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753"/>
        <w:gridCol w:w="252"/>
        <w:gridCol w:w="8283"/>
      </w:tblGrid>
      <w:tr w:rsidR="009B7E08" w:rsidRPr="00AB5DFA" w14:paraId="3FCAD7F0" w14:textId="77777777" w:rsidTr="00080F43">
        <w:trPr>
          <w:tblHeader/>
        </w:trPr>
        <w:tc>
          <w:tcPr>
            <w:tcW w:w="753" w:type="dxa"/>
            <w:shd w:val="clear" w:color="auto" w:fill="auto"/>
          </w:tcPr>
          <w:p w14:paraId="52A2139F" w14:textId="77777777" w:rsidR="009B7E08" w:rsidRPr="00AB5DFA" w:rsidRDefault="009B7E08" w:rsidP="00080F43">
            <w:pPr>
              <w:pStyle w:val="acctmergecolhdg"/>
              <w:spacing w:line="240" w:lineRule="atLeast"/>
              <w:ind w:left="-102"/>
              <w:jc w:val="left"/>
              <w:rPr>
                <w:rFonts w:cs="Times New Roman"/>
                <w:color w:val="000000"/>
                <w:szCs w:val="22"/>
              </w:rPr>
            </w:pPr>
            <w:r w:rsidRPr="00AB5DFA">
              <w:rPr>
                <w:rFonts w:cs="Times New Roman"/>
                <w:color w:val="000000"/>
                <w:szCs w:val="22"/>
                <w:lang w:bidi="th-TH"/>
              </w:rPr>
              <w:t>Note</w:t>
            </w:r>
          </w:p>
        </w:tc>
        <w:tc>
          <w:tcPr>
            <w:tcW w:w="252" w:type="dxa"/>
            <w:shd w:val="clear" w:color="auto" w:fill="auto"/>
          </w:tcPr>
          <w:p w14:paraId="2ED7A90F" w14:textId="77777777" w:rsidR="009B7E08" w:rsidRPr="00AB5DFA" w:rsidRDefault="009B7E08" w:rsidP="00080F43">
            <w:pPr>
              <w:pStyle w:val="acctmergecolhdg"/>
              <w:snapToGrid w:val="0"/>
              <w:jc w:val="left"/>
              <w:rPr>
                <w:rFonts w:cs="Times New Roman"/>
                <w:color w:val="000000"/>
                <w:szCs w:val="22"/>
              </w:rPr>
            </w:pPr>
          </w:p>
        </w:tc>
        <w:tc>
          <w:tcPr>
            <w:tcW w:w="8283" w:type="dxa"/>
            <w:shd w:val="clear" w:color="auto" w:fill="auto"/>
          </w:tcPr>
          <w:p w14:paraId="227D6650" w14:textId="77777777" w:rsidR="009B7E08" w:rsidRPr="00AB5DFA" w:rsidRDefault="009B7E08" w:rsidP="00080F43">
            <w:pPr>
              <w:pStyle w:val="acctmergecolhdg"/>
              <w:jc w:val="left"/>
              <w:rPr>
                <w:rFonts w:cs="Times New Roman"/>
                <w:szCs w:val="22"/>
              </w:rPr>
            </w:pPr>
            <w:r w:rsidRPr="00AB5DFA">
              <w:rPr>
                <w:rFonts w:cs="Times New Roman"/>
                <w:color w:val="000000"/>
                <w:szCs w:val="22"/>
              </w:rPr>
              <w:t>Contents</w:t>
            </w:r>
          </w:p>
        </w:tc>
      </w:tr>
      <w:tr w:rsidR="009B7E08" w:rsidRPr="00AB5DFA" w14:paraId="14C09588" w14:textId="77777777" w:rsidTr="00080F43">
        <w:trPr>
          <w:tblHeader/>
        </w:trPr>
        <w:tc>
          <w:tcPr>
            <w:tcW w:w="753" w:type="dxa"/>
            <w:shd w:val="clear" w:color="auto" w:fill="auto"/>
          </w:tcPr>
          <w:p w14:paraId="63CAF9F6" w14:textId="77777777" w:rsidR="009B7E08" w:rsidRPr="00AB5DFA" w:rsidRDefault="009B7E08" w:rsidP="00080F43">
            <w:pPr>
              <w:pStyle w:val="acctmergecolhdg"/>
              <w:snapToGrid w:val="0"/>
              <w:spacing w:line="180" w:lineRule="exact"/>
              <w:rPr>
                <w:rFonts w:cs="Times New Roman"/>
                <w:b w:val="0"/>
                <w:bCs/>
                <w:color w:val="000000"/>
                <w:szCs w:val="22"/>
              </w:rPr>
            </w:pPr>
          </w:p>
        </w:tc>
        <w:tc>
          <w:tcPr>
            <w:tcW w:w="252" w:type="dxa"/>
            <w:shd w:val="clear" w:color="auto" w:fill="auto"/>
          </w:tcPr>
          <w:p w14:paraId="7CE44228" w14:textId="77777777" w:rsidR="009B7E08" w:rsidRPr="00AB5DFA" w:rsidRDefault="009B7E08" w:rsidP="00080F43">
            <w:pPr>
              <w:pStyle w:val="acctmergecolhdg"/>
              <w:snapToGrid w:val="0"/>
              <w:spacing w:line="180" w:lineRule="exact"/>
              <w:jc w:val="left"/>
              <w:rPr>
                <w:rFonts w:cs="Times New Roman"/>
                <w:b w:val="0"/>
                <w:bCs/>
                <w:color w:val="000000"/>
                <w:szCs w:val="22"/>
              </w:rPr>
            </w:pPr>
          </w:p>
        </w:tc>
        <w:tc>
          <w:tcPr>
            <w:tcW w:w="8283" w:type="dxa"/>
            <w:shd w:val="clear" w:color="auto" w:fill="auto"/>
          </w:tcPr>
          <w:p w14:paraId="5BCAF908" w14:textId="77777777" w:rsidR="009B7E08" w:rsidRPr="00AB5DFA" w:rsidRDefault="009B7E08" w:rsidP="00080F43">
            <w:pPr>
              <w:pStyle w:val="acctmergecolhdg"/>
              <w:snapToGrid w:val="0"/>
              <w:spacing w:line="180" w:lineRule="exact"/>
              <w:jc w:val="left"/>
              <w:rPr>
                <w:rFonts w:cs="Times New Roman"/>
                <w:b w:val="0"/>
                <w:bCs/>
                <w:color w:val="000000"/>
                <w:szCs w:val="22"/>
                <w:lang w:bidi="th-TH"/>
              </w:rPr>
            </w:pPr>
          </w:p>
        </w:tc>
      </w:tr>
      <w:tr w:rsidR="009B7E08" w:rsidRPr="00AB5DFA" w14:paraId="5AF02E0C" w14:textId="77777777" w:rsidTr="00080F43">
        <w:tc>
          <w:tcPr>
            <w:tcW w:w="753" w:type="dxa"/>
            <w:shd w:val="clear" w:color="auto" w:fill="auto"/>
            <w:vAlign w:val="bottom"/>
          </w:tcPr>
          <w:p w14:paraId="3B352BEB"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p>
        </w:tc>
        <w:tc>
          <w:tcPr>
            <w:tcW w:w="252" w:type="dxa"/>
            <w:shd w:val="clear" w:color="auto" w:fill="auto"/>
            <w:vAlign w:val="center"/>
          </w:tcPr>
          <w:p w14:paraId="01E2A1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E6CB1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General information </w:t>
            </w:r>
          </w:p>
        </w:tc>
      </w:tr>
      <w:tr w:rsidR="009B7E08" w:rsidRPr="00AB5DFA" w14:paraId="394DAE6C" w14:textId="77777777" w:rsidTr="00080F43">
        <w:tc>
          <w:tcPr>
            <w:tcW w:w="753" w:type="dxa"/>
            <w:shd w:val="clear" w:color="auto" w:fill="auto"/>
            <w:vAlign w:val="bottom"/>
          </w:tcPr>
          <w:p w14:paraId="4B236D22"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p>
        </w:tc>
        <w:tc>
          <w:tcPr>
            <w:tcW w:w="252" w:type="dxa"/>
            <w:shd w:val="clear" w:color="auto" w:fill="auto"/>
            <w:vAlign w:val="center"/>
          </w:tcPr>
          <w:p w14:paraId="291E84F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2E01336" w14:textId="5A654455"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Basis of preparation of the financial statements </w:t>
            </w:r>
          </w:p>
        </w:tc>
      </w:tr>
      <w:tr w:rsidR="009B7E08" w:rsidRPr="00AB5DFA" w14:paraId="75A12348" w14:textId="77777777" w:rsidTr="00080F43">
        <w:tc>
          <w:tcPr>
            <w:tcW w:w="753" w:type="dxa"/>
            <w:shd w:val="clear" w:color="auto" w:fill="auto"/>
            <w:vAlign w:val="bottom"/>
          </w:tcPr>
          <w:p w14:paraId="74293AB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p>
        </w:tc>
        <w:tc>
          <w:tcPr>
            <w:tcW w:w="252" w:type="dxa"/>
            <w:shd w:val="clear" w:color="auto" w:fill="auto"/>
            <w:vAlign w:val="center"/>
          </w:tcPr>
          <w:p w14:paraId="6CBED51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0011C2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Significant accounting policies </w:t>
            </w:r>
          </w:p>
        </w:tc>
      </w:tr>
      <w:tr w:rsidR="009B7E08" w:rsidRPr="00AB5DFA" w14:paraId="26EF9B0A" w14:textId="77777777" w:rsidTr="00080F43">
        <w:tc>
          <w:tcPr>
            <w:tcW w:w="753" w:type="dxa"/>
            <w:shd w:val="clear" w:color="auto" w:fill="auto"/>
            <w:vAlign w:val="bottom"/>
          </w:tcPr>
          <w:p w14:paraId="41D386C1"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p>
        </w:tc>
        <w:tc>
          <w:tcPr>
            <w:tcW w:w="252" w:type="dxa"/>
            <w:shd w:val="clear" w:color="auto" w:fill="auto"/>
            <w:vAlign w:val="center"/>
          </w:tcPr>
          <w:p w14:paraId="6AE56EDB"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EDAB21A"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Impact of COVID-19 pandemic</w:t>
            </w:r>
          </w:p>
        </w:tc>
      </w:tr>
      <w:tr w:rsidR="009B7E08" w:rsidRPr="00AB5DFA" w14:paraId="17408F84" w14:textId="77777777" w:rsidTr="00080F43">
        <w:tc>
          <w:tcPr>
            <w:tcW w:w="753" w:type="dxa"/>
            <w:shd w:val="clear" w:color="auto" w:fill="auto"/>
            <w:vAlign w:val="bottom"/>
          </w:tcPr>
          <w:p w14:paraId="511B9165"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5</w:t>
            </w:r>
          </w:p>
        </w:tc>
        <w:tc>
          <w:tcPr>
            <w:tcW w:w="252" w:type="dxa"/>
            <w:shd w:val="clear" w:color="auto" w:fill="auto"/>
            <w:vAlign w:val="center"/>
          </w:tcPr>
          <w:p w14:paraId="29A5A37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27CC28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Risk management </w:t>
            </w:r>
          </w:p>
        </w:tc>
      </w:tr>
      <w:tr w:rsidR="009B7E08" w:rsidRPr="00AB5DFA" w14:paraId="58D64A04" w14:textId="77777777" w:rsidTr="00080F43">
        <w:tc>
          <w:tcPr>
            <w:tcW w:w="753" w:type="dxa"/>
            <w:shd w:val="clear" w:color="auto" w:fill="auto"/>
            <w:vAlign w:val="bottom"/>
          </w:tcPr>
          <w:p w14:paraId="22CE6AD6"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6</w:t>
            </w:r>
          </w:p>
        </w:tc>
        <w:tc>
          <w:tcPr>
            <w:tcW w:w="252" w:type="dxa"/>
            <w:shd w:val="clear" w:color="auto" w:fill="auto"/>
            <w:vAlign w:val="center"/>
          </w:tcPr>
          <w:p w14:paraId="63E549D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E4E9C7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Fair value of financial assets and financial liabilities </w:t>
            </w:r>
          </w:p>
        </w:tc>
      </w:tr>
      <w:tr w:rsidR="009B7E08" w:rsidRPr="00AB5DFA" w14:paraId="2B02C21F" w14:textId="77777777" w:rsidTr="00080F43">
        <w:tc>
          <w:tcPr>
            <w:tcW w:w="753" w:type="dxa"/>
            <w:shd w:val="clear" w:color="auto" w:fill="auto"/>
            <w:vAlign w:val="bottom"/>
          </w:tcPr>
          <w:p w14:paraId="2FE256CB"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7</w:t>
            </w:r>
          </w:p>
        </w:tc>
        <w:tc>
          <w:tcPr>
            <w:tcW w:w="252" w:type="dxa"/>
            <w:shd w:val="clear" w:color="auto" w:fill="auto"/>
            <w:vAlign w:val="center"/>
          </w:tcPr>
          <w:p w14:paraId="19286D5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EF72993" w14:textId="77777777" w:rsidR="009B7E08" w:rsidRPr="00AB5DFA" w:rsidRDefault="009B7E08" w:rsidP="00080F43">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 xml:space="preserve">Maintenance of capital fund </w:t>
            </w:r>
          </w:p>
        </w:tc>
      </w:tr>
      <w:tr w:rsidR="009B7E08" w:rsidRPr="00AB5DFA" w14:paraId="258CD406" w14:textId="77777777" w:rsidTr="00080F43">
        <w:tc>
          <w:tcPr>
            <w:tcW w:w="753" w:type="dxa"/>
            <w:shd w:val="clear" w:color="auto" w:fill="auto"/>
            <w:vAlign w:val="bottom"/>
          </w:tcPr>
          <w:p w14:paraId="23DDF14F"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8</w:t>
            </w:r>
          </w:p>
        </w:tc>
        <w:tc>
          <w:tcPr>
            <w:tcW w:w="252" w:type="dxa"/>
            <w:shd w:val="clear" w:color="auto" w:fill="auto"/>
            <w:vAlign w:val="center"/>
          </w:tcPr>
          <w:p w14:paraId="147F399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FD04FA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Classification of financial assets and financial liabilities</w:t>
            </w:r>
          </w:p>
        </w:tc>
      </w:tr>
      <w:tr w:rsidR="009B7E08" w:rsidRPr="00AB5DFA" w14:paraId="03A6628A" w14:textId="77777777" w:rsidTr="00080F43">
        <w:tc>
          <w:tcPr>
            <w:tcW w:w="753" w:type="dxa"/>
            <w:shd w:val="clear" w:color="auto" w:fill="auto"/>
            <w:vAlign w:val="bottom"/>
          </w:tcPr>
          <w:p w14:paraId="26AEA48D"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9</w:t>
            </w:r>
          </w:p>
        </w:tc>
        <w:tc>
          <w:tcPr>
            <w:tcW w:w="252" w:type="dxa"/>
            <w:shd w:val="clear" w:color="auto" w:fill="auto"/>
            <w:vAlign w:val="center"/>
          </w:tcPr>
          <w:p w14:paraId="14EB7B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8F96BB9"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net (assets) </w:t>
            </w:r>
          </w:p>
        </w:tc>
      </w:tr>
      <w:tr w:rsidR="009B7E08" w:rsidRPr="00AB5DFA" w14:paraId="1E8C191D" w14:textId="77777777" w:rsidTr="00080F43">
        <w:tc>
          <w:tcPr>
            <w:tcW w:w="753" w:type="dxa"/>
            <w:shd w:val="clear" w:color="auto" w:fill="auto"/>
            <w:vAlign w:val="bottom"/>
          </w:tcPr>
          <w:p w14:paraId="211F02CE"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10</w:t>
            </w:r>
          </w:p>
        </w:tc>
        <w:tc>
          <w:tcPr>
            <w:tcW w:w="252" w:type="dxa"/>
            <w:shd w:val="clear" w:color="auto" w:fill="auto"/>
            <w:vAlign w:val="center"/>
          </w:tcPr>
          <w:p w14:paraId="3DBB54E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6B5FB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Derivatives</w:t>
            </w:r>
          </w:p>
        </w:tc>
      </w:tr>
      <w:tr w:rsidR="009B7E08" w:rsidRPr="00AB5DFA" w14:paraId="11068D91" w14:textId="77777777" w:rsidTr="00080F43">
        <w:tc>
          <w:tcPr>
            <w:tcW w:w="753" w:type="dxa"/>
            <w:shd w:val="clear" w:color="auto" w:fill="auto"/>
            <w:vAlign w:val="bottom"/>
          </w:tcPr>
          <w:p w14:paraId="7FAC407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11</w:t>
            </w:r>
          </w:p>
        </w:tc>
        <w:tc>
          <w:tcPr>
            <w:tcW w:w="252" w:type="dxa"/>
            <w:shd w:val="clear" w:color="auto" w:fill="auto"/>
            <w:vAlign w:val="center"/>
          </w:tcPr>
          <w:p w14:paraId="0E328B7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41C697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net</w:t>
            </w:r>
          </w:p>
        </w:tc>
      </w:tr>
      <w:tr w:rsidR="009B7E08" w:rsidRPr="00AB5DFA" w14:paraId="2443093F" w14:textId="77777777" w:rsidTr="00080F43">
        <w:tc>
          <w:tcPr>
            <w:tcW w:w="753" w:type="dxa"/>
            <w:shd w:val="clear" w:color="auto" w:fill="auto"/>
            <w:vAlign w:val="bottom"/>
          </w:tcPr>
          <w:p w14:paraId="4371A1E8"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12</w:t>
            </w:r>
          </w:p>
        </w:tc>
        <w:tc>
          <w:tcPr>
            <w:tcW w:w="252" w:type="dxa"/>
            <w:shd w:val="clear" w:color="auto" w:fill="auto"/>
            <w:vAlign w:val="center"/>
          </w:tcPr>
          <w:p w14:paraId="795D1DE4"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50A12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in subsidiary, net</w:t>
            </w:r>
          </w:p>
        </w:tc>
      </w:tr>
      <w:tr w:rsidR="009B7E08" w:rsidRPr="00AB5DFA" w14:paraId="47AF7B5B" w14:textId="77777777" w:rsidTr="00080F43">
        <w:tc>
          <w:tcPr>
            <w:tcW w:w="753" w:type="dxa"/>
            <w:shd w:val="clear" w:color="auto" w:fill="auto"/>
            <w:vAlign w:val="bottom"/>
          </w:tcPr>
          <w:p w14:paraId="3AC67294"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13</w:t>
            </w:r>
          </w:p>
        </w:tc>
        <w:tc>
          <w:tcPr>
            <w:tcW w:w="252" w:type="dxa"/>
            <w:shd w:val="clear" w:color="auto" w:fill="auto"/>
            <w:vAlign w:val="center"/>
          </w:tcPr>
          <w:p w14:paraId="6A26768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09ED07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Loans to customers and accrued interest receivables, net</w:t>
            </w:r>
          </w:p>
        </w:tc>
      </w:tr>
      <w:tr w:rsidR="009B7E08" w:rsidRPr="00AB5DFA" w14:paraId="0AC29A94" w14:textId="77777777" w:rsidTr="00080F43">
        <w:tc>
          <w:tcPr>
            <w:tcW w:w="753" w:type="dxa"/>
            <w:shd w:val="clear" w:color="auto" w:fill="auto"/>
            <w:vAlign w:val="bottom"/>
          </w:tcPr>
          <w:p w14:paraId="321C3903"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14</w:t>
            </w:r>
          </w:p>
        </w:tc>
        <w:tc>
          <w:tcPr>
            <w:tcW w:w="252" w:type="dxa"/>
            <w:shd w:val="clear" w:color="auto" w:fill="auto"/>
            <w:vAlign w:val="center"/>
          </w:tcPr>
          <w:p w14:paraId="7FC3F19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B18355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Allowance for expected credit loss </w:t>
            </w:r>
          </w:p>
        </w:tc>
      </w:tr>
      <w:tr w:rsidR="009B7E08" w:rsidRPr="00AB5DFA" w14:paraId="4082F6D1" w14:textId="77777777" w:rsidTr="00080F43">
        <w:tc>
          <w:tcPr>
            <w:tcW w:w="753" w:type="dxa"/>
            <w:shd w:val="clear" w:color="auto" w:fill="auto"/>
            <w:vAlign w:val="bottom"/>
          </w:tcPr>
          <w:p w14:paraId="66B0E90B"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15</w:t>
            </w:r>
          </w:p>
        </w:tc>
        <w:tc>
          <w:tcPr>
            <w:tcW w:w="252" w:type="dxa"/>
            <w:shd w:val="clear" w:color="auto" w:fill="auto"/>
            <w:vAlign w:val="center"/>
          </w:tcPr>
          <w:p w14:paraId="2BE93D9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DEB8CB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Properties for sale, net</w:t>
            </w:r>
          </w:p>
        </w:tc>
      </w:tr>
      <w:tr w:rsidR="009B7E08" w:rsidRPr="00AB5DFA" w14:paraId="377613FD" w14:textId="77777777" w:rsidTr="00080F43">
        <w:tc>
          <w:tcPr>
            <w:tcW w:w="753" w:type="dxa"/>
            <w:shd w:val="clear" w:color="auto" w:fill="auto"/>
            <w:vAlign w:val="bottom"/>
          </w:tcPr>
          <w:p w14:paraId="7B4386B0"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16</w:t>
            </w:r>
          </w:p>
        </w:tc>
        <w:tc>
          <w:tcPr>
            <w:tcW w:w="252" w:type="dxa"/>
            <w:shd w:val="clear" w:color="auto" w:fill="auto"/>
            <w:vAlign w:val="center"/>
          </w:tcPr>
          <w:p w14:paraId="68931B2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E86765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Premises and equipment, net</w:t>
            </w:r>
          </w:p>
        </w:tc>
      </w:tr>
      <w:tr w:rsidR="009B7E08" w:rsidRPr="00AB5DFA" w14:paraId="56E1878B" w14:textId="77777777" w:rsidTr="00080F43">
        <w:tc>
          <w:tcPr>
            <w:tcW w:w="753" w:type="dxa"/>
            <w:shd w:val="clear" w:color="auto" w:fill="auto"/>
            <w:vAlign w:val="bottom"/>
          </w:tcPr>
          <w:p w14:paraId="47E98F7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17</w:t>
            </w:r>
          </w:p>
        </w:tc>
        <w:tc>
          <w:tcPr>
            <w:tcW w:w="252" w:type="dxa"/>
            <w:shd w:val="clear" w:color="auto" w:fill="auto"/>
            <w:vAlign w:val="center"/>
          </w:tcPr>
          <w:p w14:paraId="6632087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87CCD6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Intangible assets, net</w:t>
            </w:r>
          </w:p>
        </w:tc>
      </w:tr>
      <w:tr w:rsidR="009B7E08" w:rsidRPr="00AB5DFA" w14:paraId="41828F25" w14:textId="77777777" w:rsidTr="00080F43">
        <w:tc>
          <w:tcPr>
            <w:tcW w:w="753" w:type="dxa"/>
            <w:shd w:val="clear" w:color="auto" w:fill="auto"/>
            <w:vAlign w:val="bottom"/>
          </w:tcPr>
          <w:p w14:paraId="2519BB23"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18</w:t>
            </w:r>
          </w:p>
        </w:tc>
        <w:tc>
          <w:tcPr>
            <w:tcW w:w="252" w:type="dxa"/>
            <w:shd w:val="clear" w:color="auto" w:fill="auto"/>
            <w:vAlign w:val="center"/>
          </w:tcPr>
          <w:p w14:paraId="672CE6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9F7CC6" w14:textId="57739031"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Deferred tax assets</w:t>
            </w:r>
            <w:r w:rsidR="005073A4" w:rsidRPr="00AB5DFA">
              <w:rPr>
                <w:rFonts w:cs="Times New Roman"/>
                <w:b w:val="0"/>
                <w:bCs/>
                <w:color w:val="000000"/>
                <w:szCs w:val="22"/>
              </w:rPr>
              <w:t>, net</w:t>
            </w:r>
          </w:p>
        </w:tc>
      </w:tr>
      <w:tr w:rsidR="009B7E08" w:rsidRPr="00AB5DFA" w14:paraId="4FB6219D" w14:textId="77777777" w:rsidTr="00080F43">
        <w:tc>
          <w:tcPr>
            <w:tcW w:w="753" w:type="dxa"/>
            <w:shd w:val="clear" w:color="auto" w:fill="auto"/>
            <w:vAlign w:val="bottom"/>
          </w:tcPr>
          <w:p w14:paraId="48BA68C4"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19</w:t>
            </w:r>
          </w:p>
        </w:tc>
        <w:tc>
          <w:tcPr>
            <w:tcW w:w="252" w:type="dxa"/>
            <w:shd w:val="clear" w:color="auto" w:fill="auto"/>
            <w:vAlign w:val="center"/>
          </w:tcPr>
          <w:p w14:paraId="3251F761"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8C055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Other assets, net</w:t>
            </w:r>
          </w:p>
        </w:tc>
      </w:tr>
      <w:tr w:rsidR="009B7E08" w:rsidRPr="00AB5DFA" w14:paraId="7FF03E64" w14:textId="77777777" w:rsidTr="00080F43">
        <w:tc>
          <w:tcPr>
            <w:tcW w:w="753" w:type="dxa"/>
            <w:shd w:val="clear" w:color="auto" w:fill="auto"/>
            <w:vAlign w:val="bottom"/>
          </w:tcPr>
          <w:p w14:paraId="19346EA9"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20</w:t>
            </w:r>
          </w:p>
        </w:tc>
        <w:tc>
          <w:tcPr>
            <w:tcW w:w="252" w:type="dxa"/>
            <w:shd w:val="clear" w:color="auto" w:fill="auto"/>
            <w:vAlign w:val="center"/>
          </w:tcPr>
          <w:p w14:paraId="0B860F15"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0FD494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Deposits </w:t>
            </w:r>
          </w:p>
        </w:tc>
      </w:tr>
      <w:tr w:rsidR="009B7E08" w:rsidRPr="00AB5DFA" w14:paraId="0031B973" w14:textId="77777777" w:rsidTr="00080F43">
        <w:tc>
          <w:tcPr>
            <w:tcW w:w="753" w:type="dxa"/>
            <w:shd w:val="clear" w:color="auto" w:fill="auto"/>
            <w:vAlign w:val="bottom"/>
          </w:tcPr>
          <w:p w14:paraId="3E96853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21</w:t>
            </w:r>
          </w:p>
        </w:tc>
        <w:tc>
          <w:tcPr>
            <w:tcW w:w="252" w:type="dxa"/>
            <w:shd w:val="clear" w:color="auto" w:fill="auto"/>
            <w:vAlign w:val="center"/>
          </w:tcPr>
          <w:p w14:paraId="2F81E88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5C1359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(liabilities) </w:t>
            </w:r>
          </w:p>
        </w:tc>
      </w:tr>
      <w:tr w:rsidR="009B7E08" w:rsidRPr="00AB5DFA" w14:paraId="06011B2C" w14:textId="77777777" w:rsidTr="00080F43">
        <w:tc>
          <w:tcPr>
            <w:tcW w:w="753" w:type="dxa"/>
            <w:shd w:val="clear" w:color="auto" w:fill="auto"/>
            <w:vAlign w:val="bottom"/>
          </w:tcPr>
          <w:p w14:paraId="0EA43138"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22</w:t>
            </w:r>
          </w:p>
        </w:tc>
        <w:tc>
          <w:tcPr>
            <w:tcW w:w="252" w:type="dxa"/>
            <w:shd w:val="clear" w:color="auto" w:fill="auto"/>
            <w:vAlign w:val="center"/>
          </w:tcPr>
          <w:p w14:paraId="4C00ECE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A8D9E5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Debt issued and borrowings </w:t>
            </w:r>
          </w:p>
        </w:tc>
      </w:tr>
      <w:tr w:rsidR="009B7E08" w:rsidRPr="00AB5DFA" w14:paraId="33EFE4AA" w14:textId="77777777" w:rsidTr="00080F43">
        <w:tc>
          <w:tcPr>
            <w:tcW w:w="753" w:type="dxa"/>
            <w:shd w:val="clear" w:color="auto" w:fill="auto"/>
            <w:vAlign w:val="bottom"/>
          </w:tcPr>
          <w:p w14:paraId="737C221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23</w:t>
            </w:r>
          </w:p>
        </w:tc>
        <w:tc>
          <w:tcPr>
            <w:tcW w:w="252" w:type="dxa"/>
            <w:shd w:val="clear" w:color="auto" w:fill="auto"/>
            <w:vAlign w:val="center"/>
          </w:tcPr>
          <w:p w14:paraId="7C35255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E6A25F"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Provisions </w:t>
            </w:r>
          </w:p>
        </w:tc>
      </w:tr>
      <w:tr w:rsidR="009B7E08" w:rsidRPr="00AB5DFA" w14:paraId="2F28809D" w14:textId="77777777" w:rsidTr="00080F43">
        <w:tc>
          <w:tcPr>
            <w:tcW w:w="753" w:type="dxa"/>
            <w:shd w:val="clear" w:color="auto" w:fill="auto"/>
            <w:vAlign w:val="bottom"/>
          </w:tcPr>
          <w:p w14:paraId="1524128C"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24</w:t>
            </w:r>
          </w:p>
        </w:tc>
        <w:tc>
          <w:tcPr>
            <w:tcW w:w="252" w:type="dxa"/>
            <w:shd w:val="clear" w:color="auto" w:fill="auto"/>
            <w:vAlign w:val="center"/>
          </w:tcPr>
          <w:p w14:paraId="23E82E9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505DBB" w14:textId="77777777" w:rsidR="009B7E08" w:rsidRPr="00AB5DFA" w:rsidRDefault="009B7E08" w:rsidP="00080F43">
            <w:pPr>
              <w:pStyle w:val="acctmergecolhdg"/>
              <w:spacing w:line="240" w:lineRule="atLeast"/>
              <w:jc w:val="left"/>
              <w:rPr>
                <w:rFonts w:cs="Times New Roman"/>
                <w:b w:val="0"/>
                <w:sz w:val="24"/>
                <w:szCs w:val="24"/>
              </w:rPr>
            </w:pPr>
            <w:r w:rsidRPr="00AB5DFA">
              <w:rPr>
                <w:rFonts w:cs="Times New Roman"/>
                <w:b w:val="0"/>
                <w:bCs/>
                <w:color w:val="000000"/>
                <w:szCs w:val="22"/>
              </w:rPr>
              <w:t xml:space="preserve">Other liabilities </w:t>
            </w:r>
          </w:p>
        </w:tc>
      </w:tr>
      <w:tr w:rsidR="009B7E08" w:rsidRPr="00AB5DFA" w14:paraId="276AD491" w14:textId="77777777" w:rsidTr="00080F43">
        <w:tc>
          <w:tcPr>
            <w:tcW w:w="753" w:type="dxa"/>
            <w:shd w:val="clear" w:color="auto" w:fill="auto"/>
            <w:vAlign w:val="bottom"/>
          </w:tcPr>
          <w:p w14:paraId="3FDACAEC"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25</w:t>
            </w:r>
          </w:p>
        </w:tc>
        <w:tc>
          <w:tcPr>
            <w:tcW w:w="252" w:type="dxa"/>
            <w:shd w:val="clear" w:color="auto" w:fill="auto"/>
            <w:vAlign w:val="center"/>
          </w:tcPr>
          <w:p w14:paraId="47A788F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13D4ACA"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Advance received from electronic payment</w:t>
            </w:r>
            <w:r w:rsidRPr="00AB5DFA">
              <w:rPr>
                <w:rFonts w:cs="Times New Roman"/>
                <w:b w:val="0"/>
                <w:sz w:val="24"/>
                <w:szCs w:val="24"/>
              </w:rPr>
              <w:t xml:space="preserve"> </w:t>
            </w:r>
          </w:p>
        </w:tc>
      </w:tr>
      <w:tr w:rsidR="009B7E08" w:rsidRPr="00AB5DFA" w14:paraId="2892C377" w14:textId="77777777" w:rsidTr="00080F43">
        <w:tc>
          <w:tcPr>
            <w:tcW w:w="753" w:type="dxa"/>
            <w:shd w:val="clear" w:color="auto" w:fill="auto"/>
            <w:vAlign w:val="bottom"/>
          </w:tcPr>
          <w:p w14:paraId="48698675"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26</w:t>
            </w:r>
          </w:p>
        </w:tc>
        <w:tc>
          <w:tcPr>
            <w:tcW w:w="252" w:type="dxa"/>
            <w:shd w:val="clear" w:color="auto" w:fill="auto"/>
            <w:vAlign w:val="center"/>
          </w:tcPr>
          <w:p w14:paraId="13581C4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6424D0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Offsetting of financial assets and financial liabilities</w:t>
            </w:r>
          </w:p>
        </w:tc>
      </w:tr>
      <w:tr w:rsidR="009B7E08" w:rsidRPr="00AB5DFA" w14:paraId="0E0CFAEF" w14:textId="77777777" w:rsidTr="00080F43">
        <w:tc>
          <w:tcPr>
            <w:tcW w:w="753" w:type="dxa"/>
            <w:shd w:val="clear" w:color="auto" w:fill="auto"/>
            <w:vAlign w:val="bottom"/>
          </w:tcPr>
          <w:p w14:paraId="21617A9C" w14:textId="77777777" w:rsidR="009B7E08" w:rsidRPr="00AB5DFA" w:rsidRDefault="009B7E08" w:rsidP="00080F43">
            <w:pPr>
              <w:pStyle w:val="acctmergecolhdg"/>
              <w:spacing w:line="240" w:lineRule="atLeast"/>
              <w:ind w:left="-102"/>
              <w:jc w:val="left"/>
              <w:rPr>
                <w:rFonts w:cs="Times New Roman"/>
                <w:b w:val="0"/>
                <w:bCs/>
                <w:color w:val="000000"/>
                <w:szCs w:val="28"/>
                <w:lang w:bidi="th-TH"/>
              </w:rPr>
            </w:pPr>
            <w:r w:rsidRPr="00AB5DFA">
              <w:rPr>
                <w:rFonts w:cs="Times New Roman"/>
                <w:b w:val="0"/>
                <w:bCs/>
                <w:color w:val="000000"/>
                <w:szCs w:val="22"/>
              </w:rPr>
              <w:t>2</w:t>
            </w:r>
            <w:r w:rsidRPr="00AB5DFA">
              <w:rPr>
                <w:rFonts w:cs="Times New Roman"/>
                <w:b w:val="0"/>
                <w:bCs/>
                <w:color w:val="000000"/>
                <w:szCs w:val="28"/>
                <w:lang w:bidi="th-TH"/>
              </w:rPr>
              <w:t>7</w:t>
            </w:r>
          </w:p>
        </w:tc>
        <w:tc>
          <w:tcPr>
            <w:tcW w:w="252" w:type="dxa"/>
            <w:shd w:val="clear" w:color="auto" w:fill="auto"/>
            <w:vAlign w:val="center"/>
          </w:tcPr>
          <w:p w14:paraId="33A9660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BAD1B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Share capital</w:t>
            </w:r>
          </w:p>
        </w:tc>
      </w:tr>
      <w:tr w:rsidR="009B7E08" w:rsidRPr="00AB5DFA" w14:paraId="3DF161A6" w14:textId="77777777" w:rsidTr="00080F43">
        <w:tc>
          <w:tcPr>
            <w:tcW w:w="753" w:type="dxa"/>
            <w:shd w:val="clear" w:color="auto" w:fill="auto"/>
            <w:vAlign w:val="bottom"/>
          </w:tcPr>
          <w:p w14:paraId="230349F0"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28</w:t>
            </w:r>
          </w:p>
        </w:tc>
        <w:tc>
          <w:tcPr>
            <w:tcW w:w="252" w:type="dxa"/>
            <w:shd w:val="clear" w:color="auto" w:fill="auto"/>
            <w:vAlign w:val="center"/>
          </w:tcPr>
          <w:p w14:paraId="50384EF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B3AE860" w14:textId="77777777" w:rsidR="009B7E08" w:rsidRPr="00AB5DFA" w:rsidRDefault="009B7E08" w:rsidP="00080F43">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Warrants</w:t>
            </w:r>
          </w:p>
        </w:tc>
      </w:tr>
      <w:tr w:rsidR="009B7E08" w:rsidRPr="00AB5DFA" w14:paraId="5B407048" w14:textId="77777777" w:rsidTr="00080F43">
        <w:tc>
          <w:tcPr>
            <w:tcW w:w="753" w:type="dxa"/>
            <w:shd w:val="clear" w:color="auto" w:fill="auto"/>
            <w:vAlign w:val="bottom"/>
          </w:tcPr>
          <w:p w14:paraId="703BEEAD"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29</w:t>
            </w:r>
          </w:p>
        </w:tc>
        <w:tc>
          <w:tcPr>
            <w:tcW w:w="252" w:type="dxa"/>
            <w:shd w:val="clear" w:color="auto" w:fill="auto"/>
            <w:vAlign w:val="center"/>
          </w:tcPr>
          <w:p w14:paraId="464046B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AE62C5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Share-based payments</w:t>
            </w:r>
          </w:p>
        </w:tc>
      </w:tr>
      <w:tr w:rsidR="009B7E08" w:rsidRPr="00AB5DFA" w14:paraId="361ACD0A" w14:textId="77777777" w:rsidTr="00080F43">
        <w:tc>
          <w:tcPr>
            <w:tcW w:w="753" w:type="dxa"/>
            <w:shd w:val="clear" w:color="auto" w:fill="auto"/>
            <w:vAlign w:val="bottom"/>
          </w:tcPr>
          <w:p w14:paraId="52205019"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30</w:t>
            </w:r>
          </w:p>
        </w:tc>
        <w:tc>
          <w:tcPr>
            <w:tcW w:w="252" w:type="dxa"/>
            <w:shd w:val="clear" w:color="auto" w:fill="auto"/>
            <w:vAlign w:val="center"/>
          </w:tcPr>
          <w:p w14:paraId="3CADB60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F2D40C6"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Reserve</w:t>
            </w:r>
          </w:p>
        </w:tc>
      </w:tr>
      <w:tr w:rsidR="009B7E08" w:rsidRPr="00AB5DFA" w14:paraId="27D3A253" w14:textId="77777777" w:rsidTr="00080F43">
        <w:tc>
          <w:tcPr>
            <w:tcW w:w="753" w:type="dxa"/>
            <w:shd w:val="clear" w:color="auto" w:fill="auto"/>
            <w:vAlign w:val="bottom"/>
          </w:tcPr>
          <w:p w14:paraId="3D38BBB2"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31</w:t>
            </w:r>
          </w:p>
        </w:tc>
        <w:tc>
          <w:tcPr>
            <w:tcW w:w="252" w:type="dxa"/>
            <w:shd w:val="clear" w:color="auto" w:fill="auto"/>
            <w:vAlign w:val="center"/>
          </w:tcPr>
          <w:p w14:paraId="448564F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C7E641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Assets pledged as collateral and under restriction</w:t>
            </w:r>
          </w:p>
        </w:tc>
      </w:tr>
      <w:tr w:rsidR="009B7E08" w:rsidRPr="00AB5DFA" w14:paraId="63752F73" w14:textId="77777777" w:rsidTr="00080F43">
        <w:tc>
          <w:tcPr>
            <w:tcW w:w="753" w:type="dxa"/>
            <w:shd w:val="clear" w:color="auto" w:fill="auto"/>
            <w:vAlign w:val="bottom"/>
          </w:tcPr>
          <w:p w14:paraId="7D07124E"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32</w:t>
            </w:r>
          </w:p>
        </w:tc>
        <w:tc>
          <w:tcPr>
            <w:tcW w:w="252" w:type="dxa"/>
            <w:shd w:val="clear" w:color="auto" w:fill="auto"/>
            <w:vAlign w:val="center"/>
          </w:tcPr>
          <w:p w14:paraId="1356377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D9AB74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Contingent liabilities </w:t>
            </w:r>
          </w:p>
        </w:tc>
      </w:tr>
      <w:tr w:rsidR="009B7E08" w:rsidRPr="00AB5DFA" w14:paraId="61933F9B" w14:textId="77777777" w:rsidTr="00080F43">
        <w:tc>
          <w:tcPr>
            <w:tcW w:w="753" w:type="dxa"/>
            <w:shd w:val="clear" w:color="auto" w:fill="auto"/>
            <w:vAlign w:val="bottom"/>
          </w:tcPr>
          <w:p w14:paraId="21AA2BE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33</w:t>
            </w:r>
          </w:p>
        </w:tc>
        <w:tc>
          <w:tcPr>
            <w:tcW w:w="252" w:type="dxa"/>
            <w:shd w:val="clear" w:color="auto" w:fill="auto"/>
            <w:vAlign w:val="center"/>
          </w:tcPr>
          <w:p w14:paraId="1863816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C674A1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Related parties </w:t>
            </w:r>
          </w:p>
        </w:tc>
      </w:tr>
      <w:tr w:rsidR="009B7E08" w:rsidRPr="00AB5DFA" w14:paraId="231FFCFC" w14:textId="77777777" w:rsidTr="00080F43">
        <w:tc>
          <w:tcPr>
            <w:tcW w:w="753" w:type="dxa"/>
            <w:shd w:val="clear" w:color="auto" w:fill="auto"/>
            <w:vAlign w:val="bottom"/>
          </w:tcPr>
          <w:p w14:paraId="68FC0DEC"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34</w:t>
            </w:r>
          </w:p>
        </w:tc>
        <w:tc>
          <w:tcPr>
            <w:tcW w:w="252" w:type="dxa"/>
            <w:shd w:val="clear" w:color="auto" w:fill="auto"/>
            <w:vAlign w:val="center"/>
          </w:tcPr>
          <w:p w14:paraId="28AF172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018667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Other benefits to directors and persons with managing authority  </w:t>
            </w:r>
          </w:p>
        </w:tc>
      </w:tr>
      <w:tr w:rsidR="009B7E08" w:rsidRPr="00AB5DFA" w14:paraId="037D8627" w14:textId="77777777" w:rsidTr="00080F43">
        <w:tc>
          <w:tcPr>
            <w:tcW w:w="753" w:type="dxa"/>
            <w:shd w:val="clear" w:color="auto" w:fill="auto"/>
            <w:vAlign w:val="bottom"/>
          </w:tcPr>
          <w:p w14:paraId="1D391EE6"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35</w:t>
            </w:r>
          </w:p>
        </w:tc>
        <w:tc>
          <w:tcPr>
            <w:tcW w:w="252" w:type="dxa"/>
            <w:shd w:val="clear" w:color="auto" w:fill="auto"/>
            <w:vAlign w:val="center"/>
          </w:tcPr>
          <w:p w14:paraId="33631EB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C9F39E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Leases</w:t>
            </w:r>
          </w:p>
        </w:tc>
      </w:tr>
      <w:tr w:rsidR="009B7E08" w:rsidRPr="00AB5DFA" w14:paraId="635399CB" w14:textId="77777777" w:rsidTr="00080F43">
        <w:tc>
          <w:tcPr>
            <w:tcW w:w="753" w:type="dxa"/>
            <w:shd w:val="clear" w:color="auto" w:fill="auto"/>
            <w:vAlign w:val="bottom"/>
          </w:tcPr>
          <w:p w14:paraId="019025DE"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36</w:t>
            </w:r>
          </w:p>
        </w:tc>
        <w:tc>
          <w:tcPr>
            <w:tcW w:w="252" w:type="dxa"/>
            <w:shd w:val="clear" w:color="auto" w:fill="auto"/>
            <w:vAlign w:val="center"/>
          </w:tcPr>
          <w:p w14:paraId="120962C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1E6D4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Segment information</w:t>
            </w:r>
          </w:p>
        </w:tc>
      </w:tr>
      <w:tr w:rsidR="009B7E08" w:rsidRPr="00AB5DFA" w14:paraId="0478D755" w14:textId="77777777" w:rsidTr="00080F43">
        <w:tc>
          <w:tcPr>
            <w:tcW w:w="753" w:type="dxa"/>
            <w:shd w:val="clear" w:color="auto" w:fill="auto"/>
            <w:vAlign w:val="bottom"/>
          </w:tcPr>
          <w:p w14:paraId="193FE424"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37</w:t>
            </w:r>
          </w:p>
        </w:tc>
        <w:tc>
          <w:tcPr>
            <w:tcW w:w="252" w:type="dxa"/>
            <w:shd w:val="clear" w:color="auto" w:fill="auto"/>
            <w:vAlign w:val="center"/>
          </w:tcPr>
          <w:p w14:paraId="431FFDB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D5517A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Financial position and results of operations classified by domestic and foreign business</w:t>
            </w:r>
          </w:p>
        </w:tc>
      </w:tr>
      <w:tr w:rsidR="009B7E08" w:rsidRPr="00AB5DFA" w14:paraId="517A657C" w14:textId="77777777" w:rsidTr="00080F43">
        <w:tc>
          <w:tcPr>
            <w:tcW w:w="753" w:type="dxa"/>
            <w:shd w:val="clear" w:color="auto" w:fill="auto"/>
            <w:vAlign w:val="bottom"/>
          </w:tcPr>
          <w:p w14:paraId="2AE988CF"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38</w:t>
            </w:r>
          </w:p>
        </w:tc>
        <w:tc>
          <w:tcPr>
            <w:tcW w:w="252" w:type="dxa"/>
            <w:shd w:val="clear" w:color="auto" w:fill="auto"/>
            <w:vAlign w:val="center"/>
          </w:tcPr>
          <w:p w14:paraId="5C32382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A0160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income </w:t>
            </w:r>
          </w:p>
        </w:tc>
      </w:tr>
      <w:tr w:rsidR="009B7E08" w:rsidRPr="00AB5DFA" w14:paraId="3984B97C" w14:textId="77777777" w:rsidTr="00080F43">
        <w:tc>
          <w:tcPr>
            <w:tcW w:w="753" w:type="dxa"/>
            <w:shd w:val="clear" w:color="auto" w:fill="auto"/>
            <w:vAlign w:val="bottom"/>
          </w:tcPr>
          <w:p w14:paraId="5F941671"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39</w:t>
            </w:r>
          </w:p>
        </w:tc>
        <w:tc>
          <w:tcPr>
            <w:tcW w:w="252" w:type="dxa"/>
            <w:shd w:val="clear" w:color="auto" w:fill="auto"/>
            <w:vAlign w:val="center"/>
          </w:tcPr>
          <w:p w14:paraId="4F2DE96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F610EE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expenses </w:t>
            </w:r>
          </w:p>
        </w:tc>
      </w:tr>
      <w:tr w:rsidR="009B7E08" w:rsidRPr="00AB5DFA" w14:paraId="41B6BBB7" w14:textId="77777777" w:rsidTr="00080F43">
        <w:tc>
          <w:tcPr>
            <w:tcW w:w="753" w:type="dxa"/>
            <w:shd w:val="clear" w:color="auto" w:fill="auto"/>
            <w:vAlign w:val="bottom"/>
          </w:tcPr>
          <w:p w14:paraId="33CCAB88"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40</w:t>
            </w:r>
          </w:p>
        </w:tc>
        <w:tc>
          <w:tcPr>
            <w:tcW w:w="252" w:type="dxa"/>
            <w:shd w:val="clear" w:color="auto" w:fill="auto"/>
            <w:vAlign w:val="center"/>
          </w:tcPr>
          <w:p w14:paraId="4DDD3FF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BEB01F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Net fees and service expenses </w:t>
            </w:r>
          </w:p>
        </w:tc>
      </w:tr>
      <w:tr w:rsidR="009B7E08" w:rsidRPr="00AB5DFA" w14:paraId="750B9241" w14:textId="77777777" w:rsidTr="00080F43">
        <w:tc>
          <w:tcPr>
            <w:tcW w:w="753" w:type="dxa"/>
            <w:shd w:val="clear" w:color="auto" w:fill="auto"/>
            <w:vAlign w:val="bottom"/>
          </w:tcPr>
          <w:p w14:paraId="1A4C3FA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41</w:t>
            </w:r>
          </w:p>
        </w:tc>
        <w:tc>
          <w:tcPr>
            <w:tcW w:w="252" w:type="dxa"/>
            <w:shd w:val="clear" w:color="auto" w:fill="auto"/>
            <w:vAlign w:val="center"/>
          </w:tcPr>
          <w:p w14:paraId="7A330A9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32B092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Gains on investments, net</w:t>
            </w:r>
          </w:p>
        </w:tc>
      </w:tr>
      <w:tr w:rsidR="009B7E08" w:rsidRPr="00AB5DFA" w14:paraId="2B45BDAC" w14:textId="77777777" w:rsidTr="00080F43">
        <w:tc>
          <w:tcPr>
            <w:tcW w:w="753" w:type="dxa"/>
            <w:shd w:val="clear" w:color="auto" w:fill="auto"/>
            <w:vAlign w:val="bottom"/>
          </w:tcPr>
          <w:p w14:paraId="57F6CD6F"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42</w:t>
            </w:r>
          </w:p>
        </w:tc>
        <w:tc>
          <w:tcPr>
            <w:tcW w:w="252" w:type="dxa"/>
            <w:shd w:val="clear" w:color="auto" w:fill="auto"/>
            <w:vAlign w:val="center"/>
          </w:tcPr>
          <w:p w14:paraId="3234050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0B2828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Expected credit loss </w:t>
            </w:r>
          </w:p>
        </w:tc>
      </w:tr>
      <w:tr w:rsidR="009B7E08" w:rsidRPr="00AB5DFA" w14:paraId="0E193A18" w14:textId="77777777" w:rsidTr="00080F43">
        <w:tc>
          <w:tcPr>
            <w:tcW w:w="753" w:type="dxa"/>
            <w:shd w:val="clear" w:color="auto" w:fill="auto"/>
            <w:vAlign w:val="bottom"/>
          </w:tcPr>
          <w:p w14:paraId="2D8A4069"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43</w:t>
            </w:r>
          </w:p>
        </w:tc>
        <w:tc>
          <w:tcPr>
            <w:tcW w:w="252" w:type="dxa"/>
            <w:shd w:val="clear" w:color="auto" w:fill="auto"/>
            <w:vAlign w:val="center"/>
          </w:tcPr>
          <w:p w14:paraId="2BD5B63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BC2D0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Income tax </w:t>
            </w:r>
          </w:p>
        </w:tc>
      </w:tr>
      <w:tr w:rsidR="009B7E08" w:rsidRPr="00AB5DFA" w14:paraId="53224C3C" w14:textId="77777777" w:rsidTr="00080F43">
        <w:tc>
          <w:tcPr>
            <w:tcW w:w="753" w:type="dxa"/>
            <w:shd w:val="clear" w:color="auto" w:fill="auto"/>
            <w:vAlign w:val="bottom"/>
          </w:tcPr>
          <w:p w14:paraId="78D6738C"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44</w:t>
            </w:r>
          </w:p>
        </w:tc>
        <w:tc>
          <w:tcPr>
            <w:tcW w:w="252" w:type="dxa"/>
            <w:shd w:val="clear" w:color="auto" w:fill="auto"/>
            <w:vAlign w:val="center"/>
          </w:tcPr>
          <w:p w14:paraId="561BB0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F614F0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Earnings per share</w:t>
            </w:r>
          </w:p>
        </w:tc>
      </w:tr>
    </w:tbl>
    <w:p w14:paraId="59F8040D" w14:textId="56D803A9" w:rsidR="00551B49" w:rsidRPr="0012708E" w:rsidRDefault="00644F7B" w:rsidP="0093239C">
      <w:pPr>
        <w:pStyle w:val="index"/>
        <w:spacing w:after="0"/>
        <w:ind w:left="540"/>
        <w:outlineLvl w:val="0"/>
        <w:rPr>
          <w:rFonts w:cs="Times New Roman"/>
          <w:szCs w:val="22"/>
          <w:lang w:val="en-GB"/>
        </w:rPr>
      </w:pPr>
      <w:r w:rsidRPr="0012708E">
        <w:rPr>
          <w:rFonts w:cs="Times New Roman"/>
          <w:lang w:val="en-GB"/>
        </w:rPr>
        <w:br w:type="page"/>
      </w:r>
      <w:r w:rsidR="00551B49" w:rsidRPr="0012708E">
        <w:rPr>
          <w:rFonts w:cs="Times New Roman"/>
          <w:lang w:val="en-GB"/>
        </w:rPr>
        <w:lastRenderedPageBreak/>
        <w:t xml:space="preserve">These </w:t>
      </w:r>
      <w:r w:rsidR="00551B49" w:rsidRPr="0012708E">
        <w:rPr>
          <w:rFonts w:cs="Times New Roman"/>
          <w:szCs w:val="22"/>
          <w:lang w:val="en-GB"/>
        </w:rPr>
        <w:t>notes form an integral part of the</w:t>
      </w:r>
      <w:r w:rsidR="005B393D" w:rsidRPr="0012708E">
        <w:rPr>
          <w:rFonts w:cs="Times New Roman"/>
          <w:bCs/>
          <w:color w:val="000000"/>
          <w:szCs w:val="22"/>
          <w:lang w:val="en-GB"/>
        </w:rPr>
        <w:t xml:space="preserve"> </w:t>
      </w:r>
      <w:r w:rsidR="00551B49" w:rsidRPr="0012708E">
        <w:rPr>
          <w:rFonts w:cs="Times New Roman"/>
          <w:szCs w:val="22"/>
          <w:lang w:val="en-GB"/>
        </w:rPr>
        <w:t>financial statements.</w:t>
      </w:r>
    </w:p>
    <w:p w14:paraId="1AC05BC3" w14:textId="77777777" w:rsidR="00551B49" w:rsidRPr="0012708E" w:rsidRDefault="00551B49" w:rsidP="00551B49">
      <w:pPr>
        <w:spacing w:line="240" w:lineRule="atLeast"/>
        <w:ind w:left="540" w:right="-28"/>
        <w:jc w:val="thaiDistribute"/>
        <w:rPr>
          <w:rFonts w:cs="Times New Roman"/>
          <w:szCs w:val="22"/>
        </w:rPr>
      </w:pPr>
    </w:p>
    <w:p w14:paraId="608D170A" w14:textId="06FC9834" w:rsidR="00551B49" w:rsidRPr="0012708E" w:rsidRDefault="00551B49" w:rsidP="00551B49">
      <w:pPr>
        <w:spacing w:line="240" w:lineRule="atLeast"/>
        <w:ind w:left="540" w:right="-28"/>
        <w:jc w:val="thaiDistribute"/>
        <w:rPr>
          <w:rFonts w:cs="Times New Roman"/>
          <w:szCs w:val="22"/>
        </w:rPr>
      </w:pPr>
      <w:r w:rsidRPr="0012708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w:t>
      </w:r>
      <w:r w:rsidR="00631A5C" w:rsidRPr="0012708E">
        <w:rPr>
          <w:rFonts w:cs="Times New Roman"/>
          <w:szCs w:val="22"/>
        </w:rPr>
        <w:t xml:space="preserve">n </w:t>
      </w:r>
      <w:r w:rsidR="00EC770A">
        <w:rPr>
          <w:rFonts w:cstheme="minorBidi"/>
          <w:szCs w:val="28"/>
          <w:lang w:val="en-US" w:bidi="th-TH"/>
        </w:rPr>
        <w:t xml:space="preserve">14 </w:t>
      </w:r>
      <w:r w:rsidR="00FF0781">
        <w:rPr>
          <w:rFonts w:cs="Times New Roman"/>
          <w:szCs w:val="22"/>
        </w:rPr>
        <w:t>February 202</w:t>
      </w:r>
      <w:r w:rsidR="00F35DD8">
        <w:rPr>
          <w:rFonts w:cs="Times New Roman"/>
          <w:szCs w:val="22"/>
        </w:rPr>
        <w:t>4</w:t>
      </w:r>
      <w:r w:rsidR="00F6636D">
        <w:rPr>
          <w:rFonts w:cs="Times New Roman"/>
          <w:szCs w:val="22"/>
        </w:rPr>
        <w:t>.</w:t>
      </w:r>
    </w:p>
    <w:p w14:paraId="25826377" w14:textId="1FB9B440" w:rsidR="00CB2F1B" w:rsidRPr="00302037" w:rsidRDefault="00CB2F1B" w:rsidP="00551B49">
      <w:pPr>
        <w:pStyle w:val="index"/>
        <w:spacing w:after="0"/>
        <w:ind w:firstLine="562"/>
        <w:outlineLvl w:val="0"/>
        <w:rPr>
          <w:rFonts w:cs="Times New Roman"/>
          <w:szCs w:val="22"/>
          <w:lang w:val="en-GB"/>
        </w:rPr>
      </w:pPr>
    </w:p>
    <w:p w14:paraId="162E89F9" w14:textId="77777777" w:rsidR="00B23E6B" w:rsidRPr="0012708E" w:rsidRDefault="00C766E6"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General information</w:t>
      </w:r>
    </w:p>
    <w:p w14:paraId="126FE2B6" w14:textId="77777777" w:rsidR="009E549C" w:rsidRPr="0012708E" w:rsidRDefault="009E549C" w:rsidP="004D6469">
      <w:pPr>
        <w:pStyle w:val="block"/>
        <w:spacing w:after="0" w:line="220" w:lineRule="exact"/>
        <w:ind w:left="547"/>
        <w:jc w:val="both"/>
        <w:rPr>
          <w:rFonts w:cs="Times New Roman"/>
          <w:szCs w:val="22"/>
          <w:lang w:val="en-GB"/>
        </w:rPr>
      </w:pPr>
    </w:p>
    <w:p w14:paraId="122328A5" w14:textId="2367B71E" w:rsidR="000E3E8B" w:rsidRDefault="00F87C9D" w:rsidP="000E3E8B">
      <w:pPr>
        <w:spacing w:line="240" w:lineRule="atLeast"/>
        <w:ind w:left="540" w:right="-28"/>
        <w:jc w:val="both"/>
        <w:rPr>
          <w:rFonts w:cs="Times New Roman"/>
          <w:szCs w:val="22"/>
        </w:rPr>
      </w:pPr>
      <w:r>
        <w:rPr>
          <w:rFonts w:cs="Times New Roman"/>
          <w:szCs w:val="22"/>
        </w:rPr>
        <w:t>Thai Credit Bank Public Company Limited (Formerly The Thai Credit Retail Bank Public Company Limited)</w:t>
      </w:r>
      <w:r w:rsidR="000C44A5">
        <w:rPr>
          <w:rFonts w:cs="Times New Roman"/>
          <w:szCs w:val="22"/>
        </w:rPr>
        <w:t>, (the “Bank”)</w:t>
      </w:r>
      <w:r w:rsidR="00BA6DDB">
        <w:rPr>
          <w:rFonts w:cs="Times New Roman"/>
          <w:szCs w:val="22"/>
        </w:rPr>
        <w:t xml:space="preserve">, </w:t>
      </w:r>
      <w:r w:rsidR="002572FA">
        <w:rPr>
          <w:rFonts w:cs="Times New Roman"/>
          <w:szCs w:val="22"/>
        </w:rPr>
        <w:t>wa</w:t>
      </w:r>
      <w:r w:rsidR="00FF0584">
        <w:rPr>
          <w:rFonts w:cs="Times New Roman"/>
          <w:szCs w:val="22"/>
        </w:rPr>
        <w:t xml:space="preserve">s </w:t>
      </w:r>
      <w:r w:rsidR="007E7BDD">
        <w:rPr>
          <w:rFonts w:cs="Times New Roman"/>
          <w:szCs w:val="22"/>
        </w:rPr>
        <w:t xml:space="preserve">incorporated </w:t>
      </w:r>
      <w:r w:rsidR="00F10170">
        <w:rPr>
          <w:rFonts w:cs="Times New Roman"/>
          <w:szCs w:val="22"/>
        </w:rPr>
        <w:t xml:space="preserve">as a limited company in Thailand on 6 </w:t>
      </w:r>
      <w:r w:rsidR="00111C72">
        <w:rPr>
          <w:rFonts w:cs="Times New Roman"/>
          <w:szCs w:val="22"/>
        </w:rPr>
        <w:t xml:space="preserve">October 1970 and </w:t>
      </w:r>
      <w:r w:rsidR="00827866">
        <w:rPr>
          <w:rFonts w:cs="Times New Roman"/>
          <w:szCs w:val="22"/>
        </w:rPr>
        <w:br/>
      </w:r>
      <w:r w:rsidR="00111C72">
        <w:rPr>
          <w:rFonts w:cs="Times New Roman"/>
          <w:szCs w:val="22"/>
        </w:rPr>
        <w:t xml:space="preserve">was transformed to a public company limited on 28 July 2005. </w:t>
      </w:r>
      <w:r w:rsidR="00CB3959">
        <w:rPr>
          <w:rFonts w:cs="Times New Roman"/>
          <w:szCs w:val="22"/>
        </w:rPr>
        <w:t>T</w:t>
      </w:r>
      <w:r w:rsidR="000E3E8B">
        <w:rPr>
          <w:rFonts w:cs="Times New Roman"/>
          <w:szCs w:val="22"/>
        </w:rPr>
        <w:t xml:space="preserve">he Bank </w:t>
      </w:r>
      <w:r w:rsidR="00C656A0">
        <w:rPr>
          <w:rFonts w:cs="Times New Roman"/>
          <w:szCs w:val="22"/>
        </w:rPr>
        <w:t xml:space="preserve">received an approval from </w:t>
      </w:r>
      <w:r w:rsidR="00827866">
        <w:rPr>
          <w:rFonts w:cs="Times New Roman"/>
          <w:szCs w:val="22"/>
        </w:rPr>
        <w:br/>
      </w:r>
      <w:r w:rsidR="00C656A0">
        <w:rPr>
          <w:rFonts w:cs="Times New Roman"/>
          <w:szCs w:val="22"/>
        </w:rPr>
        <w:t>the Ministry of F</w:t>
      </w:r>
      <w:r w:rsidR="007B32B9">
        <w:rPr>
          <w:rFonts w:cs="Times New Roman"/>
          <w:szCs w:val="22"/>
        </w:rPr>
        <w:t xml:space="preserve">inance </w:t>
      </w:r>
      <w:r w:rsidR="00220FE3">
        <w:rPr>
          <w:rFonts w:cs="Times New Roman"/>
          <w:szCs w:val="22"/>
        </w:rPr>
        <w:t>to upgrade its license from retail banking license to commercial banking license</w:t>
      </w:r>
      <w:r w:rsidR="00CB3959">
        <w:rPr>
          <w:rFonts w:cstheme="minorBidi" w:hint="cs"/>
          <w:szCs w:val="28"/>
          <w:cs/>
          <w:lang w:bidi="th-TH"/>
        </w:rPr>
        <w:t xml:space="preserve"> </w:t>
      </w:r>
      <w:r w:rsidR="00CB3959">
        <w:rPr>
          <w:rFonts w:cstheme="minorBidi"/>
          <w:szCs w:val="28"/>
          <w:lang w:val="en-US" w:bidi="th-TH"/>
        </w:rPr>
        <w:t>on 17 August 2023</w:t>
      </w:r>
      <w:r w:rsidR="0005208D">
        <w:rPr>
          <w:rFonts w:cs="Times New Roman"/>
          <w:szCs w:val="22"/>
          <w:lang w:val="en-US"/>
        </w:rPr>
        <w:t xml:space="preserve">, and </w:t>
      </w:r>
      <w:r w:rsidR="00220FE3">
        <w:rPr>
          <w:rFonts w:cs="Times New Roman"/>
          <w:szCs w:val="22"/>
        </w:rPr>
        <w:t xml:space="preserve">registered to change its name with the Ministry of Commerce from “The Thai Credit Retail Bank Public Company Limited” </w:t>
      </w:r>
      <w:r w:rsidR="00DC3A3E">
        <w:rPr>
          <w:rFonts w:cs="Times New Roman"/>
          <w:szCs w:val="22"/>
        </w:rPr>
        <w:t>to “Thai Credit Bank Public Company Limited”</w:t>
      </w:r>
      <w:r w:rsidR="00F25F16" w:rsidRPr="00F25F16">
        <w:rPr>
          <w:rFonts w:cs="Times New Roman"/>
          <w:szCs w:val="22"/>
        </w:rPr>
        <w:t xml:space="preserve"> </w:t>
      </w:r>
      <w:r w:rsidR="00F25F16">
        <w:rPr>
          <w:rFonts w:cs="Times New Roman"/>
          <w:szCs w:val="22"/>
        </w:rPr>
        <w:t xml:space="preserve">on </w:t>
      </w:r>
      <w:r w:rsidR="0005208D">
        <w:rPr>
          <w:rFonts w:cs="Times New Roman"/>
          <w:szCs w:val="22"/>
        </w:rPr>
        <w:br/>
      </w:r>
      <w:r w:rsidR="00F25F16">
        <w:rPr>
          <w:rFonts w:cs="Times New Roman"/>
          <w:szCs w:val="22"/>
        </w:rPr>
        <w:t>1 September 2023</w:t>
      </w:r>
      <w:r w:rsidR="001C6A11">
        <w:rPr>
          <w:rFonts w:cs="Times New Roman"/>
          <w:szCs w:val="22"/>
        </w:rPr>
        <w:t>.</w:t>
      </w:r>
      <w:r w:rsidR="00FF541B">
        <w:rPr>
          <w:rFonts w:cs="Times New Roman"/>
          <w:szCs w:val="22"/>
        </w:rPr>
        <w:t xml:space="preserve"> </w:t>
      </w:r>
      <w:r w:rsidR="00852088">
        <w:rPr>
          <w:rFonts w:cs="Times New Roman"/>
          <w:szCs w:val="22"/>
        </w:rPr>
        <w:t>The Bank</w:t>
      </w:r>
      <w:r w:rsidR="00F35DD8">
        <w:rPr>
          <w:rFonts w:cs="Times New Roman"/>
          <w:szCs w:val="22"/>
        </w:rPr>
        <w:t xml:space="preserve"> was listed on the Stock Exchange of Thailand on 9 February 2024</w:t>
      </w:r>
      <w:r w:rsidR="00B1260D">
        <w:rPr>
          <w:rFonts w:cs="Times New Roman"/>
          <w:szCs w:val="22"/>
        </w:rPr>
        <w:t>.</w:t>
      </w:r>
    </w:p>
    <w:p w14:paraId="4E6965FA" w14:textId="77777777" w:rsidR="00F87C9D" w:rsidRPr="00D927A4" w:rsidRDefault="00F87C9D" w:rsidP="00C71039">
      <w:pPr>
        <w:spacing w:line="240" w:lineRule="atLeast"/>
        <w:ind w:left="540" w:right="-28"/>
        <w:jc w:val="thaiDistribute"/>
        <w:rPr>
          <w:rFonts w:cstheme="minorBidi"/>
          <w:szCs w:val="28"/>
          <w:cs/>
          <w:lang w:bidi="th-TH"/>
        </w:rPr>
      </w:pPr>
    </w:p>
    <w:p w14:paraId="46DFA605" w14:textId="77777777" w:rsidR="009A29F5" w:rsidRPr="0012708E" w:rsidRDefault="009A29F5" w:rsidP="005748C7">
      <w:pPr>
        <w:spacing w:line="240" w:lineRule="atLeast"/>
        <w:ind w:left="540" w:right="-28"/>
        <w:jc w:val="thaiDistribute"/>
        <w:rPr>
          <w:rFonts w:cs="Times New Roman"/>
          <w:szCs w:val="22"/>
        </w:rPr>
      </w:pPr>
      <w:r w:rsidRPr="0012708E">
        <w:rPr>
          <w:rFonts w:cs="Times New Roman"/>
          <w:szCs w:val="22"/>
        </w:rPr>
        <w:t xml:space="preserve">The Bank </w:t>
      </w:r>
      <w:r w:rsidR="002D4DB3" w:rsidRPr="0012708E">
        <w:rPr>
          <w:rFonts w:cs="Times New Roman"/>
          <w:szCs w:val="22"/>
        </w:rPr>
        <w:t xml:space="preserve">has its registered head </w:t>
      </w:r>
      <w:r w:rsidR="0039259A" w:rsidRPr="0012708E">
        <w:rPr>
          <w:rFonts w:cs="Times New Roman"/>
          <w:szCs w:val="22"/>
        </w:rPr>
        <w:t xml:space="preserve">office at </w:t>
      </w:r>
      <w:r w:rsidR="005C35A2" w:rsidRPr="0012708E">
        <w:rPr>
          <w:rFonts w:cs="Times New Roman"/>
          <w:szCs w:val="22"/>
        </w:rPr>
        <w:t xml:space="preserve">123 </w:t>
      </w:r>
      <w:r w:rsidR="00A646FB" w:rsidRPr="0012708E">
        <w:rPr>
          <w:rFonts w:cs="Times New Roman"/>
          <w:szCs w:val="22"/>
        </w:rPr>
        <w:t>Thai Life Insurance Building, Ratchadaphisek Road, Dindaeng, Bangkok 10400.</w:t>
      </w:r>
    </w:p>
    <w:p w14:paraId="0CF0E9C2" w14:textId="77777777" w:rsidR="007C733C" w:rsidRPr="0012708E" w:rsidRDefault="007C733C" w:rsidP="005748C7">
      <w:pPr>
        <w:spacing w:line="240" w:lineRule="atLeast"/>
        <w:ind w:left="540" w:right="-28"/>
        <w:jc w:val="thaiDistribute"/>
        <w:rPr>
          <w:rFonts w:cs="Times New Roman"/>
          <w:szCs w:val="22"/>
        </w:rPr>
      </w:pPr>
    </w:p>
    <w:p w14:paraId="11446616" w14:textId="43CB8752" w:rsidR="007C733C" w:rsidRPr="0012708E" w:rsidRDefault="00AD0920" w:rsidP="005748C7">
      <w:pPr>
        <w:spacing w:line="240" w:lineRule="atLeast"/>
        <w:ind w:left="540" w:right="-28"/>
        <w:jc w:val="thaiDistribute"/>
        <w:rPr>
          <w:rFonts w:cs="Times New Roman"/>
          <w:szCs w:val="22"/>
        </w:rPr>
      </w:pPr>
      <w:r w:rsidRPr="0012708E">
        <w:rPr>
          <w:rFonts w:cs="Times New Roman"/>
          <w:szCs w:val="22"/>
        </w:rPr>
        <w:t>T</w:t>
      </w:r>
      <w:r w:rsidR="00D90446" w:rsidRPr="0012708E">
        <w:rPr>
          <w:rFonts w:cs="Times New Roman"/>
          <w:szCs w:val="22"/>
        </w:rPr>
        <w:t xml:space="preserve">he ultimate parent company and the immediate parent company </w:t>
      </w:r>
      <w:r w:rsidRPr="0012708E">
        <w:rPr>
          <w:rFonts w:cs="Times New Roman"/>
          <w:szCs w:val="22"/>
        </w:rPr>
        <w:t>during the financial</w:t>
      </w:r>
      <w:r w:rsidR="00CC62EB" w:rsidRPr="0012708E">
        <w:rPr>
          <w:rFonts w:cs="Times New Roman"/>
          <w:szCs w:val="22"/>
          <w:vertAlign w:val="subscript"/>
        </w:rPr>
        <w:t xml:space="preserve"> </w:t>
      </w:r>
      <w:r w:rsidR="006456CE" w:rsidRPr="0012708E">
        <w:rPr>
          <w:rFonts w:cs="Times New Roman"/>
          <w:szCs w:val="28"/>
          <w:lang w:bidi="th-TH"/>
        </w:rPr>
        <w:t xml:space="preserve">year </w:t>
      </w:r>
      <w:r w:rsidR="00D90446" w:rsidRPr="0012708E">
        <w:rPr>
          <w:rFonts w:cs="Times New Roman"/>
          <w:szCs w:val="22"/>
        </w:rPr>
        <w:t>were V</w:t>
      </w:r>
      <w:r w:rsidR="00CA3F53" w:rsidRPr="0012708E">
        <w:rPr>
          <w:rFonts w:cs="Times New Roman"/>
          <w:szCs w:val="22"/>
        </w:rPr>
        <w:t>.</w:t>
      </w:r>
      <w:r w:rsidR="00D90446" w:rsidRPr="0012708E">
        <w:rPr>
          <w:rFonts w:cs="Times New Roman"/>
          <w:szCs w:val="22"/>
        </w:rPr>
        <w:t xml:space="preserve">C. </w:t>
      </w:r>
      <w:r w:rsidRPr="0012708E">
        <w:rPr>
          <w:rFonts w:cs="Times New Roman"/>
          <w:szCs w:val="22"/>
        </w:rPr>
        <w:t>Property</w:t>
      </w:r>
      <w:r w:rsidR="00D90446" w:rsidRPr="0012708E">
        <w:rPr>
          <w:rFonts w:cs="Times New Roman"/>
          <w:szCs w:val="22"/>
        </w:rPr>
        <w:t xml:space="preserve"> Co., Ltd. and VNB Holding Company Limited</w:t>
      </w:r>
      <w:r w:rsidR="00DC626F">
        <w:rPr>
          <w:rFonts w:cs="Times New Roman"/>
          <w:szCs w:val="22"/>
        </w:rPr>
        <w:t>.</w:t>
      </w:r>
      <w:r w:rsidR="00D90446" w:rsidRPr="0012708E">
        <w:rPr>
          <w:rFonts w:cs="Times New Roman"/>
          <w:szCs w:val="22"/>
        </w:rPr>
        <w:t xml:space="preserve"> </w:t>
      </w:r>
      <w:r w:rsidR="00DC626F">
        <w:rPr>
          <w:rFonts w:cs="Times New Roman"/>
          <w:szCs w:val="22"/>
        </w:rPr>
        <w:t>Both companies</w:t>
      </w:r>
      <w:r w:rsidR="00DC626F" w:rsidRPr="0012708E">
        <w:rPr>
          <w:rFonts w:cs="Times New Roman"/>
          <w:szCs w:val="22"/>
        </w:rPr>
        <w:t xml:space="preserve"> </w:t>
      </w:r>
      <w:r w:rsidR="00D90446" w:rsidRPr="0012708E">
        <w:rPr>
          <w:rFonts w:cs="Times New Roman"/>
          <w:szCs w:val="22"/>
        </w:rPr>
        <w:t>were incorporated in Thailand</w:t>
      </w:r>
      <w:r w:rsidR="007C733C" w:rsidRPr="0012708E">
        <w:rPr>
          <w:rFonts w:cs="Times New Roman"/>
          <w:szCs w:val="22"/>
        </w:rPr>
        <w:t>.</w:t>
      </w:r>
    </w:p>
    <w:p w14:paraId="080D0CB9" w14:textId="77777777" w:rsidR="00285BB0" w:rsidRPr="0012708E" w:rsidRDefault="00285BB0" w:rsidP="004D6469">
      <w:pPr>
        <w:spacing w:line="220" w:lineRule="exact"/>
        <w:ind w:left="547"/>
        <w:jc w:val="both"/>
        <w:rPr>
          <w:rFonts w:cs="Times New Roman"/>
          <w:szCs w:val="22"/>
        </w:rPr>
      </w:pPr>
    </w:p>
    <w:p w14:paraId="77ADC78E" w14:textId="5A419A8C" w:rsidR="008913F8" w:rsidRPr="0012708E" w:rsidRDefault="002212A6" w:rsidP="005748C7">
      <w:pPr>
        <w:spacing w:line="240" w:lineRule="atLeast"/>
        <w:ind w:left="540" w:right="-28"/>
        <w:jc w:val="thaiDistribute"/>
        <w:rPr>
          <w:rFonts w:cs="Times New Roman"/>
          <w:color w:val="FF0000"/>
          <w:szCs w:val="28"/>
          <w:lang w:bidi="th-TH"/>
        </w:rPr>
      </w:pPr>
      <w:r w:rsidRPr="0012708E">
        <w:rPr>
          <w:rFonts w:cs="Times New Roman"/>
          <w:szCs w:val="22"/>
        </w:rPr>
        <w:t xml:space="preserve">The </w:t>
      </w:r>
      <w:r w:rsidR="00A963A6" w:rsidRPr="0012708E">
        <w:rPr>
          <w:rFonts w:cs="Times New Roman"/>
          <w:szCs w:val="22"/>
        </w:rPr>
        <w:t xml:space="preserve">principal </w:t>
      </w:r>
      <w:r w:rsidR="005C35A2" w:rsidRPr="0012708E">
        <w:rPr>
          <w:rFonts w:cs="Times New Roman"/>
          <w:szCs w:val="22"/>
        </w:rPr>
        <w:t xml:space="preserve">business </w:t>
      </w:r>
      <w:r w:rsidR="00A963A6" w:rsidRPr="0012708E">
        <w:rPr>
          <w:rFonts w:cs="Times New Roman"/>
          <w:szCs w:val="22"/>
        </w:rPr>
        <w:t xml:space="preserve">of the </w:t>
      </w:r>
      <w:r w:rsidRPr="0012708E">
        <w:rPr>
          <w:rFonts w:cs="Times New Roman"/>
          <w:szCs w:val="22"/>
        </w:rPr>
        <w:t xml:space="preserve">Bank </w:t>
      </w:r>
      <w:r w:rsidR="002721E0" w:rsidRPr="0012708E">
        <w:rPr>
          <w:rFonts w:cs="Times New Roman"/>
          <w:szCs w:val="22"/>
        </w:rPr>
        <w:t>is</w:t>
      </w:r>
      <w:r w:rsidR="00B8603B" w:rsidRPr="0012708E">
        <w:rPr>
          <w:rFonts w:cs="Times New Roman"/>
          <w:szCs w:val="22"/>
        </w:rPr>
        <w:t xml:space="preserve"> financial services under the scope of </w:t>
      </w:r>
      <w:r w:rsidR="009C291F">
        <w:rPr>
          <w:rFonts w:cs="Times New Roman"/>
          <w:szCs w:val="22"/>
        </w:rPr>
        <w:t>commercial</w:t>
      </w:r>
      <w:r w:rsidR="00B8603B" w:rsidRPr="0012708E">
        <w:rPr>
          <w:rFonts w:cs="Times New Roman"/>
          <w:szCs w:val="22"/>
        </w:rPr>
        <w:t xml:space="preserve"> banking </w:t>
      </w:r>
      <w:r w:rsidR="00C20DA7" w:rsidRPr="0012708E">
        <w:rPr>
          <w:rFonts w:cs="Times New Roman"/>
          <w:szCs w:val="22"/>
        </w:rPr>
        <w:t>license</w:t>
      </w:r>
      <w:r w:rsidR="00B8603B" w:rsidRPr="0012708E">
        <w:rPr>
          <w:rFonts w:cs="Times New Roman"/>
          <w:szCs w:val="22"/>
        </w:rPr>
        <w:t>.</w:t>
      </w:r>
      <w:r w:rsidRPr="0012708E">
        <w:rPr>
          <w:rFonts w:cs="Times New Roman"/>
          <w:szCs w:val="22"/>
        </w:rPr>
        <w:t xml:space="preserve"> </w:t>
      </w:r>
      <w:r w:rsidR="005C35A2" w:rsidRPr="0012708E">
        <w:rPr>
          <w:rFonts w:cs="Times New Roman"/>
          <w:szCs w:val="22"/>
        </w:rPr>
        <w:t xml:space="preserve">Its subsidiary is incorporated as a limited company under Thai laws and has been operating in Thailand. Details of the Bank’s subsidiary are given in note </w:t>
      </w:r>
      <w:r w:rsidR="00402B1A" w:rsidRPr="0012708E">
        <w:rPr>
          <w:rFonts w:cs="Times New Roman"/>
          <w:szCs w:val="22"/>
        </w:rPr>
        <w:t>1</w:t>
      </w:r>
      <w:r w:rsidR="00ED7E44">
        <w:rPr>
          <w:rFonts w:cs="Times New Roman"/>
          <w:szCs w:val="22"/>
        </w:rPr>
        <w:t>2</w:t>
      </w:r>
      <w:r w:rsidR="005C35A2" w:rsidRPr="0012708E">
        <w:rPr>
          <w:rFonts w:cs="Times New Roman"/>
          <w:szCs w:val="22"/>
        </w:rPr>
        <w:t>.</w:t>
      </w:r>
    </w:p>
    <w:p w14:paraId="60CD952F" w14:textId="77777777" w:rsidR="0061423C" w:rsidRPr="0093239C" w:rsidRDefault="0061423C" w:rsidP="005748C7">
      <w:pPr>
        <w:spacing w:line="240" w:lineRule="atLeast"/>
        <w:ind w:left="540" w:right="-28"/>
        <w:jc w:val="thaiDistribute"/>
        <w:rPr>
          <w:rFonts w:cs="Times New Roman"/>
          <w:szCs w:val="28"/>
          <w:lang w:bidi="th-TH"/>
        </w:rPr>
      </w:pPr>
    </w:p>
    <w:p w14:paraId="49E11CFE" w14:textId="5543EF84" w:rsidR="0061423C" w:rsidRPr="0012708E" w:rsidRDefault="0061423C" w:rsidP="0061423C">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Basis of preparation of the</w:t>
      </w:r>
      <w:r w:rsidR="00506E6D" w:rsidRPr="0012708E">
        <w:rPr>
          <w:rFonts w:cs="Times New Roman"/>
          <w:i w:val="0"/>
          <w:iCs/>
          <w:szCs w:val="24"/>
        </w:rPr>
        <w:t xml:space="preserve"> </w:t>
      </w:r>
      <w:r w:rsidRPr="0012708E">
        <w:rPr>
          <w:rFonts w:cs="Times New Roman"/>
          <w:i w:val="0"/>
          <w:iCs/>
          <w:szCs w:val="24"/>
        </w:rPr>
        <w:t>financial statements</w:t>
      </w:r>
    </w:p>
    <w:p w14:paraId="63DFA79F" w14:textId="77777777" w:rsidR="0061423C" w:rsidRPr="0012708E" w:rsidRDefault="0061423C" w:rsidP="00B307D0">
      <w:pPr>
        <w:pStyle w:val="block"/>
        <w:spacing w:after="0" w:line="220" w:lineRule="exact"/>
        <w:ind w:left="0"/>
        <w:jc w:val="both"/>
        <w:rPr>
          <w:rFonts w:cs="Times New Roman"/>
          <w:b/>
          <w:bCs/>
          <w:i/>
          <w:iCs/>
          <w:szCs w:val="22"/>
          <w:lang w:val="en-GB"/>
        </w:rPr>
      </w:pPr>
    </w:p>
    <w:p w14:paraId="19EB017B" w14:textId="63FE97B1" w:rsidR="004D7E87" w:rsidRDefault="00E16DD6" w:rsidP="006435BF">
      <w:pPr>
        <w:pStyle w:val="AccPolicyalternative"/>
        <w:rPr>
          <w:rFonts w:cs="Times New Roman"/>
        </w:rPr>
      </w:pPr>
      <w:r w:rsidRPr="0012708E">
        <w:rPr>
          <w:spacing w:val="-4"/>
        </w:rPr>
        <w:t>The</w:t>
      </w:r>
      <w:r w:rsidR="00506E6D" w:rsidRPr="0012708E">
        <w:rPr>
          <w:spacing w:val="-4"/>
        </w:rPr>
        <w:t xml:space="preserve"> </w:t>
      </w:r>
      <w:r w:rsidRPr="0012708E">
        <w:rPr>
          <w:spacing w:val="-4"/>
        </w:rPr>
        <w:t xml:space="preserve">financial statements are prepared in accordance with </w:t>
      </w:r>
      <w:r w:rsidR="00F1787F" w:rsidRPr="000E50C6">
        <w:rPr>
          <w:spacing w:val="-4"/>
        </w:rPr>
        <w:t>Thai Financial Reporting Standards</w:t>
      </w:r>
      <w:r w:rsidR="000D1D5A">
        <w:rPr>
          <w:spacing w:val="-4"/>
        </w:rPr>
        <w:t xml:space="preserve"> (“TFRS</w:t>
      </w:r>
      <w:r w:rsidR="00A8654E">
        <w:rPr>
          <w:spacing w:val="-4"/>
        </w:rPr>
        <w:t>s</w:t>
      </w:r>
      <w:r w:rsidR="000D1D5A">
        <w:rPr>
          <w:spacing w:val="-4"/>
        </w:rPr>
        <w:t>”)</w:t>
      </w:r>
      <w:r w:rsidR="00F1787F">
        <w:rPr>
          <w:spacing w:val="-4"/>
          <w:szCs w:val="28"/>
        </w:rPr>
        <w:t>,</w:t>
      </w:r>
      <w:r w:rsidR="00F1787F" w:rsidRPr="000E50C6">
        <w:rPr>
          <w:spacing w:val="-4"/>
        </w:rPr>
        <w:t xml:space="preserve"> </w:t>
      </w:r>
      <w:r w:rsidR="00F1787F" w:rsidRPr="000E50C6">
        <w:t>guidelines promulgated by the Federation of Accounting Professions</w:t>
      </w:r>
      <w:r w:rsidR="00005903">
        <w:t xml:space="preserve">, </w:t>
      </w:r>
      <w:r w:rsidR="00F1787F" w:rsidRPr="000E50C6">
        <w:t xml:space="preserve">applicable rules and regulations of </w:t>
      </w:r>
      <w:r w:rsidR="000D1D5A">
        <w:t xml:space="preserve">the </w:t>
      </w:r>
      <w:r w:rsidR="00F1787F" w:rsidRPr="000E50C6">
        <w:t>Bank of Thailand (</w:t>
      </w:r>
      <w:r w:rsidR="00F1787F">
        <w:t>“</w:t>
      </w:r>
      <w:r w:rsidR="00F1787F" w:rsidRPr="000E50C6">
        <w:t>B</w:t>
      </w:r>
      <w:r w:rsidR="00F1787F">
        <w:t>o</w:t>
      </w:r>
      <w:r w:rsidR="00F1787F" w:rsidRPr="000E50C6">
        <w:t>T</w:t>
      </w:r>
      <w:r w:rsidR="00F1787F">
        <w:t>”</w:t>
      </w:r>
      <w:r w:rsidR="00455B43">
        <w:t>) and applicable rules and regulations of the Thai Sec</w:t>
      </w:r>
      <w:r w:rsidR="0025298C">
        <w:t>ur</w:t>
      </w:r>
      <w:r w:rsidR="00455B43">
        <w:t>ities and Exchange Commission</w:t>
      </w:r>
      <w:r w:rsidR="002304CA" w:rsidRPr="0012708E">
        <w:t xml:space="preserve">; and </w:t>
      </w:r>
      <w:r w:rsidR="00C27913" w:rsidRPr="0012708E">
        <w:t xml:space="preserve">presented </w:t>
      </w:r>
      <w:r w:rsidR="00636659" w:rsidRPr="0012708E">
        <w:t xml:space="preserve">as prescribed by the BoT </w:t>
      </w:r>
      <w:r w:rsidR="00C27913" w:rsidRPr="0012708E">
        <w:t xml:space="preserve">notification </w:t>
      </w:r>
      <w:r w:rsidR="00C12CC2" w:rsidRPr="0012708E">
        <w:t>number Sor Nor Sor 21/2561</w:t>
      </w:r>
      <w:r w:rsidR="0061423C" w:rsidRPr="0012708E">
        <w:t xml:space="preserve">, directive dated </w:t>
      </w:r>
      <w:r w:rsidR="00A23363" w:rsidRPr="0012708E">
        <w:t>31 October</w:t>
      </w:r>
      <w:r w:rsidR="0061423C" w:rsidRPr="0012708E">
        <w:t xml:space="preserve"> 20</w:t>
      </w:r>
      <w:r w:rsidR="00A23363" w:rsidRPr="0012708E">
        <w:t>18</w:t>
      </w:r>
      <w:r w:rsidR="0061423C" w:rsidRPr="0012708E">
        <w:t xml:space="preserve">, regarding </w:t>
      </w:r>
      <w:r w:rsidR="00636659" w:rsidRPr="0012708E">
        <w:rPr>
          <w:i/>
          <w:iCs/>
        </w:rPr>
        <w:t xml:space="preserve">“The preparation </w:t>
      </w:r>
      <w:r w:rsidR="0061423C" w:rsidRPr="0012708E">
        <w:rPr>
          <w:i/>
          <w:iCs/>
        </w:rPr>
        <w:t xml:space="preserve">and </w:t>
      </w:r>
      <w:r w:rsidR="00636659" w:rsidRPr="0012708E">
        <w:rPr>
          <w:i/>
          <w:iCs/>
        </w:rPr>
        <w:t xml:space="preserve">announcement </w:t>
      </w:r>
      <w:r w:rsidR="0061423C" w:rsidRPr="0012708E">
        <w:rPr>
          <w:i/>
          <w:iCs/>
        </w:rPr>
        <w:t xml:space="preserve">of the </w:t>
      </w:r>
      <w:r w:rsidR="00636659" w:rsidRPr="0012708E">
        <w:rPr>
          <w:i/>
          <w:iCs/>
        </w:rPr>
        <w:t xml:space="preserve">financial statements </w:t>
      </w:r>
      <w:r w:rsidR="0061423C" w:rsidRPr="0012708E">
        <w:rPr>
          <w:i/>
          <w:iCs/>
        </w:rPr>
        <w:t xml:space="preserve">of </w:t>
      </w:r>
      <w:r w:rsidR="00C27913" w:rsidRPr="0012708E">
        <w:rPr>
          <w:i/>
          <w:iCs/>
        </w:rPr>
        <w:t xml:space="preserve">a </w:t>
      </w:r>
      <w:r w:rsidR="00636659" w:rsidRPr="0012708E">
        <w:rPr>
          <w:i/>
          <w:iCs/>
        </w:rPr>
        <w:t xml:space="preserve">commercial bank </w:t>
      </w:r>
      <w:r w:rsidR="0061423C" w:rsidRPr="0012708E">
        <w:rPr>
          <w:i/>
          <w:iCs/>
        </w:rPr>
        <w:t xml:space="preserve">and </w:t>
      </w:r>
      <w:r w:rsidR="00C27913" w:rsidRPr="0012708E">
        <w:rPr>
          <w:i/>
          <w:iCs/>
        </w:rPr>
        <w:t xml:space="preserve">a </w:t>
      </w:r>
      <w:r w:rsidR="00636659" w:rsidRPr="0012708E">
        <w:rPr>
          <w:i/>
          <w:iCs/>
        </w:rPr>
        <w:t xml:space="preserve">holding </w:t>
      </w:r>
      <w:r w:rsidR="00CA373C" w:rsidRPr="0012708E">
        <w:rPr>
          <w:i/>
          <w:iCs/>
        </w:rPr>
        <w:t xml:space="preserve">companies which </w:t>
      </w:r>
      <w:r w:rsidR="003F65A0">
        <w:rPr>
          <w:i/>
          <w:iCs/>
        </w:rPr>
        <w:t>is</w:t>
      </w:r>
      <w:r w:rsidR="00CA373C" w:rsidRPr="0012708E">
        <w:rPr>
          <w:i/>
          <w:iCs/>
        </w:rPr>
        <w:t xml:space="preserve"> </w:t>
      </w:r>
      <w:r w:rsidR="0061423C" w:rsidRPr="0012708E">
        <w:rPr>
          <w:i/>
          <w:iCs/>
        </w:rPr>
        <w:t xml:space="preserve">the </w:t>
      </w:r>
      <w:r w:rsidR="00636659" w:rsidRPr="0012708E">
        <w:rPr>
          <w:i/>
          <w:iCs/>
        </w:rPr>
        <w:t xml:space="preserve">parent company </w:t>
      </w:r>
      <w:r w:rsidR="0061423C" w:rsidRPr="0012708E">
        <w:rPr>
          <w:i/>
          <w:iCs/>
        </w:rPr>
        <w:t>of a</w:t>
      </w:r>
      <w:r w:rsidR="00C27913" w:rsidRPr="0012708E">
        <w:rPr>
          <w:i/>
          <w:iCs/>
        </w:rPr>
        <w:t xml:space="preserve"> </w:t>
      </w:r>
      <w:r w:rsidR="00636659" w:rsidRPr="0012708E">
        <w:rPr>
          <w:i/>
          <w:iCs/>
        </w:rPr>
        <w:t xml:space="preserve">financial </w:t>
      </w:r>
      <w:r w:rsidR="00CA373C" w:rsidRPr="0012708E">
        <w:rPr>
          <w:i/>
          <w:iCs/>
        </w:rPr>
        <w:t>group</w:t>
      </w:r>
      <w:r w:rsidR="00636659" w:rsidRPr="0012708E">
        <w:rPr>
          <w:i/>
          <w:iCs/>
        </w:rPr>
        <w:t>”</w:t>
      </w:r>
      <w:r w:rsidR="00C27913" w:rsidRPr="0012708E">
        <w:rPr>
          <w:i/>
          <w:iCs/>
        </w:rPr>
        <w:t>,</w:t>
      </w:r>
      <w:r w:rsidR="00C27913" w:rsidRPr="0012708E">
        <w:t xml:space="preserve"> </w:t>
      </w:r>
      <w:r w:rsidR="000961E1" w:rsidRPr="0012708E">
        <w:t xml:space="preserve">and </w:t>
      </w:r>
      <w:r w:rsidR="00F0439B" w:rsidRPr="0012708E">
        <w:rPr>
          <w:szCs w:val="28"/>
        </w:rPr>
        <w:t>the</w:t>
      </w:r>
      <w:r w:rsidR="00F0439B" w:rsidRPr="0012708E">
        <w:t xml:space="preserve"> Circular number Thor Por Tor. For Nor Sor 2</w:t>
      </w:r>
      <w:r w:rsidR="000D1D5A">
        <w:t>.</w:t>
      </w:r>
      <w:r w:rsidR="00F0439B" w:rsidRPr="0012708E">
        <w:t xml:space="preserve"> Wor. 802/2564, directive dated 3 September 2021 regarding </w:t>
      </w:r>
      <w:r w:rsidR="00F0439B" w:rsidRPr="0012708E">
        <w:rPr>
          <w:i/>
          <w:iCs/>
        </w:rPr>
        <w:t>“Guidelines regarding the provision of financial assistance to the debtors affected by the COVID-19 (sustainable debt resolution)”</w:t>
      </w:r>
      <w:r w:rsidR="0081728B" w:rsidRPr="0012708E">
        <w:rPr>
          <w:i/>
          <w:iCs/>
        </w:rPr>
        <w:t xml:space="preserve"> </w:t>
      </w:r>
      <w:r w:rsidR="0081728B" w:rsidRPr="0012708E">
        <w:t>as described in note 4</w:t>
      </w:r>
      <w:r w:rsidR="00B70F9E" w:rsidRPr="0012708E">
        <w:t>.</w:t>
      </w:r>
      <w:r w:rsidR="007D51CD">
        <w:t xml:space="preserve"> </w:t>
      </w:r>
      <w:r w:rsidR="0061423C" w:rsidRPr="0012708E">
        <w:rPr>
          <w:rFonts w:cs="Times New Roman"/>
          <w:lang w:val="en-GB"/>
        </w:rPr>
        <w:t>The financial statements are presented in Thai Baht, which is the Group’s functional currency.</w:t>
      </w:r>
      <w:r w:rsidR="00A85551">
        <w:t xml:space="preserve"> </w:t>
      </w:r>
      <w:r w:rsidR="004D7E87" w:rsidRPr="0012708E">
        <w:rPr>
          <w:rFonts w:cs="Times New Roman"/>
        </w:rPr>
        <w:t xml:space="preserve">The accounting policies set out </w:t>
      </w:r>
      <w:r w:rsidR="004D7E87">
        <w:rPr>
          <w:rFonts w:cs="Times New Roman"/>
        </w:rPr>
        <w:t xml:space="preserve">in note </w:t>
      </w:r>
      <w:r w:rsidR="00187A8F">
        <w:rPr>
          <w:rFonts w:cs="Times New Roman"/>
        </w:rPr>
        <w:t>3</w:t>
      </w:r>
      <w:r w:rsidR="004D7E87" w:rsidRPr="0012708E">
        <w:rPr>
          <w:rFonts w:cs="Times New Roman"/>
        </w:rPr>
        <w:t xml:space="preserve"> have been applied consistently to all periods presented in these financial statements.</w:t>
      </w:r>
    </w:p>
    <w:p w14:paraId="552B7E01" w14:textId="77777777" w:rsidR="00AA6DBB" w:rsidRDefault="00AA6DBB" w:rsidP="006435BF">
      <w:pPr>
        <w:pStyle w:val="AccPolicyalternative"/>
      </w:pPr>
    </w:p>
    <w:p w14:paraId="5AECFA76" w14:textId="68C84595" w:rsidR="00AA6DBB" w:rsidRDefault="00AA6DBB" w:rsidP="00AA6DBB">
      <w:pPr>
        <w:ind w:left="540"/>
        <w:jc w:val="thaiDistribute"/>
        <w:rPr>
          <w:rFonts w:cs="Times New Roman"/>
          <w:szCs w:val="22"/>
          <w:lang w:val="en-US" w:bidi="th-TH"/>
        </w:rPr>
      </w:pPr>
      <w:r w:rsidRPr="0093239C">
        <w:rPr>
          <w:rFonts w:cs="Times New Roman"/>
          <w:szCs w:val="22"/>
          <w:lang w:val="en-US" w:bidi="th-TH"/>
        </w:rPr>
        <w:t>Revised TFRSs are effective for annual accounting periods beginning on or after 1 January 2023. The initial application of these revised TFRSs has resulted in changes in certain of the Group</w:t>
      </w:r>
      <w:r w:rsidR="000C1A3F">
        <w:rPr>
          <w:rFonts w:cs="Times New Roman"/>
          <w:szCs w:val="22"/>
          <w:lang w:val="en-US" w:bidi="th-TH"/>
        </w:rPr>
        <w:t>’</w:t>
      </w:r>
      <w:r w:rsidRPr="0093239C">
        <w:rPr>
          <w:rFonts w:cs="Times New Roman"/>
          <w:szCs w:val="22"/>
          <w:lang w:val="en-US" w:bidi="th-TH"/>
        </w:rPr>
        <w:t>s accounting policies. These changes have no material effect on the financial statements.</w:t>
      </w:r>
    </w:p>
    <w:p w14:paraId="18B70709" w14:textId="77777777" w:rsidR="00AA6DBB" w:rsidRPr="0093239C" w:rsidRDefault="00AA6DBB" w:rsidP="0093239C">
      <w:pPr>
        <w:ind w:left="540"/>
        <w:jc w:val="thaiDistribute"/>
        <w:rPr>
          <w:rFonts w:cs="Times New Roman"/>
          <w:szCs w:val="22"/>
          <w:lang w:val="en-US" w:bidi="th-TH"/>
        </w:rPr>
      </w:pPr>
    </w:p>
    <w:p w14:paraId="505173F5" w14:textId="5AC5B8F8" w:rsidR="00AA6DBB" w:rsidRPr="0093239C" w:rsidRDefault="00AA6DBB" w:rsidP="0093239C">
      <w:pPr>
        <w:ind w:left="540"/>
        <w:jc w:val="thaiDistribute"/>
        <w:rPr>
          <w:rFonts w:cs="Times New Roman"/>
          <w:szCs w:val="22"/>
          <w:lang w:val="en-US" w:bidi="th-TH"/>
        </w:rPr>
      </w:pPr>
      <w:r w:rsidRPr="0093239C">
        <w:rPr>
          <w:rFonts w:cs="Times New Roman"/>
          <w:szCs w:val="22"/>
          <w:lang w:val="en-US" w:bidi="th-TH"/>
        </w:rPr>
        <w:t xml:space="preserve">In addition, </w:t>
      </w:r>
      <w:r w:rsidR="004552F4">
        <w:rPr>
          <w:rFonts w:cs="Times New Roman"/>
          <w:szCs w:val="22"/>
          <w:lang w:val="en-US" w:bidi="th-TH"/>
        </w:rPr>
        <w:t>the Group has not early adopted</w:t>
      </w:r>
      <w:r w:rsidRPr="0093239C">
        <w:rPr>
          <w:rFonts w:cs="Times New Roman"/>
          <w:szCs w:val="22"/>
          <w:lang w:val="en-US" w:bidi="th-TH"/>
        </w:rPr>
        <w:t xml:space="preserve"> a number of new and revised TFRSs</w:t>
      </w:r>
      <w:r w:rsidR="00656E38">
        <w:rPr>
          <w:rFonts w:cs="Times New Roman"/>
          <w:szCs w:val="22"/>
          <w:lang w:val="en-US" w:bidi="th-TH"/>
        </w:rPr>
        <w:t>,</w:t>
      </w:r>
      <w:r w:rsidRPr="0093239C">
        <w:rPr>
          <w:rFonts w:cs="Times New Roman"/>
          <w:szCs w:val="22"/>
          <w:lang w:val="en-US" w:bidi="th-TH"/>
        </w:rPr>
        <w:t xml:space="preserve"> </w:t>
      </w:r>
      <w:r w:rsidR="00FF0584">
        <w:rPr>
          <w:rFonts w:cs="Times New Roman"/>
          <w:szCs w:val="22"/>
          <w:lang w:val="en-US" w:bidi="th-TH"/>
        </w:rPr>
        <w:t>which</w:t>
      </w:r>
      <w:r w:rsidRPr="0093239C">
        <w:rPr>
          <w:rFonts w:cs="Times New Roman"/>
          <w:szCs w:val="22"/>
          <w:lang w:val="en-US" w:bidi="th-TH"/>
        </w:rPr>
        <w:t xml:space="preserve"> are not yet effective for </w:t>
      </w:r>
      <w:r w:rsidR="00FF0584">
        <w:rPr>
          <w:rFonts w:cs="Times New Roman"/>
          <w:szCs w:val="22"/>
          <w:lang w:val="en-US" w:bidi="th-TH"/>
        </w:rPr>
        <w:t xml:space="preserve">the </w:t>
      </w:r>
      <w:r w:rsidRPr="0093239C">
        <w:rPr>
          <w:rFonts w:cs="Times New Roman"/>
          <w:szCs w:val="22"/>
          <w:lang w:val="en-US" w:bidi="th-TH"/>
        </w:rPr>
        <w:t>current period in preparing these financial statements. </w:t>
      </w:r>
    </w:p>
    <w:p w14:paraId="5FDA57D7" w14:textId="77777777" w:rsidR="00AA6DBB" w:rsidRPr="0093239C" w:rsidRDefault="00AA6DBB" w:rsidP="0093239C">
      <w:pPr>
        <w:ind w:left="540"/>
        <w:rPr>
          <w:rFonts w:cs="Times New Roman"/>
          <w:szCs w:val="22"/>
          <w:lang w:val="en-US" w:bidi="th-TH"/>
        </w:rPr>
      </w:pPr>
      <w:r w:rsidRPr="0093239C">
        <w:rPr>
          <w:rFonts w:cs="Times New Roman"/>
          <w:szCs w:val="22"/>
          <w:lang w:val="en-US" w:bidi="th-TH"/>
        </w:rPr>
        <w:t> </w:t>
      </w:r>
    </w:p>
    <w:p w14:paraId="690635B1" w14:textId="77777777" w:rsidR="00AA6DBB" w:rsidRDefault="00AA6DBB">
      <w:pPr>
        <w:rPr>
          <w:rFonts w:cs="Times New Roman"/>
          <w:szCs w:val="22"/>
          <w:lang w:val="en-US" w:bidi="th-TH"/>
        </w:rPr>
      </w:pPr>
      <w:r>
        <w:rPr>
          <w:rFonts w:cs="Times New Roman"/>
          <w:szCs w:val="22"/>
          <w:lang w:val="en-US" w:bidi="th-TH"/>
        </w:rPr>
        <w:br w:type="page"/>
      </w:r>
    </w:p>
    <w:p w14:paraId="40520D28" w14:textId="3A40310B" w:rsidR="00AA6DBB" w:rsidRPr="0093239C" w:rsidRDefault="00AA6DBB" w:rsidP="0093239C">
      <w:pPr>
        <w:ind w:left="540"/>
        <w:jc w:val="thaiDistribute"/>
        <w:rPr>
          <w:rFonts w:cs="Times New Roman"/>
          <w:lang w:val="en-US"/>
        </w:rPr>
      </w:pPr>
      <w:r w:rsidRPr="0093239C">
        <w:rPr>
          <w:rFonts w:cs="Times New Roman"/>
          <w:szCs w:val="22"/>
          <w:lang w:val="en-US" w:bidi="th-TH"/>
        </w:rPr>
        <w:lastRenderedPageBreak/>
        <w:t xml:space="preserve">The Group </w:t>
      </w:r>
      <w:r w:rsidR="001531FF">
        <w:rPr>
          <w:rFonts w:cs="Times New Roman"/>
          <w:szCs w:val="22"/>
          <w:lang w:val="en-US" w:bidi="th-TH"/>
        </w:rPr>
        <w:t>has</w:t>
      </w:r>
      <w:r w:rsidRPr="0093239C">
        <w:rPr>
          <w:rFonts w:cs="Times New Roman"/>
          <w:szCs w:val="22"/>
          <w:lang w:val="en-US" w:bidi="th-TH"/>
        </w:rPr>
        <w:t xml:space="preserve"> completed assessment of the potential initial impact on the financial statements of new and revised TFRSs and expect</w:t>
      </w:r>
      <w:r w:rsidR="00C44273">
        <w:rPr>
          <w:rFonts w:cs="Times New Roman"/>
          <w:szCs w:val="22"/>
          <w:lang w:val="en-US" w:bidi="th-TH"/>
        </w:rPr>
        <w:t>s</w:t>
      </w:r>
      <w:r w:rsidRPr="0093239C">
        <w:rPr>
          <w:rFonts w:cs="Times New Roman"/>
          <w:szCs w:val="22"/>
          <w:lang w:val="en-US" w:bidi="th-TH"/>
        </w:rPr>
        <w:t xml:space="preserve"> that there will be no material impact on the financial statements in the period of initial application, except for the potential initial impact on the financial statements of </w:t>
      </w:r>
      <w:r w:rsidR="00026F12">
        <w:rPr>
          <w:rFonts w:cs="Times New Roman"/>
          <w:szCs w:val="22"/>
          <w:lang w:val="en-US" w:bidi="th-TH"/>
        </w:rPr>
        <w:br/>
      </w:r>
      <w:r w:rsidRPr="0093239C">
        <w:rPr>
          <w:rFonts w:cs="Times New Roman"/>
          <w:szCs w:val="22"/>
          <w:lang w:val="en-US" w:bidi="th-TH"/>
        </w:rPr>
        <w:t xml:space="preserve">TFRS 17 </w:t>
      </w:r>
      <w:r w:rsidRPr="0083440B">
        <w:rPr>
          <w:rFonts w:cs="Times New Roman"/>
          <w:i/>
          <w:iCs/>
          <w:szCs w:val="22"/>
          <w:lang w:val="en-US" w:bidi="th-TH"/>
        </w:rPr>
        <w:t>Insurance Contracts</w:t>
      </w:r>
      <w:r w:rsidRPr="0093239C">
        <w:rPr>
          <w:rFonts w:cs="Times New Roman"/>
          <w:szCs w:val="22"/>
          <w:lang w:val="en-US" w:bidi="th-TH"/>
        </w:rPr>
        <w:t xml:space="preserve">. </w:t>
      </w:r>
      <w:r w:rsidRPr="008322AE">
        <w:rPr>
          <w:rFonts w:cs="Times New Roman"/>
          <w:szCs w:val="22"/>
          <w:lang w:val="en-US" w:bidi="th-TH"/>
        </w:rPr>
        <w:t xml:space="preserve">The Group </w:t>
      </w:r>
      <w:r w:rsidR="00474BD2" w:rsidRPr="008322AE">
        <w:rPr>
          <w:rFonts w:cs="Times New Roman"/>
          <w:szCs w:val="22"/>
          <w:lang w:val="en-US" w:bidi="th-TH"/>
        </w:rPr>
        <w:t>is</w:t>
      </w:r>
      <w:r w:rsidRPr="008322AE">
        <w:rPr>
          <w:rFonts w:cs="Times New Roman"/>
          <w:szCs w:val="22"/>
          <w:lang w:val="en-US" w:bidi="th-TH"/>
        </w:rPr>
        <w:t xml:space="preserve"> </w:t>
      </w:r>
      <w:r w:rsidR="00443A2F" w:rsidRPr="0083440B">
        <w:rPr>
          <w:rFonts w:cs="Times New Roman"/>
          <w:szCs w:val="22"/>
          <w:lang w:val="en-US" w:bidi="th-TH"/>
        </w:rPr>
        <w:t xml:space="preserve">on the process </w:t>
      </w:r>
      <w:r w:rsidR="00B25E54" w:rsidRPr="0083440B">
        <w:rPr>
          <w:rFonts w:cs="Times New Roman"/>
          <w:szCs w:val="22"/>
          <w:lang w:val="en-US" w:bidi="th-TH"/>
        </w:rPr>
        <w:t xml:space="preserve">of evaluating the </w:t>
      </w:r>
      <w:r w:rsidRPr="008322AE">
        <w:rPr>
          <w:rFonts w:cs="Times New Roman"/>
          <w:szCs w:val="22"/>
          <w:lang w:val="en-US" w:bidi="th-TH"/>
        </w:rPr>
        <w:t>impact.</w:t>
      </w:r>
      <w:r w:rsidRPr="0093239C">
        <w:rPr>
          <w:rFonts w:cs="Times New Roman"/>
          <w:szCs w:val="22"/>
          <w:lang w:val="en-US" w:bidi="th-TH"/>
        </w:rPr>
        <w:t> </w:t>
      </w:r>
    </w:p>
    <w:p w14:paraId="5F5977DE" w14:textId="77777777" w:rsidR="0061423C" w:rsidRPr="0012708E" w:rsidRDefault="0061423C" w:rsidP="00AA6DBB">
      <w:pPr>
        <w:pStyle w:val="BodyText"/>
        <w:spacing w:after="0" w:line="240" w:lineRule="atLeast"/>
        <w:ind w:left="540"/>
        <w:jc w:val="both"/>
        <w:rPr>
          <w:rFonts w:cs="Times New Roman"/>
          <w:lang w:val="en-GB"/>
        </w:rPr>
      </w:pPr>
    </w:p>
    <w:p w14:paraId="065867CD" w14:textId="390E3C90" w:rsidR="0061423C" w:rsidRPr="0012708E" w:rsidRDefault="0061423C" w:rsidP="0061423C">
      <w:pPr>
        <w:pStyle w:val="BodyText"/>
        <w:spacing w:after="0" w:line="240" w:lineRule="atLeast"/>
        <w:ind w:left="540"/>
        <w:jc w:val="both"/>
        <w:rPr>
          <w:rFonts w:cs="Times New Roman"/>
          <w:lang w:val="en-GB"/>
        </w:rPr>
      </w:pPr>
      <w:r w:rsidRPr="0012708E">
        <w:rPr>
          <w:rFonts w:cs="Times New Roman"/>
          <w:lang w:val="en-GB"/>
        </w:rPr>
        <w:t>The preparation of</w:t>
      </w:r>
      <w:r w:rsidR="00506E6D" w:rsidRPr="0012708E">
        <w:rPr>
          <w:rFonts w:cs="Times New Roman"/>
          <w:bCs/>
          <w:color w:val="000000"/>
          <w:szCs w:val="22"/>
          <w:lang w:val="en-GB"/>
        </w:rPr>
        <w:t xml:space="preserve"> </w:t>
      </w:r>
      <w:r w:rsidRPr="0012708E">
        <w:rPr>
          <w:rFonts w:cs="Times New Roman"/>
          <w:szCs w:val="22"/>
          <w:lang w:val="en-GB" w:bidi="th-TH"/>
        </w:rPr>
        <w:t>financial</w:t>
      </w:r>
      <w:r w:rsidRPr="0012708E">
        <w:rPr>
          <w:rFonts w:cs="Times New Roman"/>
          <w:lang w:val="en-GB"/>
        </w:rPr>
        <w:t xml:space="preserve"> statements in conformity with TFRS</w:t>
      </w:r>
      <w:r w:rsidR="00A8654E">
        <w:rPr>
          <w:rFonts w:cs="Times New Roman"/>
          <w:lang w:val="en-GB"/>
        </w:rPr>
        <w:t>s</w:t>
      </w:r>
      <w:r w:rsidRPr="0012708E">
        <w:rPr>
          <w:rFonts w:cs="Times New Roman"/>
          <w:lang w:val="en-GB"/>
        </w:rPr>
        <w:t xml:space="preserve"> requires management to make</w:t>
      </w:r>
      <w:r w:rsidR="00877F9A">
        <w:rPr>
          <w:rFonts w:cs="Times New Roman"/>
          <w:lang w:val="en-GB"/>
        </w:rPr>
        <w:t xml:space="preserve"> </w:t>
      </w:r>
      <w:r w:rsidRPr="0012708E">
        <w:rPr>
          <w:rFonts w:cs="Times New Roman"/>
          <w:lang w:val="en-GB"/>
        </w:rPr>
        <w:t>judgments, estimates and assumptions that affect the application of the Group’s accounting policies. Actual results may differ from these estimates. Estimates and underlying assumptions</w:t>
      </w:r>
      <w:r w:rsidR="00C204CF">
        <w:rPr>
          <w:rFonts w:cs="Times New Roman"/>
          <w:lang w:val="en-GB"/>
        </w:rPr>
        <w:t xml:space="preserve"> </w:t>
      </w:r>
      <w:r w:rsidR="00C353B7" w:rsidRPr="00C353B7">
        <w:rPr>
          <w:rFonts w:cs="Times New Roman"/>
          <w:lang w:val="en-GB"/>
        </w:rPr>
        <w:t>that are described in each note</w:t>
      </w:r>
      <w:r w:rsidRPr="0012708E">
        <w:rPr>
          <w:rFonts w:cs="Times New Roman"/>
          <w:lang w:val="en-GB"/>
        </w:rPr>
        <w:t xml:space="preserve"> are reviewed on an ongoing basis. Revisions to accounting estimates are recognised prospectively.</w:t>
      </w:r>
    </w:p>
    <w:p w14:paraId="20A4F943" w14:textId="521B72FC" w:rsidR="003A105F" w:rsidRPr="0093239C" w:rsidRDefault="003A105F">
      <w:pPr>
        <w:rPr>
          <w:rFonts w:cs="Times New Roman"/>
          <w:bCs/>
          <w:iCs/>
          <w:szCs w:val="22"/>
        </w:rPr>
      </w:pPr>
    </w:p>
    <w:p w14:paraId="2170D17E" w14:textId="48953F2A" w:rsidR="0061423C" w:rsidRPr="0012708E" w:rsidRDefault="00657057" w:rsidP="0061423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61423C" w:rsidRPr="0012708E">
        <w:rPr>
          <w:rFonts w:cs="Times New Roman"/>
          <w:i w:val="0"/>
          <w:iCs/>
          <w:szCs w:val="24"/>
        </w:rPr>
        <w:tab/>
        <w:t xml:space="preserve">Significant accounting policies </w:t>
      </w:r>
    </w:p>
    <w:p w14:paraId="4802B1AA" w14:textId="77777777" w:rsidR="0061423C" w:rsidRPr="0012708E" w:rsidRDefault="0061423C" w:rsidP="006435BF">
      <w:pPr>
        <w:pStyle w:val="AccPolicyalternative"/>
      </w:pPr>
    </w:p>
    <w:p w14:paraId="2A669955" w14:textId="6A5F5F1D"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Basis of consolidation</w:t>
      </w:r>
    </w:p>
    <w:p w14:paraId="3D150BCD" w14:textId="77777777" w:rsidR="0061423C" w:rsidRPr="0012708E" w:rsidRDefault="0061423C" w:rsidP="003F7378">
      <w:pPr>
        <w:pStyle w:val="BodyText"/>
        <w:spacing w:after="0" w:line="200" w:lineRule="exact"/>
        <w:ind w:left="547"/>
        <w:jc w:val="both"/>
        <w:rPr>
          <w:rFonts w:cs="Times New Roman"/>
          <w:szCs w:val="22"/>
          <w:lang w:val="en-GB"/>
        </w:rPr>
      </w:pPr>
    </w:p>
    <w:p w14:paraId="3392D49D" w14:textId="732673FC" w:rsidR="00B21C2E" w:rsidRDefault="0061423C" w:rsidP="003F7378">
      <w:pPr>
        <w:pStyle w:val="BodyText"/>
        <w:spacing w:after="0" w:line="240" w:lineRule="atLeast"/>
        <w:ind w:left="540"/>
        <w:jc w:val="both"/>
        <w:rPr>
          <w:rFonts w:cs="Times New Roman"/>
          <w:i/>
          <w:iCs/>
          <w:szCs w:val="22"/>
          <w:lang w:val="en-GB"/>
        </w:rPr>
      </w:pPr>
      <w:r w:rsidRPr="0012708E">
        <w:rPr>
          <w:rFonts w:cs="Times New Roman"/>
          <w:szCs w:val="22"/>
          <w:lang w:val="en-GB"/>
        </w:rPr>
        <w:t xml:space="preserve">The consolidated financial statements relate to </w:t>
      </w:r>
      <w:r w:rsidR="00CD501A" w:rsidRPr="0012708E">
        <w:rPr>
          <w:rFonts w:cs="Times New Roman"/>
          <w:szCs w:val="22"/>
          <w:lang w:val="en-GB"/>
        </w:rPr>
        <w:t>the Bank and its subsidiar</w:t>
      </w:r>
      <w:r w:rsidR="00C61861">
        <w:rPr>
          <w:rFonts w:cs="Times New Roman"/>
          <w:szCs w:val="22"/>
          <w:lang w:val="en-GB"/>
        </w:rPr>
        <w:t>y</w:t>
      </w:r>
      <w:r w:rsidR="005E2531">
        <w:rPr>
          <w:rFonts w:cs="Times New Roman"/>
          <w:szCs w:val="22"/>
          <w:lang w:val="en-GB"/>
        </w:rPr>
        <w:t xml:space="preserve"> </w:t>
      </w:r>
      <w:r w:rsidR="005E2531" w:rsidRPr="006456CE">
        <w:rPr>
          <w:rFonts w:cs="Times New Roman"/>
          <w:szCs w:val="22"/>
          <w:lang w:bidi="th-TH"/>
        </w:rPr>
        <w:t>(</w:t>
      </w:r>
      <w:r w:rsidR="0067221C">
        <w:rPr>
          <w:rFonts w:cs="Times New Roman"/>
          <w:szCs w:val="22"/>
          <w:lang w:bidi="th-TH"/>
        </w:rPr>
        <w:t xml:space="preserve">together referred to as </w:t>
      </w:r>
      <w:r w:rsidR="00EF7BC4">
        <w:rPr>
          <w:rFonts w:cs="Times New Roman"/>
          <w:szCs w:val="22"/>
          <w:lang w:bidi="th-TH"/>
        </w:rPr>
        <w:br/>
      </w:r>
      <w:r w:rsidR="005E2531" w:rsidRPr="006456CE">
        <w:rPr>
          <w:rFonts w:cs="Times New Roman"/>
          <w:szCs w:val="22"/>
          <w:lang w:bidi="th-TH"/>
        </w:rPr>
        <w:t>the “Group”)</w:t>
      </w:r>
      <w:r w:rsidR="00D82786">
        <w:rPr>
          <w:rFonts w:cs="Times New Roman"/>
          <w:szCs w:val="22"/>
          <w:lang w:val="en-GB"/>
        </w:rPr>
        <w:t>.</w:t>
      </w:r>
    </w:p>
    <w:p w14:paraId="3B37573B" w14:textId="551A472D" w:rsidR="00C94AF7" w:rsidRPr="00DD7EC6" w:rsidRDefault="00C94AF7" w:rsidP="003F7378">
      <w:pPr>
        <w:pStyle w:val="BodyText"/>
        <w:spacing w:after="0" w:line="240" w:lineRule="atLeast"/>
        <w:ind w:left="540"/>
        <w:jc w:val="both"/>
        <w:rPr>
          <w:rFonts w:cs="Times New Roman"/>
          <w:szCs w:val="22"/>
          <w:lang w:val="en-GB"/>
        </w:rPr>
      </w:pPr>
    </w:p>
    <w:p w14:paraId="593BA218" w14:textId="6DE4A269" w:rsidR="0061423C" w:rsidRPr="0012708E" w:rsidRDefault="00CD5D11" w:rsidP="0061423C">
      <w:pPr>
        <w:pStyle w:val="BodyText"/>
        <w:spacing w:after="0" w:line="240" w:lineRule="atLeast"/>
        <w:ind w:left="540"/>
        <w:jc w:val="both"/>
        <w:rPr>
          <w:rFonts w:cs="Times New Roman"/>
          <w:szCs w:val="22"/>
          <w:lang w:val="en-GB"/>
        </w:rPr>
      </w:pPr>
      <w:r>
        <w:rPr>
          <w:rFonts w:cs="Times New Roman"/>
          <w:szCs w:val="22"/>
          <w:lang w:val="en-GB"/>
        </w:rPr>
        <w:t>S</w:t>
      </w:r>
      <w:r w:rsidR="0061423C" w:rsidRPr="0012708E">
        <w:rPr>
          <w:rFonts w:cs="Times New Roman"/>
          <w:szCs w:val="22"/>
          <w:lang w:val="en-GB"/>
        </w:rPr>
        <w:t xml:space="preserve">ubsidiary is an entity controlled by the </w:t>
      </w:r>
      <w:r w:rsidR="0061423C" w:rsidRPr="0012708E">
        <w:rPr>
          <w:rFonts w:cs="Times New Roman"/>
          <w:color w:val="000000"/>
          <w:szCs w:val="22"/>
          <w:lang w:val="en-GB" w:bidi="th-TH"/>
        </w:rPr>
        <w:t>Group</w:t>
      </w:r>
      <w:r w:rsidR="0061423C" w:rsidRPr="0012708E">
        <w:rPr>
          <w:rFonts w:cs="Times New Roman"/>
          <w:szCs w:val="22"/>
          <w:lang w:val="en-GB"/>
        </w:rPr>
        <w:t xml:space="preserve">. The </w:t>
      </w:r>
      <w:r w:rsidR="0061423C" w:rsidRPr="0012708E">
        <w:rPr>
          <w:rFonts w:cs="Times New Roman"/>
          <w:color w:val="000000"/>
          <w:szCs w:val="22"/>
          <w:lang w:val="en-GB" w:bidi="th-TH"/>
        </w:rPr>
        <w:t xml:space="preserve">Group </w:t>
      </w:r>
      <w:r w:rsidR="0061423C" w:rsidRPr="0012708E">
        <w:rPr>
          <w:rFonts w:cs="Times New Roman"/>
          <w:szCs w:val="22"/>
          <w:lang w:val="en-GB"/>
        </w:rPr>
        <w:t>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6E06602C" w14:textId="77777777" w:rsidR="0061423C" w:rsidRPr="00BF6C05" w:rsidRDefault="0061423C" w:rsidP="0061423C">
      <w:pPr>
        <w:pStyle w:val="BodyText"/>
        <w:spacing w:after="0" w:line="240" w:lineRule="atLeast"/>
        <w:ind w:left="540"/>
        <w:jc w:val="both"/>
        <w:rPr>
          <w:rFonts w:cs="Times New Roman"/>
          <w:sz w:val="20"/>
          <w:lang w:val="en-GB"/>
        </w:rPr>
      </w:pPr>
    </w:p>
    <w:p w14:paraId="05A46B27" w14:textId="77777777"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At the acquisition date, the Group measures any non-controlling interest at its proportionate interest in the identifiable net assets of the acquiree.</w:t>
      </w:r>
    </w:p>
    <w:p w14:paraId="7040FB25" w14:textId="77777777" w:rsidR="0061423C" w:rsidRPr="00BF6C05" w:rsidRDefault="0061423C" w:rsidP="0061423C">
      <w:pPr>
        <w:pStyle w:val="BodyText"/>
        <w:autoSpaceDE w:val="0"/>
        <w:autoSpaceDN w:val="0"/>
        <w:adjustRightInd w:val="0"/>
        <w:spacing w:after="0" w:line="240" w:lineRule="atLeast"/>
        <w:ind w:left="547"/>
        <w:jc w:val="both"/>
        <w:rPr>
          <w:rFonts w:cs="Times New Roman"/>
          <w:sz w:val="20"/>
          <w:lang w:val="en-GB"/>
        </w:rPr>
      </w:pPr>
    </w:p>
    <w:p w14:paraId="07EFABE3" w14:textId="77377A52" w:rsidR="0061423C" w:rsidRPr="0012708E" w:rsidRDefault="0061423C" w:rsidP="0061423C">
      <w:pPr>
        <w:pStyle w:val="BodyText"/>
        <w:spacing w:after="0" w:line="240" w:lineRule="atLeast"/>
        <w:ind w:left="540"/>
        <w:jc w:val="both"/>
        <w:rPr>
          <w:rFonts w:cs="Times New Roman"/>
          <w:szCs w:val="28"/>
          <w:lang w:val="en-GB" w:bidi="th-TH"/>
        </w:rPr>
      </w:pPr>
      <w:r w:rsidRPr="0012708E">
        <w:rPr>
          <w:rFonts w:cs="Times New Roman"/>
          <w:szCs w:val="22"/>
          <w:lang w:val="en-GB"/>
        </w:rPr>
        <w:t>When the Group loses control over a subsidiary, it derecognises the assets and liabilities and other components of equity</w:t>
      </w:r>
      <w:r w:rsidR="003F5E8E">
        <w:rPr>
          <w:rFonts w:cs="Times New Roman"/>
          <w:szCs w:val="22"/>
          <w:lang w:val="en-GB"/>
        </w:rPr>
        <w:t xml:space="preserve"> of the subsidiary</w:t>
      </w:r>
      <w:r w:rsidRPr="0012708E">
        <w:rPr>
          <w:rFonts w:cs="Times New Roman"/>
          <w:szCs w:val="22"/>
          <w:lang w:val="en-GB"/>
        </w:rPr>
        <w:t>. Any resulting gain or loss is recognised in profit or loss.</w:t>
      </w:r>
    </w:p>
    <w:p w14:paraId="2C7EE4A9" w14:textId="77777777" w:rsidR="0061423C" w:rsidRPr="00BF6C05" w:rsidRDefault="0061423C" w:rsidP="0061423C">
      <w:pPr>
        <w:pStyle w:val="BodyText"/>
        <w:spacing w:after="0" w:line="240" w:lineRule="atLeast"/>
        <w:ind w:left="540"/>
        <w:jc w:val="both"/>
        <w:rPr>
          <w:rFonts w:cs="Times New Roman"/>
          <w:i/>
          <w:iCs/>
          <w:sz w:val="20"/>
          <w:lang w:val="en-GB"/>
        </w:rPr>
      </w:pPr>
    </w:p>
    <w:p w14:paraId="1B16F71F" w14:textId="2C16A50C"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Intra-group balances and transactions, and any unrealised income or expenses arising from intra-group transactions, are eliminated in preparing the consolidated financial statements. </w:t>
      </w:r>
    </w:p>
    <w:p w14:paraId="7BC6959F" w14:textId="0C66F3EB" w:rsidR="00B36A0C" w:rsidRPr="00BF6C05" w:rsidRDefault="00B36A0C" w:rsidP="0061423C">
      <w:pPr>
        <w:pStyle w:val="BodyText"/>
        <w:spacing w:after="0" w:line="240" w:lineRule="atLeast"/>
        <w:ind w:left="540"/>
        <w:jc w:val="both"/>
        <w:rPr>
          <w:rFonts w:cs="Times New Roman"/>
          <w:sz w:val="20"/>
          <w:lang w:val="en-GB"/>
        </w:rPr>
      </w:pPr>
    </w:p>
    <w:p w14:paraId="3F40037A" w14:textId="7851E16F" w:rsidR="00B36A0C" w:rsidRPr="0012708E" w:rsidRDefault="00B36A0C" w:rsidP="00B36A0C">
      <w:pPr>
        <w:pStyle w:val="Heading2"/>
        <w:numPr>
          <w:ilvl w:val="0"/>
          <w:numId w:val="31"/>
        </w:numPr>
        <w:tabs>
          <w:tab w:val="num" w:pos="1209"/>
        </w:tabs>
        <w:spacing w:before="0" w:after="0" w:line="240" w:lineRule="atLeast"/>
        <w:ind w:left="540" w:hanging="540"/>
        <w:rPr>
          <w:rFonts w:cs="Times New Roman"/>
          <w:sz w:val="22"/>
          <w:szCs w:val="22"/>
        </w:rPr>
      </w:pPr>
      <w:r w:rsidRPr="0012708E">
        <w:rPr>
          <w:rFonts w:cs="Times New Roman"/>
          <w:sz w:val="22"/>
          <w:szCs w:val="22"/>
        </w:rPr>
        <w:t>Investments</w:t>
      </w:r>
      <w:r w:rsidR="00CB6951" w:rsidRPr="0012708E">
        <w:rPr>
          <w:rFonts w:cs="Times New Roman"/>
          <w:sz w:val="22"/>
          <w:szCs w:val="22"/>
        </w:rPr>
        <w:t xml:space="preserve"> in</w:t>
      </w:r>
      <w:r w:rsidRPr="0012708E">
        <w:rPr>
          <w:rFonts w:cs="Times New Roman"/>
          <w:sz w:val="22"/>
          <w:szCs w:val="22"/>
        </w:rPr>
        <w:t xml:space="preserve"> subsidiary</w:t>
      </w:r>
    </w:p>
    <w:p w14:paraId="64A83B49" w14:textId="2E96B724" w:rsidR="00B36A0C" w:rsidRPr="00BF6C05" w:rsidRDefault="00B36A0C" w:rsidP="0061423C">
      <w:pPr>
        <w:pStyle w:val="BodyText"/>
        <w:spacing w:after="0" w:line="240" w:lineRule="atLeast"/>
        <w:ind w:left="540"/>
        <w:jc w:val="both"/>
        <w:rPr>
          <w:rFonts w:cs="Times New Roman"/>
          <w:sz w:val="20"/>
          <w:lang w:val="en-GB"/>
        </w:rPr>
      </w:pPr>
    </w:p>
    <w:p w14:paraId="66FC9CD8" w14:textId="0BB5BC0E" w:rsidR="00B36A0C" w:rsidRPr="0012708E" w:rsidRDefault="00B36A0C" w:rsidP="0061423C">
      <w:pPr>
        <w:pStyle w:val="BodyText"/>
        <w:spacing w:after="0" w:line="240" w:lineRule="atLeast"/>
        <w:ind w:left="540"/>
        <w:jc w:val="both"/>
        <w:rPr>
          <w:rFonts w:cs="Times New Roman"/>
          <w:szCs w:val="22"/>
          <w:lang w:val="en-GB"/>
        </w:rPr>
      </w:pPr>
      <w:r w:rsidRPr="0012708E">
        <w:rPr>
          <w:rFonts w:cs="Times New Roman"/>
          <w:szCs w:val="22"/>
          <w:lang w:val="en-GB"/>
        </w:rPr>
        <w:t>Investments in subsidiary in the separate financial statements are measured at cost less allowance for impairment losses. Dividend income is recognised in profit or loss on the date on which the Bank’s right to receive payment is established.</w:t>
      </w:r>
    </w:p>
    <w:p w14:paraId="5B131DED" w14:textId="77777777" w:rsidR="0061423C" w:rsidRPr="00BF6C05" w:rsidRDefault="0061423C" w:rsidP="0061423C">
      <w:pPr>
        <w:pStyle w:val="BodyText"/>
        <w:spacing w:after="0" w:line="240" w:lineRule="atLeast"/>
        <w:ind w:left="540"/>
        <w:jc w:val="both"/>
        <w:rPr>
          <w:rFonts w:cs="Times New Roman"/>
          <w:sz w:val="20"/>
          <w:lang w:val="en-GB"/>
        </w:rPr>
      </w:pPr>
    </w:p>
    <w:p w14:paraId="076FF9BF" w14:textId="10FA0C63"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Foreign currencies</w:t>
      </w:r>
    </w:p>
    <w:p w14:paraId="3B6AE12F" w14:textId="77777777" w:rsidR="0061423C" w:rsidRPr="00BF6C05" w:rsidRDefault="0061423C" w:rsidP="0061423C">
      <w:pPr>
        <w:pStyle w:val="BodyText"/>
        <w:spacing w:after="0" w:line="240" w:lineRule="atLeast"/>
        <w:rPr>
          <w:rFonts w:cs="Times New Roman"/>
          <w:sz w:val="20"/>
          <w:lang w:val="en-GB" w:bidi="th-TH"/>
        </w:rPr>
      </w:pPr>
    </w:p>
    <w:p w14:paraId="396BFC74" w14:textId="7BDEE051" w:rsidR="0061423C" w:rsidRPr="0012708E" w:rsidRDefault="0061423C">
      <w:pPr>
        <w:pStyle w:val="BodyText"/>
        <w:spacing w:after="0" w:line="240" w:lineRule="atLeast"/>
        <w:ind w:left="540"/>
        <w:jc w:val="both"/>
        <w:rPr>
          <w:rFonts w:cs="Times New Roman"/>
          <w:szCs w:val="22"/>
          <w:lang w:val="en-GB"/>
        </w:rPr>
      </w:pPr>
      <w:r w:rsidRPr="0012708E">
        <w:rPr>
          <w:rFonts w:cs="Times New Roman"/>
          <w:szCs w:val="22"/>
          <w:lang w:val="en-GB"/>
        </w:rPr>
        <w:t>Transactions in foreign currencies</w:t>
      </w:r>
      <w:r w:rsidR="00CB6951" w:rsidRPr="0012708E">
        <w:rPr>
          <w:rFonts w:cs="Times New Roman"/>
        </w:rPr>
        <w:t xml:space="preserve"> </w:t>
      </w:r>
      <w:r w:rsidR="00CB6951" w:rsidRPr="0012708E">
        <w:rPr>
          <w:rFonts w:cs="Times New Roman"/>
          <w:szCs w:val="22"/>
          <w:lang w:val="en-GB"/>
        </w:rPr>
        <w:t>including non-monetary assets and liabilities denominated in foreign currencies</w:t>
      </w:r>
      <w:r w:rsidRPr="0012708E">
        <w:rPr>
          <w:rFonts w:cs="Times New Roman"/>
          <w:szCs w:val="22"/>
          <w:lang w:val="en-GB"/>
        </w:rPr>
        <w:t xml:space="preserve"> are translated to the respective functional currencies of</w:t>
      </w:r>
      <w:r w:rsidR="00BE0C0D" w:rsidRPr="0012708E">
        <w:rPr>
          <w:rFonts w:cs="Times New Roman"/>
          <w:szCs w:val="22"/>
          <w:lang w:val="en-GB"/>
        </w:rPr>
        <w:t xml:space="preserve"> </w:t>
      </w:r>
      <w:r w:rsidR="00CB6951" w:rsidRPr="0012708E">
        <w:rPr>
          <w:rFonts w:cs="Times New Roman"/>
          <w:szCs w:val="22"/>
          <w:lang w:val="en-GB"/>
        </w:rPr>
        <w:t>each entity in the Group</w:t>
      </w:r>
      <w:r w:rsidR="00CB6951" w:rsidRPr="0012708E" w:rsidDel="00CB6951">
        <w:rPr>
          <w:rFonts w:cs="Times New Roman"/>
          <w:szCs w:val="22"/>
          <w:lang w:val="en-GB"/>
        </w:rPr>
        <w:t xml:space="preserve"> </w:t>
      </w:r>
      <w:r w:rsidRPr="0012708E">
        <w:rPr>
          <w:rFonts w:cs="Times New Roman"/>
          <w:szCs w:val="22"/>
          <w:lang w:val="en-GB"/>
        </w:rPr>
        <w:t>at exchange rates at the dates of the transactions.</w:t>
      </w:r>
      <w:r w:rsidR="00CB6951" w:rsidRPr="0012708E">
        <w:rPr>
          <w:rFonts w:cs="Times New Roman"/>
          <w:szCs w:val="22"/>
          <w:lang w:val="en-GB"/>
        </w:rPr>
        <w:t xml:space="preserve"> </w:t>
      </w:r>
      <w:r w:rsidRPr="0012708E">
        <w:rPr>
          <w:rFonts w:cs="Times New Roman"/>
          <w:szCs w:val="22"/>
          <w:lang w:val="en-GB"/>
        </w:rPr>
        <w:t>Monetary assets and liabilities denominated in foreign currencies are translated at the exchange rate at the reporting date.</w:t>
      </w:r>
    </w:p>
    <w:p w14:paraId="79B21357" w14:textId="77777777" w:rsidR="0061423C" w:rsidRPr="00BF6C05" w:rsidRDefault="0061423C" w:rsidP="0061423C">
      <w:pPr>
        <w:pStyle w:val="BodyText"/>
        <w:spacing w:after="0" w:line="240" w:lineRule="atLeast"/>
        <w:ind w:left="540"/>
        <w:jc w:val="both"/>
        <w:rPr>
          <w:rFonts w:cs="Times New Roman"/>
          <w:sz w:val="20"/>
          <w:lang w:val="en-GB"/>
        </w:rPr>
      </w:pPr>
    </w:p>
    <w:p w14:paraId="62BCDBC4" w14:textId="77777777" w:rsidR="00007F5D" w:rsidRPr="00AB5DFA" w:rsidRDefault="00007F5D" w:rsidP="00007F5D">
      <w:pPr>
        <w:pStyle w:val="BodyText"/>
        <w:spacing w:after="0" w:line="240" w:lineRule="atLeast"/>
        <w:ind w:left="540"/>
        <w:jc w:val="both"/>
        <w:rPr>
          <w:rFonts w:cs="Times New Roman"/>
          <w:szCs w:val="22"/>
          <w:lang w:val="en-GB"/>
        </w:rPr>
      </w:pPr>
      <w:r w:rsidRPr="00AB5DFA">
        <w:rPr>
          <w:rFonts w:cs="Times New Roman"/>
          <w:szCs w:val="22"/>
          <w:lang w:val="en-GB"/>
        </w:rPr>
        <w:t>Foreign currency differences are generally recognised in profit or loss. However, foreign currency differences arising from the translation of the following items are recognised in other comprehensive income:</w:t>
      </w:r>
    </w:p>
    <w:p w14:paraId="02B9460A" w14:textId="77777777" w:rsidR="00755AB7" w:rsidRDefault="00755AB7">
      <w:pPr>
        <w:rPr>
          <w:rFonts w:cs="Times New Roman"/>
          <w:szCs w:val="22"/>
        </w:rPr>
      </w:pPr>
      <w:r>
        <w:rPr>
          <w:szCs w:val="22"/>
        </w:rPr>
        <w:br w:type="page"/>
      </w:r>
    </w:p>
    <w:p w14:paraId="1B138EA8" w14:textId="0554010F"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lastRenderedPageBreak/>
        <w:t>investments in equity instruments designated as at fair value through other comprehensive income (FVOCI)</w:t>
      </w:r>
    </w:p>
    <w:p w14:paraId="58548113" w14:textId="77777777"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qualifying cash flow hedge to the extent the hedge is effective.</w:t>
      </w:r>
    </w:p>
    <w:p w14:paraId="4A6103F4" w14:textId="77777777" w:rsidR="000D3C86" w:rsidRPr="00007F5D" w:rsidRDefault="000D3C86" w:rsidP="00F3534A">
      <w:pPr>
        <w:pStyle w:val="BodyText"/>
        <w:spacing w:after="0" w:line="240" w:lineRule="atLeast"/>
        <w:ind w:left="540"/>
        <w:jc w:val="both"/>
        <w:rPr>
          <w:rFonts w:cs="Times New Roman"/>
          <w:sz w:val="20"/>
          <w:szCs w:val="18"/>
          <w:lang w:val="en-GB"/>
        </w:rPr>
      </w:pPr>
    </w:p>
    <w:p w14:paraId="309BCCFE" w14:textId="6072C019" w:rsidR="0061423C"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Cash </w:t>
      </w:r>
    </w:p>
    <w:p w14:paraId="6413E73D" w14:textId="77777777" w:rsidR="0061423C" w:rsidRPr="00CC3871" w:rsidRDefault="0061423C" w:rsidP="00D51ED0">
      <w:pPr>
        <w:pStyle w:val="BodyText"/>
        <w:spacing w:after="0" w:line="240" w:lineRule="atLeast"/>
        <w:ind w:left="540"/>
        <w:jc w:val="both"/>
        <w:rPr>
          <w:rFonts w:cs="Times New Roman"/>
          <w:sz w:val="20"/>
          <w:cs/>
          <w:lang w:val="en-GB" w:bidi="th-TH"/>
        </w:rPr>
      </w:pPr>
    </w:p>
    <w:p w14:paraId="6A9B0D7D" w14:textId="761860BE"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Cash </w:t>
      </w:r>
      <w:r w:rsidR="00250E58">
        <w:rPr>
          <w:rFonts w:cs="Times New Roman"/>
          <w:szCs w:val="22"/>
          <w:lang w:val="en-GB"/>
        </w:rPr>
        <w:t>comprises</w:t>
      </w:r>
      <w:r w:rsidRPr="0012708E">
        <w:rPr>
          <w:rFonts w:cs="Times New Roman"/>
          <w:szCs w:val="22"/>
          <w:lang w:val="en-GB"/>
        </w:rPr>
        <w:t xml:space="preserve"> cash on hand and cash on collection.</w:t>
      </w:r>
    </w:p>
    <w:p w14:paraId="0A20128D" w14:textId="0216FF73" w:rsidR="003B3B58" w:rsidRDefault="003B3B58">
      <w:pPr>
        <w:rPr>
          <w:rFonts w:cs="Times New Roman"/>
          <w:sz w:val="20"/>
        </w:rPr>
      </w:pPr>
    </w:p>
    <w:p w14:paraId="596157B0" w14:textId="7D75BCED" w:rsidR="0061423C" w:rsidRPr="0012708E" w:rsidRDefault="005171A7"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Financial in</w:t>
      </w:r>
      <w:r w:rsidR="0068637B" w:rsidRPr="0012708E">
        <w:rPr>
          <w:rFonts w:cs="Times New Roman"/>
          <w:sz w:val="22"/>
          <w:szCs w:val="22"/>
        </w:rPr>
        <w:t>struments</w:t>
      </w:r>
    </w:p>
    <w:p w14:paraId="28DDD180" w14:textId="77777777" w:rsidR="00D51ED0" w:rsidRPr="00BF6C05" w:rsidRDefault="00D51ED0" w:rsidP="00D51ED0">
      <w:pPr>
        <w:pStyle w:val="BodyText"/>
        <w:spacing w:after="0" w:line="240" w:lineRule="atLeast"/>
        <w:ind w:left="567"/>
        <w:jc w:val="both"/>
        <w:rPr>
          <w:rFonts w:cs="Times New Roman"/>
          <w:sz w:val="20"/>
          <w:szCs w:val="24"/>
          <w:lang w:val="en-GB" w:bidi="th-TH"/>
        </w:rPr>
      </w:pPr>
    </w:p>
    <w:p w14:paraId="15153A46" w14:textId="77777777"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(1)</w:t>
      </w:r>
      <w:r w:rsidRPr="0012708E">
        <w:rPr>
          <w:rFonts w:cs="Times New Roman"/>
          <w:i/>
          <w:iCs/>
          <w:szCs w:val="22"/>
          <w:lang w:val="en-GB" w:bidi="th-TH"/>
        </w:rPr>
        <w:tab/>
        <w:t>Initial recognition and measurement</w:t>
      </w:r>
    </w:p>
    <w:p w14:paraId="6A69411B" w14:textId="77777777" w:rsidR="00D51ED0" w:rsidRPr="00BF6C05" w:rsidRDefault="00D51ED0" w:rsidP="00D51ED0">
      <w:pPr>
        <w:pStyle w:val="BodyText"/>
        <w:spacing w:after="0" w:line="240" w:lineRule="atLeast"/>
        <w:ind w:left="540" w:hanging="540"/>
        <w:jc w:val="both"/>
        <w:rPr>
          <w:rFonts w:cs="Times New Roman"/>
          <w:sz w:val="20"/>
          <w:lang w:val="en-GB" w:bidi="th-TH"/>
        </w:rPr>
      </w:pPr>
    </w:p>
    <w:p w14:paraId="62F3930E" w14:textId="49047A97" w:rsidR="00D51ED0" w:rsidRDefault="00D51ED0" w:rsidP="00D51ED0">
      <w:pPr>
        <w:pStyle w:val="BodyText"/>
        <w:spacing w:after="0" w:line="240" w:lineRule="atLeast"/>
        <w:ind w:left="540" w:hanging="540"/>
        <w:jc w:val="both"/>
        <w:rPr>
          <w:rFonts w:cs="Times New Roman"/>
          <w:szCs w:val="22"/>
          <w:lang w:val="en-GB" w:bidi="th-TH"/>
        </w:rPr>
      </w:pPr>
      <w:r w:rsidRPr="0012708E">
        <w:rPr>
          <w:rFonts w:cs="Times New Roman"/>
          <w:szCs w:val="22"/>
          <w:lang w:val="en-GB" w:bidi="th-TH"/>
        </w:rPr>
        <w:tab/>
        <w:t>The Group initially recognises financial assets or financial liabilities (including regular way purchases and sales of financial assets) on</w:t>
      </w:r>
      <w:r w:rsidRPr="0012708E">
        <w:rPr>
          <w:rFonts w:cs="Times New Roman"/>
          <w:color w:val="FF0000"/>
          <w:szCs w:val="22"/>
          <w:lang w:val="en-GB" w:bidi="th-TH"/>
        </w:rPr>
        <w:t xml:space="preserve"> </w:t>
      </w:r>
      <w:r w:rsidRPr="0012708E">
        <w:rPr>
          <w:rFonts w:cs="Times New Roman"/>
          <w:szCs w:val="22"/>
          <w:lang w:val="en-GB" w:bidi="th-TH"/>
        </w:rPr>
        <w:t>the transaction date, which is the date on which the Group becomes</w:t>
      </w:r>
      <w:r w:rsidR="006F547F">
        <w:rPr>
          <w:rFonts w:cs="Times New Roman"/>
          <w:szCs w:val="22"/>
          <w:lang w:val="en-GB" w:bidi="th-TH"/>
        </w:rPr>
        <w:t xml:space="preserve"> </w:t>
      </w:r>
      <w:r w:rsidR="006F547F">
        <w:rPr>
          <w:rFonts w:cs="Times New Roman"/>
          <w:szCs w:val="22"/>
          <w:lang w:val="en-GB" w:bidi="th-TH"/>
        </w:rPr>
        <w:br/>
      </w:r>
      <w:r w:rsidR="00F50A82">
        <w:rPr>
          <w:rFonts w:cs="Times New Roman"/>
          <w:szCs w:val="22"/>
          <w:lang w:val="en-GB" w:bidi="th-TH"/>
        </w:rPr>
        <w:t xml:space="preserve">the </w:t>
      </w:r>
      <w:r w:rsidRPr="0012708E">
        <w:rPr>
          <w:rFonts w:cs="Times New Roman"/>
          <w:szCs w:val="22"/>
          <w:lang w:val="en-GB" w:bidi="th-TH"/>
        </w:rPr>
        <w:t>party to the provisions of the instrument, except for investments in debt instruments which are recognised and derecognised on the settlement date.</w:t>
      </w:r>
    </w:p>
    <w:p w14:paraId="4BCB4EC9" w14:textId="77777777" w:rsidR="00A232BE" w:rsidRPr="006D4027" w:rsidRDefault="00A232BE" w:rsidP="00D51ED0">
      <w:pPr>
        <w:pStyle w:val="BodyText"/>
        <w:spacing w:after="0" w:line="240" w:lineRule="atLeast"/>
        <w:ind w:left="540" w:hanging="540"/>
        <w:jc w:val="both"/>
        <w:rPr>
          <w:rFonts w:cs="Times New Roman"/>
          <w:sz w:val="20"/>
          <w:lang w:val="en-GB" w:bidi="th-TH"/>
        </w:rPr>
      </w:pPr>
    </w:p>
    <w:p w14:paraId="5C914543" w14:textId="7601FEA9" w:rsidR="00D51ED0" w:rsidRPr="0012708E" w:rsidRDefault="00D51ED0" w:rsidP="00D51ED0">
      <w:pPr>
        <w:pStyle w:val="BodyText"/>
        <w:spacing w:after="0" w:line="240" w:lineRule="atLeast"/>
        <w:ind w:left="540" w:hanging="540"/>
        <w:jc w:val="both"/>
        <w:rPr>
          <w:rFonts w:cs="Times New Roman"/>
          <w:szCs w:val="22"/>
          <w:lang w:val="en-GB" w:bidi="th-TH"/>
        </w:rPr>
      </w:pPr>
      <w:r w:rsidRPr="0012708E">
        <w:rPr>
          <w:rFonts w:cs="Times New Roman"/>
          <w:i/>
          <w:iCs/>
          <w:szCs w:val="22"/>
          <w:lang w:val="en-GB" w:bidi="th-TH"/>
        </w:rPr>
        <w:tab/>
      </w:r>
      <w:r w:rsidRPr="0012708E">
        <w:rPr>
          <w:rFonts w:cs="Times New Roman"/>
          <w:szCs w:val="22"/>
          <w:lang w:val="en-GB" w:bidi="th-TH"/>
        </w:rPr>
        <w:t xml:space="preserve">Financial assets </w:t>
      </w:r>
      <w:r w:rsidR="0044002D">
        <w:rPr>
          <w:rFonts w:cs="Times New Roman"/>
          <w:szCs w:val="22"/>
          <w:lang w:val="en-GB" w:bidi="th-TH"/>
        </w:rPr>
        <w:t>and</w:t>
      </w:r>
      <w:r w:rsidR="0044002D" w:rsidRPr="0012708E">
        <w:rPr>
          <w:rFonts w:cs="Times New Roman"/>
          <w:szCs w:val="22"/>
          <w:lang w:val="en-GB" w:bidi="th-TH"/>
        </w:rPr>
        <w:t xml:space="preserve"> </w:t>
      </w:r>
      <w:r w:rsidRPr="0012708E">
        <w:rPr>
          <w:rFonts w:cs="Times New Roman"/>
          <w:szCs w:val="22"/>
          <w:lang w:val="en-GB" w:bidi="th-TH"/>
        </w:rPr>
        <w:t>financial liabilities not measured at fair value through profit or loss</w:t>
      </w:r>
      <w:r w:rsidR="002B75C9">
        <w:rPr>
          <w:rFonts w:cs="Times New Roman"/>
          <w:szCs w:val="22"/>
          <w:lang w:val="en-GB" w:bidi="th-TH"/>
        </w:rPr>
        <w:t xml:space="preserve"> (FVTPL)</w:t>
      </w:r>
      <w:r w:rsidRPr="0012708E">
        <w:rPr>
          <w:rFonts w:cs="Times New Roman"/>
          <w:szCs w:val="22"/>
          <w:lang w:val="en-GB" w:bidi="th-TH"/>
        </w:rPr>
        <w:t xml:space="preserve"> are initially measured at fair </w:t>
      </w:r>
      <w:r w:rsidRPr="00C125F5">
        <w:rPr>
          <w:rFonts w:cs="Times New Roman"/>
          <w:szCs w:val="22"/>
          <w:lang w:val="en-GB" w:bidi="th-TH"/>
        </w:rPr>
        <w:t xml:space="preserve">value </w:t>
      </w:r>
      <w:r w:rsidR="00C125F5" w:rsidRPr="00C125F5">
        <w:rPr>
          <w:rFonts w:cs="Times New Roman"/>
          <w:szCs w:val="22"/>
          <w:lang w:val="en-GB" w:bidi="th-TH"/>
        </w:rPr>
        <w:t xml:space="preserve">plus </w:t>
      </w:r>
      <w:r w:rsidR="00C125F5" w:rsidRPr="00B307D0">
        <w:rPr>
          <w:rFonts w:cs="Times New Roman"/>
          <w:szCs w:val="22"/>
          <w:lang w:val="en-GB" w:bidi="th-TH"/>
        </w:rPr>
        <w:t>or minus</w:t>
      </w:r>
      <w:r w:rsidRPr="0012708E">
        <w:rPr>
          <w:rFonts w:cs="Times New Roman"/>
          <w:szCs w:val="22"/>
          <w:lang w:val="en-GB" w:bidi="th-TH"/>
        </w:rPr>
        <w:t xml:space="preserve"> transaction costs that are directly attributable to </w:t>
      </w:r>
      <w:r w:rsidR="00250E58">
        <w:rPr>
          <w:rFonts w:cs="Times New Roman"/>
          <w:szCs w:val="22"/>
          <w:lang w:val="en-GB" w:bidi="th-TH"/>
        </w:rPr>
        <w:t>its</w:t>
      </w:r>
      <w:r w:rsidRPr="0012708E">
        <w:rPr>
          <w:rFonts w:cs="Times New Roman"/>
          <w:szCs w:val="22"/>
          <w:lang w:val="en-GB" w:bidi="th-TH"/>
        </w:rPr>
        <w:t xml:space="preserve"> acquisition or issue of the financial assets or financial liabilities.</w:t>
      </w:r>
    </w:p>
    <w:p w14:paraId="4C1B153F" w14:textId="77777777" w:rsidR="00D51ED0" w:rsidRPr="006D4027" w:rsidRDefault="00D51ED0" w:rsidP="00D51ED0">
      <w:pPr>
        <w:pStyle w:val="BodyText"/>
        <w:spacing w:after="0" w:line="240" w:lineRule="atLeast"/>
        <w:ind w:left="540" w:hanging="540"/>
        <w:jc w:val="both"/>
        <w:rPr>
          <w:rFonts w:cs="Times New Roman"/>
          <w:sz w:val="20"/>
          <w:lang w:val="en-GB" w:bidi="th-TH"/>
        </w:rPr>
      </w:pPr>
    </w:p>
    <w:p w14:paraId="460B0008" w14:textId="7968CBAF"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(2)</w:t>
      </w:r>
      <w:r w:rsidRPr="0012708E">
        <w:rPr>
          <w:rFonts w:cs="Times New Roman"/>
          <w:i/>
          <w:iCs/>
          <w:szCs w:val="22"/>
          <w:lang w:val="en-GB" w:bidi="th-TH"/>
        </w:rPr>
        <w:tab/>
        <w:t>Classification and subsequent measurement</w:t>
      </w:r>
    </w:p>
    <w:p w14:paraId="2F0D0D32" w14:textId="77777777" w:rsidR="00D51ED0" w:rsidRPr="0012708E" w:rsidRDefault="00D51ED0" w:rsidP="00D51ED0">
      <w:pPr>
        <w:pStyle w:val="BodyText"/>
        <w:spacing w:after="0" w:line="240" w:lineRule="atLeast"/>
        <w:ind w:left="540" w:hanging="540"/>
        <w:jc w:val="both"/>
        <w:rPr>
          <w:rFonts w:cs="Times New Roman"/>
          <w:szCs w:val="22"/>
          <w:lang w:val="en-GB" w:bidi="th-TH"/>
        </w:rPr>
      </w:pPr>
    </w:p>
    <w:p w14:paraId="22C00C49" w14:textId="08F91D7A"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ab/>
        <w:t>Classification of financial assets</w:t>
      </w:r>
    </w:p>
    <w:p w14:paraId="3CA40D2F" w14:textId="77777777" w:rsidR="00D51ED0" w:rsidRPr="0012708E" w:rsidRDefault="00D51ED0" w:rsidP="00D51ED0">
      <w:pPr>
        <w:pStyle w:val="BodyText"/>
        <w:spacing w:after="0" w:line="240" w:lineRule="atLeast"/>
        <w:ind w:left="540" w:hanging="540"/>
        <w:jc w:val="both"/>
        <w:rPr>
          <w:rFonts w:cs="Times New Roman"/>
          <w:szCs w:val="22"/>
          <w:lang w:val="en-GB" w:bidi="th-TH"/>
        </w:rPr>
      </w:pPr>
    </w:p>
    <w:p w14:paraId="7C9A948B" w14:textId="50F95B87" w:rsidR="00D51ED0" w:rsidRPr="0012708E" w:rsidRDefault="00D51ED0" w:rsidP="00106800">
      <w:pPr>
        <w:ind w:left="540" w:hanging="540"/>
        <w:jc w:val="both"/>
        <w:rPr>
          <w:rFonts w:cs="Times New Roman"/>
          <w:szCs w:val="22"/>
        </w:rPr>
      </w:pPr>
      <w:r w:rsidRPr="0012708E">
        <w:rPr>
          <w:rFonts w:cs="Times New Roman"/>
          <w:szCs w:val="22"/>
          <w:lang w:bidi="th-TH"/>
        </w:rPr>
        <w:tab/>
      </w:r>
      <w:r w:rsidRPr="0012708E">
        <w:rPr>
          <w:rFonts w:cs="Times New Roman"/>
          <w:szCs w:val="22"/>
        </w:rPr>
        <w:t xml:space="preserve">On initial recognition, </w:t>
      </w:r>
      <w:r w:rsidR="003671C5" w:rsidRPr="0012708E">
        <w:rPr>
          <w:rFonts w:cs="Times New Roman"/>
          <w:szCs w:val="22"/>
        </w:rPr>
        <w:t xml:space="preserve">a </w:t>
      </w:r>
      <w:r w:rsidRPr="0012708E">
        <w:rPr>
          <w:rFonts w:cs="Times New Roman"/>
          <w:szCs w:val="22"/>
        </w:rPr>
        <w:t xml:space="preserve">financial asset </w:t>
      </w:r>
      <w:r w:rsidR="003671C5" w:rsidRPr="0012708E">
        <w:rPr>
          <w:rFonts w:cs="Times New Roman"/>
          <w:szCs w:val="22"/>
        </w:rPr>
        <w:t>is</w:t>
      </w:r>
      <w:r w:rsidRPr="0012708E">
        <w:rPr>
          <w:rFonts w:cs="Times New Roman"/>
          <w:szCs w:val="22"/>
        </w:rPr>
        <w:t xml:space="preserve"> classified as </w:t>
      </w:r>
      <w:r w:rsidR="004324BB" w:rsidRPr="0012708E">
        <w:rPr>
          <w:rFonts w:cs="Times New Roman"/>
          <w:szCs w:val="22"/>
        </w:rPr>
        <w:t>measured</w:t>
      </w:r>
      <w:r w:rsidRPr="0012708E">
        <w:rPr>
          <w:rFonts w:cs="Times New Roman"/>
          <w:szCs w:val="22"/>
        </w:rPr>
        <w:t xml:space="preserve"> at: amortised cost, FVOCI or FVTPL.</w:t>
      </w:r>
      <w:r w:rsidR="00973D73">
        <w:rPr>
          <w:rFonts w:cs="Times New Roman"/>
          <w:szCs w:val="22"/>
        </w:rPr>
        <w:t xml:space="preserve"> </w:t>
      </w:r>
      <w:r w:rsidRPr="0012708E">
        <w:rPr>
          <w:rFonts w:cs="Times New Roman"/>
          <w:szCs w:val="22"/>
        </w:rPr>
        <w:t xml:space="preserve">The classification is based on the cash flow characteristics of the financial asset and the business model in which they are managed. </w:t>
      </w:r>
    </w:p>
    <w:p w14:paraId="2C9E5307" w14:textId="77777777" w:rsidR="00FC191E" w:rsidRPr="0012708E" w:rsidRDefault="00FC191E" w:rsidP="00D51ED0">
      <w:pPr>
        <w:ind w:left="540" w:hanging="540"/>
        <w:jc w:val="thaiDistribute"/>
        <w:rPr>
          <w:rFonts w:cs="Times New Roman"/>
          <w:szCs w:val="22"/>
        </w:rPr>
      </w:pPr>
    </w:p>
    <w:p w14:paraId="51419BD8" w14:textId="68907459"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financial asset which is not designated as at FVTPL is measured at amortised cost if it meets both of the following conditions:</w:t>
      </w:r>
    </w:p>
    <w:p w14:paraId="08CC6183"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5D049757"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the asset is held within a business model whose objective is to hold assets to collect contractual cash flows; and</w:t>
      </w:r>
    </w:p>
    <w:p w14:paraId="142ED7B3"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6415A180" w14:textId="77777777" w:rsidR="00D51ED0" w:rsidRPr="0012708E" w:rsidRDefault="00D51ED0" w:rsidP="00D51ED0">
      <w:pPr>
        <w:spacing w:line="240" w:lineRule="atLeast"/>
        <w:ind w:left="900" w:hanging="360"/>
        <w:jc w:val="thaiDistribute"/>
        <w:rPr>
          <w:rFonts w:cs="Times New Roman"/>
          <w:szCs w:val="22"/>
        </w:rPr>
      </w:pPr>
    </w:p>
    <w:p w14:paraId="2CE1A389" w14:textId="23C596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debt instrument which is not designated as at FVTPL is measured at FVOCI only if it meets both of the following conditions:</w:t>
      </w:r>
    </w:p>
    <w:p w14:paraId="6E30BFF5"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674B9828"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asset is held within a business model whose objective is achieved by both collecting contractual cash flows and selling financial assets; and </w:t>
      </w:r>
    </w:p>
    <w:p w14:paraId="5A192B1E"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12981004" w14:textId="2565B0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p>
    <w:p w14:paraId="3B86F853" w14:textId="45938178" w:rsidR="00257200" w:rsidRPr="0012708E" w:rsidRDefault="00257200" w:rsidP="00257200">
      <w:pPr>
        <w:pStyle w:val="ListParagraph"/>
        <w:spacing w:line="240" w:lineRule="atLeast"/>
        <w:ind w:left="540"/>
        <w:jc w:val="thaiDistribute"/>
        <w:rPr>
          <w:szCs w:val="22"/>
          <w:lang w:bidi="th-TH"/>
        </w:rPr>
      </w:pPr>
      <w:r w:rsidRPr="0012708E">
        <w:rPr>
          <w:szCs w:val="22"/>
        </w:rPr>
        <w:t>On initial recognition</w:t>
      </w:r>
      <w:r w:rsidR="008271F0">
        <w:rPr>
          <w:szCs w:val="22"/>
        </w:rPr>
        <w:t>,</w:t>
      </w:r>
      <w:r w:rsidRPr="0012708E">
        <w:rPr>
          <w:szCs w:val="22"/>
        </w:rPr>
        <w:t xml:space="preserve"> an investment</w:t>
      </w:r>
      <w:r w:rsidR="00E67F68">
        <w:rPr>
          <w:szCs w:val="22"/>
        </w:rPr>
        <w:t xml:space="preserve"> in equity instrument</w:t>
      </w:r>
      <w:r w:rsidRPr="0012708E">
        <w:rPr>
          <w:szCs w:val="22"/>
        </w:rPr>
        <w:t xml:space="preserve"> that is not held for trading, the Group may irrevocably elect to present subsequent changes in fair value in OCI. This election is made on an investment-by-investment basis.</w:t>
      </w:r>
    </w:p>
    <w:p w14:paraId="498C45FC" w14:textId="77777777" w:rsidR="00257200" w:rsidRPr="0012708E" w:rsidRDefault="00257200" w:rsidP="00D51ED0">
      <w:pPr>
        <w:tabs>
          <w:tab w:val="left" w:pos="720"/>
        </w:tabs>
        <w:autoSpaceDE w:val="0"/>
        <w:autoSpaceDN w:val="0"/>
        <w:adjustRightInd w:val="0"/>
        <w:spacing w:line="240" w:lineRule="atLeast"/>
        <w:ind w:left="540"/>
        <w:jc w:val="thaiDistribute"/>
        <w:rPr>
          <w:rFonts w:cs="Times New Roman"/>
          <w:szCs w:val="22"/>
        </w:rPr>
      </w:pPr>
    </w:p>
    <w:p w14:paraId="5C587A73" w14:textId="3B659A0B" w:rsidR="00FC299B" w:rsidRPr="0012708E" w:rsidRDefault="0064520D" w:rsidP="0093239C">
      <w:pPr>
        <w:tabs>
          <w:tab w:val="left" w:pos="720"/>
        </w:tabs>
        <w:autoSpaceDE w:val="0"/>
        <w:autoSpaceDN w:val="0"/>
        <w:adjustRightInd w:val="0"/>
        <w:spacing w:line="240" w:lineRule="atLeast"/>
        <w:ind w:left="540"/>
        <w:jc w:val="thaiDistribute"/>
        <w:rPr>
          <w:rFonts w:cs="Times New Roman"/>
          <w:i/>
          <w:iCs/>
          <w:szCs w:val="22"/>
          <w:cs/>
          <w:lang w:bidi="th-TH"/>
        </w:rPr>
      </w:pPr>
      <w:r w:rsidRPr="0012708E">
        <w:rPr>
          <w:rFonts w:cs="Times New Roman"/>
          <w:szCs w:val="22"/>
        </w:rPr>
        <w:t>O</w:t>
      </w:r>
      <w:r w:rsidR="00D51ED0" w:rsidRPr="0012708E">
        <w:rPr>
          <w:rFonts w:cs="Times New Roman"/>
          <w:szCs w:val="22"/>
        </w:rPr>
        <w:t xml:space="preserve">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260D3C11" w14:textId="5F41048D" w:rsidR="00D51ED0" w:rsidRPr="0012708E" w:rsidRDefault="00D51ED0" w:rsidP="00F3534A">
      <w:pPr>
        <w:pStyle w:val="ListParagraph"/>
        <w:spacing w:line="240" w:lineRule="atLeast"/>
        <w:ind w:left="540"/>
        <w:jc w:val="thaiDistribute"/>
        <w:rPr>
          <w:i/>
          <w:iCs/>
          <w:szCs w:val="22"/>
        </w:rPr>
      </w:pPr>
      <w:r w:rsidRPr="0012708E">
        <w:rPr>
          <w:i/>
          <w:iCs/>
          <w:szCs w:val="22"/>
        </w:rPr>
        <w:lastRenderedPageBreak/>
        <w:t>Business model assessment</w:t>
      </w:r>
    </w:p>
    <w:p w14:paraId="64C60E6C" w14:textId="77777777" w:rsidR="00D51ED0" w:rsidRPr="0012708E" w:rsidRDefault="00D51ED0" w:rsidP="00F3534A">
      <w:pPr>
        <w:spacing w:line="240" w:lineRule="atLeast"/>
        <w:ind w:left="540"/>
        <w:jc w:val="thaiDistribute"/>
        <w:rPr>
          <w:rFonts w:cs="Times New Roman"/>
          <w:i/>
          <w:iCs/>
          <w:color w:val="000000"/>
          <w:szCs w:val="22"/>
        </w:rPr>
      </w:pPr>
    </w:p>
    <w:p w14:paraId="1D24328F" w14:textId="53FAF165" w:rsidR="00D51ED0"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5D0B9B10" w14:textId="77777777" w:rsidR="00FA4CC9" w:rsidRPr="0012708E" w:rsidRDefault="00FA4CC9" w:rsidP="00F3534A">
      <w:pPr>
        <w:autoSpaceDE w:val="0"/>
        <w:autoSpaceDN w:val="0"/>
        <w:adjustRightInd w:val="0"/>
        <w:spacing w:line="240" w:lineRule="atLeast"/>
        <w:ind w:left="540"/>
        <w:jc w:val="thaiDistribute"/>
        <w:rPr>
          <w:rFonts w:cs="Times New Roman"/>
          <w:szCs w:val="22"/>
        </w:rPr>
      </w:pPr>
    </w:p>
    <w:p w14:paraId="10B44BF4" w14:textId="55D30FD8"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stated policies and objectives for the portfolio and the operation of those policies in practice. </w:t>
      </w:r>
      <w:r w:rsidRPr="0012708E">
        <w:rPr>
          <w:szCs w:val="22"/>
        </w:rPr>
        <w:br/>
        <w:t xml:space="preserve">In particular, whether management’s strategy focuses on earning contractual interest </w:t>
      </w:r>
      <w:r w:rsidR="00C61861">
        <w:rPr>
          <w:szCs w:val="22"/>
        </w:rPr>
        <w:t>income</w:t>
      </w:r>
      <w:r w:rsidRPr="0012708E">
        <w:rPr>
          <w:szCs w:val="22"/>
        </w:rPr>
        <w:t xml:space="preserve">, maintaining a particular interest rate profile, matching the duration of the financial assets to the duration of the liabilities that are funding those assets or realising cash flows through the sale of the assets; </w:t>
      </w:r>
    </w:p>
    <w:p w14:paraId="6FD2855D"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the performance of the portfolio is evaluated and reported to the Group’s management; </w:t>
      </w:r>
    </w:p>
    <w:p w14:paraId="7A5323B0"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risks that affect the performance of the business model (and the financial assets held within that business model) and the way in which those risks are managed; </w:t>
      </w:r>
    </w:p>
    <w:p w14:paraId="628D0E26"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managers of the business are compensated (e.g. whether compensation is based on the fair value of the assets managed or on contractual cash flows collected); and </w:t>
      </w:r>
    </w:p>
    <w:p w14:paraId="5864A158" w14:textId="6F6A7A83"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frequency, </w:t>
      </w:r>
      <w:r w:rsidR="00A33DEC">
        <w:rPr>
          <w:szCs w:val="22"/>
        </w:rPr>
        <w:t>value</w:t>
      </w:r>
      <w:r w:rsidR="00A33DEC" w:rsidRPr="0012708E">
        <w:rPr>
          <w:szCs w:val="22"/>
        </w:rPr>
        <w:t xml:space="preserve"> </w:t>
      </w:r>
      <w:r w:rsidRPr="0012708E">
        <w:rPr>
          <w:szCs w:val="22"/>
        </w:rPr>
        <w:t xml:space="preserve">and timing of sales in prior </w:t>
      </w:r>
      <w:r w:rsidR="00A33DEC">
        <w:rPr>
          <w:szCs w:val="22"/>
        </w:rPr>
        <w:t>year</w:t>
      </w:r>
      <w:r w:rsidRPr="0012708E">
        <w:rPr>
          <w:szCs w:val="22"/>
        </w:rPr>
        <w:t xml:space="preserve">, the reasons for those sales and expectations about future sales activity. However, information about sales is not considered in isolation, but as part of an overall assessment of how the Group’s stated objective for managing the financial assets is achieved and how cash flows are realised. </w:t>
      </w:r>
    </w:p>
    <w:p w14:paraId="278E8922" w14:textId="77777777" w:rsidR="00D51ED0" w:rsidRPr="0012708E" w:rsidRDefault="00D51ED0" w:rsidP="00F3534A">
      <w:pPr>
        <w:spacing w:line="240" w:lineRule="atLeast"/>
        <w:ind w:left="540"/>
        <w:jc w:val="thaiDistribute"/>
        <w:rPr>
          <w:rFonts w:cs="Times New Roman"/>
          <w:i/>
          <w:iCs/>
          <w:szCs w:val="22"/>
        </w:rPr>
      </w:pPr>
    </w:p>
    <w:p w14:paraId="222FA0DD" w14:textId="77777777" w:rsidR="00D51ED0" w:rsidRPr="0012708E" w:rsidRDefault="00D51ED0" w:rsidP="00F3534A">
      <w:pPr>
        <w:spacing w:line="240" w:lineRule="atLeast"/>
        <w:ind w:left="540"/>
        <w:jc w:val="thaiDistribute"/>
        <w:rPr>
          <w:rFonts w:cs="Times New Roman"/>
          <w:i/>
          <w:iCs/>
          <w:szCs w:val="22"/>
        </w:rPr>
      </w:pPr>
      <w:r w:rsidRPr="0012708E">
        <w:rPr>
          <w:rFonts w:cs="Times New Roman"/>
          <w:i/>
          <w:iCs/>
          <w:szCs w:val="22"/>
        </w:rPr>
        <w:t xml:space="preserve">Assessment of whether contractual cash flows are solely payments of principal and interest on the principal amount outstanding </w:t>
      </w:r>
    </w:p>
    <w:p w14:paraId="183B0B04" w14:textId="77777777" w:rsidR="00D51ED0" w:rsidRPr="0012708E" w:rsidRDefault="00D51ED0" w:rsidP="00F3534A">
      <w:pPr>
        <w:spacing w:line="240" w:lineRule="atLeast"/>
        <w:ind w:left="540"/>
        <w:jc w:val="thaiDistribute"/>
        <w:rPr>
          <w:rFonts w:cs="Times New Roman"/>
          <w:i/>
          <w:iCs/>
          <w:szCs w:val="22"/>
        </w:rPr>
      </w:pPr>
    </w:p>
    <w:p w14:paraId="2C224BEE" w14:textId="51426DCC" w:rsidR="00D51ED0" w:rsidRPr="0012708E" w:rsidRDefault="00D51ED0" w:rsidP="00F3534A">
      <w:pPr>
        <w:autoSpaceDE w:val="0"/>
        <w:autoSpaceDN w:val="0"/>
        <w:adjustRightInd w:val="0"/>
        <w:spacing w:line="240" w:lineRule="atLeast"/>
        <w:ind w:left="540"/>
        <w:jc w:val="thaiDistribute"/>
        <w:rPr>
          <w:rFonts w:cs="Times New Roman"/>
          <w:color w:val="000000"/>
          <w:szCs w:val="22"/>
        </w:rPr>
      </w:pPr>
      <w:r w:rsidRPr="0012708E">
        <w:rPr>
          <w:rFonts w:cs="Times New Roman"/>
          <w:szCs w:val="22"/>
        </w:rPr>
        <w:t>For the purposes of this assessment, ‘</w:t>
      </w:r>
      <w:r w:rsidR="00CB53A2" w:rsidRPr="0012708E">
        <w:rPr>
          <w:rFonts w:cs="Times New Roman"/>
          <w:szCs w:val="22"/>
        </w:rPr>
        <w:t>p</w:t>
      </w:r>
      <w:r w:rsidRPr="0012708E">
        <w:rPr>
          <w:rFonts w:cs="Times New Roman"/>
          <w:szCs w:val="22"/>
        </w:rPr>
        <w:t>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3AC7BB22" w14:textId="77777777" w:rsidR="00D51ED0" w:rsidRPr="0012708E" w:rsidRDefault="00D51ED0" w:rsidP="00F3534A">
      <w:pPr>
        <w:spacing w:line="240" w:lineRule="atLeast"/>
        <w:ind w:left="540"/>
        <w:jc w:val="thaiDistribute"/>
        <w:rPr>
          <w:rFonts w:cs="Times New Roman"/>
          <w:color w:val="000000"/>
          <w:szCs w:val="22"/>
        </w:rPr>
      </w:pPr>
    </w:p>
    <w:p w14:paraId="3B54A740" w14:textId="31F1DDDC" w:rsidR="00D51ED0" w:rsidRPr="0012708E"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26D91418" w14:textId="77777777" w:rsidR="001F2688" w:rsidRPr="0012708E" w:rsidRDefault="001F2688" w:rsidP="00F3534A">
      <w:pPr>
        <w:autoSpaceDE w:val="0"/>
        <w:autoSpaceDN w:val="0"/>
        <w:adjustRightInd w:val="0"/>
        <w:spacing w:line="240" w:lineRule="atLeast"/>
        <w:ind w:left="540"/>
        <w:jc w:val="thaiDistribute"/>
        <w:rPr>
          <w:rFonts w:cs="Times New Roman"/>
          <w:szCs w:val="22"/>
        </w:rPr>
      </w:pPr>
    </w:p>
    <w:p w14:paraId="39A10E01"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contingent events that would change the amount and timing of cash flows; </w:t>
      </w:r>
    </w:p>
    <w:p w14:paraId="72A30856"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leverage features; </w:t>
      </w:r>
    </w:p>
    <w:p w14:paraId="7383D27C"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terms that limit the Group’s claim to cash flows from specified assets (e.g. non-recourse loans); and</w:t>
      </w:r>
    </w:p>
    <w:p w14:paraId="232EDA02" w14:textId="753B7E6B"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features that modify consideration of the time value of money (e.g. periodic reset of the interest rates).  </w:t>
      </w:r>
    </w:p>
    <w:p w14:paraId="3580084E" w14:textId="58B4BFB7" w:rsidR="0022607F" w:rsidRPr="0012708E" w:rsidRDefault="00AA6DBB" w:rsidP="0093239C">
      <w:pPr>
        <w:rPr>
          <w:rFonts w:cs="Times New Roman"/>
          <w:szCs w:val="22"/>
        </w:rPr>
      </w:pPr>
      <w:r>
        <w:rPr>
          <w:rFonts w:cs="Times New Roman"/>
          <w:szCs w:val="22"/>
        </w:rPr>
        <w:br w:type="page"/>
      </w:r>
    </w:p>
    <w:p w14:paraId="0DBEE908" w14:textId="0D32D35A" w:rsidR="0022607F" w:rsidRPr="0012708E" w:rsidRDefault="0022607F">
      <w:pPr>
        <w:spacing w:line="240" w:lineRule="atLeast"/>
        <w:ind w:left="540"/>
        <w:jc w:val="both"/>
        <w:rPr>
          <w:rFonts w:cs="Times New Roman"/>
        </w:rPr>
      </w:pPr>
      <w:r w:rsidRPr="0012708E">
        <w:rPr>
          <w:rFonts w:cs="Times New Roman"/>
          <w:i/>
          <w:iCs/>
        </w:rPr>
        <w:lastRenderedPageBreak/>
        <w:t>Subsequent measurement and gains and losses of financial assets</w:t>
      </w:r>
    </w:p>
    <w:p w14:paraId="2556CB38" w14:textId="77777777" w:rsidR="0022607F" w:rsidRPr="0012708E" w:rsidRDefault="0022607F" w:rsidP="00F3534A">
      <w:pPr>
        <w:autoSpaceDE w:val="0"/>
        <w:autoSpaceDN w:val="0"/>
        <w:adjustRightInd w:val="0"/>
        <w:spacing w:line="240" w:lineRule="atLeast"/>
        <w:ind w:left="533"/>
        <w:jc w:val="thaiDistribute"/>
        <w:rPr>
          <w:rFonts w:cs="Times New Roman"/>
          <w:szCs w:val="22"/>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22607F" w:rsidRPr="0012708E" w14:paraId="6CA8C29E" w14:textId="77777777" w:rsidTr="00D912E0">
        <w:tc>
          <w:tcPr>
            <w:tcW w:w="1800" w:type="dxa"/>
          </w:tcPr>
          <w:p w14:paraId="1521EEFA" w14:textId="435A8CA4" w:rsidR="0022607F" w:rsidRPr="0012708E" w:rsidRDefault="0022607F" w:rsidP="00F3534A">
            <w:pPr>
              <w:pStyle w:val="BodyText"/>
              <w:spacing w:after="0" w:line="240" w:lineRule="exact"/>
              <w:ind w:left="-108" w:right="-130"/>
              <w:rPr>
                <w:rFonts w:cs="Times New Roman"/>
              </w:rPr>
            </w:pPr>
            <w:r w:rsidRPr="0012708E">
              <w:rPr>
                <w:rFonts w:cs="Times New Roman"/>
              </w:rPr>
              <w:t>Financial assets</w:t>
            </w:r>
          </w:p>
          <w:p w14:paraId="51D9A684" w14:textId="107CD6C4" w:rsidR="0022607F" w:rsidRPr="0012708E" w:rsidRDefault="0022607F" w:rsidP="0085407F">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measured at</w:t>
            </w:r>
          </w:p>
          <w:p w14:paraId="25D6018D" w14:textId="2047E968" w:rsidR="0022607F" w:rsidRPr="0012708E" w:rsidRDefault="0022607F" w:rsidP="00F3534A">
            <w:pPr>
              <w:pStyle w:val="BodyText"/>
              <w:spacing w:after="0" w:line="240" w:lineRule="exact"/>
              <w:ind w:left="-108" w:right="-130"/>
              <w:rPr>
                <w:rFonts w:cs="Times New Roman"/>
                <w:lang w:val="en-US"/>
              </w:rPr>
            </w:pPr>
            <w:r w:rsidRPr="0012708E">
              <w:rPr>
                <w:rFonts w:cs="Times New Roman"/>
              </w:rPr>
              <w:t xml:space="preserve">  </w:t>
            </w:r>
            <w:r w:rsidR="0085407F">
              <w:rPr>
                <w:rFonts w:cs="Times New Roman"/>
              </w:rPr>
              <w:t xml:space="preserve"> </w:t>
            </w:r>
            <w:r w:rsidRPr="0012708E">
              <w:rPr>
                <w:rFonts w:cs="Times New Roman"/>
              </w:rPr>
              <w:t xml:space="preserve">amortised cost </w:t>
            </w:r>
          </w:p>
        </w:tc>
        <w:tc>
          <w:tcPr>
            <w:tcW w:w="7344" w:type="dxa"/>
          </w:tcPr>
          <w:p w14:paraId="6E0FF235"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amortised cost using the effective interest method. The amortised cost is reduced by expected credit losses. Interest income, foreign exchange gains and losses, expected credit</w:t>
            </w:r>
            <w:r w:rsidRPr="0012708E">
              <w:rPr>
                <w:rFonts w:cs="Times New Roman"/>
                <w:rtl/>
                <w:cs/>
              </w:rPr>
              <w:t xml:space="preserve"> </w:t>
            </w:r>
            <w:r w:rsidRPr="0012708E">
              <w:rPr>
                <w:rFonts w:cs="Times New Roman"/>
                <w:lang w:val="en-US"/>
              </w:rPr>
              <w:t>loss</w:t>
            </w:r>
            <w:r w:rsidRPr="0012708E">
              <w:rPr>
                <w:rFonts w:cs="Times New Roman"/>
              </w:rPr>
              <w:t>,</w:t>
            </w:r>
            <w:r w:rsidR="00A33DEC">
              <w:rPr>
                <w:rFonts w:cs="Times New Roman"/>
              </w:rPr>
              <w:t xml:space="preserve"> any</w:t>
            </w:r>
            <w:r w:rsidRPr="0012708E">
              <w:rPr>
                <w:rFonts w:cs="Times New Roman"/>
              </w:rPr>
              <w:t xml:space="preserve"> gain or loss on derecognition are recognised in profit or loss. </w:t>
            </w:r>
          </w:p>
          <w:p w14:paraId="737BBA58" w14:textId="719EA43F" w:rsidR="0018021E" w:rsidRPr="0012708E" w:rsidRDefault="0018021E" w:rsidP="00F3534A">
            <w:pPr>
              <w:pStyle w:val="BodyText"/>
              <w:spacing w:after="0" w:line="240" w:lineRule="exact"/>
              <w:ind w:left="160" w:hanging="160"/>
              <w:jc w:val="thaiDistribute"/>
              <w:rPr>
                <w:rFonts w:cs="Times New Roman"/>
                <w:lang w:val="en-US"/>
              </w:rPr>
            </w:pPr>
          </w:p>
        </w:tc>
      </w:tr>
      <w:tr w:rsidR="0022607F" w:rsidRPr="0012708E" w14:paraId="087159C0" w14:textId="77777777" w:rsidTr="00D912E0">
        <w:tc>
          <w:tcPr>
            <w:tcW w:w="1800" w:type="dxa"/>
          </w:tcPr>
          <w:p w14:paraId="213F22F5" w14:textId="01D20A36" w:rsidR="0022607F" w:rsidRPr="0012708E" w:rsidRDefault="009464A7" w:rsidP="00F3534A">
            <w:pPr>
              <w:pStyle w:val="BodyText"/>
              <w:spacing w:after="0" w:line="240" w:lineRule="exact"/>
              <w:ind w:left="-108" w:right="-130"/>
              <w:rPr>
                <w:rFonts w:cs="Times New Roman"/>
              </w:rPr>
            </w:pPr>
            <w:r w:rsidRPr="0012708E">
              <w:rPr>
                <w:rFonts w:cs="Times New Roman"/>
              </w:rPr>
              <w:t>Investment in d</w:t>
            </w:r>
            <w:r w:rsidR="0022607F" w:rsidRPr="0012708E">
              <w:rPr>
                <w:rFonts w:cs="Times New Roman"/>
              </w:rPr>
              <w:t xml:space="preserve">ebt </w:t>
            </w:r>
            <w:r w:rsidRPr="0012708E">
              <w:rPr>
                <w:rFonts w:cs="Times New Roman"/>
              </w:rPr>
              <w:t xml:space="preserve"> </w:t>
            </w:r>
            <w:r w:rsidRPr="0012708E">
              <w:rPr>
                <w:rFonts w:cs="Times New Roman"/>
              </w:rPr>
              <w:br/>
              <w:t xml:space="preserve">  </w:t>
            </w:r>
            <w:r w:rsidR="0085407F">
              <w:rPr>
                <w:rFonts w:cs="Times New Roman"/>
              </w:rPr>
              <w:t xml:space="preserve"> </w:t>
            </w:r>
            <w:r w:rsidR="0022607F" w:rsidRPr="0012708E">
              <w:rPr>
                <w:rFonts w:cs="Times New Roman"/>
              </w:rPr>
              <w:t xml:space="preserve">instruments </w:t>
            </w:r>
          </w:p>
          <w:p w14:paraId="0E2CD8B7" w14:textId="71DE5B68" w:rsidR="0022607F" w:rsidRPr="0012708E" w:rsidRDefault="0022607F" w:rsidP="00F3534A">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 xml:space="preserve">measured at </w:t>
            </w:r>
          </w:p>
          <w:p w14:paraId="6982916F" w14:textId="0BD56477" w:rsidR="0022607F" w:rsidRPr="0012708E" w:rsidRDefault="0085407F" w:rsidP="0085407F">
            <w:pPr>
              <w:pStyle w:val="BodyText"/>
              <w:spacing w:after="0" w:line="240" w:lineRule="exact"/>
              <w:ind w:left="-108" w:right="-130"/>
              <w:rPr>
                <w:rFonts w:cs="Times New Roman"/>
                <w:lang w:val="en-US"/>
              </w:rPr>
            </w:pPr>
            <w:r>
              <w:rPr>
                <w:rFonts w:cs="Times New Roman"/>
              </w:rPr>
              <w:t xml:space="preserve">   </w:t>
            </w:r>
            <w:r w:rsidR="0022607F" w:rsidRPr="0012708E">
              <w:rPr>
                <w:rFonts w:cs="Times New Roman"/>
              </w:rPr>
              <w:t xml:space="preserve">FVOCI </w:t>
            </w:r>
          </w:p>
        </w:tc>
        <w:tc>
          <w:tcPr>
            <w:tcW w:w="7344" w:type="dxa"/>
          </w:tcPr>
          <w:p w14:paraId="4975C2DB"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fair value. Interest income, calculated using the effective interest method, foreign exchange gains and losses and expected credit</w:t>
            </w:r>
            <w:r w:rsidRPr="0012708E">
              <w:rPr>
                <w:rFonts w:cs="Times New Roman"/>
                <w:rtl/>
                <w:cs/>
              </w:rPr>
              <w:t xml:space="preserve"> </w:t>
            </w:r>
            <w:r w:rsidRPr="0012708E">
              <w:rPr>
                <w:rFonts w:cs="Times New Roman"/>
                <w:lang w:val="en-US"/>
              </w:rPr>
              <w:t>loss</w:t>
            </w:r>
            <w:r w:rsidRPr="0012708E" w:rsidDel="00590391">
              <w:rPr>
                <w:rFonts w:cs="Times New Roman"/>
              </w:rPr>
              <w:t xml:space="preserve"> </w:t>
            </w:r>
            <w:r w:rsidRPr="0012708E">
              <w:rPr>
                <w:rFonts w:cs="Times New Roman"/>
              </w:rPr>
              <w:t xml:space="preserve">are recognised in profit or loss. Other net gains and losses are recognised in OCI. On derecognition, gains and losses accumulated in OCI are reclassified to profit or loss. </w:t>
            </w:r>
          </w:p>
          <w:p w14:paraId="466AC0C0" w14:textId="74CBCC9E" w:rsidR="0018021E" w:rsidRPr="0012708E" w:rsidRDefault="0018021E" w:rsidP="00F3534A">
            <w:pPr>
              <w:pStyle w:val="BodyText"/>
              <w:spacing w:after="0" w:line="240" w:lineRule="exact"/>
              <w:ind w:left="160" w:hanging="160"/>
              <w:jc w:val="thaiDistribute"/>
              <w:rPr>
                <w:rFonts w:cs="Times New Roman"/>
                <w:lang w:val="en-US"/>
              </w:rPr>
            </w:pPr>
          </w:p>
        </w:tc>
      </w:tr>
      <w:tr w:rsidR="00DF1330" w:rsidRPr="0012708E" w14:paraId="058A6394" w14:textId="77777777" w:rsidTr="00D912E0">
        <w:tc>
          <w:tcPr>
            <w:tcW w:w="1800" w:type="dxa"/>
          </w:tcPr>
          <w:p w14:paraId="733DE74A" w14:textId="6CB8357A" w:rsidR="00DF1330" w:rsidRPr="0012708E" w:rsidRDefault="00DF1330" w:rsidP="00DF1330">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sidR="0085407F">
              <w:rPr>
                <w:rFonts w:cs="Times New Roman"/>
              </w:rPr>
              <w:t xml:space="preserve"> </w:t>
            </w:r>
            <w:r w:rsidRPr="0012708E">
              <w:rPr>
                <w:rFonts w:cs="Times New Roman"/>
              </w:rPr>
              <w:t>instruments</w:t>
            </w:r>
            <w:r w:rsidRPr="0012708E">
              <w:rPr>
                <w:rFonts w:cs="Times New Roman"/>
              </w:rPr>
              <w:br/>
              <w:t xml:space="preserve"> </w:t>
            </w:r>
            <w:r w:rsidR="0085407F">
              <w:rPr>
                <w:rFonts w:cs="Times New Roman"/>
              </w:rPr>
              <w:t xml:space="preserve"> </w:t>
            </w:r>
            <w:r w:rsidRPr="0012708E">
              <w:rPr>
                <w:rFonts w:cs="Times New Roman"/>
              </w:rPr>
              <w:t xml:space="preserve"> designated at</w:t>
            </w:r>
          </w:p>
          <w:p w14:paraId="6753C563" w14:textId="71E88852" w:rsidR="00DF1330" w:rsidRPr="0012708E" w:rsidRDefault="00DF1330" w:rsidP="00DF1330">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FVOCI</w:t>
            </w:r>
          </w:p>
        </w:tc>
        <w:tc>
          <w:tcPr>
            <w:tcW w:w="7344" w:type="dxa"/>
          </w:tcPr>
          <w:p w14:paraId="13C8484D" w14:textId="31DAA6AD" w:rsidR="00DF1330" w:rsidRPr="0012708E" w:rsidRDefault="00DF1330" w:rsidP="00DF1330">
            <w:pPr>
              <w:pStyle w:val="BodyText"/>
              <w:spacing w:after="0" w:line="240" w:lineRule="exact"/>
              <w:ind w:left="160" w:hanging="160"/>
              <w:jc w:val="thaiDistribute"/>
              <w:rPr>
                <w:rFonts w:cs="Times New Roman"/>
              </w:rPr>
            </w:pPr>
            <w:r w:rsidRPr="0012708E">
              <w:rPr>
                <w:rFonts w:cs="Times New Roman"/>
              </w:rPr>
              <w:t>These assets are subsequently measured at fair value. Dividends are recognised as income in profit or loss on the date on which the Group’s right to receive payment is established. Other net gains and losses are recognised in OCI and are never reclassified to profit or loss.</w:t>
            </w:r>
          </w:p>
        </w:tc>
      </w:tr>
    </w:tbl>
    <w:p w14:paraId="22AD02CE" w14:textId="77777777" w:rsidR="00766701" w:rsidRPr="0093239C" w:rsidRDefault="00766701" w:rsidP="00F3534A">
      <w:pPr>
        <w:spacing w:line="240" w:lineRule="atLeast"/>
        <w:ind w:left="540"/>
        <w:rPr>
          <w:rFonts w:cs="Times New Roman"/>
          <w:i/>
          <w:iCs/>
          <w:sz w:val="20"/>
          <w:lang w:bidi="th-TH"/>
        </w:rPr>
      </w:pPr>
    </w:p>
    <w:p w14:paraId="39F601A6" w14:textId="1A6EAB44" w:rsidR="00D51ED0" w:rsidRPr="0012708E" w:rsidRDefault="00D51ED0" w:rsidP="00F3534A">
      <w:pPr>
        <w:spacing w:line="240" w:lineRule="atLeast"/>
        <w:ind w:left="540"/>
        <w:rPr>
          <w:rFonts w:cs="Times New Roman"/>
          <w:i/>
          <w:iCs/>
          <w:szCs w:val="22"/>
          <w:lang w:bidi="th-TH"/>
        </w:rPr>
      </w:pPr>
      <w:r w:rsidRPr="0012708E">
        <w:rPr>
          <w:rFonts w:cs="Times New Roman"/>
          <w:i/>
          <w:iCs/>
          <w:szCs w:val="22"/>
          <w:lang w:bidi="th-TH"/>
        </w:rPr>
        <w:t>Reclassifications</w:t>
      </w:r>
    </w:p>
    <w:p w14:paraId="2DAA138C" w14:textId="77777777" w:rsidR="00D51ED0" w:rsidRPr="0093239C" w:rsidRDefault="00D51ED0">
      <w:pPr>
        <w:pStyle w:val="BodyText"/>
        <w:spacing w:after="0" w:line="240" w:lineRule="atLeast"/>
        <w:ind w:left="1073" w:hanging="540"/>
        <w:jc w:val="both"/>
        <w:rPr>
          <w:rFonts w:cs="Times New Roman"/>
          <w:i/>
          <w:iCs/>
          <w:sz w:val="20"/>
          <w:lang w:val="en-GB" w:bidi="th-TH"/>
        </w:rPr>
      </w:pPr>
    </w:p>
    <w:p w14:paraId="588101C9" w14:textId="0CF55CB2" w:rsidR="004534C3" w:rsidRPr="0012708E" w:rsidRDefault="004534C3">
      <w:pPr>
        <w:pStyle w:val="BodyText"/>
        <w:spacing w:after="0" w:line="240" w:lineRule="atLeast"/>
        <w:ind w:left="540" w:hanging="7"/>
        <w:jc w:val="both"/>
        <w:rPr>
          <w:rFonts w:cs="Times New Roman"/>
          <w:szCs w:val="22"/>
          <w:lang w:val="en-GB" w:bidi="th-TH"/>
        </w:rPr>
      </w:pPr>
      <w:r w:rsidRPr="0012708E">
        <w:rPr>
          <w:rFonts w:cs="Times New Roman"/>
          <w:szCs w:val="22"/>
          <w:lang w:val="en-GB" w:bidi="th-TH"/>
        </w:rPr>
        <w:t xml:space="preserve">Financial assets are not reclassified subsequent to their initial recognition unless the </w:t>
      </w:r>
      <w:r w:rsidR="000C19C8">
        <w:rPr>
          <w:rFonts w:cs="Times New Roman"/>
          <w:szCs w:val="22"/>
          <w:lang w:val="en-GB" w:bidi="th-TH"/>
        </w:rPr>
        <w:t>Group</w:t>
      </w:r>
      <w:r w:rsidRPr="0012708E">
        <w:rPr>
          <w:rFonts w:cs="Times New Roman"/>
          <w:szCs w:val="22"/>
          <w:lang w:val="en-GB" w:bidi="th-TH"/>
        </w:rPr>
        <w:t xml:space="preserve"> changes its business model for managing financial assets, in which case all affected financial assets are reclassified prospectively from the reclassification date.</w:t>
      </w:r>
    </w:p>
    <w:p w14:paraId="13DE2F2D" w14:textId="77777777" w:rsidR="00D51ED0" w:rsidRPr="0093239C" w:rsidRDefault="00D51ED0" w:rsidP="00D51ED0">
      <w:pPr>
        <w:pStyle w:val="BodyText"/>
        <w:spacing w:after="0" w:line="240" w:lineRule="atLeast"/>
        <w:ind w:left="540" w:hanging="7"/>
        <w:jc w:val="both"/>
        <w:rPr>
          <w:rFonts w:cs="Times New Roman"/>
          <w:sz w:val="20"/>
          <w:lang w:val="en-GB" w:bidi="th-TH"/>
        </w:rPr>
      </w:pPr>
    </w:p>
    <w:p w14:paraId="4DC48DAA" w14:textId="77777777" w:rsidR="00D51ED0" w:rsidRPr="0012708E" w:rsidRDefault="00D51ED0" w:rsidP="00D51ED0">
      <w:pPr>
        <w:pStyle w:val="BodyText"/>
        <w:spacing w:after="0" w:line="240" w:lineRule="atLeast"/>
        <w:ind w:left="540" w:hanging="7"/>
        <w:jc w:val="both"/>
        <w:rPr>
          <w:rFonts w:cs="Times New Roman"/>
          <w:i/>
          <w:iCs/>
          <w:szCs w:val="22"/>
          <w:lang w:val="en-GB" w:bidi="th-TH"/>
        </w:rPr>
      </w:pPr>
      <w:r w:rsidRPr="0012708E">
        <w:rPr>
          <w:rFonts w:cs="Times New Roman"/>
          <w:i/>
          <w:iCs/>
          <w:szCs w:val="22"/>
          <w:lang w:val="en-GB" w:bidi="th-TH"/>
        </w:rPr>
        <w:t>Modifications of financial assets</w:t>
      </w:r>
    </w:p>
    <w:p w14:paraId="087B9511" w14:textId="77777777" w:rsidR="00D51ED0" w:rsidRPr="0093239C" w:rsidRDefault="00D51ED0" w:rsidP="00D51ED0">
      <w:pPr>
        <w:pStyle w:val="BodyText"/>
        <w:spacing w:after="0" w:line="240" w:lineRule="atLeast"/>
        <w:ind w:left="540" w:hanging="7"/>
        <w:jc w:val="both"/>
        <w:rPr>
          <w:rFonts w:cs="Times New Roman"/>
          <w:i/>
          <w:iCs/>
          <w:sz w:val="20"/>
          <w:lang w:val="en-GB" w:bidi="th-TH"/>
        </w:rPr>
      </w:pPr>
    </w:p>
    <w:p w14:paraId="08126CA5" w14:textId="77777777" w:rsidR="00D51ED0" w:rsidRPr="0012708E" w:rsidRDefault="00D51ED0" w:rsidP="00D51ED0">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If the terms of a financial asset are modified, then the Group evaluates whether the cash flows of the modified asset are substantially different. </w:t>
      </w:r>
    </w:p>
    <w:p w14:paraId="4709AB74" w14:textId="77777777" w:rsidR="00C92BF7" w:rsidRPr="0093239C" w:rsidRDefault="00C92BF7" w:rsidP="00D51ED0">
      <w:pPr>
        <w:spacing w:line="240" w:lineRule="atLeast"/>
        <w:ind w:left="540"/>
        <w:jc w:val="thaiDistribute"/>
        <w:rPr>
          <w:rFonts w:cs="Times New Roman"/>
          <w:color w:val="000000"/>
          <w:sz w:val="20"/>
        </w:rPr>
      </w:pPr>
    </w:p>
    <w:p w14:paraId="0938E981" w14:textId="067C4280"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80FE4E4" w14:textId="77777777" w:rsidR="001143FA" w:rsidRPr="0093239C" w:rsidRDefault="001143FA" w:rsidP="00D51ED0">
      <w:pPr>
        <w:spacing w:line="240" w:lineRule="atLeast"/>
        <w:ind w:left="540"/>
        <w:jc w:val="thaiDistribute"/>
        <w:rPr>
          <w:rFonts w:cs="Times New Roman"/>
          <w:color w:val="000000"/>
          <w:sz w:val="20"/>
        </w:rPr>
      </w:pPr>
    </w:p>
    <w:p w14:paraId="6762B74D"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fees that are considered in determining the fair value of the new asset and fees that represent reimbursement of eligible transaction costs are included in the initial measurement of the asset; and </w:t>
      </w:r>
    </w:p>
    <w:p w14:paraId="511F0314" w14:textId="77777777" w:rsidR="00D51ED0"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other fees are included in profit or loss as part of the gain or loss on derecognition.</w:t>
      </w:r>
    </w:p>
    <w:p w14:paraId="39F5C7BF" w14:textId="77777777" w:rsidR="001E70CA" w:rsidRPr="0093239C" w:rsidRDefault="001E70CA" w:rsidP="001E70CA">
      <w:pPr>
        <w:autoSpaceDE w:val="0"/>
        <w:autoSpaceDN w:val="0"/>
        <w:adjustRightInd w:val="0"/>
        <w:spacing w:line="240" w:lineRule="atLeast"/>
        <w:ind w:left="540"/>
        <w:jc w:val="thaiDistribute"/>
        <w:rPr>
          <w:sz w:val="20"/>
        </w:rPr>
      </w:pPr>
    </w:p>
    <w:p w14:paraId="1BE14145" w14:textId="77777777"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4B8F038" w14:textId="3A4E66DF" w:rsidR="00250E6E" w:rsidRPr="0093239C" w:rsidRDefault="00250E6E">
      <w:pPr>
        <w:rPr>
          <w:rFonts w:cs="Times New Roman"/>
          <w:color w:val="000000"/>
          <w:sz w:val="20"/>
        </w:rPr>
      </w:pPr>
    </w:p>
    <w:p w14:paraId="1045151C" w14:textId="5F72732A"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22B1550" w14:textId="79659D35" w:rsidR="00D51ED0" w:rsidRDefault="00D51ED0" w:rsidP="00D51ED0">
      <w:pPr>
        <w:spacing w:line="240" w:lineRule="atLeast"/>
        <w:ind w:left="540"/>
        <w:jc w:val="thaiDistribute"/>
        <w:rPr>
          <w:rFonts w:cs="Times New Roman"/>
          <w:color w:val="000000"/>
          <w:szCs w:val="22"/>
        </w:rPr>
      </w:pPr>
      <w:r w:rsidRPr="0012708E">
        <w:rPr>
          <w:rFonts w:cs="Times New Roman"/>
          <w:color w:val="000000"/>
          <w:szCs w:val="22"/>
        </w:rPr>
        <w:lastRenderedPageBreak/>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79EB9B3E" w14:textId="77777777" w:rsidR="00A05D2D" w:rsidRDefault="00A05D2D" w:rsidP="00D51ED0">
      <w:pPr>
        <w:spacing w:line="240" w:lineRule="atLeast"/>
        <w:ind w:left="540"/>
        <w:jc w:val="thaiDistribute"/>
        <w:rPr>
          <w:rFonts w:cs="Times New Roman"/>
          <w:color w:val="000000"/>
          <w:szCs w:val="22"/>
        </w:rPr>
      </w:pPr>
    </w:p>
    <w:p w14:paraId="0966B276" w14:textId="24308F97" w:rsidR="002F5967" w:rsidRPr="00B307D0" w:rsidRDefault="002F5967" w:rsidP="00D51ED0">
      <w:pPr>
        <w:spacing w:line="240" w:lineRule="atLeast"/>
        <w:ind w:left="540"/>
        <w:jc w:val="thaiDistribute"/>
        <w:rPr>
          <w:rFonts w:cs="Times New Roman"/>
          <w:i/>
          <w:iCs/>
          <w:color w:val="000000"/>
          <w:szCs w:val="22"/>
        </w:rPr>
      </w:pPr>
      <w:r w:rsidRPr="00B307D0">
        <w:rPr>
          <w:rFonts w:cs="Times New Roman"/>
          <w:i/>
          <w:iCs/>
          <w:color w:val="000000"/>
          <w:szCs w:val="22"/>
        </w:rPr>
        <w:t>Financial guarantee contacts held</w:t>
      </w:r>
    </w:p>
    <w:p w14:paraId="4A4CF882" w14:textId="05E66F9E" w:rsidR="004534C3" w:rsidRDefault="004534C3" w:rsidP="00D51ED0">
      <w:pPr>
        <w:spacing w:line="240" w:lineRule="atLeast"/>
        <w:ind w:left="540"/>
        <w:jc w:val="thaiDistribute"/>
        <w:rPr>
          <w:rFonts w:cs="Times New Roman"/>
          <w:color w:val="000000"/>
          <w:szCs w:val="22"/>
        </w:rPr>
      </w:pPr>
    </w:p>
    <w:p w14:paraId="715BFDCC" w14:textId="689ABB75" w:rsidR="00095898" w:rsidRDefault="00095898" w:rsidP="00095898">
      <w:pPr>
        <w:ind w:left="540"/>
        <w:jc w:val="both"/>
        <w:rPr>
          <w:rFonts w:cs="Times New Roman"/>
        </w:rPr>
      </w:pPr>
      <w:r w:rsidRPr="00945B37">
        <w:rPr>
          <w:rFonts w:cs="Times New Roman"/>
        </w:rPr>
        <w:t xml:space="preserve">The </w:t>
      </w:r>
      <w:r w:rsidR="0055034E">
        <w:rPr>
          <w:rFonts w:cs="Times New Roman"/>
        </w:rPr>
        <w:t>Group</w:t>
      </w:r>
      <w:r w:rsidR="0055034E" w:rsidRPr="00945B37">
        <w:rPr>
          <w:rFonts w:cs="Times New Roman"/>
        </w:rPr>
        <w:t xml:space="preserve"> </w:t>
      </w:r>
      <w:r w:rsidRPr="00945B37">
        <w:rPr>
          <w:rFonts w:cs="Times New Roman"/>
        </w:rPr>
        <w:t xml:space="preserve">assesses whether a financial guarantee contract held is an integral element of a financial asset that is accounted for separately. The factors that the </w:t>
      </w:r>
      <w:r w:rsidR="0055034E">
        <w:rPr>
          <w:rFonts w:cs="Times New Roman"/>
        </w:rPr>
        <w:t>Group</w:t>
      </w:r>
      <w:r w:rsidRPr="00945B37">
        <w:rPr>
          <w:rFonts w:cs="Times New Roman"/>
        </w:rPr>
        <w:t xml:space="preserve"> considers when making this assessment include whether: </w:t>
      </w:r>
    </w:p>
    <w:p w14:paraId="34A87814" w14:textId="77777777" w:rsidR="00B729DF" w:rsidRDefault="00B729DF" w:rsidP="00B307D0">
      <w:pPr>
        <w:ind w:left="540"/>
        <w:jc w:val="both"/>
        <w:rPr>
          <w:rFonts w:cs="Times New Roman"/>
        </w:rPr>
      </w:pPr>
    </w:p>
    <w:p w14:paraId="712470AB" w14:textId="4555BC01"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implicitly part of the contractual terms of the debt instrument;</w:t>
      </w:r>
    </w:p>
    <w:p w14:paraId="1E03502D" w14:textId="5FB3187D"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required by laws and regulations that govern the contract of the debt instrument;</w:t>
      </w:r>
    </w:p>
    <w:p w14:paraId="00279229" w14:textId="6C030AE6"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entered into at the same time as and in contemplation of the debt instrument; and</w:t>
      </w:r>
    </w:p>
    <w:p w14:paraId="091EF123" w14:textId="0F6430BC"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 xml:space="preserve">the guarantee is given by the parent of the borrower or another company within the borrower’s group. </w:t>
      </w:r>
    </w:p>
    <w:p w14:paraId="6CCE19F6" w14:textId="77777777" w:rsidR="00766701" w:rsidRDefault="00766701" w:rsidP="00B307D0">
      <w:pPr>
        <w:spacing w:line="240" w:lineRule="atLeast"/>
        <w:ind w:left="540"/>
        <w:jc w:val="both"/>
        <w:rPr>
          <w:rFonts w:cs="Times New Roman"/>
        </w:rPr>
      </w:pPr>
    </w:p>
    <w:p w14:paraId="6844F74D" w14:textId="327FD2FE" w:rsidR="00095898" w:rsidRPr="00ED5150"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an integral element of the financial asset, then any premium payable in connection with the initial recognition of the financial asset is treated as a transaction cost of acquiring it. The </w:t>
      </w:r>
      <w:r w:rsidR="0055034E">
        <w:rPr>
          <w:rFonts w:cs="Times New Roman"/>
        </w:rPr>
        <w:t>Group</w:t>
      </w:r>
      <w:r w:rsidRPr="00ED5150">
        <w:rPr>
          <w:rFonts w:cs="Times New Roman"/>
        </w:rPr>
        <w:t xml:space="preserve"> considers the effect of the </w:t>
      </w:r>
      <w:r w:rsidR="00A0156F">
        <w:rPr>
          <w:rFonts w:cs="Times New Roman"/>
        </w:rPr>
        <w:t>f</w:t>
      </w:r>
      <w:r w:rsidR="00A0156F" w:rsidRPr="00A0156F">
        <w:rPr>
          <w:rFonts w:cs="Times New Roman"/>
        </w:rPr>
        <w:t>inancial guarantee contacts held</w:t>
      </w:r>
      <w:r w:rsidRPr="00ED5150">
        <w:rPr>
          <w:rFonts w:cs="Times New Roman"/>
        </w:rPr>
        <w:t xml:space="preserve"> when measuring the fair value of the debt instrument and when measuring </w:t>
      </w:r>
      <w:r>
        <w:rPr>
          <w:rFonts w:cs="Times New Roman"/>
        </w:rPr>
        <w:t>expected credit losses (“ECL”)</w:t>
      </w:r>
      <w:r w:rsidRPr="00ED5150">
        <w:rPr>
          <w:rFonts w:cs="Times New Roman"/>
        </w:rPr>
        <w:t xml:space="preserve">. </w:t>
      </w:r>
    </w:p>
    <w:p w14:paraId="38D02297" w14:textId="77777777" w:rsidR="00095898" w:rsidRDefault="00095898" w:rsidP="00B307D0">
      <w:pPr>
        <w:ind w:left="540"/>
        <w:rPr>
          <w:rFonts w:cs="Times New Roman"/>
        </w:rPr>
      </w:pPr>
    </w:p>
    <w:p w14:paraId="23CBC7BC" w14:textId="3970283D" w:rsidR="00095898"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not an integral element of the financial asset, then it recognises an asset representing any prepayment of guarantee premium and a right to compensation for credit losses. A prepaid premium asset is recognised only if </w:t>
      </w:r>
      <w:r w:rsidRPr="00CE4751">
        <w:rPr>
          <w:rFonts w:cs="Times New Roman"/>
        </w:rPr>
        <w:t xml:space="preserve">the </w:t>
      </w:r>
      <w:r w:rsidR="000F6D53" w:rsidRPr="00CE4751">
        <w:rPr>
          <w:rFonts w:cs="Times New Roman"/>
        </w:rPr>
        <w:t>risk</w:t>
      </w:r>
      <w:r w:rsidR="00C125F5">
        <w:rPr>
          <w:rFonts w:cs="Times New Roman"/>
        </w:rPr>
        <w:t>s</w:t>
      </w:r>
      <w:r w:rsidR="000F6D53" w:rsidRPr="00CE4751">
        <w:rPr>
          <w:rFonts w:cs="Times New Roman"/>
        </w:rPr>
        <w:t xml:space="preserve"> </w:t>
      </w:r>
      <w:r w:rsidR="00021317" w:rsidRPr="00C125F5">
        <w:rPr>
          <w:rFonts w:cs="Times New Roman"/>
        </w:rPr>
        <w:t>r</w:t>
      </w:r>
      <w:r w:rsidR="00021317">
        <w:rPr>
          <w:rFonts w:cs="Times New Roman"/>
        </w:rPr>
        <w:t>elated to</w:t>
      </w:r>
      <w:r w:rsidR="000F6D53">
        <w:rPr>
          <w:rFonts w:cs="Times New Roman"/>
        </w:rPr>
        <w:t xml:space="preserve"> </w:t>
      </w:r>
      <w:r w:rsidRPr="00ED5150">
        <w:rPr>
          <w:rFonts w:cs="Times New Roman"/>
        </w:rPr>
        <w:t xml:space="preserve">guaranteed exposure neither is credit-impaired nor has undergone a significant increase in credit risk when the guarantee is acquired. These assets are recognised in “other assets”. The </w:t>
      </w:r>
      <w:r w:rsidR="0055034E">
        <w:rPr>
          <w:rFonts w:cs="Times New Roman"/>
        </w:rPr>
        <w:t>Group</w:t>
      </w:r>
      <w:r w:rsidRPr="00ED5150">
        <w:rPr>
          <w:rFonts w:cs="Times New Roman"/>
        </w:rPr>
        <w:t xml:space="preserve"> presents gains or losses on a compensation right in profit or loss in the line item “expected credit loss”.</w:t>
      </w:r>
    </w:p>
    <w:p w14:paraId="4096B9A0" w14:textId="77777777" w:rsidR="00095898" w:rsidRPr="0012708E" w:rsidRDefault="00095898" w:rsidP="00CE4751">
      <w:pPr>
        <w:spacing w:line="240" w:lineRule="atLeast"/>
        <w:ind w:left="540"/>
        <w:jc w:val="thaiDistribute"/>
        <w:rPr>
          <w:rFonts w:cs="Times New Roman"/>
          <w:color w:val="000000"/>
          <w:szCs w:val="22"/>
        </w:rPr>
      </w:pPr>
    </w:p>
    <w:p w14:paraId="55E83D65" w14:textId="3BF1E3AB"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Classification, measurement and gains and losses of financial liabilities</w:t>
      </w:r>
    </w:p>
    <w:p w14:paraId="49881DBD" w14:textId="77777777" w:rsidR="004534C3" w:rsidRPr="0012708E" w:rsidRDefault="004534C3" w:rsidP="004534C3">
      <w:pPr>
        <w:spacing w:line="240" w:lineRule="atLeast"/>
        <w:ind w:left="540"/>
        <w:jc w:val="thaiDistribute"/>
        <w:rPr>
          <w:rFonts w:cs="Times New Roman"/>
          <w:color w:val="000000"/>
          <w:szCs w:val="22"/>
        </w:rPr>
      </w:pPr>
    </w:p>
    <w:p w14:paraId="7454B273" w14:textId="2F9E4ACF" w:rsidR="004534C3" w:rsidRPr="0012708E" w:rsidRDefault="004534C3" w:rsidP="004534C3">
      <w:pPr>
        <w:spacing w:line="240" w:lineRule="atLeast"/>
        <w:ind w:left="540"/>
        <w:jc w:val="thaiDistribute"/>
        <w:rPr>
          <w:rFonts w:cs="Times New Roman"/>
          <w:color w:val="000000"/>
          <w:szCs w:val="22"/>
        </w:rPr>
      </w:pPr>
      <w:r w:rsidRPr="0012708E">
        <w:rPr>
          <w:rFonts w:cs="Times New Roman"/>
          <w:color w:val="000000"/>
          <w:szCs w:val="22"/>
        </w:rPr>
        <w:t>On initial recognition, financial liabilities</w:t>
      </w:r>
      <w:r w:rsidR="002143FF" w:rsidRPr="0012708E">
        <w:rPr>
          <w:rFonts w:cs="Times New Roman"/>
          <w:color w:val="000000"/>
          <w:szCs w:val="22"/>
        </w:rPr>
        <w:t>, except undrawn loan commitments and financial guarantee contra</w:t>
      </w:r>
      <w:r w:rsidR="006E620B" w:rsidRPr="0012708E">
        <w:rPr>
          <w:rFonts w:cs="Times New Roman"/>
          <w:color w:val="000000"/>
          <w:szCs w:val="22"/>
        </w:rPr>
        <w:t>c</w:t>
      </w:r>
      <w:r w:rsidR="002143FF" w:rsidRPr="0012708E">
        <w:rPr>
          <w:rFonts w:cs="Times New Roman"/>
          <w:color w:val="000000"/>
          <w:szCs w:val="22"/>
        </w:rPr>
        <w:t>ts,</w:t>
      </w:r>
      <w:r w:rsidRPr="0012708E">
        <w:rPr>
          <w:rFonts w:cs="Times New Roman"/>
          <w:color w:val="000000"/>
          <w:szCs w:val="22"/>
        </w:rPr>
        <w:t xml:space="preserve"> are classified </w:t>
      </w:r>
      <w:r w:rsidR="002143FF" w:rsidRPr="0012708E">
        <w:rPr>
          <w:rFonts w:cs="Times New Roman"/>
          <w:color w:val="000000"/>
          <w:szCs w:val="22"/>
        </w:rPr>
        <w:t xml:space="preserve">and </w:t>
      </w:r>
      <w:r w:rsidRPr="0012708E">
        <w:rPr>
          <w:rFonts w:cs="Times New Roman"/>
          <w:color w:val="000000"/>
          <w:szCs w:val="22"/>
        </w:rPr>
        <w:t>measured at amortised cost using the effective interest method. Interest expense and foreign exchange gains and losses are recognised in profit or loss. Any gain or loss on derecognition is also recognised in profit or loss.</w:t>
      </w:r>
    </w:p>
    <w:p w14:paraId="3AB06971" w14:textId="608293AB" w:rsidR="00DF1330" w:rsidRPr="0012708E" w:rsidRDefault="00DF1330" w:rsidP="00D17A3F">
      <w:pPr>
        <w:spacing w:line="240" w:lineRule="atLeast"/>
        <w:jc w:val="thaiDistribute"/>
        <w:rPr>
          <w:rFonts w:cs="Times New Roman"/>
          <w:i/>
          <w:iCs/>
          <w:color w:val="000000"/>
          <w:szCs w:val="22"/>
        </w:rPr>
      </w:pPr>
    </w:p>
    <w:p w14:paraId="7471B77D" w14:textId="27FAE6B6"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 xml:space="preserve">Modifications of financial liabilities </w:t>
      </w:r>
    </w:p>
    <w:p w14:paraId="49992142" w14:textId="77777777" w:rsidR="004534C3" w:rsidRPr="0012708E" w:rsidRDefault="004534C3" w:rsidP="004534C3">
      <w:pPr>
        <w:spacing w:line="240" w:lineRule="atLeast"/>
        <w:ind w:left="540"/>
        <w:jc w:val="thaiDistribute"/>
        <w:rPr>
          <w:rFonts w:cs="Times New Roman"/>
          <w:color w:val="000000"/>
          <w:szCs w:val="22"/>
        </w:rPr>
      </w:pPr>
    </w:p>
    <w:p w14:paraId="4837340C" w14:textId="7A5993BA" w:rsidR="004534C3" w:rsidRDefault="004534C3" w:rsidP="00D17A3F">
      <w:pPr>
        <w:spacing w:line="240" w:lineRule="atLeast"/>
        <w:ind w:left="540"/>
        <w:jc w:val="thaiDistribute"/>
        <w:rPr>
          <w:rFonts w:cs="Times New Roman"/>
          <w:color w:val="000000"/>
          <w:szCs w:val="22"/>
        </w:rPr>
      </w:pPr>
      <w:r w:rsidRPr="0012708E">
        <w:rPr>
          <w:rFonts w:cs="Times New Roman"/>
          <w:color w:val="000000"/>
          <w:szCs w:val="22"/>
        </w:rPr>
        <w:t xml:space="preserve">The </w:t>
      </w:r>
      <w:r w:rsidR="00591E74">
        <w:rPr>
          <w:rFonts w:cs="Times New Roman"/>
          <w:color w:val="000000"/>
          <w:szCs w:val="22"/>
        </w:rPr>
        <w:t>Group</w:t>
      </w:r>
      <w:r w:rsidRPr="0012708E">
        <w:rPr>
          <w:rFonts w:cs="Times New Roman"/>
          <w:color w:val="000000"/>
          <w:szCs w:val="22"/>
        </w:rPr>
        <w:t xml:space="preserve">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598541C1" w14:textId="77777777" w:rsidR="001D54B1" w:rsidRPr="0012708E" w:rsidRDefault="001D54B1" w:rsidP="00D17A3F">
      <w:pPr>
        <w:spacing w:line="240" w:lineRule="atLeast"/>
        <w:ind w:left="540"/>
        <w:jc w:val="thaiDistribute"/>
        <w:rPr>
          <w:rFonts w:cs="Times New Roman"/>
          <w:color w:val="000000"/>
          <w:szCs w:val="22"/>
        </w:rPr>
      </w:pPr>
    </w:p>
    <w:p w14:paraId="7BFB29AE" w14:textId="4E6ECECA" w:rsidR="00C92BF7" w:rsidRDefault="004534C3" w:rsidP="0093239C">
      <w:pPr>
        <w:spacing w:line="240" w:lineRule="atLeast"/>
        <w:ind w:left="540"/>
        <w:jc w:val="thaiDistribute"/>
        <w:rPr>
          <w:rFonts w:cs="Times New Roman"/>
          <w:color w:val="000000"/>
          <w:szCs w:val="22"/>
        </w:rPr>
      </w:pPr>
      <w:r w:rsidRPr="0012708E">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443DCB74" w14:textId="77777777" w:rsidR="007848FC" w:rsidRPr="0012708E" w:rsidRDefault="007848FC" w:rsidP="0093239C">
      <w:pPr>
        <w:spacing w:line="240" w:lineRule="atLeast"/>
        <w:ind w:left="540"/>
        <w:jc w:val="thaiDistribute"/>
        <w:rPr>
          <w:rFonts w:cs="Times New Roman"/>
          <w:color w:val="000000"/>
          <w:szCs w:val="22"/>
        </w:rPr>
      </w:pPr>
    </w:p>
    <w:p w14:paraId="4638BEB7" w14:textId="437CFC5A" w:rsidR="004534C3" w:rsidRPr="0012708E" w:rsidRDefault="004534C3" w:rsidP="00D912E0">
      <w:pPr>
        <w:pStyle w:val="ListParagraph"/>
        <w:spacing w:line="240" w:lineRule="atLeast"/>
        <w:ind w:left="540" w:hanging="540"/>
        <w:jc w:val="both"/>
        <w:rPr>
          <w:i/>
          <w:iCs/>
        </w:rPr>
      </w:pPr>
      <w:r w:rsidRPr="0012708E">
        <w:rPr>
          <w:i/>
          <w:iCs/>
          <w:szCs w:val="22"/>
          <w:lang w:bidi="th-TH"/>
        </w:rPr>
        <w:lastRenderedPageBreak/>
        <w:t>(3)</w:t>
      </w:r>
      <w:r w:rsidRPr="0012708E">
        <w:rPr>
          <w:i/>
          <w:iCs/>
          <w:szCs w:val="22"/>
          <w:lang w:bidi="th-TH"/>
        </w:rPr>
        <w:tab/>
        <w:t>Derecognition</w:t>
      </w:r>
      <w:r w:rsidRPr="0012708E">
        <w:rPr>
          <w:i/>
          <w:iCs/>
        </w:rPr>
        <w:t xml:space="preserve"> and offsetting</w:t>
      </w:r>
    </w:p>
    <w:p w14:paraId="7357B94C" w14:textId="77777777" w:rsidR="004534C3" w:rsidRPr="00C92BF7" w:rsidRDefault="004534C3" w:rsidP="00D51ED0">
      <w:pPr>
        <w:spacing w:line="240" w:lineRule="atLeast"/>
        <w:ind w:left="540"/>
        <w:jc w:val="thaiDistribute"/>
        <w:rPr>
          <w:rFonts w:cs="Times New Roman"/>
          <w:color w:val="000000"/>
          <w:sz w:val="20"/>
        </w:rPr>
      </w:pPr>
    </w:p>
    <w:p w14:paraId="68FB3656" w14:textId="076C97C4" w:rsidR="00D51ED0" w:rsidRPr="0012708E" w:rsidRDefault="00D51ED0" w:rsidP="00D51ED0">
      <w:pPr>
        <w:spacing w:line="240" w:lineRule="atLeast"/>
        <w:ind w:left="540"/>
        <w:jc w:val="thaiDistribute"/>
        <w:rPr>
          <w:rFonts w:cs="Times New Roman"/>
          <w:i/>
          <w:iCs/>
          <w:color w:val="000000"/>
          <w:szCs w:val="22"/>
        </w:rPr>
      </w:pPr>
      <w:r w:rsidRPr="0012708E">
        <w:rPr>
          <w:rFonts w:cs="Times New Roman"/>
          <w:i/>
          <w:iCs/>
          <w:color w:val="000000"/>
          <w:szCs w:val="22"/>
        </w:rPr>
        <w:t>Derecognition of financial assets</w:t>
      </w:r>
    </w:p>
    <w:p w14:paraId="08606520" w14:textId="77777777" w:rsidR="00D51ED0" w:rsidRPr="00C92BF7" w:rsidRDefault="00D51ED0" w:rsidP="00D51ED0">
      <w:pPr>
        <w:spacing w:line="240" w:lineRule="atLeast"/>
        <w:ind w:left="540"/>
        <w:jc w:val="thaiDistribute"/>
        <w:rPr>
          <w:rFonts w:cs="Times New Roman"/>
          <w:color w:val="000000"/>
          <w:sz w:val="20"/>
        </w:rPr>
      </w:pPr>
    </w:p>
    <w:p w14:paraId="751434F8" w14:textId="13376099"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The Group derecognises a financial asset when the contractual rights to </w:t>
      </w:r>
      <w:r w:rsidR="00467B5C">
        <w:rPr>
          <w:rFonts w:cs="Times New Roman"/>
          <w:szCs w:val="22"/>
        </w:rPr>
        <w:t xml:space="preserve">receive </w:t>
      </w:r>
      <w:r w:rsidRPr="0012708E">
        <w:rPr>
          <w:rFonts w:cs="Times New Roman"/>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340FEB7" w14:textId="77777777" w:rsidR="00D51ED0" w:rsidRPr="0012708E" w:rsidRDefault="00D51ED0" w:rsidP="00D51ED0">
      <w:pPr>
        <w:autoSpaceDE w:val="0"/>
        <w:autoSpaceDN w:val="0"/>
        <w:adjustRightInd w:val="0"/>
        <w:ind w:left="540"/>
        <w:jc w:val="thaiDistribute"/>
        <w:rPr>
          <w:rFonts w:cs="Times New Roman"/>
          <w:sz w:val="20"/>
        </w:rPr>
      </w:pPr>
    </w:p>
    <w:p w14:paraId="0F786642" w14:textId="77777777"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3E87318E" w14:textId="07207D0B" w:rsidR="00D661B8" w:rsidRDefault="00D661B8">
      <w:pPr>
        <w:rPr>
          <w:rFonts w:cs="Times New Roman"/>
          <w:szCs w:val="22"/>
        </w:rPr>
      </w:pPr>
    </w:p>
    <w:p w14:paraId="01492D94" w14:textId="7D04DC5F" w:rsidR="007E53CF" w:rsidRPr="00AB5DFA" w:rsidRDefault="007E53CF" w:rsidP="007E53CF">
      <w:pPr>
        <w:autoSpaceDE w:val="0"/>
        <w:autoSpaceDN w:val="0"/>
        <w:adjustRightInd w:val="0"/>
        <w:ind w:left="540"/>
        <w:jc w:val="thaiDistribute"/>
        <w:rPr>
          <w:rFonts w:cs="Times New Roman"/>
          <w:szCs w:val="22"/>
        </w:rPr>
      </w:pPr>
      <w:r w:rsidRPr="00AB5DFA">
        <w:rPr>
          <w:rFonts w:cs="Times New Roman"/>
          <w:szCs w:val="22"/>
        </w:rPr>
        <w:t xml:space="preserve">Any cumulative gain or loss recognised in OCI in respect of investment </w:t>
      </w:r>
      <w:r>
        <w:rPr>
          <w:rFonts w:cs="Times New Roman"/>
          <w:szCs w:val="22"/>
        </w:rPr>
        <w:t>in equity instruments</w:t>
      </w:r>
      <w:r w:rsidRPr="00AB5DFA">
        <w:rPr>
          <w:rFonts w:cs="Times New Roman"/>
          <w:szCs w:val="22"/>
        </w:rPr>
        <w:t xml:space="preserve"> designated as at FVOCI is not recognised in profit or loss on derecognition of such securities. Any interest in transferred financial assets that qualify for derecognition that is created or retained by the Group is recognised as a separate asset or liability. </w:t>
      </w:r>
    </w:p>
    <w:p w14:paraId="454EE232" w14:textId="77777777" w:rsidR="00D51ED0" w:rsidRPr="0012708E" w:rsidRDefault="00D51ED0" w:rsidP="00D51ED0">
      <w:pPr>
        <w:suppressAutoHyphens/>
        <w:ind w:left="540"/>
        <w:jc w:val="thaiDistribute"/>
        <w:rPr>
          <w:rFonts w:cs="Times New Roman"/>
          <w:color w:val="000000"/>
          <w:sz w:val="20"/>
        </w:rPr>
      </w:pPr>
    </w:p>
    <w:p w14:paraId="7E487C31" w14:textId="4B3797E7" w:rsidR="00D51ED0" w:rsidRPr="0012708E" w:rsidRDefault="00D51ED0" w:rsidP="00D51ED0">
      <w:pPr>
        <w:autoSpaceDE w:val="0"/>
        <w:autoSpaceDN w:val="0"/>
        <w:adjustRightInd w:val="0"/>
        <w:ind w:left="540"/>
        <w:jc w:val="thaiDistribute"/>
        <w:rPr>
          <w:rFonts w:cs="Times New Roman"/>
          <w:color w:val="000000"/>
          <w:szCs w:val="22"/>
        </w:rPr>
      </w:pPr>
      <w:r w:rsidRPr="0012708E">
        <w:rPr>
          <w:rFonts w:cs="Times New Roman"/>
          <w:szCs w:val="22"/>
        </w:rPr>
        <w:t xml:space="preserve">The Group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w:t>
      </w:r>
      <w:r w:rsidR="005827B4">
        <w:rPr>
          <w:rFonts w:cs="Times New Roman"/>
          <w:szCs w:val="22"/>
        </w:rPr>
        <w:t>or</w:t>
      </w:r>
      <w:r w:rsidRPr="0012708E">
        <w:rPr>
          <w:rFonts w:cs="Times New Roman"/>
          <w:szCs w:val="22"/>
        </w:rPr>
        <w:t xml:space="preserve"> </w:t>
      </w:r>
      <w:r w:rsidR="005275FF">
        <w:rPr>
          <w:rFonts w:cs="Times New Roman"/>
          <w:szCs w:val="22"/>
        </w:rPr>
        <w:t>sale</w:t>
      </w:r>
      <w:r w:rsidR="00424000" w:rsidRPr="00424000">
        <w:rPr>
          <w:rFonts w:cs="Times New Roman"/>
          <w:szCs w:val="22"/>
        </w:rPr>
        <w:t xml:space="preserve"> under sale-and-repurchase agreements</w:t>
      </w:r>
      <w:r w:rsidRPr="0012708E">
        <w:rPr>
          <w:rFonts w:cs="Times New Roman"/>
          <w:szCs w:val="22"/>
        </w:rPr>
        <w:t>.</w:t>
      </w:r>
      <w:r w:rsidRPr="0012708E">
        <w:rPr>
          <w:rFonts w:cs="Times New Roman"/>
          <w:color w:val="000000"/>
          <w:szCs w:val="22"/>
        </w:rPr>
        <w:t xml:space="preserve"> </w:t>
      </w:r>
    </w:p>
    <w:p w14:paraId="3DD15073" w14:textId="77777777" w:rsidR="00D51ED0" w:rsidRPr="0012708E" w:rsidRDefault="00D51ED0" w:rsidP="00D51ED0">
      <w:pPr>
        <w:suppressAutoHyphens/>
        <w:ind w:left="540"/>
        <w:jc w:val="thaiDistribute"/>
        <w:rPr>
          <w:rFonts w:cs="Times New Roman"/>
          <w:color w:val="000000"/>
          <w:sz w:val="20"/>
        </w:rPr>
      </w:pPr>
    </w:p>
    <w:p w14:paraId="5453BE16" w14:textId="6793F7F2"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12708E">
        <w:rPr>
          <w:rFonts w:cs="Times New Roman"/>
          <w:i/>
          <w:iCs/>
          <w:color w:val="000000"/>
          <w:szCs w:val="22"/>
        </w:rPr>
        <w:t>Derecognition of financial liabilities</w:t>
      </w:r>
    </w:p>
    <w:p w14:paraId="1A340504" w14:textId="77777777" w:rsidR="00CB53A2" w:rsidRPr="0012708E"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p>
    <w:p w14:paraId="6C857C16" w14:textId="577C4D7E" w:rsidR="00B42076" w:rsidRPr="00C92BF7" w:rsidRDefault="00D51ED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r w:rsidRPr="0012708E">
        <w:rPr>
          <w:rFonts w:cs="Times New Roman"/>
          <w:color w:val="000000"/>
          <w:szCs w:val="22"/>
        </w:rPr>
        <w:t>The Group derecognises a financial liability when its contractual obligations are discharged, cancelled or expired.</w:t>
      </w:r>
      <w:r w:rsidR="00673548" w:rsidRPr="0012708E">
        <w:rPr>
          <w:rFonts w:cs="Times New Roman"/>
          <w:color w:val="000000"/>
          <w:szCs w:val="22"/>
        </w:rPr>
        <w:t xml:space="preserve"> </w:t>
      </w:r>
      <w:r w:rsidR="000A3D7E" w:rsidRPr="0012708E">
        <w:rPr>
          <w:rFonts w:cs="Times New Roman"/>
          <w:color w:val="000000"/>
          <w:szCs w:val="22"/>
        </w:rPr>
        <w:t>The Group also derecognise a financial liability when its terms are modified and the cash flows of the modified liability are substantially different, in which case a new financial liability based on the modified terms is recognised at fair value</w:t>
      </w:r>
      <w:r w:rsidR="000A3D7E" w:rsidRPr="00CE4751">
        <w:rPr>
          <w:rFonts w:cs="Times New Roman"/>
          <w:color w:val="000000"/>
          <w:szCs w:val="22"/>
        </w:rPr>
        <w:t>.</w:t>
      </w:r>
      <w:r w:rsidR="000A3D7E" w:rsidRPr="0012708E">
        <w:rPr>
          <w:rFonts w:cs="Times New Roman"/>
          <w:color w:val="000000"/>
          <w:szCs w:val="22"/>
        </w:rPr>
        <w:cr/>
      </w:r>
    </w:p>
    <w:p w14:paraId="20014F28" w14:textId="3E155C46" w:rsidR="00B42076" w:rsidRPr="0012708E" w:rsidRDefault="00B42076" w:rsidP="00484F7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The difference between the carrying amount extinguished and the consideration received</w:t>
      </w:r>
      <w:r w:rsidR="00C61861">
        <w:rPr>
          <w:rFonts w:cs="Times New Roman"/>
          <w:color w:val="000000"/>
          <w:szCs w:val="22"/>
        </w:rPr>
        <w:t xml:space="preserve"> or</w:t>
      </w:r>
      <w:r w:rsidRPr="0012708E">
        <w:rPr>
          <w:rFonts w:cs="Times New Roman"/>
          <w:color w:val="000000"/>
          <w:szCs w:val="22"/>
        </w:rPr>
        <w:t xml:space="preserve"> paid is recognised in profit or loss.</w:t>
      </w:r>
    </w:p>
    <w:p w14:paraId="19120C87" w14:textId="4AFCDC6F" w:rsidR="00B42076" w:rsidRPr="00C92BF7" w:rsidRDefault="00B42076">
      <w:pPr>
        <w:rPr>
          <w:rFonts w:cs="Times New Roman"/>
          <w:color w:val="000000"/>
          <w:sz w:val="20"/>
        </w:rPr>
      </w:pPr>
    </w:p>
    <w:p w14:paraId="582A14AD" w14:textId="24F51B28"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8"/>
          <w:lang w:bidi="th-TH"/>
        </w:rPr>
      </w:pPr>
      <w:r w:rsidRPr="0012708E">
        <w:rPr>
          <w:rFonts w:cs="Times New Roman"/>
          <w:i/>
          <w:iCs/>
          <w:color w:val="000000"/>
          <w:szCs w:val="22"/>
        </w:rPr>
        <w:t>Offsetting</w:t>
      </w:r>
    </w:p>
    <w:p w14:paraId="1FB8EF69" w14:textId="77777777" w:rsidR="00CB53A2" w:rsidRPr="00C92BF7"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637C489" w14:textId="4EDC4164" w:rsidR="00D17A3F" w:rsidRDefault="00D51ED0" w:rsidP="00C92BF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 xml:space="preserve">Financial assets and </w:t>
      </w:r>
      <w:r w:rsidR="00D27D2A">
        <w:rPr>
          <w:rFonts w:cs="Times New Roman"/>
          <w:color w:val="000000"/>
          <w:szCs w:val="22"/>
        </w:rPr>
        <w:t xml:space="preserve">financial </w:t>
      </w:r>
      <w:r w:rsidRPr="0012708E">
        <w:rPr>
          <w:rFonts w:cs="Times New Roman"/>
          <w:color w:val="000000"/>
          <w:szCs w:val="22"/>
        </w:rPr>
        <w:t xml:space="preserve">liabilities are offset and the net amount </w:t>
      </w:r>
      <w:r w:rsidR="00A81D35">
        <w:rPr>
          <w:rFonts w:cs="Times New Roman"/>
          <w:color w:val="000000"/>
          <w:szCs w:val="22"/>
        </w:rPr>
        <w:t>presented</w:t>
      </w:r>
      <w:r w:rsidRPr="0012708E">
        <w:rPr>
          <w:rFonts w:cs="Times New Roman"/>
          <w:color w:val="000000"/>
          <w:szCs w:val="22"/>
        </w:rPr>
        <w:t xml:space="preserve"> in the statement of financial position when</w:t>
      </w:r>
      <w:r w:rsidR="00F71DCE">
        <w:rPr>
          <w:rFonts w:cs="Times New Roman"/>
          <w:color w:val="000000"/>
          <w:szCs w:val="22"/>
        </w:rPr>
        <w:t>, and only when,</w:t>
      </w:r>
      <w:r w:rsidRPr="0012708E">
        <w:rPr>
          <w:rFonts w:cs="Times New Roman"/>
          <w:color w:val="000000"/>
          <w:szCs w:val="22"/>
        </w:rPr>
        <w:t xml:space="preserve"> the Group</w:t>
      </w:r>
      <w:r w:rsidR="00F71DCE">
        <w:rPr>
          <w:rFonts w:cs="Times New Roman"/>
          <w:color w:val="000000"/>
          <w:szCs w:val="22"/>
        </w:rPr>
        <w:t xml:space="preserve"> currently</w:t>
      </w:r>
      <w:r w:rsidRPr="0012708E">
        <w:rPr>
          <w:rFonts w:cs="Times New Roman"/>
          <w:color w:val="000000"/>
          <w:szCs w:val="22"/>
        </w:rPr>
        <w:t xml:space="preserve"> has a </w:t>
      </w:r>
      <w:r w:rsidR="002143FF" w:rsidRPr="0012708E">
        <w:rPr>
          <w:rFonts w:cs="Times New Roman"/>
          <w:color w:val="000000"/>
          <w:szCs w:val="22"/>
        </w:rPr>
        <w:t xml:space="preserve">legally </w:t>
      </w:r>
      <w:r w:rsidRPr="0012708E">
        <w:rPr>
          <w:rFonts w:cs="Times New Roman"/>
          <w:color w:val="000000"/>
          <w:szCs w:val="22"/>
        </w:rPr>
        <w:t xml:space="preserve">enforceable right to set off the amounts and the </w:t>
      </w:r>
      <w:r w:rsidR="002143FF" w:rsidRPr="0012708E">
        <w:rPr>
          <w:rFonts w:cs="Times New Roman"/>
          <w:color w:val="000000"/>
          <w:szCs w:val="22"/>
        </w:rPr>
        <w:t>Group intends either to settle them on a net basis o</w:t>
      </w:r>
      <w:r w:rsidR="006E620B" w:rsidRPr="0012708E">
        <w:rPr>
          <w:rFonts w:cs="Times New Roman"/>
          <w:color w:val="000000"/>
          <w:szCs w:val="22"/>
        </w:rPr>
        <w:t>r</w:t>
      </w:r>
      <w:r w:rsidR="002143FF" w:rsidRPr="0012708E">
        <w:rPr>
          <w:rFonts w:cs="Times New Roman"/>
          <w:color w:val="000000"/>
          <w:szCs w:val="22"/>
        </w:rPr>
        <w:t xml:space="preserve"> to realise the ass</w:t>
      </w:r>
      <w:r w:rsidR="006E620B" w:rsidRPr="0012708E">
        <w:rPr>
          <w:rFonts w:cs="Times New Roman"/>
          <w:color w:val="000000"/>
          <w:szCs w:val="22"/>
        </w:rPr>
        <w:t>e</w:t>
      </w:r>
      <w:r w:rsidR="002143FF" w:rsidRPr="0012708E">
        <w:rPr>
          <w:rFonts w:cs="Times New Roman"/>
          <w:color w:val="000000"/>
          <w:szCs w:val="22"/>
        </w:rPr>
        <w:t xml:space="preserve">t and settle the liability simultaneously. </w:t>
      </w:r>
    </w:p>
    <w:p w14:paraId="52F6A10D" w14:textId="77777777" w:rsidR="00D17A3F" w:rsidRPr="00C92BF7" w:rsidRDefault="00D17A3F"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5BD12224" w14:textId="77777777" w:rsidR="00766701" w:rsidRDefault="00766701">
      <w:pPr>
        <w:rPr>
          <w:rFonts w:cs="Times New Roman"/>
          <w:i/>
          <w:iCs/>
          <w:szCs w:val="22"/>
          <w:lang w:bidi="th-TH"/>
        </w:rPr>
      </w:pPr>
      <w:r>
        <w:rPr>
          <w:i/>
          <w:iCs/>
          <w:szCs w:val="22"/>
          <w:lang w:bidi="th-TH"/>
        </w:rPr>
        <w:br w:type="page"/>
      </w:r>
    </w:p>
    <w:p w14:paraId="467F83B7" w14:textId="761697F9" w:rsidR="001143FA" w:rsidRPr="0012708E" w:rsidRDefault="001143FA" w:rsidP="001143FA">
      <w:pPr>
        <w:pStyle w:val="ListParagraph"/>
        <w:spacing w:line="240" w:lineRule="atLeast"/>
        <w:ind w:left="540" w:hanging="540"/>
        <w:jc w:val="both"/>
        <w:rPr>
          <w:i/>
          <w:iCs/>
        </w:rPr>
      </w:pPr>
      <w:r w:rsidRPr="0012708E">
        <w:rPr>
          <w:i/>
          <w:iCs/>
          <w:szCs w:val="22"/>
          <w:lang w:bidi="th-TH"/>
        </w:rPr>
        <w:lastRenderedPageBreak/>
        <w:t>(4)</w:t>
      </w:r>
      <w:r w:rsidRPr="0012708E">
        <w:rPr>
          <w:i/>
          <w:iCs/>
          <w:szCs w:val="22"/>
          <w:lang w:bidi="th-TH"/>
        </w:rPr>
        <w:tab/>
      </w:r>
      <w:r w:rsidRPr="0012708E">
        <w:rPr>
          <w:i/>
          <w:iCs/>
        </w:rPr>
        <w:t>Securities purchased under reverse sale-and-repurchase agreements/ Securities sold under sale</w:t>
      </w:r>
      <w:r w:rsidR="00B42076" w:rsidRPr="0012708E">
        <w:rPr>
          <w:i/>
          <w:iCs/>
        </w:rPr>
        <w:t>-</w:t>
      </w:r>
      <w:r w:rsidRPr="0012708E">
        <w:rPr>
          <w:i/>
          <w:iCs/>
        </w:rPr>
        <w:t>and-repurchase agreements</w:t>
      </w:r>
    </w:p>
    <w:p w14:paraId="39BEA6AC" w14:textId="77777777" w:rsidR="001143FA" w:rsidRPr="0012708E" w:rsidRDefault="001143FA" w:rsidP="00F3534A">
      <w:pPr>
        <w:spacing w:line="240" w:lineRule="atLeast"/>
        <w:jc w:val="thaiDistribute"/>
        <w:rPr>
          <w:rFonts w:cs="Times New Roman"/>
          <w:i/>
          <w:iCs/>
          <w:color w:val="000000"/>
          <w:sz w:val="20"/>
        </w:rPr>
      </w:pPr>
    </w:p>
    <w:p w14:paraId="77CC98B5" w14:textId="4967EC0E" w:rsidR="001143FA" w:rsidRDefault="001143FA" w:rsidP="00C92BF7">
      <w:pPr>
        <w:autoSpaceDE w:val="0"/>
        <w:autoSpaceDN w:val="0"/>
        <w:adjustRightInd w:val="0"/>
        <w:ind w:left="540"/>
        <w:jc w:val="thaiDistribute"/>
        <w:rPr>
          <w:rFonts w:cs="Times New Roman"/>
          <w:szCs w:val="22"/>
        </w:rPr>
      </w:pPr>
      <w:r w:rsidRPr="0012708E">
        <w:rPr>
          <w:rFonts w:cs="Times New Roman"/>
          <w:szCs w:val="22"/>
        </w:rPr>
        <w:t>The Group enter</w:t>
      </w:r>
      <w:r w:rsidR="00E67F68">
        <w:rPr>
          <w:rFonts w:cs="Times New Roman"/>
          <w:szCs w:val="22"/>
        </w:rPr>
        <w:t>s</w:t>
      </w:r>
      <w:r w:rsidRPr="0012708E">
        <w:rPr>
          <w:rFonts w:cs="Times New Roman"/>
          <w:szCs w:val="22"/>
        </w:rPr>
        <w:t xml:space="preserve"> into agreements to purchase securities or to sell securities back at certain dates in </w:t>
      </w:r>
      <w:r w:rsidR="00120B9A">
        <w:rPr>
          <w:rFonts w:cs="Times New Roman"/>
          <w:szCs w:val="22"/>
        </w:rPr>
        <w:br/>
      </w:r>
      <w:r w:rsidRPr="0012708E">
        <w:rPr>
          <w:rFonts w:cs="Times New Roman"/>
          <w:szCs w:val="22"/>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00120B9A">
        <w:rPr>
          <w:rFonts w:cs="Times New Roman"/>
          <w:szCs w:val="22"/>
        </w:rPr>
        <w:br/>
      </w:r>
      <w:r w:rsidRPr="0012708E">
        <w:rPr>
          <w:rFonts w:cs="Times New Roman"/>
          <w:szCs w:val="22"/>
        </w:rP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00120B9A">
        <w:rPr>
          <w:rFonts w:cs="Times New Roman"/>
          <w:szCs w:val="22"/>
        </w:rPr>
        <w:br/>
      </w:r>
      <w:r w:rsidRPr="0012708E">
        <w:rPr>
          <w:rFonts w:cs="Times New Roman"/>
          <w:szCs w:val="22"/>
        </w:rPr>
        <w:t xml:space="preserve">the statements of financial position, at the amounts received from the sale of those securities, and </w:t>
      </w:r>
      <w:r w:rsidR="00120B9A">
        <w:rPr>
          <w:rFonts w:cs="Times New Roman"/>
          <w:szCs w:val="22"/>
        </w:rPr>
        <w:br/>
      </w:r>
      <w:r w:rsidRPr="0012708E">
        <w:rPr>
          <w:rFonts w:cs="Times New Roman"/>
          <w:szCs w:val="22"/>
        </w:rPr>
        <w:t>the underlying securities are treated as collateral. The difference between the purchase and sale considerations is recognised as interest income or expenses, as the case may be, over the transaction periods.</w:t>
      </w:r>
    </w:p>
    <w:p w14:paraId="32D7B405" w14:textId="77777777" w:rsidR="00AD5AC0" w:rsidRDefault="00AD5AC0" w:rsidP="00C92BF7">
      <w:pPr>
        <w:autoSpaceDE w:val="0"/>
        <w:autoSpaceDN w:val="0"/>
        <w:adjustRightInd w:val="0"/>
        <w:ind w:left="540"/>
        <w:jc w:val="thaiDistribute"/>
        <w:rPr>
          <w:rFonts w:cs="Times New Roman"/>
          <w:szCs w:val="22"/>
        </w:rPr>
      </w:pPr>
    </w:p>
    <w:p w14:paraId="19930311" w14:textId="77777777" w:rsidR="00AD5AC0" w:rsidRPr="00AB5DFA" w:rsidRDefault="00AD5AC0" w:rsidP="00AD5AC0">
      <w:pPr>
        <w:pStyle w:val="ListParagraph"/>
        <w:spacing w:line="240" w:lineRule="atLeast"/>
        <w:ind w:left="540" w:hanging="540"/>
        <w:jc w:val="both"/>
        <w:rPr>
          <w:i/>
          <w:iCs/>
          <w:sz w:val="20"/>
          <w:szCs w:val="16"/>
          <w:lang w:val="en-US"/>
        </w:rPr>
      </w:pPr>
      <w:r w:rsidRPr="00AB5DFA">
        <w:rPr>
          <w:i/>
          <w:iCs/>
          <w:szCs w:val="22"/>
          <w:lang w:bidi="th-TH"/>
        </w:rPr>
        <w:t>(5)</w:t>
      </w:r>
      <w:r w:rsidRPr="00AB5DFA">
        <w:rPr>
          <w:i/>
          <w:iCs/>
          <w:szCs w:val="22"/>
          <w:lang w:bidi="th-TH"/>
        </w:rPr>
        <w:tab/>
      </w:r>
      <w:r w:rsidRPr="00AB5DFA">
        <w:rPr>
          <w:i/>
          <w:iCs/>
        </w:rPr>
        <w:t>Derivatives</w:t>
      </w:r>
    </w:p>
    <w:p w14:paraId="37E95A53" w14:textId="77777777" w:rsidR="00AD5AC0" w:rsidRPr="00AB5DFA" w:rsidRDefault="00AD5AC0" w:rsidP="00AD5AC0">
      <w:pPr>
        <w:autoSpaceDE w:val="0"/>
        <w:autoSpaceDN w:val="0"/>
        <w:adjustRightInd w:val="0"/>
        <w:ind w:left="540"/>
        <w:jc w:val="thaiDistribute"/>
        <w:rPr>
          <w:rFonts w:cs="Univers 45 Light"/>
          <w:color w:val="000000"/>
          <w:sz w:val="20"/>
          <w:lang w:bidi="th-TH"/>
        </w:rPr>
      </w:pPr>
    </w:p>
    <w:p w14:paraId="0E3AF002" w14:textId="01F474AC" w:rsidR="00AD5AC0" w:rsidRDefault="00AD5AC0" w:rsidP="00AD5AC0">
      <w:pPr>
        <w:autoSpaceDE w:val="0"/>
        <w:autoSpaceDN w:val="0"/>
        <w:adjustRightInd w:val="0"/>
        <w:ind w:left="540"/>
        <w:jc w:val="thaiDistribute"/>
        <w:rPr>
          <w:rFonts w:cs="Times New Roman"/>
          <w:szCs w:val="22"/>
        </w:rPr>
      </w:pPr>
      <w:r w:rsidRPr="00AB5DFA">
        <w:rPr>
          <w:rFonts w:cs="Times New Roman"/>
          <w:szCs w:val="22"/>
        </w:rPr>
        <w:t xml:space="preserve">Derivatives are recognised at fair value and remeasured at fair value at each reporting date. The gain </w:t>
      </w:r>
      <w:r w:rsidRPr="00AB5DFA">
        <w:rPr>
          <w:rFonts w:cs="Times New Roman"/>
          <w:szCs w:val="22"/>
        </w:rPr>
        <w:br/>
        <w:t xml:space="preserve">or loss on remeasurement to fair value is recognised immediately in profit or loss, except where </w:t>
      </w:r>
      <w:r w:rsidRPr="00AB5DFA">
        <w:rPr>
          <w:rFonts w:cs="Times New Roman"/>
          <w:szCs w:val="22"/>
        </w:rPr>
        <w:br/>
        <w:t>the derivatives qualify for cash flow hedge accounting, in which case recognition of any resultant gain or loss depends on the nature of the item being hedged</w:t>
      </w:r>
      <w:r w:rsidRPr="00AB5DFA">
        <w:rPr>
          <w:rFonts w:cs="Univers 45 Light"/>
          <w:color w:val="000000"/>
          <w:szCs w:val="22"/>
          <w:lang w:bidi="th-TH"/>
        </w:rPr>
        <w:t xml:space="preserve"> </w:t>
      </w:r>
      <w:r w:rsidRPr="00AB5DFA">
        <w:rPr>
          <w:rFonts w:cs="Times New Roman"/>
          <w:szCs w:val="22"/>
        </w:rPr>
        <w:t>(see note</w:t>
      </w:r>
      <w:r>
        <w:rPr>
          <w:rFonts w:hint="cs"/>
          <w:szCs w:val="28"/>
          <w:cs/>
          <w:lang w:bidi="th-TH"/>
        </w:rPr>
        <w:t xml:space="preserve"> </w:t>
      </w:r>
      <w:r>
        <w:rPr>
          <w:szCs w:val="28"/>
          <w:lang w:val="en-US" w:bidi="th-TH"/>
        </w:rPr>
        <w:t>10</w:t>
      </w:r>
      <w:r w:rsidRPr="00AB5DFA">
        <w:rPr>
          <w:rFonts w:cs="Times New Roman"/>
          <w:szCs w:val="22"/>
        </w:rPr>
        <w:t>).</w:t>
      </w:r>
    </w:p>
    <w:p w14:paraId="1A2C9831" w14:textId="0469D043" w:rsidR="00D661B8" w:rsidRDefault="00D661B8">
      <w:pPr>
        <w:rPr>
          <w:rFonts w:cs="Times New Roman"/>
          <w:szCs w:val="22"/>
        </w:rPr>
      </w:pPr>
    </w:p>
    <w:p w14:paraId="41499C8C" w14:textId="77777777" w:rsidR="00715A57" w:rsidRPr="00AB5DFA" w:rsidRDefault="00715A57" w:rsidP="00715A57">
      <w:pPr>
        <w:pStyle w:val="ListParagraph"/>
        <w:spacing w:line="240" w:lineRule="atLeast"/>
        <w:ind w:left="540" w:hanging="540"/>
        <w:jc w:val="both"/>
        <w:rPr>
          <w:i/>
          <w:iCs/>
          <w:sz w:val="20"/>
          <w:szCs w:val="16"/>
          <w:lang w:val="en-US"/>
        </w:rPr>
      </w:pPr>
      <w:r w:rsidRPr="00AB5DFA">
        <w:rPr>
          <w:i/>
          <w:iCs/>
          <w:szCs w:val="22"/>
          <w:lang w:bidi="th-TH"/>
        </w:rPr>
        <w:t>(6)</w:t>
      </w:r>
      <w:r w:rsidRPr="00AB5DFA">
        <w:rPr>
          <w:i/>
          <w:iCs/>
          <w:szCs w:val="22"/>
          <w:lang w:bidi="th-TH"/>
        </w:rPr>
        <w:tab/>
      </w:r>
      <w:r w:rsidRPr="00AB5DFA">
        <w:rPr>
          <w:i/>
          <w:iCs/>
        </w:rPr>
        <w:t>Hedging</w:t>
      </w:r>
    </w:p>
    <w:p w14:paraId="40077157" w14:textId="77777777" w:rsidR="00715A57" w:rsidRPr="00AB5DFA" w:rsidRDefault="00715A57" w:rsidP="00715A57">
      <w:pPr>
        <w:autoSpaceDE w:val="0"/>
        <w:autoSpaceDN w:val="0"/>
        <w:adjustRightInd w:val="0"/>
        <w:ind w:left="540"/>
        <w:jc w:val="thaiDistribute"/>
        <w:rPr>
          <w:rFonts w:cs="Times New Roman"/>
          <w:szCs w:val="22"/>
        </w:rPr>
      </w:pPr>
    </w:p>
    <w:p w14:paraId="7893DF35" w14:textId="77777777"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 xml:space="preserve">At inception of designated hedging relationships, the Group documents the risk management objective and strategy for undertaking the risk, the economic relationship between the hedged item and </w:t>
      </w:r>
      <w:r w:rsidRPr="00AB5DFA">
        <w:rPr>
          <w:rFonts w:cs="Times New Roman"/>
          <w:szCs w:val="22"/>
        </w:rPr>
        <w:br/>
        <w:t xml:space="preserve">the hedging instrument, including consideration of the hedge effectiveness at the inception of </w:t>
      </w:r>
      <w:r w:rsidRPr="00AB5DFA">
        <w:rPr>
          <w:rFonts w:cs="Times New Roman"/>
          <w:szCs w:val="22"/>
        </w:rPr>
        <w:br/>
        <w:t>the hedging relationship and throughout the remaining period to determine the existence of economic relationship between the hedged item and the hedging instrument.</w:t>
      </w:r>
    </w:p>
    <w:p w14:paraId="5BE6F4D4" w14:textId="77777777" w:rsidR="00715A57" w:rsidRPr="00AB5DFA" w:rsidRDefault="00715A57" w:rsidP="00715A57">
      <w:pPr>
        <w:autoSpaceDE w:val="0"/>
        <w:autoSpaceDN w:val="0"/>
        <w:adjustRightInd w:val="0"/>
        <w:ind w:left="540"/>
        <w:jc w:val="thaiDistribute"/>
        <w:rPr>
          <w:rFonts w:cs="Times New Roman"/>
          <w:szCs w:val="22"/>
        </w:rPr>
      </w:pPr>
    </w:p>
    <w:p w14:paraId="464B5D87" w14:textId="77777777" w:rsidR="00715A57" w:rsidRPr="00AB5DFA" w:rsidRDefault="00715A57" w:rsidP="00715A57">
      <w:pPr>
        <w:autoSpaceDE w:val="0"/>
        <w:autoSpaceDN w:val="0"/>
        <w:adjustRightInd w:val="0"/>
        <w:ind w:left="540"/>
        <w:jc w:val="thaiDistribute"/>
        <w:rPr>
          <w:rFonts w:cs="Times New Roman"/>
          <w:i/>
          <w:iCs/>
          <w:szCs w:val="22"/>
        </w:rPr>
      </w:pPr>
      <w:r w:rsidRPr="00AB5DFA">
        <w:rPr>
          <w:rFonts w:cs="Times New Roman"/>
          <w:i/>
          <w:iCs/>
          <w:szCs w:val="22"/>
        </w:rPr>
        <w:t xml:space="preserve">Cash flow hedges </w:t>
      </w:r>
    </w:p>
    <w:p w14:paraId="544FEF31" w14:textId="77777777" w:rsidR="00715A57" w:rsidRPr="00AB5DFA" w:rsidRDefault="00715A57" w:rsidP="00715A57">
      <w:pPr>
        <w:autoSpaceDE w:val="0"/>
        <w:autoSpaceDN w:val="0"/>
        <w:adjustRightInd w:val="0"/>
        <w:ind w:left="540"/>
        <w:jc w:val="thaiDistribute"/>
        <w:rPr>
          <w:rFonts w:cs="Times New Roman"/>
          <w:szCs w:val="22"/>
        </w:rPr>
      </w:pPr>
    </w:p>
    <w:p w14:paraId="1997FAE7" w14:textId="77777777"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76812A0F" w14:textId="77777777" w:rsidR="00715A57" w:rsidRPr="00AB5DFA" w:rsidRDefault="00715A57" w:rsidP="00715A57">
      <w:pPr>
        <w:autoSpaceDE w:val="0"/>
        <w:autoSpaceDN w:val="0"/>
        <w:adjustRightInd w:val="0"/>
        <w:ind w:left="540"/>
        <w:jc w:val="thaiDistribute"/>
        <w:rPr>
          <w:rFonts w:cs="Times New Roman"/>
          <w:szCs w:val="22"/>
        </w:rPr>
      </w:pPr>
    </w:p>
    <w:p w14:paraId="54377FDA" w14:textId="42B10403"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w:t>
      </w:r>
      <w:r w:rsidR="00F37238">
        <w:rPr>
          <w:rFonts w:cs="Times New Roman"/>
          <w:szCs w:val="22"/>
        </w:rPr>
        <w:t>year</w:t>
      </w:r>
      <w:r w:rsidR="00F37238" w:rsidRPr="00AB5DFA">
        <w:rPr>
          <w:rFonts w:cs="Times New Roman"/>
          <w:szCs w:val="22"/>
        </w:rPr>
        <w:t xml:space="preserve"> </w:t>
      </w:r>
      <w:r w:rsidRPr="00AB5DFA">
        <w:rPr>
          <w:rFonts w:cs="Times New Roman"/>
          <w:szCs w:val="22"/>
        </w:rPr>
        <w:t xml:space="preserve">or </w:t>
      </w:r>
      <w:r w:rsidR="00AA7ECC">
        <w:rPr>
          <w:rFonts w:cs="Times New Roman"/>
          <w:szCs w:val="22"/>
        </w:rPr>
        <w:t>years</w:t>
      </w:r>
      <w:r w:rsidR="00AA7ECC" w:rsidRPr="00AB5DFA">
        <w:rPr>
          <w:rFonts w:cs="Times New Roman"/>
          <w:szCs w:val="22"/>
        </w:rPr>
        <w:t xml:space="preserve"> </w:t>
      </w:r>
      <w:r w:rsidRPr="00AB5DFA">
        <w:rPr>
          <w:rFonts w:cs="Times New Roman"/>
          <w:szCs w:val="22"/>
        </w:rPr>
        <w:t>as the hedged expected future cash flows affect profit or loss.</w:t>
      </w:r>
    </w:p>
    <w:p w14:paraId="7030B884" w14:textId="77777777" w:rsidR="00715A57" w:rsidRPr="00AB5DFA" w:rsidRDefault="00715A57" w:rsidP="00715A57">
      <w:pPr>
        <w:autoSpaceDE w:val="0"/>
        <w:autoSpaceDN w:val="0"/>
        <w:adjustRightInd w:val="0"/>
        <w:ind w:left="540"/>
        <w:jc w:val="thaiDistribute"/>
        <w:rPr>
          <w:rFonts w:cs="Times New Roman"/>
          <w:szCs w:val="22"/>
        </w:rPr>
      </w:pPr>
    </w:p>
    <w:p w14:paraId="1823967E" w14:textId="77777777"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If the hedged future cash flows are no longer expected to occur, then the amounts that have been accumulated in the cash flow hedging reserve are immediately reclassified to profit or loss.</w:t>
      </w:r>
    </w:p>
    <w:p w14:paraId="36E358DE" w14:textId="00D79DDC" w:rsidR="00766701" w:rsidRDefault="00766701">
      <w:pPr>
        <w:rPr>
          <w:rFonts w:cs="Times New Roman"/>
          <w:szCs w:val="22"/>
        </w:rPr>
      </w:pPr>
      <w:r>
        <w:rPr>
          <w:rFonts w:cs="Times New Roman"/>
          <w:szCs w:val="22"/>
        </w:rPr>
        <w:br w:type="page"/>
      </w:r>
    </w:p>
    <w:p w14:paraId="303C1534" w14:textId="758E4DB4"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lastRenderedPageBreak/>
        <w:t>Properties for sale</w:t>
      </w:r>
    </w:p>
    <w:p w14:paraId="0C062DD5" w14:textId="77777777" w:rsidR="0061423C" w:rsidRPr="0012708E" w:rsidRDefault="0061423C" w:rsidP="0061423C">
      <w:pPr>
        <w:spacing w:line="240" w:lineRule="atLeast"/>
        <w:ind w:left="540" w:right="-28"/>
        <w:jc w:val="both"/>
        <w:rPr>
          <w:rFonts w:cs="Times New Roman"/>
          <w:szCs w:val="22"/>
        </w:rPr>
      </w:pPr>
    </w:p>
    <w:p w14:paraId="243EED61" w14:textId="72C568F9" w:rsidR="009E2027" w:rsidRPr="0012708E" w:rsidRDefault="009E2027" w:rsidP="009E2027">
      <w:pPr>
        <w:spacing w:line="240" w:lineRule="atLeast"/>
        <w:ind w:left="540" w:right="-28"/>
        <w:jc w:val="both"/>
        <w:rPr>
          <w:rFonts w:cs="Times New Roman"/>
          <w:szCs w:val="22"/>
        </w:rPr>
      </w:pPr>
      <w:r w:rsidRPr="0012708E">
        <w:rPr>
          <w:rFonts w:cs="Times New Roman"/>
          <w:szCs w:val="22"/>
        </w:rPr>
        <w:t>Properties</w:t>
      </w:r>
      <w:r w:rsidR="00A11F98" w:rsidRPr="0012708E">
        <w:rPr>
          <w:rFonts w:cs="Times New Roman"/>
          <w:szCs w:val="22"/>
        </w:rPr>
        <w:t xml:space="preserve"> for sale include</w:t>
      </w:r>
      <w:r w:rsidR="00E12755" w:rsidRPr="0012708E">
        <w:rPr>
          <w:rFonts w:cs="Times New Roman"/>
          <w:szCs w:val="22"/>
        </w:rPr>
        <w:t xml:space="preserve"> properties</w:t>
      </w:r>
      <w:r w:rsidRPr="0012708E">
        <w:rPr>
          <w:rFonts w:cs="Times New Roman"/>
          <w:szCs w:val="22"/>
        </w:rPr>
        <w:t xml:space="preserve"> foreclosed transferred under the Bank of Thailand</w:t>
      </w:r>
      <w:r w:rsidR="000B4F34">
        <w:rPr>
          <w:rFonts w:cs="Times New Roman"/>
          <w:szCs w:val="22"/>
        </w:rPr>
        <w:t>’</w:t>
      </w:r>
      <w:r w:rsidRPr="0012708E">
        <w:rPr>
          <w:rFonts w:cs="Times New Roman"/>
          <w:szCs w:val="22"/>
        </w:rPr>
        <w:t>s supportive measure to acquire collateral assets for debt repayment</w:t>
      </w:r>
      <w:r w:rsidR="001360C7" w:rsidRPr="0012708E">
        <w:rPr>
          <w:rFonts w:cs="Times New Roman"/>
          <w:szCs w:val="22"/>
        </w:rPr>
        <w:t xml:space="preserve">, </w:t>
      </w:r>
      <w:r w:rsidR="00E12CD5" w:rsidRPr="0012708E">
        <w:rPr>
          <w:rFonts w:cs="Times New Roman"/>
          <w:szCs w:val="22"/>
        </w:rPr>
        <w:t>which</w:t>
      </w:r>
      <w:r w:rsidRPr="0012708E">
        <w:rPr>
          <w:rFonts w:cs="Times New Roman"/>
          <w:szCs w:val="22"/>
        </w:rPr>
        <w:t xml:space="preserve"> the customers have the right to buy back the assets at transferring price</w:t>
      </w:r>
      <w:r w:rsidR="001360C7" w:rsidRPr="0012708E">
        <w:rPr>
          <w:rFonts w:cs="Times New Roman"/>
          <w:szCs w:val="22"/>
        </w:rPr>
        <w:t xml:space="preserve"> </w:t>
      </w:r>
      <w:r w:rsidRPr="0012708E">
        <w:rPr>
          <w:rFonts w:cs="Times New Roman"/>
          <w:szCs w:val="22"/>
        </w:rPr>
        <w:t xml:space="preserve">with </w:t>
      </w:r>
      <w:r w:rsidR="008C21D6" w:rsidRPr="0012708E">
        <w:rPr>
          <w:rFonts w:cs="Times New Roman"/>
          <w:szCs w:val="22"/>
        </w:rPr>
        <w:t>maintenance</w:t>
      </w:r>
      <w:r w:rsidRPr="0012708E">
        <w:rPr>
          <w:rFonts w:cs="Times New Roman"/>
          <w:szCs w:val="22"/>
        </w:rPr>
        <w:t xml:space="preserve"> expenses within </w:t>
      </w:r>
      <w:r w:rsidR="0009458B" w:rsidRPr="0012708E">
        <w:rPr>
          <w:rFonts w:cs="Times New Roman"/>
          <w:szCs w:val="22"/>
        </w:rPr>
        <w:t>an</w:t>
      </w:r>
      <w:r w:rsidRPr="0012708E">
        <w:rPr>
          <w:rFonts w:cs="Times New Roman"/>
          <w:szCs w:val="22"/>
        </w:rPr>
        <w:t xml:space="preserve"> agreed period not exceed 5 years since transferr</w:t>
      </w:r>
      <w:r w:rsidR="0009458B" w:rsidRPr="0012708E">
        <w:rPr>
          <w:rFonts w:cs="Times New Roman"/>
          <w:szCs w:val="22"/>
        </w:rPr>
        <w:t>ed</w:t>
      </w:r>
      <w:r w:rsidRPr="0012708E">
        <w:rPr>
          <w:rFonts w:cs="Times New Roman"/>
          <w:szCs w:val="22"/>
        </w:rPr>
        <w:t xml:space="preserve"> date and the customers have the right to rent the assets for doing their business</w:t>
      </w:r>
      <w:r w:rsidR="005030E0" w:rsidRPr="0012708E">
        <w:rPr>
          <w:rFonts w:cs="Times New Roman"/>
          <w:szCs w:val="22"/>
        </w:rPr>
        <w:t>es</w:t>
      </w:r>
      <w:r w:rsidRPr="0012708E">
        <w:rPr>
          <w:rFonts w:cs="Times New Roman"/>
          <w:szCs w:val="22"/>
        </w:rPr>
        <w:t xml:space="preserve">. </w:t>
      </w:r>
    </w:p>
    <w:p w14:paraId="436505DA" w14:textId="77777777" w:rsidR="009E2027" w:rsidRPr="0012708E" w:rsidRDefault="009E2027" w:rsidP="0061423C">
      <w:pPr>
        <w:spacing w:line="240" w:lineRule="atLeast"/>
        <w:ind w:left="540" w:right="-28"/>
        <w:jc w:val="both"/>
        <w:rPr>
          <w:rFonts w:cs="Times New Roman"/>
          <w:szCs w:val="22"/>
        </w:rPr>
      </w:pPr>
    </w:p>
    <w:p w14:paraId="6418F1DC" w14:textId="3125D622" w:rsidR="0061423C" w:rsidRPr="0012708E" w:rsidRDefault="0061423C" w:rsidP="0061423C">
      <w:pPr>
        <w:spacing w:line="240" w:lineRule="atLeast"/>
        <w:ind w:left="540" w:right="-28"/>
        <w:jc w:val="both"/>
        <w:rPr>
          <w:rFonts w:cs="Times New Roman"/>
          <w:szCs w:val="22"/>
        </w:rPr>
      </w:pPr>
      <w:r w:rsidRPr="0012708E">
        <w:rPr>
          <w:rFonts w:cs="Times New Roman"/>
          <w:szCs w:val="22"/>
        </w:rPr>
        <w:t xml:space="preserve">Properties for sale except for repossessed vehicles are </w:t>
      </w:r>
      <w:r w:rsidR="007749F0" w:rsidRPr="0012708E">
        <w:rPr>
          <w:rFonts w:cs="Times New Roman"/>
          <w:szCs w:val="22"/>
        </w:rPr>
        <w:t xml:space="preserve">measured </w:t>
      </w:r>
      <w:r w:rsidRPr="0012708E">
        <w:rPr>
          <w:rFonts w:cs="Times New Roman"/>
          <w:szCs w:val="22"/>
        </w:rPr>
        <w:t xml:space="preserve">at the lower of cost or net realisable value which </w:t>
      </w:r>
      <w:r w:rsidR="00A63F49" w:rsidRPr="0012708E">
        <w:rPr>
          <w:rFonts w:cs="Times New Roman"/>
          <w:szCs w:val="22"/>
        </w:rPr>
        <w:t>based on</w:t>
      </w:r>
      <w:r w:rsidRPr="0012708E">
        <w:rPr>
          <w:rFonts w:cs="Times New Roman"/>
          <w:szCs w:val="22"/>
        </w:rPr>
        <w:t xml:space="preserve"> the latest appraisal value net of estimated selling expenses.</w:t>
      </w:r>
    </w:p>
    <w:p w14:paraId="2C036894" w14:textId="77777777" w:rsidR="0061423C" w:rsidRPr="0012708E" w:rsidRDefault="0061423C" w:rsidP="0061423C">
      <w:pPr>
        <w:spacing w:line="240" w:lineRule="atLeast"/>
        <w:ind w:left="540" w:right="-28"/>
        <w:jc w:val="both"/>
        <w:rPr>
          <w:rFonts w:cs="Times New Roman"/>
          <w:szCs w:val="22"/>
        </w:rPr>
      </w:pPr>
    </w:p>
    <w:p w14:paraId="19CFBF93" w14:textId="13949572" w:rsidR="0061423C" w:rsidRDefault="0061423C" w:rsidP="0061423C">
      <w:pPr>
        <w:spacing w:line="240" w:lineRule="atLeast"/>
        <w:ind w:left="540" w:right="-28"/>
        <w:jc w:val="both"/>
        <w:rPr>
          <w:rFonts w:cs="Times New Roman"/>
          <w:szCs w:val="22"/>
        </w:rPr>
      </w:pPr>
      <w:r w:rsidRPr="0012708E">
        <w:rPr>
          <w:rFonts w:cs="Times New Roman"/>
          <w:szCs w:val="22"/>
        </w:rPr>
        <w:t xml:space="preserve">The repossessed vehicles are </w:t>
      </w:r>
      <w:r w:rsidR="007749F0" w:rsidRPr="0012708E">
        <w:rPr>
          <w:rFonts w:cs="Times New Roman"/>
          <w:szCs w:val="22"/>
        </w:rPr>
        <w:t xml:space="preserve">measured </w:t>
      </w:r>
      <w:r w:rsidRPr="0012708E">
        <w:rPr>
          <w:rFonts w:cs="Times New Roman"/>
          <w:szCs w:val="22"/>
        </w:rPr>
        <w:t>at the lower of the outstanding loan principal including accrued interest receivables and output VAT submitted to the Revenue Department or fair value, net of selling costs and expenses.</w:t>
      </w:r>
    </w:p>
    <w:p w14:paraId="03A6E2C1" w14:textId="77777777" w:rsidR="00766701" w:rsidRPr="0012708E" w:rsidRDefault="00766701" w:rsidP="0061423C">
      <w:pPr>
        <w:spacing w:line="240" w:lineRule="atLeast"/>
        <w:ind w:left="540" w:right="-28"/>
        <w:jc w:val="both"/>
        <w:rPr>
          <w:rFonts w:cs="Times New Roman"/>
          <w:szCs w:val="22"/>
        </w:rPr>
      </w:pPr>
    </w:p>
    <w:p w14:paraId="430C77F9" w14:textId="664FE3E9" w:rsidR="0061423C" w:rsidRPr="0012708E" w:rsidRDefault="0061423C" w:rsidP="0061423C">
      <w:pPr>
        <w:spacing w:line="240" w:lineRule="atLeast"/>
        <w:ind w:left="540" w:right="-28"/>
        <w:jc w:val="both"/>
        <w:rPr>
          <w:rFonts w:cs="Times New Roman"/>
          <w:szCs w:val="22"/>
        </w:rPr>
      </w:pPr>
      <w:r w:rsidRPr="0012708E">
        <w:rPr>
          <w:rFonts w:cs="Times New Roman"/>
          <w:szCs w:val="22"/>
        </w:rPr>
        <w:t>The impairment of the propert</w:t>
      </w:r>
      <w:r w:rsidR="00C61861">
        <w:rPr>
          <w:rFonts w:cs="Times New Roman"/>
          <w:szCs w:val="22"/>
        </w:rPr>
        <w:t>ies</w:t>
      </w:r>
      <w:r w:rsidRPr="0012708E">
        <w:rPr>
          <w:rFonts w:cs="Times New Roman"/>
          <w:szCs w:val="22"/>
        </w:rPr>
        <w:t xml:space="preserve"> for sale will be realised as the allowance for impairment of the</w:t>
      </w:r>
      <w:r w:rsidR="005C0FF0">
        <w:rPr>
          <w:rFonts w:cs="Times New Roman"/>
          <w:szCs w:val="22"/>
        </w:rPr>
        <w:t xml:space="preserve"> </w:t>
      </w:r>
      <w:r w:rsidRPr="0012708E">
        <w:rPr>
          <w:rFonts w:cs="Times New Roman"/>
          <w:szCs w:val="22"/>
        </w:rPr>
        <w:t>propert</w:t>
      </w:r>
      <w:r w:rsidR="00C61861">
        <w:rPr>
          <w:rFonts w:cs="Times New Roman"/>
          <w:szCs w:val="22"/>
        </w:rPr>
        <w:t>ies</w:t>
      </w:r>
      <w:r w:rsidRPr="0012708E">
        <w:rPr>
          <w:rFonts w:cs="Times New Roman"/>
          <w:szCs w:val="22"/>
        </w:rPr>
        <w:t xml:space="preserve"> for sale when incurred.</w:t>
      </w:r>
    </w:p>
    <w:p w14:paraId="50130D86" w14:textId="714CC860" w:rsidR="00BE0C0D" w:rsidRPr="0012708E" w:rsidRDefault="00BE0C0D">
      <w:pPr>
        <w:rPr>
          <w:rFonts w:eastAsia="Arial Unicode MS" w:cs="Times New Roman"/>
          <w:b/>
          <w:bCs/>
          <w:i/>
          <w:iCs/>
          <w:szCs w:val="22"/>
        </w:rPr>
      </w:pPr>
    </w:p>
    <w:p w14:paraId="05FA9D55" w14:textId="2DD4807A"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Premises and equipment </w:t>
      </w:r>
    </w:p>
    <w:p w14:paraId="12C795C0"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0DC8AF6F" w14:textId="77777777" w:rsidR="0061423C" w:rsidRPr="0012708E" w:rsidRDefault="0061423C" w:rsidP="0061423C">
      <w:pPr>
        <w:tabs>
          <w:tab w:val="left" w:pos="1440"/>
        </w:tabs>
        <w:spacing w:line="240" w:lineRule="atLeast"/>
        <w:ind w:left="547" w:right="-9" w:hanging="7"/>
        <w:jc w:val="both"/>
        <w:rPr>
          <w:rFonts w:eastAsia="Arial Unicode MS" w:cs="Times New Roman"/>
          <w:szCs w:val="22"/>
        </w:rPr>
      </w:pPr>
      <w:r w:rsidRPr="0012708E">
        <w:rPr>
          <w:rFonts w:eastAsia="Arial Unicode MS" w:cs="Times New Roman"/>
          <w:szCs w:val="22"/>
        </w:rPr>
        <w:t>Premises and equipment are measured at cost less accumulated depreciation and impairment losses.</w:t>
      </w:r>
    </w:p>
    <w:p w14:paraId="66FEFBA4"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5F08C19E" w14:textId="1A591BE2" w:rsidR="0061423C" w:rsidRPr="0012708E" w:rsidRDefault="0061423C" w:rsidP="0061423C">
      <w:pPr>
        <w:spacing w:line="240" w:lineRule="atLeast"/>
        <w:ind w:left="567"/>
        <w:jc w:val="both"/>
        <w:rPr>
          <w:rFonts w:cs="Times New Roman"/>
        </w:rPr>
      </w:pPr>
      <w:r w:rsidRPr="0012708E">
        <w:rPr>
          <w:rFonts w:cs="Times New Roman"/>
          <w:szCs w:val="22"/>
        </w:rPr>
        <w:t>Cost includes expenditure that is directly attributable to the acquisition of the asset</w:t>
      </w:r>
      <w:r w:rsidR="00E67F68">
        <w:rPr>
          <w:rFonts w:cs="Times New Roman"/>
          <w:szCs w:val="22"/>
        </w:rPr>
        <w:t xml:space="preserve"> and </w:t>
      </w:r>
      <w:r w:rsidRPr="0012708E">
        <w:rPr>
          <w:rFonts w:cs="Times New Roman"/>
          <w:szCs w:val="22"/>
        </w:rPr>
        <w:t>the costs of dismantling</w:t>
      </w:r>
      <w:r w:rsidR="001A26D7">
        <w:rPr>
          <w:rFonts w:cs="Times New Roman"/>
          <w:szCs w:val="22"/>
        </w:rPr>
        <w:t>,</w:t>
      </w:r>
      <w:r w:rsidRPr="0012708E">
        <w:rPr>
          <w:rFonts w:cs="Times New Roman"/>
          <w:szCs w:val="22"/>
        </w:rPr>
        <w:t xml:space="preserve"> removing the items and restoring the site on which they are located. Purchased software that is integral to the functionality of the related equipment is capitalised as part of that equipment. </w:t>
      </w:r>
    </w:p>
    <w:p w14:paraId="6DF8B64B" w14:textId="77777777" w:rsidR="0061423C" w:rsidRPr="0012708E" w:rsidRDefault="0061423C" w:rsidP="0061423C">
      <w:pPr>
        <w:spacing w:line="240" w:lineRule="atLeast"/>
        <w:ind w:left="547"/>
        <w:jc w:val="both"/>
        <w:rPr>
          <w:rFonts w:cs="Times New Roman"/>
          <w:noProof/>
          <w:szCs w:val="28"/>
          <w:lang w:bidi="th-TH"/>
        </w:rPr>
      </w:pPr>
    </w:p>
    <w:p w14:paraId="1179799B" w14:textId="61B5DFC5" w:rsidR="0061423C" w:rsidRPr="0012708E" w:rsidRDefault="002143FF" w:rsidP="0061423C">
      <w:pPr>
        <w:spacing w:line="240" w:lineRule="atLeast"/>
        <w:ind w:left="540"/>
        <w:jc w:val="both"/>
        <w:rPr>
          <w:rFonts w:cs="Times New Roman"/>
          <w:noProof/>
          <w:szCs w:val="22"/>
        </w:rPr>
      </w:pPr>
      <w:r w:rsidRPr="0012708E">
        <w:rPr>
          <w:rFonts w:cs="Times New Roman"/>
          <w:noProof/>
          <w:szCs w:val="22"/>
        </w:rPr>
        <w:t xml:space="preserve">Differences between </w:t>
      </w:r>
      <w:r w:rsidR="0061423C" w:rsidRPr="0012708E">
        <w:rPr>
          <w:rFonts w:cs="Times New Roman"/>
          <w:noProof/>
          <w:szCs w:val="22"/>
        </w:rPr>
        <w:t xml:space="preserve">proceeds from disposal </w:t>
      </w:r>
      <w:r w:rsidRPr="0012708E">
        <w:rPr>
          <w:rFonts w:cs="Times New Roman"/>
          <w:noProof/>
          <w:szCs w:val="22"/>
        </w:rPr>
        <w:t xml:space="preserve">and </w:t>
      </w:r>
      <w:r w:rsidR="0061423C" w:rsidRPr="0012708E">
        <w:rPr>
          <w:rFonts w:cs="Times New Roman"/>
          <w:noProof/>
          <w:szCs w:val="22"/>
        </w:rPr>
        <w:t xml:space="preserve">the carrying amount of </w:t>
      </w:r>
      <w:r w:rsidR="0061423C" w:rsidRPr="0012708E">
        <w:rPr>
          <w:rFonts w:eastAsia="Arial Unicode MS" w:cs="Times New Roman"/>
          <w:szCs w:val="22"/>
        </w:rPr>
        <w:t xml:space="preserve">premises </w:t>
      </w:r>
      <w:r w:rsidR="0061423C" w:rsidRPr="0012708E">
        <w:rPr>
          <w:rFonts w:cs="Times New Roman"/>
          <w:noProof/>
          <w:szCs w:val="22"/>
        </w:rPr>
        <w:t xml:space="preserve">and equipment are recognised in profit or loss. </w:t>
      </w:r>
    </w:p>
    <w:p w14:paraId="616BB72C" w14:textId="77777777" w:rsidR="00A72B36" w:rsidRDefault="00A72B36" w:rsidP="00F3534A">
      <w:pPr>
        <w:spacing w:line="240" w:lineRule="exact"/>
        <w:ind w:left="540"/>
        <w:jc w:val="both"/>
        <w:rPr>
          <w:rFonts w:cs="Times New Roman"/>
          <w:bCs/>
          <w:i/>
          <w:iCs/>
          <w:noProof/>
          <w:szCs w:val="22"/>
          <w:lang w:eastAsia="en-GB" w:bidi="th-TH"/>
        </w:rPr>
      </w:pPr>
    </w:p>
    <w:p w14:paraId="4D0C6435" w14:textId="55F41A84" w:rsidR="0061423C" w:rsidRPr="007A493E" w:rsidRDefault="0061423C" w:rsidP="00F3534A">
      <w:pPr>
        <w:spacing w:line="240" w:lineRule="exact"/>
        <w:ind w:left="540"/>
        <w:jc w:val="both"/>
        <w:rPr>
          <w:rFonts w:cstheme="minorBidi"/>
          <w:bCs/>
          <w:i/>
          <w:iCs/>
          <w:noProof/>
          <w:szCs w:val="22"/>
          <w:lang w:eastAsia="en-GB" w:bidi="th-TH"/>
        </w:rPr>
      </w:pPr>
      <w:r w:rsidRPr="0012708E">
        <w:rPr>
          <w:rFonts w:cs="Times New Roman"/>
          <w:bCs/>
          <w:i/>
          <w:iCs/>
          <w:noProof/>
          <w:szCs w:val="22"/>
          <w:lang w:eastAsia="en-GB" w:bidi="th-TH"/>
        </w:rPr>
        <w:t>Depreciation</w:t>
      </w:r>
    </w:p>
    <w:p w14:paraId="6F6D13B4" w14:textId="77777777" w:rsidR="0061423C" w:rsidRPr="0012708E" w:rsidRDefault="0061423C" w:rsidP="00F3534A">
      <w:pPr>
        <w:spacing w:line="240" w:lineRule="exact"/>
        <w:rPr>
          <w:rFonts w:cs="Times New Roman"/>
          <w:noProof/>
          <w:color w:val="000000"/>
          <w:szCs w:val="22"/>
          <w:lang w:bidi="th-TH"/>
        </w:rPr>
      </w:pPr>
    </w:p>
    <w:p w14:paraId="62201BC5" w14:textId="05EE379C" w:rsidR="00A72B36" w:rsidRPr="007A493E" w:rsidRDefault="0061423C" w:rsidP="006D4027">
      <w:pPr>
        <w:spacing w:line="240" w:lineRule="exact"/>
        <w:ind w:left="540"/>
        <w:jc w:val="both"/>
        <w:rPr>
          <w:rFonts w:cstheme="minorBidi"/>
          <w:noProof/>
          <w:szCs w:val="28"/>
          <w:lang w:bidi="th-TH"/>
        </w:rPr>
      </w:pPr>
      <w:r w:rsidRPr="0012708E">
        <w:rPr>
          <w:rFonts w:cs="Times New Roman"/>
          <w:noProof/>
          <w:szCs w:val="22"/>
        </w:rPr>
        <w:t>Depreciation is</w:t>
      </w:r>
      <w:r w:rsidR="002143FF" w:rsidRPr="0012708E">
        <w:rPr>
          <w:rFonts w:cs="Times New Roman"/>
          <w:noProof/>
          <w:szCs w:val="22"/>
        </w:rPr>
        <w:t xml:space="preserve"> calculated</w:t>
      </w:r>
      <w:r w:rsidRPr="0012708E">
        <w:rPr>
          <w:rFonts w:cs="Times New Roman"/>
          <w:noProof/>
          <w:szCs w:val="22"/>
        </w:rPr>
        <w:t xml:space="preserve"> on a straight-line basis over the estimated useful lives of each component of an </w:t>
      </w:r>
      <w:r w:rsidR="002143FF" w:rsidRPr="0012708E">
        <w:rPr>
          <w:rFonts w:cs="Times New Roman"/>
          <w:noProof/>
          <w:szCs w:val="22"/>
        </w:rPr>
        <w:t>asset and recognised in profit or loss</w:t>
      </w:r>
      <w:r w:rsidRPr="0012708E">
        <w:rPr>
          <w:rFonts w:cs="Times New Roman"/>
          <w:noProof/>
          <w:szCs w:val="22"/>
        </w:rPr>
        <w:t xml:space="preserve">. </w:t>
      </w:r>
      <w:r w:rsidR="00670A94" w:rsidRPr="0012708E">
        <w:rPr>
          <w:rFonts w:cs="Times New Roman"/>
          <w:noProof/>
          <w:szCs w:val="22"/>
        </w:rPr>
        <w:t xml:space="preserve">No depreciation is provided on assets under </w:t>
      </w:r>
      <w:r w:rsidR="00DB3E09" w:rsidRPr="0012708E">
        <w:rPr>
          <w:rFonts w:cs="Times New Roman"/>
          <w:noProof/>
          <w:szCs w:val="22"/>
        </w:rPr>
        <w:t>installation</w:t>
      </w:r>
      <w:r w:rsidR="00670A94" w:rsidRPr="0012708E">
        <w:rPr>
          <w:rFonts w:cs="Times New Roman"/>
          <w:noProof/>
          <w:szCs w:val="22"/>
        </w:rPr>
        <w:t xml:space="preserve">. </w:t>
      </w:r>
    </w:p>
    <w:p w14:paraId="3CECB9FC" w14:textId="77777777" w:rsidR="001A26D7" w:rsidRDefault="001A26D7" w:rsidP="006D4027">
      <w:pPr>
        <w:spacing w:line="240" w:lineRule="exact"/>
        <w:ind w:left="540"/>
        <w:jc w:val="both"/>
        <w:rPr>
          <w:rFonts w:cs="Times New Roman"/>
          <w:noProof/>
          <w:szCs w:val="22"/>
        </w:rPr>
      </w:pPr>
    </w:p>
    <w:p w14:paraId="1BFA4CFD" w14:textId="7C5EF669" w:rsidR="0061423C" w:rsidRPr="0012708E" w:rsidRDefault="0061423C" w:rsidP="00F3534A">
      <w:pPr>
        <w:spacing w:line="240" w:lineRule="exact"/>
        <w:ind w:left="540"/>
        <w:jc w:val="both"/>
        <w:rPr>
          <w:rFonts w:cs="Times New Roman"/>
          <w:noProof/>
          <w:szCs w:val="22"/>
        </w:rPr>
      </w:pPr>
      <w:r w:rsidRPr="0012708E">
        <w:rPr>
          <w:rFonts w:cs="Times New Roman"/>
          <w:noProof/>
          <w:szCs w:val="22"/>
        </w:rPr>
        <w:t xml:space="preserve">The estimated useful lives are as follows: </w:t>
      </w:r>
    </w:p>
    <w:p w14:paraId="6C6844D9" w14:textId="77777777" w:rsidR="0061423C" w:rsidRPr="0012708E" w:rsidRDefault="0061423C" w:rsidP="00F3534A">
      <w:pPr>
        <w:spacing w:line="240" w:lineRule="exact"/>
        <w:rPr>
          <w:rFonts w:cs="Times New Roman"/>
          <w:noProof/>
          <w:szCs w:val="22"/>
        </w:rPr>
      </w:pPr>
    </w:p>
    <w:tbl>
      <w:tblPr>
        <w:tblW w:w="8481" w:type="dxa"/>
        <w:tblInd w:w="450" w:type="dxa"/>
        <w:tblLook w:val="0000" w:firstRow="0" w:lastRow="0" w:firstColumn="0" w:lastColumn="0" w:noHBand="0" w:noVBand="0"/>
      </w:tblPr>
      <w:tblGrid>
        <w:gridCol w:w="4230"/>
        <w:gridCol w:w="3258"/>
        <w:gridCol w:w="993"/>
      </w:tblGrid>
      <w:tr w:rsidR="0061423C" w:rsidRPr="0012708E" w14:paraId="1ACBFEBE" w14:textId="77777777" w:rsidTr="00DE4263">
        <w:trPr>
          <w:trHeight w:val="60"/>
        </w:trPr>
        <w:tc>
          <w:tcPr>
            <w:tcW w:w="4230" w:type="dxa"/>
            <w:vAlign w:val="bottom"/>
          </w:tcPr>
          <w:p w14:paraId="772628D9" w14:textId="77777777" w:rsidR="0061423C" w:rsidRPr="0012708E" w:rsidRDefault="0061423C" w:rsidP="00F3534A">
            <w:pPr>
              <w:spacing w:line="240" w:lineRule="exact"/>
              <w:rPr>
                <w:rFonts w:cs="Times New Roman"/>
                <w:noProof/>
                <w:szCs w:val="22"/>
              </w:rPr>
            </w:pPr>
            <w:r w:rsidRPr="0012708E">
              <w:rPr>
                <w:rFonts w:cs="Times New Roman"/>
                <w:noProof/>
                <w:szCs w:val="22"/>
              </w:rPr>
              <w:t>Premises</w:t>
            </w:r>
          </w:p>
        </w:tc>
        <w:tc>
          <w:tcPr>
            <w:tcW w:w="3258" w:type="dxa"/>
          </w:tcPr>
          <w:p w14:paraId="0DF9FBF4" w14:textId="77777777" w:rsidR="0061423C" w:rsidRPr="0012708E" w:rsidRDefault="0061423C" w:rsidP="00F3534A">
            <w:pPr>
              <w:spacing w:line="240" w:lineRule="exact"/>
              <w:ind w:left="-129"/>
              <w:jc w:val="right"/>
              <w:rPr>
                <w:rFonts w:cs="Times New Roman"/>
                <w:noProof/>
                <w:szCs w:val="22"/>
              </w:rPr>
            </w:pPr>
            <w:r w:rsidRPr="0012708E">
              <w:rPr>
                <w:rFonts w:cs="Times New Roman"/>
                <w:noProof/>
                <w:szCs w:val="22"/>
              </w:rPr>
              <w:t>25</w:t>
            </w:r>
          </w:p>
        </w:tc>
        <w:tc>
          <w:tcPr>
            <w:tcW w:w="993" w:type="dxa"/>
            <w:vAlign w:val="bottom"/>
          </w:tcPr>
          <w:p w14:paraId="4A438181" w14:textId="77777777" w:rsidR="0061423C" w:rsidRPr="0012708E" w:rsidRDefault="0061423C" w:rsidP="00F3534A">
            <w:pPr>
              <w:spacing w:line="240" w:lineRule="exact"/>
              <w:ind w:left="-20"/>
              <w:jc w:val="right"/>
              <w:rPr>
                <w:rFonts w:cs="Times New Roman"/>
                <w:noProof/>
                <w:szCs w:val="22"/>
              </w:rPr>
            </w:pPr>
            <w:r w:rsidRPr="0012708E">
              <w:rPr>
                <w:rFonts w:cs="Times New Roman"/>
                <w:noProof/>
                <w:szCs w:val="22"/>
              </w:rPr>
              <w:t>years</w:t>
            </w:r>
          </w:p>
        </w:tc>
      </w:tr>
      <w:tr w:rsidR="007A067C" w:rsidRPr="0012708E" w14:paraId="4F6DBDD0" w14:textId="77777777" w:rsidTr="00DE4263">
        <w:trPr>
          <w:trHeight w:val="60"/>
        </w:trPr>
        <w:tc>
          <w:tcPr>
            <w:tcW w:w="4230" w:type="dxa"/>
            <w:vAlign w:val="bottom"/>
          </w:tcPr>
          <w:p w14:paraId="1EF88070" w14:textId="1ED80B67" w:rsidR="007A067C" w:rsidRPr="0012708E" w:rsidRDefault="007A067C" w:rsidP="00F3534A">
            <w:pPr>
              <w:spacing w:line="240" w:lineRule="exact"/>
              <w:rPr>
                <w:rFonts w:cs="Times New Roman"/>
                <w:noProof/>
                <w:szCs w:val="22"/>
              </w:rPr>
            </w:pPr>
            <w:r w:rsidRPr="0012708E">
              <w:rPr>
                <w:rFonts w:cs="Times New Roman"/>
                <w:noProof/>
                <w:szCs w:val="22"/>
              </w:rPr>
              <w:t>Leasehold improvement</w:t>
            </w:r>
          </w:p>
        </w:tc>
        <w:tc>
          <w:tcPr>
            <w:tcW w:w="3258" w:type="dxa"/>
          </w:tcPr>
          <w:p w14:paraId="3E64121E" w14:textId="488E80B1" w:rsidR="007A067C" w:rsidRPr="0012708E" w:rsidRDefault="00DB3E09" w:rsidP="00F3534A">
            <w:pPr>
              <w:spacing w:line="240" w:lineRule="exact"/>
              <w:ind w:left="-129"/>
              <w:jc w:val="right"/>
              <w:rPr>
                <w:rFonts w:cs="Times New Roman"/>
                <w:noProof/>
                <w:szCs w:val="22"/>
              </w:rPr>
            </w:pPr>
            <w:r w:rsidRPr="0012708E">
              <w:rPr>
                <w:rFonts w:cs="Times New Roman"/>
                <w:noProof/>
                <w:szCs w:val="22"/>
              </w:rPr>
              <w:t>Not more</w:t>
            </w:r>
            <w:r w:rsidR="00B10CCB" w:rsidRPr="0012708E">
              <w:rPr>
                <w:rFonts w:cs="Times New Roman"/>
                <w:noProof/>
                <w:szCs w:val="22"/>
              </w:rPr>
              <w:t xml:space="preserve"> than</w:t>
            </w:r>
            <w:r w:rsidR="007A067C" w:rsidRPr="0012708E">
              <w:rPr>
                <w:rFonts w:cs="Times New Roman"/>
                <w:noProof/>
                <w:szCs w:val="22"/>
              </w:rPr>
              <w:t xml:space="preserve"> 10</w:t>
            </w:r>
          </w:p>
        </w:tc>
        <w:tc>
          <w:tcPr>
            <w:tcW w:w="993" w:type="dxa"/>
            <w:vAlign w:val="bottom"/>
          </w:tcPr>
          <w:p w14:paraId="2017E30A" w14:textId="77777777" w:rsidR="007A067C" w:rsidRPr="0012708E" w:rsidRDefault="007A067C"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2EAD3798" w14:textId="77777777" w:rsidTr="006C7097">
        <w:trPr>
          <w:trHeight w:val="60"/>
        </w:trPr>
        <w:tc>
          <w:tcPr>
            <w:tcW w:w="4230" w:type="dxa"/>
            <w:vAlign w:val="bottom"/>
          </w:tcPr>
          <w:p w14:paraId="70503246" w14:textId="2E3B4499" w:rsidR="004116DF" w:rsidRPr="0012708E" w:rsidRDefault="004116DF" w:rsidP="00F3534A">
            <w:pPr>
              <w:spacing w:line="240" w:lineRule="exact"/>
              <w:rPr>
                <w:rFonts w:cs="Times New Roman"/>
                <w:noProof/>
                <w:szCs w:val="22"/>
              </w:rPr>
            </w:pPr>
            <w:r w:rsidRPr="0012708E">
              <w:rPr>
                <w:rFonts w:cs="Times New Roman"/>
                <w:noProof/>
                <w:szCs w:val="22"/>
              </w:rPr>
              <w:t>Furniture and equipment</w:t>
            </w:r>
          </w:p>
        </w:tc>
        <w:tc>
          <w:tcPr>
            <w:tcW w:w="3258" w:type="dxa"/>
          </w:tcPr>
          <w:p w14:paraId="4FA59D97" w14:textId="44FDC701"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1F9B94EE"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34A4C8BB" w14:textId="77777777" w:rsidTr="006C7097">
        <w:trPr>
          <w:trHeight w:val="60"/>
        </w:trPr>
        <w:tc>
          <w:tcPr>
            <w:tcW w:w="4230" w:type="dxa"/>
            <w:vAlign w:val="bottom"/>
          </w:tcPr>
          <w:p w14:paraId="7AC08E4B" w14:textId="6A8DA7DB" w:rsidR="004116DF" w:rsidRPr="0012708E" w:rsidRDefault="004116DF" w:rsidP="00F3534A">
            <w:pPr>
              <w:spacing w:line="240" w:lineRule="exact"/>
              <w:rPr>
                <w:rFonts w:cs="Times New Roman"/>
                <w:noProof/>
                <w:szCs w:val="22"/>
              </w:rPr>
            </w:pPr>
            <w:r w:rsidRPr="0012708E">
              <w:rPr>
                <w:rFonts w:cs="Times New Roman"/>
                <w:noProof/>
                <w:szCs w:val="22"/>
              </w:rPr>
              <w:t>Computers and accessories</w:t>
            </w:r>
          </w:p>
        </w:tc>
        <w:tc>
          <w:tcPr>
            <w:tcW w:w="3258" w:type="dxa"/>
          </w:tcPr>
          <w:p w14:paraId="481FD925" w14:textId="63C971D2"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08DA2AB3"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DB3E09" w:rsidRPr="0012708E" w14:paraId="74A7A790" w14:textId="77777777" w:rsidTr="006C7097">
        <w:trPr>
          <w:trHeight w:val="60"/>
        </w:trPr>
        <w:tc>
          <w:tcPr>
            <w:tcW w:w="4230" w:type="dxa"/>
            <w:vAlign w:val="bottom"/>
          </w:tcPr>
          <w:p w14:paraId="06A6EB13" w14:textId="60A7D262" w:rsidR="00DB3E09" w:rsidRPr="0012708E" w:rsidRDefault="00DB3E09" w:rsidP="00F3534A">
            <w:pPr>
              <w:spacing w:line="240" w:lineRule="exact"/>
              <w:rPr>
                <w:rFonts w:cs="Times New Roman"/>
                <w:noProof/>
                <w:szCs w:val="22"/>
              </w:rPr>
            </w:pPr>
            <w:r w:rsidRPr="0012708E">
              <w:rPr>
                <w:rFonts w:cs="Times New Roman"/>
                <w:noProof/>
                <w:szCs w:val="22"/>
              </w:rPr>
              <w:t>Right-of-use asset</w:t>
            </w:r>
            <w:r w:rsidR="001A26D7">
              <w:rPr>
                <w:rFonts w:cs="Times New Roman"/>
                <w:noProof/>
                <w:szCs w:val="22"/>
              </w:rPr>
              <w:t>s</w:t>
            </w:r>
          </w:p>
        </w:tc>
        <w:tc>
          <w:tcPr>
            <w:tcW w:w="3258" w:type="dxa"/>
          </w:tcPr>
          <w:p w14:paraId="4C94EF20" w14:textId="77777777" w:rsidR="00DB3E09" w:rsidRPr="0012708E" w:rsidRDefault="00DB3E09" w:rsidP="00F3534A">
            <w:pPr>
              <w:spacing w:line="240" w:lineRule="exact"/>
              <w:ind w:left="-129"/>
              <w:jc w:val="right"/>
              <w:rPr>
                <w:rFonts w:cs="Times New Roman"/>
                <w:noProof/>
                <w:szCs w:val="22"/>
                <w:lang w:bidi="th-TH"/>
              </w:rPr>
            </w:pPr>
          </w:p>
        </w:tc>
        <w:tc>
          <w:tcPr>
            <w:tcW w:w="993" w:type="dxa"/>
            <w:vAlign w:val="bottom"/>
          </w:tcPr>
          <w:p w14:paraId="08A67373" w14:textId="77777777" w:rsidR="00DB3E09" w:rsidRPr="0012708E" w:rsidRDefault="00DB3E09" w:rsidP="00F3534A">
            <w:pPr>
              <w:spacing w:line="240" w:lineRule="exact"/>
              <w:ind w:left="-20"/>
              <w:jc w:val="right"/>
              <w:rPr>
                <w:rFonts w:cs="Times New Roman"/>
                <w:noProof/>
                <w:szCs w:val="22"/>
              </w:rPr>
            </w:pPr>
          </w:p>
        </w:tc>
      </w:tr>
      <w:tr w:rsidR="00DB3E09" w:rsidRPr="0012708E" w14:paraId="77B3905A" w14:textId="77777777" w:rsidTr="006C7097">
        <w:trPr>
          <w:trHeight w:val="60"/>
        </w:trPr>
        <w:tc>
          <w:tcPr>
            <w:tcW w:w="4230" w:type="dxa"/>
            <w:vAlign w:val="bottom"/>
          </w:tcPr>
          <w:p w14:paraId="361424CA" w14:textId="356B1812" w:rsidR="00DB3E09" w:rsidRPr="0012708E" w:rsidRDefault="00DB3E09" w:rsidP="00F3534A">
            <w:pPr>
              <w:spacing w:line="240" w:lineRule="exact"/>
              <w:rPr>
                <w:rFonts w:cs="Times New Roman"/>
                <w:noProof/>
                <w:szCs w:val="22"/>
              </w:rPr>
            </w:pPr>
            <w:r w:rsidRPr="0012708E">
              <w:rPr>
                <w:rFonts w:cs="Times New Roman"/>
                <w:noProof/>
                <w:szCs w:val="22"/>
              </w:rPr>
              <w:t xml:space="preserve"> </w:t>
            </w:r>
            <w:r w:rsidR="000F0AF1">
              <w:rPr>
                <w:rFonts w:cs="Times New Roman"/>
                <w:noProof/>
                <w:szCs w:val="22"/>
              </w:rPr>
              <w:t xml:space="preserve">- </w:t>
            </w:r>
            <w:r w:rsidRPr="0012708E">
              <w:rPr>
                <w:rFonts w:cs="Times New Roman"/>
                <w:noProof/>
                <w:szCs w:val="22"/>
              </w:rPr>
              <w:t>Building and office spaces</w:t>
            </w:r>
          </w:p>
        </w:tc>
        <w:tc>
          <w:tcPr>
            <w:tcW w:w="3258" w:type="dxa"/>
          </w:tcPr>
          <w:p w14:paraId="3DD427C2" w14:textId="613A3CF1" w:rsidR="00DB3E09" w:rsidRPr="0012708E" w:rsidRDefault="00DB3E09" w:rsidP="00F3534A">
            <w:pPr>
              <w:spacing w:line="240" w:lineRule="exact"/>
              <w:ind w:left="-129"/>
              <w:jc w:val="right"/>
              <w:rPr>
                <w:rFonts w:cs="Times New Roman"/>
                <w:noProof/>
                <w:szCs w:val="22"/>
                <w:lang w:bidi="th-TH"/>
              </w:rPr>
            </w:pPr>
            <w:r w:rsidRPr="0012708E">
              <w:rPr>
                <w:rFonts w:cs="Times New Roman"/>
                <w:noProof/>
                <w:szCs w:val="22"/>
              </w:rPr>
              <w:t>Not more than 1</w:t>
            </w:r>
            <w:r w:rsidR="00213CD9">
              <w:rPr>
                <w:rFonts w:cs="Times New Roman"/>
                <w:noProof/>
                <w:szCs w:val="22"/>
              </w:rPr>
              <w:t>3</w:t>
            </w:r>
          </w:p>
        </w:tc>
        <w:tc>
          <w:tcPr>
            <w:tcW w:w="993" w:type="dxa"/>
            <w:vAlign w:val="bottom"/>
          </w:tcPr>
          <w:p w14:paraId="0F06172B" w14:textId="6B5CA5AE" w:rsidR="00DB3E09" w:rsidRPr="0012708E" w:rsidRDefault="00DB3E09" w:rsidP="00F3534A">
            <w:pPr>
              <w:spacing w:line="240" w:lineRule="exact"/>
              <w:ind w:left="-20"/>
              <w:jc w:val="right"/>
              <w:rPr>
                <w:rFonts w:cs="Times New Roman"/>
                <w:noProof/>
                <w:szCs w:val="22"/>
              </w:rPr>
            </w:pPr>
            <w:r w:rsidRPr="0012708E">
              <w:rPr>
                <w:rFonts w:cs="Times New Roman"/>
                <w:noProof/>
                <w:szCs w:val="22"/>
              </w:rPr>
              <w:t>years</w:t>
            </w:r>
          </w:p>
        </w:tc>
      </w:tr>
      <w:tr w:rsidR="00DB3E09" w:rsidRPr="0012708E" w14:paraId="1BCF2E64" w14:textId="77777777" w:rsidTr="007864D3">
        <w:tc>
          <w:tcPr>
            <w:tcW w:w="4230" w:type="dxa"/>
            <w:vAlign w:val="bottom"/>
          </w:tcPr>
          <w:p w14:paraId="1B7E59B7" w14:textId="3D1CB13A" w:rsidR="00DB3E09" w:rsidRPr="0012708E" w:rsidRDefault="00DB3E09" w:rsidP="00F3534A">
            <w:pPr>
              <w:spacing w:line="240" w:lineRule="exact"/>
              <w:rPr>
                <w:rFonts w:cs="Times New Roman"/>
                <w:noProof/>
                <w:szCs w:val="22"/>
              </w:rPr>
            </w:pPr>
            <w:r w:rsidRPr="0012708E">
              <w:rPr>
                <w:rFonts w:cs="Times New Roman"/>
                <w:noProof/>
                <w:szCs w:val="22"/>
              </w:rPr>
              <w:t xml:space="preserve"> </w:t>
            </w:r>
            <w:r w:rsidR="000F0AF1">
              <w:rPr>
                <w:rFonts w:cs="Times New Roman"/>
                <w:noProof/>
                <w:szCs w:val="22"/>
              </w:rPr>
              <w:t xml:space="preserve">- </w:t>
            </w:r>
            <w:r w:rsidRPr="0012708E">
              <w:rPr>
                <w:rFonts w:cs="Times New Roman"/>
                <w:noProof/>
                <w:szCs w:val="22"/>
              </w:rPr>
              <w:t>Vehicles</w:t>
            </w:r>
          </w:p>
        </w:tc>
        <w:tc>
          <w:tcPr>
            <w:tcW w:w="3258" w:type="dxa"/>
          </w:tcPr>
          <w:p w14:paraId="59448969" w14:textId="03102538" w:rsidR="00DB3E09" w:rsidRPr="0012708E" w:rsidRDefault="00DB3E09" w:rsidP="007864D3">
            <w:pPr>
              <w:spacing w:line="240" w:lineRule="exact"/>
              <w:ind w:left="-129"/>
              <w:jc w:val="right"/>
              <w:rPr>
                <w:rFonts w:cs="Times New Roman"/>
                <w:strike/>
                <w:noProof/>
                <w:szCs w:val="22"/>
              </w:rPr>
            </w:pPr>
            <w:r w:rsidRPr="0012708E">
              <w:rPr>
                <w:rFonts w:cs="Times New Roman"/>
                <w:noProof/>
                <w:szCs w:val="22"/>
              </w:rPr>
              <w:t>Not more than</w:t>
            </w:r>
            <w:r w:rsidR="000F0AF1">
              <w:rPr>
                <w:rFonts w:cs="Times New Roman"/>
                <w:noProof/>
                <w:szCs w:val="22"/>
              </w:rPr>
              <w:t xml:space="preserve">   </w:t>
            </w:r>
            <w:r w:rsidRPr="0012708E">
              <w:rPr>
                <w:rFonts w:cs="Times New Roman"/>
                <w:noProof/>
                <w:szCs w:val="22"/>
              </w:rPr>
              <w:t>5</w:t>
            </w:r>
          </w:p>
        </w:tc>
        <w:tc>
          <w:tcPr>
            <w:tcW w:w="993" w:type="dxa"/>
            <w:vAlign w:val="bottom"/>
          </w:tcPr>
          <w:p w14:paraId="3558695F" w14:textId="77777777" w:rsidR="00DB3E09" w:rsidRPr="0012708E" w:rsidRDefault="00DB3E09" w:rsidP="00F3534A">
            <w:pPr>
              <w:spacing w:line="240" w:lineRule="exact"/>
              <w:ind w:left="-20"/>
              <w:jc w:val="right"/>
              <w:rPr>
                <w:rFonts w:cs="Times New Roman"/>
                <w:noProof/>
                <w:szCs w:val="22"/>
              </w:rPr>
            </w:pPr>
            <w:r w:rsidRPr="0012708E">
              <w:rPr>
                <w:rFonts w:cs="Times New Roman"/>
                <w:noProof/>
                <w:szCs w:val="22"/>
              </w:rPr>
              <w:t>years</w:t>
            </w:r>
          </w:p>
        </w:tc>
      </w:tr>
    </w:tbl>
    <w:p w14:paraId="3ADE6CE5" w14:textId="377283E3" w:rsidR="00250E6E" w:rsidRPr="0012708E" w:rsidRDefault="00250E6E" w:rsidP="00F3534A">
      <w:pPr>
        <w:spacing w:line="240" w:lineRule="exact"/>
        <w:rPr>
          <w:rFonts w:cs="Times New Roman"/>
          <w:b/>
          <w:i/>
          <w:szCs w:val="22"/>
        </w:rPr>
      </w:pPr>
    </w:p>
    <w:p w14:paraId="65B929B0" w14:textId="654C4ACC" w:rsidR="003C1CA9" w:rsidRPr="0012708E" w:rsidRDefault="003C1CA9" w:rsidP="00F3534A">
      <w:pPr>
        <w:pStyle w:val="Heading2"/>
        <w:numPr>
          <w:ilvl w:val="0"/>
          <w:numId w:val="0"/>
        </w:numPr>
        <w:spacing w:before="0" w:after="0" w:line="240" w:lineRule="exact"/>
        <w:ind w:left="540" w:hanging="540"/>
        <w:rPr>
          <w:rFonts w:cs="Times New Roman"/>
          <w:sz w:val="22"/>
          <w:szCs w:val="22"/>
        </w:rPr>
      </w:pPr>
      <w:r w:rsidRPr="0012708E">
        <w:rPr>
          <w:rFonts w:cs="Times New Roman"/>
          <w:sz w:val="22"/>
          <w:szCs w:val="22"/>
        </w:rPr>
        <w:t>(h)</w:t>
      </w:r>
      <w:r w:rsidRPr="0012708E">
        <w:rPr>
          <w:rFonts w:cs="Times New Roman"/>
          <w:sz w:val="22"/>
          <w:szCs w:val="22"/>
        </w:rPr>
        <w:tab/>
        <w:t>Leases</w:t>
      </w:r>
    </w:p>
    <w:p w14:paraId="0B81206E" w14:textId="77777777" w:rsidR="003C1CA9" w:rsidRPr="0012708E" w:rsidRDefault="003C1CA9" w:rsidP="00F3534A">
      <w:pPr>
        <w:spacing w:line="240" w:lineRule="exact"/>
        <w:rPr>
          <w:rFonts w:cs="Times New Roman"/>
          <w:b/>
          <w:i/>
          <w:szCs w:val="22"/>
        </w:rPr>
      </w:pPr>
    </w:p>
    <w:p w14:paraId="521F15E5" w14:textId="6B43CDF0" w:rsidR="003F27B0" w:rsidRPr="0012708E" w:rsidRDefault="003F27B0" w:rsidP="00F3534A">
      <w:pPr>
        <w:pStyle w:val="BodyText"/>
        <w:spacing w:after="0" w:line="240" w:lineRule="exact"/>
        <w:ind w:left="540"/>
        <w:jc w:val="thaiDistribute"/>
        <w:rPr>
          <w:rFonts w:cs="Times New Roman"/>
        </w:rPr>
      </w:pPr>
      <w:r w:rsidRPr="0012708E">
        <w:rPr>
          <w:rFonts w:cs="Times New Roman"/>
        </w:rPr>
        <w:t xml:space="preserve">At inception of a contract, the </w:t>
      </w:r>
      <w:r w:rsidR="006A3C89" w:rsidRPr="0012708E">
        <w:rPr>
          <w:rFonts w:cs="Times New Roman"/>
        </w:rPr>
        <w:t>Group</w:t>
      </w:r>
      <w:r w:rsidRPr="0012708E">
        <w:rPr>
          <w:rFonts w:cs="Times New Roman"/>
        </w:rPr>
        <w:t xml:space="preserve"> assesses </w:t>
      </w:r>
      <w:r w:rsidR="00E67F68">
        <w:rPr>
          <w:rFonts w:cs="Times New Roman"/>
        </w:rPr>
        <w:t>that</w:t>
      </w:r>
      <w:r w:rsidRPr="0012708E">
        <w:rPr>
          <w:rFonts w:cs="Times New Roman"/>
        </w:rPr>
        <w:t xml:space="preserve"> a contract is, or contains, a lease when it conveys the right to control the use of an identified asset for a period of time in exchange for consideration. </w:t>
      </w:r>
    </w:p>
    <w:p w14:paraId="60E6668A" w14:textId="01F893F4" w:rsidR="003F27B0" w:rsidRPr="0012708E" w:rsidRDefault="003F27B0" w:rsidP="00F3534A">
      <w:pPr>
        <w:pStyle w:val="BodyText"/>
        <w:spacing w:after="0" w:line="240" w:lineRule="exact"/>
        <w:ind w:left="540"/>
        <w:jc w:val="thaiDistribute"/>
        <w:rPr>
          <w:rFonts w:cs="Times New Roman"/>
          <w:szCs w:val="22"/>
          <w:lang w:val="en-GB"/>
        </w:rPr>
      </w:pPr>
    </w:p>
    <w:p w14:paraId="1BAD6E9D" w14:textId="77777777" w:rsidR="00766701" w:rsidRDefault="00766701">
      <w:pPr>
        <w:rPr>
          <w:rFonts w:cs="Times New Roman"/>
          <w:i/>
          <w:iCs/>
          <w:szCs w:val="22"/>
        </w:rPr>
      </w:pPr>
      <w:r>
        <w:rPr>
          <w:rFonts w:cs="Times New Roman"/>
          <w:i/>
          <w:iCs/>
          <w:szCs w:val="22"/>
        </w:rPr>
        <w:br w:type="page"/>
      </w:r>
    </w:p>
    <w:p w14:paraId="0574BBB8" w14:textId="6F39E906" w:rsidR="003C1CA9" w:rsidRPr="0012708E" w:rsidRDefault="003F27B0" w:rsidP="00F3534A">
      <w:pPr>
        <w:pStyle w:val="BodyText"/>
        <w:spacing w:after="0" w:line="240" w:lineRule="exact"/>
        <w:ind w:left="540"/>
        <w:jc w:val="thaiDistribute"/>
        <w:rPr>
          <w:rFonts w:cs="Times New Roman"/>
          <w:i/>
          <w:iCs/>
          <w:szCs w:val="22"/>
          <w:lang w:val="en-GB"/>
        </w:rPr>
      </w:pPr>
      <w:r w:rsidRPr="0012708E">
        <w:rPr>
          <w:rFonts w:cs="Times New Roman"/>
          <w:i/>
          <w:iCs/>
          <w:szCs w:val="22"/>
          <w:lang w:val="en-GB"/>
        </w:rPr>
        <w:lastRenderedPageBreak/>
        <w:t>As a lessee</w:t>
      </w:r>
    </w:p>
    <w:p w14:paraId="56F8F10D" w14:textId="274468A0" w:rsidR="003F27B0" w:rsidRPr="0012708E" w:rsidRDefault="003F27B0" w:rsidP="00F3534A">
      <w:pPr>
        <w:pStyle w:val="BodyText"/>
        <w:spacing w:after="0" w:line="240" w:lineRule="exact"/>
        <w:ind w:left="540"/>
        <w:jc w:val="thaiDistribute"/>
        <w:rPr>
          <w:rFonts w:cs="Times New Roman"/>
          <w:i/>
          <w:iCs/>
          <w:szCs w:val="22"/>
          <w:lang w:val="en-GB"/>
        </w:rPr>
      </w:pPr>
    </w:p>
    <w:p w14:paraId="066E80FE" w14:textId="4A50EBD7" w:rsidR="003F27B0" w:rsidRDefault="003F27B0" w:rsidP="00F3534A">
      <w:pPr>
        <w:pStyle w:val="BodyText"/>
        <w:spacing w:after="0" w:line="240" w:lineRule="exact"/>
        <w:ind w:left="540"/>
        <w:jc w:val="thaiDistribute"/>
        <w:rPr>
          <w:rFonts w:cs="Times New Roman"/>
          <w:szCs w:val="22"/>
          <w:lang w:val="en-GB"/>
        </w:rPr>
      </w:pPr>
      <w:r w:rsidRPr="0012708E">
        <w:rPr>
          <w:rFonts w:cs="Times New Roman"/>
          <w:szCs w:val="22"/>
          <w:lang w:val="en-GB"/>
        </w:rPr>
        <w:t>At commencement</w:t>
      </w:r>
      <w:r w:rsidR="00A86D4B">
        <w:rPr>
          <w:rFonts w:cs="Times New Roman"/>
          <w:szCs w:val="22"/>
          <w:lang w:val="en-GB"/>
        </w:rPr>
        <w:t xml:space="preserve"> or on modification</w:t>
      </w:r>
      <w:r w:rsidRPr="0012708E">
        <w:rPr>
          <w:rFonts w:cs="Times New Roman"/>
          <w:szCs w:val="22"/>
          <w:lang w:val="en-GB"/>
        </w:rPr>
        <w:t xml:space="preserve"> </w:t>
      </w:r>
      <w:r w:rsidR="00BD2D3F" w:rsidRPr="00B307D0">
        <w:rPr>
          <w:rFonts w:cs="Times New Roman"/>
          <w:szCs w:val="22"/>
          <w:lang w:val="en-GB"/>
        </w:rPr>
        <w:t>of a contract</w:t>
      </w:r>
      <w:r w:rsidRPr="00CE4751">
        <w:rPr>
          <w:rFonts w:cs="Times New Roman"/>
          <w:szCs w:val="22"/>
          <w:lang w:val="en-GB"/>
        </w:rPr>
        <w:t>, the</w:t>
      </w:r>
      <w:r w:rsidRPr="0012708E">
        <w:rPr>
          <w:rFonts w:cs="Times New Roman"/>
          <w:szCs w:val="22"/>
          <w:lang w:val="en-GB"/>
        </w:rPr>
        <w:t xml:space="preserve"> Group allocates the consideration in the contract to each lease component on the basis of its relative stand-alone prices. </w:t>
      </w:r>
      <w:r w:rsidR="008602C1" w:rsidRPr="0012708E">
        <w:rPr>
          <w:rFonts w:cs="Times New Roman"/>
          <w:szCs w:val="22"/>
          <w:lang w:val="en-GB"/>
        </w:rPr>
        <w:t>F</w:t>
      </w:r>
      <w:r w:rsidRPr="0012708E">
        <w:rPr>
          <w:rFonts w:cs="Times New Roman"/>
          <w:szCs w:val="22"/>
          <w:lang w:val="en-GB"/>
        </w:rPr>
        <w:t>or the leases of property</w:t>
      </w:r>
      <w:r w:rsidR="008602C1" w:rsidRPr="0012708E">
        <w:rPr>
          <w:rFonts w:cs="Times New Roman"/>
          <w:szCs w:val="22"/>
          <w:lang w:val="en-GB"/>
        </w:rPr>
        <w:t>,</w:t>
      </w:r>
      <w:r w:rsidR="006E620B" w:rsidRPr="0012708E">
        <w:rPr>
          <w:rFonts w:cs="Times New Roman"/>
          <w:szCs w:val="22"/>
          <w:lang w:val="en-GB"/>
        </w:rPr>
        <w:t xml:space="preserve"> </w:t>
      </w:r>
      <w:r w:rsidRPr="0012708E">
        <w:rPr>
          <w:rFonts w:cs="Times New Roman"/>
          <w:szCs w:val="22"/>
          <w:lang w:val="en-GB"/>
        </w:rPr>
        <w:t xml:space="preserve">the </w:t>
      </w:r>
      <w:r w:rsidR="008602C1" w:rsidRPr="0012708E">
        <w:rPr>
          <w:rFonts w:cs="Times New Roman"/>
          <w:szCs w:val="22"/>
          <w:lang w:val="en-GB"/>
        </w:rPr>
        <w:t xml:space="preserve">Group </w:t>
      </w:r>
      <w:r w:rsidRPr="0012708E">
        <w:rPr>
          <w:rFonts w:cs="Times New Roman"/>
          <w:szCs w:val="22"/>
          <w:lang w:val="en-GB"/>
        </w:rPr>
        <w:t xml:space="preserve">has </w:t>
      </w:r>
      <w:r w:rsidR="00E67F68">
        <w:rPr>
          <w:rFonts w:cs="Times New Roman"/>
          <w:szCs w:val="22"/>
          <w:lang w:val="en-GB"/>
        </w:rPr>
        <w:t xml:space="preserve">elected not to separate non-lease components and </w:t>
      </w:r>
      <w:r w:rsidRPr="0012708E">
        <w:rPr>
          <w:rFonts w:cs="Times New Roman"/>
          <w:szCs w:val="22"/>
          <w:lang w:val="en-GB"/>
        </w:rPr>
        <w:t>account</w:t>
      </w:r>
      <w:r w:rsidR="008602C1" w:rsidRPr="0012708E">
        <w:rPr>
          <w:rFonts w:cs="Times New Roman"/>
          <w:szCs w:val="22"/>
          <w:lang w:val="en-GB"/>
        </w:rPr>
        <w:t>ed</w:t>
      </w:r>
      <w:r w:rsidRPr="0012708E">
        <w:rPr>
          <w:rFonts w:cs="Times New Roman"/>
          <w:szCs w:val="22"/>
          <w:lang w:val="en-GB"/>
        </w:rPr>
        <w:t xml:space="preserve"> for the lease and non-lease components </w:t>
      </w:r>
      <w:r w:rsidR="008602C1" w:rsidRPr="0012708E">
        <w:rPr>
          <w:rFonts w:cs="Times New Roman"/>
          <w:szCs w:val="22"/>
          <w:lang w:val="en-GB"/>
        </w:rPr>
        <w:t xml:space="preserve">wholly </w:t>
      </w:r>
      <w:r w:rsidRPr="0012708E">
        <w:rPr>
          <w:rFonts w:cs="Times New Roman"/>
          <w:szCs w:val="22"/>
          <w:lang w:val="en-GB"/>
        </w:rPr>
        <w:t>as a single lease component</w:t>
      </w:r>
      <w:r w:rsidR="008602C1" w:rsidRPr="0012708E">
        <w:rPr>
          <w:rFonts w:cs="Times New Roman"/>
          <w:szCs w:val="22"/>
          <w:lang w:val="en-GB"/>
        </w:rPr>
        <w:t>.</w:t>
      </w:r>
    </w:p>
    <w:p w14:paraId="1A6A9A2B" w14:textId="77777777" w:rsidR="00766701" w:rsidRPr="0012708E" w:rsidRDefault="00766701" w:rsidP="00F3534A">
      <w:pPr>
        <w:pStyle w:val="BodyText"/>
        <w:spacing w:after="0" w:line="240" w:lineRule="exact"/>
        <w:ind w:left="540"/>
        <w:jc w:val="thaiDistribute"/>
        <w:rPr>
          <w:rFonts w:cs="Times New Roman"/>
          <w:szCs w:val="22"/>
          <w:lang w:val="en-GB"/>
        </w:rPr>
      </w:pPr>
    </w:p>
    <w:p w14:paraId="6A523205" w14:textId="0D49943F" w:rsidR="003C1CA9" w:rsidRPr="0012708E" w:rsidRDefault="003C1CA9"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Group recognises a right-of-use asset and a lease liability at the lease commencement date, except for leases of low-value assets or short-term leases which </w:t>
      </w:r>
      <w:r w:rsidR="0092253B" w:rsidRPr="0012708E">
        <w:rPr>
          <w:rFonts w:cs="Times New Roman"/>
          <w:szCs w:val="22"/>
          <w:lang w:val="en-GB"/>
        </w:rPr>
        <w:t>are</w:t>
      </w:r>
      <w:r w:rsidRPr="0012708E">
        <w:rPr>
          <w:rFonts w:cs="Times New Roman"/>
          <w:szCs w:val="22"/>
          <w:lang w:val="en-GB"/>
        </w:rPr>
        <w:t xml:space="preserve"> recognised as expense</w:t>
      </w:r>
      <w:r w:rsidR="00207283">
        <w:rPr>
          <w:rFonts w:cs="Times New Roman"/>
          <w:szCs w:val="22"/>
          <w:lang w:val="en-GB"/>
        </w:rPr>
        <w:t>s</w:t>
      </w:r>
      <w:r w:rsidRPr="0012708E">
        <w:rPr>
          <w:rFonts w:cs="Times New Roman"/>
          <w:szCs w:val="22"/>
          <w:lang w:val="en-GB"/>
        </w:rPr>
        <w:t xml:space="preserve"> on a straight-line basis over the </w:t>
      </w:r>
      <w:r w:rsidR="00207283">
        <w:rPr>
          <w:rFonts w:cs="Times New Roman"/>
          <w:szCs w:val="22"/>
          <w:lang w:val="en-GB"/>
        </w:rPr>
        <w:t xml:space="preserve">respective </w:t>
      </w:r>
      <w:r w:rsidRPr="0012708E">
        <w:rPr>
          <w:rFonts w:cs="Times New Roman"/>
          <w:szCs w:val="22"/>
          <w:lang w:val="en-GB"/>
        </w:rPr>
        <w:t>lease term</w:t>
      </w:r>
      <w:r w:rsidR="00207283">
        <w:rPr>
          <w:rFonts w:cs="Times New Roman"/>
          <w:szCs w:val="22"/>
          <w:lang w:val="en-GB"/>
        </w:rPr>
        <w:t>s</w:t>
      </w:r>
      <w:r w:rsidRPr="0012708E">
        <w:rPr>
          <w:rFonts w:cs="Times New Roman"/>
          <w:szCs w:val="22"/>
          <w:lang w:val="en-GB"/>
        </w:rPr>
        <w:t>.</w:t>
      </w:r>
    </w:p>
    <w:p w14:paraId="6E55E226" w14:textId="77777777" w:rsidR="003C1CA9" w:rsidRPr="0012708E" w:rsidRDefault="003C1CA9" w:rsidP="00F3534A">
      <w:pPr>
        <w:pStyle w:val="BodyText"/>
        <w:spacing w:after="0" w:line="240" w:lineRule="exact"/>
        <w:ind w:left="540"/>
        <w:jc w:val="thaiDistribute"/>
        <w:rPr>
          <w:rFonts w:cs="Times New Roman"/>
          <w:szCs w:val="22"/>
          <w:lang w:val="en-GB"/>
        </w:rPr>
      </w:pPr>
    </w:p>
    <w:p w14:paraId="6FD1C111" w14:textId="68723855" w:rsidR="003C1CA9" w:rsidRPr="0012708E" w:rsidRDefault="003C1CA9" w:rsidP="00F3534A">
      <w:pPr>
        <w:pStyle w:val="BodyText"/>
        <w:spacing w:after="0" w:line="240" w:lineRule="exact"/>
        <w:ind w:left="540"/>
        <w:jc w:val="thaiDistribute"/>
        <w:rPr>
          <w:rFonts w:cs="Times New Roman"/>
          <w:b/>
          <w:color w:val="0000FF"/>
          <w:szCs w:val="22"/>
          <w:lang w:val="en-GB"/>
        </w:rPr>
      </w:pPr>
      <w:r w:rsidRPr="0012708E">
        <w:rPr>
          <w:rFonts w:cs="Times New Roman"/>
          <w:szCs w:val="22"/>
          <w:lang w:val="en-GB"/>
        </w:rPr>
        <w:t xml:space="preserve">Right-of-use asset </w:t>
      </w:r>
      <w:r w:rsidR="008602C1" w:rsidRPr="0012708E">
        <w:rPr>
          <w:rFonts w:cs="Times New Roman"/>
          <w:szCs w:val="22"/>
          <w:lang w:val="en-GB"/>
        </w:rPr>
        <w:t xml:space="preserve">is </w:t>
      </w:r>
      <w:r w:rsidRPr="0012708E">
        <w:rPr>
          <w:rFonts w:cs="Times New Roman"/>
          <w:szCs w:val="22"/>
          <w:lang w:val="en-GB"/>
        </w:rPr>
        <w:t xml:space="preserve">measured at cost, less any accumulated depreciation and impairment losses, and adjusted for any remeasurement of lease liabilities. </w:t>
      </w:r>
      <w:r w:rsidR="00D60A24" w:rsidRPr="0012708E">
        <w:rPr>
          <w:rFonts w:cs="Times New Roman"/>
          <w:szCs w:val="22"/>
          <w:lang w:val="en-GB"/>
        </w:rPr>
        <w:t>The cost of right-of-use asset includes the initial amount of the lease liability adjusted for any prepaid lease payments</w:t>
      </w:r>
      <w:r w:rsidRPr="0012708E">
        <w:rPr>
          <w:rFonts w:cs="Times New Roman"/>
          <w:szCs w:val="22"/>
          <w:lang w:val="en-GB"/>
        </w:rPr>
        <w:t xml:space="preserve">, plus any initial direct costs incurred and an estimate of restoration costs, less any lease incentives received. Right-of-use assets are presented as </w:t>
      </w:r>
      <w:r w:rsidR="00E67F68">
        <w:rPr>
          <w:rFonts w:cs="Times New Roman"/>
          <w:szCs w:val="22"/>
          <w:lang w:val="en-GB"/>
        </w:rPr>
        <w:t xml:space="preserve">a </w:t>
      </w:r>
      <w:r w:rsidRPr="0012708E">
        <w:rPr>
          <w:rFonts w:cs="Times New Roman"/>
          <w:szCs w:val="22"/>
          <w:lang w:val="en-GB"/>
        </w:rPr>
        <w:t xml:space="preserve">part </w:t>
      </w:r>
      <w:r w:rsidR="000E23E8" w:rsidRPr="0012708E">
        <w:rPr>
          <w:rFonts w:cs="Times New Roman"/>
          <w:szCs w:val="22"/>
          <w:lang w:val="en-GB"/>
        </w:rPr>
        <w:t>of</w:t>
      </w:r>
      <w:r w:rsidRPr="0012708E">
        <w:rPr>
          <w:rFonts w:cs="Times New Roman"/>
          <w:szCs w:val="22"/>
          <w:lang w:val="en-GB"/>
        </w:rPr>
        <w:t xml:space="preserve"> premises and equipment in </w:t>
      </w:r>
      <w:r w:rsidR="006A00DD" w:rsidRPr="0012708E">
        <w:rPr>
          <w:rFonts w:cs="Times New Roman"/>
          <w:szCs w:val="22"/>
          <w:lang w:val="en-GB"/>
        </w:rPr>
        <w:t xml:space="preserve">the </w:t>
      </w:r>
      <w:r w:rsidRPr="0012708E">
        <w:rPr>
          <w:rFonts w:cs="Times New Roman"/>
          <w:szCs w:val="22"/>
          <w:lang w:val="en-GB"/>
        </w:rPr>
        <w:t xml:space="preserve">statements of financial position. </w:t>
      </w:r>
      <w:r w:rsidR="00D60A24" w:rsidRPr="0012708E">
        <w:rPr>
          <w:rFonts w:cs="Times New Roman"/>
          <w:szCs w:val="22"/>
          <w:lang w:val="en-GB"/>
        </w:rPr>
        <w:t>Depreciation is charged to profit or loss on a straight-line method from the commencement date to the end of the lease term</w:t>
      </w:r>
      <w:r w:rsidR="00543E2E" w:rsidRPr="0012708E">
        <w:rPr>
          <w:rFonts w:cs="Times New Roman"/>
          <w:szCs w:val="22"/>
          <w:lang w:val="en-GB"/>
        </w:rPr>
        <w:t>.</w:t>
      </w:r>
    </w:p>
    <w:p w14:paraId="5CE88D5A" w14:textId="77777777" w:rsidR="003C1CA9" w:rsidRPr="0012708E" w:rsidRDefault="003C1CA9" w:rsidP="00F3534A">
      <w:pPr>
        <w:pStyle w:val="BodyText"/>
        <w:spacing w:after="0" w:line="240" w:lineRule="exact"/>
        <w:ind w:left="540"/>
        <w:jc w:val="thaiDistribute"/>
        <w:rPr>
          <w:rFonts w:cs="Times New Roman"/>
          <w:szCs w:val="22"/>
          <w:lang w:val="en-GB"/>
        </w:rPr>
      </w:pPr>
    </w:p>
    <w:p w14:paraId="003A668A" w14:textId="3F3A69FD" w:rsidR="007B6F9C" w:rsidRPr="0012708E" w:rsidRDefault="00D60A24"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lease liability is initially measured at the present value of all lease payments that shall be paid under the lease. </w:t>
      </w:r>
      <w:r w:rsidR="008602C1" w:rsidRPr="0012708E">
        <w:rPr>
          <w:rFonts w:cs="Times New Roman"/>
          <w:szCs w:val="22"/>
          <w:lang w:val="en-GB"/>
        </w:rPr>
        <w:t>T</w:t>
      </w:r>
      <w:r w:rsidR="003C1CA9" w:rsidRPr="0012708E">
        <w:rPr>
          <w:rFonts w:cs="Times New Roman"/>
          <w:szCs w:val="22"/>
          <w:lang w:val="en-GB"/>
        </w:rPr>
        <w:t>he Group</w:t>
      </w:r>
      <w:r w:rsidRPr="0012708E">
        <w:rPr>
          <w:rFonts w:cs="Times New Roman"/>
          <w:szCs w:val="22"/>
          <w:lang w:val="en-GB"/>
        </w:rPr>
        <w:t xml:space="preserve"> uses</w:t>
      </w:r>
      <w:r w:rsidR="003C1CA9" w:rsidRPr="0012708E">
        <w:rPr>
          <w:rFonts w:cs="Times New Roman"/>
          <w:szCs w:val="22"/>
          <w:lang w:val="en-GB"/>
        </w:rPr>
        <w:t xml:space="preserve"> </w:t>
      </w:r>
      <w:r w:rsidRPr="0012708E">
        <w:rPr>
          <w:rFonts w:cs="Times New Roman"/>
          <w:szCs w:val="22"/>
          <w:lang w:val="en-GB"/>
        </w:rPr>
        <w:t xml:space="preserve">the Group’s </w:t>
      </w:r>
      <w:r w:rsidR="003C1CA9" w:rsidRPr="0012708E">
        <w:rPr>
          <w:rFonts w:cs="Times New Roman"/>
          <w:szCs w:val="22"/>
          <w:lang w:val="en-GB"/>
        </w:rPr>
        <w:t>incremental borrowing rate</w:t>
      </w:r>
      <w:r w:rsidRPr="0012708E">
        <w:rPr>
          <w:rFonts w:cs="Times New Roman"/>
          <w:szCs w:val="22"/>
          <w:lang w:val="en-GB"/>
        </w:rPr>
        <w:t xml:space="preserve"> to discount the lease payments to the present value</w:t>
      </w:r>
      <w:r w:rsidR="00CC0830" w:rsidRPr="0012708E">
        <w:rPr>
          <w:rFonts w:cs="Times New Roman"/>
          <w:szCs w:val="22"/>
          <w:lang w:val="en-GB"/>
        </w:rPr>
        <w:t>.</w:t>
      </w:r>
      <w:r w:rsidR="0029313A" w:rsidRPr="0012708E">
        <w:rPr>
          <w:rFonts w:cs="Times New Roman"/>
          <w:szCs w:val="22"/>
          <w:lang w:val="en-GB"/>
        </w:rPr>
        <w:t xml:space="preserve"> The Group </w:t>
      </w:r>
      <w:r w:rsidR="001E14B4" w:rsidRPr="0012708E">
        <w:rPr>
          <w:rFonts w:cs="Times New Roman"/>
          <w:szCs w:val="22"/>
          <w:lang w:val="en-GB"/>
        </w:rPr>
        <w:t>determines its incremental borrowing rate by obtaining the interest rates from internal source which reflect the term of the lease.</w:t>
      </w:r>
    </w:p>
    <w:p w14:paraId="7B806BE2" w14:textId="77777777" w:rsidR="00CC0830" w:rsidRPr="0012708E" w:rsidRDefault="00CC0830" w:rsidP="00F3534A">
      <w:pPr>
        <w:pStyle w:val="BodyText"/>
        <w:spacing w:after="0" w:line="240" w:lineRule="exact"/>
        <w:ind w:left="540"/>
        <w:jc w:val="thaiDistribute"/>
        <w:rPr>
          <w:rFonts w:cs="Times New Roman"/>
          <w:szCs w:val="22"/>
          <w:lang w:val="en-GB"/>
        </w:rPr>
      </w:pPr>
    </w:p>
    <w:p w14:paraId="2EC8908D" w14:textId="4073084C" w:rsidR="003C1CA9" w:rsidRPr="0012708E" w:rsidRDefault="00CC0830" w:rsidP="00F3534A">
      <w:pPr>
        <w:pStyle w:val="BodyText"/>
        <w:spacing w:after="0" w:line="240" w:lineRule="exact"/>
        <w:ind w:left="540"/>
        <w:jc w:val="thaiDistribute"/>
        <w:rPr>
          <w:rFonts w:cs="Times New Roman"/>
          <w:szCs w:val="22"/>
          <w:cs/>
          <w:lang w:val="en-GB" w:bidi="th-TH"/>
        </w:rPr>
      </w:pPr>
      <w:r w:rsidRPr="0012708E">
        <w:rPr>
          <w:rFonts w:cs="Times New Roman"/>
          <w:szCs w:val="22"/>
          <w:lang w:val="en-GB"/>
        </w:rPr>
        <w:t xml:space="preserve">The lease liability is measured at amortised cost using the effective interest method. It is </w:t>
      </w:r>
      <w:r w:rsidR="003C1CA9" w:rsidRPr="0012708E">
        <w:rPr>
          <w:rFonts w:cs="Times New Roman"/>
          <w:szCs w:val="22"/>
          <w:lang w:val="en-GB"/>
        </w:rPr>
        <w:t>remeasured when there is a modification</w:t>
      </w:r>
      <w:r w:rsidR="006A3C89" w:rsidRPr="0012708E">
        <w:rPr>
          <w:rFonts w:cs="Times New Roman"/>
          <w:szCs w:val="22"/>
          <w:lang w:val="en-GB"/>
        </w:rPr>
        <w:t>.</w:t>
      </w:r>
      <w:r w:rsidR="003C1CA9" w:rsidRPr="0012708E">
        <w:rPr>
          <w:rFonts w:cs="Times New Roman"/>
          <w:szCs w:val="22"/>
          <w:lang w:val="en-GB"/>
        </w:rPr>
        <w:t xml:space="preserve"> </w:t>
      </w:r>
      <w:r w:rsidR="006A3C89" w:rsidRPr="0012708E">
        <w:rPr>
          <w:rFonts w:cs="Times New Roman"/>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p>
    <w:p w14:paraId="3C53AEF9" w14:textId="14C67962" w:rsidR="00D661B8" w:rsidRDefault="00D661B8">
      <w:pPr>
        <w:rPr>
          <w:rFonts w:cs="Times New Roman"/>
          <w:i/>
          <w:iCs/>
          <w:szCs w:val="22"/>
        </w:rPr>
      </w:pPr>
    </w:p>
    <w:p w14:paraId="04F0753B" w14:textId="074D521C" w:rsidR="00543E2E" w:rsidRPr="0012708E" w:rsidRDefault="00543E2E" w:rsidP="003C1CA9">
      <w:pPr>
        <w:spacing w:line="240" w:lineRule="exact"/>
        <w:ind w:left="547" w:right="-58"/>
        <w:jc w:val="both"/>
        <w:rPr>
          <w:rFonts w:cs="Times New Roman"/>
          <w:i/>
          <w:iCs/>
          <w:szCs w:val="22"/>
        </w:rPr>
      </w:pPr>
      <w:r w:rsidRPr="0012708E">
        <w:rPr>
          <w:rFonts w:cs="Times New Roman"/>
          <w:i/>
          <w:iCs/>
          <w:szCs w:val="22"/>
        </w:rPr>
        <w:t>As a lessor</w:t>
      </w:r>
    </w:p>
    <w:p w14:paraId="6DC40A06" w14:textId="54D09797" w:rsidR="00543E2E" w:rsidRPr="0012708E" w:rsidRDefault="00543E2E" w:rsidP="003C1CA9">
      <w:pPr>
        <w:spacing w:line="240" w:lineRule="exact"/>
        <w:ind w:left="547" w:right="-58"/>
        <w:jc w:val="both"/>
        <w:rPr>
          <w:rFonts w:cs="Times New Roman"/>
          <w:i/>
          <w:iCs/>
          <w:szCs w:val="22"/>
        </w:rPr>
      </w:pPr>
    </w:p>
    <w:p w14:paraId="615463EE" w14:textId="58B38508" w:rsidR="00543E2E" w:rsidRPr="0012708E" w:rsidRDefault="006A3C89" w:rsidP="003C1CA9">
      <w:pPr>
        <w:spacing w:line="240" w:lineRule="exact"/>
        <w:ind w:left="547" w:right="-58"/>
        <w:jc w:val="both"/>
        <w:rPr>
          <w:rFonts w:cs="Times New Roman"/>
          <w:szCs w:val="22"/>
        </w:rPr>
      </w:pPr>
      <w:r w:rsidRPr="0012708E">
        <w:rPr>
          <w:rFonts w:cs="Times New Roman"/>
        </w:rPr>
        <w:t>At inception or on modification of a contract, the Group allocates the consideration in the contract to each component on the basis of their relative standalone selling prices</w:t>
      </w:r>
      <w:r w:rsidR="00543E2E" w:rsidRPr="0012708E">
        <w:rPr>
          <w:rFonts w:cs="Times New Roman"/>
        </w:rPr>
        <w:t>.</w:t>
      </w:r>
    </w:p>
    <w:p w14:paraId="58BCA385" w14:textId="77777777" w:rsidR="00543E2E" w:rsidRPr="0012708E" w:rsidRDefault="00543E2E" w:rsidP="003C1CA9">
      <w:pPr>
        <w:spacing w:line="240" w:lineRule="exact"/>
        <w:ind w:left="547" w:right="-58"/>
        <w:jc w:val="both"/>
        <w:rPr>
          <w:rFonts w:cs="Times New Roman"/>
          <w:szCs w:val="22"/>
        </w:rPr>
      </w:pPr>
    </w:p>
    <w:p w14:paraId="5AECB369" w14:textId="1C96DB91" w:rsidR="006A3C89" w:rsidRDefault="006A3C89" w:rsidP="003C1CA9">
      <w:pPr>
        <w:spacing w:line="240" w:lineRule="exact"/>
        <w:ind w:left="547" w:right="-58"/>
        <w:jc w:val="both"/>
        <w:rPr>
          <w:rFonts w:cs="Times New Roman"/>
          <w:szCs w:val="22"/>
        </w:rPr>
      </w:pPr>
      <w:r w:rsidRPr="0012708E">
        <w:rPr>
          <w:rFonts w:cs="Times New Roman"/>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943AF9" w:rsidRPr="0012708E">
        <w:rPr>
          <w:rFonts w:cs="Times New Roman"/>
          <w:szCs w:val="22"/>
        </w:rPr>
        <w:t>.</w:t>
      </w:r>
    </w:p>
    <w:p w14:paraId="6EC6AF23" w14:textId="77777777" w:rsidR="006B5EFE" w:rsidRPr="0012708E" w:rsidRDefault="006B5EFE" w:rsidP="003C1CA9">
      <w:pPr>
        <w:spacing w:line="240" w:lineRule="exact"/>
        <w:ind w:left="547" w:right="-58"/>
        <w:jc w:val="both"/>
        <w:rPr>
          <w:rFonts w:cs="Times New Roman"/>
          <w:szCs w:val="22"/>
        </w:rPr>
      </w:pPr>
    </w:p>
    <w:p w14:paraId="0BA4EBDC" w14:textId="73E8DB88" w:rsidR="003C1CA9" w:rsidRDefault="006A3C89" w:rsidP="00D17A3F">
      <w:pPr>
        <w:spacing w:line="240" w:lineRule="exact"/>
        <w:ind w:left="547" w:right="-58"/>
        <w:jc w:val="both"/>
        <w:rPr>
          <w:rFonts w:cs="Times New Roman"/>
          <w:szCs w:val="22"/>
        </w:rPr>
      </w:pPr>
      <w:r w:rsidRPr="0012708E">
        <w:rPr>
          <w:rFonts w:cs="Times New Roman"/>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473AE5AB" w14:textId="77777777" w:rsidR="00C61666" w:rsidRPr="0012708E" w:rsidRDefault="00C61666" w:rsidP="00D17A3F">
      <w:pPr>
        <w:spacing w:line="240" w:lineRule="exact"/>
        <w:ind w:left="547" w:right="-58"/>
        <w:jc w:val="both"/>
        <w:rPr>
          <w:rFonts w:cs="Times New Roman"/>
          <w:szCs w:val="22"/>
        </w:rPr>
      </w:pPr>
    </w:p>
    <w:p w14:paraId="586363EE" w14:textId="39980138" w:rsidR="00FB48E8" w:rsidRPr="0012708E" w:rsidRDefault="003C1CA9" w:rsidP="003C1CA9">
      <w:pPr>
        <w:spacing w:line="240" w:lineRule="atLeast"/>
        <w:ind w:left="540"/>
        <w:jc w:val="both"/>
        <w:rPr>
          <w:rFonts w:cs="Times New Roman"/>
          <w:szCs w:val="22"/>
        </w:rPr>
      </w:pPr>
      <w:r w:rsidRPr="0012708E">
        <w:rPr>
          <w:rFonts w:cs="Times New Roman"/>
          <w:szCs w:val="22"/>
        </w:rPr>
        <w:t xml:space="preserve">The Group </w:t>
      </w:r>
      <w:r w:rsidR="006A3C89" w:rsidRPr="0012708E">
        <w:rPr>
          <w:rFonts w:cs="Times New Roman"/>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755061D" w14:textId="77777777" w:rsidR="00F36B3D" w:rsidRPr="0012708E" w:rsidRDefault="00F36B3D" w:rsidP="003C1CA9">
      <w:pPr>
        <w:spacing w:line="240" w:lineRule="atLeast"/>
        <w:ind w:left="540"/>
        <w:jc w:val="both"/>
        <w:rPr>
          <w:rFonts w:cs="Times New Roman"/>
          <w:spacing w:val="-2"/>
          <w:szCs w:val="22"/>
        </w:rPr>
      </w:pPr>
    </w:p>
    <w:p w14:paraId="35C67116" w14:textId="77777777" w:rsidR="00C5486C" w:rsidRPr="0012708E" w:rsidRDefault="00C5486C" w:rsidP="00C5486C">
      <w:pPr>
        <w:pStyle w:val="BodyText"/>
        <w:spacing w:after="0"/>
        <w:ind w:left="540"/>
        <w:jc w:val="thaiDistribute"/>
        <w:rPr>
          <w:rFonts w:cs="Times New Roman"/>
          <w:b/>
          <w:strike/>
          <w:color w:val="FF0000"/>
          <w:szCs w:val="22"/>
          <w:lang w:val="en-GB"/>
        </w:rPr>
      </w:pPr>
      <w:r w:rsidRPr="0012708E">
        <w:rPr>
          <w:rFonts w:cs="Times New Roman"/>
          <w:szCs w:val="22"/>
          <w:lang w:val="en-GB"/>
        </w:rPr>
        <w:t xml:space="preserve">The Group recognises lease payments received under operating leases in profit or loss on a straight-line basis over the lease term as part of deduction to </w:t>
      </w:r>
      <w:r w:rsidRPr="0012708E">
        <w:rPr>
          <w:rFonts w:cs="Times New Roman"/>
          <w:szCs w:val="28"/>
          <w:lang w:val="en-GB" w:bidi="th-TH"/>
        </w:rPr>
        <w:t>premises and equipment expenses</w:t>
      </w:r>
      <w:r w:rsidRPr="0012708E">
        <w:rPr>
          <w:rFonts w:cs="Times New Roman"/>
          <w:szCs w:val="22"/>
          <w:lang w:val="en-GB"/>
        </w:rPr>
        <w:t>. Initial direct costs incurred in arranging an operating lease are added to the carrying amount of the leased asset and recognised over the lease term.</w:t>
      </w:r>
    </w:p>
    <w:p w14:paraId="18ED3588" w14:textId="77777777" w:rsidR="00C5486C" w:rsidRPr="0012708E" w:rsidRDefault="00C5486C" w:rsidP="00C5486C">
      <w:pPr>
        <w:rPr>
          <w:rFonts w:cs="Times New Roman"/>
          <w:szCs w:val="22"/>
        </w:rPr>
      </w:pPr>
    </w:p>
    <w:p w14:paraId="5230CD7D" w14:textId="75EBB257" w:rsidR="00FB48E8" w:rsidRPr="0012708E" w:rsidRDefault="00FB48E8" w:rsidP="003C1CA9">
      <w:pPr>
        <w:spacing w:line="240" w:lineRule="atLeast"/>
        <w:ind w:left="540"/>
        <w:jc w:val="both"/>
        <w:rPr>
          <w:rFonts w:cs="Times New Roman"/>
          <w:noProof/>
          <w:spacing w:val="-2"/>
          <w:szCs w:val="22"/>
        </w:rPr>
      </w:pPr>
      <w:r w:rsidRPr="0012708E">
        <w:rPr>
          <w:rFonts w:cs="Times New Roman"/>
          <w:spacing w:val="-2"/>
          <w:szCs w:val="22"/>
        </w:rPr>
        <w:t>The Group derecognises and deter</w:t>
      </w:r>
      <w:r w:rsidR="004F1034" w:rsidRPr="0012708E">
        <w:rPr>
          <w:rFonts w:cs="Times New Roman"/>
          <w:spacing w:val="-2"/>
          <w:szCs w:val="22"/>
        </w:rPr>
        <w:t>mines</w:t>
      </w:r>
      <w:r w:rsidRPr="0012708E">
        <w:rPr>
          <w:rFonts w:cs="Times New Roman"/>
          <w:spacing w:val="-2"/>
          <w:szCs w:val="22"/>
        </w:rPr>
        <w:t xml:space="preserve"> impairment on the </w:t>
      </w:r>
      <w:r w:rsidR="004F1034" w:rsidRPr="0012708E">
        <w:rPr>
          <w:rFonts w:cs="Times New Roman"/>
          <w:spacing w:val="-2"/>
          <w:szCs w:val="22"/>
        </w:rPr>
        <w:t>l</w:t>
      </w:r>
      <w:r w:rsidRPr="0012708E">
        <w:rPr>
          <w:rFonts w:cs="Times New Roman"/>
          <w:spacing w:val="-2"/>
          <w:szCs w:val="22"/>
        </w:rPr>
        <w:t>eas</w:t>
      </w:r>
      <w:r w:rsidR="004F1034" w:rsidRPr="0012708E">
        <w:rPr>
          <w:rFonts w:cs="Times New Roman"/>
          <w:spacing w:val="-2"/>
          <w:szCs w:val="22"/>
        </w:rPr>
        <w:t>e</w:t>
      </w:r>
      <w:r w:rsidRPr="0012708E">
        <w:rPr>
          <w:rFonts w:cs="Times New Roman"/>
          <w:spacing w:val="-2"/>
          <w:szCs w:val="22"/>
        </w:rPr>
        <w:t xml:space="preserve"> </w:t>
      </w:r>
      <w:r w:rsidR="004F1034" w:rsidRPr="0012708E">
        <w:rPr>
          <w:rFonts w:cs="Times New Roman"/>
          <w:spacing w:val="-2"/>
          <w:szCs w:val="22"/>
        </w:rPr>
        <w:t>receivables as</w:t>
      </w:r>
      <w:r w:rsidRPr="0012708E">
        <w:rPr>
          <w:rFonts w:cs="Times New Roman"/>
          <w:spacing w:val="-2"/>
          <w:szCs w:val="22"/>
        </w:rPr>
        <w:t xml:space="preserve"> disclosed in note</w:t>
      </w:r>
      <w:r w:rsidR="00426387" w:rsidRPr="0012708E">
        <w:rPr>
          <w:rFonts w:cs="Times New Roman"/>
          <w:spacing w:val="-2"/>
          <w:szCs w:val="22"/>
        </w:rPr>
        <w:t xml:space="preserve"> </w:t>
      </w:r>
      <w:r w:rsidRPr="0012708E">
        <w:rPr>
          <w:rFonts w:cs="Times New Roman"/>
          <w:spacing w:val="-2"/>
          <w:szCs w:val="22"/>
        </w:rPr>
        <w:t xml:space="preserve">3 </w:t>
      </w:r>
      <w:r w:rsidR="006E620B" w:rsidRPr="0012708E">
        <w:rPr>
          <w:rFonts w:cs="Times New Roman"/>
          <w:spacing w:val="-2"/>
          <w:szCs w:val="22"/>
        </w:rPr>
        <w:t>(</w:t>
      </w:r>
      <w:r w:rsidR="004F1034" w:rsidRPr="0012708E">
        <w:rPr>
          <w:rFonts w:cs="Times New Roman"/>
          <w:spacing w:val="-2"/>
          <w:szCs w:val="22"/>
        </w:rPr>
        <w:t>e</w:t>
      </w:r>
      <w:r w:rsidR="006E620B" w:rsidRPr="0012708E">
        <w:rPr>
          <w:rFonts w:cs="Times New Roman"/>
          <w:spacing w:val="-2"/>
          <w:szCs w:val="22"/>
        </w:rPr>
        <w:t xml:space="preserve">) </w:t>
      </w:r>
      <w:r w:rsidRPr="0012708E">
        <w:rPr>
          <w:rFonts w:cs="Times New Roman"/>
          <w:spacing w:val="-2"/>
          <w:szCs w:val="22"/>
        </w:rPr>
        <w:t>(3) and 3 (j), respectively.</w:t>
      </w:r>
    </w:p>
    <w:p w14:paraId="24051951" w14:textId="02045F8B"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lastRenderedPageBreak/>
        <w:t>(i)</w:t>
      </w:r>
      <w:r w:rsidRPr="0012708E">
        <w:rPr>
          <w:rFonts w:cs="Times New Roman"/>
          <w:sz w:val="22"/>
          <w:szCs w:val="22"/>
        </w:rPr>
        <w:tab/>
      </w:r>
      <w:r w:rsidR="0061423C" w:rsidRPr="0012708E">
        <w:rPr>
          <w:rFonts w:cs="Times New Roman"/>
          <w:sz w:val="22"/>
          <w:szCs w:val="22"/>
        </w:rPr>
        <w:t>Intangible assets</w:t>
      </w:r>
    </w:p>
    <w:p w14:paraId="72A8F617" w14:textId="77777777" w:rsidR="0061423C" w:rsidRPr="00D943F3" w:rsidRDefault="0061423C" w:rsidP="0061423C">
      <w:pPr>
        <w:ind w:left="540"/>
        <w:jc w:val="both"/>
        <w:rPr>
          <w:rFonts w:cs="Times New Roman"/>
          <w:noProof/>
          <w:color w:val="000000"/>
          <w:sz w:val="20"/>
          <w:lang w:bidi="th-TH"/>
        </w:rPr>
      </w:pPr>
    </w:p>
    <w:p w14:paraId="0F8C0212" w14:textId="1AA8A06C" w:rsidR="001A097C" w:rsidRDefault="00543E2E" w:rsidP="00D17A3F">
      <w:pPr>
        <w:ind w:left="540"/>
        <w:jc w:val="both"/>
        <w:rPr>
          <w:rFonts w:cs="Times New Roman"/>
          <w:noProof/>
          <w:color w:val="000000"/>
          <w:szCs w:val="22"/>
          <w:lang w:bidi="th-TH"/>
        </w:rPr>
      </w:pPr>
      <w:r w:rsidRPr="0012708E">
        <w:rPr>
          <w:rFonts w:cs="Times New Roman"/>
          <w:noProof/>
          <w:color w:val="000000"/>
          <w:szCs w:val="22"/>
          <w:lang w:bidi="th-TH"/>
        </w:rPr>
        <w:t xml:space="preserve">Intangible assets that have indefinite useful lives are measured at cost less impairment losses. </w:t>
      </w:r>
      <w:r w:rsidR="00305847" w:rsidRPr="0012708E">
        <w:rPr>
          <w:rFonts w:cs="Times New Roman"/>
          <w:noProof/>
          <w:color w:val="000000"/>
          <w:szCs w:val="22"/>
          <w:lang w:bidi="th-TH"/>
        </w:rPr>
        <w:t xml:space="preserve">Other intangible assets are measured at cost less accumulated amortisation and impairment losses. </w:t>
      </w:r>
      <w:r w:rsidRPr="0012708E">
        <w:rPr>
          <w:rFonts w:cs="Times New Roman"/>
          <w:noProof/>
          <w:color w:val="000000"/>
          <w:szCs w:val="22"/>
          <w:lang w:bidi="th-TH"/>
        </w:rPr>
        <w:t>Subsequent expenditure is capitalised only when it will generate future economic benefits.</w:t>
      </w:r>
      <w:r w:rsidR="00586EC2" w:rsidRPr="0012708E">
        <w:rPr>
          <w:rFonts w:cs="Times New Roman"/>
          <w:noProof/>
          <w:color w:val="000000"/>
          <w:szCs w:val="22"/>
          <w:lang w:bidi="th-TH"/>
        </w:rPr>
        <w:t xml:space="preserve"> </w:t>
      </w:r>
      <w:r w:rsidRPr="0012708E">
        <w:rPr>
          <w:rFonts w:cs="Times New Roman"/>
          <w:noProof/>
          <w:color w:val="000000"/>
          <w:szCs w:val="22"/>
          <w:lang w:bidi="th-TH"/>
        </w:rPr>
        <w:t>Amortisation is calculated on a straight-line basis over the estimated useful lives of intangible assets and recognised in profit or loss.</w:t>
      </w:r>
      <w:r w:rsidR="0061423C" w:rsidRPr="0012708E">
        <w:rPr>
          <w:rFonts w:cs="Times New Roman"/>
          <w:noProof/>
          <w:color w:val="000000"/>
          <w:szCs w:val="22"/>
          <w:lang w:bidi="th-TH"/>
        </w:rPr>
        <w:t xml:space="preserve"> </w:t>
      </w:r>
      <w:r w:rsidR="00456F39" w:rsidRPr="0012708E">
        <w:rPr>
          <w:rFonts w:cs="Times New Roman"/>
          <w:noProof/>
          <w:color w:val="000000"/>
          <w:szCs w:val="22"/>
          <w:lang w:bidi="th-TH"/>
        </w:rPr>
        <w:t xml:space="preserve">No amortisation is provided on assets under </w:t>
      </w:r>
      <w:r w:rsidR="00F759F8">
        <w:rPr>
          <w:rFonts w:cs="Times New Roman"/>
          <w:noProof/>
          <w:color w:val="000000"/>
          <w:szCs w:val="22"/>
          <w:lang w:bidi="th-TH"/>
        </w:rPr>
        <w:t>installation</w:t>
      </w:r>
      <w:r w:rsidR="00456F39" w:rsidRPr="0012708E">
        <w:rPr>
          <w:rFonts w:cs="Times New Roman"/>
          <w:noProof/>
          <w:color w:val="000000"/>
          <w:szCs w:val="22"/>
          <w:lang w:bidi="th-TH"/>
        </w:rPr>
        <w:t>.</w:t>
      </w:r>
    </w:p>
    <w:p w14:paraId="4BF42B4F" w14:textId="77777777" w:rsidR="001A097C" w:rsidRPr="00D943F3" w:rsidRDefault="001A097C" w:rsidP="00D17A3F">
      <w:pPr>
        <w:ind w:left="540"/>
        <w:jc w:val="both"/>
        <w:rPr>
          <w:rFonts w:cs="Times New Roman"/>
          <w:noProof/>
          <w:color w:val="000000"/>
          <w:sz w:val="20"/>
          <w:lang w:bidi="th-TH"/>
        </w:rPr>
      </w:pPr>
    </w:p>
    <w:p w14:paraId="481D435A" w14:textId="33A0EAD0" w:rsidR="0061423C" w:rsidRPr="0012708E" w:rsidRDefault="0061423C" w:rsidP="00D17A3F">
      <w:pPr>
        <w:ind w:left="540"/>
        <w:jc w:val="both"/>
        <w:rPr>
          <w:rFonts w:cs="Times New Roman"/>
          <w:noProof/>
          <w:color w:val="000000"/>
          <w:szCs w:val="22"/>
          <w:lang w:bidi="th-TH"/>
        </w:rPr>
      </w:pPr>
      <w:r w:rsidRPr="0012708E">
        <w:rPr>
          <w:rFonts w:cs="Times New Roman"/>
          <w:noProof/>
          <w:color w:val="000000"/>
          <w:szCs w:val="22"/>
          <w:lang w:bidi="th-TH"/>
        </w:rPr>
        <w:t>The estimated useful</w:t>
      </w:r>
      <w:r w:rsidR="00B81281">
        <w:rPr>
          <w:noProof/>
          <w:color w:val="000000"/>
          <w:szCs w:val="28"/>
          <w:lang w:val="en-KN" w:bidi="th-TH"/>
        </w:rPr>
        <w:t xml:space="preserve"> </w:t>
      </w:r>
      <w:r w:rsidRPr="0012708E">
        <w:rPr>
          <w:rFonts w:cs="Times New Roman"/>
          <w:noProof/>
          <w:color w:val="000000"/>
          <w:szCs w:val="22"/>
          <w:lang w:bidi="th-TH"/>
        </w:rPr>
        <w:t>are as follows:</w:t>
      </w:r>
    </w:p>
    <w:p w14:paraId="1A821C46" w14:textId="77777777" w:rsidR="00A23363" w:rsidRPr="00D943F3" w:rsidRDefault="00A23363" w:rsidP="00A23363">
      <w:pPr>
        <w:spacing w:line="240" w:lineRule="atLeast"/>
        <w:rPr>
          <w:rFonts w:cs="Times New Roman"/>
          <w:noProof/>
          <w:sz w:val="20"/>
        </w:rPr>
      </w:pPr>
    </w:p>
    <w:tbl>
      <w:tblPr>
        <w:tblW w:w="8481" w:type="dxa"/>
        <w:tblInd w:w="450" w:type="dxa"/>
        <w:tblLook w:val="0000" w:firstRow="0" w:lastRow="0" w:firstColumn="0" w:lastColumn="0" w:noHBand="0" w:noVBand="0"/>
      </w:tblPr>
      <w:tblGrid>
        <w:gridCol w:w="4230"/>
        <w:gridCol w:w="3258"/>
        <w:gridCol w:w="993"/>
      </w:tblGrid>
      <w:tr w:rsidR="00A23363" w:rsidRPr="0012708E" w14:paraId="5520CDD4" w14:textId="77777777" w:rsidTr="003162AA">
        <w:trPr>
          <w:trHeight w:val="60"/>
        </w:trPr>
        <w:tc>
          <w:tcPr>
            <w:tcW w:w="4230" w:type="dxa"/>
            <w:vAlign w:val="bottom"/>
          </w:tcPr>
          <w:p w14:paraId="0C837530" w14:textId="12454AD0" w:rsidR="00A23363" w:rsidRPr="0012708E" w:rsidRDefault="00A23363" w:rsidP="003162AA">
            <w:pPr>
              <w:spacing w:line="240" w:lineRule="atLeast"/>
              <w:rPr>
                <w:rFonts w:cs="Times New Roman"/>
                <w:noProof/>
                <w:szCs w:val="22"/>
              </w:rPr>
            </w:pPr>
            <w:r w:rsidRPr="0012708E">
              <w:rPr>
                <w:rFonts w:cs="Times New Roman"/>
                <w:noProof/>
                <w:szCs w:val="22"/>
              </w:rPr>
              <w:t>Computer software</w:t>
            </w:r>
          </w:p>
        </w:tc>
        <w:tc>
          <w:tcPr>
            <w:tcW w:w="3258" w:type="dxa"/>
          </w:tcPr>
          <w:p w14:paraId="2A33580E" w14:textId="08E7E36E" w:rsidR="00A23363" w:rsidRPr="0012708E" w:rsidRDefault="00A23363" w:rsidP="003162AA">
            <w:pPr>
              <w:spacing w:line="240" w:lineRule="atLeast"/>
              <w:ind w:left="-129"/>
              <w:jc w:val="right"/>
              <w:rPr>
                <w:rFonts w:cs="Times New Roman"/>
                <w:noProof/>
                <w:szCs w:val="22"/>
              </w:rPr>
            </w:pPr>
            <w:r w:rsidRPr="0012708E">
              <w:rPr>
                <w:rFonts w:cs="Times New Roman"/>
                <w:noProof/>
                <w:szCs w:val="22"/>
                <w:lang w:bidi="th-TH"/>
              </w:rPr>
              <w:t>3 - 10</w:t>
            </w:r>
          </w:p>
        </w:tc>
        <w:tc>
          <w:tcPr>
            <w:tcW w:w="993" w:type="dxa"/>
            <w:vAlign w:val="bottom"/>
          </w:tcPr>
          <w:p w14:paraId="0EC5CB9C" w14:textId="77777777" w:rsidR="00A23363" w:rsidRPr="0012708E" w:rsidRDefault="00A23363" w:rsidP="003162AA">
            <w:pPr>
              <w:spacing w:line="240" w:lineRule="atLeast"/>
              <w:ind w:left="-20"/>
              <w:jc w:val="right"/>
              <w:rPr>
                <w:rFonts w:cs="Times New Roman"/>
                <w:noProof/>
                <w:szCs w:val="22"/>
              </w:rPr>
            </w:pPr>
            <w:r w:rsidRPr="0012708E">
              <w:rPr>
                <w:rFonts w:cs="Times New Roman"/>
                <w:noProof/>
                <w:szCs w:val="22"/>
              </w:rPr>
              <w:t>years</w:t>
            </w:r>
          </w:p>
        </w:tc>
      </w:tr>
    </w:tbl>
    <w:p w14:paraId="7127A7A1" w14:textId="6BA248C9" w:rsidR="00EB26EA" w:rsidRDefault="00EB26EA" w:rsidP="0061423C">
      <w:pPr>
        <w:ind w:left="540"/>
        <w:jc w:val="both"/>
        <w:rPr>
          <w:rFonts w:cs="Times New Roman"/>
          <w:noProof/>
          <w:color w:val="000000"/>
          <w:sz w:val="20"/>
          <w:lang w:bidi="th-TH"/>
        </w:rPr>
      </w:pPr>
    </w:p>
    <w:p w14:paraId="5FE009C1" w14:textId="77777777" w:rsidR="00CB53A2" w:rsidRPr="0012708E" w:rsidRDefault="00CB53A2" w:rsidP="00CB53A2">
      <w:pPr>
        <w:spacing w:line="240" w:lineRule="atLeast"/>
        <w:ind w:left="547" w:hanging="547"/>
        <w:jc w:val="thaiDistribute"/>
        <w:rPr>
          <w:rFonts w:cs="Times New Roman"/>
          <w:b/>
          <w:bCs/>
          <w:i/>
          <w:iCs/>
          <w:color w:val="000000"/>
          <w:szCs w:val="22"/>
        </w:rPr>
      </w:pPr>
      <w:r w:rsidRPr="0012708E">
        <w:rPr>
          <w:rFonts w:cs="Times New Roman"/>
          <w:b/>
          <w:bCs/>
          <w:i/>
          <w:iCs/>
          <w:color w:val="000000"/>
          <w:szCs w:val="22"/>
        </w:rPr>
        <w:t>(j)</w:t>
      </w:r>
      <w:r w:rsidRPr="0012708E">
        <w:rPr>
          <w:rFonts w:cs="Times New Roman"/>
          <w:b/>
          <w:bCs/>
          <w:i/>
          <w:iCs/>
          <w:color w:val="000000"/>
          <w:szCs w:val="22"/>
        </w:rPr>
        <w:tab/>
        <w:t>Impairment of financial assets and lease receivables</w:t>
      </w:r>
    </w:p>
    <w:p w14:paraId="30E32CD2" w14:textId="77777777" w:rsidR="00CB53A2" w:rsidRPr="00D943F3"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0"/>
        </w:rPr>
      </w:pPr>
    </w:p>
    <w:p w14:paraId="163B49DC" w14:textId="0CD36651" w:rsidR="00CB53A2" w:rsidRPr="0012708E"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eastAsiaTheme="minorHAnsi" w:cs="Times New Roman"/>
          <w:i/>
          <w:iCs/>
          <w:szCs w:val="22"/>
        </w:rPr>
        <w:t xml:space="preserve">Significant estimates and judgments </w:t>
      </w:r>
    </w:p>
    <w:p w14:paraId="7B8D4107" w14:textId="77777777" w:rsidR="00CB53A2" w:rsidRPr="00D943F3" w:rsidRDefault="00CB53A2" w:rsidP="00CB53A2">
      <w:pPr>
        <w:ind w:left="540"/>
        <w:jc w:val="thaiDistribute"/>
        <w:rPr>
          <w:rFonts w:eastAsiaTheme="minorHAnsi" w:cs="Times New Roman"/>
          <w:i/>
          <w:iCs/>
          <w:sz w:val="20"/>
        </w:rPr>
      </w:pPr>
    </w:p>
    <w:p w14:paraId="7504AE03" w14:textId="25099E1F" w:rsidR="00CB53A2" w:rsidRPr="0012708E" w:rsidRDefault="00CB53A2" w:rsidP="00CB53A2">
      <w:pPr>
        <w:ind w:left="540"/>
        <w:jc w:val="thaiDistribute"/>
        <w:rPr>
          <w:rFonts w:eastAsiaTheme="minorHAnsi" w:cs="Times New Roman"/>
          <w:szCs w:val="22"/>
        </w:rPr>
      </w:pPr>
      <w:r w:rsidRPr="0012708E">
        <w:rPr>
          <w:rFonts w:cs="Times New Roman"/>
          <w:szCs w:val="22"/>
        </w:rPr>
        <w:t>The</w:t>
      </w:r>
      <w:r w:rsidRPr="0012708E">
        <w:rPr>
          <w:rFonts w:eastAsiaTheme="minorHAnsi" w:cs="Times New Roman"/>
          <w:szCs w:val="22"/>
        </w:rPr>
        <w:t xml:space="preserve"> </w:t>
      </w:r>
      <w:r w:rsidRPr="0012708E">
        <w:rPr>
          <w:rFonts w:cs="Times New Roman"/>
          <w:szCs w:val="22"/>
        </w:rPr>
        <w:t xml:space="preserve">Group’s expected credit loss (“ECL”) </w:t>
      </w:r>
      <w:r w:rsidRPr="0012708E">
        <w:rPr>
          <w:rFonts w:eastAsiaTheme="minorHAnsi" w:cs="Times New Roman"/>
          <w:szCs w:val="22"/>
        </w:rPr>
        <w:t xml:space="preserve">calculations are based on complex models with a series of underlying assumptions. The significant judgments and estimates in determining </w:t>
      </w:r>
      <w:r w:rsidR="00D27D2A">
        <w:rPr>
          <w:rFonts w:eastAsiaTheme="minorHAnsi" w:cs="Times New Roman"/>
          <w:szCs w:val="22"/>
        </w:rPr>
        <w:t>ECL</w:t>
      </w:r>
      <w:r w:rsidRPr="0012708E">
        <w:rPr>
          <w:rFonts w:eastAsiaTheme="minorHAnsi" w:cs="Times New Roman"/>
          <w:szCs w:val="22"/>
        </w:rPr>
        <w:t xml:space="preserve"> include criteria for assessing if there has been a significant increase in credit risk and development of </w:t>
      </w:r>
      <w:r w:rsidR="00D27D2A">
        <w:rPr>
          <w:rFonts w:eastAsiaTheme="minorHAnsi" w:cs="Times New Roman"/>
          <w:szCs w:val="22"/>
        </w:rPr>
        <w:t>ECL</w:t>
      </w:r>
      <w:r w:rsidRPr="0012708E">
        <w:rPr>
          <w:rFonts w:eastAsiaTheme="minorHAnsi" w:cs="Times New Roman"/>
          <w:szCs w:val="22"/>
        </w:rPr>
        <w:t xml:space="preserve"> models, including the choice of inputs relating to macroeconomic variables. The calculation of </w:t>
      </w:r>
      <w:r w:rsidR="00D27D2A">
        <w:rPr>
          <w:rFonts w:eastAsiaTheme="minorHAnsi" w:cs="Times New Roman"/>
          <w:szCs w:val="22"/>
        </w:rPr>
        <w:t xml:space="preserve">ECL </w:t>
      </w:r>
      <w:r w:rsidRPr="0012708E">
        <w:rPr>
          <w:rFonts w:eastAsiaTheme="minorHAnsi" w:cs="Times New Roman"/>
          <w:szCs w:val="22"/>
        </w:rPr>
        <w:t>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66974B31" w14:textId="171D7D14" w:rsidR="00D661B8" w:rsidRDefault="00D661B8">
      <w:pPr>
        <w:rPr>
          <w:rFonts w:eastAsiaTheme="minorHAnsi" w:cs="Times New Roman"/>
          <w:i/>
          <w:iCs/>
          <w:szCs w:val="22"/>
        </w:rPr>
      </w:pPr>
    </w:p>
    <w:p w14:paraId="15FE6AAF" w14:textId="716C6623"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Measurement of ECL</w:t>
      </w:r>
    </w:p>
    <w:p w14:paraId="5C4F7FC2" w14:textId="77777777" w:rsidR="00CB53A2" w:rsidRPr="00D943F3" w:rsidRDefault="00CB53A2" w:rsidP="00CB53A2">
      <w:pPr>
        <w:spacing w:line="240" w:lineRule="atLeast"/>
        <w:ind w:left="540"/>
        <w:jc w:val="thaiDistribute"/>
        <w:rPr>
          <w:rFonts w:eastAsiaTheme="minorHAnsi" w:cs="Times New Roman"/>
          <w:sz w:val="20"/>
        </w:rPr>
      </w:pPr>
    </w:p>
    <w:p w14:paraId="70E51A8D" w14:textId="7D03D357" w:rsidR="00CB53A2" w:rsidRPr="0012708E" w:rsidRDefault="00D27D2A" w:rsidP="00CB53A2">
      <w:pPr>
        <w:spacing w:line="240" w:lineRule="atLeast"/>
        <w:ind w:left="540"/>
        <w:jc w:val="thaiDistribute"/>
        <w:rPr>
          <w:rFonts w:eastAsiaTheme="minorHAnsi" w:cs="Times New Roman"/>
          <w:szCs w:val="22"/>
        </w:rPr>
      </w:pPr>
      <w:r>
        <w:rPr>
          <w:rFonts w:eastAsiaTheme="minorHAnsi" w:cs="Times New Roman"/>
          <w:szCs w:val="22"/>
        </w:rPr>
        <w:t>ECLs</w:t>
      </w:r>
      <w:r w:rsidR="00CB53A2" w:rsidRPr="0012708E">
        <w:rPr>
          <w:rFonts w:eastAsiaTheme="minorHAnsi" w:cs="Times New Roman"/>
          <w:szCs w:val="22"/>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1604C501" w14:textId="77777777" w:rsidR="00D27D2A" w:rsidRPr="00D943F3" w:rsidRDefault="00D27D2A" w:rsidP="00CB53A2">
      <w:pPr>
        <w:ind w:left="540"/>
        <w:jc w:val="thaiDistribute"/>
        <w:rPr>
          <w:rFonts w:eastAsiaTheme="minorHAnsi" w:cs="Times New Roman"/>
          <w:sz w:val="20"/>
        </w:rPr>
      </w:pPr>
    </w:p>
    <w:p w14:paraId="35AD6C12" w14:textId="5EC3BBB4" w:rsidR="00CB53A2" w:rsidRDefault="00CB53A2" w:rsidP="00CB53A2">
      <w:pPr>
        <w:ind w:left="540"/>
        <w:jc w:val="thaiDistribute"/>
        <w:rPr>
          <w:rFonts w:eastAsiaTheme="minorHAnsi" w:cs="Times New Roman"/>
          <w:szCs w:val="22"/>
        </w:rPr>
      </w:pPr>
      <w:r w:rsidRPr="0012708E">
        <w:rPr>
          <w:rFonts w:eastAsiaTheme="minorHAnsi" w:cs="Times New Roman"/>
          <w:szCs w:val="22"/>
        </w:rPr>
        <w:t>ECL</w:t>
      </w:r>
      <w:r w:rsidR="00D27D2A">
        <w:rPr>
          <w:rFonts w:eastAsiaTheme="minorHAnsi" w:cs="Times New Roman"/>
          <w:szCs w:val="22"/>
        </w:rPr>
        <w:t>s</w:t>
      </w:r>
      <w:r w:rsidRPr="0012708E">
        <w:rPr>
          <w:rFonts w:eastAsiaTheme="minorHAnsi" w:cs="Times New Roman"/>
          <w:szCs w:val="22"/>
        </w:rPr>
        <w:t xml:space="preserve"> are a probability-weighted estimated of credit losses. They are measured as follows:</w:t>
      </w:r>
    </w:p>
    <w:p w14:paraId="56FD7E83" w14:textId="77777777" w:rsidR="00E67F68" w:rsidRPr="00D943F3" w:rsidRDefault="00E67F68" w:rsidP="00CB53A2">
      <w:pPr>
        <w:ind w:left="540"/>
        <w:jc w:val="thaiDistribute"/>
        <w:rPr>
          <w:rFonts w:eastAsiaTheme="minorHAnsi" w:cs="Times New Roman"/>
          <w:sz w:val="20"/>
        </w:rPr>
      </w:pPr>
    </w:p>
    <w:p w14:paraId="5917CE99" w14:textId="07E95653"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financial assets: as the present value of all cash shortfalls (i.e</w:t>
      </w:r>
      <w:r w:rsidR="00F94696" w:rsidRPr="0012708E">
        <w:rPr>
          <w:color w:val="000000"/>
          <w:lang w:bidi="th-TH"/>
        </w:rPr>
        <w:t>.,</w:t>
      </w:r>
      <w:r w:rsidRPr="0012708E">
        <w:rPr>
          <w:color w:val="000000"/>
          <w:lang w:bidi="th-TH"/>
        </w:rPr>
        <w:t xml:space="preserve"> the difference between the contractual cash flows and the cash flows that the Group expects to receive);</w:t>
      </w:r>
    </w:p>
    <w:p w14:paraId="7EA3D2F5" w14:textId="3B1B9657"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 xml:space="preserve">undrawn loan commitments: as the present value of the difference between the contractual cash flows that are due to the Group if the commitment is drawn down and the cash flows that the Group expects to </w:t>
      </w:r>
      <w:r w:rsidR="00744470" w:rsidRPr="0012708E">
        <w:t>receive if the loan is drawn down</w:t>
      </w:r>
      <w:r w:rsidRPr="0012708E">
        <w:rPr>
          <w:color w:val="000000"/>
          <w:lang w:bidi="th-TH"/>
        </w:rPr>
        <w:t>; and</w:t>
      </w:r>
    </w:p>
    <w:p w14:paraId="6923CC21" w14:textId="5856E2BB" w:rsidR="00CB53A2" w:rsidRDefault="00CB53A2" w:rsidP="009D449D">
      <w:pPr>
        <w:pStyle w:val="ListParagraph"/>
        <w:numPr>
          <w:ilvl w:val="0"/>
          <w:numId w:val="24"/>
        </w:numPr>
        <w:spacing w:line="259" w:lineRule="auto"/>
        <w:ind w:left="900"/>
        <w:jc w:val="both"/>
        <w:rPr>
          <w:color w:val="000000"/>
          <w:lang w:bidi="th-TH"/>
        </w:rPr>
      </w:pPr>
      <w:r w:rsidRPr="0012708E">
        <w:rPr>
          <w:color w:val="000000"/>
          <w:lang w:bidi="th-TH"/>
        </w:rPr>
        <w:t>financial guarantee contracts: the expected payments to reimburse the holder less any amounts that the Group expects to recover.</w:t>
      </w:r>
    </w:p>
    <w:p w14:paraId="1844FE92" w14:textId="77777777" w:rsidR="00281143" w:rsidRPr="007864D3" w:rsidRDefault="00281143" w:rsidP="007864D3">
      <w:pPr>
        <w:spacing w:line="259" w:lineRule="auto"/>
        <w:ind w:left="540"/>
        <w:jc w:val="both"/>
        <w:rPr>
          <w:color w:val="000000"/>
          <w:lang w:bidi="th-TH"/>
        </w:rPr>
      </w:pPr>
    </w:p>
    <w:p w14:paraId="1D5AF012" w14:textId="77777777" w:rsidR="00CB53A2" w:rsidRPr="0012708E" w:rsidRDefault="00CB53A2" w:rsidP="00CB53A2">
      <w:pPr>
        <w:spacing w:line="240" w:lineRule="atLeast"/>
        <w:ind w:left="540"/>
        <w:jc w:val="thaiDistribute"/>
        <w:rPr>
          <w:rFonts w:cs="Times New Roman"/>
          <w:szCs w:val="22"/>
        </w:rPr>
      </w:pPr>
      <w:r w:rsidRPr="0012708E">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70BD4A55" w14:textId="7C216CA8" w:rsidR="00305847" w:rsidRPr="0012708E" w:rsidRDefault="00305847" w:rsidP="007864D3">
      <w:pPr>
        <w:spacing w:line="246" w:lineRule="exact"/>
        <w:ind w:left="540"/>
        <w:jc w:val="thaiDistribute"/>
        <w:rPr>
          <w:rFonts w:cs="Times New Roman"/>
          <w:szCs w:val="22"/>
        </w:rPr>
      </w:pPr>
    </w:p>
    <w:p w14:paraId="7CC9964C" w14:textId="686C3554" w:rsidR="00CB53A2" w:rsidRPr="0012708E" w:rsidRDefault="00CB53A2" w:rsidP="00D912E0">
      <w:pPr>
        <w:spacing w:line="246" w:lineRule="exact"/>
        <w:ind w:left="540"/>
        <w:jc w:val="thaiDistribute"/>
        <w:rPr>
          <w:rFonts w:cs="Times New Roman"/>
          <w:szCs w:val="22"/>
        </w:rPr>
      </w:pPr>
      <w:r w:rsidRPr="0012708E">
        <w:rPr>
          <w:rFonts w:cs="Times New Roman"/>
          <w:szCs w:val="22"/>
        </w:rPr>
        <w:t>Forward-looking macroeconomic assumptions are incorporated into the PD, LGD and EAD where relevant and where they have been identified to influence credit risk such as gross domestic product (“GDP”), in</w:t>
      </w:r>
      <w:r w:rsidR="00B8299C" w:rsidRPr="0012708E">
        <w:rPr>
          <w:rFonts w:cs="Times New Roman"/>
          <w:szCs w:val="22"/>
        </w:rPr>
        <w:t>flation</w:t>
      </w:r>
      <w:r w:rsidRPr="0012708E">
        <w:rPr>
          <w:rFonts w:cs="Times New Roman"/>
          <w:szCs w:val="22"/>
        </w:rPr>
        <w:t xml:space="preserve"> rate and </w:t>
      </w:r>
      <w:r w:rsidR="00B8299C" w:rsidRPr="0012708E">
        <w:rPr>
          <w:rFonts w:cs="Times New Roman"/>
          <w:szCs w:val="22"/>
        </w:rPr>
        <w:t>unemployment rate</w:t>
      </w:r>
      <w:r w:rsidRPr="0012708E">
        <w:rPr>
          <w:rFonts w:cs="Times New Roman"/>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25A3240A" w14:textId="40D76547" w:rsidR="00CB53A2" w:rsidRPr="0012708E" w:rsidRDefault="00EB2EDA" w:rsidP="0093239C">
      <w:pPr>
        <w:rPr>
          <w:rFonts w:cs="Times New Roman"/>
          <w:szCs w:val="22"/>
        </w:rPr>
      </w:pPr>
      <w:r>
        <w:rPr>
          <w:rFonts w:cs="Times New Roman"/>
          <w:szCs w:val="22"/>
        </w:rPr>
        <w:br w:type="page"/>
      </w:r>
    </w:p>
    <w:p w14:paraId="486E6984"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lastRenderedPageBreak/>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4ED2C3B8" w14:textId="77777777" w:rsidR="00CB53A2" w:rsidRPr="0012708E" w:rsidRDefault="00CB53A2" w:rsidP="00D912E0">
      <w:pPr>
        <w:spacing w:line="246" w:lineRule="exact"/>
        <w:ind w:left="540"/>
        <w:jc w:val="thaiDistribute"/>
        <w:rPr>
          <w:rFonts w:cs="Times New Roman"/>
          <w:szCs w:val="22"/>
        </w:rPr>
      </w:pPr>
    </w:p>
    <w:p w14:paraId="06AB50B9"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75448BBE" w14:textId="77777777" w:rsidR="00CB53A2" w:rsidRPr="0012708E" w:rsidRDefault="00CB53A2" w:rsidP="00D912E0">
      <w:pPr>
        <w:spacing w:line="246" w:lineRule="exact"/>
        <w:ind w:left="540"/>
        <w:jc w:val="thaiDistribute"/>
        <w:rPr>
          <w:rFonts w:cs="Times New Roman"/>
          <w:szCs w:val="22"/>
        </w:rPr>
      </w:pPr>
    </w:p>
    <w:p w14:paraId="61B1DD40" w14:textId="1BF3CFD8"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Cash shortfalls are discounted using the effective interest rate on the financial </w:t>
      </w:r>
      <w:r w:rsidR="006D2053">
        <w:rPr>
          <w:rFonts w:cs="Times New Roman"/>
          <w:szCs w:val="22"/>
        </w:rPr>
        <w:t>assets</w:t>
      </w:r>
      <w:r w:rsidRPr="0012708E">
        <w:rPr>
          <w:rFonts w:cs="Times New Roman"/>
          <w:szCs w:val="22"/>
        </w:rPr>
        <w:t xml:space="preserve">. </w:t>
      </w:r>
    </w:p>
    <w:p w14:paraId="3F1AD271" w14:textId="77777777" w:rsidR="00766701" w:rsidRPr="0012708E" w:rsidRDefault="00766701" w:rsidP="0093239C">
      <w:pPr>
        <w:rPr>
          <w:rFonts w:cs="Times New Roman"/>
          <w:szCs w:val="22"/>
        </w:rPr>
      </w:pPr>
    </w:p>
    <w:p w14:paraId="31173BA5" w14:textId="77777777" w:rsidR="00CB53A2" w:rsidRPr="0012708E" w:rsidRDefault="00CB53A2" w:rsidP="00D912E0">
      <w:pPr>
        <w:spacing w:line="246" w:lineRule="exact"/>
        <w:ind w:left="540"/>
        <w:jc w:val="thaiDistribute"/>
        <w:rPr>
          <w:rFonts w:eastAsiaTheme="minorHAnsi" w:cs="Times New Roman"/>
          <w:i/>
          <w:iCs/>
          <w:szCs w:val="22"/>
        </w:rPr>
      </w:pPr>
      <w:r w:rsidRPr="0012708E">
        <w:rPr>
          <w:rFonts w:eastAsiaTheme="minorHAnsi" w:cs="Times New Roman"/>
          <w:i/>
          <w:iCs/>
          <w:szCs w:val="22"/>
        </w:rPr>
        <w:t xml:space="preserve">Staging  </w:t>
      </w:r>
    </w:p>
    <w:p w14:paraId="635805C7" w14:textId="77777777" w:rsidR="00CB53A2" w:rsidRPr="0012708E" w:rsidRDefault="00CB53A2" w:rsidP="00D912E0">
      <w:pPr>
        <w:spacing w:line="246" w:lineRule="exact"/>
        <w:ind w:left="540"/>
        <w:jc w:val="thaiDistribute"/>
        <w:rPr>
          <w:rFonts w:eastAsiaTheme="minorHAnsi" w:cs="Times New Roman"/>
          <w:i/>
          <w:iCs/>
          <w:szCs w:val="22"/>
        </w:rPr>
      </w:pPr>
    </w:p>
    <w:p w14:paraId="42E27F28" w14:textId="77777777" w:rsidR="00CB53A2" w:rsidRPr="0012708E" w:rsidRDefault="00CB53A2" w:rsidP="00D912E0">
      <w:pPr>
        <w:spacing w:line="246" w:lineRule="exact"/>
        <w:ind w:left="540"/>
        <w:jc w:val="thaiDistribute"/>
        <w:rPr>
          <w:rFonts w:cs="Times New Roman"/>
          <w:szCs w:val="22"/>
        </w:rPr>
      </w:pPr>
      <w:r w:rsidRPr="0012708E">
        <w:rPr>
          <w:rFonts w:cs="Times New Roman"/>
          <w:i/>
          <w:iCs/>
          <w:szCs w:val="22"/>
        </w:rPr>
        <w:tab/>
      </w:r>
      <w:r w:rsidRPr="0012708E">
        <w:rPr>
          <w:rFonts w:cs="Times New Roman"/>
          <w:szCs w:val="22"/>
        </w:rPr>
        <w:t>For ECL recognition, financial assets are classified in any of the below 3 stages at each reporting date by being assessed on individual basis. A financial asset can move between stages during its lifetime. The stage are based on changes in credit quality since initial recognition and defined as follows:</w:t>
      </w:r>
    </w:p>
    <w:p w14:paraId="0634EF89" w14:textId="77777777" w:rsidR="00CB53A2" w:rsidRPr="0012708E" w:rsidRDefault="00CB53A2" w:rsidP="00D912E0">
      <w:pPr>
        <w:spacing w:line="246" w:lineRule="exact"/>
        <w:ind w:left="540"/>
        <w:jc w:val="thaiDistribute"/>
        <w:rPr>
          <w:rFonts w:cs="Times New Roman"/>
          <w:szCs w:val="22"/>
        </w:rPr>
      </w:pPr>
    </w:p>
    <w:p w14:paraId="37D6119E" w14:textId="77777777" w:rsidR="00CB53A2" w:rsidRPr="0012708E" w:rsidRDefault="00CB53A2" w:rsidP="00D912E0">
      <w:pPr>
        <w:pStyle w:val="ListParagraph"/>
        <w:numPr>
          <w:ilvl w:val="0"/>
          <w:numId w:val="23"/>
        </w:numPr>
        <w:tabs>
          <w:tab w:val="left" w:pos="909"/>
        </w:tabs>
        <w:autoSpaceDE w:val="0"/>
        <w:autoSpaceDN w:val="0"/>
        <w:adjustRightInd w:val="0"/>
        <w:spacing w:line="246" w:lineRule="exact"/>
        <w:ind w:left="540" w:firstLine="0"/>
        <w:jc w:val="thaiDistribute"/>
        <w:rPr>
          <w:szCs w:val="22"/>
        </w:rPr>
      </w:pPr>
      <w:r w:rsidRPr="0012708E">
        <w:rPr>
          <w:szCs w:val="22"/>
        </w:rPr>
        <w:t>Stage 1: Financial assets that have not had a significant increase in credit risk (Performing)</w:t>
      </w:r>
    </w:p>
    <w:p w14:paraId="2A6EB2BE" w14:textId="77777777" w:rsidR="00CB53A2" w:rsidRPr="0012708E" w:rsidRDefault="00CB53A2" w:rsidP="00D912E0">
      <w:pPr>
        <w:pStyle w:val="ListParagraph"/>
        <w:tabs>
          <w:tab w:val="left" w:pos="909"/>
        </w:tabs>
        <w:spacing w:line="246" w:lineRule="exact"/>
        <w:ind w:left="540"/>
        <w:jc w:val="thaiDistribute"/>
        <w:rPr>
          <w:szCs w:val="22"/>
        </w:rPr>
      </w:pPr>
    </w:p>
    <w:p w14:paraId="73CBDC6A" w14:textId="0F15FF7C" w:rsidR="00CB53A2" w:rsidRPr="0012708E" w:rsidRDefault="00CB53A2" w:rsidP="00D912E0">
      <w:pPr>
        <w:pStyle w:val="ListParagraph"/>
        <w:spacing w:line="246" w:lineRule="exact"/>
        <w:ind w:left="540"/>
        <w:jc w:val="thaiDistribute"/>
        <w:rPr>
          <w:szCs w:val="22"/>
        </w:rPr>
      </w:pPr>
      <w:r w:rsidRPr="0012708E">
        <w:rPr>
          <w:szCs w:val="22"/>
        </w:rPr>
        <w:t>Financial assets that have not had a significant increase in credit risk (</w:t>
      </w:r>
      <w:r w:rsidR="00365496" w:rsidRPr="0012708E">
        <w:rPr>
          <w:szCs w:val="22"/>
        </w:rPr>
        <w:t>“</w:t>
      </w:r>
      <w:r w:rsidRPr="0012708E">
        <w:rPr>
          <w:szCs w:val="22"/>
        </w:rPr>
        <w:t>SICR</w:t>
      </w:r>
      <w:r w:rsidR="00365496" w:rsidRPr="0012708E">
        <w:rPr>
          <w:szCs w:val="22"/>
        </w:rPr>
        <w:t>”</w:t>
      </w:r>
      <w:r w:rsidRPr="0012708E">
        <w:rPr>
          <w:szCs w:val="22"/>
        </w:rPr>
        <w:t xml:space="preserve">) since initial recognition (i.e. no Stage 2 or 3 triggers apply) or investment </w:t>
      </w:r>
      <w:r w:rsidR="00281143">
        <w:rPr>
          <w:szCs w:val="22"/>
        </w:rPr>
        <w:t xml:space="preserve">in debt instrument </w:t>
      </w:r>
      <w:r w:rsidRPr="0012708E">
        <w:rPr>
          <w:szCs w:val="22"/>
        </w:rPr>
        <w:t xml:space="preserve">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53268B3D" w14:textId="53D53129" w:rsidR="00301D0B" w:rsidRDefault="00301D0B">
      <w:pPr>
        <w:rPr>
          <w:rFonts w:cs="Times New Roman"/>
          <w:szCs w:val="22"/>
        </w:rPr>
      </w:pPr>
    </w:p>
    <w:p w14:paraId="4F7724CF" w14:textId="737F362B" w:rsidR="00CB53A2" w:rsidRPr="0012708E" w:rsidRDefault="00CB53A2" w:rsidP="00D912E0">
      <w:pPr>
        <w:pStyle w:val="ListParagraph"/>
        <w:numPr>
          <w:ilvl w:val="0"/>
          <w:numId w:val="23"/>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12708E">
        <w:rPr>
          <w:szCs w:val="22"/>
        </w:rPr>
        <w:t>Stage 2: Financial assets</w:t>
      </w:r>
      <w:r w:rsidR="00D6056F">
        <w:rPr>
          <w:szCs w:val="22"/>
        </w:rPr>
        <w:t xml:space="preserve"> that</w:t>
      </w:r>
      <w:r w:rsidRPr="0012708E">
        <w:rPr>
          <w:szCs w:val="22"/>
        </w:rPr>
        <w:t xml:space="preserve"> have a SICR (Under-performing)</w:t>
      </w:r>
    </w:p>
    <w:p w14:paraId="28CC0C11" w14:textId="77777777" w:rsidR="00CB53A2" w:rsidRPr="0012708E" w:rsidRDefault="00CB53A2" w:rsidP="00D912E0">
      <w:pPr>
        <w:pStyle w:val="ListParagraph"/>
        <w:tabs>
          <w:tab w:val="left" w:pos="1620"/>
        </w:tabs>
        <w:spacing w:line="246" w:lineRule="exact"/>
        <w:ind w:left="540" w:hanging="9"/>
        <w:jc w:val="thaiDistribute"/>
        <w:rPr>
          <w:szCs w:val="22"/>
        </w:rPr>
      </w:pPr>
    </w:p>
    <w:p w14:paraId="36F7AD1C" w14:textId="564C05EE" w:rsidR="00CB53A2" w:rsidRPr="0012708E" w:rsidRDefault="00CB53A2" w:rsidP="00D912E0">
      <w:pPr>
        <w:pStyle w:val="ListParagraph"/>
        <w:spacing w:line="246" w:lineRule="exact"/>
        <w:ind w:left="540"/>
        <w:jc w:val="thaiDistribute"/>
        <w:rPr>
          <w:szCs w:val="22"/>
        </w:rPr>
      </w:pPr>
      <w:r w:rsidRPr="0012708E">
        <w:rPr>
          <w:szCs w:val="22"/>
        </w:rPr>
        <w:t>When financial assets</w:t>
      </w:r>
      <w:r w:rsidR="00D6056F">
        <w:rPr>
          <w:szCs w:val="22"/>
        </w:rPr>
        <w:t xml:space="preserve"> that</w:t>
      </w:r>
      <w:r w:rsidRPr="0012708E">
        <w:rPr>
          <w:szCs w:val="22"/>
        </w:rPr>
        <w:t xml:space="preserve"> have a SICR since initial recognition, </w:t>
      </w:r>
      <w:r w:rsidR="00BB06AA">
        <w:rPr>
          <w:rFonts w:eastAsiaTheme="minorHAnsi"/>
          <w:szCs w:val="22"/>
        </w:rPr>
        <w:t xml:space="preserve">ECLs </w:t>
      </w:r>
      <w:r w:rsidRPr="0012708E">
        <w:rPr>
          <w:szCs w:val="22"/>
        </w:rPr>
        <w:t>are recognised for possible default events over the lifetime of the</w:t>
      </w:r>
      <w:r w:rsidRPr="0012708E">
        <w:rPr>
          <w:szCs w:val="22"/>
          <w:rtl/>
          <w:cs/>
        </w:rPr>
        <w:t xml:space="preserve"> </w:t>
      </w:r>
      <w:r w:rsidRPr="0012708E">
        <w:rPr>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w:t>
      </w:r>
      <w:r w:rsidR="00BB06AA">
        <w:rPr>
          <w:szCs w:val="22"/>
        </w:rPr>
        <w:t>SICR</w:t>
      </w:r>
      <w:r w:rsidRPr="0012708E">
        <w:rPr>
          <w:szCs w:val="22"/>
        </w:rPr>
        <w:t xml:space="preserve">. </w:t>
      </w:r>
    </w:p>
    <w:p w14:paraId="56B8E935" w14:textId="77777777" w:rsidR="00CB53A2" w:rsidRPr="0012708E" w:rsidRDefault="00CB53A2" w:rsidP="00D912E0">
      <w:pPr>
        <w:pStyle w:val="ListParagraph"/>
        <w:spacing w:line="246" w:lineRule="exact"/>
        <w:ind w:left="540"/>
        <w:jc w:val="thaiDistribute"/>
        <w:rPr>
          <w:szCs w:val="22"/>
        </w:rPr>
      </w:pPr>
    </w:p>
    <w:p w14:paraId="0ED76E86" w14:textId="77777777" w:rsidR="00CB53A2" w:rsidRPr="0012708E" w:rsidRDefault="00CB53A2" w:rsidP="00D912E0">
      <w:pPr>
        <w:pStyle w:val="ListParagraph"/>
        <w:spacing w:line="246" w:lineRule="exact"/>
        <w:ind w:left="540"/>
        <w:jc w:val="thaiDistribute"/>
        <w:rPr>
          <w:szCs w:val="22"/>
        </w:rPr>
      </w:pPr>
      <w:r w:rsidRPr="0012708E">
        <w:rPr>
          <w:szCs w:val="22"/>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r w:rsidRPr="0012708E">
        <w:rPr>
          <w:szCs w:val="22"/>
          <w:rtl/>
          <w:cs/>
        </w:rPr>
        <w:t xml:space="preserve"> </w:t>
      </w:r>
    </w:p>
    <w:p w14:paraId="59BCDED9" w14:textId="77777777" w:rsidR="00BB06AA" w:rsidRDefault="00BB06AA" w:rsidP="00D912E0">
      <w:pPr>
        <w:pStyle w:val="ListParagraph"/>
        <w:spacing w:line="246" w:lineRule="exact"/>
        <w:ind w:left="540"/>
        <w:jc w:val="thaiDistribute"/>
        <w:rPr>
          <w:szCs w:val="22"/>
        </w:rPr>
      </w:pPr>
    </w:p>
    <w:p w14:paraId="18DE9804" w14:textId="0D5D9229" w:rsidR="00CB53A2" w:rsidRDefault="00CB53A2" w:rsidP="00D912E0">
      <w:pPr>
        <w:pStyle w:val="ListParagraph"/>
        <w:spacing w:line="246" w:lineRule="exact"/>
        <w:ind w:left="540"/>
        <w:jc w:val="thaiDistribute"/>
        <w:rPr>
          <w:szCs w:val="22"/>
        </w:rPr>
      </w:pPr>
      <w:r w:rsidRPr="0012708E">
        <w:rPr>
          <w:szCs w:val="22"/>
        </w:rPr>
        <w:t>Financial assets can be transferred to Stage 1 in case they have proven that their ability to repay are back to normal.</w:t>
      </w:r>
    </w:p>
    <w:p w14:paraId="0FE0052D" w14:textId="77777777" w:rsidR="00216FC1" w:rsidRPr="0012708E" w:rsidRDefault="00216FC1" w:rsidP="00D912E0">
      <w:pPr>
        <w:pStyle w:val="ListParagraph"/>
        <w:spacing w:line="246" w:lineRule="exact"/>
        <w:ind w:left="540"/>
        <w:jc w:val="thaiDistribute"/>
        <w:rPr>
          <w:szCs w:val="22"/>
        </w:rPr>
      </w:pPr>
    </w:p>
    <w:p w14:paraId="301ECF8B" w14:textId="54E2842F" w:rsidR="00CB53A2" w:rsidRPr="0012708E" w:rsidRDefault="00CB53A2" w:rsidP="00D912E0">
      <w:pPr>
        <w:pStyle w:val="ListParagraph"/>
        <w:numPr>
          <w:ilvl w:val="0"/>
          <w:numId w:val="23"/>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12708E">
        <w:rPr>
          <w:szCs w:val="22"/>
        </w:rPr>
        <w:t xml:space="preserve">Stage 3: </w:t>
      </w:r>
      <w:r w:rsidR="002D1CF0" w:rsidRPr="00CA2DDC">
        <w:rPr>
          <w:color w:val="000000"/>
          <w:szCs w:val="22"/>
        </w:rPr>
        <w:t>Financial assets that are credit</w:t>
      </w:r>
      <w:r w:rsidR="002D1CF0">
        <w:rPr>
          <w:color w:val="000000"/>
          <w:szCs w:val="22"/>
        </w:rPr>
        <w:t>-</w:t>
      </w:r>
      <w:r w:rsidR="002D1CF0" w:rsidRPr="00CA2DDC">
        <w:rPr>
          <w:color w:val="000000"/>
          <w:szCs w:val="22"/>
        </w:rPr>
        <w:t xml:space="preserve">impaired </w:t>
      </w:r>
      <w:r w:rsidRPr="0012708E">
        <w:rPr>
          <w:szCs w:val="22"/>
        </w:rPr>
        <w:t>(Non-performing)</w:t>
      </w:r>
    </w:p>
    <w:p w14:paraId="290CDE31" w14:textId="77777777" w:rsidR="00CB53A2" w:rsidRPr="0012708E" w:rsidRDefault="00CB53A2" w:rsidP="00D912E0">
      <w:pPr>
        <w:pStyle w:val="ListParagraph"/>
        <w:spacing w:line="246" w:lineRule="exact"/>
        <w:ind w:left="540"/>
        <w:jc w:val="thaiDistribute"/>
        <w:rPr>
          <w:szCs w:val="22"/>
        </w:rPr>
      </w:pPr>
    </w:p>
    <w:p w14:paraId="6DB4B758" w14:textId="77777777" w:rsidR="00CB53A2" w:rsidRPr="0012708E" w:rsidRDefault="00CB53A2" w:rsidP="00D912E0">
      <w:pPr>
        <w:pStyle w:val="ListParagraph"/>
        <w:spacing w:line="246" w:lineRule="exact"/>
        <w:ind w:left="540"/>
        <w:jc w:val="thaiDistribute"/>
        <w:rPr>
          <w:szCs w:val="22"/>
        </w:rPr>
      </w:pPr>
      <w:r w:rsidRPr="0012708E">
        <w:rPr>
          <w:szCs w:val="22"/>
        </w:rPr>
        <w:t xml:space="preserve">Financial assets that are credit-impaired or in default represent those that are at least 90 days or </w:t>
      </w:r>
      <w:r w:rsidRPr="0012708E">
        <w:rPr>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258ED2A" w14:textId="79E401D2" w:rsidR="00BB06AA" w:rsidRDefault="00BB06AA">
      <w:pPr>
        <w:rPr>
          <w:rFonts w:eastAsiaTheme="minorHAnsi" w:cs="Times New Roman"/>
          <w:szCs w:val="22"/>
        </w:rPr>
      </w:pPr>
    </w:p>
    <w:p w14:paraId="6AD5A9D6" w14:textId="0B72E8C8" w:rsidR="00CB53A2" w:rsidRPr="0012708E" w:rsidRDefault="00CB53A2" w:rsidP="00D912E0">
      <w:pPr>
        <w:spacing w:line="246" w:lineRule="exact"/>
        <w:ind w:left="540"/>
        <w:jc w:val="thaiDistribute"/>
        <w:rPr>
          <w:rFonts w:eastAsiaTheme="minorHAnsi" w:cs="Times New Roman"/>
          <w:szCs w:val="22"/>
        </w:rPr>
      </w:pPr>
      <w:r w:rsidRPr="0012708E">
        <w:rPr>
          <w:rFonts w:eastAsiaTheme="minorHAnsi" w:cs="Times New Roman"/>
          <w:szCs w:val="22"/>
        </w:rPr>
        <w:t xml:space="preserve">Evidence that a financial asset is credit impaired includes observable data about the following events: </w:t>
      </w:r>
    </w:p>
    <w:p w14:paraId="28809C19" w14:textId="77777777" w:rsidR="00B17806" w:rsidRPr="0012708E" w:rsidRDefault="00B17806" w:rsidP="00D912E0">
      <w:pPr>
        <w:spacing w:line="246" w:lineRule="exact"/>
        <w:ind w:left="540"/>
        <w:jc w:val="thaiDistribute"/>
        <w:rPr>
          <w:rFonts w:eastAsiaTheme="minorHAnsi" w:cs="Times New Roman"/>
          <w:szCs w:val="22"/>
        </w:rPr>
      </w:pPr>
    </w:p>
    <w:p w14:paraId="21E16A49" w14:textId="77777777" w:rsidR="00CB53A2" w:rsidRPr="0012708E" w:rsidRDefault="00CB53A2" w:rsidP="00D912E0">
      <w:pPr>
        <w:pStyle w:val="ListParagraph"/>
        <w:numPr>
          <w:ilvl w:val="0"/>
          <w:numId w:val="26"/>
        </w:numPr>
        <w:spacing w:line="246" w:lineRule="exact"/>
        <w:jc w:val="thaiDistribute"/>
        <w:rPr>
          <w:rFonts w:eastAsiaTheme="minorHAnsi"/>
          <w:szCs w:val="22"/>
        </w:rPr>
      </w:pPr>
      <w:r w:rsidRPr="0012708E">
        <w:rPr>
          <w:rFonts w:eastAsiaTheme="minorHAnsi"/>
          <w:szCs w:val="22"/>
        </w:rPr>
        <w:t>Significant financial difficulty of the issuer or borrower;</w:t>
      </w:r>
    </w:p>
    <w:p w14:paraId="3E19ED1C" w14:textId="4DD74B30" w:rsidR="009176F9" w:rsidRPr="0012708E" w:rsidRDefault="00CB53A2" w:rsidP="004865F3">
      <w:pPr>
        <w:pStyle w:val="ListParagraph"/>
        <w:numPr>
          <w:ilvl w:val="0"/>
          <w:numId w:val="26"/>
        </w:numPr>
        <w:spacing w:line="240" w:lineRule="atLeast"/>
        <w:jc w:val="thaiDistribute"/>
        <w:rPr>
          <w:rFonts w:eastAsiaTheme="minorHAnsi"/>
          <w:szCs w:val="22"/>
        </w:rPr>
      </w:pPr>
      <w:r w:rsidRPr="0012708E">
        <w:rPr>
          <w:rFonts w:eastAsiaTheme="minorHAnsi"/>
          <w:szCs w:val="22"/>
        </w:rPr>
        <w:t xml:space="preserve">In process of asset repossession; </w:t>
      </w:r>
    </w:p>
    <w:p w14:paraId="10C3731B" w14:textId="37511EDE" w:rsidR="00CB53A2" w:rsidRPr="0012708E" w:rsidRDefault="00CB53A2" w:rsidP="00CB53A2">
      <w:pPr>
        <w:pStyle w:val="ListParagraph"/>
        <w:numPr>
          <w:ilvl w:val="0"/>
          <w:numId w:val="26"/>
        </w:numPr>
        <w:spacing w:line="240" w:lineRule="atLeast"/>
        <w:jc w:val="thaiDistribute"/>
        <w:rPr>
          <w:rFonts w:eastAsiaTheme="minorHAnsi"/>
          <w:szCs w:val="22"/>
        </w:rPr>
      </w:pPr>
      <w:r w:rsidRPr="0012708E">
        <w:rPr>
          <w:rFonts w:eastAsiaTheme="minorHAnsi"/>
          <w:szCs w:val="22"/>
        </w:rPr>
        <w:t>In process of litigation.</w:t>
      </w:r>
    </w:p>
    <w:p w14:paraId="5B41291B" w14:textId="77777777" w:rsidR="00AD1159" w:rsidRPr="0012708E" w:rsidRDefault="00AD1159" w:rsidP="0093239C">
      <w:pPr>
        <w:spacing w:line="240" w:lineRule="atLeast"/>
        <w:jc w:val="thaiDistribute"/>
        <w:rPr>
          <w:rFonts w:eastAsiaTheme="minorHAnsi" w:cs="Times New Roman"/>
          <w:szCs w:val="22"/>
        </w:rPr>
      </w:pPr>
    </w:p>
    <w:p w14:paraId="2DEC3B51" w14:textId="48B738FD"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lastRenderedPageBreak/>
        <w:t>ECLs</w:t>
      </w:r>
      <w:r w:rsidR="00CB53A2" w:rsidRPr="0012708E">
        <w:rPr>
          <w:rFonts w:eastAsiaTheme="minorHAnsi" w:cs="Times New Roman"/>
          <w:szCs w:val="22"/>
        </w:rPr>
        <w:t xml:space="preserve"> of credit-impaired financial assets are determined based on the difference between the present value of the recoverable cash flows under a range of scenarios, including the realisation of any collateral held where appropriate, discounted at the </w:t>
      </w:r>
      <w:r w:rsidR="00CB53A2" w:rsidRPr="0012708E">
        <w:rPr>
          <w:rFonts w:cs="Times New Roman"/>
          <w:spacing w:val="-4"/>
          <w:szCs w:val="22"/>
        </w:rPr>
        <w:t>financial assets</w:t>
      </w:r>
      <w:r w:rsidR="00744470" w:rsidRPr="0012708E">
        <w:rPr>
          <w:rFonts w:cs="Times New Roman"/>
          <w:spacing w:val="-4"/>
          <w:szCs w:val="22"/>
        </w:rPr>
        <w:t>’</w:t>
      </w:r>
      <w:r w:rsidR="00CB53A2" w:rsidRPr="0012708E">
        <w:rPr>
          <w:rFonts w:eastAsiaTheme="minorHAnsi" w:cs="Times New Roman"/>
          <w:szCs w:val="22"/>
        </w:rPr>
        <w:t xml:space="preserve"> effective interest rate, and the gross carrying amount of the </w:t>
      </w:r>
      <w:r w:rsidR="00CB53A2" w:rsidRPr="0012708E">
        <w:rPr>
          <w:rFonts w:cs="Times New Roman"/>
          <w:spacing w:val="-4"/>
          <w:szCs w:val="22"/>
        </w:rPr>
        <w:t>financial assets</w:t>
      </w:r>
      <w:r w:rsidR="00CB53A2" w:rsidRPr="0012708E">
        <w:rPr>
          <w:rFonts w:eastAsiaTheme="minorHAnsi" w:cs="Times New Roman"/>
          <w:szCs w:val="22"/>
        </w:rPr>
        <w:t xml:space="preserve"> prior to any credit impairment. </w:t>
      </w:r>
    </w:p>
    <w:p w14:paraId="5AAC4E98" w14:textId="77777777" w:rsidR="00CB53A2" w:rsidRPr="0012708E" w:rsidRDefault="00CB53A2" w:rsidP="00CB53A2">
      <w:pPr>
        <w:spacing w:line="240" w:lineRule="atLeast"/>
        <w:ind w:left="540"/>
        <w:jc w:val="thaiDistribute"/>
        <w:rPr>
          <w:rFonts w:eastAsiaTheme="minorHAnsi" w:cs="Times New Roman"/>
          <w:szCs w:val="22"/>
        </w:rPr>
      </w:pPr>
    </w:p>
    <w:p w14:paraId="58F3F590" w14:textId="784AC663" w:rsidR="00CB53A2" w:rsidRDefault="00CB53A2" w:rsidP="002E4EE5">
      <w:pPr>
        <w:spacing w:line="240" w:lineRule="atLeast"/>
        <w:ind w:left="540"/>
        <w:jc w:val="thaiDistribute"/>
        <w:rPr>
          <w:rFonts w:eastAsiaTheme="minorHAnsi" w:cs="Times New Roman"/>
          <w:szCs w:val="22"/>
        </w:rPr>
      </w:pPr>
      <w:r w:rsidRPr="0012708E">
        <w:rPr>
          <w:rFonts w:eastAsiaTheme="minorHAnsi" w:cs="Times New Roman"/>
          <w:szCs w:val="22"/>
        </w:rPr>
        <w:t xml:space="preserve">Financial assets that are credit-impaired require a lifetime provision. </w:t>
      </w:r>
    </w:p>
    <w:p w14:paraId="579C792A" w14:textId="77777777" w:rsidR="00590124" w:rsidRPr="002E4EE5" w:rsidRDefault="00590124" w:rsidP="002E4EE5">
      <w:pPr>
        <w:spacing w:line="240" w:lineRule="atLeast"/>
        <w:ind w:left="540"/>
        <w:jc w:val="thaiDistribute"/>
        <w:rPr>
          <w:rFonts w:eastAsiaTheme="minorHAnsi" w:cstheme="minorBidi"/>
          <w:szCs w:val="22"/>
          <w:lang w:bidi="th-TH"/>
        </w:rPr>
      </w:pPr>
    </w:p>
    <w:p w14:paraId="222068A3" w14:textId="745E199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Modifications of financial instruments </w:t>
      </w:r>
    </w:p>
    <w:p w14:paraId="505AE817" w14:textId="77777777" w:rsidR="00CB53A2" w:rsidRPr="0012708E" w:rsidRDefault="00CB53A2" w:rsidP="00CB53A2">
      <w:pPr>
        <w:spacing w:line="240" w:lineRule="atLeast"/>
        <w:ind w:left="540"/>
        <w:jc w:val="thaiDistribute"/>
        <w:rPr>
          <w:rFonts w:eastAsiaTheme="minorHAnsi" w:cs="Times New Roman"/>
          <w:i/>
          <w:iCs/>
          <w:szCs w:val="22"/>
        </w:rPr>
      </w:pPr>
    </w:p>
    <w:p w14:paraId="4A86A102" w14:textId="38122604"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w:t>
      </w:r>
      <w:r w:rsidR="00BB06AA">
        <w:rPr>
          <w:rFonts w:eastAsiaTheme="minorHAnsi" w:cs="Times New Roman"/>
          <w:szCs w:val="22"/>
        </w:rPr>
        <w:t xml:space="preserve">ECL </w:t>
      </w:r>
      <w:r w:rsidRPr="0012708E">
        <w:rPr>
          <w:rFonts w:eastAsiaTheme="minorHAnsi" w:cs="Times New Roman"/>
          <w:szCs w:val="22"/>
        </w:rPr>
        <w:t xml:space="preserve">in profit or loss with a corresponding decrease in the gross carrying amount of the asset. </w:t>
      </w:r>
    </w:p>
    <w:p w14:paraId="29DB9DB9" w14:textId="77777777" w:rsidR="00CB53A2" w:rsidRPr="0012708E" w:rsidRDefault="00CB53A2" w:rsidP="00CB53A2">
      <w:pPr>
        <w:spacing w:line="240" w:lineRule="atLeast"/>
        <w:ind w:left="540"/>
        <w:jc w:val="thaiDistribute"/>
        <w:rPr>
          <w:rFonts w:eastAsiaTheme="minorHAnsi" w:cs="Times New Roman"/>
          <w:szCs w:val="22"/>
        </w:rPr>
      </w:pPr>
    </w:p>
    <w:p w14:paraId="693E8D6F" w14:textId="374CB221"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t xml:space="preserve">ECLs </w:t>
      </w:r>
      <w:r w:rsidR="00CB53A2" w:rsidRPr="0012708E">
        <w:rPr>
          <w:rFonts w:eastAsiaTheme="minorHAnsi" w:cs="Times New Roman"/>
          <w:szCs w:val="22"/>
        </w:rPr>
        <w:t xml:space="preserve">for modified financial assets that have not been derecognised and are not considered to be credit-impaired will be recognised on a 12-month basis, or a lifetime basis, </w:t>
      </w:r>
      <w:r w:rsidR="0054760E" w:rsidRPr="0012708E">
        <w:rPr>
          <w:rFonts w:eastAsiaTheme="minorHAnsi" w:cs="Times New Roman"/>
          <w:szCs w:val="22"/>
        </w:rPr>
        <w:t xml:space="preserve">whether </w:t>
      </w:r>
      <w:r w:rsidR="00CB53A2" w:rsidRPr="0012708E">
        <w:rPr>
          <w:rFonts w:eastAsiaTheme="minorHAnsi" w:cs="Times New Roman"/>
          <w:szCs w:val="22"/>
        </w:rPr>
        <w:t xml:space="preserve">if there is a </w:t>
      </w:r>
      <w:r>
        <w:rPr>
          <w:rFonts w:eastAsiaTheme="minorHAnsi" w:cs="Times New Roman"/>
          <w:szCs w:val="22"/>
        </w:rPr>
        <w:t>SICR</w:t>
      </w:r>
      <w:r w:rsidR="00CB53A2" w:rsidRPr="0012708E">
        <w:rPr>
          <w:rFonts w:eastAsiaTheme="minorHAnsi" w:cs="Times New Roman"/>
          <w:szCs w:val="22"/>
        </w:rPr>
        <w:t>. These assets are assessed to determine</w:t>
      </w:r>
      <w:r w:rsidR="00BA4763">
        <w:rPr>
          <w:rFonts w:eastAsiaTheme="minorHAnsi" w:cs="Times New Roman"/>
          <w:szCs w:val="22"/>
        </w:rPr>
        <w:t xml:space="preserve"> that</w:t>
      </w:r>
      <w:r w:rsidR="00CB53A2" w:rsidRPr="0012708E">
        <w:rPr>
          <w:rFonts w:eastAsiaTheme="minorHAnsi" w:cs="Times New Roman"/>
          <w:szCs w:val="22"/>
        </w:rPr>
        <w:t xml:space="preserve"> there has been a </w:t>
      </w:r>
      <w:r w:rsidR="008D35E2">
        <w:rPr>
          <w:rFonts w:eastAsiaTheme="minorHAnsi" w:cs="Times New Roman"/>
          <w:szCs w:val="22"/>
        </w:rPr>
        <w:t>SICR</w:t>
      </w:r>
      <w:r w:rsidR="00CB53A2" w:rsidRPr="0012708E">
        <w:rPr>
          <w:rFonts w:eastAsiaTheme="minorHAnsi" w:cs="Times New Roman"/>
          <w:szCs w:val="22"/>
        </w:rPr>
        <w:t xml:space="preserve"> subsequent to the modification. </w:t>
      </w:r>
    </w:p>
    <w:p w14:paraId="1FC4C341" w14:textId="77777777" w:rsidR="00CB53A2" w:rsidRPr="0012708E" w:rsidRDefault="00CB53A2" w:rsidP="00CB53A2">
      <w:pPr>
        <w:spacing w:line="240" w:lineRule="atLeast"/>
        <w:ind w:left="540"/>
        <w:jc w:val="thaiDistribute"/>
        <w:rPr>
          <w:rFonts w:eastAsiaTheme="minorHAnsi" w:cs="Times New Roman"/>
          <w:szCs w:val="22"/>
        </w:rPr>
      </w:pPr>
    </w:p>
    <w:p w14:paraId="5A83459D" w14:textId="7777777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 aforementioned financial assets as the ones that does not have a SICR.</w:t>
      </w:r>
    </w:p>
    <w:p w14:paraId="6CE7642C" w14:textId="0D56E900" w:rsidR="00216FC1" w:rsidRDefault="00216FC1">
      <w:pPr>
        <w:rPr>
          <w:rFonts w:eastAsiaTheme="minorHAnsi" w:cs="Times New Roman"/>
          <w:i/>
          <w:iCs/>
          <w:szCs w:val="22"/>
        </w:rPr>
      </w:pPr>
    </w:p>
    <w:p w14:paraId="58367B8A" w14:textId="203358E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Write-offs of credit-impaired instruments and reversal of </w:t>
      </w:r>
      <w:r w:rsidR="008D35E2" w:rsidRPr="00D943F3">
        <w:rPr>
          <w:rFonts w:eastAsiaTheme="minorHAnsi" w:cs="Times New Roman"/>
          <w:i/>
          <w:iCs/>
          <w:szCs w:val="22"/>
        </w:rPr>
        <w:t>ECL</w:t>
      </w:r>
    </w:p>
    <w:p w14:paraId="3D2E455C" w14:textId="77777777" w:rsidR="00CB53A2" w:rsidRPr="0012708E" w:rsidRDefault="00CB53A2" w:rsidP="00CB53A2">
      <w:pPr>
        <w:spacing w:line="240" w:lineRule="atLeast"/>
        <w:ind w:left="540"/>
        <w:jc w:val="thaiDistribute"/>
        <w:rPr>
          <w:rFonts w:eastAsiaTheme="minorHAnsi" w:cs="Times New Roman"/>
          <w:i/>
          <w:iCs/>
          <w:szCs w:val="22"/>
        </w:rPr>
      </w:pPr>
    </w:p>
    <w:p w14:paraId="3327A74D" w14:textId="48329402"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To the extent a financial instrument is considered irrecoverable, the applicable portion of the gross carrying amount is written off against the related allowance for </w:t>
      </w:r>
      <w:r w:rsidR="008D35E2">
        <w:rPr>
          <w:rFonts w:eastAsiaTheme="minorHAnsi" w:cs="Times New Roman"/>
          <w:szCs w:val="22"/>
        </w:rPr>
        <w:t>ECL</w:t>
      </w:r>
      <w:r w:rsidRPr="0012708E">
        <w:rPr>
          <w:rFonts w:eastAsiaTheme="minorHAnsi" w:cs="Times New Roman"/>
          <w:szCs w:val="22"/>
        </w:rPr>
        <w:t>.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w:t>
      </w:r>
      <w:r w:rsidR="00D943F3">
        <w:rPr>
          <w:rFonts w:eastAsiaTheme="minorHAnsi" w:cs="Times New Roman"/>
          <w:szCs w:val="22"/>
        </w:rPr>
        <w:t xml:space="preserve"> of</w:t>
      </w:r>
      <w:r w:rsidRPr="0012708E">
        <w:rPr>
          <w:rFonts w:eastAsiaTheme="minorHAnsi" w:cs="Times New Roman"/>
          <w:szCs w:val="22"/>
        </w:rPr>
        <w:t xml:space="preserve"> </w:t>
      </w:r>
      <w:r w:rsidR="00705127">
        <w:rPr>
          <w:rFonts w:eastAsiaTheme="minorHAnsi" w:cs="Times New Roman"/>
          <w:szCs w:val="22"/>
        </w:rPr>
        <w:t>ECL</w:t>
      </w:r>
      <w:r w:rsidR="00301275">
        <w:rPr>
          <w:rFonts w:eastAsiaTheme="minorHAnsi" w:cs="Times New Roman"/>
          <w:szCs w:val="22"/>
        </w:rPr>
        <w:t xml:space="preserve"> </w:t>
      </w:r>
      <w:r w:rsidRPr="0012708E">
        <w:rPr>
          <w:rFonts w:eastAsiaTheme="minorHAnsi" w:cs="Times New Roman"/>
          <w:szCs w:val="22"/>
        </w:rPr>
        <w:t>in the profit or loss or</w:t>
      </w:r>
      <w:r w:rsidR="009176F9" w:rsidRPr="0012708E">
        <w:rPr>
          <w:rFonts w:eastAsiaTheme="minorHAnsi" w:cs="Times New Roman"/>
          <w:szCs w:val="22"/>
        </w:rPr>
        <w:t xml:space="preserve"> as specified by</w:t>
      </w:r>
      <w:r w:rsidRPr="0012708E">
        <w:rPr>
          <w:rFonts w:eastAsiaTheme="minorHAnsi" w:cs="Times New Roman"/>
          <w:szCs w:val="22"/>
        </w:rPr>
        <w:t xml:space="preserve"> the BoT’s regulations. </w:t>
      </w:r>
    </w:p>
    <w:p w14:paraId="1349F663" w14:textId="77777777" w:rsidR="00CB53A2" w:rsidRPr="0012708E" w:rsidRDefault="00CB53A2" w:rsidP="00CB53A2">
      <w:pPr>
        <w:spacing w:line="240" w:lineRule="atLeast"/>
        <w:ind w:left="540"/>
        <w:jc w:val="thaiDistribute"/>
        <w:rPr>
          <w:rFonts w:eastAsiaTheme="minorHAnsi" w:cs="Times New Roman"/>
          <w:szCs w:val="22"/>
        </w:rPr>
      </w:pPr>
    </w:p>
    <w:p w14:paraId="177DFD66" w14:textId="1DDD225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If, in a subsequent period, the amount of the allowance for </w:t>
      </w:r>
      <w:r w:rsidR="00705127">
        <w:rPr>
          <w:rFonts w:eastAsiaTheme="minorHAnsi" w:cs="Times New Roman"/>
          <w:szCs w:val="22"/>
        </w:rPr>
        <w:t>ECL</w:t>
      </w:r>
      <w:r w:rsidRPr="0012708E">
        <w:rPr>
          <w:rFonts w:eastAsiaTheme="minorHAnsi" w:cs="Times New Roman"/>
          <w:szCs w:val="22"/>
        </w:rPr>
        <w:t xml:space="preserve"> decreases and the decrease can be related objectively to an event occurring after the credit impairment was recognised, the previously recognised </w:t>
      </w:r>
      <w:r w:rsidR="00B52CC0">
        <w:rPr>
          <w:rFonts w:eastAsiaTheme="minorHAnsi" w:cs="Times New Roman"/>
          <w:szCs w:val="22"/>
        </w:rPr>
        <w:t>ECL</w:t>
      </w:r>
      <w:r w:rsidRPr="0012708E">
        <w:rPr>
          <w:rFonts w:eastAsiaTheme="minorHAnsi" w:cs="Times New Roman"/>
          <w:szCs w:val="22"/>
        </w:rPr>
        <w:t xml:space="preserve"> is reversed by adjusting the allowance for </w:t>
      </w:r>
      <w:r w:rsidR="00B52CC0">
        <w:rPr>
          <w:rFonts w:eastAsiaTheme="minorHAnsi" w:cs="Times New Roman"/>
          <w:szCs w:val="22"/>
        </w:rPr>
        <w:t>ECL</w:t>
      </w:r>
      <w:r w:rsidRPr="0012708E">
        <w:rPr>
          <w:rFonts w:eastAsiaTheme="minorHAnsi" w:cs="Times New Roman"/>
          <w:szCs w:val="22"/>
        </w:rPr>
        <w:t xml:space="preserve">. The amount of the reversal is recognised in the profit or loss. </w:t>
      </w:r>
    </w:p>
    <w:p w14:paraId="576EE5D4" w14:textId="77777777" w:rsidR="00CB53A2" w:rsidRDefault="00CB53A2" w:rsidP="00CB53A2">
      <w:pPr>
        <w:spacing w:line="240" w:lineRule="atLeast"/>
        <w:ind w:left="540"/>
        <w:jc w:val="thaiDistribute"/>
        <w:rPr>
          <w:rFonts w:eastAsiaTheme="minorHAnsi" w:cs="Times New Roman"/>
          <w:szCs w:val="22"/>
        </w:rPr>
      </w:pPr>
    </w:p>
    <w:p w14:paraId="5473E38F" w14:textId="77777777"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Improvement in credit risk</w:t>
      </w:r>
    </w:p>
    <w:p w14:paraId="7CEDD437" w14:textId="77777777" w:rsidR="00CB53A2" w:rsidRPr="0012708E" w:rsidRDefault="00CB53A2" w:rsidP="00CB53A2">
      <w:pPr>
        <w:spacing w:line="240" w:lineRule="atLeast"/>
        <w:ind w:left="540"/>
        <w:jc w:val="thaiDistribute"/>
        <w:rPr>
          <w:rFonts w:eastAsiaTheme="minorHAnsi" w:cs="Times New Roman"/>
          <w:szCs w:val="22"/>
        </w:rPr>
      </w:pPr>
    </w:p>
    <w:p w14:paraId="4AF33811" w14:textId="6C5AE6C0"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A period may elapse from the point at which instruments enter stage 2 or stage 3 </w:t>
      </w:r>
      <w:r w:rsidRPr="0093239C">
        <w:rPr>
          <w:rFonts w:eastAsiaTheme="minorHAnsi" w:cs="Times New Roman"/>
          <w:szCs w:val="22"/>
        </w:rPr>
        <w:t>and</w:t>
      </w:r>
      <w:r w:rsidRPr="0012708E">
        <w:rPr>
          <w:rFonts w:eastAsiaTheme="minorHAnsi" w:cs="Times New Roman"/>
          <w:szCs w:val="22"/>
        </w:rPr>
        <w:t xml:space="preserve"> are reclassified back to stage 1. </w:t>
      </w:r>
    </w:p>
    <w:p w14:paraId="7653402B" w14:textId="72D1AB87" w:rsidR="003F450C" w:rsidRPr="0012708E" w:rsidRDefault="003F450C" w:rsidP="00CB53A2">
      <w:pPr>
        <w:spacing w:line="240" w:lineRule="atLeast"/>
        <w:ind w:left="540"/>
        <w:jc w:val="thaiDistribute"/>
        <w:rPr>
          <w:rFonts w:eastAsiaTheme="minorHAnsi" w:cs="Times New Roman"/>
          <w:szCs w:val="22"/>
        </w:rPr>
      </w:pPr>
    </w:p>
    <w:p w14:paraId="6B9F5F89" w14:textId="7D6B6749"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 credit-impaired (Stage 3) and no debt restructured will transfer to stage 2 </w:t>
      </w:r>
      <w:r w:rsidR="00705127">
        <w:rPr>
          <w:rFonts w:eastAsiaTheme="minorHAnsi" w:cs="Times New Roman"/>
          <w:szCs w:val="22"/>
        </w:rPr>
        <w:br/>
      </w:r>
      <w:r w:rsidRPr="0012708E">
        <w:rPr>
          <w:rFonts w:eastAsiaTheme="minorHAnsi" w:cs="Times New Roman"/>
          <w:szCs w:val="22"/>
        </w:rPr>
        <w:t xml:space="preserve">or stage 1 if it is considered that no more qualify as a financial asset with credit-impaired. </w:t>
      </w:r>
    </w:p>
    <w:p w14:paraId="5C20F34B" w14:textId="77777777" w:rsidR="00CB53A2" w:rsidRPr="0012708E" w:rsidRDefault="00CB53A2" w:rsidP="00CB53A2">
      <w:pPr>
        <w:spacing w:line="240" w:lineRule="atLeast"/>
        <w:ind w:left="540"/>
        <w:jc w:val="thaiDistribute"/>
        <w:rPr>
          <w:rFonts w:eastAsiaTheme="minorHAnsi" w:cs="Times New Roman"/>
          <w:szCs w:val="22"/>
        </w:rPr>
      </w:pPr>
    </w:p>
    <w:p w14:paraId="77226D11" w14:textId="1B2A98C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within stage 2, these can only be transferred to stage 1 when they are no longer considered to have experienced a </w:t>
      </w:r>
      <w:r w:rsidR="00B52CC0">
        <w:rPr>
          <w:rFonts w:eastAsiaTheme="minorHAnsi" w:cs="Times New Roman"/>
          <w:szCs w:val="22"/>
        </w:rPr>
        <w:t>SICR</w:t>
      </w:r>
      <w:r w:rsidRPr="0012708E">
        <w:rPr>
          <w:rFonts w:eastAsiaTheme="minorHAnsi" w:cs="Times New Roman"/>
          <w:szCs w:val="22"/>
        </w:rPr>
        <w:t>.</w:t>
      </w:r>
    </w:p>
    <w:p w14:paraId="587DDD79" w14:textId="29525F58" w:rsidR="003F450C" w:rsidRPr="0093239C" w:rsidRDefault="003F450C">
      <w:pPr>
        <w:rPr>
          <w:rFonts w:eastAsiaTheme="minorHAnsi" w:cs="Times New Roman"/>
          <w:sz w:val="20"/>
        </w:rPr>
      </w:pPr>
    </w:p>
    <w:p w14:paraId="06B3646F" w14:textId="3B26CA1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w:t>
      </w:r>
      <w:r w:rsidR="00B52CC0">
        <w:rPr>
          <w:rFonts w:eastAsiaTheme="minorHAnsi" w:cs="Times New Roman"/>
          <w:szCs w:val="22"/>
        </w:rPr>
        <w:t>SICR</w:t>
      </w:r>
      <w:r w:rsidRPr="0012708E">
        <w:rPr>
          <w:rFonts w:eastAsiaTheme="minorHAnsi" w:cs="Times New Roman"/>
          <w:szCs w:val="22"/>
        </w:rPr>
        <w:t xml:space="preserve"> was determined using quantitative measures, the instruments will automatically transfer back to stage 1 when the </w:t>
      </w:r>
      <w:r w:rsidR="00281143" w:rsidRPr="0012708E">
        <w:rPr>
          <w:rFonts w:eastAsiaTheme="minorHAnsi" w:cs="Times New Roman"/>
          <w:szCs w:val="22"/>
        </w:rPr>
        <w:t>day</w:t>
      </w:r>
      <w:r w:rsidRPr="0012708E">
        <w:rPr>
          <w:rFonts w:eastAsiaTheme="minorHAnsi" w:cs="Times New Roman"/>
          <w:szCs w:val="22"/>
        </w:rPr>
        <w:t xml:space="preserve"> past due criteria is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1F35EE1D" w14:textId="51EB4C1F"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lastRenderedPageBreak/>
        <w:t xml:space="preserve">For debt restructuring receivables, exposures under stage 3 can transfer to stage 2 when the customer performs under the revised terms of the contract for a longer of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 Further </w:t>
      </w:r>
      <w:r w:rsidR="00C61861">
        <w:rPr>
          <w:rFonts w:eastAsiaTheme="minorHAnsi" w:cs="Times New Roman"/>
          <w:szCs w:val="22"/>
        </w:rPr>
        <w:t>9</w:t>
      </w:r>
      <w:r w:rsidRPr="0012708E">
        <w:rPr>
          <w:rFonts w:eastAsiaTheme="minorHAnsi" w:cs="Times New Roman"/>
          <w:szCs w:val="22"/>
        </w:rPr>
        <w:t xml:space="preserve"> months are required for such customers to be transferred to stage 1 on the basis that there is no overdue balance on the account and the customer is expected to repay its remaining obligations in full.</w:t>
      </w:r>
    </w:p>
    <w:p w14:paraId="72FC86F4" w14:textId="77777777" w:rsidR="00CB53A2" w:rsidRPr="0012708E" w:rsidRDefault="00CB53A2" w:rsidP="00CB53A2">
      <w:pPr>
        <w:spacing w:line="240" w:lineRule="atLeast"/>
        <w:ind w:left="540"/>
        <w:jc w:val="both"/>
        <w:rPr>
          <w:rFonts w:cs="Times New Roman"/>
          <w:szCs w:val="28"/>
          <w:lang w:bidi="th-TH"/>
        </w:rPr>
      </w:pPr>
    </w:p>
    <w:p w14:paraId="5CD2363A" w14:textId="53D5B111" w:rsidR="00CB53A2" w:rsidRPr="0012708E" w:rsidRDefault="00CB53A2" w:rsidP="00CB53A2">
      <w:pPr>
        <w:spacing w:line="240" w:lineRule="atLeast"/>
        <w:ind w:left="540"/>
        <w:jc w:val="thaiDistribute"/>
        <w:rPr>
          <w:rFonts w:eastAsiaTheme="minorHAnsi" w:cs="Times New Roman"/>
          <w:szCs w:val="28"/>
          <w:lang w:bidi="th-TH"/>
        </w:rPr>
      </w:pPr>
      <w:r w:rsidRPr="0012708E">
        <w:rPr>
          <w:rFonts w:eastAsiaTheme="minorHAnsi" w:cs="Times New Roman"/>
          <w:szCs w:val="22"/>
        </w:rPr>
        <w:t xml:space="preserve">For debt restructuring receivables, exposures under stage 2 that were not previously credit impaired can transfer to stage 1 when the customer performs under the revised terms of the contract for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w:t>
      </w:r>
      <w:r w:rsidRPr="0012708E">
        <w:rPr>
          <w:rFonts w:eastAsiaTheme="minorHAnsi" w:cs="Times New Roman"/>
          <w:szCs w:val="28"/>
          <w:lang w:bidi="th-TH"/>
        </w:rPr>
        <w:t>, whichever is longer.</w:t>
      </w:r>
    </w:p>
    <w:p w14:paraId="71B8F6C6" w14:textId="77777777" w:rsidR="00CB53A2" w:rsidRPr="0012708E" w:rsidRDefault="00CB53A2" w:rsidP="00282D6D">
      <w:pPr>
        <w:jc w:val="both"/>
        <w:rPr>
          <w:rFonts w:cs="Times New Roman"/>
          <w:noProof/>
          <w:color w:val="000000"/>
          <w:szCs w:val="22"/>
          <w:lang w:bidi="th-TH"/>
        </w:rPr>
      </w:pPr>
    </w:p>
    <w:p w14:paraId="0A474690" w14:textId="7180A3D0" w:rsidR="0061423C" w:rsidRPr="0012708E" w:rsidRDefault="00CB53A2" w:rsidP="00CB53A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(k)</w:t>
      </w:r>
      <w:r w:rsidRPr="0012708E">
        <w:rPr>
          <w:rFonts w:cs="Times New Roman"/>
          <w:sz w:val="22"/>
          <w:szCs w:val="22"/>
        </w:rPr>
        <w:tab/>
      </w:r>
      <w:r w:rsidR="0061423C" w:rsidRPr="0012708E">
        <w:rPr>
          <w:rFonts w:cs="Times New Roman"/>
          <w:sz w:val="22"/>
          <w:szCs w:val="22"/>
        </w:rPr>
        <w:t>Impairment</w:t>
      </w:r>
      <w:r w:rsidR="00143B5C" w:rsidRPr="0012708E">
        <w:rPr>
          <w:rFonts w:cs="Times New Roman"/>
          <w:sz w:val="22"/>
          <w:szCs w:val="22"/>
        </w:rPr>
        <w:t xml:space="preserve"> for non-financial assets</w:t>
      </w:r>
    </w:p>
    <w:p w14:paraId="6B6AC2AC" w14:textId="77777777" w:rsidR="0061423C" w:rsidRPr="0012708E" w:rsidRDefault="0061423C" w:rsidP="0061423C">
      <w:pPr>
        <w:pStyle w:val="BodyText"/>
        <w:spacing w:after="0" w:line="240" w:lineRule="atLeast"/>
        <w:ind w:left="539"/>
        <w:jc w:val="both"/>
        <w:rPr>
          <w:rFonts w:cs="Times New Roman"/>
          <w:szCs w:val="22"/>
          <w:lang w:val="en-GB"/>
        </w:rPr>
      </w:pPr>
    </w:p>
    <w:p w14:paraId="79BB41CF" w14:textId="77777777" w:rsidR="0061423C" w:rsidRPr="0012708E" w:rsidRDefault="0061423C" w:rsidP="0061423C">
      <w:pPr>
        <w:pStyle w:val="BodyText"/>
        <w:spacing w:after="0" w:line="240" w:lineRule="atLeast"/>
        <w:ind w:left="539"/>
        <w:jc w:val="both"/>
        <w:rPr>
          <w:rFonts w:cs="Times New Roman"/>
          <w:szCs w:val="22"/>
          <w:lang w:val="en-GB"/>
        </w:rPr>
      </w:pPr>
      <w:r w:rsidRPr="0012708E">
        <w:rPr>
          <w:rFonts w:cs="Times New Roman"/>
          <w:szCs w:val="22"/>
          <w:lang w:val="en-GB"/>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1FD88FD2" w14:textId="77777777" w:rsidR="0061423C" w:rsidRPr="0012708E" w:rsidRDefault="0061423C" w:rsidP="0061423C">
      <w:pPr>
        <w:pStyle w:val="BodyText"/>
        <w:spacing w:after="0" w:line="240" w:lineRule="atLeast"/>
        <w:ind w:left="539"/>
        <w:jc w:val="both"/>
        <w:rPr>
          <w:rFonts w:cs="Times New Roman"/>
          <w:szCs w:val="22"/>
          <w:lang w:val="en-GB"/>
        </w:rPr>
      </w:pPr>
    </w:p>
    <w:p w14:paraId="0B2576F3" w14:textId="5B778923" w:rsidR="00232C0A" w:rsidRPr="0012708E" w:rsidRDefault="00232C0A">
      <w:pPr>
        <w:pStyle w:val="BodyText"/>
        <w:spacing w:after="0" w:line="240" w:lineRule="atLeast"/>
        <w:ind w:left="539"/>
        <w:jc w:val="both"/>
        <w:rPr>
          <w:rFonts w:cs="Times New Roman"/>
          <w:szCs w:val="22"/>
          <w:lang w:val="en-GB"/>
        </w:rPr>
      </w:pPr>
      <w:r w:rsidRPr="0012708E">
        <w:rPr>
          <w:rFonts w:cs="Times New Roman"/>
          <w:szCs w:val="22"/>
        </w:rPr>
        <w:t>An impairment loss is recognised in profit or loss if the carrying amount of an asset exceeds its recoverable amount</w:t>
      </w:r>
      <w:r w:rsidR="00E67F68">
        <w:rPr>
          <w:rFonts w:cs="Times New Roman"/>
          <w:szCs w:val="22"/>
        </w:rPr>
        <w:t>.</w:t>
      </w:r>
    </w:p>
    <w:p w14:paraId="5CBFF8EE" w14:textId="77777777" w:rsidR="0061423C" w:rsidRPr="0012708E" w:rsidRDefault="0061423C" w:rsidP="0061423C">
      <w:pPr>
        <w:pStyle w:val="BodyText"/>
        <w:spacing w:after="0" w:line="220" w:lineRule="exact"/>
        <w:ind w:left="562"/>
        <w:jc w:val="both"/>
        <w:rPr>
          <w:rFonts w:cs="Times New Roman"/>
          <w:szCs w:val="22"/>
          <w:lang w:val="en-GB"/>
        </w:rPr>
      </w:pPr>
    </w:p>
    <w:p w14:paraId="4BBDB0E8" w14:textId="6B917C3C" w:rsidR="0061423C" w:rsidRPr="0012708E" w:rsidRDefault="0061423C" w:rsidP="0061423C">
      <w:pPr>
        <w:pStyle w:val="BodyText"/>
        <w:spacing w:after="0" w:line="240" w:lineRule="atLeast"/>
        <w:ind w:left="567"/>
        <w:jc w:val="both"/>
        <w:rPr>
          <w:rFonts w:cs="Times New Roman"/>
          <w:bCs/>
          <w:szCs w:val="22"/>
          <w:lang w:val="en-GB"/>
        </w:rPr>
      </w:pPr>
      <w:r w:rsidRPr="0012708E">
        <w:rPr>
          <w:rFonts w:cs="Times New Roman"/>
          <w:szCs w:val="22"/>
          <w:lang w:val="en-GB"/>
        </w:rPr>
        <w:t xml:space="preserve">The recoverable </w:t>
      </w:r>
      <w:r w:rsidR="00E67F68">
        <w:rPr>
          <w:rFonts w:cs="Times New Roman"/>
          <w:szCs w:val="22"/>
          <w:lang w:val="en-GB"/>
        </w:rPr>
        <w:t xml:space="preserve">amount </w:t>
      </w:r>
      <w:r w:rsidRPr="0012708E">
        <w:rPr>
          <w:rFonts w:cs="Times New Roman"/>
          <w:szCs w:val="22"/>
          <w:lang w:val="en-GB"/>
        </w:rPr>
        <w:t xml:space="preserve">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6D6E98DD" w14:textId="77777777" w:rsidR="0061423C" w:rsidRPr="0012708E" w:rsidRDefault="0061423C" w:rsidP="0061423C">
      <w:pPr>
        <w:pStyle w:val="BodyText"/>
        <w:spacing w:after="0" w:line="240" w:lineRule="exact"/>
        <w:ind w:left="562"/>
        <w:jc w:val="both"/>
        <w:rPr>
          <w:rFonts w:cs="Times New Roman"/>
          <w:szCs w:val="22"/>
          <w:lang w:val="en-GB"/>
        </w:rPr>
      </w:pPr>
    </w:p>
    <w:p w14:paraId="588B8B8D" w14:textId="5BBB87FB" w:rsidR="00232C0A" w:rsidRPr="0012708E" w:rsidRDefault="00113B6F" w:rsidP="00D912E0">
      <w:pPr>
        <w:pStyle w:val="BodyText"/>
        <w:spacing w:after="0" w:line="240" w:lineRule="atLeast"/>
        <w:ind w:left="540"/>
        <w:jc w:val="both"/>
        <w:rPr>
          <w:rFonts w:cs="Times New Roman"/>
          <w:b/>
          <w:bCs/>
          <w:szCs w:val="22"/>
          <w:lang w:val="en-GB"/>
        </w:rPr>
      </w:pPr>
      <w:r w:rsidRPr="00113B6F">
        <w:rPr>
          <w:rFonts w:cs="Times New Roman"/>
          <w:szCs w:val="22"/>
        </w:rPr>
        <w:t xml:space="preserve">An impairment loss of asset recognised in prior </w:t>
      </w:r>
      <w:r>
        <w:rPr>
          <w:rFonts w:cs="Times New Roman"/>
          <w:szCs w:val="22"/>
        </w:rPr>
        <w:t>years</w:t>
      </w:r>
      <w:r w:rsidRPr="00113B6F">
        <w:rPr>
          <w:rFonts w:cs="Times New Roman"/>
          <w:szCs w:val="22"/>
        </w:rPr>
        <w:t xml:space="preserve"> is reversed</w:t>
      </w:r>
      <w:r w:rsidRPr="00113B6F" w:rsidDel="00113B6F">
        <w:rPr>
          <w:rFonts w:cs="Times New Roman"/>
          <w:szCs w:val="22"/>
        </w:rPr>
        <w:t xml:space="preserve"> </w:t>
      </w:r>
      <w:r w:rsidR="00232C0A" w:rsidRPr="0012708E">
        <w:rPr>
          <w:rFonts w:cs="Times New Roman"/>
          <w:szCs w:val="22"/>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465F2DA" w14:textId="77777777" w:rsidR="002F359C" w:rsidRPr="0012708E" w:rsidRDefault="002F359C" w:rsidP="00F3534A">
      <w:pPr>
        <w:rPr>
          <w:rFonts w:cs="Times New Roman"/>
          <w:szCs w:val="22"/>
        </w:rPr>
      </w:pPr>
    </w:p>
    <w:p w14:paraId="67A705FB" w14:textId="207BB8C0"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(l)</w:t>
      </w:r>
      <w:r w:rsidRPr="0012708E">
        <w:rPr>
          <w:rFonts w:cs="Times New Roman"/>
          <w:sz w:val="22"/>
          <w:szCs w:val="22"/>
        </w:rPr>
        <w:tab/>
      </w:r>
      <w:r w:rsidR="0061423C" w:rsidRPr="0012708E">
        <w:rPr>
          <w:rFonts w:cs="Times New Roman"/>
          <w:sz w:val="22"/>
          <w:szCs w:val="22"/>
        </w:rPr>
        <w:t xml:space="preserve">Employee benefits </w:t>
      </w:r>
    </w:p>
    <w:p w14:paraId="0D9D585C" w14:textId="77777777" w:rsidR="0061423C" w:rsidRPr="0012708E" w:rsidRDefault="0061423C" w:rsidP="006435BF">
      <w:pPr>
        <w:pStyle w:val="AccPolicyalternative"/>
      </w:pPr>
    </w:p>
    <w:p w14:paraId="685383A8" w14:textId="77777777" w:rsidR="0061423C" w:rsidRPr="0012708E" w:rsidRDefault="0061423C" w:rsidP="0061423C">
      <w:pPr>
        <w:spacing w:line="240" w:lineRule="exact"/>
        <w:ind w:left="567" w:right="27"/>
        <w:jc w:val="thaiDistribute"/>
        <w:rPr>
          <w:rFonts w:eastAsia="Arial Unicode MS" w:cs="Times New Roman"/>
          <w:i/>
          <w:iCs/>
          <w:szCs w:val="22"/>
        </w:rPr>
      </w:pPr>
      <w:r w:rsidRPr="0012708E">
        <w:rPr>
          <w:rFonts w:eastAsia="Arial Unicode MS" w:cs="Times New Roman"/>
          <w:i/>
          <w:iCs/>
          <w:szCs w:val="22"/>
        </w:rPr>
        <w:t>Defined contribution plans</w:t>
      </w:r>
    </w:p>
    <w:p w14:paraId="66EEB3BF" w14:textId="77777777" w:rsidR="0061423C" w:rsidRPr="0012708E" w:rsidRDefault="0061423C" w:rsidP="0061423C">
      <w:pPr>
        <w:spacing w:line="240" w:lineRule="exact"/>
        <w:ind w:left="547" w:right="-29"/>
        <w:jc w:val="both"/>
        <w:rPr>
          <w:rFonts w:eastAsia="Arial Unicode MS" w:cs="Times New Roman"/>
          <w:i/>
          <w:iCs/>
          <w:szCs w:val="22"/>
        </w:rPr>
      </w:pPr>
    </w:p>
    <w:p w14:paraId="6E729FEB" w14:textId="6DD90753" w:rsidR="0061423C" w:rsidRPr="0012708E" w:rsidRDefault="0061423C" w:rsidP="0061423C">
      <w:pPr>
        <w:pStyle w:val="BodyText"/>
        <w:spacing w:after="0" w:line="240" w:lineRule="exact"/>
        <w:ind w:left="540"/>
        <w:jc w:val="both"/>
        <w:rPr>
          <w:rFonts w:cs="Times New Roman"/>
          <w:szCs w:val="22"/>
          <w:lang w:val="en-GB" w:bidi="th-TH"/>
        </w:rPr>
      </w:pPr>
      <w:r w:rsidRPr="0012708E">
        <w:rPr>
          <w:rFonts w:cs="Times New Roman"/>
          <w:szCs w:val="22"/>
          <w:lang w:val="en-GB" w:bidi="th-TH"/>
        </w:rPr>
        <w:t xml:space="preserve">Obligations for contributions to </w:t>
      </w:r>
      <w:r w:rsidR="008E709F" w:rsidRPr="0012708E">
        <w:rPr>
          <w:rFonts w:cs="Times New Roman"/>
          <w:szCs w:val="22"/>
          <w:lang w:val="en-GB" w:bidi="th-TH"/>
        </w:rPr>
        <w:t xml:space="preserve">the </w:t>
      </w:r>
      <w:r w:rsidR="007B6F9C" w:rsidRPr="0012708E">
        <w:rPr>
          <w:rFonts w:cs="Times New Roman"/>
          <w:szCs w:val="22"/>
          <w:lang w:val="en-GB" w:bidi="th-TH"/>
        </w:rPr>
        <w:t>G</w:t>
      </w:r>
      <w:r w:rsidR="008E709F" w:rsidRPr="0012708E">
        <w:rPr>
          <w:rFonts w:cs="Times New Roman"/>
          <w:szCs w:val="22"/>
          <w:lang w:val="en-GB" w:bidi="th-TH"/>
        </w:rPr>
        <w:t>roup’s provident fund</w:t>
      </w:r>
      <w:r w:rsidR="00390F31">
        <w:rPr>
          <w:rFonts w:cs="Times New Roman"/>
          <w:szCs w:val="22"/>
          <w:lang w:val="en-GB" w:bidi="th-TH"/>
        </w:rPr>
        <w:t>s</w:t>
      </w:r>
      <w:r w:rsidRPr="0012708E">
        <w:rPr>
          <w:rFonts w:cs="Times New Roman"/>
          <w:szCs w:val="22"/>
          <w:lang w:val="en-GB" w:bidi="th-TH"/>
        </w:rPr>
        <w:t xml:space="preserve"> are </w:t>
      </w:r>
      <w:r w:rsidR="003C1CA9" w:rsidRPr="0012708E">
        <w:rPr>
          <w:rFonts w:cs="Times New Roman"/>
          <w:szCs w:val="22"/>
          <w:lang w:val="en-GB" w:bidi="th-TH"/>
        </w:rPr>
        <w:t xml:space="preserve">recognised as employee </w:t>
      </w:r>
      <w:r w:rsidRPr="0012708E">
        <w:rPr>
          <w:rFonts w:cs="Times New Roman"/>
          <w:szCs w:val="22"/>
          <w:lang w:val="en-GB" w:bidi="th-TH"/>
        </w:rPr>
        <w:t>expense</w:t>
      </w:r>
      <w:r w:rsidR="003C1CA9" w:rsidRPr="0012708E">
        <w:rPr>
          <w:rFonts w:cs="Times New Roman"/>
          <w:szCs w:val="22"/>
          <w:lang w:val="en-GB" w:bidi="th-TH"/>
        </w:rPr>
        <w:t>s</w:t>
      </w:r>
      <w:r w:rsidRPr="0012708E">
        <w:rPr>
          <w:rFonts w:cs="Times New Roman"/>
          <w:szCs w:val="22"/>
          <w:lang w:val="en-GB" w:bidi="th-TH"/>
        </w:rPr>
        <w:t xml:space="preserve"> in profit or loss as the related service is provided. </w:t>
      </w:r>
    </w:p>
    <w:p w14:paraId="3E6DEC0A" w14:textId="77777777" w:rsidR="0061423C" w:rsidRPr="0012708E" w:rsidRDefault="0061423C" w:rsidP="0061423C">
      <w:pPr>
        <w:pStyle w:val="AccPolicysubhead"/>
        <w:rPr>
          <w:rFonts w:cs="Times New Roman"/>
          <w:lang w:val="en-GB"/>
        </w:rPr>
      </w:pPr>
    </w:p>
    <w:p w14:paraId="1A05043E" w14:textId="77777777" w:rsidR="0061423C" w:rsidRPr="0012708E" w:rsidRDefault="0061423C" w:rsidP="0061423C">
      <w:pPr>
        <w:pStyle w:val="AccPolicysubhead"/>
        <w:rPr>
          <w:rFonts w:cs="Times New Roman"/>
          <w:lang w:val="en-GB"/>
        </w:rPr>
      </w:pPr>
      <w:r w:rsidRPr="0012708E">
        <w:rPr>
          <w:rFonts w:cs="Times New Roman"/>
          <w:cs/>
          <w:lang w:val="en-GB"/>
        </w:rPr>
        <w:tab/>
      </w:r>
      <w:r w:rsidRPr="0012708E">
        <w:rPr>
          <w:rFonts w:cs="Times New Roman"/>
          <w:lang w:val="en-GB"/>
        </w:rPr>
        <w:t>Defined benefit plans</w:t>
      </w:r>
    </w:p>
    <w:p w14:paraId="4D807260" w14:textId="77777777" w:rsidR="0061423C" w:rsidRPr="0012708E" w:rsidRDefault="0061423C" w:rsidP="0061423C">
      <w:pPr>
        <w:pStyle w:val="AccPolicysubhead"/>
        <w:rPr>
          <w:rFonts w:cs="Times New Roman"/>
          <w:lang w:val="en-GB"/>
        </w:rPr>
      </w:pPr>
    </w:p>
    <w:p w14:paraId="598B1604" w14:textId="03FAD14B" w:rsidR="007619B7" w:rsidRDefault="0061423C" w:rsidP="007864D3">
      <w:pPr>
        <w:pStyle w:val="BodyText"/>
        <w:spacing w:after="0" w:line="240" w:lineRule="exact"/>
        <w:ind w:left="540"/>
        <w:jc w:val="both"/>
        <w:rPr>
          <w:rFonts w:cstheme="minorBidi"/>
          <w:szCs w:val="22"/>
          <w:lang w:val="en-GB" w:bidi="th-TH"/>
        </w:rPr>
      </w:pPr>
      <w:r w:rsidRPr="0012708E">
        <w:rPr>
          <w:rFonts w:cs="Times New Roman"/>
          <w:szCs w:val="22"/>
          <w:lang w:val="en-GB" w:bidi="th-TH"/>
        </w:rPr>
        <w:t xml:space="preserve">The </w:t>
      </w:r>
      <w:r w:rsidRPr="0012708E">
        <w:rPr>
          <w:rFonts w:cs="Times New Roman"/>
          <w:szCs w:val="22"/>
          <w:lang w:val="en-GB"/>
        </w:rPr>
        <w:t>Group’s</w:t>
      </w:r>
      <w:r w:rsidRPr="0012708E">
        <w:rPr>
          <w:rFonts w:cs="Times New Roman"/>
          <w:szCs w:val="22"/>
          <w:lang w:val="en-GB" w:bidi="th-TH"/>
        </w:rPr>
        <w:t xml:space="preserve"> net obligation in respect of defined benefit plans is calculated </w:t>
      </w:r>
      <w:r w:rsidR="00232C0A" w:rsidRPr="0012708E">
        <w:rPr>
          <w:rFonts w:cs="Times New Roman"/>
          <w:szCs w:val="22"/>
          <w:lang w:val="en-GB" w:bidi="th-TH"/>
        </w:rPr>
        <w:t xml:space="preserve">by estimating the amount of future benefit that employees have earned in the current and prior </w:t>
      </w:r>
      <w:r w:rsidR="00390F31">
        <w:rPr>
          <w:rFonts w:cs="Times New Roman"/>
          <w:szCs w:val="22"/>
          <w:lang w:val="en-GB" w:bidi="th-TH"/>
        </w:rPr>
        <w:t>years</w:t>
      </w:r>
      <w:r w:rsidR="00232C0A" w:rsidRPr="0012708E">
        <w:rPr>
          <w:rFonts w:cs="Times New Roman"/>
          <w:szCs w:val="22"/>
          <w:lang w:val="en-GB" w:bidi="th-TH"/>
        </w:rPr>
        <w:t>. The defined benefit obligations is discounted to the present value, which performed annually by a qualified actuary using the projected unit credit method.</w:t>
      </w:r>
    </w:p>
    <w:p w14:paraId="3948EFD0" w14:textId="77777777" w:rsidR="00216FC1" w:rsidRPr="00216FC1" w:rsidRDefault="00216FC1" w:rsidP="007864D3">
      <w:pPr>
        <w:pStyle w:val="BodyText"/>
        <w:spacing w:after="0" w:line="240" w:lineRule="exact"/>
        <w:ind w:left="540"/>
        <w:jc w:val="both"/>
        <w:rPr>
          <w:rFonts w:cstheme="minorBidi"/>
          <w:szCs w:val="22"/>
          <w:lang w:bidi="th-TH"/>
        </w:rPr>
      </w:pPr>
    </w:p>
    <w:p w14:paraId="56FCCD89" w14:textId="344E9452" w:rsidR="0061423C" w:rsidRPr="0012708E" w:rsidRDefault="0061423C" w:rsidP="0061423C">
      <w:pPr>
        <w:pStyle w:val="BodyText"/>
        <w:spacing w:after="0" w:line="240" w:lineRule="exact"/>
        <w:ind w:left="540"/>
        <w:jc w:val="both"/>
        <w:rPr>
          <w:rFonts w:cs="Times New Roman"/>
          <w:b/>
          <w:bCs/>
          <w:szCs w:val="22"/>
          <w:lang w:val="en-GB"/>
        </w:rPr>
      </w:pPr>
      <w:r w:rsidRPr="0012708E">
        <w:rPr>
          <w:rFonts w:cs="Times New Roman"/>
          <w:szCs w:val="22"/>
          <w:lang w:val="en-GB" w:bidi="th-TH"/>
        </w:rPr>
        <w:t xml:space="preserve">Remeasurements of the net defined benefit liability, actuarial gain or loss are recognised immediately in </w:t>
      </w:r>
      <w:r w:rsidR="00B52CC0">
        <w:rPr>
          <w:rFonts w:cs="Times New Roman"/>
          <w:szCs w:val="22"/>
          <w:lang w:val="en-GB" w:bidi="th-TH"/>
        </w:rPr>
        <w:t>OCI</w:t>
      </w:r>
      <w:r w:rsidRPr="0012708E">
        <w:rPr>
          <w:rFonts w:cs="Times New Roman"/>
          <w:szCs w:val="22"/>
          <w:lang w:val="en-GB" w:bidi="th-TH"/>
        </w:rPr>
        <w:t xml:space="preserve">. The </w:t>
      </w:r>
      <w:r w:rsidRPr="0012708E">
        <w:rPr>
          <w:rFonts w:cs="Times New Roman"/>
          <w:szCs w:val="22"/>
          <w:lang w:val="en-GB"/>
        </w:rPr>
        <w:t xml:space="preserve">Group </w:t>
      </w:r>
      <w:r w:rsidRPr="0012708E">
        <w:rPr>
          <w:rFonts w:cs="Times New Roman"/>
          <w:szCs w:val="22"/>
          <w:lang w:val="en-GB" w:bidi="th-TH"/>
        </w:rPr>
        <w:t xml:space="preserve">determines the interest expense on the net defined benefit liability for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by applying the discount rate used to measure the defined benefit obligation at the beginning of the </w:t>
      </w:r>
      <w:r w:rsidR="00390F31">
        <w:rPr>
          <w:rFonts w:cs="Times New Roman"/>
          <w:szCs w:val="22"/>
          <w:lang w:val="en-GB" w:bidi="th-TH"/>
        </w:rPr>
        <w:t>year</w:t>
      </w:r>
      <w:r w:rsidRPr="0012708E">
        <w:rPr>
          <w:rFonts w:cs="Times New Roman"/>
          <w:szCs w:val="22"/>
          <w:lang w:val="en-GB" w:bidi="th-TH"/>
        </w:rPr>
        <w:t xml:space="preserve">, taking into account any changes in the net defined benefit liability during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as a result of contributions and benefit payments. Net interest expense and other expenses related to defined benefit plans are recognised in profit or loss. </w:t>
      </w:r>
    </w:p>
    <w:p w14:paraId="3B65EB18" w14:textId="77777777" w:rsidR="0061423C" w:rsidRPr="007864D3" w:rsidRDefault="0061423C" w:rsidP="0061423C">
      <w:pPr>
        <w:pStyle w:val="BodyText"/>
        <w:spacing w:after="0" w:line="240" w:lineRule="exact"/>
        <w:ind w:left="547"/>
        <w:jc w:val="both"/>
        <w:rPr>
          <w:rFonts w:cs="Times New Roman"/>
          <w:szCs w:val="22"/>
          <w:lang w:val="en-GB"/>
        </w:rPr>
      </w:pPr>
    </w:p>
    <w:p w14:paraId="4FF8C7E4" w14:textId="77777777" w:rsidR="0061423C" w:rsidRPr="0012708E" w:rsidRDefault="0061423C" w:rsidP="0061423C">
      <w:pPr>
        <w:pStyle w:val="BodyText"/>
        <w:spacing w:after="0" w:line="240" w:lineRule="exact"/>
        <w:ind w:left="540"/>
        <w:jc w:val="both"/>
        <w:rPr>
          <w:rFonts w:cs="Times New Roman"/>
          <w:szCs w:val="22"/>
          <w:lang w:val="en-GB"/>
        </w:rPr>
      </w:pPr>
      <w:r w:rsidRPr="0012708E">
        <w:rPr>
          <w:rFonts w:cs="Times New Roman"/>
          <w:szCs w:val="22"/>
          <w:lang w:val="en-GB"/>
        </w:rPr>
        <w:lastRenderedPageBreak/>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42C604A" w14:textId="77777777" w:rsidR="00605552" w:rsidRPr="0012708E" w:rsidRDefault="00605552" w:rsidP="0061423C">
      <w:pPr>
        <w:pStyle w:val="BodyText"/>
        <w:spacing w:after="0" w:line="240" w:lineRule="exact"/>
        <w:ind w:left="540"/>
        <w:jc w:val="both"/>
        <w:rPr>
          <w:rFonts w:cs="Times New Roman"/>
          <w:szCs w:val="22"/>
          <w:lang w:val="en-GB"/>
        </w:rPr>
      </w:pPr>
    </w:p>
    <w:p w14:paraId="7339DB48" w14:textId="34F50CB1" w:rsidR="0061423C" w:rsidRPr="0012708E" w:rsidRDefault="0061423C" w:rsidP="006D4027">
      <w:pPr>
        <w:pStyle w:val="AccPolicysubhead"/>
        <w:rPr>
          <w:rFonts w:cs="Times New Roman"/>
          <w:lang w:val="en-GB"/>
        </w:rPr>
      </w:pPr>
      <w:r w:rsidRPr="0012708E">
        <w:rPr>
          <w:rFonts w:cs="Times New Roman"/>
          <w:i w:val="0"/>
          <w:iCs w:val="0"/>
          <w:lang w:val="en-GB"/>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r w:rsidR="00BE0C0D" w:rsidRPr="0012708E">
        <w:rPr>
          <w:rFonts w:cs="Times New Roman"/>
          <w:lang w:val="en-GB"/>
        </w:rPr>
        <w:tab/>
      </w:r>
    </w:p>
    <w:p w14:paraId="0D9E5C0F" w14:textId="77777777" w:rsidR="0061423C" w:rsidRPr="0012708E" w:rsidRDefault="0061423C" w:rsidP="0061423C">
      <w:pPr>
        <w:pStyle w:val="AccPolicysubhead"/>
        <w:rPr>
          <w:rFonts w:cs="Times New Roman"/>
          <w:i w:val="0"/>
          <w:iCs w:val="0"/>
          <w:lang w:val="en-GB"/>
        </w:rPr>
      </w:pPr>
    </w:p>
    <w:p w14:paraId="23000B00" w14:textId="3C22B09C" w:rsidR="00B21C2E" w:rsidRPr="0012708E" w:rsidRDefault="0061423C" w:rsidP="0093239C">
      <w:pPr>
        <w:pStyle w:val="AccPolicysubhead"/>
        <w:spacing w:line="240" w:lineRule="auto"/>
        <w:rPr>
          <w:rFonts w:cs="Times New Roman"/>
          <w:i w:val="0"/>
          <w:iCs w:val="0"/>
          <w:lang w:val="en-GB"/>
        </w:rPr>
      </w:pPr>
      <w:r w:rsidRPr="0012708E">
        <w:rPr>
          <w:rFonts w:cs="Times New Roman"/>
          <w:i w:val="0"/>
          <w:iCs w:val="0"/>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8133B20" w14:textId="1F120FA4" w:rsidR="00F21BB4" w:rsidRPr="0093239C" w:rsidRDefault="00F21BB4" w:rsidP="0093239C">
      <w:pPr>
        <w:pStyle w:val="BodyText"/>
        <w:spacing w:after="0"/>
        <w:ind w:left="547"/>
        <w:jc w:val="both"/>
        <w:rPr>
          <w:rFonts w:cs="Times New Roman"/>
          <w:sz w:val="20"/>
        </w:rPr>
      </w:pPr>
    </w:p>
    <w:p w14:paraId="589F4EFD" w14:textId="14D81A6E" w:rsidR="001371A8" w:rsidRPr="0012708E" w:rsidRDefault="001371A8" w:rsidP="0093239C">
      <w:pPr>
        <w:autoSpaceDE w:val="0"/>
        <w:autoSpaceDN w:val="0"/>
        <w:adjustRightInd w:val="0"/>
        <w:ind w:left="540" w:hanging="540"/>
        <w:jc w:val="thaiDistribute"/>
        <w:rPr>
          <w:rFonts w:cs="Times New Roman"/>
          <w:b/>
          <w:bCs/>
          <w:i/>
          <w:iCs/>
        </w:rPr>
      </w:pPr>
      <w:r w:rsidRPr="0012708E">
        <w:rPr>
          <w:rFonts w:cs="Times New Roman"/>
          <w:b/>
          <w:bCs/>
          <w:i/>
          <w:iCs/>
        </w:rPr>
        <w:t>(</w:t>
      </w:r>
      <w:r w:rsidR="00390F31">
        <w:rPr>
          <w:rFonts w:cs="Times New Roman"/>
          <w:b/>
          <w:bCs/>
          <w:i/>
          <w:iCs/>
        </w:rPr>
        <w:t>m</w:t>
      </w:r>
      <w:r w:rsidRPr="0012708E">
        <w:rPr>
          <w:rFonts w:cs="Times New Roman"/>
          <w:b/>
          <w:bCs/>
          <w:i/>
          <w:iCs/>
        </w:rPr>
        <w:t>)</w:t>
      </w:r>
      <w:r w:rsidRPr="0012708E">
        <w:rPr>
          <w:rFonts w:cs="Times New Roman"/>
          <w:b/>
          <w:bCs/>
          <w:i/>
          <w:iCs/>
        </w:rPr>
        <w:tab/>
        <w:t>Warrants</w:t>
      </w:r>
    </w:p>
    <w:p w14:paraId="67E7FA4A" w14:textId="4979C8A4" w:rsidR="001371A8" w:rsidRPr="0093239C" w:rsidRDefault="001371A8" w:rsidP="0093239C">
      <w:pPr>
        <w:autoSpaceDE w:val="0"/>
        <w:autoSpaceDN w:val="0"/>
        <w:adjustRightInd w:val="0"/>
        <w:ind w:left="540" w:hanging="540"/>
        <w:jc w:val="thaiDistribute"/>
        <w:rPr>
          <w:rFonts w:cs="Times New Roman"/>
          <w:b/>
          <w:bCs/>
          <w:i/>
          <w:iCs/>
          <w:sz w:val="20"/>
          <w:szCs w:val="18"/>
        </w:rPr>
      </w:pPr>
    </w:p>
    <w:p w14:paraId="60131AA9" w14:textId="2490CC0D" w:rsidR="001371A8" w:rsidRPr="0012708E" w:rsidRDefault="001371A8" w:rsidP="0093239C">
      <w:pPr>
        <w:autoSpaceDE w:val="0"/>
        <w:autoSpaceDN w:val="0"/>
        <w:adjustRightInd w:val="0"/>
        <w:ind w:left="540" w:hanging="540"/>
        <w:jc w:val="thaiDistribute"/>
        <w:rPr>
          <w:rFonts w:cs="Times New Roman"/>
        </w:rPr>
      </w:pPr>
      <w:r w:rsidRPr="0012708E">
        <w:rPr>
          <w:rFonts w:cs="Times New Roman"/>
          <w:b/>
          <w:bCs/>
          <w:i/>
          <w:iCs/>
        </w:rPr>
        <w:tab/>
      </w:r>
      <w:r w:rsidR="00EC120A" w:rsidRPr="0012708E">
        <w:rPr>
          <w:rFonts w:cs="Times New Roman"/>
        </w:rPr>
        <w:t xml:space="preserve">Warrants offered to subordinated debenture holders are measured at </w:t>
      </w:r>
      <w:r w:rsidR="00B77E8F" w:rsidRPr="0012708E">
        <w:rPr>
          <w:rFonts w:cs="Times New Roman"/>
        </w:rPr>
        <w:t>amount received from issuance of subordinated debenture less</w:t>
      </w:r>
      <w:r w:rsidR="00EC120A" w:rsidRPr="0012708E">
        <w:rPr>
          <w:rFonts w:cs="Times New Roman"/>
        </w:rPr>
        <w:t xml:space="preserve"> the initial fair value of </w:t>
      </w:r>
      <w:r w:rsidR="00B77E8F" w:rsidRPr="0012708E">
        <w:rPr>
          <w:rFonts w:cs="Times New Roman"/>
        </w:rPr>
        <w:t>the subordinated debenture.</w:t>
      </w:r>
    </w:p>
    <w:p w14:paraId="27A86C6B" w14:textId="4214ACC3" w:rsidR="00216FC1" w:rsidRDefault="00216FC1" w:rsidP="00766701">
      <w:pPr>
        <w:rPr>
          <w:rFonts w:cs="Times New Roman"/>
          <w:b/>
          <w:i/>
          <w:szCs w:val="22"/>
        </w:rPr>
      </w:pPr>
    </w:p>
    <w:p w14:paraId="367607C8" w14:textId="3E24DFBF" w:rsidR="00412662" w:rsidRPr="0012708E" w:rsidRDefault="00412662"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390F31">
        <w:rPr>
          <w:rFonts w:cs="Times New Roman"/>
          <w:sz w:val="22"/>
          <w:szCs w:val="22"/>
        </w:rPr>
        <w:t>n</w:t>
      </w:r>
      <w:r w:rsidRPr="0012708E">
        <w:rPr>
          <w:rFonts w:cs="Times New Roman"/>
          <w:sz w:val="22"/>
          <w:szCs w:val="22"/>
        </w:rPr>
        <w:t>)</w:t>
      </w:r>
      <w:r w:rsidRPr="0012708E">
        <w:rPr>
          <w:rFonts w:cs="Times New Roman"/>
          <w:sz w:val="22"/>
          <w:szCs w:val="22"/>
        </w:rPr>
        <w:tab/>
        <w:t>Share-based payments</w:t>
      </w:r>
    </w:p>
    <w:p w14:paraId="6915631D" w14:textId="77777777" w:rsidR="00412662" w:rsidRPr="0093239C" w:rsidRDefault="00412662" w:rsidP="0093239C">
      <w:pPr>
        <w:pStyle w:val="BodyText"/>
        <w:shd w:val="clear" w:color="auto" w:fill="FFFFFF"/>
        <w:spacing w:after="0"/>
        <w:ind w:left="562"/>
        <w:jc w:val="both"/>
        <w:rPr>
          <w:rFonts w:cs="Times New Roman"/>
          <w:sz w:val="20"/>
          <w:lang w:val="en-GB"/>
        </w:rPr>
      </w:pPr>
    </w:p>
    <w:p w14:paraId="0319FFCB" w14:textId="66BF1D07" w:rsidR="00053838" w:rsidRDefault="00412662" w:rsidP="0093239C">
      <w:pPr>
        <w:ind w:left="567" w:right="27"/>
        <w:jc w:val="thaiDistribute"/>
        <w:rPr>
          <w:rFonts w:cs="Times New Roman"/>
          <w:szCs w:val="22"/>
        </w:rPr>
      </w:pPr>
      <w:r w:rsidRPr="0012708E">
        <w:rPr>
          <w:rFonts w:cs="Times New Roman"/>
          <w:szCs w:val="22"/>
        </w:rPr>
        <w:t xml:space="preserve">The grant-date fair value of equity-settled share-based payment awards granted to certain management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investing date. </w:t>
      </w:r>
    </w:p>
    <w:p w14:paraId="6851D0AF" w14:textId="77777777" w:rsidR="00053838" w:rsidRPr="0093239C" w:rsidRDefault="00053838" w:rsidP="0093239C">
      <w:pPr>
        <w:ind w:left="567" w:right="27"/>
        <w:jc w:val="thaiDistribute"/>
        <w:rPr>
          <w:rFonts w:cs="Times New Roman"/>
          <w:sz w:val="20"/>
        </w:rPr>
      </w:pPr>
    </w:p>
    <w:p w14:paraId="698F11B0" w14:textId="4BD509C4" w:rsidR="00880C33" w:rsidRDefault="00880C33" w:rsidP="0093239C">
      <w:pPr>
        <w:ind w:left="567" w:right="27"/>
        <w:jc w:val="thaiDistribute"/>
        <w:rPr>
          <w:rFonts w:cs="Times New Roman"/>
          <w:szCs w:val="22"/>
        </w:rPr>
      </w:pPr>
      <w:r w:rsidRPr="0012708E">
        <w:rPr>
          <w:rFonts w:cs="Times New Roman"/>
          <w:szCs w:val="22"/>
        </w:rPr>
        <w:t>The modification which increase</w:t>
      </w:r>
      <w:r w:rsidR="001D4B88" w:rsidRPr="0012708E">
        <w:rPr>
          <w:rFonts w:cs="Times New Roman"/>
          <w:szCs w:val="22"/>
        </w:rPr>
        <w:t>s</w:t>
      </w:r>
      <w:r w:rsidRPr="0012708E">
        <w:rPr>
          <w:rFonts w:cs="Times New Roman"/>
          <w:szCs w:val="22"/>
        </w:rPr>
        <w:t xml:space="preserve"> the </w:t>
      </w:r>
      <w:r w:rsidR="001D4B88" w:rsidRPr="0012708E">
        <w:rPr>
          <w:rFonts w:cs="Times New Roman"/>
          <w:szCs w:val="22"/>
        </w:rPr>
        <w:t>f</w:t>
      </w:r>
      <w:r w:rsidRPr="0012708E">
        <w:rPr>
          <w:rFonts w:cs="Times New Roman"/>
          <w:szCs w:val="22"/>
        </w:rPr>
        <w:t>air value of the s</w:t>
      </w:r>
      <w:r w:rsidR="00985E63" w:rsidRPr="0012708E">
        <w:rPr>
          <w:rFonts w:cs="Times New Roman"/>
          <w:szCs w:val="22"/>
        </w:rPr>
        <w:t>tock</w:t>
      </w:r>
      <w:r w:rsidRPr="0012708E">
        <w:rPr>
          <w:rFonts w:cs="Times New Roman"/>
          <w:szCs w:val="22"/>
        </w:rPr>
        <w:t xml:space="preserve"> option, the Group shall include the incremental </w:t>
      </w:r>
      <w:r w:rsidR="001D4B88" w:rsidRPr="0012708E">
        <w:rPr>
          <w:rFonts w:cs="Times New Roman"/>
          <w:szCs w:val="22"/>
        </w:rPr>
        <w:t>f</w:t>
      </w:r>
      <w:r w:rsidRPr="0012708E">
        <w:rPr>
          <w:rFonts w:cs="Times New Roman"/>
          <w:szCs w:val="22"/>
        </w:rPr>
        <w:t xml:space="preserve">air value in the measurement of </w:t>
      </w:r>
      <w:r w:rsidR="001D4B88" w:rsidRPr="0012708E">
        <w:rPr>
          <w:rFonts w:cs="Times New Roman"/>
          <w:szCs w:val="28"/>
          <w:lang w:val="en-US" w:bidi="th-TH"/>
        </w:rPr>
        <w:t>t</w:t>
      </w:r>
      <w:r w:rsidRPr="0012708E">
        <w:rPr>
          <w:rFonts w:cs="Times New Roman"/>
          <w:szCs w:val="22"/>
        </w:rPr>
        <w:t>he amount recognised for services received as consideration for the s</w:t>
      </w:r>
      <w:r w:rsidR="00426387" w:rsidRPr="0012708E">
        <w:rPr>
          <w:rFonts w:cs="Times New Roman"/>
          <w:szCs w:val="22"/>
        </w:rPr>
        <w:t>tock</w:t>
      </w:r>
      <w:r w:rsidRPr="0012708E">
        <w:rPr>
          <w:rFonts w:cs="Times New Roman"/>
          <w:szCs w:val="22"/>
        </w:rPr>
        <w:t xml:space="preserve"> option granted</w:t>
      </w:r>
      <w:r w:rsidR="001D4B88" w:rsidRPr="0012708E">
        <w:rPr>
          <w:rFonts w:cs="Times New Roman"/>
          <w:szCs w:val="22"/>
        </w:rPr>
        <w:t>.</w:t>
      </w:r>
      <w:r w:rsidRPr="0012708E">
        <w:rPr>
          <w:rFonts w:cs="Times New Roman"/>
          <w:szCs w:val="22"/>
        </w:rPr>
        <w:t xml:space="preserve"> The incremental fair value is the difference between the fair value of modified s</w:t>
      </w:r>
      <w:r w:rsidR="00426387" w:rsidRPr="0012708E">
        <w:rPr>
          <w:rFonts w:cs="Times New Roman"/>
          <w:szCs w:val="22"/>
        </w:rPr>
        <w:t>tock</w:t>
      </w:r>
      <w:r w:rsidRPr="0012708E">
        <w:rPr>
          <w:rFonts w:cs="Times New Roman"/>
          <w:szCs w:val="22"/>
        </w:rPr>
        <w:t xml:space="preserve"> option and that of the original s</w:t>
      </w:r>
      <w:r w:rsidR="00426387" w:rsidRPr="0012708E">
        <w:rPr>
          <w:rFonts w:cs="Times New Roman"/>
          <w:szCs w:val="22"/>
        </w:rPr>
        <w:t>tock</w:t>
      </w:r>
      <w:r w:rsidRPr="0012708E">
        <w:rPr>
          <w:rFonts w:cs="Times New Roman"/>
          <w:szCs w:val="22"/>
        </w:rPr>
        <w:t xml:space="preserve"> option, both estimated as at the date of modification. If the modification occurs after vesting date, the increment</w:t>
      </w:r>
      <w:r w:rsidR="001D4B88" w:rsidRPr="0012708E">
        <w:rPr>
          <w:rFonts w:cs="Times New Roman"/>
          <w:szCs w:val="22"/>
        </w:rPr>
        <w:t>al</w:t>
      </w:r>
      <w:r w:rsidRPr="0012708E">
        <w:rPr>
          <w:rFonts w:cs="Times New Roman"/>
          <w:szCs w:val="22"/>
        </w:rPr>
        <w:t xml:space="preserve"> fair value is recognised immediately. </w:t>
      </w:r>
    </w:p>
    <w:p w14:paraId="46E47CFE" w14:textId="77777777" w:rsidR="00390F31" w:rsidRPr="0093239C" w:rsidRDefault="00390F31" w:rsidP="0093239C">
      <w:pPr>
        <w:ind w:left="567" w:right="27"/>
        <w:jc w:val="thaiDistribute"/>
        <w:rPr>
          <w:rFonts w:cs="Times New Roman"/>
          <w:sz w:val="20"/>
        </w:rPr>
      </w:pPr>
    </w:p>
    <w:p w14:paraId="428188CD" w14:textId="497EDE46" w:rsidR="00390F31" w:rsidRPr="0012708E" w:rsidRDefault="00390F31"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Pr>
          <w:rFonts w:cs="Times New Roman"/>
          <w:sz w:val="22"/>
          <w:szCs w:val="22"/>
        </w:rPr>
        <w:t>o</w:t>
      </w:r>
      <w:r w:rsidRPr="0012708E">
        <w:rPr>
          <w:rFonts w:cs="Times New Roman"/>
          <w:sz w:val="22"/>
          <w:szCs w:val="22"/>
        </w:rPr>
        <w:t>)</w:t>
      </w:r>
      <w:r w:rsidRPr="0012708E">
        <w:rPr>
          <w:rFonts w:cs="Times New Roman"/>
          <w:sz w:val="22"/>
          <w:szCs w:val="22"/>
        </w:rPr>
        <w:tab/>
        <w:t xml:space="preserve">Provisions   </w:t>
      </w:r>
    </w:p>
    <w:p w14:paraId="7E69F164" w14:textId="77777777" w:rsidR="00390F31" w:rsidRPr="0093239C" w:rsidRDefault="00390F31" w:rsidP="0093239C">
      <w:pPr>
        <w:pStyle w:val="BodyText"/>
        <w:spacing w:after="0"/>
        <w:ind w:left="567"/>
        <w:jc w:val="both"/>
        <w:rPr>
          <w:rFonts w:cs="Times New Roman"/>
          <w:sz w:val="18"/>
          <w:szCs w:val="18"/>
          <w:lang w:val="en-GB"/>
        </w:rPr>
      </w:pPr>
    </w:p>
    <w:p w14:paraId="415E9020" w14:textId="77777777" w:rsidR="00390F31" w:rsidRPr="0012708E" w:rsidRDefault="00390F31" w:rsidP="0093239C">
      <w:pPr>
        <w:autoSpaceDE w:val="0"/>
        <w:autoSpaceDN w:val="0"/>
        <w:adjustRightInd w:val="0"/>
        <w:ind w:left="540"/>
        <w:jc w:val="thaiDistribute"/>
        <w:rPr>
          <w:rFonts w:cs="Times New Roman"/>
        </w:rPr>
      </w:pPr>
      <w:r w:rsidRPr="0012708E">
        <w:rPr>
          <w:rFonts w:cs="Times New Roman"/>
          <w:szCs w:val="22"/>
        </w:rPr>
        <w:t xml:space="preserve">A provision is recognised if, as a result of a past event, the </w:t>
      </w:r>
      <w:r w:rsidRPr="0012708E">
        <w:rPr>
          <w:rFonts w:cs="Times New Roman"/>
          <w:color w:val="000000"/>
          <w:szCs w:val="22"/>
          <w:lang w:bidi="th-TH"/>
        </w:rPr>
        <w:t xml:space="preserve">Group </w:t>
      </w:r>
      <w:r w:rsidRPr="0012708E">
        <w:rPr>
          <w:rFonts w:cs="Times New Roman"/>
          <w:szCs w:val="22"/>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Pr="0012708E">
        <w:rPr>
          <w:rFonts w:cs="Times New Roman"/>
        </w:rPr>
        <w:t xml:space="preserve">  </w:t>
      </w:r>
    </w:p>
    <w:p w14:paraId="63CBECC5" w14:textId="77777777" w:rsidR="00390F31" w:rsidRPr="0093239C" w:rsidRDefault="00390F31" w:rsidP="0093239C">
      <w:pPr>
        <w:autoSpaceDE w:val="0"/>
        <w:autoSpaceDN w:val="0"/>
        <w:adjustRightInd w:val="0"/>
        <w:ind w:left="540"/>
        <w:jc w:val="thaiDistribute"/>
        <w:rPr>
          <w:rFonts w:cs="Times New Roman"/>
          <w:sz w:val="20"/>
          <w:szCs w:val="18"/>
        </w:rPr>
      </w:pPr>
    </w:p>
    <w:p w14:paraId="214736E8" w14:textId="77777777" w:rsidR="00390F31" w:rsidRPr="0012708E" w:rsidRDefault="00390F31" w:rsidP="0093239C">
      <w:pPr>
        <w:autoSpaceDE w:val="0"/>
        <w:autoSpaceDN w:val="0"/>
        <w:adjustRightInd w:val="0"/>
        <w:ind w:left="540"/>
        <w:jc w:val="thaiDistribute"/>
        <w:rPr>
          <w:rFonts w:cs="Times New Roman"/>
          <w:i/>
          <w:iCs/>
        </w:rPr>
      </w:pPr>
      <w:r w:rsidRPr="0012708E">
        <w:rPr>
          <w:rFonts w:cs="Times New Roman"/>
          <w:i/>
          <w:iCs/>
        </w:rPr>
        <w:t xml:space="preserve">Allowance for </w:t>
      </w:r>
      <w:r w:rsidRPr="000030F5">
        <w:rPr>
          <w:rFonts w:cs="Times New Roman"/>
          <w:i/>
          <w:iCs/>
          <w:szCs w:val="22"/>
        </w:rPr>
        <w:t>ECL</w:t>
      </w:r>
      <w:r>
        <w:rPr>
          <w:rFonts w:cs="Times New Roman"/>
          <w:szCs w:val="22"/>
        </w:rPr>
        <w:t xml:space="preserve"> </w:t>
      </w:r>
      <w:r w:rsidRPr="0012708E">
        <w:rPr>
          <w:rFonts w:cs="Times New Roman"/>
          <w:i/>
          <w:iCs/>
        </w:rPr>
        <w:t xml:space="preserve">on obligation having credit risk exposures </w:t>
      </w:r>
    </w:p>
    <w:p w14:paraId="441226FE" w14:textId="77777777" w:rsidR="00390F31" w:rsidRPr="0093239C" w:rsidRDefault="00390F31" w:rsidP="0093239C">
      <w:pPr>
        <w:autoSpaceDE w:val="0"/>
        <w:autoSpaceDN w:val="0"/>
        <w:adjustRightInd w:val="0"/>
        <w:ind w:left="540"/>
        <w:jc w:val="thaiDistribute"/>
        <w:rPr>
          <w:rFonts w:cs="Times New Roman"/>
          <w:i/>
          <w:iCs/>
          <w:sz w:val="20"/>
          <w:szCs w:val="18"/>
        </w:rPr>
      </w:pPr>
    </w:p>
    <w:p w14:paraId="076EA768" w14:textId="77777777" w:rsidR="00390F31" w:rsidRDefault="00390F31" w:rsidP="0093239C">
      <w:pPr>
        <w:autoSpaceDE w:val="0"/>
        <w:autoSpaceDN w:val="0"/>
        <w:adjustRightInd w:val="0"/>
        <w:ind w:left="540"/>
        <w:jc w:val="thaiDistribute"/>
        <w:rPr>
          <w:rFonts w:cs="Times New Roman"/>
        </w:rPr>
      </w:pPr>
      <w:r w:rsidRPr="0012708E">
        <w:rPr>
          <w:rFonts w:cs="Times New Roman"/>
        </w:rPr>
        <w:t xml:space="preserve">The Group provides allowance for </w:t>
      </w:r>
      <w:r>
        <w:rPr>
          <w:rFonts w:cs="Times New Roman"/>
          <w:szCs w:val="22"/>
        </w:rPr>
        <w:t>ECL</w:t>
      </w:r>
      <w:r w:rsidRPr="0012708E">
        <w:rPr>
          <w:rFonts w:cs="Times New Roman"/>
        </w:rPr>
        <w:t xml:space="preserve"> on undrawn loan commitments and financial guarantee contracts by the same methods applied to allowance for </w:t>
      </w:r>
      <w:r>
        <w:rPr>
          <w:rFonts w:cs="Times New Roman"/>
          <w:szCs w:val="22"/>
        </w:rPr>
        <w:t>ECL</w:t>
      </w:r>
      <w:r w:rsidRPr="0012708E">
        <w:rPr>
          <w:rFonts w:cs="Times New Roman"/>
        </w:rPr>
        <w:t xml:space="preserve"> as described in note 3 (j).</w:t>
      </w:r>
    </w:p>
    <w:p w14:paraId="65F88DC5" w14:textId="77777777" w:rsidR="00A5708A" w:rsidRPr="0093239C" w:rsidRDefault="00A5708A" w:rsidP="0093239C">
      <w:pPr>
        <w:autoSpaceDE w:val="0"/>
        <w:autoSpaceDN w:val="0"/>
        <w:adjustRightInd w:val="0"/>
        <w:ind w:left="540" w:hanging="540"/>
        <w:jc w:val="thaiDistribute"/>
        <w:rPr>
          <w:rFonts w:cs="Times New Roman"/>
          <w:b/>
          <w:bCs/>
          <w:i/>
          <w:iCs/>
          <w:sz w:val="20"/>
          <w:szCs w:val="18"/>
        </w:rPr>
      </w:pPr>
    </w:p>
    <w:p w14:paraId="29630029" w14:textId="0F4A20EE" w:rsidR="0061423C" w:rsidRPr="0012708E" w:rsidRDefault="00EC120A"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(p)</w:t>
      </w:r>
      <w:r w:rsidRPr="0012708E">
        <w:rPr>
          <w:rFonts w:cs="Times New Roman"/>
          <w:sz w:val="22"/>
          <w:szCs w:val="22"/>
        </w:rPr>
        <w:tab/>
      </w:r>
      <w:r w:rsidR="00502194">
        <w:rPr>
          <w:rFonts w:cs="Times New Roman"/>
          <w:sz w:val="22"/>
          <w:szCs w:val="22"/>
        </w:rPr>
        <w:t>Fair value m</w:t>
      </w:r>
      <w:r w:rsidR="0061423C" w:rsidRPr="0012708E">
        <w:rPr>
          <w:rFonts w:cs="Times New Roman"/>
          <w:sz w:val="22"/>
          <w:szCs w:val="22"/>
        </w:rPr>
        <w:t>easurement</w:t>
      </w:r>
    </w:p>
    <w:p w14:paraId="5609EA47" w14:textId="77777777" w:rsidR="0061423C" w:rsidRPr="0093239C" w:rsidRDefault="0061423C" w:rsidP="0093239C">
      <w:pPr>
        <w:ind w:left="540"/>
        <w:jc w:val="both"/>
        <w:rPr>
          <w:rFonts w:cs="Times New Roman"/>
          <w:sz w:val="20"/>
        </w:rPr>
      </w:pPr>
    </w:p>
    <w:p w14:paraId="0A3AC964" w14:textId="0E9ABC2B" w:rsidR="005C3000" w:rsidRPr="0012708E" w:rsidRDefault="005C3000" w:rsidP="00766701">
      <w:pPr>
        <w:pStyle w:val="BodyText"/>
        <w:shd w:val="clear" w:color="auto" w:fill="FFFFFF"/>
        <w:spacing w:after="0"/>
        <w:ind w:left="540"/>
        <w:jc w:val="both"/>
        <w:rPr>
          <w:rFonts w:cs="Times New Roman"/>
          <w:b/>
          <w:bCs/>
          <w:color w:val="0000FF"/>
          <w:szCs w:val="22"/>
          <w:lang w:val="en-GB"/>
        </w:rPr>
      </w:pPr>
      <w:r w:rsidRPr="0012708E">
        <w:rPr>
          <w:rFonts w:cs="Times New Roman"/>
          <w:szCs w:val="22"/>
          <w:lang w:val="en-GB"/>
        </w:rPr>
        <w:t>Fair value</w:t>
      </w:r>
      <w:r w:rsidRPr="0012708E">
        <w:rPr>
          <w:rFonts w:cs="Times New Roman"/>
          <w:szCs w:val="22"/>
          <w:cs/>
          <w:lang w:val="en-GB" w:bidi="th-TH"/>
        </w:rPr>
        <w:t xml:space="preserve"> </w:t>
      </w:r>
      <w:r w:rsidRPr="0012708E">
        <w:rPr>
          <w:rFonts w:cs="Times New Roman"/>
          <w:szCs w:val="22"/>
          <w:lang w:val="en-GB"/>
        </w:rPr>
        <w:t>is the price that would be received to sell an asset or paid to transfer a liability in an</w:t>
      </w:r>
      <w:r w:rsidRPr="0012708E">
        <w:rPr>
          <w:rFonts w:cs="Times New Roman"/>
          <w:szCs w:val="22"/>
          <w:cs/>
          <w:lang w:val="en-GB" w:bidi="th-TH"/>
        </w:rPr>
        <w:t xml:space="preserve"> </w:t>
      </w:r>
      <w:r w:rsidRPr="0012708E">
        <w:rPr>
          <w:rFonts w:cs="Times New Roman"/>
          <w:szCs w:val="22"/>
          <w:lang w:val="en-GB"/>
        </w:rPr>
        <w:t>orderly transaction between market participants at the measurement date in the principal or, in its</w:t>
      </w:r>
      <w:r w:rsidRPr="0012708E">
        <w:rPr>
          <w:rFonts w:cs="Times New Roman"/>
          <w:szCs w:val="22"/>
          <w:cs/>
          <w:lang w:val="en-GB" w:bidi="th-TH"/>
        </w:rPr>
        <w:t xml:space="preserve"> </w:t>
      </w:r>
      <w:r w:rsidRPr="0012708E">
        <w:rPr>
          <w:rFonts w:cs="Times New Roman"/>
          <w:szCs w:val="22"/>
          <w:lang w:val="en-GB"/>
        </w:rPr>
        <w:t>absence, the most advantageous market to which the Group has access at that date</w:t>
      </w:r>
      <w:r w:rsidRPr="0012708E">
        <w:rPr>
          <w:rFonts w:cs="Times New Roman"/>
          <w:szCs w:val="22"/>
          <w:cs/>
          <w:lang w:val="en-GB" w:bidi="th-TH"/>
        </w:rPr>
        <w:t xml:space="preserve">. </w:t>
      </w:r>
      <w:r w:rsidRPr="0012708E">
        <w:rPr>
          <w:rFonts w:cs="Times New Roman"/>
          <w:szCs w:val="22"/>
          <w:lang w:val="en-GB"/>
        </w:rPr>
        <w:t>The fair value</w:t>
      </w:r>
      <w:r w:rsidRPr="0012708E">
        <w:rPr>
          <w:rFonts w:cs="Times New Roman"/>
          <w:szCs w:val="22"/>
          <w:cs/>
          <w:lang w:val="en-GB" w:bidi="th-TH"/>
        </w:rPr>
        <w:t xml:space="preserve"> </w:t>
      </w:r>
      <w:r w:rsidRPr="0012708E">
        <w:rPr>
          <w:rFonts w:cs="Times New Roman"/>
          <w:szCs w:val="22"/>
          <w:lang w:val="en-GB"/>
        </w:rPr>
        <w:t>of a liability reflects its non</w:t>
      </w:r>
      <w:r w:rsidRPr="0012708E">
        <w:rPr>
          <w:rFonts w:cs="Times New Roman"/>
          <w:szCs w:val="22"/>
          <w:cs/>
          <w:lang w:val="en-GB" w:bidi="th-TH"/>
        </w:rPr>
        <w:t>-</w:t>
      </w:r>
      <w:r w:rsidRPr="0012708E">
        <w:rPr>
          <w:rFonts w:cs="Times New Roman"/>
          <w:szCs w:val="22"/>
          <w:lang w:val="en-GB"/>
        </w:rPr>
        <w:t>performance risk</w:t>
      </w:r>
      <w:r w:rsidRPr="0012708E">
        <w:rPr>
          <w:rFonts w:cs="Times New Roman"/>
          <w:szCs w:val="22"/>
          <w:cs/>
          <w:lang w:val="en-GB" w:bidi="th-TH"/>
        </w:rPr>
        <w:t xml:space="preserve">. </w:t>
      </w:r>
    </w:p>
    <w:p w14:paraId="63321CBB" w14:textId="1022EB26" w:rsidR="00A24141" w:rsidRPr="0093239C" w:rsidRDefault="00A24141" w:rsidP="00766701">
      <w:pPr>
        <w:rPr>
          <w:rFonts w:cs="Times New Roman"/>
          <w:spacing w:val="-4"/>
          <w:sz w:val="20"/>
        </w:rPr>
      </w:pPr>
    </w:p>
    <w:p w14:paraId="06697F99" w14:textId="3A08A1A2" w:rsidR="0061423C" w:rsidRPr="0012708E" w:rsidRDefault="0061423C" w:rsidP="0093239C">
      <w:pPr>
        <w:ind w:left="540"/>
        <w:jc w:val="both"/>
        <w:rPr>
          <w:rFonts w:cs="Times New Roman"/>
          <w:szCs w:val="22"/>
        </w:rPr>
      </w:pPr>
      <w:r w:rsidRPr="0012708E">
        <w:rPr>
          <w:rFonts w:cs="Times New Roman"/>
          <w:spacing w:val="-4"/>
          <w:szCs w:val="22"/>
        </w:rPr>
        <w:lastRenderedPageBreak/>
        <w:t>When measuring the fair value of an asset or a liability, the Group use</w:t>
      </w:r>
      <w:r w:rsidR="004A7148">
        <w:rPr>
          <w:rFonts w:cs="Times New Roman"/>
          <w:spacing w:val="-4"/>
          <w:szCs w:val="22"/>
        </w:rPr>
        <w:t>s</w:t>
      </w:r>
      <w:r w:rsidRPr="0012708E">
        <w:rPr>
          <w:rFonts w:cs="Times New Roman"/>
          <w:spacing w:val="-4"/>
          <w:szCs w:val="22"/>
        </w:rPr>
        <w:t xml:space="preserve"> observable market </w:t>
      </w:r>
      <w:r w:rsidRPr="0012708E">
        <w:rPr>
          <w:rFonts w:cs="Times New Roman"/>
          <w:szCs w:val="22"/>
        </w:rPr>
        <w:t>data as far as possible. Fair values are categorised into different levels in a fair value hierarchy based on the inputs used in the valuation techniques as follows:</w:t>
      </w:r>
    </w:p>
    <w:p w14:paraId="018ABE6B" w14:textId="77777777" w:rsidR="00F21BB4" w:rsidRPr="0093239C" w:rsidRDefault="00F21BB4" w:rsidP="0093239C">
      <w:pPr>
        <w:ind w:left="540"/>
        <w:jc w:val="both"/>
        <w:rPr>
          <w:rFonts w:cs="Times New Roman"/>
          <w:sz w:val="20"/>
        </w:rPr>
      </w:pPr>
    </w:p>
    <w:p w14:paraId="6CA6AED1"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1:</w:t>
      </w:r>
      <w:r w:rsidRPr="0012708E">
        <w:rPr>
          <w:rFonts w:cs="Times New Roman"/>
          <w:szCs w:val="22"/>
        </w:rPr>
        <w:tab/>
        <w:t>quoted prices in active markets for identical assets or liabilities.</w:t>
      </w:r>
    </w:p>
    <w:p w14:paraId="518D89DA"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2</w:t>
      </w:r>
      <w:r w:rsidRPr="0012708E">
        <w:rPr>
          <w:rFonts w:cs="Times New Roman"/>
          <w:szCs w:val="22"/>
        </w:rPr>
        <w:t>:</w:t>
      </w:r>
      <w:r w:rsidRPr="0012708E">
        <w:rPr>
          <w:rFonts w:cs="Times New Roman"/>
          <w:szCs w:val="22"/>
        </w:rPr>
        <w:tab/>
        <w:t xml:space="preserve">inputs other than quoted prices included in Level 1 that are observable for the asset or </w:t>
      </w:r>
      <w:r w:rsidRPr="0012708E">
        <w:rPr>
          <w:rFonts w:cs="Times New Roman"/>
          <w:szCs w:val="22"/>
        </w:rPr>
        <w:tab/>
        <w:t>liability, either directly or indirectly.</w:t>
      </w:r>
    </w:p>
    <w:p w14:paraId="3DEE48D6" w14:textId="52AAF14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3</w:t>
      </w:r>
      <w:r w:rsidRPr="0012708E">
        <w:rPr>
          <w:rFonts w:cs="Times New Roman"/>
          <w:szCs w:val="22"/>
        </w:rPr>
        <w:t>:</w:t>
      </w:r>
      <w:r w:rsidRPr="0012708E">
        <w:rPr>
          <w:rFonts w:cs="Times New Roman"/>
          <w:szCs w:val="22"/>
        </w:rPr>
        <w:tab/>
        <w:t>inputs for the asset or liability that are based on unobservable input</w:t>
      </w:r>
      <w:r w:rsidR="004057DF" w:rsidRPr="0012708E">
        <w:rPr>
          <w:rFonts w:cs="Times New Roman"/>
          <w:szCs w:val="28"/>
          <w:lang w:bidi="th-TH"/>
        </w:rPr>
        <w:t>s</w:t>
      </w:r>
      <w:r w:rsidRPr="0012708E">
        <w:rPr>
          <w:rFonts w:cs="Times New Roman"/>
          <w:szCs w:val="22"/>
        </w:rPr>
        <w:t>.</w:t>
      </w:r>
    </w:p>
    <w:p w14:paraId="077A71B4" w14:textId="77777777" w:rsidR="00766701" w:rsidRPr="0012708E" w:rsidRDefault="00766701" w:rsidP="0061423C">
      <w:pPr>
        <w:tabs>
          <w:tab w:val="left" w:pos="1080"/>
        </w:tabs>
        <w:spacing w:line="200" w:lineRule="exact"/>
        <w:ind w:left="547"/>
        <w:jc w:val="both"/>
        <w:rPr>
          <w:rFonts w:cs="Times New Roman"/>
          <w:szCs w:val="22"/>
        </w:rPr>
      </w:pPr>
    </w:p>
    <w:p w14:paraId="433DC903" w14:textId="6920671A" w:rsidR="0061423C" w:rsidRPr="0012708E" w:rsidRDefault="0061423C" w:rsidP="0061423C">
      <w:pPr>
        <w:shd w:val="clear" w:color="auto" w:fill="FFFFFF"/>
        <w:spacing w:line="240" w:lineRule="atLeast"/>
        <w:ind w:left="540"/>
        <w:jc w:val="both"/>
        <w:rPr>
          <w:rFonts w:cs="Times New Roman"/>
          <w:szCs w:val="22"/>
        </w:rPr>
      </w:pPr>
      <w:r w:rsidRPr="0012708E">
        <w:rPr>
          <w:rFonts w:cs="Times New Roman"/>
          <w:szCs w:val="22"/>
        </w:rPr>
        <w:t>The Group recognises transfers between levels of the fair value hierarchy at the end of the reporting period during which the change has occurred.</w:t>
      </w:r>
    </w:p>
    <w:p w14:paraId="6B29C6C1" w14:textId="77777777" w:rsidR="007746C3" w:rsidRDefault="007746C3" w:rsidP="0036136F">
      <w:pPr>
        <w:pStyle w:val="BodyText"/>
        <w:shd w:val="clear" w:color="auto" w:fill="FFFFFF"/>
        <w:spacing w:after="0"/>
        <w:ind w:left="540"/>
        <w:jc w:val="both"/>
        <w:rPr>
          <w:rFonts w:cs="Times New Roman"/>
          <w:szCs w:val="22"/>
          <w:lang w:val="en-GB"/>
        </w:rPr>
      </w:pPr>
    </w:p>
    <w:p w14:paraId="033B82FF" w14:textId="601D9D56" w:rsidR="0036136F" w:rsidRPr="0012708E" w:rsidRDefault="0036136F" w:rsidP="0036136F">
      <w:pPr>
        <w:pStyle w:val="BodyText"/>
        <w:shd w:val="clear" w:color="auto" w:fill="FFFFFF"/>
        <w:spacing w:after="0"/>
        <w:ind w:left="540"/>
        <w:jc w:val="both"/>
        <w:rPr>
          <w:rFonts w:cs="Times New Roman"/>
          <w:szCs w:val="22"/>
          <w:lang w:val="en-GB"/>
        </w:rPr>
      </w:pPr>
      <w:r w:rsidRPr="0012708E">
        <w:rPr>
          <w:rFonts w:cs="Times New Roman"/>
          <w:szCs w:val="22"/>
          <w:lang w:val="en-GB"/>
        </w:rPr>
        <w:t xml:space="preserve">If an asset or a liability measured at fair value has a bid price and an ask price, then the Group measures assets and </w:t>
      </w:r>
      <w:r w:rsidR="00E67F68">
        <w:rPr>
          <w:rFonts w:cs="Times New Roman"/>
          <w:szCs w:val="22"/>
          <w:lang w:val="en-GB"/>
        </w:rPr>
        <w:t>asset</w:t>
      </w:r>
      <w:r w:rsidRPr="0012708E">
        <w:rPr>
          <w:rFonts w:cs="Times New Roman"/>
          <w:szCs w:val="22"/>
          <w:lang w:val="en-GB"/>
        </w:rPr>
        <w:t xml:space="preserve"> positions at a bid price and liabilities and </w:t>
      </w:r>
      <w:r w:rsidR="00E67F68">
        <w:rPr>
          <w:rFonts w:cs="Times New Roman"/>
          <w:szCs w:val="22"/>
          <w:lang w:val="en-GB"/>
        </w:rPr>
        <w:t>liability</w:t>
      </w:r>
      <w:r w:rsidRPr="0012708E">
        <w:rPr>
          <w:rFonts w:cs="Times New Roman"/>
          <w:szCs w:val="22"/>
          <w:lang w:val="en-GB"/>
        </w:rPr>
        <w:t xml:space="preserve"> positions at an ask price.</w:t>
      </w:r>
    </w:p>
    <w:p w14:paraId="2C166E41" w14:textId="77777777" w:rsidR="0036136F" w:rsidRPr="0012708E" w:rsidRDefault="0036136F" w:rsidP="0036136F">
      <w:pPr>
        <w:pStyle w:val="BodyText"/>
        <w:shd w:val="clear" w:color="auto" w:fill="FFFFFF"/>
        <w:spacing w:after="0"/>
        <w:ind w:left="540"/>
        <w:jc w:val="both"/>
        <w:rPr>
          <w:rFonts w:cs="Times New Roman"/>
          <w:szCs w:val="22"/>
          <w:lang w:val="en-GB"/>
        </w:rPr>
      </w:pPr>
    </w:p>
    <w:p w14:paraId="7390867B" w14:textId="3A9A74D0" w:rsidR="0036136F" w:rsidRPr="0012708E" w:rsidRDefault="0036136F" w:rsidP="0036136F">
      <w:pPr>
        <w:pStyle w:val="BodyText"/>
        <w:shd w:val="clear" w:color="auto" w:fill="FFFFFF"/>
        <w:spacing w:after="0"/>
        <w:ind w:left="540"/>
        <w:jc w:val="both"/>
        <w:rPr>
          <w:rFonts w:cs="Times New Roman"/>
          <w:szCs w:val="22"/>
          <w:lang w:val="en-GB" w:bidi="th-TH"/>
        </w:rPr>
      </w:pPr>
      <w:r w:rsidRPr="0012708E">
        <w:rPr>
          <w:rFonts w:cs="Times New Roman"/>
          <w:szCs w:val="22"/>
          <w:lang w:val="en-GB"/>
        </w:rPr>
        <w:t xml:space="preserve">The best evidence of the fair value of a financial instrument on initial recognition is normally the transaction price </w:t>
      </w:r>
      <w:r w:rsidR="00E67F68">
        <w:rPr>
          <w:rFonts w:cs="Times New Roman"/>
          <w:szCs w:val="22"/>
          <w:lang w:val="en-GB" w:bidi="th-TH"/>
        </w:rPr>
        <w:t>-</w:t>
      </w:r>
      <w:r w:rsidRPr="0012708E">
        <w:rPr>
          <w:rFonts w:cs="Times New Roman"/>
          <w:szCs w:val="22"/>
          <w:cs/>
          <w:lang w:val="en-GB" w:bidi="th-TH"/>
        </w:rPr>
        <w:t xml:space="preserve"> </w:t>
      </w:r>
      <w:r w:rsidRPr="0012708E">
        <w:rPr>
          <w:rFonts w:cs="Times New Roman"/>
          <w:szCs w:val="22"/>
          <w:lang w:val="en-GB"/>
        </w:rPr>
        <w:t>i</w:t>
      </w:r>
      <w:r w:rsidRPr="0012708E">
        <w:rPr>
          <w:rFonts w:cs="Times New Roman"/>
          <w:szCs w:val="22"/>
          <w:cs/>
          <w:lang w:val="en-GB" w:bidi="th-TH"/>
        </w:rPr>
        <w:t>.</w:t>
      </w:r>
      <w:r w:rsidRPr="0012708E">
        <w:rPr>
          <w:rFonts w:cs="Times New Roman"/>
          <w:szCs w:val="22"/>
          <w:lang w:val="en-GB"/>
        </w:rPr>
        <w:t>e</w:t>
      </w:r>
      <w:r w:rsidRPr="0012708E">
        <w:rPr>
          <w:rFonts w:cs="Times New Roman"/>
          <w:szCs w:val="22"/>
          <w:cs/>
          <w:lang w:val="en-GB" w:bidi="th-TH"/>
        </w:rPr>
        <w:t xml:space="preserve">. </w:t>
      </w:r>
      <w:r w:rsidRPr="0012708E">
        <w:rPr>
          <w:rFonts w:cs="Times New Roman"/>
          <w:szCs w:val="22"/>
          <w:lang w:val="en-GB"/>
        </w:rPr>
        <w:t>the fair value of the consideration given or received</w:t>
      </w:r>
      <w:r w:rsidRPr="0012708E">
        <w:rPr>
          <w:rFonts w:cs="Times New Roman"/>
          <w:szCs w:val="22"/>
          <w:cs/>
          <w:lang w:val="en-GB" w:bidi="th-TH"/>
        </w:rPr>
        <w:t xml:space="preserve">. </w:t>
      </w:r>
      <w:r w:rsidRPr="0012708E">
        <w:rPr>
          <w:rFonts w:cs="Times New Roman"/>
          <w:szCs w:val="22"/>
          <w:lang w:val="en-GB"/>
        </w:rPr>
        <w:t>If the Group determines that the fair value</w:t>
      </w:r>
      <w:r w:rsidR="00C379A6" w:rsidRPr="0012708E">
        <w:rPr>
          <w:rFonts w:cs="Times New Roman"/>
          <w:szCs w:val="22"/>
          <w:lang w:val="en-GB"/>
        </w:rPr>
        <w:t xml:space="preserve"> of a financial instrument</w:t>
      </w:r>
      <w:r w:rsidRPr="0012708E">
        <w:rPr>
          <w:rFonts w:cs="Times New Roman"/>
          <w:szCs w:val="22"/>
          <w:lang w:val="en-GB"/>
        </w:rPr>
        <w:t xml:space="preserve"> on initial recognition differs from the transaction price</w:t>
      </w:r>
      <w:r w:rsidR="001D4B88" w:rsidRPr="0012708E">
        <w:rPr>
          <w:rFonts w:cs="Times New Roman"/>
          <w:szCs w:val="22"/>
          <w:lang w:val="en-GB"/>
        </w:rPr>
        <w:t>,</w:t>
      </w:r>
      <w:r w:rsidRPr="0012708E">
        <w:rPr>
          <w:rFonts w:cs="Times New Roman"/>
          <w:szCs w:val="22"/>
          <w:lang w:val="en-GB"/>
        </w:rPr>
        <w:t xml:space="preserve"> the financial instrument is initially measured at fair value, adjusted </w:t>
      </w:r>
      <w:r w:rsidR="00E60F86" w:rsidRPr="0012708E">
        <w:rPr>
          <w:rFonts w:cs="Times New Roman"/>
          <w:szCs w:val="22"/>
          <w:lang w:val="en-GB"/>
        </w:rPr>
        <w:t>for the</w:t>
      </w:r>
      <w:r w:rsidRPr="0012708E">
        <w:rPr>
          <w:rFonts w:cs="Times New Roman"/>
          <w:szCs w:val="22"/>
          <w:lang w:val="en-GB"/>
        </w:rPr>
        <w:t xml:space="preserve"> difference between the fair value on initial recognition and the transaction price</w:t>
      </w:r>
      <w:r w:rsidR="00E60F86" w:rsidRPr="0012708E">
        <w:rPr>
          <w:rFonts w:cs="Times New Roman"/>
          <w:szCs w:val="22"/>
          <w:lang w:val="en-GB"/>
        </w:rPr>
        <w:t xml:space="preserve"> and the difference is recognised in profit loss immediately. However, for the fair value categorised as level 3, such difference is deferred and will be </w:t>
      </w:r>
      <w:r w:rsidRPr="0012708E">
        <w:rPr>
          <w:rFonts w:cs="Times New Roman"/>
          <w:szCs w:val="22"/>
          <w:lang w:val="en-GB"/>
        </w:rPr>
        <w:t>recognised in profit or loss on an appropriate basis over the life of</w:t>
      </w:r>
      <w:r w:rsidRPr="0012708E">
        <w:rPr>
          <w:rFonts w:cs="Times New Roman"/>
          <w:szCs w:val="22"/>
          <w:cs/>
          <w:lang w:val="en-GB" w:bidi="th-TH"/>
        </w:rPr>
        <w:t xml:space="preserve"> </w:t>
      </w:r>
      <w:r w:rsidRPr="0012708E">
        <w:rPr>
          <w:rFonts w:cs="Times New Roman"/>
          <w:szCs w:val="22"/>
          <w:lang w:val="en-GB"/>
        </w:rPr>
        <w:t xml:space="preserve">the </w:t>
      </w:r>
      <w:r w:rsidR="00E12755" w:rsidRPr="0012708E">
        <w:rPr>
          <w:rFonts w:cs="Times New Roman"/>
          <w:szCs w:val="22"/>
          <w:lang w:val="en-GB"/>
        </w:rPr>
        <w:t xml:space="preserve">financial </w:t>
      </w:r>
      <w:r w:rsidRPr="0012708E">
        <w:rPr>
          <w:rFonts w:cs="Times New Roman"/>
          <w:szCs w:val="22"/>
          <w:lang w:val="en-GB"/>
        </w:rPr>
        <w:t xml:space="preserve">instrument </w:t>
      </w:r>
      <w:r w:rsidR="00E60F86" w:rsidRPr="0012708E">
        <w:rPr>
          <w:rFonts w:cs="Times New Roman"/>
          <w:szCs w:val="22"/>
          <w:lang w:val="en-GB"/>
        </w:rPr>
        <w:t>or un</w:t>
      </w:r>
      <w:r w:rsidR="00426387" w:rsidRPr="0012708E">
        <w:rPr>
          <w:rFonts w:cs="Times New Roman"/>
          <w:szCs w:val="22"/>
          <w:lang w:val="en-GB"/>
        </w:rPr>
        <w:t>til</w:t>
      </w:r>
      <w:r w:rsidR="00E60F86" w:rsidRPr="0012708E">
        <w:rPr>
          <w:rFonts w:cs="Times New Roman"/>
          <w:szCs w:val="22"/>
          <w:lang w:val="en-GB"/>
        </w:rPr>
        <w:t xml:space="preserve"> the fair value level is transferred </w:t>
      </w:r>
      <w:r w:rsidRPr="0012708E">
        <w:rPr>
          <w:rFonts w:cs="Times New Roman"/>
          <w:szCs w:val="22"/>
          <w:lang w:val="en-GB"/>
        </w:rPr>
        <w:t>or the transaction is closed out</w:t>
      </w:r>
      <w:r w:rsidRPr="0012708E">
        <w:rPr>
          <w:rFonts w:cs="Times New Roman"/>
          <w:szCs w:val="22"/>
          <w:cs/>
          <w:lang w:val="en-GB" w:bidi="th-TH"/>
        </w:rPr>
        <w:t xml:space="preserve">. </w:t>
      </w:r>
    </w:p>
    <w:p w14:paraId="09DAD49B" w14:textId="307850D7" w:rsidR="00362728" w:rsidRPr="0093239C" w:rsidRDefault="00362728">
      <w:pPr>
        <w:rPr>
          <w:rFonts w:cs="Times New Roman"/>
          <w:i/>
          <w:iCs/>
          <w:szCs w:val="22"/>
          <w:lang w:bidi="th-TH"/>
        </w:rPr>
      </w:pPr>
    </w:p>
    <w:p w14:paraId="21BA041D" w14:textId="16D52435" w:rsidR="003C1CA9" w:rsidRPr="0012708E" w:rsidRDefault="003C1CA9" w:rsidP="003C1CA9">
      <w:pPr>
        <w:pStyle w:val="BodyText"/>
        <w:spacing w:after="0" w:line="240" w:lineRule="atLeast"/>
        <w:ind w:left="540" w:hanging="540"/>
        <w:jc w:val="both"/>
        <w:rPr>
          <w:rFonts w:cs="Times New Roman"/>
          <w:b/>
          <w:bCs/>
          <w:i/>
          <w:iCs/>
          <w:szCs w:val="22"/>
          <w:lang w:val="en-GB" w:bidi="th-TH"/>
        </w:rPr>
      </w:pPr>
      <w:r w:rsidRPr="0012708E">
        <w:rPr>
          <w:rFonts w:cs="Times New Roman"/>
          <w:b/>
          <w:bCs/>
          <w:i/>
          <w:iCs/>
          <w:szCs w:val="22"/>
          <w:lang w:val="en-GB" w:bidi="th-TH"/>
        </w:rPr>
        <w:t>(q)</w:t>
      </w:r>
      <w:r w:rsidRPr="0012708E">
        <w:rPr>
          <w:rFonts w:cs="Times New Roman"/>
          <w:b/>
          <w:bCs/>
          <w:i/>
          <w:iCs/>
          <w:szCs w:val="22"/>
          <w:lang w:val="en-GB" w:bidi="th-TH"/>
        </w:rPr>
        <w:tab/>
        <w:t>Interest</w:t>
      </w:r>
    </w:p>
    <w:p w14:paraId="783C99C8" w14:textId="77777777" w:rsidR="003C1CA9" w:rsidRPr="0012708E" w:rsidRDefault="003C1CA9" w:rsidP="003C1CA9">
      <w:pPr>
        <w:spacing w:line="240" w:lineRule="atLeast"/>
        <w:ind w:left="547" w:right="-58"/>
        <w:jc w:val="both"/>
        <w:rPr>
          <w:rFonts w:cs="Times New Roman"/>
          <w:szCs w:val="22"/>
        </w:rPr>
      </w:pPr>
    </w:p>
    <w:p w14:paraId="47E49846" w14:textId="07951135" w:rsidR="003C1CA9" w:rsidRPr="0012708E" w:rsidRDefault="00365496" w:rsidP="003C1CA9">
      <w:pPr>
        <w:spacing w:line="240" w:lineRule="atLeast"/>
        <w:ind w:left="547" w:right="-58"/>
        <w:jc w:val="both"/>
        <w:rPr>
          <w:rFonts w:cs="Times New Roman"/>
          <w:i/>
          <w:iCs/>
          <w:szCs w:val="22"/>
        </w:rPr>
      </w:pPr>
      <w:r w:rsidRPr="0012708E">
        <w:rPr>
          <w:rFonts w:cs="Times New Roman"/>
          <w:i/>
          <w:iCs/>
          <w:szCs w:val="22"/>
        </w:rPr>
        <w:t>Effective</w:t>
      </w:r>
      <w:r w:rsidR="003C1CA9" w:rsidRPr="0012708E">
        <w:rPr>
          <w:rFonts w:cs="Times New Roman"/>
          <w:i/>
          <w:iCs/>
          <w:szCs w:val="22"/>
        </w:rPr>
        <w:t xml:space="preserve"> interest rate</w:t>
      </w:r>
    </w:p>
    <w:p w14:paraId="27B290C5" w14:textId="77777777" w:rsidR="003C1CA9" w:rsidRPr="0012708E" w:rsidRDefault="003C1CA9" w:rsidP="003C1CA9">
      <w:pPr>
        <w:spacing w:line="240" w:lineRule="atLeast"/>
        <w:ind w:left="547" w:right="-58"/>
        <w:jc w:val="both"/>
        <w:rPr>
          <w:rFonts w:cs="Times New Roman"/>
          <w:i/>
          <w:iCs/>
          <w:szCs w:val="22"/>
        </w:rPr>
      </w:pPr>
    </w:p>
    <w:p w14:paraId="0239F0AB" w14:textId="18F7EF25" w:rsidR="0036136F" w:rsidRPr="0012708E" w:rsidRDefault="0036136F" w:rsidP="0036136F">
      <w:pPr>
        <w:spacing w:line="240" w:lineRule="atLeast"/>
        <w:ind w:left="540"/>
        <w:jc w:val="both"/>
        <w:rPr>
          <w:rFonts w:cs="Times New Roman"/>
          <w:lang w:val="en-US"/>
        </w:rPr>
      </w:pPr>
      <w:r w:rsidRPr="0012708E">
        <w:rPr>
          <w:rFonts w:cs="Times New Roman"/>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12708E">
        <w:rPr>
          <w:rFonts w:cs="Times New Roman"/>
          <w:rtl/>
          <w:cs/>
        </w:rPr>
        <w:t xml:space="preserve"> </w:t>
      </w:r>
      <w:r w:rsidRPr="0012708E">
        <w:rPr>
          <w:rFonts w:cs="Times New Roman"/>
        </w:rPr>
        <w:t>the gross carrying amount of the financial asset or the amortised cost of the financial liability.</w:t>
      </w:r>
    </w:p>
    <w:p w14:paraId="057833FB" w14:textId="77777777" w:rsidR="00091BE2" w:rsidRDefault="00091BE2" w:rsidP="0036136F">
      <w:pPr>
        <w:spacing w:line="240" w:lineRule="atLeast"/>
        <w:ind w:left="547" w:right="-58"/>
        <w:jc w:val="both"/>
        <w:rPr>
          <w:rFonts w:cs="Times New Roman"/>
        </w:rPr>
      </w:pPr>
    </w:p>
    <w:p w14:paraId="27172631" w14:textId="6131804E" w:rsidR="0036136F" w:rsidRPr="0012708E" w:rsidRDefault="0036136F" w:rsidP="0036136F">
      <w:pPr>
        <w:spacing w:line="240" w:lineRule="atLeast"/>
        <w:ind w:left="547" w:right="-58"/>
        <w:jc w:val="both"/>
        <w:rPr>
          <w:rFonts w:cs="Times New Roman"/>
          <w:szCs w:val="22"/>
        </w:rPr>
      </w:pPr>
      <w:r w:rsidRPr="0012708E">
        <w:rPr>
          <w:rFonts w:cs="Times New Roman"/>
        </w:rPr>
        <w:t xml:space="preserve">When calculating the effective interest rate for financial instruments other than purchased or originated credit-impaired assets, the </w:t>
      </w:r>
      <w:r w:rsidR="00E60F86" w:rsidRPr="0012708E">
        <w:rPr>
          <w:rFonts w:cs="Times New Roman"/>
        </w:rPr>
        <w:t>Group</w:t>
      </w:r>
      <w:r w:rsidRPr="0012708E">
        <w:rPr>
          <w:rFonts w:cs="Times New Roman"/>
        </w:rPr>
        <w:t xml:space="preserve"> estimates future cash flows considering all contractual terms of the financial instrument, but not allowance for </w:t>
      </w:r>
      <w:r w:rsidR="00091BE2">
        <w:rPr>
          <w:rFonts w:cs="Times New Roman"/>
          <w:szCs w:val="22"/>
        </w:rPr>
        <w:t>ECL</w:t>
      </w:r>
      <w:r w:rsidRPr="0012708E">
        <w:rPr>
          <w:rFonts w:cs="Times New Roman"/>
        </w:rPr>
        <w:t>.</w:t>
      </w:r>
    </w:p>
    <w:p w14:paraId="2FC840DD" w14:textId="77777777" w:rsidR="003C1CA9" w:rsidRPr="0012708E" w:rsidRDefault="003C1CA9" w:rsidP="003C1CA9">
      <w:pPr>
        <w:spacing w:line="200" w:lineRule="exact"/>
        <w:ind w:left="547" w:right="-58"/>
        <w:jc w:val="both"/>
        <w:rPr>
          <w:rFonts w:cs="Times New Roman"/>
          <w:szCs w:val="22"/>
        </w:rPr>
      </w:pPr>
    </w:p>
    <w:p w14:paraId="306D3401" w14:textId="77777777" w:rsidR="003C1CA9" w:rsidRPr="0012708E" w:rsidRDefault="003C1CA9" w:rsidP="003C1CA9">
      <w:pPr>
        <w:spacing w:line="240" w:lineRule="atLeast"/>
        <w:ind w:left="547" w:right="-58"/>
        <w:jc w:val="both"/>
        <w:rPr>
          <w:rFonts w:cs="Times New Roman"/>
          <w:szCs w:val="22"/>
        </w:rPr>
      </w:pPr>
      <w:r w:rsidRPr="0012708E">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70DC68" w14:textId="77777777" w:rsidR="003C1CA9" w:rsidRPr="0012708E" w:rsidRDefault="003C1CA9" w:rsidP="003C1CA9">
      <w:pPr>
        <w:spacing w:line="200" w:lineRule="exact"/>
        <w:ind w:left="547" w:right="-58"/>
        <w:jc w:val="both"/>
        <w:rPr>
          <w:rFonts w:cs="Times New Roman"/>
          <w:szCs w:val="22"/>
        </w:rPr>
      </w:pPr>
    </w:p>
    <w:p w14:paraId="1CF23A03" w14:textId="76A2C64E" w:rsidR="0036136F" w:rsidRPr="0012708E" w:rsidRDefault="003C1CA9" w:rsidP="003C1CA9">
      <w:pPr>
        <w:spacing w:line="240" w:lineRule="atLeast"/>
        <w:ind w:left="547" w:right="-58"/>
        <w:jc w:val="both"/>
        <w:rPr>
          <w:rFonts w:cs="Times New Roman"/>
          <w:szCs w:val="22"/>
        </w:rPr>
      </w:pPr>
      <w:r w:rsidRPr="0012708E">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w:t>
      </w:r>
      <w:r w:rsidR="00091BE2">
        <w:rPr>
          <w:rFonts w:cs="Times New Roman"/>
          <w:szCs w:val="22"/>
        </w:rPr>
        <w:t>ECL</w:t>
      </w:r>
      <w:r w:rsidRPr="0012708E">
        <w:rPr>
          <w:rFonts w:cs="Times New Roman"/>
          <w:szCs w:val="22"/>
        </w:rPr>
        <w:t xml:space="preserve">. </w:t>
      </w:r>
    </w:p>
    <w:p w14:paraId="3815FE45" w14:textId="77777777" w:rsidR="0036136F" w:rsidRPr="0012708E" w:rsidRDefault="0036136F" w:rsidP="003C1CA9">
      <w:pPr>
        <w:spacing w:line="240" w:lineRule="atLeast"/>
        <w:ind w:left="547" w:right="-58"/>
        <w:jc w:val="both"/>
        <w:rPr>
          <w:rFonts w:cs="Times New Roman"/>
          <w:szCs w:val="22"/>
        </w:rPr>
      </w:pPr>
    </w:p>
    <w:p w14:paraId="4CC47E03" w14:textId="5D9E9240" w:rsidR="003C1CA9" w:rsidRPr="0012708E" w:rsidRDefault="003C1CA9" w:rsidP="003C1CA9">
      <w:pPr>
        <w:spacing w:line="240" w:lineRule="atLeast"/>
        <w:ind w:left="547" w:right="-58"/>
        <w:jc w:val="both"/>
        <w:rPr>
          <w:rFonts w:cs="Times New Roman"/>
          <w:szCs w:val="22"/>
        </w:rPr>
      </w:pPr>
      <w:r w:rsidRPr="0012708E">
        <w:rPr>
          <w:rFonts w:cs="Times New Roman"/>
          <w:szCs w:val="22"/>
        </w:rPr>
        <w:t xml:space="preserve">The gross carrying amount of a financial asset is the amortised cost of a financial asset before adjusting for any allowance for </w:t>
      </w:r>
      <w:r w:rsidR="00091BE2">
        <w:rPr>
          <w:rFonts w:cs="Times New Roman"/>
          <w:szCs w:val="22"/>
        </w:rPr>
        <w:t>ECL</w:t>
      </w:r>
      <w:r w:rsidRPr="0012708E">
        <w:rPr>
          <w:rFonts w:cs="Times New Roman"/>
          <w:szCs w:val="22"/>
        </w:rPr>
        <w:t>.</w:t>
      </w:r>
    </w:p>
    <w:p w14:paraId="3951D64D" w14:textId="77777777" w:rsidR="00216FC1" w:rsidRDefault="00216FC1" w:rsidP="006342D9">
      <w:pPr>
        <w:spacing w:line="240" w:lineRule="atLeast"/>
        <w:ind w:left="547" w:right="-58"/>
        <w:jc w:val="both"/>
        <w:rPr>
          <w:rFonts w:cs="Times New Roman"/>
          <w:i/>
          <w:iCs/>
          <w:szCs w:val="22"/>
        </w:rPr>
      </w:pPr>
    </w:p>
    <w:p w14:paraId="11C0B20F" w14:textId="77777777" w:rsidR="00766701" w:rsidRDefault="00766701">
      <w:pPr>
        <w:rPr>
          <w:rFonts w:cs="Times New Roman"/>
          <w:i/>
          <w:iCs/>
          <w:szCs w:val="22"/>
        </w:rPr>
      </w:pPr>
      <w:r>
        <w:rPr>
          <w:rFonts w:cs="Times New Roman"/>
          <w:i/>
          <w:iCs/>
          <w:szCs w:val="22"/>
        </w:rPr>
        <w:br w:type="page"/>
      </w:r>
    </w:p>
    <w:p w14:paraId="4285BB87" w14:textId="119B66BA" w:rsidR="003C1CA9" w:rsidRPr="0012708E" w:rsidRDefault="003C1CA9" w:rsidP="006342D9">
      <w:pPr>
        <w:spacing w:line="240" w:lineRule="atLeast"/>
        <w:ind w:left="547" w:right="-58"/>
        <w:jc w:val="both"/>
        <w:rPr>
          <w:rFonts w:cs="Times New Roman"/>
          <w:i/>
          <w:iCs/>
          <w:szCs w:val="22"/>
        </w:rPr>
      </w:pPr>
      <w:r w:rsidRPr="0012708E">
        <w:rPr>
          <w:rFonts w:cs="Times New Roman"/>
          <w:i/>
          <w:iCs/>
          <w:szCs w:val="22"/>
        </w:rPr>
        <w:lastRenderedPageBreak/>
        <w:t>Calculation of interest income and interest expense</w:t>
      </w:r>
    </w:p>
    <w:p w14:paraId="1F780AC7" w14:textId="77777777" w:rsidR="003C1CA9" w:rsidRPr="0012708E" w:rsidRDefault="003C1CA9" w:rsidP="003C1CA9">
      <w:pPr>
        <w:spacing w:line="200" w:lineRule="exact"/>
        <w:ind w:left="547" w:right="-58"/>
        <w:jc w:val="both"/>
        <w:rPr>
          <w:rFonts w:cs="Times New Roman"/>
          <w:szCs w:val="22"/>
        </w:rPr>
      </w:pPr>
    </w:p>
    <w:p w14:paraId="19ECCE28" w14:textId="775AD0D6" w:rsidR="003C1CA9" w:rsidRPr="0012708E" w:rsidRDefault="003C1CA9" w:rsidP="00605552">
      <w:pPr>
        <w:spacing w:line="240" w:lineRule="atLeast"/>
        <w:ind w:left="540" w:right="-58"/>
        <w:jc w:val="both"/>
        <w:rPr>
          <w:rFonts w:cs="Times New Roman"/>
          <w:szCs w:val="22"/>
        </w:rPr>
      </w:pPr>
      <w:r w:rsidRPr="0012708E">
        <w:rPr>
          <w:rFonts w:cs="Times New Roman"/>
          <w:szCs w:val="22"/>
        </w:rPr>
        <w:t>The effective interest rate of a financial asset or</w:t>
      </w:r>
      <w:r w:rsidR="007D1FFB" w:rsidRPr="0012708E">
        <w:rPr>
          <w:rFonts w:cs="Times New Roman"/>
          <w:szCs w:val="22"/>
        </w:rPr>
        <w:t xml:space="preserve"> a</w:t>
      </w:r>
      <w:r w:rsidRPr="0012708E">
        <w:rPr>
          <w:rFonts w:cs="Times New Roman"/>
          <w:szCs w:val="22"/>
        </w:rPr>
        <w:t xml:space="preserve"> financial liability is calculated on initial recognition of </w:t>
      </w:r>
      <w:r w:rsidR="007D1FFB" w:rsidRPr="0012708E">
        <w:rPr>
          <w:rFonts w:cs="Times New Roman"/>
          <w:szCs w:val="22"/>
        </w:rPr>
        <w:t xml:space="preserve">a </w:t>
      </w:r>
      <w:r w:rsidRPr="0012708E">
        <w:rPr>
          <w:rFonts w:cs="Times New Roman"/>
          <w:szCs w:val="22"/>
        </w:rPr>
        <w:t>financial asset or a financial liability.</w:t>
      </w:r>
      <w:r w:rsidR="007D1FFB" w:rsidRPr="0012708E">
        <w:rPr>
          <w:rFonts w:cs="Times New Roman"/>
          <w:szCs w:val="22"/>
        </w:rPr>
        <w:t xml:space="preserve"> </w:t>
      </w:r>
      <w:r w:rsidRPr="0012708E">
        <w:rPr>
          <w:rFonts w:cs="Times New Roman"/>
          <w:szCs w:val="22"/>
        </w:rPr>
        <w:t>In calculating interest income and interest expense, the effective interest rate is applied to the gross carrying amount of the asset (when the asset is not credit-impaired) or to the amortised cost of the liability.</w:t>
      </w:r>
      <w:r w:rsidR="007D1FFB" w:rsidRPr="0012708E">
        <w:rPr>
          <w:rFonts w:cs="Times New Roman"/>
          <w:szCs w:val="22"/>
        </w:rPr>
        <w:t xml:space="preserve"> </w:t>
      </w:r>
      <w:r w:rsidRPr="0012708E">
        <w:rPr>
          <w:rFonts w:cs="Times New Roman"/>
          <w:szCs w:val="22"/>
        </w:rPr>
        <w:t>The effective interest rate is rev</w:t>
      </w:r>
      <w:r w:rsidR="00F75115" w:rsidRPr="0012708E">
        <w:rPr>
          <w:rFonts w:cs="Times New Roman"/>
          <w:szCs w:val="22"/>
        </w:rPr>
        <w:t>ised</w:t>
      </w:r>
      <w:r w:rsidRPr="0012708E">
        <w:rPr>
          <w:rFonts w:cs="Times New Roman"/>
          <w:szCs w:val="22"/>
        </w:rPr>
        <w:t xml:space="preserve"> as a result of periodic </w:t>
      </w:r>
      <w:r w:rsidR="007D1FFB" w:rsidRPr="0012708E">
        <w:rPr>
          <w:rFonts w:cs="Times New Roman"/>
          <w:szCs w:val="22"/>
        </w:rPr>
        <w:br/>
      </w:r>
      <w:r w:rsidRPr="0012708E">
        <w:rPr>
          <w:rFonts w:cs="Times New Roman"/>
          <w:szCs w:val="22"/>
        </w:rPr>
        <w:t>re-estimation of cash flows of floating rate instrument to reflect movements in market rates of interest.</w:t>
      </w:r>
    </w:p>
    <w:p w14:paraId="4C648F85" w14:textId="77777777" w:rsidR="0023667D" w:rsidRDefault="0023667D" w:rsidP="00053838">
      <w:pPr>
        <w:shd w:val="clear" w:color="auto" w:fill="FFFFFF"/>
        <w:ind w:left="547"/>
        <w:jc w:val="both"/>
        <w:rPr>
          <w:rFonts w:cs="Times New Roman"/>
          <w:szCs w:val="22"/>
        </w:rPr>
      </w:pPr>
    </w:p>
    <w:p w14:paraId="078D6C08" w14:textId="30BA6F95" w:rsidR="00C02039" w:rsidRDefault="003C1CA9" w:rsidP="00053838">
      <w:pPr>
        <w:shd w:val="clear" w:color="auto" w:fill="FFFFFF"/>
        <w:ind w:left="547"/>
        <w:jc w:val="both"/>
        <w:rPr>
          <w:rFonts w:cs="Times New Roman"/>
          <w:szCs w:val="22"/>
        </w:rPr>
      </w:pPr>
      <w:r w:rsidRPr="0012708E">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2545C59B" w14:textId="77777777" w:rsidR="00766701" w:rsidRDefault="00766701" w:rsidP="00053838">
      <w:pPr>
        <w:shd w:val="clear" w:color="auto" w:fill="FFFFFF"/>
        <w:ind w:left="547"/>
        <w:jc w:val="both"/>
        <w:rPr>
          <w:rFonts w:cs="Times New Roman"/>
          <w:szCs w:val="22"/>
        </w:rPr>
      </w:pPr>
    </w:p>
    <w:p w14:paraId="12A5C90F" w14:textId="13971C1F" w:rsidR="0061423C" w:rsidRPr="0093239C" w:rsidRDefault="003C1CA9" w:rsidP="0093239C">
      <w:pPr>
        <w:rPr>
          <w:rFonts w:cs="Times New Roman"/>
          <w:bCs/>
          <w:iCs/>
          <w:szCs w:val="24"/>
        </w:rPr>
      </w:pPr>
      <w:r w:rsidRPr="0093239C">
        <w:rPr>
          <w:rFonts w:cs="Times New Roman"/>
          <w:b/>
          <w:bCs/>
          <w:i/>
          <w:iCs/>
          <w:szCs w:val="22"/>
        </w:rPr>
        <w:t>(r)</w:t>
      </w:r>
      <w:r w:rsidRPr="0093239C">
        <w:rPr>
          <w:rFonts w:cs="Times New Roman"/>
          <w:b/>
          <w:bCs/>
          <w:i/>
          <w:iCs/>
          <w:szCs w:val="22"/>
        </w:rPr>
        <w:tab/>
      </w:r>
      <w:r w:rsidR="0061423C" w:rsidRPr="008D2489">
        <w:rPr>
          <w:rFonts w:cs="Times New Roman"/>
          <w:b/>
          <w:bCs/>
          <w:i/>
          <w:iCs/>
          <w:szCs w:val="22"/>
        </w:rPr>
        <w:t>Revenue</w:t>
      </w:r>
      <w:r w:rsidR="001C7F0C" w:rsidRPr="008D2489">
        <w:rPr>
          <w:rFonts w:cs="Times New Roman"/>
          <w:b/>
          <w:bCs/>
          <w:i/>
          <w:iCs/>
          <w:szCs w:val="22"/>
        </w:rPr>
        <w:t xml:space="preserve"> from </w:t>
      </w:r>
      <w:r w:rsidR="00486BFC" w:rsidRPr="008D2489">
        <w:rPr>
          <w:rFonts w:cs="Times New Roman"/>
          <w:b/>
          <w:bCs/>
          <w:i/>
          <w:iCs/>
          <w:szCs w:val="22"/>
        </w:rPr>
        <w:t>contract</w:t>
      </w:r>
      <w:r w:rsidR="008F1108" w:rsidRPr="008D2489">
        <w:rPr>
          <w:rFonts w:cs="Times New Roman"/>
          <w:b/>
          <w:bCs/>
          <w:i/>
          <w:iCs/>
          <w:szCs w:val="22"/>
        </w:rPr>
        <w:t>s</w:t>
      </w:r>
      <w:r w:rsidR="00486BFC" w:rsidRPr="008D2489">
        <w:rPr>
          <w:rFonts w:cs="Times New Roman"/>
          <w:b/>
          <w:bCs/>
          <w:i/>
          <w:iCs/>
          <w:szCs w:val="22"/>
        </w:rPr>
        <w:t xml:space="preserve"> with customers</w:t>
      </w:r>
    </w:p>
    <w:p w14:paraId="648584B2" w14:textId="77777777" w:rsidR="00486BFC" w:rsidRPr="0093239C" w:rsidRDefault="00486BFC" w:rsidP="00766701">
      <w:pPr>
        <w:ind w:left="540"/>
        <w:jc w:val="both"/>
        <w:rPr>
          <w:rFonts w:cs="Times New Roman"/>
          <w:sz w:val="20"/>
        </w:rPr>
      </w:pPr>
    </w:p>
    <w:p w14:paraId="7D1EF406" w14:textId="736317D1" w:rsidR="0061423C" w:rsidRPr="0012708E" w:rsidRDefault="00486BFC" w:rsidP="00766701">
      <w:pPr>
        <w:ind w:left="540"/>
        <w:jc w:val="both"/>
        <w:rPr>
          <w:rFonts w:cs="Times New Roman"/>
          <w:i/>
          <w:iCs/>
          <w:szCs w:val="22"/>
        </w:rPr>
      </w:pPr>
      <w:r>
        <w:rPr>
          <w:rFonts w:cs="Times New Roman"/>
          <w:i/>
          <w:iCs/>
          <w:szCs w:val="22"/>
        </w:rPr>
        <w:t>Revenue recognition</w:t>
      </w:r>
    </w:p>
    <w:p w14:paraId="2784977F" w14:textId="77777777" w:rsidR="0061423C" w:rsidRPr="0093239C" w:rsidRDefault="0061423C" w:rsidP="00766701">
      <w:pPr>
        <w:shd w:val="clear" w:color="auto" w:fill="FFFFFF"/>
        <w:ind w:left="547"/>
        <w:jc w:val="both"/>
        <w:rPr>
          <w:rFonts w:cs="Times New Roman"/>
          <w:sz w:val="20"/>
        </w:rPr>
      </w:pPr>
    </w:p>
    <w:p w14:paraId="24B4ACCB" w14:textId="782E078D" w:rsidR="0061423C" w:rsidRPr="0012708E" w:rsidRDefault="00486BFC" w:rsidP="00766701">
      <w:pPr>
        <w:ind w:left="540"/>
        <w:jc w:val="both"/>
        <w:rPr>
          <w:rFonts w:cs="Times New Roman"/>
          <w:szCs w:val="22"/>
        </w:rPr>
      </w:pPr>
      <w:bookmarkStart w:id="0" w:name="_Hlk18670952"/>
      <w:r>
        <w:rPr>
          <w:rFonts w:cs="Times New Roman"/>
          <w:szCs w:val="22"/>
          <w:lang w:bidi="th-TH"/>
        </w:rPr>
        <w:t>Revenue</w:t>
      </w:r>
      <w:r w:rsidR="00EC120A" w:rsidRPr="0012708E">
        <w:rPr>
          <w:rFonts w:cs="Times New Roman"/>
          <w:szCs w:val="22"/>
          <w:lang w:bidi="th-TH"/>
        </w:rPr>
        <w:t xml:space="preserve"> </w:t>
      </w:r>
      <w:r w:rsidR="00A518F7">
        <w:rPr>
          <w:rFonts w:cs="Times New Roman"/>
          <w:szCs w:val="22"/>
          <w:lang w:bidi="th-TH"/>
        </w:rPr>
        <w:t>is</w:t>
      </w:r>
      <w:r w:rsidR="00EC120A" w:rsidRPr="0012708E">
        <w:rPr>
          <w:rFonts w:cs="Times New Roman"/>
          <w:szCs w:val="22"/>
          <w:lang w:bidi="th-TH"/>
        </w:rPr>
        <w:t xml:space="preserve"> recognised when a customer </w:t>
      </w:r>
      <w:r w:rsidR="00F75115" w:rsidRPr="0012708E">
        <w:rPr>
          <w:rFonts w:cs="Times New Roman"/>
          <w:szCs w:val="22"/>
          <w:lang w:bidi="th-TH"/>
        </w:rPr>
        <w:t>obtains</w:t>
      </w:r>
      <w:r w:rsidR="00EC120A" w:rsidRPr="0012708E">
        <w:rPr>
          <w:rFonts w:cs="Times New Roman"/>
          <w:szCs w:val="22"/>
          <w:lang w:bidi="th-TH"/>
        </w:rPr>
        <w:t xml:space="preserve"> control of the service in </w:t>
      </w:r>
      <w:r w:rsidR="00A7616C" w:rsidRPr="0012708E">
        <w:rPr>
          <w:rFonts w:cs="Times New Roman"/>
          <w:szCs w:val="22"/>
          <w:lang w:bidi="th-TH"/>
        </w:rPr>
        <w:t>a</w:t>
      </w:r>
      <w:r w:rsidR="00EC120A" w:rsidRPr="0012708E">
        <w:rPr>
          <w:rFonts w:cs="Times New Roman"/>
          <w:szCs w:val="22"/>
          <w:lang w:bidi="th-TH"/>
        </w:rPr>
        <w:t xml:space="preserve">n amount that reflects the consideration to which the </w:t>
      </w:r>
      <w:r w:rsidR="00E6015B" w:rsidRPr="0012708E">
        <w:rPr>
          <w:rFonts w:cs="Times New Roman"/>
          <w:szCs w:val="22"/>
          <w:lang w:bidi="th-TH"/>
        </w:rPr>
        <w:t>Group</w:t>
      </w:r>
      <w:r w:rsidR="00EC120A" w:rsidRPr="0012708E">
        <w:rPr>
          <w:rFonts w:cs="Times New Roman"/>
          <w:szCs w:val="22"/>
          <w:lang w:bidi="th-TH"/>
        </w:rPr>
        <w:t xml:space="preserve"> expects to be entitled, excluding those amounts collected on behalf of third parties and value added tax. Judgment is required in determining the timing of the transfer of control for revenue recognition</w:t>
      </w:r>
      <w:r w:rsidR="007F6DA0" w:rsidRPr="0012708E">
        <w:rPr>
          <w:rFonts w:cs="Times New Roman"/>
          <w:szCs w:val="22"/>
          <w:lang w:bidi="th-TH"/>
        </w:rPr>
        <w:t xml:space="preserve"> </w:t>
      </w:r>
      <w:r w:rsidR="00EC120A" w:rsidRPr="0012708E">
        <w:rPr>
          <w:rFonts w:cs="Times New Roman"/>
          <w:szCs w:val="22"/>
          <w:lang w:bidi="th-TH"/>
        </w:rPr>
        <w:t xml:space="preserve">at a point in time </w:t>
      </w:r>
      <w:r w:rsidR="007F6DA0" w:rsidRPr="0012708E">
        <w:rPr>
          <w:rFonts w:cs="Times New Roman"/>
          <w:szCs w:val="22"/>
          <w:lang w:bidi="th-TH"/>
        </w:rPr>
        <w:t xml:space="preserve">or over time. </w:t>
      </w:r>
      <w:bookmarkStart w:id="1" w:name="_Hlk20762613"/>
      <w:bookmarkEnd w:id="0"/>
      <w:r w:rsidR="0061423C" w:rsidRPr="0012708E">
        <w:rPr>
          <w:rFonts w:cs="Times New Roman"/>
          <w:szCs w:val="22"/>
          <w:lang w:bidi="th-TH"/>
        </w:rPr>
        <w:t>The related costs are recognised in profit or loss when they are incurred.</w:t>
      </w:r>
    </w:p>
    <w:bookmarkEnd w:id="1"/>
    <w:p w14:paraId="5B358752" w14:textId="063E1B5C" w:rsidR="00362728" w:rsidRPr="0093239C" w:rsidRDefault="00362728" w:rsidP="00766701">
      <w:pPr>
        <w:rPr>
          <w:rFonts w:cs="Times New Roman"/>
          <w:i/>
          <w:iCs/>
          <w:sz w:val="20"/>
        </w:rPr>
      </w:pPr>
    </w:p>
    <w:p w14:paraId="6C5E26C7" w14:textId="73794265" w:rsidR="0061423C" w:rsidRPr="0012708E" w:rsidRDefault="0023667D" w:rsidP="00766701">
      <w:pPr>
        <w:ind w:left="540"/>
        <w:jc w:val="both"/>
        <w:rPr>
          <w:rFonts w:cs="Times New Roman"/>
          <w:i/>
          <w:iCs/>
          <w:szCs w:val="22"/>
        </w:rPr>
      </w:pPr>
      <w:r>
        <w:rPr>
          <w:rFonts w:cs="Times New Roman"/>
          <w:i/>
          <w:iCs/>
          <w:szCs w:val="22"/>
        </w:rPr>
        <w:t xml:space="preserve">Commission </w:t>
      </w:r>
      <w:r w:rsidR="00F06A29">
        <w:rPr>
          <w:rFonts w:cs="Times New Roman"/>
          <w:i/>
          <w:iCs/>
          <w:szCs w:val="22"/>
        </w:rPr>
        <w:t>income</w:t>
      </w:r>
    </w:p>
    <w:p w14:paraId="730290AF" w14:textId="77777777" w:rsidR="0061423C" w:rsidRPr="0093239C" w:rsidRDefault="0061423C" w:rsidP="00766701">
      <w:pPr>
        <w:ind w:left="540"/>
        <w:jc w:val="both"/>
        <w:rPr>
          <w:rFonts w:cs="Times New Roman"/>
          <w:sz w:val="20"/>
        </w:rPr>
      </w:pPr>
    </w:p>
    <w:p w14:paraId="44757519" w14:textId="078194F4" w:rsidR="0061423C" w:rsidRPr="0012708E" w:rsidRDefault="0061423C" w:rsidP="0093239C">
      <w:pPr>
        <w:pStyle w:val="BodyText"/>
        <w:spacing w:after="0"/>
        <w:ind w:left="540"/>
        <w:jc w:val="thaiDistribute"/>
        <w:rPr>
          <w:rFonts w:cs="Times New Roman"/>
          <w:szCs w:val="22"/>
          <w:lang w:val="en-GB"/>
        </w:rPr>
      </w:pPr>
      <w:r w:rsidRPr="0012708E">
        <w:rPr>
          <w:rFonts w:cs="Times New Roman"/>
          <w:szCs w:val="22"/>
          <w:lang w:val="en-GB" w:bidi="th-TH"/>
        </w:rPr>
        <w:t xml:space="preserve">For the contracts that </w:t>
      </w:r>
      <w:r w:rsidRPr="0012708E">
        <w:rPr>
          <w:rFonts w:cs="Times New Roman"/>
          <w:szCs w:val="22"/>
          <w:lang w:val="en-GB"/>
        </w:rPr>
        <w:t>the Group is arranging for the provision of the</w:t>
      </w:r>
      <w:r w:rsidRPr="0012708E">
        <w:rPr>
          <w:rFonts w:cs="Times New Roman"/>
          <w:szCs w:val="22"/>
          <w:rtl/>
          <w:lang w:val="en-GB"/>
        </w:rPr>
        <w:t xml:space="preserve"> </w:t>
      </w:r>
      <w:r w:rsidRPr="0012708E">
        <w:rPr>
          <w:rFonts w:cs="Times New Roman"/>
          <w:szCs w:val="22"/>
          <w:lang w:val="en-GB"/>
        </w:rPr>
        <w:t>services on behalf of its customers and does not control the services before the primary service providers will provide the services to the customers. The Group acts in the capacity of an agent</w:t>
      </w:r>
      <w:r w:rsidRPr="0012708E">
        <w:rPr>
          <w:rFonts w:cs="Times New Roman"/>
          <w:szCs w:val="22"/>
          <w:rtl/>
          <w:lang w:val="en-GB"/>
        </w:rPr>
        <w:t xml:space="preserve"> </w:t>
      </w:r>
      <w:r w:rsidRPr="0012708E">
        <w:rPr>
          <w:rFonts w:cs="Times New Roman"/>
          <w:szCs w:val="22"/>
          <w:lang w:val="en-GB"/>
        </w:rPr>
        <w:t>and recognises the net amount of consideration as commission revenue</w:t>
      </w:r>
      <w:r w:rsidR="0022716F">
        <w:rPr>
          <w:rFonts w:cs="Times New Roman"/>
          <w:szCs w:val="22"/>
          <w:lang w:val="en-GB"/>
        </w:rPr>
        <w:t xml:space="preserve"> </w:t>
      </w:r>
      <w:r w:rsidR="0022716F" w:rsidRPr="0022716F">
        <w:rPr>
          <w:rFonts w:cs="Times New Roman"/>
          <w:szCs w:val="22"/>
          <w:lang w:val="en-GB"/>
        </w:rPr>
        <w:t>when its obligation to arrange for the provision of the specified service is fulfilled.</w:t>
      </w:r>
    </w:p>
    <w:p w14:paraId="33A3DCFA" w14:textId="77777777" w:rsidR="00C02039" w:rsidRPr="0093239C" w:rsidRDefault="00C02039" w:rsidP="0093239C">
      <w:pPr>
        <w:pStyle w:val="BodyText"/>
        <w:spacing w:after="0"/>
        <w:ind w:left="540"/>
        <w:jc w:val="thaiDistribute"/>
        <w:rPr>
          <w:rFonts w:cs="Times New Roman"/>
          <w:sz w:val="20"/>
          <w:lang w:val="en-GB"/>
        </w:rPr>
      </w:pPr>
    </w:p>
    <w:p w14:paraId="68B1984B" w14:textId="0DF50DFD" w:rsidR="00C02039" w:rsidRPr="0012708E" w:rsidRDefault="00C02039" w:rsidP="0093239C">
      <w:pPr>
        <w:rPr>
          <w:rFonts w:cs="Times New Roman"/>
          <w:i/>
          <w:iCs/>
          <w:szCs w:val="22"/>
        </w:rPr>
      </w:pPr>
      <w:r w:rsidRPr="0012708E">
        <w:rPr>
          <w:rFonts w:cs="Times New Roman"/>
          <w:i/>
          <w:iCs/>
          <w:szCs w:val="22"/>
        </w:rPr>
        <w:tab/>
        <w:t xml:space="preserve">Gains (losses) on </w:t>
      </w:r>
      <w:r w:rsidR="00F06A29">
        <w:rPr>
          <w:rFonts w:cs="Times New Roman"/>
          <w:i/>
          <w:iCs/>
          <w:szCs w:val="22"/>
        </w:rPr>
        <w:t>disposal</w:t>
      </w:r>
      <w:r w:rsidR="00F06A29" w:rsidRPr="0012708E">
        <w:rPr>
          <w:rFonts w:cs="Times New Roman"/>
          <w:i/>
          <w:iCs/>
          <w:szCs w:val="22"/>
        </w:rPr>
        <w:t xml:space="preserve"> </w:t>
      </w:r>
      <w:r w:rsidRPr="0012708E">
        <w:rPr>
          <w:rFonts w:cs="Times New Roman"/>
          <w:i/>
          <w:iCs/>
          <w:szCs w:val="22"/>
        </w:rPr>
        <w:t>of properties for sale</w:t>
      </w:r>
    </w:p>
    <w:p w14:paraId="002C639F" w14:textId="77777777" w:rsidR="00C02039" w:rsidRPr="0093239C" w:rsidRDefault="00C02039" w:rsidP="0093239C">
      <w:pPr>
        <w:ind w:left="540" w:right="-28"/>
        <w:jc w:val="both"/>
        <w:rPr>
          <w:rFonts w:cs="Times New Roman"/>
          <w:sz w:val="20"/>
        </w:rPr>
      </w:pPr>
    </w:p>
    <w:p w14:paraId="22C7DE8D" w14:textId="0D26489A" w:rsidR="00C02039" w:rsidRPr="0012708E" w:rsidRDefault="00C02039" w:rsidP="0093239C">
      <w:pPr>
        <w:ind w:left="540" w:right="-28"/>
        <w:jc w:val="both"/>
        <w:rPr>
          <w:rFonts w:cs="Times New Roman"/>
        </w:rPr>
      </w:pPr>
      <w:r w:rsidRPr="0012708E">
        <w:rPr>
          <w:rFonts w:cs="Times New Roman"/>
          <w:szCs w:val="22"/>
        </w:rPr>
        <w:t xml:space="preserve">Gains (losses) on </w:t>
      </w:r>
      <w:r w:rsidR="00F06A29">
        <w:rPr>
          <w:rFonts w:cs="Times New Roman"/>
          <w:szCs w:val="22"/>
        </w:rPr>
        <w:t>disposal</w:t>
      </w:r>
      <w:r w:rsidR="00F06A29" w:rsidRPr="0012708E">
        <w:rPr>
          <w:rFonts w:cs="Times New Roman"/>
          <w:szCs w:val="22"/>
        </w:rPr>
        <w:t xml:space="preserve"> </w:t>
      </w:r>
      <w:r w:rsidRPr="0012708E">
        <w:rPr>
          <w:rFonts w:cs="Times New Roman"/>
          <w:szCs w:val="22"/>
        </w:rPr>
        <w:t xml:space="preserve">of properties </w:t>
      </w:r>
      <w:r w:rsidR="00257584">
        <w:rPr>
          <w:rFonts w:cs="Times New Roman"/>
          <w:szCs w:val="22"/>
        </w:rPr>
        <w:t xml:space="preserve">for sale </w:t>
      </w:r>
      <w:r w:rsidRPr="0012708E">
        <w:rPr>
          <w:rFonts w:cs="Times New Roman"/>
          <w:szCs w:val="22"/>
        </w:rPr>
        <w:t>are recognised as income or expenses in profit or loss when the significant risks and rewards in ownership of properties for sale have been transferred to the buyer.</w:t>
      </w:r>
    </w:p>
    <w:p w14:paraId="691A0CBB" w14:textId="77777777" w:rsidR="0061423C" w:rsidRPr="0093239C" w:rsidRDefault="0061423C" w:rsidP="0093239C">
      <w:pPr>
        <w:ind w:right="-28"/>
        <w:jc w:val="both"/>
        <w:rPr>
          <w:rFonts w:cs="Times New Roman"/>
          <w:sz w:val="20"/>
        </w:rPr>
      </w:pPr>
    </w:p>
    <w:p w14:paraId="681A259E" w14:textId="319B4696" w:rsidR="00E63FB0"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(s)</w:t>
      </w:r>
      <w:r w:rsidRPr="0012708E">
        <w:rPr>
          <w:rFonts w:cs="Times New Roman"/>
          <w:sz w:val="22"/>
          <w:szCs w:val="22"/>
        </w:rPr>
        <w:tab/>
      </w:r>
      <w:r w:rsidR="00276EFB">
        <w:rPr>
          <w:rFonts w:cs="Times New Roman"/>
          <w:sz w:val="22"/>
          <w:szCs w:val="22"/>
        </w:rPr>
        <w:t xml:space="preserve">Expenses </w:t>
      </w:r>
    </w:p>
    <w:p w14:paraId="0DCA14FB" w14:textId="77777777" w:rsidR="0061423C" w:rsidRPr="0093239C" w:rsidRDefault="0061423C" w:rsidP="0093239C">
      <w:pPr>
        <w:ind w:left="540" w:right="-28"/>
        <w:jc w:val="both"/>
        <w:rPr>
          <w:rFonts w:cs="Times New Roman"/>
          <w:sz w:val="20"/>
        </w:rPr>
      </w:pPr>
    </w:p>
    <w:p w14:paraId="29DA7141" w14:textId="189C0CCA" w:rsidR="00E63FB0" w:rsidRDefault="00A275B7" w:rsidP="0093239C">
      <w:pPr>
        <w:ind w:left="540" w:right="-28"/>
        <w:jc w:val="both"/>
        <w:rPr>
          <w:rFonts w:cs="Times New Roman"/>
          <w:szCs w:val="22"/>
        </w:rPr>
      </w:pPr>
      <w:r>
        <w:rPr>
          <w:rFonts w:cs="Times New Roman"/>
          <w:szCs w:val="22"/>
        </w:rPr>
        <w:t>The Group recognises expenses on an accrual basis</w:t>
      </w:r>
    </w:p>
    <w:p w14:paraId="572BFFE2" w14:textId="77777777" w:rsidR="00A275B7" w:rsidRPr="0093239C" w:rsidRDefault="00A275B7" w:rsidP="0093239C">
      <w:pPr>
        <w:ind w:left="540" w:right="-28"/>
        <w:jc w:val="both"/>
        <w:rPr>
          <w:rFonts w:cs="Times New Roman"/>
          <w:sz w:val="20"/>
        </w:rPr>
      </w:pPr>
    </w:p>
    <w:p w14:paraId="363A7B11" w14:textId="66A0BCF1" w:rsidR="00B34F3D" w:rsidRPr="00351C68" w:rsidRDefault="00EB0D6F" w:rsidP="0093239C">
      <w:pPr>
        <w:ind w:left="540" w:right="-28"/>
        <w:jc w:val="both"/>
        <w:rPr>
          <w:rFonts w:cs="Times New Roman"/>
          <w:i/>
          <w:iCs/>
          <w:szCs w:val="22"/>
        </w:rPr>
      </w:pPr>
      <w:r w:rsidRPr="00351C68">
        <w:rPr>
          <w:rFonts w:cs="Times New Roman"/>
          <w:i/>
          <w:iCs/>
          <w:szCs w:val="22"/>
        </w:rPr>
        <w:t>Contribution</w:t>
      </w:r>
      <w:r w:rsidR="00351C68" w:rsidRPr="00351C68">
        <w:rPr>
          <w:rFonts w:cs="Times New Roman"/>
          <w:i/>
          <w:iCs/>
          <w:szCs w:val="22"/>
        </w:rPr>
        <w:t>s</w:t>
      </w:r>
      <w:r w:rsidRPr="00351C68">
        <w:rPr>
          <w:rFonts w:cs="Times New Roman"/>
          <w:i/>
          <w:iCs/>
          <w:szCs w:val="22"/>
        </w:rPr>
        <w:t xml:space="preserve"> to the Deposit Protection Agency and the Financial Institutions Development Fund</w:t>
      </w:r>
    </w:p>
    <w:p w14:paraId="57CA3E3D" w14:textId="77777777" w:rsidR="00B34F3D" w:rsidRPr="0093239C" w:rsidRDefault="00B34F3D" w:rsidP="0093239C">
      <w:pPr>
        <w:ind w:left="540" w:right="-28"/>
        <w:jc w:val="both"/>
        <w:rPr>
          <w:rFonts w:cs="Times New Roman"/>
          <w:sz w:val="20"/>
        </w:rPr>
      </w:pPr>
    </w:p>
    <w:p w14:paraId="1C93A931" w14:textId="1D283087" w:rsidR="0061423C" w:rsidRPr="00B55279" w:rsidRDefault="0061423C" w:rsidP="0093239C">
      <w:pPr>
        <w:ind w:left="540" w:right="-28"/>
        <w:jc w:val="both"/>
        <w:rPr>
          <w:rFonts w:cs="Times New Roman"/>
          <w:szCs w:val="22"/>
        </w:rPr>
      </w:pPr>
      <w:r w:rsidRPr="00B55279">
        <w:rPr>
          <w:rFonts w:cs="Times New Roman"/>
          <w:szCs w:val="22"/>
        </w:rPr>
        <w:t>Contributions to the Deposit Protection Agency and the Financial Institutions Development Fund are recorded as expenses in profit or loss on an accrual basis.</w:t>
      </w:r>
    </w:p>
    <w:p w14:paraId="6A439A86" w14:textId="1E2F7131" w:rsidR="00053838" w:rsidRPr="0093239C" w:rsidRDefault="00053838" w:rsidP="0093239C">
      <w:pPr>
        <w:ind w:right="-28"/>
        <w:jc w:val="both"/>
        <w:rPr>
          <w:rFonts w:cstheme="minorBidi"/>
          <w:sz w:val="20"/>
          <w:szCs w:val="24"/>
          <w:lang w:bidi="th-TH"/>
        </w:rPr>
      </w:pPr>
    </w:p>
    <w:p w14:paraId="5F955ADA" w14:textId="2773189B" w:rsidR="0061423C" w:rsidRPr="0012708E"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(t)</w:t>
      </w:r>
      <w:r w:rsidRPr="0012708E">
        <w:rPr>
          <w:rFonts w:cs="Times New Roman"/>
          <w:sz w:val="22"/>
          <w:szCs w:val="22"/>
        </w:rPr>
        <w:tab/>
      </w:r>
      <w:r w:rsidR="0061423C" w:rsidRPr="0012708E">
        <w:rPr>
          <w:rFonts w:cs="Times New Roman"/>
          <w:sz w:val="22"/>
          <w:szCs w:val="22"/>
        </w:rPr>
        <w:t>Income tax</w:t>
      </w:r>
    </w:p>
    <w:p w14:paraId="7FCB3B9A" w14:textId="77777777" w:rsidR="0061423C" w:rsidRPr="0093239C" w:rsidRDefault="0061423C" w:rsidP="0093239C">
      <w:pPr>
        <w:pStyle w:val="BodyText"/>
        <w:spacing w:after="0"/>
        <w:rPr>
          <w:rFonts w:cs="Times New Roman"/>
          <w:sz w:val="18"/>
          <w:szCs w:val="18"/>
          <w:lang w:val="en-GB"/>
        </w:rPr>
      </w:pPr>
    </w:p>
    <w:p w14:paraId="1BE8B50C" w14:textId="35A79DAC" w:rsidR="0036136F" w:rsidRPr="0012708E" w:rsidRDefault="0036136F" w:rsidP="0093239C">
      <w:pPr>
        <w:pStyle w:val="BodyText"/>
        <w:spacing w:after="0"/>
        <w:ind w:left="540"/>
        <w:jc w:val="both"/>
        <w:rPr>
          <w:rFonts w:cs="Times New Roman"/>
          <w:szCs w:val="22"/>
          <w:lang w:val="en-GB"/>
        </w:rPr>
      </w:pPr>
      <w:r w:rsidRPr="0012708E">
        <w:rPr>
          <w:rFonts w:cs="Times New Roman"/>
          <w:szCs w:val="22"/>
          <w:lang w:val="en-GB"/>
        </w:rPr>
        <w:t xml:space="preserve">Income tax expense for the </w:t>
      </w:r>
      <w:r w:rsidR="00257584">
        <w:rPr>
          <w:rFonts w:cs="Times New Roman"/>
          <w:szCs w:val="22"/>
          <w:lang w:val="en-GB"/>
        </w:rPr>
        <w:t>year</w:t>
      </w:r>
      <w:r w:rsidR="00257584" w:rsidRPr="0012708E">
        <w:rPr>
          <w:rFonts w:cs="Times New Roman"/>
          <w:szCs w:val="22"/>
          <w:lang w:val="en-GB"/>
        </w:rPr>
        <w:t xml:space="preserve"> </w:t>
      </w:r>
      <w:r w:rsidRPr="0012708E">
        <w:rPr>
          <w:rFonts w:cs="Times New Roman"/>
          <w:szCs w:val="22"/>
          <w:lang w:val="en-GB"/>
        </w:rPr>
        <w:t>comprises current and deferred tax</w:t>
      </w:r>
      <w:r w:rsidR="00E67F68">
        <w:rPr>
          <w:rFonts w:cs="Times New Roman"/>
          <w:szCs w:val="22"/>
          <w:lang w:val="en-GB"/>
        </w:rPr>
        <w:t>, which is</w:t>
      </w:r>
      <w:r w:rsidR="0021290A" w:rsidRPr="0012708E">
        <w:rPr>
          <w:rFonts w:cs="Times New Roman"/>
          <w:szCs w:val="22"/>
          <w:lang w:val="en-GB"/>
        </w:rPr>
        <w:t xml:space="preserve"> recognised </w:t>
      </w:r>
      <w:r w:rsidRPr="0012708E">
        <w:rPr>
          <w:rFonts w:cs="Times New Roman"/>
          <w:szCs w:val="22"/>
          <w:lang w:val="en-GB"/>
        </w:rPr>
        <w:t>in profit or loss except to</w:t>
      </w:r>
      <w:r w:rsidR="00E67F68">
        <w:rPr>
          <w:rFonts w:cs="Times New Roman"/>
          <w:szCs w:val="22"/>
          <w:lang w:val="en-GB"/>
        </w:rPr>
        <w:t xml:space="preserve"> the extent that</w:t>
      </w:r>
      <w:r w:rsidRPr="0012708E">
        <w:rPr>
          <w:rFonts w:cs="Times New Roman"/>
          <w:szCs w:val="22"/>
          <w:lang w:val="en-GB"/>
        </w:rPr>
        <w:t xml:space="preserve"> </w:t>
      </w:r>
      <w:r w:rsidR="00257584">
        <w:rPr>
          <w:rFonts w:cs="Times New Roman"/>
          <w:szCs w:val="22"/>
          <w:lang w:val="en-GB"/>
        </w:rPr>
        <w:t xml:space="preserve">it relates to </w:t>
      </w:r>
      <w:r w:rsidRPr="0012708E">
        <w:rPr>
          <w:rFonts w:cs="Times New Roman"/>
          <w:szCs w:val="22"/>
          <w:lang w:val="en-GB"/>
        </w:rPr>
        <w:t>items recognised directly in equity or in other comprehensive income.</w:t>
      </w:r>
    </w:p>
    <w:p w14:paraId="3782A359" w14:textId="77777777" w:rsidR="0061423C" w:rsidRPr="00605552" w:rsidRDefault="0061423C" w:rsidP="0093239C">
      <w:pPr>
        <w:pStyle w:val="BodyText"/>
        <w:spacing w:after="0"/>
        <w:ind w:left="540"/>
        <w:jc w:val="both"/>
        <w:rPr>
          <w:rFonts w:cs="Times New Roman"/>
          <w:szCs w:val="22"/>
          <w:lang w:val="en-GB"/>
        </w:rPr>
      </w:pPr>
    </w:p>
    <w:p w14:paraId="142138B4" w14:textId="22E5A837" w:rsidR="00681DAB" w:rsidRDefault="00681DAB" w:rsidP="0093239C">
      <w:pPr>
        <w:pStyle w:val="BodyText"/>
        <w:spacing w:after="0"/>
        <w:ind w:left="540"/>
        <w:jc w:val="both"/>
        <w:rPr>
          <w:rFonts w:cs="Times New Roman"/>
          <w:szCs w:val="22"/>
          <w:lang w:val="en-GB"/>
        </w:rPr>
      </w:pPr>
      <w:r w:rsidRPr="0012708E">
        <w:rPr>
          <w:rFonts w:cs="Times New Roman"/>
          <w:szCs w:val="22"/>
          <w:lang w:val="en-GB"/>
        </w:rPr>
        <w:lastRenderedPageBreak/>
        <w:t xml:space="preserve">Current tax is </w:t>
      </w:r>
      <w:r w:rsidR="00E67F68">
        <w:rPr>
          <w:rFonts w:cs="Times New Roman"/>
          <w:szCs w:val="22"/>
          <w:lang w:val="en-GB"/>
        </w:rPr>
        <w:t>recognised in respect of</w:t>
      </w:r>
      <w:r w:rsidR="0021290A" w:rsidRPr="0012708E">
        <w:rPr>
          <w:rFonts w:cs="Times New Roman"/>
          <w:szCs w:val="22"/>
          <w:lang w:val="en-GB"/>
        </w:rPr>
        <w:t xml:space="preserve"> </w:t>
      </w:r>
      <w:r w:rsidR="00E67F68">
        <w:rPr>
          <w:rFonts w:cs="Times New Roman"/>
          <w:szCs w:val="22"/>
          <w:lang w:val="en-GB"/>
        </w:rPr>
        <w:t xml:space="preserve">the </w:t>
      </w:r>
      <w:r w:rsidR="0021290A" w:rsidRPr="0012708E">
        <w:rPr>
          <w:rFonts w:cs="Times New Roman"/>
          <w:szCs w:val="22"/>
          <w:lang w:val="en-GB"/>
        </w:rPr>
        <w:t xml:space="preserve">taxable income or loss for the </w:t>
      </w:r>
      <w:r w:rsidR="00257584">
        <w:rPr>
          <w:rFonts w:cs="Times New Roman"/>
          <w:szCs w:val="22"/>
          <w:lang w:val="en-GB"/>
        </w:rPr>
        <w:t>year</w:t>
      </w:r>
      <w:r w:rsidRPr="0012708E">
        <w:rPr>
          <w:rFonts w:cs="Times New Roman"/>
          <w:szCs w:val="22"/>
          <w:lang w:val="en-GB"/>
        </w:rPr>
        <w:t xml:space="preserve">, using tax rates enacted or substantively enacted at the reporting date, and any adjustment to tax payable in respect of previous </w:t>
      </w:r>
      <w:r w:rsidR="00257584">
        <w:rPr>
          <w:rFonts w:cs="Times New Roman"/>
          <w:szCs w:val="22"/>
          <w:lang w:val="en-GB"/>
        </w:rPr>
        <w:t>years</w:t>
      </w:r>
      <w:r w:rsidR="00E67F68">
        <w:rPr>
          <w:rFonts w:cs="Times New Roman"/>
          <w:szCs w:val="22"/>
          <w:lang w:val="en-GB"/>
        </w:rPr>
        <w:t>.</w:t>
      </w:r>
    </w:p>
    <w:p w14:paraId="69596D77" w14:textId="77777777" w:rsidR="00786E2D" w:rsidRPr="0012708E" w:rsidRDefault="00786E2D" w:rsidP="0093239C">
      <w:pPr>
        <w:pStyle w:val="BodyText"/>
        <w:spacing w:after="0"/>
        <w:ind w:left="540"/>
        <w:jc w:val="both"/>
        <w:rPr>
          <w:rFonts w:cs="Times New Roman"/>
          <w:szCs w:val="22"/>
          <w:lang w:val="en-GB"/>
        </w:rPr>
      </w:pPr>
    </w:p>
    <w:p w14:paraId="2FDB47A7" w14:textId="4836AD7A" w:rsidR="00681DAB" w:rsidRDefault="00681DAB" w:rsidP="00766701">
      <w:pPr>
        <w:ind w:left="540"/>
        <w:jc w:val="both"/>
        <w:rPr>
          <w:rFonts w:cs="Times New Roman"/>
          <w:szCs w:val="22"/>
        </w:rPr>
      </w:pPr>
      <w:r w:rsidRPr="0012708E">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w:t>
      </w:r>
      <w:r w:rsidR="00E67F68">
        <w:rPr>
          <w:rFonts w:cs="Times New Roman"/>
          <w:szCs w:val="22"/>
        </w:rPr>
        <w:t>y</w:t>
      </w:r>
      <w:r w:rsidRPr="0012708E">
        <w:rPr>
          <w:rFonts w:cs="Times New Roman"/>
          <w:szCs w:val="22"/>
        </w:rPr>
        <w:t xml:space="preserve"> to the extent that it is probable that they will not reverse in the foreseeable future.</w:t>
      </w:r>
    </w:p>
    <w:p w14:paraId="4ADA7698" w14:textId="77777777" w:rsidR="00766701" w:rsidRPr="0012708E" w:rsidRDefault="00766701" w:rsidP="00766701">
      <w:pPr>
        <w:ind w:left="540"/>
        <w:jc w:val="both"/>
        <w:rPr>
          <w:rFonts w:cs="Times New Roman"/>
          <w:b/>
          <w:bCs/>
          <w:color w:val="0000FF"/>
          <w:szCs w:val="22"/>
        </w:rPr>
      </w:pPr>
    </w:p>
    <w:p w14:paraId="45A07AE8" w14:textId="1791A978" w:rsidR="0061423C" w:rsidRDefault="0061423C" w:rsidP="00766701">
      <w:pPr>
        <w:ind w:left="540"/>
        <w:jc w:val="both"/>
        <w:rPr>
          <w:rFonts w:cs="Times New Roman"/>
        </w:rPr>
      </w:pPr>
      <w:r w:rsidRPr="0012708E">
        <w:rPr>
          <w:rFonts w:cs="Times New Roman"/>
        </w:rPr>
        <w:t xml:space="preserve">The </w:t>
      </w:r>
      <w:r w:rsidRPr="0093239C">
        <w:rPr>
          <w:rFonts w:cs="Times New Roman"/>
          <w:szCs w:val="22"/>
        </w:rPr>
        <w:t>measurement</w:t>
      </w:r>
      <w:r w:rsidRPr="0012708E">
        <w:rPr>
          <w:rFonts w:cs="Times New Roman"/>
        </w:rPr>
        <w:t xml:space="preserve"> of deferred tax reflects the tax consequences that would follow the manner in which the </w:t>
      </w:r>
      <w:r w:rsidRPr="0012708E">
        <w:rPr>
          <w:rFonts w:cs="Times New Roman"/>
          <w:szCs w:val="22"/>
        </w:rPr>
        <w:t xml:space="preserve">Group </w:t>
      </w:r>
      <w:r w:rsidRPr="0012708E">
        <w:rPr>
          <w:rFonts w:cs="Times New Roman"/>
        </w:rPr>
        <w:t>expects, at the end of the reporting period, to recover or settle the carrying amount of its assets and liabilities</w:t>
      </w:r>
      <w:r w:rsidR="00681DAB" w:rsidRPr="0012708E">
        <w:rPr>
          <w:rFonts w:cs="Times New Roman"/>
        </w:rPr>
        <w:t xml:space="preserve">, using tax rates enacted or substantively enacted at the reporting date. Current deferred tax assets and liabilities are offset in the </w:t>
      </w:r>
      <w:r w:rsidR="00614B15" w:rsidRPr="0012708E">
        <w:rPr>
          <w:rFonts w:cs="Times New Roman"/>
        </w:rPr>
        <w:t>Bank</w:t>
      </w:r>
      <w:r w:rsidR="00257584">
        <w:rPr>
          <w:rFonts w:cs="Times New Roman"/>
        </w:rPr>
        <w:t>’s</w:t>
      </w:r>
      <w:r w:rsidR="00614B15" w:rsidRPr="0012708E">
        <w:rPr>
          <w:rFonts w:cs="Times New Roman"/>
        </w:rPr>
        <w:t xml:space="preserve"> </w:t>
      </w:r>
      <w:r w:rsidR="00681DAB" w:rsidRPr="0012708E">
        <w:rPr>
          <w:rFonts w:cs="Times New Roman"/>
        </w:rPr>
        <w:t>financial statements.</w:t>
      </w:r>
    </w:p>
    <w:p w14:paraId="2458A973" w14:textId="77777777" w:rsidR="00766701" w:rsidRPr="0012708E" w:rsidRDefault="00766701" w:rsidP="0093239C">
      <w:pPr>
        <w:ind w:left="540"/>
        <w:jc w:val="both"/>
        <w:rPr>
          <w:rFonts w:cs="Times New Roman"/>
        </w:rPr>
      </w:pPr>
    </w:p>
    <w:p w14:paraId="3FD4A44E" w14:textId="17CCD93B" w:rsidR="0061423C" w:rsidRPr="0012708E" w:rsidRDefault="0061423C" w:rsidP="0061423C">
      <w:pPr>
        <w:pStyle w:val="BodyText"/>
        <w:spacing w:after="0" w:line="240" w:lineRule="atLeast"/>
        <w:ind w:left="567"/>
        <w:jc w:val="both"/>
        <w:rPr>
          <w:rFonts w:cs="Times New Roman"/>
          <w:b/>
          <w:bCs/>
          <w:color w:val="0000FF"/>
          <w:szCs w:val="22"/>
          <w:lang w:val="en-GB"/>
        </w:rPr>
      </w:pPr>
      <w:r w:rsidRPr="0012708E">
        <w:rPr>
          <w:rFonts w:cs="Times New Roman"/>
          <w:lang w:val="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6853CAA" w14:textId="4FFD83C0" w:rsidR="00412662" w:rsidRPr="0012708E" w:rsidRDefault="00DD4061" w:rsidP="00F3534A">
      <w:pPr>
        <w:pStyle w:val="Heading2"/>
        <w:numPr>
          <w:ilvl w:val="0"/>
          <w:numId w:val="0"/>
        </w:numPr>
        <w:tabs>
          <w:tab w:val="left" w:pos="990"/>
        </w:tabs>
        <w:spacing w:before="0" w:after="0" w:line="240" w:lineRule="atLeast"/>
        <w:ind w:left="540" w:hanging="540"/>
        <w:rPr>
          <w:rFonts w:cs="Times New Roman"/>
          <w:sz w:val="22"/>
          <w:szCs w:val="22"/>
        </w:rPr>
      </w:pPr>
      <w:r w:rsidRPr="0012708E">
        <w:rPr>
          <w:rFonts w:cs="Times New Roman"/>
          <w:sz w:val="22"/>
          <w:szCs w:val="22"/>
        </w:rPr>
        <w:tab/>
      </w:r>
    </w:p>
    <w:p w14:paraId="0D99A080" w14:textId="428D09CD" w:rsidR="0061423C" w:rsidRPr="0012708E" w:rsidRDefault="00412662" w:rsidP="0041266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(u)</w:t>
      </w:r>
      <w:r w:rsidRPr="0012708E">
        <w:rPr>
          <w:rFonts w:cs="Times New Roman"/>
          <w:sz w:val="22"/>
          <w:szCs w:val="22"/>
        </w:rPr>
        <w:tab/>
      </w:r>
      <w:r w:rsidR="0061423C" w:rsidRPr="0012708E">
        <w:rPr>
          <w:rFonts w:cs="Times New Roman"/>
          <w:sz w:val="22"/>
          <w:szCs w:val="22"/>
        </w:rPr>
        <w:t>Earnings per share</w:t>
      </w:r>
      <w:r w:rsidR="00A617C0">
        <w:rPr>
          <w:rFonts w:cs="Times New Roman"/>
          <w:sz w:val="22"/>
          <w:szCs w:val="22"/>
        </w:rPr>
        <w:t xml:space="preserve"> (“EPS”)</w:t>
      </w:r>
    </w:p>
    <w:p w14:paraId="59AEF610" w14:textId="77777777" w:rsidR="0061423C" w:rsidRPr="00FA3A88" w:rsidRDefault="0061423C" w:rsidP="0061423C">
      <w:pPr>
        <w:pStyle w:val="nineptcolumntab1"/>
        <w:tabs>
          <w:tab w:val="clear" w:pos="737"/>
        </w:tabs>
        <w:ind w:left="540"/>
        <w:jc w:val="both"/>
        <w:rPr>
          <w:rFonts w:cs="Times New Roman"/>
          <w:sz w:val="20"/>
        </w:rPr>
      </w:pPr>
    </w:p>
    <w:p w14:paraId="28229A0F" w14:textId="26954069" w:rsidR="0061423C" w:rsidRPr="0012708E" w:rsidRDefault="0061423C" w:rsidP="0061423C">
      <w:pPr>
        <w:autoSpaceDE w:val="0"/>
        <w:autoSpaceDN w:val="0"/>
        <w:adjustRightInd w:val="0"/>
        <w:spacing w:line="240" w:lineRule="atLeast"/>
        <w:ind w:left="540"/>
        <w:jc w:val="both"/>
        <w:rPr>
          <w:rFonts w:cs="Times New Roman"/>
          <w:szCs w:val="22"/>
        </w:rPr>
      </w:pPr>
      <w:r w:rsidRPr="0012708E">
        <w:rPr>
          <w:rFonts w:cs="Times New Roman"/>
          <w:szCs w:val="22"/>
        </w:rPr>
        <w:t xml:space="preserve">Basic EPS is calculated by dividing the profit attributable to ordinary shareholders of the Bank by the </w:t>
      </w:r>
      <w:r w:rsidR="00A617C0">
        <w:rPr>
          <w:rFonts w:cs="Times New Roman"/>
          <w:szCs w:val="22"/>
        </w:rPr>
        <w:t xml:space="preserve">weighted average </w:t>
      </w:r>
      <w:r w:rsidRPr="0012708E">
        <w:rPr>
          <w:rFonts w:cs="Times New Roman"/>
          <w:szCs w:val="22"/>
        </w:rPr>
        <w:t xml:space="preserve">number of ordinary shares outstanding during the </w:t>
      </w:r>
      <w:r w:rsidR="00257584">
        <w:rPr>
          <w:rFonts w:cs="Times New Roman"/>
          <w:szCs w:val="22"/>
        </w:rPr>
        <w:t>year</w:t>
      </w:r>
      <w:r w:rsidRPr="0012708E">
        <w:rPr>
          <w:rFonts w:cs="Times New Roman"/>
          <w:szCs w:val="22"/>
        </w:rPr>
        <w:t>. Diluted EPS is determined by adjusting the profit attributable to ordinary shareholders and the</w:t>
      </w:r>
      <w:r w:rsidR="00A617C0">
        <w:rPr>
          <w:rFonts w:cs="Times New Roman"/>
          <w:szCs w:val="22"/>
        </w:rPr>
        <w:t xml:space="preserve"> weighted average</w:t>
      </w:r>
      <w:r w:rsidRPr="0012708E">
        <w:rPr>
          <w:rFonts w:cs="Times New Roman"/>
          <w:szCs w:val="22"/>
        </w:rPr>
        <w:t xml:space="preserve"> number of ordinary shares outstanding, for the effects of all dilutive potential ordinary shares, </w:t>
      </w:r>
      <w:r w:rsidR="00412662" w:rsidRPr="0012708E">
        <w:rPr>
          <w:rFonts w:cs="Times New Roman"/>
          <w:szCs w:val="22"/>
        </w:rPr>
        <w:t xml:space="preserve">including </w:t>
      </w:r>
      <w:r w:rsidRPr="0012708E">
        <w:rPr>
          <w:rFonts w:cs="Times New Roman"/>
          <w:szCs w:val="22"/>
        </w:rPr>
        <w:t>share options granted to management.</w:t>
      </w:r>
    </w:p>
    <w:p w14:paraId="66914153" w14:textId="77777777" w:rsidR="006B14F8" w:rsidRPr="00FA3A88" w:rsidRDefault="006B14F8" w:rsidP="0061423C">
      <w:pPr>
        <w:ind w:left="540"/>
        <w:jc w:val="both"/>
        <w:rPr>
          <w:rFonts w:cs="Times New Roman"/>
          <w:sz w:val="20"/>
          <w:szCs w:val="18"/>
          <w:lang w:bidi="th-TH"/>
        </w:rPr>
      </w:pPr>
    </w:p>
    <w:p w14:paraId="0D872D4F" w14:textId="371CC8C7" w:rsidR="006B14F8" w:rsidRPr="0012708E" w:rsidRDefault="006B14F8" w:rsidP="006B14F8">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w:t>
      </w:r>
      <w:r w:rsidR="007D52F1">
        <w:rPr>
          <w:rFonts w:cs="Times New Roman"/>
          <w:sz w:val="22"/>
          <w:szCs w:val="22"/>
        </w:rPr>
        <w:t>v</w:t>
      </w:r>
      <w:r w:rsidRPr="0012708E">
        <w:rPr>
          <w:rFonts w:cs="Times New Roman"/>
          <w:sz w:val="22"/>
          <w:szCs w:val="22"/>
        </w:rPr>
        <w:t>)</w:t>
      </w:r>
      <w:r w:rsidRPr="0012708E">
        <w:rPr>
          <w:rFonts w:cs="Times New Roman"/>
          <w:sz w:val="22"/>
          <w:szCs w:val="22"/>
        </w:rPr>
        <w:tab/>
        <w:t>Segment reporting</w:t>
      </w:r>
    </w:p>
    <w:p w14:paraId="3AF712BF" w14:textId="77777777" w:rsidR="006B14F8" w:rsidRPr="00FA3A88" w:rsidRDefault="006B14F8" w:rsidP="00D912E0">
      <w:pPr>
        <w:pStyle w:val="nineptcolumntab1"/>
        <w:tabs>
          <w:tab w:val="clear" w:pos="737"/>
        </w:tabs>
        <w:ind w:left="540"/>
        <w:jc w:val="both"/>
        <w:rPr>
          <w:rFonts w:cs="Times New Roman"/>
          <w:sz w:val="20"/>
        </w:rPr>
      </w:pPr>
    </w:p>
    <w:p w14:paraId="6284A26C" w14:textId="427F7598" w:rsidR="006B14F8" w:rsidRPr="0012708E" w:rsidRDefault="006B14F8" w:rsidP="00D912E0">
      <w:pPr>
        <w:pStyle w:val="nineptcolumntab1"/>
        <w:tabs>
          <w:tab w:val="clear" w:pos="737"/>
        </w:tabs>
        <w:ind w:left="540"/>
        <w:jc w:val="both"/>
        <w:rPr>
          <w:rFonts w:cs="Times New Roman"/>
        </w:rPr>
      </w:pPr>
      <w:r w:rsidRPr="0012708E">
        <w:rPr>
          <w:rFonts w:cs="Times New Roman"/>
          <w:sz w:val="22"/>
          <w:szCs w:val="22"/>
        </w:rPr>
        <w:t>Segment results t</w:t>
      </w:r>
      <w:r w:rsidRPr="0012708E">
        <w:rPr>
          <w:rFonts w:cs="Times New Roman"/>
          <w:sz w:val="22"/>
        </w:rPr>
        <w:t xml:space="preserve">hat are reported to the Group’s </w:t>
      </w:r>
      <w:r w:rsidR="00097DBF" w:rsidRPr="0012708E">
        <w:rPr>
          <w:rFonts w:cs="Times New Roman"/>
          <w:sz w:val="22"/>
        </w:rPr>
        <w:t xml:space="preserve">Executive Committee </w:t>
      </w:r>
      <w:r w:rsidRPr="0012708E">
        <w:rPr>
          <w:rFonts w:cs="Times New Roman"/>
          <w:sz w:val="22"/>
        </w:rPr>
        <w:t>(the chief operating decision maker) include items directly attributable to a segment as well as those that can be allocated on a reasonable basis.</w:t>
      </w:r>
    </w:p>
    <w:p w14:paraId="3BED89B7" w14:textId="77777777" w:rsidR="00190E46" w:rsidRPr="00FA3A88" w:rsidRDefault="00190E46">
      <w:pPr>
        <w:rPr>
          <w:rFonts w:cs="Times New Roman"/>
          <w:b/>
          <w:bCs/>
          <w:sz w:val="20"/>
          <w:highlight w:val="cyan"/>
          <w:cs/>
          <w:lang w:val="en-US" w:bidi="th-TH"/>
        </w:rPr>
      </w:pPr>
    </w:p>
    <w:p w14:paraId="798829A0" w14:textId="7AAE471F" w:rsidR="0061423C" w:rsidRPr="0012708E" w:rsidRDefault="0031162D" w:rsidP="00B81D21">
      <w:pPr>
        <w:rPr>
          <w:rFonts w:cs="Times New Roman"/>
          <w:b/>
          <w:bCs/>
          <w:sz w:val="24"/>
          <w:szCs w:val="24"/>
        </w:rPr>
      </w:pPr>
      <w:r w:rsidRPr="0012708E">
        <w:rPr>
          <w:rFonts w:cs="Times New Roman"/>
          <w:b/>
          <w:bCs/>
          <w:sz w:val="24"/>
          <w:szCs w:val="24"/>
        </w:rPr>
        <w:t>4</w:t>
      </w:r>
      <w:r w:rsidR="0061423C" w:rsidRPr="0012708E">
        <w:rPr>
          <w:rFonts w:cs="Times New Roman"/>
          <w:b/>
          <w:bCs/>
          <w:sz w:val="24"/>
          <w:szCs w:val="24"/>
        </w:rPr>
        <w:tab/>
        <w:t xml:space="preserve">Impact of COVID-19 </w:t>
      </w:r>
      <w:r w:rsidR="00D00A46" w:rsidRPr="0012708E">
        <w:rPr>
          <w:rFonts w:cs="Times New Roman"/>
          <w:b/>
          <w:bCs/>
          <w:sz w:val="24"/>
          <w:szCs w:val="24"/>
        </w:rPr>
        <w:t>pandemic</w:t>
      </w:r>
    </w:p>
    <w:p w14:paraId="23C24163" w14:textId="4131520B" w:rsidR="00B70F9E" w:rsidRPr="0012708E" w:rsidRDefault="00B70F9E">
      <w:pPr>
        <w:rPr>
          <w:rFonts w:cs="Times New Roman"/>
        </w:rPr>
      </w:pPr>
      <w:bookmarkStart w:id="2" w:name="_Hlk43568812"/>
    </w:p>
    <w:p w14:paraId="15211CAB" w14:textId="46D4C4AD" w:rsidR="00553CFC" w:rsidRPr="0012708E" w:rsidRDefault="00553CFC" w:rsidP="00553CFC">
      <w:pPr>
        <w:autoSpaceDE w:val="0"/>
        <w:autoSpaceDN w:val="0"/>
        <w:adjustRightInd w:val="0"/>
        <w:ind w:left="540"/>
        <w:jc w:val="both"/>
        <w:rPr>
          <w:rFonts w:cs="Times New Roman"/>
          <w:szCs w:val="22"/>
        </w:rPr>
      </w:pPr>
      <w:r w:rsidRPr="0012708E">
        <w:rPr>
          <w:rFonts w:cs="Times New Roman"/>
          <w:szCs w:val="22"/>
        </w:rPr>
        <w:t>The BoT has issued a Circular number Thor Por Tor. For Nor Sor 2</w:t>
      </w:r>
      <w:r w:rsidR="003D32BC">
        <w:rPr>
          <w:rFonts w:cs="Times New Roman"/>
          <w:szCs w:val="22"/>
        </w:rPr>
        <w:t>.</w:t>
      </w:r>
      <w:r w:rsidRPr="0012708E">
        <w:rPr>
          <w:rFonts w:cs="Times New Roman"/>
          <w:szCs w:val="22"/>
        </w:rPr>
        <w:t xml:space="preserve"> Wor. 802/2564, directive dated </w:t>
      </w:r>
      <w:r w:rsidR="000110AF">
        <w:rPr>
          <w:rFonts w:cs="Times New Roman"/>
          <w:szCs w:val="22"/>
        </w:rPr>
        <w:br/>
      </w:r>
      <w:r w:rsidRPr="0012708E">
        <w:rPr>
          <w:rFonts w:cs="Times New Roman"/>
          <w:szCs w:val="22"/>
        </w:rPr>
        <w:t xml:space="preserve">3 September 2021 regarding </w:t>
      </w:r>
      <w:r w:rsidRPr="0012708E">
        <w:rPr>
          <w:rFonts w:cs="Times New Roman"/>
          <w:i/>
          <w:iCs/>
          <w:szCs w:val="22"/>
        </w:rPr>
        <w:t>“Guidelines regarding the provision of financial assistance to the debtors affected by the COVID-19 (sustainable debt resolution)”</w:t>
      </w:r>
      <w:r w:rsidRPr="0012708E">
        <w:rPr>
          <w:rFonts w:cs="Times New Roman"/>
          <w:szCs w:val="22"/>
        </w:rPr>
        <w:t>, highlighted:</w:t>
      </w:r>
    </w:p>
    <w:p w14:paraId="04EE7B79" w14:textId="77777777" w:rsidR="00553CFC" w:rsidRPr="00FA3A88" w:rsidRDefault="00553CFC" w:rsidP="00553CFC">
      <w:pPr>
        <w:autoSpaceDE w:val="0"/>
        <w:autoSpaceDN w:val="0"/>
        <w:adjustRightInd w:val="0"/>
        <w:ind w:left="540"/>
        <w:jc w:val="both"/>
        <w:rPr>
          <w:rFonts w:cs="Times New Roman"/>
          <w:sz w:val="20"/>
        </w:rPr>
      </w:pPr>
    </w:p>
    <w:p w14:paraId="325589CA" w14:textId="77777777" w:rsidR="00553CFC" w:rsidRPr="0012708E" w:rsidRDefault="00553CFC" w:rsidP="00553CFC">
      <w:pPr>
        <w:tabs>
          <w:tab w:val="left" w:pos="900"/>
        </w:tabs>
        <w:ind w:left="540"/>
        <w:jc w:val="both"/>
        <w:rPr>
          <w:rFonts w:cs="Times New Roman"/>
          <w:szCs w:val="22"/>
        </w:rPr>
      </w:pPr>
      <w:r w:rsidRPr="0012708E">
        <w:rPr>
          <w:rFonts w:cs="Times New Roman"/>
          <w:szCs w:val="22"/>
        </w:rPr>
        <w:t>1.</w:t>
      </w:r>
      <w:r w:rsidRPr="0012708E">
        <w:rPr>
          <w:rFonts w:cs="Times New Roman"/>
          <w:szCs w:val="22"/>
        </w:rPr>
        <w:tab/>
        <w:t>Guidelines regarding sustainable long-term debt restructuring.</w:t>
      </w:r>
    </w:p>
    <w:p w14:paraId="1693D0AB" w14:textId="77777777" w:rsidR="00553CFC" w:rsidRPr="0012708E" w:rsidRDefault="00553CFC" w:rsidP="00553CFC">
      <w:pPr>
        <w:tabs>
          <w:tab w:val="left" w:pos="900"/>
        </w:tabs>
        <w:ind w:left="900" w:hanging="360"/>
        <w:jc w:val="both"/>
        <w:rPr>
          <w:rFonts w:cs="Times New Roman"/>
          <w:szCs w:val="22"/>
        </w:rPr>
      </w:pPr>
      <w:r w:rsidRPr="0012708E">
        <w:rPr>
          <w:rFonts w:cs="Times New Roman"/>
          <w:szCs w:val="22"/>
        </w:rPr>
        <w:t>2.</w:t>
      </w:r>
      <w:r w:rsidRPr="0012708E">
        <w:rPr>
          <w:rFonts w:cs="Times New Roman"/>
          <w:szCs w:val="22"/>
        </w:rPr>
        <w:tab/>
        <w:t>Relaxing the regulations on conducting credit card business, personal loans under supervision and digital personal loans, for the purpose of reducing debt burdens of debtor, and temporarily enhancing liquidity of the debtors with repayment capability.</w:t>
      </w:r>
    </w:p>
    <w:p w14:paraId="3FB8F222" w14:textId="77777777" w:rsidR="00553CFC" w:rsidRPr="0012708E" w:rsidRDefault="00553CFC" w:rsidP="00553CFC">
      <w:pPr>
        <w:tabs>
          <w:tab w:val="left" w:pos="900"/>
        </w:tabs>
        <w:ind w:left="900" w:hanging="360"/>
        <w:jc w:val="both"/>
        <w:rPr>
          <w:rFonts w:cs="Times New Roman"/>
          <w:szCs w:val="22"/>
        </w:rPr>
      </w:pPr>
      <w:r w:rsidRPr="0012708E">
        <w:rPr>
          <w:rFonts w:cs="Times New Roman"/>
          <w:szCs w:val="22"/>
        </w:rPr>
        <w:t>3.</w:t>
      </w:r>
      <w:r w:rsidRPr="0012708E">
        <w:rPr>
          <w:rFonts w:cs="Times New Roman"/>
          <w:szCs w:val="22"/>
        </w:rPr>
        <w:tab/>
        <w:t>Guidelines regarding the process related to the regulations on asset classification and provisioning for the debt restructuring.</w:t>
      </w:r>
    </w:p>
    <w:p w14:paraId="160105D1" w14:textId="10BA8111" w:rsidR="00553CFC" w:rsidRPr="00FA3A88" w:rsidRDefault="00553CFC" w:rsidP="00F3534A">
      <w:pPr>
        <w:autoSpaceDE w:val="0"/>
        <w:autoSpaceDN w:val="0"/>
        <w:adjustRightInd w:val="0"/>
        <w:jc w:val="thaiDistribute"/>
        <w:rPr>
          <w:rFonts w:cs="Times New Roman"/>
          <w:sz w:val="20"/>
          <w:szCs w:val="18"/>
        </w:rPr>
      </w:pPr>
    </w:p>
    <w:p w14:paraId="4622C605" w14:textId="36D6FAE7" w:rsidR="00FA3A88" w:rsidRDefault="00553CFC" w:rsidP="00FA3A88">
      <w:pPr>
        <w:ind w:left="540"/>
        <w:jc w:val="both"/>
        <w:rPr>
          <w:rFonts w:cs="Times New Roman"/>
          <w:szCs w:val="22"/>
        </w:rPr>
      </w:pPr>
      <w:r w:rsidRPr="0012708E">
        <w:rPr>
          <w:rFonts w:cs="Times New Roman"/>
          <w:szCs w:val="22"/>
        </w:rPr>
        <w:t>Under this Circular, the Group can apply staging and provisioning of debt restructuring from 1 January 2022 to 31 December 2023. The guideline of staging and provisioning depends on debt restructuring method which can be categorised into 2 groups as below:</w:t>
      </w:r>
    </w:p>
    <w:p w14:paraId="70642FFB" w14:textId="77777777" w:rsidR="00FA3A88" w:rsidRPr="00FA3A88" w:rsidRDefault="00FA3A88" w:rsidP="00FA3A88">
      <w:pPr>
        <w:ind w:left="540"/>
        <w:jc w:val="both"/>
        <w:rPr>
          <w:rFonts w:cs="Times New Roman"/>
          <w:sz w:val="18"/>
          <w:szCs w:val="18"/>
        </w:rPr>
      </w:pPr>
    </w:p>
    <w:tbl>
      <w:tblPr>
        <w:tblW w:w="9090" w:type="dxa"/>
        <w:tblInd w:w="540" w:type="dxa"/>
        <w:tblCellMar>
          <w:left w:w="0" w:type="dxa"/>
          <w:right w:w="0" w:type="dxa"/>
        </w:tblCellMar>
        <w:tblLook w:val="04A0" w:firstRow="1" w:lastRow="0" w:firstColumn="1" w:lastColumn="0" w:noHBand="0" w:noVBand="1"/>
      </w:tblPr>
      <w:tblGrid>
        <w:gridCol w:w="2970"/>
        <w:gridCol w:w="6120"/>
      </w:tblGrid>
      <w:tr w:rsidR="00553CFC" w:rsidRPr="0012708E" w14:paraId="1611E505" w14:textId="77777777" w:rsidTr="003023D6">
        <w:trPr>
          <w:cantSplit/>
          <w:tblHeader/>
        </w:trPr>
        <w:tc>
          <w:tcPr>
            <w:tcW w:w="2970" w:type="dxa"/>
            <w:tcMar>
              <w:top w:w="0" w:type="dxa"/>
              <w:left w:w="79" w:type="dxa"/>
              <w:bottom w:w="0" w:type="dxa"/>
              <w:right w:w="79" w:type="dxa"/>
            </w:tcMar>
            <w:hideMark/>
          </w:tcPr>
          <w:p w14:paraId="6684227E" w14:textId="77777777" w:rsidR="00553CFC" w:rsidRPr="0012708E" w:rsidRDefault="00553CFC" w:rsidP="003023D6">
            <w:pPr>
              <w:pStyle w:val="acctfourfigures"/>
              <w:ind w:hanging="75"/>
              <w:rPr>
                <w:rFonts w:cs="Times New Roman"/>
                <w:b/>
                <w:bCs/>
                <w:szCs w:val="22"/>
              </w:rPr>
            </w:pPr>
            <w:r w:rsidRPr="0012708E">
              <w:rPr>
                <w:rFonts w:cs="Times New Roman"/>
                <w:b/>
                <w:bCs/>
                <w:szCs w:val="22"/>
                <w:lang w:val="en-US"/>
              </w:rPr>
              <w:lastRenderedPageBreak/>
              <w:t xml:space="preserve">Debt </w:t>
            </w:r>
            <w:r w:rsidRPr="0012708E">
              <w:rPr>
                <w:rFonts w:cs="Times New Roman"/>
                <w:b/>
                <w:bCs/>
                <w:szCs w:val="22"/>
              </w:rPr>
              <w:t>restructuring method</w:t>
            </w:r>
          </w:p>
        </w:tc>
        <w:tc>
          <w:tcPr>
            <w:tcW w:w="6120" w:type="dxa"/>
            <w:tcMar>
              <w:top w:w="0" w:type="dxa"/>
              <w:left w:w="79" w:type="dxa"/>
              <w:bottom w:w="0" w:type="dxa"/>
              <w:right w:w="79" w:type="dxa"/>
            </w:tcMar>
            <w:hideMark/>
          </w:tcPr>
          <w:p w14:paraId="762C2199" w14:textId="77777777" w:rsidR="00553CFC" w:rsidRPr="0012708E" w:rsidRDefault="00553CFC" w:rsidP="003023D6">
            <w:pPr>
              <w:pStyle w:val="acctfourfigures"/>
              <w:rPr>
                <w:rFonts w:cs="Times New Roman"/>
                <w:b/>
                <w:bCs/>
                <w:szCs w:val="22"/>
              </w:rPr>
            </w:pPr>
            <w:r w:rsidRPr="0012708E">
              <w:rPr>
                <w:rFonts w:cs="Times New Roman"/>
                <w:b/>
                <w:bCs/>
                <w:szCs w:val="22"/>
              </w:rPr>
              <w:t>Guideline of staging and provisioning</w:t>
            </w:r>
          </w:p>
        </w:tc>
      </w:tr>
      <w:tr w:rsidR="00553CFC" w:rsidRPr="0012708E" w14:paraId="587B7C07" w14:textId="77777777" w:rsidTr="003023D6">
        <w:trPr>
          <w:cantSplit/>
          <w:tblHeader/>
        </w:trPr>
        <w:tc>
          <w:tcPr>
            <w:tcW w:w="2970" w:type="dxa"/>
            <w:tcMar>
              <w:top w:w="0" w:type="dxa"/>
              <w:left w:w="79" w:type="dxa"/>
              <w:bottom w:w="0" w:type="dxa"/>
              <w:right w:w="79" w:type="dxa"/>
            </w:tcMar>
            <w:hideMark/>
          </w:tcPr>
          <w:p w14:paraId="478B9CCD" w14:textId="77777777" w:rsidR="00553CFC" w:rsidRPr="0012708E" w:rsidRDefault="00553CFC" w:rsidP="003023D6">
            <w:pPr>
              <w:tabs>
                <w:tab w:val="left" w:pos="287"/>
              </w:tabs>
              <w:ind w:left="287" w:hanging="360"/>
              <w:rPr>
                <w:rFonts w:cs="Times New Roman"/>
                <w:szCs w:val="22"/>
              </w:rPr>
            </w:pPr>
            <w:r w:rsidRPr="0012708E">
              <w:rPr>
                <w:rFonts w:cs="Times New Roman"/>
                <w:szCs w:val="22"/>
              </w:rPr>
              <w:t>1.</w:t>
            </w:r>
            <w:r w:rsidRPr="0012708E">
              <w:rPr>
                <w:rFonts w:cs="Times New Roman"/>
                <w:szCs w:val="22"/>
              </w:rPr>
              <w:tab/>
              <w:t>Debt restructuring which aims to reduce the repayment other than term extension</w:t>
            </w:r>
          </w:p>
        </w:tc>
        <w:tc>
          <w:tcPr>
            <w:tcW w:w="6120" w:type="dxa"/>
            <w:tcMar>
              <w:top w:w="0" w:type="dxa"/>
              <w:left w:w="79" w:type="dxa"/>
              <w:bottom w:w="0" w:type="dxa"/>
              <w:right w:w="79" w:type="dxa"/>
            </w:tcMar>
          </w:tcPr>
          <w:p w14:paraId="520B2FDA" w14:textId="77777777" w:rsidR="00553CFC" w:rsidRPr="0012708E" w:rsidRDefault="00553CFC" w:rsidP="003023D6">
            <w:pPr>
              <w:tabs>
                <w:tab w:val="left" w:pos="373"/>
              </w:tabs>
              <w:autoSpaceDE w:val="0"/>
              <w:autoSpaceDN w:val="0"/>
              <w:ind w:left="369" w:hanging="360"/>
              <w:contextualSpacing/>
              <w:jc w:val="both"/>
              <w:rPr>
                <w:rFonts w:cs="Times New Roman"/>
                <w:szCs w:val="22"/>
              </w:rPr>
            </w:pPr>
            <w:r w:rsidRPr="0012708E">
              <w:rPr>
                <w:rFonts w:cs="Times New Roman"/>
                <w:szCs w:val="22"/>
              </w:rPr>
              <w:t>1.</w:t>
            </w:r>
            <w:r w:rsidRPr="0012708E">
              <w:rPr>
                <w:rFonts w:cs="Times New Roman"/>
                <w:szCs w:val="22"/>
              </w:rPr>
              <w:tab/>
              <w:t>Non NPL modified loans can be classified as stage 1 performing immediately once they are identified as being likely to repay.</w:t>
            </w:r>
          </w:p>
          <w:p w14:paraId="12378DB3" w14:textId="77777777" w:rsidR="00553CFC" w:rsidRPr="0012708E" w:rsidRDefault="00553CFC" w:rsidP="003023D6">
            <w:pPr>
              <w:tabs>
                <w:tab w:val="left" w:pos="373"/>
              </w:tabs>
              <w:autoSpaceDE w:val="0"/>
              <w:autoSpaceDN w:val="0"/>
              <w:ind w:left="369" w:hanging="360"/>
              <w:contextualSpacing/>
              <w:jc w:val="thaiDistribute"/>
              <w:rPr>
                <w:rFonts w:cs="Times New Roman"/>
                <w:szCs w:val="22"/>
              </w:rPr>
            </w:pPr>
            <w:r w:rsidRPr="0012708E">
              <w:rPr>
                <w:rFonts w:cs="Times New Roman"/>
                <w:szCs w:val="22"/>
              </w:rPr>
              <w:t>2.</w:t>
            </w:r>
            <w:r w:rsidRPr="0012708E">
              <w:rPr>
                <w:rFonts w:cs="Times New Roman"/>
                <w:szCs w:val="22"/>
              </w:rPr>
              <w:tab/>
              <w:t>NPL modified loans can be classified as stage 1 performing only if they can repay 3 consecutive months or 3 consecutive dues, whichever is longer.</w:t>
            </w:r>
          </w:p>
          <w:p w14:paraId="7843B4C9" w14:textId="77777777" w:rsidR="00553CFC" w:rsidRPr="0012708E" w:rsidRDefault="00553CFC" w:rsidP="003023D6">
            <w:pPr>
              <w:tabs>
                <w:tab w:val="left" w:pos="373"/>
              </w:tabs>
              <w:autoSpaceDE w:val="0"/>
              <w:autoSpaceDN w:val="0"/>
              <w:ind w:left="369" w:hanging="360"/>
              <w:contextualSpacing/>
              <w:jc w:val="both"/>
              <w:rPr>
                <w:rFonts w:cs="Times New Roman"/>
                <w:szCs w:val="22"/>
              </w:rPr>
            </w:pPr>
            <w:r w:rsidRPr="0012708E">
              <w:rPr>
                <w:rFonts w:cs="Times New Roman"/>
                <w:szCs w:val="22"/>
              </w:rPr>
              <w:t>3.</w:t>
            </w:r>
            <w:r w:rsidRPr="0012708E">
              <w:rPr>
                <w:rFonts w:cs="Times New Roman"/>
                <w:szCs w:val="22"/>
              </w:rPr>
              <w:tab/>
              <w:t>Revision of effective interest rate (EIR) at the date of modification.</w:t>
            </w:r>
          </w:p>
        </w:tc>
      </w:tr>
      <w:tr w:rsidR="00553CFC" w:rsidRPr="0012708E" w14:paraId="63BC5CF7" w14:textId="77777777" w:rsidTr="003023D6">
        <w:trPr>
          <w:cantSplit/>
          <w:tblHeader/>
        </w:trPr>
        <w:tc>
          <w:tcPr>
            <w:tcW w:w="2970" w:type="dxa"/>
            <w:tcMar>
              <w:top w:w="0" w:type="dxa"/>
              <w:left w:w="79" w:type="dxa"/>
              <w:bottom w:w="0" w:type="dxa"/>
              <w:right w:w="79" w:type="dxa"/>
            </w:tcMar>
          </w:tcPr>
          <w:p w14:paraId="7191EC02" w14:textId="77777777" w:rsidR="00553CFC" w:rsidRPr="0012708E" w:rsidRDefault="00553CFC" w:rsidP="003023D6">
            <w:pPr>
              <w:tabs>
                <w:tab w:val="left" w:pos="287"/>
              </w:tabs>
              <w:ind w:left="287" w:hanging="360"/>
              <w:rPr>
                <w:rFonts w:cs="Times New Roman"/>
                <w:szCs w:val="22"/>
              </w:rPr>
            </w:pPr>
            <w:r w:rsidRPr="0012708E">
              <w:rPr>
                <w:rFonts w:cs="Times New Roman"/>
                <w:szCs w:val="22"/>
              </w:rPr>
              <w:t>2.</w:t>
            </w:r>
            <w:r w:rsidRPr="0012708E">
              <w:rPr>
                <w:rFonts w:cs="Times New Roman"/>
                <w:szCs w:val="22"/>
              </w:rPr>
              <w:tab/>
              <w:t>Debt restructuring by term extension only</w:t>
            </w:r>
          </w:p>
        </w:tc>
        <w:tc>
          <w:tcPr>
            <w:tcW w:w="6120" w:type="dxa"/>
            <w:tcMar>
              <w:top w:w="0" w:type="dxa"/>
              <w:left w:w="79" w:type="dxa"/>
              <w:bottom w:w="0" w:type="dxa"/>
              <w:right w:w="79" w:type="dxa"/>
            </w:tcMar>
          </w:tcPr>
          <w:p w14:paraId="06180D21" w14:textId="77777777" w:rsidR="00553CFC" w:rsidRPr="0012708E" w:rsidRDefault="00553CFC" w:rsidP="003023D6">
            <w:pPr>
              <w:tabs>
                <w:tab w:val="left" w:pos="373"/>
              </w:tabs>
              <w:autoSpaceDE w:val="0"/>
              <w:autoSpaceDN w:val="0"/>
              <w:ind w:left="369" w:hanging="360"/>
              <w:contextualSpacing/>
              <w:jc w:val="both"/>
              <w:rPr>
                <w:rFonts w:cs="Times New Roman"/>
                <w:szCs w:val="22"/>
              </w:rPr>
            </w:pPr>
            <w:r w:rsidRPr="0012708E">
              <w:rPr>
                <w:rFonts w:cs="Times New Roman"/>
                <w:szCs w:val="22"/>
              </w:rPr>
              <w:t>Apply in accordance with the relevant financial reporting standards</w:t>
            </w:r>
          </w:p>
        </w:tc>
      </w:tr>
      <w:bookmarkEnd w:id="2"/>
    </w:tbl>
    <w:p w14:paraId="120756ED" w14:textId="77777777" w:rsidR="00B2285F" w:rsidRDefault="00B2285F" w:rsidP="00C86441">
      <w:pPr>
        <w:autoSpaceDE w:val="0"/>
        <w:autoSpaceDN w:val="0"/>
        <w:adjustRightInd w:val="0"/>
        <w:spacing w:line="240" w:lineRule="exact"/>
        <w:ind w:left="540"/>
        <w:jc w:val="thaiDistribute"/>
        <w:rPr>
          <w:rFonts w:cs="Times New Roman"/>
        </w:rPr>
      </w:pPr>
    </w:p>
    <w:p w14:paraId="65B2E367" w14:textId="3E38F91E" w:rsidR="00670FD2" w:rsidRPr="0012708E" w:rsidRDefault="00670FD2" w:rsidP="00C86441">
      <w:pPr>
        <w:autoSpaceDE w:val="0"/>
        <w:autoSpaceDN w:val="0"/>
        <w:adjustRightInd w:val="0"/>
        <w:spacing w:line="240" w:lineRule="exact"/>
        <w:ind w:left="540"/>
        <w:jc w:val="thaiDistribute"/>
        <w:rPr>
          <w:rFonts w:cs="Times New Roman"/>
        </w:rPr>
      </w:pPr>
      <w:r w:rsidRPr="00B107F9">
        <w:rPr>
          <w:rFonts w:cs="Times New Roman"/>
        </w:rPr>
        <w:t xml:space="preserve">As at </w:t>
      </w:r>
      <w:r w:rsidR="000D3C86" w:rsidRPr="00B107F9">
        <w:rPr>
          <w:rFonts w:cs="Times New Roman"/>
          <w:szCs w:val="22"/>
          <w:lang w:bidi="th-TH"/>
        </w:rPr>
        <w:t>31 December</w:t>
      </w:r>
      <w:r w:rsidR="00A3775F" w:rsidRPr="00B107F9">
        <w:rPr>
          <w:rFonts w:cs="Times New Roman"/>
          <w:szCs w:val="22"/>
          <w:lang w:bidi="th-TH"/>
        </w:rPr>
        <w:t xml:space="preserve"> 202</w:t>
      </w:r>
      <w:r w:rsidR="004F5875">
        <w:rPr>
          <w:rFonts w:cs="Times New Roman"/>
          <w:szCs w:val="22"/>
          <w:lang w:bidi="th-TH"/>
        </w:rPr>
        <w:t>3</w:t>
      </w:r>
      <w:r w:rsidRPr="00B107F9">
        <w:rPr>
          <w:rFonts w:cs="Times New Roman"/>
        </w:rPr>
        <w:t>, the Group provided relief measures</w:t>
      </w:r>
      <w:r w:rsidR="00614B15" w:rsidRPr="00B107F9">
        <w:rPr>
          <w:rFonts w:cs="Times New Roman"/>
        </w:rPr>
        <w:t xml:space="preserve"> </w:t>
      </w:r>
      <w:r w:rsidR="00C54327" w:rsidRPr="00D31008">
        <w:rPr>
          <w:lang w:val="en-US" w:bidi="th-TH"/>
        </w:rPr>
        <w:t>as mentioned above</w:t>
      </w:r>
      <w:r w:rsidRPr="00B107F9">
        <w:rPr>
          <w:rFonts w:cs="Times New Roman"/>
        </w:rPr>
        <w:t xml:space="preserve"> by approximately </w:t>
      </w:r>
      <w:r w:rsidR="00416EEA">
        <w:rPr>
          <w:rFonts w:cs="Times New Roman"/>
        </w:rPr>
        <w:t>20.2</w:t>
      </w:r>
      <w:r w:rsidR="00416EEA" w:rsidRPr="00B107F9">
        <w:rPr>
          <w:rFonts w:cs="Times New Roman"/>
        </w:rPr>
        <w:t xml:space="preserve">% </w:t>
      </w:r>
      <w:r w:rsidRPr="00B107F9">
        <w:rPr>
          <w:rFonts w:cs="Times New Roman"/>
          <w:i/>
          <w:iCs/>
        </w:rPr>
        <w:t>(202</w:t>
      </w:r>
      <w:r w:rsidR="00D903C6">
        <w:rPr>
          <w:rFonts w:cs="Times New Roman"/>
          <w:i/>
          <w:iCs/>
        </w:rPr>
        <w:t>2</w:t>
      </w:r>
      <w:r w:rsidRPr="00B107F9">
        <w:rPr>
          <w:rFonts w:cs="Times New Roman"/>
          <w:i/>
          <w:iCs/>
        </w:rPr>
        <w:t xml:space="preserve">: </w:t>
      </w:r>
      <w:r w:rsidR="00D903C6">
        <w:rPr>
          <w:rFonts w:cs="Times New Roman"/>
          <w:i/>
          <w:iCs/>
        </w:rPr>
        <w:t>20.3</w:t>
      </w:r>
      <w:r w:rsidRPr="00B107F9">
        <w:rPr>
          <w:rFonts w:cs="Times New Roman"/>
          <w:i/>
          <w:iCs/>
        </w:rPr>
        <w:t>%)</w:t>
      </w:r>
      <w:r w:rsidRPr="00B107F9">
        <w:rPr>
          <w:rFonts w:cs="Times New Roman"/>
        </w:rPr>
        <w:t xml:space="preserve"> of the gross carrying amount of loans to customers.</w:t>
      </w:r>
    </w:p>
    <w:p w14:paraId="2CEA5F2A" w14:textId="77777777" w:rsidR="004B6DF7" w:rsidRPr="0012708E" w:rsidRDefault="004B6DF7" w:rsidP="00F3534A">
      <w:pPr>
        <w:autoSpaceDE w:val="0"/>
        <w:autoSpaceDN w:val="0"/>
        <w:adjustRightInd w:val="0"/>
        <w:jc w:val="thaiDistribute"/>
        <w:rPr>
          <w:rFonts w:cs="Times New Roman"/>
        </w:rPr>
      </w:pPr>
    </w:p>
    <w:p w14:paraId="123BDC6B" w14:textId="46ADB5BF" w:rsidR="00C34A55" w:rsidRPr="0012708E" w:rsidRDefault="00C34A55" w:rsidP="00C34A55">
      <w:pPr>
        <w:autoSpaceDE w:val="0"/>
        <w:autoSpaceDN w:val="0"/>
        <w:adjustRightInd w:val="0"/>
        <w:ind w:left="540"/>
        <w:jc w:val="thaiDistribute"/>
        <w:rPr>
          <w:rFonts w:cs="Times New Roman"/>
        </w:rPr>
      </w:pPr>
      <w:r w:rsidRPr="00C34A55">
        <w:rPr>
          <w:rFonts w:cs="Times New Roman"/>
        </w:rPr>
        <w:t>The aforementioned guidelines regarding the provision of financial assistance ended on 31 December 2023. The Bank has continued monitoring portfolio and recognised additional ECL through management overlay by considering behavi</w:t>
      </w:r>
      <w:r>
        <w:rPr>
          <w:rFonts w:cs="Times New Roman"/>
        </w:rPr>
        <w:t>our</w:t>
      </w:r>
      <w:r w:rsidR="001535ED">
        <w:rPr>
          <w:rFonts w:cs="Times New Roman"/>
        </w:rPr>
        <w:t>s</w:t>
      </w:r>
      <w:r w:rsidRPr="00C34A55">
        <w:rPr>
          <w:rFonts w:cs="Times New Roman"/>
        </w:rPr>
        <w:t xml:space="preserve"> that reflect the risks from economic uncertainty which covers customers under the assistance program.</w:t>
      </w:r>
    </w:p>
    <w:p w14:paraId="57C05884" w14:textId="77777777" w:rsidR="00414034" w:rsidRPr="0012708E" w:rsidRDefault="00414034" w:rsidP="0061423C">
      <w:pPr>
        <w:autoSpaceDE w:val="0"/>
        <w:autoSpaceDN w:val="0"/>
        <w:adjustRightInd w:val="0"/>
        <w:ind w:left="540"/>
        <w:jc w:val="thaiDistribute"/>
        <w:rPr>
          <w:rFonts w:cs="Times New Roman"/>
        </w:rPr>
      </w:pPr>
    </w:p>
    <w:p w14:paraId="63DE0DE9" w14:textId="713F0326" w:rsidR="0061423C" w:rsidRPr="0012708E" w:rsidRDefault="0031162D" w:rsidP="0061423C">
      <w:pPr>
        <w:pStyle w:val="Heading1"/>
        <w:numPr>
          <w:ilvl w:val="0"/>
          <w:numId w:val="0"/>
        </w:numPr>
        <w:spacing w:before="0" w:after="0" w:line="240" w:lineRule="exact"/>
        <w:ind w:left="540" w:hanging="540"/>
        <w:rPr>
          <w:rFonts w:cs="Times New Roman"/>
          <w:i w:val="0"/>
          <w:iCs/>
          <w:szCs w:val="24"/>
        </w:rPr>
      </w:pPr>
      <w:r w:rsidRPr="007A109E">
        <w:rPr>
          <w:rFonts w:cs="Times New Roman"/>
          <w:i w:val="0"/>
          <w:iCs/>
          <w:szCs w:val="30"/>
          <w:lang w:bidi="th-TH"/>
        </w:rPr>
        <w:t>5</w:t>
      </w:r>
      <w:r w:rsidR="0061423C" w:rsidRPr="007A109E">
        <w:rPr>
          <w:rFonts w:cs="Times New Roman"/>
          <w:i w:val="0"/>
          <w:iCs/>
          <w:szCs w:val="24"/>
        </w:rPr>
        <w:tab/>
        <w:t>Risk management</w:t>
      </w:r>
    </w:p>
    <w:p w14:paraId="58C87FE1" w14:textId="77777777" w:rsidR="0061423C" w:rsidRPr="0012708E" w:rsidRDefault="0061423C" w:rsidP="0061423C">
      <w:pPr>
        <w:autoSpaceDE w:val="0"/>
        <w:autoSpaceDN w:val="0"/>
        <w:adjustRightInd w:val="0"/>
        <w:spacing w:line="240" w:lineRule="exact"/>
        <w:ind w:left="518"/>
        <w:jc w:val="thaiDistribute"/>
        <w:rPr>
          <w:rFonts w:cs="Times New Roman"/>
          <w:color w:val="000000"/>
          <w:szCs w:val="22"/>
          <w:lang w:bidi="th-TH"/>
        </w:rPr>
      </w:pPr>
    </w:p>
    <w:p w14:paraId="1EDECB95" w14:textId="0D28BDD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’s activities expose them to a variety of finance risks: </w:t>
      </w:r>
      <w:r w:rsidR="0023703E" w:rsidRPr="0012708E">
        <w:rPr>
          <w:rFonts w:cs="Times New Roman"/>
          <w:color w:val="000000"/>
          <w:szCs w:val="22"/>
          <w:lang w:bidi="th-TH"/>
        </w:rPr>
        <w:t xml:space="preserve">credit risk, </w:t>
      </w:r>
      <w:r w:rsidRPr="0012708E">
        <w:rPr>
          <w:rFonts w:cs="Times New Roman"/>
          <w:color w:val="000000"/>
          <w:szCs w:val="22"/>
          <w:lang w:bidi="th-TH"/>
        </w:rPr>
        <w:t>market risk (including fair value interest rate risk, cash flow interest rate risk</w:t>
      </w:r>
      <w:r w:rsidR="00B711DC">
        <w:rPr>
          <w:rFonts w:cs="Times New Roman"/>
          <w:color w:val="000000"/>
          <w:szCs w:val="22"/>
          <w:lang w:bidi="th-TH"/>
        </w:rPr>
        <w:t>, exchange rate risk</w:t>
      </w:r>
      <w:r w:rsidRPr="0012708E">
        <w:rPr>
          <w:rFonts w:cs="Times New Roman"/>
          <w:color w:val="000000"/>
          <w:szCs w:val="22"/>
          <w:lang w:bidi="th-TH"/>
        </w:rPr>
        <w:t xml:space="preserve"> and price risk) and liquidity risk. The </w:t>
      </w:r>
      <w:r w:rsidR="00E92E56" w:rsidRPr="0012708E">
        <w:rPr>
          <w:rFonts w:cs="Times New Roman"/>
          <w:color w:val="000000"/>
          <w:szCs w:val="22"/>
          <w:lang w:bidi="th-TH"/>
        </w:rPr>
        <w:t>Group</w:t>
      </w:r>
      <w:r w:rsidRPr="0012708E">
        <w:rPr>
          <w:rFonts w:cs="Times New Roman"/>
          <w:color w:val="000000"/>
          <w:szCs w:val="22"/>
          <w:lang w:bidi="th-TH"/>
        </w:rPr>
        <w:t>’s overall risk management programme focuses on the unpredictability of financial markets and seeks to minimise potential adverse effects on its financial performance.</w:t>
      </w:r>
    </w:p>
    <w:p w14:paraId="7AA639A9" w14:textId="77777777" w:rsidR="008D461F" w:rsidRPr="0012708E" w:rsidRDefault="008D461F" w:rsidP="00F039F6">
      <w:pPr>
        <w:autoSpaceDE w:val="0"/>
        <w:autoSpaceDN w:val="0"/>
        <w:adjustRightInd w:val="0"/>
        <w:spacing w:line="240" w:lineRule="atLeast"/>
        <w:ind w:left="518"/>
        <w:jc w:val="thaiDistribute"/>
        <w:rPr>
          <w:rFonts w:cs="Times New Roman"/>
          <w:b/>
          <w:bCs/>
          <w:i/>
          <w:iCs/>
          <w:color w:val="000000"/>
          <w:szCs w:val="22"/>
          <w:lang w:bidi="th-TH"/>
        </w:rPr>
      </w:pPr>
    </w:p>
    <w:p w14:paraId="76F84B44" w14:textId="650FA6B8" w:rsidR="00B860A6" w:rsidRDefault="00F039F6" w:rsidP="0000676A">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Risk management is carried out under policies approved by the</w:t>
      </w:r>
      <w:r w:rsidR="002661BF">
        <w:rPr>
          <w:rFonts w:cs="Times New Roman"/>
          <w:color w:val="000000"/>
          <w:szCs w:val="22"/>
          <w:lang w:bidi="th-TH"/>
        </w:rPr>
        <w:t xml:space="preserve"> Bank’s</w:t>
      </w:r>
      <w:r w:rsidRPr="0012708E">
        <w:rPr>
          <w:rFonts w:cs="Times New Roman"/>
          <w:color w:val="000000"/>
          <w:szCs w:val="22"/>
          <w:lang w:bidi="th-TH"/>
        </w:rPr>
        <w:t xml:space="preserve"> Board of Directors</w:t>
      </w:r>
      <w:r w:rsidR="00EE5765" w:rsidRPr="0012708E">
        <w:rPr>
          <w:rFonts w:cs="Times New Roman"/>
          <w:color w:val="000000"/>
          <w:szCs w:val="22"/>
          <w:lang w:bidi="th-TH"/>
        </w:rPr>
        <w:t xml:space="preserve">. </w:t>
      </w:r>
      <w:r w:rsidRPr="0012708E">
        <w:rPr>
          <w:rFonts w:cs="Times New Roman"/>
          <w:color w:val="000000"/>
          <w:szCs w:val="22"/>
          <w:lang w:bidi="th-TH"/>
        </w:rPr>
        <w:t xml:space="preserve">The Risk Oversight Committee and the Risk Management Committee provide written principles for overall risk management, as well as written policies covering specific areas, such as </w:t>
      </w:r>
      <w:r w:rsidR="00B36E60" w:rsidRPr="0012708E">
        <w:rPr>
          <w:rFonts w:cs="Times New Roman"/>
          <w:color w:val="000000"/>
          <w:szCs w:val="22"/>
          <w:lang w:bidi="th-TH"/>
        </w:rPr>
        <w:t xml:space="preserve">credit risk, </w:t>
      </w:r>
      <w:r w:rsidR="007A131E">
        <w:rPr>
          <w:rFonts w:cs="Times New Roman"/>
          <w:color w:val="000000"/>
          <w:szCs w:val="22"/>
          <w:lang w:bidi="th-TH"/>
        </w:rPr>
        <w:t>interest rate risk,</w:t>
      </w:r>
      <w:r w:rsidR="00B36E60" w:rsidRPr="0012708E">
        <w:rPr>
          <w:rFonts w:cs="Times New Roman"/>
          <w:color w:val="000000"/>
          <w:szCs w:val="22"/>
          <w:lang w:bidi="th-TH"/>
        </w:rPr>
        <w:t xml:space="preserve"> </w:t>
      </w:r>
      <w:r w:rsidRPr="0012708E">
        <w:rPr>
          <w:rFonts w:cs="Times New Roman"/>
          <w:color w:val="000000"/>
          <w:szCs w:val="22"/>
          <w:lang w:bidi="th-TH"/>
        </w:rPr>
        <w:t xml:space="preserve">foreign exchange </w:t>
      </w:r>
      <w:r w:rsidR="007A131E">
        <w:rPr>
          <w:rFonts w:cs="Times New Roman"/>
          <w:color w:val="000000"/>
          <w:szCs w:val="22"/>
          <w:lang w:bidi="th-TH"/>
        </w:rPr>
        <w:t>rate</w:t>
      </w:r>
      <w:r w:rsidRPr="0012708E">
        <w:rPr>
          <w:rFonts w:cs="Times New Roman"/>
          <w:color w:val="000000"/>
          <w:szCs w:val="22"/>
          <w:lang w:bidi="th-TH"/>
        </w:rPr>
        <w:t xml:space="preserve"> risk</w:t>
      </w:r>
      <w:r w:rsidR="002C6623">
        <w:rPr>
          <w:rFonts w:cs="Times New Roman"/>
          <w:color w:val="000000"/>
          <w:szCs w:val="22"/>
          <w:lang w:bidi="th-TH"/>
        </w:rPr>
        <w:t xml:space="preserve"> </w:t>
      </w:r>
      <w:r w:rsidR="00945B6E" w:rsidRPr="0012708E">
        <w:rPr>
          <w:rFonts w:cs="Times New Roman"/>
          <w:color w:val="000000"/>
          <w:szCs w:val="22"/>
          <w:lang w:bidi="th-TH"/>
        </w:rPr>
        <w:t>and</w:t>
      </w:r>
      <w:r w:rsidRPr="0012708E">
        <w:rPr>
          <w:rFonts w:cs="Times New Roman"/>
          <w:color w:val="000000"/>
          <w:szCs w:val="22"/>
          <w:lang w:bidi="th-TH"/>
        </w:rPr>
        <w:t xml:space="preserve"> use of investment excess liquidity.</w:t>
      </w:r>
    </w:p>
    <w:p w14:paraId="43CC46DE" w14:textId="77777777" w:rsidR="00B2285F" w:rsidRPr="0000676A" w:rsidRDefault="00B2285F" w:rsidP="0000676A">
      <w:pPr>
        <w:autoSpaceDE w:val="0"/>
        <w:autoSpaceDN w:val="0"/>
        <w:adjustRightInd w:val="0"/>
        <w:spacing w:line="240" w:lineRule="atLeast"/>
        <w:ind w:left="518"/>
        <w:jc w:val="thaiDistribute"/>
        <w:rPr>
          <w:rFonts w:cs="Times New Roman"/>
          <w:color w:val="000000"/>
          <w:szCs w:val="22"/>
          <w:lang w:bidi="th-TH"/>
        </w:rPr>
      </w:pPr>
    </w:p>
    <w:p w14:paraId="1E2F8DCF" w14:textId="6A64B8AF" w:rsidR="00F039F6" w:rsidRPr="0012708E" w:rsidRDefault="0031162D" w:rsidP="00F039F6">
      <w:pPr>
        <w:tabs>
          <w:tab w:val="left" w:pos="540"/>
        </w:tabs>
        <w:spacing w:line="240" w:lineRule="exact"/>
        <w:jc w:val="both"/>
        <w:rPr>
          <w:rFonts w:cs="Times New Roman"/>
          <w:b/>
          <w:bCs/>
          <w:color w:val="000000"/>
          <w:szCs w:val="22"/>
          <w:lang w:bidi="th-TH"/>
        </w:rPr>
      </w:pPr>
      <w:r w:rsidRPr="0012708E">
        <w:rPr>
          <w:rFonts w:cs="Times New Roman"/>
          <w:b/>
          <w:bCs/>
          <w:color w:val="000000"/>
          <w:szCs w:val="22"/>
          <w:lang w:bidi="th-TH"/>
        </w:rPr>
        <w:t>5</w:t>
      </w:r>
      <w:r w:rsidR="00F039F6" w:rsidRPr="0012708E">
        <w:rPr>
          <w:rFonts w:cs="Times New Roman"/>
          <w:b/>
          <w:bCs/>
          <w:color w:val="000000"/>
          <w:szCs w:val="22"/>
          <w:lang w:bidi="th-TH"/>
        </w:rPr>
        <w:t xml:space="preserve">.1 </w:t>
      </w:r>
      <w:r w:rsidR="00F039F6" w:rsidRPr="0012708E">
        <w:rPr>
          <w:rFonts w:cs="Times New Roman"/>
          <w:b/>
          <w:bCs/>
          <w:color w:val="000000"/>
          <w:szCs w:val="22"/>
          <w:lang w:bidi="th-TH"/>
        </w:rPr>
        <w:tab/>
        <w:t>Credit risk</w:t>
      </w:r>
    </w:p>
    <w:p w14:paraId="21600E4D" w14:textId="77777777" w:rsidR="00F039F6" w:rsidRPr="0012708E" w:rsidRDefault="00F039F6" w:rsidP="00F039F6">
      <w:pPr>
        <w:autoSpaceDE w:val="0"/>
        <w:autoSpaceDN w:val="0"/>
        <w:adjustRightInd w:val="0"/>
        <w:spacing w:line="240" w:lineRule="exact"/>
        <w:ind w:left="518"/>
        <w:jc w:val="thaiDistribute"/>
        <w:rPr>
          <w:rFonts w:cs="Times New Roman"/>
          <w:color w:val="000000"/>
          <w:szCs w:val="22"/>
          <w:lang w:bidi="th-TH"/>
        </w:rPr>
      </w:pPr>
    </w:p>
    <w:p w14:paraId="7D115A1D" w14:textId="003F498C"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Credit risk is risk that borrowers or counterparties fail to fulfil their obligations under the financial instruments, probably due to the fact that the borrowers or counterparties had financial problems or decided not to comply with the obligations resulting in loss to the </w:t>
      </w:r>
      <w:r w:rsidR="005763CF" w:rsidRPr="0012708E">
        <w:rPr>
          <w:rFonts w:cs="Times New Roman"/>
          <w:color w:val="000000"/>
          <w:szCs w:val="22"/>
          <w:lang w:bidi="th-TH"/>
        </w:rPr>
        <w:t>Group</w:t>
      </w:r>
      <w:r w:rsidRPr="0012708E">
        <w:rPr>
          <w:rFonts w:cs="Times New Roman"/>
          <w:color w:val="000000"/>
          <w:szCs w:val="22"/>
          <w:lang w:bidi="th-TH"/>
        </w:rPr>
        <w:t>. Credit risk exist</w:t>
      </w:r>
      <w:r w:rsidR="002661BF">
        <w:rPr>
          <w:rFonts w:cs="Times New Roman"/>
          <w:color w:val="000000"/>
          <w:szCs w:val="22"/>
          <w:lang w:bidi="th-TH"/>
        </w:rPr>
        <w:t>s</w:t>
      </w:r>
      <w:r w:rsidRPr="0012708E">
        <w:rPr>
          <w:rFonts w:cs="Times New Roman"/>
          <w:color w:val="000000"/>
          <w:szCs w:val="22"/>
          <w:lang w:bidi="th-TH"/>
        </w:rPr>
        <w:t xml:space="preserve"> in all types of financial products and activities on statement of financial position such as loans, bank overdrafts, notes and contingent liabilities such as various types of letters of guarantee. The maximum exposure of credit risk is the carrying amount of the financial instruments net of allowance for </w:t>
      </w:r>
      <w:r w:rsidR="00BB335D" w:rsidRPr="0012708E">
        <w:rPr>
          <w:rFonts w:cs="Times New Roman"/>
          <w:color w:val="000000"/>
          <w:szCs w:val="22"/>
          <w:lang w:bidi="th-TH"/>
        </w:rPr>
        <w:t xml:space="preserve">expected credit </w:t>
      </w:r>
      <w:r w:rsidRPr="0012708E">
        <w:rPr>
          <w:rFonts w:cs="Times New Roman"/>
          <w:color w:val="000000"/>
          <w:szCs w:val="22"/>
          <w:lang w:bidi="th-TH"/>
        </w:rPr>
        <w:t xml:space="preserve">loss as shown </w:t>
      </w:r>
      <w:r w:rsidR="00FA3A88">
        <w:rPr>
          <w:rFonts w:cs="Times New Roman"/>
          <w:color w:val="000000"/>
          <w:szCs w:val="22"/>
          <w:lang w:bidi="th-TH"/>
        </w:rPr>
        <w:t>in</w:t>
      </w:r>
      <w:r w:rsidRPr="0012708E">
        <w:rPr>
          <w:rFonts w:cs="Times New Roman"/>
          <w:color w:val="000000"/>
          <w:szCs w:val="22"/>
          <w:lang w:bidi="th-TH"/>
        </w:rPr>
        <w:t xml:space="preserve"> the statements of financial position and risks of that off-statement of financial position items arising from bank guarantee and other transactions.</w:t>
      </w:r>
    </w:p>
    <w:p w14:paraId="3FB10164" w14:textId="64D99271" w:rsidR="00255A38" w:rsidRDefault="00255A38">
      <w:pPr>
        <w:rPr>
          <w:rFonts w:cs="Times New Roman"/>
          <w:color w:val="000000"/>
          <w:szCs w:val="22"/>
          <w:lang w:bidi="th-TH"/>
        </w:rPr>
      </w:pPr>
    </w:p>
    <w:p w14:paraId="2B52C983" w14:textId="6C77818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defines its credit risk management policies under the supervision of the Risk Management Committee. The main objective is to efficiently manage the </w:t>
      </w:r>
      <w:r w:rsidR="00CA2933" w:rsidRPr="0012708E">
        <w:rPr>
          <w:rFonts w:cs="Times New Roman"/>
          <w:color w:val="000000"/>
          <w:szCs w:val="22"/>
          <w:lang w:bidi="th-TH"/>
        </w:rPr>
        <w:t>Group</w:t>
      </w:r>
      <w:r w:rsidRPr="0012708E">
        <w:rPr>
          <w:rFonts w:cs="Times New Roman"/>
          <w:color w:val="000000"/>
          <w:szCs w:val="22"/>
          <w:lang w:bidi="th-TH"/>
        </w:rPr>
        <w:t xml:space="preserve"> credit risks in all aspects: policies, organisational structures, processes, and systems within an appropriated risk stated in the Bank business strategies as well as comply with regulations.</w:t>
      </w:r>
    </w:p>
    <w:p w14:paraId="220976C4"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601DFE50" w14:textId="46DD5E0F"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applies credit risk management in credit examination and approval process, risk and repayment ability analysis, credit operation process after credit approval, credit review, credit monitoring and debt reschedule or restructure in order to prevent and resolve any problems might occur in the future.</w:t>
      </w:r>
    </w:p>
    <w:p w14:paraId="79B23D58" w14:textId="77777777" w:rsidR="00F039F6" w:rsidRPr="0012708E" w:rsidRDefault="00F039F6" w:rsidP="00D9000F">
      <w:pPr>
        <w:autoSpaceDE w:val="0"/>
        <w:autoSpaceDN w:val="0"/>
        <w:adjustRightInd w:val="0"/>
        <w:spacing w:line="240" w:lineRule="atLeast"/>
        <w:ind w:left="518"/>
        <w:jc w:val="thaiDistribute"/>
        <w:rPr>
          <w:rFonts w:cs="Times New Roman"/>
          <w:color w:val="000000"/>
          <w:szCs w:val="22"/>
          <w:lang w:bidi="th-TH"/>
        </w:rPr>
      </w:pPr>
    </w:p>
    <w:p w14:paraId="0CBF754B" w14:textId="3AC36EF7" w:rsidR="00BD2289" w:rsidRPr="0012708E" w:rsidRDefault="00BD2289" w:rsidP="003F7378">
      <w:pPr>
        <w:ind w:left="518"/>
        <w:jc w:val="thaiDistribute"/>
        <w:rPr>
          <w:rFonts w:cs="Times New Roman"/>
          <w:color w:val="000000"/>
          <w:szCs w:val="22"/>
          <w:lang w:bidi="th-TH"/>
        </w:rPr>
      </w:pPr>
      <w:r w:rsidRPr="0012708E">
        <w:rPr>
          <w:rFonts w:cs="Times New Roman"/>
          <w:color w:val="000000"/>
          <w:szCs w:val="22"/>
          <w:lang w:bidi="th-TH"/>
        </w:rPr>
        <w:lastRenderedPageBreak/>
        <w:t xml:space="preserve">The </w:t>
      </w:r>
      <w:r w:rsidR="00AF1D29" w:rsidRPr="0012708E">
        <w:rPr>
          <w:rFonts w:cs="Times New Roman"/>
          <w:color w:val="000000"/>
          <w:szCs w:val="22"/>
          <w:lang w:bidi="th-TH"/>
        </w:rPr>
        <w:t>Group</w:t>
      </w:r>
      <w:r w:rsidRPr="0012708E">
        <w:rPr>
          <w:rFonts w:cs="Times New Roman"/>
          <w:color w:val="000000"/>
          <w:szCs w:val="22"/>
          <w:lang w:bidi="th-TH"/>
        </w:rPr>
        <w:t xml:space="preserve"> has set the credit risk preventing policy by setting up the “Check and Balance” in credit</w:t>
      </w:r>
      <w:r w:rsidR="006E499D" w:rsidRPr="0012708E">
        <w:rPr>
          <w:rFonts w:cs="Times New Roman"/>
          <w:color w:val="000000"/>
          <w:szCs w:val="22"/>
          <w:lang w:bidi="th-TH"/>
        </w:rPr>
        <w:t xml:space="preserve"> </w:t>
      </w:r>
      <w:r w:rsidRPr="0012708E">
        <w:rPr>
          <w:rFonts w:cs="Times New Roman"/>
          <w:color w:val="000000"/>
          <w:szCs w:val="22"/>
          <w:lang w:bidi="th-TH"/>
        </w:rPr>
        <w:t>approval process, setting up risk-based authority, setting up various standard procedures for credit facilities under “Product Program” and setting up appropriate collateral consideration policy.</w:t>
      </w:r>
    </w:p>
    <w:p w14:paraId="30F7A1CA" w14:textId="52A27F55" w:rsidR="000D3C86" w:rsidRPr="0093239C" w:rsidRDefault="000D3C86">
      <w:pPr>
        <w:rPr>
          <w:rFonts w:cs="Times New Roman"/>
          <w:b/>
          <w:bCs/>
          <w:i/>
          <w:iCs/>
          <w:color w:val="000000"/>
          <w:sz w:val="16"/>
          <w:szCs w:val="16"/>
          <w:lang w:bidi="th-TH"/>
        </w:rPr>
      </w:pPr>
    </w:p>
    <w:p w14:paraId="29F1B811" w14:textId="3AB79C65" w:rsidR="00BD2289" w:rsidRPr="0012708E" w:rsidRDefault="00BD2289" w:rsidP="00BD2289">
      <w:pPr>
        <w:autoSpaceDE w:val="0"/>
        <w:autoSpaceDN w:val="0"/>
        <w:adjustRightInd w:val="0"/>
        <w:spacing w:line="240" w:lineRule="atLeast"/>
        <w:ind w:left="518"/>
        <w:jc w:val="thaiDistribute"/>
        <w:rPr>
          <w:rFonts w:cs="Times New Roman"/>
          <w:b/>
          <w:bCs/>
          <w:i/>
          <w:iCs/>
          <w:color w:val="000000"/>
          <w:szCs w:val="22"/>
          <w:lang w:bidi="th-TH"/>
        </w:rPr>
      </w:pPr>
      <w:r w:rsidRPr="0012708E">
        <w:rPr>
          <w:rFonts w:cs="Times New Roman"/>
          <w:b/>
          <w:bCs/>
          <w:i/>
          <w:iCs/>
          <w:color w:val="000000"/>
          <w:szCs w:val="22"/>
          <w:lang w:bidi="th-TH"/>
        </w:rPr>
        <w:t>Credit quality analysis</w:t>
      </w:r>
    </w:p>
    <w:p w14:paraId="392F2D3B" w14:textId="77777777" w:rsidR="00BD2289" w:rsidRPr="0093239C" w:rsidRDefault="00BD2289" w:rsidP="00BD2289">
      <w:pPr>
        <w:autoSpaceDE w:val="0"/>
        <w:autoSpaceDN w:val="0"/>
        <w:adjustRightInd w:val="0"/>
        <w:spacing w:line="240" w:lineRule="atLeast"/>
        <w:ind w:left="518"/>
        <w:jc w:val="thaiDistribute"/>
        <w:rPr>
          <w:rFonts w:cs="Times New Roman"/>
          <w:i/>
          <w:iCs/>
          <w:color w:val="000000"/>
          <w:sz w:val="16"/>
          <w:szCs w:val="16"/>
          <w:lang w:bidi="th-TH"/>
        </w:rPr>
      </w:pPr>
    </w:p>
    <w:p w14:paraId="43F1DC01" w14:textId="65EA518B" w:rsidR="00BD2289" w:rsidRPr="0012708E" w:rsidRDefault="00BD2289" w:rsidP="00BD2289">
      <w:pPr>
        <w:tabs>
          <w:tab w:val="left" w:pos="720"/>
        </w:tabs>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The following tables set out information about the credit quality as at </w:t>
      </w:r>
      <w:r w:rsidR="000811F1" w:rsidRPr="0012708E">
        <w:rPr>
          <w:rFonts w:cs="Times New Roman"/>
          <w:color w:val="000000"/>
          <w:szCs w:val="22"/>
          <w:lang w:bidi="th-TH"/>
        </w:rPr>
        <w:t>31 December</w:t>
      </w:r>
      <w:r w:rsidR="00F07FC6">
        <w:rPr>
          <w:rFonts w:cs="Times New Roman"/>
          <w:color w:val="000000"/>
          <w:szCs w:val="22"/>
          <w:lang w:bidi="th-TH"/>
        </w:rPr>
        <w:t xml:space="preserve"> </w:t>
      </w:r>
      <w:r w:rsidR="00F24EAF">
        <w:rPr>
          <w:rFonts w:cs="Times New Roman"/>
          <w:color w:val="000000"/>
          <w:szCs w:val="22"/>
          <w:lang w:bidi="th-TH"/>
        </w:rPr>
        <w:t>2023 and 2022</w:t>
      </w:r>
      <w:r w:rsidR="0031162D" w:rsidRPr="0012708E">
        <w:rPr>
          <w:rFonts w:cs="Times New Roman"/>
          <w:color w:val="000000"/>
          <w:szCs w:val="22"/>
          <w:lang w:bidi="th-TH"/>
        </w:rPr>
        <w:t xml:space="preserve"> </w:t>
      </w:r>
      <w:r w:rsidRPr="0012708E">
        <w:rPr>
          <w:rFonts w:cs="Times New Roman"/>
          <w:color w:val="000000"/>
          <w:szCs w:val="22"/>
          <w:lang w:bidi="th-TH"/>
        </w:rPr>
        <w:t xml:space="preserve">without taking into account collateral or other credit enhancement. </w:t>
      </w:r>
    </w:p>
    <w:p w14:paraId="436CCE3A" w14:textId="77777777" w:rsidR="00174ACB" w:rsidRPr="0093239C" w:rsidRDefault="00174ACB" w:rsidP="00174ACB">
      <w:pPr>
        <w:rPr>
          <w:rFonts w:cs="Times New Roman"/>
          <w:color w:val="000000"/>
          <w:sz w:val="16"/>
          <w:szCs w:val="16"/>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5DA9038A" w14:textId="77777777" w:rsidTr="00080F43">
        <w:trPr>
          <w:tblHeader/>
        </w:trPr>
        <w:tc>
          <w:tcPr>
            <w:tcW w:w="3951" w:type="dxa"/>
            <w:vAlign w:val="center"/>
          </w:tcPr>
          <w:p w14:paraId="40306CC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1CC8C7E3"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Consolidated </w:t>
            </w:r>
          </w:p>
        </w:tc>
      </w:tr>
      <w:tr w:rsidR="00174ACB" w:rsidRPr="00CD43D0" w:rsidDel="00E60048" w14:paraId="07CC13EF" w14:textId="77777777" w:rsidTr="00080F43">
        <w:trPr>
          <w:tblHeader/>
        </w:trPr>
        <w:tc>
          <w:tcPr>
            <w:tcW w:w="3951" w:type="dxa"/>
            <w:vAlign w:val="center"/>
          </w:tcPr>
          <w:p w14:paraId="37F9A83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FB61838" w14:textId="686A08A2" w:rsidR="00174ACB" w:rsidRPr="00FD5FF3" w:rsidRDefault="00174ACB" w:rsidP="00080F43">
            <w:pPr>
              <w:spacing w:line="240" w:lineRule="atLeast"/>
              <w:ind w:left="-120" w:right="-108"/>
              <w:jc w:val="center"/>
              <w:rPr>
                <w:rFonts w:cs="Times New Roman"/>
                <w:sz w:val="20"/>
              </w:rPr>
            </w:pPr>
            <w:r w:rsidRPr="00FD5FF3">
              <w:rPr>
                <w:rFonts w:cs="Times New Roman"/>
                <w:sz w:val="20"/>
              </w:rPr>
              <w:t>2023</w:t>
            </w:r>
          </w:p>
        </w:tc>
      </w:tr>
      <w:tr w:rsidR="00174ACB" w:rsidRPr="00CD43D0" w:rsidDel="00E60048" w14:paraId="61028A5C" w14:textId="77777777" w:rsidTr="00080F43">
        <w:trPr>
          <w:tblHeader/>
        </w:trPr>
        <w:tc>
          <w:tcPr>
            <w:tcW w:w="3951" w:type="dxa"/>
            <w:vAlign w:val="center"/>
          </w:tcPr>
          <w:p w14:paraId="3B256768"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24FCC15F"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F932305"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1AB33190"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6781245F"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605D4027"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74730ABB"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7C6F9DB8"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56F421DF" w14:textId="77777777" w:rsidTr="00080F43">
        <w:trPr>
          <w:tblHeader/>
        </w:trPr>
        <w:tc>
          <w:tcPr>
            <w:tcW w:w="3951" w:type="dxa"/>
          </w:tcPr>
          <w:p w14:paraId="3982E8A1"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6E232FF8"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5A58DC4" w14:textId="77777777" w:rsidTr="00080F43">
        <w:trPr>
          <w:cantSplit/>
        </w:trPr>
        <w:tc>
          <w:tcPr>
            <w:tcW w:w="3951" w:type="dxa"/>
          </w:tcPr>
          <w:p w14:paraId="6EC44DB0"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BE5456E" w14:textId="77777777" w:rsidR="00174ACB" w:rsidRPr="00FD5FF3" w:rsidRDefault="00174ACB" w:rsidP="00080F43">
            <w:pPr>
              <w:tabs>
                <w:tab w:val="decimal" w:pos="793"/>
              </w:tabs>
              <w:spacing w:line="240" w:lineRule="atLeast"/>
              <w:jc w:val="center"/>
              <w:rPr>
                <w:rFonts w:cs="Times New Roman"/>
                <w:i/>
                <w:iCs/>
                <w:sz w:val="20"/>
              </w:rPr>
            </w:pPr>
          </w:p>
        </w:tc>
      </w:tr>
      <w:tr w:rsidR="004C7C83" w:rsidRPr="00CD43D0" w14:paraId="5D4E7BC9" w14:textId="77777777" w:rsidTr="0093239C">
        <w:trPr>
          <w:cantSplit/>
        </w:trPr>
        <w:tc>
          <w:tcPr>
            <w:tcW w:w="3951" w:type="dxa"/>
          </w:tcPr>
          <w:p w14:paraId="5B3C54F8" w14:textId="77777777" w:rsidR="004C7C83" w:rsidRPr="0093239C" w:rsidRDefault="004C7C83" w:rsidP="004C7C83">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vAlign w:val="bottom"/>
          </w:tcPr>
          <w:p w14:paraId="349493D9" w14:textId="5FF43A2C" w:rsidR="004C7C83" w:rsidRPr="00FD5FF3" w:rsidRDefault="004C7C83" w:rsidP="00FD5FF3">
            <w:pPr>
              <w:tabs>
                <w:tab w:val="decimal" w:pos="880"/>
              </w:tabs>
              <w:spacing w:line="240" w:lineRule="atLeast"/>
              <w:ind w:left="-119" w:right="-137"/>
              <w:rPr>
                <w:rFonts w:cs="Times New Roman"/>
                <w:sz w:val="20"/>
                <w:rtl/>
                <w:cs/>
                <w:lang w:bidi="th-TH"/>
              </w:rPr>
            </w:pPr>
            <w:r w:rsidRPr="0093239C">
              <w:rPr>
                <w:rFonts w:eastAsia="AngsanaNew" w:cs="Times New Roman"/>
                <w:color w:val="000000" w:themeColor="text1"/>
                <w:sz w:val="20"/>
                <w:lang w:eastAsia="en-GB"/>
              </w:rPr>
              <w:t>15,484,690</w:t>
            </w:r>
          </w:p>
        </w:tc>
        <w:tc>
          <w:tcPr>
            <w:tcW w:w="270" w:type="dxa"/>
          </w:tcPr>
          <w:p w14:paraId="42F8B8EF" w14:textId="77777777" w:rsidR="004C7C83" w:rsidRPr="00FD5FF3" w:rsidRDefault="004C7C83" w:rsidP="004C7C83">
            <w:pPr>
              <w:tabs>
                <w:tab w:val="decimal" w:pos="871"/>
              </w:tabs>
              <w:spacing w:line="240" w:lineRule="atLeast"/>
              <w:ind w:left="-119" w:right="-137"/>
              <w:rPr>
                <w:rFonts w:cs="Times New Roman"/>
                <w:sz w:val="20"/>
              </w:rPr>
            </w:pPr>
          </w:p>
        </w:tc>
        <w:tc>
          <w:tcPr>
            <w:tcW w:w="1089" w:type="dxa"/>
            <w:tcBorders>
              <w:bottom w:val="single" w:sz="4" w:space="0" w:color="auto"/>
            </w:tcBorders>
          </w:tcPr>
          <w:p w14:paraId="5ADB7F24" w14:textId="37688BD7" w:rsidR="004C7C83" w:rsidRPr="00FD5FF3" w:rsidRDefault="004C7C83" w:rsidP="00FD5FF3">
            <w:pPr>
              <w:tabs>
                <w:tab w:val="decimal" w:pos="790"/>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31A96B82" w14:textId="77777777" w:rsidR="004C7C83" w:rsidRPr="00FD5FF3" w:rsidRDefault="004C7C83" w:rsidP="004C7C83">
            <w:pPr>
              <w:tabs>
                <w:tab w:val="decimal" w:pos="871"/>
              </w:tabs>
              <w:spacing w:line="240" w:lineRule="atLeast"/>
              <w:ind w:left="-119" w:right="-137"/>
              <w:rPr>
                <w:rFonts w:cs="Times New Roman"/>
                <w:sz w:val="20"/>
              </w:rPr>
            </w:pPr>
          </w:p>
        </w:tc>
        <w:tc>
          <w:tcPr>
            <w:tcW w:w="1098" w:type="dxa"/>
            <w:tcBorders>
              <w:bottom w:val="single" w:sz="4" w:space="0" w:color="auto"/>
            </w:tcBorders>
          </w:tcPr>
          <w:p w14:paraId="4B8E357D" w14:textId="40C9997D" w:rsidR="004C7C83" w:rsidRPr="00FD5FF3" w:rsidRDefault="004C7C83" w:rsidP="00FD5FF3">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29A6DF64" w14:textId="77777777" w:rsidR="004C7C83" w:rsidRPr="00FD5FF3" w:rsidRDefault="004C7C83" w:rsidP="004C7C83">
            <w:pPr>
              <w:tabs>
                <w:tab w:val="decimal" w:pos="871"/>
              </w:tabs>
              <w:spacing w:line="240" w:lineRule="atLeast"/>
              <w:ind w:left="-119" w:right="-137"/>
              <w:rPr>
                <w:rFonts w:cs="Times New Roman"/>
                <w:sz w:val="20"/>
              </w:rPr>
            </w:pPr>
          </w:p>
        </w:tc>
        <w:tc>
          <w:tcPr>
            <w:tcW w:w="1079" w:type="dxa"/>
            <w:tcBorders>
              <w:bottom w:val="single" w:sz="4" w:space="0" w:color="auto"/>
            </w:tcBorders>
            <w:vAlign w:val="bottom"/>
          </w:tcPr>
          <w:p w14:paraId="01D4D726" w14:textId="111216D9" w:rsidR="004C7C83" w:rsidRPr="00FD5FF3" w:rsidRDefault="004C7C83" w:rsidP="004C7C83">
            <w:pPr>
              <w:tabs>
                <w:tab w:val="decimal" w:pos="863"/>
              </w:tabs>
              <w:spacing w:line="240" w:lineRule="atLeast"/>
              <w:ind w:left="-119" w:right="-137"/>
              <w:rPr>
                <w:rFonts w:cs="Times New Roman"/>
                <w:sz w:val="20"/>
              </w:rPr>
            </w:pPr>
            <w:r w:rsidRPr="0093239C">
              <w:rPr>
                <w:rFonts w:eastAsia="AngsanaNew" w:cs="Times New Roman"/>
                <w:color w:val="000000" w:themeColor="text1"/>
                <w:sz w:val="20"/>
                <w:lang w:eastAsia="en-GB"/>
              </w:rPr>
              <w:t>15,484,690</w:t>
            </w:r>
          </w:p>
        </w:tc>
      </w:tr>
      <w:tr w:rsidR="004C7C83" w:rsidRPr="00CD43D0" w14:paraId="1F1373F9" w14:textId="77777777" w:rsidTr="0093239C">
        <w:trPr>
          <w:cantSplit/>
        </w:trPr>
        <w:tc>
          <w:tcPr>
            <w:tcW w:w="3951" w:type="dxa"/>
          </w:tcPr>
          <w:p w14:paraId="26EFA398" w14:textId="77777777" w:rsidR="004C7C83" w:rsidRPr="00FD5FF3" w:rsidRDefault="004C7C83" w:rsidP="004C7C83">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vAlign w:val="bottom"/>
          </w:tcPr>
          <w:p w14:paraId="5263B2F8" w14:textId="7E032C6A" w:rsidR="004C7C83" w:rsidRPr="00FD5FF3" w:rsidRDefault="004C7C83" w:rsidP="004C7C83">
            <w:pPr>
              <w:tabs>
                <w:tab w:val="decimal" w:pos="880"/>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15,484,690</w:t>
            </w:r>
          </w:p>
        </w:tc>
        <w:tc>
          <w:tcPr>
            <w:tcW w:w="270" w:type="dxa"/>
          </w:tcPr>
          <w:p w14:paraId="55D5A923" w14:textId="77777777" w:rsidR="004C7C83" w:rsidRPr="00FD5FF3" w:rsidRDefault="004C7C83" w:rsidP="004C7C83">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00C683C7" w14:textId="5ACBD771" w:rsidR="004C7C83" w:rsidRPr="00FD5FF3" w:rsidRDefault="004C7C83" w:rsidP="004C7C83">
            <w:pPr>
              <w:tabs>
                <w:tab w:val="decimal" w:pos="790"/>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5ABA1786" w14:textId="77777777" w:rsidR="004C7C83" w:rsidRPr="00FD5FF3" w:rsidRDefault="004C7C83" w:rsidP="004C7C83">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30254C4B" w14:textId="5914EA7B" w:rsidR="004C7C83" w:rsidRPr="00FD5FF3" w:rsidRDefault="004C7C83" w:rsidP="004C7C83">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21ECABAB" w14:textId="77777777" w:rsidR="004C7C83" w:rsidRPr="00FD5FF3" w:rsidRDefault="004C7C83" w:rsidP="004C7C83">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vAlign w:val="bottom"/>
          </w:tcPr>
          <w:p w14:paraId="0F829178" w14:textId="1274681F" w:rsidR="004C7C83" w:rsidRPr="00FD5FF3" w:rsidRDefault="004C7C83" w:rsidP="004C7C83">
            <w:pPr>
              <w:tabs>
                <w:tab w:val="decimal" w:pos="863"/>
              </w:tabs>
              <w:spacing w:line="240" w:lineRule="atLeast"/>
              <w:ind w:left="-119" w:right="-137"/>
              <w:rPr>
                <w:rFonts w:eastAsia="AngsanaNew" w:cs="Times New Roman"/>
                <w:b/>
                <w:bCs/>
                <w:sz w:val="20"/>
              </w:rPr>
            </w:pPr>
            <w:r w:rsidRPr="0093239C">
              <w:rPr>
                <w:rFonts w:eastAsia="AngsanaNew" w:cs="Times New Roman"/>
                <w:b/>
                <w:bCs/>
                <w:color w:val="000000" w:themeColor="text1"/>
                <w:sz w:val="20"/>
                <w:lang w:eastAsia="en-GB"/>
              </w:rPr>
              <w:t>15,484,690</w:t>
            </w:r>
          </w:p>
        </w:tc>
      </w:tr>
    </w:tbl>
    <w:p w14:paraId="4854E6F5" w14:textId="77777777" w:rsidR="00174ACB" w:rsidRPr="0093239C" w:rsidRDefault="00174ACB" w:rsidP="00174ACB">
      <w:pPr>
        <w:rPr>
          <w:rFonts w:cs="Times New Roman"/>
          <w:sz w:val="16"/>
          <w:szCs w:val="16"/>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483450" w:rsidRPr="00CD43D0" w14:paraId="59BF3409" w14:textId="77777777" w:rsidTr="000E0768">
        <w:trPr>
          <w:tblHeader/>
        </w:trPr>
        <w:tc>
          <w:tcPr>
            <w:tcW w:w="3951" w:type="dxa"/>
            <w:vAlign w:val="center"/>
          </w:tcPr>
          <w:p w14:paraId="47126442" w14:textId="77777777" w:rsidR="00483450" w:rsidRPr="00FD5FF3" w:rsidDel="00FE4E42" w:rsidRDefault="00483450" w:rsidP="00DA0700">
            <w:pPr>
              <w:spacing w:line="240" w:lineRule="atLeast"/>
              <w:ind w:right="-105"/>
              <w:jc w:val="center"/>
              <w:rPr>
                <w:rFonts w:cs="Times New Roman"/>
                <w:sz w:val="20"/>
                <w:rtl/>
                <w:cs/>
              </w:rPr>
            </w:pPr>
            <w:bookmarkStart w:id="3" w:name="_Hlk96067625"/>
          </w:p>
        </w:tc>
        <w:tc>
          <w:tcPr>
            <w:tcW w:w="5246" w:type="dxa"/>
            <w:gridSpan w:val="7"/>
            <w:vAlign w:val="center"/>
          </w:tcPr>
          <w:p w14:paraId="50E0C3AA" w14:textId="04BA9A7F" w:rsidR="00483450" w:rsidRPr="00FD5FF3" w:rsidRDefault="00483450">
            <w:pPr>
              <w:spacing w:line="240" w:lineRule="atLeast"/>
              <w:jc w:val="center"/>
              <w:rPr>
                <w:rFonts w:cs="Times New Roman"/>
                <w:sz w:val="20"/>
              </w:rPr>
            </w:pPr>
            <w:r w:rsidRPr="00FD5FF3">
              <w:rPr>
                <w:rFonts w:cs="Times New Roman"/>
                <w:b/>
                <w:bCs/>
                <w:color w:val="000000"/>
                <w:sz w:val="20"/>
              </w:rPr>
              <w:t xml:space="preserve">Consolidated </w:t>
            </w:r>
          </w:p>
        </w:tc>
      </w:tr>
      <w:tr w:rsidR="00483450" w:rsidRPr="00CD43D0" w:rsidDel="00E60048" w14:paraId="0A53A541" w14:textId="77777777" w:rsidTr="000E0768">
        <w:trPr>
          <w:tblHeader/>
        </w:trPr>
        <w:tc>
          <w:tcPr>
            <w:tcW w:w="3951" w:type="dxa"/>
            <w:vAlign w:val="center"/>
          </w:tcPr>
          <w:p w14:paraId="173C30F6" w14:textId="77777777" w:rsidR="00483450" w:rsidRPr="00FD5FF3" w:rsidDel="00FE4E42" w:rsidRDefault="00483450" w:rsidP="00DA0700">
            <w:pPr>
              <w:spacing w:line="240" w:lineRule="atLeast"/>
              <w:ind w:right="-105"/>
              <w:jc w:val="center"/>
              <w:rPr>
                <w:rFonts w:cs="Times New Roman"/>
                <w:sz w:val="20"/>
                <w:rtl/>
                <w:cs/>
              </w:rPr>
            </w:pPr>
          </w:p>
        </w:tc>
        <w:tc>
          <w:tcPr>
            <w:tcW w:w="5246" w:type="dxa"/>
            <w:gridSpan w:val="7"/>
            <w:vAlign w:val="bottom"/>
          </w:tcPr>
          <w:p w14:paraId="57DB1223" w14:textId="32E35555" w:rsidR="00483450" w:rsidRPr="00FD5FF3" w:rsidRDefault="00483450" w:rsidP="00DA0700">
            <w:pPr>
              <w:spacing w:line="240" w:lineRule="atLeast"/>
              <w:ind w:left="-120" w:right="-108"/>
              <w:jc w:val="center"/>
              <w:rPr>
                <w:rFonts w:cs="Times New Roman"/>
                <w:sz w:val="20"/>
              </w:rPr>
            </w:pPr>
            <w:r w:rsidRPr="00FD5FF3">
              <w:rPr>
                <w:rFonts w:cs="Times New Roman"/>
                <w:sz w:val="20"/>
              </w:rPr>
              <w:t>202</w:t>
            </w:r>
            <w:r w:rsidR="003234DD" w:rsidRPr="00FD5FF3">
              <w:rPr>
                <w:rFonts w:cs="Times New Roman"/>
                <w:sz w:val="20"/>
              </w:rPr>
              <w:t>2</w:t>
            </w:r>
          </w:p>
        </w:tc>
      </w:tr>
      <w:bookmarkEnd w:id="3"/>
      <w:tr w:rsidR="00483450" w:rsidRPr="00CD43D0" w:rsidDel="00E60048" w14:paraId="3763A7DB" w14:textId="77777777" w:rsidTr="000E0768">
        <w:trPr>
          <w:tblHeader/>
        </w:trPr>
        <w:tc>
          <w:tcPr>
            <w:tcW w:w="3951" w:type="dxa"/>
            <w:vAlign w:val="center"/>
          </w:tcPr>
          <w:p w14:paraId="1D722B9A" w14:textId="77777777" w:rsidR="00483450" w:rsidRPr="00FD5FF3" w:rsidDel="00FE4E42" w:rsidRDefault="00483450" w:rsidP="00DA0700">
            <w:pPr>
              <w:spacing w:line="240" w:lineRule="atLeast"/>
              <w:ind w:right="-105"/>
              <w:jc w:val="center"/>
              <w:rPr>
                <w:rFonts w:cs="Times New Roman"/>
                <w:sz w:val="20"/>
                <w:rtl/>
                <w:cs/>
              </w:rPr>
            </w:pPr>
          </w:p>
        </w:tc>
        <w:tc>
          <w:tcPr>
            <w:tcW w:w="1170" w:type="dxa"/>
            <w:vAlign w:val="bottom"/>
          </w:tcPr>
          <w:p w14:paraId="479E05A7"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144BA6CC" w14:textId="77777777" w:rsidR="00483450" w:rsidRPr="00FD5FF3" w:rsidRDefault="00483450" w:rsidP="00DA0700">
            <w:pPr>
              <w:spacing w:line="240" w:lineRule="atLeast"/>
              <w:ind w:left="-120" w:right="-108"/>
              <w:jc w:val="center"/>
              <w:rPr>
                <w:rFonts w:cs="Times New Roman"/>
                <w:sz w:val="20"/>
              </w:rPr>
            </w:pPr>
          </w:p>
        </w:tc>
        <w:tc>
          <w:tcPr>
            <w:tcW w:w="1089" w:type="dxa"/>
            <w:vAlign w:val="bottom"/>
          </w:tcPr>
          <w:p w14:paraId="354A8C65"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07F8BF95" w14:textId="77777777" w:rsidR="00483450" w:rsidRPr="00FD5FF3" w:rsidRDefault="00483450" w:rsidP="00DA0700">
            <w:pPr>
              <w:spacing w:line="240" w:lineRule="atLeast"/>
              <w:ind w:left="-120" w:right="-108"/>
              <w:jc w:val="center"/>
              <w:rPr>
                <w:rFonts w:cs="Times New Roman"/>
                <w:sz w:val="20"/>
              </w:rPr>
            </w:pPr>
          </w:p>
        </w:tc>
        <w:tc>
          <w:tcPr>
            <w:tcW w:w="1098" w:type="dxa"/>
            <w:vAlign w:val="bottom"/>
          </w:tcPr>
          <w:p w14:paraId="6CDA7624" w14:textId="77777777" w:rsidR="00483450" w:rsidRPr="00FD5FF3" w:rsidRDefault="00483450" w:rsidP="00DA0700">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3F33A11" w14:textId="77777777" w:rsidR="00483450" w:rsidRPr="00FD5FF3" w:rsidRDefault="00483450" w:rsidP="00DA0700">
            <w:pPr>
              <w:spacing w:line="240" w:lineRule="atLeast"/>
              <w:ind w:left="-120" w:right="-108"/>
              <w:jc w:val="center"/>
              <w:rPr>
                <w:rFonts w:cs="Times New Roman"/>
                <w:sz w:val="20"/>
              </w:rPr>
            </w:pPr>
          </w:p>
        </w:tc>
        <w:tc>
          <w:tcPr>
            <w:tcW w:w="1079" w:type="dxa"/>
            <w:vAlign w:val="bottom"/>
          </w:tcPr>
          <w:p w14:paraId="750762BB"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Total</w:t>
            </w:r>
          </w:p>
        </w:tc>
      </w:tr>
      <w:tr w:rsidR="00483450" w:rsidRPr="00CD43D0" w14:paraId="7D4767AE" w14:textId="77777777" w:rsidTr="000E0768">
        <w:trPr>
          <w:tblHeader/>
        </w:trPr>
        <w:tc>
          <w:tcPr>
            <w:tcW w:w="3951" w:type="dxa"/>
          </w:tcPr>
          <w:p w14:paraId="052B4338" w14:textId="77777777" w:rsidR="00483450" w:rsidRPr="00FD5FF3" w:rsidDel="00FE4E42" w:rsidRDefault="00483450" w:rsidP="00DA0700">
            <w:pPr>
              <w:spacing w:line="240" w:lineRule="atLeast"/>
              <w:ind w:right="-105"/>
              <w:rPr>
                <w:rFonts w:cs="Times New Roman"/>
                <w:sz w:val="20"/>
                <w:rtl/>
                <w:cs/>
              </w:rPr>
            </w:pPr>
          </w:p>
        </w:tc>
        <w:tc>
          <w:tcPr>
            <w:tcW w:w="5246" w:type="dxa"/>
            <w:gridSpan w:val="7"/>
          </w:tcPr>
          <w:p w14:paraId="1154CCF4" w14:textId="77777777" w:rsidR="00483450" w:rsidRPr="00FD5FF3" w:rsidRDefault="00483450" w:rsidP="00DA0700">
            <w:pPr>
              <w:tabs>
                <w:tab w:val="decimal" w:pos="793"/>
              </w:tabs>
              <w:spacing w:line="240" w:lineRule="atLeast"/>
              <w:jc w:val="center"/>
              <w:rPr>
                <w:rFonts w:cs="Times New Roman"/>
                <w:sz w:val="20"/>
              </w:rPr>
            </w:pPr>
            <w:r w:rsidRPr="00FD5FF3">
              <w:rPr>
                <w:rFonts w:cs="Times New Roman"/>
                <w:i/>
                <w:iCs/>
                <w:sz w:val="20"/>
              </w:rPr>
              <w:t>(in thousand Baht)</w:t>
            </w:r>
          </w:p>
        </w:tc>
      </w:tr>
      <w:tr w:rsidR="00483450" w:rsidRPr="00CD43D0" w14:paraId="490EAE9B" w14:textId="77777777" w:rsidTr="000E0768">
        <w:trPr>
          <w:cantSplit/>
        </w:trPr>
        <w:tc>
          <w:tcPr>
            <w:tcW w:w="3951" w:type="dxa"/>
          </w:tcPr>
          <w:p w14:paraId="32FEF176" w14:textId="61A4C4F5" w:rsidR="00483450" w:rsidRPr="00FD5FF3" w:rsidDel="00FE4E42" w:rsidRDefault="00483450" w:rsidP="00B21C2E">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w:t>
            </w:r>
            <w:r w:rsidR="000528A2" w:rsidRPr="00FD5FF3">
              <w:rPr>
                <w:rFonts w:cs="Times New Roman"/>
                <w:b/>
                <w:bCs/>
                <w:i/>
                <w:iCs/>
                <w:sz w:val="20"/>
              </w:rPr>
              <w:t>s</w:t>
            </w:r>
            <w:r w:rsidRPr="00FD5FF3">
              <w:rPr>
                <w:rFonts w:cs="Times New Roman"/>
                <w:b/>
                <w:bCs/>
                <w:i/>
                <w:iCs/>
                <w:sz w:val="20"/>
              </w:rPr>
              <w:t>)</w:t>
            </w:r>
          </w:p>
        </w:tc>
        <w:tc>
          <w:tcPr>
            <w:tcW w:w="5246" w:type="dxa"/>
            <w:gridSpan w:val="7"/>
          </w:tcPr>
          <w:p w14:paraId="0DC13B5A" w14:textId="77777777" w:rsidR="00483450" w:rsidRPr="00FD5FF3" w:rsidRDefault="00483450" w:rsidP="00DA0700">
            <w:pPr>
              <w:tabs>
                <w:tab w:val="decimal" w:pos="793"/>
              </w:tabs>
              <w:spacing w:line="240" w:lineRule="atLeast"/>
              <w:jc w:val="center"/>
              <w:rPr>
                <w:rFonts w:cs="Times New Roman"/>
                <w:i/>
                <w:iCs/>
                <w:sz w:val="20"/>
              </w:rPr>
            </w:pPr>
          </w:p>
        </w:tc>
      </w:tr>
      <w:tr w:rsidR="006A73CF" w:rsidRPr="00CD43D0" w14:paraId="12B7CB15" w14:textId="77777777" w:rsidTr="000E0768">
        <w:trPr>
          <w:cantSplit/>
        </w:trPr>
        <w:tc>
          <w:tcPr>
            <w:tcW w:w="3951" w:type="dxa"/>
          </w:tcPr>
          <w:p w14:paraId="534D5204" w14:textId="77777777" w:rsidR="006A73CF" w:rsidRPr="0093239C" w:rsidRDefault="006A73CF" w:rsidP="006A73CF">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187D413B" w14:textId="75DA942C" w:rsidR="006A73CF" w:rsidRPr="00FD5FF3" w:rsidRDefault="00852C3E">
            <w:pPr>
              <w:tabs>
                <w:tab w:val="decimal" w:pos="880"/>
              </w:tabs>
              <w:spacing w:line="240" w:lineRule="atLeast"/>
              <w:ind w:left="-119" w:right="-137"/>
              <w:rPr>
                <w:rFonts w:cs="Times New Roman"/>
                <w:sz w:val="20"/>
                <w:rtl/>
                <w:cs/>
                <w:lang w:bidi="th-TH"/>
              </w:rPr>
            </w:pPr>
            <w:r w:rsidRPr="00FD5FF3">
              <w:rPr>
                <w:rFonts w:cs="Times New Roman"/>
                <w:sz w:val="20"/>
                <w:lang w:bidi="th-TH"/>
              </w:rPr>
              <w:t>19,184,537</w:t>
            </w:r>
          </w:p>
        </w:tc>
        <w:tc>
          <w:tcPr>
            <w:tcW w:w="270" w:type="dxa"/>
          </w:tcPr>
          <w:p w14:paraId="183C43A3" w14:textId="77777777" w:rsidR="006A73CF" w:rsidRPr="00FD5FF3" w:rsidRDefault="006A73CF" w:rsidP="006A73CF">
            <w:pPr>
              <w:tabs>
                <w:tab w:val="decimal" w:pos="871"/>
              </w:tabs>
              <w:spacing w:line="240" w:lineRule="atLeast"/>
              <w:ind w:left="-119" w:right="-137"/>
              <w:rPr>
                <w:rFonts w:cs="Times New Roman"/>
                <w:sz w:val="20"/>
              </w:rPr>
            </w:pPr>
          </w:p>
        </w:tc>
        <w:tc>
          <w:tcPr>
            <w:tcW w:w="1089" w:type="dxa"/>
            <w:tcBorders>
              <w:bottom w:val="single" w:sz="4" w:space="0" w:color="auto"/>
            </w:tcBorders>
          </w:tcPr>
          <w:p w14:paraId="5AFB7777" w14:textId="554733C0" w:rsidR="006A73CF" w:rsidRPr="00FD5FF3" w:rsidRDefault="00852C3E" w:rsidP="006A73CF">
            <w:pPr>
              <w:tabs>
                <w:tab w:val="decimal" w:pos="790"/>
              </w:tabs>
              <w:spacing w:line="240" w:lineRule="atLeast"/>
              <w:ind w:left="-119" w:right="-137"/>
              <w:rPr>
                <w:rFonts w:cs="Times New Roman"/>
                <w:sz w:val="20"/>
              </w:rPr>
            </w:pPr>
            <w:r w:rsidRPr="00FD5FF3">
              <w:rPr>
                <w:rFonts w:cs="Times New Roman"/>
                <w:sz w:val="20"/>
              </w:rPr>
              <w:t>-</w:t>
            </w:r>
          </w:p>
        </w:tc>
        <w:tc>
          <w:tcPr>
            <w:tcW w:w="270" w:type="dxa"/>
          </w:tcPr>
          <w:p w14:paraId="7C22F35B" w14:textId="77777777" w:rsidR="006A73CF" w:rsidRPr="00FD5FF3" w:rsidRDefault="006A73CF" w:rsidP="006A73CF">
            <w:pPr>
              <w:tabs>
                <w:tab w:val="decimal" w:pos="871"/>
              </w:tabs>
              <w:spacing w:line="240" w:lineRule="atLeast"/>
              <w:ind w:left="-119" w:right="-137"/>
              <w:rPr>
                <w:rFonts w:cs="Times New Roman"/>
                <w:sz w:val="20"/>
              </w:rPr>
            </w:pPr>
          </w:p>
        </w:tc>
        <w:tc>
          <w:tcPr>
            <w:tcW w:w="1098" w:type="dxa"/>
            <w:tcBorders>
              <w:bottom w:val="single" w:sz="4" w:space="0" w:color="auto"/>
            </w:tcBorders>
          </w:tcPr>
          <w:p w14:paraId="63DEF62C" w14:textId="3C27A0F9" w:rsidR="006A73CF" w:rsidRPr="00FD5FF3" w:rsidRDefault="00852C3E" w:rsidP="006A73CF">
            <w:pPr>
              <w:tabs>
                <w:tab w:val="decimal" w:pos="874"/>
              </w:tabs>
              <w:spacing w:line="240" w:lineRule="atLeast"/>
              <w:ind w:left="-119" w:right="-137"/>
              <w:rPr>
                <w:rFonts w:cs="Times New Roman"/>
                <w:sz w:val="20"/>
              </w:rPr>
            </w:pPr>
            <w:r w:rsidRPr="00FD5FF3">
              <w:rPr>
                <w:rFonts w:cs="Times New Roman"/>
                <w:sz w:val="20"/>
              </w:rPr>
              <w:t>-</w:t>
            </w:r>
          </w:p>
        </w:tc>
        <w:tc>
          <w:tcPr>
            <w:tcW w:w="270" w:type="dxa"/>
          </w:tcPr>
          <w:p w14:paraId="7B96E998" w14:textId="77777777" w:rsidR="006A73CF" w:rsidRPr="00FD5FF3" w:rsidRDefault="006A73CF" w:rsidP="006A73CF">
            <w:pPr>
              <w:tabs>
                <w:tab w:val="decimal" w:pos="871"/>
              </w:tabs>
              <w:spacing w:line="240" w:lineRule="atLeast"/>
              <w:ind w:left="-119" w:right="-137"/>
              <w:rPr>
                <w:rFonts w:cs="Times New Roman"/>
                <w:sz w:val="20"/>
              </w:rPr>
            </w:pPr>
          </w:p>
        </w:tc>
        <w:tc>
          <w:tcPr>
            <w:tcW w:w="1079" w:type="dxa"/>
            <w:tcBorders>
              <w:bottom w:val="single" w:sz="4" w:space="0" w:color="auto"/>
            </w:tcBorders>
          </w:tcPr>
          <w:p w14:paraId="678C76D6" w14:textId="63C61916" w:rsidR="006A73CF" w:rsidRPr="00FD5FF3" w:rsidRDefault="00852C3E">
            <w:pPr>
              <w:tabs>
                <w:tab w:val="decimal" w:pos="863"/>
              </w:tabs>
              <w:spacing w:line="240" w:lineRule="atLeast"/>
              <w:ind w:left="-119" w:right="-137"/>
              <w:rPr>
                <w:rFonts w:cs="Times New Roman"/>
                <w:sz w:val="20"/>
              </w:rPr>
            </w:pPr>
            <w:r w:rsidRPr="00FD5FF3">
              <w:rPr>
                <w:rFonts w:cs="Times New Roman"/>
                <w:sz w:val="20"/>
              </w:rPr>
              <w:t>19,184,537</w:t>
            </w:r>
          </w:p>
        </w:tc>
      </w:tr>
      <w:tr w:rsidR="006A73CF" w:rsidRPr="00CD43D0" w14:paraId="43EDB0FC" w14:textId="77777777" w:rsidTr="000E0768">
        <w:trPr>
          <w:cantSplit/>
        </w:trPr>
        <w:tc>
          <w:tcPr>
            <w:tcW w:w="3951" w:type="dxa"/>
          </w:tcPr>
          <w:p w14:paraId="24510F3C" w14:textId="77777777" w:rsidR="006A73CF" w:rsidRPr="00FD5FF3" w:rsidRDefault="006A73CF" w:rsidP="006A73CF">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380A56B0" w14:textId="27146A85" w:rsidR="006A73CF" w:rsidRPr="00FD5FF3" w:rsidRDefault="00852C3E">
            <w:pPr>
              <w:tabs>
                <w:tab w:val="decimal" w:pos="880"/>
              </w:tabs>
              <w:spacing w:line="240" w:lineRule="atLeast"/>
              <w:ind w:left="-119" w:right="-137"/>
              <w:rPr>
                <w:rFonts w:eastAsia="AngsanaNew" w:cs="Times New Roman"/>
                <w:b/>
                <w:bCs/>
                <w:sz w:val="20"/>
                <w:lang w:eastAsia="en-GB"/>
              </w:rPr>
            </w:pPr>
            <w:r w:rsidRPr="00FD5FF3">
              <w:rPr>
                <w:rFonts w:eastAsia="AngsanaNew" w:cs="Times New Roman"/>
                <w:b/>
                <w:bCs/>
                <w:sz w:val="20"/>
                <w:lang w:eastAsia="en-GB"/>
              </w:rPr>
              <w:t>19,184,537</w:t>
            </w:r>
          </w:p>
        </w:tc>
        <w:tc>
          <w:tcPr>
            <w:tcW w:w="270" w:type="dxa"/>
          </w:tcPr>
          <w:p w14:paraId="7FAC6B56" w14:textId="77777777" w:rsidR="006A73CF" w:rsidRPr="00FD5FF3" w:rsidRDefault="006A73CF" w:rsidP="006A73C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49EB470" w14:textId="279938E0" w:rsidR="006A73CF" w:rsidRPr="00FD5FF3" w:rsidRDefault="00852C3E" w:rsidP="006A73CF">
            <w:pPr>
              <w:tabs>
                <w:tab w:val="decimal" w:pos="790"/>
              </w:tabs>
              <w:spacing w:line="240" w:lineRule="atLeast"/>
              <w:ind w:left="-119" w:right="-137"/>
              <w:rPr>
                <w:rFonts w:eastAsia="AngsanaNew" w:cs="Times New Roman"/>
                <w:b/>
                <w:bCs/>
                <w:sz w:val="20"/>
                <w:lang w:eastAsia="en-GB"/>
              </w:rPr>
            </w:pPr>
            <w:r w:rsidRPr="00FD5FF3">
              <w:rPr>
                <w:rFonts w:eastAsia="AngsanaNew" w:cs="Times New Roman"/>
                <w:b/>
                <w:bCs/>
                <w:sz w:val="20"/>
                <w:lang w:eastAsia="en-GB"/>
              </w:rPr>
              <w:t>-</w:t>
            </w:r>
          </w:p>
        </w:tc>
        <w:tc>
          <w:tcPr>
            <w:tcW w:w="270" w:type="dxa"/>
          </w:tcPr>
          <w:p w14:paraId="277CD946" w14:textId="77777777" w:rsidR="006A73CF" w:rsidRPr="00FD5FF3" w:rsidRDefault="006A73CF" w:rsidP="006A73C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BA808D3" w14:textId="575741C1" w:rsidR="006A73CF" w:rsidRPr="00FD5FF3" w:rsidRDefault="00852C3E" w:rsidP="006A73CF">
            <w:pPr>
              <w:tabs>
                <w:tab w:val="decimal" w:pos="874"/>
              </w:tabs>
              <w:spacing w:line="240" w:lineRule="atLeast"/>
              <w:ind w:left="-119" w:right="-137"/>
              <w:rPr>
                <w:rFonts w:eastAsia="AngsanaNew" w:cs="Times New Roman"/>
                <w:b/>
                <w:bCs/>
                <w:sz w:val="20"/>
                <w:lang w:eastAsia="en-GB"/>
              </w:rPr>
            </w:pPr>
            <w:r w:rsidRPr="00FD5FF3">
              <w:rPr>
                <w:rFonts w:eastAsia="AngsanaNew" w:cs="Times New Roman"/>
                <w:b/>
                <w:bCs/>
                <w:sz w:val="20"/>
                <w:lang w:eastAsia="en-GB"/>
              </w:rPr>
              <w:t>-</w:t>
            </w:r>
          </w:p>
        </w:tc>
        <w:tc>
          <w:tcPr>
            <w:tcW w:w="270" w:type="dxa"/>
          </w:tcPr>
          <w:p w14:paraId="786781E8" w14:textId="77777777" w:rsidR="006A73CF" w:rsidRPr="00FD5FF3" w:rsidRDefault="006A73CF" w:rsidP="006A73C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35EF99D8" w14:textId="549EEA91" w:rsidR="006A73CF" w:rsidRPr="00FD5FF3" w:rsidRDefault="00B92BF8">
            <w:pPr>
              <w:tabs>
                <w:tab w:val="decimal" w:pos="863"/>
              </w:tabs>
              <w:spacing w:line="240" w:lineRule="atLeast"/>
              <w:ind w:left="-119" w:right="-137"/>
              <w:rPr>
                <w:rFonts w:eastAsia="AngsanaNew" w:cs="Times New Roman"/>
                <w:b/>
                <w:bCs/>
                <w:sz w:val="20"/>
              </w:rPr>
            </w:pPr>
            <w:r w:rsidRPr="00FD5FF3">
              <w:rPr>
                <w:rFonts w:eastAsia="AngsanaNew" w:cs="Times New Roman"/>
                <w:b/>
                <w:bCs/>
                <w:sz w:val="20"/>
              </w:rPr>
              <w:t>19,184,537</w:t>
            </w:r>
          </w:p>
        </w:tc>
      </w:tr>
    </w:tbl>
    <w:p w14:paraId="15F279D7" w14:textId="1238F1AB" w:rsidR="00CA2C84" w:rsidRPr="0093239C" w:rsidRDefault="00CA2C84">
      <w:pPr>
        <w:rPr>
          <w:rFonts w:cs="Times New Roman"/>
          <w:sz w:val="16"/>
          <w:szCs w:val="16"/>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CD43D0" w14:paraId="392C0D2B" w14:textId="77777777" w:rsidTr="000E0768">
        <w:trPr>
          <w:tblHeader/>
        </w:trPr>
        <w:tc>
          <w:tcPr>
            <w:tcW w:w="3951" w:type="dxa"/>
            <w:vAlign w:val="center"/>
          </w:tcPr>
          <w:p w14:paraId="2969B445"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center"/>
          </w:tcPr>
          <w:p w14:paraId="5735773C" w14:textId="77777777" w:rsidR="00CA2C84" w:rsidRPr="00FD5FF3" w:rsidRDefault="00CA2C84" w:rsidP="003023D6">
            <w:pPr>
              <w:spacing w:line="240" w:lineRule="atLeast"/>
              <w:jc w:val="center"/>
              <w:rPr>
                <w:rFonts w:cs="Times New Roman"/>
                <w:sz w:val="20"/>
              </w:rPr>
            </w:pPr>
            <w:r w:rsidRPr="00FD5FF3">
              <w:rPr>
                <w:rFonts w:cs="Times New Roman"/>
                <w:b/>
                <w:bCs/>
                <w:color w:val="000000"/>
                <w:sz w:val="20"/>
              </w:rPr>
              <w:t xml:space="preserve">The Bank </w:t>
            </w:r>
          </w:p>
        </w:tc>
      </w:tr>
      <w:tr w:rsidR="00CA2C84" w:rsidRPr="00CD43D0" w:rsidDel="00E60048" w14:paraId="722F11FB" w14:textId="77777777" w:rsidTr="000E0768">
        <w:trPr>
          <w:tblHeader/>
        </w:trPr>
        <w:tc>
          <w:tcPr>
            <w:tcW w:w="3951" w:type="dxa"/>
            <w:vAlign w:val="center"/>
          </w:tcPr>
          <w:p w14:paraId="6A01F253"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bottom"/>
          </w:tcPr>
          <w:p w14:paraId="67BA53D5" w14:textId="2A9E47E7" w:rsidR="00CA2C84" w:rsidRPr="00FD5FF3" w:rsidRDefault="00CA2C84" w:rsidP="003023D6">
            <w:pPr>
              <w:spacing w:line="240" w:lineRule="atLeast"/>
              <w:ind w:left="-120" w:right="-108"/>
              <w:jc w:val="center"/>
              <w:rPr>
                <w:rFonts w:cs="Times New Roman"/>
                <w:sz w:val="20"/>
              </w:rPr>
            </w:pPr>
            <w:r w:rsidRPr="00FD5FF3">
              <w:rPr>
                <w:rFonts w:cs="Times New Roman"/>
                <w:sz w:val="20"/>
              </w:rPr>
              <w:t>202</w:t>
            </w:r>
            <w:r w:rsidR="00174ACB" w:rsidRPr="00FD5FF3">
              <w:rPr>
                <w:rFonts w:cs="Times New Roman"/>
                <w:sz w:val="20"/>
              </w:rPr>
              <w:t>3</w:t>
            </w:r>
          </w:p>
        </w:tc>
      </w:tr>
      <w:tr w:rsidR="00CA2C84" w:rsidRPr="00CD43D0" w:rsidDel="00E60048" w14:paraId="428AD579" w14:textId="77777777" w:rsidTr="000E0768">
        <w:trPr>
          <w:tblHeader/>
        </w:trPr>
        <w:tc>
          <w:tcPr>
            <w:tcW w:w="3951" w:type="dxa"/>
            <w:vAlign w:val="center"/>
          </w:tcPr>
          <w:p w14:paraId="12D1B0D7" w14:textId="77777777" w:rsidR="00CA2C84" w:rsidRPr="00FD5FF3" w:rsidDel="00FE4E42" w:rsidRDefault="00CA2C84" w:rsidP="003023D6">
            <w:pPr>
              <w:spacing w:line="240" w:lineRule="atLeast"/>
              <w:ind w:right="-105"/>
              <w:jc w:val="center"/>
              <w:rPr>
                <w:rFonts w:cs="Times New Roman"/>
                <w:sz w:val="20"/>
                <w:rtl/>
                <w:cs/>
              </w:rPr>
            </w:pPr>
          </w:p>
        </w:tc>
        <w:tc>
          <w:tcPr>
            <w:tcW w:w="1170" w:type="dxa"/>
            <w:vAlign w:val="bottom"/>
          </w:tcPr>
          <w:p w14:paraId="1179D5E4"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A0F3EA2" w14:textId="77777777" w:rsidR="00CA2C84" w:rsidRPr="00FD5FF3" w:rsidRDefault="00CA2C84" w:rsidP="003023D6">
            <w:pPr>
              <w:spacing w:line="240" w:lineRule="atLeast"/>
              <w:ind w:left="-120" w:right="-108"/>
              <w:jc w:val="center"/>
              <w:rPr>
                <w:rFonts w:cs="Times New Roman"/>
                <w:sz w:val="20"/>
              </w:rPr>
            </w:pPr>
          </w:p>
        </w:tc>
        <w:tc>
          <w:tcPr>
            <w:tcW w:w="1089" w:type="dxa"/>
            <w:vAlign w:val="bottom"/>
          </w:tcPr>
          <w:p w14:paraId="05E2862D"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E421E19" w14:textId="77777777" w:rsidR="00CA2C84" w:rsidRPr="00FD5FF3" w:rsidRDefault="00CA2C84" w:rsidP="003023D6">
            <w:pPr>
              <w:spacing w:line="240" w:lineRule="atLeast"/>
              <w:ind w:left="-120" w:right="-108"/>
              <w:jc w:val="center"/>
              <w:rPr>
                <w:rFonts w:cs="Times New Roman"/>
                <w:sz w:val="20"/>
              </w:rPr>
            </w:pPr>
          </w:p>
        </w:tc>
        <w:tc>
          <w:tcPr>
            <w:tcW w:w="1098" w:type="dxa"/>
            <w:vAlign w:val="bottom"/>
          </w:tcPr>
          <w:p w14:paraId="2989964D" w14:textId="77777777" w:rsidR="00CA2C84" w:rsidRPr="00FD5FF3" w:rsidRDefault="00CA2C84"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E57CD0F" w14:textId="77777777" w:rsidR="00CA2C84" w:rsidRPr="00FD5FF3" w:rsidRDefault="00CA2C84" w:rsidP="003023D6">
            <w:pPr>
              <w:spacing w:line="240" w:lineRule="atLeast"/>
              <w:ind w:left="-120" w:right="-108"/>
              <w:jc w:val="center"/>
              <w:rPr>
                <w:rFonts w:cs="Times New Roman"/>
                <w:sz w:val="20"/>
              </w:rPr>
            </w:pPr>
          </w:p>
        </w:tc>
        <w:tc>
          <w:tcPr>
            <w:tcW w:w="1079" w:type="dxa"/>
            <w:vAlign w:val="bottom"/>
          </w:tcPr>
          <w:p w14:paraId="29627E0F"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Total</w:t>
            </w:r>
          </w:p>
        </w:tc>
      </w:tr>
      <w:tr w:rsidR="00CA2C84" w:rsidRPr="00CD43D0" w14:paraId="73465D7B" w14:textId="77777777" w:rsidTr="000E0768">
        <w:trPr>
          <w:tblHeader/>
        </w:trPr>
        <w:tc>
          <w:tcPr>
            <w:tcW w:w="3951" w:type="dxa"/>
          </w:tcPr>
          <w:p w14:paraId="632C5C7F" w14:textId="77777777" w:rsidR="00CA2C84" w:rsidRPr="00FD5FF3" w:rsidDel="00FE4E42" w:rsidRDefault="00CA2C84" w:rsidP="003023D6">
            <w:pPr>
              <w:spacing w:line="240" w:lineRule="atLeast"/>
              <w:ind w:right="-105"/>
              <w:rPr>
                <w:rFonts w:cs="Times New Roman"/>
                <w:sz w:val="20"/>
                <w:rtl/>
                <w:cs/>
              </w:rPr>
            </w:pPr>
          </w:p>
        </w:tc>
        <w:tc>
          <w:tcPr>
            <w:tcW w:w="5246" w:type="dxa"/>
            <w:gridSpan w:val="7"/>
          </w:tcPr>
          <w:p w14:paraId="37E5504D" w14:textId="77777777" w:rsidR="00CA2C84" w:rsidRPr="00FD5FF3" w:rsidRDefault="00CA2C84" w:rsidP="003023D6">
            <w:pPr>
              <w:tabs>
                <w:tab w:val="decimal" w:pos="793"/>
              </w:tabs>
              <w:spacing w:line="240" w:lineRule="atLeast"/>
              <w:jc w:val="center"/>
              <w:rPr>
                <w:rFonts w:cs="Times New Roman"/>
                <w:sz w:val="20"/>
              </w:rPr>
            </w:pPr>
            <w:r w:rsidRPr="00FD5FF3">
              <w:rPr>
                <w:rFonts w:cs="Times New Roman"/>
                <w:i/>
                <w:iCs/>
                <w:sz w:val="20"/>
              </w:rPr>
              <w:t>(in thousand Baht)</w:t>
            </w:r>
          </w:p>
        </w:tc>
      </w:tr>
      <w:tr w:rsidR="00CA2C84" w:rsidRPr="00CD43D0" w14:paraId="7EA2A24F" w14:textId="77777777" w:rsidTr="000E0768">
        <w:trPr>
          <w:cantSplit/>
        </w:trPr>
        <w:tc>
          <w:tcPr>
            <w:tcW w:w="3951" w:type="dxa"/>
          </w:tcPr>
          <w:p w14:paraId="6D7D2AC5" w14:textId="77777777" w:rsidR="00CA2C84" w:rsidRPr="00FD5FF3" w:rsidDel="00FE4E42" w:rsidRDefault="00CA2C84" w:rsidP="003023D6">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5DEC7C4" w14:textId="77777777" w:rsidR="00CA2C84" w:rsidRPr="00FD5FF3" w:rsidRDefault="00CA2C84" w:rsidP="003023D6">
            <w:pPr>
              <w:tabs>
                <w:tab w:val="decimal" w:pos="793"/>
              </w:tabs>
              <w:spacing w:line="240" w:lineRule="atLeast"/>
              <w:jc w:val="center"/>
              <w:rPr>
                <w:rFonts w:cs="Times New Roman"/>
                <w:i/>
                <w:iCs/>
                <w:sz w:val="20"/>
              </w:rPr>
            </w:pPr>
          </w:p>
        </w:tc>
      </w:tr>
      <w:tr w:rsidR="004C7C83" w:rsidRPr="00CD43D0" w14:paraId="1A045EAE" w14:textId="77777777" w:rsidTr="000E0768">
        <w:trPr>
          <w:cantSplit/>
        </w:trPr>
        <w:tc>
          <w:tcPr>
            <w:tcW w:w="3951" w:type="dxa"/>
          </w:tcPr>
          <w:p w14:paraId="4039B77F" w14:textId="77777777" w:rsidR="004C7C83" w:rsidRPr="0093239C" w:rsidRDefault="004C7C83" w:rsidP="004C7C83">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0141544A" w14:textId="643C1CBF" w:rsidR="004C7C83" w:rsidRPr="00FD5FF3" w:rsidRDefault="004C7C83" w:rsidP="004C7C83">
            <w:pPr>
              <w:tabs>
                <w:tab w:val="decimal" w:pos="886"/>
              </w:tabs>
              <w:spacing w:line="240" w:lineRule="atLeast"/>
              <w:ind w:right="-137"/>
              <w:rPr>
                <w:rFonts w:cs="Times New Roman"/>
                <w:sz w:val="20"/>
                <w:rtl/>
                <w:cs/>
                <w:lang w:bidi="th-TH"/>
              </w:rPr>
            </w:pPr>
            <w:r w:rsidRPr="0093239C">
              <w:rPr>
                <w:rFonts w:eastAsia="AngsanaNew" w:cs="Times New Roman"/>
                <w:color w:val="000000" w:themeColor="text1"/>
                <w:sz w:val="20"/>
                <w:lang w:eastAsia="en-GB"/>
              </w:rPr>
              <w:t>15,480,064</w:t>
            </w:r>
          </w:p>
        </w:tc>
        <w:tc>
          <w:tcPr>
            <w:tcW w:w="270" w:type="dxa"/>
          </w:tcPr>
          <w:p w14:paraId="424B437E" w14:textId="77777777" w:rsidR="004C7C83" w:rsidRPr="00FD5FF3" w:rsidRDefault="004C7C83" w:rsidP="004C7C83">
            <w:pPr>
              <w:tabs>
                <w:tab w:val="decimal" w:pos="871"/>
              </w:tabs>
              <w:spacing w:line="240" w:lineRule="atLeast"/>
              <w:ind w:left="-119" w:right="-137"/>
              <w:rPr>
                <w:rFonts w:cs="Times New Roman"/>
                <w:sz w:val="20"/>
              </w:rPr>
            </w:pPr>
          </w:p>
        </w:tc>
        <w:tc>
          <w:tcPr>
            <w:tcW w:w="1089" w:type="dxa"/>
            <w:tcBorders>
              <w:bottom w:val="single" w:sz="4" w:space="0" w:color="auto"/>
            </w:tcBorders>
          </w:tcPr>
          <w:p w14:paraId="5C6923D9" w14:textId="7127BCFA" w:rsidR="004C7C83" w:rsidRPr="00FD5FF3" w:rsidRDefault="004C7C83" w:rsidP="004C7C83">
            <w:pPr>
              <w:tabs>
                <w:tab w:val="decimal" w:pos="796"/>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891106D" w14:textId="77777777" w:rsidR="004C7C83" w:rsidRPr="00FD5FF3" w:rsidRDefault="004C7C83" w:rsidP="004C7C83">
            <w:pPr>
              <w:tabs>
                <w:tab w:val="decimal" w:pos="871"/>
              </w:tabs>
              <w:spacing w:line="240" w:lineRule="atLeast"/>
              <w:ind w:left="-119" w:right="-137"/>
              <w:rPr>
                <w:rFonts w:cs="Times New Roman"/>
                <w:sz w:val="20"/>
              </w:rPr>
            </w:pPr>
          </w:p>
        </w:tc>
        <w:tc>
          <w:tcPr>
            <w:tcW w:w="1098" w:type="dxa"/>
            <w:tcBorders>
              <w:bottom w:val="single" w:sz="4" w:space="0" w:color="auto"/>
            </w:tcBorders>
          </w:tcPr>
          <w:p w14:paraId="00300237" w14:textId="1C89AAC0" w:rsidR="004C7C83" w:rsidRPr="00FD5FF3" w:rsidRDefault="004C7C83" w:rsidP="00FD5FF3">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CD19893" w14:textId="77777777" w:rsidR="004C7C83" w:rsidRPr="00FD5FF3" w:rsidRDefault="004C7C83" w:rsidP="004C7C83">
            <w:pPr>
              <w:tabs>
                <w:tab w:val="decimal" w:pos="871"/>
              </w:tabs>
              <w:spacing w:line="240" w:lineRule="atLeast"/>
              <w:ind w:left="-119" w:right="-137"/>
              <w:rPr>
                <w:rFonts w:cs="Times New Roman"/>
                <w:sz w:val="20"/>
              </w:rPr>
            </w:pPr>
          </w:p>
        </w:tc>
        <w:tc>
          <w:tcPr>
            <w:tcW w:w="1079" w:type="dxa"/>
            <w:tcBorders>
              <w:bottom w:val="single" w:sz="4" w:space="0" w:color="auto"/>
            </w:tcBorders>
          </w:tcPr>
          <w:p w14:paraId="1FD719C5" w14:textId="686838D3" w:rsidR="004C7C83" w:rsidRPr="00FD5FF3" w:rsidRDefault="004C7C83" w:rsidP="004C7C83">
            <w:pPr>
              <w:tabs>
                <w:tab w:val="decimal" w:pos="871"/>
              </w:tabs>
              <w:spacing w:line="240" w:lineRule="atLeast"/>
              <w:ind w:left="-119" w:right="-137"/>
              <w:rPr>
                <w:rFonts w:cs="Times New Roman"/>
                <w:sz w:val="20"/>
              </w:rPr>
            </w:pPr>
            <w:r w:rsidRPr="0093239C">
              <w:rPr>
                <w:rFonts w:eastAsia="AngsanaNew" w:cs="Times New Roman"/>
                <w:color w:val="000000" w:themeColor="text1"/>
                <w:sz w:val="20"/>
                <w:lang w:eastAsia="en-GB"/>
              </w:rPr>
              <w:t>15,480,064</w:t>
            </w:r>
          </w:p>
        </w:tc>
      </w:tr>
      <w:tr w:rsidR="004C7C83" w:rsidRPr="00CD43D0" w14:paraId="7B3B98BF" w14:textId="77777777" w:rsidTr="000E0768">
        <w:trPr>
          <w:cantSplit/>
        </w:trPr>
        <w:tc>
          <w:tcPr>
            <w:tcW w:w="3951" w:type="dxa"/>
          </w:tcPr>
          <w:p w14:paraId="232D2A11" w14:textId="77777777" w:rsidR="004C7C83" w:rsidRPr="00FD5FF3" w:rsidRDefault="004C7C83" w:rsidP="004C7C83">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16B38FAA" w14:textId="0158F5E2" w:rsidR="004C7C83" w:rsidRPr="00FD5FF3" w:rsidRDefault="004C7C83" w:rsidP="004C7C83">
            <w:pPr>
              <w:tabs>
                <w:tab w:val="decimal" w:pos="88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15,480,064</w:t>
            </w:r>
          </w:p>
        </w:tc>
        <w:tc>
          <w:tcPr>
            <w:tcW w:w="270" w:type="dxa"/>
          </w:tcPr>
          <w:p w14:paraId="019B3D29" w14:textId="77777777" w:rsidR="004C7C83" w:rsidRPr="00FD5FF3" w:rsidRDefault="004C7C83" w:rsidP="004C7C83">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3B85FD8D" w14:textId="4CDDA2E9" w:rsidR="004C7C83" w:rsidRPr="00FD5FF3" w:rsidRDefault="004C7C83" w:rsidP="004C7C83">
            <w:pPr>
              <w:tabs>
                <w:tab w:val="decimal" w:pos="79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1E5CD1C8" w14:textId="77777777" w:rsidR="004C7C83" w:rsidRPr="00FD5FF3" w:rsidRDefault="004C7C83" w:rsidP="004C7C83">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69E8B680" w14:textId="6DBFAD3E" w:rsidR="004C7C83" w:rsidRPr="00FD5FF3" w:rsidRDefault="004C7C83" w:rsidP="004C7C83">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1FAE4C54" w14:textId="77777777" w:rsidR="004C7C83" w:rsidRPr="00FD5FF3" w:rsidRDefault="004C7C83" w:rsidP="004C7C83">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CB307B5" w14:textId="6D661EB4" w:rsidR="004C7C83" w:rsidRPr="00FD5FF3" w:rsidRDefault="004C7C83" w:rsidP="004C7C83">
            <w:pPr>
              <w:tabs>
                <w:tab w:val="decimal" w:pos="871"/>
              </w:tabs>
              <w:spacing w:line="240" w:lineRule="atLeast"/>
              <w:ind w:left="-119" w:right="-137"/>
              <w:rPr>
                <w:rFonts w:eastAsia="AngsanaNew" w:cs="Times New Roman"/>
                <w:b/>
                <w:bCs/>
                <w:sz w:val="20"/>
              </w:rPr>
            </w:pPr>
            <w:r w:rsidRPr="0093239C">
              <w:rPr>
                <w:rFonts w:eastAsia="AngsanaNew" w:cs="Times New Roman"/>
                <w:b/>
                <w:bCs/>
                <w:color w:val="000000" w:themeColor="text1"/>
                <w:sz w:val="20"/>
                <w:lang w:eastAsia="en-GB"/>
              </w:rPr>
              <w:t>15,480,064</w:t>
            </w:r>
          </w:p>
        </w:tc>
      </w:tr>
    </w:tbl>
    <w:p w14:paraId="24D05EED" w14:textId="77777777" w:rsidR="00174ACB" w:rsidRPr="0093239C" w:rsidRDefault="00174ACB" w:rsidP="00174ACB">
      <w:pPr>
        <w:rPr>
          <w:rFonts w:cs="Times New Roman"/>
          <w:sz w:val="16"/>
          <w:szCs w:val="16"/>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1DFFA6F4" w14:textId="77777777" w:rsidTr="00080F43">
        <w:trPr>
          <w:tblHeader/>
        </w:trPr>
        <w:tc>
          <w:tcPr>
            <w:tcW w:w="3951" w:type="dxa"/>
            <w:vAlign w:val="center"/>
          </w:tcPr>
          <w:p w14:paraId="68D67E04"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07AD4A14"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The Bank </w:t>
            </w:r>
          </w:p>
        </w:tc>
      </w:tr>
      <w:tr w:rsidR="00174ACB" w:rsidRPr="00CD43D0" w:rsidDel="00E60048" w14:paraId="3A69B496" w14:textId="77777777" w:rsidTr="00080F43">
        <w:trPr>
          <w:tblHeader/>
        </w:trPr>
        <w:tc>
          <w:tcPr>
            <w:tcW w:w="3951" w:type="dxa"/>
            <w:vAlign w:val="center"/>
          </w:tcPr>
          <w:p w14:paraId="73B48F44"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0E91F7B"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2022</w:t>
            </w:r>
          </w:p>
        </w:tc>
      </w:tr>
      <w:tr w:rsidR="00174ACB" w:rsidRPr="00CD43D0" w:rsidDel="00E60048" w14:paraId="329F9F6E" w14:textId="77777777" w:rsidTr="00080F43">
        <w:trPr>
          <w:tblHeader/>
        </w:trPr>
        <w:tc>
          <w:tcPr>
            <w:tcW w:w="3951" w:type="dxa"/>
            <w:vAlign w:val="center"/>
          </w:tcPr>
          <w:p w14:paraId="04419E8F"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646C9309"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3451BE3A"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3EFB7782"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0249828"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26EE1FE2"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849E36A"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65A629D4"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2182317F" w14:textId="77777777" w:rsidTr="00080F43">
        <w:trPr>
          <w:tblHeader/>
        </w:trPr>
        <w:tc>
          <w:tcPr>
            <w:tcW w:w="3951" w:type="dxa"/>
          </w:tcPr>
          <w:p w14:paraId="30B40AA4"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0608FA97"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B241179" w14:textId="77777777" w:rsidTr="00080F43">
        <w:trPr>
          <w:cantSplit/>
        </w:trPr>
        <w:tc>
          <w:tcPr>
            <w:tcW w:w="3951" w:type="dxa"/>
          </w:tcPr>
          <w:p w14:paraId="1AB1A949"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2CB80853" w14:textId="77777777" w:rsidR="00174ACB" w:rsidRPr="00FD5FF3" w:rsidRDefault="00174ACB" w:rsidP="00080F43">
            <w:pPr>
              <w:tabs>
                <w:tab w:val="decimal" w:pos="793"/>
              </w:tabs>
              <w:spacing w:line="240" w:lineRule="atLeast"/>
              <w:jc w:val="center"/>
              <w:rPr>
                <w:rFonts w:cs="Times New Roman"/>
                <w:i/>
                <w:iCs/>
                <w:sz w:val="20"/>
              </w:rPr>
            </w:pPr>
          </w:p>
        </w:tc>
      </w:tr>
      <w:tr w:rsidR="00174ACB" w:rsidRPr="00CD43D0" w14:paraId="2AE3D5BF" w14:textId="77777777" w:rsidTr="00080F43">
        <w:trPr>
          <w:cantSplit/>
        </w:trPr>
        <w:tc>
          <w:tcPr>
            <w:tcW w:w="3951" w:type="dxa"/>
          </w:tcPr>
          <w:p w14:paraId="21BF2713" w14:textId="77777777" w:rsidR="00174ACB" w:rsidRPr="0093239C" w:rsidRDefault="00174ACB" w:rsidP="00080F43">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3D4ACEC2" w14:textId="77777777" w:rsidR="00174ACB" w:rsidRPr="00FD5FF3" w:rsidRDefault="00174ACB" w:rsidP="00080F43">
            <w:pPr>
              <w:tabs>
                <w:tab w:val="decimal" w:pos="886"/>
              </w:tabs>
              <w:spacing w:line="240" w:lineRule="atLeast"/>
              <w:ind w:right="-137"/>
              <w:rPr>
                <w:rFonts w:cs="Times New Roman"/>
                <w:sz w:val="20"/>
                <w:rtl/>
                <w:cs/>
                <w:lang w:bidi="th-TH"/>
              </w:rPr>
            </w:pPr>
            <w:r w:rsidRPr="00FD5FF3">
              <w:rPr>
                <w:rFonts w:cs="Times New Roman"/>
                <w:sz w:val="20"/>
                <w:lang w:bidi="th-TH"/>
              </w:rPr>
              <w:t>19,183,555</w:t>
            </w:r>
          </w:p>
        </w:tc>
        <w:tc>
          <w:tcPr>
            <w:tcW w:w="270" w:type="dxa"/>
          </w:tcPr>
          <w:p w14:paraId="79EAAD8F" w14:textId="77777777" w:rsidR="00174ACB" w:rsidRPr="00FD5FF3" w:rsidRDefault="00174ACB" w:rsidP="00080F43">
            <w:pPr>
              <w:tabs>
                <w:tab w:val="decimal" w:pos="871"/>
              </w:tabs>
              <w:spacing w:line="240" w:lineRule="atLeast"/>
              <w:ind w:left="-119" w:right="-137"/>
              <w:rPr>
                <w:rFonts w:cs="Times New Roman"/>
                <w:sz w:val="20"/>
              </w:rPr>
            </w:pPr>
          </w:p>
        </w:tc>
        <w:tc>
          <w:tcPr>
            <w:tcW w:w="1089" w:type="dxa"/>
            <w:tcBorders>
              <w:bottom w:val="single" w:sz="4" w:space="0" w:color="auto"/>
            </w:tcBorders>
          </w:tcPr>
          <w:p w14:paraId="3B1132EC" w14:textId="77777777" w:rsidR="00174ACB" w:rsidRPr="00FD5FF3" w:rsidRDefault="00174ACB" w:rsidP="00FD5FF3">
            <w:pPr>
              <w:tabs>
                <w:tab w:val="decimal" w:pos="796"/>
              </w:tabs>
              <w:spacing w:line="240" w:lineRule="atLeast"/>
              <w:ind w:left="-119" w:right="-137"/>
              <w:rPr>
                <w:rFonts w:cs="Times New Roman"/>
                <w:sz w:val="20"/>
              </w:rPr>
            </w:pPr>
            <w:r w:rsidRPr="00FD5FF3">
              <w:rPr>
                <w:rFonts w:cs="Times New Roman"/>
                <w:sz w:val="20"/>
              </w:rPr>
              <w:t>-</w:t>
            </w:r>
          </w:p>
        </w:tc>
        <w:tc>
          <w:tcPr>
            <w:tcW w:w="270" w:type="dxa"/>
          </w:tcPr>
          <w:p w14:paraId="1DDB57D6" w14:textId="77777777" w:rsidR="00174ACB" w:rsidRPr="00FD5FF3" w:rsidRDefault="00174ACB" w:rsidP="00080F43">
            <w:pPr>
              <w:tabs>
                <w:tab w:val="decimal" w:pos="871"/>
              </w:tabs>
              <w:spacing w:line="240" w:lineRule="atLeast"/>
              <w:ind w:left="-119" w:right="-137"/>
              <w:rPr>
                <w:rFonts w:cs="Times New Roman"/>
                <w:sz w:val="20"/>
              </w:rPr>
            </w:pPr>
          </w:p>
        </w:tc>
        <w:tc>
          <w:tcPr>
            <w:tcW w:w="1098" w:type="dxa"/>
            <w:tcBorders>
              <w:bottom w:val="single" w:sz="4" w:space="0" w:color="auto"/>
            </w:tcBorders>
          </w:tcPr>
          <w:p w14:paraId="02C566E4" w14:textId="77777777" w:rsidR="00174ACB" w:rsidRPr="00FD5FF3" w:rsidRDefault="00174ACB" w:rsidP="00080F43">
            <w:pPr>
              <w:tabs>
                <w:tab w:val="decimal" w:pos="874"/>
              </w:tabs>
              <w:spacing w:line="240" w:lineRule="atLeast"/>
              <w:ind w:left="-119" w:right="-137"/>
              <w:rPr>
                <w:rFonts w:cs="Times New Roman"/>
                <w:sz w:val="20"/>
              </w:rPr>
            </w:pPr>
            <w:r w:rsidRPr="00FD5FF3">
              <w:rPr>
                <w:rFonts w:cs="Times New Roman"/>
                <w:sz w:val="20"/>
              </w:rPr>
              <w:t>-</w:t>
            </w:r>
          </w:p>
        </w:tc>
        <w:tc>
          <w:tcPr>
            <w:tcW w:w="270" w:type="dxa"/>
          </w:tcPr>
          <w:p w14:paraId="6A08EA81" w14:textId="77777777" w:rsidR="00174ACB" w:rsidRPr="00FD5FF3" w:rsidRDefault="00174ACB" w:rsidP="00080F43">
            <w:pPr>
              <w:tabs>
                <w:tab w:val="decimal" w:pos="871"/>
              </w:tabs>
              <w:spacing w:line="240" w:lineRule="atLeast"/>
              <w:ind w:left="-119" w:right="-137"/>
              <w:rPr>
                <w:rFonts w:cs="Times New Roman"/>
                <w:sz w:val="20"/>
              </w:rPr>
            </w:pPr>
          </w:p>
        </w:tc>
        <w:tc>
          <w:tcPr>
            <w:tcW w:w="1079" w:type="dxa"/>
            <w:tcBorders>
              <w:bottom w:val="single" w:sz="4" w:space="0" w:color="auto"/>
            </w:tcBorders>
          </w:tcPr>
          <w:p w14:paraId="7319411C" w14:textId="77777777" w:rsidR="00174ACB" w:rsidRPr="00FD5FF3" w:rsidRDefault="00174ACB" w:rsidP="00FD5FF3">
            <w:pPr>
              <w:tabs>
                <w:tab w:val="decimal" w:pos="871"/>
              </w:tabs>
              <w:spacing w:line="240" w:lineRule="atLeast"/>
              <w:ind w:left="-119" w:right="-137"/>
              <w:rPr>
                <w:rFonts w:cs="Times New Roman"/>
                <w:sz w:val="20"/>
              </w:rPr>
            </w:pPr>
            <w:r w:rsidRPr="00FD5FF3">
              <w:rPr>
                <w:rFonts w:cs="Times New Roman"/>
                <w:sz w:val="20"/>
              </w:rPr>
              <w:t>19,183,555</w:t>
            </w:r>
          </w:p>
        </w:tc>
      </w:tr>
      <w:tr w:rsidR="00174ACB" w:rsidRPr="00CD43D0" w14:paraId="60BA3763" w14:textId="77777777" w:rsidTr="00080F43">
        <w:trPr>
          <w:cantSplit/>
        </w:trPr>
        <w:tc>
          <w:tcPr>
            <w:tcW w:w="3951" w:type="dxa"/>
          </w:tcPr>
          <w:p w14:paraId="018BBC8F" w14:textId="77777777" w:rsidR="00174ACB" w:rsidRPr="00FD5FF3" w:rsidRDefault="00174ACB" w:rsidP="00080F43">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68CD67F4" w14:textId="77777777" w:rsidR="00174ACB" w:rsidRPr="00FD5FF3" w:rsidRDefault="00174ACB" w:rsidP="00080F43">
            <w:pPr>
              <w:tabs>
                <w:tab w:val="decimal" w:pos="886"/>
              </w:tabs>
              <w:spacing w:line="240" w:lineRule="atLeast"/>
              <w:ind w:left="-119" w:right="-137"/>
              <w:rPr>
                <w:rFonts w:eastAsia="AngsanaNew" w:cs="Times New Roman"/>
                <w:b/>
                <w:bCs/>
                <w:sz w:val="20"/>
                <w:lang w:eastAsia="en-GB"/>
              </w:rPr>
            </w:pPr>
            <w:r w:rsidRPr="00FD5FF3">
              <w:rPr>
                <w:rFonts w:eastAsia="AngsanaNew" w:cs="Times New Roman"/>
                <w:b/>
                <w:bCs/>
                <w:sz w:val="20"/>
                <w:lang w:eastAsia="en-GB"/>
              </w:rPr>
              <w:t>19,183,555</w:t>
            </w:r>
          </w:p>
        </w:tc>
        <w:tc>
          <w:tcPr>
            <w:tcW w:w="270" w:type="dxa"/>
          </w:tcPr>
          <w:p w14:paraId="2B19E9B7" w14:textId="77777777" w:rsidR="00174ACB" w:rsidRPr="00FD5FF3" w:rsidRDefault="00174ACB" w:rsidP="00080F43">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C27C9E7" w14:textId="77777777" w:rsidR="00174ACB" w:rsidRPr="00FD5FF3" w:rsidRDefault="00174ACB" w:rsidP="00080F43">
            <w:pPr>
              <w:tabs>
                <w:tab w:val="decimal" w:pos="796"/>
              </w:tabs>
              <w:spacing w:line="240" w:lineRule="atLeast"/>
              <w:ind w:left="-119" w:right="-137"/>
              <w:rPr>
                <w:rFonts w:eastAsia="AngsanaNew" w:cs="Times New Roman"/>
                <w:b/>
                <w:bCs/>
                <w:sz w:val="20"/>
                <w:lang w:eastAsia="en-GB"/>
              </w:rPr>
            </w:pPr>
            <w:r w:rsidRPr="00FD5FF3">
              <w:rPr>
                <w:rFonts w:eastAsia="AngsanaNew" w:cs="Times New Roman"/>
                <w:b/>
                <w:bCs/>
                <w:sz w:val="20"/>
                <w:lang w:eastAsia="en-GB"/>
              </w:rPr>
              <w:t>-</w:t>
            </w:r>
          </w:p>
        </w:tc>
        <w:tc>
          <w:tcPr>
            <w:tcW w:w="270" w:type="dxa"/>
          </w:tcPr>
          <w:p w14:paraId="3D797424" w14:textId="77777777" w:rsidR="00174ACB" w:rsidRPr="00FD5FF3" w:rsidRDefault="00174ACB" w:rsidP="00080F43">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7695F05" w14:textId="77777777" w:rsidR="00174ACB" w:rsidRPr="00FD5FF3" w:rsidRDefault="00174ACB" w:rsidP="00080F43">
            <w:pPr>
              <w:tabs>
                <w:tab w:val="decimal" w:pos="874"/>
              </w:tabs>
              <w:spacing w:line="240" w:lineRule="atLeast"/>
              <w:ind w:left="-119" w:right="-137"/>
              <w:rPr>
                <w:rFonts w:eastAsia="AngsanaNew" w:cs="Times New Roman"/>
                <w:b/>
                <w:bCs/>
                <w:sz w:val="20"/>
                <w:lang w:eastAsia="en-GB"/>
              </w:rPr>
            </w:pPr>
            <w:r w:rsidRPr="00FD5FF3">
              <w:rPr>
                <w:rFonts w:eastAsia="AngsanaNew" w:cs="Times New Roman"/>
                <w:b/>
                <w:bCs/>
                <w:sz w:val="20"/>
                <w:lang w:eastAsia="en-GB"/>
              </w:rPr>
              <w:t>-</w:t>
            </w:r>
          </w:p>
        </w:tc>
        <w:tc>
          <w:tcPr>
            <w:tcW w:w="270" w:type="dxa"/>
          </w:tcPr>
          <w:p w14:paraId="206F29C5" w14:textId="77777777" w:rsidR="00174ACB" w:rsidRPr="00FD5FF3" w:rsidRDefault="00174ACB" w:rsidP="00080F43">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63A23438" w14:textId="77777777" w:rsidR="00174ACB" w:rsidRPr="00FD5FF3" w:rsidRDefault="00174ACB" w:rsidP="00080F43">
            <w:pPr>
              <w:tabs>
                <w:tab w:val="decimal" w:pos="871"/>
              </w:tabs>
              <w:spacing w:line="240" w:lineRule="atLeast"/>
              <w:ind w:left="-119" w:right="-137"/>
              <w:rPr>
                <w:rFonts w:eastAsia="AngsanaNew" w:cs="Times New Roman"/>
                <w:b/>
                <w:bCs/>
                <w:sz w:val="20"/>
              </w:rPr>
            </w:pPr>
            <w:r w:rsidRPr="00FD5FF3">
              <w:rPr>
                <w:rFonts w:eastAsia="AngsanaNew" w:cs="Times New Roman"/>
                <w:b/>
                <w:bCs/>
                <w:sz w:val="20"/>
              </w:rPr>
              <w:t>19,183,555</w:t>
            </w:r>
          </w:p>
        </w:tc>
      </w:tr>
    </w:tbl>
    <w:p w14:paraId="62EBB225" w14:textId="77777777" w:rsidR="00174ACB" w:rsidRPr="0093239C" w:rsidRDefault="00174ACB" w:rsidP="00174ACB">
      <w:pPr>
        <w:rPr>
          <w:rFonts w:cs="Times New Roman"/>
          <w:sz w:val="16"/>
          <w:szCs w:val="16"/>
        </w:rPr>
      </w:pP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FA3A88" w:rsidRPr="00CD43D0" w14:paraId="7E41C29A" w14:textId="77777777" w:rsidTr="0093239C">
        <w:trPr>
          <w:tblHeader/>
        </w:trPr>
        <w:tc>
          <w:tcPr>
            <w:tcW w:w="3861" w:type="dxa"/>
            <w:vAlign w:val="center"/>
          </w:tcPr>
          <w:p w14:paraId="266C3D46" w14:textId="77777777" w:rsidR="00FA3A88" w:rsidRPr="00FD5FF3" w:rsidDel="00FE4E42" w:rsidRDefault="00FA3A88" w:rsidP="003023D6">
            <w:pPr>
              <w:spacing w:line="240" w:lineRule="atLeast"/>
              <w:ind w:right="-105"/>
              <w:jc w:val="center"/>
              <w:rPr>
                <w:rFonts w:cs="Times New Roman"/>
                <w:sz w:val="20"/>
                <w:rtl/>
                <w:cs/>
              </w:rPr>
            </w:pPr>
          </w:p>
        </w:tc>
        <w:tc>
          <w:tcPr>
            <w:tcW w:w="5336" w:type="dxa"/>
            <w:gridSpan w:val="7"/>
            <w:vAlign w:val="center"/>
          </w:tcPr>
          <w:p w14:paraId="21777149" w14:textId="77777777" w:rsidR="00FA3A88" w:rsidRPr="00FD5FF3" w:rsidRDefault="00FA3A88" w:rsidP="003023D6">
            <w:pPr>
              <w:spacing w:line="240" w:lineRule="atLeast"/>
              <w:jc w:val="center"/>
              <w:rPr>
                <w:rFonts w:cs="Times New Roman"/>
                <w:sz w:val="20"/>
              </w:rPr>
            </w:pPr>
            <w:r w:rsidRPr="00FD5FF3">
              <w:rPr>
                <w:rFonts w:cs="Times New Roman"/>
                <w:b/>
                <w:bCs/>
                <w:color w:val="000000"/>
                <w:sz w:val="20"/>
              </w:rPr>
              <w:t>Consolidated and the Bank</w:t>
            </w:r>
          </w:p>
        </w:tc>
      </w:tr>
      <w:tr w:rsidR="00FA3A88" w:rsidRPr="00CD43D0" w14:paraId="7CFA6819" w14:textId="77777777" w:rsidTr="0093239C">
        <w:trPr>
          <w:tblHeader/>
        </w:trPr>
        <w:tc>
          <w:tcPr>
            <w:tcW w:w="3861" w:type="dxa"/>
            <w:vAlign w:val="center"/>
          </w:tcPr>
          <w:p w14:paraId="3BD379EB" w14:textId="77777777" w:rsidR="00FA3A88" w:rsidRPr="00FD5FF3" w:rsidDel="00FE4E42" w:rsidRDefault="00FA3A88" w:rsidP="003023D6">
            <w:pPr>
              <w:spacing w:line="240" w:lineRule="atLeast"/>
              <w:ind w:right="-105"/>
              <w:jc w:val="center"/>
              <w:rPr>
                <w:rFonts w:cs="Times New Roman"/>
                <w:sz w:val="20"/>
                <w:rtl/>
                <w:cs/>
              </w:rPr>
            </w:pPr>
          </w:p>
        </w:tc>
        <w:tc>
          <w:tcPr>
            <w:tcW w:w="5336" w:type="dxa"/>
            <w:gridSpan w:val="7"/>
            <w:vAlign w:val="bottom"/>
          </w:tcPr>
          <w:p w14:paraId="3AF8FC78" w14:textId="101E5929" w:rsidR="00FA3A88" w:rsidRPr="00FD5FF3" w:rsidRDefault="00FA3A88" w:rsidP="003023D6">
            <w:pPr>
              <w:spacing w:line="240" w:lineRule="atLeast"/>
              <w:ind w:left="-120" w:right="-108"/>
              <w:jc w:val="center"/>
              <w:rPr>
                <w:rFonts w:cs="Times New Roman"/>
                <w:sz w:val="20"/>
              </w:rPr>
            </w:pPr>
            <w:r w:rsidRPr="00FD5FF3">
              <w:rPr>
                <w:rFonts w:cs="Times New Roman"/>
                <w:sz w:val="20"/>
              </w:rPr>
              <w:t>202</w:t>
            </w:r>
            <w:r w:rsidR="00174ACB" w:rsidRPr="00FD5FF3">
              <w:rPr>
                <w:rFonts w:cs="Times New Roman"/>
                <w:sz w:val="20"/>
              </w:rPr>
              <w:t>3</w:t>
            </w:r>
          </w:p>
        </w:tc>
      </w:tr>
      <w:tr w:rsidR="00EA61A6" w:rsidRPr="00CD43D0" w14:paraId="1AB8931D" w14:textId="77777777" w:rsidTr="0093239C">
        <w:trPr>
          <w:cantSplit/>
          <w:tblHeader/>
        </w:trPr>
        <w:tc>
          <w:tcPr>
            <w:tcW w:w="3861" w:type="dxa"/>
            <w:vAlign w:val="center"/>
          </w:tcPr>
          <w:p w14:paraId="2D78857D"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1170" w:type="dxa"/>
            <w:vAlign w:val="bottom"/>
          </w:tcPr>
          <w:p w14:paraId="03A5D060" w14:textId="77777777" w:rsidR="00FA3A88" w:rsidRPr="00FD5FF3" w:rsidRDefault="00FA3A88" w:rsidP="003023D6">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0B379CB0"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6F82CD0C" w14:textId="77777777" w:rsidR="00FA3A88" w:rsidRPr="00FD5FF3" w:rsidRDefault="00FA3A88" w:rsidP="003023D6">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08013FA5"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32F36134"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3DE4CD93" w14:textId="77777777" w:rsidR="00FA3A88" w:rsidRPr="00FD5FF3" w:rsidRDefault="00FA3A88" w:rsidP="003023D6">
            <w:pPr>
              <w:spacing w:line="240" w:lineRule="atLeast"/>
              <w:ind w:left="-120" w:right="-108"/>
              <w:jc w:val="center"/>
              <w:rPr>
                <w:rFonts w:cs="Times New Roman"/>
                <w:sz w:val="20"/>
              </w:rPr>
            </w:pPr>
          </w:p>
        </w:tc>
        <w:tc>
          <w:tcPr>
            <w:tcW w:w="1196" w:type="dxa"/>
            <w:vAlign w:val="bottom"/>
          </w:tcPr>
          <w:p w14:paraId="0DAF5766"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Total</w:t>
            </w:r>
          </w:p>
        </w:tc>
      </w:tr>
      <w:tr w:rsidR="00FA3A88" w:rsidRPr="00CD43D0" w14:paraId="14ABF54C" w14:textId="77777777" w:rsidTr="0093239C">
        <w:trPr>
          <w:cantSplit/>
          <w:tblHeader/>
        </w:trPr>
        <w:tc>
          <w:tcPr>
            <w:tcW w:w="3861" w:type="dxa"/>
            <w:vAlign w:val="center"/>
          </w:tcPr>
          <w:p w14:paraId="35F075B6"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5336" w:type="dxa"/>
            <w:gridSpan w:val="7"/>
            <w:vAlign w:val="bottom"/>
          </w:tcPr>
          <w:p w14:paraId="64E0871B" w14:textId="77777777" w:rsidR="00FA3A88" w:rsidRPr="00FD5FF3" w:rsidRDefault="00FA3A88" w:rsidP="003023D6">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EA61A6" w:rsidRPr="00CD43D0" w14:paraId="69703B4A" w14:textId="77777777" w:rsidTr="0093239C">
        <w:trPr>
          <w:cantSplit/>
        </w:trPr>
        <w:tc>
          <w:tcPr>
            <w:tcW w:w="3861" w:type="dxa"/>
          </w:tcPr>
          <w:p w14:paraId="2D030618" w14:textId="77777777" w:rsidR="00FA3A88" w:rsidRPr="00FD5FF3" w:rsidRDefault="00FA3A88" w:rsidP="003023D6">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680D911F" w14:textId="77777777" w:rsidR="00FA3A88" w:rsidRPr="00FD5FF3" w:rsidRDefault="00FA3A88" w:rsidP="003023D6">
            <w:pPr>
              <w:tabs>
                <w:tab w:val="decimal" w:pos="880"/>
              </w:tabs>
              <w:spacing w:line="240" w:lineRule="atLeast"/>
              <w:ind w:left="-119" w:right="-137"/>
              <w:rPr>
                <w:rFonts w:cs="Times New Roman"/>
                <w:sz w:val="20"/>
                <w:highlight w:val="cyan"/>
              </w:rPr>
            </w:pPr>
          </w:p>
        </w:tc>
        <w:tc>
          <w:tcPr>
            <w:tcW w:w="270" w:type="dxa"/>
          </w:tcPr>
          <w:p w14:paraId="6B853A43"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118FAAC" w14:textId="77777777" w:rsidR="00FA3A88" w:rsidRPr="00FD5FF3" w:rsidRDefault="00FA3A88" w:rsidP="00B2154C">
            <w:pPr>
              <w:tabs>
                <w:tab w:val="decimal" w:pos="884"/>
              </w:tabs>
              <w:spacing w:line="240" w:lineRule="atLeast"/>
              <w:ind w:left="-119" w:right="-137"/>
              <w:rPr>
                <w:rFonts w:cs="Times New Roman"/>
                <w:sz w:val="20"/>
                <w:highlight w:val="cyan"/>
              </w:rPr>
            </w:pPr>
          </w:p>
        </w:tc>
        <w:tc>
          <w:tcPr>
            <w:tcW w:w="270" w:type="dxa"/>
          </w:tcPr>
          <w:p w14:paraId="66558CB2"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B037E60" w14:textId="77777777" w:rsidR="00FA3A88" w:rsidRPr="00FD5FF3" w:rsidRDefault="00FA3A88" w:rsidP="003023D6">
            <w:pPr>
              <w:tabs>
                <w:tab w:val="decimal" w:pos="874"/>
              </w:tabs>
              <w:spacing w:line="240" w:lineRule="atLeast"/>
              <w:ind w:left="-119" w:right="-137"/>
              <w:rPr>
                <w:rFonts w:cs="Times New Roman"/>
                <w:sz w:val="20"/>
                <w:highlight w:val="cyan"/>
              </w:rPr>
            </w:pPr>
          </w:p>
        </w:tc>
        <w:tc>
          <w:tcPr>
            <w:tcW w:w="270" w:type="dxa"/>
          </w:tcPr>
          <w:p w14:paraId="5014106D"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196" w:type="dxa"/>
          </w:tcPr>
          <w:p w14:paraId="2CC700A3" w14:textId="77777777" w:rsidR="00FA3A88" w:rsidRPr="00FD5FF3" w:rsidRDefault="00FA3A88" w:rsidP="003023D6">
            <w:pPr>
              <w:tabs>
                <w:tab w:val="decimal" w:pos="863"/>
              </w:tabs>
              <w:spacing w:line="240" w:lineRule="atLeast"/>
              <w:ind w:left="-119" w:right="-137"/>
              <w:rPr>
                <w:rFonts w:eastAsia="AngsanaNew" w:cs="Times New Roman"/>
                <w:sz w:val="20"/>
                <w:highlight w:val="cyan"/>
                <w:lang w:eastAsia="en-GB"/>
              </w:rPr>
            </w:pPr>
          </w:p>
        </w:tc>
      </w:tr>
      <w:tr w:rsidR="004C7C83" w:rsidRPr="00CD43D0" w14:paraId="4C6EEFDF" w14:textId="77777777" w:rsidTr="0093239C">
        <w:trPr>
          <w:cantSplit/>
        </w:trPr>
        <w:tc>
          <w:tcPr>
            <w:tcW w:w="3861" w:type="dxa"/>
            <w:hideMark/>
          </w:tcPr>
          <w:p w14:paraId="119F6A11" w14:textId="05040845" w:rsidR="004C7C83" w:rsidRPr="0093239C" w:rsidRDefault="004C7C83" w:rsidP="004C7C83">
            <w:pPr>
              <w:spacing w:line="240" w:lineRule="atLeast"/>
              <w:ind w:left="168" w:right="-105" w:hanging="168"/>
              <w:rPr>
                <w:rFonts w:cs="Times New Roman"/>
                <w:sz w:val="20"/>
              </w:rPr>
            </w:pPr>
            <w:r w:rsidRPr="0093239C">
              <w:rPr>
                <w:rFonts w:cs="Times New Roman"/>
                <w:sz w:val="20"/>
              </w:rPr>
              <w:t xml:space="preserve">Low credit risk </w:t>
            </w:r>
            <w:r w:rsidRPr="0093239C">
              <w:rPr>
                <w:rFonts w:cs="Times New Roman"/>
                <w:sz w:val="20"/>
                <w:vertAlign w:val="superscript"/>
              </w:rPr>
              <w:t>(1)</w:t>
            </w:r>
          </w:p>
        </w:tc>
        <w:tc>
          <w:tcPr>
            <w:tcW w:w="1170" w:type="dxa"/>
            <w:vAlign w:val="bottom"/>
          </w:tcPr>
          <w:p w14:paraId="2BB4BC09" w14:textId="42449136" w:rsidR="004C7C83" w:rsidRPr="00FD5FF3" w:rsidRDefault="004C7C83" w:rsidP="004C7C83">
            <w:pPr>
              <w:tabs>
                <w:tab w:val="decimal" w:pos="9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2,973,552</w:t>
            </w:r>
          </w:p>
        </w:tc>
        <w:tc>
          <w:tcPr>
            <w:tcW w:w="270" w:type="dxa"/>
          </w:tcPr>
          <w:p w14:paraId="4F9E5F0A"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Pr>
          <w:p w14:paraId="09B0DE33" w14:textId="5B839696" w:rsidR="004C7C83" w:rsidRPr="00FD5FF3" w:rsidRDefault="004C7C83" w:rsidP="004C7C83">
            <w:pPr>
              <w:tabs>
                <w:tab w:val="decimal" w:pos="88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6148FCA7"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vAlign w:val="bottom"/>
          </w:tcPr>
          <w:p w14:paraId="4811805D" w14:textId="6234EDC1" w:rsidR="004C7C83" w:rsidRPr="00FD5FF3" w:rsidRDefault="004C7C83" w:rsidP="004C7C83">
            <w:pPr>
              <w:tabs>
                <w:tab w:val="decimal" w:pos="8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627646A0"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196" w:type="dxa"/>
          </w:tcPr>
          <w:p w14:paraId="6E8055F8" w14:textId="2391E938" w:rsidR="004C7C83" w:rsidRPr="00FD5FF3" w:rsidRDefault="004C7C83" w:rsidP="004C7C83">
            <w:pPr>
              <w:tabs>
                <w:tab w:val="decimal" w:pos="971"/>
              </w:tabs>
              <w:spacing w:line="240" w:lineRule="atLeast"/>
              <w:ind w:left="-119" w:right="-137"/>
              <w:rPr>
                <w:rFonts w:eastAsia="AngsanaNew" w:cs="Times New Roman"/>
                <w:sz w:val="20"/>
                <w:lang w:bidi="th-TH"/>
              </w:rPr>
            </w:pPr>
            <w:r w:rsidRPr="0093239C">
              <w:rPr>
                <w:rFonts w:eastAsia="AngsanaNew" w:cs="Times New Roman"/>
                <w:color w:val="000000" w:themeColor="text1"/>
                <w:sz w:val="20"/>
                <w:lang w:eastAsia="en-GB"/>
              </w:rPr>
              <w:t>2,973,552</w:t>
            </w:r>
          </w:p>
        </w:tc>
      </w:tr>
      <w:tr w:rsidR="004C7C83" w:rsidRPr="00CD43D0" w14:paraId="27BAD8CA" w14:textId="77777777" w:rsidTr="0093239C">
        <w:trPr>
          <w:cantSplit/>
        </w:trPr>
        <w:tc>
          <w:tcPr>
            <w:tcW w:w="3861" w:type="dxa"/>
          </w:tcPr>
          <w:p w14:paraId="56F523B0" w14:textId="77777777" w:rsidR="004C7C83" w:rsidRPr="0093239C" w:rsidRDefault="004C7C83" w:rsidP="004C7C83">
            <w:pPr>
              <w:spacing w:line="240" w:lineRule="atLeast"/>
              <w:ind w:left="168" w:right="-105" w:hanging="168"/>
              <w:rPr>
                <w:rFonts w:cs="Times New Roman"/>
                <w:sz w:val="20"/>
              </w:rPr>
            </w:pPr>
            <w:r w:rsidRPr="0093239C">
              <w:rPr>
                <w:rFonts w:cs="Times New Roman"/>
                <w:sz w:val="20"/>
              </w:rPr>
              <w:t>Credit impaired</w:t>
            </w:r>
          </w:p>
        </w:tc>
        <w:tc>
          <w:tcPr>
            <w:tcW w:w="1170" w:type="dxa"/>
            <w:tcBorders>
              <w:bottom w:val="single" w:sz="4" w:space="0" w:color="auto"/>
            </w:tcBorders>
            <w:vAlign w:val="bottom"/>
          </w:tcPr>
          <w:p w14:paraId="15670370" w14:textId="2FACD699" w:rsidR="004C7C83" w:rsidRPr="00FD5FF3" w:rsidRDefault="004C7C83" w:rsidP="004C7C83">
            <w:pPr>
              <w:tabs>
                <w:tab w:val="decimal" w:pos="9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2BFB93C4"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6D6082E5" w14:textId="14B1697A" w:rsidR="004C7C83" w:rsidRPr="00FD5FF3" w:rsidRDefault="004C7C83" w:rsidP="004C7C83">
            <w:pPr>
              <w:tabs>
                <w:tab w:val="decimal" w:pos="88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2A8A69FA"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1B106D1F" w14:textId="75282224" w:rsidR="004C7C83" w:rsidRPr="00FD5FF3" w:rsidRDefault="004C7C83" w:rsidP="004C7C83">
            <w:pPr>
              <w:tabs>
                <w:tab w:val="decimal" w:pos="8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38,424</w:t>
            </w:r>
          </w:p>
        </w:tc>
        <w:tc>
          <w:tcPr>
            <w:tcW w:w="270" w:type="dxa"/>
          </w:tcPr>
          <w:p w14:paraId="6036F4CF"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375A8C08" w14:textId="1FB2C175" w:rsidR="004C7C83" w:rsidRPr="00FD5FF3" w:rsidRDefault="004C7C83" w:rsidP="004C7C83">
            <w:pPr>
              <w:tabs>
                <w:tab w:val="decimal" w:pos="971"/>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38,424</w:t>
            </w:r>
          </w:p>
        </w:tc>
      </w:tr>
      <w:tr w:rsidR="004C7C83" w:rsidRPr="00CD43D0" w14:paraId="4F2740AD" w14:textId="77777777" w:rsidTr="0093239C">
        <w:trPr>
          <w:cantSplit/>
        </w:trPr>
        <w:tc>
          <w:tcPr>
            <w:tcW w:w="3861" w:type="dxa"/>
          </w:tcPr>
          <w:p w14:paraId="461B749B" w14:textId="77777777" w:rsidR="004C7C83" w:rsidRPr="0093239C" w:rsidRDefault="004C7C83" w:rsidP="004C7C83">
            <w:pPr>
              <w:spacing w:line="240" w:lineRule="atLeast"/>
              <w:ind w:left="168" w:right="-105" w:hanging="168"/>
              <w:rPr>
                <w:rFonts w:cs="Times New Roman"/>
                <w:sz w:val="20"/>
              </w:rPr>
            </w:pPr>
            <w:r w:rsidRPr="0093239C">
              <w:rPr>
                <w:rFonts w:cs="Times New Roman"/>
                <w:sz w:val="20"/>
              </w:rPr>
              <w:t>Total</w:t>
            </w:r>
          </w:p>
        </w:tc>
        <w:tc>
          <w:tcPr>
            <w:tcW w:w="1170" w:type="dxa"/>
            <w:tcBorders>
              <w:top w:val="single" w:sz="4" w:space="0" w:color="auto"/>
              <w:bottom w:val="double" w:sz="4" w:space="0" w:color="auto"/>
            </w:tcBorders>
            <w:vAlign w:val="bottom"/>
          </w:tcPr>
          <w:p w14:paraId="26553321" w14:textId="27B45B14" w:rsidR="004C7C83" w:rsidRPr="00FD5FF3" w:rsidRDefault="004C7C83" w:rsidP="004C7C83">
            <w:pPr>
              <w:tabs>
                <w:tab w:val="decimal" w:pos="9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2,973,552</w:t>
            </w:r>
          </w:p>
        </w:tc>
        <w:tc>
          <w:tcPr>
            <w:tcW w:w="270" w:type="dxa"/>
          </w:tcPr>
          <w:p w14:paraId="2D974425"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1F1DFA0A" w14:textId="4D16E33C" w:rsidR="004C7C83" w:rsidRPr="00FD5FF3" w:rsidRDefault="004C7C83" w:rsidP="004C7C83">
            <w:pPr>
              <w:tabs>
                <w:tab w:val="decimal" w:pos="88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5C0E06C1"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vAlign w:val="bottom"/>
          </w:tcPr>
          <w:p w14:paraId="21261200" w14:textId="02184DE4" w:rsidR="004C7C83" w:rsidRPr="00FD5FF3" w:rsidRDefault="004C7C83" w:rsidP="004C7C83">
            <w:pPr>
              <w:tabs>
                <w:tab w:val="decimal" w:pos="8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38,424</w:t>
            </w:r>
          </w:p>
        </w:tc>
        <w:tc>
          <w:tcPr>
            <w:tcW w:w="270" w:type="dxa"/>
          </w:tcPr>
          <w:p w14:paraId="4C8D5574"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6514199B" w14:textId="7970D62D" w:rsidR="004C7C83" w:rsidRPr="00FD5FF3" w:rsidRDefault="004C7C83" w:rsidP="004C7C83">
            <w:pPr>
              <w:tabs>
                <w:tab w:val="decimal" w:pos="971"/>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3,011,976</w:t>
            </w:r>
          </w:p>
        </w:tc>
      </w:tr>
      <w:tr w:rsidR="004C7C83" w:rsidRPr="00CD43D0" w14:paraId="274B25FD" w14:textId="77777777" w:rsidTr="0093239C">
        <w:trPr>
          <w:cantSplit/>
        </w:trPr>
        <w:tc>
          <w:tcPr>
            <w:tcW w:w="3861" w:type="dxa"/>
          </w:tcPr>
          <w:p w14:paraId="295D4708" w14:textId="77777777" w:rsidR="004C7C83" w:rsidRPr="0093239C" w:rsidRDefault="004C7C83" w:rsidP="004C7C83">
            <w:pPr>
              <w:spacing w:line="240" w:lineRule="atLeast"/>
              <w:ind w:left="168" w:right="-105" w:hanging="168"/>
              <w:rPr>
                <w:rFonts w:cs="Times New Roman"/>
                <w:sz w:val="20"/>
              </w:rPr>
            </w:pPr>
          </w:p>
        </w:tc>
        <w:tc>
          <w:tcPr>
            <w:tcW w:w="1170" w:type="dxa"/>
            <w:tcBorders>
              <w:top w:val="double" w:sz="4" w:space="0" w:color="auto"/>
            </w:tcBorders>
          </w:tcPr>
          <w:p w14:paraId="7A7AB5B9" w14:textId="77777777" w:rsidR="004C7C83" w:rsidRPr="00FD5FF3" w:rsidRDefault="004C7C83" w:rsidP="004C7C83">
            <w:pPr>
              <w:tabs>
                <w:tab w:val="decimal" w:pos="974"/>
              </w:tabs>
              <w:spacing w:line="240" w:lineRule="atLeast"/>
              <w:ind w:right="-137"/>
              <w:rPr>
                <w:rFonts w:eastAsia="AngsanaNew" w:cs="Times New Roman"/>
                <w:sz w:val="20"/>
              </w:rPr>
            </w:pPr>
          </w:p>
        </w:tc>
        <w:tc>
          <w:tcPr>
            <w:tcW w:w="270" w:type="dxa"/>
          </w:tcPr>
          <w:p w14:paraId="509A86C6"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53312A7A" w14:textId="77777777" w:rsidR="004C7C83" w:rsidRPr="00FD5FF3" w:rsidRDefault="004C7C83" w:rsidP="004C7C83">
            <w:pPr>
              <w:tabs>
                <w:tab w:val="decimal" w:pos="884"/>
              </w:tabs>
              <w:spacing w:line="240" w:lineRule="atLeast"/>
              <w:ind w:right="-137"/>
              <w:rPr>
                <w:rFonts w:eastAsia="AngsanaNew" w:cs="Times New Roman"/>
                <w:sz w:val="20"/>
              </w:rPr>
            </w:pPr>
          </w:p>
        </w:tc>
        <w:tc>
          <w:tcPr>
            <w:tcW w:w="270" w:type="dxa"/>
          </w:tcPr>
          <w:p w14:paraId="20376E47"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098E591C" w14:textId="77777777" w:rsidR="004C7C83" w:rsidRPr="00FD5FF3" w:rsidRDefault="004C7C83" w:rsidP="004C7C83">
            <w:pPr>
              <w:tabs>
                <w:tab w:val="decimal" w:pos="874"/>
              </w:tabs>
              <w:spacing w:line="240" w:lineRule="atLeast"/>
              <w:ind w:right="-137"/>
              <w:rPr>
                <w:rFonts w:eastAsia="AngsanaNew" w:cs="Times New Roman"/>
                <w:sz w:val="20"/>
              </w:rPr>
            </w:pPr>
          </w:p>
        </w:tc>
        <w:tc>
          <w:tcPr>
            <w:tcW w:w="270" w:type="dxa"/>
          </w:tcPr>
          <w:p w14:paraId="34FD4D4E"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748B83C6" w14:textId="77777777" w:rsidR="004C7C83" w:rsidRPr="00FD5FF3" w:rsidRDefault="004C7C83" w:rsidP="004C7C83">
            <w:pPr>
              <w:tabs>
                <w:tab w:val="decimal" w:pos="971"/>
              </w:tabs>
              <w:spacing w:line="240" w:lineRule="atLeast"/>
              <w:ind w:right="-137"/>
              <w:rPr>
                <w:rFonts w:eastAsia="AngsanaNew" w:cs="Times New Roman"/>
                <w:sz w:val="20"/>
              </w:rPr>
            </w:pPr>
          </w:p>
        </w:tc>
      </w:tr>
      <w:tr w:rsidR="004C7C83" w:rsidRPr="00CD43D0" w14:paraId="2766C983" w14:textId="77777777" w:rsidTr="0093239C">
        <w:trPr>
          <w:cantSplit/>
        </w:trPr>
        <w:tc>
          <w:tcPr>
            <w:tcW w:w="3861" w:type="dxa"/>
          </w:tcPr>
          <w:p w14:paraId="2FE8FFDF" w14:textId="77777777" w:rsidR="004C7C83" w:rsidRPr="0093239C" w:rsidRDefault="004C7C83" w:rsidP="004C7C83">
            <w:pPr>
              <w:spacing w:line="240" w:lineRule="atLeast"/>
              <w:ind w:left="168" w:right="-105" w:hanging="168"/>
              <w:rPr>
                <w:rFonts w:cs="Times New Roman"/>
                <w:sz w:val="20"/>
              </w:rPr>
            </w:pPr>
            <w:r w:rsidRPr="0093239C">
              <w:rPr>
                <w:rFonts w:cs="Times New Roman"/>
                <w:sz w:val="20"/>
              </w:rPr>
              <w:t>Allowance for expected credit loss</w:t>
            </w:r>
          </w:p>
        </w:tc>
        <w:tc>
          <w:tcPr>
            <w:tcW w:w="1170" w:type="dxa"/>
            <w:vAlign w:val="bottom"/>
          </w:tcPr>
          <w:p w14:paraId="18ACCB61" w14:textId="40F2E3C5" w:rsidR="004C7C83" w:rsidRPr="00FD5FF3" w:rsidRDefault="004C7C83" w:rsidP="004C7C83">
            <w:pPr>
              <w:tabs>
                <w:tab w:val="decimal" w:pos="974"/>
              </w:tabs>
              <w:spacing w:line="240" w:lineRule="atLeast"/>
              <w:ind w:right="-137"/>
              <w:rPr>
                <w:rFonts w:eastAsia="AngsanaNew" w:cs="Times New Roman"/>
                <w:sz w:val="20"/>
              </w:rPr>
            </w:pPr>
            <w:r w:rsidRPr="0093239C">
              <w:rPr>
                <w:rFonts w:eastAsia="AngsanaNew" w:cs="Times New Roman"/>
                <w:color w:val="000000" w:themeColor="text1"/>
                <w:sz w:val="20"/>
                <w:lang w:eastAsia="en-GB"/>
              </w:rPr>
              <w:t>(30)</w:t>
            </w:r>
          </w:p>
        </w:tc>
        <w:tc>
          <w:tcPr>
            <w:tcW w:w="270" w:type="dxa"/>
          </w:tcPr>
          <w:p w14:paraId="38031903" w14:textId="45680111"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tcPr>
          <w:p w14:paraId="69E35A95" w14:textId="4118C339" w:rsidR="004C7C83" w:rsidRPr="00FD5FF3" w:rsidRDefault="004C7C83" w:rsidP="004C7C83">
            <w:pPr>
              <w:tabs>
                <w:tab w:val="decimal" w:pos="884"/>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521705CE"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080" w:type="dxa"/>
            <w:vAlign w:val="bottom"/>
          </w:tcPr>
          <w:p w14:paraId="58469D74" w14:textId="6E06468F" w:rsidR="004C7C83" w:rsidRPr="00FD5FF3" w:rsidRDefault="004C7C83" w:rsidP="004C7C83">
            <w:pPr>
              <w:tabs>
                <w:tab w:val="decimal" w:pos="874"/>
              </w:tabs>
              <w:spacing w:line="240" w:lineRule="atLeast"/>
              <w:ind w:right="-137"/>
              <w:rPr>
                <w:rFonts w:eastAsia="AngsanaNew" w:cs="Times New Roman"/>
                <w:sz w:val="20"/>
              </w:rPr>
            </w:pPr>
            <w:r w:rsidRPr="0093239C">
              <w:rPr>
                <w:rFonts w:eastAsia="AngsanaNew" w:cs="Times New Roman"/>
                <w:color w:val="000000" w:themeColor="text1"/>
                <w:sz w:val="20"/>
                <w:lang w:eastAsia="en-GB"/>
              </w:rPr>
              <w:t>(18,745)</w:t>
            </w:r>
          </w:p>
        </w:tc>
        <w:tc>
          <w:tcPr>
            <w:tcW w:w="270" w:type="dxa"/>
          </w:tcPr>
          <w:p w14:paraId="28136161" w14:textId="77777777" w:rsidR="004C7C83" w:rsidRPr="00FD5FF3" w:rsidRDefault="004C7C83" w:rsidP="004C7C83">
            <w:pPr>
              <w:tabs>
                <w:tab w:val="decimal" w:pos="871"/>
              </w:tabs>
              <w:spacing w:line="240" w:lineRule="atLeast"/>
              <w:ind w:left="-119" w:right="-137"/>
              <w:rPr>
                <w:rFonts w:eastAsia="AngsanaNew" w:cs="Times New Roman"/>
                <w:sz w:val="20"/>
              </w:rPr>
            </w:pPr>
          </w:p>
        </w:tc>
        <w:tc>
          <w:tcPr>
            <w:tcW w:w="1196" w:type="dxa"/>
            <w:vAlign w:val="bottom"/>
          </w:tcPr>
          <w:p w14:paraId="0A8B91D8" w14:textId="01CDC886" w:rsidR="004C7C83" w:rsidRPr="00FD5FF3" w:rsidRDefault="004C7C83" w:rsidP="004C7C83">
            <w:pPr>
              <w:tabs>
                <w:tab w:val="decimal" w:pos="971"/>
              </w:tabs>
              <w:spacing w:line="240" w:lineRule="atLeast"/>
              <w:ind w:right="-137"/>
              <w:rPr>
                <w:rFonts w:eastAsia="AngsanaNew" w:cs="Times New Roman"/>
                <w:sz w:val="20"/>
              </w:rPr>
            </w:pPr>
            <w:r w:rsidRPr="0093239C">
              <w:rPr>
                <w:rFonts w:eastAsia="AngsanaNew" w:cs="Times New Roman"/>
                <w:color w:val="000000" w:themeColor="text1"/>
                <w:sz w:val="20"/>
                <w:lang w:eastAsia="en-GB"/>
              </w:rPr>
              <w:t>(18,775)</w:t>
            </w:r>
          </w:p>
        </w:tc>
      </w:tr>
      <w:tr w:rsidR="004C7C83" w:rsidRPr="00CD43D0" w14:paraId="789EDFDF" w14:textId="77777777" w:rsidTr="0093239C">
        <w:trPr>
          <w:cantSplit/>
        </w:trPr>
        <w:tc>
          <w:tcPr>
            <w:tcW w:w="3861" w:type="dxa"/>
          </w:tcPr>
          <w:p w14:paraId="2D4D695A" w14:textId="77777777" w:rsidR="004C7C83" w:rsidRPr="00FD5FF3" w:rsidRDefault="004C7C83" w:rsidP="004C7C83">
            <w:pPr>
              <w:spacing w:line="240" w:lineRule="atLeast"/>
              <w:ind w:left="168" w:right="-105" w:hanging="168"/>
              <w:rPr>
                <w:rFonts w:cs="Times New Roman"/>
                <w:b/>
                <w:bCs/>
                <w:sz w:val="20"/>
              </w:rPr>
            </w:pPr>
            <w:r w:rsidRPr="00FD5FF3">
              <w:rPr>
                <w:rFonts w:cs="Times New Roman"/>
                <w:b/>
                <w:bCs/>
                <w:sz w:val="20"/>
              </w:rPr>
              <w:t>Carrying amount - Fair value</w:t>
            </w:r>
          </w:p>
        </w:tc>
        <w:tc>
          <w:tcPr>
            <w:tcW w:w="1170" w:type="dxa"/>
            <w:vAlign w:val="bottom"/>
          </w:tcPr>
          <w:p w14:paraId="0DCF7578" w14:textId="4E9277CC" w:rsidR="004C7C83" w:rsidRPr="00FD5FF3" w:rsidRDefault="004C7C83" w:rsidP="004C7C83">
            <w:pPr>
              <w:tabs>
                <w:tab w:val="decimal" w:pos="97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2,971,603</w:t>
            </w:r>
          </w:p>
        </w:tc>
        <w:tc>
          <w:tcPr>
            <w:tcW w:w="270" w:type="dxa"/>
          </w:tcPr>
          <w:p w14:paraId="6ADA32EA" w14:textId="77777777" w:rsidR="004C7C83" w:rsidRPr="00FD5FF3" w:rsidRDefault="004C7C83" w:rsidP="004C7C83">
            <w:pPr>
              <w:tabs>
                <w:tab w:val="decimal" w:pos="871"/>
              </w:tabs>
              <w:spacing w:line="240" w:lineRule="atLeast"/>
              <w:ind w:left="-119" w:right="-137"/>
              <w:rPr>
                <w:rFonts w:cs="Times New Roman"/>
                <w:b/>
                <w:bCs/>
                <w:sz w:val="20"/>
              </w:rPr>
            </w:pPr>
          </w:p>
        </w:tc>
        <w:tc>
          <w:tcPr>
            <w:tcW w:w="1080" w:type="dxa"/>
          </w:tcPr>
          <w:p w14:paraId="4FE02F4C" w14:textId="640AB303" w:rsidR="004C7C83" w:rsidRPr="00FD5FF3" w:rsidRDefault="004C7C83" w:rsidP="004C7C83">
            <w:pPr>
              <w:tabs>
                <w:tab w:val="decimal" w:pos="88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w:t>
            </w:r>
          </w:p>
        </w:tc>
        <w:tc>
          <w:tcPr>
            <w:tcW w:w="270" w:type="dxa"/>
          </w:tcPr>
          <w:p w14:paraId="66834CDA" w14:textId="77777777" w:rsidR="004C7C83" w:rsidRPr="00FD5FF3" w:rsidRDefault="004C7C83" w:rsidP="004C7C83">
            <w:pPr>
              <w:tabs>
                <w:tab w:val="decimal" w:pos="871"/>
              </w:tabs>
              <w:spacing w:line="240" w:lineRule="atLeast"/>
              <w:ind w:left="-119" w:right="-137"/>
              <w:rPr>
                <w:rFonts w:cs="Times New Roman"/>
                <w:b/>
                <w:bCs/>
                <w:sz w:val="20"/>
              </w:rPr>
            </w:pPr>
          </w:p>
        </w:tc>
        <w:tc>
          <w:tcPr>
            <w:tcW w:w="1080" w:type="dxa"/>
            <w:vAlign w:val="bottom"/>
          </w:tcPr>
          <w:p w14:paraId="562823A8" w14:textId="09826C22" w:rsidR="004C7C83" w:rsidRPr="00FD5FF3" w:rsidRDefault="004C7C83" w:rsidP="004C7C83">
            <w:pPr>
              <w:tabs>
                <w:tab w:val="decimal" w:pos="87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19,679</w:t>
            </w:r>
          </w:p>
        </w:tc>
        <w:tc>
          <w:tcPr>
            <w:tcW w:w="270" w:type="dxa"/>
          </w:tcPr>
          <w:p w14:paraId="5CECC36A" w14:textId="77777777" w:rsidR="004C7C83" w:rsidRPr="00FD5FF3" w:rsidRDefault="004C7C83" w:rsidP="004C7C83">
            <w:pPr>
              <w:tabs>
                <w:tab w:val="decimal" w:pos="871"/>
              </w:tabs>
              <w:spacing w:line="240" w:lineRule="atLeast"/>
              <w:ind w:left="-119" w:right="-137"/>
              <w:rPr>
                <w:rFonts w:cs="Times New Roman"/>
                <w:b/>
                <w:bCs/>
                <w:sz w:val="20"/>
              </w:rPr>
            </w:pPr>
          </w:p>
        </w:tc>
        <w:tc>
          <w:tcPr>
            <w:tcW w:w="1196" w:type="dxa"/>
          </w:tcPr>
          <w:p w14:paraId="02119C1E" w14:textId="6B7B195C" w:rsidR="004C7C83" w:rsidRPr="00FD5FF3" w:rsidRDefault="004C7C83" w:rsidP="004C7C83">
            <w:pPr>
              <w:tabs>
                <w:tab w:val="decimal" w:pos="971"/>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2,991,282</w:t>
            </w:r>
          </w:p>
        </w:tc>
      </w:tr>
      <w:tr w:rsidR="004C7C83" w:rsidRPr="0012708E" w14:paraId="0C842BA8" w14:textId="77777777" w:rsidTr="0093239C">
        <w:trPr>
          <w:cantSplit/>
        </w:trPr>
        <w:tc>
          <w:tcPr>
            <w:tcW w:w="3861" w:type="dxa"/>
          </w:tcPr>
          <w:p w14:paraId="01FF57F7" w14:textId="7AEE986F" w:rsidR="004C7C83" w:rsidRPr="0093239C" w:rsidRDefault="004C7C83" w:rsidP="0093239C">
            <w:pPr>
              <w:rPr>
                <w:rFonts w:cs="Times New Roman"/>
                <w:sz w:val="14"/>
                <w:szCs w:val="14"/>
              </w:rPr>
            </w:pPr>
          </w:p>
        </w:tc>
        <w:tc>
          <w:tcPr>
            <w:tcW w:w="1170" w:type="dxa"/>
          </w:tcPr>
          <w:p w14:paraId="3BDE6324" w14:textId="77777777" w:rsidR="004C7C83" w:rsidRPr="0012708E" w:rsidRDefault="004C7C83" w:rsidP="004C7C83">
            <w:pPr>
              <w:tabs>
                <w:tab w:val="decimal" w:pos="974"/>
              </w:tabs>
              <w:spacing w:line="240" w:lineRule="atLeast"/>
              <w:ind w:left="-119" w:right="-137"/>
              <w:rPr>
                <w:rFonts w:eastAsia="AngsanaNew" w:cs="Times New Roman"/>
                <w:sz w:val="20"/>
                <w:highlight w:val="cyan"/>
                <w:lang w:eastAsia="en-GB"/>
              </w:rPr>
            </w:pPr>
          </w:p>
        </w:tc>
        <w:tc>
          <w:tcPr>
            <w:tcW w:w="270" w:type="dxa"/>
          </w:tcPr>
          <w:p w14:paraId="5D8E2FB3" w14:textId="77777777" w:rsidR="004C7C83" w:rsidRPr="0012708E" w:rsidRDefault="004C7C83" w:rsidP="004C7C83">
            <w:pPr>
              <w:tabs>
                <w:tab w:val="decimal" w:pos="871"/>
              </w:tabs>
              <w:spacing w:line="240" w:lineRule="atLeast"/>
              <w:ind w:left="-119" w:right="-137"/>
              <w:rPr>
                <w:rFonts w:eastAsia="AngsanaNew" w:cs="Times New Roman"/>
                <w:sz w:val="20"/>
                <w:highlight w:val="cyan"/>
                <w:lang w:eastAsia="en-GB"/>
              </w:rPr>
            </w:pPr>
          </w:p>
        </w:tc>
        <w:tc>
          <w:tcPr>
            <w:tcW w:w="1080" w:type="dxa"/>
          </w:tcPr>
          <w:p w14:paraId="32C8CBC8" w14:textId="77777777" w:rsidR="004C7C83" w:rsidRPr="0012708E" w:rsidRDefault="004C7C83" w:rsidP="004C7C83">
            <w:pPr>
              <w:tabs>
                <w:tab w:val="decimal" w:pos="884"/>
              </w:tabs>
              <w:spacing w:line="240" w:lineRule="atLeast"/>
              <w:ind w:left="-119" w:right="-137"/>
              <w:rPr>
                <w:rFonts w:eastAsia="AngsanaNew" w:cs="Times New Roman"/>
                <w:sz w:val="20"/>
                <w:highlight w:val="cyan"/>
                <w:lang w:eastAsia="en-GB"/>
              </w:rPr>
            </w:pPr>
          </w:p>
        </w:tc>
        <w:tc>
          <w:tcPr>
            <w:tcW w:w="270" w:type="dxa"/>
          </w:tcPr>
          <w:p w14:paraId="5C3E84C2" w14:textId="77777777" w:rsidR="004C7C83" w:rsidRPr="0012708E" w:rsidRDefault="004C7C83" w:rsidP="004C7C83">
            <w:pPr>
              <w:tabs>
                <w:tab w:val="decimal" w:pos="871"/>
              </w:tabs>
              <w:spacing w:line="240" w:lineRule="atLeast"/>
              <w:ind w:left="-119" w:right="-137"/>
              <w:rPr>
                <w:rFonts w:eastAsia="AngsanaNew" w:cs="Times New Roman"/>
                <w:sz w:val="20"/>
                <w:highlight w:val="cyan"/>
                <w:lang w:eastAsia="en-GB"/>
              </w:rPr>
            </w:pPr>
          </w:p>
        </w:tc>
        <w:tc>
          <w:tcPr>
            <w:tcW w:w="1080" w:type="dxa"/>
          </w:tcPr>
          <w:p w14:paraId="6577DCCB" w14:textId="77777777" w:rsidR="004C7C83" w:rsidRPr="0012708E" w:rsidRDefault="004C7C83" w:rsidP="004C7C83">
            <w:pPr>
              <w:tabs>
                <w:tab w:val="decimal" w:pos="874"/>
              </w:tabs>
              <w:spacing w:line="240" w:lineRule="atLeast"/>
              <w:ind w:left="-119" w:right="-137"/>
              <w:rPr>
                <w:rFonts w:eastAsia="AngsanaNew" w:cs="Times New Roman"/>
                <w:sz w:val="20"/>
                <w:highlight w:val="cyan"/>
                <w:lang w:eastAsia="en-GB"/>
              </w:rPr>
            </w:pPr>
          </w:p>
        </w:tc>
        <w:tc>
          <w:tcPr>
            <w:tcW w:w="270" w:type="dxa"/>
          </w:tcPr>
          <w:p w14:paraId="425E3B2D" w14:textId="77777777" w:rsidR="004C7C83" w:rsidRPr="0012708E" w:rsidRDefault="004C7C83" w:rsidP="004C7C83">
            <w:pPr>
              <w:tabs>
                <w:tab w:val="decimal" w:pos="871"/>
              </w:tabs>
              <w:spacing w:line="240" w:lineRule="atLeast"/>
              <w:ind w:left="-119" w:right="-137"/>
              <w:rPr>
                <w:rFonts w:eastAsia="AngsanaNew" w:cs="Times New Roman"/>
                <w:sz w:val="20"/>
                <w:highlight w:val="cyan"/>
                <w:lang w:eastAsia="en-GB"/>
              </w:rPr>
            </w:pPr>
          </w:p>
        </w:tc>
        <w:tc>
          <w:tcPr>
            <w:tcW w:w="1196" w:type="dxa"/>
          </w:tcPr>
          <w:p w14:paraId="3411089D" w14:textId="77777777" w:rsidR="004C7C83" w:rsidRPr="0012708E" w:rsidRDefault="004C7C83" w:rsidP="004C7C83">
            <w:pPr>
              <w:tabs>
                <w:tab w:val="decimal" w:pos="971"/>
              </w:tabs>
              <w:spacing w:line="240" w:lineRule="atLeast"/>
              <w:ind w:left="-119" w:right="-137"/>
              <w:rPr>
                <w:rFonts w:eastAsia="AngsanaNew" w:cs="Times New Roman"/>
                <w:sz w:val="20"/>
                <w:highlight w:val="cyan"/>
                <w:lang w:eastAsia="en-GB"/>
              </w:rPr>
            </w:pPr>
          </w:p>
        </w:tc>
      </w:tr>
      <w:tr w:rsidR="004C7C83" w:rsidRPr="0012708E" w14:paraId="67D78532" w14:textId="77777777" w:rsidTr="0093239C">
        <w:trPr>
          <w:cantSplit/>
        </w:trPr>
        <w:tc>
          <w:tcPr>
            <w:tcW w:w="3861" w:type="dxa"/>
          </w:tcPr>
          <w:p w14:paraId="5AA3EA8D" w14:textId="7DBA74A2" w:rsidR="004C7C83" w:rsidRPr="0012708E" w:rsidRDefault="008C3D7F" w:rsidP="004C7C83">
            <w:pPr>
              <w:spacing w:line="240" w:lineRule="atLeast"/>
              <w:ind w:left="168" w:right="-105" w:hanging="168"/>
              <w:rPr>
                <w:rFonts w:cs="Times New Roman"/>
                <w:sz w:val="20"/>
              </w:rPr>
            </w:pPr>
            <w:r w:rsidRPr="0012708E">
              <w:rPr>
                <w:rFonts w:cs="Times New Roman"/>
                <w:sz w:val="18"/>
                <w:szCs w:val="18"/>
                <w:vertAlign w:val="superscript"/>
              </w:rPr>
              <w:t>(</w:t>
            </w:r>
            <w:r>
              <w:rPr>
                <w:rFonts w:cs="Times New Roman"/>
                <w:sz w:val="18"/>
                <w:szCs w:val="18"/>
                <w:vertAlign w:val="superscript"/>
              </w:rPr>
              <w:t>1</w:t>
            </w:r>
            <w:r w:rsidRPr="0012708E">
              <w:rPr>
                <w:rFonts w:cs="Times New Roman"/>
                <w:sz w:val="18"/>
                <w:szCs w:val="18"/>
                <w:vertAlign w:val="superscript"/>
              </w:rPr>
              <w:t>)</w:t>
            </w:r>
            <w:r w:rsidRPr="0012708E">
              <w:rPr>
                <w:rFonts w:cs="Times New Roman"/>
                <w:sz w:val="18"/>
                <w:szCs w:val="18"/>
              </w:rPr>
              <w:tab/>
            </w:r>
            <w:r w:rsidRPr="0012708E">
              <w:rPr>
                <w:rFonts w:cs="Times New Roman"/>
                <w:sz w:val="18"/>
                <w:szCs w:val="18"/>
              </w:rPr>
              <w:tab/>
              <w:t>Investment grade</w:t>
            </w:r>
          </w:p>
        </w:tc>
        <w:tc>
          <w:tcPr>
            <w:tcW w:w="1170" w:type="dxa"/>
          </w:tcPr>
          <w:p w14:paraId="5D69F6B1" w14:textId="77777777" w:rsidR="004C7C83" w:rsidRPr="0012708E" w:rsidRDefault="004C7C83" w:rsidP="004C7C83">
            <w:pPr>
              <w:tabs>
                <w:tab w:val="decimal" w:pos="974"/>
              </w:tabs>
              <w:spacing w:line="240" w:lineRule="atLeast"/>
              <w:ind w:left="-119" w:right="-137"/>
              <w:rPr>
                <w:rFonts w:eastAsia="AngsanaNew" w:cs="Times New Roman"/>
                <w:sz w:val="20"/>
                <w:highlight w:val="cyan"/>
                <w:lang w:eastAsia="en-GB"/>
              </w:rPr>
            </w:pPr>
          </w:p>
        </w:tc>
        <w:tc>
          <w:tcPr>
            <w:tcW w:w="270" w:type="dxa"/>
          </w:tcPr>
          <w:p w14:paraId="4529CB7A" w14:textId="77777777" w:rsidR="004C7C83" w:rsidRPr="0012708E" w:rsidRDefault="004C7C83" w:rsidP="004C7C83">
            <w:pPr>
              <w:tabs>
                <w:tab w:val="decimal" w:pos="871"/>
              </w:tabs>
              <w:spacing w:line="240" w:lineRule="atLeast"/>
              <w:ind w:left="-119" w:right="-137"/>
              <w:rPr>
                <w:rFonts w:eastAsia="AngsanaNew" w:cs="Times New Roman"/>
                <w:sz w:val="20"/>
                <w:highlight w:val="cyan"/>
                <w:lang w:eastAsia="en-GB"/>
              </w:rPr>
            </w:pPr>
          </w:p>
        </w:tc>
        <w:tc>
          <w:tcPr>
            <w:tcW w:w="1080" w:type="dxa"/>
          </w:tcPr>
          <w:p w14:paraId="6F6FE5BA" w14:textId="77777777" w:rsidR="004C7C83" w:rsidRPr="0012708E" w:rsidRDefault="004C7C83" w:rsidP="004C7C83">
            <w:pPr>
              <w:tabs>
                <w:tab w:val="decimal" w:pos="884"/>
              </w:tabs>
              <w:spacing w:line="240" w:lineRule="atLeast"/>
              <w:ind w:left="-119" w:right="-137"/>
              <w:rPr>
                <w:rFonts w:eastAsia="AngsanaNew" w:cs="Times New Roman"/>
                <w:sz w:val="20"/>
                <w:highlight w:val="cyan"/>
                <w:lang w:eastAsia="en-GB"/>
              </w:rPr>
            </w:pPr>
          </w:p>
        </w:tc>
        <w:tc>
          <w:tcPr>
            <w:tcW w:w="270" w:type="dxa"/>
          </w:tcPr>
          <w:p w14:paraId="32CD0BAE" w14:textId="77777777" w:rsidR="004C7C83" w:rsidRPr="0012708E" w:rsidRDefault="004C7C83" w:rsidP="004C7C83">
            <w:pPr>
              <w:tabs>
                <w:tab w:val="decimal" w:pos="871"/>
              </w:tabs>
              <w:spacing w:line="240" w:lineRule="atLeast"/>
              <w:ind w:left="-119" w:right="-137"/>
              <w:rPr>
                <w:rFonts w:eastAsia="AngsanaNew" w:cs="Times New Roman"/>
                <w:sz w:val="20"/>
                <w:highlight w:val="cyan"/>
                <w:lang w:eastAsia="en-GB"/>
              </w:rPr>
            </w:pPr>
          </w:p>
        </w:tc>
        <w:tc>
          <w:tcPr>
            <w:tcW w:w="1080" w:type="dxa"/>
          </w:tcPr>
          <w:p w14:paraId="7F45D678" w14:textId="77777777" w:rsidR="004C7C83" w:rsidRPr="0012708E" w:rsidRDefault="004C7C83" w:rsidP="004C7C83">
            <w:pPr>
              <w:tabs>
                <w:tab w:val="decimal" w:pos="874"/>
              </w:tabs>
              <w:spacing w:line="240" w:lineRule="atLeast"/>
              <w:ind w:left="-119" w:right="-137"/>
              <w:rPr>
                <w:rFonts w:eastAsia="AngsanaNew" w:cs="Times New Roman"/>
                <w:sz w:val="20"/>
                <w:highlight w:val="cyan"/>
                <w:lang w:eastAsia="en-GB"/>
              </w:rPr>
            </w:pPr>
          </w:p>
        </w:tc>
        <w:tc>
          <w:tcPr>
            <w:tcW w:w="270" w:type="dxa"/>
          </w:tcPr>
          <w:p w14:paraId="3541A5A4" w14:textId="77777777" w:rsidR="004C7C83" w:rsidRPr="0012708E" w:rsidRDefault="004C7C83" w:rsidP="004C7C83">
            <w:pPr>
              <w:tabs>
                <w:tab w:val="decimal" w:pos="871"/>
              </w:tabs>
              <w:spacing w:line="240" w:lineRule="atLeast"/>
              <w:ind w:left="-119" w:right="-137"/>
              <w:rPr>
                <w:rFonts w:eastAsia="AngsanaNew" w:cs="Times New Roman"/>
                <w:sz w:val="20"/>
                <w:highlight w:val="cyan"/>
                <w:lang w:eastAsia="en-GB"/>
              </w:rPr>
            </w:pPr>
          </w:p>
        </w:tc>
        <w:tc>
          <w:tcPr>
            <w:tcW w:w="1196" w:type="dxa"/>
          </w:tcPr>
          <w:p w14:paraId="327C5BB9" w14:textId="77777777" w:rsidR="004C7C83" w:rsidRPr="0012708E" w:rsidRDefault="004C7C83" w:rsidP="004C7C83">
            <w:pPr>
              <w:tabs>
                <w:tab w:val="decimal" w:pos="971"/>
              </w:tabs>
              <w:spacing w:line="240" w:lineRule="atLeast"/>
              <w:ind w:left="-119" w:right="-137"/>
              <w:rPr>
                <w:rFonts w:eastAsia="AngsanaNew" w:cs="Times New Roman"/>
                <w:sz w:val="20"/>
                <w:highlight w:val="cyan"/>
                <w:lang w:eastAsia="en-GB"/>
              </w:rPr>
            </w:pPr>
          </w:p>
        </w:tc>
      </w:tr>
      <w:tr w:rsidR="004C7C83" w:rsidRPr="0012708E" w14:paraId="25B55E9E" w14:textId="77777777" w:rsidTr="0093239C">
        <w:trPr>
          <w:cantSplit/>
        </w:trPr>
        <w:tc>
          <w:tcPr>
            <w:tcW w:w="3861" w:type="dxa"/>
            <w:vAlign w:val="center"/>
          </w:tcPr>
          <w:p w14:paraId="08E2EA94" w14:textId="0DD5E23D" w:rsidR="004C7C83" w:rsidRPr="0012708E" w:rsidRDefault="004C7C83" w:rsidP="004C7C83">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lastRenderedPageBreak/>
              <w:t>Loans to customers and accrued interest</w:t>
            </w:r>
          </w:p>
        </w:tc>
        <w:tc>
          <w:tcPr>
            <w:tcW w:w="1170" w:type="dxa"/>
            <w:vAlign w:val="bottom"/>
          </w:tcPr>
          <w:p w14:paraId="044DEBCA" w14:textId="77777777" w:rsidR="004C7C83" w:rsidRPr="0012708E" w:rsidRDefault="004C7C83" w:rsidP="004C7C83">
            <w:pPr>
              <w:tabs>
                <w:tab w:val="decimal" w:pos="974"/>
              </w:tabs>
              <w:spacing w:line="240" w:lineRule="atLeast"/>
              <w:ind w:left="-119" w:right="-137"/>
              <w:rPr>
                <w:rFonts w:cs="Times New Roman"/>
                <w:sz w:val="20"/>
              </w:rPr>
            </w:pPr>
          </w:p>
        </w:tc>
        <w:tc>
          <w:tcPr>
            <w:tcW w:w="270" w:type="dxa"/>
            <w:vAlign w:val="bottom"/>
          </w:tcPr>
          <w:p w14:paraId="3C5B4474" w14:textId="77777777" w:rsidR="004C7C83" w:rsidRPr="0012708E" w:rsidRDefault="004C7C83" w:rsidP="004C7C83">
            <w:pPr>
              <w:tabs>
                <w:tab w:val="decimal" w:pos="871"/>
              </w:tabs>
              <w:spacing w:line="240" w:lineRule="atLeast"/>
              <w:ind w:left="-119" w:right="-137"/>
              <w:rPr>
                <w:rFonts w:cs="Times New Roman"/>
                <w:sz w:val="20"/>
                <w:highlight w:val="cyan"/>
              </w:rPr>
            </w:pPr>
          </w:p>
        </w:tc>
        <w:tc>
          <w:tcPr>
            <w:tcW w:w="1080" w:type="dxa"/>
            <w:vAlign w:val="bottom"/>
          </w:tcPr>
          <w:p w14:paraId="145DE618" w14:textId="77777777" w:rsidR="004C7C83" w:rsidRPr="0012708E" w:rsidRDefault="004C7C83" w:rsidP="004C7C83">
            <w:pPr>
              <w:tabs>
                <w:tab w:val="decimal" w:pos="884"/>
              </w:tabs>
              <w:spacing w:line="240" w:lineRule="atLeast"/>
              <w:ind w:left="-119" w:right="-137"/>
              <w:rPr>
                <w:rFonts w:cs="Times New Roman"/>
                <w:sz w:val="20"/>
              </w:rPr>
            </w:pPr>
          </w:p>
        </w:tc>
        <w:tc>
          <w:tcPr>
            <w:tcW w:w="270" w:type="dxa"/>
            <w:vAlign w:val="bottom"/>
          </w:tcPr>
          <w:p w14:paraId="7150D2EC" w14:textId="77777777" w:rsidR="004C7C83" w:rsidRPr="0012708E" w:rsidRDefault="004C7C83" w:rsidP="004C7C83">
            <w:pPr>
              <w:tabs>
                <w:tab w:val="decimal" w:pos="871"/>
              </w:tabs>
              <w:spacing w:line="240" w:lineRule="atLeast"/>
              <w:ind w:left="-119" w:right="-137"/>
              <w:rPr>
                <w:rFonts w:cs="Times New Roman"/>
                <w:sz w:val="20"/>
                <w:highlight w:val="cyan"/>
              </w:rPr>
            </w:pPr>
          </w:p>
        </w:tc>
        <w:tc>
          <w:tcPr>
            <w:tcW w:w="1080" w:type="dxa"/>
            <w:vAlign w:val="bottom"/>
          </w:tcPr>
          <w:p w14:paraId="44B8AE61" w14:textId="77777777" w:rsidR="004C7C83" w:rsidRPr="0012708E" w:rsidRDefault="004C7C83" w:rsidP="00906F7B">
            <w:pPr>
              <w:tabs>
                <w:tab w:val="decimal" w:pos="874"/>
              </w:tabs>
              <w:spacing w:line="240" w:lineRule="atLeast"/>
              <w:ind w:left="-119" w:right="-137"/>
              <w:rPr>
                <w:rFonts w:cs="Times New Roman"/>
                <w:sz w:val="20"/>
              </w:rPr>
            </w:pPr>
          </w:p>
        </w:tc>
        <w:tc>
          <w:tcPr>
            <w:tcW w:w="270" w:type="dxa"/>
            <w:vAlign w:val="bottom"/>
          </w:tcPr>
          <w:p w14:paraId="7C06A8CF" w14:textId="77777777" w:rsidR="004C7C83" w:rsidRPr="0012708E" w:rsidRDefault="004C7C83" w:rsidP="004C7C83">
            <w:pPr>
              <w:tabs>
                <w:tab w:val="decimal" w:pos="871"/>
              </w:tabs>
              <w:spacing w:line="240" w:lineRule="atLeast"/>
              <w:ind w:left="-119" w:right="-137"/>
              <w:rPr>
                <w:rFonts w:cs="Times New Roman"/>
                <w:sz w:val="20"/>
                <w:highlight w:val="cyan"/>
              </w:rPr>
            </w:pPr>
          </w:p>
        </w:tc>
        <w:tc>
          <w:tcPr>
            <w:tcW w:w="1196" w:type="dxa"/>
            <w:vAlign w:val="bottom"/>
          </w:tcPr>
          <w:p w14:paraId="26870AC8" w14:textId="77777777" w:rsidR="004C7C83" w:rsidRPr="0012708E" w:rsidRDefault="004C7C83" w:rsidP="004C7C83">
            <w:pPr>
              <w:tabs>
                <w:tab w:val="decimal" w:pos="971"/>
              </w:tabs>
              <w:spacing w:line="240" w:lineRule="atLeast"/>
              <w:ind w:left="-119" w:right="-137"/>
              <w:rPr>
                <w:rFonts w:cs="Times New Roman"/>
                <w:sz w:val="20"/>
              </w:rPr>
            </w:pPr>
          </w:p>
        </w:tc>
      </w:tr>
      <w:tr w:rsidR="004C7C83" w:rsidRPr="0012708E" w14:paraId="55F60D3D" w14:textId="77777777" w:rsidTr="0093239C">
        <w:trPr>
          <w:cantSplit/>
        </w:trPr>
        <w:tc>
          <w:tcPr>
            <w:tcW w:w="3861" w:type="dxa"/>
          </w:tcPr>
          <w:p w14:paraId="20228F63" w14:textId="60D96A51" w:rsidR="004C7C83" w:rsidRPr="0012708E" w:rsidRDefault="004C7C83" w:rsidP="004C7C83">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68E37BC4" w14:textId="77777777" w:rsidR="004C7C83" w:rsidRPr="0012708E" w:rsidRDefault="004C7C83" w:rsidP="004C7C83">
            <w:pPr>
              <w:tabs>
                <w:tab w:val="decimal" w:pos="974"/>
              </w:tabs>
              <w:spacing w:line="240" w:lineRule="atLeast"/>
              <w:ind w:left="-119" w:right="-137"/>
              <w:rPr>
                <w:rFonts w:cs="Times New Roman"/>
                <w:sz w:val="20"/>
                <w:highlight w:val="cyan"/>
                <w:rtl/>
                <w:cs/>
              </w:rPr>
            </w:pPr>
          </w:p>
        </w:tc>
        <w:tc>
          <w:tcPr>
            <w:tcW w:w="270" w:type="dxa"/>
          </w:tcPr>
          <w:p w14:paraId="7A0FEDE2" w14:textId="77777777" w:rsidR="004C7C83" w:rsidRPr="0012708E" w:rsidRDefault="004C7C83" w:rsidP="004C7C83">
            <w:pPr>
              <w:tabs>
                <w:tab w:val="decimal" w:pos="871"/>
              </w:tabs>
              <w:spacing w:line="240" w:lineRule="atLeast"/>
              <w:ind w:left="-119" w:right="-137"/>
              <w:rPr>
                <w:rFonts w:cs="Times New Roman"/>
                <w:sz w:val="20"/>
                <w:highlight w:val="cyan"/>
              </w:rPr>
            </w:pPr>
          </w:p>
        </w:tc>
        <w:tc>
          <w:tcPr>
            <w:tcW w:w="1080" w:type="dxa"/>
          </w:tcPr>
          <w:p w14:paraId="5025F594" w14:textId="77777777" w:rsidR="004C7C83" w:rsidRPr="0012708E" w:rsidRDefault="004C7C83" w:rsidP="004C7C83">
            <w:pPr>
              <w:tabs>
                <w:tab w:val="decimal" w:pos="884"/>
              </w:tabs>
              <w:spacing w:line="240" w:lineRule="atLeast"/>
              <w:ind w:left="-119" w:right="-137"/>
              <w:rPr>
                <w:rFonts w:cs="Times New Roman"/>
                <w:sz w:val="20"/>
                <w:highlight w:val="cyan"/>
              </w:rPr>
            </w:pPr>
          </w:p>
        </w:tc>
        <w:tc>
          <w:tcPr>
            <w:tcW w:w="270" w:type="dxa"/>
          </w:tcPr>
          <w:p w14:paraId="5B4B1FFB" w14:textId="77777777" w:rsidR="004C7C83" w:rsidRPr="0012708E" w:rsidRDefault="004C7C83" w:rsidP="004C7C83">
            <w:pPr>
              <w:tabs>
                <w:tab w:val="decimal" w:pos="871"/>
              </w:tabs>
              <w:spacing w:line="240" w:lineRule="atLeast"/>
              <w:ind w:left="-119" w:right="-137"/>
              <w:rPr>
                <w:rFonts w:cs="Times New Roman"/>
                <w:sz w:val="20"/>
                <w:highlight w:val="cyan"/>
              </w:rPr>
            </w:pPr>
          </w:p>
        </w:tc>
        <w:tc>
          <w:tcPr>
            <w:tcW w:w="1080" w:type="dxa"/>
          </w:tcPr>
          <w:p w14:paraId="6C16CBA1" w14:textId="77777777" w:rsidR="004C7C83" w:rsidRPr="0012708E" w:rsidRDefault="004C7C83" w:rsidP="004C7C83">
            <w:pPr>
              <w:tabs>
                <w:tab w:val="decimal" w:pos="874"/>
              </w:tabs>
              <w:spacing w:line="240" w:lineRule="atLeast"/>
              <w:ind w:left="-119" w:right="-137"/>
              <w:rPr>
                <w:rFonts w:cs="Times New Roman"/>
                <w:sz w:val="20"/>
                <w:highlight w:val="cyan"/>
              </w:rPr>
            </w:pPr>
          </w:p>
        </w:tc>
        <w:tc>
          <w:tcPr>
            <w:tcW w:w="270" w:type="dxa"/>
          </w:tcPr>
          <w:p w14:paraId="418ECB76" w14:textId="77777777" w:rsidR="004C7C83" w:rsidRPr="0012708E" w:rsidRDefault="004C7C83" w:rsidP="004C7C83">
            <w:pPr>
              <w:tabs>
                <w:tab w:val="decimal" w:pos="871"/>
              </w:tabs>
              <w:spacing w:line="240" w:lineRule="atLeast"/>
              <w:ind w:left="-119" w:right="-137"/>
              <w:rPr>
                <w:rFonts w:cs="Times New Roman"/>
                <w:sz w:val="20"/>
                <w:highlight w:val="cyan"/>
              </w:rPr>
            </w:pPr>
          </w:p>
        </w:tc>
        <w:tc>
          <w:tcPr>
            <w:tcW w:w="1196" w:type="dxa"/>
          </w:tcPr>
          <w:p w14:paraId="1E203DF8" w14:textId="77777777" w:rsidR="004C7C83" w:rsidRPr="0012708E" w:rsidRDefault="004C7C83" w:rsidP="004C7C83">
            <w:pPr>
              <w:tabs>
                <w:tab w:val="decimal" w:pos="971"/>
              </w:tabs>
              <w:spacing w:line="240" w:lineRule="atLeast"/>
              <w:ind w:left="-119" w:right="-137"/>
              <w:rPr>
                <w:rFonts w:eastAsia="AngsanaNew" w:cs="Times New Roman"/>
                <w:sz w:val="20"/>
                <w:highlight w:val="cyan"/>
                <w:lang w:eastAsia="en-GB"/>
              </w:rPr>
            </w:pPr>
          </w:p>
        </w:tc>
      </w:tr>
      <w:tr w:rsidR="004C7C83" w:rsidRPr="0012708E" w14:paraId="63BA671E" w14:textId="77777777" w:rsidTr="0093239C">
        <w:trPr>
          <w:cantSplit/>
        </w:trPr>
        <w:tc>
          <w:tcPr>
            <w:tcW w:w="3861" w:type="dxa"/>
          </w:tcPr>
          <w:p w14:paraId="3C1A0BAE" w14:textId="77777777" w:rsidR="004C7C83" w:rsidRPr="0012708E" w:rsidRDefault="004C7C83" w:rsidP="004C7C83">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5F5CDB9C" w14:textId="3DD4C8AC" w:rsidR="004C7C83" w:rsidRPr="0093239C" w:rsidRDefault="004C7C83" w:rsidP="004C7C83">
            <w:pPr>
              <w:tabs>
                <w:tab w:val="decimal" w:pos="974"/>
              </w:tabs>
              <w:spacing w:line="240" w:lineRule="atLeast"/>
              <w:ind w:left="-119" w:right="-137"/>
              <w:rPr>
                <w:rFonts w:cs="Times New Roman"/>
                <w:sz w:val="20"/>
                <w:szCs w:val="18"/>
                <w:rtl/>
                <w:cs/>
                <w:lang w:bidi="th-TH"/>
              </w:rPr>
            </w:pPr>
            <w:r w:rsidRPr="0093239C">
              <w:rPr>
                <w:rFonts w:cs="Times New Roman"/>
                <w:sz w:val="20"/>
                <w:szCs w:val="18"/>
              </w:rPr>
              <w:t>122,443,328</w:t>
            </w:r>
          </w:p>
        </w:tc>
        <w:tc>
          <w:tcPr>
            <w:tcW w:w="270" w:type="dxa"/>
          </w:tcPr>
          <w:p w14:paraId="0861CA0A" w14:textId="77777777" w:rsidR="004C7C83" w:rsidRPr="0093239C" w:rsidRDefault="004C7C83" w:rsidP="004C7C83">
            <w:pPr>
              <w:tabs>
                <w:tab w:val="decimal" w:pos="871"/>
              </w:tabs>
              <w:spacing w:line="240" w:lineRule="atLeast"/>
              <w:ind w:left="-119" w:right="-137"/>
              <w:rPr>
                <w:rFonts w:cs="Times New Roman"/>
                <w:sz w:val="20"/>
                <w:szCs w:val="18"/>
              </w:rPr>
            </w:pPr>
          </w:p>
        </w:tc>
        <w:tc>
          <w:tcPr>
            <w:tcW w:w="1080" w:type="dxa"/>
          </w:tcPr>
          <w:p w14:paraId="2A90975C" w14:textId="10A439C8" w:rsidR="004C7C83" w:rsidRPr="0093239C" w:rsidRDefault="004C7C83" w:rsidP="008D2489">
            <w:pPr>
              <w:tabs>
                <w:tab w:val="decimal" w:pos="883"/>
              </w:tabs>
              <w:spacing w:line="240" w:lineRule="atLeast"/>
              <w:ind w:left="-119" w:right="-137"/>
              <w:rPr>
                <w:rFonts w:cs="Times New Roman"/>
                <w:sz w:val="20"/>
                <w:szCs w:val="18"/>
                <w:lang w:bidi="th-TH"/>
              </w:rPr>
            </w:pPr>
            <w:r w:rsidRPr="0093239C">
              <w:rPr>
                <w:rFonts w:cs="Times New Roman"/>
                <w:sz w:val="20"/>
                <w:szCs w:val="18"/>
              </w:rPr>
              <w:t>6,427,230</w:t>
            </w:r>
          </w:p>
        </w:tc>
        <w:tc>
          <w:tcPr>
            <w:tcW w:w="270" w:type="dxa"/>
          </w:tcPr>
          <w:p w14:paraId="080B60F8"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080" w:type="dxa"/>
          </w:tcPr>
          <w:p w14:paraId="3793B494" w14:textId="202332C4" w:rsidR="004C7C83" w:rsidRPr="0093239C" w:rsidRDefault="006A7664" w:rsidP="008D2489">
            <w:pPr>
              <w:tabs>
                <w:tab w:val="decimal" w:pos="884"/>
              </w:tabs>
              <w:spacing w:line="240" w:lineRule="atLeast"/>
              <w:ind w:left="-119" w:right="-137"/>
              <w:rPr>
                <w:rFonts w:cs="Times New Roman"/>
                <w:sz w:val="20"/>
                <w:szCs w:val="18"/>
                <w:lang w:bidi="th-TH"/>
              </w:rPr>
            </w:pPr>
            <w:r w:rsidRPr="0093239C">
              <w:rPr>
                <w:rFonts w:cs="Times New Roman"/>
                <w:sz w:val="20"/>
                <w:szCs w:val="18"/>
              </w:rPr>
              <w:t>105,271</w:t>
            </w:r>
          </w:p>
        </w:tc>
        <w:tc>
          <w:tcPr>
            <w:tcW w:w="270" w:type="dxa"/>
          </w:tcPr>
          <w:p w14:paraId="38836B3B"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196" w:type="dxa"/>
          </w:tcPr>
          <w:p w14:paraId="24B58BA1" w14:textId="592092D6" w:rsidR="004C7C83" w:rsidRPr="0093239C" w:rsidRDefault="006A7664">
            <w:pPr>
              <w:tabs>
                <w:tab w:val="decimal" w:pos="971"/>
              </w:tabs>
              <w:spacing w:line="240" w:lineRule="atLeast"/>
              <w:ind w:left="-119" w:right="-137"/>
              <w:rPr>
                <w:rFonts w:cs="Times New Roman"/>
                <w:sz w:val="20"/>
                <w:szCs w:val="18"/>
                <w:rtl/>
                <w:cs/>
              </w:rPr>
            </w:pPr>
            <w:r w:rsidRPr="0093239C">
              <w:rPr>
                <w:rFonts w:cs="Times New Roman"/>
                <w:sz w:val="20"/>
                <w:szCs w:val="18"/>
              </w:rPr>
              <w:t>128,975,829</w:t>
            </w:r>
          </w:p>
        </w:tc>
      </w:tr>
      <w:tr w:rsidR="004C7C83" w:rsidRPr="0012708E" w14:paraId="115FF937" w14:textId="77777777" w:rsidTr="0093239C">
        <w:trPr>
          <w:cantSplit/>
        </w:trPr>
        <w:tc>
          <w:tcPr>
            <w:tcW w:w="3861" w:type="dxa"/>
            <w:hideMark/>
          </w:tcPr>
          <w:p w14:paraId="0112DC9E" w14:textId="6F6F1846" w:rsidR="004C7C83" w:rsidRPr="0012708E" w:rsidRDefault="004C7C83" w:rsidP="004C7C83">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466718F8" w14:textId="020ECC04" w:rsidR="004C7C83" w:rsidRPr="0093239C" w:rsidRDefault="004C7C83" w:rsidP="004C7C83">
            <w:pPr>
              <w:tabs>
                <w:tab w:val="decimal" w:pos="974"/>
              </w:tabs>
              <w:spacing w:line="240" w:lineRule="atLeast"/>
              <w:ind w:left="-119" w:right="-137"/>
              <w:rPr>
                <w:rFonts w:cs="Times New Roman"/>
                <w:sz w:val="20"/>
                <w:szCs w:val="18"/>
              </w:rPr>
            </w:pPr>
            <w:r w:rsidRPr="0093239C">
              <w:rPr>
                <w:rFonts w:cs="Times New Roman"/>
                <w:sz w:val="20"/>
                <w:szCs w:val="18"/>
              </w:rPr>
              <w:t>4,598,781</w:t>
            </w:r>
          </w:p>
        </w:tc>
        <w:tc>
          <w:tcPr>
            <w:tcW w:w="270" w:type="dxa"/>
          </w:tcPr>
          <w:p w14:paraId="7C35C512" w14:textId="77777777" w:rsidR="004C7C83" w:rsidRPr="0093239C" w:rsidRDefault="004C7C83" w:rsidP="004C7C83">
            <w:pPr>
              <w:tabs>
                <w:tab w:val="decimal" w:pos="871"/>
              </w:tabs>
              <w:spacing w:line="240" w:lineRule="atLeast"/>
              <w:ind w:left="-119" w:right="-137"/>
              <w:rPr>
                <w:rFonts w:cs="Times New Roman"/>
                <w:sz w:val="20"/>
                <w:szCs w:val="18"/>
              </w:rPr>
            </w:pPr>
          </w:p>
        </w:tc>
        <w:tc>
          <w:tcPr>
            <w:tcW w:w="1080" w:type="dxa"/>
          </w:tcPr>
          <w:p w14:paraId="35D641B8" w14:textId="0465AF8B" w:rsidR="004C7C83" w:rsidRPr="0093239C" w:rsidRDefault="004C7C83" w:rsidP="008D2489">
            <w:pPr>
              <w:tabs>
                <w:tab w:val="decimal" w:pos="883"/>
              </w:tabs>
              <w:spacing w:line="240" w:lineRule="atLeast"/>
              <w:ind w:left="-119" w:right="-137"/>
              <w:rPr>
                <w:rFonts w:cs="Times New Roman"/>
                <w:sz w:val="20"/>
                <w:szCs w:val="18"/>
                <w:lang w:bidi="th-TH"/>
              </w:rPr>
            </w:pPr>
            <w:r w:rsidRPr="0093239C">
              <w:rPr>
                <w:rFonts w:cs="Times New Roman"/>
                <w:sz w:val="20"/>
                <w:szCs w:val="18"/>
              </w:rPr>
              <w:t>1,498,489</w:t>
            </w:r>
          </w:p>
        </w:tc>
        <w:tc>
          <w:tcPr>
            <w:tcW w:w="270" w:type="dxa"/>
          </w:tcPr>
          <w:p w14:paraId="77A4052F"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080" w:type="dxa"/>
          </w:tcPr>
          <w:p w14:paraId="6A67D801" w14:textId="365C51B7" w:rsidR="004C7C83" w:rsidRPr="0093239C" w:rsidRDefault="006A7664" w:rsidP="008D2489">
            <w:pPr>
              <w:tabs>
                <w:tab w:val="decimal" w:pos="884"/>
              </w:tabs>
              <w:spacing w:line="240" w:lineRule="atLeast"/>
              <w:ind w:left="-119" w:right="-137"/>
              <w:rPr>
                <w:rFonts w:cs="Times New Roman"/>
                <w:sz w:val="20"/>
                <w:szCs w:val="18"/>
              </w:rPr>
            </w:pPr>
            <w:r w:rsidRPr="0093239C">
              <w:rPr>
                <w:rFonts w:cs="Times New Roman"/>
                <w:sz w:val="20"/>
                <w:szCs w:val="18"/>
              </w:rPr>
              <w:t>35,310</w:t>
            </w:r>
          </w:p>
        </w:tc>
        <w:tc>
          <w:tcPr>
            <w:tcW w:w="270" w:type="dxa"/>
          </w:tcPr>
          <w:p w14:paraId="2CD688FD"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196" w:type="dxa"/>
          </w:tcPr>
          <w:p w14:paraId="3D521798" w14:textId="75B9928D" w:rsidR="004C7C83" w:rsidRPr="0093239C" w:rsidRDefault="006A7664">
            <w:pPr>
              <w:tabs>
                <w:tab w:val="decimal" w:pos="971"/>
              </w:tabs>
              <w:spacing w:line="240" w:lineRule="atLeast"/>
              <w:ind w:left="-119" w:right="-137"/>
              <w:rPr>
                <w:rFonts w:cs="Times New Roman"/>
                <w:sz w:val="20"/>
                <w:szCs w:val="18"/>
              </w:rPr>
            </w:pPr>
            <w:r w:rsidRPr="0093239C">
              <w:rPr>
                <w:rFonts w:cs="Times New Roman"/>
                <w:sz w:val="20"/>
                <w:szCs w:val="18"/>
              </w:rPr>
              <w:t>6,132,580</w:t>
            </w:r>
          </w:p>
        </w:tc>
      </w:tr>
      <w:tr w:rsidR="004C7C83" w:rsidRPr="0012708E" w14:paraId="0619878A" w14:textId="77777777" w:rsidTr="0093239C">
        <w:trPr>
          <w:cantSplit/>
          <w:trHeight w:val="64"/>
        </w:trPr>
        <w:tc>
          <w:tcPr>
            <w:tcW w:w="3861" w:type="dxa"/>
            <w:hideMark/>
          </w:tcPr>
          <w:p w14:paraId="29E8620A" w14:textId="3E4586C8" w:rsidR="004C7C83" w:rsidRPr="0012708E" w:rsidRDefault="004C7C83" w:rsidP="004C7C83">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shd w:val="clear" w:color="auto" w:fill="auto"/>
          </w:tcPr>
          <w:p w14:paraId="639B27EC" w14:textId="42EAB385" w:rsidR="004C7C83" w:rsidRPr="0093239C" w:rsidRDefault="004C7C83" w:rsidP="004C7C83">
            <w:pPr>
              <w:tabs>
                <w:tab w:val="decimal" w:pos="974"/>
              </w:tabs>
              <w:spacing w:line="240" w:lineRule="atLeast"/>
              <w:ind w:left="-119" w:right="-137"/>
              <w:rPr>
                <w:rFonts w:cs="Times New Roman"/>
                <w:sz w:val="20"/>
                <w:szCs w:val="18"/>
              </w:rPr>
            </w:pPr>
            <w:r w:rsidRPr="0093239C">
              <w:rPr>
                <w:rFonts w:cs="Times New Roman"/>
                <w:sz w:val="20"/>
                <w:szCs w:val="18"/>
              </w:rPr>
              <w:t>1,711,450</w:t>
            </w:r>
            <w:r w:rsidR="00893739" w:rsidRPr="000E0768">
              <w:rPr>
                <w:rFonts w:eastAsia="AngsanaNew" w:cs="Times New Roman"/>
                <w:color w:val="000000" w:themeColor="text1"/>
                <w:sz w:val="20"/>
                <w:vertAlign w:val="superscript"/>
                <w:lang w:eastAsia="en-GB"/>
              </w:rPr>
              <w:t>(2)</w:t>
            </w:r>
          </w:p>
        </w:tc>
        <w:tc>
          <w:tcPr>
            <w:tcW w:w="1080" w:type="dxa"/>
            <w:shd w:val="clear" w:color="auto" w:fill="auto"/>
          </w:tcPr>
          <w:p w14:paraId="52576472" w14:textId="2DCAA9FD" w:rsidR="004C7C83" w:rsidRPr="0093239C" w:rsidRDefault="004C7C83" w:rsidP="008D2489">
            <w:pPr>
              <w:tabs>
                <w:tab w:val="decimal" w:pos="883"/>
              </w:tabs>
              <w:spacing w:line="240" w:lineRule="atLeast"/>
              <w:ind w:left="-119" w:right="-137"/>
              <w:rPr>
                <w:rFonts w:cs="Times New Roman"/>
                <w:sz w:val="20"/>
                <w:szCs w:val="18"/>
              </w:rPr>
            </w:pPr>
            <w:r w:rsidRPr="0093239C">
              <w:rPr>
                <w:rFonts w:cs="Times New Roman"/>
                <w:sz w:val="20"/>
                <w:szCs w:val="18"/>
              </w:rPr>
              <w:t>3,179,161</w:t>
            </w:r>
          </w:p>
        </w:tc>
        <w:tc>
          <w:tcPr>
            <w:tcW w:w="270" w:type="dxa"/>
          </w:tcPr>
          <w:p w14:paraId="7DB54FD6"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080" w:type="dxa"/>
          </w:tcPr>
          <w:p w14:paraId="2FC4D08F" w14:textId="7169CEE4" w:rsidR="004C7C83" w:rsidRPr="0093239C" w:rsidRDefault="006A7664" w:rsidP="008D2489">
            <w:pPr>
              <w:tabs>
                <w:tab w:val="decimal" w:pos="884"/>
              </w:tabs>
              <w:spacing w:line="240" w:lineRule="atLeast"/>
              <w:ind w:left="-119" w:right="-137"/>
              <w:rPr>
                <w:rFonts w:cs="Times New Roman"/>
                <w:sz w:val="20"/>
                <w:szCs w:val="18"/>
              </w:rPr>
            </w:pPr>
            <w:r w:rsidRPr="0093239C">
              <w:rPr>
                <w:rFonts w:cs="Times New Roman"/>
                <w:sz w:val="20"/>
                <w:szCs w:val="18"/>
              </w:rPr>
              <w:t>69,924</w:t>
            </w:r>
          </w:p>
        </w:tc>
        <w:tc>
          <w:tcPr>
            <w:tcW w:w="270" w:type="dxa"/>
          </w:tcPr>
          <w:p w14:paraId="2C81D5B1"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196" w:type="dxa"/>
          </w:tcPr>
          <w:p w14:paraId="0BEFB5AE" w14:textId="1D85BB91" w:rsidR="004C7C83" w:rsidRPr="0093239C" w:rsidRDefault="006A7664">
            <w:pPr>
              <w:tabs>
                <w:tab w:val="decimal" w:pos="971"/>
              </w:tabs>
              <w:spacing w:line="240" w:lineRule="atLeast"/>
              <w:ind w:left="-119" w:right="-137"/>
              <w:rPr>
                <w:rFonts w:cs="Times New Roman"/>
                <w:sz w:val="20"/>
                <w:szCs w:val="18"/>
              </w:rPr>
            </w:pPr>
            <w:r w:rsidRPr="0093239C">
              <w:rPr>
                <w:rFonts w:cs="Times New Roman"/>
                <w:sz w:val="20"/>
                <w:szCs w:val="18"/>
              </w:rPr>
              <w:t>4,960,535</w:t>
            </w:r>
          </w:p>
        </w:tc>
      </w:tr>
      <w:tr w:rsidR="004C7C83" w:rsidRPr="0012708E" w14:paraId="736792EA" w14:textId="77777777" w:rsidTr="0093239C">
        <w:trPr>
          <w:cantSplit/>
        </w:trPr>
        <w:tc>
          <w:tcPr>
            <w:tcW w:w="3861" w:type="dxa"/>
          </w:tcPr>
          <w:p w14:paraId="1C717CDF" w14:textId="546A5A7F" w:rsidR="004C7C83" w:rsidRPr="0012708E" w:rsidRDefault="004C7C83" w:rsidP="004C7C83">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shd w:val="clear" w:color="auto" w:fill="auto"/>
          </w:tcPr>
          <w:p w14:paraId="7625C1A1" w14:textId="57F1A354" w:rsidR="004C7C83" w:rsidRPr="0093239C" w:rsidRDefault="004C7C83" w:rsidP="004C7C83">
            <w:pPr>
              <w:tabs>
                <w:tab w:val="decimal" w:pos="974"/>
              </w:tabs>
              <w:spacing w:line="240" w:lineRule="atLeast"/>
              <w:ind w:left="-119" w:right="-137"/>
              <w:rPr>
                <w:rFonts w:cs="Times New Roman"/>
                <w:sz w:val="20"/>
                <w:szCs w:val="18"/>
              </w:rPr>
            </w:pPr>
            <w:r w:rsidRPr="0093239C">
              <w:rPr>
                <w:rFonts w:cs="Times New Roman"/>
                <w:sz w:val="20"/>
                <w:szCs w:val="18"/>
                <w:cs/>
                <w:lang w:bidi="th-TH"/>
              </w:rPr>
              <w:t>-</w:t>
            </w:r>
          </w:p>
        </w:tc>
        <w:tc>
          <w:tcPr>
            <w:tcW w:w="270" w:type="dxa"/>
            <w:shd w:val="clear" w:color="auto" w:fill="auto"/>
          </w:tcPr>
          <w:p w14:paraId="218236A6" w14:textId="77777777" w:rsidR="004C7C83" w:rsidRPr="0093239C" w:rsidRDefault="004C7C83" w:rsidP="004C7C83">
            <w:pPr>
              <w:tabs>
                <w:tab w:val="decimal" w:pos="871"/>
              </w:tabs>
              <w:spacing w:line="240" w:lineRule="atLeast"/>
              <w:ind w:left="-119" w:right="-137"/>
              <w:rPr>
                <w:rFonts w:cs="Times New Roman"/>
                <w:sz w:val="20"/>
                <w:szCs w:val="18"/>
              </w:rPr>
            </w:pPr>
          </w:p>
        </w:tc>
        <w:tc>
          <w:tcPr>
            <w:tcW w:w="1080" w:type="dxa"/>
            <w:shd w:val="clear" w:color="auto" w:fill="auto"/>
          </w:tcPr>
          <w:p w14:paraId="1B774D35" w14:textId="1CF9FF1C" w:rsidR="004C7C83" w:rsidRPr="0093239C" w:rsidRDefault="004C7C83" w:rsidP="008D2489">
            <w:pPr>
              <w:tabs>
                <w:tab w:val="decimal" w:pos="883"/>
              </w:tabs>
              <w:spacing w:line="240" w:lineRule="atLeast"/>
              <w:ind w:left="-119" w:right="-137"/>
              <w:rPr>
                <w:rFonts w:cs="Times New Roman"/>
                <w:sz w:val="20"/>
                <w:szCs w:val="18"/>
                <w:cs/>
                <w:lang w:bidi="th-TH"/>
              </w:rPr>
            </w:pPr>
            <w:r w:rsidRPr="0093239C">
              <w:rPr>
                <w:rFonts w:cs="Times New Roman"/>
                <w:sz w:val="20"/>
                <w:szCs w:val="18"/>
              </w:rPr>
              <w:t>2,672,919</w:t>
            </w:r>
          </w:p>
        </w:tc>
        <w:tc>
          <w:tcPr>
            <w:tcW w:w="270" w:type="dxa"/>
          </w:tcPr>
          <w:p w14:paraId="4AD9A7FF"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080" w:type="dxa"/>
          </w:tcPr>
          <w:p w14:paraId="1B0EAEE4" w14:textId="73C98ED6" w:rsidR="004C7C83" w:rsidRPr="0093239C" w:rsidRDefault="006A7664" w:rsidP="008D2489">
            <w:pPr>
              <w:tabs>
                <w:tab w:val="decimal" w:pos="884"/>
              </w:tabs>
              <w:spacing w:line="240" w:lineRule="atLeast"/>
              <w:ind w:left="-119" w:right="-137"/>
              <w:rPr>
                <w:rFonts w:cs="Times New Roman"/>
                <w:sz w:val="20"/>
                <w:szCs w:val="18"/>
              </w:rPr>
            </w:pPr>
            <w:r w:rsidRPr="0093239C">
              <w:rPr>
                <w:rFonts w:cs="Times New Roman"/>
                <w:sz w:val="20"/>
                <w:szCs w:val="18"/>
              </w:rPr>
              <w:t>84,815</w:t>
            </w:r>
          </w:p>
        </w:tc>
        <w:tc>
          <w:tcPr>
            <w:tcW w:w="270" w:type="dxa"/>
          </w:tcPr>
          <w:p w14:paraId="1D581EB9"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196" w:type="dxa"/>
          </w:tcPr>
          <w:p w14:paraId="589F5408" w14:textId="46024D76" w:rsidR="004C7C83" w:rsidRPr="0093239C" w:rsidRDefault="006A7664">
            <w:pPr>
              <w:tabs>
                <w:tab w:val="decimal" w:pos="971"/>
              </w:tabs>
              <w:spacing w:line="240" w:lineRule="atLeast"/>
              <w:ind w:left="-119" w:right="-137"/>
              <w:rPr>
                <w:rFonts w:cs="Times New Roman"/>
                <w:sz w:val="20"/>
                <w:szCs w:val="18"/>
              </w:rPr>
            </w:pPr>
            <w:r w:rsidRPr="0093239C">
              <w:rPr>
                <w:rFonts w:cs="Times New Roman"/>
                <w:sz w:val="20"/>
                <w:szCs w:val="18"/>
              </w:rPr>
              <w:t>2,757,734</w:t>
            </w:r>
          </w:p>
        </w:tc>
      </w:tr>
      <w:tr w:rsidR="004C7C83" w:rsidRPr="0012708E" w14:paraId="60A5C4EF" w14:textId="77777777" w:rsidTr="0093239C">
        <w:trPr>
          <w:cantSplit/>
        </w:trPr>
        <w:tc>
          <w:tcPr>
            <w:tcW w:w="3861" w:type="dxa"/>
            <w:hideMark/>
          </w:tcPr>
          <w:p w14:paraId="677C1D4E" w14:textId="582F03F2" w:rsidR="004C7C83" w:rsidRPr="0012708E" w:rsidRDefault="004C7C83" w:rsidP="004C7C83">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shd w:val="clear" w:color="auto" w:fill="auto"/>
          </w:tcPr>
          <w:p w14:paraId="215D3D15" w14:textId="73718B17" w:rsidR="004C7C83" w:rsidRPr="0093239C" w:rsidRDefault="004C7C83" w:rsidP="004C7C83">
            <w:pPr>
              <w:tabs>
                <w:tab w:val="decimal" w:pos="974"/>
              </w:tabs>
              <w:spacing w:line="240" w:lineRule="atLeast"/>
              <w:ind w:right="-137"/>
              <w:rPr>
                <w:rFonts w:cs="Times New Roman"/>
                <w:sz w:val="20"/>
                <w:szCs w:val="18"/>
                <w:lang w:bidi="th-TH"/>
              </w:rPr>
            </w:pPr>
            <w:r w:rsidRPr="0093239C">
              <w:rPr>
                <w:rFonts w:cs="Times New Roman"/>
                <w:sz w:val="20"/>
                <w:szCs w:val="18"/>
                <w:cs/>
                <w:lang w:bidi="th-TH"/>
              </w:rPr>
              <w:t>-</w:t>
            </w:r>
          </w:p>
        </w:tc>
        <w:tc>
          <w:tcPr>
            <w:tcW w:w="270" w:type="dxa"/>
            <w:shd w:val="clear" w:color="auto" w:fill="auto"/>
          </w:tcPr>
          <w:p w14:paraId="10FD233A" w14:textId="77777777" w:rsidR="004C7C83" w:rsidRPr="0093239C" w:rsidRDefault="004C7C83" w:rsidP="004C7C83">
            <w:pPr>
              <w:tabs>
                <w:tab w:val="decimal" w:pos="871"/>
              </w:tabs>
              <w:spacing w:line="240" w:lineRule="atLeast"/>
              <w:ind w:left="-119" w:right="-137"/>
              <w:rPr>
                <w:rFonts w:cs="Times New Roman"/>
                <w:sz w:val="20"/>
                <w:szCs w:val="18"/>
              </w:rPr>
            </w:pPr>
          </w:p>
        </w:tc>
        <w:tc>
          <w:tcPr>
            <w:tcW w:w="1350" w:type="dxa"/>
            <w:gridSpan w:val="2"/>
            <w:shd w:val="clear" w:color="auto" w:fill="auto"/>
          </w:tcPr>
          <w:p w14:paraId="75C0F6BE" w14:textId="2B62AFA6" w:rsidR="004C7C83" w:rsidRPr="0093239C" w:rsidRDefault="004C7C83" w:rsidP="008D2489">
            <w:pPr>
              <w:tabs>
                <w:tab w:val="decimal" w:pos="883"/>
              </w:tabs>
              <w:spacing w:line="240" w:lineRule="atLeast"/>
              <w:ind w:left="-119" w:right="-137"/>
              <w:rPr>
                <w:rFonts w:cs="Times New Roman"/>
                <w:sz w:val="20"/>
                <w:szCs w:val="18"/>
              </w:rPr>
            </w:pPr>
            <w:r w:rsidRPr="0093239C">
              <w:rPr>
                <w:rFonts w:cs="Times New Roman"/>
                <w:sz w:val="20"/>
                <w:szCs w:val="18"/>
              </w:rPr>
              <w:t>484,878</w:t>
            </w:r>
            <w:r w:rsidR="00893739"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6C6D7C1" w14:textId="35942A7B" w:rsidR="004C7C83" w:rsidRPr="0093239C" w:rsidRDefault="006A7664" w:rsidP="008D2489">
            <w:pPr>
              <w:tabs>
                <w:tab w:val="decimal" w:pos="884"/>
              </w:tabs>
              <w:spacing w:line="240" w:lineRule="atLeast"/>
              <w:ind w:left="-119" w:right="-137"/>
              <w:rPr>
                <w:rFonts w:cs="Times New Roman"/>
                <w:sz w:val="20"/>
                <w:szCs w:val="18"/>
              </w:rPr>
            </w:pPr>
            <w:r w:rsidRPr="0093239C">
              <w:rPr>
                <w:rFonts w:cs="Times New Roman"/>
                <w:sz w:val="20"/>
                <w:szCs w:val="18"/>
              </w:rPr>
              <w:t>6,742,223</w:t>
            </w:r>
          </w:p>
        </w:tc>
        <w:tc>
          <w:tcPr>
            <w:tcW w:w="270" w:type="dxa"/>
          </w:tcPr>
          <w:p w14:paraId="154FBCFD"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196" w:type="dxa"/>
            <w:tcBorders>
              <w:bottom w:val="single" w:sz="4" w:space="0" w:color="auto"/>
            </w:tcBorders>
          </w:tcPr>
          <w:p w14:paraId="2F120064" w14:textId="61EB961A" w:rsidR="004C7C83" w:rsidRPr="0093239C" w:rsidRDefault="006A7664">
            <w:pPr>
              <w:tabs>
                <w:tab w:val="decimal" w:pos="971"/>
              </w:tabs>
              <w:spacing w:line="240" w:lineRule="atLeast"/>
              <w:ind w:left="-119" w:right="-137"/>
              <w:rPr>
                <w:rFonts w:cs="Times New Roman"/>
                <w:sz w:val="20"/>
                <w:szCs w:val="18"/>
              </w:rPr>
            </w:pPr>
            <w:r w:rsidRPr="0093239C">
              <w:rPr>
                <w:rFonts w:cs="Times New Roman"/>
                <w:sz w:val="20"/>
                <w:szCs w:val="18"/>
              </w:rPr>
              <w:t>7,227,101</w:t>
            </w:r>
          </w:p>
        </w:tc>
      </w:tr>
      <w:tr w:rsidR="004C7C83" w:rsidRPr="0012708E" w14:paraId="195BDBEF" w14:textId="77777777" w:rsidTr="0093239C">
        <w:trPr>
          <w:cantSplit/>
        </w:trPr>
        <w:tc>
          <w:tcPr>
            <w:tcW w:w="3861" w:type="dxa"/>
          </w:tcPr>
          <w:p w14:paraId="5280DF09" w14:textId="49BD8A2F" w:rsidR="004C7C83" w:rsidRPr="0012708E" w:rsidRDefault="004C7C83" w:rsidP="004C7C83">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B9CF3CD" w14:textId="615933BB" w:rsidR="004C7C83" w:rsidRPr="0093239C" w:rsidRDefault="004C7C83" w:rsidP="00906F7B">
            <w:pPr>
              <w:tabs>
                <w:tab w:val="decimal" w:pos="974"/>
              </w:tabs>
              <w:spacing w:line="240" w:lineRule="atLeast"/>
              <w:ind w:left="-119" w:right="-137"/>
              <w:rPr>
                <w:rFonts w:cs="Times New Roman"/>
                <w:sz w:val="20"/>
                <w:szCs w:val="18"/>
              </w:rPr>
            </w:pPr>
            <w:r w:rsidRPr="0093239C">
              <w:rPr>
                <w:rFonts w:cs="Times New Roman"/>
                <w:sz w:val="20"/>
                <w:szCs w:val="18"/>
              </w:rPr>
              <w:t>128,753,559</w:t>
            </w:r>
          </w:p>
        </w:tc>
        <w:tc>
          <w:tcPr>
            <w:tcW w:w="270" w:type="dxa"/>
          </w:tcPr>
          <w:p w14:paraId="2F41F5F0" w14:textId="77777777" w:rsidR="004C7C83" w:rsidRPr="0093239C" w:rsidRDefault="004C7C83" w:rsidP="004C7C83">
            <w:pPr>
              <w:tabs>
                <w:tab w:val="decimal" w:pos="871"/>
              </w:tabs>
              <w:spacing w:line="240" w:lineRule="atLeast"/>
              <w:ind w:left="-119" w:right="-137"/>
              <w:rPr>
                <w:rFonts w:cs="Times New Roman"/>
                <w:sz w:val="20"/>
                <w:szCs w:val="18"/>
              </w:rPr>
            </w:pPr>
          </w:p>
        </w:tc>
        <w:tc>
          <w:tcPr>
            <w:tcW w:w="1080" w:type="dxa"/>
            <w:tcBorders>
              <w:top w:val="single" w:sz="4" w:space="0" w:color="auto"/>
            </w:tcBorders>
          </w:tcPr>
          <w:p w14:paraId="1084B256" w14:textId="6DF3648D" w:rsidR="004C7C83" w:rsidRPr="0093239C" w:rsidRDefault="004C7C83" w:rsidP="008D2489">
            <w:pPr>
              <w:tabs>
                <w:tab w:val="decimal" w:pos="883"/>
              </w:tabs>
              <w:spacing w:line="240" w:lineRule="atLeast"/>
              <w:ind w:left="-119" w:right="-137"/>
              <w:rPr>
                <w:rFonts w:cs="Times New Roman"/>
                <w:sz w:val="20"/>
                <w:szCs w:val="18"/>
              </w:rPr>
            </w:pPr>
            <w:r w:rsidRPr="0093239C">
              <w:rPr>
                <w:rFonts w:cs="Times New Roman"/>
                <w:sz w:val="20"/>
                <w:szCs w:val="18"/>
              </w:rPr>
              <w:t>14,262,677</w:t>
            </w:r>
          </w:p>
        </w:tc>
        <w:tc>
          <w:tcPr>
            <w:tcW w:w="270" w:type="dxa"/>
          </w:tcPr>
          <w:p w14:paraId="4DBA3EEB"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080" w:type="dxa"/>
          </w:tcPr>
          <w:p w14:paraId="7D0CA79E" w14:textId="2409DA36" w:rsidR="004C7C83" w:rsidRPr="0093239C" w:rsidRDefault="006A7664" w:rsidP="008D2489">
            <w:pPr>
              <w:tabs>
                <w:tab w:val="decimal" w:pos="884"/>
              </w:tabs>
              <w:spacing w:line="240" w:lineRule="atLeast"/>
              <w:ind w:left="-119" w:right="-137"/>
              <w:rPr>
                <w:rFonts w:cs="Times New Roman"/>
                <w:sz w:val="20"/>
                <w:szCs w:val="18"/>
              </w:rPr>
            </w:pPr>
            <w:r w:rsidRPr="0093239C">
              <w:rPr>
                <w:rFonts w:cs="Times New Roman"/>
                <w:sz w:val="20"/>
                <w:szCs w:val="18"/>
              </w:rPr>
              <w:t>7,037,543</w:t>
            </w:r>
          </w:p>
        </w:tc>
        <w:tc>
          <w:tcPr>
            <w:tcW w:w="270" w:type="dxa"/>
          </w:tcPr>
          <w:p w14:paraId="698747F7" w14:textId="77777777" w:rsidR="004C7C83" w:rsidRPr="0093239C" w:rsidRDefault="004C7C83" w:rsidP="0093239C">
            <w:pPr>
              <w:tabs>
                <w:tab w:val="decimal" w:pos="974"/>
              </w:tabs>
              <w:spacing w:line="240" w:lineRule="atLeast"/>
              <w:ind w:left="-119" w:right="-137"/>
              <w:rPr>
                <w:rFonts w:cs="Times New Roman"/>
                <w:sz w:val="20"/>
                <w:szCs w:val="18"/>
              </w:rPr>
            </w:pPr>
          </w:p>
        </w:tc>
        <w:tc>
          <w:tcPr>
            <w:tcW w:w="1196" w:type="dxa"/>
          </w:tcPr>
          <w:p w14:paraId="05E0BA68" w14:textId="36607D30" w:rsidR="004C7C83" w:rsidRPr="0093239C" w:rsidRDefault="006A7664">
            <w:pPr>
              <w:tabs>
                <w:tab w:val="decimal" w:pos="971"/>
              </w:tabs>
              <w:spacing w:line="240" w:lineRule="atLeast"/>
              <w:ind w:left="-119" w:right="-137"/>
              <w:rPr>
                <w:rFonts w:cs="Times New Roman"/>
                <w:sz w:val="20"/>
                <w:szCs w:val="18"/>
              </w:rPr>
            </w:pPr>
            <w:r w:rsidRPr="0093239C">
              <w:rPr>
                <w:rFonts w:cs="Times New Roman"/>
                <w:sz w:val="20"/>
                <w:szCs w:val="18"/>
              </w:rPr>
              <w:t>150,053,779</w:t>
            </w:r>
          </w:p>
        </w:tc>
      </w:tr>
      <w:tr w:rsidR="004C7C83" w:rsidRPr="0012708E" w14:paraId="488D59CF" w14:textId="77777777" w:rsidTr="0093239C">
        <w:trPr>
          <w:cantSplit/>
        </w:trPr>
        <w:tc>
          <w:tcPr>
            <w:tcW w:w="3861" w:type="dxa"/>
          </w:tcPr>
          <w:p w14:paraId="7411237B" w14:textId="77777777" w:rsidR="004C7C83" w:rsidRPr="0012708E" w:rsidRDefault="004C7C83" w:rsidP="004C7C83">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0558E5DE" w14:textId="0EE53121" w:rsidR="004C7C83" w:rsidRPr="0093239C" w:rsidRDefault="006A7664" w:rsidP="004C7C83">
            <w:pPr>
              <w:tabs>
                <w:tab w:val="decimal" w:pos="974"/>
              </w:tabs>
              <w:spacing w:line="240" w:lineRule="atLeast"/>
              <w:ind w:right="-137"/>
              <w:rPr>
                <w:rFonts w:cs="Times New Roman"/>
                <w:sz w:val="20"/>
                <w:szCs w:val="18"/>
                <w:lang w:bidi="th-TH"/>
              </w:rPr>
            </w:pPr>
            <w:r w:rsidRPr="0093239C">
              <w:rPr>
                <w:rFonts w:cs="Times New Roman"/>
                <w:sz w:val="20"/>
                <w:szCs w:val="18"/>
                <w:lang w:bidi="th-TH"/>
              </w:rPr>
              <w:t>(3,173,672)</w:t>
            </w:r>
          </w:p>
        </w:tc>
        <w:tc>
          <w:tcPr>
            <w:tcW w:w="270" w:type="dxa"/>
          </w:tcPr>
          <w:p w14:paraId="3E772FA5" w14:textId="77777777" w:rsidR="004C7C83" w:rsidRPr="0093239C" w:rsidRDefault="004C7C83" w:rsidP="004C7C83">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7D6B970B" w14:textId="361C047E" w:rsidR="004C7C83" w:rsidRPr="0093239C" w:rsidRDefault="006A7664" w:rsidP="008D2489">
            <w:pPr>
              <w:tabs>
                <w:tab w:val="decimal" w:pos="884"/>
              </w:tabs>
              <w:spacing w:line="240" w:lineRule="atLeast"/>
              <w:ind w:left="-110" w:right="-289"/>
              <w:rPr>
                <w:rFonts w:cs="Times New Roman"/>
                <w:sz w:val="20"/>
                <w:szCs w:val="18"/>
                <w:lang w:bidi="th-TH"/>
              </w:rPr>
            </w:pPr>
            <w:r w:rsidRPr="0093239C">
              <w:rPr>
                <w:rFonts w:cs="Times New Roman"/>
                <w:sz w:val="20"/>
                <w:szCs w:val="18"/>
                <w:lang w:bidi="th-TH"/>
              </w:rPr>
              <w:t>(2,383,741)</w:t>
            </w:r>
          </w:p>
        </w:tc>
        <w:tc>
          <w:tcPr>
            <w:tcW w:w="270" w:type="dxa"/>
          </w:tcPr>
          <w:p w14:paraId="238E737D" w14:textId="77777777" w:rsidR="004C7C83" w:rsidRPr="0093239C" w:rsidRDefault="004C7C83" w:rsidP="004C7C83">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2AF14ADE" w14:textId="29A619F9" w:rsidR="004C7C83" w:rsidRPr="0093239C" w:rsidRDefault="006A7664" w:rsidP="004C7C83">
            <w:pPr>
              <w:tabs>
                <w:tab w:val="decimal" w:pos="874"/>
              </w:tabs>
              <w:spacing w:line="240" w:lineRule="atLeast"/>
              <w:ind w:right="-137"/>
              <w:rPr>
                <w:rFonts w:cs="Times New Roman"/>
                <w:sz w:val="20"/>
                <w:szCs w:val="18"/>
                <w:lang w:bidi="th-TH"/>
              </w:rPr>
            </w:pPr>
            <w:r w:rsidRPr="0093239C">
              <w:rPr>
                <w:rFonts w:cs="Times New Roman"/>
                <w:sz w:val="20"/>
                <w:szCs w:val="18"/>
                <w:lang w:bidi="th-TH"/>
              </w:rPr>
              <w:t>(4,315,766)</w:t>
            </w:r>
          </w:p>
        </w:tc>
        <w:tc>
          <w:tcPr>
            <w:tcW w:w="270" w:type="dxa"/>
          </w:tcPr>
          <w:p w14:paraId="05D1F2EE" w14:textId="77777777" w:rsidR="004C7C83" w:rsidRPr="0093239C" w:rsidRDefault="004C7C83" w:rsidP="004C7C83">
            <w:pPr>
              <w:tabs>
                <w:tab w:val="decimal" w:pos="871"/>
              </w:tabs>
              <w:spacing w:line="240" w:lineRule="atLeast"/>
              <w:ind w:left="-119" w:right="-137"/>
              <w:rPr>
                <w:rFonts w:cs="Times New Roman"/>
                <w:sz w:val="20"/>
                <w:szCs w:val="18"/>
                <w:lang w:bidi="th-TH"/>
              </w:rPr>
            </w:pPr>
          </w:p>
        </w:tc>
        <w:tc>
          <w:tcPr>
            <w:tcW w:w="1196" w:type="dxa"/>
            <w:tcBorders>
              <w:bottom w:val="single" w:sz="4" w:space="0" w:color="auto"/>
            </w:tcBorders>
          </w:tcPr>
          <w:p w14:paraId="6261447D" w14:textId="72D3908C" w:rsidR="004C7C83" w:rsidRPr="0093239C" w:rsidRDefault="006A7664" w:rsidP="004C7C83">
            <w:pPr>
              <w:tabs>
                <w:tab w:val="decimal" w:pos="971"/>
              </w:tabs>
              <w:spacing w:line="240" w:lineRule="atLeast"/>
              <w:ind w:left="-119" w:right="-137"/>
              <w:rPr>
                <w:rFonts w:cs="Times New Roman"/>
                <w:sz w:val="20"/>
                <w:szCs w:val="18"/>
                <w:lang w:bidi="th-TH"/>
              </w:rPr>
            </w:pPr>
            <w:r w:rsidRPr="0093239C">
              <w:rPr>
                <w:rFonts w:cs="Times New Roman"/>
                <w:sz w:val="20"/>
                <w:szCs w:val="18"/>
                <w:lang w:bidi="th-TH"/>
              </w:rPr>
              <w:t>(9,873,179)</w:t>
            </w:r>
          </w:p>
        </w:tc>
      </w:tr>
      <w:tr w:rsidR="006A7664" w:rsidRPr="0012708E" w14:paraId="6691464A" w14:textId="77777777" w:rsidTr="0093239C">
        <w:trPr>
          <w:cantSplit/>
          <w:trHeight w:val="262"/>
        </w:trPr>
        <w:tc>
          <w:tcPr>
            <w:tcW w:w="3861" w:type="dxa"/>
          </w:tcPr>
          <w:p w14:paraId="71BB3157" w14:textId="77777777" w:rsidR="006A7664" w:rsidRPr="0012708E" w:rsidRDefault="006A7664" w:rsidP="006A7664">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vAlign w:val="bottom"/>
          </w:tcPr>
          <w:p w14:paraId="5ACAE6CF" w14:textId="5C6F68A1" w:rsidR="006A7664" w:rsidRPr="0093239C" w:rsidRDefault="006A7664" w:rsidP="008D2489">
            <w:pPr>
              <w:tabs>
                <w:tab w:val="decimal" w:pos="974"/>
              </w:tabs>
              <w:spacing w:line="240" w:lineRule="atLeast"/>
              <w:ind w:left="-104" w:right="-137"/>
              <w:rPr>
                <w:rFonts w:cs="Times New Roman"/>
                <w:b/>
                <w:bCs/>
                <w:sz w:val="20"/>
                <w:szCs w:val="18"/>
                <w:lang w:bidi="th-TH"/>
              </w:rPr>
            </w:pPr>
            <w:r w:rsidRPr="0093239C">
              <w:rPr>
                <w:rFonts w:cs="Times New Roman"/>
                <w:b/>
                <w:bCs/>
                <w:sz w:val="20"/>
                <w:szCs w:val="18"/>
                <w:lang w:bidi="th-TH"/>
              </w:rPr>
              <w:t>125,579,887</w:t>
            </w:r>
          </w:p>
        </w:tc>
        <w:tc>
          <w:tcPr>
            <w:tcW w:w="270" w:type="dxa"/>
          </w:tcPr>
          <w:p w14:paraId="3505883D" w14:textId="77777777" w:rsidR="006A7664" w:rsidRPr="0093239C" w:rsidRDefault="006A7664" w:rsidP="0093239C">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30485B5C" w14:textId="390DD2BD" w:rsidR="006A7664" w:rsidRPr="0093239C" w:rsidRDefault="006A7664" w:rsidP="008D2489">
            <w:pPr>
              <w:tabs>
                <w:tab w:val="decimal" w:pos="884"/>
              </w:tabs>
              <w:spacing w:line="240" w:lineRule="atLeast"/>
              <w:ind w:left="-107" w:right="-137"/>
              <w:rPr>
                <w:rFonts w:cs="Times New Roman"/>
                <w:b/>
                <w:bCs/>
                <w:sz w:val="20"/>
                <w:szCs w:val="18"/>
                <w:lang w:bidi="th-TH"/>
              </w:rPr>
            </w:pPr>
            <w:r w:rsidRPr="0093239C">
              <w:rPr>
                <w:rFonts w:cs="Times New Roman"/>
                <w:b/>
                <w:bCs/>
                <w:sz w:val="20"/>
                <w:szCs w:val="18"/>
                <w:lang w:bidi="th-TH"/>
              </w:rPr>
              <w:t>11,878,936</w:t>
            </w:r>
          </w:p>
        </w:tc>
        <w:tc>
          <w:tcPr>
            <w:tcW w:w="270" w:type="dxa"/>
          </w:tcPr>
          <w:p w14:paraId="62E5B209" w14:textId="77777777" w:rsidR="006A7664" w:rsidRPr="0093239C" w:rsidRDefault="006A7664" w:rsidP="0093239C">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20EBE667" w14:textId="625A65DD" w:rsidR="006A7664" w:rsidRPr="0093239C" w:rsidRDefault="006A7664" w:rsidP="0093239C">
            <w:pPr>
              <w:tabs>
                <w:tab w:val="decimal" w:pos="874"/>
              </w:tabs>
              <w:spacing w:line="240" w:lineRule="atLeast"/>
              <w:ind w:right="-137"/>
              <w:rPr>
                <w:rFonts w:cs="Times New Roman"/>
                <w:b/>
                <w:bCs/>
                <w:sz w:val="20"/>
                <w:szCs w:val="18"/>
                <w:lang w:bidi="th-TH"/>
              </w:rPr>
            </w:pPr>
            <w:r w:rsidRPr="0093239C">
              <w:rPr>
                <w:rFonts w:cs="Times New Roman"/>
                <w:b/>
                <w:bCs/>
                <w:sz w:val="20"/>
                <w:szCs w:val="18"/>
                <w:lang w:bidi="th-TH"/>
              </w:rPr>
              <w:t>2,721,777</w:t>
            </w:r>
          </w:p>
        </w:tc>
        <w:tc>
          <w:tcPr>
            <w:tcW w:w="270" w:type="dxa"/>
          </w:tcPr>
          <w:p w14:paraId="14F2BCCF" w14:textId="77777777" w:rsidR="006A7664" w:rsidRPr="0093239C" w:rsidRDefault="006A7664" w:rsidP="0093239C">
            <w:pPr>
              <w:tabs>
                <w:tab w:val="decimal" w:pos="871"/>
              </w:tabs>
              <w:spacing w:line="240" w:lineRule="atLeast"/>
              <w:ind w:right="-137"/>
              <w:rPr>
                <w:rFonts w:cs="Times New Roman"/>
                <w:b/>
                <w:bCs/>
                <w:sz w:val="20"/>
                <w:szCs w:val="18"/>
                <w:lang w:bidi="th-TH"/>
              </w:rPr>
            </w:pPr>
          </w:p>
        </w:tc>
        <w:tc>
          <w:tcPr>
            <w:tcW w:w="1196" w:type="dxa"/>
            <w:tcBorders>
              <w:top w:val="single" w:sz="4" w:space="0" w:color="auto"/>
              <w:bottom w:val="double" w:sz="4" w:space="0" w:color="auto"/>
            </w:tcBorders>
            <w:vAlign w:val="bottom"/>
          </w:tcPr>
          <w:p w14:paraId="3F421E4D" w14:textId="4102BAE2" w:rsidR="006A7664" w:rsidRPr="0093239C" w:rsidRDefault="006A7664" w:rsidP="008D2489">
            <w:pPr>
              <w:tabs>
                <w:tab w:val="decimal" w:pos="971"/>
              </w:tabs>
              <w:spacing w:line="240" w:lineRule="atLeast"/>
              <w:ind w:left="-196" w:right="-137"/>
              <w:rPr>
                <w:rFonts w:cs="Times New Roman"/>
                <w:b/>
                <w:bCs/>
                <w:sz w:val="20"/>
                <w:szCs w:val="18"/>
                <w:lang w:bidi="th-TH"/>
              </w:rPr>
            </w:pPr>
            <w:r w:rsidRPr="0093239C">
              <w:rPr>
                <w:rFonts w:cs="Times New Roman"/>
                <w:b/>
                <w:bCs/>
                <w:sz w:val="20"/>
                <w:szCs w:val="18"/>
                <w:lang w:bidi="th-TH"/>
              </w:rPr>
              <w:t>140,180,600</w:t>
            </w:r>
          </w:p>
        </w:tc>
      </w:tr>
      <w:tr w:rsidR="006A7664" w:rsidRPr="0012708E" w14:paraId="3E7D03C8" w14:textId="77777777" w:rsidTr="0093239C">
        <w:trPr>
          <w:cantSplit/>
        </w:trPr>
        <w:tc>
          <w:tcPr>
            <w:tcW w:w="3861" w:type="dxa"/>
          </w:tcPr>
          <w:p w14:paraId="6E42684F" w14:textId="77777777" w:rsidR="006A7664" w:rsidRPr="0093239C" w:rsidRDefault="006A7664" w:rsidP="006A7664">
            <w:pPr>
              <w:spacing w:line="240" w:lineRule="atLeast"/>
              <w:ind w:left="168" w:right="-105" w:hanging="168"/>
              <w:rPr>
                <w:rFonts w:cstheme="minorBidi"/>
                <w:sz w:val="20"/>
                <w:szCs w:val="25"/>
                <w:lang w:bidi="th-TH"/>
              </w:rPr>
            </w:pPr>
          </w:p>
        </w:tc>
        <w:tc>
          <w:tcPr>
            <w:tcW w:w="1170" w:type="dxa"/>
            <w:tcBorders>
              <w:top w:val="double" w:sz="4" w:space="0" w:color="auto"/>
            </w:tcBorders>
          </w:tcPr>
          <w:p w14:paraId="541B7348" w14:textId="77777777" w:rsidR="006A7664" w:rsidRPr="0012708E" w:rsidRDefault="006A7664" w:rsidP="006A7664">
            <w:pPr>
              <w:tabs>
                <w:tab w:val="decimal" w:pos="880"/>
              </w:tabs>
              <w:spacing w:line="240" w:lineRule="atLeast"/>
              <w:ind w:left="-119" w:right="-137"/>
              <w:rPr>
                <w:rFonts w:cs="Times New Roman"/>
                <w:sz w:val="20"/>
                <w:highlight w:val="cyan"/>
              </w:rPr>
            </w:pPr>
          </w:p>
        </w:tc>
        <w:tc>
          <w:tcPr>
            <w:tcW w:w="270" w:type="dxa"/>
          </w:tcPr>
          <w:p w14:paraId="3C2276E9" w14:textId="77777777" w:rsidR="006A7664" w:rsidRPr="0012708E" w:rsidRDefault="006A7664" w:rsidP="006A7664">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13895C0" w14:textId="77777777" w:rsidR="006A7664" w:rsidRPr="0012708E" w:rsidRDefault="006A7664" w:rsidP="006A7664">
            <w:pPr>
              <w:tabs>
                <w:tab w:val="decimal" w:pos="790"/>
                <w:tab w:val="decimal" w:pos="884"/>
              </w:tabs>
              <w:spacing w:line="240" w:lineRule="atLeast"/>
              <w:ind w:left="-119" w:right="-137"/>
              <w:rPr>
                <w:rFonts w:cs="Times New Roman"/>
                <w:sz w:val="20"/>
                <w:highlight w:val="cyan"/>
              </w:rPr>
            </w:pPr>
          </w:p>
        </w:tc>
        <w:tc>
          <w:tcPr>
            <w:tcW w:w="270" w:type="dxa"/>
          </w:tcPr>
          <w:p w14:paraId="42D596B4" w14:textId="77777777" w:rsidR="006A7664" w:rsidRPr="0012708E" w:rsidRDefault="006A7664" w:rsidP="006A7664">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7035AD3" w14:textId="77777777" w:rsidR="006A7664" w:rsidRPr="0012708E" w:rsidRDefault="006A7664" w:rsidP="006A7664">
            <w:pPr>
              <w:tabs>
                <w:tab w:val="decimal" w:pos="874"/>
              </w:tabs>
              <w:spacing w:line="240" w:lineRule="atLeast"/>
              <w:ind w:left="-119" w:right="-137"/>
              <w:rPr>
                <w:rFonts w:cs="Times New Roman"/>
                <w:sz w:val="20"/>
                <w:highlight w:val="cyan"/>
              </w:rPr>
            </w:pPr>
          </w:p>
        </w:tc>
        <w:tc>
          <w:tcPr>
            <w:tcW w:w="270" w:type="dxa"/>
          </w:tcPr>
          <w:p w14:paraId="76C0058C" w14:textId="77777777" w:rsidR="006A7664" w:rsidRPr="0012708E" w:rsidRDefault="006A7664" w:rsidP="006A7664">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3FA1D534" w14:textId="77777777" w:rsidR="006A7664" w:rsidRPr="0012708E" w:rsidRDefault="006A7664" w:rsidP="006A7664">
            <w:pPr>
              <w:tabs>
                <w:tab w:val="decimal" w:pos="971"/>
              </w:tabs>
              <w:spacing w:line="240" w:lineRule="atLeast"/>
              <w:ind w:left="-119" w:right="-137"/>
              <w:rPr>
                <w:rFonts w:eastAsia="AngsanaNew" w:cs="Times New Roman"/>
                <w:sz w:val="20"/>
                <w:highlight w:val="cyan"/>
                <w:lang w:eastAsia="en-GB"/>
              </w:rPr>
            </w:pPr>
          </w:p>
        </w:tc>
      </w:tr>
      <w:tr w:rsidR="006A7664" w:rsidRPr="0012708E" w14:paraId="7E576594" w14:textId="77777777" w:rsidTr="0093239C">
        <w:trPr>
          <w:cantSplit/>
        </w:trPr>
        <w:tc>
          <w:tcPr>
            <w:tcW w:w="3861" w:type="dxa"/>
          </w:tcPr>
          <w:p w14:paraId="64B9F68F" w14:textId="2BDE97D0" w:rsidR="006A7664" w:rsidRPr="0012708E" w:rsidRDefault="006A7664" w:rsidP="0083440B">
            <w:pPr>
              <w:spacing w:line="240" w:lineRule="atLeast"/>
              <w:ind w:left="168" w:hanging="168"/>
              <w:jc w:val="thaiDistribute"/>
              <w:rPr>
                <w:rFonts w:cs="Times New Roman"/>
                <w:sz w:val="20"/>
              </w:rPr>
            </w:pPr>
            <w:r w:rsidRPr="0012708E">
              <w:rPr>
                <w:rFonts w:cs="Times New Roman"/>
                <w:b/>
                <w:bCs/>
                <w:i/>
                <w:iCs/>
                <w:sz w:val="20"/>
              </w:rPr>
              <w:t xml:space="preserve">Undrawn loan commitments </w:t>
            </w:r>
          </w:p>
        </w:tc>
        <w:tc>
          <w:tcPr>
            <w:tcW w:w="1170" w:type="dxa"/>
          </w:tcPr>
          <w:p w14:paraId="7D636785" w14:textId="77777777" w:rsidR="006A7664" w:rsidRPr="0093239C" w:rsidRDefault="006A7664" w:rsidP="006A7664">
            <w:pPr>
              <w:tabs>
                <w:tab w:val="decimal" w:pos="880"/>
              </w:tabs>
              <w:spacing w:line="240" w:lineRule="atLeast"/>
              <w:ind w:left="-119" w:right="-137"/>
              <w:rPr>
                <w:rFonts w:eastAsia="AngsanaNew" w:cs="Times New Roman"/>
                <w:sz w:val="20"/>
                <w:lang w:val="en-US" w:eastAsia="en-GB"/>
              </w:rPr>
            </w:pPr>
          </w:p>
        </w:tc>
        <w:tc>
          <w:tcPr>
            <w:tcW w:w="270" w:type="dxa"/>
          </w:tcPr>
          <w:p w14:paraId="698741EA" w14:textId="77777777" w:rsidR="006A7664" w:rsidRPr="0012708E" w:rsidRDefault="006A7664" w:rsidP="006A7664">
            <w:pPr>
              <w:tabs>
                <w:tab w:val="decimal" w:pos="871"/>
              </w:tabs>
              <w:spacing w:line="240" w:lineRule="atLeast"/>
              <w:ind w:left="-119" w:right="-137"/>
              <w:rPr>
                <w:rFonts w:eastAsia="AngsanaNew" w:cs="Times New Roman"/>
                <w:sz w:val="20"/>
                <w:lang w:eastAsia="en-GB"/>
              </w:rPr>
            </w:pPr>
          </w:p>
        </w:tc>
        <w:tc>
          <w:tcPr>
            <w:tcW w:w="1080" w:type="dxa"/>
          </w:tcPr>
          <w:p w14:paraId="04F89DBB" w14:textId="77777777" w:rsidR="006A7664" w:rsidRPr="0012708E" w:rsidRDefault="006A7664" w:rsidP="006A7664">
            <w:pPr>
              <w:tabs>
                <w:tab w:val="decimal" w:pos="790"/>
                <w:tab w:val="decimal" w:pos="884"/>
              </w:tabs>
              <w:spacing w:line="240" w:lineRule="atLeast"/>
              <w:ind w:left="-119" w:right="-137"/>
              <w:rPr>
                <w:rFonts w:eastAsia="AngsanaNew" w:cs="Times New Roman"/>
                <w:sz w:val="20"/>
                <w:lang w:eastAsia="en-GB"/>
              </w:rPr>
            </w:pPr>
          </w:p>
        </w:tc>
        <w:tc>
          <w:tcPr>
            <w:tcW w:w="270" w:type="dxa"/>
          </w:tcPr>
          <w:p w14:paraId="50C7BBBD" w14:textId="77777777" w:rsidR="006A7664" w:rsidRPr="0012708E" w:rsidRDefault="006A7664" w:rsidP="006A7664">
            <w:pPr>
              <w:tabs>
                <w:tab w:val="decimal" w:pos="871"/>
              </w:tabs>
              <w:spacing w:line="240" w:lineRule="atLeast"/>
              <w:ind w:left="-119" w:right="-137"/>
              <w:rPr>
                <w:rFonts w:eastAsia="AngsanaNew" w:cs="Times New Roman"/>
                <w:sz w:val="20"/>
                <w:lang w:eastAsia="en-GB"/>
              </w:rPr>
            </w:pPr>
          </w:p>
        </w:tc>
        <w:tc>
          <w:tcPr>
            <w:tcW w:w="1080" w:type="dxa"/>
          </w:tcPr>
          <w:p w14:paraId="197A3354" w14:textId="77777777" w:rsidR="006A7664" w:rsidRPr="0012708E" w:rsidRDefault="006A7664" w:rsidP="006A7664">
            <w:pPr>
              <w:tabs>
                <w:tab w:val="decimal" w:pos="874"/>
              </w:tabs>
              <w:spacing w:line="240" w:lineRule="atLeast"/>
              <w:ind w:left="-119" w:right="-137"/>
              <w:rPr>
                <w:rFonts w:eastAsia="AngsanaNew" w:cs="Times New Roman"/>
                <w:sz w:val="20"/>
                <w:lang w:eastAsia="en-GB"/>
              </w:rPr>
            </w:pPr>
          </w:p>
        </w:tc>
        <w:tc>
          <w:tcPr>
            <w:tcW w:w="270" w:type="dxa"/>
          </w:tcPr>
          <w:p w14:paraId="000FE60D" w14:textId="77777777" w:rsidR="006A7664" w:rsidRPr="0012708E" w:rsidRDefault="006A7664" w:rsidP="006A7664">
            <w:pPr>
              <w:tabs>
                <w:tab w:val="decimal" w:pos="871"/>
              </w:tabs>
              <w:spacing w:line="240" w:lineRule="atLeast"/>
              <w:ind w:left="-119" w:right="-137"/>
              <w:rPr>
                <w:rFonts w:eastAsia="AngsanaNew" w:cs="Times New Roman"/>
                <w:sz w:val="20"/>
                <w:lang w:eastAsia="en-GB"/>
              </w:rPr>
            </w:pPr>
          </w:p>
        </w:tc>
        <w:tc>
          <w:tcPr>
            <w:tcW w:w="1196" w:type="dxa"/>
          </w:tcPr>
          <w:p w14:paraId="7CF92D9A" w14:textId="77777777" w:rsidR="006A7664" w:rsidRPr="0012708E" w:rsidRDefault="006A7664" w:rsidP="006A7664">
            <w:pPr>
              <w:tabs>
                <w:tab w:val="decimal" w:pos="971"/>
              </w:tabs>
              <w:spacing w:line="240" w:lineRule="atLeast"/>
              <w:ind w:left="-119" w:right="-137"/>
              <w:rPr>
                <w:rFonts w:eastAsia="AngsanaNew" w:cs="Times New Roman"/>
                <w:sz w:val="20"/>
                <w:lang w:eastAsia="en-GB"/>
              </w:rPr>
            </w:pPr>
          </w:p>
        </w:tc>
      </w:tr>
      <w:tr w:rsidR="006A7664" w:rsidRPr="0012708E" w14:paraId="0677BD36" w14:textId="77777777" w:rsidTr="0093239C">
        <w:trPr>
          <w:cantSplit/>
        </w:trPr>
        <w:tc>
          <w:tcPr>
            <w:tcW w:w="3861" w:type="dxa"/>
          </w:tcPr>
          <w:p w14:paraId="79E0D752" w14:textId="77777777" w:rsidR="006A7664" w:rsidRPr="0012708E" w:rsidRDefault="006A7664" w:rsidP="006A7664">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4EFD64B1" w14:textId="1D34D128" w:rsidR="006A7664" w:rsidRPr="006A7664" w:rsidRDefault="006A7664" w:rsidP="006A7664">
            <w:pPr>
              <w:tabs>
                <w:tab w:val="decimal" w:pos="974"/>
              </w:tabs>
              <w:ind w:left="-119" w:right="-137"/>
              <w:rPr>
                <w:rFonts w:eastAsia="AngsanaNew" w:cs="Times New Roman"/>
                <w:sz w:val="20"/>
              </w:rPr>
            </w:pPr>
            <w:r w:rsidRPr="0093239C">
              <w:rPr>
                <w:rFonts w:eastAsia="AngsanaNew"/>
                <w:color w:val="000000" w:themeColor="text1"/>
                <w:sz w:val="20"/>
                <w:lang w:eastAsia="en-GB"/>
              </w:rPr>
              <w:t>631,216</w:t>
            </w:r>
          </w:p>
        </w:tc>
        <w:tc>
          <w:tcPr>
            <w:tcW w:w="270" w:type="dxa"/>
            <w:vAlign w:val="bottom"/>
          </w:tcPr>
          <w:p w14:paraId="6A0CAB85" w14:textId="77777777" w:rsidR="006A7664" w:rsidRPr="006A7664" w:rsidRDefault="006A7664" w:rsidP="006A7664">
            <w:pPr>
              <w:tabs>
                <w:tab w:val="decimal" w:pos="871"/>
              </w:tabs>
              <w:ind w:left="-119" w:right="-137"/>
              <w:rPr>
                <w:rFonts w:eastAsia="AngsanaNew" w:cs="Times New Roman"/>
                <w:sz w:val="20"/>
              </w:rPr>
            </w:pPr>
          </w:p>
        </w:tc>
        <w:tc>
          <w:tcPr>
            <w:tcW w:w="1080" w:type="dxa"/>
            <w:vAlign w:val="bottom"/>
          </w:tcPr>
          <w:p w14:paraId="031D09A0" w14:textId="0E48A275" w:rsidR="006A7664" w:rsidRPr="006A7664" w:rsidRDefault="006A7664" w:rsidP="006A7664">
            <w:pPr>
              <w:tabs>
                <w:tab w:val="decimal" w:pos="884"/>
              </w:tabs>
              <w:ind w:left="-119" w:right="-137"/>
              <w:rPr>
                <w:rFonts w:eastAsia="AngsanaNew" w:cs="Times New Roman"/>
                <w:sz w:val="20"/>
              </w:rPr>
            </w:pPr>
            <w:r w:rsidRPr="0093239C">
              <w:rPr>
                <w:rFonts w:eastAsia="AngsanaNew"/>
                <w:color w:val="000000" w:themeColor="text1"/>
                <w:sz w:val="20"/>
                <w:lang w:eastAsia="en-GB"/>
              </w:rPr>
              <w:t>972</w:t>
            </w:r>
          </w:p>
        </w:tc>
        <w:tc>
          <w:tcPr>
            <w:tcW w:w="270" w:type="dxa"/>
            <w:vAlign w:val="bottom"/>
          </w:tcPr>
          <w:p w14:paraId="0C06FFB7" w14:textId="77777777" w:rsidR="006A7664" w:rsidRPr="006A7664" w:rsidRDefault="006A7664" w:rsidP="006A7664">
            <w:pPr>
              <w:tabs>
                <w:tab w:val="decimal" w:pos="871"/>
              </w:tabs>
              <w:ind w:left="-119" w:right="-137"/>
              <w:rPr>
                <w:rFonts w:eastAsia="AngsanaNew" w:cs="Times New Roman"/>
                <w:sz w:val="20"/>
              </w:rPr>
            </w:pPr>
          </w:p>
        </w:tc>
        <w:tc>
          <w:tcPr>
            <w:tcW w:w="1080" w:type="dxa"/>
            <w:vAlign w:val="bottom"/>
          </w:tcPr>
          <w:p w14:paraId="038CD8FE" w14:textId="138D1B74" w:rsidR="006A7664" w:rsidRPr="006A7664" w:rsidRDefault="006A7664" w:rsidP="006A7664">
            <w:pPr>
              <w:tabs>
                <w:tab w:val="decimal" w:pos="874"/>
              </w:tabs>
              <w:ind w:left="-119" w:right="-137"/>
              <w:rPr>
                <w:rFonts w:eastAsia="AngsanaNew" w:cs="Times New Roman"/>
                <w:sz w:val="20"/>
              </w:rPr>
            </w:pPr>
            <w:r w:rsidRPr="0093239C">
              <w:rPr>
                <w:rFonts w:eastAsia="AngsanaNew"/>
                <w:color w:val="000000" w:themeColor="text1"/>
                <w:sz w:val="20"/>
                <w:lang w:eastAsia="en-GB"/>
              </w:rPr>
              <w:t>23</w:t>
            </w:r>
          </w:p>
        </w:tc>
        <w:tc>
          <w:tcPr>
            <w:tcW w:w="270" w:type="dxa"/>
            <w:vAlign w:val="bottom"/>
          </w:tcPr>
          <w:p w14:paraId="4D6D33A6" w14:textId="77777777" w:rsidR="006A7664" w:rsidRPr="006A7664" w:rsidRDefault="006A7664" w:rsidP="006A7664">
            <w:pPr>
              <w:tabs>
                <w:tab w:val="decimal" w:pos="871"/>
              </w:tabs>
              <w:ind w:left="-119" w:right="-137"/>
              <w:rPr>
                <w:rFonts w:eastAsia="AngsanaNew" w:cs="Times New Roman"/>
                <w:sz w:val="20"/>
              </w:rPr>
            </w:pPr>
          </w:p>
        </w:tc>
        <w:tc>
          <w:tcPr>
            <w:tcW w:w="1196" w:type="dxa"/>
            <w:vAlign w:val="bottom"/>
          </w:tcPr>
          <w:p w14:paraId="71633867" w14:textId="2762E66B" w:rsidR="006A7664" w:rsidRPr="006A7664" w:rsidRDefault="006A7664" w:rsidP="006A7664">
            <w:pPr>
              <w:tabs>
                <w:tab w:val="decimal" w:pos="971"/>
              </w:tabs>
              <w:ind w:left="-119" w:right="-137"/>
              <w:rPr>
                <w:rFonts w:eastAsia="AngsanaNew" w:cs="Times New Roman"/>
                <w:sz w:val="20"/>
              </w:rPr>
            </w:pPr>
            <w:r w:rsidRPr="0093239C">
              <w:rPr>
                <w:rFonts w:eastAsia="AngsanaNew"/>
                <w:color w:val="000000" w:themeColor="text1"/>
                <w:sz w:val="20"/>
                <w:lang w:eastAsia="en-GB"/>
              </w:rPr>
              <w:t>632,211</w:t>
            </w:r>
          </w:p>
        </w:tc>
      </w:tr>
      <w:tr w:rsidR="006A7664" w:rsidRPr="0012708E" w14:paraId="036A573A" w14:textId="77777777" w:rsidTr="0093239C">
        <w:trPr>
          <w:cantSplit/>
        </w:trPr>
        <w:tc>
          <w:tcPr>
            <w:tcW w:w="3861" w:type="dxa"/>
          </w:tcPr>
          <w:p w14:paraId="5F42D5F1" w14:textId="4819510E" w:rsidR="006A7664" w:rsidRPr="0012708E" w:rsidRDefault="006A7664" w:rsidP="006A7664">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221658D7" w14:textId="5A4F608D" w:rsidR="006A7664" w:rsidRPr="006A7664" w:rsidRDefault="006A7664" w:rsidP="006A7664">
            <w:pPr>
              <w:tabs>
                <w:tab w:val="decimal" w:pos="974"/>
              </w:tabs>
              <w:ind w:left="-119" w:right="-137"/>
              <w:rPr>
                <w:rFonts w:eastAsia="AngsanaNew" w:cs="Times New Roman"/>
                <w:sz w:val="20"/>
                <w:rtl/>
              </w:rPr>
            </w:pPr>
            <w:r w:rsidRPr="0093239C">
              <w:rPr>
                <w:rFonts w:eastAsia="AngsanaNew" w:cs="Times New Roman"/>
                <w:color w:val="000000" w:themeColor="text1"/>
                <w:sz w:val="20"/>
                <w:lang w:eastAsia="en-GB"/>
              </w:rPr>
              <w:t>(1,726)</w:t>
            </w:r>
          </w:p>
        </w:tc>
        <w:tc>
          <w:tcPr>
            <w:tcW w:w="270" w:type="dxa"/>
            <w:vAlign w:val="bottom"/>
          </w:tcPr>
          <w:p w14:paraId="4E5B0539" w14:textId="77777777" w:rsidR="006A7664" w:rsidRPr="006A7664" w:rsidRDefault="006A7664" w:rsidP="006A7664">
            <w:pPr>
              <w:tabs>
                <w:tab w:val="decimal" w:pos="871"/>
              </w:tabs>
              <w:ind w:left="-119" w:right="-137"/>
              <w:rPr>
                <w:rFonts w:eastAsia="AngsanaNew" w:cs="Times New Roman"/>
                <w:sz w:val="20"/>
              </w:rPr>
            </w:pPr>
          </w:p>
        </w:tc>
        <w:tc>
          <w:tcPr>
            <w:tcW w:w="1080" w:type="dxa"/>
            <w:vAlign w:val="bottom"/>
          </w:tcPr>
          <w:p w14:paraId="14E442BD" w14:textId="3237F2AA" w:rsidR="006A7664" w:rsidRPr="006A7664" w:rsidRDefault="006A7664" w:rsidP="006A7664">
            <w:pPr>
              <w:tabs>
                <w:tab w:val="decimal" w:pos="884"/>
              </w:tabs>
              <w:ind w:left="-119" w:right="-137"/>
              <w:rPr>
                <w:rFonts w:eastAsia="AngsanaNew" w:cs="Times New Roman"/>
                <w:sz w:val="20"/>
              </w:rPr>
            </w:pPr>
            <w:r w:rsidRPr="0093239C">
              <w:rPr>
                <w:rFonts w:eastAsia="AngsanaNew" w:cs="Times New Roman"/>
                <w:color w:val="000000" w:themeColor="text1"/>
                <w:sz w:val="20"/>
                <w:lang w:eastAsia="en-GB"/>
              </w:rPr>
              <w:t>(120)</w:t>
            </w:r>
          </w:p>
        </w:tc>
        <w:tc>
          <w:tcPr>
            <w:tcW w:w="270" w:type="dxa"/>
            <w:vAlign w:val="bottom"/>
          </w:tcPr>
          <w:p w14:paraId="13E0F6C6" w14:textId="77777777" w:rsidR="006A7664" w:rsidRPr="006A7664" w:rsidRDefault="006A7664" w:rsidP="006A7664">
            <w:pPr>
              <w:tabs>
                <w:tab w:val="decimal" w:pos="871"/>
              </w:tabs>
              <w:ind w:left="-119" w:right="-137"/>
              <w:rPr>
                <w:rFonts w:eastAsia="AngsanaNew" w:cs="Times New Roman"/>
                <w:sz w:val="20"/>
              </w:rPr>
            </w:pPr>
          </w:p>
        </w:tc>
        <w:tc>
          <w:tcPr>
            <w:tcW w:w="1080" w:type="dxa"/>
            <w:vAlign w:val="bottom"/>
          </w:tcPr>
          <w:p w14:paraId="3867C08E" w14:textId="27653DC0" w:rsidR="006A7664" w:rsidRPr="006A7664" w:rsidRDefault="006A7664" w:rsidP="006A7664">
            <w:pPr>
              <w:tabs>
                <w:tab w:val="decimal" w:pos="874"/>
              </w:tabs>
              <w:ind w:left="-119" w:right="-137"/>
              <w:rPr>
                <w:rFonts w:eastAsia="AngsanaNew" w:cs="Times New Roman"/>
                <w:sz w:val="20"/>
              </w:rPr>
            </w:pPr>
            <w:r w:rsidRPr="0093239C">
              <w:rPr>
                <w:rFonts w:eastAsia="AngsanaNew" w:cs="Times New Roman"/>
                <w:color w:val="000000" w:themeColor="text1"/>
                <w:sz w:val="20"/>
                <w:lang w:eastAsia="en-GB"/>
              </w:rPr>
              <w:t>(10)</w:t>
            </w:r>
          </w:p>
        </w:tc>
        <w:tc>
          <w:tcPr>
            <w:tcW w:w="270" w:type="dxa"/>
            <w:vAlign w:val="bottom"/>
          </w:tcPr>
          <w:p w14:paraId="7F52CB05" w14:textId="77777777" w:rsidR="006A7664" w:rsidRPr="006A7664" w:rsidRDefault="006A7664" w:rsidP="006A7664">
            <w:pPr>
              <w:tabs>
                <w:tab w:val="decimal" w:pos="871"/>
              </w:tabs>
              <w:ind w:left="-119" w:right="-137"/>
              <w:rPr>
                <w:rFonts w:eastAsia="AngsanaNew" w:cs="Times New Roman"/>
                <w:sz w:val="20"/>
              </w:rPr>
            </w:pPr>
          </w:p>
        </w:tc>
        <w:tc>
          <w:tcPr>
            <w:tcW w:w="1196" w:type="dxa"/>
            <w:vAlign w:val="bottom"/>
          </w:tcPr>
          <w:p w14:paraId="26436AF1" w14:textId="71FEA7FE" w:rsidR="006A7664" w:rsidRPr="006A7664" w:rsidRDefault="006A7664" w:rsidP="006A7664">
            <w:pPr>
              <w:tabs>
                <w:tab w:val="decimal" w:pos="971"/>
              </w:tabs>
              <w:ind w:left="-119" w:right="-137"/>
              <w:rPr>
                <w:rFonts w:eastAsia="AngsanaNew" w:cs="Times New Roman"/>
                <w:sz w:val="20"/>
              </w:rPr>
            </w:pPr>
            <w:r w:rsidRPr="0093239C">
              <w:rPr>
                <w:rFonts w:eastAsia="AngsanaNew" w:cs="Times New Roman"/>
                <w:color w:val="000000" w:themeColor="text1"/>
                <w:sz w:val="20"/>
                <w:lang w:eastAsia="en-GB"/>
              </w:rPr>
              <w:t>(1,856)</w:t>
            </w:r>
          </w:p>
        </w:tc>
      </w:tr>
    </w:tbl>
    <w:p w14:paraId="45CCAE0C" w14:textId="7DF6BD35" w:rsidR="00F37AC2" w:rsidRDefault="00B27220">
      <w:pPr>
        <w:rPr>
          <w:rFonts w:cs="Times New Roman"/>
          <w:sz w:val="20"/>
          <w:szCs w:val="18"/>
        </w:rPr>
      </w:pPr>
      <w:r w:rsidRPr="0012708E">
        <w:rPr>
          <w:rFonts w:cs="Times New Roman"/>
        </w:rPr>
        <w:tab/>
      </w: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174ACB" w:rsidRPr="0012708E" w14:paraId="0949133A" w14:textId="77777777" w:rsidTr="0093239C">
        <w:trPr>
          <w:tblHeader/>
        </w:trPr>
        <w:tc>
          <w:tcPr>
            <w:tcW w:w="3861" w:type="dxa"/>
            <w:vAlign w:val="center"/>
          </w:tcPr>
          <w:p w14:paraId="1B847970" w14:textId="77777777" w:rsidR="00174ACB" w:rsidRPr="0012708E" w:rsidDel="00FE4E42" w:rsidRDefault="00174ACB" w:rsidP="0093239C">
            <w:pPr>
              <w:spacing w:line="240" w:lineRule="atLeast"/>
              <w:ind w:right="-105"/>
              <w:rPr>
                <w:rFonts w:cs="Times New Roman"/>
                <w:sz w:val="20"/>
                <w:rtl/>
                <w:cs/>
              </w:rPr>
            </w:pPr>
          </w:p>
        </w:tc>
        <w:tc>
          <w:tcPr>
            <w:tcW w:w="5336" w:type="dxa"/>
            <w:gridSpan w:val="7"/>
            <w:vAlign w:val="center"/>
          </w:tcPr>
          <w:p w14:paraId="443390DC" w14:textId="77777777" w:rsidR="00174ACB" w:rsidRPr="0012708E" w:rsidRDefault="00174ACB" w:rsidP="00080F43">
            <w:pPr>
              <w:spacing w:line="240" w:lineRule="atLeast"/>
              <w:jc w:val="center"/>
              <w:rPr>
                <w:rFonts w:cs="Times New Roman"/>
                <w:sz w:val="20"/>
              </w:rPr>
            </w:pPr>
            <w:r w:rsidRPr="0012708E">
              <w:rPr>
                <w:rFonts w:cs="Times New Roman"/>
                <w:b/>
                <w:bCs/>
                <w:color w:val="000000"/>
                <w:sz w:val="20"/>
              </w:rPr>
              <w:t>Consolidated and the Bank</w:t>
            </w:r>
          </w:p>
        </w:tc>
      </w:tr>
      <w:tr w:rsidR="00174ACB" w:rsidRPr="0012708E" w14:paraId="1EDF7513" w14:textId="77777777" w:rsidTr="0093239C">
        <w:trPr>
          <w:tblHeader/>
        </w:trPr>
        <w:tc>
          <w:tcPr>
            <w:tcW w:w="3861" w:type="dxa"/>
            <w:vAlign w:val="center"/>
          </w:tcPr>
          <w:p w14:paraId="5373609A" w14:textId="77777777" w:rsidR="00174ACB" w:rsidRPr="0012708E" w:rsidDel="00FE4E42" w:rsidRDefault="00174ACB" w:rsidP="00080F43">
            <w:pPr>
              <w:spacing w:line="240" w:lineRule="atLeast"/>
              <w:ind w:right="-105"/>
              <w:jc w:val="center"/>
              <w:rPr>
                <w:rFonts w:cs="Times New Roman"/>
                <w:sz w:val="20"/>
                <w:rtl/>
                <w:cs/>
              </w:rPr>
            </w:pPr>
          </w:p>
        </w:tc>
        <w:tc>
          <w:tcPr>
            <w:tcW w:w="5336" w:type="dxa"/>
            <w:gridSpan w:val="7"/>
            <w:vAlign w:val="bottom"/>
          </w:tcPr>
          <w:p w14:paraId="0C4DC732" w14:textId="77777777" w:rsidR="00174ACB" w:rsidRPr="0012708E" w:rsidRDefault="00174ACB" w:rsidP="00080F43">
            <w:pPr>
              <w:spacing w:line="240" w:lineRule="atLeast"/>
              <w:ind w:left="-120" w:right="-108"/>
              <w:jc w:val="center"/>
              <w:rPr>
                <w:rFonts w:cs="Times New Roman"/>
                <w:sz w:val="20"/>
              </w:rPr>
            </w:pPr>
            <w:r w:rsidRPr="0012708E">
              <w:rPr>
                <w:rFonts w:cs="Times New Roman"/>
                <w:sz w:val="20"/>
              </w:rPr>
              <w:t>2022</w:t>
            </w:r>
          </w:p>
        </w:tc>
      </w:tr>
      <w:tr w:rsidR="00174ACB" w:rsidRPr="0012708E" w14:paraId="2793E4BD" w14:textId="77777777" w:rsidTr="0093239C">
        <w:trPr>
          <w:cantSplit/>
          <w:tblHeader/>
        </w:trPr>
        <w:tc>
          <w:tcPr>
            <w:tcW w:w="3861" w:type="dxa"/>
            <w:vAlign w:val="center"/>
          </w:tcPr>
          <w:p w14:paraId="7D9B1E4F" w14:textId="77777777" w:rsidR="00174ACB" w:rsidRPr="0012708E" w:rsidRDefault="00174ACB" w:rsidP="00080F43">
            <w:pPr>
              <w:tabs>
                <w:tab w:val="decimal" w:pos="516"/>
              </w:tabs>
              <w:spacing w:line="240" w:lineRule="atLeast"/>
              <w:jc w:val="thaiDistribute"/>
              <w:rPr>
                <w:rFonts w:cs="Times New Roman"/>
                <w:b/>
                <w:bCs/>
                <w:i/>
                <w:iCs/>
                <w:spacing w:val="-2"/>
                <w:sz w:val="20"/>
              </w:rPr>
            </w:pPr>
          </w:p>
        </w:tc>
        <w:tc>
          <w:tcPr>
            <w:tcW w:w="1170" w:type="dxa"/>
            <w:vAlign w:val="bottom"/>
          </w:tcPr>
          <w:p w14:paraId="42E6B6AF" w14:textId="77777777" w:rsidR="00174ACB" w:rsidRPr="00752DC1" w:rsidRDefault="00174ACB" w:rsidP="00080F43">
            <w:pPr>
              <w:spacing w:line="240" w:lineRule="atLeast"/>
              <w:ind w:left="-120" w:right="-108"/>
              <w:jc w:val="center"/>
              <w:rPr>
                <w:rFonts w:cs="Times New Roman"/>
                <w:sz w:val="20"/>
                <w:rtl/>
                <w:cs/>
              </w:rPr>
            </w:pPr>
            <w:r w:rsidRPr="0012708E">
              <w:rPr>
                <w:rFonts w:cs="Times New Roman"/>
                <w:sz w:val="20"/>
              </w:rPr>
              <w:t>Stage 1</w:t>
            </w:r>
          </w:p>
        </w:tc>
        <w:tc>
          <w:tcPr>
            <w:tcW w:w="270" w:type="dxa"/>
            <w:vAlign w:val="bottom"/>
          </w:tcPr>
          <w:p w14:paraId="27FB2653" w14:textId="77777777" w:rsidR="00174ACB" w:rsidRPr="00752DC1" w:rsidRDefault="00174ACB" w:rsidP="00080F43">
            <w:pPr>
              <w:spacing w:line="240" w:lineRule="atLeast"/>
              <w:ind w:left="-120" w:right="-108"/>
              <w:jc w:val="center"/>
              <w:rPr>
                <w:rFonts w:cs="Times New Roman"/>
                <w:sz w:val="20"/>
              </w:rPr>
            </w:pPr>
          </w:p>
        </w:tc>
        <w:tc>
          <w:tcPr>
            <w:tcW w:w="1080" w:type="dxa"/>
            <w:vAlign w:val="bottom"/>
          </w:tcPr>
          <w:p w14:paraId="68FA1451" w14:textId="77777777" w:rsidR="00174ACB" w:rsidRPr="00752DC1" w:rsidRDefault="00174ACB" w:rsidP="00080F43">
            <w:pPr>
              <w:tabs>
                <w:tab w:val="decimal" w:pos="790"/>
              </w:tabs>
              <w:spacing w:line="240" w:lineRule="atLeast"/>
              <w:ind w:left="-120" w:right="-108"/>
              <w:rPr>
                <w:rFonts w:cs="Times New Roman"/>
                <w:sz w:val="20"/>
              </w:rPr>
            </w:pPr>
            <w:r w:rsidRPr="0012708E">
              <w:rPr>
                <w:rFonts w:cs="Times New Roman"/>
                <w:sz w:val="20"/>
              </w:rPr>
              <w:t>Stage 2</w:t>
            </w:r>
          </w:p>
        </w:tc>
        <w:tc>
          <w:tcPr>
            <w:tcW w:w="270" w:type="dxa"/>
            <w:vAlign w:val="bottom"/>
          </w:tcPr>
          <w:p w14:paraId="5CEA6348" w14:textId="77777777" w:rsidR="00174ACB" w:rsidRPr="00752DC1" w:rsidRDefault="00174ACB" w:rsidP="00080F43">
            <w:pPr>
              <w:spacing w:line="240" w:lineRule="atLeast"/>
              <w:ind w:left="-120" w:right="-108"/>
              <w:jc w:val="center"/>
              <w:rPr>
                <w:rFonts w:cs="Times New Roman"/>
                <w:sz w:val="20"/>
              </w:rPr>
            </w:pPr>
          </w:p>
        </w:tc>
        <w:tc>
          <w:tcPr>
            <w:tcW w:w="1080" w:type="dxa"/>
            <w:vAlign w:val="bottom"/>
          </w:tcPr>
          <w:p w14:paraId="26EFA4AA" w14:textId="77777777" w:rsidR="00174ACB" w:rsidRPr="00752DC1" w:rsidRDefault="00174ACB" w:rsidP="00080F43">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528CC9A0" w14:textId="77777777" w:rsidR="00174ACB" w:rsidRPr="00752DC1" w:rsidRDefault="00174ACB" w:rsidP="00080F43">
            <w:pPr>
              <w:spacing w:line="240" w:lineRule="atLeast"/>
              <w:ind w:left="-120" w:right="-108"/>
              <w:jc w:val="center"/>
              <w:rPr>
                <w:rFonts w:cs="Times New Roman"/>
                <w:sz w:val="20"/>
              </w:rPr>
            </w:pPr>
          </w:p>
        </w:tc>
        <w:tc>
          <w:tcPr>
            <w:tcW w:w="1196" w:type="dxa"/>
            <w:vAlign w:val="bottom"/>
          </w:tcPr>
          <w:p w14:paraId="7E1FDDFB" w14:textId="77777777" w:rsidR="00174ACB" w:rsidRPr="00752DC1" w:rsidRDefault="00174ACB" w:rsidP="00080F43">
            <w:pPr>
              <w:spacing w:line="240" w:lineRule="atLeast"/>
              <w:ind w:left="-120" w:right="-108"/>
              <w:jc w:val="center"/>
              <w:rPr>
                <w:rFonts w:cs="Times New Roman"/>
                <w:sz w:val="20"/>
              </w:rPr>
            </w:pPr>
            <w:r w:rsidRPr="0012708E">
              <w:rPr>
                <w:rFonts w:cs="Times New Roman"/>
                <w:sz w:val="20"/>
              </w:rPr>
              <w:t>Total</w:t>
            </w:r>
          </w:p>
        </w:tc>
      </w:tr>
      <w:tr w:rsidR="00174ACB" w:rsidRPr="0012708E" w14:paraId="555E98F6" w14:textId="77777777" w:rsidTr="0093239C">
        <w:trPr>
          <w:cantSplit/>
          <w:tblHeader/>
        </w:trPr>
        <w:tc>
          <w:tcPr>
            <w:tcW w:w="3861" w:type="dxa"/>
            <w:vAlign w:val="center"/>
          </w:tcPr>
          <w:p w14:paraId="6FBAF88E" w14:textId="77777777" w:rsidR="00174ACB" w:rsidRPr="0012708E" w:rsidRDefault="00174ACB" w:rsidP="00080F43">
            <w:pPr>
              <w:tabs>
                <w:tab w:val="decimal" w:pos="516"/>
              </w:tabs>
              <w:spacing w:line="240" w:lineRule="atLeast"/>
              <w:jc w:val="thaiDistribute"/>
              <w:rPr>
                <w:rFonts w:cs="Times New Roman"/>
                <w:b/>
                <w:bCs/>
                <w:i/>
                <w:iCs/>
                <w:spacing w:val="-2"/>
                <w:sz w:val="20"/>
              </w:rPr>
            </w:pPr>
          </w:p>
        </w:tc>
        <w:tc>
          <w:tcPr>
            <w:tcW w:w="5336" w:type="dxa"/>
            <w:gridSpan w:val="7"/>
            <w:vAlign w:val="bottom"/>
          </w:tcPr>
          <w:p w14:paraId="72DE4DE1" w14:textId="77777777" w:rsidR="00174ACB" w:rsidRPr="0012708E" w:rsidRDefault="00174ACB" w:rsidP="00080F43">
            <w:pPr>
              <w:tabs>
                <w:tab w:val="decimal" w:pos="863"/>
              </w:tabs>
              <w:spacing w:line="240" w:lineRule="atLeast"/>
              <w:ind w:left="-119" w:right="-137"/>
              <w:jc w:val="center"/>
              <w:rPr>
                <w:rFonts w:cs="Times New Roman"/>
                <w:sz w:val="20"/>
              </w:rPr>
            </w:pPr>
            <w:r w:rsidRPr="0012708E">
              <w:rPr>
                <w:rFonts w:cs="Times New Roman"/>
                <w:i/>
                <w:iCs/>
                <w:sz w:val="20"/>
              </w:rPr>
              <w:t>(in thousand Baht)</w:t>
            </w:r>
          </w:p>
        </w:tc>
      </w:tr>
      <w:tr w:rsidR="00174ACB" w:rsidRPr="0012708E" w14:paraId="30AEF3CD" w14:textId="77777777" w:rsidTr="00080F43">
        <w:trPr>
          <w:cantSplit/>
        </w:trPr>
        <w:tc>
          <w:tcPr>
            <w:tcW w:w="3861" w:type="dxa"/>
          </w:tcPr>
          <w:p w14:paraId="291F08AF" w14:textId="77777777" w:rsidR="00174ACB" w:rsidRPr="0012708E" w:rsidRDefault="00174ACB" w:rsidP="00080F43">
            <w:pPr>
              <w:spacing w:line="240" w:lineRule="atLeast"/>
              <w:ind w:left="168" w:right="-105" w:hanging="168"/>
              <w:rPr>
                <w:rFonts w:cs="Times New Roman"/>
                <w:b/>
                <w:bCs/>
                <w:i/>
                <w:iCs/>
                <w:spacing w:val="-2"/>
                <w:sz w:val="20"/>
              </w:rPr>
            </w:pPr>
            <w:r w:rsidRPr="0012708E">
              <w:rPr>
                <w:rFonts w:cs="Times New Roman"/>
                <w:b/>
                <w:bCs/>
                <w:i/>
                <w:iCs/>
                <w:spacing w:val="-2"/>
                <w:sz w:val="20"/>
              </w:rPr>
              <w:t>Investments in debt instruments measured at FVOCI</w:t>
            </w:r>
          </w:p>
        </w:tc>
        <w:tc>
          <w:tcPr>
            <w:tcW w:w="1170" w:type="dxa"/>
          </w:tcPr>
          <w:p w14:paraId="269CE9F5" w14:textId="77777777" w:rsidR="00174ACB" w:rsidRPr="0012708E" w:rsidRDefault="00174ACB" w:rsidP="00080F43">
            <w:pPr>
              <w:tabs>
                <w:tab w:val="decimal" w:pos="880"/>
              </w:tabs>
              <w:spacing w:line="240" w:lineRule="atLeast"/>
              <w:ind w:left="-119" w:right="-137"/>
              <w:rPr>
                <w:rFonts w:cs="Times New Roman"/>
                <w:sz w:val="20"/>
                <w:highlight w:val="cyan"/>
              </w:rPr>
            </w:pPr>
          </w:p>
        </w:tc>
        <w:tc>
          <w:tcPr>
            <w:tcW w:w="270" w:type="dxa"/>
          </w:tcPr>
          <w:p w14:paraId="6CC8214F"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tcPr>
          <w:p w14:paraId="54B2D493" w14:textId="77777777" w:rsidR="00174ACB" w:rsidRPr="0012708E" w:rsidRDefault="00174ACB" w:rsidP="00080F43">
            <w:pPr>
              <w:tabs>
                <w:tab w:val="decimal" w:pos="884"/>
              </w:tabs>
              <w:spacing w:line="240" w:lineRule="atLeast"/>
              <w:ind w:left="-119" w:right="-137"/>
              <w:rPr>
                <w:rFonts w:cs="Times New Roman"/>
                <w:sz w:val="20"/>
                <w:highlight w:val="cyan"/>
              </w:rPr>
            </w:pPr>
          </w:p>
        </w:tc>
        <w:tc>
          <w:tcPr>
            <w:tcW w:w="270" w:type="dxa"/>
          </w:tcPr>
          <w:p w14:paraId="6B91F56C"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tcPr>
          <w:p w14:paraId="59813142" w14:textId="77777777" w:rsidR="00174ACB" w:rsidRPr="0012708E" w:rsidRDefault="00174ACB" w:rsidP="00080F43">
            <w:pPr>
              <w:tabs>
                <w:tab w:val="decimal" w:pos="874"/>
              </w:tabs>
              <w:spacing w:line="240" w:lineRule="atLeast"/>
              <w:ind w:left="-119" w:right="-137"/>
              <w:rPr>
                <w:rFonts w:cs="Times New Roman"/>
                <w:sz w:val="20"/>
                <w:highlight w:val="cyan"/>
              </w:rPr>
            </w:pPr>
          </w:p>
        </w:tc>
        <w:tc>
          <w:tcPr>
            <w:tcW w:w="270" w:type="dxa"/>
          </w:tcPr>
          <w:p w14:paraId="4C4BA916"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196" w:type="dxa"/>
          </w:tcPr>
          <w:p w14:paraId="0DA2915A" w14:textId="77777777" w:rsidR="00174ACB" w:rsidRPr="0012708E" w:rsidRDefault="00174ACB" w:rsidP="00080F43">
            <w:pPr>
              <w:tabs>
                <w:tab w:val="decimal" w:pos="863"/>
              </w:tabs>
              <w:spacing w:line="240" w:lineRule="atLeast"/>
              <w:ind w:left="-119" w:right="-137"/>
              <w:rPr>
                <w:rFonts w:eastAsia="AngsanaNew" w:cs="Times New Roman"/>
                <w:sz w:val="20"/>
                <w:highlight w:val="cyan"/>
                <w:lang w:eastAsia="en-GB"/>
              </w:rPr>
            </w:pPr>
          </w:p>
        </w:tc>
      </w:tr>
      <w:tr w:rsidR="00174ACB" w:rsidRPr="0012708E" w14:paraId="4201AACF" w14:textId="77777777" w:rsidTr="00080F43">
        <w:trPr>
          <w:cantSplit/>
        </w:trPr>
        <w:tc>
          <w:tcPr>
            <w:tcW w:w="3861" w:type="dxa"/>
            <w:hideMark/>
          </w:tcPr>
          <w:p w14:paraId="42CBCB9A"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 xml:space="preserve">Low credit risk </w:t>
            </w:r>
            <w:r w:rsidRPr="0012708E">
              <w:rPr>
                <w:rFonts w:cs="Times New Roman"/>
                <w:sz w:val="20"/>
                <w:szCs w:val="18"/>
                <w:vertAlign w:val="superscript"/>
              </w:rPr>
              <w:t>(</w:t>
            </w:r>
            <w:r>
              <w:rPr>
                <w:rFonts w:cs="Times New Roman"/>
                <w:sz w:val="20"/>
                <w:szCs w:val="18"/>
                <w:vertAlign w:val="superscript"/>
              </w:rPr>
              <w:t>1</w:t>
            </w:r>
            <w:r w:rsidRPr="0012708E">
              <w:rPr>
                <w:rFonts w:cs="Times New Roman"/>
                <w:sz w:val="20"/>
                <w:szCs w:val="18"/>
                <w:vertAlign w:val="superscript"/>
              </w:rPr>
              <w:t>)</w:t>
            </w:r>
          </w:p>
        </w:tc>
        <w:tc>
          <w:tcPr>
            <w:tcW w:w="1170" w:type="dxa"/>
          </w:tcPr>
          <w:p w14:paraId="1F4E9B67" w14:textId="77777777" w:rsidR="00174ACB" w:rsidRPr="0012708E" w:rsidRDefault="00174ACB" w:rsidP="00080F43">
            <w:pPr>
              <w:tabs>
                <w:tab w:val="decimal" w:pos="974"/>
              </w:tabs>
              <w:spacing w:line="240" w:lineRule="atLeast"/>
              <w:ind w:left="-119" w:right="-137"/>
              <w:rPr>
                <w:rFonts w:eastAsia="AngsanaNew" w:cs="Times New Roman"/>
                <w:sz w:val="20"/>
              </w:rPr>
            </w:pPr>
            <w:r>
              <w:rPr>
                <w:rFonts w:eastAsia="AngsanaNew" w:cs="Times New Roman"/>
                <w:sz w:val="20"/>
              </w:rPr>
              <w:t>2,920,705</w:t>
            </w:r>
          </w:p>
        </w:tc>
        <w:tc>
          <w:tcPr>
            <w:tcW w:w="270" w:type="dxa"/>
          </w:tcPr>
          <w:p w14:paraId="25AC8AB2"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Pr>
          <w:p w14:paraId="6751A50E" w14:textId="77777777" w:rsidR="00174ACB" w:rsidRPr="0012708E" w:rsidRDefault="00174ACB" w:rsidP="00080F43">
            <w:pPr>
              <w:tabs>
                <w:tab w:val="decimal" w:pos="884"/>
              </w:tabs>
              <w:spacing w:line="240" w:lineRule="atLeast"/>
              <w:ind w:left="-119" w:right="-137"/>
              <w:rPr>
                <w:rFonts w:eastAsia="AngsanaNew" w:cs="Times New Roman"/>
                <w:sz w:val="20"/>
              </w:rPr>
            </w:pPr>
            <w:r>
              <w:rPr>
                <w:rFonts w:eastAsia="AngsanaNew" w:cs="Times New Roman"/>
                <w:sz w:val="20"/>
              </w:rPr>
              <w:t>-</w:t>
            </w:r>
          </w:p>
        </w:tc>
        <w:tc>
          <w:tcPr>
            <w:tcW w:w="270" w:type="dxa"/>
          </w:tcPr>
          <w:p w14:paraId="4235F47C"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Pr>
          <w:p w14:paraId="2AF11031" w14:textId="77777777" w:rsidR="00174ACB" w:rsidRPr="0012708E" w:rsidRDefault="00174ACB" w:rsidP="00080F43">
            <w:pPr>
              <w:tabs>
                <w:tab w:val="decimal" w:pos="874"/>
              </w:tabs>
              <w:spacing w:line="240" w:lineRule="atLeast"/>
              <w:ind w:left="-119" w:right="-137"/>
              <w:rPr>
                <w:rFonts w:eastAsia="AngsanaNew" w:cs="Times New Roman"/>
                <w:sz w:val="20"/>
              </w:rPr>
            </w:pPr>
            <w:r>
              <w:rPr>
                <w:rFonts w:eastAsia="AngsanaNew" w:cs="Times New Roman"/>
                <w:sz w:val="20"/>
              </w:rPr>
              <w:t>-</w:t>
            </w:r>
          </w:p>
        </w:tc>
        <w:tc>
          <w:tcPr>
            <w:tcW w:w="270" w:type="dxa"/>
          </w:tcPr>
          <w:p w14:paraId="7D06E4CA"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196" w:type="dxa"/>
          </w:tcPr>
          <w:p w14:paraId="0C84140B" w14:textId="77777777" w:rsidR="00174ACB" w:rsidRPr="0012708E" w:rsidRDefault="00174ACB" w:rsidP="00080F43">
            <w:pPr>
              <w:tabs>
                <w:tab w:val="decimal" w:pos="971"/>
              </w:tabs>
              <w:spacing w:line="240" w:lineRule="atLeast"/>
              <w:ind w:left="-119" w:right="-137"/>
              <w:rPr>
                <w:rFonts w:eastAsia="AngsanaNew" w:cs="Times New Roman"/>
                <w:sz w:val="20"/>
                <w:lang w:bidi="th-TH"/>
              </w:rPr>
            </w:pPr>
            <w:r>
              <w:rPr>
                <w:rFonts w:eastAsia="AngsanaNew" w:cs="Times New Roman"/>
                <w:sz w:val="20"/>
                <w:lang w:bidi="th-TH"/>
              </w:rPr>
              <w:t>2,920,705</w:t>
            </w:r>
          </w:p>
        </w:tc>
      </w:tr>
      <w:tr w:rsidR="00174ACB" w:rsidRPr="0012708E" w14:paraId="1D2F3D62" w14:textId="77777777" w:rsidTr="00080F43">
        <w:trPr>
          <w:cantSplit/>
        </w:trPr>
        <w:tc>
          <w:tcPr>
            <w:tcW w:w="3861" w:type="dxa"/>
          </w:tcPr>
          <w:p w14:paraId="5502A59C"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Credit impaired</w:t>
            </w:r>
          </w:p>
        </w:tc>
        <w:tc>
          <w:tcPr>
            <w:tcW w:w="1170" w:type="dxa"/>
            <w:tcBorders>
              <w:bottom w:val="single" w:sz="4" w:space="0" w:color="auto"/>
            </w:tcBorders>
          </w:tcPr>
          <w:p w14:paraId="6198266A" w14:textId="77777777" w:rsidR="00174ACB" w:rsidRPr="0012708E" w:rsidRDefault="00174ACB" w:rsidP="00080F43">
            <w:pPr>
              <w:tabs>
                <w:tab w:val="decimal" w:pos="974"/>
              </w:tabs>
              <w:spacing w:line="240" w:lineRule="atLeast"/>
              <w:ind w:left="-119" w:right="-137"/>
              <w:rPr>
                <w:rFonts w:eastAsia="AngsanaNew" w:cs="Times New Roman"/>
                <w:sz w:val="20"/>
              </w:rPr>
            </w:pPr>
            <w:r>
              <w:rPr>
                <w:rFonts w:eastAsia="AngsanaNew" w:cs="Times New Roman"/>
                <w:sz w:val="20"/>
              </w:rPr>
              <w:t>-</w:t>
            </w:r>
          </w:p>
        </w:tc>
        <w:tc>
          <w:tcPr>
            <w:tcW w:w="270" w:type="dxa"/>
          </w:tcPr>
          <w:p w14:paraId="25069B0F"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09774D2B" w14:textId="77777777" w:rsidR="00174ACB" w:rsidRPr="0012708E" w:rsidRDefault="00174ACB" w:rsidP="00080F43">
            <w:pPr>
              <w:tabs>
                <w:tab w:val="decimal" w:pos="884"/>
              </w:tabs>
              <w:spacing w:line="240" w:lineRule="atLeast"/>
              <w:ind w:left="-119" w:right="-137"/>
              <w:rPr>
                <w:rFonts w:eastAsia="AngsanaNew" w:cs="Times New Roman"/>
                <w:sz w:val="20"/>
              </w:rPr>
            </w:pPr>
            <w:r>
              <w:rPr>
                <w:rFonts w:eastAsia="AngsanaNew" w:cs="Times New Roman"/>
                <w:sz w:val="20"/>
              </w:rPr>
              <w:t>-</w:t>
            </w:r>
          </w:p>
        </w:tc>
        <w:tc>
          <w:tcPr>
            <w:tcW w:w="270" w:type="dxa"/>
          </w:tcPr>
          <w:p w14:paraId="40D81F5F"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3E38548E" w14:textId="77777777" w:rsidR="00174ACB" w:rsidRPr="0012708E" w:rsidRDefault="00174ACB" w:rsidP="00080F43">
            <w:pPr>
              <w:tabs>
                <w:tab w:val="decimal" w:pos="874"/>
              </w:tabs>
              <w:spacing w:line="240" w:lineRule="atLeast"/>
              <w:ind w:left="-119" w:right="-137"/>
              <w:rPr>
                <w:rFonts w:eastAsia="AngsanaNew" w:cs="Times New Roman"/>
                <w:sz w:val="20"/>
              </w:rPr>
            </w:pPr>
            <w:r>
              <w:rPr>
                <w:rFonts w:eastAsia="AngsanaNew" w:cs="Times New Roman"/>
                <w:sz w:val="20"/>
              </w:rPr>
              <w:t>40,470</w:t>
            </w:r>
          </w:p>
        </w:tc>
        <w:tc>
          <w:tcPr>
            <w:tcW w:w="270" w:type="dxa"/>
          </w:tcPr>
          <w:p w14:paraId="1210ABA6"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2495AD8A" w14:textId="77777777" w:rsidR="00174ACB" w:rsidRPr="0012708E" w:rsidRDefault="00174ACB" w:rsidP="00080F43">
            <w:pPr>
              <w:tabs>
                <w:tab w:val="decimal" w:pos="971"/>
              </w:tabs>
              <w:spacing w:line="240" w:lineRule="atLeast"/>
              <w:ind w:left="-119" w:right="-137"/>
              <w:rPr>
                <w:rFonts w:eastAsia="AngsanaNew" w:cs="Times New Roman"/>
                <w:sz w:val="20"/>
              </w:rPr>
            </w:pPr>
            <w:r>
              <w:rPr>
                <w:rFonts w:eastAsia="AngsanaNew" w:cs="Times New Roman"/>
                <w:sz w:val="20"/>
              </w:rPr>
              <w:t>40,470</w:t>
            </w:r>
          </w:p>
        </w:tc>
      </w:tr>
      <w:tr w:rsidR="00174ACB" w:rsidRPr="0012708E" w14:paraId="3A02D42A" w14:textId="77777777" w:rsidTr="00080F43">
        <w:trPr>
          <w:cantSplit/>
        </w:trPr>
        <w:tc>
          <w:tcPr>
            <w:tcW w:w="3861" w:type="dxa"/>
          </w:tcPr>
          <w:p w14:paraId="38529F8F"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Total</w:t>
            </w:r>
          </w:p>
        </w:tc>
        <w:tc>
          <w:tcPr>
            <w:tcW w:w="1170" w:type="dxa"/>
            <w:tcBorders>
              <w:top w:val="single" w:sz="4" w:space="0" w:color="auto"/>
              <w:bottom w:val="double" w:sz="4" w:space="0" w:color="auto"/>
            </w:tcBorders>
          </w:tcPr>
          <w:p w14:paraId="54C00B50" w14:textId="77777777" w:rsidR="00174ACB" w:rsidRPr="0012708E" w:rsidRDefault="00174ACB" w:rsidP="00080F43">
            <w:pPr>
              <w:tabs>
                <w:tab w:val="decimal" w:pos="974"/>
              </w:tabs>
              <w:spacing w:line="240" w:lineRule="atLeast"/>
              <w:ind w:left="-119" w:right="-137"/>
              <w:rPr>
                <w:rFonts w:eastAsia="AngsanaNew" w:cs="Times New Roman"/>
                <w:sz w:val="20"/>
              </w:rPr>
            </w:pPr>
            <w:r>
              <w:rPr>
                <w:rFonts w:eastAsia="AngsanaNew" w:cs="Times New Roman"/>
                <w:sz w:val="20"/>
              </w:rPr>
              <w:t>2,920,705</w:t>
            </w:r>
          </w:p>
        </w:tc>
        <w:tc>
          <w:tcPr>
            <w:tcW w:w="270" w:type="dxa"/>
          </w:tcPr>
          <w:p w14:paraId="667ED826"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2B370CB6" w14:textId="77777777" w:rsidR="00174ACB" w:rsidRPr="0012708E" w:rsidRDefault="00174ACB" w:rsidP="00080F43">
            <w:pPr>
              <w:tabs>
                <w:tab w:val="decimal" w:pos="884"/>
              </w:tabs>
              <w:spacing w:line="240" w:lineRule="atLeast"/>
              <w:ind w:left="-119" w:right="-137"/>
              <w:rPr>
                <w:rFonts w:eastAsia="AngsanaNew" w:cs="Times New Roman"/>
                <w:sz w:val="20"/>
              </w:rPr>
            </w:pPr>
            <w:r>
              <w:rPr>
                <w:rFonts w:eastAsia="AngsanaNew" w:cs="Times New Roman"/>
                <w:sz w:val="20"/>
              </w:rPr>
              <w:t>-</w:t>
            </w:r>
          </w:p>
        </w:tc>
        <w:tc>
          <w:tcPr>
            <w:tcW w:w="270" w:type="dxa"/>
          </w:tcPr>
          <w:p w14:paraId="79EF72F6"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721A4731" w14:textId="77777777" w:rsidR="00174ACB" w:rsidRPr="0012708E" w:rsidRDefault="00174ACB" w:rsidP="00080F43">
            <w:pPr>
              <w:tabs>
                <w:tab w:val="decimal" w:pos="874"/>
              </w:tabs>
              <w:spacing w:line="240" w:lineRule="atLeast"/>
              <w:ind w:left="-119" w:right="-137"/>
              <w:rPr>
                <w:rFonts w:eastAsia="AngsanaNew" w:cs="Times New Roman"/>
                <w:sz w:val="20"/>
              </w:rPr>
            </w:pPr>
            <w:r>
              <w:rPr>
                <w:rFonts w:eastAsia="AngsanaNew" w:cs="Times New Roman"/>
                <w:sz w:val="20"/>
              </w:rPr>
              <w:t>40,470</w:t>
            </w:r>
          </w:p>
        </w:tc>
        <w:tc>
          <w:tcPr>
            <w:tcW w:w="270" w:type="dxa"/>
          </w:tcPr>
          <w:p w14:paraId="752A1E81"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6BE136DE" w14:textId="77777777" w:rsidR="00174ACB" w:rsidRPr="0012708E" w:rsidRDefault="00174ACB" w:rsidP="00080F43">
            <w:pPr>
              <w:tabs>
                <w:tab w:val="decimal" w:pos="971"/>
              </w:tabs>
              <w:spacing w:line="240" w:lineRule="atLeast"/>
              <w:ind w:left="-119" w:right="-137"/>
              <w:rPr>
                <w:rFonts w:eastAsia="AngsanaNew" w:cs="Times New Roman"/>
                <w:sz w:val="20"/>
              </w:rPr>
            </w:pPr>
            <w:r>
              <w:rPr>
                <w:rFonts w:eastAsia="AngsanaNew" w:cs="Times New Roman"/>
                <w:sz w:val="20"/>
              </w:rPr>
              <w:t>2,961,175</w:t>
            </w:r>
          </w:p>
        </w:tc>
      </w:tr>
      <w:tr w:rsidR="00174ACB" w:rsidRPr="0012708E" w14:paraId="492AE1BD" w14:textId="77777777" w:rsidTr="00080F43">
        <w:trPr>
          <w:cantSplit/>
        </w:trPr>
        <w:tc>
          <w:tcPr>
            <w:tcW w:w="3861" w:type="dxa"/>
          </w:tcPr>
          <w:p w14:paraId="1992304B" w14:textId="77777777" w:rsidR="00174ACB" w:rsidRPr="0012708E" w:rsidRDefault="00174ACB" w:rsidP="00080F43">
            <w:pPr>
              <w:spacing w:line="240" w:lineRule="atLeast"/>
              <w:ind w:left="168" w:right="-105" w:hanging="168"/>
              <w:rPr>
                <w:rFonts w:cs="Times New Roman"/>
                <w:sz w:val="20"/>
                <w:szCs w:val="18"/>
              </w:rPr>
            </w:pPr>
          </w:p>
        </w:tc>
        <w:tc>
          <w:tcPr>
            <w:tcW w:w="1170" w:type="dxa"/>
            <w:tcBorders>
              <w:top w:val="double" w:sz="4" w:space="0" w:color="auto"/>
            </w:tcBorders>
          </w:tcPr>
          <w:p w14:paraId="18536957" w14:textId="77777777" w:rsidR="00174ACB" w:rsidRPr="0012708E" w:rsidRDefault="00174ACB" w:rsidP="00080F43">
            <w:pPr>
              <w:tabs>
                <w:tab w:val="decimal" w:pos="974"/>
              </w:tabs>
              <w:spacing w:line="240" w:lineRule="atLeast"/>
              <w:ind w:right="-137"/>
              <w:rPr>
                <w:rFonts w:eastAsia="AngsanaNew" w:cs="Times New Roman"/>
                <w:sz w:val="20"/>
              </w:rPr>
            </w:pPr>
          </w:p>
        </w:tc>
        <w:tc>
          <w:tcPr>
            <w:tcW w:w="270" w:type="dxa"/>
          </w:tcPr>
          <w:p w14:paraId="52FCFC01"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4E5CA48E" w14:textId="77777777" w:rsidR="00174ACB" w:rsidRPr="0012708E" w:rsidRDefault="00174ACB" w:rsidP="00080F43">
            <w:pPr>
              <w:tabs>
                <w:tab w:val="decimal" w:pos="884"/>
              </w:tabs>
              <w:spacing w:line="240" w:lineRule="atLeast"/>
              <w:ind w:right="-137"/>
              <w:rPr>
                <w:rFonts w:eastAsia="AngsanaNew" w:cs="Times New Roman"/>
                <w:sz w:val="20"/>
              </w:rPr>
            </w:pPr>
          </w:p>
        </w:tc>
        <w:tc>
          <w:tcPr>
            <w:tcW w:w="270" w:type="dxa"/>
          </w:tcPr>
          <w:p w14:paraId="5321AE88"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4E31742B" w14:textId="77777777" w:rsidR="00174ACB" w:rsidRPr="0012708E" w:rsidRDefault="00174ACB" w:rsidP="00080F43">
            <w:pPr>
              <w:tabs>
                <w:tab w:val="decimal" w:pos="874"/>
              </w:tabs>
              <w:spacing w:line="240" w:lineRule="atLeast"/>
              <w:ind w:right="-137"/>
              <w:rPr>
                <w:rFonts w:eastAsia="AngsanaNew" w:cs="Times New Roman"/>
                <w:sz w:val="20"/>
              </w:rPr>
            </w:pPr>
          </w:p>
        </w:tc>
        <w:tc>
          <w:tcPr>
            <w:tcW w:w="270" w:type="dxa"/>
          </w:tcPr>
          <w:p w14:paraId="5A426A83"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40FD1C13" w14:textId="77777777" w:rsidR="00174ACB" w:rsidRPr="0012708E" w:rsidRDefault="00174ACB" w:rsidP="00080F43">
            <w:pPr>
              <w:tabs>
                <w:tab w:val="decimal" w:pos="971"/>
              </w:tabs>
              <w:spacing w:line="240" w:lineRule="atLeast"/>
              <w:ind w:right="-137"/>
              <w:rPr>
                <w:rFonts w:eastAsia="AngsanaNew" w:cs="Times New Roman"/>
                <w:sz w:val="20"/>
              </w:rPr>
            </w:pPr>
          </w:p>
        </w:tc>
      </w:tr>
      <w:tr w:rsidR="00174ACB" w:rsidRPr="0012708E" w14:paraId="654FF177" w14:textId="77777777" w:rsidTr="00080F43">
        <w:trPr>
          <w:cantSplit/>
        </w:trPr>
        <w:tc>
          <w:tcPr>
            <w:tcW w:w="3861" w:type="dxa"/>
          </w:tcPr>
          <w:p w14:paraId="0D22EB87"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Allowance for expected credit loss</w:t>
            </w:r>
          </w:p>
        </w:tc>
        <w:tc>
          <w:tcPr>
            <w:tcW w:w="1170" w:type="dxa"/>
          </w:tcPr>
          <w:p w14:paraId="0FB241AF" w14:textId="77777777" w:rsidR="00174ACB" w:rsidRPr="0012708E" w:rsidRDefault="00174ACB" w:rsidP="00080F43">
            <w:pPr>
              <w:tabs>
                <w:tab w:val="decimal" w:pos="974"/>
              </w:tabs>
              <w:spacing w:line="240" w:lineRule="atLeast"/>
              <w:ind w:right="-137"/>
              <w:rPr>
                <w:rFonts w:eastAsia="AngsanaNew" w:cs="Times New Roman"/>
                <w:sz w:val="20"/>
              </w:rPr>
            </w:pPr>
            <w:r>
              <w:rPr>
                <w:rFonts w:eastAsia="AngsanaNew" w:cs="Times New Roman"/>
                <w:sz w:val="20"/>
              </w:rPr>
              <w:t>(30)</w:t>
            </w:r>
          </w:p>
        </w:tc>
        <w:tc>
          <w:tcPr>
            <w:tcW w:w="270" w:type="dxa"/>
          </w:tcPr>
          <w:p w14:paraId="448E8D6C"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Pr>
          <w:p w14:paraId="2BD44094" w14:textId="77777777" w:rsidR="00174ACB" w:rsidRPr="0012708E" w:rsidRDefault="00174ACB" w:rsidP="00080F43">
            <w:pPr>
              <w:tabs>
                <w:tab w:val="decimal" w:pos="884"/>
              </w:tabs>
              <w:spacing w:line="240" w:lineRule="atLeast"/>
              <w:ind w:right="-137"/>
              <w:rPr>
                <w:rFonts w:eastAsia="AngsanaNew" w:cs="Times New Roman"/>
                <w:sz w:val="20"/>
              </w:rPr>
            </w:pPr>
            <w:r>
              <w:rPr>
                <w:rFonts w:eastAsia="AngsanaNew" w:cs="Times New Roman"/>
                <w:sz w:val="20"/>
              </w:rPr>
              <w:t>-</w:t>
            </w:r>
          </w:p>
        </w:tc>
        <w:tc>
          <w:tcPr>
            <w:tcW w:w="270" w:type="dxa"/>
          </w:tcPr>
          <w:p w14:paraId="08BE272A"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080" w:type="dxa"/>
          </w:tcPr>
          <w:p w14:paraId="01F12EFC" w14:textId="77777777" w:rsidR="00174ACB" w:rsidRPr="0012708E" w:rsidRDefault="00174ACB" w:rsidP="00080F43">
            <w:pPr>
              <w:tabs>
                <w:tab w:val="decimal" w:pos="874"/>
              </w:tabs>
              <w:spacing w:line="240" w:lineRule="atLeast"/>
              <w:ind w:right="-137"/>
              <w:rPr>
                <w:rFonts w:eastAsia="AngsanaNew" w:cs="Times New Roman"/>
                <w:sz w:val="20"/>
              </w:rPr>
            </w:pPr>
            <w:r>
              <w:rPr>
                <w:rFonts w:eastAsia="AngsanaNew" w:cs="Times New Roman"/>
                <w:sz w:val="20"/>
              </w:rPr>
              <w:t>(40,470)</w:t>
            </w:r>
          </w:p>
        </w:tc>
        <w:tc>
          <w:tcPr>
            <w:tcW w:w="270" w:type="dxa"/>
          </w:tcPr>
          <w:p w14:paraId="1CA419EB" w14:textId="77777777" w:rsidR="00174ACB" w:rsidRPr="0012708E" w:rsidRDefault="00174ACB" w:rsidP="00080F43">
            <w:pPr>
              <w:tabs>
                <w:tab w:val="decimal" w:pos="871"/>
              </w:tabs>
              <w:spacing w:line="240" w:lineRule="atLeast"/>
              <w:ind w:left="-119" w:right="-137"/>
              <w:rPr>
                <w:rFonts w:eastAsia="AngsanaNew" w:cs="Times New Roman"/>
                <w:sz w:val="20"/>
              </w:rPr>
            </w:pPr>
          </w:p>
        </w:tc>
        <w:tc>
          <w:tcPr>
            <w:tcW w:w="1196" w:type="dxa"/>
          </w:tcPr>
          <w:p w14:paraId="5E8311D5" w14:textId="77777777" w:rsidR="00174ACB" w:rsidRPr="0012708E" w:rsidRDefault="00174ACB" w:rsidP="00080F43">
            <w:pPr>
              <w:tabs>
                <w:tab w:val="decimal" w:pos="971"/>
              </w:tabs>
              <w:spacing w:line="240" w:lineRule="atLeast"/>
              <w:ind w:right="-137"/>
              <w:rPr>
                <w:rFonts w:eastAsia="AngsanaNew" w:cs="Times New Roman"/>
                <w:sz w:val="20"/>
              </w:rPr>
            </w:pPr>
            <w:r>
              <w:rPr>
                <w:rFonts w:eastAsia="AngsanaNew" w:cs="Times New Roman"/>
                <w:sz w:val="20"/>
              </w:rPr>
              <w:t>(40,500)</w:t>
            </w:r>
          </w:p>
        </w:tc>
      </w:tr>
      <w:tr w:rsidR="00174ACB" w:rsidRPr="0012708E" w14:paraId="41CADD57" w14:textId="77777777" w:rsidTr="00080F43">
        <w:trPr>
          <w:cantSplit/>
        </w:trPr>
        <w:tc>
          <w:tcPr>
            <w:tcW w:w="3861" w:type="dxa"/>
          </w:tcPr>
          <w:p w14:paraId="46EF614F" w14:textId="77777777" w:rsidR="00174ACB" w:rsidRPr="0012708E" w:rsidRDefault="00174ACB" w:rsidP="00080F43">
            <w:pPr>
              <w:spacing w:line="240" w:lineRule="atLeast"/>
              <w:ind w:left="168" w:right="-105" w:hanging="168"/>
              <w:rPr>
                <w:rFonts w:cs="Times New Roman"/>
                <w:b/>
                <w:bCs/>
                <w:sz w:val="20"/>
              </w:rPr>
            </w:pPr>
            <w:r w:rsidRPr="0012708E">
              <w:rPr>
                <w:rFonts w:cs="Times New Roman"/>
                <w:b/>
                <w:bCs/>
                <w:sz w:val="20"/>
              </w:rPr>
              <w:t>Carrying amount - Fair value</w:t>
            </w:r>
          </w:p>
        </w:tc>
        <w:tc>
          <w:tcPr>
            <w:tcW w:w="1170" w:type="dxa"/>
          </w:tcPr>
          <w:p w14:paraId="6874EFEF" w14:textId="77777777" w:rsidR="00174ACB" w:rsidRPr="0012708E" w:rsidRDefault="00174ACB" w:rsidP="00080F43">
            <w:pPr>
              <w:tabs>
                <w:tab w:val="decimal" w:pos="974"/>
              </w:tabs>
              <w:spacing w:line="240" w:lineRule="atLeast"/>
              <w:ind w:left="-119" w:right="-137"/>
              <w:rPr>
                <w:rFonts w:cs="Times New Roman"/>
                <w:b/>
                <w:bCs/>
                <w:sz w:val="20"/>
              </w:rPr>
            </w:pPr>
            <w:r>
              <w:rPr>
                <w:rFonts w:cs="Times New Roman"/>
                <w:b/>
                <w:bCs/>
                <w:sz w:val="20"/>
              </w:rPr>
              <w:t>2,920,309</w:t>
            </w:r>
          </w:p>
        </w:tc>
        <w:tc>
          <w:tcPr>
            <w:tcW w:w="270" w:type="dxa"/>
          </w:tcPr>
          <w:p w14:paraId="692594AA" w14:textId="77777777" w:rsidR="00174ACB" w:rsidRPr="0012708E" w:rsidRDefault="00174ACB" w:rsidP="00080F43">
            <w:pPr>
              <w:tabs>
                <w:tab w:val="decimal" w:pos="871"/>
              </w:tabs>
              <w:spacing w:line="240" w:lineRule="atLeast"/>
              <w:ind w:left="-119" w:right="-137"/>
              <w:rPr>
                <w:rFonts w:cs="Times New Roman"/>
                <w:b/>
                <w:bCs/>
                <w:sz w:val="20"/>
              </w:rPr>
            </w:pPr>
          </w:p>
        </w:tc>
        <w:tc>
          <w:tcPr>
            <w:tcW w:w="1080" w:type="dxa"/>
          </w:tcPr>
          <w:p w14:paraId="61C52CBA" w14:textId="77777777" w:rsidR="00174ACB" w:rsidRPr="0012708E" w:rsidRDefault="00174ACB" w:rsidP="00080F43">
            <w:pPr>
              <w:tabs>
                <w:tab w:val="decimal" w:pos="884"/>
              </w:tabs>
              <w:spacing w:line="240" w:lineRule="atLeast"/>
              <w:ind w:left="-119" w:right="-137"/>
              <w:rPr>
                <w:rFonts w:cs="Times New Roman"/>
                <w:b/>
                <w:bCs/>
                <w:sz w:val="20"/>
              </w:rPr>
            </w:pPr>
            <w:r>
              <w:rPr>
                <w:rFonts w:cs="Times New Roman"/>
                <w:b/>
                <w:bCs/>
                <w:sz w:val="20"/>
              </w:rPr>
              <w:t>-</w:t>
            </w:r>
          </w:p>
        </w:tc>
        <w:tc>
          <w:tcPr>
            <w:tcW w:w="270" w:type="dxa"/>
          </w:tcPr>
          <w:p w14:paraId="6451B5C8" w14:textId="77777777" w:rsidR="00174ACB" w:rsidRPr="0012708E" w:rsidRDefault="00174ACB" w:rsidP="00080F43">
            <w:pPr>
              <w:tabs>
                <w:tab w:val="decimal" w:pos="871"/>
              </w:tabs>
              <w:spacing w:line="240" w:lineRule="atLeast"/>
              <w:ind w:left="-119" w:right="-137"/>
              <w:rPr>
                <w:rFonts w:cs="Times New Roman"/>
                <w:b/>
                <w:bCs/>
                <w:sz w:val="20"/>
              </w:rPr>
            </w:pPr>
          </w:p>
        </w:tc>
        <w:tc>
          <w:tcPr>
            <w:tcW w:w="1080" w:type="dxa"/>
          </w:tcPr>
          <w:p w14:paraId="2DB7AE2C" w14:textId="77777777" w:rsidR="00174ACB" w:rsidRPr="0012708E" w:rsidRDefault="00174ACB" w:rsidP="00080F43">
            <w:pPr>
              <w:tabs>
                <w:tab w:val="decimal" w:pos="874"/>
              </w:tabs>
              <w:spacing w:line="240" w:lineRule="atLeast"/>
              <w:ind w:left="-119" w:right="-137"/>
              <w:rPr>
                <w:rFonts w:cs="Times New Roman"/>
                <w:b/>
                <w:bCs/>
                <w:sz w:val="20"/>
              </w:rPr>
            </w:pPr>
            <w:r>
              <w:rPr>
                <w:rFonts w:cs="Times New Roman"/>
                <w:b/>
                <w:bCs/>
                <w:sz w:val="20"/>
              </w:rPr>
              <w:t>-</w:t>
            </w:r>
          </w:p>
        </w:tc>
        <w:tc>
          <w:tcPr>
            <w:tcW w:w="270" w:type="dxa"/>
          </w:tcPr>
          <w:p w14:paraId="7AA192C4" w14:textId="77777777" w:rsidR="00174ACB" w:rsidRPr="0012708E" w:rsidRDefault="00174ACB" w:rsidP="00080F43">
            <w:pPr>
              <w:tabs>
                <w:tab w:val="decimal" w:pos="871"/>
              </w:tabs>
              <w:spacing w:line="240" w:lineRule="atLeast"/>
              <w:ind w:left="-119" w:right="-137"/>
              <w:rPr>
                <w:rFonts w:cs="Times New Roman"/>
                <w:b/>
                <w:bCs/>
                <w:sz w:val="20"/>
              </w:rPr>
            </w:pPr>
          </w:p>
        </w:tc>
        <w:tc>
          <w:tcPr>
            <w:tcW w:w="1196" w:type="dxa"/>
          </w:tcPr>
          <w:p w14:paraId="23885FAB" w14:textId="77777777" w:rsidR="00174ACB" w:rsidRPr="0012708E" w:rsidRDefault="00174ACB" w:rsidP="00080F43">
            <w:pPr>
              <w:tabs>
                <w:tab w:val="decimal" w:pos="971"/>
              </w:tabs>
              <w:spacing w:line="240" w:lineRule="atLeast"/>
              <w:ind w:left="-119" w:right="-137"/>
              <w:rPr>
                <w:rFonts w:cs="Times New Roman"/>
                <w:b/>
                <w:bCs/>
                <w:sz w:val="20"/>
              </w:rPr>
            </w:pPr>
            <w:r>
              <w:rPr>
                <w:rFonts w:cs="Times New Roman"/>
                <w:b/>
                <w:bCs/>
                <w:sz w:val="20"/>
              </w:rPr>
              <w:t>2,920,309</w:t>
            </w:r>
          </w:p>
        </w:tc>
      </w:tr>
      <w:tr w:rsidR="00174ACB" w:rsidRPr="0012708E" w14:paraId="152CD82C" w14:textId="77777777" w:rsidTr="00080F43">
        <w:trPr>
          <w:cantSplit/>
        </w:trPr>
        <w:tc>
          <w:tcPr>
            <w:tcW w:w="3861" w:type="dxa"/>
          </w:tcPr>
          <w:p w14:paraId="1E9A319E" w14:textId="77777777" w:rsidR="00174ACB" w:rsidRPr="0012708E" w:rsidRDefault="00174ACB" w:rsidP="00080F43">
            <w:pPr>
              <w:spacing w:line="240" w:lineRule="atLeast"/>
              <w:ind w:left="168" w:right="-105" w:hanging="168"/>
              <w:rPr>
                <w:rFonts w:cs="Times New Roman"/>
                <w:sz w:val="20"/>
              </w:rPr>
            </w:pPr>
          </w:p>
        </w:tc>
        <w:tc>
          <w:tcPr>
            <w:tcW w:w="1170" w:type="dxa"/>
          </w:tcPr>
          <w:p w14:paraId="1C6E3A2A" w14:textId="77777777" w:rsidR="00174ACB" w:rsidRPr="0012708E" w:rsidRDefault="00174ACB" w:rsidP="00080F43">
            <w:pPr>
              <w:tabs>
                <w:tab w:val="decimal" w:pos="974"/>
              </w:tabs>
              <w:spacing w:line="240" w:lineRule="atLeast"/>
              <w:ind w:left="-119" w:right="-137"/>
              <w:rPr>
                <w:rFonts w:eastAsia="AngsanaNew" w:cs="Times New Roman"/>
                <w:sz w:val="20"/>
                <w:highlight w:val="cyan"/>
                <w:lang w:eastAsia="en-GB"/>
              </w:rPr>
            </w:pPr>
          </w:p>
        </w:tc>
        <w:tc>
          <w:tcPr>
            <w:tcW w:w="270" w:type="dxa"/>
          </w:tcPr>
          <w:p w14:paraId="4BBA26D6" w14:textId="77777777" w:rsidR="00174ACB" w:rsidRPr="0012708E" w:rsidRDefault="00174ACB" w:rsidP="00080F43">
            <w:pPr>
              <w:tabs>
                <w:tab w:val="decimal" w:pos="871"/>
              </w:tabs>
              <w:spacing w:line="240" w:lineRule="atLeast"/>
              <w:ind w:left="-119" w:right="-137"/>
              <w:rPr>
                <w:rFonts w:eastAsia="AngsanaNew" w:cs="Times New Roman"/>
                <w:sz w:val="20"/>
                <w:highlight w:val="cyan"/>
                <w:lang w:eastAsia="en-GB"/>
              </w:rPr>
            </w:pPr>
          </w:p>
        </w:tc>
        <w:tc>
          <w:tcPr>
            <w:tcW w:w="1080" w:type="dxa"/>
          </w:tcPr>
          <w:p w14:paraId="3F70C7D1" w14:textId="77777777" w:rsidR="00174ACB" w:rsidRPr="0012708E" w:rsidRDefault="00174ACB" w:rsidP="00080F43">
            <w:pPr>
              <w:tabs>
                <w:tab w:val="decimal" w:pos="884"/>
              </w:tabs>
              <w:spacing w:line="240" w:lineRule="atLeast"/>
              <w:ind w:left="-119" w:right="-137"/>
              <w:rPr>
                <w:rFonts w:eastAsia="AngsanaNew" w:cs="Times New Roman"/>
                <w:sz w:val="20"/>
                <w:highlight w:val="cyan"/>
                <w:lang w:eastAsia="en-GB"/>
              </w:rPr>
            </w:pPr>
          </w:p>
        </w:tc>
        <w:tc>
          <w:tcPr>
            <w:tcW w:w="270" w:type="dxa"/>
          </w:tcPr>
          <w:p w14:paraId="64AE823A" w14:textId="77777777" w:rsidR="00174ACB" w:rsidRPr="0012708E" w:rsidRDefault="00174ACB" w:rsidP="00080F43">
            <w:pPr>
              <w:tabs>
                <w:tab w:val="decimal" w:pos="871"/>
              </w:tabs>
              <w:spacing w:line="240" w:lineRule="atLeast"/>
              <w:ind w:left="-119" w:right="-137"/>
              <w:rPr>
                <w:rFonts w:eastAsia="AngsanaNew" w:cs="Times New Roman"/>
                <w:sz w:val="20"/>
                <w:highlight w:val="cyan"/>
                <w:lang w:eastAsia="en-GB"/>
              </w:rPr>
            </w:pPr>
          </w:p>
        </w:tc>
        <w:tc>
          <w:tcPr>
            <w:tcW w:w="1080" w:type="dxa"/>
          </w:tcPr>
          <w:p w14:paraId="15C6DB17" w14:textId="77777777" w:rsidR="00174ACB" w:rsidRPr="0012708E" w:rsidRDefault="00174ACB" w:rsidP="00080F43">
            <w:pPr>
              <w:tabs>
                <w:tab w:val="decimal" w:pos="874"/>
              </w:tabs>
              <w:spacing w:line="240" w:lineRule="atLeast"/>
              <w:ind w:left="-119" w:right="-137"/>
              <w:rPr>
                <w:rFonts w:eastAsia="AngsanaNew" w:cs="Times New Roman"/>
                <w:sz w:val="20"/>
                <w:highlight w:val="cyan"/>
                <w:lang w:eastAsia="en-GB"/>
              </w:rPr>
            </w:pPr>
          </w:p>
        </w:tc>
        <w:tc>
          <w:tcPr>
            <w:tcW w:w="270" w:type="dxa"/>
          </w:tcPr>
          <w:p w14:paraId="08CFCA0A" w14:textId="77777777" w:rsidR="00174ACB" w:rsidRPr="0012708E" w:rsidRDefault="00174ACB" w:rsidP="00080F43">
            <w:pPr>
              <w:tabs>
                <w:tab w:val="decimal" w:pos="871"/>
              </w:tabs>
              <w:spacing w:line="240" w:lineRule="atLeast"/>
              <w:ind w:left="-119" w:right="-137"/>
              <w:rPr>
                <w:rFonts w:eastAsia="AngsanaNew" w:cs="Times New Roman"/>
                <w:sz w:val="20"/>
                <w:highlight w:val="cyan"/>
                <w:lang w:eastAsia="en-GB"/>
              </w:rPr>
            </w:pPr>
          </w:p>
        </w:tc>
        <w:tc>
          <w:tcPr>
            <w:tcW w:w="1196" w:type="dxa"/>
          </w:tcPr>
          <w:p w14:paraId="26869C74" w14:textId="77777777" w:rsidR="00174ACB" w:rsidRPr="0012708E" w:rsidRDefault="00174ACB" w:rsidP="00080F43">
            <w:pPr>
              <w:tabs>
                <w:tab w:val="decimal" w:pos="971"/>
              </w:tabs>
              <w:spacing w:line="240" w:lineRule="atLeast"/>
              <w:ind w:left="-119" w:right="-137"/>
              <w:rPr>
                <w:rFonts w:eastAsia="AngsanaNew" w:cs="Times New Roman"/>
                <w:sz w:val="20"/>
                <w:highlight w:val="cyan"/>
                <w:lang w:eastAsia="en-GB"/>
              </w:rPr>
            </w:pPr>
          </w:p>
        </w:tc>
      </w:tr>
      <w:tr w:rsidR="00174ACB" w:rsidRPr="0012708E" w14:paraId="6DD19A3B" w14:textId="77777777" w:rsidTr="00080F43">
        <w:trPr>
          <w:cantSplit/>
        </w:trPr>
        <w:tc>
          <w:tcPr>
            <w:tcW w:w="3861" w:type="dxa"/>
            <w:vAlign w:val="center"/>
          </w:tcPr>
          <w:p w14:paraId="746DD524" w14:textId="77777777" w:rsidR="00174ACB" w:rsidRPr="0012708E" w:rsidRDefault="00174ACB" w:rsidP="00080F43">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3496B905" w14:textId="77777777" w:rsidR="00174ACB" w:rsidRPr="0012708E" w:rsidRDefault="00174ACB" w:rsidP="00080F43">
            <w:pPr>
              <w:tabs>
                <w:tab w:val="decimal" w:pos="974"/>
              </w:tabs>
              <w:spacing w:line="240" w:lineRule="atLeast"/>
              <w:ind w:left="-119" w:right="-137"/>
              <w:rPr>
                <w:rFonts w:cs="Times New Roman"/>
                <w:sz w:val="20"/>
              </w:rPr>
            </w:pPr>
          </w:p>
        </w:tc>
        <w:tc>
          <w:tcPr>
            <w:tcW w:w="270" w:type="dxa"/>
            <w:vAlign w:val="bottom"/>
          </w:tcPr>
          <w:p w14:paraId="1544C0DF"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vAlign w:val="bottom"/>
          </w:tcPr>
          <w:p w14:paraId="09A7EC81" w14:textId="77777777" w:rsidR="00174ACB" w:rsidRPr="0012708E" w:rsidRDefault="00174ACB" w:rsidP="00080F43">
            <w:pPr>
              <w:tabs>
                <w:tab w:val="decimal" w:pos="884"/>
              </w:tabs>
              <w:spacing w:line="240" w:lineRule="atLeast"/>
              <w:ind w:left="-119" w:right="-137"/>
              <w:rPr>
                <w:rFonts w:cs="Times New Roman"/>
                <w:sz w:val="20"/>
              </w:rPr>
            </w:pPr>
          </w:p>
        </w:tc>
        <w:tc>
          <w:tcPr>
            <w:tcW w:w="270" w:type="dxa"/>
            <w:vAlign w:val="bottom"/>
          </w:tcPr>
          <w:p w14:paraId="0A28BAE7"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vAlign w:val="bottom"/>
          </w:tcPr>
          <w:p w14:paraId="5796DF92" w14:textId="77777777" w:rsidR="00174ACB" w:rsidRPr="0012708E" w:rsidRDefault="00174ACB" w:rsidP="00080F43">
            <w:pPr>
              <w:tabs>
                <w:tab w:val="decimal" w:pos="874"/>
              </w:tabs>
              <w:spacing w:line="240" w:lineRule="atLeast"/>
              <w:ind w:left="-119" w:right="-137"/>
              <w:rPr>
                <w:rFonts w:cs="Times New Roman"/>
                <w:sz w:val="20"/>
              </w:rPr>
            </w:pPr>
          </w:p>
        </w:tc>
        <w:tc>
          <w:tcPr>
            <w:tcW w:w="270" w:type="dxa"/>
            <w:vAlign w:val="bottom"/>
          </w:tcPr>
          <w:p w14:paraId="520BD1F5"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196" w:type="dxa"/>
            <w:vAlign w:val="bottom"/>
          </w:tcPr>
          <w:p w14:paraId="2A828FC1" w14:textId="77777777" w:rsidR="00174ACB" w:rsidRPr="0012708E" w:rsidRDefault="00174ACB" w:rsidP="00080F43">
            <w:pPr>
              <w:tabs>
                <w:tab w:val="decimal" w:pos="971"/>
              </w:tabs>
              <w:spacing w:line="240" w:lineRule="atLeast"/>
              <w:ind w:left="-119" w:right="-137"/>
              <w:rPr>
                <w:rFonts w:cs="Times New Roman"/>
                <w:sz w:val="20"/>
              </w:rPr>
            </w:pPr>
          </w:p>
        </w:tc>
      </w:tr>
      <w:tr w:rsidR="00174ACB" w:rsidRPr="0012708E" w14:paraId="696DE044" w14:textId="77777777" w:rsidTr="00080F43">
        <w:trPr>
          <w:cantSplit/>
        </w:trPr>
        <w:tc>
          <w:tcPr>
            <w:tcW w:w="3861" w:type="dxa"/>
          </w:tcPr>
          <w:p w14:paraId="1D16AF57" w14:textId="77777777" w:rsidR="00174ACB" w:rsidRPr="0012708E" w:rsidRDefault="00174ACB" w:rsidP="00080F43">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0A515149" w14:textId="77777777" w:rsidR="00174ACB" w:rsidRPr="0012708E" w:rsidRDefault="00174ACB" w:rsidP="00080F43">
            <w:pPr>
              <w:tabs>
                <w:tab w:val="decimal" w:pos="974"/>
              </w:tabs>
              <w:spacing w:line="240" w:lineRule="atLeast"/>
              <w:ind w:left="-119" w:right="-137"/>
              <w:rPr>
                <w:rFonts w:cs="Times New Roman"/>
                <w:sz w:val="20"/>
                <w:highlight w:val="cyan"/>
                <w:rtl/>
                <w:cs/>
              </w:rPr>
            </w:pPr>
          </w:p>
        </w:tc>
        <w:tc>
          <w:tcPr>
            <w:tcW w:w="270" w:type="dxa"/>
          </w:tcPr>
          <w:p w14:paraId="6CA8053B"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tcPr>
          <w:p w14:paraId="04DD8C9E" w14:textId="77777777" w:rsidR="00174ACB" w:rsidRPr="0012708E" w:rsidRDefault="00174ACB" w:rsidP="00080F43">
            <w:pPr>
              <w:tabs>
                <w:tab w:val="decimal" w:pos="884"/>
              </w:tabs>
              <w:spacing w:line="240" w:lineRule="atLeast"/>
              <w:ind w:left="-119" w:right="-137"/>
              <w:rPr>
                <w:rFonts w:cs="Times New Roman"/>
                <w:sz w:val="20"/>
                <w:highlight w:val="cyan"/>
              </w:rPr>
            </w:pPr>
          </w:p>
        </w:tc>
        <w:tc>
          <w:tcPr>
            <w:tcW w:w="270" w:type="dxa"/>
          </w:tcPr>
          <w:p w14:paraId="42683754"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tcPr>
          <w:p w14:paraId="331F789E" w14:textId="77777777" w:rsidR="00174ACB" w:rsidRPr="0012708E" w:rsidRDefault="00174ACB" w:rsidP="00080F43">
            <w:pPr>
              <w:tabs>
                <w:tab w:val="decimal" w:pos="874"/>
              </w:tabs>
              <w:spacing w:line="240" w:lineRule="atLeast"/>
              <w:ind w:left="-119" w:right="-137"/>
              <w:rPr>
                <w:rFonts w:cs="Times New Roman"/>
                <w:sz w:val="20"/>
                <w:highlight w:val="cyan"/>
              </w:rPr>
            </w:pPr>
          </w:p>
        </w:tc>
        <w:tc>
          <w:tcPr>
            <w:tcW w:w="270" w:type="dxa"/>
          </w:tcPr>
          <w:p w14:paraId="59631CD7"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196" w:type="dxa"/>
          </w:tcPr>
          <w:p w14:paraId="4A563CF8" w14:textId="77777777" w:rsidR="00174ACB" w:rsidRPr="0012708E" w:rsidRDefault="00174ACB" w:rsidP="00080F43">
            <w:pPr>
              <w:tabs>
                <w:tab w:val="decimal" w:pos="971"/>
              </w:tabs>
              <w:spacing w:line="240" w:lineRule="atLeast"/>
              <w:ind w:left="-119" w:right="-137"/>
              <w:rPr>
                <w:rFonts w:eastAsia="AngsanaNew" w:cs="Times New Roman"/>
                <w:sz w:val="20"/>
                <w:highlight w:val="cyan"/>
                <w:lang w:eastAsia="en-GB"/>
              </w:rPr>
            </w:pPr>
          </w:p>
        </w:tc>
      </w:tr>
      <w:tr w:rsidR="00174ACB" w:rsidRPr="0012708E" w14:paraId="7EE9A3C1" w14:textId="77777777" w:rsidTr="00080F43">
        <w:trPr>
          <w:cantSplit/>
        </w:trPr>
        <w:tc>
          <w:tcPr>
            <w:tcW w:w="3861" w:type="dxa"/>
          </w:tcPr>
          <w:p w14:paraId="3741794E"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65D76EB0" w14:textId="77777777" w:rsidR="00174ACB" w:rsidRPr="0015645F" w:rsidRDefault="00174ACB" w:rsidP="00080F43">
            <w:pPr>
              <w:tabs>
                <w:tab w:val="decimal" w:pos="974"/>
              </w:tabs>
              <w:spacing w:line="240" w:lineRule="atLeast"/>
              <w:ind w:left="-119" w:right="-137"/>
              <w:rPr>
                <w:rFonts w:eastAsia="AngsanaNew" w:cs="Times New Roman"/>
                <w:sz w:val="20"/>
                <w:rtl/>
                <w:cs/>
              </w:rPr>
            </w:pPr>
            <w:r w:rsidRPr="000E0768">
              <w:rPr>
                <w:rFonts w:eastAsia="AngsanaNew" w:cs="Times New Roman"/>
                <w:color w:val="000000" w:themeColor="text1"/>
                <w:sz w:val="20"/>
                <w:lang w:eastAsia="en-GB"/>
              </w:rPr>
              <w:t>105,512,333</w:t>
            </w:r>
          </w:p>
        </w:tc>
        <w:tc>
          <w:tcPr>
            <w:tcW w:w="270" w:type="dxa"/>
          </w:tcPr>
          <w:p w14:paraId="14BE4F79"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63FBA042" w14:textId="77777777" w:rsidR="00174ACB" w:rsidRPr="0015645F" w:rsidRDefault="00174ACB" w:rsidP="00080F43">
            <w:pPr>
              <w:tabs>
                <w:tab w:val="decimal" w:pos="88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4,794,728</w:t>
            </w:r>
          </w:p>
        </w:tc>
        <w:tc>
          <w:tcPr>
            <w:tcW w:w="270" w:type="dxa"/>
          </w:tcPr>
          <w:p w14:paraId="473FF2DF"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7B552841" w14:textId="77777777" w:rsidR="00174ACB" w:rsidRPr="0015645F" w:rsidRDefault="00174ACB" w:rsidP="00080F43">
            <w:pPr>
              <w:tabs>
                <w:tab w:val="decimal" w:pos="87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85,251</w:t>
            </w:r>
          </w:p>
        </w:tc>
        <w:tc>
          <w:tcPr>
            <w:tcW w:w="270" w:type="dxa"/>
          </w:tcPr>
          <w:p w14:paraId="0CF63E40"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Pr>
          <w:p w14:paraId="5DBEE1CF" w14:textId="77777777" w:rsidR="00174ACB" w:rsidRPr="0015645F" w:rsidRDefault="00174ACB" w:rsidP="00080F43">
            <w:pPr>
              <w:tabs>
                <w:tab w:val="decimal" w:pos="971"/>
              </w:tabs>
              <w:spacing w:line="240" w:lineRule="atLeast"/>
              <w:ind w:left="-119" w:right="-137"/>
              <w:rPr>
                <w:rFonts w:eastAsia="AngsanaNew" w:cs="Times New Roman"/>
                <w:sz w:val="20"/>
                <w:rtl/>
                <w:cs/>
              </w:rPr>
            </w:pPr>
            <w:r w:rsidRPr="00906EE9">
              <w:rPr>
                <w:rFonts w:eastAsia="AngsanaNew" w:cs="Times New Roman"/>
                <w:color w:val="000000" w:themeColor="text1"/>
                <w:sz w:val="20"/>
                <w:lang w:eastAsia="en-GB"/>
              </w:rPr>
              <w:t>110,392,312</w:t>
            </w:r>
          </w:p>
        </w:tc>
      </w:tr>
      <w:tr w:rsidR="00174ACB" w:rsidRPr="0012708E" w14:paraId="09426787" w14:textId="77777777" w:rsidTr="00080F43">
        <w:trPr>
          <w:cantSplit/>
        </w:trPr>
        <w:tc>
          <w:tcPr>
            <w:tcW w:w="3861" w:type="dxa"/>
            <w:hideMark/>
          </w:tcPr>
          <w:p w14:paraId="643C0FFB"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6F3E0D89" w14:textId="77777777" w:rsidR="00174ACB" w:rsidRPr="0015645F" w:rsidRDefault="00174ACB" w:rsidP="00080F43">
            <w:pPr>
              <w:tabs>
                <w:tab w:val="decimal" w:pos="974"/>
              </w:tabs>
              <w:spacing w:line="240" w:lineRule="atLeast"/>
              <w:ind w:left="-119" w:right="-137"/>
              <w:rPr>
                <w:rFonts w:cs="Times New Roman"/>
                <w:sz w:val="20"/>
              </w:rPr>
            </w:pPr>
            <w:r w:rsidRPr="000E0768">
              <w:rPr>
                <w:rFonts w:eastAsia="AngsanaNew" w:cs="Times New Roman"/>
                <w:color w:val="000000" w:themeColor="text1"/>
                <w:sz w:val="20"/>
                <w:lang w:eastAsia="en-GB"/>
              </w:rPr>
              <w:t>4,180,438</w:t>
            </w:r>
          </w:p>
        </w:tc>
        <w:tc>
          <w:tcPr>
            <w:tcW w:w="270" w:type="dxa"/>
          </w:tcPr>
          <w:p w14:paraId="3A9A3C8D"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4A11C9C2" w14:textId="77777777" w:rsidR="00174ACB" w:rsidRPr="0015645F" w:rsidRDefault="00174ACB" w:rsidP="00080F43">
            <w:pPr>
              <w:tabs>
                <w:tab w:val="decimal" w:pos="884"/>
              </w:tabs>
              <w:spacing w:line="240" w:lineRule="atLeast"/>
              <w:ind w:left="-119" w:right="-137"/>
              <w:rPr>
                <w:rFonts w:cs="Times New Roman"/>
                <w:sz w:val="20"/>
              </w:rPr>
            </w:pPr>
            <w:r w:rsidRPr="00906EE9">
              <w:rPr>
                <w:rFonts w:eastAsia="AngsanaNew" w:cs="Times New Roman"/>
                <w:color w:val="000000" w:themeColor="text1"/>
                <w:sz w:val="20"/>
                <w:lang w:eastAsia="en-GB"/>
              </w:rPr>
              <w:t>1,104,030</w:t>
            </w:r>
          </w:p>
        </w:tc>
        <w:tc>
          <w:tcPr>
            <w:tcW w:w="270" w:type="dxa"/>
          </w:tcPr>
          <w:p w14:paraId="2775FDD5"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74978C7F" w14:textId="77777777" w:rsidR="00174ACB" w:rsidRPr="0015645F" w:rsidRDefault="00174ACB" w:rsidP="00080F43">
            <w:pPr>
              <w:tabs>
                <w:tab w:val="decimal" w:pos="874"/>
              </w:tabs>
              <w:spacing w:line="240" w:lineRule="atLeast"/>
              <w:ind w:left="-119" w:right="-137"/>
              <w:rPr>
                <w:rFonts w:cs="Times New Roman"/>
                <w:sz w:val="20"/>
              </w:rPr>
            </w:pPr>
            <w:r w:rsidRPr="00906EE9">
              <w:rPr>
                <w:rFonts w:eastAsia="AngsanaNew" w:cs="Times New Roman"/>
                <w:color w:val="000000" w:themeColor="text1"/>
                <w:sz w:val="20"/>
                <w:lang w:eastAsia="en-GB"/>
              </w:rPr>
              <w:t>56,008</w:t>
            </w:r>
          </w:p>
        </w:tc>
        <w:tc>
          <w:tcPr>
            <w:tcW w:w="270" w:type="dxa"/>
          </w:tcPr>
          <w:p w14:paraId="74F5E636"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Pr>
          <w:p w14:paraId="188D8C0C" w14:textId="77777777" w:rsidR="00174ACB" w:rsidRPr="0015645F" w:rsidRDefault="00174ACB" w:rsidP="00080F43">
            <w:pPr>
              <w:tabs>
                <w:tab w:val="decimal" w:pos="971"/>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5,340,476</w:t>
            </w:r>
          </w:p>
        </w:tc>
      </w:tr>
      <w:tr w:rsidR="00174ACB" w:rsidRPr="0012708E" w14:paraId="6E451E78" w14:textId="77777777" w:rsidTr="00080F43">
        <w:trPr>
          <w:cantSplit/>
          <w:trHeight w:val="64"/>
        </w:trPr>
        <w:tc>
          <w:tcPr>
            <w:tcW w:w="3861" w:type="dxa"/>
            <w:hideMark/>
          </w:tcPr>
          <w:p w14:paraId="538A5E3D"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shd w:val="clear" w:color="auto" w:fill="auto"/>
          </w:tcPr>
          <w:p w14:paraId="7E4E2CD6" w14:textId="77777777" w:rsidR="00174ACB" w:rsidRPr="0015645F" w:rsidRDefault="00174ACB" w:rsidP="00080F43">
            <w:pPr>
              <w:tabs>
                <w:tab w:val="decimal" w:pos="974"/>
              </w:tabs>
              <w:spacing w:line="240" w:lineRule="atLeast"/>
              <w:ind w:left="-119" w:right="-137"/>
              <w:rPr>
                <w:rFonts w:cs="Times New Roman"/>
                <w:sz w:val="20"/>
              </w:rPr>
            </w:pPr>
            <w:r w:rsidRPr="000E0768">
              <w:rPr>
                <w:rFonts w:eastAsia="AngsanaNew" w:cs="Times New Roman"/>
                <w:color w:val="000000" w:themeColor="text1"/>
                <w:sz w:val="20"/>
                <w:lang w:eastAsia="en-GB"/>
              </w:rPr>
              <w:t>1,168,23</w:t>
            </w:r>
            <w:r>
              <w:rPr>
                <w:rFonts w:eastAsia="AngsanaNew" w:cs="Times New Roman"/>
                <w:color w:val="000000" w:themeColor="text1"/>
                <w:sz w:val="20"/>
                <w:lang w:eastAsia="en-GB"/>
              </w:rPr>
              <w:t>5</w:t>
            </w:r>
            <w:r w:rsidRPr="000E0768">
              <w:rPr>
                <w:rFonts w:eastAsia="AngsanaNew" w:cs="Times New Roman"/>
                <w:color w:val="000000" w:themeColor="text1"/>
                <w:sz w:val="20"/>
                <w:vertAlign w:val="superscript"/>
                <w:lang w:eastAsia="en-GB"/>
              </w:rPr>
              <w:t>(2)</w:t>
            </w:r>
          </w:p>
        </w:tc>
        <w:tc>
          <w:tcPr>
            <w:tcW w:w="1080" w:type="dxa"/>
            <w:shd w:val="clear" w:color="auto" w:fill="auto"/>
          </w:tcPr>
          <w:p w14:paraId="181B166A" w14:textId="77777777" w:rsidR="00174ACB" w:rsidRPr="0015645F" w:rsidRDefault="00174ACB" w:rsidP="00080F43">
            <w:pPr>
              <w:tabs>
                <w:tab w:val="decimal" w:pos="884"/>
              </w:tabs>
              <w:spacing w:line="240" w:lineRule="atLeast"/>
              <w:ind w:left="-119" w:right="-137"/>
              <w:rPr>
                <w:rFonts w:cs="Times New Roman"/>
                <w:sz w:val="20"/>
              </w:rPr>
            </w:pPr>
            <w:r w:rsidRPr="00906EE9">
              <w:rPr>
                <w:rFonts w:eastAsia="AngsanaNew" w:cs="Times New Roman"/>
                <w:color w:val="000000" w:themeColor="text1"/>
                <w:sz w:val="20"/>
                <w:lang w:eastAsia="en-GB"/>
              </w:rPr>
              <w:t>1,870,751</w:t>
            </w:r>
          </w:p>
        </w:tc>
        <w:tc>
          <w:tcPr>
            <w:tcW w:w="270" w:type="dxa"/>
          </w:tcPr>
          <w:p w14:paraId="62379FF8"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0B00E788" w14:textId="77777777" w:rsidR="00174ACB" w:rsidRPr="0015645F" w:rsidRDefault="00174ACB" w:rsidP="00080F43">
            <w:pPr>
              <w:tabs>
                <w:tab w:val="decimal" w:pos="874"/>
              </w:tabs>
              <w:spacing w:line="240" w:lineRule="atLeast"/>
              <w:ind w:left="-119" w:right="-137"/>
              <w:rPr>
                <w:rFonts w:cs="Times New Roman"/>
                <w:sz w:val="20"/>
              </w:rPr>
            </w:pPr>
            <w:r w:rsidRPr="00906EE9">
              <w:rPr>
                <w:rFonts w:eastAsia="AngsanaNew" w:cs="Times New Roman"/>
                <w:color w:val="000000" w:themeColor="text1"/>
                <w:sz w:val="20"/>
                <w:lang w:eastAsia="en-GB"/>
              </w:rPr>
              <w:t>85,303</w:t>
            </w:r>
          </w:p>
        </w:tc>
        <w:tc>
          <w:tcPr>
            <w:tcW w:w="270" w:type="dxa"/>
          </w:tcPr>
          <w:p w14:paraId="3CBEF83D"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Pr>
          <w:p w14:paraId="05461FF8" w14:textId="77777777" w:rsidR="00174ACB" w:rsidRPr="0015645F" w:rsidRDefault="00174ACB" w:rsidP="00080F43">
            <w:pPr>
              <w:tabs>
                <w:tab w:val="decimal" w:pos="971"/>
              </w:tabs>
              <w:spacing w:line="240" w:lineRule="atLeast"/>
              <w:ind w:left="-119" w:right="-137"/>
              <w:rPr>
                <w:rFonts w:eastAsia="AngsanaNew" w:cs="Times New Roman"/>
                <w:sz w:val="20"/>
              </w:rPr>
            </w:pPr>
            <w:r w:rsidRPr="000E0768">
              <w:rPr>
                <w:rFonts w:eastAsia="AngsanaNew" w:cs="Times New Roman"/>
                <w:color w:val="000000" w:themeColor="text1"/>
                <w:sz w:val="20"/>
                <w:lang w:eastAsia="en-GB"/>
              </w:rPr>
              <w:t>3,124,2</w:t>
            </w:r>
            <w:r>
              <w:rPr>
                <w:rFonts w:eastAsia="AngsanaNew" w:cs="Times New Roman"/>
                <w:color w:val="000000" w:themeColor="text1"/>
                <w:sz w:val="20"/>
                <w:lang w:eastAsia="en-GB"/>
              </w:rPr>
              <w:t>89</w:t>
            </w:r>
          </w:p>
        </w:tc>
      </w:tr>
      <w:tr w:rsidR="00174ACB" w:rsidRPr="0012708E" w14:paraId="0C288887" w14:textId="77777777" w:rsidTr="00080F43">
        <w:trPr>
          <w:cantSplit/>
        </w:trPr>
        <w:tc>
          <w:tcPr>
            <w:tcW w:w="3861" w:type="dxa"/>
          </w:tcPr>
          <w:p w14:paraId="6CAED654"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shd w:val="clear" w:color="auto" w:fill="auto"/>
          </w:tcPr>
          <w:p w14:paraId="0A6154B9" w14:textId="77777777" w:rsidR="00174ACB" w:rsidRPr="0015645F" w:rsidRDefault="00174ACB" w:rsidP="00080F43">
            <w:pPr>
              <w:tabs>
                <w:tab w:val="decimal" w:pos="974"/>
              </w:tabs>
              <w:spacing w:line="240" w:lineRule="atLeast"/>
              <w:ind w:left="-119" w:right="-137"/>
              <w:rPr>
                <w:rFonts w:cs="Times New Roman"/>
                <w:sz w:val="20"/>
              </w:rPr>
            </w:pPr>
            <w:r w:rsidRPr="00906EE9">
              <w:rPr>
                <w:rFonts w:eastAsia="AngsanaNew" w:cs="Times New Roman"/>
                <w:color w:val="000000" w:themeColor="text1"/>
                <w:sz w:val="20"/>
                <w:lang w:eastAsia="en-GB"/>
              </w:rPr>
              <w:t>-</w:t>
            </w:r>
          </w:p>
        </w:tc>
        <w:tc>
          <w:tcPr>
            <w:tcW w:w="270" w:type="dxa"/>
            <w:shd w:val="clear" w:color="auto" w:fill="auto"/>
          </w:tcPr>
          <w:p w14:paraId="52FBE897"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shd w:val="clear" w:color="auto" w:fill="auto"/>
          </w:tcPr>
          <w:p w14:paraId="2516C937" w14:textId="77777777" w:rsidR="00174ACB" w:rsidRPr="0015645F" w:rsidRDefault="00174ACB" w:rsidP="00080F43">
            <w:pPr>
              <w:tabs>
                <w:tab w:val="decimal" w:pos="884"/>
              </w:tabs>
              <w:spacing w:line="240" w:lineRule="atLeast"/>
              <w:ind w:left="-119" w:right="-137"/>
              <w:rPr>
                <w:rFonts w:cs="Times New Roman"/>
                <w:sz w:val="20"/>
              </w:rPr>
            </w:pPr>
            <w:r w:rsidRPr="00906EE9">
              <w:rPr>
                <w:rFonts w:eastAsia="AngsanaNew" w:cs="Times New Roman"/>
                <w:color w:val="000000" w:themeColor="text1"/>
                <w:sz w:val="20"/>
                <w:lang w:eastAsia="en-GB"/>
              </w:rPr>
              <w:t>1,670,774</w:t>
            </w:r>
          </w:p>
        </w:tc>
        <w:tc>
          <w:tcPr>
            <w:tcW w:w="270" w:type="dxa"/>
          </w:tcPr>
          <w:p w14:paraId="76320D15"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792CD11E" w14:textId="77777777" w:rsidR="00174ACB" w:rsidRPr="0015645F" w:rsidRDefault="00174ACB" w:rsidP="00080F43">
            <w:pPr>
              <w:tabs>
                <w:tab w:val="decimal" w:pos="874"/>
              </w:tabs>
              <w:spacing w:line="240" w:lineRule="atLeast"/>
              <w:ind w:left="-119" w:right="-137"/>
              <w:rPr>
                <w:rFonts w:cs="Times New Roman"/>
                <w:sz w:val="20"/>
              </w:rPr>
            </w:pPr>
            <w:r w:rsidRPr="00906EE9">
              <w:rPr>
                <w:rFonts w:eastAsia="AngsanaNew" w:cs="Times New Roman"/>
                <w:color w:val="000000" w:themeColor="text1"/>
                <w:sz w:val="20"/>
                <w:lang w:eastAsia="en-GB"/>
              </w:rPr>
              <w:t>151,304</w:t>
            </w:r>
          </w:p>
        </w:tc>
        <w:tc>
          <w:tcPr>
            <w:tcW w:w="270" w:type="dxa"/>
          </w:tcPr>
          <w:p w14:paraId="475F5AB8"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Pr>
          <w:p w14:paraId="30281132" w14:textId="77777777" w:rsidR="00174ACB" w:rsidRPr="0015645F" w:rsidRDefault="00174ACB" w:rsidP="00080F43">
            <w:pPr>
              <w:tabs>
                <w:tab w:val="decimal" w:pos="971"/>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1,822,078</w:t>
            </w:r>
          </w:p>
        </w:tc>
      </w:tr>
      <w:tr w:rsidR="00174ACB" w:rsidRPr="0012708E" w14:paraId="57976EFC" w14:textId="77777777" w:rsidTr="00080F43">
        <w:trPr>
          <w:cantSplit/>
        </w:trPr>
        <w:tc>
          <w:tcPr>
            <w:tcW w:w="3861" w:type="dxa"/>
            <w:hideMark/>
          </w:tcPr>
          <w:p w14:paraId="0A0A62F6"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shd w:val="clear" w:color="auto" w:fill="auto"/>
          </w:tcPr>
          <w:p w14:paraId="4B832885" w14:textId="77777777" w:rsidR="00174ACB" w:rsidRPr="0015645F" w:rsidRDefault="00174ACB" w:rsidP="00080F43">
            <w:pPr>
              <w:tabs>
                <w:tab w:val="decimal" w:pos="974"/>
              </w:tabs>
              <w:spacing w:line="240" w:lineRule="atLeast"/>
              <w:ind w:right="-137"/>
              <w:rPr>
                <w:rFonts w:cs="Times New Roman"/>
                <w:sz w:val="20"/>
              </w:rPr>
            </w:pPr>
            <w:r w:rsidRPr="00906EE9">
              <w:rPr>
                <w:rFonts w:eastAsia="AngsanaNew" w:cs="Times New Roman"/>
                <w:color w:val="000000" w:themeColor="text1"/>
                <w:sz w:val="20"/>
                <w:lang w:eastAsia="en-GB"/>
              </w:rPr>
              <w:t>-</w:t>
            </w:r>
          </w:p>
        </w:tc>
        <w:tc>
          <w:tcPr>
            <w:tcW w:w="270" w:type="dxa"/>
            <w:shd w:val="clear" w:color="auto" w:fill="auto"/>
          </w:tcPr>
          <w:p w14:paraId="01B65627" w14:textId="77777777" w:rsidR="00174ACB" w:rsidRPr="0015645F" w:rsidRDefault="00174ACB" w:rsidP="00080F43">
            <w:pPr>
              <w:tabs>
                <w:tab w:val="decimal" w:pos="871"/>
              </w:tabs>
              <w:spacing w:line="240" w:lineRule="atLeast"/>
              <w:ind w:left="-119" w:right="-137"/>
              <w:rPr>
                <w:rFonts w:cs="Times New Roman"/>
                <w:sz w:val="20"/>
              </w:rPr>
            </w:pPr>
          </w:p>
        </w:tc>
        <w:tc>
          <w:tcPr>
            <w:tcW w:w="1350" w:type="dxa"/>
            <w:gridSpan w:val="2"/>
            <w:shd w:val="clear" w:color="auto" w:fill="auto"/>
          </w:tcPr>
          <w:p w14:paraId="4B13D5DB" w14:textId="77777777" w:rsidR="00174ACB" w:rsidRPr="0015645F" w:rsidRDefault="00174ACB" w:rsidP="00080F43">
            <w:pPr>
              <w:tabs>
                <w:tab w:val="decimal" w:pos="884"/>
              </w:tabs>
              <w:spacing w:line="240" w:lineRule="atLeast"/>
              <w:ind w:right="-137"/>
              <w:rPr>
                <w:rFonts w:cs="Times New Roman"/>
                <w:sz w:val="20"/>
              </w:rPr>
            </w:pPr>
            <w:r w:rsidRPr="00906EE9">
              <w:rPr>
                <w:rFonts w:eastAsia="AngsanaNew" w:cs="Times New Roman"/>
                <w:color w:val="000000" w:themeColor="text1"/>
                <w:sz w:val="20"/>
                <w:lang w:eastAsia="en-GB"/>
              </w:rPr>
              <w:t>60,882</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53001B89" w14:textId="77777777" w:rsidR="00174ACB" w:rsidRPr="0015645F" w:rsidRDefault="00174ACB" w:rsidP="00080F43">
            <w:pPr>
              <w:tabs>
                <w:tab w:val="decimal" w:pos="874"/>
              </w:tabs>
              <w:spacing w:line="240" w:lineRule="atLeast"/>
              <w:ind w:left="-119" w:right="-137"/>
              <w:rPr>
                <w:rFonts w:cs="Times New Roman"/>
                <w:sz w:val="20"/>
              </w:rPr>
            </w:pPr>
            <w:r w:rsidRPr="001E3A45">
              <w:rPr>
                <w:rFonts w:eastAsia="AngsanaNew" w:cs="Times New Roman"/>
                <w:color w:val="000000" w:themeColor="text1"/>
                <w:sz w:val="20"/>
                <w:lang w:eastAsia="en-GB"/>
              </w:rPr>
              <w:t>5,113,</w:t>
            </w:r>
            <w:r>
              <w:rPr>
                <w:rFonts w:eastAsia="AngsanaNew" w:cs="Times New Roman"/>
                <w:color w:val="000000" w:themeColor="text1"/>
                <w:sz w:val="20"/>
                <w:lang w:eastAsia="en-GB"/>
              </w:rPr>
              <w:t>500</w:t>
            </w:r>
          </w:p>
        </w:tc>
        <w:tc>
          <w:tcPr>
            <w:tcW w:w="270" w:type="dxa"/>
          </w:tcPr>
          <w:p w14:paraId="462D339B"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Borders>
              <w:bottom w:val="single" w:sz="4" w:space="0" w:color="auto"/>
            </w:tcBorders>
          </w:tcPr>
          <w:p w14:paraId="4F219D2C" w14:textId="77777777" w:rsidR="00174ACB" w:rsidRPr="0015645F" w:rsidRDefault="00174ACB" w:rsidP="00080F43">
            <w:pPr>
              <w:tabs>
                <w:tab w:val="decimal" w:pos="971"/>
              </w:tabs>
              <w:spacing w:line="240" w:lineRule="atLeast"/>
              <w:ind w:left="-119" w:right="-137"/>
              <w:rPr>
                <w:rFonts w:eastAsia="AngsanaNew" w:cs="Times New Roman"/>
                <w:sz w:val="20"/>
              </w:rPr>
            </w:pPr>
            <w:r w:rsidRPr="001E3A45">
              <w:rPr>
                <w:rFonts w:eastAsia="AngsanaNew" w:cs="Times New Roman"/>
                <w:color w:val="000000" w:themeColor="text1"/>
                <w:sz w:val="20"/>
                <w:lang w:eastAsia="en-GB"/>
              </w:rPr>
              <w:t>5,174,38</w:t>
            </w:r>
            <w:r>
              <w:rPr>
                <w:rFonts w:eastAsia="AngsanaNew" w:cs="Times New Roman"/>
                <w:color w:val="000000" w:themeColor="text1"/>
                <w:sz w:val="20"/>
                <w:lang w:eastAsia="en-GB"/>
              </w:rPr>
              <w:t>2</w:t>
            </w:r>
          </w:p>
        </w:tc>
      </w:tr>
      <w:tr w:rsidR="00174ACB" w:rsidRPr="0012708E" w14:paraId="294C39F6" w14:textId="77777777" w:rsidTr="00080F43">
        <w:trPr>
          <w:cantSplit/>
        </w:trPr>
        <w:tc>
          <w:tcPr>
            <w:tcW w:w="3861" w:type="dxa"/>
          </w:tcPr>
          <w:p w14:paraId="678996C1"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246968D2" w14:textId="77777777" w:rsidR="00174ACB" w:rsidRPr="0015645F" w:rsidRDefault="00174ACB" w:rsidP="00080F43">
            <w:pPr>
              <w:tabs>
                <w:tab w:val="decimal" w:pos="974"/>
              </w:tabs>
              <w:spacing w:line="240" w:lineRule="atLeast"/>
              <w:ind w:left="-119" w:right="-137"/>
              <w:rPr>
                <w:rFonts w:eastAsia="AngsanaNew" w:cs="Times New Roman"/>
                <w:sz w:val="20"/>
              </w:rPr>
            </w:pPr>
            <w:r w:rsidRPr="001E3A45">
              <w:rPr>
                <w:rFonts w:eastAsia="AngsanaNew" w:cs="Times New Roman"/>
                <w:color w:val="000000" w:themeColor="text1"/>
                <w:sz w:val="20"/>
                <w:lang w:eastAsia="en-GB"/>
              </w:rPr>
              <w:t>110,861,006</w:t>
            </w:r>
          </w:p>
        </w:tc>
        <w:tc>
          <w:tcPr>
            <w:tcW w:w="270" w:type="dxa"/>
          </w:tcPr>
          <w:p w14:paraId="7AE6F9AE"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Borders>
              <w:top w:val="single" w:sz="4" w:space="0" w:color="auto"/>
            </w:tcBorders>
          </w:tcPr>
          <w:p w14:paraId="0A058DA9" w14:textId="77777777" w:rsidR="00174ACB" w:rsidRPr="0015645F" w:rsidRDefault="00174ACB" w:rsidP="00080F43">
            <w:pPr>
              <w:tabs>
                <w:tab w:val="decimal" w:pos="88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9,501,165</w:t>
            </w:r>
          </w:p>
        </w:tc>
        <w:tc>
          <w:tcPr>
            <w:tcW w:w="270" w:type="dxa"/>
          </w:tcPr>
          <w:p w14:paraId="12185334"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Pr>
          <w:p w14:paraId="4A3CBE51" w14:textId="77777777" w:rsidR="00174ACB" w:rsidRPr="0015645F" w:rsidRDefault="00174ACB" w:rsidP="00080F43">
            <w:pPr>
              <w:tabs>
                <w:tab w:val="decimal" w:pos="87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5,491,366</w:t>
            </w:r>
          </w:p>
        </w:tc>
        <w:tc>
          <w:tcPr>
            <w:tcW w:w="270" w:type="dxa"/>
          </w:tcPr>
          <w:p w14:paraId="175E0DC2"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Pr>
          <w:p w14:paraId="0E428746" w14:textId="77777777" w:rsidR="00174ACB" w:rsidRPr="0015645F" w:rsidRDefault="00174ACB" w:rsidP="00080F43">
            <w:pPr>
              <w:tabs>
                <w:tab w:val="decimal" w:pos="971"/>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125,853,537</w:t>
            </w:r>
          </w:p>
        </w:tc>
      </w:tr>
      <w:tr w:rsidR="00174ACB" w:rsidRPr="0012708E" w14:paraId="1BA350C1" w14:textId="77777777" w:rsidTr="00080F43">
        <w:trPr>
          <w:cantSplit/>
        </w:trPr>
        <w:tc>
          <w:tcPr>
            <w:tcW w:w="3861" w:type="dxa"/>
          </w:tcPr>
          <w:p w14:paraId="6C584850" w14:textId="77777777" w:rsidR="00174ACB" w:rsidRPr="0012708E" w:rsidRDefault="00174ACB" w:rsidP="00080F43">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11DB1CE0" w14:textId="77777777" w:rsidR="00174ACB" w:rsidRPr="0015645F" w:rsidRDefault="00174ACB" w:rsidP="00080F43">
            <w:pPr>
              <w:tabs>
                <w:tab w:val="decimal" w:pos="974"/>
              </w:tabs>
              <w:spacing w:line="240" w:lineRule="atLeast"/>
              <w:ind w:right="-137"/>
              <w:rPr>
                <w:rFonts w:eastAsia="AngsanaNew" w:cs="Times New Roman"/>
                <w:sz w:val="20"/>
              </w:rPr>
            </w:pPr>
            <w:r w:rsidRPr="001E3A45">
              <w:rPr>
                <w:rFonts w:eastAsia="AngsanaNew" w:cs="Times New Roman"/>
                <w:color w:val="000000" w:themeColor="text1"/>
                <w:sz w:val="20"/>
                <w:lang w:eastAsia="en-GB"/>
              </w:rPr>
              <w:t>(3,718,87</w:t>
            </w:r>
            <w:r>
              <w:rPr>
                <w:rFonts w:eastAsia="AngsanaNew" w:cs="Times New Roman"/>
                <w:color w:val="000000" w:themeColor="text1"/>
                <w:sz w:val="20"/>
                <w:lang w:eastAsia="en-GB"/>
              </w:rPr>
              <w:t>9</w:t>
            </w:r>
            <w:r w:rsidRPr="001E3A45">
              <w:rPr>
                <w:rFonts w:eastAsia="AngsanaNew" w:cs="Times New Roman"/>
                <w:color w:val="000000" w:themeColor="text1"/>
                <w:sz w:val="20"/>
                <w:lang w:eastAsia="en-GB"/>
              </w:rPr>
              <w:t>)</w:t>
            </w:r>
          </w:p>
        </w:tc>
        <w:tc>
          <w:tcPr>
            <w:tcW w:w="270" w:type="dxa"/>
          </w:tcPr>
          <w:p w14:paraId="1DEF81F0"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Borders>
              <w:bottom w:val="single" w:sz="4" w:space="0" w:color="auto"/>
            </w:tcBorders>
          </w:tcPr>
          <w:p w14:paraId="08588F62" w14:textId="77777777" w:rsidR="00174ACB" w:rsidRPr="0015645F" w:rsidRDefault="00174ACB" w:rsidP="00080F43">
            <w:pPr>
              <w:tabs>
                <w:tab w:val="decimal" w:pos="884"/>
              </w:tabs>
              <w:spacing w:line="240" w:lineRule="atLeast"/>
              <w:ind w:left="-110" w:right="-137"/>
              <w:rPr>
                <w:rFonts w:cs="Times New Roman"/>
                <w:sz w:val="20"/>
              </w:rPr>
            </w:pPr>
            <w:r w:rsidRPr="00906EE9">
              <w:rPr>
                <w:rFonts w:eastAsia="AngsanaNew" w:cs="Times New Roman"/>
                <w:color w:val="000000" w:themeColor="text1"/>
                <w:sz w:val="20"/>
                <w:lang w:eastAsia="en-GB"/>
              </w:rPr>
              <w:t>(1,497,299)</w:t>
            </w:r>
          </w:p>
        </w:tc>
        <w:tc>
          <w:tcPr>
            <w:tcW w:w="270" w:type="dxa"/>
          </w:tcPr>
          <w:p w14:paraId="4881691C" w14:textId="77777777" w:rsidR="00174ACB" w:rsidRPr="0015645F" w:rsidRDefault="00174ACB" w:rsidP="00080F43">
            <w:pPr>
              <w:tabs>
                <w:tab w:val="decimal" w:pos="871"/>
              </w:tabs>
              <w:spacing w:line="240" w:lineRule="atLeast"/>
              <w:ind w:left="-119" w:right="-137"/>
              <w:rPr>
                <w:rFonts w:cs="Times New Roman"/>
                <w:sz w:val="20"/>
              </w:rPr>
            </w:pPr>
          </w:p>
        </w:tc>
        <w:tc>
          <w:tcPr>
            <w:tcW w:w="1080" w:type="dxa"/>
            <w:tcBorders>
              <w:bottom w:val="single" w:sz="4" w:space="0" w:color="auto"/>
            </w:tcBorders>
          </w:tcPr>
          <w:p w14:paraId="27AA2E17" w14:textId="77777777" w:rsidR="00174ACB" w:rsidRPr="0015645F" w:rsidRDefault="00174ACB" w:rsidP="00080F43">
            <w:pPr>
              <w:tabs>
                <w:tab w:val="decimal" w:pos="874"/>
              </w:tabs>
              <w:spacing w:line="240" w:lineRule="atLeast"/>
              <w:ind w:right="-137"/>
              <w:rPr>
                <w:rFonts w:eastAsia="AngsanaNew" w:cs="Times New Roman"/>
                <w:sz w:val="20"/>
              </w:rPr>
            </w:pPr>
            <w:r w:rsidRPr="00906EE9">
              <w:rPr>
                <w:rFonts w:eastAsia="AngsanaNew" w:cs="Times New Roman"/>
                <w:color w:val="000000" w:themeColor="text1"/>
                <w:sz w:val="20"/>
                <w:lang w:eastAsia="en-GB"/>
              </w:rPr>
              <w:t>(3,180,459)</w:t>
            </w:r>
          </w:p>
        </w:tc>
        <w:tc>
          <w:tcPr>
            <w:tcW w:w="270" w:type="dxa"/>
          </w:tcPr>
          <w:p w14:paraId="46B6F6CE" w14:textId="77777777" w:rsidR="00174ACB" w:rsidRPr="0015645F" w:rsidRDefault="00174ACB" w:rsidP="00080F43">
            <w:pPr>
              <w:tabs>
                <w:tab w:val="decimal" w:pos="871"/>
              </w:tabs>
              <w:spacing w:line="240" w:lineRule="atLeast"/>
              <w:ind w:left="-119" w:right="-137"/>
              <w:rPr>
                <w:rFonts w:cs="Times New Roman"/>
                <w:sz w:val="20"/>
              </w:rPr>
            </w:pPr>
          </w:p>
        </w:tc>
        <w:tc>
          <w:tcPr>
            <w:tcW w:w="1196" w:type="dxa"/>
            <w:tcBorders>
              <w:bottom w:val="single" w:sz="4" w:space="0" w:color="auto"/>
            </w:tcBorders>
          </w:tcPr>
          <w:p w14:paraId="74271D7E" w14:textId="77777777" w:rsidR="00174ACB" w:rsidRPr="0015645F" w:rsidRDefault="00174ACB" w:rsidP="00080F43">
            <w:pPr>
              <w:tabs>
                <w:tab w:val="decimal" w:pos="971"/>
              </w:tabs>
              <w:spacing w:line="240" w:lineRule="atLeast"/>
              <w:ind w:left="-119" w:right="-137"/>
              <w:rPr>
                <w:rFonts w:eastAsia="AngsanaNew" w:cs="Times New Roman"/>
                <w:sz w:val="20"/>
              </w:rPr>
            </w:pPr>
            <w:r w:rsidRPr="001E3A45">
              <w:rPr>
                <w:rFonts w:eastAsia="AngsanaNew" w:cs="Times New Roman"/>
                <w:color w:val="000000" w:themeColor="text1"/>
                <w:sz w:val="20"/>
                <w:lang w:eastAsia="en-GB"/>
              </w:rPr>
              <w:t>(8,396,63</w:t>
            </w:r>
            <w:r>
              <w:rPr>
                <w:rFonts w:eastAsia="AngsanaNew" w:cs="Times New Roman"/>
                <w:color w:val="000000" w:themeColor="text1"/>
                <w:sz w:val="20"/>
                <w:lang w:eastAsia="en-GB"/>
              </w:rPr>
              <w:t>7</w:t>
            </w:r>
            <w:r w:rsidRPr="001E3A45">
              <w:rPr>
                <w:rFonts w:eastAsia="AngsanaNew" w:cs="Times New Roman"/>
                <w:color w:val="000000" w:themeColor="text1"/>
                <w:sz w:val="20"/>
                <w:lang w:eastAsia="en-GB"/>
              </w:rPr>
              <w:t>)</w:t>
            </w:r>
          </w:p>
        </w:tc>
      </w:tr>
      <w:tr w:rsidR="00174ACB" w:rsidRPr="0012708E" w14:paraId="448A3819" w14:textId="77777777" w:rsidTr="00080F43">
        <w:trPr>
          <w:cantSplit/>
          <w:trHeight w:val="262"/>
        </w:trPr>
        <w:tc>
          <w:tcPr>
            <w:tcW w:w="3861" w:type="dxa"/>
          </w:tcPr>
          <w:p w14:paraId="635DB7D4" w14:textId="77777777" w:rsidR="00174ACB" w:rsidRPr="0012708E" w:rsidRDefault="00174ACB" w:rsidP="00080F43">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1D62374E" w14:textId="77777777" w:rsidR="00174ACB" w:rsidRPr="001E3A45" w:rsidRDefault="00174ACB" w:rsidP="00080F43">
            <w:pPr>
              <w:tabs>
                <w:tab w:val="decimal" w:pos="974"/>
              </w:tabs>
              <w:spacing w:line="240" w:lineRule="atLeast"/>
              <w:ind w:left="-119" w:right="-137"/>
              <w:rPr>
                <w:rFonts w:cs="Times New Roman"/>
                <w:b/>
                <w:bCs/>
                <w:sz w:val="20"/>
                <w:lang w:val="en-US" w:bidi="th-TH"/>
              </w:rPr>
            </w:pPr>
            <w:r w:rsidRPr="001E3A45">
              <w:rPr>
                <w:rFonts w:eastAsia="AngsanaNew" w:cs="Times New Roman"/>
                <w:b/>
                <w:bCs/>
                <w:color w:val="000000" w:themeColor="text1"/>
                <w:sz w:val="20"/>
                <w:lang w:eastAsia="en-GB"/>
              </w:rPr>
              <w:t>107,142,12</w:t>
            </w:r>
            <w:r>
              <w:rPr>
                <w:rFonts w:eastAsia="AngsanaNew" w:cs="Times New Roman"/>
                <w:b/>
                <w:bCs/>
                <w:color w:val="000000" w:themeColor="text1"/>
                <w:sz w:val="20"/>
                <w:lang w:eastAsia="en-GB"/>
              </w:rPr>
              <w:t>7</w:t>
            </w:r>
          </w:p>
        </w:tc>
        <w:tc>
          <w:tcPr>
            <w:tcW w:w="270" w:type="dxa"/>
          </w:tcPr>
          <w:p w14:paraId="5BF06567" w14:textId="77777777" w:rsidR="00174ACB" w:rsidRPr="0015645F" w:rsidRDefault="00174ACB" w:rsidP="00080F43">
            <w:pPr>
              <w:tabs>
                <w:tab w:val="decimal" w:pos="871"/>
              </w:tabs>
              <w:spacing w:line="240" w:lineRule="atLeast"/>
              <w:ind w:left="-119" w:right="-137"/>
              <w:rPr>
                <w:rFonts w:cs="Times New Roman"/>
                <w:b/>
                <w:bCs/>
                <w:sz w:val="20"/>
              </w:rPr>
            </w:pPr>
          </w:p>
        </w:tc>
        <w:tc>
          <w:tcPr>
            <w:tcW w:w="1080" w:type="dxa"/>
            <w:tcBorders>
              <w:top w:val="single" w:sz="4" w:space="0" w:color="auto"/>
              <w:bottom w:val="double" w:sz="4" w:space="0" w:color="auto"/>
            </w:tcBorders>
          </w:tcPr>
          <w:p w14:paraId="306F17DB" w14:textId="77777777" w:rsidR="00174ACB" w:rsidRPr="0015645F" w:rsidRDefault="00174ACB" w:rsidP="00080F43">
            <w:pPr>
              <w:tabs>
                <w:tab w:val="decimal" w:pos="884"/>
              </w:tabs>
              <w:spacing w:line="240" w:lineRule="atLeast"/>
              <w:ind w:left="-119" w:right="-137"/>
              <w:rPr>
                <w:rFonts w:cs="Times New Roman"/>
                <w:b/>
                <w:bCs/>
                <w:sz w:val="20"/>
              </w:rPr>
            </w:pPr>
            <w:r w:rsidRPr="00906EE9">
              <w:rPr>
                <w:rFonts w:eastAsia="AngsanaNew" w:cs="Times New Roman"/>
                <w:b/>
                <w:bCs/>
                <w:color w:val="000000" w:themeColor="text1"/>
                <w:sz w:val="20"/>
                <w:lang w:eastAsia="en-GB"/>
              </w:rPr>
              <w:t>8,003,866</w:t>
            </w:r>
          </w:p>
        </w:tc>
        <w:tc>
          <w:tcPr>
            <w:tcW w:w="270" w:type="dxa"/>
          </w:tcPr>
          <w:p w14:paraId="30F2F491" w14:textId="77777777" w:rsidR="00174ACB" w:rsidRPr="0015645F" w:rsidRDefault="00174ACB" w:rsidP="00080F43">
            <w:pPr>
              <w:tabs>
                <w:tab w:val="decimal" w:pos="871"/>
              </w:tabs>
              <w:spacing w:line="240" w:lineRule="atLeast"/>
              <w:ind w:left="-119" w:right="-137"/>
              <w:rPr>
                <w:rFonts w:cs="Times New Roman"/>
                <w:b/>
                <w:bCs/>
                <w:sz w:val="20"/>
              </w:rPr>
            </w:pPr>
          </w:p>
        </w:tc>
        <w:tc>
          <w:tcPr>
            <w:tcW w:w="1080" w:type="dxa"/>
            <w:tcBorders>
              <w:top w:val="single" w:sz="4" w:space="0" w:color="auto"/>
              <w:bottom w:val="double" w:sz="4" w:space="0" w:color="auto"/>
            </w:tcBorders>
          </w:tcPr>
          <w:p w14:paraId="739D2781" w14:textId="77777777" w:rsidR="00174ACB" w:rsidRPr="0015645F" w:rsidRDefault="00174ACB" w:rsidP="00080F43">
            <w:pPr>
              <w:tabs>
                <w:tab w:val="decimal" w:pos="874"/>
              </w:tabs>
              <w:spacing w:line="240" w:lineRule="atLeast"/>
              <w:ind w:left="-119" w:right="-137"/>
              <w:rPr>
                <w:rFonts w:cs="Times New Roman"/>
                <w:b/>
                <w:bCs/>
                <w:sz w:val="20"/>
              </w:rPr>
            </w:pPr>
            <w:r w:rsidRPr="00906EE9">
              <w:rPr>
                <w:rFonts w:eastAsia="AngsanaNew" w:cs="Times New Roman"/>
                <w:b/>
                <w:bCs/>
                <w:color w:val="000000" w:themeColor="text1"/>
                <w:sz w:val="20"/>
                <w:lang w:eastAsia="en-GB"/>
              </w:rPr>
              <w:t>2,310,907</w:t>
            </w:r>
          </w:p>
        </w:tc>
        <w:tc>
          <w:tcPr>
            <w:tcW w:w="270" w:type="dxa"/>
          </w:tcPr>
          <w:p w14:paraId="6F016EFB" w14:textId="77777777" w:rsidR="00174ACB" w:rsidRPr="0015645F" w:rsidRDefault="00174ACB" w:rsidP="00080F43">
            <w:pPr>
              <w:tabs>
                <w:tab w:val="decimal" w:pos="871"/>
              </w:tabs>
              <w:spacing w:line="240" w:lineRule="atLeast"/>
              <w:ind w:left="-119" w:right="-137"/>
              <w:rPr>
                <w:rFonts w:cs="Times New Roman"/>
                <w:b/>
                <w:bCs/>
                <w:sz w:val="20"/>
              </w:rPr>
            </w:pPr>
          </w:p>
        </w:tc>
        <w:tc>
          <w:tcPr>
            <w:tcW w:w="1196" w:type="dxa"/>
            <w:tcBorders>
              <w:top w:val="single" w:sz="4" w:space="0" w:color="auto"/>
              <w:bottom w:val="double" w:sz="4" w:space="0" w:color="auto"/>
            </w:tcBorders>
          </w:tcPr>
          <w:p w14:paraId="250B7B69" w14:textId="77777777" w:rsidR="00174ACB" w:rsidRPr="0015645F" w:rsidRDefault="00174ACB" w:rsidP="00080F43">
            <w:pPr>
              <w:tabs>
                <w:tab w:val="decimal" w:pos="971"/>
              </w:tabs>
              <w:spacing w:line="240" w:lineRule="atLeast"/>
              <w:ind w:left="-119" w:right="-137"/>
              <w:rPr>
                <w:rFonts w:cs="Times New Roman"/>
                <w:b/>
                <w:bCs/>
                <w:sz w:val="20"/>
              </w:rPr>
            </w:pPr>
            <w:r w:rsidRPr="001E3A45">
              <w:rPr>
                <w:rFonts w:eastAsia="AngsanaNew" w:cs="Times New Roman"/>
                <w:b/>
                <w:bCs/>
                <w:color w:val="000000" w:themeColor="text1"/>
                <w:sz w:val="20"/>
                <w:lang w:eastAsia="en-GB"/>
              </w:rPr>
              <w:t>117,456,90</w:t>
            </w:r>
            <w:r>
              <w:rPr>
                <w:rFonts w:eastAsia="AngsanaNew" w:cs="Times New Roman"/>
                <w:b/>
                <w:bCs/>
                <w:color w:val="000000" w:themeColor="text1"/>
                <w:sz w:val="20"/>
                <w:lang w:eastAsia="en-GB"/>
              </w:rPr>
              <w:t>0</w:t>
            </w:r>
          </w:p>
        </w:tc>
      </w:tr>
      <w:tr w:rsidR="00174ACB" w:rsidRPr="0012708E" w14:paraId="0FFCCA75" w14:textId="77777777" w:rsidTr="0093239C">
        <w:trPr>
          <w:cantSplit/>
          <w:trHeight w:val="170"/>
        </w:trPr>
        <w:tc>
          <w:tcPr>
            <w:tcW w:w="3861" w:type="dxa"/>
          </w:tcPr>
          <w:p w14:paraId="0596DF77" w14:textId="77777777" w:rsidR="00174ACB" w:rsidRPr="0012708E" w:rsidRDefault="00174ACB" w:rsidP="00080F43">
            <w:pPr>
              <w:spacing w:line="240" w:lineRule="atLeast"/>
              <w:ind w:left="168" w:right="-105" w:hanging="168"/>
              <w:rPr>
                <w:rFonts w:cs="Times New Roman"/>
                <w:sz w:val="20"/>
              </w:rPr>
            </w:pPr>
          </w:p>
        </w:tc>
        <w:tc>
          <w:tcPr>
            <w:tcW w:w="1170" w:type="dxa"/>
            <w:tcBorders>
              <w:top w:val="double" w:sz="4" w:space="0" w:color="auto"/>
            </w:tcBorders>
          </w:tcPr>
          <w:p w14:paraId="08079D8B" w14:textId="77777777" w:rsidR="00174ACB" w:rsidRPr="0012708E" w:rsidRDefault="00174ACB" w:rsidP="00080F43">
            <w:pPr>
              <w:tabs>
                <w:tab w:val="decimal" w:pos="880"/>
              </w:tabs>
              <w:spacing w:line="240" w:lineRule="atLeast"/>
              <w:ind w:left="-119" w:right="-137"/>
              <w:rPr>
                <w:rFonts w:cs="Times New Roman"/>
                <w:sz w:val="20"/>
                <w:highlight w:val="cyan"/>
              </w:rPr>
            </w:pPr>
          </w:p>
        </w:tc>
        <w:tc>
          <w:tcPr>
            <w:tcW w:w="270" w:type="dxa"/>
          </w:tcPr>
          <w:p w14:paraId="273391A6"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006750F8" w14:textId="77777777" w:rsidR="00174ACB" w:rsidRPr="0012708E" w:rsidRDefault="00174ACB" w:rsidP="00080F43">
            <w:pPr>
              <w:tabs>
                <w:tab w:val="decimal" w:pos="790"/>
                <w:tab w:val="decimal" w:pos="884"/>
              </w:tabs>
              <w:spacing w:line="240" w:lineRule="atLeast"/>
              <w:ind w:left="-119" w:right="-137"/>
              <w:rPr>
                <w:rFonts w:cs="Times New Roman"/>
                <w:sz w:val="20"/>
                <w:highlight w:val="cyan"/>
              </w:rPr>
            </w:pPr>
          </w:p>
        </w:tc>
        <w:tc>
          <w:tcPr>
            <w:tcW w:w="270" w:type="dxa"/>
          </w:tcPr>
          <w:p w14:paraId="1699EE66"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2A5B6A4B" w14:textId="77777777" w:rsidR="00174ACB" w:rsidRPr="0012708E" w:rsidRDefault="00174ACB" w:rsidP="00080F43">
            <w:pPr>
              <w:tabs>
                <w:tab w:val="decimal" w:pos="874"/>
              </w:tabs>
              <w:spacing w:line="240" w:lineRule="atLeast"/>
              <w:ind w:left="-119" w:right="-137"/>
              <w:rPr>
                <w:rFonts w:cs="Times New Roman"/>
                <w:sz w:val="20"/>
                <w:highlight w:val="cyan"/>
              </w:rPr>
            </w:pPr>
          </w:p>
        </w:tc>
        <w:tc>
          <w:tcPr>
            <w:tcW w:w="270" w:type="dxa"/>
          </w:tcPr>
          <w:p w14:paraId="100979AD" w14:textId="77777777" w:rsidR="00174ACB" w:rsidRPr="0012708E" w:rsidRDefault="00174ACB" w:rsidP="00080F43">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568D90E7" w14:textId="77777777" w:rsidR="00174ACB" w:rsidRPr="0012708E" w:rsidRDefault="00174ACB" w:rsidP="00080F43">
            <w:pPr>
              <w:tabs>
                <w:tab w:val="decimal" w:pos="971"/>
              </w:tabs>
              <w:spacing w:line="240" w:lineRule="atLeast"/>
              <w:ind w:left="-119" w:right="-137"/>
              <w:rPr>
                <w:rFonts w:eastAsia="AngsanaNew" w:cs="Times New Roman"/>
                <w:sz w:val="20"/>
                <w:highlight w:val="cyan"/>
                <w:lang w:eastAsia="en-GB"/>
              </w:rPr>
            </w:pPr>
          </w:p>
        </w:tc>
      </w:tr>
      <w:tr w:rsidR="00174ACB" w:rsidRPr="0012708E" w14:paraId="7AFF30F4" w14:textId="77777777" w:rsidTr="00080F43">
        <w:trPr>
          <w:cantSplit/>
        </w:trPr>
        <w:tc>
          <w:tcPr>
            <w:tcW w:w="3861" w:type="dxa"/>
          </w:tcPr>
          <w:p w14:paraId="6FEFAA7D" w14:textId="77777777" w:rsidR="00174ACB" w:rsidRPr="0012708E" w:rsidRDefault="00174ACB" w:rsidP="00080F43">
            <w:pPr>
              <w:spacing w:line="240" w:lineRule="atLeast"/>
              <w:ind w:left="168" w:hanging="168"/>
              <w:jc w:val="thaiDistribute"/>
              <w:rPr>
                <w:rFonts w:cs="Times New Roman"/>
                <w:b/>
                <w:bCs/>
                <w:i/>
                <w:iCs/>
                <w:sz w:val="20"/>
              </w:rPr>
            </w:pPr>
            <w:r w:rsidRPr="0012708E">
              <w:rPr>
                <w:rFonts w:cs="Times New Roman"/>
                <w:b/>
                <w:bCs/>
                <w:i/>
                <w:iCs/>
                <w:sz w:val="20"/>
              </w:rPr>
              <w:t>Undrawn loan commitments and</w:t>
            </w:r>
          </w:p>
          <w:p w14:paraId="586C8242" w14:textId="77777777" w:rsidR="00174ACB" w:rsidRPr="0012708E" w:rsidRDefault="00174ACB" w:rsidP="00080F43">
            <w:pPr>
              <w:spacing w:line="240" w:lineRule="atLeast"/>
              <w:ind w:left="168" w:right="-105" w:hanging="168"/>
              <w:rPr>
                <w:rFonts w:cs="Times New Roman"/>
                <w:sz w:val="20"/>
              </w:rPr>
            </w:pPr>
            <w:r w:rsidRPr="0012708E">
              <w:rPr>
                <w:rFonts w:cs="Times New Roman"/>
                <w:b/>
                <w:bCs/>
                <w:i/>
                <w:iCs/>
                <w:sz w:val="20"/>
              </w:rPr>
              <w:t xml:space="preserve">   financial guarantee contracts</w:t>
            </w:r>
          </w:p>
        </w:tc>
        <w:tc>
          <w:tcPr>
            <w:tcW w:w="1170" w:type="dxa"/>
          </w:tcPr>
          <w:p w14:paraId="55CDF9C3" w14:textId="77777777" w:rsidR="00174ACB" w:rsidRPr="0012708E" w:rsidRDefault="00174ACB" w:rsidP="00080F43">
            <w:pPr>
              <w:tabs>
                <w:tab w:val="decimal" w:pos="880"/>
              </w:tabs>
              <w:spacing w:line="240" w:lineRule="atLeast"/>
              <w:ind w:left="-119" w:right="-137"/>
              <w:rPr>
                <w:rFonts w:eastAsia="AngsanaNew" w:cs="Times New Roman"/>
                <w:sz w:val="20"/>
                <w:lang w:eastAsia="en-GB"/>
              </w:rPr>
            </w:pPr>
          </w:p>
        </w:tc>
        <w:tc>
          <w:tcPr>
            <w:tcW w:w="270" w:type="dxa"/>
          </w:tcPr>
          <w:p w14:paraId="59F39B3C" w14:textId="77777777" w:rsidR="00174ACB" w:rsidRPr="0012708E" w:rsidRDefault="00174ACB" w:rsidP="00080F43">
            <w:pPr>
              <w:tabs>
                <w:tab w:val="decimal" w:pos="871"/>
              </w:tabs>
              <w:spacing w:line="240" w:lineRule="atLeast"/>
              <w:ind w:left="-119" w:right="-137"/>
              <w:rPr>
                <w:rFonts w:eastAsia="AngsanaNew" w:cs="Times New Roman"/>
                <w:sz w:val="20"/>
                <w:lang w:eastAsia="en-GB"/>
              </w:rPr>
            </w:pPr>
          </w:p>
        </w:tc>
        <w:tc>
          <w:tcPr>
            <w:tcW w:w="1080" w:type="dxa"/>
          </w:tcPr>
          <w:p w14:paraId="71972E20" w14:textId="77777777" w:rsidR="00174ACB" w:rsidRPr="0012708E" w:rsidRDefault="00174ACB" w:rsidP="00080F43">
            <w:pPr>
              <w:tabs>
                <w:tab w:val="decimal" w:pos="790"/>
                <w:tab w:val="decimal" w:pos="884"/>
              </w:tabs>
              <w:spacing w:line="240" w:lineRule="atLeast"/>
              <w:ind w:left="-119" w:right="-137"/>
              <w:rPr>
                <w:rFonts w:eastAsia="AngsanaNew" w:cs="Times New Roman"/>
                <w:sz w:val="20"/>
                <w:lang w:eastAsia="en-GB"/>
              </w:rPr>
            </w:pPr>
          </w:p>
        </w:tc>
        <w:tc>
          <w:tcPr>
            <w:tcW w:w="270" w:type="dxa"/>
          </w:tcPr>
          <w:p w14:paraId="4FD17FF4" w14:textId="77777777" w:rsidR="00174ACB" w:rsidRPr="0012708E" w:rsidRDefault="00174ACB" w:rsidP="00080F43">
            <w:pPr>
              <w:tabs>
                <w:tab w:val="decimal" w:pos="871"/>
              </w:tabs>
              <w:spacing w:line="240" w:lineRule="atLeast"/>
              <w:ind w:left="-119" w:right="-137"/>
              <w:rPr>
                <w:rFonts w:eastAsia="AngsanaNew" w:cs="Times New Roman"/>
                <w:sz w:val="20"/>
                <w:lang w:eastAsia="en-GB"/>
              </w:rPr>
            </w:pPr>
          </w:p>
        </w:tc>
        <w:tc>
          <w:tcPr>
            <w:tcW w:w="1080" w:type="dxa"/>
          </w:tcPr>
          <w:p w14:paraId="33269712" w14:textId="77777777" w:rsidR="00174ACB" w:rsidRPr="0012708E" w:rsidRDefault="00174ACB" w:rsidP="00080F43">
            <w:pPr>
              <w:tabs>
                <w:tab w:val="decimal" w:pos="874"/>
              </w:tabs>
              <w:spacing w:line="240" w:lineRule="atLeast"/>
              <w:ind w:left="-119" w:right="-137"/>
              <w:rPr>
                <w:rFonts w:eastAsia="AngsanaNew" w:cs="Times New Roman"/>
                <w:sz w:val="20"/>
                <w:lang w:eastAsia="en-GB"/>
              </w:rPr>
            </w:pPr>
          </w:p>
        </w:tc>
        <w:tc>
          <w:tcPr>
            <w:tcW w:w="270" w:type="dxa"/>
          </w:tcPr>
          <w:p w14:paraId="6A7E68CD" w14:textId="77777777" w:rsidR="00174ACB" w:rsidRPr="0012708E" w:rsidRDefault="00174ACB" w:rsidP="00080F43">
            <w:pPr>
              <w:tabs>
                <w:tab w:val="decimal" w:pos="871"/>
              </w:tabs>
              <w:spacing w:line="240" w:lineRule="atLeast"/>
              <w:ind w:left="-119" w:right="-137"/>
              <w:rPr>
                <w:rFonts w:eastAsia="AngsanaNew" w:cs="Times New Roman"/>
                <w:sz w:val="20"/>
                <w:lang w:eastAsia="en-GB"/>
              </w:rPr>
            </w:pPr>
          </w:p>
        </w:tc>
        <w:tc>
          <w:tcPr>
            <w:tcW w:w="1196" w:type="dxa"/>
          </w:tcPr>
          <w:p w14:paraId="0E876375" w14:textId="77777777" w:rsidR="00174ACB" w:rsidRPr="0012708E" w:rsidRDefault="00174ACB" w:rsidP="00080F43">
            <w:pPr>
              <w:tabs>
                <w:tab w:val="decimal" w:pos="971"/>
              </w:tabs>
              <w:spacing w:line="240" w:lineRule="atLeast"/>
              <w:ind w:left="-119" w:right="-137"/>
              <w:rPr>
                <w:rFonts w:eastAsia="AngsanaNew" w:cs="Times New Roman"/>
                <w:sz w:val="20"/>
                <w:lang w:eastAsia="en-GB"/>
              </w:rPr>
            </w:pPr>
          </w:p>
        </w:tc>
      </w:tr>
      <w:tr w:rsidR="00174ACB" w:rsidRPr="0012708E" w14:paraId="15E95D53" w14:textId="77777777" w:rsidTr="00080F43">
        <w:trPr>
          <w:cantSplit/>
        </w:trPr>
        <w:tc>
          <w:tcPr>
            <w:tcW w:w="3861" w:type="dxa"/>
          </w:tcPr>
          <w:p w14:paraId="2B05FC59" w14:textId="77777777" w:rsidR="00174ACB" w:rsidRPr="0012708E" w:rsidRDefault="00174ACB" w:rsidP="00080F43">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1FAEB7FA" w14:textId="77777777" w:rsidR="00174ACB" w:rsidRPr="000E285F" w:rsidRDefault="00174ACB" w:rsidP="00080F43">
            <w:pPr>
              <w:tabs>
                <w:tab w:val="decimal" w:pos="974"/>
              </w:tabs>
              <w:ind w:left="-119" w:right="-137"/>
              <w:rPr>
                <w:rFonts w:eastAsia="AngsanaNew" w:cs="Times New Roman"/>
                <w:sz w:val="20"/>
              </w:rPr>
            </w:pPr>
            <w:r w:rsidRPr="00EA61A6">
              <w:rPr>
                <w:rFonts w:eastAsia="AngsanaNew" w:cs="Times New Roman"/>
                <w:color w:val="000000" w:themeColor="text1"/>
                <w:sz w:val="20"/>
                <w:lang w:eastAsia="en-GB"/>
              </w:rPr>
              <w:t>85,126</w:t>
            </w:r>
          </w:p>
        </w:tc>
        <w:tc>
          <w:tcPr>
            <w:tcW w:w="270" w:type="dxa"/>
            <w:vAlign w:val="bottom"/>
          </w:tcPr>
          <w:p w14:paraId="0CD4BCE7" w14:textId="77777777" w:rsidR="00174ACB" w:rsidRPr="000E285F" w:rsidRDefault="00174ACB" w:rsidP="00080F43">
            <w:pPr>
              <w:tabs>
                <w:tab w:val="decimal" w:pos="871"/>
              </w:tabs>
              <w:ind w:left="-119" w:right="-137"/>
              <w:rPr>
                <w:rFonts w:eastAsia="AngsanaNew" w:cs="Times New Roman"/>
                <w:sz w:val="20"/>
              </w:rPr>
            </w:pPr>
          </w:p>
        </w:tc>
        <w:tc>
          <w:tcPr>
            <w:tcW w:w="1080" w:type="dxa"/>
            <w:vAlign w:val="bottom"/>
          </w:tcPr>
          <w:p w14:paraId="585F9D8B" w14:textId="77777777" w:rsidR="00174ACB" w:rsidRPr="000E285F" w:rsidRDefault="00174ACB" w:rsidP="00080F43">
            <w:pPr>
              <w:tabs>
                <w:tab w:val="decimal" w:pos="884"/>
              </w:tabs>
              <w:ind w:left="-119" w:right="-137"/>
              <w:rPr>
                <w:rFonts w:eastAsia="AngsanaNew" w:cs="Times New Roman"/>
                <w:sz w:val="20"/>
              </w:rPr>
            </w:pPr>
            <w:r w:rsidRPr="00EA61A6">
              <w:rPr>
                <w:rFonts w:eastAsia="AngsanaNew" w:cs="Times New Roman"/>
                <w:color w:val="000000" w:themeColor="text1"/>
                <w:sz w:val="20"/>
                <w:lang w:eastAsia="en-GB"/>
              </w:rPr>
              <w:t>26</w:t>
            </w:r>
          </w:p>
        </w:tc>
        <w:tc>
          <w:tcPr>
            <w:tcW w:w="270" w:type="dxa"/>
            <w:vAlign w:val="bottom"/>
          </w:tcPr>
          <w:p w14:paraId="672BBD1A" w14:textId="77777777" w:rsidR="00174ACB" w:rsidRPr="000E285F" w:rsidRDefault="00174ACB" w:rsidP="00080F43">
            <w:pPr>
              <w:tabs>
                <w:tab w:val="decimal" w:pos="871"/>
              </w:tabs>
              <w:ind w:left="-119" w:right="-137"/>
              <w:rPr>
                <w:rFonts w:eastAsia="AngsanaNew" w:cs="Times New Roman"/>
                <w:sz w:val="20"/>
              </w:rPr>
            </w:pPr>
          </w:p>
        </w:tc>
        <w:tc>
          <w:tcPr>
            <w:tcW w:w="1080" w:type="dxa"/>
            <w:vAlign w:val="bottom"/>
          </w:tcPr>
          <w:p w14:paraId="140285F5" w14:textId="77777777" w:rsidR="00174ACB" w:rsidRPr="000E285F" w:rsidRDefault="00174ACB" w:rsidP="00080F43">
            <w:pPr>
              <w:tabs>
                <w:tab w:val="decimal" w:pos="874"/>
              </w:tabs>
              <w:ind w:left="-119" w:right="-137"/>
              <w:rPr>
                <w:rFonts w:eastAsia="AngsanaNew" w:cs="Times New Roman"/>
                <w:sz w:val="20"/>
              </w:rPr>
            </w:pPr>
            <w:r w:rsidRPr="00EA61A6">
              <w:rPr>
                <w:rFonts w:eastAsia="AngsanaNew" w:cs="Times New Roman"/>
                <w:color w:val="000000" w:themeColor="text1"/>
                <w:sz w:val="20"/>
                <w:lang w:eastAsia="en-GB"/>
              </w:rPr>
              <w:t>-</w:t>
            </w:r>
          </w:p>
        </w:tc>
        <w:tc>
          <w:tcPr>
            <w:tcW w:w="270" w:type="dxa"/>
            <w:vAlign w:val="bottom"/>
          </w:tcPr>
          <w:p w14:paraId="3FD9D6FB" w14:textId="77777777" w:rsidR="00174ACB" w:rsidRPr="000E285F" w:rsidRDefault="00174ACB" w:rsidP="00080F43">
            <w:pPr>
              <w:tabs>
                <w:tab w:val="decimal" w:pos="871"/>
              </w:tabs>
              <w:ind w:left="-119" w:right="-137"/>
              <w:rPr>
                <w:rFonts w:eastAsia="AngsanaNew" w:cs="Times New Roman"/>
                <w:sz w:val="20"/>
              </w:rPr>
            </w:pPr>
          </w:p>
        </w:tc>
        <w:tc>
          <w:tcPr>
            <w:tcW w:w="1196" w:type="dxa"/>
            <w:vAlign w:val="bottom"/>
          </w:tcPr>
          <w:p w14:paraId="23191FE5" w14:textId="77777777" w:rsidR="00174ACB" w:rsidRPr="000E285F" w:rsidRDefault="00174ACB" w:rsidP="00080F43">
            <w:pPr>
              <w:tabs>
                <w:tab w:val="decimal" w:pos="971"/>
              </w:tabs>
              <w:ind w:left="-119" w:right="-137"/>
              <w:rPr>
                <w:rFonts w:eastAsia="AngsanaNew" w:cs="Times New Roman"/>
                <w:sz w:val="20"/>
              </w:rPr>
            </w:pPr>
            <w:r w:rsidRPr="00EA61A6">
              <w:rPr>
                <w:rFonts w:eastAsia="AngsanaNew" w:cs="Times New Roman"/>
                <w:color w:val="000000" w:themeColor="text1"/>
                <w:sz w:val="20"/>
                <w:lang w:eastAsia="en-GB"/>
              </w:rPr>
              <w:t>85,152</w:t>
            </w:r>
          </w:p>
        </w:tc>
      </w:tr>
      <w:tr w:rsidR="00174ACB" w:rsidRPr="0012708E" w14:paraId="464EB091" w14:textId="77777777" w:rsidTr="00080F43">
        <w:trPr>
          <w:cantSplit/>
        </w:trPr>
        <w:tc>
          <w:tcPr>
            <w:tcW w:w="3861" w:type="dxa"/>
          </w:tcPr>
          <w:p w14:paraId="34ADF76B" w14:textId="77777777" w:rsidR="00174ACB" w:rsidRPr="0012708E" w:rsidRDefault="00174ACB" w:rsidP="00080F43">
            <w:pPr>
              <w:ind w:left="168" w:right="-105" w:hanging="168"/>
              <w:rPr>
                <w:rFonts w:cs="Times New Roman"/>
                <w:sz w:val="20"/>
                <w:szCs w:val="18"/>
              </w:rPr>
            </w:pPr>
            <w:r>
              <w:rPr>
                <w:rFonts w:cs="Times New Roman"/>
                <w:sz w:val="20"/>
                <w:szCs w:val="18"/>
              </w:rPr>
              <w:t>F</w:t>
            </w:r>
            <w:r w:rsidRPr="002F38CD">
              <w:rPr>
                <w:rFonts w:cs="Times New Roman"/>
                <w:sz w:val="20"/>
                <w:szCs w:val="18"/>
              </w:rPr>
              <w:t>inancial guarantee contracts</w:t>
            </w:r>
          </w:p>
        </w:tc>
        <w:tc>
          <w:tcPr>
            <w:tcW w:w="1170" w:type="dxa"/>
            <w:vAlign w:val="bottom"/>
          </w:tcPr>
          <w:p w14:paraId="10F99B8A" w14:textId="77777777" w:rsidR="00174ACB" w:rsidRPr="000E285F" w:rsidRDefault="00174ACB" w:rsidP="00080F43">
            <w:pPr>
              <w:tabs>
                <w:tab w:val="decimal" w:pos="974"/>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w:t>
            </w:r>
          </w:p>
        </w:tc>
        <w:tc>
          <w:tcPr>
            <w:tcW w:w="270" w:type="dxa"/>
            <w:vAlign w:val="bottom"/>
          </w:tcPr>
          <w:p w14:paraId="52D0C48A" w14:textId="77777777" w:rsidR="00174ACB" w:rsidRPr="000E285F" w:rsidRDefault="00174ACB" w:rsidP="00080F43">
            <w:pPr>
              <w:tabs>
                <w:tab w:val="decimal" w:pos="871"/>
              </w:tabs>
              <w:ind w:left="-119" w:right="-137"/>
              <w:rPr>
                <w:rFonts w:eastAsia="AngsanaNew" w:cs="Times New Roman"/>
                <w:sz w:val="20"/>
              </w:rPr>
            </w:pPr>
          </w:p>
        </w:tc>
        <w:tc>
          <w:tcPr>
            <w:tcW w:w="1080" w:type="dxa"/>
            <w:vAlign w:val="bottom"/>
          </w:tcPr>
          <w:p w14:paraId="2E10BFF2" w14:textId="77777777" w:rsidR="00174ACB" w:rsidRPr="000E285F" w:rsidRDefault="00174ACB" w:rsidP="00080F43">
            <w:pPr>
              <w:tabs>
                <w:tab w:val="decimal" w:pos="884"/>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w:t>
            </w:r>
          </w:p>
        </w:tc>
        <w:tc>
          <w:tcPr>
            <w:tcW w:w="270" w:type="dxa"/>
            <w:vAlign w:val="bottom"/>
          </w:tcPr>
          <w:p w14:paraId="53A06A46" w14:textId="77777777" w:rsidR="00174ACB" w:rsidRPr="000E285F" w:rsidRDefault="00174ACB" w:rsidP="00080F43">
            <w:pPr>
              <w:tabs>
                <w:tab w:val="decimal" w:pos="871"/>
              </w:tabs>
              <w:ind w:left="-119" w:right="-137"/>
              <w:rPr>
                <w:rFonts w:eastAsia="AngsanaNew" w:cs="Times New Roman"/>
                <w:sz w:val="20"/>
              </w:rPr>
            </w:pPr>
          </w:p>
        </w:tc>
        <w:tc>
          <w:tcPr>
            <w:tcW w:w="1080" w:type="dxa"/>
            <w:vAlign w:val="bottom"/>
          </w:tcPr>
          <w:p w14:paraId="4C19E495" w14:textId="77777777" w:rsidR="00174ACB" w:rsidRPr="000E285F" w:rsidRDefault="00174ACB" w:rsidP="00080F43">
            <w:pPr>
              <w:tabs>
                <w:tab w:val="decimal" w:pos="874"/>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41,778</w:t>
            </w:r>
          </w:p>
        </w:tc>
        <w:tc>
          <w:tcPr>
            <w:tcW w:w="270" w:type="dxa"/>
            <w:vAlign w:val="bottom"/>
          </w:tcPr>
          <w:p w14:paraId="18630A36" w14:textId="77777777" w:rsidR="00174ACB" w:rsidRPr="000E285F" w:rsidRDefault="00174ACB" w:rsidP="00080F43">
            <w:pPr>
              <w:tabs>
                <w:tab w:val="decimal" w:pos="871"/>
              </w:tabs>
              <w:ind w:left="-119" w:right="-137"/>
              <w:rPr>
                <w:rFonts w:eastAsia="AngsanaNew" w:cs="Times New Roman"/>
                <w:sz w:val="20"/>
              </w:rPr>
            </w:pPr>
          </w:p>
        </w:tc>
        <w:tc>
          <w:tcPr>
            <w:tcW w:w="1196" w:type="dxa"/>
            <w:vAlign w:val="bottom"/>
          </w:tcPr>
          <w:p w14:paraId="2A8B8A8B" w14:textId="77777777" w:rsidR="00174ACB" w:rsidRPr="000E285F" w:rsidRDefault="00174ACB" w:rsidP="00080F43">
            <w:pPr>
              <w:tabs>
                <w:tab w:val="decimal" w:pos="971"/>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41,778</w:t>
            </w:r>
          </w:p>
        </w:tc>
      </w:tr>
      <w:tr w:rsidR="00174ACB" w:rsidRPr="0012708E" w14:paraId="44747518" w14:textId="77777777" w:rsidTr="00080F43">
        <w:trPr>
          <w:cantSplit/>
        </w:trPr>
        <w:tc>
          <w:tcPr>
            <w:tcW w:w="3861" w:type="dxa"/>
          </w:tcPr>
          <w:p w14:paraId="53D87BBF" w14:textId="77777777" w:rsidR="00174ACB" w:rsidRPr="0012708E" w:rsidRDefault="00174ACB" w:rsidP="00080F43">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33103CC2" w14:textId="77777777" w:rsidR="00174ACB" w:rsidRPr="000E285F" w:rsidRDefault="00174ACB" w:rsidP="00080F43">
            <w:pPr>
              <w:tabs>
                <w:tab w:val="decimal" w:pos="974"/>
              </w:tabs>
              <w:ind w:left="-119" w:right="-137"/>
              <w:rPr>
                <w:rFonts w:eastAsia="AngsanaNew" w:cs="Times New Roman"/>
                <w:sz w:val="20"/>
                <w:rtl/>
              </w:rPr>
            </w:pPr>
            <w:r w:rsidRPr="00EA61A6">
              <w:rPr>
                <w:rFonts w:eastAsia="AngsanaNew" w:cs="Times New Roman"/>
                <w:color w:val="000000" w:themeColor="text1"/>
                <w:sz w:val="20"/>
                <w:lang w:eastAsia="en-GB"/>
              </w:rPr>
              <w:t>(305)</w:t>
            </w:r>
          </w:p>
        </w:tc>
        <w:tc>
          <w:tcPr>
            <w:tcW w:w="270" w:type="dxa"/>
            <w:vAlign w:val="bottom"/>
          </w:tcPr>
          <w:p w14:paraId="10F7A74F" w14:textId="77777777" w:rsidR="00174ACB" w:rsidRPr="000E285F" w:rsidRDefault="00174ACB" w:rsidP="00080F43">
            <w:pPr>
              <w:tabs>
                <w:tab w:val="decimal" w:pos="871"/>
              </w:tabs>
              <w:ind w:left="-119" w:right="-137"/>
              <w:rPr>
                <w:rFonts w:eastAsia="AngsanaNew" w:cs="Times New Roman"/>
                <w:sz w:val="20"/>
              </w:rPr>
            </w:pPr>
          </w:p>
        </w:tc>
        <w:tc>
          <w:tcPr>
            <w:tcW w:w="1080" w:type="dxa"/>
            <w:vAlign w:val="bottom"/>
          </w:tcPr>
          <w:p w14:paraId="07DA4A75" w14:textId="77777777" w:rsidR="00174ACB" w:rsidRPr="000E285F" w:rsidRDefault="00174ACB" w:rsidP="00080F43">
            <w:pPr>
              <w:tabs>
                <w:tab w:val="decimal" w:pos="884"/>
              </w:tabs>
              <w:ind w:left="-119" w:right="-137"/>
              <w:rPr>
                <w:rFonts w:eastAsia="AngsanaNew" w:cs="Times New Roman"/>
                <w:sz w:val="20"/>
              </w:rPr>
            </w:pPr>
            <w:r w:rsidRPr="00EA61A6">
              <w:rPr>
                <w:rFonts w:eastAsia="AngsanaNew" w:cs="Times New Roman"/>
                <w:color w:val="000000" w:themeColor="text1"/>
                <w:sz w:val="20"/>
                <w:lang w:eastAsia="en-GB"/>
              </w:rPr>
              <w:t>(3)</w:t>
            </w:r>
          </w:p>
        </w:tc>
        <w:tc>
          <w:tcPr>
            <w:tcW w:w="270" w:type="dxa"/>
            <w:vAlign w:val="bottom"/>
          </w:tcPr>
          <w:p w14:paraId="5C672C4A" w14:textId="77777777" w:rsidR="00174ACB" w:rsidRPr="000E285F" w:rsidRDefault="00174ACB" w:rsidP="00080F43">
            <w:pPr>
              <w:tabs>
                <w:tab w:val="decimal" w:pos="871"/>
              </w:tabs>
              <w:ind w:left="-119" w:right="-137"/>
              <w:rPr>
                <w:rFonts w:eastAsia="AngsanaNew" w:cs="Times New Roman"/>
                <w:sz w:val="20"/>
              </w:rPr>
            </w:pPr>
          </w:p>
        </w:tc>
        <w:tc>
          <w:tcPr>
            <w:tcW w:w="1080" w:type="dxa"/>
            <w:vAlign w:val="bottom"/>
          </w:tcPr>
          <w:p w14:paraId="7D1AFF27" w14:textId="77777777" w:rsidR="00174ACB" w:rsidRPr="000E285F" w:rsidRDefault="00174ACB" w:rsidP="00080F43">
            <w:pPr>
              <w:tabs>
                <w:tab w:val="decimal" w:pos="874"/>
              </w:tabs>
              <w:ind w:left="-119" w:right="-137"/>
              <w:rPr>
                <w:rFonts w:eastAsia="AngsanaNew" w:cs="Times New Roman"/>
                <w:sz w:val="20"/>
              </w:rPr>
            </w:pPr>
            <w:r w:rsidRPr="00EA61A6">
              <w:rPr>
                <w:rFonts w:eastAsia="AngsanaNew" w:cs="Times New Roman"/>
                <w:color w:val="000000" w:themeColor="text1"/>
                <w:sz w:val="20"/>
                <w:lang w:eastAsia="en-GB"/>
              </w:rPr>
              <w:t>(20,889)</w:t>
            </w:r>
          </w:p>
        </w:tc>
        <w:tc>
          <w:tcPr>
            <w:tcW w:w="270" w:type="dxa"/>
            <w:vAlign w:val="bottom"/>
          </w:tcPr>
          <w:p w14:paraId="0FBB6711" w14:textId="77777777" w:rsidR="00174ACB" w:rsidRPr="000E285F" w:rsidRDefault="00174ACB" w:rsidP="00080F43">
            <w:pPr>
              <w:tabs>
                <w:tab w:val="decimal" w:pos="871"/>
              </w:tabs>
              <w:ind w:left="-119" w:right="-137"/>
              <w:rPr>
                <w:rFonts w:eastAsia="AngsanaNew" w:cs="Times New Roman"/>
                <w:sz w:val="20"/>
              </w:rPr>
            </w:pPr>
          </w:p>
        </w:tc>
        <w:tc>
          <w:tcPr>
            <w:tcW w:w="1196" w:type="dxa"/>
            <w:vAlign w:val="bottom"/>
          </w:tcPr>
          <w:p w14:paraId="236DC03C" w14:textId="77777777" w:rsidR="00174ACB" w:rsidRPr="000E285F" w:rsidRDefault="00174ACB" w:rsidP="00080F43">
            <w:pPr>
              <w:tabs>
                <w:tab w:val="decimal" w:pos="971"/>
              </w:tabs>
              <w:ind w:left="-119" w:right="-137"/>
              <w:rPr>
                <w:rFonts w:eastAsia="AngsanaNew" w:cs="Times New Roman"/>
                <w:sz w:val="20"/>
              </w:rPr>
            </w:pPr>
            <w:r w:rsidRPr="00EA61A6">
              <w:rPr>
                <w:rFonts w:eastAsia="AngsanaNew" w:cs="Times New Roman"/>
                <w:color w:val="000000" w:themeColor="text1"/>
                <w:sz w:val="20"/>
                <w:lang w:eastAsia="en-GB"/>
              </w:rPr>
              <w:t>(21,197)</w:t>
            </w:r>
          </w:p>
        </w:tc>
      </w:tr>
    </w:tbl>
    <w:p w14:paraId="42BCF582" w14:textId="77777777" w:rsidR="00174ACB" w:rsidRPr="00906EE9" w:rsidRDefault="00174ACB" w:rsidP="00174ACB">
      <w:pPr>
        <w:rPr>
          <w:rFonts w:cs="Times New Roman"/>
          <w:sz w:val="20"/>
          <w:szCs w:val="18"/>
        </w:rPr>
      </w:pPr>
      <w:r w:rsidRPr="0012708E">
        <w:rPr>
          <w:rFonts w:cs="Times New Roman"/>
        </w:rPr>
        <w:tab/>
      </w:r>
    </w:p>
    <w:p w14:paraId="71D81C4E" w14:textId="77777777" w:rsidR="00174ACB" w:rsidRPr="0012708E" w:rsidRDefault="00174ACB" w:rsidP="00174ACB">
      <w:pPr>
        <w:ind w:left="900" w:hanging="360"/>
        <w:rPr>
          <w:rFonts w:cs="Times New Roman"/>
          <w:sz w:val="18"/>
          <w:szCs w:val="18"/>
        </w:rPr>
      </w:pPr>
      <w:r w:rsidRPr="0012708E">
        <w:rPr>
          <w:rFonts w:cs="Times New Roman"/>
          <w:sz w:val="18"/>
          <w:szCs w:val="18"/>
          <w:vertAlign w:val="superscript"/>
        </w:rPr>
        <w:t>(</w:t>
      </w:r>
      <w:r>
        <w:rPr>
          <w:rFonts w:cs="Times New Roman"/>
          <w:sz w:val="18"/>
          <w:szCs w:val="18"/>
          <w:vertAlign w:val="superscript"/>
        </w:rPr>
        <w:t>2</w:t>
      </w:r>
      <w:r w:rsidRPr="0012708E">
        <w:rPr>
          <w:rFonts w:cs="Times New Roman"/>
          <w:sz w:val="18"/>
          <w:szCs w:val="18"/>
          <w:vertAlign w:val="superscript"/>
        </w:rPr>
        <w:t>)</w:t>
      </w:r>
      <w:r w:rsidRPr="0012708E">
        <w:rPr>
          <w:rFonts w:cs="Times New Roman"/>
          <w:sz w:val="18"/>
          <w:szCs w:val="18"/>
        </w:rPr>
        <w:tab/>
        <w:t>Financial assets that are not more than 1 month past due</w:t>
      </w:r>
    </w:p>
    <w:p w14:paraId="0AC2DAAB" w14:textId="77777777" w:rsidR="00174ACB" w:rsidRPr="0012708E" w:rsidRDefault="00174ACB" w:rsidP="00174ACB">
      <w:pPr>
        <w:ind w:left="900" w:hanging="360"/>
        <w:rPr>
          <w:rFonts w:cs="Times New Roman"/>
          <w:sz w:val="18"/>
          <w:szCs w:val="18"/>
        </w:rPr>
      </w:pPr>
      <w:r w:rsidRPr="0012708E">
        <w:rPr>
          <w:rFonts w:cs="Times New Roman"/>
          <w:sz w:val="18"/>
          <w:szCs w:val="18"/>
          <w:vertAlign w:val="superscript"/>
        </w:rPr>
        <w:t>(</w:t>
      </w:r>
      <w:r>
        <w:rPr>
          <w:rFonts w:cs="Times New Roman"/>
          <w:sz w:val="18"/>
          <w:szCs w:val="18"/>
          <w:vertAlign w:val="superscript"/>
        </w:rPr>
        <w:t>3</w:t>
      </w:r>
      <w:r w:rsidRPr="0012708E">
        <w:rPr>
          <w:rFonts w:cs="Times New Roman"/>
          <w:sz w:val="18"/>
          <w:szCs w:val="18"/>
          <w:vertAlign w:val="superscript"/>
        </w:rPr>
        <w:t>)</w:t>
      </w:r>
      <w:r w:rsidRPr="0012708E">
        <w:rPr>
          <w:rFonts w:cs="Times New Roman"/>
          <w:sz w:val="18"/>
          <w:szCs w:val="18"/>
        </w:rPr>
        <w:tab/>
        <w:t>Financial assets that are not more than 3 months past due</w:t>
      </w:r>
    </w:p>
    <w:p w14:paraId="23E8F998" w14:textId="77777777" w:rsidR="008C3D7F" w:rsidRPr="0012708E" w:rsidRDefault="008C3D7F" w:rsidP="00174ACB">
      <w:pPr>
        <w:ind w:left="900" w:hanging="360"/>
        <w:rPr>
          <w:rFonts w:cs="Times New Roman"/>
          <w:sz w:val="18"/>
          <w:szCs w:val="18"/>
        </w:rPr>
      </w:pPr>
    </w:p>
    <w:p w14:paraId="5702A518" w14:textId="00E7685A" w:rsidR="00174ACB" w:rsidRDefault="00944CA1">
      <w:pPr>
        <w:rPr>
          <w:rFonts w:cs="Times New Roman"/>
          <w:i/>
          <w:iCs/>
          <w:color w:val="000000"/>
          <w:szCs w:val="22"/>
          <w:lang w:bidi="th-TH"/>
        </w:rPr>
      </w:pPr>
      <w:r>
        <w:rPr>
          <w:rFonts w:cs="Times New Roman"/>
          <w:i/>
          <w:iCs/>
          <w:color w:val="000000"/>
          <w:szCs w:val="22"/>
          <w:lang w:bidi="th-TH"/>
        </w:rPr>
        <w:br w:type="page"/>
      </w:r>
    </w:p>
    <w:p w14:paraId="02A62CEA" w14:textId="7E5B87B7" w:rsidR="00BD2289" w:rsidRPr="0012708E" w:rsidRDefault="00BD2289" w:rsidP="00BD2289">
      <w:pPr>
        <w:autoSpaceDE w:val="0"/>
        <w:autoSpaceDN w:val="0"/>
        <w:adjustRightInd w:val="0"/>
        <w:spacing w:line="240" w:lineRule="atLeast"/>
        <w:ind w:left="518"/>
        <w:jc w:val="thaiDistribute"/>
        <w:rPr>
          <w:rFonts w:cs="Times New Roman"/>
          <w:i/>
          <w:iCs/>
          <w:color w:val="000000"/>
          <w:szCs w:val="22"/>
          <w:lang w:bidi="th-TH"/>
        </w:rPr>
      </w:pPr>
      <w:r w:rsidRPr="0012708E">
        <w:rPr>
          <w:rFonts w:cs="Times New Roman"/>
          <w:i/>
          <w:iCs/>
          <w:color w:val="000000"/>
          <w:szCs w:val="22"/>
          <w:lang w:bidi="th-TH"/>
        </w:rPr>
        <w:lastRenderedPageBreak/>
        <w:t>Collateral held and other credit enhancements</w:t>
      </w:r>
    </w:p>
    <w:p w14:paraId="3C15CD86" w14:textId="77777777" w:rsidR="00BD2289" w:rsidRPr="00EA61A6" w:rsidRDefault="00BD2289" w:rsidP="00BD2289">
      <w:pPr>
        <w:autoSpaceDE w:val="0"/>
        <w:autoSpaceDN w:val="0"/>
        <w:adjustRightInd w:val="0"/>
        <w:spacing w:line="240" w:lineRule="atLeast"/>
        <w:ind w:left="518"/>
        <w:jc w:val="thaiDistribute"/>
        <w:rPr>
          <w:rFonts w:cs="Times New Roman"/>
          <w:color w:val="000000"/>
          <w:szCs w:val="22"/>
          <w:lang w:bidi="th-TH"/>
        </w:rPr>
      </w:pPr>
    </w:p>
    <w:p w14:paraId="2B7A5038" w14:textId="2AF2F23D" w:rsidR="00BD2289" w:rsidRPr="0012708E" w:rsidRDefault="00BD2289" w:rsidP="00BD2289">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The</w:t>
      </w:r>
      <w:r w:rsidR="004C7A0A" w:rsidRPr="0012708E">
        <w:rPr>
          <w:rFonts w:cs="Times New Roman"/>
          <w:color w:val="000000"/>
          <w:szCs w:val="22"/>
          <w:lang w:bidi="th-TH"/>
        </w:rPr>
        <w:t xml:space="preserve"> </w:t>
      </w:r>
      <w:r w:rsidRPr="0012708E">
        <w:rPr>
          <w:rFonts w:cs="Times New Roman"/>
          <w:color w:val="000000"/>
          <w:szCs w:val="22"/>
          <w:lang w:bidi="th-TH"/>
        </w:rPr>
        <w:t>reliability of the debtor</w:t>
      </w:r>
      <w:r w:rsidR="004C7A0A" w:rsidRPr="0012708E">
        <w:rPr>
          <w:rFonts w:cs="Times New Roman"/>
          <w:color w:val="000000"/>
          <w:szCs w:val="22"/>
          <w:lang w:bidi="th-TH"/>
        </w:rPr>
        <w:t>s</w:t>
      </w:r>
      <w:r w:rsidRPr="0012708E">
        <w:rPr>
          <w:rFonts w:cs="Times New Roman"/>
          <w:color w:val="000000"/>
          <w:szCs w:val="22"/>
          <w:lang w:bidi="th-TH"/>
        </w:rPr>
        <w:t xml:space="preserve"> is associated with an indicator of a debtor’s profile, capital, and </w:t>
      </w:r>
      <w:r w:rsidR="004C7A0A" w:rsidRPr="0012708E">
        <w:rPr>
          <w:rFonts w:cs="Times New Roman"/>
          <w:color w:val="000000"/>
          <w:szCs w:val="22"/>
          <w:lang w:bidi="th-TH"/>
        </w:rPr>
        <w:t>ability to repay</w:t>
      </w:r>
      <w:r w:rsidRPr="0012708E">
        <w:rPr>
          <w:rFonts w:cs="Times New Roman"/>
          <w:color w:val="000000"/>
          <w:szCs w:val="22"/>
          <w:lang w:bidi="th-TH"/>
        </w:rPr>
        <w:t>.</w:t>
      </w:r>
      <w:r w:rsidR="004C7A0A" w:rsidRPr="0012708E">
        <w:rPr>
          <w:rFonts w:cs="Times New Roman"/>
          <w:color w:val="000000"/>
          <w:szCs w:val="22"/>
          <w:lang w:bidi="th-TH"/>
        </w:rPr>
        <w:t xml:space="preserve"> </w:t>
      </w:r>
      <w:r w:rsidRPr="0012708E">
        <w:rPr>
          <w:rFonts w:cs="Times New Roman"/>
          <w:color w:val="000000"/>
          <w:szCs w:val="22"/>
          <w:lang w:bidi="th-TH"/>
        </w:rPr>
        <w:t>Th</w:t>
      </w:r>
      <w:r w:rsidR="004C7A0A" w:rsidRPr="0012708E">
        <w:rPr>
          <w:rFonts w:cs="Times New Roman"/>
          <w:color w:val="000000"/>
          <w:szCs w:val="22"/>
          <w:lang w:bidi="th-TH"/>
        </w:rPr>
        <w:t>ese</w:t>
      </w:r>
      <w:r w:rsidRPr="0012708E">
        <w:rPr>
          <w:rFonts w:cs="Times New Roman"/>
          <w:color w:val="000000"/>
          <w:szCs w:val="22"/>
          <w:lang w:bidi="th-TH"/>
        </w:rPr>
        <w:t xml:space="preserve"> </w:t>
      </w:r>
      <w:r w:rsidR="004C7A0A" w:rsidRPr="0012708E">
        <w:rPr>
          <w:rFonts w:cs="Times New Roman"/>
          <w:color w:val="000000"/>
          <w:szCs w:val="22"/>
          <w:lang w:bidi="th-TH"/>
        </w:rPr>
        <w:t>are</w:t>
      </w:r>
      <w:r w:rsidRPr="0012708E">
        <w:rPr>
          <w:rFonts w:cs="Times New Roman"/>
          <w:color w:val="000000"/>
          <w:szCs w:val="22"/>
          <w:lang w:bidi="th-TH"/>
        </w:rPr>
        <w:t xml:space="preserve"> </w:t>
      </w:r>
      <w:r w:rsidR="004C7A0A" w:rsidRPr="0012708E">
        <w:rPr>
          <w:rFonts w:cs="Times New Roman"/>
          <w:color w:val="000000"/>
          <w:szCs w:val="22"/>
          <w:lang w:bidi="th-TH"/>
        </w:rPr>
        <w:t>significant</w:t>
      </w:r>
      <w:r w:rsidRPr="0012708E">
        <w:rPr>
          <w:rFonts w:cs="Times New Roman"/>
          <w:color w:val="000000"/>
          <w:szCs w:val="22"/>
          <w:lang w:bidi="th-TH"/>
        </w:rPr>
        <w:t xml:space="preserve"> aspect</w:t>
      </w:r>
      <w:r w:rsidR="009656E5">
        <w:rPr>
          <w:rFonts w:cs="Times New Roman"/>
          <w:color w:val="000000"/>
          <w:szCs w:val="22"/>
          <w:lang w:bidi="th-TH"/>
        </w:rPr>
        <w:t>s</w:t>
      </w:r>
      <w:r w:rsidRPr="0012708E">
        <w:rPr>
          <w:rFonts w:cs="Times New Roman"/>
          <w:color w:val="000000"/>
          <w:szCs w:val="22"/>
          <w:lang w:bidi="th-TH"/>
        </w:rPr>
        <w:t xml:space="preserve"> of credit quality </w:t>
      </w:r>
      <w:r w:rsidR="004C7A0A" w:rsidRPr="0012708E">
        <w:rPr>
          <w:rFonts w:cs="Times New Roman"/>
          <w:color w:val="000000"/>
          <w:szCs w:val="22"/>
          <w:lang w:bidi="th-TH"/>
        </w:rPr>
        <w:t>consideration</w:t>
      </w:r>
      <w:r w:rsidRPr="0012708E">
        <w:rPr>
          <w:rFonts w:cs="Times New Roman"/>
          <w:color w:val="000000"/>
          <w:szCs w:val="22"/>
          <w:lang w:bidi="th-TH"/>
        </w:rPr>
        <w:t>. In addition,</w:t>
      </w:r>
      <w:r w:rsidR="004C7A0A" w:rsidRPr="0012708E">
        <w:rPr>
          <w:rFonts w:cs="Times New Roman"/>
          <w:color w:val="000000"/>
          <w:szCs w:val="22"/>
          <w:lang w:bidi="th-TH"/>
        </w:rPr>
        <w:t xml:space="preserve"> </w:t>
      </w:r>
      <w:r w:rsidRPr="0012708E">
        <w:rPr>
          <w:rFonts w:cs="Times New Roman"/>
          <w:color w:val="000000"/>
          <w:szCs w:val="22"/>
          <w:lang w:bidi="th-TH"/>
        </w:rPr>
        <w:t xml:space="preserve">the collateral </w:t>
      </w:r>
      <w:r w:rsidR="004C7A0A" w:rsidRPr="0012708E">
        <w:rPr>
          <w:rFonts w:cs="Times New Roman"/>
          <w:color w:val="000000"/>
          <w:szCs w:val="22"/>
          <w:lang w:bidi="th-TH"/>
        </w:rPr>
        <w:t>is used as one type of credit risk mitigation to reduce potential credit losses</w:t>
      </w:r>
      <w:r w:rsidR="006E499D" w:rsidRPr="0012708E">
        <w:rPr>
          <w:rFonts w:cs="Times New Roman"/>
          <w:color w:val="000000"/>
          <w:szCs w:val="22"/>
          <w:lang w:bidi="th-TH"/>
        </w:rPr>
        <w:t xml:space="preserve"> in the event of default</w:t>
      </w:r>
      <w:r w:rsidRPr="0012708E">
        <w:rPr>
          <w:rFonts w:cs="Times New Roman"/>
          <w:color w:val="000000"/>
          <w:szCs w:val="22"/>
          <w:lang w:bidi="th-TH"/>
        </w:rPr>
        <w:t xml:space="preserve">. </w:t>
      </w:r>
      <w:r w:rsidR="004C7A0A" w:rsidRPr="0012708E">
        <w:rPr>
          <w:rFonts w:cs="Times New Roman"/>
          <w:color w:val="000000"/>
          <w:szCs w:val="22"/>
          <w:lang w:bidi="th-TH"/>
        </w:rPr>
        <w:t>To</w:t>
      </w:r>
      <w:r w:rsidRPr="0012708E">
        <w:rPr>
          <w:rFonts w:cs="Times New Roman"/>
          <w:color w:val="000000"/>
          <w:szCs w:val="22"/>
          <w:lang w:bidi="th-TH"/>
        </w:rPr>
        <w:t xml:space="preserve"> ensure that the collateral accepted by the Group is market</w:t>
      </w:r>
      <w:r w:rsidR="004C7A0A" w:rsidRPr="0012708E">
        <w:rPr>
          <w:rFonts w:cs="Times New Roman"/>
          <w:color w:val="000000"/>
          <w:szCs w:val="22"/>
          <w:lang w:bidi="th-TH"/>
        </w:rPr>
        <w:t xml:space="preserve">able </w:t>
      </w:r>
      <w:r w:rsidRPr="0012708E">
        <w:rPr>
          <w:rFonts w:cs="Times New Roman"/>
          <w:color w:val="000000"/>
          <w:szCs w:val="22"/>
          <w:lang w:bidi="th-TH"/>
        </w:rPr>
        <w:t xml:space="preserve">and </w:t>
      </w:r>
      <w:r w:rsidR="004C7A0A" w:rsidRPr="0012708E">
        <w:rPr>
          <w:rFonts w:cs="Times New Roman"/>
          <w:color w:val="000000"/>
          <w:szCs w:val="22"/>
          <w:lang w:bidi="th-TH"/>
        </w:rPr>
        <w:t>legally</w:t>
      </w:r>
      <w:r w:rsidRPr="0012708E">
        <w:rPr>
          <w:rFonts w:cs="Times New Roman"/>
          <w:color w:val="000000"/>
          <w:szCs w:val="22"/>
          <w:lang w:bidi="th-TH"/>
        </w:rPr>
        <w:t xml:space="preserve"> enforce</w:t>
      </w:r>
      <w:r w:rsidR="00182935" w:rsidRPr="0012708E">
        <w:rPr>
          <w:rFonts w:cs="Times New Roman"/>
          <w:color w:val="000000"/>
          <w:szCs w:val="22"/>
          <w:lang w:bidi="th-TH"/>
        </w:rPr>
        <w:t>able</w:t>
      </w:r>
      <w:r w:rsidR="00C54B2E" w:rsidRPr="0012708E">
        <w:rPr>
          <w:rFonts w:cs="Times New Roman"/>
          <w:color w:val="000000"/>
          <w:szCs w:val="22"/>
          <w:lang w:bidi="th-TH"/>
        </w:rPr>
        <w:t>, t</w:t>
      </w:r>
      <w:r w:rsidRPr="0012708E">
        <w:rPr>
          <w:rFonts w:cs="Times New Roman"/>
          <w:color w:val="000000"/>
          <w:szCs w:val="22"/>
          <w:lang w:bidi="th-TH"/>
        </w:rPr>
        <w:t>he Group review</w:t>
      </w:r>
      <w:r w:rsidR="00182935" w:rsidRPr="0012708E">
        <w:rPr>
          <w:rFonts w:cs="Times New Roman"/>
          <w:color w:val="000000"/>
          <w:szCs w:val="22"/>
          <w:lang w:bidi="th-TH"/>
        </w:rPr>
        <w:t xml:space="preserve">s </w:t>
      </w:r>
      <w:r w:rsidRPr="0012708E">
        <w:rPr>
          <w:rFonts w:cs="Times New Roman"/>
          <w:color w:val="000000"/>
          <w:szCs w:val="22"/>
          <w:lang w:bidi="th-TH"/>
        </w:rPr>
        <w:t xml:space="preserve">collateral </w:t>
      </w:r>
      <w:r w:rsidR="00182935" w:rsidRPr="0012708E">
        <w:rPr>
          <w:rFonts w:cs="Times New Roman"/>
          <w:color w:val="000000"/>
          <w:szCs w:val="22"/>
          <w:lang w:bidi="th-TH"/>
        </w:rPr>
        <w:t>value</w:t>
      </w:r>
      <w:r w:rsidRPr="0012708E">
        <w:rPr>
          <w:rFonts w:cs="Times New Roman"/>
          <w:color w:val="000000"/>
          <w:szCs w:val="22"/>
          <w:lang w:bidi="th-TH"/>
        </w:rPr>
        <w:t xml:space="preserve"> </w:t>
      </w:r>
      <w:r w:rsidR="00182935" w:rsidRPr="0012708E">
        <w:rPr>
          <w:rFonts w:cs="Times New Roman"/>
          <w:color w:val="000000"/>
          <w:szCs w:val="22"/>
          <w:lang w:bidi="th-TH"/>
        </w:rPr>
        <w:t>following</w:t>
      </w:r>
      <w:r w:rsidRPr="0012708E">
        <w:rPr>
          <w:rFonts w:cs="Times New Roman"/>
          <w:color w:val="000000"/>
          <w:szCs w:val="22"/>
          <w:lang w:bidi="th-TH"/>
        </w:rPr>
        <w:t xml:space="preserve"> the collateral policy </w:t>
      </w:r>
      <w:r w:rsidR="00182935" w:rsidRPr="0012708E">
        <w:rPr>
          <w:rFonts w:cs="Times New Roman"/>
          <w:color w:val="000000"/>
          <w:szCs w:val="22"/>
          <w:lang w:bidi="th-TH"/>
        </w:rPr>
        <w:t>and</w:t>
      </w:r>
      <w:r w:rsidRPr="0012708E">
        <w:rPr>
          <w:rFonts w:cs="Times New Roman"/>
          <w:color w:val="000000"/>
          <w:szCs w:val="22"/>
          <w:lang w:bidi="th-TH"/>
        </w:rPr>
        <w:t xml:space="preserve"> the BoT’s </w:t>
      </w:r>
      <w:r w:rsidR="00182935" w:rsidRPr="0012708E">
        <w:rPr>
          <w:rFonts w:cs="Times New Roman"/>
          <w:color w:val="000000"/>
          <w:szCs w:val="22"/>
          <w:lang w:bidi="th-TH"/>
        </w:rPr>
        <w:t>guidelines</w:t>
      </w:r>
      <w:r w:rsidRPr="0012708E">
        <w:rPr>
          <w:rFonts w:cs="Times New Roman"/>
          <w:color w:val="000000"/>
          <w:szCs w:val="22"/>
          <w:lang w:bidi="th-TH"/>
        </w:rPr>
        <w:t xml:space="preserve"> and regulations.</w:t>
      </w:r>
    </w:p>
    <w:p w14:paraId="32DB8BB6" w14:textId="77777777" w:rsidR="00C54B2E" w:rsidRPr="0012708E" w:rsidRDefault="00C54B2E" w:rsidP="00BD2289">
      <w:pPr>
        <w:autoSpaceDE w:val="0"/>
        <w:autoSpaceDN w:val="0"/>
        <w:adjustRightInd w:val="0"/>
        <w:spacing w:line="240" w:lineRule="atLeast"/>
        <w:ind w:left="518"/>
        <w:jc w:val="thaiDistribute"/>
        <w:rPr>
          <w:rFonts w:cs="Times New Roman"/>
          <w:color w:val="000000"/>
          <w:szCs w:val="22"/>
          <w:lang w:bidi="th-TH"/>
        </w:rPr>
      </w:pPr>
    </w:p>
    <w:p w14:paraId="0213FE65" w14:textId="7B9662EE" w:rsidR="003234DD" w:rsidRDefault="00BD2289" w:rsidP="0093239C">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 addition, in the event that the collateral does not cover the credit limit or no collateral, the Group </w:t>
      </w:r>
      <w:r w:rsidR="00E460CA" w:rsidRPr="0012708E">
        <w:rPr>
          <w:rFonts w:cs="Times New Roman"/>
          <w:color w:val="000000"/>
          <w:szCs w:val="22"/>
          <w:lang w:bidi="th-TH"/>
        </w:rPr>
        <w:t>still</w:t>
      </w:r>
      <w:r w:rsidRPr="0012708E">
        <w:rPr>
          <w:rFonts w:cs="Times New Roman"/>
          <w:color w:val="000000"/>
          <w:szCs w:val="22"/>
          <w:lang w:bidi="th-TH"/>
        </w:rPr>
        <w:t xml:space="preserve"> has other credit enhancements such as participating in a credit guarantee program with the Thai Credit Guarantee Corporation (“TCG”) which is a state</w:t>
      </w:r>
      <w:r w:rsidR="003B1D69" w:rsidRPr="0012708E">
        <w:rPr>
          <w:rFonts w:cs="Times New Roman"/>
          <w:color w:val="000000"/>
          <w:szCs w:val="22"/>
          <w:lang w:bidi="th-TH"/>
        </w:rPr>
        <w:t>-owned</w:t>
      </w:r>
      <w:r w:rsidRPr="0012708E">
        <w:rPr>
          <w:rFonts w:cs="Times New Roman"/>
          <w:color w:val="000000"/>
          <w:szCs w:val="22"/>
          <w:lang w:bidi="th-TH"/>
        </w:rPr>
        <w:t xml:space="preserve"> </w:t>
      </w:r>
      <w:r w:rsidR="003B1D69" w:rsidRPr="0012708E">
        <w:rPr>
          <w:rFonts w:cs="Times New Roman"/>
          <w:color w:val="000000"/>
          <w:szCs w:val="22"/>
          <w:lang w:bidi="th-TH"/>
        </w:rPr>
        <w:t>speciali</w:t>
      </w:r>
      <w:r w:rsidR="004016D3" w:rsidRPr="0012708E">
        <w:rPr>
          <w:rFonts w:cs="Times New Roman"/>
          <w:color w:val="000000"/>
          <w:szCs w:val="22"/>
          <w:lang w:bidi="th-TH"/>
        </w:rPr>
        <w:t>s</w:t>
      </w:r>
      <w:r w:rsidR="003B1D69" w:rsidRPr="0012708E">
        <w:rPr>
          <w:rFonts w:cs="Times New Roman"/>
          <w:color w:val="000000"/>
          <w:szCs w:val="22"/>
          <w:lang w:bidi="th-TH"/>
        </w:rPr>
        <w:t>ed financial institution governed by</w:t>
      </w:r>
      <w:r w:rsidRPr="0012708E">
        <w:rPr>
          <w:rFonts w:cs="Times New Roman"/>
          <w:color w:val="000000"/>
          <w:szCs w:val="22"/>
          <w:lang w:bidi="th-TH"/>
        </w:rPr>
        <w:t xml:space="preserve"> the Ministry of Finance. TCG acts as a guarant</w:t>
      </w:r>
      <w:r w:rsidR="003B1D69" w:rsidRPr="0012708E">
        <w:rPr>
          <w:rFonts w:cs="Times New Roman"/>
          <w:color w:val="000000"/>
          <w:szCs w:val="22"/>
          <w:lang w:bidi="th-TH"/>
        </w:rPr>
        <w:t>or</w:t>
      </w:r>
      <w:r w:rsidRPr="0012708E">
        <w:rPr>
          <w:rFonts w:cs="Times New Roman"/>
          <w:color w:val="000000"/>
          <w:szCs w:val="22"/>
          <w:lang w:bidi="th-TH"/>
        </w:rPr>
        <w:t xml:space="preserve"> for SME and micro</w:t>
      </w:r>
      <w:r w:rsidR="004150EA" w:rsidRPr="0012708E">
        <w:rPr>
          <w:rFonts w:cs="Times New Roman"/>
          <w:color w:val="000000"/>
          <w:szCs w:val="22"/>
          <w:lang w:bidi="th-TH"/>
        </w:rPr>
        <w:t xml:space="preserve"> </w:t>
      </w:r>
      <w:r w:rsidRPr="0012708E">
        <w:rPr>
          <w:rFonts w:cs="Times New Roman"/>
          <w:color w:val="000000"/>
          <w:szCs w:val="22"/>
          <w:lang w:bidi="th-TH"/>
        </w:rPr>
        <w:t xml:space="preserve">finance in order to </w:t>
      </w:r>
      <w:r w:rsidR="003B1D69" w:rsidRPr="0012708E">
        <w:rPr>
          <w:rFonts w:cs="Times New Roman"/>
          <w:color w:val="000000"/>
          <w:szCs w:val="22"/>
          <w:lang w:bidi="th-TH"/>
        </w:rPr>
        <w:t xml:space="preserve">mitigate the </w:t>
      </w:r>
      <w:r w:rsidR="009656E5">
        <w:rPr>
          <w:rFonts w:cs="Times New Roman"/>
          <w:color w:val="000000"/>
          <w:szCs w:val="22"/>
          <w:lang w:bidi="th-TH"/>
        </w:rPr>
        <w:t xml:space="preserve">credit </w:t>
      </w:r>
      <w:r w:rsidR="003B1D69" w:rsidRPr="0012708E">
        <w:rPr>
          <w:rFonts w:cs="Times New Roman"/>
          <w:color w:val="000000"/>
          <w:szCs w:val="22"/>
          <w:lang w:bidi="th-TH"/>
        </w:rPr>
        <w:t>risk</w:t>
      </w:r>
      <w:r w:rsidRPr="0012708E">
        <w:rPr>
          <w:rFonts w:cs="Times New Roman"/>
          <w:color w:val="000000"/>
          <w:szCs w:val="22"/>
          <w:lang w:bidi="th-TH"/>
        </w:rPr>
        <w:t>.</w:t>
      </w:r>
    </w:p>
    <w:p w14:paraId="5112C0B9" w14:textId="535E4BA1" w:rsidR="00F37AC2" w:rsidRDefault="00F37AC2">
      <w:pPr>
        <w:rPr>
          <w:rFonts w:cs="Times New Roman"/>
          <w:color w:val="000000"/>
          <w:szCs w:val="22"/>
          <w:lang w:bidi="th-TH"/>
        </w:rPr>
      </w:pPr>
    </w:p>
    <w:p w14:paraId="04C3BCEF" w14:textId="6A016C1E"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r w:rsidRPr="0012708E">
        <w:rPr>
          <w:rFonts w:cs="Times New Roman"/>
          <w:color w:val="000000"/>
          <w:szCs w:val="22"/>
          <w:lang w:val="en-US" w:bidi="th-TH"/>
        </w:rPr>
        <w:t xml:space="preserve">As at 31 December </w:t>
      </w:r>
      <w:r w:rsidR="00F24EAF">
        <w:rPr>
          <w:rFonts w:cs="Times New Roman"/>
          <w:color w:val="000000"/>
          <w:szCs w:val="22"/>
          <w:lang w:val="en-US" w:bidi="th-TH"/>
        </w:rPr>
        <w:t>2023 and 2022</w:t>
      </w:r>
      <w:r w:rsidRPr="0012708E">
        <w:rPr>
          <w:rFonts w:cs="Times New Roman"/>
          <w:color w:val="000000"/>
          <w:szCs w:val="22"/>
          <w:lang w:val="en-US" w:bidi="th-TH"/>
        </w:rPr>
        <w:t>, the Group holds collateral and other credit enhancements as follows:</w:t>
      </w:r>
    </w:p>
    <w:p w14:paraId="6433CA74" w14:textId="77777777"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C06724" w:rsidRPr="00C80A23" w14:paraId="3C81357F" w14:textId="77777777" w:rsidTr="00EA61A6">
        <w:trPr>
          <w:trHeight w:val="20"/>
        </w:trPr>
        <w:tc>
          <w:tcPr>
            <w:tcW w:w="3618" w:type="dxa"/>
          </w:tcPr>
          <w:p w14:paraId="4D97E24D" w14:textId="77777777" w:rsidR="00C06724" w:rsidRPr="00C80A23" w:rsidRDefault="00C06724" w:rsidP="00197B77">
            <w:pPr>
              <w:pStyle w:val="ListParagraph"/>
              <w:ind w:left="223" w:right="-606" w:hanging="223"/>
              <w:jc w:val="thaiDistribute"/>
              <w:rPr>
                <w:sz w:val="19"/>
                <w:szCs w:val="19"/>
              </w:rPr>
            </w:pPr>
          </w:p>
        </w:tc>
        <w:tc>
          <w:tcPr>
            <w:tcW w:w="5760" w:type="dxa"/>
            <w:gridSpan w:val="5"/>
            <w:shd w:val="clear" w:color="auto" w:fill="auto"/>
          </w:tcPr>
          <w:p w14:paraId="56D174F8" w14:textId="6E97936E" w:rsidR="00C06724" w:rsidRPr="00C80A23" w:rsidRDefault="00C06724" w:rsidP="00197B77">
            <w:pPr>
              <w:tabs>
                <w:tab w:val="left" w:pos="140"/>
              </w:tabs>
              <w:ind w:right="-45"/>
              <w:jc w:val="center"/>
              <w:rPr>
                <w:rFonts w:cs="Times New Roman"/>
                <w:sz w:val="19"/>
                <w:szCs w:val="19"/>
              </w:rPr>
            </w:pPr>
            <w:r w:rsidRPr="00C80A23">
              <w:rPr>
                <w:rFonts w:cs="Times New Roman"/>
                <w:b/>
                <w:bCs/>
                <w:color w:val="000000"/>
                <w:sz w:val="19"/>
                <w:szCs w:val="19"/>
              </w:rPr>
              <w:t>Consolidated</w:t>
            </w:r>
          </w:p>
        </w:tc>
      </w:tr>
      <w:tr w:rsidR="00C06724" w:rsidRPr="00C80A23" w14:paraId="0CBA76FB" w14:textId="77777777" w:rsidTr="00EA61A6">
        <w:trPr>
          <w:trHeight w:val="20"/>
        </w:trPr>
        <w:tc>
          <w:tcPr>
            <w:tcW w:w="3618" w:type="dxa"/>
            <w:vAlign w:val="bottom"/>
          </w:tcPr>
          <w:p w14:paraId="09EF579C" w14:textId="71F77124" w:rsidR="00C06724" w:rsidRPr="00C80A23" w:rsidRDefault="00C06724" w:rsidP="00197B77">
            <w:pPr>
              <w:pStyle w:val="ListParagraph"/>
              <w:ind w:left="223" w:right="-606" w:hanging="223"/>
              <w:jc w:val="thaiDistribute"/>
              <w:rPr>
                <w:b/>
                <w:bCs/>
                <w:sz w:val="19"/>
                <w:szCs w:val="19"/>
              </w:rPr>
            </w:pPr>
            <w:r w:rsidRPr="00C80A23">
              <w:rPr>
                <w:b/>
                <w:bCs/>
                <w:sz w:val="19"/>
                <w:szCs w:val="19"/>
              </w:rPr>
              <w:t>Type of credit ex</w:t>
            </w:r>
            <w:r w:rsidR="00C50189" w:rsidRPr="00C80A23">
              <w:rPr>
                <w:b/>
                <w:bCs/>
                <w:sz w:val="19"/>
                <w:szCs w:val="19"/>
              </w:rPr>
              <w:t>po</w:t>
            </w:r>
            <w:r w:rsidR="000C7058" w:rsidRPr="00C80A23">
              <w:rPr>
                <w:b/>
                <w:bCs/>
                <w:sz w:val="19"/>
                <w:szCs w:val="19"/>
              </w:rPr>
              <w:t>sure</w:t>
            </w:r>
          </w:p>
        </w:tc>
        <w:tc>
          <w:tcPr>
            <w:tcW w:w="1350" w:type="dxa"/>
            <w:shd w:val="clear" w:color="auto" w:fill="auto"/>
            <w:vAlign w:val="bottom"/>
          </w:tcPr>
          <w:p w14:paraId="3E00BF55" w14:textId="24B4CD58" w:rsidR="00C06724" w:rsidRPr="00C80A23" w:rsidRDefault="00522CDB" w:rsidP="008D2489">
            <w:pPr>
              <w:tabs>
                <w:tab w:val="decimal" w:pos="1260"/>
              </w:tabs>
              <w:ind w:left="-201" w:right="254"/>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3DB8FA8B"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vAlign w:val="bottom"/>
          </w:tcPr>
          <w:p w14:paraId="7C707817" w14:textId="77777777" w:rsidR="00C06724" w:rsidRPr="00C80A23" w:rsidRDefault="00C06724"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01BC0325" w14:textId="77777777" w:rsidR="00C06724" w:rsidRPr="00C80A23" w:rsidRDefault="00C06724" w:rsidP="00197B77">
            <w:pPr>
              <w:ind w:right="-606"/>
              <w:jc w:val="thaiDistribute"/>
              <w:rPr>
                <w:rFonts w:cs="Times New Roman"/>
                <w:b/>
                <w:bCs/>
                <w:sz w:val="19"/>
                <w:szCs w:val="19"/>
              </w:rPr>
            </w:pPr>
          </w:p>
        </w:tc>
        <w:tc>
          <w:tcPr>
            <w:tcW w:w="2790" w:type="dxa"/>
          </w:tcPr>
          <w:p w14:paraId="24D14E6D" w14:textId="77777777" w:rsidR="00C06724" w:rsidRPr="00C80A23" w:rsidRDefault="00C06724" w:rsidP="00197B77">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C06724" w:rsidRPr="00C80A23" w14:paraId="1FF19308" w14:textId="77777777" w:rsidTr="00EA61A6">
        <w:trPr>
          <w:trHeight w:val="20"/>
        </w:trPr>
        <w:tc>
          <w:tcPr>
            <w:tcW w:w="3618" w:type="dxa"/>
          </w:tcPr>
          <w:p w14:paraId="68733B52" w14:textId="77777777" w:rsidR="00C06724" w:rsidRPr="00C80A23" w:rsidRDefault="00C06724" w:rsidP="00197B77">
            <w:pPr>
              <w:pStyle w:val="ListParagraph"/>
              <w:ind w:left="223" w:right="-606" w:hanging="223"/>
              <w:jc w:val="thaiDistribute"/>
              <w:rPr>
                <w:b/>
                <w:bCs/>
                <w:sz w:val="19"/>
                <w:szCs w:val="19"/>
              </w:rPr>
            </w:pPr>
          </w:p>
        </w:tc>
        <w:tc>
          <w:tcPr>
            <w:tcW w:w="2700" w:type="dxa"/>
            <w:gridSpan w:val="3"/>
            <w:shd w:val="clear" w:color="auto" w:fill="auto"/>
            <w:vAlign w:val="bottom"/>
          </w:tcPr>
          <w:p w14:paraId="27B7A536" w14:textId="77777777" w:rsidR="00C06724" w:rsidRPr="00C80A23" w:rsidRDefault="00C06724" w:rsidP="008D2489">
            <w:pPr>
              <w:ind w:left="159" w:right="-45"/>
              <w:jc w:val="center"/>
              <w:rPr>
                <w:rFonts w:cs="Times New Roman"/>
                <w:sz w:val="19"/>
                <w:szCs w:val="19"/>
              </w:rPr>
            </w:pPr>
            <w:r w:rsidRPr="00C80A23">
              <w:rPr>
                <w:rFonts w:cs="Times New Roman"/>
                <w:i/>
                <w:iCs/>
                <w:sz w:val="19"/>
                <w:szCs w:val="19"/>
              </w:rPr>
              <w:t>(in thousand Baht)</w:t>
            </w:r>
          </w:p>
        </w:tc>
        <w:tc>
          <w:tcPr>
            <w:tcW w:w="270" w:type="dxa"/>
            <w:vAlign w:val="bottom"/>
          </w:tcPr>
          <w:p w14:paraId="4B49DC16" w14:textId="77777777" w:rsidR="00C06724" w:rsidRPr="00C80A23" w:rsidRDefault="00C06724" w:rsidP="00197B77">
            <w:pPr>
              <w:ind w:right="-606"/>
              <w:jc w:val="thaiDistribute"/>
              <w:rPr>
                <w:rFonts w:cs="Times New Roman"/>
                <w:b/>
                <w:bCs/>
                <w:sz w:val="19"/>
                <w:szCs w:val="19"/>
              </w:rPr>
            </w:pPr>
          </w:p>
        </w:tc>
        <w:tc>
          <w:tcPr>
            <w:tcW w:w="2790" w:type="dxa"/>
          </w:tcPr>
          <w:p w14:paraId="6B8D1F2B" w14:textId="77777777" w:rsidR="00C06724" w:rsidRPr="00C80A23" w:rsidRDefault="00C06724" w:rsidP="00197B77">
            <w:pPr>
              <w:tabs>
                <w:tab w:val="left" w:pos="140"/>
              </w:tabs>
              <w:ind w:left="-20" w:right="-45"/>
              <w:rPr>
                <w:rFonts w:cs="Times New Roman"/>
                <w:sz w:val="19"/>
                <w:szCs w:val="19"/>
              </w:rPr>
            </w:pPr>
          </w:p>
        </w:tc>
      </w:tr>
      <w:tr w:rsidR="00522CDB" w:rsidRPr="00C80A23" w14:paraId="39A33B47" w14:textId="77777777" w:rsidTr="00EA61A6">
        <w:trPr>
          <w:trHeight w:val="20"/>
        </w:trPr>
        <w:tc>
          <w:tcPr>
            <w:tcW w:w="3618" w:type="dxa"/>
          </w:tcPr>
          <w:p w14:paraId="01BD0591" w14:textId="5B0127A5" w:rsidR="00522CDB" w:rsidRPr="00EA61A6" w:rsidRDefault="00522CDB" w:rsidP="00197B77">
            <w:pPr>
              <w:pStyle w:val="ListParagraph"/>
              <w:ind w:left="223" w:right="-606" w:hanging="223"/>
              <w:jc w:val="thaiDistribute"/>
              <w:rPr>
                <w:b/>
                <w:bCs/>
                <w:sz w:val="19"/>
                <w:szCs w:val="19"/>
                <w:lang w:val="en-US" w:bidi="th-TH"/>
              </w:rPr>
            </w:pPr>
            <w:r w:rsidRPr="00C80A23">
              <w:rPr>
                <w:b/>
                <w:bCs/>
                <w:sz w:val="19"/>
                <w:szCs w:val="19"/>
              </w:rPr>
              <w:t>202</w:t>
            </w:r>
            <w:r w:rsidR="00174ACB">
              <w:rPr>
                <w:b/>
                <w:bCs/>
                <w:sz w:val="19"/>
                <w:szCs w:val="19"/>
              </w:rPr>
              <w:t>3</w:t>
            </w:r>
          </w:p>
        </w:tc>
        <w:tc>
          <w:tcPr>
            <w:tcW w:w="1350" w:type="dxa"/>
            <w:shd w:val="clear" w:color="auto" w:fill="auto"/>
            <w:vAlign w:val="bottom"/>
          </w:tcPr>
          <w:p w14:paraId="4B8B4405" w14:textId="77777777" w:rsidR="00522CDB" w:rsidRPr="00C80A23" w:rsidRDefault="00522CDB" w:rsidP="00197B77">
            <w:pPr>
              <w:tabs>
                <w:tab w:val="decimal" w:pos="1260"/>
              </w:tabs>
              <w:ind w:left="-128" w:right="-45"/>
              <w:rPr>
                <w:rFonts w:cs="Times New Roman"/>
                <w:sz w:val="19"/>
                <w:szCs w:val="19"/>
              </w:rPr>
            </w:pPr>
          </w:p>
        </w:tc>
        <w:tc>
          <w:tcPr>
            <w:tcW w:w="236" w:type="dxa"/>
            <w:shd w:val="clear" w:color="auto" w:fill="auto"/>
            <w:vAlign w:val="bottom"/>
          </w:tcPr>
          <w:p w14:paraId="38BD6470" w14:textId="77777777" w:rsidR="00522CDB" w:rsidRPr="00C80A23" w:rsidRDefault="00522CDB" w:rsidP="00197B77">
            <w:pPr>
              <w:tabs>
                <w:tab w:val="decimal" w:pos="1260"/>
              </w:tabs>
              <w:ind w:left="-128" w:right="-45"/>
              <w:rPr>
                <w:rFonts w:cs="Times New Roman"/>
                <w:sz w:val="19"/>
                <w:szCs w:val="19"/>
              </w:rPr>
            </w:pPr>
          </w:p>
        </w:tc>
        <w:tc>
          <w:tcPr>
            <w:tcW w:w="1114" w:type="dxa"/>
            <w:shd w:val="clear" w:color="auto" w:fill="auto"/>
          </w:tcPr>
          <w:p w14:paraId="54C2E764" w14:textId="77777777" w:rsidR="00522CDB" w:rsidRPr="00C80A23" w:rsidRDefault="00522CDB" w:rsidP="00197B77">
            <w:pPr>
              <w:tabs>
                <w:tab w:val="decimal" w:pos="1260"/>
              </w:tabs>
              <w:ind w:left="-128" w:right="-45"/>
              <w:rPr>
                <w:rFonts w:cs="Times New Roman"/>
                <w:sz w:val="19"/>
                <w:szCs w:val="19"/>
              </w:rPr>
            </w:pPr>
          </w:p>
        </w:tc>
        <w:tc>
          <w:tcPr>
            <w:tcW w:w="270" w:type="dxa"/>
            <w:vAlign w:val="bottom"/>
          </w:tcPr>
          <w:p w14:paraId="5433C4D6" w14:textId="77777777" w:rsidR="00522CDB" w:rsidRPr="00C80A23" w:rsidRDefault="00522CDB" w:rsidP="00197B77">
            <w:pPr>
              <w:ind w:right="-606"/>
              <w:jc w:val="thaiDistribute"/>
              <w:rPr>
                <w:rFonts w:cs="Times New Roman"/>
                <w:b/>
                <w:bCs/>
                <w:sz w:val="19"/>
                <w:szCs w:val="19"/>
              </w:rPr>
            </w:pPr>
          </w:p>
        </w:tc>
        <w:tc>
          <w:tcPr>
            <w:tcW w:w="2790" w:type="dxa"/>
          </w:tcPr>
          <w:p w14:paraId="611339F4" w14:textId="77777777" w:rsidR="00522CDB" w:rsidRPr="00C80A23" w:rsidRDefault="00522CDB" w:rsidP="00197B77">
            <w:pPr>
              <w:tabs>
                <w:tab w:val="left" w:pos="140"/>
              </w:tabs>
              <w:ind w:left="-20" w:right="-45"/>
              <w:rPr>
                <w:rFonts w:cs="Times New Roman"/>
                <w:sz w:val="19"/>
                <w:szCs w:val="19"/>
              </w:rPr>
            </w:pPr>
          </w:p>
        </w:tc>
      </w:tr>
      <w:tr w:rsidR="00C06724" w:rsidRPr="00C80A23" w14:paraId="07737B66" w14:textId="77777777" w:rsidTr="00EA61A6">
        <w:trPr>
          <w:trHeight w:val="20"/>
        </w:trPr>
        <w:tc>
          <w:tcPr>
            <w:tcW w:w="3618" w:type="dxa"/>
          </w:tcPr>
          <w:p w14:paraId="11A26EA7" w14:textId="1A4972F4" w:rsidR="00C06724" w:rsidRPr="00C80A23" w:rsidRDefault="00C06724" w:rsidP="00197B77">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shd w:val="clear" w:color="auto" w:fill="auto"/>
            <w:vAlign w:val="bottom"/>
          </w:tcPr>
          <w:p w14:paraId="1F7BC0DB" w14:textId="77777777" w:rsidR="00C06724" w:rsidRPr="00C80A23" w:rsidRDefault="00C06724" w:rsidP="00197B77">
            <w:pPr>
              <w:tabs>
                <w:tab w:val="decimal" w:pos="1260"/>
              </w:tabs>
              <w:ind w:left="-128" w:right="-45"/>
              <w:rPr>
                <w:rFonts w:cs="Times New Roman"/>
                <w:sz w:val="19"/>
                <w:szCs w:val="19"/>
              </w:rPr>
            </w:pPr>
          </w:p>
        </w:tc>
        <w:tc>
          <w:tcPr>
            <w:tcW w:w="236" w:type="dxa"/>
            <w:shd w:val="clear" w:color="auto" w:fill="auto"/>
            <w:vAlign w:val="bottom"/>
          </w:tcPr>
          <w:p w14:paraId="69A25045"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tcPr>
          <w:p w14:paraId="12EE688C"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5F2D718A" w14:textId="77777777" w:rsidR="00C06724" w:rsidRPr="00C80A23" w:rsidRDefault="00C06724" w:rsidP="00197B77">
            <w:pPr>
              <w:ind w:right="-606"/>
              <w:jc w:val="thaiDistribute"/>
              <w:rPr>
                <w:rFonts w:cs="Times New Roman"/>
                <w:b/>
                <w:bCs/>
                <w:sz w:val="19"/>
                <w:szCs w:val="19"/>
              </w:rPr>
            </w:pPr>
          </w:p>
        </w:tc>
        <w:tc>
          <w:tcPr>
            <w:tcW w:w="2790" w:type="dxa"/>
          </w:tcPr>
          <w:p w14:paraId="6D699B30" w14:textId="77777777" w:rsidR="00C06724" w:rsidRPr="00C80A23" w:rsidRDefault="00C06724" w:rsidP="00197B77">
            <w:pPr>
              <w:tabs>
                <w:tab w:val="left" w:pos="140"/>
              </w:tabs>
              <w:ind w:left="-20" w:right="-45"/>
              <w:rPr>
                <w:rFonts w:cs="Times New Roman"/>
                <w:sz w:val="19"/>
                <w:szCs w:val="19"/>
              </w:rPr>
            </w:pPr>
          </w:p>
        </w:tc>
      </w:tr>
      <w:tr w:rsidR="00B25FF4" w:rsidRPr="00C80A23" w14:paraId="177A887E" w14:textId="77777777" w:rsidTr="00EA61A6">
        <w:trPr>
          <w:trHeight w:val="20"/>
        </w:trPr>
        <w:tc>
          <w:tcPr>
            <w:tcW w:w="3618" w:type="dxa"/>
            <w:vAlign w:val="bottom"/>
          </w:tcPr>
          <w:p w14:paraId="7451AE60" w14:textId="77777777" w:rsidR="00B25FF4" w:rsidRPr="00C80A23" w:rsidRDefault="00B25FF4" w:rsidP="00B25FF4">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7C9B8D29" w14:textId="3266BA4D" w:rsidR="00B25FF4" w:rsidRPr="00C80A23" w:rsidRDefault="00B25FF4" w:rsidP="00B25FF4">
            <w:pPr>
              <w:tabs>
                <w:tab w:val="decimal" w:pos="1260"/>
              </w:tabs>
              <w:ind w:left="-128" w:right="-45"/>
              <w:rPr>
                <w:rFonts w:cs="Times New Roman"/>
                <w:sz w:val="19"/>
                <w:szCs w:val="19"/>
              </w:rPr>
            </w:pPr>
            <w:r w:rsidRPr="005B5791">
              <w:rPr>
                <w:rFonts w:cs="Times New Roman"/>
                <w:sz w:val="19"/>
                <w:szCs w:val="19"/>
              </w:rPr>
              <w:t>12,003,577</w:t>
            </w:r>
          </w:p>
        </w:tc>
        <w:tc>
          <w:tcPr>
            <w:tcW w:w="236" w:type="dxa"/>
            <w:shd w:val="clear" w:color="auto" w:fill="auto"/>
          </w:tcPr>
          <w:p w14:paraId="76835A7F"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2833BD0A" w14:textId="2A05F224" w:rsidR="00B25FF4" w:rsidRPr="00C80A23" w:rsidRDefault="00B25FF4" w:rsidP="00B25FF4">
            <w:pPr>
              <w:tabs>
                <w:tab w:val="decimal" w:pos="1260"/>
              </w:tabs>
              <w:ind w:left="-128" w:right="-45"/>
              <w:rPr>
                <w:rFonts w:cs="Times New Roman"/>
                <w:sz w:val="19"/>
                <w:szCs w:val="19"/>
              </w:rPr>
            </w:pPr>
            <w:r w:rsidRPr="005B5791">
              <w:rPr>
                <w:rFonts w:cs="Times New Roman"/>
                <w:sz w:val="19"/>
                <w:szCs w:val="19"/>
              </w:rPr>
              <w:t>12,074,422</w:t>
            </w:r>
          </w:p>
        </w:tc>
        <w:tc>
          <w:tcPr>
            <w:tcW w:w="270" w:type="dxa"/>
            <w:vAlign w:val="bottom"/>
          </w:tcPr>
          <w:p w14:paraId="63E7E8B2" w14:textId="77777777" w:rsidR="00B25FF4" w:rsidRPr="00C80A23" w:rsidRDefault="00B25FF4" w:rsidP="00B25FF4">
            <w:pPr>
              <w:ind w:right="-606"/>
              <w:jc w:val="thaiDistribute"/>
              <w:rPr>
                <w:rFonts w:cs="Times New Roman"/>
                <w:b/>
                <w:bCs/>
                <w:sz w:val="19"/>
                <w:szCs w:val="19"/>
              </w:rPr>
            </w:pPr>
          </w:p>
        </w:tc>
        <w:tc>
          <w:tcPr>
            <w:tcW w:w="2790" w:type="dxa"/>
          </w:tcPr>
          <w:p w14:paraId="52D6DA1E" w14:textId="691BDA75" w:rsidR="00B25FF4" w:rsidRPr="00C80A23" w:rsidRDefault="00B25FF4" w:rsidP="00B25FF4">
            <w:pPr>
              <w:ind w:left="160" w:right="-45" w:hanging="180"/>
              <w:rPr>
                <w:rFonts w:cs="Times New Roman"/>
                <w:sz w:val="19"/>
                <w:szCs w:val="19"/>
              </w:rPr>
            </w:pPr>
            <w:r w:rsidRPr="00C80A23">
              <w:rPr>
                <w:rFonts w:cs="Times New Roman"/>
                <w:sz w:val="19"/>
                <w:szCs w:val="19"/>
              </w:rPr>
              <w:t>Government and state enterprise</w:t>
            </w:r>
          </w:p>
        </w:tc>
      </w:tr>
      <w:tr w:rsidR="00B25FF4" w:rsidRPr="00C80A23" w14:paraId="6F779E37" w14:textId="77777777" w:rsidTr="00EA61A6">
        <w:trPr>
          <w:trHeight w:val="20"/>
        </w:trPr>
        <w:tc>
          <w:tcPr>
            <w:tcW w:w="3618" w:type="dxa"/>
            <w:vAlign w:val="bottom"/>
          </w:tcPr>
          <w:p w14:paraId="52D30A36" w14:textId="77777777" w:rsidR="00B25FF4" w:rsidRPr="00C80A23" w:rsidRDefault="00B25FF4" w:rsidP="00B25FF4">
            <w:pPr>
              <w:pStyle w:val="ListParagraph"/>
              <w:ind w:left="223" w:right="-606" w:hanging="223"/>
              <w:jc w:val="thaiDistribute"/>
              <w:rPr>
                <w:sz w:val="19"/>
                <w:szCs w:val="19"/>
              </w:rPr>
            </w:pPr>
          </w:p>
        </w:tc>
        <w:tc>
          <w:tcPr>
            <w:tcW w:w="1350" w:type="dxa"/>
            <w:shd w:val="clear" w:color="auto" w:fill="auto"/>
          </w:tcPr>
          <w:p w14:paraId="053B9B8D" w14:textId="77777777" w:rsidR="00B25FF4" w:rsidRPr="0093239C" w:rsidRDefault="00B25FF4" w:rsidP="00B25FF4">
            <w:pPr>
              <w:tabs>
                <w:tab w:val="decimal" w:pos="1260"/>
              </w:tabs>
              <w:ind w:left="-128" w:right="-45"/>
              <w:rPr>
                <w:rFonts w:cstheme="minorBidi"/>
                <w:sz w:val="19"/>
                <w:szCs w:val="24"/>
                <w:lang w:bidi="th-TH"/>
              </w:rPr>
            </w:pPr>
          </w:p>
        </w:tc>
        <w:tc>
          <w:tcPr>
            <w:tcW w:w="236" w:type="dxa"/>
            <w:shd w:val="clear" w:color="auto" w:fill="auto"/>
          </w:tcPr>
          <w:p w14:paraId="5ACB3335"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407860EE" w14:textId="77777777" w:rsidR="00B25FF4" w:rsidRPr="00C80A23" w:rsidRDefault="00B25FF4" w:rsidP="00B25FF4">
            <w:pPr>
              <w:tabs>
                <w:tab w:val="decimal" w:pos="1260"/>
              </w:tabs>
              <w:ind w:left="-128" w:right="-45"/>
              <w:rPr>
                <w:rFonts w:cs="Times New Roman"/>
                <w:sz w:val="19"/>
                <w:szCs w:val="19"/>
              </w:rPr>
            </w:pPr>
          </w:p>
        </w:tc>
        <w:tc>
          <w:tcPr>
            <w:tcW w:w="270" w:type="dxa"/>
            <w:vAlign w:val="bottom"/>
          </w:tcPr>
          <w:p w14:paraId="652B5AC8" w14:textId="77777777" w:rsidR="00B25FF4" w:rsidRPr="00C80A23" w:rsidRDefault="00B25FF4" w:rsidP="00B25FF4">
            <w:pPr>
              <w:ind w:right="-606"/>
              <w:jc w:val="thaiDistribute"/>
              <w:rPr>
                <w:rFonts w:cs="Times New Roman"/>
                <w:b/>
                <w:bCs/>
                <w:sz w:val="19"/>
                <w:szCs w:val="19"/>
              </w:rPr>
            </w:pPr>
          </w:p>
        </w:tc>
        <w:tc>
          <w:tcPr>
            <w:tcW w:w="2790" w:type="dxa"/>
          </w:tcPr>
          <w:p w14:paraId="4B46A012" w14:textId="6C98B682" w:rsidR="00B25FF4" w:rsidRPr="00C80A23" w:rsidRDefault="00B25FF4" w:rsidP="00B25FF4">
            <w:pPr>
              <w:ind w:left="160" w:right="-45" w:hanging="180"/>
              <w:rPr>
                <w:rFonts w:cs="Times New Roman"/>
                <w:sz w:val="19"/>
                <w:szCs w:val="19"/>
              </w:rPr>
            </w:pPr>
            <w:r w:rsidRPr="00C80A23">
              <w:rPr>
                <w:rFonts w:cs="Times New Roman"/>
                <w:sz w:val="19"/>
                <w:szCs w:val="19"/>
              </w:rPr>
              <w:tab/>
              <w:t>securities and private debt</w:t>
            </w:r>
          </w:p>
        </w:tc>
      </w:tr>
      <w:tr w:rsidR="00B25FF4" w:rsidRPr="00C80A23" w14:paraId="0446D8CF" w14:textId="77777777" w:rsidTr="00EA61A6">
        <w:trPr>
          <w:trHeight w:val="20"/>
        </w:trPr>
        <w:tc>
          <w:tcPr>
            <w:tcW w:w="3618" w:type="dxa"/>
            <w:vAlign w:val="bottom"/>
          </w:tcPr>
          <w:p w14:paraId="5AFD8F5A" w14:textId="77777777" w:rsidR="00B25FF4" w:rsidRPr="00C80A23" w:rsidRDefault="00B25FF4" w:rsidP="00B25FF4">
            <w:pPr>
              <w:pStyle w:val="ListParagraph"/>
              <w:ind w:left="223" w:right="-606" w:hanging="223"/>
              <w:jc w:val="thaiDistribute"/>
              <w:rPr>
                <w:sz w:val="19"/>
                <w:szCs w:val="19"/>
              </w:rPr>
            </w:pPr>
          </w:p>
        </w:tc>
        <w:tc>
          <w:tcPr>
            <w:tcW w:w="1350" w:type="dxa"/>
            <w:shd w:val="clear" w:color="auto" w:fill="auto"/>
          </w:tcPr>
          <w:p w14:paraId="4C7154C6" w14:textId="63885367" w:rsidR="00B25FF4" w:rsidRPr="00C80A23" w:rsidRDefault="00B25FF4" w:rsidP="00B25FF4">
            <w:pPr>
              <w:tabs>
                <w:tab w:val="decimal" w:pos="1260"/>
              </w:tabs>
              <w:ind w:left="-128" w:right="-45"/>
              <w:rPr>
                <w:rFonts w:cs="Times New Roman"/>
                <w:sz w:val="19"/>
                <w:szCs w:val="19"/>
              </w:rPr>
            </w:pPr>
          </w:p>
        </w:tc>
        <w:tc>
          <w:tcPr>
            <w:tcW w:w="236" w:type="dxa"/>
            <w:shd w:val="clear" w:color="auto" w:fill="auto"/>
          </w:tcPr>
          <w:p w14:paraId="32CE0B0B"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258A7A0B" w14:textId="7FF4702E" w:rsidR="00B25FF4" w:rsidRPr="00C80A23" w:rsidRDefault="00B25FF4" w:rsidP="00B25FF4">
            <w:pPr>
              <w:tabs>
                <w:tab w:val="decimal" w:pos="1260"/>
              </w:tabs>
              <w:ind w:left="-128" w:right="-45"/>
              <w:rPr>
                <w:rFonts w:cs="Times New Roman"/>
                <w:sz w:val="19"/>
                <w:szCs w:val="19"/>
              </w:rPr>
            </w:pPr>
          </w:p>
        </w:tc>
        <w:tc>
          <w:tcPr>
            <w:tcW w:w="270" w:type="dxa"/>
            <w:vAlign w:val="bottom"/>
          </w:tcPr>
          <w:p w14:paraId="4C78B1B1" w14:textId="77777777" w:rsidR="00B25FF4" w:rsidRPr="00C80A23" w:rsidRDefault="00B25FF4" w:rsidP="00B25FF4">
            <w:pPr>
              <w:ind w:right="-606"/>
              <w:jc w:val="thaiDistribute"/>
              <w:rPr>
                <w:rFonts w:cs="Times New Roman"/>
                <w:b/>
                <w:bCs/>
                <w:sz w:val="19"/>
                <w:szCs w:val="19"/>
              </w:rPr>
            </w:pPr>
          </w:p>
        </w:tc>
        <w:tc>
          <w:tcPr>
            <w:tcW w:w="2790" w:type="dxa"/>
          </w:tcPr>
          <w:p w14:paraId="4D45A7E5" w14:textId="399E8AAB" w:rsidR="00B25FF4" w:rsidRPr="00C80A23" w:rsidRDefault="00B25FF4" w:rsidP="00B25FF4">
            <w:pPr>
              <w:ind w:left="160" w:right="-45" w:hanging="180"/>
              <w:rPr>
                <w:rFonts w:cs="Times New Roman"/>
                <w:sz w:val="19"/>
                <w:szCs w:val="19"/>
              </w:rPr>
            </w:pPr>
            <w:r w:rsidRPr="00C80A23">
              <w:rPr>
                <w:rFonts w:cs="Times New Roman"/>
                <w:sz w:val="19"/>
                <w:szCs w:val="19"/>
              </w:rPr>
              <w:tab/>
              <w:t>securities</w:t>
            </w:r>
          </w:p>
        </w:tc>
      </w:tr>
      <w:tr w:rsidR="00B25FF4" w:rsidRPr="00C80A23" w14:paraId="35103238" w14:textId="77777777" w:rsidTr="00EA61A6">
        <w:trPr>
          <w:trHeight w:val="20"/>
        </w:trPr>
        <w:tc>
          <w:tcPr>
            <w:tcW w:w="3618" w:type="dxa"/>
          </w:tcPr>
          <w:p w14:paraId="2CF81DCB" w14:textId="77777777" w:rsidR="00B25FF4" w:rsidRPr="00C80A23" w:rsidRDefault="00B25FF4" w:rsidP="00B25FF4">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459BCF1C" w14:textId="7B06C2CA" w:rsidR="00B25FF4" w:rsidRPr="00C80A23" w:rsidRDefault="00B25FF4" w:rsidP="00B25FF4">
            <w:pPr>
              <w:tabs>
                <w:tab w:val="decimal" w:pos="1260"/>
              </w:tabs>
              <w:ind w:left="-128" w:right="-45"/>
              <w:rPr>
                <w:rFonts w:cs="Times New Roman"/>
                <w:sz w:val="19"/>
                <w:szCs w:val="19"/>
              </w:rPr>
            </w:pPr>
          </w:p>
        </w:tc>
        <w:tc>
          <w:tcPr>
            <w:tcW w:w="236" w:type="dxa"/>
            <w:shd w:val="clear" w:color="auto" w:fill="auto"/>
            <w:vAlign w:val="center"/>
          </w:tcPr>
          <w:p w14:paraId="05654143"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center"/>
          </w:tcPr>
          <w:p w14:paraId="188563E2" w14:textId="34A00C5B" w:rsidR="00B25FF4" w:rsidRPr="00C80A23" w:rsidRDefault="00B25FF4" w:rsidP="00B25FF4">
            <w:pPr>
              <w:tabs>
                <w:tab w:val="decimal" w:pos="1260"/>
              </w:tabs>
              <w:ind w:left="-128" w:right="-45"/>
              <w:rPr>
                <w:rFonts w:cs="Times New Roman"/>
                <w:sz w:val="19"/>
                <w:szCs w:val="19"/>
              </w:rPr>
            </w:pPr>
          </w:p>
        </w:tc>
        <w:tc>
          <w:tcPr>
            <w:tcW w:w="270" w:type="dxa"/>
            <w:vAlign w:val="bottom"/>
          </w:tcPr>
          <w:p w14:paraId="5055A5F3" w14:textId="77777777" w:rsidR="00B25FF4" w:rsidRPr="00C80A23" w:rsidRDefault="00B25FF4" w:rsidP="00B25FF4">
            <w:pPr>
              <w:ind w:right="-606"/>
              <w:jc w:val="thaiDistribute"/>
              <w:rPr>
                <w:rFonts w:cs="Times New Roman"/>
                <w:b/>
                <w:bCs/>
                <w:sz w:val="19"/>
                <w:szCs w:val="19"/>
              </w:rPr>
            </w:pPr>
          </w:p>
        </w:tc>
        <w:tc>
          <w:tcPr>
            <w:tcW w:w="2790" w:type="dxa"/>
          </w:tcPr>
          <w:p w14:paraId="00CC34BF" w14:textId="32063EB2" w:rsidR="00B25FF4" w:rsidRPr="00C80A23" w:rsidRDefault="00B25FF4" w:rsidP="00B25FF4">
            <w:pPr>
              <w:ind w:left="160" w:right="-45" w:hanging="180"/>
              <w:rPr>
                <w:rFonts w:cs="Times New Roman"/>
                <w:sz w:val="19"/>
                <w:szCs w:val="19"/>
              </w:rPr>
            </w:pPr>
          </w:p>
        </w:tc>
      </w:tr>
      <w:tr w:rsidR="00B25FF4" w:rsidRPr="00C80A23" w14:paraId="05FC656F" w14:textId="77777777" w:rsidTr="00EA61A6">
        <w:trPr>
          <w:trHeight w:val="20"/>
        </w:trPr>
        <w:tc>
          <w:tcPr>
            <w:tcW w:w="3618" w:type="dxa"/>
          </w:tcPr>
          <w:p w14:paraId="496355FA" w14:textId="77777777" w:rsidR="00B25FF4" w:rsidRPr="00C80A23" w:rsidRDefault="00B25FF4" w:rsidP="00B25FF4">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02E62FAE" w14:textId="771E14D2" w:rsidR="00B25FF4" w:rsidRPr="0093239C" w:rsidRDefault="00B25FF4" w:rsidP="00B25FF4">
            <w:pPr>
              <w:tabs>
                <w:tab w:val="decimal" w:pos="1260"/>
              </w:tabs>
              <w:ind w:left="-128" w:right="-45"/>
              <w:rPr>
                <w:rFonts w:cs="Times New Roman"/>
                <w:sz w:val="19"/>
                <w:szCs w:val="19"/>
                <w:lang w:bidi="th-TH"/>
              </w:rPr>
            </w:pPr>
            <w:r w:rsidRPr="0093239C">
              <w:rPr>
                <w:rFonts w:cs="Times New Roman"/>
                <w:sz w:val="19"/>
                <w:szCs w:val="19"/>
              </w:rPr>
              <w:t>3,309,965</w:t>
            </w:r>
          </w:p>
        </w:tc>
        <w:tc>
          <w:tcPr>
            <w:tcW w:w="236" w:type="dxa"/>
            <w:shd w:val="clear" w:color="auto" w:fill="auto"/>
            <w:vAlign w:val="center"/>
          </w:tcPr>
          <w:p w14:paraId="53BFC588"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center"/>
          </w:tcPr>
          <w:p w14:paraId="7F09C966" w14:textId="686FB295" w:rsidR="00B25FF4" w:rsidRPr="00C80A23" w:rsidRDefault="00B25FF4" w:rsidP="00B25FF4">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35803A7A" w14:textId="77777777" w:rsidR="00B25FF4" w:rsidRPr="0093239C" w:rsidRDefault="00B25FF4" w:rsidP="00B25FF4">
            <w:pPr>
              <w:ind w:right="-606"/>
              <w:jc w:val="thaiDistribute"/>
              <w:rPr>
                <w:rFonts w:cs="Times New Roman"/>
                <w:sz w:val="19"/>
                <w:szCs w:val="19"/>
              </w:rPr>
            </w:pPr>
          </w:p>
        </w:tc>
        <w:tc>
          <w:tcPr>
            <w:tcW w:w="2790" w:type="dxa"/>
          </w:tcPr>
          <w:p w14:paraId="13502DDE" w14:textId="4424BAFC" w:rsidR="00B25FF4" w:rsidRPr="00C80A23" w:rsidRDefault="00B25FF4" w:rsidP="00B25FF4">
            <w:pPr>
              <w:ind w:right="-45"/>
              <w:rPr>
                <w:rFonts w:cs="Times New Roman"/>
                <w:sz w:val="19"/>
                <w:szCs w:val="19"/>
              </w:rPr>
            </w:pPr>
            <w:r w:rsidRPr="00C80A23">
              <w:rPr>
                <w:rFonts w:cs="Times New Roman"/>
                <w:sz w:val="19"/>
                <w:szCs w:val="19"/>
              </w:rPr>
              <w:t>None</w:t>
            </w:r>
          </w:p>
        </w:tc>
      </w:tr>
      <w:tr w:rsidR="00B25FF4" w:rsidRPr="00C80A23" w14:paraId="1185CAE9" w14:textId="77777777" w:rsidTr="00EA61A6">
        <w:trPr>
          <w:trHeight w:val="20"/>
        </w:trPr>
        <w:tc>
          <w:tcPr>
            <w:tcW w:w="3618" w:type="dxa"/>
          </w:tcPr>
          <w:p w14:paraId="23972B05" w14:textId="4AC039C7" w:rsidR="00B25FF4" w:rsidRPr="00C80A23" w:rsidRDefault="00B25FF4" w:rsidP="00B25FF4">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795A247F" w14:textId="34DBBE8F" w:rsidR="00B25FF4" w:rsidRPr="00C80A23" w:rsidRDefault="00B25FF4" w:rsidP="00B25FF4">
            <w:pPr>
              <w:tabs>
                <w:tab w:val="decimal" w:pos="1260"/>
              </w:tabs>
              <w:ind w:left="-128" w:right="-45"/>
              <w:rPr>
                <w:rFonts w:cs="Times New Roman"/>
                <w:sz w:val="19"/>
                <w:szCs w:val="19"/>
              </w:rPr>
            </w:pPr>
            <w:r w:rsidRPr="0093239C">
              <w:rPr>
                <w:rFonts w:cs="Times New Roman"/>
                <w:sz w:val="19"/>
                <w:szCs w:val="19"/>
              </w:rPr>
              <w:t>171,148</w:t>
            </w:r>
          </w:p>
        </w:tc>
        <w:tc>
          <w:tcPr>
            <w:tcW w:w="236" w:type="dxa"/>
            <w:shd w:val="clear" w:color="auto" w:fill="auto"/>
            <w:vAlign w:val="center"/>
          </w:tcPr>
          <w:p w14:paraId="1237197F"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center"/>
          </w:tcPr>
          <w:p w14:paraId="66D9CC44" w14:textId="5C7581B3" w:rsidR="00B25FF4" w:rsidRPr="00C80A23" w:rsidRDefault="00B25FF4" w:rsidP="00B25FF4">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4C7E3035" w14:textId="77777777" w:rsidR="00B25FF4" w:rsidRPr="0093239C" w:rsidRDefault="00B25FF4" w:rsidP="00B25FF4">
            <w:pPr>
              <w:ind w:right="-606"/>
              <w:jc w:val="thaiDistribute"/>
              <w:rPr>
                <w:rFonts w:cs="Times New Roman"/>
                <w:sz w:val="19"/>
                <w:szCs w:val="19"/>
              </w:rPr>
            </w:pPr>
          </w:p>
        </w:tc>
        <w:tc>
          <w:tcPr>
            <w:tcW w:w="2790" w:type="dxa"/>
          </w:tcPr>
          <w:p w14:paraId="200C437D" w14:textId="7A5A46BF" w:rsidR="00B25FF4" w:rsidRPr="00C80A23" w:rsidRDefault="00B25FF4" w:rsidP="00B25FF4">
            <w:pPr>
              <w:ind w:right="-45"/>
              <w:rPr>
                <w:rFonts w:cs="Times New Roman"/>
                <w:sz w:val="19"/>
                <w:szCs w:val="19"/>
              </w:rPr>
            </w:pPr>
            <w:r w:rsidRPr="00C80A23">
              <w:rPr>
                <w:rFonts w:cs="Times New Roman"/>
                <w:sz w:val="19"/>
                <w:szCs w:val="19"/>
              </w:rPr>
              <w:t>None</w:t>
            </w:r>
          </w:p>
        </w:tc>
      </w:tr>
      <w:tr w:rsidR="00B25FF4" w:rsidRPr="00C80A23" w14:paraId="36C2A7A7" w14:textId="77777777" w:rsidTr="00EA61A6">
        <w:trPr>
          <w:trHeight w:val="20"/>
        </w:trPr>
        <w:tc>
          <w:tcPr>
            <w:tcW w:w="3618" w:type="dxa"/>
          </w:tcPr>
          <w:p w14:paraId="28187DFE" w14:textId="77777777" w:rsidR="00B25FF4" w:rsidRPr="00C80A23" w:rsidRDefault="00B25FF4" w:rsidP="00B25FF4">
            <w:pPr>
              <w:pStyle w:val="ListParagraph"/>
              <w:ind w:left="223" w:right="-606" w:hanging="223"/>
              <w:jc w:val="thaiDistribute"/>
              <w:rPr>
                <w:b/>
                <w:bCs/>
                <w:sz w:val="19"/>
                <w:szCs w:val="19"/>
              </w:rPr>
            </w:pPr>
          </w:p>
        </w:tc>
        <w:tc>
          <w:tcPr>
            <w:tcW w:w="1350" w:type="dxa"/>
            <w:shd w:val="clear" w:color="auto" w:fill="auto"/>
            <w:vAlign w:val="bottom"/>
          </w:tcPr>
          <w:p w14:paraId="4EA648EC" w14:textId="77777777" w:rsidR="00B25FF4" w:rsidRPr="00C80A23" w:rsidRDefault="00B25FF4" w:rsidP="00B25FF4">
            <w:pPr>
              <w:tabs>
                <w:tab w:val="decimal" w:pos="1260"/>
              </w:tabs>
              <w:ind w:left="-128" w:right="-45"/>
              <w:rPr>
                <w:rFonts w:cs="Times New Roman"/>
                <w:sz w:val="19"/>
                <w:szCs w:val="19"/>
              </w:rPr>
            </w:pPr>
          </w:p>
        </w:tc>
        <w:tc>
          <w:tcPr>
            <w:tcW w:w="236" w:type="dxa"/>
            <w:shd w:val="clear" w:color="auto" w:fill="auto"/>
            <w:vAlign w:val="bottom"/>
          </w:tcPr>
          <w:p w14:paraId="5C4862CB"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bottom"/>
          </w:tcPr>
          <w:p w14:paraId="6002F683" w14:textId="77777777" w:rsidR="00B25FF4" w:rsidRPr="00C80A23" w:rsidRDefault="00B25FF4" w:rsidP="00B25FF4">
            <w:pPr>
              <w:tabs>
                <w:tab w:val="decimal" w:pos="1260"/>
              </w:tabs>
              <w:ind w:left="-128" w:right="-45"/>
              <w:rPr>
                <w:rFonts w:cs="Times New Roman"/>
                <w:sz w:val="19"/>
                <w:szCs w:val="19"/>
              </w:rPr>
            </w:pPr>
          </w:p>
        </w:tc>
        <w:tc>
          <w:tcPr>
            <w:tcW w:w="270" w:type="dxa"/>
            <w:vAlign w:val="bottom"/>
          </w:tcPr>
          <w:p w14:paraId="6CB7E797" w14:textId="77777777" w:rsidR="00B25FF4" w:rsidRPr="00C80A23" w:rsidRDefault="00B25FF4" w:rsidP="00B25FF4">
            <w:pPr>
              <w:ind w:right="-606"/>
              <w:jc w:val="thaiDistribute"/>
              <w:rPr>
                <w:rFonts w:cs="Times New Roman"/>
                <w:b/>
                <w:bCs/>
                <w:sz w:val="19"/>
                <w:szCs w:val="19"/>
              </w:rPr>
            </w:pPr>
          </w:p>
        </w:tc>
        <w:tc>
          <w:tcPr>
            <w:tcW w:w="2790" w:type="dxa"/>
          </w:tcPr>
          <w:p w14:paraId="663C6A30" w14:textId="77777777" w:rsidR="00B25FF4" w:rsidRPr="00C80A23" w:rsidRDefault="00B25FF4" w:rsidP="00B25FF4">
            <w:pPr>
              <w:ind w:left="160" w:right="-45" w:hanging="180"/>
              <w:rPr>
                <w:rFonts w:cs="Times New Roman"/>
                <w:sz w:val="19"/>
                <w:szCs w:val="19"/>
              </w:rPr>
            </w:pPr>
          </w:p>
        </w:tc>
      </w:tr>
      <w:tr w:rsidR="00B25FF4" w:rsidRPr="00C80A23" w14:paraId="3771C1AE" w14:textId="77777777" w:rsidTr="00080F43">
        <w:trPr>
          <w:trHeight w:val="20"/>
        </w:trPr>
        <w:tc>
          <w:tcPr>
            <w:tcW w:w="3618" w:type="dxa"/>
          </w:tcPr>
          <w:p w14:paraId="5C20190D" w14:textId="77777777" w:rsidR="00B25FF4" w:rsidRPr="00EA61A6" w:rsidRDefault="00B25FF4" w:rsidP="00B25FF4">
            <w:pPr>
              <w:pStyle w:val="ListParagraph"/>
              <w:ind w:left="223" w:right="-606" w:hanging="223"/>
              <w:jc w:val="thaiDistribute"/>
              <w:rPr>
                <w:b/>
                <w:bCs/>
                <w:sz w:val="19"/>
                <w:szCs w:val="19"/>
                <w:lang w:val="en-US" w:bidi="th-TH"/>
              </w:rPr>
            </w:pPr>
            <w:r w:rsidRPr="00C80A23">
              <w:rPr>
                <w:b/>
                <w:bCs/>
                <w:sz w:val="19"/>
                <w:szCs w:val="19"/>
              </w:rPr>
              <w:t>2022</w:t>
            </w:r>
          </w:p>
        </w:tc>
        <w:tc>
          <w:tcPr>
            <w:tcW w:w="1350" w:type="dxa"/>
            <w:shd w:val="clear" w:color="auto" w:fill="auto"/>
            <w:vAlign w:val="bottom"/>
          </w:tcPr>
          <w:p w14:paraId="566DDC77" w14:textId="77777777" w:rsidR="00B25FF4" w:rsidRPr="00C80A23" w:rsidRDefault="00B25FF4" w:rsidP="00B25FF4">
            <w:pPr>
              <w:tabs>
                <w:tab w:val="decimal" w:pos="1260"/>
              </w:tabs>
              <w:ind w:left="-128" w:right="-45"/>
              <w:rPr>
                <w:rFonts w:cs="Times New Roman"/>
                <w:sz w:val="19"/>
                <w:szCs w:val="19"/>
              </w:rPr>
            </w:pPr>
          </w:p>
        </w:tc>
        <w:tc>
          <w:tcPr>
            <w:tcW w:w="236" w:type="dxa"/>
            <w:shd w:val="clear" w:color="auto" w:fill="auto"/>
            <w:vAlign w:val="bottom"/>
          </w:tcPr>
          <w:p w14:paraId="4FAFABC7"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215DD660" w14:textId="77777777" w:rsidR="00B25FF4" w:rsidRPr="00C80A23" w:rsidRDefault="00B25FF4" w:rsidP="00B25FF4">
            <w:pPr>
              <w:tabs>
                <w:tab w:val="decimal" w:pos="1260"/>
              </w:tabs>
              <w:ind w:left="-128" w:right="-45"/>
              <w:rPr>
                <w:rFonts w:cs="Times New Roman"/>
                <w:sz w:val="19"/>
                <w:szCs w:val="19"/>
              </w:rPr>
            </w:pPr>
          </w:p>
        </w:tc>
        <w:tc>
          <w:tcPr>
            <w:tcW w:w="270" w:type="dxa"/>
            <w:vAlign w:val="bottom"/>
          </w:tcPr>
          <w:p w14:paraId="27F5D5A0" w14:textId="77777777" w:rsidR="00B25FF4" w:rsidRPr="00C80A23" w:rsidRDefault="00B25FF4" w:rsidP="00B25FF4">
            <w:pPr>
              <w:ind w:right="-606"/>
              <w:jc w:val="thaiDistribute"/>
              <w:rPr>
                <w:rFonts w:cs="Times New Roman"/>
                <w:b/>
                <w:bCs/>
                <w:sz w:val="19"/>
                <w:szCs w:val="19"/>
              </w:rPr>
            </w:pPr>
          </w:p>
        </w:tc>
        <w:tc>
          <w:tcPr>
            <w:tcW w:w="2790" w:type="dxa"/>
          </w:tcPr>
          <w:p w14:paraId="1D11302C" w14:textId="77777777" w:rsidR="00B25FF4" w:rsidRPr="00C80A23" w:rsidRDefault="00B25FF4" w:rsidP="00B25FF4">
            <w:pPr>
              <w:tabs>
                <w:tab w:val="left" w:pos="140"/>
              </w:tabs>
              <w:ind w:left="-20" w:right="-45"/>
              <w:rPr>
                <w:rFonts w:cs="Times New Roman"/>
                <w:sz w:val="19"/>
                <w:szCs w:val="19"/>
              </w:rPr>
            </w:pPr>
          </w:p>
        </w:tc>
      </w:tr>
      <w:tr w:rsidR="00B25FF4" w:rsidRPr="00C80A23" w14:paraId="763308B3" w14:textId="77777777" w:rsidTr="00080F43">
        <w:trPr>
          <w:trHeight w:val="20"/>
        </w:trPr>
        <w:tc>
          <w:tcPr>
            <w:tcW w:w="3618" w:type="dxa"/>
          </w:tcPr>
          <w:p w14:paraId="222004CF" w14:textId="38367A97" w:rsidR="00B25FF4" w:rsidRPr="00C80A23" w:rsidRDefault="00B25FF4" w:rsidP="00B25FF4">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shd w:val="clear" w:color="auto" w:fill="auto"/>
            <w:vAlign w:val="bottom"/>
          </w:tcPr>
          <w:p w14:paraId="41652F73" w14:textId="77777777" w:rsidR="00B25FF4" w:rsidRPr="00C80A23" w:rsidRDefault="00B25FF4" w:rsidP="00B25FF4">
            <w:pPr>
              <w:tabs>
                <w:tab w:val="decimal" w:pos="1260"/>
              </w:tabs>
              <w:ind w:left="-128" w:right="-45"/>
              <w:rPr>
                <w:rFonts w:cs="Times New Roman"/>
                <w:sz w:val="19"/>
                <w:szCs w:val="19"/>
              </w:rPr>
            </w:pPr>
          </w:p>
        </w:tc>
        <w:tc>
          <w:tcPr>
            <w:tcW w:w="236" w:type="dxa"/>
            <w:shd w:val="clear" w:color="auto" w:fill="auto"/>
            <w:vAlign w:val="bottom"/>
          </w:tcPr>
          <w:p w14:paraId="61DA15BC"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0680A7AA" w14:textId="77777777" w:rsidR="00B25FF4" w:rsidRPr="00C80A23" w:rsidRDefault="00B25FF4" w:rsidP="00B25FF4">
            <w:pPr>
              <w:tabs>
                <w:tab w:val="decimal" w:pos="1260"/>
              </w:tabs>
              <w:ind w:left="-128" w:right="-45"/>
              <w:rPr>
                <w:rFonts w:cs="Times New Roman"/>
                <w:sz w:val="19"/>
                <w:szCs w:val="19"/>
              </w:rPr>
            </w:pPr>
          </w:p>
        </w:tc>
        <w:tc>
          <w:tcPr>
            <w:tcW w:w="270" w:type="dxa"/>
            <w:vAlign w:val="bottom"/>
          </w:tcPr>
          <w:p w14:paraId="10ACDA7C" w14:textId="77777777" w:rsidR="00B25FF4" w:rsidRPr="00C80A23" w:rsidRDefault="00B25FF4" w:rsidP="00B25FF4">
            <w:pPr>
              <w:ind w:right="-606"/>
              <w:jc w:val="thaiDistribute"/>
              <w:rPr>
                <w:rFonts w:cs="Times New Roman"/>
                <w:b/>
                <w:bCs/>
                <w:sz w:val="19"/>
                <w:szCs w:val="19"/>
              </w:rPr>
            </w:pPr>
          </w:p>
        </w:tc>
        <w:tc>
          <w:tcPr>
            <w:tcW w:w="2790" w:type="dxa"/>
          </w:tcPr>
          <w:p w14:paraId="52468397" w14:textId="77777777" w:rsidR="00B25FF4" w:rsidRPr="00C80A23" w:rsidRDefault="00B25FF4" w:rsidP="00B25FF4">
            <w:pPr>
              <w:tabs>
                <w:tab w:val="left" w:pos="140"/>
              </w:tabs>
              <w:ind w:left="-20" w:right="-45"/>
              <w:rPr>
                <w:rFonts w:cs="Times New Roman"/>
                <w:sz w:val="19"/>
                <w:szCs w:val="19"/>
              </w:rPr>
            </w:pPr>
          </w:p>
        </w:tc>
      </w:tr>
      <w:tr w:rsidR="00B25FF4" w:rsidRPr="00C80A23" w14:paraId="79506FEF" w14:textId="77777777" w:rsidTr="00080F43">
        <w:trPr>
          <w:trHeight w:val="20"/>
        </w:trPr>
        <w:tc>
          <w:tcPr>
            <w:tcW w:w="3618" w:type="dxa"/>
            <w:vAlign w:val="bottom"/>
          </w:tcPr>
          <w:p w14:paraId="1EE1BADB" w14:textId="77777777" w:rsidR="00B25FF4" w:rsidRPr="00C80A23" w:rsidRDefault="00B25FF4" w:rsidP="00B25FF4">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54CA38E7" w14:textId="77777777" w:rsidR="00B25FF4" w:rsidRPr="00C80A23" w:rsidRDefault="00B25FF4" w:rsidP="00B25FF4">
            <w:pPr>
              <w:tabs>
                <w:tab w:val="decimal" w:pos="1260"/>
              </w:tabs>
              <w:ind w:left="-128" w:right="-45"/>
              <w:rPr>
                <w:rFonts w:cs="Times New Roman"/>
                <w:sz w:val="19"/>
                <w:szCs w:val="19"/>
              </w:rPr>
            </w:pPr>
            <w:r>
              <w:rPr>
                <w:rFonts w:cs="Times New Roman"/>
                <w:sz w:val="19"/>
                <w:szCs w:val="19"/>
              </w:rPr>
              <w:t>9,500,976</w:t>
            </w:r>
          </w:p>
        </w:tc>
        <w:tc>
          <w:tcPr>
            <w:tcW w:w="236" w:type="dxa"/>
            <w:shd w:val="clear" w:color="auto" w:fill="auto"/>
          </w:tcPr>
          <w:p w14:paraId="6CF5CB7C"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2C8C3E86" w14:textId="77777777" w:rsidR="00B25FF4" w:rsidRPr="00C80A23" w:rsidRDefault="00B25FF4" w:rsidP="00B25FF4">
            <w:pPr>
              <w:tabs>
                <w:tab w:val="decimal" w:pos="1260"/>
              </w:tabs>
              <w:ind w:left="-128" w:right="-45"/>
              <w:rPr>
                <w:rFonts w:cs="Times New Roman"/>
                <w:sz w:val="19"/>
                <w:szCs w:val="19"/>
              </w:rPr>
            </w:pPr>
            <w:r>
              <w:rPr>
                <w:rFonts w:cs="Times New Roman"/>
                <w:sz w:val="19"/>
                <w:szCs w:val="19"/>
              </w:rPr>
              <w:t>9,605,035</w:t>
            </w:r>
          </w:p>
        </w:tc>
        <w:tc>
          <w:tcPr>
            <w:tcW w:w="270" w:type="dxa"/>
            <w:vAlign w:val="bottom"/>
          </w:tcPr>
          <w:p w14:paraId="1B475281" w14:textId="77777777" w:rsidR="00B25FF4" w:rsidRPr="00C80A23" w:rsidRDefault="00B25FF4" w:rsidP="00B25FF4">
            <w:pPr>
              <w:ind w:right="-606"/>
              <w:jc w:val="thaiDistribute"/>
              <w:rPr>
                <w:rFonts w:cs="Times New Roman"/>
                <w:b/>
                <w:bCs/>
                <w:sz w:val="19"/>
                <w:szCs w:val="19"/>
              </w:rPr>
            </w:pPr>
          </w:p>
        </w:tc>
        <w:tc>
          <w:tcPr>
            <w:tcW w:w="2790" w:type="dxa"/>
          </w:tcPr>
          <w:p w14:paraId="1A34DEB4" w14:textId="77777777" w:rsidR="00B25FF4" w:rsidRPr="00C80A23" w:rsidRDefault="00B25FF4" w:rsidP="00B25FF4">
            <w:pPr>
              <w:ind w:left="160" w:right="-45" w:hanging="180"/>
              <w:rPr>
                <w:rFonts w:cs="Times New Roman"/>
                <w:sz w:val="19"/>
                <w:szCs w:val="19"/>
              </w:rPr>
            </w:pPr>
            <w:r w:rsidRPr="00C80A23">
              <w:rPr>
                <w:rFonts w:cs="Times New Roman"/>
                <w:sz w:val="19"/>
                <w:szCs w:val="19"/>
              </w:rPr>
              <w:t>Government and state enterprise</w:t>
            </w:r>
          </w:p>
        </w:tc>
      </w:tr>
      <w:tr w:rsidR="00B25FF4" w:rsidRPr="00C80A23" w14:paraId="68A81797" w14:textId="77777777" w:rsidTr="00080F43">
        <w:trPr>
          <w:trHeight w:val="20"/>
        </w:trPr>
        <w:tc>
          <w:tcPr>
            <w:tcW w:w="3618" w:type="dxa"/>
            <w:vAlign w:val="bottom"/>
          </w:tcPr>
          <w:p w14:paraId="1DE32E25" w14:textId="77777777" w:rsidR="00B25FF4" w:rsidRPr="00C80A23" w:rsidRDefault="00B25FF4" w:rsidP="00B25FF4">
            <w:pPr>
              <w:pStyle w:val="ListParagraph"/>
              <w:ind w:left="223" w:right="-606" w:hanging="223"/>
              <w:jc w:val="thaiDistribute"/>
              <w:rPr>
                <w:sz w:val="19"/>
                <w:szCs w:val="19"/>
              </w:rPr>
            </w:pPr>
          </w:p>
        </w:tc>
        <w:tc>
          <w:tcPr>
            <w:tcW w:w="1350" w:type="dxa"/>
            <w:shd w:val="clear" w:color="auto" w:fill="auto"/>
          </w:tcPr>
          <w:p w14:paraId="2F6E00E8" w14:textId="77777777" w:rsidR="00B25FF4" w:rsidRPr="00C80A23" w:rsidRDefault="00B25FF4" w:rsidP="00B25FF4">
            <w:pPr>
              <w:tabs>
                <w:tab w:val="decimal" w:pos="1260"/>
              </w:tabs>
              <w:ind w:left="-128" w:right="-45"/>
              <w:rPr>
                <w:rFonts w:cs="Times New Roman"/>
                <w:sz w:val="19"/>
                <w:szCs w:val="19"/>
              </w:rPr>
            </w:pPr>
          </w:p>
        </w:tc>
        <w:tc>
          <w:tcPr>
            <w:tcW w:w="236" w:type="dxa"/>
            <w:shd w:val="clear" w:color="auto" w:fill="auto"/>
          </w:tcPr>
          <w:p w14:paraId="2A25985A"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7F5286E3" w14:textId="77777777" w:rsidR="00B25FF4" w:rsidRPr="00C80A23" w:rsidRDefault="00B25FF4" w:rsidP="00B25FF4">
            <w:pPr>
              <w:tabs>
                <w:tab w:val="decimal" w:pos="1260"/>
              </w:tabs>
              <w:ind w:left="-128" w:right="-45"/>
              <w:rPr>
                <w:rFonts w:cs="Times New Roman"/>
                <w:sz w:val="19"/>
                <w:szCs w:val="19"/>
              </w:rPr>
            </w:pPr>
          </w:p>
        </w:tc>
        <w:tc>
          <w:tcPr>
            <w:tcW w:w="270" w:type="dxa"/>
            <w:vAlign w:val="bottom"/>
          </w:tcPr>
          <w:p w14:paraId="1C0DBCA3" w14:textId="77777777" w:rsidR="00B25FF4" w:rsidRPr="00C80A23" w:rsidRDefault="00B25FF4" w:rsidP="00B25FF4">
            <w:pPr>
              <w:ind w:right="-606"/>
              <w:jc w:val="thaiDistribute"/>
              <w:rPr>
                <w:rFonts w:cs="Times New Roman"/>
                <w:b/>
                <w:bCs/>
                <w:sz w:val="19"/>
                <w:szCs w:val="19"/>
              </w:rPr>
            </w:pPr>
          </w:p>
        </w:tc>
        <w:tc>
          <w:tcPr>
            <w:tcW w:w="2790" w:type="dxa"/>
          </w:tcPr>
          <w:p w14:paraId="560A6A97" w14:textId="77777777" w:rsidR="00B25FF4" w:rsidRPr="00C80A23" w:rsidRDefault="00B25FF4" w:rsidP="00B25FF4">
            <w:pPr>
              <w:ind w:left="160" w:right="-45" w:hanging="180"/>
              <w:rPr>
                <w:rFonts w:cs="Times New Roman"/>
                <w:sz w:val="19"/>
                <w:szCs w:val="19"/>
              </w:rPr>
            </w:pPr>
            <w:r w:rsidRPr="00C80A23">
              <w:rPr>
                <w:rFonts w:cs="Times New Roman"/>
                <w:sz w:val="19"/>
                <w:szCs w:val="19"/>
              </w:rPr>
              <w:tab/>
              <w:t>securities and private debt</w:t>
            </w:r>
          </w:p>
        </w:tc>
      </w:tr>
      <w:tr w:rsidR="00B25FF4" w:rsidRPr="00C80A23" w14:paraId="64AE5566" w14:textId="77777777" w:rsidTr="00080F43">
        <w:trPr>
          <w:trHeight w:val="20"/>
        </w:trPr>
        <w:tc>
          <w:tcPr>
            <w:tcW w:w="3618" w:type="dxa"/>
            <w:vAlign w:val="bottom"/>
          </w:tcPr>
          <w:p w14:paraId="139DFBE9" w14:textId="77777777" w:rsidR="00B25FF4" w:rsidRPr="00C80A23" w:rsidRDefault="00B25FF4" w:rsidP="00B25FF4">
            <w:pPr>
              <w:pStyle w:val="ListParagraph"/>
              <w:ind w:left="223" w:right="-606" w:hanging="223"/>
              <w:jc w:val="thaiDistribute"/>
              <w:rPr>
                <w:sz w:val="19"/>
                <w:szCs w:val="19"/>
              </w:rPr>
            </w:pPr>
          </w:p>
        </w:tc>
        <w:tc>
          <w:tcPr>
            <w:tcW w:w="1350" w:type="dxa"/>
            <w:shd w:val="clear" w:color="auto" w:fill="auto"/>
          </w:tcPr>
          <w:p w14:paraId="2ED5DD62" w14:textId="77777777" w:rsidR="00B25FF4" w:rsidRPr="00C80A23" w:rsidRDefault="00B25FF4" w:rsidP="00B25FF4">
            <w:pPr>
              <w:tabs>
                <w:tab w:val="decimal" w:pos="1260"/>
              </w:tabs>
              <w:ind w:left="-128" w:right="-45"/>
              <w:rPr>
                <w:rFonts w:cs="Times New Roman"/>
                <w:sz w:val="19"/>
                <w:szCs w:val="19"/>
              </w:rPr>
            </w:pPr>
          </w:p>
        </w:tc>
        <w:tc>
          <w:tcPr>
            <w:tcW w:w="236" w:type="dxa"/>
            <w:shd w:val="clear" w:color="auto" w:fill="auto"/>
          </w:tcPr>
          <w:p w14:paraId="5D9AB3DE"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12F33F7E" w14:textId="77777777" w:rsidR="00B25FF4" w:rsidRPr="00C80A23" w:rsidRDefault="00B25FF4" w:rsidP="00B25FF4">
            <w:pPr>
              <w:tabs>
                <w:tab w:val="decimal" w:pos="1260"/>
              </w:tabs>
              <w:ind w:left="-128" w:right="-45"/>
              <w:rPr>
                <w:rFonts w:cs="Times New Roman"/>
                <w:sz w:val="19"/>
                <w:szCs w:val="19"/>
              </w:rPr>
            </w:pPr>
          </w:p>
        </w:tc>
        <w:tc>
          <w:tcPr>
            <w:tcW w:w="270" w:type="dxa"/>
            <w:vAlign w:val="bottom"/>
          </w:tcPr>
          <w:p w14:paraId="18D77135" w14:textId="77777777" w:rsidR="00B25FF4" w:rsidRPr="00C80A23" w:rsidRDefault="00B25FF4" w:rsidP="00B25FF4">
            <w:pPr>
              <w:ind w:right="-606"/>
              <w:jc w:val="thaiDistribute"/>
              <w:rPr>
                <w:rFonts w:cs="Times New Roman"/>
                <w:b/>
                <w:bCs/>
                <w:sz w:val="19"/>
                <w:szCs w:val="19"/>
              </w:rPr>
            </w:pPr>
          </w:p>
        </w:tc>
        <w:tc>
          <w:tcPr>
            <w:tcW w:w="2790" w:type="dxa"/>
          </w:tcPr>
          <w:p w14:paraId="1C1ECD15" w14:textId="77777777" w:rsidR="00B25FF4" w:rsidRPr="00C80A23" w:rsidRDefault="00B25FF4" w:rsidP="00B25FF4">
            <w:pPr>
              <w:ind w:left="160" w:right="-45" w:hanging="180"/>
              <w:rPr>
                <w:rFonts w:cs="Times New Roman"/>
                <w:sz w:val="19"/>
                <w:szCs w:val="19"/>
              </w:rPr>
            </w:pPr>
            <w:r w:rsidRPr="00C80A23">
              <w:rPr>
                <w:rFonts w:cs="Times New Roman"/>
                <w:sz w:val="19"/>
                <w:szCs w:val="19"/>
              </w:rPr>
              <w:tab/>
              <w:t>securities</w:t>
            </w:r>
          </w:p>
        </w:tc>
      </w:tr>
      <w:tr w:rsidR="00B25FF4" w:rsidRPr="00C80A23" w14:paraId="1D0E4100" w14:textId="77777777" w:rsidTr="00080F43">
        <w:trPr>
          <w:trHeight w:val="20"/>
        </w:trPr>
        <w:tc>
          <w:tcPr>
            <w:tcW w:w="3618" w:type="dxa"/>
          </w:tcPr>
          <w:p w14:paraId="0F0F21CB" w14:textId="77777777" w:rsidR="00B25FF4" w:rsidRPr="00C80A23" w:rsidRDefault="00B25FF4" w:rsidP="00B25FF4">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52902643" w14:textId="3B06F256" w:rsidR="00B25FF4" w:rsidRPr="00C80A23" w:rsidRDefault="00B25FF4" w:rsidP="00B25FF4">
            <w:pPr>
              <w:tabs>
                <w:tab w:val="decimal" w:pos="1260"/>
              </w:tabs>
              <w:ind w:left="-128" w:right="-45"/>
              <w:rPr>
                <w:rFonts w:cs="Times New Roman"/>
                <w:sz w:val="19"/>
                <w:szCs w:val="19"/>
              </w:rPr>
            </w:pPr>
          </w:p>
        </w:tc>
        <w:tc>
          <w:tcPr>
            <w:tcW w:w="236" w:type="dxa"/>
            <w:shd w:val="clear" w:color="auto" w:fill="auto"/>
            <w:vAlign w:val="center"/>
          </w:tcPr>
          <w:p w14:paraId="7F18B70C"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center"/>
          </w:tcPr>
          <w:p w14:paraId="723337F9" w14:textId="37BF254E" w:rsidR="00B25FF4" w:rsidRPr="00C80A23" w:rsidRDefault="00B25FF4" w:rsidP="00B25FF4">
            <w:pPr>
              <w:tabs>
                <w:tab w:val="decimal" w:pos="1260"/>
              </w:tabs>
              <w:ind w:left="-128" w:right="-45"/>
              <w:rPr>
                <w:rFonts w:cs="Times New Roman"/>
                <w:sz w:val="19"/>
                <w:szCs w:val="19"/>
              </w:rPr>
            </w:pPr>
          </w:p>
        </w:tc>
        <w:tc>
          <w:tcPr>
            <w:tcW w:w="270" w:type="dxa"/>
            <w:vAlign w:val="bottom"/>
          </w:tcPr>
          <w:p w14:paraId="31F74BF6" w14:textId="77777777" w:rsidR="00B25FF4" w:rsidRPr="00C80A23" w:rsidRDefault="00B25FF4" w:rsidP="00B25FF4">
            <w:pPr>
              <w:ind w:right="-606"/>
              <w:jc w:val="thaiDistribute"/>
              <w:rPr>
                <w:rFonts w:cs="Times New Roman"/>
                <w:b/>
                <w:bCs/>
                <w:sz w:val="19"/>
                <w:szCs w:val="19"/>
              </w:rPr>
            </w:pPr>
          </w:p>
        </w:tc>
        <w:tc>
          <w:tcPr>
            <w:tcW w:w="2790" w:type="dxa"/>
          </w:tcPr>
          <w:p w14:paraId="7729E39F" w14:textId="0DE57B7D" w:rsidR="00B25FF4" w:rsidRPr="00C80A23" w:rsidRDefault="00B25FF4" w:rsidP="00B25FF4">
            <w:pPr>
              <w:ind w:left="160" w:right="-45" w:hanging="180"/>
              <w:rPr>
                <w:rFonts w:cs="Times New Roman"/>
                <w:sz w:val="19"/>
                <w:szCs w:val="19"/>
              </w:rPr>
            </w:pPr>
          </w:p>
        </w:tc>
      </w:tr>
      <w:tr w:rsidR="00B25FF4" w:rsidRPr="00C80A23" w14:paraId="26C33635" w14:textId="77777777" w:rsidTr="00080F43">
        <w:trPr>
          <w:trHeight w:val="20"/>
        </w:trPr>
        <w:tc>
          <w:tcPr>
            <w:tcW w:w="3618" w:type="dxa"/>
          </w:tcPr>
          <w:p w14:paraId="46E068C1" w14:textId="77777777" w:rsidR="00B25FF4" w:rsidRPr="00C80A23" w:rsidRDefault="00B25FF4" w:rsidP="00B25FF4">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2A1F8018" w14:textId="69BAB2B4" w:rsidR="00B25FF4" w:rsidRPr="00C80A23" w:rsidRDefault="00B25FF4" w:rsidP="00B25FF4">
            <w:pPr>
              <w:tabs>
                <w:tab w:val="decimal" w:pos="1260"/>
              </w:tabs>
              <w:ind w:left="-128" w:right="-45"/>
              <w:rPr>
                <w:rFonts w:cs="Times New Roman"/>
                <w:sz w:val="19"/>
                <w:szCs w:val="19"/>
              </w:rPr>
            </w:pPr>
            <w:r>
              <w:rPr>
                <w:rFonts w:cs="Times New Roman"/>
                <w:sz w:val="19"/>
                <w:szCs w:val="19"/>
              </w:rPr>
              <w:t>9,683,561</w:t>
            </w:r>
          </w:p>
        </w:tc>
        <w:tc>
          <w:tcPr>
            <w:tcW w:w="236" w:type="dxa"/>
            <w:shd w:val="clear" w:color="auto" w:fill="auto"/>
            <w:vAlign w:val="center"/>
          </w:tcPr>
          <w:p w14:paraId="1581D33E"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center"/>
          </w:tcPr>
          <w:p w14:paraId="30919FAE" w14:textId="3A668D6A" w:rsidR="00B25FF4" w:rsidRPr="00C80A23" w:rsidRDefault="00B25FF4" w:rsidP="00B25FF4">
            <w:pPr>
              <w:tabs>
                <w:tab w:val="decimal" w:pos="1260"/>
              </w:tabs>
              <w:ind w:left="-128" w:right="-45"/>
              <w:rPr>
                <w:rFonts w:cs="Times New Roman"/>
                <w:sz w:val="19"/>
                <w:szCs w:val="19"/>
              </w:rPr>
            </w:pPr>
            <w:r>
              <w:rPr>
                <w:rFonts w:cs="Times New Roman"/>
                <w:sz w:val="19"/>
                <w:szCs w:val="19"/>
              </w:rPr>
              <w:t>-</w:t>
            </w:r>
          </w:p>
        </w:tc>
        <w:tc>
          <w:tcPr>
            <w:tcW w:w="270" w:type="dxa"/>
            <w:vAlign w:val="bottom"/>
          </w:tcPr>
          <w:p w14:paraId="5DA7ABDA" w14:textId="77777777" w:rsidR="00B25FF4" w:rsidRPr="00C80A23" w:rsidRDefault="00B25FF4" w:rsidP="00B25FF4">
            <w:pPr>
              <w:ind w:right="-606"/>
              <w:jc w:val="thaiDistribute"/>
              <w:rPr>
                <w:rFonts w:cs="Times New Roman"/>
                <w:b/>
                <w:bCs/>
                <w:sz w:val="19"/>
                <w:szCs w:val="19"/>
              </w:rPr>
            </w:pPr>
          </w:p>
        </w:tc>
        <w:tc>
          <w:tcPr>
            <w:tcW w:w="2790" w:type="dxa"/>
          </w:tcPr>
          <w:p w14:paraId="0478BBA4" w14:textId="0B4BF62D" w:rsidR="00B25FF4" w:rsidRPr="00C80A23" w:rsidRDefault="00B25FF4" w:rsidP="00B25FF4">
            <w:pPr>
              <w:ind w:right="-45"/>
              <w:rPr>
                <w:rFonts w:cs="Times New Roman"/>
                <w:sz w:val="19"/>
                <w:szCs w:val="19"/>
              </w:rPr>
            </w:pPr>
            <w:r w:rsidRPr="00C80A23">
              <w:rPr>
                <w:rFonts w:cs="Times New Roman"/>
                <w:sz w:val="19"/>
                <w:szCs w:val="19"/>
              </w:rPr>
              <w:t>None</w:t>
            </w:r>
          </w:p>
        </w:tc>
      </w:tr>
    </w:tbl>
    <w:p w14:paraId="160A7388" w14:textId="77777777" w:rsidR="002C5E3F" w:rsidRPr="0012708E" w:rsidRDefault="002C5E3F" w:rsidP="002C5E3F">
      <w:pPr>
        <w:autoSpaceDE w:val="0"/>
        <w:autoSpaceDN w:val="0"/>
        <w:adjustRightInd w:val="0"/>
        <w:spacing w:line="240" w:lineRule="atLeast"/>
        <w:jc w:val="thaiDistribute"/>
        <w:rPr>
          <w:rFonts w:cs="Times New Roman"/>
          <w:color w:val="000000"/>
          <w:szCs w:val="22"/>
          <w:lang w:val="en-US" w:bidi="th-TH"/>
        </w:rPr>
      </w:pPr>
    </w:p>
    <w:p w14:paraId="29FEEC4B" w14:textId="77777777" w:rsidR="002C5E3F" w:rsidRDefault="002C5E3F" w:rsidP="002C5E3F">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534DF98F" w14:textId="09653125" w:rsidR="00CB34EB" w:rsidRDefault="000D58D0">
      <w:pPr>
        <w:rPr>
          <w:rFonts w:cs="Times New Roman"/>
        </w:rPr>
      </w:pPr>
      <w:r>
        <w:rPr>
          <w:rFonts w:cs="Times New Roman"/>
        </w:rPr>
        <w:br w:type="page"/>
      </w: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BD6E98" w:rsidRPr="00C80A23" w14:paraId="085D035E" w14:textId="77777777" w:rsidTr="00423616">
        <w:trPr>
          <w:trHeight w:val="20"/>
        </w:trPr>
        <w:tc>
          <w:tcPr>
            <w:tcW w:w="3618" w:type="dxa"/>
          </w:tcPr>
          <w:p w14:paraId="02897209" w14:textId="6823A290" w:rsidR="00BD6E98" w:rsidRPr="00C80A23" w:rsidRDefault="00BD6E98" w:rsidP="003023D6">
            <w:pPr>
              <w:pStyle w:val="ListParagraph"/>
              <w:ind w:left="223" w:right="-606" w:hanging="223"/>
              <w:jc w:val="thaiDistribute"/>
              <w:rPr>
                <w:sz w:val="19"/>
                <w:szCs w:val="19"/>
              </w:rPr>
            </w:pPr>
          </w:p>
        </w:tc>
        <w:tc>
          <w:tcPr>
            <w:tcW w:w="5760" w:type="dxa"/>
            <w:gridSpan w:val="5"/>
            <w:shd w:val="clear" w:color="auto" w:fill="auto"/>
          </w:tcPr>
          <w:p w14:paraId="6DE86AFB" w14:textId="43DDB39C" w:rsidR="00BD6E98" w:rsidRPr="00C80A23" w:rsidRDefault="00BD6E98" w:rsidP="003023D6">
            <w:pPr>
              <w:tabs>
                <w:tab w:val="left" w:pos="140"/>
              </w:tabs>
              <w:ind w:right="-45"/>
              <w:jc w:val="center"/>
              <w:rPr>
                <w:rFonts w:cs="Times New Roman"/>
                <w:sz w:val="19"/>
                <w:szCs w:val="19"/>
              </w:rPr>
            </w:pPr>
            <w:r w:rsidRPr="00C80A23">
              <w:rPr>
                <w:rFonts w:cs="Times New Roman"/>
                <w:b/>
                <w:bCs/>
                <w:color w:val="000000"/>
                <w:sz w:val="19"/>
                <w:szCs w:val="19"/>
              </w:rPr>
              <w:t>The Bank</w:t>
            </w:r>
          </w:p>
        </w:tc>
      </w:tr>
      <w:tr w:rsidR="00BD6E98" w:rsidRPr="00C80A23" w14:paraId="5100CA71" w14:textId="77777777" w:rsidTr="00423616">
        <w:trPr>
          <w:trHeight w:val="20"/>
        </w:trPr>
        <w:tc>
          <w:tcPr>
            <w:tcW w:w="3618" w:type="dxa"/>
            <w:vAlign w:val="bottom"/>
          </w:tcPr>
          <w:p w14:paraId="7356F201" w14:textId="7A3431A1" w:rsidR="00BD6E98" w:rsidRPr="00C80A23" w:rsidRDefault="00BD6E98" w:rsidP="003023D6">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shd w:val="clear" w:color="auto" w:fill="auto"/>
            <w:vAlign w:val="bottom"/>
          </w:tcPr>
          <w:p w14:paraId="698F0DCB" w14:textId="77777777" w:rsidR="00BD6E98" w:rsidRPr="00C80A23" w:rsidRDefault="00BD6E98" w:rsidP="008D2489">
            <w:pPr>
              <w:tabs>
                <w:tab w:val="decimal" w:pos="1260"/>
              </w:tabs>
              <w:ind w:right="253"/>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30110149"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bottom"/>
          </w:tcPr>
          <w:p w14:paraId="176B0D83" w14:textId="700F8401" w:rsidR="00BD6E98" w:rsidRPr="00C80A23" w:rsidRDefault="00BD6E98"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p>
        </w:tc>
        <w:tc>
          <w:tcPr>
            <w:tcW w:w="270" w:type="dxa"/>
            <w:vAlign w:val="bottom"/>
          </w:tcPr>
          <w:p w14:paraId="00F212B7" w14:textId="77777777" w:rsidR="00BD6E98" w:rsidRPr="00C80A23" w:rsidRDefault="00BD6E98" w:rsidP="003023D6">
            <w:pPr>
              <w:ind w:right="-606"/>
              <w:jc w:val="thaiDistribute"/>
              <w:rPr>
                <w:rFonts w:cs="Times New Roman"/>
                <w:b/>
                <w:bCs/>
                <w:sz w:val="19"/>
                <w:szCs w:val="19"/>
              </w:rPr>
            </w:pPr>
          </w:p>
        </w:tc>
        <w:tc>
          <w:tcPr>
            <w:tcW w:w="2790" w:type="dxa"/>
          </w:tcPr>
          <w:p w14:paraId="61C4ABD4" w14:textId="77777777" w:rsidR="00BD6E98" w:rsidRPr="00C80A23" w:rsidRDefault="00BD6E98" w:rsidP="003023D6">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BD6E98" w:rsidRPr="00C80A23" w14:paraId="058F2C7E" w14:textId="77777777" w:rsidTr="00423616">
        <w:trPr>
          <w:trHeight w:val="20"/>
        </w:trPr>
        <w:tc>
          <w:tcPr>
            <w:tcW w:w="3618" w:type="dxa"/>
          </w:tcPr>
          <w:p w14:paraId="266341F8" w14:textId="77777777" w:rsidR="00BD6E98" w:rsidRPr="00C80A23" w:rsidRDefault="00BD6E98" w:rsidP="003023D6">
            <w:pPr>
              <w:pStyle w:val="ListParagraph"/>
              <w:ind w:left="223" w:right="-606" w:hanging="223"/>
              <w:jc w:val="thaiDistribute"/>
              <w:rPr>
                <w:b/>
                <w:bCs/>
                <w:sz w:val="19"/>
                <w:szCs w:val="19"/>
              </w:rPr>
            </w:pPr>
          </w:p>
        </w:tc>
        <w:tc>
          <w:tcPr>
            <w:tcW w:w="2700" w:type="dxa"/>
            <w:gridSpan w:val="3"/>
            <w:shd w:val="clear" w:color="auto" w:fill="auto"/>
            <w:vAlign w:val="bottom"/>
          </w:tcPr>
          <w:p w14:paraId="48E696AB" w14:textId="77777777" w:rsidR="00BD6E98" w:rsidRPr="00C80A23" w:rsidRDefault="00BD6E98" w:rsidP="008D2489">
            <w:pPr>
              <w:ind w:left="160" w:right="-45"/>
              <w:jc w:val="center"/>
              <w:rPr>
                <w:rFonts w:cs="Times New Roman"/>
                <w:sz w:val="19"/>
                <w:szCs w:val="19"/>
              </w:rPr>
            </w:pPr>
            <w:r w:rsidRPr="00C80A23">
              <w:rPr>
                <w:rFonts w:cs="Times New Roman"/>
                <w:i/>
                <w:iCs/>
                <w:sz w:val="19"/>
                <w:szCs w:val="19"/>
              </w:rPr>
              <w:t>(in thousand Baht)</w:t>
            </w:r>
          </w:p>
        </w:tc>
        <w:tc>
          <w:tcPr>
            <w:tcW w:w="270" w:type="dxa"/>
            <w:vAlign w:val="bottom"/>
          </w:tcPr>
          <w:p w14:paraId="512EF437" w14:textId="77777777" w:rsidR="00BD6E98" w:rsidRPr="00C80A23" w:rsidRDefault="00BD6E98" w:rsidP="003023D6">
            <w:pPr>
              <w:ind w:right="-606"/>
              <w:jc w:val="thaiDistribute"/>
              <w:rPr>
                <w:rFonts w:cs="Times New Roman"/>
                <w:b/>
                <w:bCs/>
                <w:sz w:val="19"/>
                <w:szCs w:val="19"/>
              </w:rPr>
            </w:pPr>
          </w:p>
        </w:tc>
        <w:tc>
          <w:tcPr>
            <w:tcW w:w="2790" w:type="dxa"/>
          </w:tcPr>
          <w:p w14:paraId="115BB082" w14:textId="77777777" w:rsidR="00BD6E98" w:rsidRPr="00C80A23" w:rsidRDefault="00BD6E98" w:rsidP="003023D6">
            <w:pPr>
              <w:tabs>
                <w:tab w:val="left" w:pos="140"/>
              </w:tabs>
              <w:ind w:left="-20" w:right="-45"/>
              <w:rPr>
                <w:rFonts w:cs="Times New Roman"/>
                <w:sz w:val="19"/>
                <w:szCs w:val="19"/>
              </w:rPr>
            </w:pPr>
          </w:p>
        </w:tc>
      </w:tr>
      <w:tr w:rsidR="00BD6E98" w:rsidRPr="00C80A23" w14:paraId="1A6B8806" w14:textId="77777777" w:rsidTr="00423616">
        <w:trPr>
          <w:trHeight w:val="20"/>
        </w:trPr>
        <w:tc>
          <w:tcPr>
            <w:tcW w:w="3618" w:type="dxa"/>
          </w:tcPr>
          <w:p w14:paraId="60AA9944" w14:textId="6CBF06F8" w:rsidR="00BD6E98" w:rsidRPr="00423616" w:rsidRDefault="00BD6E98" w:rsidP="003023D6">
            <w:pPr>
              <w:pStyle w:val="ListParagraph"/>
              <w:ind w:left="223" w:right="-606" w:hanging="223"/>
              <w:jc w:val="thaiDistribute"/>
              <w:rPr>
                <w:b/>
                <w:bCs/>
                <w:sz w:val="19"/>
                <w:szCs w:val="19"/>
                <w:lang w:val="en-US" w:bidi="th-TH"/>
              </w:rPr>
            </w:pPr>
            <w:r w:rsidRPr="00C80A23">
              <w:rPr>
                <w:b/>
                <w:bCs/>
                <w:sz w:val="19"/>
                <w:szCs w:val="19"/>
              </w:rPr>
              <w:t>202</w:t>
            </w:r>
            <w:r w:rsidR="00023B5D">
              <w:rPr>
                <w:b/>
                <w:bCs/>
                <w:sz w:val="19"/>
                <w:szCs w:val="19"/>
              </w:rPr>
              <w:t>3</w:t>
            </w:r>
          </w:p>
        </w:tc>
        <w:tc>
          <w:tcPr>
            <w:tcW w:w="1350" w:type="dxa"/>
            <w:shd w:val="clear" w:color="auto" w:fill="auto"/>
            <w:vAlign w:val="bottom"/>
          </w:tcPr>
          <w:p w14:paraId="0BC6A816"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5F2B1A6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13A1978D"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393FA86E" w14:textId="77777777" w:rsidR="00BD6E98" w:rsidRPr="00C80A23" w:rsidRDefault="00BD6E98" w:rsidP="003023D6">
            <w:pPr>
              <w:ind w:right="-606"/>
              <w:jc w:val="thaiDistribute"/>
              <w:rPr>
                <w:rFonts w:cs="Times New Roman"/>
                <w:b/>
                <w:bCs/>
                <w:sz w:val="19"/>
                <w:szCs w:val="19"/>
              </w:rPr>
            </w:pPr>
          </w:p>
        </w:tc>
        <w:tc>
          <w:tcPr>
            <w:tcW w:w="2790" w:type="dxa"/>
          </w:tcPr>
          <w:p w14:paraId="5A2D643E" w14:textId="77777777" w:rsidR="00BD6E98" w:rsidRPr="00C80A23" w:rsidRDefault="00BD6E98" w:rsidP="003023D6">
            <w:pPr>
              <w:tabs>
                <w:tab w:val="left" w:pos="140"/>
              </w:tabs>
              <w:ind w:left="-20" w:right="-45"/>
              <w:rPr>
                <w:rFonts w:cs="Times New Roman"/>
                <w:sz w:val="19"/>
                <w:szCs w:val="19"/>
              </w:rPr>
            </w:pPr>
          </w:p>
        </w:tc>
      </w:tr>
      <w:tr w:rsidR="00BD6E98" w:rsidRPr="00C80A23" w14:paraId="0A31ECF8" w14:textId="77777777" w:rsidTr="00423616">
        <w:trPr>
          <w:trHeight w:val="20"/>
        </w:trPr>
        <w:tc>
          <w:tcPr>
            <w:tcW w:w="3618" w:type="dxa"/>
          </w:tcPr>
          <w:p w14:paraId="2A4E1E6E" w14:textId="07537567" w:rsidR="00BD6E98" w:rsidRPr="00C80A23" w:rsidRDefault="00BD6E98" w:rsidP="003023D6">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shd w:val="clear" w:color="auto" w:fill="auto"/>
            <w:vAlign w:val="bottom"/>
          </w:tcPr>
          <w:p w14:paraId="11F22A0C"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1243B7C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4AEED1BE"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46F14E8C" w14:textId="77777777" w:rsidR="00BD6E98" w:rsidRPr="00C80A23" w:rsidRDefault="00BD6E98" w:rsidP="003023D6">
            <w:pPr>
              <w:ind w:right="-606"/>
              <w:jc w:val="thaiDistribute"/>
              <w:rPr>
                <w:rFonts w:cs="Times New Roman"/>
                <w:b/>
                <w:bCs/>
                <w:sz w:val="19"/>
                <w:szCs w:val="19"/>
              </w:rPr>
            </w:pPr>
          </w:p>
        </w:tc>
        <w:tc>
          <w:tcPr>
            <w:tcW w:w="2790" w:type="dxa"/>
          </w:tcPr>
          <w:p w14:paraId="325F399C" w14:textId="77777777" w:rsidR="00BD6E98" w:rsidRPr="00C80A23" w:rsidRDefault="00BD6E98" w:rsidP="003023D6">
            <w:pPr>
              <w:tabs>
                <w:tab w:val="left" w:pos="140"/>
              </w:tabs>
              <w:ind w:left="-20" w:right="-45"/>
              <w:rPr>
                <w:rFonts w:cs="Times New Roman"/>
                <w:sz w:val="19"/>
                <w:szCs w:val="19"/>
              </w:rPr>
            </w:pPr>
          </w:p>
        </w:tc>
      </w:tr>
      <w:tr w:rsidR="00BD6E98" w:rsidRPr="00C80A23" w14:paraId="5D5D48C4" w14:textId="77777777" w:rsidTr="00423616">
        <w:trPr>
          <w:trHeight w:val="20"/>
        </w:trPr>
        <w:tc>
          <w:tcPr>
            <w:tcW w:w="3618" w:type="dxa"/>
            <w:vAlign w:val="bottom"/>
          </w:tcPr>
          <w:p w14:paraId="385C8AA9" w14:textId="77777777" w:rsidR="00BD6E98" w:rsidRPr="00C80A23" w:rsidRDefault="00BD6E98" w:rsidP="003023D6">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51404172" w14:textId="4F59F825" w:rsidR="00BD6E98" w:rsidRPr="0093239C" w:rsidRDefault="00F463FC" w:rsidP="003023D6">
            <w:pPr>
              <w:tabs>
                <w:tab w:val="decimal" w:pos="1260"/>
              </w:tabs>
              <w:ind w:left="-128" w:right="-45"/>
              <w:rPr>
                <w:rFonts w:cstheme="minorBidi"/>
                <w:sz w:val="19"/>
                <w:szCs w:val="19"/>
                <w:lang w:bidi="th-TH"/>
              </w:rPr>
            </w:pPr>
            <w:r w:rsidRPr="0093239C">
              <w:rPr>
                <w:color w:val="000000"/>
                <w:sz w:val="19"/>
                <w:szCs w:val="19"/>
              </w:rPr>
              <w:t>12,003,577</w:t>
            </w:r>
          </w:p>
        </w:tc>
        <w:tc>
          <w:tcPr>
            <w:tcW w:w="236" w:type="dxa"/>
            <w:shd w:val="clear" w:color="auto" w:fill="auto"/>
          </w:tcPr>
          <w:p w14:paraId="291B9A44" w14:textId="77777777" w:rsidR="00BD6E98" w:rsidRPr="00F463FC" w:rsidRDefault="00BD6E98" w:rsidP="003023D6">
            <w:pPr>
              <w:tabs>
                <w:tab w:val="decimal" w:pos="1260"/>
              </w:tabs>
              <w:ind w:left="-128" w:right="-45"/>
              <w:rPr>
                <w:rFonts w:cs="Times New Roman"/>
                <w:sz w:val="19"/>
                <w:szCs w:val="19"/>
              </w:rPr>
            </w:pPr>
          </w:p>
        </w:tc>
        <w:tc>
          <w:tcPr>
            <w:tcW w:w="1114" w:type="dxa"/>
            <w:shd w:val="clear" w:color="auto" w:fill="auto"/>
          </w:tcPr>
          <w:p w14:paraId="22F9F31A" w14:textId="7001908A" w:rsidR="00BD6E98" w:rsidRPr="00F463FC" w:rsidRDefault="00F463FC" w:rsidP="003023D6">
            <w:pPr>
              <w:tabs>
                <w:tab w:val="decimal" w:pos="1260"/>
              </w:tabs>
              <w:ind w:left="-128" w:right="-45"/>
              <w:rPr>
                <w:rFonts w:cs="Times New Roman"/>
                <w:sz w:val="19"/>
                <w:szCs w:val="19"/>
              </w:rPr>
            </w:pPr>
            <w:r w:rsidRPr="0093239C">
              <w:rPr>
                <w:color w:val="000000"/>
                <w:sz w:val="19"/>
                <w:szCs w:val="19"/>
              </w:rPr>
              <w:t>12,074,422</w:t>
            </w:r>
          </w:p>
        </w:tc>
        <w:tc>
          <w:tcPr>
            <w:tcW w:w="270" w:type="dxa"/>
            <w:vAlign w:val="bottom"/>
          </w:tcPr>
          <w:p w14:paraId="69F00276" w14:textId="77777777" w:rsidR="00BD6E98" w:rsidRPr="00F463FC" w:rsidRDefault="00BD6E98" w:rsidP="003023D6">
            <w:pPr>
              <w:ind w:right="-606"/>
              <w:jc w:val="thaiDistribute"/>
              <w:rPr>
                <w:rFonts w:cs="Times New Roman"/>
                <w:b/>
                <w:bCs/>
                <w:sz w:val="19"/>
                <w:szCs w:val="19"/>
              </w:rPr>
            </w:pPr>
          </w:p>
        </w:tc>
        <w:tc>
          <w:tcPr>
            <w:tcW w:w="2790" w:type="dxa"/>
          </w:tcPr>
          <w:p w14:paraId="379B56CA" w14:textId="08E58E78" w:rsidR="00BD6E98" w:rsidRPr="00C80A23" w:rsidRDefault="00BD6E98" w:rsidP="003023D6">
            <w:pPr>
              <w:ind w:left="160" w:right="-45" w:hanging="180"/>
              <w:rPr>
                <w:rFonts w:cs="Times New Roman"/>
                <w:sz w:val="19"/>
                <w:szCs w:val="19"/>
              </w:rPr>
            </w:pPr>
            <w:r w:rsidRPr="00C80A23">
              <w:rPr>
                <w:rFonts w:cs="Times New Roman"/>
                <w:sz w:val="19"/>
                <w:szCs w:val="19"/>
              </w:rPr>
              <w:t>Government and state</w:t>
            </w:r>
            <w:r w:rsidR="00C80A23" w:rsidRPr="00C80A23">
              <w:rPr>
                <w:rFonts w:cs="Times New Roman"/>
                <w:sz w:val="19"/>
                <w:szCs w:val="19"/>
              </w:rPr>
              <w:t xml:space="preserve"> enterprise</w:t>
            </w:r>
          </w:p>
        </w:tc>
      </w:tr>
      <w:tr w:rsidR="00BD6E98" w:rsidRPr="00C80A23" w14:paraId="0428E206" w14:textId="77777777" w:rsidTr="00423616">
        <w:trPr>
          <w:trHeight w:val="20"/>
        </w:trPr>
        <w:tc>
          <w:tcPr>
            <w:tcW w:w="3618" w:type="dxa"/>
            <w:vAlign w:val="bottom"/>
          </w:tcPr>
          <w:p w14:paraId="5EBD68AF" w14:textId="77777777" w:rsidR="00BD6E98" w:rsidRPr="00C80A23" w:rsidRDefault="00BD6E98" w:rsidP="003023D6">
            <w:pPr>
              <w:pStyle w:val="ListParagraph"/>
              <w:ind w:left="223" w:right="-606" w:hanging="223"/>
              <w:jc w:val="thaiDistribute"/>
              <w:rPr>
                <w:sz w:val="19"/>
                <w:szCs w:val="19"/>
              </w:rPr>
            </w:pPr>
          </w:p>
        </w:tc>
        <w:tc>
          <w:tcPr>
            <w:tcW w:w="1350" w:type="dxa"/>
            <w:shd w:val="clear" w:color="auto" w:fill="auto"/>
          </w:tcPr>
          <w:p w14:paraId="2365E77B"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tcPr>
          <w:p w14:paraId="176E0E5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7429AD7F"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7DF1C550" w14:textId="77777777" w:rsidR="00BD6E98" w:rsidRPr="00C80A23" w:rsidRDefault="00BD6E98" w:rsidP="003023D6">
            <w:pPr>
              <w:ind w:right="-606"/>
              <w:jc w:val="thaiDistribute"/>
              <w:rPr>
                <w:rFonts w:cs="Times New Roman"/>
                <w:b/>
                <w:bCs/>
                <w:sz w:val="19"/>
                <w:szCs w:val="19"/>
              </w:rPr>
            </w:pPr>
          </w:p>
        </w:tc>
        <w:tc>
          <w:tcPr>
            <w:tcW w:w="2790" w:type="dxa"/>
          </w:tcPr>
          <w:p w14:paraId="3F2B88B8" w14:textId="14A92802" w:rsidR="00BD6E98" w:rsidRPr="00C80A23" w:rsidRDefault="00BD6E98" w:rsidP="003023D6">
            <w:pPr>
              <w:ind w:left="160" w:right="-45" w:hanging="180"/>
              <w:rPr>
                <w:rFonts w:cs="Times New Roman"/>
                <w:sz w:val="19"/>
                <w:szCs w:val="19"/>
              </w:rPr>
            </w:pPr>
            <w:r w:rsidRPr="00C80A23">
              <w:rPr>
                <w:rFonts w:cs="Times New Roman"/>
                <w:sz w:val="19"/>
                <w:szCs w:val="19"/>
              </w:rPr>
              <w:tab/>
              <w:t>securities</w:t>
            </w:r>
            <w:r w:rsidR="00C80A23" w:rsidRPr="00C80A23">
              <w:rPr>
                <w:rFonts w:cs="Times New Roman"/>
                <w:sz w:val="19"/>
                <w:szCs w:val="19"/>
              </w:rPr>
              <w:t xml:space="preserve"> and private debt</w:t>
            </w:r>
          </w:p>
        </w:tc>
      </w:tr>
      <w:tr w:rsidR="00BD6E98" w:rsidRPr="00C80A23" w14:paraId="5A51DD13" w14:textId="77777777" w:rsidTr="00423616">
        <w:trPr>
          <w:trHeight w:val="20"/>
        </w:trPr>
        <w:tc>
          <w:tcPr>
            <w:tcW w:w="3618" w:type="dxa"/>
            <w:vAlign w:val="bottom"/>
          </w:tcPr>
          <w:p w14:paraId="2F73B83A" w14:textId="77777777" w:rsidR="00BD6E98" w:rsidRPr="00C80A23" w:rsidRDefault="00BD6E98" w:rsidP="003023D6">
            <w:pPr>
              <w:pStyle w:val="ListParagraph"/>
              <w:ind w:left="223" w:right="-606" w:hanging="223"/>
              <w:jc w:val="thaiDistribute"/>
              <w:rPr>
                <w:sz w:val="19"/>
                <w:szCs w:val="19"/>
              </w:rPr>
            </w:pPr>
          </w:p>
        </w:tc>
        <w:tc>
          <w:tcPr>
            <w:tcW w:w="1350" w:type="dxa"/>
            <w:shd w:val="clear" w:color="auto" w:fill="auto"/>
          </w:tcPr>
          <w:p w14:paraId="056F5DD1"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tcPr>
          <w:p w14:paraId="1C6EDF1D"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64721A40"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0865E45E" w14:textId="77777777" w:rsidR="00BD6E98" w:rsidRPr="00C80A23" w:rsidRDefault="00BD6E98" w:rsidP="003023D6">
            <w:pPr>
              <w:ind w:right="-606"/>
              <w:jc w:val="thaiDistribute"/>
              <w:rPr>
                <w:rFonts w:cs="Times New Roman"/>
                <w:b/>
                <w:bCs/>
                <w:sz w:val="19"/>
                <w:szCs w:val="19"/>
              </w:rPr>
            </w:pPr>
          </w:p>
        </w:tc>
        <w:tc>
          <w:tcPr>
            <w:tcW w:w="2790" w:type="dxa"/>
          </w:tcPr>
          <w:p w14:paraId="47F698D4" w14:textId="3870814F" w:rsidR="00BD6E98" w:rsidRPr="00C80A23" w:rsidRDefault="00BD6E98" w:rsidP="003023D6">
            <w:pPr>
              <w:ind w:left="160" w:right="-45" w:hanging="180"/>
              <w:rPr>
                <w:rFonts w:cs="Times New Roman"/>
                <w:sz w:val="19"/>
                <w:szCs w:val="19"/>
              </w:rPr>
            </w:pPr>
            <w:r w:rsidRPr="00C80A23">
              <w:rPr>
                <w:rFonts w:cs="Times New Roman"/>
                <w:sz w:val="19"/>
                <w:szCs w:val="19"/>
              </w:rPr>
              <w:tab/>
              <w:t>securities</w:t>
            </w:r>
          </w:p>
        </w:tc>
      </w:tr>
      <w:tr w:rsidR="00BD6E98" w:rsidRPr="00C80A23" w14:paraId="30E52627" w14:textId="77777777" w:rsidTr="00423616">
        <w:trPr>
          <w:trHeight w:val="20"/>
        </w:trPr>
        <w:tc>
          <w:tcPr>
            <w:tcW w:w="3618" w:type="dxa"/>
          </w:tcPr>
          <w:p w14:paraId="119AF680" w14:textId="77777777" w:rsidR="00BD6E98" w:rsidRPr="00C80A23" w:rsidRDefault="00BD6E98" w:rsidP="003023D6">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00EF42C1" w14:textId="54438646"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center"/>
          </w:tcPr>
          <w:p w14:paraId="75E086B4"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center"/>
          </w:tcPr>
          <w:p w14:paraId="419CA81E" w14:textId="5897D7ED" w:rsidR="00BD6E98" w:rsidRPr="00C80A23" w:rsidRDefault="00BD6E98" w:rsidP="003023D6">
            <w:pPr>
              <w:tabs>
                <w:tab w:val="decimal" w:pos="1260"/>
              </w:tabs>
              <w:ind w:left="-128" w:right="-45"/>
              <w:rPr>
                <w:rFonts w:cs="Times New Roman"/>
                <w:sz w:val="19"/>
                <w:szCs w:val="19"/>
              </w:rPr>
            </w:pPr>
          </w:p>
        </w:tc>
        <w:tc>
          <w:tcPr>
            <w:tcW w:w="270" w:type="dxa"/>
            <w:vAlign w:val="bottom"/>
          </w:tcPr>
          <w:p w14:paraId="31EA6E87" w14:textId="77777777" w:rsidR="00BD6E98" w:rsidRPr="00C80A23" w:rsidRDefault="00BD6E98" w:rsidP="003023D6">
            <w:pPr>
              <w:ind w:right="-606"/>
              <w:jc w:val="thaiDistribute"/>
              <w:rPr>
                <w:rFonts w:cs="Times New Roman"/>
                <w:b/>
                <w:bCs/>
                <w:sz w:val="19"/>
                <w:szCs w:val="19"/>
              </w:rPr>
            </w:pPr>
          </w:p>
        </w:tc>
        <w:tc>
          <w:tcPr>
            <w:tcW w:w="2790" w:type="dxa"/>
          </w:tcPr>
          <w:p w14:paraId="099EEC8A" w14:textId="42B944F9" w:rsidR="00BD6E98" w:rsidRPr="00C80A23" w:rsidRDefault="00BD6E98" w:rsidP="003023D6">
            <w:pPr>
              <w:ind w:left="160" w:right="-45" w:hanging="180"/>
              <w:rPr>
                <w:rFonts w:cs="Times New Roman"/>
                <w:sz w:val="19"/>
                <w:szCs w:val="19"/>
              </w:rPr>
            </w:pPr>
          </w:p>
        </w:tc>
      </w:tr>
      <w:tr w:rsidR="00D927A4" w:rsidRPr="00C80A23" w14:paraId="36202A54" w14:textId="77777777" w:rsidTr="00423616">
        <w:trPr>
          <w:trHeight w:val="20"/>
        </w:trPr>
        <w:tc>
          <w:tcPr>
            <w:tcW w:w="3618" w:type="dxa"/>
          </w:tcPr>
          <w:p w14:paraId="61F56C99" w14:textId="77777777" w:rsidR="00D927A4" w:rsidRPr="00C80A23" w:rsidRDefault="00D927A4" w:rsidP="00D927A4">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1F541FE5" w14:textId="56042464" w:rsidR="00D927A4" w:rsidRPr="00F463FC" w:rsidRDefault="00F463FC" w:rsidP="00D927A4">
            <w:pPr>
              <w:tabs>
                <w:tab w:val="decimal" w:pos="1260"/>
              </w:tabs>
              <w:ind w:left="-128" w:right="-45"/>
              <w:rPr>
                <w:rFonts w:cs="Times New Roman"/>
                <w:sz w:val="19"/>
                <w:szCs w:val="19"/>
              </w:rPr>
            </w:pPr>
            <w:r w:rsidRPr="0093239C">
              <w:rPr>
                <w:sz w:val="19"/>
                <w:szCs w:val="19"/>
              </w:rPr>
              <w:t>3,305,</w:t>
            </w:r>
            <w:r w:rsidR="0048099D" w:rsidRPr="0093239C">
              <w:rPr>
                <w:sz w:val="19"/>
                <w:szCs w:val="19"/>
              </w:rPr>
              <w:t>3</w:t>
            </w:r>
            <w:r w:rsidR="0048099D">
              <w:rPr>
                <w:sz w:val="19"/>
                <w:szCs w:val="19"/>
              </w:rPr>
              <w:t>39</w:t>
            </w:r>
          </w:p>
        </w:tc>
        <w:tc>
          <w:tcPr>
            <w:tcW w:w="236" w:type="dxa"/>
            <w:shd w:val="clear" w:color="auto" w:fill="auto"/>
            <w:vAlign w:val="center"/>
          </w:tcPr>
          <w:p w14:paraId="795866C2" w14:textId="77777777" w:rsidR="00D927A4" w:rsidRPr="00F463FC" w:rsidRDefault="00D927A4" w:rsidP="00D927A4">
            <w:pPr>
              <w:tabs>
                <w:tab w:val="decimal" w:pos="1260"/>
              </w:tabs>
              <w:ind w:left="-128" w:right="-45"/>
              <w:rPr>
                <w:rFonts w:cs="Times New Roman"/>
                <w:sz w:val="19"/>
                <w:szCs w:val="19"/>
              </w:rPr>
            </w:pPr>
          </w:p>
        </w:tc>
        <w:tc>
          <w:tcPr>
            <w:tcW w:w="1114" w:type="dxa"/>
            <w:shd w:val="clear" w:color="auto" w:fill="auto"/>
            <w:vAlign w:val="center"/>
          </w:tcPr>
          <w:p w14:paraId="4F6B271F" w14:textId="5015EAB4" w:rsidR="00D927A4" w:rsidRPr="00F463FC" w:rsidRDefault="00F463FC" w:rsidP="00D927A4">
            <w:pPr>
              <w:tabs>
                <w:tab w:val="decimal" w:pos="1260"/>
              </w:tabs>
              <w:ind w:left="-128" w:right="-45"/>
              <w:rPr>
                <w:rFonts w:cs="Times New Roman"/>
                <w:sz w:val="19"/>
                <w:szCs w:val="19"/>
              </w:rPr>
            </w:pPr>
            <w:r w:rsidRPr="0093239C">
              <w:rPr>
                <w:sz w:val="19"/>
                <w:szCs w:val="19"/>
              </w:rPr>
              <w:t>-</w:t>
            </w:r>
          </w:p>
        </w:tc>
        <w:tc>
          <w:tcPr>
            <w:tcW w:w="270" w:type="dxa"/>
            <w:vAlign w:val="bottom"/>
          </w:tcPr>
          <w:p w14:paraId="5CC8B9D6" w14:textId="77777777" w:rsidR="00D927A4" w:rsidRPr="00C80A23" w:rsidRDefault="00D927A4" w:rsidP="00D927A4">
            <w:pPr>
              <w:ind w:right="-606"/>
              <w:jc w:val="thaiDistribute"/>
              <w:rPr>
                <w:rFonts w:cs="Times New Roman"/>
                <w:b/>
                <w:bCs/>
                <w:sz w:val="19"/>
                <w:szCs w:val="19"/>
              </w:rPr>
            </w:pPr>
          </w:p>
        </w:tc>
        <w:tc>
          <w:tcPr>
            <w:tcW w:w="2790" w:type="dxa"/>
          </w:tcPr>
          <w:p w14:paraId="1B8E1DF6" w14:textId="1CF7CF4D" w:rsidR="00D927A4" w:rsidRPr="00C80A23" w:rsidRDefault="00D927A4" w:rsidP="00D927A4">
            <w:pPr>
              <w:ind w:right="-45"/>
              <w:rPr>
                <w:rFonts w:cs="Times New Roman"/>
                <w:sz w:val="19"/>
                <w:szCs w:val="19"/>
              </w:rPr>
            </w:pPr>
            <w:r w:rsidRPr="00C80A23">
              <w:rPr>
                <w:rFonts w:cs="Times New Roman"/>
                <w:sz w:val="19"/>
                <w:szCs w:val="19"/>
              </w:rPr>
              <w:t>None</w:t>
            </w:r>
          </w:p>
        </w:tc>
      </w:tr>
      <w:tr w:rsidR="00F463FC" w:rsidRPr="00C80A23" w14:paraId="3D56179F" w14:textId="77777777" w:rsidTr="00423616">
        <w:trPr>
          <w:trHeight w:val="20"/>
        </w:trPr>
        <w:tc>
          <w:tcPr>
            <w:tcW w:w="3618" w:type="dxa"/>
          </w:tcPr>
          <w:p w14:paraId="4ACF92A4" w14:textId="1B471388" w:rsidR="00F463FC" w:rsidRPr="00C80A23" w:rsidRDefault="00F463FC" w:rsidP="00F463FC">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18398881" w14:textId="4D43D049" w:rsidR="00F463FC" w:rsidRPr="00F463FC" w:rsidRDefault="00F463FC" w:rsidP="00F463FC">
            <w:pPr>
              <w:tabs>
                <w:tab w:val="decimal" w:pos="1260"/>
              </w:tabs>
              <w:ind w:left="-128" w:right="-45"/>
              <w:rPr>
                <w:rFonts w:cs="Times New Roman"/>
                <w:sz w:val="19"/>
                <w:szCs w:val="19"/>
              </w:rPr>
            </w:pPr>
            <w:r w:rsidRPr="0093239C">
              <w:rPr>
                <w:sz w:val="19"/>
                <w:szCs w:val="19"/>
              </w:rPr>
              <w:t>171,148</w:t>
            </w:r>
          </w:p>
        </w:tc>
        <w:tc>
          <w:tcPr>
            <w:tcW w:w="236" w:type="dxa"/>
            <w:shd w:val="clear" w:color="auto" w:fill="auto"/>
            <w:vAlign w:val="center"/>
          </w:tcPr>
          <w:p w14:paraId="7236780E"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vAlign w:val="center"/>
          </w:tcPr>
          <w:p w14:paraId="2EA89DF5" w14:textId="05EA539F" w:rsidR="00F463FC" w:rsidRPr="00F463FC" w:rsidRDefault="00F463FC" w:rsidP="00F463FC">
            <w:pPr>
              <w:tabs>
                <w:tab w:val="decimal" w:pos="1260"/>
              </w:tabs>
              <w:ind w:left="-128" w:right="-45"/>
              <w:rPr>
                <w:rFonts w:cs="Times New Roman"/>
                <w:sz w:val="19"/>
                <w:szCs w:val="19"/>
              </w:rPr>
            </w:pPr>
            <w:r w:rsidRPr="0093239C">
              <w:rPr>
                <w:sz w:val="19"/>
                <w:szCs w:val="19"/>
              </w:rPr>
              <w:t>-</w:t>
            </w:r>
          </w:p>
        </w:tc>
        <w:tc>
          <w:tcPr>
            <w:tcW w:w="270" w:type="dxa"/>
            <w:vAlign w:val="bottom"/>
          </w:tcPr>
          <w:p w14:paraId="15C09700" w14:textId="77777777" w:rsidR="00F463FC" w:rsidRPr="00C80A23" w:rsidRDefault="00F463FC" w:rsidP="00F463FC">
            <w:pPr>
              <w:ind w:right="-606"/>
              <w:jc w:val="thaiDistribute"/>
              <w:rPr>
                <w:rFonts w:cs="Times New Roman"/>
                <w:b/>
                <w:bCs/>
                <w:sz w:val="19"/>
                <w:szCs w:val="19"/>
              </w:rPr>
            </w:pPr>
          </w:p>
        </w:tc>
        <w:tc>
          <w:tcPr>
            <w:tcW w:w="2790" w:type="dxa"/>
          </w:tcPr>
          <w:p w14:paraId="186D8A0F" w14:textId="76B3F73B" w:rsidR="00F463FC" w:rsidRPr="00C80A23" w:rsidRDefault="00F463FC" w:rsidP="00F463FC">
            <w:pPr>
              <w:ind w:right="-45"/>
              <w:rPr>
                <w:rFonts w:cs="Times New Roman"/>
                <w:sz w:val="19"/>
                <w:szCs w:val="19"/>
              </w:rPr>
            </w:pPr>
            <w:r w:rsidRPr="00C80A23">
              <w:rPr>
                <w:rFonts w:cs="Times New Roman"/>
                <w:sz w:val="19"/>
                <w:szCs w:val="19"/>
              </w:rPr>
              <w:t>None</w:t>
            </w:r>
          </w:p>
        </w:tc>
      </w:tr>
      <w:tr w:rsidR="00F463FC" w:rsidRPr="00C80A23" w14:paraId="38048F35" w14:textId="77777777" w:rsidTr="00423616">
        <w:trPr>
          <w:trHeight w:val="20"/>
        </w:trPr>
        <w:tc>
          <w:tcPr>
            <w:tcW w:w="3618" w:type="dxa"/>
          </w:tcPr>
          <w:p w14:paraId="0B04A8B1" w14:textId="77777777" w:rsidR="00F463FC" w:rsidRPr="00C80A23" w:rsidRDefault="00F463FC" w:rsidP="00F463FC">
            <w:pPr>
              <w:pStyle w:val="ListParagraph"/>
              <w:ind w:left="223" w:right="-606" w:hanging="223"/>
              <w:jc w:val="thaiDistribute"/>
              <w:rPr>
                <w:b/>
                <w:bCs/>
                <w:sz w:val="19"/>
                <w:szCs w:val="19"/>
              </w:rPr>
            </w:pPr>
          </w:p>
        </w:tc>
        <w:tc>
          <w:tcPr>
            <w:tcW w:w="1350" w:type="dxa"/>
            <w:shd w:val="clear" w:color="auto" w:fill="auto"/>
            <w:vAlign w:val="bottom"/>
          </w:tcPr>
          <w:p w14:paraId="4CC84F6A" w14:textId="77777777" w:rsidR="00F463FC" w:rsidRPr="00C80A23" w:rsidRDefault="00F463FC" w:rsidP="00F463FC">
            <w:pPr>
              <w:tabs>
                <w:tab w:val="decimal" w:pos="1260"/>
              </w:tabs>
              <w:ind w:left="-128" w:right="-45"/>
              <w:rPr>
                <w:rFonts w:cs="Times New Roman"/>
                <w:sz w:val="19"/>
                <w:szCs w:val="19"/>
              </w:rPr>
            </w:pPr>
          </w:p>
        </w:tc>
        <w:tc>
          <w:tcPr>
            <w:tcW w:w="236" w:type="dxa"/>
            <w:shd w:val="clear" w:color="auto" w:fill="auto"/>
            <w:vAlign w:val="bottom"/>
          </w:tcPr>
          <w:p w14:paraId="3B9B696E"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vAlign w:val="bottom"/>
          </w:tcPr>
          <w:p w14:paraId="54286538" w14:textId="77777777" w:rsidR="00F463FC" w:rsidRPr="00423616" w:rsidRDefault="00F463FC" w:rsidP="00F463FC">
            <w:pPr>
              <w:tabs>
                <w:tab w:val="decimal" w:pos="1260"/>
              </w:tabs>
              <w:ind w:left="-128" w:right="-45"/>
              <w:rPr>
                <w:rFonts w:cstheme="minorBidi"/>
                <w:sz w:val="19"/>
                <w:szCs w:val="19"/>
                <w:cs/>
                <w:lang w:bidi="th-TH"/>
              </w:rPr>
            </w:pPr>
          </w:p>
        </w:tc>
        <w:tc>
          <w:tcPr>
            <w:tcW w:w="270" w:type="dxa"/>
            <w:vAlign w:val="bottom"/>
          </w:tcPr>
          <w:p w14:paraId="2CC00164" w14:textId="77777777" w:rsidR="00F463FC" w:rsidRPr="00C80A23" w:rsidRDefault="00F463FC" w:rsidP="00F463FC">
            <w:pPr>
              <w:ind w:right="-606"/>
              <w:jc w:val="thaiDistribute"/>
              <w:rPr>
                <w:rFonts w:cs="Times New Roman"/>
                <w:b/>
                <w:bCs/>
                <w:sz w:val="19"/>
                <w:szCs w:val="19"/>
              </w:rPr>
            </w:pPr>
          </w:p>
        </w:tc>
        <w:tc>
          <w:tcPr>
            <w:tcW w:w="2790" w:type="dxa"/>
          </w:tcPr>
          <w:p w14:paraId="5D023052" w14:textId="77777777" w:rsidR="00F463FC" w:rsidRPr="00C80A23" w:rsidRDefault="00F463FC" w:rsidP="00F463FC">
            <w:pPr>
              <w:ind w:left="160" w:right="-45" w:hanging="180"/>
              <w:rPr>
                <w:rFonts w:cs="Times New Roman"/>
                <w:sz w:val="19"/>
                <w:szCs w:val="19"/>
              </w:rPr>
            </w:pPr>
          </w:p>
        </w:tc>
      </w:tr>
      <w:tr w:rsidR="00F463FC" w:rsidRPr="00C80A23" w14:paraId="714BFB22" w14:textId="77777777" w:rsidTr="00080F43">
        <w:trPr>
          <w:trHeight w:val="20"/>
        </w:trPr>
        <w:tc>
          <w:tcPr>
            <w:tcW w:w="3618" w:type="dxa"/>
          </w:tcPr>
          <w:p w14:paraId="0B8F1953" w14:textId="77777777" w:rsidR="00F463FC" w:rsidRPr="00423616" w:rsidRDefault="00F463FC" w:rsidP="00F463FC">
            <w:pPr>
              <w:pStyle w:val="ListParagraph"/>
              <w:ind w:left="223" w:right="-606" w:hanging="223"/>
              <w:jc w:val="thaiDistribute"/>
              <w:rPr>
                <w:b/>
                <w:bCs/>
                <w:sz w:val="19"/>
                <w:szCs w:val="19"/>
                <w:lang w:val="en-US" w:bidi="th-TH"/>
              </w:rPr>
            </w:pPr>
            <w:r w:rsidRPr="00C80A23">
              <w:rPr>
                <w:b/>
                <w:bCs/>
                <w:sz w:val="19"/>
                <w:szCs w:val="19"/>
              </w:rPr>
              <w:t>2022</w:t>
            </w:r>
          </w:p>
        </w:tc>
        <w:tc>
          <w:tcPr>
            <w:tcW w:w="1350" w:type="dxa"/>
            <w:shd w:val="clear" w:color="auto" w:fill="auto"/>
            <w:vAlign w:val="bottom"/>
          </w:tcPr>
          <w:p w14:paraId="0BCB3B08" w14:textId="77777777" w:rsidR="00F463FC" w:rsidRPr="00C80A23" w:rsidRDefault="00F463FC" w:rsidP="00F463FC">
            <w:pPr>
              <w:tabs>
                <w:tab w:val="decimal" w:pos="1260"/>
              </w:tabs>
              <w:ind w:left="-128" w:right="-45"/>
              <w:rPr>
                <w:rFonts w:cs="Times New Roman"/>
                <w:sz w:val="19"/>
                <w:szCs w:val="19"/>
              </w:rPr>
            </w:pPr>
          </w:p>
        </w:tc>
        <w:tc>
          <w:tcPr>
            <w:tcW w:w="236" w:type="dxa"/>
            <w:shd w:val="clear" w:color="auto" w:fill="auto"/>
            <w:vAlign w:val="bottom"/>
          </w:tcPr>
          <w:p w14:paraId="0EA44606"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tcPr>
          <w:p w14:paraId="4F1F1CC9" w14:textId="77777777" w:rsidR="00F463FC" w:rsidRPr="00C80A23" w:rsidRDefault="00F463FC" w:rsidP="00F463FC">
            <w:pPr>
              <w:tabs>
                <w:tab w:val="decimal" w:pos="1260"/>
              </w:tabs>
              <w:ind w:left="-128" w:right="-45"/>
              <w:rPr>
                <w:rFonts w:cs="Times New Roman"/>
                <w:sz w:val="19"/>
                <w:szCs w:val="19"/>
              </w:rPr>
            </w:pPr>
          </w:p>
        </w:tc>
        <w:tc>
          <w:tcPr>
            <w:tcW w:w="270" w:type="dxa"/>
            <w:vAlign w:val="bottom"/>
          </w:tcPr>
          <w:p w14:paraId="77A0253B" w14:textId="77777777" w:rsidR="00F463FC" w:rsidRPr="00C80A23" w:rsidRDefault="00F463FC" w:rsidP="00F463FC">
            <w:pPr>
              <w:ind w:right="-606"/>
              <w:jc w:val="thaiDistribute"/>
              <w:rPr>
                <w:rFonts w:cs="Times New Roman"/>
                <w:b/>
                <w:bCs/>
                <w:sz w:val="19"/>
                <w:szCs w:val="19"/>
              </w:rPr>
            </w:pPr>
          </w:p>
        </w:tc>
        <w:tc>
          <w:tcPr>
            <w:tcW w:w="2790" w:type="dxa"/>
          </w:tcPr>
          <w:p w14:paraId="55C13CF2" w14:textId="77777777" w:rsidR="00F463FC" w:rsidRPr="00C80A23" w:rsidRDefault="00F463FC" w:rsidP="00F463FC">
            <w:pPr>
              <w:tabs>
                <w:tab w:val="left" w:pos="140"/>
              </w:tabs>
              <w:ind w:left="-20" w:right="-45"/>
              <w:rPr>
                <w:rFonts w:cs="Times New Roman"/>
                <w:sz w:val="19"/>
                <w:szCs w:val="19"/>
              </w:rPr>
            </w:pPr>
          </w:p>
        </w:tc>
      </w:tr>
      <w:tr w:rsidR="00F463FC" w:rsidRPr="00C80A23" w14:paraId="7966C59D" w14:textId="77777777" w:rsidTr="00080F43">
        <w:trPr>
          <w:trHeight w:val="20"/>
        </w:trPr>
        <w:tc>
          <w:tcPr>
            <w:tcW w:w="3618" w:type="dxa"/>
          </w:tcPr>
          <w:p w14:paraId="0AEE44C9" w14:textId="716655E9" w:rsidR="00F463FC" w:rsidRPr="00C80A23" w:rsidRDefault="00F463FC" w:rsidP="00F463FC">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shd w:val="clear" w:color="auto" w:fill="auto"/>
            <w:vAlign w:val="bottom"/>
          </w:tcPr>
          <w:p w14:paraId="71D18931" w14:textId="77777777" w:rsidR="00F463FC" w:rsidRPr="00C80A23" w:rsidRDefault="00F463FC" w:rsidP="00F463FC">
            <w:pPr>
              <w:tabs>
                <w:tab w:val="decimal" w:pos="1260"/>
              </w:tabs>
              <w:ind w:left="-128" w:right="-45"/>
              <w:rPr>
                <w:rFonts w:cs="Times New Roman"/>
                <w:sz w:val="19"/>
                <w:szCs w:val="19"/>
              </w:rPr>
            </w:pPr>
          </w:p>
        </w:tc>
        <w:tc>
          <w:tcPr>
            <w:tcW w:w="236" w:type="dxa"/>
            <w:shd w:val="clear" w:color="auto" w:fill="auto"/>
            <w:vAlign w:val="bottom"/>
          </w:tcPr>
          <w:p w14:paraId="0E890328"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tcPr>
          <w:p w14:paraId="394ACDCE" w14:textId="77777777" w:rsidR="00F463FC" w:rsidRPr="00C80A23" w:rsidRDefault="00F463FC" w:rsidP="00F463FC">
            <w:pPr>
              <w:tabs>
                <w:tab w:val="decimal" w:pos="1260"/>
              </w:tabs>
              <w:ind w:left="-128" w:right="-45"/>
              <w:rPr>
                <w:rFonts w:cs="Times New Roman"/>
                <w:sz w:val="19"/>
                <w:szCs w:val="19"/>
              </w:rPr>
            </w:pPr>
          </w:p>
        </w:tc>
        <w:tc>
          <w:tcPr>
            <w:tcW w:w="270" w:type="dxa"/>
            <w:vAlign w:val="bottom"/>
          </w:tcPr>
          <w:p w14:paraId="05C61B20" w14:textId="77777777" w:rsidR="00F463FC" w:rsidRPr="00C80A23" w:rsidRDefault="00F463FC" w:rsidP="00F463FC">
            <w:pPr>
              <w:ind w:right="-606"/>
              <w:jc w:val="thaiDistribute"/>
              <w:rPr>
                <w:rFonts w:cs="Times New Roman"/>
                <w:b/>
                <w:bCs/>
                <w:sz w:val="19"/>
                <w:szCs w:val="19"/>
              </w:rPr>
            </w:pPr>
          </w:p>
        </w:tc>
        <w:tc>
          <w:tcPr>
            <w:tcW w:w="2790" w:type="dxa"/>
          </w:tcPr>
          <w:p w14:paraId="1C0B5273" w14:textId="77777777" w:rsidR="00F463FC" w:rsidRPr="00C80A23" w:rsidRDefault="00F463FC" w:rsidP="00F463FC">
            <w:pPr>
              <w:tabs>
                <w:tab w:val="left" w:pos="140"/>
              </w:tabs>
              <w:ind w:left="-20" w:right="-45"/>
              <w:rPr>
                <w:rFonts w:cs="Times New Roman"/>
                <w:sz w:val="19"/>
                <w:szCs w:val="19"/>
              </w:rPr>
            </w:pPr>
          </w:p>
        </w:tc>
      </w:tr>
      <w:tr w:rsidR="00F463FC" w:rsidRPr="00C80A23" w14:paraId="3C29FD53" w14:textId="77777777" w:rsidTr="00080F43">
        <w:trPr>
          <w:trHeight w:val="20"/>
        </w:trPr>
        <w:tc>
          <w:tcPr>
            <w:tcW w:w="3618" w:type="dxa"/>
            <w:vAlign w:val="bottom"/>
          </w:tcPr>
          <w:p w14:paraId="76B80EF1" w14:textId="77777777" w:rsidR="00F463FC" w:rsidRPr="00C80A23" w:rsidRDefault="00F463FC" w:rsidP="00F463FC">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0E223DF2" w14:textId="77777777" w:rsidR="00F463FC" w:rsidRPr="00C80A23" w:rsidRDefault="00F463FC" w:rsidP="00F463FC">
            <w:pPr>
              <w:tabs>
                <w:tab w:val="decimal" w:pos="1260"/>
              </w:tabs>
              <w:ind w:left="-128" w:right="-45"/>
              <w:rPr>
                <w:rFonts w:cs="Times New Roman"/>
                <w:sz w:val="19"/>
                <w:szCs w:val="19"/>
              </w:rPr>
            </w:pPr>
            <w:r>
              <w:rPr>
                <w:rFonts w:cs="Times New Roman"/>
                <w:sz w:val="19"/>
                <w:szCs w:val="19"/>
              </w:rPr>
              <w:t>9,500,976</w:t>
            </w:r>
          </w:p>
        </w:tc>
        <w:tc>
          <w:tcPr>
            <w:tcW w:w="236" w:type="dxa"/>
            <w:shd w:val="clear" w:color="auto" w:fill="auto"/>
          </w:tcPr>
          <w:p w14:paraId="52AF3345"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tcPr>
          <w:p w14:paraId="264ECD69" w14:textId="77777777" w:rsidR="00F463FC" w:rsidRPr="00C80A23" w:rsidRDefault="00F463FC" w:rsidP="00F463FC">
            <w:pPr>
              <w:tabs>
                <w:tab w:val="decimal" w:pos="1260"/>
              </w:tabs>
              <w:ind w:left="-128" w:right="-45"/>
              <w:rPr>
                <w:rFonts w:cs="Times New Roman"/>
                <w:sz w:val="19"/>
                <w:szCs w:val="19"/>
              </w:rPr>
            </w:pPr>
            <w:r>
              <w:rPr>
                <w:rFonts w:cs="Times New Roman"/>
                <w:sz w:val="19"/>
                <w:szCs w:val="19"/>
              </w:rPr>
              <w:t>9,605,035</w:t>
            </w:r>
          </w:p>
        </w:tc>
        <w:tc>
          <w:tcPr>
            <w:tcW w:w="270" w:type="dxa"/>
            <w:vAlign w:val="bottom"/>
          </w:tcPr>
          <w:p w14:paraId="382B0BD6" w14:textId="77777777" w:rsidR="00F463FC" w:rsidRPr="00C80A23" w:rsidRDefault="00F463FC" w:rsidP="00F463FC">
            <w:pPr>
              <w:ind w:right="-606"/>
              <w:jc w:val="thaiDistribute"/>
              <w:rPr>
                <w:rFonts w:cs="Times New Roman"/>
                <w:b/>
                <w:bCs/>
                <w:sz w:val="19"/>
                <w:szCs w:val="19"/>
              </w:rPr>
            </w:pPr>
          </w:p>
        </w:tc>
        <w:tc>
          <w:tcPr>
            <w:tcW w:w="2790" w:type="dxa"/>
          </w:tcPr>
          <w:p w14:paraId="6671F0A6" w14:textId="77777777" w:rsidR="00F463FC" w:rsidRPr="00C80A23" w:rsidRDefault="00F463FC" w:rsidP="00F463FC">
            <w:pPr>
              <w:ind w:left="160" w:right="-45" w:hanging="180"/>
              <w:rPr>
                <w:rFonts w:cs="Times New Roman"/>
                <w:sz w:val="19"/>
                <w:szCs w:val="19"/>
              </w:rPr>
            </w:pPr>
            <w:r w:rsidRPr="00C80A23">
              <w:rPr>
                <w:rFonts w:cs="Times New Roman"/>
                <w:sz w:val="19"/>
                <w:szCs w:val="19"/>
              </w:rPr>
              <w:t>Government and state enterprise</w:t>
            </w:r>
          </w:p>
        </w:tc>
      </w:tr>
      <w:tr w:rsidR="00F463FC" w:rsidRPr="00C80A23" w14:paraId="47CEB9C1" w14:textId="77777777" w:rsidTr="00080F43">
        <w:trPr>
          <w:trHeight w:val="20"/>
        </w:trPr>
        <w:tc>
          <w:tcPr>
            <w:tcW w:w="3618" w:type="dxa"/>
            <w:vAlign w:val="bottom"/>
          </w:tcPr>
          <w:p w14:paraId="31E83E02" w14:textId="77777777" w:rsidR="00F463FC" w:rsidRPr="00C80A23" w:rsidRDefault="00F463FC" w:rsidP="00F463FC">
            <w:pPr>
              <w:pStyle w:val="ListParagraph"/>
              <w:ind w:left="223" w:right="-606" w:hanging="223"/>
              <w:jc w:val="thaiDistribute"/>
              <w:rPr>
                <w:sz w:val="19"/>
                <w:szCs w:val="19"/>
              </w:rPr>
            </w:pPr>
          </w:p>
        </w:tc>
        <w:tc>
          <w:tcPr>
            <w:tcW w:w="1350" w:type="dxa"/>
            <w:shd w:val="clear" w:color="auto" w:fill="auto"/>
          </w:tcPr>
          <w:p w14:paraId="359F98EF" w14:textId="77777777" w:rsidR="00F463FC" w:rsidRPr="00C80A23" w:rsidRDefault="00F463FC" w:rsidP="00F463FC">
            <w:pPr>
              <w:tabs>
                <w:tab w:val="decimal" w:pos="1260"/>
              </w:tabs>
              <w:ind w:left="-128" w:right="-45"/>
              <w:rPr>
                <w:rFonts w:cs="Times New Roman"/>
                <w:sz w:val="19"/>
                <w:szCs w:val="19"/>
              </w:rPr>
            </w:pPr>
          </w:p>
        </w:tc>
        <w:tc>
          <w:tcPr>
            <w:tcW w:w="236" w:type="dxa"/>
            <w:shd w:val="clear" w:color="auto" w:fill="auto"/>
          </w:tcPr>
          <w:p w14:paraId="46BAEA3B"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tcPr>
          <w:p w14:paraId="0BB8B85F" w14:textId="77777777" w:rsidR="00F463FC" w:rsidRPr="00C80A23" w:rsidRDefault="00F463FC" w:rsidP="00F463FC">
            <w:pPr>
              <w:tabs>
                <w:tab w:val="decimal" w:pos="1260"/>
              </w:tabs>
              <w:ind w:left="-128" w:right="-45"/>
              <w:rPr>
                <w:rFonts w:cs="Times New Roman"/>
                <w:sz w:val="19"/>
                <w:szCs w:val="19"/>
              </w:rPr>
            </w:pPr>
          </w:p>
        </w:tc>
        <w:tc>
          <w:tcPr>
            <w:tcW w:w="270" w:type="dxa"/>
            <w:vAlign w:val="bottom"/>
          </w:tcPr>
          <w:p w14:paraId="4885CD4F" w14:textId="77777777" w:rsidR="00F463FC" w:rsidRPr="00C80A23" w:rsidRDefault="00F463FC" w:rsidP="00F463FC">
            <w:pPr>
              <w:ind w:right="-606"/>
              <w:jc w:val="thaiDistribute"/>
              <w:rPr>
                <w:rFonts w:cs="Times New Roman"/>
                <w:b/>
                <w:bCs/>
                <w:sz w:val="19"/>
                <w:szCs w:val="19"/>
              </w:rPr>
            </w:pPr>
          </w:p>
        </w:tc>
        <w:tc>
          <w:tcPr>
            <w:tcW w:w="2790" w:type="dxa"/>
          </w:tcPr>
          <w:p w14:paraId="50221D66" w14:textId="77777777" w:rsidR="00F463FC" w:rsidRPr="00C80A23" w:rsidRDefault="00F463FC" w:rsidP="00F463FC">
            <w:pPr>
              <w:ind w:left="160" w:right="-45" w:hanging="180"/>
              <w:rPr>
                <w:rFonts w:cs="Times New Roman"/>
                <w:sz w:val="19"/>
                <w:szCs w:val="19"/>
              </w:rPr>
            </w:pPr>
            <w:r w:rsidRPr="00C80A23">
              <w:rPr>
                <w:rFonts w:cs="Times New Roman"/>
                <w:sz w:val="19"/>
                <w:szCs w:val="19"/>
              </w:rPr>
              <w:tab/>
              <w:t>securities and private debt</w:t>
            </w:r>
          </w:p>
        </w:tc>
      </w:tr>
      <w:tr w:rsidR="00F463FC" w:rsidRPr="00C80A23" w14:paraId="62C3E8F7" w14:textId="77777777" w:rsidTr="00080F43">
        <w:trPr>
          <w:trHeight w:val="20"/>
        </w:trPr>
        <w:tc>
          <w:tcPr>
            <w:tcW w:w="3618" w:type="dxa"/>
            <w:vAlign w:val="bottom"/>
          </w:tcPr>
          <w:p w14:paraId="60B909F0" w14:textId="77777777" w:rsidR="00F463FC" w:rsidRPr="00C80A23" w:rsidRDefault="00F463FC" w:rsidP="00F463FC">
            <w:pPr>
              <w:pStyle w:val="ListParagraph"/>
              <w:ind w:left="223" w:right="-606" w:hanging="223"/>
              <w:jc w:val="thaiDistribute"/>
              <w:rPr>
                <w:sz w:val="19"/>
                <w:szCs w:val="19"/>
              </w:rPr>
            </w:pPr>
          </w:p>
        </w:tc>
        <w:tc>
          <w:tcPr>
            <w:tcW w:w="1350" w:type="dxa"/>
            <w:shd w:val="clear" w:color="auto" w:fill="auto"/>
          </w:tcPr>
          <w:p w14:paraId="35BF1A73" w14:textId="77777777" w:rsidR="00F463FC" w:rsidRPr="00C80A23" w:rsidRDefault="00F463FC" w:rsidP="00F463FC">
            <w:pPr>
              <w:tabs>
                <w:tab w:val="decimal" w:pos="1260"/>
              </w:tabs>
              <w:ind w:left="-128" w:right="-45"/>
              <w:rPr>
                <w:rFonts w:cs="Times New Roman"/>
                <w:sz w:val="19"/>
                <w:szCs w:val="19"/>
              </w:rPr>
            </w:pPr>
          </w:p>
        </w:tc>
        <w:tc>
          <w:tcPr>
            <w:tcW w:w="236" w:type="dxa"/>
            <w:shd w:val="clear" w:color="auto" w:fill="auto"/>
          </w:tcPr>
          <w:p w14:paraId="7F667495"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tcPr>
          <w:p w14:paraId="18936AEC" w14:textId="77777777" w:rsidR="00F463FC" w:rsidRPr="00C80A23" w:rsidRDefault="00F463FC" w:rsidP="00F463FC">
            <w:pPr>
              <w:tabs>
                <w:tab w:val="decimal" w:pos="1260"/>
              </w:tabs>
              <w:ind w:left="-128" w:right="-45"/>
              <w:rPr>
                <w:rFonts w:cs="Times New Roman"/>
                <w:sz w:val="19"/>
                <w:szCs w:val="19"/>
              </w:rPr>
            </w:pPr>
          </w:p>
        </w:tc>
        <w:tc>
          <w:tcPr>
            <w:tcW w:w="270" w:type="dxa"/>
            <w:vAlign w:val="bottom"/>
          </w:tcPr>
          <w:p w14:paraId="6A799DB3" w14:textId="77777777" w:rsidR="00F463FC" w:rsidRPr="00C80A23" w:rsidRDefault="00F463FC" w:rsidP="00F463FC">
            <w:pPr>
              <w:ind w:right="-606"/>
              <w:jc w:val="thaiDistribute"/>
              <w:rPr>
                <w:rFonts w:cs="Times New Roman"/>
                <w:b/>
                <w:bCs/>
                <w:sz w:val="19"/>
                <w:szCs w:val="19"/>
              </w:rPr>
            </w:pPr>
          </w:p>
        </w:tc>
        <w:tc>
          <w:tcPr>
            <w:tcW w:w="2790" w:type="dxa"/>
          </w:tcPr>
          <w:p w14:paraId="56A3BE2F" w14:textId="77777777" w:rsidR="00F463FC" w:rsidRPr="00C80A23" w:rsidRDefault="00F463FC" w:rsidP="00F463FC">
            <w:pPr>
              <w:ind w:left="160" w:right="-45" w:hanging="180"/>
              <w:rPr>
                <w:rFonts w:cs="Times New Roman"/>
                <w:sz w:val="19"/>
                <w:szCs w:val="19"/>
              </w:rPr>
            </w:pPr>
            <w:r w:rsidRPr="00C80A23">
              <w:rPr>
                <w:rFonts w:cs="Times New Roman"/>
                <w:sz w:val="19"/>
                <w:szCs w:val="19"/>
              </w:rPr>
              <w:tab/>
              <w:t>securities</w:t>
            </w:r>
          </w:p>
        </w:tc>
      </w:tr>
      <w:tr w:rsidR="00F463FC" w:rsidRPr="00C80A23" w14:paraId="38E9189A" w14:textId="77777777" w:rsidTr="00080F43">
        <w:trPr>
          <w:trHeight w:val="20"/>
        </w:trPr>
        <w:tc>
          <w:tcPr>
            <w:tcW w:w="3618" w:type="dxa"/>
          </w:tcPr>
          <w:p w14:paraId="10CD280C" w14:textId="77777777" w:rsidR="00F463FC" w:rsidRPr="00C80A23" w:rsidRDefault="00F463FC" w:rsidP="00F463FC">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2985FF72" w14:textId="769D3DC9" w:rsidR="00F463FC" w:rsidRPr="00C80A23" w:rsidRDefault="00F463FC" w:rsidP="00F463FC">
            <w:pPr>
              <w:tabs>
                <w:tab w:val="decimal" w:pos="1260"/>
              </w:tabs>
              <w:ind w:left="-128" w:right="-45"/>
              <w:rPr>
                <w:rFonts w:cs="Times New Roman"/>
                <w:sz w:val="19"/>
                <w:szCs w:val="19"/>
              </w:rPr>
            </w:pPr>
          </w:p>
        </w:tc>
        <w:tc>
          <w:tcPr>
            <w:tcW w:w="236" w:type="dxa"/>
            <w:shd w:val="clear" w:color="auto" w:fill="auto"/>
            <w:vAlign w:val="center"/>
          </w:tcPr>
          <w:p w14:paraId="14A57CE7"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vAlign w:val="center"/>
          </w:tcPr>
          <w:p w14:paraId="2BB55E25" w14:textId="29C49BE4" w:rsidR="00F463FC" w:rsidRPr="00C80A23" w:rsidRDefault="00F463FC" w:rsidP="00F463FC">
            <w:pPr>
              <w:tabs>
                <w:tab w:val="decimal" w:pos="1260"/>
              </w:tabs>
              <w:ind w:left="-128" w:right="-45"/>
              <w:rPr>
                <w:rFonts w:cs="Times New Roman"/>
                <w:sz w:val="19"/>
                <w:szCs w:val="19"/>
              </w:rPr>
            </w:pPr>
          </w:p>
        </w:tc>
        <w:tc>
          <w:tcPr>
            <w:tcW w:w="270" w:type="dxa"/>
            <w:vAlign w:val="bottom"/>
          </w:tcPr>
          <w:p w14:paraId="67E97C11" w14:textId="77777777" w:rsidR="00F463FC" w:rsidRPr="00C80A23" w:rsidRDefault="00F463FC" w:rsidP="00F463FC">
            <w:pPr>
              <w:ind w:right="-606"/>
              <w:jc w:val="thaiDistribute"/>
              <w:rPr>
                <w:rFonts w:cs="Times New Roman"/>
                <w:b/>
                <w:bCs/>
                <w:sz w:val="19"/>
                <w:szCs w:val="19"/>
              </w:rPr>
            </w:pPr>
          </w:p>
        </w:tc>
        <w:tc>
          <w:tcPr>
            <w:tcW w:w="2790" w:type="dxa"/>
          </w:tcPr>
          <w:p w14:paraId="03499516" w14:textId="59D3B49C" w:rsidR="00F463FC" w:rsidRPr="00C80A23" w:rsidRDefault="00F463FC" w:rsidP="00F463FC">
            <w:pPr>
              <w:ind w:left="160" w:right="-45" w:hanging="180"/>
              <w:rPr>
                <w:rFonts w:cs="Times New Roman"/>
                <w:sz w:val="19"/>
                <w:szCs w:val="19"/>
              </w:rPr>
            </w:pPr>
          </w:p>
        </w:tc>
      </w:tr>
      <w:tr w:rsidR="00F463FC" w:rsidRPr="00C80A23" w14:paraId="79E78EBF" w14:textId="77777777" w:rsidTr="00080F43">
        <w:trPr>
          <w:trHeight w:val="20"/>
        </w:trPr>
        <w:tc>
          <w:tcPr>
            <w:tcW w:w="3618" w:type="dxa"/>
          </w:tcPr>
          <w:p w14:paraId="61619AD8" w14:textId="77777777" w:rsidR="00F463FC" w:rsidRPr="00C80A23" w:rsidRDefault="00F463FC" w:rsidP="00F463FC">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787E4B93" w14:textId="71A24E09" w:rsidR="00F463FC" w:rsidRPr="00C80A23" w:rsidRDefault="00F463FC" w:rsidP="00F463FC">
            <w:pPr>
              <w:tabs>
                <w:tab w:val="decimal" w:pos="1260"/>
              </w:tabs>
              <w:ind w:left="-128" w:right="-45"/>
              <w:rPr>
                <w:rFonts w:cs="Times New Roman"/>
                <w:sz w:val="19"/>
                <w:szCs w:val="19"/>
              </w:rPr>
            </w:pPr>
            <w:r>
              <w:rPr>
                <w:rFonts w:cs="Times New Roman"/>
                <w:sz w:val="19"/>
                <w:szCs w:val="19"/>
              </w:rPr>
              <w:t>9,682,579</w:t>
            </w:r>
          </w:p>
        </w:tc>
        <w:tc>
          <w:tcPr>
            <w:tcW w:w="236" w:type="dxa"/>
            <w:shd w:val="clear" w:color="auto" w:fill="auto"/>
            <w:vAlign w:val="center"/>
          </w:tcPr>
          <w:p w14:paraId="202630F4" w14:textId="77777777" w:rsidR="00F463FC" w:rsidRPr="00C80A23" w:rsidRDefault="00F463FC" w:rsidP="00F463FC">
            <w:pPr>
              <w:tabs>
                <w:tab w:val="decimal" w:pos="1260"/>
              </w:tabs>
              <w:ind w:left="-128" w:right="-45"/>
              <w:rPr>
                <w:rFonts w:cs="Times New Roman"/>
                <w:sz w:val="19"/>
                <w:szCs w:val="19"/>
              </w:rPr>
            </w:pPr>
          </w:p>
        </w:tc>
        <w:tc>
          <w:tcPr>
            <w:tcW w:w="1114" w:type="dxa"/>
            <w:shd w:val="clear" w:color="auto" w:fill="auto"/>
            <w:vAlign w:val="center"/>
          </w:tcPr>
          <w:p w14:paraId="7430BF81" w14:textId="7A98A594" w:rsidR="00F463FC" w:rsidRPr="00C80A23" w:rsidRDefault="00F463FC" w:rsidP="00F463FC">
            <w:pPr>
              <w:tabs>
                <w:tab w:val="decimal" w:pos="1260"/>
              </w:tabs>
              <w:ind w:left="-128" w:right="-45"/>
              <w:rPr>
                <w:rFonts w:cs="Times New Roman"/>
                <w:sz w:val="19"/>
                <w:szCs w:val="19"/>
              </w:rPr>
            </w:pPr>
            <w:r>
              <w:rPr>
                <w:rFonts w:cs="Times New Roman"/>
                <w:sz w:val="19"/>
                <w:szCs w:val="19"/>
              </w:rPr>
              <w:t>-</w:t>
            </w:r>
          </w:p>
        </w:tc>
        <w:tc>
          <w:tcPr>
            <w:tcW w:w="270" w:type="dxa"/>
            <w:vAlign w:val="bottom"/>
          </w:tcPr>
          <w:p w14:paraId="0D2FA0EB" w14:textId="77777777" w:rsidR="00F463FC" w:rsidRPr="00C80A23" w:rsidRDefault="00F463FC" w:rsidP="00F463FC">
            <w:pPr>
              <w:ind w:right="-606"/>
              <w:jc w:val="thaiDistribute"/>
              <w:rPr>
                <w:rFonts w:cs="Times New Roman"/>
                <w:b/>
                <w:bCs/>
                <w:sz w:val="19"/>
                <w:szCs w:val="19"/>
              </w:rPr>
            </w:pPr>
          </w:p>
        </w:tc>
        <w:tc>
          <w:tcPr>
            <w:tcW w:w="2790" w:type="dxa"/>
          </w:tcPr>
          <w:p w14:paraId="773CFDF5" w14:textId="4D1517C6" w:rsidR="00F463FC" w:rsidRPr="00C80A23" w:rsidRDefault="00F463FC" w:rsidP="00F463FC">
            <w:pPr>
              <w:ind w:right="-45"/>
              <w:rPr>
                <w:rFonts w:cs="Times New Roman"/>
                <w:sz w:val="19"/>
                <w:szCs w:val="19"/>
              </w:rPr>
            </w:pPr>
            <w:r w:rsidRPr="00C80A23">
              <w:rPr>
                <w:rFonts w:cs="Times New Roman"/>
                <w:sz w:val="19"/>
                <w:szCs w:val="19"/>
              </w:rPr>
              <w:t>None</w:t>
            </w:r>
          </w:p>
        </w:tc>
      </w:tr>
    </w:tbl>
    <w:p w14:paraId="052DBA6C" w14:textId="68C38C8E" w:rsidR="00C80A23" w:rsidRDefault="00C80A23" w:rsidP="0083440B">
      <w:pPr>
        <w:autoSpaceDE w:val="0"/>
        <w:autoSpaceDN w:val="0"/>
        <w:adjustRightInd w:val="0"/>
        <w:spacing w:line="240" w:lineRule="atLeast"/>
        <w:ind w:left="518"/>
        <w:jc w:val="thaiDistribute"/>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561D44" w:rsidRPr="00C80A23" w14:paraId="0C0132A1" w14:textId="77777777" w:rsidTr="003A2D5B">
        <w:trPr>
          <w:trHeight w:val="20"/>
          <w:tblHeader/>
        </w:trPr>
        <w:tc>
          <w:tcPr>
            <w:tcW w:w="3618" w:type="dxa"/>
          </w:tcPr>
          <w:p w14:paraId="6F3C9984" w14:textId="77777777" w:rsidR="00561D44" w:rsidRPr="00C80A23" w:rsidRDefault="00561D44" w:rsidP="00B31BD9">
            <w:pPr>
              <w:pStyle w:val="ListParagraph"/>
              <w:ind w:left="223" w:right="-606" w:hanging="223"/>
              <w:jc w:val="thaiDistribute"/>
              <w:rPr>
                <w:sz w:val="19"/>
                <w:szCs w:val="19"/>
              </w:rPr>
            </w:pPr>
          </w:p>
        </w:tc>
        <w:tc>
          <w:tcPr>
            <w:tcW w:w="5760" w:type="dxa"/>
            <w:gridSpan w:val="5"/>
            <w:shd w:val="clear" w:color="auto" w:fill="auto"/>
          </w:tcPr>
          <w:p w14:paraId="02DA4E79" w14:textId="47366A02" w:rsidR="00561D44" w:rsidRPr="00C80A23" w:rsidRDefault="00BD6E98" w:rsidP="00B31BD9">
            <w:pPr>
              <w:tabs>
                <w:tab w:val="left" w:pos="140"/>
              </w:tabs>
              <w:ind w:right="-45"/>
              <w:jc w:val="center"/>
              <w:rPr>
                <w:rFonts w:cs="Times New Roman"/>
                <w:sz w:val="19"/>
                <w:szCs w:val="19"/>
              </w:rPr>
            </w:pPr>
            <w:r w:rsidRPr="004F1AF2">
              <w:rPr>
                <w:rFonts w:cs="Times New Roman"/>
                <w:b/>
                <w:bCs/>
                <w:color w:val="000000"/>
                <w:sz w:val="19"/>
                <w:szCs w:val="19"/>
              </w:rPr>
              <w:t>Consolidated and t</w:t>
            </w:r>
            <w:r w:rsidR="00561D44" w:rsidRPr="004F1AF2">
              <w:rPr>
                <w:rFonts w:cs="Times New Roman"/>
                <w:b/>
                <w:bCs/>
                <w:color w:val="000000"/>
                <w:sz w:val="19"/>
                <w:szCs w:val="19"/>
              </w:rPr>
              <w:t>he Bank</w:t>
            </w:r>
          </w:p>
        </w:tc>
      </w:tr>
      <w:tr w:rsidR="002E6BAE" w:rsidRPr="00C80A23" w14:paraId="6D72E73A" w14:textId="77777777" w:rsidTr="003A2D5B">
        <w:trPr>
          <w:trHeight w:val="20"/>
          <w:tblHeader/>
        </w:trPr>
        <w:tc>
          <w:tcPr>
            <w:tcW w:w="3618" w:type="dxa"/>
            <w:vAlign w:val="bottom"/>
          </w:tcPr>
          <w:p w14:paraId="201BBBED" w14:textId="03607E80" w:rsidR="002E6BAE" w:rsidRPr="00C80A23" w:rsidRDefault="002E6BAE" w:rsidP="002E6BAE">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shd w:val="clear" w:color="auto" w:fill="auto"/>
            <w:vAlign w:val="bottom"/>
          </w:tcPr>
          <w:p w14:paraId="63053748" w14:textId="0D8D9BAE" w:rsidR="002E6BAE" w:rsidRPr="008D2489" w:rsidRDefault="00926E4B" w:rsidP="008D2489">
            <w:pPr>
              <w:tabs>
                <w:tab w:val="decimal" w:pos="1260"/>
              </w:tabs>
              <w:ind w:right="253"/>
              <w:rPr>
                <w:rFonts w:cs="Times New Roman"/>
                <w:color w:val="000000"/>
                <w:sz w:val="19"/>
                <w:szCs w:val="19"/>
              </w:rPr>
            </w:pPr>
            <w:r w:rsidRPr="00C80A23">
              <w:rPr>
                <w:rFonts w:cs="Times New Roman"/>
                <w:color w:val="000000"/>
                <w:sz w:val="19"/>
                <w:szCs w:val="19"/>
              </w:rPr>
              <w:t>Amount</w:t>
            </w:r>
          </w:p>
        </w:tc>
        <w:tc>
          <w:tcPr>
            <w:tcW w:w="236" w:type="dxa"/>
            <w:shd w:val="clear" w:color="auto" w:fill="auto"/>
            <w:vAlign w:val="bottom"/>
          </w:tcPr>
          <w:p w14:paraId="5A26AA3C"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185D9AEA" w14:textId="77F4F0FC" w:rsidR="002E6BAE" w:rsidRPr="00C80A23" w:rsidRDefault="002E6BAE" w:rsidP="008D2489">
            <w:pPr>
              <w:tabs>
                <w:tab w:val="decimal" w:pos="1260"/>
              </w:tabs>
              <w:ind w:left="-128"/>
              <w:rPr>
                <w:rFonts w:cs="Times New Roman"/>
                <w:sz w:val="19"/>
                <w:szCs w:val="19"/>
              </w:rPr>
            </w:pPr>
            <w:r w:rsidRPr="00C80A23">
              <w:rPr>
                <w:rFonts w:cs="Times New Roman"/>
                <w:sz w:val="19"/>
                <w:szCs w:val="19"/>
              </w:rPr>
              <w:t>Collateral</w:t>
            </w:r>
            <w:r w:rsidR="00A16D56"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5A0CB1B0" w14:textId="77777777" w:rsidR="002E6BAE" w:rsidRPr="00C80A23" w:rsidRDefault="002E6BAE" w:rsidP="002E6BAE">
            <w:pPr>
              <w:ind w:right="-606"/>
              <w:jc w:val="thaiDistribute"/>
              <w:rPr>
                <w:rFonts w:cs="Times New Roman"/>
                <w:b/>
                <w:bCs/>
                <w:sz w:val="19"/>
                <w:szCs w:val="19"/>
              </w:rPr>
            </w:pPr>
          </w:p>
        </w:tc>
        <w:tc>
          <w:tcPr>
            <w:tcW w:w="2790" w:type="dxa"/>
          </w:tcPr>
          <w:p w14:paraId="34098CFF" w14:textId="77777777" w:rsidR="002E6BAE" w:rsidRPr="00C80A23" w:rsidRDefault="002E6BAE" w:rsidP="002E6BAE">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2E6BAE" w:rsidRPr="00C80A23" w14:paraId="6DA6988A" w14:textId="77777777" w:rsidTr="003A2D5B">
        <w:trPr>
          <w:trHeight w:val="20"/>
          <w:tblHeader/>
        </w:trPr>
        <w:tc>
          <w:tcPr>
            <w:tcW w:w="3618" w:type="dxa"/>
          </w:tcPr>
          <w:p w14:paraId="6C1D9F0B" w14:textId="77777777" w:rsidR="002E6BAE" w:rsidRPr="00C80A23" w:rsidRDefault="002E6BAE" w:rsidP="002E6BAE">
            <w:pPr>
              <w:pStyle w:val="ListParagraph"/>
              <w:ind w:left="223" w:right="-606" w:hanging="223"/>
              <w:jc w:val="thaiDistribute"/>
              <w:rPr>
                <w:b/>
                <w:bCs/>
                <w:sz w:val="19"/>
                <w:szCs w:val="19"/>
              </w:rPr>
            </w:pPr>
          </w:p>
        </w:tc>
        <w:tc>
          <w:tcPr>
            <w:tcW w:w="2700" w:type="dxa"/>
            <w:gridSpan w:val="3"/>
            <w:shd w:val="clear" w:color="auto" w:fill="auto"/>
            <w:vAlign w:val="bottom"/>
          </w:tcPr>
          <w:p w14:paraId="476B5651" w14:textId="77777777" w:rsidR="002E6BAE" w:rsidRPr="008D2489" w:rsidRDefault="002E6BAE" w:rsidP="008D2489">
            <w:pPr>
              <w:ind w:left="160" w:right="-45"/>
              <w:jc w:val="center"/>
              <w:rPr>
                <w:rFonts w:cs="Times New Roman"/>
                <w:i/>
                <w:iCs/>
                <w:sz w:val="19"/>
                <w:szCs w:val="19"/>
              </w:rPr>
            </w:pPr>
            <w:r w:rsidRPr="00C80A23">
              <w:rPr>
                <w:rFonts w:cs="Times New Roman"/>
                <w:i/>
                <w:iCs/>
                <w:sz w:val="19"/>
                <w:szCs w:val="19"/>
              </w:rPr>
              <w:t>(in thousand Baht)</w:t>
            </w:r>
          </w:p>
        </w:tc>
        <w:tc>
          <w:tcPr>
            <w:tcW w:w="270" w:type="dxa"/>
            <w:vAlign w:val="bottom"/>
          </w:tcPr>
          <w:p w14:paraId="7BDB3BDC" w14:textId="77777777" w:rsidR="002E6BAE" w:rsidRPr="00C80A23" w:rsidRDefault="002E6BAE" w:rsidP="002E6BAE">
            <w:pPr>
              <w:ind w:right="-606"/>
              <w:jc w:val="thaiDistribute"/>
              <w:rPr>
                <w:rFonts w:cs="Times New Roman"/>
                <w:b/>
                <w:bCs/>
                <w:sz w:val="19"/>
                <w:szCs w:val="19"/>
              </w:rPr>
            </w:pPr>
          </w:p>
        </w:tc>
        <w:tc>
          <w:tcPr>
            <w:tcW w:w="2790" w:type="dxa"/>
          </w:tcPr>
          <w:p w14:paraId="24947058" w14:textId="77777777" w:rsidR="002E6BAE" w:rsidRPr="00C80A23" w:rsidRDefault="002E6BAE" w:rsidP="002E6BAE">
            <w:pPr>
              <w:tabs>
                <w:tab w:val="left" w:pos="140"/>
              </w:tabs>
              <w:ind w:left="-20" w:right="-45"/>
              <w:rPr>
                <w:rFonts w:cs="Times New Roman"/>
                <w:sz w:val="19"/>
                <w:szCs w:val="19"/>
              </w:rPr>
            </w:pPr>
          </w:p>
        </w:tc>
      </w:tr>
      <w:tr w:rsidR="002E6BAE" w:rsidRPr="00C80A23" w14:paraId="42A988BF" w14:textId="77777777" w:rsidTr="003A2D5B">
        <w:trPr>
          <w:trHeight w:val="20"/>
        </w:trPr>
        <w:tc>
          <w:tcPr>
            <w:tcW w:w="3618" w:type="dxa"/>
          </w:tcPr>
          <w:p w14:paraId="2B36C54B" w14:textId="6CCD3859" w:rsidR="002E6BAE" w:rsidRPr="00C80A23" w:rsidRDefault="008556B3" w:rsidP="002E6BAE">
            <w:pPr>
              <w:pStyle w:val="ListParagraph"/>
              <w:ind w:left="223" w:right="-606" w:hanging="223"/>
              <w:jc w:val="thaiDistribute"/>
              <w:rPr>
                <w:sz w:val="19"/>
                <w:szCs w:val="19"/>
              </w:rPr>
            </w:pPr>
            <w:r w:rsidRPr="00C80A23">
              <w:rPr>
                <w:b/>
                <w:bCs/>
                <w:sz w:val="19"/>
                <w:szCs w:val="19"/>
              </w:rPr>
              <w:t>2</w:t>
            </w:r>
            <w:r w:rsidR="00926E4B" w:rsidRPr="00C80A23">
              <w:rPr>
                <w:b/>
                <w:bCs/>
                <w:sz w:val="19"/>
                <w:szCs w:val="19"/>
              </w:rPr>
              <w:t>02</w:t>
            </w:r>
            <w:r w:rsidR="00F24EAF">
              <w:rPr>
                <w:b/>
                <w:bCs/>
                <w:sz w:val="19"/>
                <w:szCs w:val="19"/>
              </w:rPr>
              <w:t>3</w:t>
            </w:r>
          </w:p>
        </w:tc>
        <w:tc>
          <w:tcPr>
            <w:tcW w:w="1350" w:type="dxa"/>
            <w:shd w:val="clear" w:color="auto" w:fill="auto"/>
            <w:vAlign w:val="bottom"/>
          </w:tcPr>
          <w:p w14:paraId="6F3B9C18" w14:textId="77777777" w:rsidR="002E6BAE" w:rsidRPr="00C80A2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5CE03A5B"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212B95CB" w14:textId="77777777" w:rsidR="002E6BAE" w:rsidRPr="00C80A23" w:rsidRDefault="002E6BAE" w:rsidP="002E6BAE">
            <w:pPr>
              <w:tabs>
                <w:tab w:val="decimal" w:pos="1260"/>
              </w:tabs>
              <w:ind w:left="-128" w:right="-45"/>
              <w:rPr>
                <w:rFonts w:cs="Times New Roman"/>
                <w:sz w:val="19"/>
                <w:szCs w:val="19"/>
              </w:rPr>
            </w:pPr>
          </w:p>
        </w:tc>
        <w:tc>
          <w:tcPr>
            <w:tcW w:w="270" w:type="dxa"/>
            <w:vAlign w:val="bottom"/>
          </w:tcPr>
          <w:p w14:paraId="201E5355" w14:textId="77777777" w:rsidR="002E6BAE" w:rsidRPr="00C80A23" w:rsidRDefault="002E6BAE" w:rsidP="002E6BAE">
            <w:pPr>
              <w:ind w:right="-606"/>
              <w:jc w:val="thaiDistribute"/>
              <w:rPr>
                <w:rFonts w:cs="Times New Roman"/>
                <w:b/>
                <w:bCs/>
                <w:sz w:val="19"/>
                <w:szCs w:val="19"/>
              </w:rPr>
            </w:pPr>
          </w:p>
        </w:tc>
        <w:tc>
          <w:tcPr>
            <w:tcW w:w="2790" w:type="dxa"/>
          </w:tcPr>
          <w:p w14:paraId="466F9B67" w14:textId="77777777" w:rsidR="002E6BAE" w:rsidRPr="00C80A23" w:rsidRDefault="002E6BAE" w:rsidP="002E6BAE">
            <w:pPr>
              <w:tabs>
                <w:tab w:val="left" w:pos="140"/>
              </w:tabs>
              <w:ind w:left="-20" w:right="-45"/>
              <w:rPr>
                <w:rFonts w:cs="Times New Roman"/>
                <w:sz w:val="19"/>
                <w:szCs w:val="19"/>
              </w:rPr>
            </w:pPr>
          </w:p>
        </w:tc>
      </w:tr>
      <w:tr w:rsidR="002E6BAE" w:rsidRPr="00C80A23" w14:paraId="0E289201" w14:textId="77777777" w:rsidTr="003A2D5B">
        <w:trPr>
          <w:trHeight w:val="20"/>
        </w:trPr>
        <w:tc>
          <w:tcPr>
            <w:tcW w:w="3618" w:type="dxa"/>
          </w:tcPr>
          <w:p w14:paraId="2678506E" w14:textId="0B79D17C" w:rsidR="002E6BAE" w:rsidRPr="00C80A23" w:rsidRDefault="002E6BAE" w:rsidP="002E6BAE">
            <w:pPr>
              <w:pStyle w:val="ListParagraph"/>
              <w:ind w:left="223" w:right="-606" w:hanging="223"/>
              <w:jc w:val="thaiDistribute"/>
              <w:rPr>
                <w:sz w:val="19"/>
                <w:szCs w:val="19"/>
                <w:vertAlign w:val="superscript"/>
              </w:rPr>
            </w:pPr>
            <w:r w:rsidRPr="00C80A23">
              <w:rPr>
                <w:b/>
                <w:bCs/>
                <w:sz w:val="19"/>
                <w:szCs w:val="19"/>
              </w:rPr>
              <w:t>Investments in debt instruments</w:t>
            </w:r>
            <w:r w:rsidR="00470BD7" w:rsidRPr="00C80A23">
              <w:rPr>
                <w:b/>
                <w:bCs/>
                <w:sz w:val="19"/>
                <w:szCs w:val="19"/>
                <w:vertAlign w:val="superscript"/>
              </w:rPr>
              <w:t>**</w:t>
            </w:r>
          </w:p>
        </w:tc>
        <w:tc>
          <w:tcPr>
            <w:tcW w:w="1350" w:type="dxa"/>
            <w:shd w:val="clear" w:color="auto" w:fill="auto"/>
            <w:vAlign w:val="bottom"/>
          </w:tcPr>
          <w:p w14:paraId="70B24A00" w14:textId="77777777" w:rsidR="002E6BAE" w:rsidRPr="00C80A2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02CDCB21"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2BF65E79" w14:textId="77777777" w:rsidR="002E6BAE" w:rsidRPr="00C80A23" w:rsidRDefault="002E6BAE" w:rsidP="002E6BAE">
            <w:pPr>
              <w:tabs>
                <w:tab w:val="decimal" w:pos="1260"/>
              </w:tabs>
              <w:ind w:left="-128" w:right="-45"/>
              <w:rPr>
                <w:rFonts w:cs="Times New Roman"/>
                <w:sz w:val="19"/>
                <w:szCs w:val="19"/>
              </w:rPr>
            </w:pPr>
          </w:p>
        </w:tc>
        <w:tc>
          <w:tcPr>
            <w:tcW w:w="270" w:type="dxa"/>
            <w:vAlign w:val="bottom"/>
          </w:tcPr>
          <w:p w14:paraId="25930541" w14:textId="77777777" w:rsidR="002E6BAE" w:rsidRPr="00C80A23" w:rsidRDefault="002E6BAE" w:rsidP="002E6BAE">
            <w:pPr>
              <w:ind w:right="-606"/>
              <w:jc w:val="thaiDistribute"/>
              <w:rPr>
                <w:rFonts w:cs="Times New Roman"/>
                <w:b/>
                <w:bCs/>
                <w:sz w:val="19"/>
                <w:szCs w:val="19"/>
              </w:rPr>
            </w:pPr>
          </w:p>
        </w:tc>
        <w:tc>
          <w:tcPr>
            <w:tcW w:w="2790" w:type="dxa"/>
          </w:tcPr>
          <w:p w14:paraId="143D490F" w14:textId="77777777" w:rsidR="002E6BAE" w:rsidRPr="00C80A23" w:rsidRDefault="002E6BAE" w:rsidP="002E6BAE">
            <w:pPr>
              <w:ind w:left="160" w:right="-45" w:hanging="180"/>
              <w:rPr>
                <w:rFonts w:cs="Times New Roman"/>
                <w:sz w:val="19"/>
                <w:szCs w:val="19"/>
              </w:rPr>
            </w:pPr>
          </w:p>
        </w:tc>
      </w:tr>
      <w:tr w:rsidR="00F463FC" w:rsidRPr="00C80A23" w14:paraId="75133816" w14:textId="77777777" w:rsidTr="003A2D5B">
        <w:trPr>
          <w:trHeight w:val="20"/>
        </w:trPr>
        <w:tc>
          <w:tcPr>
            <w:tcW w:w="3618" w:type="dxa"/>
          </w:tcPr>
          <w:p w14:paraId="4575E3C4" w14:textId="77777777" w:rsidR="00F463FC" w:rsidRPr="00C80A23" w:rsidRDefault="00F463FC" w:rsidP="00F463FC">
            <w:pPr>
              <w:pStyle w:val="ListParagraph"/>
              <w:ind w:left="223" w:right="-606" w:hanging="223"/>
              <w:jc w:val="thaiDistribute"/>
              <w:rPr>
                <w:b/>
                <w:bCs/>
                <w:sz w:val="19"/>
                <w:szCs w:val="19"/>
              </w:rPr>
            </w:pPr>
            <w:r w:rsidRPr="00C80A23">
              <w:rPr>
                <w:sz w:val="19"/>
                <w:szCs w:val="19"/>
              </w:rPr>
              <w:t>-</w:t>
            </w:r>
            <w:r w:rsidRPr="00C80A23">
              <w:rPr>
                <w:sz w:val="19"/>
                <w:szCs w:val="19"/>
              </w:rPr>
              <w:tab/>
              <w:t>Government and state enterprise securities</w:t>
            </w:r>
          </w:p>
        </w:tc>
        <w:tc>
          <w:tcPr>
            <w:tcW w:w="1350" w:type="dxa"/>
            <w:shd w:val="clear" w:color="auto" w:fill="auto"/>
            <w:vAlign w:val="center"/>
          </w:tcPr>
          <w:p w14:paraId="56AFA0E8" w14:textId="7EE7A2C8" w:rsidR="00F463FC" w:rsidRPr="00F463FC" w:rsidRDefault="00F463FC" w:rsidP="00F463FC">
            <w:pPr>
              <w:tabs>
                <w:tab w:val="decimal" w:pos="1260"/>
              </w:tabs>
              <w:ind w:left="-128" w:right="-45"/>
              <w:rPr>
                <w:rFonts w:cs="Times New Roman"/>
                <w:sz w:val="19"/>
                <w:szCs w:val="19"/>
              </w:rPr>
            </w:pPr>
            <w:r w:rsidRPr="0093239C">
              <w:rPr>
                <w:sz w:val="19"/>
                <w:szCs w:val="19"/>
              </w:rPr>
              <w:t>2,973,552</w:t>
            </w:r>
          </w:p>
        </w:tc>
        <w:tc>
          <w:tcPr>
            <w:tcW w:w="236" w:type="dxa"/>
            <w:shd w:val="clear" w:color="auto" w:fill="auto"/>
            <w:vAlign w:val="bottom"/>
          </w:tcPr>
          <w:p w14:paraId="2ABCC1CB"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26635699" w14:textId="2553DE13" w:rsidR="00F463FC" w:rsidRPr="00F463FC" w:rsidRDefault="00F463FC" w:rsidP="00F463FC">
            <w:pPr>
              <w:tabs>
                <w:tab w:val="decimal" w:pos="1260"/>
              </w:tabs>
              <w:ind w:left="-128" w:right="-45"/>
              <w:rPr>
                <w:rFonts w:cs="Times New Roman"/>
                <w:sz w:val="19"/>
                <w:szCs w:val="19"/>
              </w:rPr>
            </w:pPr>
            <w:r w:rsidRPr="00F463FC">
              <w:rPr>
                <w:rFonts w:cs="Times New Roman"/>
                <w:sz w:val="19"/>
                <w:szCs w:val="19"/>
              </w:rPr>
              <w:t>-</w:t>
            </w:r>
          </w:p>
        </w:tc>
        <w:tc>
          <w:tcPr>
            <w:tcW w:w="270" w:type="dxa"/>
            <w:vAlign w:val="bottom"/>
          </w:tcPr>
          <w:p w14:paraId="4BFDFADB" w14:textId="77777777" w:rsidR="00F463FC" w:rsidRPr="00C80A23" w:rsidRDefault="00F463FC" w:rsidP="00F463FC">
            <w:pPr>
              <w:ind w:right="-606"/>
              <w:jc w:val="thaiDistribute"/>
              <w:rPr>
                <w:rFonts w:cs="Times New Roman"/>
                <w:b/>
                <w:bCs/>
                <w:sz w:val="19"/>
                <w:szCs w:val="19"/>
              </w:rPr>
            </w:pPr>
          </w:p>
        </w:tc>
        <w:tc>
          <w:tcPr>
            <w:tcW w:w="2790" w:type="dxa"/>
          </w:tcPr>
          <w:p w14:paraId="698D8424" w14:textId="66EEBF3C" w:rsidR="00F463FC" w:rsidRPr="00C80A23" w:rsidRDefault="00F463FC" w:rsidP="00F463FC">
            <w:pPr>
              <w:ind w:left="160" w:right="-45" w:hanging="180"/>
              <w:rPr>
                <w:rFonts w:cs="Times New Roman"/>
                <w:sz w:val="19"/>
                <w:szCs w:val="19"/>
              </w:rPr>
            </w:pPr>
            <w:r w:rsidRPr="00C80A23">
              <w:rPr>
                <w:rFonts w:cs="Times New Roman"/>
                <w:sz w:val="19"/>
                <w:szCs w:val="19"/>
              </w:rPr>
              <w:t>None</w:t>
            </w:r>
          </w:p>
        </w:tc>
      </w:tr>
      <w:tr w:rsidR="00F463FC" w:rsidRPr="00C80A23" w14:paraId="608774EF" w14:textId="77777777" w:rsidTr="003A2D5B">
        <w:trPr>
          <w:trHeight w:val="20"/>
        </w:trPr>
        <w:tc>
          <w:tcPr>
            <w:tcW w:w="3618" w:type="dxa"/>
          </w:tcPr>
          <w:p w14:paraId="7D5B8A1E" w14:textId="77777777" w:rsidR="00F463FC" w:rsidRPr="00C80A23" w:rsidRDefault="00F463FC" w:rsidP="00F463FC">
            <w:pPr>
              <w:pStyle w:val="ListParagraph"/>
              <w:ind w:left="223" w:right="-606" w:hanging="223"/>
              <w:jc w:val="thaiDistribute"/>
              <w:rPr>
                <w:sz w:val="19"/>
                <w:szCs w:val="19"/>
              </w:rPr>
            </w:pPr>
            <w:r w:rsidRPr="00C80A23">
              <w:rPr>
                <w:sz w:val="19"/>
                <w:szCs w:val="19"/>
              </w:rPr>
              <w:t>-</w:t>
            </w:r>
            <w:r w:rsidRPr="00C80A23">
              <w:rPr>
                <w:sz w:val="19"/>
                <w:szCs w:val="19"/>
              </w:rPr>
              <w:tab/>
              <w:t>Private debt securities</w:t>
            </w:r>
          </w:p>
        </w:tc>
        <w:tc>
          <w:tcPr>
            <w:tcW w:w="1350" w:type="dxa"/>
            <w:shd w:val="clear" w:color="auto" w:fill="auto"/>
            <w:vAlign w:val="center"/>
          </w:tcPr>
          <w:p w14:paraId="3BCE90EB" w14:textId="5FE6A2A9" w:rsidR="00F463FC" w:rsidRPr="00F463FC" w:rsidRDefault="00F463FC" w:rsidP="00F463FC">
            <w:pPr>
              <w:tabs>
                <w:tab w:val="decimal" w:pos="1260"/>
              </w:tabs>
              <w:ind w:left="-128" w:right="-45"/>
              <w:rPr>
                <w:rFonts w:cs="Times New Roman"/>
                <w:sz w:val="19"/>
                <w:szCs w:val="19"/>
              </w:rPr>
            </w:pPr>
            <w:r w:rsidRPr="0093239C">
              <w:rPr>
                <w:sz w:val="19"/>
                <w:szCs w:val="19"/>
              </w:rPr>
              <w:t>38,424</w:t>
            </w:r>
          </w:p>
        </w:tc>
        <w:tc>
          <w:tcPr>
            <w:tcW w:w="236" w:type="dxa"/>
            <w:shd w:val="clear" w:color="auto" w:fill="auto"/>
            <w:vAlign w:val="bottom"/>
          </w:tcPr>
          <w:p w14:paraId="7E9A501F"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0100C3C8" w14:textId="1D7B4F74" w:rsidR="00F463FC" w:rsidRPr="00F463FC" w:rsidRDefault="00F463FC" w:rsidP="00F463FC">
            <w:pPr>
              <w:tabs>
                <w:tab w:val="decimal" w:pos="1260"/>
              </w:tabs>
              <w:ind w:left="-128" w:right="-45"/>
              <w:rPr>
                <w:rFonts w:cs="Times New Roman"/>
                <w:sz w:val="19"/>
                <w:szCs w:val="19"/>
              </w:rPr>
            </w:pPr>
            <w:r w:rsidRPr="00F463FC">
              <w:rPr>
                <w:rFonts w:cs="Times New Roman"/>
                <w:sz w:val="19"/>
                <w:szCs w:val="19"/>
              </w:rPr>
              <w:t>-</w:t>
            </w:r>
          </w:p>
        </w:tc>
        <w:tc>
          <w:tcPr>
            <w:tcW w:w="270" w:type="dxa"/>
            <w:vAlign w:val="bottom"/>
          </w:tcPr>
          <w:p w14:paraId="15636F5B" w14:textId="77777777" w:rsidR="00F463FC" w:rsidRPr="00C80A23" w:rsidRDefault="00F463FC" w:rsidP="00F463FC">
            <w:pPr>
              <w:ind w:right="-606"/>
              <w:jc w:val="thaiDistribute"/>
              <w:rPr>
                <w:rFonts w:cs="Times New Roman"/>
                <w:b/>
                <w:bCs/>
                <w:sz w:val="19"/>
                <w:szCs w:val="19"/>
              </w:rPr>
            </w:pPr>
          </w:p>
        </w:tc>
        <w:tc>
          <w:tcPr>
            <w:tcW w:w="2790" w:type="dxa"/>
          </w:tcPr>
          <w:p w14:paraId="22B3A32B" w14:textId="2D62444E" w:rsidR="00F463FC" w:rsidRPr="00C80A23" w:rsidRDefault="00F463FC" w:rsidP="00F463FC">
            <w:pPr>
              <w:ind w:left="160" w:right="-45" w:hanging="180"/>
              <w:rPr>
                <w:rFonts w:cs="Times New Roman"/>
                <w:sz w:val="19"/>
                <w:szCs w:val="19"/>
              </w:rPr>
            </w:pPr>
            <w:r w:rsidRPr="00C80A23">
              <w:rPr>
                <w:rFonts w:cs="Times New Roman"/>
                <w:sz w:val="19"/>
                <w:szCs w:val="19"/>
              </w:rPr>
              <w:t>None</w:t>
            </w:r>
          </w:p>
        </w:tc>
      </w:tr>
      <w:tr w:rsidR="00F463FC" w:rsidRPr="00C80A23" w14:paraId="668FBD03" w14:textId="77777777" w:rsidTr="003A2D5B">
        <w:trPr>
          <w:trHeight w:val="20"/>
        </w:trPr>
        <w:tc>
          <w:tcPr>
            <w:tcW w:w="3618" w:type="dxa"/>
          </w:tcPr>
          <w:p w14:paraId="479DE1E2" w14:textId="77777777" w:rsidR="00F463FC" w:rsidRPr="00C80A23" w:rsidRDefault="00F463FC" w:rsidP="00F463FC">
            <w:pPr>
              <w:pStyle w:val="ListParagraph"/>
              <w:ind w:left="223" w:right="-606" w:hanging="223"/>
              <w:jc w:val="thaiDistribute"/>
              <w:rPr>
                <w:sz w:val="19"/>
                <w:szCs w:val="19"/>
              </w:rPr>
            </w:pPr>
            <w:r w:rsidRPr="00C80A23">
              <w:rPr>
                <w:b/>
                <w:bCs/>
                <w:sz w:val="19"/>
                <w:szCs w:val="19"/>
              </w:rPr>
              <w:t>Loans to SME and micro SME customers</w:t>
            </w:r>
          </w:p>
        </w:tc>
        <w:tc>
          <w:tcPr>
            <w:tcW w:w="1350" w:type="dxa"/>
            <w:shd w:val="clear" w:color="auto" w:fill="auto"/>
            <w:vAlign w:val="bottom"/>
          </w:tcPr>
          <w:p w14:paraId="0EEF7039" w14:textId="77777777" w:rsidR="00F463FC" w:rsidRPr="00F463FC" w:rsidRDefault="00F463FC" w:rsidP="00F463FC">
            <w:pPr>
              <w:tabs>
                <w:tab w:val="decimal" w:pos="1260"/>
              </w:tabs>
              <w:ind w:left="-128" w:right="-45"/>
              <w:rPr>
                <w:rFonts w:cs="Times New Roman"/>
                <w:sz w:val="19"/>
                <w:szCs w:val="19"/>
              </w:rPr>
            </w:pPr>
          </w:p>
        </w:tc>
        <w:tc>
          <w:tcPr>
            <w:tcW w:w="236" w:type="dxa"/>
            <w:shd w:val="clear" w:color="auto" w:fill="auto"/>
            <w:vAlign w:val="bottom"/>
          </w:tcPr>
          <w:p w14:paraId="12B0FB60"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vAlign w:val="bottom"/>
          </w:tcPr>
          <w:p w14:paraId="2AA83BFD" w14:textId="77777777" w:rsidR="00F463FC" w:rsidRPr="00F463FC" w:rsidRDefault="00F463FC" w:rsidP="00F463FC">
            <w:pPr>
              <w:tabs>
                <w:tab w:val="decimal" w:pos="1260"/>
              </w:tabs>
              <w:ind w:left="-128" w:right="-45"/>
              <w:rPr>
                <w:rFonts w:cs="Times New Roman"/>
                <w:sz w:val="19"/>
                <w:szCs w:val="19"/>
              </w:rPr>
            </w:pPr>
          </w:p>
        </w:tc>
        <w:tc>
          <w:tcPr>
            <w:tcW w:w="270" w:type="dxa"/>
            <w:vAlign w:val="bottom"/>
          </w:tcPr>
          <w:p w14:paraId="13120F89" w14:textId="77777777" w:rsidR="00F463FC" w:rsidRPr="00C80A23" w:rsidRDefault="00F463FC" w:rsidP="00F463FC">
            <w:pPr>
              <w:ind w:right="-606"/>
              <w:jc w:val="thaiDistribute"/>
              <w:rPr>
                <w:rFonts w:cs="Times New Roman"/>
                <w:b/>
                <w:bCs/>
                <w:sz w:val="19"/>
                <w:szCs w:val="19"/>
              </w:rPr>
            </w:pPr>
          </w:p>
        </w:tc>
        <w:tc>
          <w:tcPr>
            <w:tcW w:w="2790" w:type="dxa"/>
          </w:tcPr>
          <w:p w14:paraId="36EABE35" w14:textId="77777777" w:rsidR="00F463FC" w:rsidRPr="00C80A23" w:rsidRDefault="00F463FC" w:rsidP="00F463FC">
            <w:pPr>
              <w:ind w:left="160" w:right="-45" w:hanging="180"/>
              <w:rPr>
                <w:rFonts w:cs="Times New Roman"/>
                <w:sz w:val="19"/>
                <w:szCs w:val="19"/>
              </w:rPr>
            </w:pPr>
          </w:p>
        </w:tc>
      </w:tr>
      <w:tr w:rsidR="00F463FC" w:rsidRPr="00C80A23" w14:paraId="74D9B4FB" w14:textId="77777777" w:rsidTr="003A2D5B">
        <w:trPr>
          <w:trHeight w:val="20"/>
        </w:trPr>
        <w:tc>
          <w:tcPr>
            <w:tcW w:w="3618" w:type="dxa"/>
          </w:tcPr>
          <w:p w14:paraId="3352FA0D" w14:textId="77777777" w:rsidR="00F463FC" w:rsidRPr="00C80A23" w:rsidRDefault="00F463FC" w:rsidP="00F463FC">
            <w:pPr>
              <w:pStyle w:val="ListParagraph"/>
              <w:ind w:left="223" w:right="-606" w:hanging="223"/>
              <w:jc w:val="thaiDistribute"/>
              <w:rPr>
                <w:b/>
                <w:bCs/>
                <w:i/>
                <w:iCs/>
                <w:sz w:val="19"/>
                <w:szCs w:val="19"/>
              </w:rPr>
            </w:pPr>
            <w:r w:rsidRPr="00C80A23">
              <w:rPr>
                <w:sz w:val="19"/>
                <w:szCs w:val="19"/>
              </w:rPr>
              <w:t>-</w:t>
            </w:r>
            <w:r w:rsidRPr="00C80A23">
              <w:rPr>
                <w:sz w:val="19"/>
                <w:szCs w:val="19"/>
              </w:rPr>
              <w:tab/>
              <w:t>Loans</w:t>
            </w:r>
          </w:p>
        </w:tc>
        <w:tc>
          <w:tcPr>
            <w:tcW w:w="1350" w:type="dxa"/>
            <w:shd w:val="clear" w:color="auto" w:fill="auto"/>
          </w:tcPr>
          <w:p w14:paraId="114F9606" w14:textId="33EB7010" w:rsidR="00F463FC" w:rsidRPr="00F463FC" w:rsidRDefault="00F463FC" w:rsidP="00F463FC">
            <w:pPr>
              <w:tabs>
                <w:tab w:val="decimal" w:pos="1260"/>
              </w:tabs>
              <w:ind w:left="-128" w:right="-45"/>
              <w:rPr>
                <w:rFonts w:cs="Times New Roman"/>
                <w:sz w:val="19"/>
                <w:szCs w:val="19"/>
              </w:rPr>
            </w:pPr>
            <w:r w:rsidRPr="0093239C">
              <w:rPr>
                <w:sz w:val="19"/>
                <w:szCs w:val="19"/>
              </w:rPr>
              <w:t>99,434,622</w:t>
            </w:r>
          </w:p>
        </w:tc>
        <w:tc>
          <w:tcPr>
            <w:tcW w:w="236" w:type="dxa"/>
            <w:shd w:val="clear" w:color="auto" w:fill="auto"/>
          </w:tcPr>
          <w:p w14:paraId="353B1ABA"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377D3467" w14:textId="627D1C70" w:rsidR="00F463FC" w:rsidRPr="00F463FC" w:rsidRDefault="00F463FC" w:rsidP="00F463FC">
            <w:pPr>
              <w:tabs>
                <w:tab w:val="decimal" w:pos="1260"/>
              </w:tabs>
              <w:ind w:left="-128" w:right="-45"/>
              <w:rPr>
                <w:rFonts w:cs="Times New Roman"/>
                <w:sz w:val="19"/>
                <w:szCs w:val="19"/>
              </w:rPr>
            </w:pPr>
            <w:r w:rsidRPr="0093239C">
              <w:rPr>
                <w:sz w:val="19"/>
                <w:szCs w:val="19"/>
              </w:rPr>
              <w:t>77,747,681</w:t>
            </w:r>
          </w:p>
        </w:tc>
        <w:tc>
          <w:tcPr>
            <w:tcW w:w="270" w:type="dxa"/>
            <w:vAlign w:val="bottom"/>
          </w:tcPr>
          <w:p w14:paraId="59501D4C" w14:textId="77777777" w:rsidR="00F463FC" w:rsidRPr="00C80A23" w:rsidRDefault="00F463FC" w:rsidP="00F463FC">
            <w:pPr>
              <w:ind w:right="-606"/>
              <w:jc w:val="thaiDistribute"/>
              <w:rPr>
                <w:rFonts w:cs="Times New Roman"/>
                <w:b/>
                <w:bCs/>
                <w:sz w:val="19"/>
                <w:szCs w:val="19"/>
              </w:rPr>
            </w:pPr>
          </w:p>
        </w:tc>
        <w:tc>
          <w:tcPr>
            <w:tcW w:w="2790" w:type="dxa"/>
          </w:tcPr>
          <w:p w14:paraId="7180CA31" w14:textId="542AF4F1" w:rsidR="00F463FC" w:rsidRPr="00C80A23" w:rsidRDefault="00F463FC" w:rsidP="00F463FC">
            <w:pPr>
              <w:ind w:left="160" w:right="-45" w:hanging="180"/>
              <w:rPr>
                <w:rFonts w:cs="Times New Roman"/>
                <w:sz w:val="19"/>
                <w:szCs w:val="19"/>
              </w:rPr>
            </w:pPr>
            <w:r w:rsidRPr="00C80A23">
              <w:rPr>
                <w:rFonts w:cs="Times New Roman"/>
                <w:sz w:val="19"/>
                <w:szCs w:val="19"/>
              </w:rPr>
              <w:t>Deposits, gold, land, building, residence, machine, equipment and TCG</w:t>
            </w:r>
          </w:p>
        </w:tc>
      </w:tr>
      <w:tr w:rsidR="00F463FC" w:rsidRPr="00C80A23" w14:paraId="6CFEBF8B" w14:textId="77777777" w:rsidTr="003A2D5B">
        <w:trPr>
          <w:trHeight w:val="20"/>
        </w:trPr>
        <w:tc>
          <w:tcPr>
            <w:tcW w:w="3618" w:type="dxa"/>
          </w:tcPr>
          <w:p w14:paraId="5F00F2B3" w14:textId="77777777" w:rsidR="00F463FC" w:rsidRPr="00C80A23" w:rsidRDefault="00F463FC" w:rsidP="00F463FC">
            <w:pPr>
              <w:pStyle w:val="ListParagraph"/>
              <w:ind w:left="223" w:right="-606" w:hanging="223"/>
              <w:jc w:val="thaiDistribute"/>
              <w:rPr>
                <w:sz w:val="19"/>
                <w:szCs w:val="19"/>
              </w:rPr>
            </w:pPr>
            <w:r w:rsidRPr="00C80A23">
              <w:rPr>
                <w:sz w:val="19"/>
                <w:szCs w:val="19"/>
              </w:rPr>
              <w:t>-</w:t>
            </w:r>
            <w:r w:rsidRPr="00C80A23">
              <w:rPr>
                <w:sz w:val="19"/>
                <w:szCs w:val="19"/>
              </w:rPr>
              <w:tab/>
              <w:t>Hire purchase</w:t>
            </w:r>
          </w:p>
        </w:tc>
        <w:tc>
          <w:tcPr>
            <w:tcW w:w="1350" w:type="dxa"/>
            <w:shd w:val="clear" w:color="auto" w:fill="auto"/>
          </w:tcPr>
          <w:p w14:paraId="426B9E0F" w14:textId="1CDB3EC6" w:rsidR="00F463FC" w:rsidRPr="00F463FC" w:rsidRDefault="00F463FC" w:rsidP="00F463FC">
            <w:pPr>
              <w:tabs>
                <w:tab w:val="decimal" w:pos="1260"/>
              </w:tabs>
              <w:ind w:left="-128" w:right="-45"/>
              <w:rPr>
                <w:rFonts w:cs="Times New Roman"/>
                <w:sz w:val="19"/>
                <w:szCs w:val="19"/>
              </w:rPr>
            </w:pPr>
            <w:r w:rsidRPr="0093239C">
              <w:rPr>
                <w:sz w:val="19"/>
                <w:szCs w:val="19"/>
              </w:rPr>
              <w:t>1,608,486</w:t>
            </w:r>
          </w:p>
        </w:tc>
        <w:tc>
          <w:tcPr>
            <w:tcW w:w="236" w:type="dxa"/>
            <w:shd w:val="clear" w:color="auto" w:fill="auto"/>
          </w:tcPr>
          <w:p w14:paraId="359B87E8"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2AB99CAF" w14:textId="75A9E60D" w:rsidR="00F463FC" w:rsidRPr="00F463FC" w:rsidRDefault="00F463FC" w:rsidP="00F463FC">
            <w:pPr>
              <w:tabs>
                <w:tab w:val="decimal" w:pos="1260"/>
              </w:tabs>
              <w:ind w:left="-128" w:right="-45"/>
              <w:rPr>
                <w:rFonts w:cs="Times New Roman"/>
                <w:sz w:val="19"/>
                <w:szCs w:val="19"/>
              </w:rPr>
            </w:pPr>
            <w:r w:rsidRPr="0093239C">
              <w:rPr>
                <w:sz w:val="19"/>
                <w:szCs w:val="19"/>
              </w:rPr>
              <w:t>3,049,699</w:t>
            </w:r>
          </w:p>
        </w:tc>
        <w:tc>
          <w:tcPr>
            <w:tcW w:w="270" w:type="dxa"/>
            <w:vAlign w:val="bottom"/>
          </w:tcPr>
          <w:p w14:paraId="2DBCB167" w14:textId="77777777" w:rsidR="00F463FC" w:rsidRPr="00C80A23" w:rsidRDefault="00F463FC" w:rsidP="00F463FC">
            <w:pPr>
              <w:ind w:right="-606"/>
              <w:jc w:val="thaiDistribute"/>
              <w:rPr>
                <w:rFonts w:cs="Times New Roman"/>
                <w:b/>
                <w:bCs/>
                <w:sz w:val="19"/>
                <w:szCs w:val="19"/>
              </w:rPr>
            </w:pPr>
          </w:p>
        </w:tc>
        <w:tc>
          <w:tcPr>
            <w:tcW w:w="2790" w:type="dxa"/>
          </w:tcPr>
          <w:p w14:paraId="3AEE8F5D" w14:textId="33674820" w:rsidR="00F463FC" w:rsidRPr="00C80A23" w:rsidRDefault="00F463FC" w:rsidP="00F463FC">
            <w:pPr>
              <w:ind w:left="160" w:right="-45" w:hanging="180"/>
              <w:rPr>
                <w:rFonts w:cs="Times New Roman"/>
                <w:sz w:val="19"/>
                <w:szCs w:val="19"/>
              </w:rPr>
            </w:pPr>
            <w:r w:rsidRPr="00C80A23">
              <w:rPr>
                <w:rFonts w:cs="Times New Roman"/>
                <w:sz w:val="19"/>
                <w:szCs w:val="19"/>
              </w:rPr>
              <w:t xml:space="preserve">Machine, equipment and </w:t>
            </w:r>
            <w:r w:rsidRPr="00C80A23">
              <w:rPr>
                <w:rFonts w:cs="Times New Roman"/>
                <w:sz w:val="19"/>
                <w:szCs w:val="19"/>
                <w:lang w:bidi="th-TH"/>
              </w:rPr>
              <w:t>vehicle</w:t>
            </w:r>
          </w:p>
        </w:tc>
      </w:tr>
      <w:tr w:rsidR="00F463FC" w:rsidRPr="00C80A23" w14:paraId="7D1DEB32" w14:textId="77777777" w:rsidTr="003A2D5B">
        <w:trPr>
          <w:trHeight w:val="20"/>
        </w:trPr>
        <w:tc>
          <w:tcPr>
            <w:tcW w:w="3618" w:type="dxa"/>
          </w:tcPr>
          <w:p w14:paraId="040732C2" w14:textId="77777777" w:rsidR="00F463FC" w:rsidRPr="00C80A23" w:rsidRDefault="00F463FC" w:rsidP="00F463FC">
            <w:pPr>
              <w:pStyle w:val="ListParagraph"/>
              <w:ind w:left="223" w:right="-606" w:hanging="223"/>
              <w:jc w:val="thaiDistribute"/>
              <w:rPr>
                <w:sz w:val="19"/>
                <w:szCs w:val="19"/>
              </w:rPr>
            </w:pPr>
            <w:r w:rsidRPr="00C80A23">
              <w:rPr>
                <w:b/>
                <w:bCs/>
                <w:sz w:val="19"/>
                <w:szCs w:val="19"/>
              </w:rPr>
              <w:t>Loans to micro finance customers</w:t>
            </w:r>
          </w:p>
        </w:tc>
        <w:tc>
          <w:tcPr>
            <w:tcW w:w="1350" w:type="dxa"/>
            <w:shd w:val="clear" w:color="auto" w:fill="auto"/>
          </w:tcPr>
          <w:p w14:paraId="2332E850" w14:textId="600389F2" w:rsidR="00F463FC" w:rsidRPr="00F463FC" w:rsidRDefault="00F463FC" w:rsidP="00F463FC">
            <w:pPr>
              <w:tabs>
                <w:tab w:val="decimal" w:pos="1260"/>
              </w:tabs>
              <w:ind w:left="-128" w:right="-45"/>
              <w:rPr>
                <w:rFonts w:cs="Times New Roman"/>
                <w:sz w:val="19"/>
                <w:szCs w:val="19"/>
              </w:rPr>
            </w:pPr>
            <w:r w:rsidRPr="0093239C">
              <w:rPr>
                <w:sz w:val="19"/>
                <w:szCs w:val="19"/>
              </w:rPr>
              <w:t>23,274,155</w:t>
            </w:r>
          </w:p>
        </w:tc>
        <w:tc>
          <w:tcPr>
            <w:tcW w:w="236" w:type="dxa"/>
            <w:shd w:val="clear" w:color="auto" w:fill="auto"/>
          </w:tcPr>
          <w:p w14:paraId="73070280"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6EF7E69A" w14:textId="512F80C4" w:rsidR="00F463FC" w:rsidRPr="00F463FC" w:rsidRDefault="00F463FC" w:rsidP="00F463FC">
            <w:pPr>
              <w:tabs>
                <w:tab w:val="decimal" w:pos="1260"/>
              </w:tabs>
              <w:ind w:left="-128" w:right="-45"/>
              <w:rPr>
                <w:rFonts w:cs="Times New Roman"/>
                <w:sz w:val="19"/>
                <w:szCs w:val="19"/>
              </w:rPr>
            </w:pPr>
            <w:r w:rsidRPr="0093239C">
              <w:rPr>
                <w:sz w:val="19"/>
                <w:szCs w:val="19"/>
              </w:rPr>
              <w:t>-</w:t>
            </w:r>
          </w:p>
        </w:tc>
        <w:tc>
          <w:tcPr>
            <w:tcW w:w="270" w:type="dxa"/>
            <w:vAlign w:val="bottom"/>
          </w:tcPr>
          <w:p w14:paraId="375696C2" w14:textId="77777777" w:rsidR="00F463FC" w:rsidRPr="00C80A23" w:rsidRDefault="00F463FC" w:rsidP="00F463FC">
            <w:pPr>
              <w:ind w:right="-606"/>
              <w:jc w:val="thaiDistribute"/>
              <w:rPr>
                <w:rFonts w:cs="Times New Roman"/>
                <w:b/>
                <w:bCs/>
                <w:sz w:val="19"/>
                <w:szCs w:val="19"/>
              </w:rPr>
            </w:pPr>
          </w:p>
        </w:tc>
        <w:tc>
          <w:tcPr>
            <w:tcW w:w="2790" w:type="dxa"/>
          </w:tcPr>
          <w:p w14:paraId="0FE27136" w14:textId="7BDBF9C5" w:rsidR="00F463FC" w:rsidRPr="00C80A23" w:rsidRDefault="00F463FC" w:rsidP="00F463FC">
            <w:pPr>
              <w:ind w:left="160" w:right="-45" w:hanging="180"/>
              <w:rPr>
                <w:rFonts w:cs="Times New Roman"/>
                <w:sz w:val="19"/>
                <w:szCs w:val="19"/>
              </w:rPr>
            </w:pPr>
            <w:r w:rsidRPr="00C80A23">
              <w:rPr>
                <w:rFonts w:cs="Times New Roman"/>
                <w:sz w:val="19"/>
                <w:szCs w:val="19"/>
              </w:rPr>
              <w:t>TCG</w:t>
            </w:r>
          </w:p>
        </w:tc>
      </w:tr>
      <w:tr w:rsidR="00F463FC" w:rsidRPr="00C80A23" w14:paraId="4AB6A90B" w14:textId="77777777" w:rsidTr="003A2D5B">
        <w:trPr>
          <w:trHeight w:val="20"/>
        </w:trPr>
        <w:tc>
          <w:tcPr>
            <w:tcW w:w="3618" w:type="dxa"/>
            <w:vAlign w:val="bottom"/>
          </w:tcPr>
          <w:p w14:paraId="7FD4E169" w14:textId="77777777" w:rsidR="00F463FC" w:rsidRPr="00C80A23" w:rsidRDefault="00F463FC" w:rsidP="00F463FC">
            <w:pPr>
              <w:pStyle w:val="ListParagraph"/>
              <w:ind w:left="223" w:right="-606" w:hanging="223"/>
              <w:jc w:val="thaiDistribute"/>
              <w:rPr>
                <w:b/>
                <w:bCs/>
                <w:sz w:val="19"/>
                <w:szCs w:val="19"/>
              </w:rPr>
            </w:pPr>
            <w:r w:rsidRPr="00C80A23">
              <w:rPr>
                <w:b/>
                <w:bCs/>
                <w:sz w:val="19"/>
                <w:szCs w:val="19"/>
              </w:rPr>
              <w:t>Loans to retail customers</w:t>
            </w:r>
          </w:p>
        </w:tc>
        <w:tc>
          <w:tcPr>
            <w:tcW w:w="1350" w:type="dxa"/>
            <w:shd w:val="clear" w:color="auto" w:fill="auto"/>
          </w:tcPr>
          <w:p w14:paraId="24D869EA" w14:textId="77777777" w:rsidR="00F463FC" w:rsidRPr="00F463FC" w:rsidRDefault="00F463FC" w:rsidP="00F463FC">
            <w:pPr>
              <w:tabs>
                <w:tab w:val="decimal" w:pos="1260"/>
              </w:tabs>
              <w:ind w:left="-128" w:right="-45"/>
              <w:rPr>
                <w:rFonts w:cs="Times New Roman"/>
                <w:sz w:val="19"/>
                <w:szCs w:val="19"/>
              </w:rPr>
            </w:pPr>
          </w:p>
        </w:tc>
        <w:tc>
          <w:tcPr>
            <w:tcW w:w="236" w:type="dxa"/>
            <w:shd w:val="clear" w:color="auto" w:fill="auto"/>
          </w:tcPr>
          <w:p w14:paraId="1D63F7B9"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1F233326" w14:textId="77777777" w:rsidR="00F463FC" w:rsidRPr="00F463FC" w:rsidRDefault="00F463FC" w:rsidP="00F463FC">
            <w:pPr>
              <w:tabs>
                <w:tab w:val="decimal" w:pos="1260"/>
              </w:tabs>
              <w:ind w:left="-128" w:right="-45"/>
              <w:rPr>
                <w:rFonts w:cs="Times New Roman"/>
                <w:sz w:val="19"/>
                <w:szCs w:val="19"/>
              </w:rPr>
            </w:pPr>
          </w:p>
        </w:tc>
        <w:tc>
          <w:tcPr>
            <w:tcW w:w="270" w:type="dxa"/>
            <w:vAlign w:val="bottom"/>
          </w:tcPr>
          <w:p w14:paraId="246E0276" w14:textId="77777777" w:rsidR="00F463FC" w:rsidRPr="00C80A23" w:rsidRDefault="00F463FC" w:rsidP="00F463FC">
            <w:pPr>
              <w:ind w:right="-606"/>
              <w:jc w:val="thaiDistribute"/>
              <w:rPr>
                <w:rFonts w:cs="Times New Roman"/>
                <w:b/>
                <w:bCs/>
                <w:sz w:val="19"/>
                <w:szCs w:val="19"/>
              </w:rPr>
            </w:pPr>
          </w:p>
        </w:tc>
        <w:tc>
          <w:tcPr>
            <w:tcW w:w="2790" w:type="dxa"/>
          </w:tcPr>
          <w:p w14:paraId="2B61318D" w14:textId="77777777" w:rsidR="00F463FC" w:rsidRPr="00C80A23" w:rsidRDefault="00F463FC" w:rsidP="00F463FC">
            <w:pPr>
              <w:ind w:left="160" w:right="-45" w:hanging="180"/>
              <w:rPr>
                <w:rFonts w:cs="Times New Roman"/>
                <w:sz w:val="19"/>
                <w:szCs w:val="19"/>
              </w:rPr>
            </w:pPr>
          </w:p>
        </w:tc>
      </w:tr>
      <w:tr w:rsidR="00F463FC" w:rsidRPr="00C80A23" w14:paraId="1751E08E" w14:textId="77777777" w:rsidTr="003A2D5B">
        <w:trPr>
          <w:trHeight w:val="20"/>
        </w:trPr>
        <w:tc>
          <w:tcPr>
            <w:tcW w:w="3618" w:type="dxa"/>
          </w:tcPr>
          <w:p w14:paraId="5C7FD506" w14:textId="77777777" w:rsidR="00F463FC" w:rsidRPr="00C80A23" w:rsidRDefault="00F463FC" w:rsidP="00F463FC">
            <w:pPr>
              <w:pStyle w:val="ListParagraph"/>
              <w:ind w:left="223" w:right="-606" w:hanging="223"/>
              <w:jc w:val="thaiDistribute"/>
              <w:rPr>
                <w:b/>
                <w:bCs/>
                <w:sz w:val="19"/>
                <w:szCs w:val="19"/>
              </w:rPr>
            </w:pPr>
            <w:r w:rsidRPr="00C80A23">
              <w:rPr>
                <w:sz w:val="19"/>
                <w:szCs w:val="19"/>
              </w:rPr>
              <w:t>-</w:t>
            </w:r>
            <w:r w:rsidRPr="00C80A23">
              <w:rPr>
                <w:sz w:val="19"/>
                <w:szCs w:val="19"/>
              </w:rPr>
              <w:tab/>
              <w:t>Housing loans</w:t>
            </w:r>
          </w:p>
        </w:tc>
        <w:tc>
          <w:tcPr>
            <w:tcW w:w="1350" w:type="dxa"/>
            <w:shd w:val="clear" w:color="auto" w:fill="auto"/>
          </w:tcPr>
          <w:p w14:paraId="2F1C32B4" w14:textId="686CE449" w:rsidR="00F463FC" w:rsidRPr="0093239C" w:rsidRDefault="00F463FC" w:rsidP="00F463FC">
            <w:pPr>
              <w:tabs>
                <w:tab w:val="decimal" w:pos="1260"/>
              </w:tabs>
              <w:ind w:left="-128" w:right="-45"/>
              <w:rPr>
                <w:rFonts w:cstheme="minorBidi"/>
                <w:sz w:val="19"/>
                <w:szCs w:val="19"/>
                <w:lang w:bidi="th-TH"/>
              </w:rPr>
            </w:pPr>
            <w:r w:rsidRPr="0093239C">
              <w:rPr>
                <w:sz w:val="19"/>
                <w:szCs w:val="19"/>
              </w:rPr>
              <w:t>10,287,187</w:t>
            </w:r>
          </w:p>
        </w:tc>
        <w:tc>
          <w:tcPr>
            <w:tcW w:w="236" w:type="dxa"/>
            <w:shd w:val="clear" w:color="auto" w:fill="auto"/>
          </w:tcPr>
          <w:p w14:paraId="67D1EFF7"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7BEFC8FE" w14:textId="1F73B857" w:rsidR="00F463FC" w:rsidRPr="00F463FC" w:rsidRDefault="00F463FC" w:rsidP="00F463FC">
            <w:pPr>
              <w:tabs>
                <w:tab w:val="decimal" w:pos="1260"/>
              </w:tabs>
              <w:ind w:left="-128" w:right="-45"/>
              <w:rPr>
                <w:rFonts w:cs="Times New Roman"/>
                <w:sz w:val="19"/>
                <w:szCs w:val="19"/>
              </w:rPr>
            </w:pPr>
            <w:r w:rsidRPr="0093239C">
              <w:rPr>
                <w:sz w:val="19"/>
                <w:szCs w:val="19"/>
              </w:rPr>
              <w:t>13,698,778</w:t>
            </w:r>
          </w:p>
        </w:tc>
        <w:tc>
          <w:tcPr>
            <w:tcW w:w="270" w:type="dxa"/>
            <w:vAlign w:val="bottom"/>
          </w:tcPr>
          <w:p w14:paraId="38FEB88D" w14:textId="77777777" w:rsidR="00F463FC" w:rsidRPr="00C80A23" w:rsidRDefault="00F463FC" w:rsidP="00F463FC">
            <w:pPr>
              <w:ind w:right="-606"/>
              <w:jc w:val="thaiDistribute"/>
              <w:rPr>
                <w:rFonts w:cs="Times New Roman"/>
                <w:b/>
                <w:bCs/>
                <w:sz w:val="19"/>
                <w:szCs w:val="19"/>
              </w:rPr>
            </w:pPr>
          </w:p>
        </w:tc>
        <w:tc>
          <w:tcPr>
            <w:tcW w:w="2790" w:type="dxa"/>
          </w:tcPr>
          <w:p w14:paraId="1EFAD1DD" w14:textId="7F02284A" w:rsidR="00F463FC" w:rsidRPr="00C80A23" w:rsidRDefault="00F463FC" w:rsidP="00F463FC">
            <w:pPr>
              <w:ind w:left="160" w:right="-45" w:hanging="180"/>
              <w:rPr>
                <w:rFonts w:cs="Times New Roman"/>
                <w:sz w:val="19"/>
                <w:szCs w:val="19"/>
              </w:rPr>
            </w:pPr>
            <w:r w:rsidRPr="00C80A23">
              <w:rPr>
                <w:rFonts w:cs="Times New Roman"/>
                <w:sz w:val="19"/>
                <w:szCs w:val="19"/>
              </w:rPr>
              <w:t>Residence</w:t>
            </w:r>
          </w:p>
        </w:tc>
      </w:tr>
      <w:tr w:rsidR="00F463FC" w:rsidRPr="00C80A23" w14:paraId="56A0A4B8" w14:textId="77777777" w:rsidTr="003A2D5B">
        <w:trPr>
          <w:trHeight w:val="20"/>
        </w:trPr>
        <w:tc>
          <w:tcPr>
            <w:tcW w:w="3618" w:type="dxa"/>
          </w:tcPr>
          <w:p w14:paraId="3B207630" w14:textId="77777777" w:rsidR="00F463FC" w:rsidRPr="00C80A23" w:rsidRDefault="00F463FC" w:rsidP="00F463FC">
            <w:pPr>
              <w:pStyle w:val="ListParagraph"/>
              <w:ind w:left="223" w:right="-606" w:hanging="223"/>
              <w:jc w:val="thaiDistribute"/>
              <w:rPr>
                <w:sz w:val="19"/>
                <w:szCs w:val="19"/>
              </w:rPr>
            </w:pPr>
            <w:r w:rsidRPr="00C80A23">
              <w:rPr>
                <w:sz w:val="19"/>
                <w:szCs w:val="19"/>
              </w:rPr>
              <w:t>-</w:t>
            </w:r>
            <w:r w:rsidRPr="00C80A23">
              <w:rPr>
                <w:sz w:val="19"/>
                <w:szCs w:val="19"/>
              </w:rPr>
              <w:tab/>
              <w:t>Other loans to retail customers</w:t>
            </w:r>
          </w:p>
        </w:tc>
        <w:tc>
          <w:tcPr>
            <w:tcW w:w="1350" w:type="dxa"/>
            <w:shd w:val="clear" w:color="auto" w:fill="auto"/>
          </w:tcPr>
          <w:p w14:paraId="6762D7AB" w14:textId="6001C196" w:rsidR="00F463FC" w:rsidRPr="00F463FC" w:rsidRDefault="00F463FC" w:rsidP="00F463FC">
            <w:pPr>
              <w:tabs>
                <w:tab w:val="decimal" w:pos="1260"/>
              </w:tabs>
              <w:ind w:left="-128" w:right="-45"/>
              <w:rPr>
                <w:rFonts w:cs="Times New Roman"/>
                <w:sz w:val="19"/>
                <w:szCs w:val="19"/>
              </w:rPr>
            </w:pPr>
            <w:r w:rsidRPr="0093239C">
              <w:rPr>
                <w:sz w:val="19"/>
                <w:szCs w:val="19"/>
              </w:rPr>
              <w:t>15,449,329</w:t>
            </w:r>
          </w:p>
        </w:tc>
        <w:tc>
          <w:tcPr>
            <w:tcW w:w="236" w:type="dxa"/>
            <w:shd w:val="clear" w:color="auto" w:fill="auto"/>
          </w:tcPr>
          <w:p w14:paraId="55F898DB" w14:textId="77777777" w:rsidR="00F463FC" w:rsidRPr="00F463FC" w:rsidRDefault="00F463FC" w:rsidP="00F463FC">
            <w:pPr>
              <w:tabs>
                <w:tab w:val="decimal" w:pos="1260"/>
              </w:tabs>
              <w:ind w:left="-128" w:right="-45"/>
              <w:rPr>
                <w:rFonts w:cs="Times New Roman"/>
                <w:sz w:val="19"/>
                <w:szCs w:val="19"/>
              </w:rPr>
            </w:pPr>
          </w:p>
        </w:tc>
        <w:tc>
          <w:tcPr>
            <w:tcW w:w="1114" w:type="dxa"/>
            <w:shd w:val="clear" w:color="auto" w:fill="auto"/>
          </w:tcPr>
          <w:p w14:paraId="3D0CEC51" w14:textId="744F1083" w:rsidR="00F463FC" w:rsidRPr="00F463FC" w:rsidRDefault="00F463FC" w:rsidP="00F463FC">
            <w:pPr>
              <w:tabs>
                <w:tab w:val="decimal" w:pos="1260"/>
              </w:tabs>
              <w:ind w:left="-128" w:right="-45"/>
              <w:rPr>
                <w:rFonts w:cs="Times New Roman"/>
                <w:sz w:val="19"/>
                <w:szCs w:val="19"/>
              </w:rPr>
            </w:pPr>
            <w:r w:rsidRPr="0093239C">
              <w:rPr>
                <w:sz w:val="19"/>
                <w:szCs w:val="19"/>
              </w:rPr>
              <w:t>19,792,826</w:t>
            </w:r>
          </w:p>
        </w:tc>
        <w:tc>
          <w:tcPr>
            <w:tcW w:w="270" w:type="dxa"/>
            <w:vAlign w:val="bottom"/>
          </w:tcPr>
          <w:p w14:paraId="33D2A256" w14:textId="77777777" w:rsidR="00F463FC" w:rsidRPr="00C80A23" w:rsidRDefault="00F463FC" w:rsidP="00F463FC">
            <w:pPr>
              <w:ind w:right="-606"/>
              <w:jc w:val="thaiDistribute"/>
              <w:rPr>
                <w:rFonts w:cs="Times New Roman"/>
                <w:b/>
                <w:bCs/>
                <w:sz w:val="19"/>
                <w:szCs w:val="19"/>
              </w:rPr>
            </w:pPr>
          </w:p>
        </w:tc>
        <w:tc>
          <w:tcPr>
            <w:tcW w:w="2790" w:type="dxa"/>
          </w:tcPr>
          <w:p w14:paraId="32AA9EF3" w14:textId="7800BCDD" w:rsidR="00F463FC" w:rsidRPr="00C80A23" w:rsidRDefault="00F463FC" w:rsidP="00F463FC">
            <w:pPr>
              <w:ind w:left="160" w:right="-45" w:hanging="180"/>
              <w:rPr>
                <w:rFonts w:cs="Times New Roman"/>
                <w:sz w:val="19"/>
                <w:szCs w:val="19"/>
              </w:rPr>
            </w:pPr>
            <w:r w:rsidRPr="00C80A23">
              <w:rPr>
                <w:rFonts w:cs="Times New Roman"/>
                <w:sz w:val="19"/>
                <w:szCs w:val="19"/>
              </w:rPr>
              <w:t>Gold, residence and vehicle</w:t>
            </w:r>
          </w:p>
        </w:tc>
      </w:tr>
    </w:tbl>
    <w:p w14:paraId="3DD73D7B" w14:textId="63D5C932" w:rsidR="002E6BAE" w:rsidRDefault="002E6BAE" w:rsidP="00F3534A">
      <w:pPr>
        <w:autoSpaceDE w:val="0"/>
        <w:autoSpaceDN w:val="0"/>
        <w:adjustRightInd w:val="0"/>
        <w:spacing w:line="240" w:lineRule="atLeast"/>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F24EAF" w:rsidRPr="00C80A23" w14:paraId="2ACBD088" w14:textId="77777777" w:rsidTr="00080F43">
        <w:trPr>
          <w:trHeight w:val="20"/>
        </w:trPr>
        <w:tc>
          <w:tcPr>
            <w:tcW w:w="3618" w:type="dxa"/>
          </w:tcPr>
          <w:p w14:paraId="0859A2DD" w14:textId="77777777" w:rsidR="00F24EAF" w:rsidRPr="00C80A23" w:rsidRDefault="00F24EAF" w:rsidP="00080F43">
            <w:pPr>
              <w:pStyle w:val="ListParagraph"/>
              <w:ind w:left="223" w:right="-606" w:hanging="223"/>
              <w:jc w:val="thaiDistribute"/>
              <w:rPr>
                <w:sz w:val="19"/>
                <w:szCs w:val="19"/>
              </w:rPr>
            </w:pPr>
            <w:r w:rsidRPr="00C80A23">
              <w:rPr>
                <w:b/>
                <w:bCs/>
                <w:sz w:val="19"/>
                <w:szCs w:val="19"/>
              </w:rPr>
              <w:t>2022</w:t>
            </w:r>
          </w:p>
        </w:tc>
        <w:tc>
          <w:tcPr>
            <w:tcW w:w="1350" w:type="dxa"/>
            <w:shd w:val="clear" w:color="auto" w:fill="auto"/>
            <w:vAlign w:val="bottom"/>
          </w:tcPr>
          <w:p w14:paraId="71C9B486" w14:textId="77777777" w:rsidR="00F24EAF" w:rsidRPr="00C80A23" w:rsidRDefault="00F24EAF" w:rsidP="00080F43">
            <w:pPr>
              <w:tabs>
                <w:tab w:val="decimal" w:pos="1260"/>
              </w:tabs>
              <w:ind w:left="-128" w:right="-45"/>
              <w:rPr>
                <w:rFonts w:cs="Times New Roman"/>
                <w:sz w:val="19"/>
                <w:szCs w:val="19"/>
              </w:rPr>
            </w:pPr>
          </w:p>
        </w:tc>
        <w:tc>
          <w:tcPr>
            <w:tcW w:w="236" w:type="dxa"/>
            <w:shd w:val="clear" w:color="auto" w:fill="auto"/>
            <w:vAlign w:val="bottom"/>
          </w:tcPr>
          <w:p w14:paraId="621F7A61"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6CA6C542" w14:textId="77777777" w:rsidR="00F24EAF" w:rsidRPr="00C80A23" w:rsidRDefault="00F24EAF" w:rsidP="00080F43">
            <w:pPr>
              <w:tabs>
                <w:tab w:val="decimal" w:pos="1260"/>
              </w:tabs>
              <w:ind w:left="-128" w:right="-45"/>
              <w:rPr>
                <w:rFonts w:cs="Times New Roman"/>
                <w:sz w:val="19"/>
                <w:szCs w:val="19"/>
              </w:rPr>
            </w:pPr>
          </w:p>
        </w:tc>
        <w:tc>
          <w:tcPr>
            <w:tcW w:w="270" w:type="dxa"/>
            <w:vAlign w:val="bottom"/>
          </w:tcPr>
          <w:p w14:paraId="54EA7601" w14:textId="77777777" w:rsidR="00F24EAF" w:rsidRPr="00C80A23" w:rsidRDefault="00F24EAF" w:rsidP="00080F43">
            <w:pPr>
              <w:ind w:right="-606"/>
              <w:jc w:val="thaiDistribute"/>
              <w:rPr>
                <w:rFonts w:cs="Times New Roman"/>
                <w:b/>
                <w:bCs/>
                <w:sz w:val="19"/>
                <w:szCs w:val="19"/>
              </w:rPr>
            </w:pPr>
          </w:p>
        </w:tc>
        <w:tc>
          <w:tcPr>
            <w:tcW w:w="2790" w:type="dxa"/>
          </w:tcPr>
          <w:p w14:paraId="41BDD61C" w14:textId="77777777" w:rsidR="00F24EAF" w:rsidRPr="00C80A23" w:rsidRDefault="00F24EAF" w:rsidP="00080F43">
            <w:pPr>
              <w:tabs>
                <w:tab w:val="left" w:pos="140"/>
              </w:tabs>
              <w:ind w:left="-20" w:right="-45"/>
              <w:rPr>
                <w:rFonts w:cs="Times New Roman"/>
                <w:sz w:val="19"/>
                <w:szCs w:val="19"/>
              </w:rPr>
            </w:pPr>
          </w:p>
        </w:tc>
      </w:tr>
      <w:tr w:rsidR="00F24EAF" w:rsidRPr="00C80A23" w14:paraId="3ED270F6" w14:textId="77777777" w:rsidTr="00080F43">
        <w:trPr>
          <w:trHeight w:val="20"/>
        </w:trPr>
        <w:tc>
          <w:tcPr>
            <w:tcW w:w="3618" w:type="dxa"/>
          </w:tcPr>
          <w:p w14:paraId="680BBB82" w14:textId="77777777" w:rsidR="00F24EAF" w:rsidRPr="00C80A23" w:rsidRDefault="00F24EAF" w:rsidP="00080F43">
            <w:pPr>
              <w:pStyle w:val="ListParagraph"/>
              <w:ind w:left="223" w:right="-606" w:hanging="223"/>
              <w:jc w:val="thaiDistribute"/>
              <w:rPr>
                <w:sz w:val="19"/>
                <w:szCs w:val="19"/>
                <w:vertAlign w:val="superscript"/>
              </w:rPr>
            </w:pPr>
            <w:r w:rsidRPr="00C80A23">
              <w:rPr>
                <w:b/>
                <w:bCs/>
                <w:sz w:val="19"/>
                <w:szCs w:val="19"/>
              </w:rPr>
              <w:t>Investments in debt instruments</w:t>
            </w:r>
            <w:r w:rsidRPr="00C80A23">
              <w:rPr>
                <w:b/>
                <w:bCs/>
                <w:sz w:val="19"/>
                <w:szCs w:val="19"/>
                <w:vertAlign w:val="superscript"/>
              </w:rPr>
              <w:t>**</w:t>
            </w:r>
          </w:p>
        </w:tc>
        <w:tc>
          <w:tcPr>
            <w:tcW w:w="1350" w:type="dxa"/>
            <w:shd w:val="clear" w:color="auto" w:fill="auto"/>
            <w:vAlign w:val="bottom"/>
          </w:tcPr>
          <w:p w14:paraId="25255CB8" w14:textId="77777777" w:rsidR="00F24EAF" w:rsidRPr="00C80A23" w:rsidRDefault="00F24EAF" w:rsidP="00080F43">
            <w:pPr>
              <w:tabs>
                <w:tab w:val="decimal" w:pos="1260"/>
              </w:tabs>
              <w:ind w:left="-128" w:right="-45"/>
              <w:rPr>
                <w:rFonts w:cs="Times New Roman"/>
                <w:sz w:val="19"/>
                <w:szCs w:val="19"/>
              </w:rPr>
            </w:pPr>
          </w:p>
        </w:tc>
        <w:tc>
          <w:tcPr>
            <w:tcW w:w="236" w:type="dxa"/>
            <w:shd w:val="clear" w:color="auto" w:fill="auto"/>
            <w:vAlign w:val="bottom"/>
          </w:tcPr>
          <w:p w14:paraId="2562C74D"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vAlign w:val="bottom"/>
          </w:tcPr>
          <w:p w14:paraId="5984A140" w14:textId="77777777" w:rsidR="00F24EAF" w:rsidRPr="00C80A23" w:rsidRDefault="00F24EAF" w:rsidP="00080F43">
            <w:pPr>
              <w:tabs>
                <w:tab w:val="decimal" w:pos="1260"/>
              </w:tabs>
              <w:ind w:left="-128" w:right="-45"/>
              <w:rPr>
                <w:rFonts w:cs="Times New Roman"/>
                <w:sz w:val="19"/>
                <w:szCs w:val="19"/>
              </w:rPr>
            </w:pPr>
          </w:p>
        </w:tc>
        <w:tc>
          <w:tcPr>
            <w:tcW w:w="270" w:type="dxa"/>
            <w:vAlign w:val="bottom"/>
          </w:tcPr>
          <w:p w14:paraId="502AEAA4" w14:textId="77777777" w:rsidR="00F24EAF" w:rsidRPr="00C80A23" w:rsidRDefault="00F24EAF" w:rsidP="00080F43">
            <w:pPr>
              <w:ind w:right="-606"/>
              <w:jc w:val="thaiDistribute"/>
              <w:rPr>
                <w:rFonts w:cs="Times New Roman"/>
                <w:b/>
                <w:bCs/>
                <w:sz w:val="19"/>
                <w:szCs w:val="19"/>
              </w:rPr>
            </w:pPr>
          </w:p>
        </w:tc>
        <w:tc>
          <w:tcPr>
            <w:tcW w:w="2790" w:type="dxa"/>
          </w:tcPr>
          <w:p w14:paraId="19787FFB" w14:textId="77777777" w:rsidR="00F24EAF" w:rsidRPr="00C80A23" w:rsidRDefault="00F24EAF" w:rsidP="00080F43">
            <w:pPr>
              <w:ind w:left="160" w:right="-45" w:hanging="180"/>
              <w:rPr>
                <w:rFonts w:cs="Times New Roman"/>
                <w:sz w:val="19"/>
                <w:szCs w:val="19"/>
              </w:rPr>
            </w:pPr>
          </w:p>
        </w:tc>
      </w:tr>
      <w:tr w:rsidR="00F24EAF" w:rsidRPr="00C80A23" w14:paraId="4A308009" w14:textId="77777777" w:rsidTr="00080F43">
        <w:trPr>
          <w:trHeight w:val="20"/>
        </w:trPr>
        <w:tc>
          <w:tcPr>
            <w:tcW w:w="3618" w:type="dxa"/>
          </w:tcPr>
          <w:p w14:paraId="2A4470B9" w14:textId="77777777" w:rsidR="00F24EAF" w:rsidRPr="00C80A23" w:rsidRDefault="00F24EAF" w:rsidP="00080F43">
            <w:pPr>
              <w:pStyle w:val="ListParagraph"/>
              <w:ind w:left="223" w:right="-606" w:hanging="223"/>
              <w:jc w:val="thaiDistribute"/>
              <w:rPr>
                <w:b/>
                <w:bCs/>
                <w:sz w:val="19"/>
                <w:szCs w:val="19"/>
              </w:rPr>
            </w:pPr>
            <w:r w:rsidRPr="00C80A23">
              <w:rPr>
                <w:sz w:val="19"/>
                <w:szCs w:val="19"/>
              </w:rPr>
              <w:t>-</w:t>
            </w:r>
            <w:r w:rsidRPr="00C80A23">
              <w:rPr>
                <w:sz w:val="19"/>
                <w:szCs w:val="19"/>
              </w:rPr>
              <w:tab/>
              <w:t>Government and state enterprise securities</w:t>
            </w:r>
          </w:p>
        </w:tc>
        <w:tc>
          <w:tcPr>
            <w:tcW w:w="1350" w:type="dxa"/>
            <w:shd w:val="clear" w:color="auto" w:fill="auto"/>
            <w:vAlign w:val="center"/>
          </w:tcPr>
          <w:p w14:paraId="1EA53D81"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2,920,705</w:t>
            </w:r>
          </w:p>
        </w:tc>
        <w:tc>
          <w:tcPr>
            <w:tcW w:w="236" w:type="dxa"/>
            <w:shd w:val="clear" w:color="auto" w:fill="auto"/>
            <w:vAlign w:val="bottom"/>
          </w:tcPr>
          <w:p w14:paraId="44353E9A"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49AF7163"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w:t>
            </w:r>
          </w:p>
        </w:tc>
        <w:tc>
          <w:tcPr>
            <w:tcW w:w="270" w:type="dxa"/>
            <w:vAlign w:val="bottom"/>
          </w:tcPr>
          <w:p w14:paraId="6A9DBBD4" w14:textId="77777777" w:rsidR="00F24EAF" w:rsidRPr="00C80A23" w:rsidRDefault="00F24EAF" w:rsidP="00080F43">
            <w:pPr>
              <w:ind w:right="-606"/>
              <w:jc w:val="thaiDistribute"/>
              <w:rPr>
                <w:rFonts w:cs="Times New Roman"/>
                <w:b/>
                <w:bCs/>
                <w:sz w:val="19"/>
                <w:szCs w:val="19"/>
              </w:rPr>
            </w:pPr>
          </w:p>
        </w:tc>
        <w:tc>
          <w:tcPr>
            <w:tcW w:w="2790" w:type="dxa"/>
          </w:tcPr>
          <w:p w14:paraId="403B9E30" w14:textId="77777777" w:rsidR="00F24EAF" w:rsidRPr="00C80A23" w:rsidRDefault="00F24EAF" w:rsidP="00080F43">
            <w:pPr>
              <w:ind w:left="160" w:right="-45" w:hanging="180"/>
              <w:rPr>
                <w:rFonts w:cs="Times New Roman"/>
                <w:sz w:val="19"/>
                <w:szCs w:val="19"/>
              </w:rPr>
            </w:pPr>
            <w:r w:rsidRPr="00C80A23">
              <w:rPr>
                <w:rFonts w:cs="Times New Roman"/>
                <w:sz w:val="19"/>
                <w:szCs w:val="19"/>
              </w:rPr>
              <w:t>None</w:t>
            </w:r>
          </w:p>
        </w:tc>
      </w:tr>
      <w:tr w:rsidR="00F24EAF" w:rsidRPr="00C80A23" w14:paraId="286E7315" w14:textId="77777777" w:rsidTr="00080F43">
        <w:trPr>
          <w:trHeight w:val="20"/>
        </w:trPr>
        <w:tc>
          <w:tcPr>
            <w:tcW w:w="3618" w:type="dxa"/>
          </w:tcPr>
          <w:p w14:paraId="41ACC8FD" w14:textId="77777777" w:rsidR="00F24EAF" w:rsidRPr="00C80A23" w:rsidRDefault="00F24EAF" w:rsidP="00080F43">
            <w:pPr>
              <w:pStyle w:val="ListParagraph"/>
              <w:ind w:left="223" w:right="-606" w:hanging="223"/>
              <w:jc w:val="thaiDistribute"/>
              <w:rPr>
                <w:sz w:val="19"/>
                <w:szCs w:val="19"/>
              </w:rPr>
            </w:pPr>
            <w:r w:rsidRPr="00C80A23">
              <w:rPr>
                <w:sz w:val="19"/>
                <w:szCs w:val="19"/>
              </w:rPr>
              <w:t>-</w:t>
            </w:r>
            <w:r w:rsidRPr="00C80A23">
              <w:rPr>
                <w:sz w:val="19"/>
                <w:szCs w:val="19"/>
              </w:rPr>
              <w:tab/>
              <w:t>Private debt securities</w:t>
            </w:r>
          </w:p>
        </w:tc>
        <w:tc>
          <w:tcPr>
            <w:tcW w:w="1350" w:type="dxa"/>
            <w:shd w:val="clear" w:color="auto" w:fill="auto"/>
            <w:vAlign w:val="center"/>
          </w:tcPr>
          <w:p w14:paraId="1CA76515"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40,470</w:t>
            </w:r>
          </w:p>
        </w:tc>
        <w:tc>
          <w:tcPr>
            <w:tcW w:w="236" w:type="dxa"/>
            <w:shd w:val="clear" w:color="auto" w:fill="auto"/>
            <w:vAlign w:val="bottom"/>
          </w:tcPr>
          <w:p w14:paraId="5CDDA1EE"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3D9A165B"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w:t>
            </w:r>
          </w:p>
        </w:tc>
        <w:tc>
          <w:tcPr>
            <w:tcW w:w="270" w:type="dxa"/>
            <w:vAlign w:val="bottom"/>
          </w:tcPr>
          <w:p w14:paraId="5B58744D" w14:textId="77777777" w:rsidR="00F24EAF" w:rsidRPr="00C80A23" w:rsidRDefault="00F24EAF" w:rsidP="00080F43">
            <w:pPr>
              <w:ind w:right="-606"/>
              <w:jc w:val="thaiDistribute"/>
              <w:rPr>
                <w:rFonts w:cs="Times New Roman"/>
                <w:b/>
                <w:bCs/>
                <w:sz w:val="19"/>
                <w:szCs w:val="19"/>
              </w:rPr>
            </w:pPr>
          </w:p>
        </w:tc>
        <w:tc>
          <w:tcPr>
            <w:tcW w:w="2790" w:type="dxa"/>
          </w:tcPr>
          <w:p w14:paraId="6B72A69B" w14:textId="77777777" w:rsidR="00F24EAF" w:rsidRPr="00C80A23" w:rsidRDefault="00F24EAF" w:rsidP="00080F43">
            <w:pPr>
              <w:ind w:left="160" w:right="-45" w:hanging="180"/>
              <w:rPr>
                <w:rFonts w:cs="Times New Roman"/>
                <w:sz w:val="19"/>
                <w:szCs w:val="19"/>
              </w:rPr>
            </w:pPr>
            <w:r w:rsidRPr="00C80A23">
              <w:rPr>
                <w:rFonts w:cs="Times New Roman"/>
                <w:sz w:val="19"/>
                <w:szCs w:val="19"/>
              </w:rPr>
              <w:t>None</w:t>
            </w:r>
          </w:p>
        </w:tc>
      </w:tr>
      <w:tr w:rsidR="00F24EAF" w:rsidRPr="00C80A23" w14:paraId="23335D4D" w14:textId="77777777" w:rsidTr="00080F43">
        <w:trPr>
          <w:trHeight w:val="20"/>
        </w:trPr>
        <w:tc>
          <w:tcPr>
            <w:tcW w:w="3618" w:type="dxa"/>
          </w:tcPr>
          <w:p w14:paraId="3041C053" w14:textId="77777777" w:rsidR="00F24EAF" w:rsidRPr="00C80A23" w:rsidRDefault="00F24EAF" w:rsidP="00080F43">
            <w:pPr>
              <w:pStyle w:val="ListParagraph"/>
              <w:ind w:left="223" w:right="-606" w:hanging="223"/>
              <w:jc w:val="thaiDistribute"/>
              <w:rPr>
                <w:sz w:val="19"/>
                <w:szCs w:val="19"/>
              </w:rPr>
            </w:pPr>
            <w:r w:rsidRPr="00C80A23">
              <w:rPr>
                <w:b/>
                <w:bCs/>
                <w:sz w:val="19"/>
                <w:szCs w:val="19"/>
              </w:rPr>
              <w:t>Loans to SME and micro SME customers</w:t>
            </w:r>
          </w:p>
        </w:tc>
        <w:tc>
          <w:tcPr>
            <w:tcW w:w="1350" w:type="dxa"/>
            <w:shd w:val="clear" w:color="auto" w:fill="auto"/>
            <w:vAlign w:val="bottom"/>
          </w:tcPr>
          <w:p w14:paraId="657C05DE" w14:textId="77777777" w:rsidR="00F24EAF" w:rsidRPr="00C80A23" w:rsidRDefault="00F24EAF" w:rsidP="00080F43">
            <w:pPr>
              <w:tabs>
                <w:tab w:val="decimal" w:pos="1260"/>
              </w:tabs>
              <w:ind w:left="-128" w:right="-45"/>
              <w:rPr>
                <w:rFonts w:cs="Times New Roman"/>
                <w:sz w:val="19"/>
                <w:szCs w:val="19"/>
              </w:rPr>
            </w:pPr>
          </w:p>
        </w:tc>
        <w:tc>
          <w:tcPr>
            <w:tcW w:w="236" w:type="dxa"/>
            <w:shd w:val="clear" w:color="auto" w:fill="auto"/>
            <w:vAlign w:val="bottom"/>
          </w:tcPr>
          <w:p w14:paraId="61FA0E0E"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vAlign w:val="bottom"/>
          </w:tcPr>
          <w:p w14:paraId="50FA2B51" w14:textId="77777777" w:rsidR="00F24EAF" w:rsidRPr="00C80A23" w:rsidRDefault="00F24EAF" w:rsidP="00080F43">
            <w:pPr>
              <w:tabs>
                <w:tab w:val="decimal" w:pos="1260"/>
              </w:tabs>
              <w:ind w:left="-128" w:right="-45"/>
              <w:rPr>
                <w:rFonts w:cs="Times New Roman"/>
                <w:sz w:val="19"/>
                <w:szCs w:val="19"/>
              </w:rPr>
            </w:pPr>
          </w:p>
        </w:tc>
        <w:tc>
          <w:tcPr>
            <w:tcW w:w="270" w:type="dxa"/>
            <w:vAlign w:val="bottom"/>
          </w:tcPr>
          <w:p w14:paraId="285CA269" w14:textId="77777777" w:rsidR="00F24EAF" w:rsidRPr="00C80A23" w:rsidRDefault="00F24EAF" w:rsidP="00080F43">
            <w:pPr>
              <w:ind w:right="-606"/>
              <w:jc w:val="thaiDistribute"/>
              <w:rPr>
                <w:rFonts w:cs="Times New Roman"/>
                <w:b/>
                <w:bCs/>
                <w:sz w:val="19"/>
                <w:szCs w:val="19"/>
              </w:rPr>
            </w:pPr>
          </w:p>
        </w:tc>
        <w:tc>
          <w:tcPr>
            <w:tcW w:w="2790" w:type="dxa"/>
          </w:tcPr>
          <w:p w14:paraId="04CF63C6" w14:textId="77777777" w:rsidR="00F24EAF" w:rsidRPr="00C80A23" w:rsidRDefault="00F24EAF" w:rsidP="00080F43">
            <w:pPr>
              <w:ind w:left="160" w:right="-45" w:hanging="180"/>
              <w:rPr>
                <w:rFonts w:cs="Times New Roman"/>
                <w:sz w:val="19"/>
                <w:szCs w:val="19"/>
              </w:rPr>
            </w:pPr>
          </w:p>
        </w:tc>
      </w:tr>
      <w:tr w:rsidR="00F24EAF" w:rsidRPr="00C80A23" w14:paraId="5287CA22" w14:textId="77777777" w:rsidTr="00080F43">
        <w:trPr>
          <w:trHeight w:val="20"/>
        </w:trPr>
        <w:tc>
          <w:tcPr>
            <w:tcW w:w="3618" w:type="dxa"/>
          </w:tcPr>
          <w:p w14:paraId="048F198F" w14:textId="77777777" w:rsidR="00F24EAF" w:rsidRPr="00C80A23" w:rsidRDefault="00F24EAF" w:rsidP="00080F43">
            <w:pPr>
              <w:pStyle w:val="ListParagraph"/>
              <w:ind w:left="223" w:right="-606" w:hanging="223"/>
              <w:jc w:val="thaiDistribute"/>
              <w:rPr>
                <w:b/>
                <w:bCs/>
                <w:i/>
                <w:iCs/>
                <w:sz w:val="19"/>
                <w:szCs w:val="19"/>
              </w:rPr>
            </w:pPr>
            <w:r w:rsidRPr="00C80A23">
              <w:rPr>
                <w:sz w:val="19"/>
                <w:szCs w:val="19"/>
              </w:rPr>
              <w:t>-</w:t>
            </w:r>
            <w:r w:rsidRPr="00C80A23">
              <w:rPr>
                <w:sz w:val="19"/>
                <w:szCs w:val="19"/>
              </w:rPr>
              <w:tab/>
              <w:t>Loans</w:t>
            </w:r>
          </w:p>
        </w:tc>
        <w:tc>
          <w:tcPr>
            <w:tcW w:w="1350" w:type="dxa"/>
            <w:shd w:val="clear" w:color="auto" w:fill="auto"/>
          </w:tcPr>
          <w:p w14:paraId="00D43A7A"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83,884,675</w:t>
            </w:r>
          </w:p>
        </w:tc>
        <w:tc>
          <w:tcPr>
            <w:tcW w:w="236" w:type="dxa"/>
            <w:shd w:val="clear" w:color="auto" w:fill="auto"/>
          </w:tcPr>
          <w:p w14:paraId="68D3FE49"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27CF178E"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68,295,647</w:t>
            </w:r>
          </w:p>
        </w:tc>
        <w:tc>
          <w:tcPr>
            <w:tcW w:w="270" w:type="dxa"/>
            <w:vAlign w:val="bottom"/>
          </w:tcPr>
          <w:p w14:paraId="4EC76A24" w14:textId="77777777" w:rsidR="00F24EAF" w:rsidRPr="00C80A23" w:rsidRDefault="00F24EAF" w:rsidP="00080F43">
            <w:pPr>
              <w:ind w:right="-606"/>
              <w:jc w:val="thaiDistribute"/>
              <w:rPr>
                <w:rFonts w:cs="Times New Roman"/>
                <w:b/>
                <w:bCs/>
                <w:sz w:val="19"/>
                <w:szCs w:val="19"/>
              </w:rPr>
            </w:pPr>
          </w:p>
        </w:tc>
        <w:tc>
          <w:tcPr>
            <w:tcW w:w="2790" w:type="dxa"/>
          </w:tcPr>
          <w:p w14:paraId="533FD2D3" w14:textId="77777777" w:rsidR="00F24EAF" w:rsidRPr="00C80A23" w:rsidRDefault="00F24EAF" w:rsidP="00080F43">
            <w:pPr>
              <w:ind w:left="160" w:right="-45" w:hanging="180"/>
              <w:rPr>
                <w:rFonts w:cs="Times New Roman"/>
                <w:sz w:val="19"/>
                <w:szCs w:val="19"/>
              </w:rPr>
            </w:pPr>
            <w:r w:rsidRPr="00C80A23">
              <w:rPr>
                <w:rFonts w:cs="Times New Roman"/>
                <w:sz w:val="19"/>
                <w:szCs w:val="19"/>
              </w:rPr>
              <w:t>Deposits, gold, land, building, residence, machine, equipment and TCG</w:t>
            </w:r>
          </w:p>
        </w:tc>
      </w:tr>
      <w:tr w:rsidR="00F24EAF" w:rsidRPr="00C80A23" w14:paraId="5956E9E6" w14:textId="77777777" w:rsidTr="00080F43">
        <w:trPr>
          <w:trHeight w:val="20"/>
        </w:trPr>
        <w:tc>
          <w:tcPr>
            <w:tcW w:w="3618" w:type="dxa"/>
          </w:tcPr>
          <w:p w14:paraId="3E626041" w14:textId="77777777" w:rsidR="00F24EAF" w:rsidRPr="00C80A23" w:rsidRDefault="00F24EAF" w:rsidP="00080F43">
            <w:pPr>
              <w:pStyle w:val="ListParagraph"/>
              <w:ind w:left="223" w:right="-606" w:hanging="223"/>
              <w:jc w:val="thaiDistribute"/>
              <w:rPr>
                <w:sz w:val="19"/>
                <w:szCs w:val="19"/>
              </w:rPr>
            </w:pPr>
            <w:r w:rsidRPr="00C80A23">
              <w:rPr>
                <w:sz w:val="19"/>
                <w:szCs w:val="19"/>
              </w:rPr>
              <w:t>-</w:t>
            </w:r>
            <w:r w:rsidRPr="00C80A23">
              <w:rPr>
                <w:sz w:val="19"/>
                <w:szCs w:val="19"/>
              </w:rPr>
              <w:tab/>
              <w:t>Hire purchase</w:t>
            </w:r>
          </w:p>
        </w:tc>
        <w:tc>
          <w:tcPr>
            <w:tcW w:w="1350" w:type="dxa"/>
            <w:shd w:val="clear" w:color="auto" w:fill="auto"/>
          </w:tcPr>
          <w:p w14:paraId="5F1378A6"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1,598,674</w:t>
            </w:r>
          </w:p>
        </w:tc>
        <w:tc>
          <w:tcPr>
            <w:tcW w:w="236" w:type="dxa"/>
            <w:shd w:val="clear" w:color="auto" w:fill="auto"/>
          </w:tcPr>
          <w:p w14:paraId="09086CBF"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23409934"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3,168,925</w:t>
            </w:r>
          </w:p>
        </w:tc>
        <w:tc>
          <w:tcPr>
            <w:tcW w:w="270" w:type="dxa"/>
            <w:vAlign w:val="bottom"/>
          </w:tcPr>
          <w:p w14:paraId="0042341D" w14:textId="77777777" w:rsidR="00F24EAF" w:rsidRPr="00C80A23" w:rsidRDefault="00F24EAF" w:rsidP="00080F43">
            <w:pPr>
              <w:ind w:right="-606"/>
              <w:jc w:val="thaiDistribute"/>
              <w:rPr>
                <w:rFonts w:cs="Times New Roman"/>
                <w:b/>
                <w:bCs/>
                <w:sz w:val="19"/>
                <w:szCs w:val="19"/>
              </w:rPr>
            </w:pPr>
          </w:p>
        </w:tc>
        <w:tc>
          <w:tcPr>
            <w:tcW w:w="2790" w:type="dxa"/>
          </w:tcPr>
          <w:p w14:paraId="06D5F64F" w14:textId="77777777" w:rsidR="00F24EAF" w:rsidRPr="00C80A23" w:rsidRDefault="00F24EAF" w:rsidP="00080F43">
            <w:pPr>
              <w:ind w:left="160" w:right="-45" w:hanging="180"/>
              <w:rPr>
                <w:rFonts w:cs="Times New Roman"/>
                <w:sz w:val="19"/>
                <w:szCs w:val="19"/>
              </w:rPr>
            </w:pPr>
            <w:r w:rsidRPr="00C80A23">
              <w:rPr>
                <w:rFonts w:cs="Times New Roman"/>
                <w:sz w:val="19"/>
                <w:szCs w:val="19"/>
              </w:rPr>
              <w:t xml:space="preserve">Machine, equipment and </w:t>
            </w:r>
            <w:r w:rsidRPr="00C80A23">
              <w:rPr>
                <w:rFonts w:cs="Times New Roman"/>
                <w:sz w:val="19"/>
                <w:szCs w:val="19"/>
                <w:lang w:bidi="th-TH"/>
              </w:rPr>
              <w:t>vehicle</w:t>
            </w:r>
          </w:p>
        </w:tc>
      </w:tr>
      <w:tr w:rsidR="00F24EAF" w:rsidRPr="00C80A23" w14:paraId="0EA9B1C0" w14:textId="77777777" w:rsidTr="00080F43">
        <w:trPr>
          <w:trHeight w:val="20"/>
        </w:trPr>
        <w:tc>
          <w:tcPr>
            <w:tcW w:w="3618" w:type="dxa"/>
          </w:tcPr>
          <w:p w14:paraId="7658036B" w14:textId="77777777" w:rsidR="00F24EAF" w:rsidRPr="00C80A23" w:rsidRDefault="00F24EAF" w:rsidP="00080F43">
            <w:pPr>
              <w:pStyle w:val="ListParagraph"/>
              <w:ind w:left="223" w:right="-606" w:hanging="223"/>
              <w:jc w:val="thaiDistribute"/>
              <w:rPr>
                <w:sz w:val="19"/>
                <w:szCs w:val="19"/>
              </w:rPr>
            </w:pPr>
            <w:r w:rsidRPr="00C80A23">
              <w:rPr>
                <w:b/>
                <w:bCs/>
                <w:sz w:val="19"/>
                <w:szCs w:val="19"/>
              </w:rPr>
              <w:t>Loans to micro finance customers</w:t>
            </w:r>
          </w:p>
        </w:tc>
        <w:tc>
          <w:tcPr>
            <w:tcW w:w="1350" w:type="dxa"/>
            <w:shd w:val="clear" w:color="auto" w:fill="auto"/>
          </w:tcPr>
          <w:p w14:paraId="29881FDA"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20,036,781</w:t>
            </w:r>
          </w:p>
        </w:tc>
        <w:tc>
          <w:tcPr>
            <w:tcW w:w="236" w:type="dxa"/>
            <w:shd w:val="clear" w:color="auto" w:fill="auto"/>
          </w:tcPr>
          <w:p w14:paraId="663AAAF6"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73BD851E"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w:t>
            </w:r>
          </w:p>
        </w:tc>
        <w:tc>
          <w:tcPr>
            <w:tcW w:w="270" w:type="dxa"/>
            <w:vAlign w:val="bottom"/>
          </w:tcPr>
          <w:p w14:paraId="48A8C35D" w14:textId="77777777" w:rsidR="00F24EAF" w:rsidRPr="00C80A23" w:rsidRDefault="00F24EAF" w:rsidP="00080F43">
            <w:pPr>
              <w:ind w:right="-606"/>
              <w:jc w:val="thaiDistribute"/>
              <w:rPr>
                <w:rFonts w:cs="Times New Roman"/>
                <w:b/>
                <w:bCs/>
                <w:sz w:val="19"/>
                <w:szCs w:val="19"/>
              </w:rPr>
            </w:pPr>
          </w:p>
        </w:tc>
        <w:tc>
          <w:tcPr>
            <w:tcW w:w="2790" w:type="dxa"/>
          </w:tcPr>
          <w:p w14:paraId="0D5B9D2E" w14:textId="77777777" w:rsidR="00F24EAF" w:rsidRPr="00C80A23" w:rsidRDefault="00F24EAF" w:rsidP="00080F43">
            <w:pPr>
              <w:ind w:left="160" w:right="-45" w:hanging="180"/>
              <w:rPr>
                <w:rFonts w:cs="Times New Roman"/>
                <w:sz w:val="19"/>
                <w:szCs w:val="19"/>
              </w:rPr>
            </w:pPr>
            <w:r w:rsidRPr="00C80A23">
              <w:rPr>
                <w:rFonts w:cs="Times New Roman"/>
                <w:sz w:val="19"/>
                <w:szCs w:val="19"/>
              </w:rPr>
              <w:t>TCG</w:t>
            </w:r>
          </w:p>
        </w:tc>
      </w:tr>
      <w:tr w:rsidR="00F24EAF" w:rsidRPr="00C80A23" w14:paraId="7E6CCE8C" w14:textId="77777777" w:rsidTr="00080F43">
        <w:trPr>
          <w:trHeight w:val="20"/>
        </w:trPr>
        <w:tc>
          <w:tcPr>
            <w:tcW w:w="3618" w:type="dxa"/>
            <w:vAlign w:val="bottom"/>
          </w:tcPr>
          <w:p w14:paraId="1F14C388" w14:textId="77777777" w:rsidR="00F24EAF" w:rsidRPr="00C80A23" w:rsidRDefault="00F24EAF" w:rsidP="00080F43">
            <w:pPr>
              <w:pStyle w:val="ListParagraph"/>
              <w:ind w:left="223" w:right="-606" w:hanging="223"/>
              <w:jc w:val="thaiDistribute"/>
              <w:rPr>
                <w:b/>
                <w:bCs/>
                <w:sz w:val="19"/>
                <w:szCs w:val="19"/>
              </w:rPr>
            </w:pPr>
            <w:r w:rsidRPr="00C80A23">
              <w:rPr>
                <w:b/>
                <w:bCs/>
                <w:sz w:val="19"/>
                <w:szCs w:val="19"/>
              </w:rPr>
              <w:t>Loans to retail customers</w:t>
            </w:r>
          </w:p>
        </w:tc>
        <w:tc>
          <w:tcPr>
            <w:tcW w:w="1350" w:type="dxa"/>
            <w:shd w:val="clear" w:color="auto" w:fill="auto"/>
          </w:tcPr>
          <w:p w14:paraId="7A9DF565" w14:textId="77777777" w:rsidR="00F24EAF" w:rsidRPr="00C80A23" w:rsidRDefault="00F24EAF" w:rsidP="00080F43">
            <w:pPr>
              <w:tabs>
                <w:tab w:val="decimal" w:pos="1260"/>
              </w:tabs>
              <w:ind w:left="-128" w:right="-45"/>
              <w:rPr>
                <w:rFonts w:cs="Times New Roman"/>
                <w:sz w:val="19"/>
                <w:szCs w:val="19"/>
              </w:rPr>
            </w:pPr>
          </w:p>
        </w:tc>
        <w:tc>
          <w:tcPr>
            <w:tcW w:w="236" w:type="dxa"/>
            <w:shd w:val="clear" w:color="auto" w:fill="auto"/>
          </w:tcPr>
          <w:p w14:paraId="18DC1E5A"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4F852382" w14:textId="77777777" w:rsidR="00F24EAF" w:rsidRPr="00C80A23" w:rsidRDefault="00F24EAF" w:rsidP="00080F43">
            <w:pPr>
              <w:tabs>
                <w:tab w:val="decimal" w:pos="1260"/>
              </w:tabs>
              <w:ind w:left="-128" w:right="-45"/>
              <w:rPr>
                <w:rFonts w:cs="Times New Roman"/>
                <w:sz w:val="19"/>
                <w:szCs w:val="19"/>
              </w:rPr>
            </w:pPr>
          </w:p>
        </w:tc>
        <w:tc>
          <w:tcPr>
            <w:tcW w:w="270" w:type="dxa"/>
            <w:vAlign w:val="bottom"/>
          </w:tcPr>
          <w:p w14:paraId="41B010A3" w14:textId="77777777" w:rsidR="00F24EAF" w:rsidRPr="00C80A23" w:rsidRDefault="00F24EAF" w:rsidP="00080F43">
            <w:pPr>
              <w:ind w:right="-606"/>
              <w:jc w:val="thaiDistribute"/>
              <w:rPr>
                <w:rFonts w:cs="Times New Roman"/>
                <w:b/>
                <w:bCs/>
                <w:sz w:val="19"/>
                <w:szCs w:val="19"/>
              </w:rPr>
            </w:pPr>
          </w:p>
        </w:tc>
        <w:tc>
          <w:tcPr>
            <w:tcW w:w="2790" w:type="dxa"/>
          </w:tcPr>
          <w:p w14:paraId="1A7B11F6" w14:textId="77777777" w:rsidR="00F24EAF" w:rsidRPr="00C80A23" w:rsidRDefault="00F24EAF" w:rsidP="00080F43">
            <w:pPr>
              <w:ind w:left="160" w:right="-45" w:hanging="180"/>
              <w:rPr>
                <w:rFonts w:cs="Times New Roman"/>
                <w:sz w:val="19"/>
                <w:szCs w:val="19"/>
              </w:rPr>
            </w:pPr>
          </w:p>
        </w:tc>
      </w:tr>
      <w:tr w:rsidR="00F24EAF" w:rsidRPr="00C80A23" w14:paraId="767F4CE1" w14:textId="77777777" w:rsidTr="00080F43">
        <w:trPr>
          <w:trHeight w:val="20"/>
        </w:trPr>
        <w:tc>
          <w:tcPr>
            <w:tcW w:w="3618" w:type="dxa"/>
          </w:tcPr>
          <w:p w14:paraId="2F3CDC4D" w14:textId="77777777" w:rsidR="00F24EAF" w:rsidRPr="00C80A23" w:rsidRDefault="00F24EAF" w:rsidP="00080F43">
            <w:pPr>
              <w:pStyle w:val="ListParagraph"/>
              <w:ind w:left="223" w:right="-606" w:hanging="223"/>
              <w:jc w:val="thaiDistribute"/>
              <w:rPr>
                <w:b/>
                <w:bCs/>
                <w:sz w:val="19"/>
                <w:szCs w:val="19"/>
              </w:rPr>
            </w:pPr>
            <w:r w:rsidRPr="00C80A23">
              <w:rPr>
                <w:sz w:val="19"/>
                <w:szCs w:val="19"/>
              </w:rPr>
              <w:t>-</w:t>
            </w:r>
            <w:r w:rsidRPr="00C80A23">
              <w:rPr>
                <w:sz w:val="19"/>
                <w:szCs w:val="19"/>
              </w:rPr>
              <w:tab/>
              <w:t>Housing loans</w:t>
            </w:r>
          </w:p>
        </w:tc>
        <w:tc>
          <w:tcPr>
            <w:tcW w:w="1350" w:type="dxa"/>
            <w:shd w:val="clear" w:color="auto" w:fill="auto"/>
          </w:tcPr>
          <w:p w14:paraId="4CDC5129"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8,126,263</w:t>
            </w:r>
          </w:p>
        </w:tc>
        <w:tc>
          <w:tcPr>
            <w:tcW w:w="236" w:type="dxa"/>
            <w:shd w:val="clear" w:color="auto" w:fill="auto"/>
          </w:tcPr>
          <w:p w14:paraId="3B226DE8"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32DF3938"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10,959,760</w:t>
            </w:r>
          </w:p>
        </w:tc>
        <w:tc>
          <w:tcPr>
            <w:tcW w:w="270" w:type="dxa"/>
            <w:vAlign w:val="bottom"/>
          </w:tcPr>
          <w:p w14:paraId="38A2EE50" w14:textId="77777777" w:rsidR="00F24EAF" w:rsidRPr="00C80A23" w:rsidRDefault="00F24EAF" w:rsidP="00080F43">
            <w:pPr>
              <w:ind w:right="-606"/>
              <w:jc w:val="thaiDistribute"/>
              <w:rPr>
                <w:rFonts w:cs="Times New Roman"/>
                <w:b/>
                <w:bCs/>
                <w:sz w:val="19"/>
                <w:szCs w:val="19"/>
              </w:rPr>
            </w:pPr>
          </w:p>
        </w:tc>
        <w:tc>
          <w:tcPr>
            <w:tcW w:w="2790" w:type="dxa"/>
          </w:tcPr>
          <w:p w14:paraId="5D9D4C27" w14:textId="77777777" w:rsidR="00F24EAF" w:rsidRPr="00C80A23" w:rsidRDefault="00F24EAF" w:rsidP="00080F43">
            <w:pPr>
              <w:ind w:left="160" w:right="-45" w:hanging="180"/>
              <w:rPr>
                <w:rFonts w:cs="Times New Roman"/>
                <w:sz w:val="19"/>
                <w:szCs w:val="19"/>
              </w:rPr>
            </w:pPr>
            <w:r w:rsidRPr="00C80A23">
              <w:rPr>
                <w:rFonts w:cs="Times New Roman"/>
                <w:sz w:val="19"/>
                <w:szCs w:val="19"/>
              </w:rPr>
              <w:t>Residence</w:t>
            </w:r>
          </w:p>
        </w:tc>
      </w:tr>
      <w:tr w:rsidR="00F24EAF" w:rsidRPr="00C80A23" w14:paraId="10EF52A2" w14:textId="77777777" w:rsidTr="00080F43">
        <w:trPr>
          <w:trHeight w:val="20"/>
        </w:trPr>
        <w:tc>
          <w:tcPr>
            <w:tcW w:w="3618" w:type="dxa"/>
          </w:tcPr>
          <w:p w14:paraId="0CB55657" w14:textId="77777777" w:rsidR="00F24EAF" w:rsidRPr="00C80A23" w:rsidRDefault="00F24EAF" w:rsidP="00080F43">
            <w:pPr>
              <w:pStyle w:val="ListParagraph"/>
              <w:ind w:left="223" w:right="-606" w:hanging="223"/>
              <w:jc w:val="thaiDistribute"/>
              <w:rPr>
                <w:sz w:val="19"/>
                <w:szCs w:val="19"/>
              </w:rPr>
            </w:pPr>
            <w:r w:rsidRPr="00C80A23">
              <w:rPr>
                <w:sz w:val="19"/>
                <w:szCs w:val="19"/>
              </w:rPr>
              <w:t>-</w:t>
            </w:r>
            <w:r w:rsidRPr="00C80A23">
              <w:rPr>
                <w:sz w:val="19"/>
                <w:szCs w:val="19"/>
              </w:rPr>
              <w:tab/>
              <w:t>Other loans to retail customers</w:t>
            </w:r>
          </w:p>
        </w:tc>
        <w:tc>
          <w:tcPr>
            <w:tcW w:w="1350" w:type="dxa"/>
            <w:shd w:val="clear" w:color="auto" w:fill="auto"/>
          </w:tcPr>
          <w:p w14:paraId="23BE1229"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12,207,144</w:t>
            </w:r>
          </w:p>
        </w:tc>
        <w:tc>
          <w:tcPr>
            <w:tcW w:w="236" w:type="dxa"/>
            <w:shd w:val="clear" w:color="auto" w:fill="auto"/>
          </w:tcPr>
          <w:p w14:paraId="4DCB7E78" w14:textId="77777777" w:rsidR="00F24EAF" w:rsidRPr="00C80A23" w:rsidRDefault="00F24EAF" w:rsidP="00080F43">
            <w:pPr>
              <w:tabs>
                <w:tab w:val="decimal" w:pos="1260"/>
              </w:tabs>
              <w:ind w:left="-128" w:right="-45"/>
              <w:rPr>
                <w:rFonts w:cs="Times New Roman"/>
                <w:sz w:val="19"/>
                <w:szCs w:val="19"/>
              </w:rPr>
            </w:pPr>
          </w:p>
        </w:tc>
        <w:tc>
          <w:tcPr>
            <w:tcW w:w="1114" w:type="dxa"/>
            <w:shd w:val="clear" w:color="auto" w:fill="auto"/>
          </w:tcPr>
          <w:p w14:paraId="12BF97B0" w14:textId="77777777" w:rsidR="00F24EAF" w:rsidRPr="00C80A23" w:rsidRDefault="00F24EAF" w:rsidP="00080F43">
            <w:pPr>
              <w:tabs>
                <w:tab w:val="decimal" w:pos="1260"/>
              </w:tabs>
              <w:ind w:left="-128" w:right="-45"/>
              <w:rPr>
                <w:rFonts w:cs="Times New Roman"/>
                <w:sz w:val="19"/>
                <w:szCs w:val="19"/>
              </w:rPr>
            </w:pPr>
            <w:r>
              <w:rPr>
                <w:rFonts w:cs="Times New Roman"/>
                <w:sz w:val="19"/>
                <w:szCs w:val="19"/>
              </w:rPr>
              <w:t>17,772,074</w:t>
            </w:r>
          </w:p>
        </w:tc>
        <w:tc>
          <w:tcPr>
            <w:tcW w:w="270" w:type="dxa"/>
            <w:vAlign w:val="bottom"/>
          </w:tcPr>
          <w:p w14:paraId="5B2B0976" w14:textId="77777777" w:rsidR="00F24EAF" w:rsidRPr="00C80A23" w:rsidRDefault="00F24EAF" w:rsidP="00080F43">
            <w:pPr>
              <w:ind w:right="-606"/>
              <w:jc w:val="thaiDistribute"/>
              <w:rPr>
                <w:rFonts w:cs="Times New Roman"/>
                <w:b/>
                <w:bCs/>
                <w:sz w:val="19"/>
                <w:szCs w:val="19"/>
              </w:rPr>
            </w:pPr>
          </w:p>
        </w:tc>
        <w:tc>
          <w:tcPr>
            <w:tcW w:w="2790" w:type="dxa"/>
          </w:tcPr>
          <w:p w14:paraId="1D16DB7F" w14:textId="77777777" w:rsidR="00F24EAF" w:rsidRPr="00C80A23" w:rsidRDefault="00F24EAF" w:rsidP="00080F43">
            <w:pPr>
              <w:ind w:left="160" w:right="-45" w:hanging="180"/>
              <w:rPr>
                <w:rFonts w:cs="Times New Roman"/>
                <w:sz w:val="19"/>
                <w:szCs w:val="19"/>
              </w:rPr>
            </w:pPr>
            <w:r w:rsidRPr="00C80A23">
              <w:rPr>
                <w:rFonts w:cs="Times New Roman"/>
                <w:sz w:val="19"/>
                <w:szCs w:val="19"/>
              </w:rPr>
              <w:t>Gold, residence and vehicle</w:t>
            </w:r>
          </w:p>
        </w:tc>
      </w:tr>
    </w:tbl>
    <w:p w14:paraId="4841CCDE" w14:textId="77777777" w:rsidR="00F24EAF" w:rsidRPr="0012708E" w:rsidRDefault="00F24EAF" w:rsidP="00F24EAF">
      <w:pPr>
        <w:autoSpaceDE w:val="0"/>
        <w:autoSpaceDN w:val="0"/>
        <w:adjustRightInd w:val="0"/>
        <w:spacing w:line="240" w:lineRule="atLeast"/>
        <w:jc w:val="thaiDistribute"/>
        <w:rPr>
          <w:rFonts w:cs="Times New Roman"/>
          <w:color w:val="000000"/>
          <w:szCs w:val="22"/>
          <w:lang w:val="en-US" w:bidi="th-TH"/>
        </w:rPr>
      </w:pPr>
    </w:p>
    <w:p w14:paraId="028B22F7" w14:textId="587C3BD9" w:rsidR="002E6BAE" w:rsidRDefault="002E6BAE" w:rsidP="002E6BAE">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sidR="0057512E">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2C967BC9" w14:textId="4F47803B" w:rsidR="00F85D02" w:rsidRDefault="00F85D02" w:rsidP="00F85D02">
      <w:pPr>
        <w:autoSpaceDE w:val="0"/>
        <w:autoSpaceDN w:val="0"/>
        <w:adjustRightInd w:val="0"/>
        <w:spacing w:line="240" w:lineRule="atLeast"/>
        <w:ind w:left="518"/>
        <w:jc w:val="thaiDistribute"/>
        <w:rPr>
          <w:rFonts w:cs="Times New Roman"/>
          <w:color w:val="000000"/>
          <w:sz w:val="18"/>
          <w:szCs w:val="18"/>
          <w:lang w:bidi="th-TH"/>
        </w:rPr>
      </w:pPr>
      <w:r>
        <w:rPr>
          <w:rFonts w:cs="Times New Roman"/>
          <w:color w:val="000000"/>
          <w:sz w:val="18"/>
          <w:szCs w:val="18"/>
          <w:vertAlign w:val="superscript"/>
          <w:lang w:bidi="th-TH"/>
        </w:rPr>
        <w:t>*</w:t>
      </w:r>
      <w:r w:rsidRPr="0012708E">
        <w:rPr>
          <w:rFonts w:cs="Times New Roman"/>
          <w:color w:val="000000"/>
          <w:sz w:val="18"/>
          <w:szCs w:val="18"/>
          <w:vertAlign w:val="superscript"/>
          <w:lang w:bidi="th-TH"/>
        </w:rPr>
        <w:t>*</w:t>
      </w:r>
      <w:r w:rsidR="0057512E">
        <w:rPr>
          <w:rFonts w:cs="Times New Roman"/>
          <w:color w:val="000000"/>
          <w:sz w:val="18"/>
          <w:szCs w:val="18"/>
          <w:lang w:bidi="th-TH"/>
        </w:rPr>
        <w:t xml:space="preserve">    </w:t>
      </w:r>
      <w:r>
        <w:rPr>
          <w:rFonts w:cs="Times New Roman"/>
          <w:color w:val="000000"/>
          <w:sz w:val="18"/>
          <w:szCs w:val="18"/>
          <w:lang w:bidi="th-TH"/>
        </w:rPr>
        <w:t>Gross carrying amount</w:t>
      </w:r>
    </w:p>
    <w:p w14:paraId="0C6E34A0" w14:textId="52673E3F" w:rsidR="007D326D" w:rsidRPr="0012708E" w:rsidRDefault="000D58D0">
      <w:pPr>
        <w:rPr>
          <w:rFonts w:cs="Times New Roman"/>
          <w:i/>
          <w:iCs/>
          <w:szCs w:val="22"/>
        </w:rPr>
      </w:pPr>
      <w:r>
        <w:rPr>
          <w:rFonts w:cs="Times New Roman"/>
          <w:i/>
          <w:iCs/>
          <w:szCs w:val="22"/>
        </w:rPr>
        <w:br w:type="page"/>
      </w:r>
    </w:p>
    <w:p w14:paraId="3BA06152" w14:textId="1F04DD86" w:rsidR="00BD2289" w:rsidRPr="0012708E" w:rsidRDefault="00BD2289" w:rsidP="00BD2289">
      <w:pPr>
        <w:ind w:left="540"/>
        <w:rPr>
          <w:rFonts w:cs="Times New Roman"/>
          <w:i/>
          <w:iCs/>
          <w:szCs w:val="22"/>
        </w:rPr>
      </w:pPr>
      <w:r w:rsidRPr="0012708E">
        <w:rPr>
          <w:rFonts w:cs="Times New Roman"/>
          <w:i/>
          <w:iCs/>
          <w:szCs w:val="22"/>
        </w:rPr>
        <w:lastRenderedPageBreak/>
        <w:t>Concentrations of credit risk</w:t>
      </w:r>
    </w:p>
    <w:p w14:paraId="12C247AC" w14:textId="77777777" w:rsidR="00BD2289" w:rsidRPr="0012708E" w:rsidRDefault="00BD2289" w:rsidP="00BD2289">
      <w:pPr>
        <w:ind w:left="540"/>
        <w:rPr>
          <w:rFonts w:cs="Times New Roman"/>
          <w:i/>
          <w:iCs/>
          <w:szCs w:val="22"/>
        </w:rPr>
      </w:pPr>
    </w:p>
    <w:p w14:paraId="42444137" w14:textId="60A79996" w:rsidR="00BD2289" w:rsidRPr="0012708E" w:rsidRDefault="00BD2289" w:rsidP="00BD2289">
      <w:pPr>
        <w:ind w:left="540"/>
        <w:jc w:val="thaiDistribute"/>
        <w:rPr>
          <w:rFonts w:cs="Times New Roman"/>
          <w:szCs w:val="22"/>
        </w:rPr>
      </w:pPr>
      <w:r w:rsidRPr="0012708E">
        <w:rPr>
          <w:rFonts w:cs="Times New Roman"/>
          <w:color w:val="000000"/>
          <w:szCs w:val="22"/>
        </w:rPr>
        <w:t xml:space="preserve">The Group monitors concentrations of credit risk by sector and by nature of </w:t>
      </w:r>
      <w:r w:rsidR="00F4793A" w:rsidRPr="0012708E">
        <w:rPr>
          <w:rFonts w:cs="Times New Roman"/>
          <w:color w:val="000000"/>
          <w:szCs w:val="22"/>
        </w:rPr>
        <w:t>transactions</w:t>
      </w:r>
      <w:r w:rsidR="008B387A" w:rsidRPr="0012708E">
        <w:rPr>
          <w:rFonts w:cs="Times New Roman"/>
          <w:color w:val="000000"/>
          <w:szCs w:val="22"/>
        </w:rPr>
        <w:t>.</w:t>
      </w:r>
      <w:r w:rsidRPr="0012708E">
        <w:rPr>
          <w:rFonts w:cs="Times New Roman"/>
          <w:color w:val="000000"/>
          <w:szCs w:val="22"/>
        </w:rPr>
        <w:t xml:space="preserve"> </w:t>
      </w:r>
      <w:r w:rsidR="00026F65" w:rsidRPr="0012708E">
        <w:rPr>
          <w:rFonts w:cs="Times New Roman"/>
          <w:color w:val="000000"/>
          <w:szCs w:val="22"/>
        </w:rPr>
        <w:t>A</w:t>
      </w:r>
      <w:r w:rsidRPr="0012708E">
        <w:rPr>
          <w:rFonts w:cs="Times New Roman"/>
          <w:color w:val="000000"/>
          <w:szCs w:val="22"/>
        </w:rPr>
        <w:t>nalys</w:t>
      </w:r>
      <w:r w:rsidR="00026F65" w:rsidRPr="0012708E">
        <w:rPr>
          <w:rFonts w:cs="Times New Roman"/>
          <w:color w:val="000000"/>
          <w:szCs w:val="22"/>
        </w:rPr>
        <w:t>es</w:t>
      </w:r>
      <w:r w:rsidRPr="0012708E">
        <w:rPr>
          <w:rFonts w:cs="Times New Roman"/>
          <w:color w:val="000000"/>
          <w:szCs w:val="22"/>
        </w:rPr>
        <w:t xml:space="preserve"> of concentrations of credit risk</w:t>
      </w:r>
      <w:r w:rsidR="00026F65" w:rsidRPr="0012708E">
        <w:rPr>
          <w:rFonts w:cs="Times New Roman"/>
          <w:color w:val="000000"/>
          <w:szCs w:val="22"/>
        </w:rPr>
        <w:t xml:space="preserve"> as at </w:t>
      </w:r>
      <w:r w:rsidR="00672C37" w:rsidRPr="0012708E">
        <w:rPr>
          <w:rFonts w:cs="Times New Roman"/>
          <w:color w:val="000000"/>
          <w:szCs w:val="22"/>
        </w:rPr>
        <w:t xml:space="preserve">31 December </w:t>
      </w:r>
      <w:r w:rsidR="00F24EAF">
        <w:rPr>
          <w:rFonts w:cs="Times New Roman"/>
          <w:color w:val="000000"/>
          <w:szCs w:val="22"/>
        </w:rPr>
        <w:t>2023 and 2022</w:t>
      </w:r>
      <w:r w:rsidR="00026F65" w:rsidRPr="0012708E">
        <w:rPr>
          <w:rFonts w:cs="Times New Roman"/>
          <w:color w:val="000000"/>
          <w:szCs w:val="22"/>
        </w:rPr>
        <w:t xml:space="preserve"> are</w:t>
      </w:r>
      <w:r w:rsidRPr="0012708E">
        <w:rPr>
          <w:rFonts w:cs="Times New Roman"/>
          <w:color w:val="000000"/>
          <w:szCs w:val="22"/>
        </w:rPr>
        <w:t xml:space="preserve"> shown below.</w:t>
      </w:r>
      <w:r w:rsidRPr="0012708E">
        <w:rPr>
          <w:rFonts w:cs="Times New Roman"/>
          <w:szCs w:val="22"/>
        </w:rPr>
        <w:t xml:space="preserve"> </w:t>
      </w:r>
    </w:p>
    <w:p w14:paraId="10832448" w14:textId="121388A5" w:rsidR="00404663" w:rsidRPr="0012708E" w:rsidRDefault="00404663" w:rsidP="00BD2289">
      <w:pPr>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780"/>
        <w:gridCol w:w="1170"/>
        <w:gridCol w:w="236"/>
        <w:gridCol w:w="1204"/>
        <w:gridCol w:w="236"/>
        <w:gridCol w:w="6"/>
        <w:gridCol w:w="1108"/>
        <w:gridCol w:w="270"/>
        <w:gridCol w:w="1170"/>
      </w:tblGrid>
      <w:tr w:rsidR="00404663" w:rsidRPr="0012708E" w14:paraId="7BE9F8BA" w14:textId="77777777" w:rsidTr="00D94D2D">
        <w:tc>
          <w:tcPr>
            <w:tcW w:w="3780" w:type="dxa"/>
          </w:tcPr>
          <w:p w14:paraId="391B949C" w14:textId="77777777" w:rsidR="00404663" w:rsidRPr="00D94D2D" w:rsidRDefault="00404663" w:rsidP="003023D6">
            <w:pPr>
              <w:spacing w:line="240" w:lineRule="atLeast"/>
              <w:ind w:right="-79"/>
              <w:rPr>
                <w:rFonts w:cs="Times New Roman"/>
                <w:color w:val="000000"/>
                <w:sz w:val="18"/>
                <w:szCs w:val="18"/>
                <w:lang w:bidi="th-TH"/>
              </w:rPr>
            </w:pPr>
          </w:p>
        </w:tc>
        <w:tc>
          <w:tcPr>
            <w:tcW w:w="2610" w:type="dxa"/>
            <w:gridSpan w:val="3"/>
          </w:tcPr>
          <w:p w14:paraId="7220EB7A" w14:textId="77777777" w:rsidR="00404663" w:rsidRPr="00D94D2D" w:rsidRDefault="00404663" w:rsidP="003023D6">
            <w:pPr>
              <w:spacing w:line="240" w:lineRule="atLeast"/>
              <w:ind w:left="-155" w:right="-108"/>
              <w:jc w:val="center"/>
              <w:rPr>
                <w:rFonts w:cs="Times New Roman"/>
                <w:b/>
                <w:bCs/>
                <w:color w:val="000000"/>
                <w:sz w:val="18"/>
                <w:szCs w:val="18"/>
              </w:rPr>
            </w:pPr>
            <w:r w:rsidRPr="00D94D2D">
              <w:rPr>
                <w:rFonts w:cs="Times New Roman"/>
                <w:b/>
                <w:bCs/>
                <w:color w:val="000000"/>
                <w:sz w:val="18"/>
                <w:szCs w:val="18"/>
              </w:rPr>
              <w:t>Consolidated</w:t>
            </w:r>
          </w:p>
        </w:tc>
        <w:tc>
          <w:tcPr>
            <w:tcW w:w="242" w:type="dxa"/>
            <w:gridSpan w:val="2"/>
            <w:vAlign w:val="bottom"/>
          </w:tcPr>
          <w:p w14:paraId="73F69A1C" w14:textId="77777777" w:rsidR="00404663" w:rsidRPr="00D94D2D" w:rsidRDefault="00404663" w:rsidP="003023D6">
            <w:pPr>
              <w:spacing w:line="240" w:lineRule="atLeast"/>
              <w:ind w:left="-155" w:right="-288"/>
              <w:jc w:val="center"/>
              <w:rPr>
                <w:rFonts w:cs="Times New Roman"/>
                <w:b/>
                <w:bCs/>
                <w:color w:val="000000"/>
                <w:sz w:val="18"/>
                <w:szCs w:val="18"/>
              </w:rPr>
            </w:pPr>
          </w:p>
        </w:tc>
        <w:tc>
          <w:tcPr>
            <w:tcW w:w="2548" w:type="dxa"/>
            <w:gridSpan w:val="3"/>
            <w:vAlign w:val="bottom"/>
          </w:tcPr>
          <w:p w14:paraId="56830880" w14:textId="77777777" w:rsidR="00404663" w:rsidRPr="00D94D2D" w:rsidRDefault="00404663" w:rsidP="003023D6">
            <w:pPr>
              <w:spacing w:line="240" w:lineRule="atLeast"/>
              <w:ind w:left="-155" w:right="-288"/>
              <w:jc w:val="center"/>
              <w:rPr>
                <w:rFonts w:cs="Times New Roman"/>
                <w:b/>
                <w:bCs/>
                <w:color w:val="000000"/>
                <w:sz w:val="18"/>
                <w:szCs w:val="18"/>
              </w:rPr>
            </w:pPr>
            <w:r w:rsidRPr="00D94D2D">
              <w:rPr>
                <w:rFonts w:cs="Times New Roman"/>
                <w:b/>
                <w:bCs/>
                <w:color w:val="000000"/>
                <w:sz w:val="18"/>
                <w:szCs w:val="18"/>
              </w:rPr>
              <w:t xml:space="preserve">The Bank </w:t>
            </w:r>
          </w:p>
        </w:tc>
      </w:tr>
      <w:tr w:rsidR="00404663" w:rsidRPr="0012708E" w14:paraId="365B189D" w14:textId="77777777" w:rsidTr="00D94D2D">
        <w:tc>
          <w:tcPr>
            <w:tcW w:w="3780" w:type="dxa"/>
          </w:tcPr>
          <w:p w14:paraId="571F03BC" w14:textId="77777777" w:rsidR="00404663" w:rsidRPr="00D94D2D" w:rsidRDefault="00404663" w:rsidP="003023D6">
            <w:pPr>
              <w:spacing w:line="240" w:lineRule="atLeast"/>
              <w:ind w:right="-79"/>
              <w:rPr>
                <w:rFonts w:cs="Times New Roman"/>
                <w:color w:val="000000"/>
                <w:sz w:val="18"/>
                <w:szCs w:val="18"/>
                <w:lang w:bidi="th-TH"/>
              </w:rPr>
            </w:pPr>
          </w:p>
        </w:tc>
        <w:tc>
          <w:tcPr>
            <w:tcW w:w="1170" w:type="dxa"/>
            <w:vAlign w:val="bottom"/>
          </w:tcPr>
          <w:p w14:paraId="5BDF218E" w14:textId="18CC5757" w:rsidR="00404663" w:rsidRPr="00D94D2D" w:rsidRDefault="00F24EAF" w:rsidP="003023D6">
            <w:pPr>
              <w:spacing w:line="240" w:lineRule="atLeast"/>
              <w:ind w:left="-108" w:right="-108"/>
              <w:jc w:val="center"/>
              <w:rPr>
                <w:rFonts w:cs="Times New Roman"/>
                <w:sz w:val="18"/>
                <w:szCs w:val="18"/>
              </w:rPr>
            </w:pPr>
            <w:r>
              <w:rPr>
                <w:rFonts w:cs="Times New Roman"/>
                <w:sz w:val="18"/>
                <w:szCs w:val="18"/>
              </w:rPr>
              <w:t>2023</w:t>
            </w:r>
          </w:p>
        </w:tc>
        <w:tc>
          <w:tcPr>
            <w:tcW w:w="236" w:type="dxa"/>
            <w:vAlign w:val="bottom"/>
          </w:tcPr>
          <w:p w14:paraId="1A1731C2" w14:textId="77777777" w:rsidR="00404663" w:rsidRPr="00D94D2D" w:rsidRDefault="00404663" w:rsidP="003023D6">
            <w:pPr>
              <w:spacing w:line="240" w:lineRule="atLeast"/>
              <w:ind w:left="-108" w:right="-108"/>
              <w:jc w:val="center"/>
              <w:rPr>
                <w:rFonts w:cs="Times New Roman"/>
                <w:sz w:val="18"/>
                <w:szCs w:val="18"/>
              </w:rPr>
            </w:pPr>
          </w:p>
        </w:tc>
        <w:tc>
          <w:tcPr>
            <w:tcW w:w="1204" w:type="dxa"/>
            <w:vAlign w:val="bottom"/>
          </w:tcPr>
          <w:p w14:paraId="06DCABE8" w14:textId="56709767" w:rsidR="00404663" w:rsidRPr="00D94D2D" w:rsidRDefault="00F24EAF" w:rsidP="003023D6">
            <w:pPr>
              <w:spacing w:line="240" w:lineRule="atLeast"/>
              <w:ind w:left="-108" w:right="-108"/>
              <w:jc w:val="center"/>
              <w:rPr>
                <w:rFonts w:cs="Times New Roman"/>
                <w:sz w:val="18"/>
                <w:szCs w:val="18"/>
              </w:rPr>
            </w:pPr>
            <w:r>
              <w:rPr>
                <w:rFonts w:cs="Times New Roman"/>
                <w:sz w:val="18"/>
                <w:szCs w:val="18"/>
              </w:rPr>
              <w:t>2022</w:t>
            </w:r>
          </w:p>
        </w:tc>
        <w:tc>
          <w:tcPr>
            <w:tcW w:w="242" w:type="dxa"/>
            <w:gridSpan w:val="2"/>
            <w:vAlign w:val="bottom"/>
          </w:tcPr>
          <w:p w14:paraId="5ABBA13F" w14:textId="77777777" w:rsidR="00404663" w:rsidRPr="00D94D2D" w:rsidRDefault="00404663" w:rsidP="003023D6">
            <w:pPr>
              <w:spacing w:line="240" w:lineRule="atLeast"/>
              <w:ind w:left="-117" w:right="-288"/>
              <w:jc w:val="center"/>
              <w:rPr>
                <w:rFonts w:cs="Times New Roman"/>
                <w:snapToGrid w:val="0"/>
                <w:sz w:val="18"/>
                <w:szCs w:val="18"/>
                <w:lang w:eastAsia="th-TH" w:bidi="th-TH"/>
              </w:rPr>
            </w:pPr>
          </w:p>
        </w:tc>
        <w:tc>
          <w:tcPr>
            <w:tcW w:w="1108" w:type="dxa"/>
            <w:vAlign w:val="bottom"/>
          </w:tcPr>
          <w:p w14:paraId="6B25D00A" w14:textId="4FD86A41" w:rsidR="00404663" w:rsidRPr="00D94D2D" w:rsidRDefault="00F24EAF" w:rsidP="003023D6">
            <w:pPr>
              <w:spacing w:line="240" w:lineRule="atLeast"/>
              <w:ind w:left="-108" w:right="-108"/>
              <w:jc w:val="center"/>
              <w:rPr>
                <w:rFonts w:cs="Times New Roman"/>
                <w:sz w:val="18"/>
                <w:szCs w:val="18"/>
              </w:rPr>
            </w:pPr>
            <w:r>
              <w:rPr>
                <w:rFonts w:cs="Times New Roman"/>
                <w:sz w:val="18"/>
                <w:szCs w:val="18"/>
              </w:rPr>
              <w:t>2023</w:t>
            </w:r>
          </w:p>
        </w:tc>
        <w:tc>
          <w:tcPr>
            <w:tcW w:w="270" w:type="dxa"/>
            <w:vAlign w:val="bottom"/>
          </w:tcPr>
          <w:p w14:paraId="24AB0DE4" w14:textId="77777777" w:rsidR="00404663" w:rsidRPr="00D94D2D" w:rsidRDefault="00404663" w:rsidP="003023D6">
            <w:pPr>
              <w:spacing w:line="240" w:lineRule="atLeast"/>
              <w:ind w:left="-108" w:right="-108"/>
              <w:jc w:val="center"/>
              <w:rPr>
                <w:rFonts w:cs="Times New Roman"/>
                <w:sz w:val="18"/>
                <w:szCs w:val="18"/>
              </w:rPr>
            </w:pPr>
          </w:p>
        </w:tc>
        <w:tc>
          <w:tcPr>
            <w:tcW w:w="1170" w:type="dxa"/>
            <w:vAlign w:val="bottom"/>
          </w:tcPr>
          <w:p w14:paraId="514099DA" w14:textId="2C925122" w:rsidR="00404663" w:rsidRPr="00D94D2D" w:rsidRDefault="00F24EAF" w:rsidP="003023D6">
            <w:pPr>
              <w:spacing w:line="240" w:lineRule="atLeast"/>
              <w:ind w:left="-108" w:right="-108"/>
              <w:jc w:val="center"/>
              <w:rPr>
                <w:rFonts w:cs="Times New Roman"/>
                <w:sz w:val="18"/>
                <w:szCs w:val="18"/>
              </w:rPr>
            </w:pPr>
            <w:r>
              <w:rPr>
                <w:rFonts w:cs="Times New Roman"/>
                <w:sz w:val="18"/>
                <w:szCs w:val="18"/>
              </w:rPr>
              <w:t>2022</w:t>
            </w:r>
          </w:p>
        </w:tc>
      </w:tr>
      <w:tr w:rsidR="00404663" w:rsidRPr="0012708E" w14:paraId="350CD1ED" w14:textId="77777777" w:rsidTr="00D94D2D">
        <w:tc>
          <w:tcPr>
            <w:tcW w:w="3780" w:type="dxa"/>
          </w:tcPr>
          <w:p w14:paraId="5FCBFF66" w14:textId="77777777" w:rsidR="00404663" w:rsidRPr="00D94D2D" w:rsidRDefault="00404663" w:rsidP="003023D6">
            <w:pPr>
              <w:spacing w:line="240" w:lineRule="atLeast"/>
              <w:ind w:right="-79"/>
              <w:rPr>
                <w:rFonts w:cs="Times New Roman"/>
                <w:color w:val="000000"/>
                <w:sz w:val="18"/>
                <w:szCs w:val="18"/>
                <w:lang w:bidi="th-TH"/>
              </w:rPr>
            </w:pPr>
          </w:p>
        </w:tc>
        <w:tc>
          <w:tcPr>
            <w:tcW w:w="5400" w:type="dxa"/>
            <w:gridSpan w:val="8"/>
          </w:tcPr>
          <w:p w14:paraId="3011C705" w14:textId="77777777" w:rsidR="00404663" w:rsidRPr="00D94D2D" w:rsidRDefault="00404663" w:rsidP="003023D6">
            <w:pPr>
              <w:spacing w:line="240" w:lineRule="atLeast"/>
              <w:ind w:left="-108" w:right="-108"/>
              <w:jc w:val="center"/>
              <w:rPr>
                <w:rFonts w:cs="Times New Roman"/>
                <w:sz w:val="18"/>
                <w:szCs w:val="18"/>
              </w:rPr>
            </w:pPr>
            <w:r w:rsidRPr="00D94D2D">
              <w:rPr>
                <w:rFonts w:cs="Times New Roman"/>
                <w:i/>
                <w:iCs/>
                <w:snapToGrid w:val="0"/>
                <w:sz w:val="18"/>
                <w:szCs w:val="18"/>
                <w:lang w:eastAsia="th-TH" w:bidi="th-TH"/>
              </w:rPr>
              <w:t>(in thousand Baht)</w:t>
            </w:r>
          </w:p>
        </w:tc>
      </w:tr>
      <w:tr w:rsidR="00404663" w:rsidRPr="0012708E" w14:paraId="71C00BDA" w14:textId="77777777" w:rsidTr="00D94D2D">
        <w:tc>
          <w:tcPr>
            <w:tcW w:w="3780" w:type="dxa"/>
            <w:vAlign w:val="bottom"/>
          </w:tcPr>
          <w:p w14:paraId="47DE3309" w14:textId="7B283C41" w:rsidR="00404663" w:rsidRPr="00D94D2D" w:rsidRDefault="00217CDB" w:rsidP="00D94D2D">
            <w:pPr>
              <w:spacing w:line="240" w:lineRule="atLeast"/>
              <w:ind w:left="16" w:right="-110"/>
              <w:rPr>
                <w:rFonts w:cs="Times New Roman"/>
                <w:color w:val="000000"/>
                <w:sz w:val="18"/>
                <w:szCs w:val="18"/>
              </w:rPr>
            </w:pPr>
            <w:r w:rsidRPr="00D94D2D">
              <w:rPr>
                <w:rFonts w:cs="Times New Roman"/>
                <w:b/>
                <w:bCs/>
                <w:i/>
                <w:iCs/>
                <w:color w:val="000000"/>
                <w:sz w:val="18"/>
                <w:szCs w:val="18"/>
              </w:rPr>
              <w:t>Interbank and money market items (asset</w:t>
            </w:r>
            <w:r w:rsidR="00674D94" w:rsidRPr="00D94D2D">
              <w:rPr>
                <w:rFonts w:cs="Times New Roman"/>
                <w:b/>
                <w:bCs/>
                <w:i/>
                <w:iCs/>
                <w:color w:val="000000"/>
                <w:sz w:val="18"/>
                <w:szCs w:val="18"/>
              </w:rPr>
              <w:t>s</w:t>
            </w:r>
            <w:r w:rsidRPr="00D94D2D">
              <w:rPr>
                <w:rFonts w:cs="Times New Roman"/>
                <w:b/>
                <w:bCs/>
                <w:i/>
                <w:iCs/>
                <w:color w:val="000000"/>
                <w:sz w:val="18"/>
                <w:szCs w:val="18"/>
              </w:rPr>
              <w:t>)</w:t>
            </w:r>
          </w:p>
        </w:tc>
        <w:tc>
          <w:tcPr>
            <w:tcW w:w="1170" w:type="dxa"/>
            <w:shd w:val="clear" w:color="auto" w:fill="auto"/>
            <w:vAlign w:val="bottom"/>
          </w:tcPr>
          <w:p w14:paraId="3258B41E"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236" w:type="dxa"/>
            <w:shd w:val="clear" w:color="auto" w:fill="auto"/>
          </w:tcPr>
          <w:p w14:paraId="1002A031"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4FC8419B"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236" w:type="dxa"/>
            <w:shd w:val="clear" w:color="auto" w:fill="auto"/>
            <w:vAlign w:val="bottom"/>
          </w:tcPr>
          <w:p w14:paraId="5089ADED" w14:textId="77777777" w:rsidR="00404663" w:rsidRPr="00D94D2D" w:rsidRDefault="00404663" w:rsidP="003023D6">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vAlign w:val="bottom"/>
          </w:tcPr>
          <w:p w14:paraId="4CE23609"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270" w:type="dxa"/>
          </w:tcPr>
          <w:p w14:paraId="1D3FE86A" w14:textId="77777777" w:rsidR="00404663" w:rsidRPr="00D94D2D" w:rsidRDefault="00404663" w:rsidP="003023D6">
            <w:pPr>
              <w:spacing w:line="240" w:lineRule="atLeast"/>
              <w:ind w:left="-117" w:right="-108"/>
              <w:jc w:val="right"/>
              <w:rPr>
                <w:rFonts w:cs="Times New Roman"/>
                <w:snapToGrid w:val="0"/>
                <w:sz w:val="18"/>
                <w:szCs w:val="18"/>
                <w:lang w:eastAsia="th-TH"/>
              </w:rPr>
            </w:pPr>
          </w:p>
        </w:tc>
        <w:tc>
          <w:tcPr>
            <w:tcW w:w="1170" w:type="dxa"/>
            <w:vAlign w:val="bottom"/>
          </w:tcPr>
          <w:p w14:paraId="37C3E8A0"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r>
      <w:tr w:rsidR="00FE161E" w:rsidRPr="0012708E" w14:paraId="172B7E14" w14:textId="77777777" w:rsidTr="0093239C">
        <w:tc>
          <w:tcPr>
            <w:tcW w:w="3780" w:type="dxa"/>
            <w:vAlign w:val="bottom"/>
          </w:tcPr>
          <w:p w14:paraId="6F93A034" w14:textId="6D57E825" w:rsidR="00FE161E" w:rsidRPr="00464DB5" w:rsidRDefault="00FE161E" w:rsidP="00FE161E">
            <w:pPr>
              <w:spacing w:line="240" w:lineRule="atLeast"/>
              <w:ind w:left="16"/>
              <w:rPr>
                <w:rFonts w:cs="Times New Roman"/>
                <w:color w:val="000000"/>
                <w:sz w:val="18"/>
                <w:szCs w:val="18"/>
              </w:rPr>
            </w:pPr>
            <w:r w:rsidRPr="00464DB5">
              <w:rPr>
                <w:rFonts w:cs="Times New Roman"/>
                <w:color w:val="000000"/>
                <w:sz w:val="18"/>
                <w:szCs w:val="18"/>
              </w:rPr>
              <w:t>Government and state enterprises</w:t>
            </w:r>
          </w:p>
        </w:tc>
        <w:tc>
          <w:tcPr>
            <w:tcW w:w="1170" w:type="dxa"/>
            <w:shd w:val="clear" w:color="auto" w:fill="auto"/>
            <w:vAlign w:val="bottom"/>
          </w:tcPr>
          <w:p w14:paraId="0D75EE65" w14:textId="35204B5E" w:rsidR="00FE161E" w:rsidRPr="00FE161E" w:rsidRDefault="00FE161E" w:rsidP="00FE161E">
            <w:pPr>
              <w:tabs>
                <w:tab w:val="decimal" w:pos="973"/>
              </w:tabs>
              <w:spacing w:line="240" w:lineRule="atLeast"/>
              <w:ind w:left="-117" w:right="-17"/>
              <w:rPr>
                <w:rFonts w:cs="Times New Roman"/>
                <w:snapToGrid w:val="0"/>
                <w:sz w:val="18"/>
                <w:szCs w:val="18"/>
                <w:lang w:eastAsia="th-TH"/>
              </w:rPr>
            </w:pPr>
            <w:r w:rsidRPr="0093239C">
              <w:rPr>
                <w:sz w:val="18"/>
                <w:szCs w:val="18"/>
              </w:rPr>
              <w:t>2,864,574</w:t>
            </w:r>
          </w:p>
        </w:tc>
        <w:tc>
          <w:tcPr>
            <w:tcW w:w="236" w:type="dxa"/>
            <w:shd w:val="clear" w:color="auto" w:fill="auto"/>
          </w:tcPr>
          <w:p w14:paraId="004743C8" w14:textId="77777777" w:rsidR="00FE161E" w:rsidRPr="00FE161E" w:rsidRDefault="00FE161E" w:rsidP="00FE161E">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48FFEDC7" w14:textId="4704FE09"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FE161E">
              <w:rPr>
                <w:rFonts w:cs="Times New Roman"/>
                <w:sz w:val="18"/>
                <w:szCs w:val="18"/>
              </w:rPr>
              <w:t>9,614,909</w:t>
            </w:r>
          </w:p>
        </w:tc>
        <w:tc>
          <w:tcPr>
            <w:tcW w:w="236" w:type="dxa"/>
            <w:shd w:val="clear" w:color="auto" w:fill="auto"/>
            <w:vAlign w:val="bottom"/>
          </w:tcPr>
          <w:p w14:paraId="1D51C5E3" w14:textId="77777777" w:rsidR="00FE161E" w:rsidRPr="00FE161E" w:rsidRDefault="00FE161E" w:rsidP="00FE161E">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vAlign w:val="bottom"/>
          </w:tcPr>
          <w:p w14:paraId="6521481D" w14:textId="66F4A303"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color w:val="000000"/>
                <w:sz w:val="18"/>
                <w:szCs w:val="18"/>
              </w:rPr>
              <w:t>2,864,574</w:t>
            </w:r>
          </w:p>
        </w:tc>
        <w:tc>
          <w:tcPr>
            <w:tcW w:w="270" w:type="dxa"/>
          </w:tcPr>
          <w:p w14:paraId="48D878A5" w14:textId="77777777" w:rsidR="00FE161E" w:rsidRPr="00464DB5" w:rsidRDefault="00FE161E" w:rsidP="00FE161E">
            <w:pPr>
              <w:spacing w:line="240" w:lineRule="atLeast"/>
              <w:ind w:left="-117" w:right="-108"/>
              <w:jc w:val="right"/>
              <w:rPr>
                <w:rFonts w:cs="Times New Roman"/>
                <w:snapToGrid w:val="0"/>
                <w:sz w:val="18"/>
                <w:szCs w:val="18"/>
                <w:lang w:eastAsia="th-TH"/>
              </w:rPr>
            </w:pPr>
          </w:p>
        </w:tc>
        <w:tc>
          <w:tcPr>
            <w:tcW w:w="1170" w:type="dxa"/>
          </w:tcPr>
          <w:p w14:paraId="3399324D" w14:textId="05E08AED" w:rsidR="00FE161E" w:rsidRPr="00464DB5" w:rsidRDefault="00FE161E" w:rsidP="00FE161E">
            <w:pPr>
              <w:tabs>
                <w:tab w:val="decimal" w:pos="1079"/>
              </w:tabs>
              <w:spacing w:line="240" w:lineRule="atLeast"/>
              <w:ind w:left="-117" w:right="-17"/>
              <w:rPr>
                <w:rFonts w:cs="Times New Roman"/>
                <w:snapToGrid w:val="0"/>
                <w:sz w:val="18"/>
                <w:szCs w:val="18"/>
                <w:lang w:eastAsia="th-TH"/>
              </w:rPr>
            </w:pPr>
            <w:r w:rsidRPr="00464DB5">
              <w:rPr>
                <w:rFonts w:cs="Times New Roman"/>
                <w:sz w:val="18"/>
                <w:szCs w:val="18"/>
              </w:rPr>
              <w:t>9,614,909</w:t>
            </w:r>
          </w:p>
        </w:tc>
      </w:tr>
      <w:tr w:rsidR="00FE161E" w:rsidRPr="0012708E" w14:paraId="2F4D178F" w14:textId="77777777" w:rsidTr="0093239C">
        <w:tc>
          <w:tcPr>
            <w:tcW w:w="3780" w:type="dxa"/>
            <w:vAlign w:val="bottom"/>
          </w:tcPr>
          <w:p w14:paraId="7A909164" w14:textId="77777777" w:rsidR="00FE161E" w:rsidRPr="00D94D2D" w:rsidRDefault="00FE161E" w:rsidP="00FE161E">
            <w:pPr>
              <w:spacing w:line="240" w:lineRule="atLeast"/>
              <w:ind w:left="16"/>
              <w:rPr>
                <w:rFonts w:cs="Times New Roman"/>
                <w:color w:val="000000"/>
                <w:sz w:val="18"/>
                <w:szCs w:val="18"/>
              </w:rPr>
            </w:pPr>
            <w:r w:rsidRPr="00D94D2D">
              <w:rPr>
                <w:rFonts w:cs="Times New Roman"/>
                <w:color w:val="000000"/>
                <w:sz w:val="18"/>
                <w:szCs w:val="18"/>
              </w:rPr>
              <w:t>Commercial banks</w:t>
            </w:r>
          </w:p>
        </w:tc>
        <w:tc>
          <w:tcPr>
            <w:tcW w:w="1170" w:type="dxa"/>
            <w:shd w:val="clear" w:color="auto" w:fill="auto"/>
            <w:vAlign w:val="bottom"/>
          </w:tcPr>
          <w:p w14:paraId="17269826" w14:textId="32F82C84"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sz w:val="18"/>
                <w:szCs w:val="18"/>
              </w:rPr>
              <w:t>9,619,296</w:t>
            </w:r>
          </w:p>
        </w:tc>
        <w:tc>
          <w:tcPr>
            <w:tcW w:w="236" w:type="dxa"/>
            <w:shd w:val="clear" w:color="auto" w:fill="auto"/>
          </w:tcPr>
          <w:p w14:paraId="3EA7B628" w14:textId="77777777" w:rsidR="00FE161E" w:rsidRPr="00FE161E" w:rsidRDefault="00FE161E" w:rsidP="00FE161E">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4303F9E4" w14:textId="01F4998D"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FE161E">
              <w:rPr>
                <w:rFonts w:cs="Times New Roman"/>
                <w:sz w:val="18"/>
                <w:szCs w:val="18"/>
              </w:rPr>
              <w:t>6,069,388</w:t>
            </w:r>
          </w:p>
        </w:tc>
        <w:tc>
          <w:tcPr>
            <w:tcW w:w="236" w:type="dxa"/>
            <w:shd w:val="clear" w:color="auto" w:fill="auto"/>
            <w:vAlign w:val="bottom"/>
          </w:tcPr>
          <w:p w14:paraId="0A96861C" w14:textId="77777777" w:rsidR="00FE161E" w:rsidRPr="00FE161E" w:rsidRDefault="00FE161E" w:rsidP="00FE161E">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vAlign w:val="bottom"/>
          </w:tcPr>
          <w:p w14:paraId="4BA39153" w14:textId="521E861A"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color w:val="000000"/>
                <w:sz w:val="18"/>
                <w:szCs w:val="18"/>
              </w:rPr>
              <w:t>9,614,670</w:t>
            </w:r>
          </w:p>
        </w:tc>
        <w:tc>
          <w:tcPr>
            <w:tcW w:w="270" w:type="dxa"/>
          </w:tcPr>
          <w:p w14:paraId="5D0AFCFC" w14:textId="77777777" w:rsidR="00FE161E" w:rsidRPr="00D94D2D" w:rsidRDefault="00FE161E" w:rsidP="00FE161E">
            <w:pPr>
              <w:spacing w:line="240" w:lineRule="atLeast"/>
              <w:ind w:left="-117" w:right="-108"/>
              <w:jc w:val="right"/>
              <w:rPr>
                <w:rFonts w:cs="Times New Roman"/>
                <w:snapToGrid w:val="0"/>
                <w:sz w:val="18"/>
                <w:szCs w:val="18"/>
                <w:lang w:eastAsia="th-TH"/>
              </w:rPr>
            </w:pPr>
          </w:p>
        </w:tc>
        <w:tc>
          <w:tcPr>
            <w:tcW w:w="1170" w:type="dxa"/>
          </w:tcPr>
          <w:p w14:paraId="0998359A" w14:textId="7B24E369" w:rsidR="00FE161E" w:rsidRPr="00D94D2D" w:rsidRDefault="00FE161E" w:rsidP="00FE161E">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6,068,406</w:t>
            </w:r>
          </w:p>
        </w:tc>
      </w:tr>
      <w:tr w:rsidR="00FE161E" w:rsidRPr="0012708E" w14:paraId="77183334" w14:textId="77777777" w:rsidTr="0093239C">
        <w:tc>
          <w:tcPr>
            <w:tcW w:w="3780" w:type="dxa"/>
            <w:vAlign w:val="bottom"/>
          </w:tcPr>
          <w:p w14:paraId="3B8D8EC8" w14:textId="77777777" w:rsidR="00FE161E" w:rsidRPr="00D94D2D" w:rsidRDefault="00FE161E" w:rsidP="00FE161E">
            <w:pPr>
              <w:spacing w:line="240" w:lineRule="atLeast"/>
              <w:ind w:left="16"/>
              <w:rPr>
                <w:rFonts w:cs="Times New Roman"/>
                <w:color w:val="000000"/>
                <w:sz w:val="18"/>
                <w:szCs w:val="18"/>
              </w:rPr>
            </w:pPr>
            <w:r w:rsidRPr="00D94D2D">
              <w:rPr>
                <w:rFonts w:cs="Times New Roman"/>
                <w:color w:val="000000"/>
                <w:sz w:val="18"/>
                <w:szCs w:val="18"/>
              </w:rPr>
              <w:t>Specialised financial institutions</w:t>
            </w:r>
          </w:p>
        </w:tc>
        <w:tc>
          <w:tcPr>
            <w:tcW w:w="1170" w:type="dxa"/>
            <w:shd w:val="clear" w:color="auto" w:fill="auto"/>
            <w:vAlign w:val="bottom"/>
          </w:tcPr>
          <w:p w14:paraId="40AB7396" w14:textId="75D095D9"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sz w:val="18"/>
                <w:szCs w:val="18"/>
              </w:rPr>
              <w:t>3,000,820</w:t>
            </w:r>
          </w:p>
        </w:tc>
        <w:tc>
          <w:tcPr>
            <w:tcW w:w="236" w:type="dxa"/>
            <w:shd w:val="clear" w:color="auto" w:fill="auto"/>
          </w:tcPr>
          <w:p w14:paraId="0C7E0EAC" w14:textId="77777777" w:rsidR="00FE161E" w:rsidRPr="00FE161E" w:rsidRDefault="00FE161E" w:rsidP="00FE161E">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5B059368" w14:textId="40DF4A38"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FE161E">
              <w:rPr>
                <w:rFonts w:cs="Times New Roman"/>
                <w:sz w:val="18"/>
                <w:szCs w:val="18"/>
              </w:rPr>
              <w:t>3,000,205</w:t>
            </w:r>
          </w:p>
        </w:tc>
        <w:tc>
          <w:tcPr>
            <w:tcW w:w="236" w:type="dxa"/>
            <w:shd w:val="clear" w:color="auto" w:fill="auto"/>
            <w:vAlign w:val="bottom"/>
          </w:tcPr>
          <w:p w14:paraId="7FF4DC16" w14:textId="77777777" w:rsidR="00FE161E" w:rsidRPr="00FE161E" w:rsidRDefault="00FE161E" w:rsidP="00FE161E">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vAlign w:val="bottom"/>
          </w:tcPr>
          <w:p w14:paraId="6FAC39FD" w14:textId="780B6F61"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color w:val="000000"/>
                <w:sz w:val="18"/>
                <w:szCs w:val="18"/>
              </w:rPr>
              <w:t>3,000,820</w:t>
            </w:r>
          </w:p>
        </w:tc>
        <w:tc>
          <w:tcPr>
            <w:tcW w:w="270" w:type="dxa"/>
          </w:tcPr>
          <w:p w14:paraId="3D39A4CF" w14:textId="77777777" w:rsidR="00FE161E" w:rsidRPr="00D94D2D" w:rsidRDefault="00FE161E" w:rsidP="00FE161E">
            <w:pPr>
              <w:spacing w:line="240" w:lineRule="atLeast"/>
              <w:ind w:left="-117" w:right="-108"/>
              <w:jc w:val="right"/>
              <w:rPr>
                <w:rFonts w:cs="Times New Roman"/>
                <w:snapToGrid w:val="0"/>
                <w:sz w:val="18"/>
                <w:szCs w:val="18"/>
                <w:lang w:eastAsia="th-TH"/>
              </w:rPr>
            </w:pPr>
          </w:p>
        </w:tc>
        <w:tc>
          <w:tcPr>
            <w:tcW w:w="1170" w:type="dxa"/>
          </w:tcPr>
          <w:p w14:paraId="67746373" w14:textId="7F592203" w:rsidR="00FE161E" w:rsidRPr="00D94D2D" w:rsidRDefault="00FE161E" w:rsidP="00FE161E">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3,000,205</w:t>
            </w:r>
          </w:p>
        </w:tc>
      </w:tr>
      <w:tr w:rsidR="00FE161E" w:rsidRPr="0012708E" w14:paraId="33A8BED3" w14:textId="77777777" w:rsidTr="0093239C">
        <w:tc>
          <w:tcPr>
            <w:tcW w:w="3780" w:type="dxa"/>
            <w:vAlign w:val="bottom"/>
          </w:tcPr>
          <w:p w14:paraId="43AD7D30" w14:textId="0C7FB9A9" w:rsidR="00FE161E" w:rsidRPr="00D94D2D" w:rsidRDefault="00FE161E" w:rsidP="00FE161E">
            <w:pPr>
              <w:spacing w:line="240" w:lineRule="atLeast"/>
              <w:ind w:left="16"/>
              <w:rPr>
                <w:rFonts w:cs="Times New Roman"/>
                <w:color w:val="000000"/>
                <w:sz w:val="18"/>
                <w:szCs w:val="18"/>
              </w:rPr>
            </w:pPr>
            <w:r w:rsidRPr="00D94D2D">
              <w:rPr>
                <w:rFonts w:cs="Times New Roman"/>
                <w:color w:val="000000"/>
                <w:sz w:val="18"/>
                <w:szCs w:val="18"/>
              </w:rPr>
              <w:t>Other financial institutions</w:t>
            </w:r>
          </w:p>
        </w:tc>
        <w:tc>
          <w:tcPr>
            <w:tcW w:w="1170" w:type="dxa"/>
            <w:tcBorders>
              <w:bottom w:val="single" w:sz="4" w:space="0" w:color="auto"/>
            </w:tcBorders>
            <w:shd w:val="clear" w:color="auto" w:fill="auto"/>
            <w:vAlign w:val="bottom"/>
          </w:tcPr>
          <w:p w14:paraId="71A86211" w14:textId="5E119420"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sz w:val="18"/>
                <w:szCs w:val="18"/>
              </w:rPr>
              <w:t>-</w:t>
            </w:r>
          </w:p>
        </w:tc>
        <w:tc>
          <w:tcPr>
            <w:tcW w:w="236" w:type="dxa"/>
            <w:shd w:val="clear" w:color="auto" w:fill="auto"/>
          </w:tcPr>
          <w:p w14:paraId="63C718E4" w14:textId="77777777" w:rsidR="00FE161E" w:rsidRPr="00FE161E" w:rsidRDefault="00FE161E" w:rsidP="00FE161E">
            <w:pPr>
              <w:tabs>
                <w:tab w:val="decimal" w:pos="1079"/>
              </w:tabs>
              <w:spacing w:line="240" w:lineRule="atLeast"/>
              <w:ind w:left="-117" w:right="-17"/>
              <w:rPr>
                <w:rFonts w:cs="Times New Roman"/>
                <w:snapToGrid w:val="0"/>
                <w:sz w:val="18"/>
                <w:szCs w:val="18"/>
                <w:lang w:eastAsia="th-TH"/>
              </w:rPr>
            </w:pPr>
          </w:p>
        </w:tc>
        <w:tc>
          <w:tcPr>
            <w:tcW w:w="1204" w:type="dxa"/>
            <w:tcBorders>
              <w:bottom w:val="single" w:sz="4" w:space="0" w:color="auto"/>
            </w:tcBorders>
            <w:shd w:val="clear" w:color="auto" w:fill="auto"/>
          </w:tcPr>
          <w:p w14:paraId="6812C043" w14:textId="180C5B96" w:rsidR="00FE161E" w:rsidRPr="00FE161E" w:rsidRDefault="00FE161E" w:rsidP="00FE161E">
            <w:pPr>
              <w:tabs>
                <w:tab w:val="decimal" w:pos="1079"/>
              </w:tabs>
              <w:spacing w:line="240" w:lineRule="atLeast"/>
              <w:ind w:left="-117" w:right="-17"/>
              <w:rPr>
                <w:rFonts w:cs="Times New Roman"/>
                <w:sz w:val="18"/>
                <w:szCs w:val="18"/>
              </w:rPr>
            </w:pPr>
            <w:r w:rsidRPr="00FE161E">
              <w:rPr>
                <w:rFonts w:cs="Times New Roman"/>
                <w:sz w:val="18"/>
                <w:szCs w:val="18"/>
              </w:rPr>
              <w:t>500,035</w:t>
            </w:r>
          </w:p>
        </w:tc>
        <w:tc>
          <w:tcPr>
            <w:tcW w:w="236" w:type="dxa"/>
            <w:shd w:val="clear" w:color="auto" w:fill="auto"/>
            <w:vAlign w:val="bottom"/>
          </w:tcPr>
          <w:p w14:paraId="3266B796" w14:textId="77777777" w:rsidR="00FE161E" w:rsidRPr="00FE161E" w:rsidRDefault="00FE161E" w:rsidP="00FE161E">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tcBorders>
              <w:bottom w:val="single" w:sz="4" w:space="0" w:color="auto"/>
            </w:tcBorders>
            <w:shd w:val="clear" w:color="auto" w:fill="auto"/>
            <w:vAlign w:val="bottom"/>
          </w:tcPr>
          <w:p w14:paraId="299DC8E4" w14:textId="69BCD791" w:rsidR="00FE161E" w:rsidRPr="00FE161E" w:rsidRDefault="00FE161E" w:rsidP="00FE161E">
            <w:pPr>
              <w:tabs>
                <w:tab w:val="decimal" w:pos="1079"/>
              </w:tabs>
              <w:spacing w:line="240" w:lineRule="atLeast"/>
              <w:ind w:left="-117" w:right="-17"/>
              <w:rPr>
                <w:rFonts w:cs="Times New Roman"/>
                <w:snapToGrid w:val="0"/>
                <w:sz w:val="18"/>
                <w:szCs w:val="18"/>
                <w:lang w:eastAsia="th-TH"/>
              </w:rPr>
            </w:pPr>
            <w:r w:rsidRPr="0093239C">
              <w:rPr>
                <w:sz w:val="18"/>
                <w:szCs w:val="18"/>
              </w:rPr>
              <w:t>-</w:t>
            </w:r>
          </w:p>
        </w:tc>
        <w:tc>
          <w:tcPr>
            <w:tcW w:w="270" w:type="dxa"/>
          </w:tcPr>
          <w:p w14:paraId="25308CAD" w14:textId="77777777" w:rsidR="00FE161E" w:rsidRPr="00D94D2D" w:rsidRDefault="00FE161E" w:rsidP="00FE161E">
            <w:pPr>
              <w:spacing w:line="240" w:lineRule="atLeast"/>
              <w:ind w:left="-117" w:right="-108"/>
              <w:jc w:val="right"/>
              <w:rPr>
                <w:rFonts w:cs="Times New Roman"/>
                <w:snapToGrid w:val="0"/>
                <w:sz w:val="18"/>
                <w:szCs w:val="18"/>
                <w:lang w:eastAsia="th-TH"/>
              </w:rPr>
            </w:pPr>
          </w:p>
        </w:tc>
        <w:tc>
          <w:tcPr>
            <w:tcW w:w="1170" w:type="dxa"/>
            <w:tcBorders>
              <w:bottom w:val="single" w:sz="4" w:space="0" w:color="auto"/>
            </w:tcBorders>
          </w:tcPr>
          <w:p w14:paraId="52918504" w14:textId="15DDB6AF" w:rsidR="00FE161E" w:rsidRPr="00D94D2D" w:rsidRDefault="00FE161E" w:rsidP="00FE161E">
            <w:pPr>
              <w:tabs>
                <w:tab w:val="decimal" w:pos="1079"/>
              </w:tabs>
              <w:spacing w:line="240" w:lineRule="atLeast"/>
              <w:ind w:left="-117" w:right="-17"/>
              <w:rPr>
                <w:rFonts w:cs="Times New Roman"/>
                <w:sz w:val="18"/>
                <w:szCs w:val="18"/>
              </w:rPr>
            </w:pPr>
            <w:r w:rsidRPr="00D94D2D">
              <w:rPr>
                <w:rFonts w:cs="Times New Roman"/>
                <w:sz w:val="18"/>
                <w:szCs w:val="18"/>
              </w:rPr>
              <w:t>500,035</w:t>
            </w:r>
          </w:p>
        </w:tc>
      </w:tr>
      <w:tr w:rsidR="00FE161E" w:rsidRPr="0012708E" w14:paraId="068BD4D4" w14:textId="77777777" w:rsidTr="0093239C">
        <w:trPr>
          <w:trHeight w:val="50"/>
        </w:trPr>
        <w:tc>
          <w:tcPr>
            <w:tcW w:w="3780" w:type="dxa"/>
            <w:vAlign w:val="bottom"/>
          </w:tcPr>
          <w:p w14:paraId="59F51047" w14:textId="49C76B70" w:rsidR="00FE161E" w:rsidRPr="00D94D2D" w:rsidRDefault="00FE161E" w:rsidP="00FE161E">
            <w:pPr>
              <w:tabs>
                <w:tab w:val="left" w:pos="162"/>
              </w:tabs>
              <w:spacing w:line="240" w:lineRule="atLeast"/>
              <w:ind w:left="16"/>
              <w:jc w:val="both"/>
              <w:rPr>
                <w:rFonts w:cs="Times New Roman"/>
                <w:b/>
                <w:bCs/>
                <w:sz w:val="18"/>
                <w:szCs w:val="18"/>
              </w:rPr>
            </w:pPr>
            <w:r w:rsidRPr="00D94D2D">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297E6A08" w14:textId="50B3E2E0" w:rsidR="00FE161E" w:rsidRPr="00FE161E" w:rsidRDefault="00FE161E" w:rsidP="00FE161E">
            <w:pPr>
              <w:tabs>
                <w:tab w:val="decimal" w:pos="1079"/>
              </w:tabs>
              <w:spacing w:line="240" w:lineRule="atLeast"/>
              <w:ind w:left="-117" w:right="-17"/>
              <w:rPr>
                <w:rFonts w:cs="Times New Roman"/>
                <w:b/>
                <w:bCs/>
                <w:snapToGrid w:val="0"/>
                <w:sz w:val="18"/>
                <w:szCs w:val="18"/>
                <w:lang w:eastAsia="th-TH"/>
              </w:rPr>
            </w:pPr>
            <w:r w:rsidRPr="0093239C">
              <w:rPr>
                <w:b/>
                <w:bCs/>
                <w:sz w:val="18"/>
                <w:szCs w:val="18"/>
              </w:rPr>
              <w:t>15,484,690</w:t>
            </w:r>
          </w:p>
        </w:tc>
        <w:tc>
          <w:tcPr>
            <w:tcW w:w="236" w:type="dxa"/>
            <w:shd w:val="clear" w:color="auto" w:fill="auto"/>
          </w:tcPr>
          <w:p w14:paraId="71B68082" w14:textId="77777777" w:rsidR="00FE161E" w:rsidRPr="00FE161E" w:rsidRDefault="00FE161E" w:rsidP="00FE161E">
            <w:pPr>
              <w:tabs>
                <w:tab w:val="decimal" w:pos="1079"/>
              </w:tabs>
              <w:spacing w:line="240" w:lineRule="atLeast"/>
              <w:ind w:left="-117" w:right="-17"/>
              <w:rPr>
                <w:rFonts w:cs="Times New Roman"/>
                <w:b/>
                <w:bCs/>
                <w:snapToGrid w:val="0"/>
                <w:sz w:val="18"/>
                <w:szCs w:val="18"/>
                <w:lang w:eastAsia="th-TH"/>
              </w:rPr>
            </w:pPr>
          </w:p>
        </w:tc>
        <w:tc>
          <w:tcPr>
            <w:tcW w:w="1204" w:type="dxa"/>
            <w:tcBorders>
              <w:top w:val="single" w:sz="4" w:space="0" w:color="auto"/>
              <w:bottom w:val="double" w:sz="4" w:space="0" w:color="auto"/>
            </w:tcBorders>
            <w:shd w:val="clear" w:color="auto" w:fill="auto"/>
          </w:tcPr>
          <w:p w14:paraId="016CDFA2" w14:textId="15A96659" w:rsidR="00FE161E" w:rsidRPr="00FE161E" w:rsidRDefault="00FE161E" w:rsidP="00FE161E">
            <w:pPr>
              <w:tabs>
                <w:tab w:val="decimal" w:pos="1007"/>
              </w:tabs>
              <w:spacing w:line="240" w:lineRule="atLeast"/>
              <w:ind w:left="-117" w:right="-17"/>
              <w:rPr>
                <w:rFonts w:cs="Times New Roman"/>
                <w:b/>
                <w:bCs/>
                <w:snapToGrid w:val="0"/>
                <w:sz w:val="18"/>
                <w:szCs w:val="18"/>
                <w:lang w:eastAsia="th-TH"/>
              </w:rPr>
            </w:pPr>
            <w:r w:rsidRPr="00FE161E">
              <w:rPr>
                <w:rFonts w:cs="Times New Roman"/>
                <w:b/>
                <w:bCs/>
                <w:sz w:val="18"/>
                <w:szCs w:val="18"/>
              </w:rPr>
              <w:t>19,184,537</w:t>
            </w:r>
          </w:p>
        </w:tc>
        <w:tc>
          <w:tcPr>
            <w:tcW w:w="236" w:type="dxa"/>
            <w:shd w:val="clear" w:color="auto" w:fill="auto"/>
            <w:vAlign w:val="bottom"/>
          </w:tcPr>
          <w:p w14:paraId="48CC0C9D" w14:textId="77777777" w:rsidR="00FE161E" w:rsidRPr="00FE161E" w:rsidRDefault="00FE161E" w:rsidP="00FE161E">
            <w:pPr>
              <w:tabs>
                <w:tab w:val="decimal" w:pos="1079"/>
              </w:tabs>
              <w:spacing w:line="240" w:lineRule="atLeast"/>
              <w:ind w:left="-117" w:right="-17"/>
              <w:rPr>
                <w:rFonts w:cs="Times New Roman"/>
                <w:b/>
                <w:bCs/>
                <w:snapToGrid w:val="0"/>
                <w:sz w:val="18"/>
                <w:szCs w:val="18"/>
                <w:lang w:eastAsia="th-TH"/>
              </w:rPr>
            </w:pPr>
          </w:p>
        </w:tc>
        <w:tc>
          <w:tcPr>
            <w:tcW w:w="1114" w:type="dxa"/>
            <w:gridSpan w:val="2"/>
            <w:tcBorders>
              <w:top w:val="single" w:sz="4" w:space="0" w:color="auto"/>
              <w:bottom w:val="double" w:sz="4" w:space="0" w:color="auto"/>
            </w:tcBorders>
            <w:shd w:val="clear" w:color="auto" w:fill="auto"/>
            <w:vAlign w:val="bottom"/>
          </w:tcPr>
          <w:p w14:paraId="570CB6CE" w14:textId="0CA6D548" w:rsidR="00FE161E" w:rsidRPr="00FE161E" w:rsidRDefault="00FE161E" w:rsidP="00FE161E">
            <w:pPr>
              <w:tabs>
                <w:tab w:val="decimal" w:pos="1079"/>
              </w:tabs>
              <w:spacing w:line="240" w:lineRule="atLeast"/>
              <w:ind w:left="-117" w:right="-17"/>
              <w:rPr>
                <w:rFonts w:cs="Times New Roman"/>
                <w:b/>
                <w:bCs/>
                <w:snapToGrid w:val="0"/>
                <w:sz w:val="18"/>
                <w:szCs w:val="18"/>
                <w:lang w:eastAsia="th-TH"/>
              </w:rPr>
            </w:pPr>
            <w:r w:rsidRPr="0093239C">
              <w:rPr>
                <w:b/>
                <w:bCs/>
                <w:color w:val="000000"/>
                <w:sz w:val="18"/>
                <w:szCs w:val="18"/>
              </w:rPr>
              <w:t>15,480,064</w:t>
            </w:r>
          </w:p>
        </w:tc>
        <w:tc>
          <w:tcPr>
            <w:tcW w:w="270" w:type="dxa"/>
            <w:vAlign w:val="bottom"/>
          </w:tcPr>
          <w:p w14:paraId="1DCDE4FD" w14:textId="77777777" w:rsidR="00FE161E" w:rsidRPr="00D94D2D" w:rsidRDefault="00FE161E" w:rsidP="00FE161E">
            <w:pPr>
              <w:spacing w:line="240" w:lineRule="atLeast"/>
              <w:ind w:left="-117" w:right="-108"/>
              <w:rPr>
                <w:rFonts w:cs="Times New Roman"/>
                <w:b/>
                <w:bCs/>
                <w:snapToGrid w:val="0"/>
                <w:sz w:val="18"/>
                <w:szCs w:val="18"/>
                <w:lang w:eastAsia="th-TH" w:bidi="th-TH"/>
              </w:rPr>
            </w:pPr>
          </w:p>
        </w:tc>
        <w:tc>
          <w:tcPr>
            <w:tcW w:w="1170" w:type="dxa"/>
            <w:tcBorders>
              <w:top w:val="single" w:sz="4" w:space="0" w:color="auto"/>
              <w:bottom w:val="double" w:sz="4" w:space="0" w:color="auto"/>
            </w:tcBorders>
          </w:tcPr>
          <w:p w14:paraId="7ED683D1" w14:textId="66A442EF" w:rsidR="00FE161E" w:rsidRPr="00D94D2D" w:rsidRDefault="00FE161E" w:rsidP="00FE161E">
            <w:pPr>
              <w:tabs>
                <w:tab w:val="decimal" w:pos="975"/>
              </w:tabs>
              <w:spacing w:line="240" w:lineRule="atLeast"/>
              <w:ind w:left="-117" w:right="-17"/>
              <w:rPr>
                <w:rFonts w:cs="Times New Roman"/>
                <w:b/>
                <w:bCs/>
                <w:snapToGrid w:val="0"/>
                <w:sz w:val="18"/>
                <w:szCs w:val="18"/>
                <w:lang w:eastAsia="th-TH"/>
              </w:rPr>
            </w:pPr>
            <w:r w:rsidRPr="00D94D2D">
              <w:rPr>
                <w:rFonts w:cs="Times New Roman"/>
                <w:b/>
                <w:bCs/>
                <w:color w:val="000000"/>
                <w:sz w:val="18"/>
                <w:szCs w:val="18"/>
              </w:rPr>
              <w:t>19,183,555</w:t>
            </w:r>
          </w:p>
        </w:tc>
      </w:tr>
    </w:tbl>
    <w:p w14:paraId="3AD6C6F2" w14:textId="3BBDB5E8" w:rsidR="00BC7B92" w:rsidRDefault="00BC7B92">
      <w:pPr>
        <w:rPr>
          <w:rFonts w:cs="Times New Roman"/>
        </w:rPr>
      </w:pPr>
    </w:p>
    <w:tbl>
      <w:tblPr>
        <w:tblW w:w="9297" w:type="dxa"/>
        <w:tblInd w:w="423" w:type="dxa"/>
        <w:tblLayout w:type="fixed"/>
        <w:tblLook w:val="04A0" w:firstRow="1" w:lastRow="0" w:firstColumn="1" w:lastColumn="0" w:noHBand="0" w:noVBand="1"/>
      </w:tblPr>
      <w:tblGrid>
        <w:gridCol w:w="3807"/>
        <w:gridCol w:w="1260"/>
        <w:gridCol w:w="1530"/>
        <w:gridCol w:w="1350"/>
        <w:gridCol w:w="1350"/>
      </w:tblGrid>
      <w:tr w:rsidR="008D2F9E" w:rsidRPr="0012708E" w14:paraId="09A10A1E" w14:textId="77777777" w:rsidTr="00EC65EE">
        <w:trPr>
          <w:tblHeader/>
        </w:trPr>
        <w:tc>
          <w:tcPr>
            <w:tcW w:w="3807" w:type="dxa"/>
          </w:tcPr>
          <w:p w14:paraId="7ACBF454" w14:textId="1E234767" w:rsidR="008D2F9E" w:rsidRPr="00EC65EE" w:rsidRDefault="008D2F9E" w:rsidP="00DA0700">
            <w:pPr>
              <w:tabs>
                <w:tab w:val="left" w:pos="770"/>
              </w:tabs>
              <w:jc w:val="center"/>
              <w:rPr>
                <w:rFonts w:cs="Times New Roman"/>
                <w:b/>
                <w:bCs/>
                <w:sz w:val="18"/>
                <w:szCs w:val="18"/>
                <w:rtl/>
                <w:cs/>
              </w:rPr>
            </w:pPr>
          </w:p>
        </w:tc>
        <w:tc>
          <w:tcPr>
            <w:tcW w:w="5490" w:type="dxa"/>
            <w:gridSpan w:val="4"/>
          </w:tcPr>
          <w:p w14:paraId="12EB4A3C" w14:textId="77777777" w:rsidR="008D2F9E" w:rsidRPr="00EC65EE" w:rsidRDefault="008D2F9E">
            <w:pPr>
              <w:jc w:val="center"/>
              <w:rPr>
                <w:rFonts w:cs="Times New Roman"/>
                <w:b/>
                <w:bCs/>
                <w:sz w:val="18"/>
                <w:szCs w:val="18"/>
              </w:rPr>
            </w:pPr>
            <w:r w:rsidRPr="00EC65EE">
              <w:rPr>
                <w:rFonts w:cs="Times New Roman"/>
                <w:b/>
                <w:bCs/>
                <w:sz w:val="18"/>
                <w:szCs w:val="18"/>
              </w:rPr>
              <w:t>Consolidated and the Bank</w:t>
            </w:r>
          </w:p>
        </w:tc>
      </w:tr>
      <w:tr w:rsidR="008D2F9E" w:rsidRPr="0012708E" w14:paraId="41D5823C" w14:textId="77777777" w:rsidTr="00EC65EE">
        <w:trPr>
          <w:tblHeader/>
        </w:trPr>
        <w:tc>
          <w:tcPr>
            <w:tcW w:w="3807" w:type="dxa"/>
          </w:tcPr>
          <w:p w14:paraId="6322BF6B" w14:textId="77777777" w:rsidR="008D2F9E" w:rsidRPr="00EC65EE" w:rsidRDefault="008D2F9E" w:rsidP="008D2F9E">
            <w:pPr>
              <w:tabs>
                <w:tab w:val="left" w:pos="770"/>
              </w:tabs>
              <w:jc w:val="center"/>
              <w:rPr>
                <w:rFonts w:cs="Times New Roman"/>
                <w:b/>
                <w:bCs/>
                <w:sz w:val="18"/>
                <w:szCs w:val="18"/>
                <w:rtl/>
                <w:cs/>
              </w:rPr>
            </w:pPr>
          </w:p>
        </w:tc>
        <w:tc>
          <w:tcPr>
            <w:tcW w:w="5490" w:type="dxa"/>
            <w:gridSpan w:val="4"/>
          </w:tcPr>
          <w:p w14:paraId="24B1117D" w14:textId="1C37B287" w:rsidR="008D2F9E" w:rsidRPr="00EC65EE" w:rsidRDefault="008D2F9E" w:rsidP="008D2F9E">
            <w:pPr>
              <w:jc w:val="center"/>
              <w:rPr>
                <w:rFonts w:cs="Times New Roman"/>
                <w:sz w:val="18"/>
                <w:szCs w:val="18"/>
              </w:rPr>
            </w:pPr>
            <w:r w:rsidRPr="00EC65EE">
              <w:rPr>
                <w:rFonts w:cs="Times New Roman"/>
                <w:sz w:val="18"/>
                <w:szCs w:val="18"/>
              </w:rPr>
              <w:t>202</w:t>
            </w:r>
            <w:r w:rsidR="00F24EAF">
              <w:rPr>
                <w:rFonts w:cs="Times New Roman"/>
                <w:sz w:val="18"/>
                <w:szCs w:val="18"/>
              </w:rPr>
              <w:t>3</w:t>
            </w:r>
          </w:p>
        </w:tc>
      </w:tr>
      <w:tr w:rsidR="008D2F9E" w:rsidRPr="0012708E" w14:paraId="2407A590" w14:textId="671696FC" w:rsidTr="006342D9">
        <w:trPr>
          <w:tblHeader/>
        </w:trPr>
        <w:tc>
          <w:tcPr>
            <w:tcW w:w="3807" w:type="dxa"/>
          </w:tcPr>
          <w:p w14:paraId="0A75232B" w14:textId="77777777" w:rsidR="008D2F9E" w:rsidRPr="00EC65EE" w:rsidRDefault="008D2F9E" w:rsidP="008D2F9E">
            <w:pPr>
              <w:tabs>
                <w:tab w:val="left" w:pos="770"/>
              </w:tabs>
              <w:jc w:val="center"/>
              <w:rPr>
                <w:rFonts w:cs="Times New Roman"/>
                <w:b/>
                <w:bCs/>
                <w:sz w:val="18"/>
                <w:szCs w:val="18"/>
                <w:rtl/>
                <w:cs/>
              </w:rPr>
            </w:pPr>
          </w:p>
        </w:tc>
        <w:tc>
          <w:tcPr>
            <w:tcW w:w="1260" w:type="dxa"/>
          </w:tcPr>
          <w:p w14:paraId="530E7108" w14:textId="65E0D54A" w:rsidR="008D2F9E" w:rsidRPr="00EC65EE" w:rsidRDefault="008D2F9E" w:rsidP="00FA3A88">
            <w:pPr>
              <w:ind w:right="-110"/>
              <w:rPr>
                <w:rFonts w:cs="Times New Roman"/>
                <w:sz w:val="18"/>
                <w:szCs w:val="18"/>
              </w:rPr>
            </w:pPr>
          </w:p>
          <w:p w14:paraId="7D63621C" w14:textId="77777777" w:rsidR="00F94E40" w:rsidRPr="00EC65EE" w:rsidRDefault="00F94E40" w:rsidP="008D2F9E">
            <w:pPr>
              <w:ind w:left="-110" w:right="-110"/>
              <w:jc w:val="center"/>
              <w:rPr>
                <w:rFonts w:cs="Times New Roman"/>
                <w:sz w:val="18"/>
                <w:szCs w:val="18"/>
              </w:rPr>
            </w:pPr>
          </w:p>
          <w:p w14:paraId="6C13267B" w14:textId="77777777" w:rsidR="008D2F9E" w:rsidRPr="00EC65EE" w:rsidRDefault="008D2F9E" w:rsidP="008D2F9E">
            <w:pPr>
              <w:ind w:left="-110" w:right="-110"/>
              <w:jc w:val="center"/>
              <w:rPr>
                <w:rFonts w:cs="Times New Roman"/>
                <w:sz w:val="18"/>
                <w:szCs w:val="18"/>
              </w:rPr>
            </w:pPr>
            <w:r w:rsidRPr="00EC65EE">
              <w:rPr>
                <w:rFonts w:cs="Times New Roman"/>
                <w:sz w:val="18"/>
                <w:szCs w:val="18"/>
              </w:rPr>
              <w:t xml:space="preserve">Investments </w:t>
            </w:r>
          </w:p>
          <w:p w14:paraId="4AD2F054" w14:textId="7E84376D" w:rsidR="008D2F9E" w:rsidRPr="00EC65EE" w:rsidRDefault="008D2F9E" w:rsidP="008D2F9E">
            <w:pPr>
              <w:ind w:left="-110" w:right="-110"/>
              <w:jc w:val="center"/>
              <w:rPr>
                <w:rFonts w:cs="Times New Roman"/>
                <w:sz w:val="18"/>
                <w:szCs w:val="18"/>
              </w:rPr>
            </w:pPr>
            <w:r w:rsidRPr="00EC65EE">
              <w:rPr>
                <w:rFonts w:cs="Times New Roman"/>
                <w:sz w:val="18"/>
                <w:szCs w:val="18"/>
              </w:rPr>
              <w:t>in debt instruments</w:t>
            </w:r>
            <w:r w:rsidR="00FA3A88" w:rsidRPr="00EC65EE">
              <w:rPr>
                <w:rFonts w:cs="Times New Roman"/>
                <w:sz w:val="18"/>
                <w:szCs w:val="18"/>
                <w:vertAlign w:val="superscript"/>
              </w:rPr>
              <w:t>*</w:t>
            </w:r>
            <w:r w:rsidRPr="00EC65EE">
              <w:rPr>
                <w:rFonts w:cs="Times New Roman"/>
                <w:sz w:val="18"/>
                <w:szCs w:val="18"/>
              </w:rPr>
              <w:t xml:space="preserve">    </w:t>
            </w:r>
          </w:p>
        </w:tc>
        <w:tc>
          <w:tcPr>
            <w:tcW w:w="1530" w:type="dxa"/>
          </w:tcPr>
          <w:p w14:paraId="1756A6D7" w14:textId="654C02D0" w:rsidR="008D2F9E" w:rsidRPr="00EC65EE" w:rsidRDefault="008D2F9E" w:rsidP="008D2F9E">
            <w:pPr>
              <w:ind w:left="-110" w:right="-110"/>
              <w:jc w:val="center"/>
              <w:rPr>
                <w:rFonts w:cs="Times New Roman"/>
                <w:sz w:val="18"/>
                <w:szCs w:val="18"/>
                <w:rtl/>
                <w:cs/>
              </w:rPr>
            </w:pPr>
            <w:r w:rsidRPr="00EC65EE">
              <w:rPr>
                <w:rFonts w:cs="Times New Roman"/>
                <w:sz w:val="18"/>
                <w:szCs w:val="18"/>
              </w:rPr>
              <w:t>Loans to customers and accrued interest receivables and undue interest receivables</w:t>
            </w:r>
          </w:p>
        </w:tc>
        <w:tc>
          <w:tcPr>
            <w:tcW w:w="1350" w:type="dxa"/>
          </w:tcPr>
          <w:p w14:paraId="2390FDCB" w14:textId="77777777" w:rsidR="008D2F9E" w:rsidRPr="00EC65EE" w:rsidRDefault="008D2F9E" w:rsidP="008D2F9E">
            <w:pPr>
              <w:ind w:left="-110" w:right="-110"/>
              <w:jc w:val="center"/>
              <w:rPr>
                <w:rFonts w:cs="Times New Roman"/>
                <w:sz w:val="18"/>
                <w:szCs w:val="18"/>
                <w:lang w:bidi="th-TH"/>
              </w:rPr>
            </w:pPr>
          </w:p>
          <w:p w14:paraId="1F4632D9" w14:textId="68B7C39B" w:rsidR="008D2F9E" w:rsidRPr="00EC65EE" w:rsidRDefault="008D2F9E" w:rsidP="00D00E3A">
            <w:pPr>
              <w:ind w:right="-110"/>
              <w:rPr>
                <w:rFonts w:cs="Times New Roman"/>
                <w:sz w:val="18"/>
                <w:szCs w:val="18"/>
                <w:lang w:bidi="th-TH"/>
              </w:rPr>
            </w:pPr>
          </w:p>
          <w:p w14:paraId="473053B2" w14:textId="28EBC8D1" w:rsidR="008D2F9E" w:rsidRPr="00EC65EE" w:rsidRDefault="00AE7E15" w:rsidP="008D2F9E">
            <w:pPr>
              <w:ind w:left="-110" w:right="-110"/>
              <w:jc w:val="center"/>
              <w:rPr>
                <w:rFonts w:cs="Times New Roman"/>
                <w:sz w:val="18"/>
                <w:szCs w:val="18"/>
                <w:rtl/>
                <w:cs/>
                <w:lang w:bidi="th-TH"/>
              </w:rPr>
            </w:pPr>
            <w:r>
              <w:rPr>
                <w:rFonts w:cs="Times New Roman"/>
                <w:sz w:val="18"/>
                <w:szCs w:val="18"/>
                <w:lang w:bidi="th-TH"/>
              </w:rPr>
              <w:t>Unconditional</w:t>
            </w:r>
            <w:r>
              <w:rPr>
                <w:rFonts w:cs="Times New Roman"/>
                <w:sz w:val="18"/>
                <w:szCs w:val="18"/>
                <w:lang w:bidi="th-TH"/>
              </w:rPr>
              <w:br/>
              <w:t>unused</w:t>
            </w:r>
            <w:r>
              <w:rPr>
                <w:rFonts w:cs="Times New Roman"/>
                <w:sz w:val="18"/>
                <w:szCs w:val="18"/>
                <w:lang w:bidi="th-TH"/>
              </w:rPr>
              <w:br/>
              <w:t>credit line</w:t>
            </w:r>
          </w:p>
        </w:tc>
        <w:tc>
          <w:tcPr>
            <w:tcW w:w="1350" w:type="dxa"/>
          </w:tcPr>
          <w:p w14:paraId="2E51D4D7" w14:textId="357E3EC9" w:rsidR="008D2F9E" w:rsidRPr="00EC65EE" w:rsidRDefault="008D2F9E" w:rsidP="00D00E3A">
            <w:pPr>
              <w:ind w:right="-110"/>
              <w:rPr>
                <w:rFonts w:cs="Times New Roman"/>
                <w:sz w:val="18"/>
                <w:szCs w:val="18"/>
              </w:rPr>
            </w:pPr>
          </w:p>
          <w:p w14:paraId="473B65AF" w14:textId="77777777" w:rsidR="00F94E40" w:rsidRPr="00EC65EE" w:rsidRDefault="00F94E40" w:rsidP="00F3534A">
            <w:pPr>
              <w:ind w:right="-110"/>
              <w:rPr>
                <w:rFonts w:cs="Times New Roman"/>
                <w:sz w:val="18"/>
                <w:szCs w:val="18"/>
              </w:rPr>
            </w:pPr>
          </w:p>
          <w:p w14:paraId="532CE69E" w14:textId="77777777" w:rsidR="007576FA" w:rsidRDefault="008D2F9E" w:rsidP="008D2F9E">
            <w:pPr>
              <w:ind w:left="-110" w:right="-110"/>
              <w:jc w:val="center"/>
              <w:rPr>
                <w:rFonts w:cs="Times New Roman"/>
                <w:sz w:val="18"/>
                <w:szCs w:val="18"/>
              </w:rPr>
            </w:pPr>
            <w:r w:rsidRPr="00EC65EE">
              <w:rPr>
                <w:rFonts w:cs="Times New Roman"/>
                <w:sz w:val="18"/>
                <w:szCs w:val="18"/>
              </w:rPr>
              <w:t>Financial</w:t>
            </w:r>
          </w:p>
          <w:p w14:paraId="744AD61C" w14:textId="5333020C" w:rsidR="007576FA" w:rsidRDefault="008D2F9E" w:rsidP="008D2F9E">
            <w:pPr>
              <w:ind w:left="-110" w:right="-110"/>
              <w:jc w:val="center"/>
              <w:rPr>
                <w:rFonts w:cs="Times New Roman"/>
                <w:sz w:val="18"/>
                <w:szCs w:val="18"/>
              </w:rPr>
            </w:pPr>
            <w:r w:rsidRPr="00EC65EE">
              <w:rPr>
                <w:rFonts w:cs="Times New Roman"/>
                <w:sz w:val="18"/>
                <w:szCs w:val="18"/>
              </w:rPr>
              <w:t>guarantee</w:t>
            </w:r>
          </w:p>
          <w:p w14:paraId="47C8C615" w14:textId="66E2757A" w:rsidR="008D2F9E" w:rsidRPr="00EC65EE" w:rsidRDefault="008D2F9E" w:rsidP="008D2F9E">
            <w:pPr>
              <w:ind w:left="-110" w:right="-110"/>
              <w:jc w:val="center"/>
              <w:rPr>
                <w:rFonts w:cs="Times New Roman"/>
                <w:sz w:val="18"/>
                <w:szCs w:val="18"/>
                <w:lang w:bidi="th-TH"/>
              </w:rPr>
            </w:pPr>
            <w:r w:rsidRPr="00EC65EE">
              <w:rPr>
                <w:rFonts w:cs="Times New Roman"/>
                <w:sz w:val="18"/>
                <w:szCs w:val="18"/>
              </w:rPr>
              <w:t>contracts</w:t>
            </w:r>
          </w:p>
        </w:tc>
      </w:tr>
      <w:tr w:rsidR="008D2F9E" w:rsidRPr="0012708E" w14:paraId="117FB649" w14:textId="77777777" w:rsidTr="00EC65EE">
        <w:tc>
          <w:tcPr>
            <w:tcW w:w="3807" w:type="dxa"/>
          </w:tcPr>
          <w:p w14:paraId="10DF58F2" w14:textId="77777777" w:rsidR="008D2F9E" w:rsidRPr="00EC65EE" w:rsidRDefault="008D2F9E" w:rsidP="008D2F9E">
            <w:pPr>
              <w:tabs>
                <w:tab w:val="left" w:pos="770"/>
              </w:tabs>
              <w:rPr>
                <w:rFonts w:cs="Times New Roman"/>
                <w:b/>
                <w:bCs/>
                <w:i/>
                <w:iCs/>
                <w:sz w:val="18"/>
                <w:szCs w:val="18"/>
              </w:rPr>
            </w:pPr>
          </w:p>
        </w:tc>
        <w:tc>
          <w:tcPr>
            <w:tcW w:w="5490" w:type="dxa"/>
            <w:gridSpan w:val="4"/>
            <w:shd w:val="clear" w:color="auto" w:fill="auto"/>
          </w:tcPr>
          <w:p w14:paraId="26227551" w14:textId="77777777" w:rsidR="008D2F9E" w:rsidRPr="00EC65EE" w:rsidRDefault="008D2F9E" w:rsidP="008D2F9E">
            <w:pPr>
              <w:jc w:val="center"/>
              <w:rPr>
                <w:rFonts w:cs="Times New Roman"/>
                <w:i/>
                <w:iCs/>
                <w:sz w:val="18"/>
                <w:szCs w:val="18"/>
              </w:rPr>
            </w:pPr>
            <w:r w:rsidRPr="00EC65EE">
              <w:rPr>
                <w:rFonts w:cs="Times New Roman"/>
                <w:i/>
                <w:iCs/>
                <w:sz w:val="18"/>
                <w:szCs w:val="18"/>
              </w:rPr>
              <w:t>(in thousand Baht)</w:t>
            </w:r>
          </w:p>
        </w:tc>
      </w:tr>
      <w:tr w:rsidR="008D2F9E" w:rsidRPr="0012708E" w14:paraId="676FF758" w14:textId="18F75A76" w:rsidTr="006342D9">
        <w:tc>
          <w:tcPr>
            <w:tcW w:w="3807" w:type="dxa"/>
            <w:hideMark/>
          </w:tcPr>
          <w:p w14:paraId="4177B7C8" w14:textId="7AE7B106" w:rsidR="008D2F9E" w:rsidRPr="00EC65EE" w:rsidRDefault="008D2F9E" w:rsidP="008D2F9E">
            <w:pPr>
              <w:tabs>
                <w:tab w:val="left" w:pos="190"/>
                <w:tab w:val="left" w:pos="388"/>
              </w:tabs>
              <w:ind w:left="10" w:hanging="10"/>
              <w:rPr>
                <w:rFonts w:cs="Times New Roman"/>
                <w:i/>
                <w:iCs/>
                <w:sz w:val="18"/>
                <w:szCs w:val="18"/>
              </w:rPr>
            </w:pPr>
            <w:r w:rsidRPr="00EC65EE">
              <w:rPr>
                <w:rFonts w:cs="Times New Roman"/>
                <w:sz w:val="18"/>
                <w:szCs w:val="18"/>
              </w:rPr>
              <w:tab/>
            </w:r>
            <w:r w:rsidRPr="00EC65EE" w:rsidDel="00F140C8">
              <w:rPr>
                <w:rFonts w:cs="Times New Roman"/>
                <w:i/>
                <w:iCs/>
                <w:sz w:val="18"/>
                <w:szCs w:val="18"/>
              </w:rPr>
              <w:t xml:space="preserve">Financial </w:t>
            </w:r>
            <w:r w:rsidRPr="00EC65EE">
              <w:rPr>
                <w:rFonts w:cs="Times New Roman"/>
                <w:i/>
                <w:iCs/>
                <w:sz w:val="18"/>
                <w:szCs w:val="18"/>
              </w:rPr>
              <w:t>institutions</w:t>
            </w:r>
          </w:p>
        </w:tc>
        <w:tc>
          <w:tcPr>
            <w:tcW w:w="1260" w:type="dxa"/>
            <w:shd w:val="clear" w:color="auto" w:fill="auto"/>
            <w:vAlign w:val="bottom"/>
          </w:tcPr>
          <w:p w14:paraId="28D25417" w14:textId="296CF9F1" w:rsidR="008D2F9E" w:rsidRPr="00EC65EE" w:rsidRDefault="008D2F9E" w:rsidP="008D2F9E">
            <w:pPr>
              <w:tabs>
                <w:tab w:val="decimal" w:pos="1510"/>
              </w:tabs>
              <w:ind w:right="68"/>
              <w:jc w:val="right"/>
              <w:rPr>
                <w:rFonts w:cs="Times New Roman"/>
                <w:sz w:val="18"/>
                <w:szCs w:val="18"/>
              </w:rPr>
            </w:pPr>
          </w:p>
        </w:tc>
        <w:tc>
          <w:tcPr>
            <w:tcW w:w="1530" w:type="dxa"/>
            <w:shd w:val="clear" w:color="auto" w:fill="auto"/>
            <w:vAlign w:val="bottom"/>
          </w:tcPr>
          <w:p w14:paraId="5B1F8EF7" w14:textId="14C6CB2B" w:rsidR="008D2F9E" w:rsidRPr="00EC65EE" w:rsidRDefault="008D2F9E" w:rsidP="008D2F9E">
            <w:pPr>
              <w:tabs>
                <w:tab w:val="decimal" w:pos="1510"/>
              </w:tabs>
              <w:ind w:right="72"/>
              <w:jc w:val="right"/>
              <w:rPr>
                <w:rFonts w:cs="Times New Roman"/>
                <w:sz w:val="18"/>
                <w:szCs w:val="18"/>
              </w:rPr>
            </w:pPr>
          </w:p>
        </w:tc>
        <w:tc>
          <w:tcPr>
            <w:tcW w:w="1350" w:type="dxa"/>
            <w:shd w:val="clear" w:color="auto" w:fill="auto"/>
            <w:vAlign w:val="bottom"/>
          </w:tcPr>
          <w:p w14:paraId="2FDDB4DB" w14:textId="0A59094F" w:rsidR="008D2F9E" w:rsidRPr="00EC65EE" w:rsidRDefault="008D2F9E" w:rsidP="008D2F9E">
            <w:pPr>
              <w:tabs>
                <w:tab w:val="decimal" w:pos="975"/>
              </w:tabs>
              <w:ind w:right="70"/>
              <w:jc w:val="right"/>
              <w:rPr>
                <w:rFonts w:cs="Times New Roman"/>
                <w:sz w:val="18"/>
                <w:szCs w:val="18"/>
              </w:rPr>
            </w:pPr>
          </w:p>
        </w:tc>
        <w:tc>
          <w:tcPr>
            <w:tcW w:w="1350" w:type="dxa"/>
          </w:tcPr>
          <w:p w14:paraId="5083D45F" w14:textId="77777777" w:rsidR="008D2F9E" w:rsidRPr="00EC65EE" w:rsidRDefault="008D2F9E" w:rsidP="008D2F9E">
            <w:pPr>
              <w:tabs>
                <w:tab w:val="decimal" w:pos="1240"/>
              </w:tabs>
              <w:ind w:right="75"/>
              <w:jc w:val="right"/>
              <w:rPr>
                <w:rFonts w:cs="Times New Roman"/>
                <w:sz w:val="18"/>
                <w:szCs w:val="18"/>
              </w:rPr>
            </w:pPr>
          </w:p>
        </w:tc>
      </w:tr>
      <w:tr w:rsidR="00FE161E" w:rsidRPr="0012708E" w14:paraId="588666A9" w14:textId="54A22DCA" w:rsidTr="0093239C">
        <w:tc>
          <w:tcPr>
            <w:tcW w:w="3807" w:type="dxa"/>
            <w:hideMark/>
          </w:tcPr>
          <w:p w14:paraId="4D70D73D" w14:textId="257F322F"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Government and state enterprises</w:t>
            </w:r>
          </w:p>
        </w:tc>
        <w:tc>
          <w:tcPr>
            <w:tcW w:w="1260" w:type="dxa"/>
            <w:shd w:val="clear" w:color="auto" w:fill="auto"/>
            <w:vAlign w:val="center"/>
          </w:tcPr>
          <w:p w14:paraId="7CFE2B0E" w14:textId="40B86811" w:rsidR="00FE161E" w:rsidRPr="00FE161E" w:rsidRDefault="00FE161E" w:rsidP="00FE161E">
            <w:pPr>
              <w:tabs>
                <w:tab w:val="decimal" w:pos="1510"/>
              </w:tabs>
              <w:ind w:right="68"/>
              <w:jc w:val="right"/>
              <w:rPr>
                <w:rFonts w:cs="Times New Roman"/>
                <w:sz w:val="18"/>
                <w:szCs w:val="18"/>
                <w:lang w:val="en-US" w:bidi="th-TH"/>
              </w:rPr>
            </w:pPr>
            <w:r w:rsidRPr="0093239C">
              <w:rPr>
                <w:sz w:val="18"/>
                <w:szCs w:val="18"/>
              </w:rPr>
              <w:t>2,973,552</w:t>
            </w:r>
          </w:p>
        </w:tc>
        <w:tc>
          <w:tcPr>
            <w:tcW w:w="1530" w:type="dxa"/>
            <w:shd w:val="clear" w:color="auto" w:fill="auto"/>
            <w:vAlign w:val="bottom"/>
          </w:tcPr>
          <w:p w14:paraId="0914DD9A" w14:textId="1F63F63D" w:rsidR="00FE161E" w:rsidRPr="00FE161E" w:rsidRDefault="00FE161E" w:rsidP="00FE161E">
            <w:pPr>
              <w:tabs>
                <w:tab w:val="decimal" w:pos="1510"/>
              </w:tabs>
              <w:ind w:right="72"/>
              <w:jc w:val="right"/>
              <w:rPr>
                <w:rFonts w:cs="Times New Roman"/>
                <w:sz w:val="18"/>
                <w:szCs w:val="18"/>
                <w:lang w:bidi="th-TH"/>
              </w:rPr>
            </w:pPr>
            <w:r w:rsidRPr="0093239C">
              <w:rPr>
                <w:color w:val="000000"/>
                <w:sz w:val="18"/>
                <w:szCs w:val="18"/>
              </w:rPr>
              <w:t>-</w:t>
            </w:r>
          </w:p>
        </w:tc>
        <w:tc>
          <w:tcPr>
            <w:tcW w:w="1350" w:type="dxa"/>
            <w:shd w:val="clear" w:color="auto" w:fill="auto"/>
          </w:tcPr>
          <w:p w14:paraId="3386E184" w14:textId="0F60EB61" w:rsidR="00FE161E" w:rsidRPr="00FE161E" w:rsidRDefault="00FE161E" w:rsidP="00FE161E">
            <w:pPr>
              <w:tabs>
                <w:tab w:val="decimal" w:pos="975"/>
              </w:tabs>
              <w:ind w:right="70"/>
              <w:jc w:val="right"/>
              <w:rPr>
                <w:rFonts w:cs="Times New Roman"/>
                <w:sz w:val="18"/>
                <w:szCs w:val="18"/>
                <w:lang w:bidi="th-TH"/>
              </w:rPr>
            </w:pPr>
            <w:r w:rsidRPr="0093239C">
              <w:rPr>
                <w:color w:val="000000"/>
                <w:sz w:val="18"/>
                <w:szCs w:val="18"/>
              </w:rPr>
              <w:t>-</w:t>
            </w:r>
          </w:p>
        </w:tc>
        <w:tc>
          <w:tcPr>
            <w:tcW w:w="1350" w:type="dxa"/>
          </w:tcPr>
          <w:p w14:paraId="3062FE8F" w14:textId="2A9D5180"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5705B47F" w14:textId="73B7D9AC" w:rsidTr="0093239C">
        <w:tc>
          <w:tcPr>
            <w:tcW w:w="3807" w:type="dxa"/>
          </w:tcPr>
          <w:p w14:paraId="0107B874" w14:textId="1BB50A6C" w:rsidR="00FE161E" w:rsidRPr="00EC65EE" w:rsidRDefault="00FE161E" w:rsidP="00FE161E">
            <w:pPr>
              <w:tabs>
                <w:tab w:val="left" w:pos="190"/>
                <w:tab w:val="left" w:pos="388"/>
              </w:tabs>
              <w:rPr>
                <w:rFonts w:cs="Times New Roman"/>
                <w:i/>
                <w:iCs/>
                <w:sz w:val="18"/>
                <w:szCs w:val="18"/>
                <w:lang w:bidi="th-TH"/>
              </w:rPr>
            </w:pPr>
            <w:r w:rsidRPr="00EC65EE">
              <w:rPr>
                <w:rFonts w:cs="Times New Roman"/>
                <w:i/>
                <w:iCs/>
                <w:sz w:val="18"/>
                <w:szCs w:val="18"/>
                <w:lang w:val="en-US"/>
              </w:rPr>
              <w:t>Business loans</w:t>
            </w:r>
          </w:p>
        </w:tc>
        <w:tc>
          <w:tcPr>
            <w:tcW w:w="1260" w:type="dxa"/>
            <w:shd w:val="clear" w:color="auto" w:fill="auto"/>
            <w:vAlign w:val="center"/>
          </w:tcPr>
          <w:p w14:paraId="203BF197" w14:textId="63A9C75A" w:rsidR="00FE161E" w:rsidRPr="00FE161E" w:rsidRDefault="00FE161E" w:rsidP="00FE161E">
            <w:pPr>
              <w:tabs>
                <w:tab w:val="decimal" w:pos="1510"/>
              </w:tabs>
              <w:ind w:right="68"/>
              <w:jc w:val="right"/>
              <w:rPr>
                <w:rFonts w:cs="Times New Roman"/>
                <w:sz w:val="18"/>
                <w:szCs w:val="18"/>
              </w:rPr>
            </w:pPr>
          </w:p>
        </w:tc>
        <w:tc>
          <w:tcPr>
            <w:tcW w:w="1530" w:type="dxa"/>
            <w:shd w:val="clear" w:color="auto" w:fill="auto"/>
            <w:vAlign w:val="bottom"/>
          </w:tcPr>
          <w:p w14:paraId="16C5BBA3" w14:textId="1EE8CA68" w:rsidR="00FE161E" w:rsidRPr="00FE161E" w:rsidRDefault="00FE161E" w:rsidP="00FE161E">
            <w:pPr>
              <w:tabs>
                <w:tab w:val="decimal" w:pos="1510"/>
              </w:tabs>
              <w:ind w:right="72"/>
              <w:jc w:val="right"/>
              <w:rPr>
                <w:rFonts w:cs="Times New Roman"/>
                <w:sz w:val="18"/>
                <w:szCs w:val="18"/>
              </w:rPr>
            </w:pPr>
          </w:p>
        </w:tc>
        <w:tc>
          <w:tcPr>
            <w:tcW w:w="1350" w:type="dxa"/>
            <w:shd w:val="clear" w:color="auto" w:fill="auto"/>
          </w:tcPr>
          <w:p w14:paraId="5F1F8387" w14:textId="2A050DA2" w:rsidR="00FE161E" w:rsidRPr="00FE161E" w:rsidRDefault="00FE161E" w:rsidP="00FE161E">
            <w:pPr>
              <w:tabs>
                <w:tab w:val="decimal" w:pos="975"/>
              </w:tabs>
              <w:ind w:right="70"/>
              <w:jc w:val="right"/>
              <w:rPr>
                <w:rFonts w:cs="Times New Roman"/>
                <w:color w:val="000000"/>
                <w:sz w:val="18"/>
                <w:szCs w:val="18"/>
              </w:rPr>
            </w:pPr>
          </w:p>
        </w:tc>
        <w:tc>
          <w:tcPr>
            <w:tcW w:w="1350" w:type="dxa"/>
          </w:tcPr>
          <w:p w14:paraId="32B291CA" w14:textId="77777777" w:rsidR="00FE161E" w:rsidRPr="00FE161E" w:rsidRDefault="00FE161E" w:rsidP="00FE161E">
            <w:pPr>
              <w:tabs>
                <w:tab w:val="decimal" w:pos="1240"/>
              </w:tabs>
              <w:ind w:right="75"/>
              <w:jc w:val="right"/>
              <w:rPr>
                <w:rFonts w:cs="Times New Roman"/>
                <w:color w:val="000000"/>
                <w:sz w:val="18"/>
                <w:szCs w:val="18"/>
              </w:rPr>
            </w:pPr>
          </w:p>
        </w:tc>
      </w:tr>
      <w:tr w:rsidR="00FE161E" w:rsidRPr="0012708E" w14:paraId="2F6FE235" w14:textId="35C27109" w:rsidTr="0093239C">
        <w:tc>
          <w:tcPr>
            <w:tcW w:w="3807" w:type="dxa"/>
          </w:tcPr>
          <w:p w14:paraId="52E30E29" w14:textId="0B5D8071"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Agriculture and mineral</w:t>
            </w:r>
          </w:p>
        </w:tc>
        <w:tc>
          <w:tcPr>
            <w:tcW w:w="1260" w:type="dxa"/>
            <w:shd w:val="clear" w:color="auto" w:fill="auto"/>
          </w:tcPr>
          <w:p w14:paraId="6BA31FE5" w14:textId="7D7D373A" w:rsidR="00FE161E" w:rsidRPr="00FE161E" w:rsidRDefault="00FE161E" w:rsidP="00FE161E">
            <w:pPr>
              <w:tabs>
                <w:tab w:val="decimal" w:pos="1510"/>
              </w:tabs>
              <w:ind w:right="68"/>
              <w:jc w:val="right"/>
              <w:rPr>
                <w:rFonts w:cs="Times New Roman"/>
                <w:sz w:val="18"/>
                <w:szCs w:val="18"/>
                <w:lang w:bidi="th-TH"/>
              </w:rPr>
            </w:pPr>
            <w:r w:rsidRPr="0093239C">
              <w:rPr>
                <w:sz w:val="18"/>
                <w:szCs w:val="18"/>
              </w:rPr>
              <w:t>-</w:t>
            </w:r>
          </w:p>
        </w:tc>
        <w:tc>
          <w:tcPr>
            <w:tcW w:w="1530" w:type="dxa"/>
            <w:shd w:val="clear" w:color="auto" w:fill="auto"/>
            <w:vAlign w:val="bottom"/>
          </w:tcPr>
          <w:p w14:paraId="126E4245" w14:textId="77F856CD" w:rsidR="00FE161E" w:rsidRPr="00FE161E" w:rsidRDefault="00FE161E" w:rsidP="00FE161E">
            <w:pPr>
              <w:tabs>
                <w:tab w:val="decimal" w:pos="1510"/>
              </w:tabs>
              <w:ind w:right="72"/>
              <w:jc w:val="right"/>
              <w:rPr>
                <w:rFonts w:cs="Times New Roman"/>
                <w:sz w:val="18"/>
                <w:szCs w:val="18"/>
                <w:lang w:bidi="th-TH"/>
              </w:rPr>
            </w:pPr>
            <w:r w:rsidRPr="0093239C">
              <w:rPr>
                <w:sz w:val="18"/>
                <w:szCs w:val="18"/>
              </w:rPr>
              <w:t>675,35</w:t>
            </w:r>
            <w:r w:rsidR="00E428FF">
              <w:rPr>
                <w:sz w:val="18"/>
                <w:szCs w:val="18"/>
              </w:rPr>
              <w:t>8</w:t>
            </w:r>
          </w:p>
        </w:tc>
        <w:tc>
          <w:tcPr>
            <w:tcW w:w="1350" w:type="dxa"/>
            <w:shd w:val="clear" w:color="auto" w:fill="auto"/>
            <w:vAlign w:val="bottom"/>
          </w:tcPr>
          <w:p w14:paraId="7D3683EC" w14:textId="14329BB8" w:rsidR="00FE161E" w:rsidRPr="00FE161E" w:rsidRDefault="00FE161E" w:rsidP="00FE161E">
            <w:pPr>
              <w:tabs>
                <w:tab w:val="decimal" w:pos="1055"/>
              </w:tabs>
              <w:ind w:right="70"/>
              <w:jc w:val="right"/>
              <w:rPr>
                <w:rFonts w:cs="Times New Roman"/>
                <w:sz w:val="18"/>
                <w:szCs w:val="18"/>
                <w:lang w:bidi="th-TH"/>
              </w:rPr>
            </w:pPr>
            <w:r w:rsidRPr="0093239C">
              <w:rPr>
                <w:color w:val="000000"/>
                <w:sz w:val="18"/>
                <w:szCs w:val="18"/>
              </w:rPr>
              <w:t>14</w:t>
            </w:r>
          </w:p>
        </w:tc>
        <w:tc>
          <w:tcPr>
            <w:tcW w:w="1350" w:type="dxa"/>
          </w:tcPr>
          <w:p w14:paraId="2F953B2B" w14:textId="704C7689"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44376621" w14:textId="1AC6DC29" w:rsidTr="0093239C">
        <w:tc>
          <w:tcPr>
            <w:tcW w:w="3807" w:type="dxa"/>
          </w:tcPr>
          <w:p w14:paraId="12D81845" w14:textId="07D63DEA"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Manufacture and commercial</w:t>
            </w:r>
          </w:p>
        </w:tc>
        <w:tc>
          <w:tcPr>
            <w:tcW w:w="1260" w:type="dxa"/>
            <w:shd w:val="clear" w:color="auto" w:fill="auto"/>
          </w:tcPr>
          <w:p w14:paraId="0727CFCF" w14:textId="47BCB138" w:rsidR="00FE161E" w:rsidRPr="00FE161E" w:rsidRDefault="00FE161E" w:rsidP="00FE161E">
            <w:pPr>
              <w:tabs>
                <w:tab w:val="decimal" w:pos="1510"/>
              </w:tabs>
              <w:ind w:right="68"/>
              <w:jc w:val="right"/>
              <w:rPr>
                <w:rFonts w:cs="Times New Roman"/>
                <w:sz w:val="18"/>
                <w:szCs w:val="18"/>
                <w:lang w:bidi="th-TH"/>
              </w:rPr>
            </w:pPr>
            <w:r w:rsidRPr="0093239C">
              <w:rPr>
                <w:sz w:val="18"/>
                <w:szCs w:val="18"/>
              </w:rPr>
              <w:t>-</w:t>
            </w:r>
          </w:p>
        </w:tc>
        <w:tc>
          <w:tcPr>
            <w:tcW w:w="1530" w:type="dxa"/>
            <w:shd w:val="clear" w:color="auto" w:fill="auto"/>
            <w:vAlign w:val="bottom"/>
          </w:tcPr>
          <w:p w14:paraId="6A1121A8" w14:textId="2DE18B53" w:rsidR="00FE161E" w:rsidRPr="00FE161E" w:rsidRDefault="00FE161E" w:rsidP="00FE161E">
            <w:pPr>
              <w:tabs>
                <w:tab w:val="decimal" w:pos="1510"/>
              </w:tabs>
              <w:ind w:right="72"/>
              <w:jc w:val="right"/>
              <w:rPr>
                <w:rFonts w:cs="Times New Roman"/>
                <w:sz w:val="18"/>
                <w:szCs w:val="18"/>
                <w:lang w:bidi="th-TH"/>
              </w:rPr>
            </w:pPr>
            <w:r w:rsidRPr="0093239C">
              <w:rPr>
                <w:sz w:val="18"/>
                <w:szCs w:val="18"/>
              </w:rPr>
              <w:t>81,791,524</w:t>
            </w:r>
          </w:p>
        </w:tc>
        <w:tc>
          <w:tcPr>
            <w:tcW w:w="1350" w:type="dxa"/>
            <w:shd w:val="clear" w:color="auto" w:fill="auto"/>
            <w:vAlign w:val="bottom"/>
          </w:tcPr>
          <w:p w14:paraId="2B24F77E" w14:textId="748C8D26" w:rsidR="00FE161E" w:rsidRPr="00FE161E" w:rsidRDefault="00FE161E" w:rsidP="00FE161E">
            <w:pPr>
              <w:tabs>
                <w:tab w:val="decimal" w:pos="975"/>
              </w:tabs>
              <w:ind w:right="70"/>
              <w:jc w:val="right"/>
              <w:rPr>
                <w:rFonts w:cs="Times New Roman"/>
                <w:sz w:val="18"/>
                <w:szCs w:val="18"/>
                <w:lang w:bidi="th-TH"/>
              </w:rPr>
            </w:pPr>
            <w:r w:rsidRPr="0093239C">
              <w:rPr>
                <w:color w:val="000000"/>
                <w:sz w:val="18"/>
                <w:szCs w:val="18"/>
              </w:rPr>
              <w:t>265,854</w:t>
            </w:r>
          </w:p>
        </w:tc>
        <w:tc>
          <w:tcPr>
            <w:tcW w:w="1350" w:type="dxa"/>
          </w:tcPr>
          <w:p w14:paraId="5B537A2B" w14:textId="406C5A35"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0EF16205" w14:textId="38A635C5" w:rsidTr="0093239C">
        <w:tc>
          <w:tcPr>
            <w:tcW w:w="3807" w:type="dxa"/>
          </w:tcPr>
          <w:p w14:paraId="3E194569" w14:textId="1002ED41"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Real estate and construction</w:t>
            </w:r>
          </w:p>
        </w:tc>
        <w:tc>
          <w:tcPr>
            <w:tcW w:w="1260" w:type="dxa"/>
            <w:shd w:val="clear" w:color="auto" w:fill="auto"/>
          </w:tcPr>
          <w:p w14:paraId="6A88AC14" w14:textId="2CE782A4" w:rsidR="00FE161E" w:rsidRPr="00FE161E" w:rsidRDefault="00FE161E" w:rsidP="00FE161E">
            <w:pPr>
              <w:tabs>
                <w:tab w:val="decimal" w:pos="1510"/>
              </w:tabs>
              <w:ind w:right="68"/>
              <w:jc w:val="right"/>
              <w:rPr>
                <w:rFonts w:cs="Times New Roman"/>
                <w:sz w:val="18"/>
                <w:szCs w:val="18"/>
                <w:lang w:bidi="th-TH"/>
              </w:rPr>
            </w:pPr>
            <w:r w:rsidRPr="0093239C">
              <w:rPr>
                <w:sz w:val="18"/>
                <w:szCs w:val="18"/>
              </w:rPr>
              <w:t>-</w:t>
            </w:r>
          </w:p>
        </w:tc>
        <w:tc>
          <w:tcPr>
            <w:tcW w:w="1530" w:type="dxa"/>
            <w:shd w:val="clear" w:color="auto" w:fill="auto"/>
            <w:vAlign w:val="bottom"/>
          </w:tcPr>
          <w:p w14:paraId="2B1FD54D" w14:textId="40AAC578" w:rsidR="00FE161E" w:rsidRPr="00FE161E" w:rsidRDefault="00FE161E" w:rsidP="00FE161E">
            <w:pPr>
              <w:tabs>
                <w:tab w:val="decimal" w:pos="1510"/>
              </w:tabs>
              <w:ind w:right="72"/>
              <w:jc w:val="right"/>
              <w:rPr>
                <w:rFonts w:cs="Times New Roman"/>
                <w:sz w:val="18"/>
                <w:szCs w:val="18"/>
                <w:rtl/>
              </w:rPr>
            </w:pPr>
            <w:r w:rsidRPr="0093239C">
              <w:rPr>
                <w:sz w:val="18"/>
                <w:szCs w:val="18"/>
              </w:rPr>
              <w:t>21,017,007</w:t>
            </w:r>
          </w:p>
        </w:tc>
        <w:tc>
          <w:tcPr>
            <w:tcW w:w="1350" w:type="dxa"/>
            <w:shd w:val="clear" w:color="auto" w:fill="auto"/>
            <w:vAlign w:val="bottom"/>
          </w:tcPr>
          <w:p w14:paraId="554D3B86" w14:textId="4F0FEA8F" w:rsidR="00FE161E" w:rsidRPr="00FE161E" w:rsidRDefault="00FE161E" w:rsidP="00FE161E">
            <w:pPr>
              <w:tabs>
                <w:tab w:val="decimal" w:pos="975"/>
              </w:tabs>
              <w:ind w:right="70"/>
              <w:jc w:val="right"/>
              <w:rPr>
                <w:rFonts w:cs="Times New Roman"/>
                <w:sz w:val="18"/>
                <w:szCs w:val="18"/>
                <w:lang w:bidi="th-TH"/>
              </w:rPr>
            </w:pPr>
            <w:r w:rsidRPr="0093239C">
              <w:rPr>
                <w:color w:val="000000"/>
                <w:sz w:val="18"/>
                <w:szCs w:val="18"/>
              </w:rPr>
              <w:t>230,645</w:t>
            </w:r>
          </w:p>
        </w:tc>
        <w:tc>
          <w:tcPr>
            <w:tcW w:w="1350" w:type="dxa"/>
          </w:tcPr>
          <w:p w14:paraId="2BBF93F1" w14:textId="17CD8796"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7B27A2F7" w14:textId="7C5E5CEB" w:rsidTr="006342D9">
        <w:tc>
          <w:tcPr>
            <w:tcW w:w="3807" w:type="dxa"/>
          </w:tcPr>
          <w:p w14:paraId="6368C1C1" w14:textId="56B81537"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Utilities and services</w:t>
            </w:r>
          </w:p>
        </w:tc>
        <w:tc>
          <w:tcPr>
            <w:tcW w:w="1260" w:type="dxa"/>
            <w:shd w:val="clear" w:color="auto" w:fill="auto"/>
          </w:tcPr>
          <w:p w14:paraId="44DDF5AF" w14:textId="488BAA7D" w:rsidR="00FE161E" w:rsidRPr="00FE161E" w:rsidRDefault="00FE161E" w:rsidP="00FE161E">
            <w:pPr>
              <w:tabs>
                <w:tab w:val="decimal" w:pos="1510"/>
              </w:tabs>
              <w:ind w:right="68"/>
              <w:jc w:val="right"/>
              <w:rPr>
                <w:rFonts w:cs="Times New Roman"/>
                <w:sz w:val="18"/>
                <w:szCs w:val="18"/>
                <w:lang w:bidi="th-TH"/>
              </w:rPr>
            </w:pPr>
            <w:r w:rsidRPr="0093239C">
              <w:rPr>
                <w:sz w:val="18"/>
                <w:szCs w:val="18"/>
              </w:rPr>
              <w:t>38,424</w:t>
            </w:r>
          </w:p>
        </w:tc>
        <w:tc>
          <w:tcPr>
            <w:tcW w:w="1530" w:type="dxa"/>
            <w:shd w:val="clear" w:color="auto" w:fill="auto"/>
            <w:vAlign w:val="bottom"/>
          </w:tcPr>
          <w:p w14:paraId="01694B1F" w14:textId="72667005" w:rsidR="00FE161E" w:rsidRPr="00FE161E" w:rsidRDefault="00FE161E" w:rsidP="00FE161E">
            <w:pPr>
              <w:tabs>
                <w:tab w:val="decimal" w:pos="1510"/>
              </w:tabs>
              <w:ind w:right="72"/>
              <w:jc w:val="right"/>
              <w:rPr>
                <w:rFonts w:cs="Times New Roman"/>
                <w:sz w:val="18"/>
                <w:szCs w:val="18"/>
                <w:rtl/>
              </w:rPr>
            </w:pPr>
            <w:r w:rsidRPr="0093239C">
              <w:rPr>
                <w:sz w:val="18"/>
                <w:szCs w:val="18"/>
              </w:rPr>
              <w:t>19,762,753</w:t>
            </w:r>
          </w:p>
        </w:tc>
        <w:tc>
          <w:tcPr>
            <w:tcW w:w="1350" w:type="dxa"/>
            <w:shd w:val="clear" w:color="auto" w:fill="auto"/>
            <w:vAlign w:val="bottom"/>
          </w:tcPr>
          <w:p w14:paraId="515D1626" w14:textId="30A63E40" w:rsidR="00FE161E" w:rsidRPr="00FE161E" w:rsidRDefault="00FE161E" w:rsidP="00FE161E">
            <w:pPr>
              <w:tabs>
                <w:tab w:val="decimal" w:pos="975"/>
              </w:tabs>
              <w:ind w:right="70"/>
              <w:jc w:val="right"/>
              <w:rPr>
                <w:rFonts w:cs="Times New Roman"/>
                <w:sz w:val="18"/>
                <w:szCs w:val="18"/>
                <w:lang w:bidi="th-TH"/>
              </w:rPr>
            </w:pPr>
            <w:r w:rsidRPr="0093239C">
              <w:rPr>
                <w:color w:val="000000"/>
                <w:sz w:val="18"/>
                <w:szCs w:val="18"/>
              </w:rPr>
              <w:t>123,915</w:t>
            </w:r>
          </w:p>
        </w:tc>
        <w:tc>
          <w:tcPr>
            <w:tcW w:w="1350" w:type="dxa"/>
          </w:tcPr>
          <w:p w14:paraId="36C8D0C5" w14:textId="42D74149"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326BC4AA" w14:textId="16CA9C0D" w:rsidTr="006342D9">
        <w:tc>
          <w:tcPr>
            <w:tcW w:w="3807" w:type="dxa"/>
          </w:tcPr>
          <w:p w14:paraId="5C25D42D" w14:textId="3C6BA069"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Others</w:t>
            </w:r>
          </w:p>
        </w:tc>
        <w:tc>
          <w:tcPr>
            <w:tcW w:w="1260" w:type="dxa"/>
            <w:shd w:val="clear" w:color="auto" w:fill="auto"/>
          </w:tcPr>
          <w:p w14:paraId="32499D9D" w14:textId="3118603E" w:rsidR="00FE161E" w:rsidRPr="00FE161E" w:rsidRDefault="00FE161E" w:rsidP="00FE161E">
            <w:pPr>
              <w:tabs>
                <w:tab w:val="decimal" w:pos="1510"/>
              </w:tabs>
              <w:ind w:right="68"/>
              <w:jc w:val="right"/>
              <w:rPr>
                <w:rFonts w:cs="Times New Roman"/>
                <w:sz w:val="18"/>
                <w:szCs w:val="18"/>
                <w:lang w:bidi="th-TH"/>
              </w:rPr>
            </w:pPr>
            <w:r w:rsidRPr="0093239C">
              <w:rPr>
                <w:sz w:val="18"/>
                <w:szCs w:val="18"/>
              </w:rPr>
              <w:t>-</w:t>
            </w:r>
          </w:p>
        </w:tc>
        <w:tc>
          <w:tcPr>
            <w:tcW w:w="1530" w:type="dxa"/>
            <w:shd w:val="clear" w:color="auto" w:fill="auto"/>
            <w:vAlign w:val="bottom"/>
          </w:tcPr>
          <w:p w14:paraId="50F97A7C" w14:textId="5EE47171" w:rsidR="00FE161E" w:rsidRPr="00FE161E" w:rsidRDefault="00FE161E" w:rsidP="00FE161E">
            <w:pPr>
              <w:tabs>
                <w:tab w:val="decimal" w:pos="1510"/>
              </w:tabs>
              <w:ind w:right="72"/>
              <w:jc w:val="right"/>
              <w:rPr>
                <w:rFonts w:cs="Times New Roman"/>
                <w:sz w:val="18"/>
                <w:szCs w:val="18"/>
                <w:rtl/>
              </w:rPr>
            </w:pPr>
            <w:r w:rsidRPr="0093239C">
              <w:rPr>
                <w:sz w:val="18"/>
                <w:szCs w:val="18"/>
              </w:rPr>
              <w:t>507,166</w:t>
            </w:r>
          </w:p>
        </w:tc>
        <w:tc>
          <w:tcPr>
            <w:tcW w:w="1350" w:type="dxa"/>
            <w:shd w:val="clear" w:color="auto" w:fill="auto"/>
            <w:vAlign w:val="bottom"/>
          </w:tcPr>
          <w:p w14:paraId="68341DE5" w14:textId="74AEEFF8" w:rsidR="00FE161E" w:rsidRPr="00FE161E" w:rsidRDefault="00FE161E" w:rsidP="00FE161E">
            <w:pPr>
              <w:tabs>
                <w:tab w:val="decimal" w:pos="975"/>
              </w:tabs>
              <w:ind w:right="70"/>
              <w:jc w:val="right"/>
              <w:rPr>
                <w:rFonts w:cs="Times New Roman"/>
                <w:sz w:val="18"/>
                <w:szCs w:val="18"/>
                <w:lang w:bidi="th-TH"/>
              </w:rPr>
            </w:pPr>
            <w:r w:rsidRPr="0093239C">
              <w:rPr>
                <w:color w:val="000000"/>
                <w:sz w:val="18"/>
                <w:szCs w:val="18"/>
              </w:rPr>
              <w:t>-</w:t>
            </w:r>
          </w:p>
        </w:tc>
        <w:tc>
          <w:tcPr>
            <w:tcW w:w="1350" w:type="dxa"/>
          </w:tcPr>
          <w:p w14:paraId="34D6E87E" w14:textId="56F06569"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3A0D98F0" w14:textId="7A98DCB4" w:rsidTr="006342D9">
        <w:tc>
          <w:tcPr>
            <w:tcW w:w="3807" w:type="dxa"/>
          </w:tcPr>
          <w:p w14:paraId="2D0A967B" w14:textId="07F5AA99" w:rsidR="00FE161E" w:rsidRPr="00EC65EE" w:rsidRDefault="00FE161E" w:rsidP="00FE161E">
            <w:pPr>
              <w:tabs>
                <w:tab w:val="left" w:pos="190"/>
                <w:tab w:val="left" w:pos="388"/>
              </w:tabs>
              <w:ind w:left="10" w:hanging="10"/>
              <w:rPr>
                <w:rFonts w:cs="Times New Roman"/>
                <w:i/>
                <w:iCs/>
                <w:sz w:val="18"/>
                <w:szCs w:val="18"/>
                <w:lang w:bidi="th-TH"/>
              </w:rPr>
            </w:pPr>
            <w:r w:rsidRPr="00EC65EE">
              <w:rPr>
                <w:rFonts w:cs="Times New Roman"/>
                <w:i/>
                <w:iCs/>
                <w:sz w:val="18"/>
                <w:szCs w:val="18"/>
                <w:lang w:bidi="th-TH"/>
              </w:rPr>
              <w:tab/>
              <w:t>Consumer loans</w:t>
            </w:r>
          </w:p>
        </w:tc>
        <w:tc>
          <w:tcPr>
            <w:tcW w:w="1260" w:type="dxa"/>
            <w:shd w:val="clear" w:color="auto" w:fill="auto"/>
          </w:tcPr>
          <w:p w14:paraId="0A3BBA9D" w14:textId="668C1066" w:rsidR="00FE161E" w:rsidRPr="00FE161E" w:rsidRDefault="00FE161E" w:rsidP="00FE161E">
            <w:pPr>
              <w:tabs>
                <w:tab w:val="decimal" w:pos="1510"/>
              </w:tabs>
              <w:ind w:right="68"/>
              <w:jc w:val="right"/>
              <w:rPr>
                <w:rFonts w:cs="Times New Roman"/>
                <w:sz w:val="18"/>
                <w:szCs w:val="18"/>
                <w:lang w:bidi="th-TH"/>
              </w:rPr>
            </w:pPr>
          </w:p>
        </w:tc>
        <w:tc>
          <w:tcPr>
            <w:tcW w:w="1530" w:type="dxa"/>
            <w:shd w:val="clear" w:color="auto" w:fill="auto"/>
            <w:vAlign w:val="bottom"/>
          </w:tcPr>
          <w:p w14:paraId="3E929578" w14:textId="65F797EB" w:rsidR="00FE161E" w:rsidRPr="00FE161E" w:rsidRDefault="00FE161E" w:rsidP="00FE161E">
            <w:pPr>
              <w:tabs>
                <w:tab w:val="decimal" w:pos="1510"/>
              </w:tabs>
              <w:ind w:right="72"/>
              <w:jc w:val="right"/>
              <w:rPr>
                <w:rFonts w:cs="Times New Roman"/>
                <w:sz w:val="18"/>
                <w:szCs w:val="18"/>
                <w:rtl/>
              </w:rPr>
            </w:pPr>
          </w:p>
        </w:tc>
        <w:tc>
          <w:tcPr>
            <w:tcW w:w="1350" w:type="dxa"/>
            <w:shd w:val="clear" w:color="auto" w:fill="auto"/>
          </w:tcPr>
          <w:p w14:paraId="0DDB886E" w14:textId="355055C8" w:rsidR="00FE161E" w:rsidRPr="00FE161E" w:rsidRDefault="00FE161E" w:rsidP="00FE161E">
            <w:pPr>
              <w:tabs>
                <w:tab w:val="decimal" w:pos="975"/>
              </w:tabs>
              <w:ind w:right="70"/>
              <w:jc w:val="right"/>
              <w:rPr>
                <w:rFonts w:cs="Times New Roman"/>
                <w:sz w:val="18"/>
                <w:szCs w:val="18"/>
                <w:lang w:bidi="th-TH"/>
              </w:rPr>
            </w:pPr>
          </w:p>
        </w:tc>
        <w:tc>
          <w:tcPr>
            <w:tcW w:w="1350" w:type="dxa"/>
          </w:tcPr>
          <w:p w14:paraId="6AC4A072" w14:textId="77777777" w:rsidR="00FE161E" w:rsidRPr="00FE161E" w:rsidRDefault="00FE161E" w:rsidP="00FE161E">
            <w:pPr>
              <w:tabs>
                <w:tab w:val="decimal" w:pos="1240"/>
              </w:tabs>
              <w:ind w:right="75"/>
              <w:jc w:val="right"/>
              <w:rPr>
                <w:rFonts w:cs="Times New Roman"/>
                <w:sz w:val="18"/>
                <w:szCs w:val="18"/>
                <w:lang w:bidi="th-TH"/>
              </w:rPr>
            </w:pPr>
          </w:p>
        </w:tc>
      </w:tr>
      <w:tr w:rsidR="00FE161E" w:rsidRPr="0012708E" w14:paraId="400557DB" w14:textId="28940405" w:rsidTr="006342D9">
        <w:tc>
          <w:tcPr>
            <w:tcW w:w="3807" w:type="dxa"/>
          </w:tcPr>
          <w:p w14:paraId="1D78ABE6" w14:textId="769E69E0"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Housing loans</w:t>
            </w:r>
          </w:p>
        </w:tc>
        <w:tc>
          <w:tcPr>
            <w:tcW w:w="1260" w:type="dxa"/>
            <w:shd w:val="clear" w:color="auto" w:fill="auto"/>
          </w:tcPr>
          <w:p w14:paraId="396760F6" w14:textId="0F30F468" w:rsidR="00FE161E" w:rsidRPr="00FE161E" w:rsidRDefault="00FE161E" w:rsidP="00FE161E">
            <w:pPr>
              <w:tabs>
                <w:tab w:val="decimal" w:pos="1510"/>
              </w:tabs>
              <w:ind w:right="68"/>
              <w:jc w:val="right"/>
              <w:rPr>
                <w:rFonts w:cs="Times New Roman"/>
                <w:sz w:val="18"/>
                <w:szCs w:val="18"/>
                <w:lang w:bidi="th-TH"/>
              </w:rPr>
            </w:pPr>
            <w:r w:rsidRPr="0093239C">
              <w:rPr>
                <w:sz w:val="18"/>
                <w:szCs w:val="18"/>
              </w:rPr>
              <w:t>-</w:t>
            </w:r>
          </w:p>
        </w:tc>
        <w:tc>
          <w:tcPr>
            <w:tcW w:w="1530" w:type="dxa"/>
            <w:shd w:val="clear" w:color="auto" w:fill="auto"/>
            <w:vAlign w:val="bottom"/>
          </w:tcPr>
          <w:p w14:paraId="5DB827B2" w14:textId="7CE0DF2D" w:rsidR="00FE161E" w:rsidRPr="00FE161E" w:rsidRDefault="00FE161E" w:rsidP="00FE161E">
            <w:pPr>
              <w:tabs>
                <w:tab w:val="decimal" w:pos="1510"/>
              </w:tabs>
              <w:ind w:right="72"/>
              <w:jc w:val="right"/>
              <w:rPr>
                <w:rFonts w:cs="Times New Roman"/>
                <w:sz w:val="18"/>
                <w:szCs w:val="18"/>
                <w:rtl/>
              </w:rPr>
            </w:pPr>
            <w:r w:rsidRPr="0093239C">
              <w:rPr>
                <w:sz w:val="18"/>
                <w:szCs w:val="18"/>
              </w:rPr>
              <w:t>10,785,483</w:t>
            </w:r>
          </w:p>
        </w:tc>
        <w:tc>
          <w:tcPr>
            <w:tcW w:w="1350" w:type="dxa"/>
            <w:shd w:val="clear" w:color="auto" w:fill="auto"/>
          </w:tcPr>
          <w:p w14:paraId="7DB26623" w14:textId="7638EB4F" w:rsidR="00FE161E" w:rsidRPr="00FE161E" w:rsidRDefault="00FE161E" w:rsidP="00FE161E">
            <w:pPr>
              <w:tabs>
                <w:tab w:val="decimal" w:pos="975"/>
              </w:tabs>
              <w:ind w:right="70"/>
              <w:jc w:val="right"/>
              <w:rPr>
                <w:rFonts w:cs="Times New Roman"/>
                <w:sz w:val="18"/>
                <w:szCs w:val="18"/>
                <w:lang w:bidi="th-TH"/>
              </w:rPr>
            </w:pPr>
            <w:r w:rsidRPr="0093239C">
              <w:rPr>
                <w:color w:val="000000"/>
                <w:sz w:val="18"/>
                <w:szCs w:val="18"/>
              </w:rPr>
              <w:t>-</w:t>
            </w:r>
          </w:p>
        </w:tc>
        <w:tc>
          <w:tcPr>
            <w:tcW w:w="1350" w:type="dxa"/>
          </w:tcPr>
          <w:p w14:paraId="46BDEDAB" w14:textId="5F6F4974" w:rsidR="00FE161E" w:rsidRPr="00FE161E" w:rsidRDefault="00FE161E" w:rsidP="00FE161E">
            <w:pPr>
              <w:ind w:right="75"/>
              <w:jc w:val="right"/>
              <w:rPr>
                <w:rFonts w:cs="Times New Roman"/>
                <w:sz w:val="18"/>
                <w:szCs w:val="18"/>
                <w:lang w:bidi="th-TH"/>
              </w:rPr>
            </w:pPr>
            <w:r w:rsidRPr="0093239C">
              <w:rPr>
                <w:color w:val="000000"/>
                <w:sz w:val="18"/>
                <w:szCs w:val="18"/>
              </w:rPr>
              <w:t>-</w:t>
            </w:r>
          </w:p>
        </w:tc>
      </w:tr>
      <w:tr w:rsidR="00FE161E" w:rsidRPr="0012708E" w14:paraId="2D66E8B3" w14:textId="0E884ACA" w:rsidTr="006342D9">
        <w:tc>
          <w:tcPr>
            <w:tcW w:w="3807" w:type="dxa"/>
          </w:tcPr>
          <w:p w14:paraId="01E33213" w14:textId="46F4F35F" w:rsidR="00FE161E" w:rsidRPr="00EC65EE" w:rsidRDefault="00FE161E" w:rsidP="00FE161E">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Other lending</w:t>
            </w:r>
          </w:p>
        </w:tc>
        <w:tc>
          <w:tcPr>
            <w:tcW w:w="1260" w:type="dxa"/>
            <w:shd w:val="clear" w:color="auto" w:fill="auto"/>
          </w:tcPr>
          <w:p w14:paraId="0404AD64" w14:textId="641CF100" w:rsidR="00FE161E" w:rsidRPr="00FE161E" w:rsidRDefault="00FE161E" w:rsidP="00FE161E">
            <w:pPr>
              <w:tabs>
                <w:tab w:val="decimal" w:pos="1510"/>
              </w:tabs>
              <w:ind w:right="68"/>
              <w:jc w:val="right"/>
              <w:rPr>
                <w:rFonts w:cs="Times New Roman"/>
                <w:sz w:val="18"/>
                <w:szCs w:val="18"/>
                <w:lang w:bidi="th-TH"/>
              </w:rPr>
            </w:pPr>
            <w:r w:rsidRPr="0093239C">
              <w:rPr>
                <w:sz w:val="18"/>
                <w:szCs w:val="18"/>
              </w:rPr>
              <w:t>-</w:t>
            </w:r>
          </w:p>
        </w:tc>
        <w:tc>
          <w:tcPr>
            <w:tcW w:w="1530" w:type="dxa"/>
            <w:shd w:val="clear" w:color="auto" w:fill="auto"/>
            <w:vAlign w:val="bottom"/>
          </w:tcPr>
          <w:p w14:paraId="3E8AD026" w14:textId="59DECD76" w:rsidR="00FE161E" w:rsidRPr="00FE161E" w:rsidRDefault="00FE161E" w:rsidP="00FE161E">
            <w:pPr>
              <w:tabs>
                <w:tab w:val="decimal" w:pos="1510"/>
              </w:tabs>
              <w:ind w:right="72"/>
              <w:jc w:val="right"/>
              <w:rPr>
                <w:rFonts w:cs="Times New Roman"/>
                <w:sz w:val="18"/>
                <w:szCs w:val="18"/>
                <w:rtl/>
              </w:rPr>
            </w:pPr>
            <w:r w:rsidRPr="0093239C">
              <w:rPr>
                <w:sz w:val="18"/>
                <w:szCs w:val="18"/>
              </w:rPr>
              <w:t>15,514,488</w:t>
            </w:r>
          </w:p>
        </w:tc>
        <w:tc>
          <w:tcPr>
            <w:tcW w:w="1350" w:type="dxa"/>
            <w:shd w:val="clear" w:color="auto" w:fill="auto"/>
          </w:tcPr>
          <w:p w14:paraId="777061DA" w14:textId="00A83D66" w:rsidR="00FE161E" w:rsidRPr="00FE161E" w:rsidRDefault="00FE161E" w:rsidP="00FE161E">
            <w:pPr>
              <w:ind w:right="70"/>
              <w:jc w:val="right"/>
              <w:rPr>
                <w:rFonts w:cs="Times New Roman"/>
                <w:sz w:val="18"/>
                <w:szCs w:val="18"/>
                <w:lang w:bidi="th-TH"/>
              </w:rPr>
            </w:pPr>
            <w:r w:rsidRPr="0093239C">
              <w:rPr>
                <w:color w:val="000000"/>
                <w:sz w:val="18"/>
                <w:szCs w:val="18"/>
              </w:rPr>
              <w:t>11,783</w:t>
            </w:r>
          </w:p>
        </w:tc>
        <w:tc>
          <w:tcPr>
            <w:tcW w:w="1350" w:type="dxa"/>
          </w:tcPr>
          <w:p w14:paraId="441FDA34" w14:textId="4B61DEF3" w:rsidR="00FE161E" w:rsidRPr="00FE161E" w:rsidRDefault="00FE161E" w:rsidP="00FE161E">
            <w:pPr>
              <w:tabs>
                <w:tab w:val="decimal" w:pos="1240"/>
              </w:tabs>
              <w:ind w:right="75"/>
              <w:jc w:val="right"/>
              <w:rPr>
                <w:rFonts w:cs="Times New Roman"/>
                <w:sz w:val="18"/>
                <w:szCs w:val="18"/>
                <w:lang w:bidi="th-TH"/>
              </w:rPr>
            </w:pPr>
            <w:r w:rsidRPr="0093239C">
              <w:rPr>
                <w:color w:val="000000"/>
                <w:sz w:val="18"/>
                <w:szCs w:val="18"/>
              </w:rPr>
              <w:t>-</w:t>
            </w:r>
          </w:p>
        </w:tc>
      </w:tr>
      <w:tr w:rsidR="00FE161E" w:rsidRPr="0012708E" w14:paraId="0ED3DF64" w14:textId="77777777" w:rsidTr="0093239C">
        <w:tc>
          <w:tcPr>
            <w:tcW w:w="3807" w:type="dxa"/>
          </w:tcPr>
          <w:p w14:paraId="38FA29F4" w14:textId="4F0590BA" w:rsidR="00FE161E" w:rsidRPr="00EC65EE" w:rsidRDefault="00FE161E" w:rsidP="00FE161E">
            <w:pPr>
              <w:tabs>
                <w:tab w:val="left" w:pos="190"/>
                <w:tab w:val="left" w:pos="388"/>
              </w:tabs>
              <w:ind w:left="10" w:hanging="10"/>
              <w:rPr>
                <w:rFonts w:cs="Times New Roman"/>
                <w:b/>
                <w:bCs/>
                <w:sz w:val="18"/>
                <w:szCs w:val="18"/>
                <w:lang w:bidi="th-TH"/>
              </w:rPr>
            </w:pPr>
            <w:r w:rsidRPr="00EC65EE">
              <w:rPr>
                <w:rFonts w:cs="Times New Roman"/>
                <w:b/>
                <w:bCs/>
                <w:sz w:val="18"/>
                <w:szCs w:val="18"/>
                <w:lang w:bidi="th-TH"/>
              </w:rPr>
              <w:t>Total</w:t>
            </w:r>
          </w:p>
        </w:tc>
        <w:tc>
          <w:tcPr>
            <w:tcW w:w="1260" w:type="dxa"/>
            <w:shd w:val="clear" w:color="auto" w:fill="auto"/>
            <w:vAlign w:val="center"/>
          </w:tcPr>
          <w:p w14:paraId="70283CE5" w14:textId="4556882F" w:rsidR="00FE161E" w:rsidRPr="00FE161E" w:rsidRDefault="00FE161E" w:rsidP="00FE161E">
            <w:pPr>
              <w:pBdr>
                <w:top w:val="single" w:sz="4" w:space="1" w:color="auto"/>
                <w:bottom w:val="double" w:sz="4" w:space="1" w:color="auto"/>
              </w:pBdr>
              <w:tabs>
                <w:tab w:val="decimal" w:pos="1510"/>
              </w:tabs>
              <w:ind w:right="68"/>
              <w:jc w:val="right"/>
              <w:rPr>
                <w:rFonts w:cs="Times New Roman"/>
                <w:b/>
                <w:bCs/>
                <w:sz w:val="18"/>
                <w:szCs w:val="18"/>
                <w:lang w:bidi="th-TH"/>
              </w:rPr>
            </w:pPr>
            <w:r w:rsidRPr="0093239C">
              <w:rPr>
                <w:b/>
                <w:bCs/>
                <w:sz w:val="18"/>
                <w:szCs w:val="18"/>
              </w:rPr>
              <w:t>3,011,976</w:t>
            </w:r>
          </w:p>
        </w:tc>
        <w:tc>
          <w:tcPr>
            <w:tcW w:w="1530" w:type="dxa"/>
            <w:shd w:val="clear" w:color="auto" w:fill="auto"/>
            <w:vAlign w:val="bottom"/>
          </w:tcPr>
          <w:p w14:paraId="52B5136D" w14:textId="0D26E84B" w:rsidR="00FE161E" w:rsidRPr="00FE161E" w:rsidRDefault="00FE161E" w:rsidP="00FE161E">
            <w:pPr>
              <w:pBdr>
                <w:top w:val="single" w:sz="4" w:space="1" w:color="auto"/>
                <w:bottom w:val="double" w:sz="4" w:space="1" w:color="auto"/>
              </w:pBdr>
              <w:tabs>
                <w:tab w:val="decimal" w:pos="1510"/>
              </w:tabs>
              <w:ind w:right="72"/>
              <w:jc w:val="right"/>
              <w:rPr>
                <w:rFonts w:cs="Times New Roman"/>
                <w:b/>
                <w:bCs/>
                <w:sz w:val="18"/>
                <w:szCs w:val="18"/>
                <w:rtl/>
              </w:rPr>
            </w:pPr>
            <w:r w:rsidRPr="0093239C">
              <w:rPr>
                <w:b/>
                <w:bCs/>
                <w:sz w:val="18"/>
                <w:szCs w:val="18"/>
              </w:rPr>
              <w:t>150,053,77</w:t>
            </w:r>
            <w:r w:rsidR="00E428FF">
              <w:rPr>
                <w:b/>
                <w:bCs/>
                <w:sz w:val="18"/>
                <w:szCs w:val="18"/>
              </w:rPr>
              <w:t>9</w:t>
            </w:r>
          </w:p>
        </w:tc>
        <w:tc>
          <w:tcPr>
            <w:tcW w:w="1350" w:type="dxa"/>
            <w:shd w:val="clear" w:color="auto" w:fill="auto"/>
          </w:tcPr>
          <w:p w14:paraId="07B72EB8" w14:textId="514823BB" w:rsidR="00FE161E" w:rsidRPr="00FE161E" w:rsidRDefault="00FE161E" w:rsidP="00FE161E">
            <w:pPr>
              <w:pBdr>
                <w:top w:val="single" w:sz="4" w:space="1" w:color="auto"/>
                <w:bottom w:val="double" w:sz="4" w:space="1" w:color="auto"/>
              </w:pBdr>
              <w:tabs>
                <w:tab w:val="decimal" w:pos="975"/>
              </w:tabs>
              <w:ind w:right="70"/>
              <w:jc w:val="right"/>
              <w:rPr>
                <w:rFonts w:cs="Times New Roman"/>
                <w:b/>
                <w:bCs/>
                <w:sz w:val="18"/>
                <w:szCs w:val="18"/>
                <w:lang w:bidi="th-TH"/>
              </w:rPr>
            </w:pPr>
            <w:r w:rsidRPr="0093239C">
              <w:rPr>
                <w:b/>
                <w:bCs/>
                <w:color w:val="000000"/>
                <w:sz w:val="18"/>
                <w:szCs w:val="18"/>
              </w:rPr>
              <w:t>632,211</w:t>
            </w:r>
          </w:p>
        </w:tc>
        <w:tc>
          <w:tcPr>
            <w:tcW w:w="1350" w:type="dxa"/>
          </w:tcPr>
          <w:p w14:paraId="1987EE76" w14:textId="04B2FB21" w:rsidR="00FE161E" w:rsidRPr="00FE161E" w:rsidRDefault="00FE161E" w:rsidP="00FE161E">
            <w:pPr>
              <w:pBdr>
                <w:top w:val="single" w:sz="4" w:space="1" w:color="auto"/>
                <w:bottom w:val="double" w:sz="4" w:space="1" w:color="auto"/>
              </w:pBdr>
              <w:tabs>
                <w:tab w:val="decimal" w:pos="1149"/>
              </w:tabs>
              <w:ind w:right="75"/>
              <w:jc w:val="right"/>
              <w:rPr>
                <w:rFonts w:cs="Times New Roman"/>
                <w:b/>
                <w:bCs/>
                <w:sz w:val="18"/>
                <w:szCs w:val="18"/>
                <w:lang w:bidi="th-TH"/>
              </w:rPr>
            </w:pPr>
            <w:r w:rsidRPr="0093239C">
              <w:rPr>
                <w:b/>
                <w:bCs/>
                <w:color w:val="000000"/>
                <w:sz w:val="18"/>
                <w:szCs w:val="18"/>
              </w:rPr>
              <w:t>-</w:t>
            </w:r>
          </w:p>
        </w:tc>
      </w:tr>
    </w:tbl>
    <w:p w14:paraId="2CCD0737" w14:textId="77777777" w:rsidR="00F24EAF" w:rsidRPr="0012708E" w:rsidRDefault="00F24EAF" w:rsidP="00F24EAF">
      <w:pPr>
        <w:rPr>
          <w:rFonts w:cs="Times New Roman"/>
        </w:rPr>
      </w:pPr>
    </w:p>
    <w:tbl>
      <w:tblPr>
        <w:tblW w:w="9297" w:type="dxa"/>
        <w:tblInd w:w="423" w:type="dxa"/>
        <w:tblLayout w:type="fixed"/>
        <w:tblLook w:val="04A0" w:firstRow="1" w:lastRow="0" w:firstColumn="1" w:lastColumn="0" w:noHBand="0" w:noVBand="1"/>
      </w:tblPr>
      <w:tblGrid>
        <w:gridCol w:w="3807"/>
        <w:gridCol w:w="1260"/>
        <w:gridCol w:w="1530"/>
        <w:gridCol w:w="1350"/>
        <w:gridCol w:w="1350"/>
      </w:tblGrid>
      <w:tr w:rsidR="00F24EAF" w:rsidRPr="0012708E" w14:paraId="30CE75E6" w14:textId="77777777" w:rsidTr="00080F43">
        <w:trPr>
          <w:tblHeader/>
        </w:trPr>
        <w:tc>
          <w:tcPr>
            <w:tcW w:w="3807" w:type="dxa"/>
          </w:tcPr>
          <w:p w14:paraId="509AA418" w14:textId="77777777" w:rsidR="00F24EAF" w:rsidRPr="00EC65EE" w:rsidRDefault="00F24EAF" w:rsidP="00080F43">
            <w:pPr>
              <w:tabs>
                <w:tab w:val="left" w:pos="770"/>
              </w:tabs>
              <w:jc w:val="center"/>
              <w:rPr>
                <w:rFonts w:cs="Times New Roman"/>
                <w:b/>
                <w:bCs/>
                <w:sz w:val="18"/>
                <w:szCs w:val="18"/>
                <w:rtl/>
                <w:cs/>
              </w:rPr>
            </w:pPr>
          </w:p>
        </w:tc>
        <w:tc>
          <w:tcPr>
            <w:tcW w:w="5490" w:type="dxa"/>
            <w:gridSpan w:val="4"/>
          </w:tcPr>
          <w:p w14:paraId="579601C3" w14:textId="77777777" w:rsidR="00F24EAF" w:rsidRPr="00EC65EE" w:rsidRDefault="00F24EAF" w:rsidP="00080F43">
            <w:pPr>
              <w:jc w:val="center"/>
              <w:rPr>
                <w:rFonts w:cs="Times New Roman"/>
                <w:b/>
                <w:bCs/>
                <w:sz w:val="18"/>
                <w:szCs w:val="18"/>
              </w:rPr>
            </w:pPr>
            <w:r w:rsidRPr="00EC65EE">
              <w:rPr>
                <w:rFonts w:cs="Times New Roman"/>
                <w:b/>
                <w:bCs/>
                <w:sz w:val="18"/>
                <w:szCs w:val="18"/>
              </w:rPr>
              <w:t>Consolidated and the Bank</w:t>
            </w:r>
          </w:p>
        </w:tc>
      </w:tr>
      <w:tr w:rsidR="00F24EAF" w:rsidRPr="0012708E" w14:paraId="579D5AD4" w14:textId="77777777" w:rsidTr="00080F43">
        <w:trPr>
          <w:tblHeader/>
        </w:trPr>
        <w:tc>
          <w:tcPr>
            <w:tcW w:w="3807" w:type="dxa"/>
          </w:tcPr>
          <w:p w14:paraId="7B8DCD25" w14:textId="77777777" w:rsidR="00F24EAF" w:rsidRPr="00EC65EE" w:rsidRDefault="00F24EAF" w:rsidP="00080F43">
            <w:pPr>
              <w:tabs>
                <w:tab w:val="left" w:pos="770"/>
              </w:tabs>
              <w:jc w:val="center"/>
              <w:rPr>
                <w:rFonts w:cs="Times New Roman"/>
                <w:b/>
                <w:bCs/>
                <w:sz w:val="18"/>
                <w:szCs w:val="18"/>
                <w:rtl/>
                <w:cs/>
              </w:rPr>
            </w:pPr>
          </w:p>
        </w:tc>
        <w:tc>
          <w:tcPr>
            <w:tcW w:w="5490" w:type="dxa"/>
            <w:gridSpan w:val="4"/>
          </w:tcPr>
          <w:p w14:paraId="0A04076B" w14:textId="77777777" w:rsidR="00F24EAF" w:rsidRPr="00EC65EE" w:rsidRDefault="00F24EAF" w:rsidP="00080F43">
            <w:pPr>
              <w:jc w:val="center"/>
              <w:rPr>
                <w:rFonts w:cs="Times New Roman"/>
                <w:sz w:val="18"/>
                <w:szCs w:val="18"/>
              </w:rPr>
            </w:pPr>
            <w:r w:rsidRPr="00EC65EE">
              <w:rPr>
                <w:rFonts w:cs="Times New Roman"/>
                <w:sz w:val="18"/>
                <w:szCs w:val="18"/>
              </w:rPr>
              <w:t>2022</w:t>
            </w:r>
          </w:p>
        </w:tc>
      </w:tr>
      <w:tr w:rsidR="00F24EAF" w:rsidRPr="0012708E" w14:paraId="77D7F764" w14:textId="77777777" w:rsidTr="00080F43">
        <w:trPr>
          <w:tblHeader/>
        </w:trPr>
        <w:tc>
          <w:tcPr>
            <w:tcW w:w="3807" w:type="dxa"/>
          </w:tcPr>
          <w:p w14:paraId="4AB25161" w14:textId="77777777" w:rsidR="00F24EAF" w:rsidRPr="00EC65EE" w:rsidRDefault="00F24EAF" w:rsidP="00080F43">
            <w:pPr>
              <w:tabs>
                <w:tab w:val="left" w:pos="770"/>
              </w:tabs>
              <w:jc w:val="center"/>
              <w:rPr>
                <w:rFonts w:cs="Times New Roman"/>
                <w:b/>
                <w:bCs/>
                <w:sz w:val="18"/>
                <w:szCs w:val="18"/>
                <w:rtl/>
                <w:cs/>
              </w:rPr>
            </w:pPr>
          </w:p>
        </w:tc>
        <w:tc>
          <w:tcPr>
            <w:tcW w:w="1260" w:type="dxa"/>
          </w:tcPr>
          <w:p w14:paraId="35E8D253" w14:textId="77777777" w:rsidR="00F24EAF" w:rsidRPr="00EC65EE" w:rsidRDefault="00F24EAF" w:rsidP="00080F43">
            <w:pPr>
              <w:ind w:right="-110"/>
              <w:rPr>
                <w:rFonts w:cs="Times New Roman"/>
                <w:sz w:val="18"/>
                <w:szCs w:val="18"/>
              </w:rPr>
            </w:pPr>
          </w:p>
          <w:p w14:paraId="3FD99D0F" w14:textId="77777777" w:rsidR="00F24EAF" w:rsidRPr="00EC65EE" w:rsidRDefault="00F24EAF" w:rsidP="00080F43">
            <w:pPr>
              <w:ind w:left="-110" w:right="-110"/>
              <w:jc w:val="center"/>
              <w:rPr>
                <w:rFonts w:cs="Times New Roman"/>
                <w:sz w:val="18"/>
                <w:szCs w:val="18"/>
              </w:rPr>
            </w:pPr>
          </w:p>
          <w:p w14:paraId="1A6B194D" w14:textId="77777777" w:rsidR="00F24EAF" w:rsidRPr="00EC65EE" w:rsidRDefault="00F24EAF" w:rsidP="00080F43">
            <w:pPr>
              <w:ind w:left="-110" w:right="-110"/>
              <w:jc w:val="center"/>
              <w:rPr>
                <w:rFonts w:cs="Times New Roman"/>
                <w:sz w:val="18"/>
                <w:szCs w:val="18"/>
              </w:rPr>
            </w:pPr>
            <w:r w:rsidRPr="00EC65EE">
              <w:rPr>
                <w:rFonts w:cs="Times New Roman"/>
                <w:sz w:val="18"/>
                <w:szCs w:val="18"/>
              </w:rPr>
              <w:t xml:space="preserve">Investments </w:t>
            </w:r>
          </w:p>
          <w:p w14:paraId="19B65214" w14:textId="77777777" w:rsidR="00F24EAF" w:rsidRPr="00EC65EE" w:rsidRDefault="00F24EAF" w:rsidP="00080F43">
            <w:pPr>
              <w:ind w:left="-110" w:right="-110"/>
              <w:jc w:val="center"/>
              <w:rPr>
                <w:rFonts w:cs="Times New Roman"/>
                <w:sz w:val="18"/>
                <w:szCs w:val="18"/>
              </w:rPr>
            </w:pPr>
            <w:r w:rsidRPr="00EC65EE">
              <w:rPr>
                <w:rFonts w:cs="Times New Roman"/>
                <w:sz w:val="18"/>
                <w:szCs w:val="18"/>
              </w:rPr>
              <w:t>in debt instruments</w:t>
            </w:r>
            <w:r w:rsidRPr="00EC65EE">
              <w:rPr>
                <w:rFonts w:cs="Times New Roman"/>
                <w:sz w:val="18"/>
                <w:szCs w:val="18"/>
                <w:vertAlign w:val="superscript"/>
              </w:rPr>
              <w:t>*</w:t>
            </w:r>
            <w:r w:rsidRPr="00EC65EE">
              <w:rPr>
                <w:rFonts w:cs="Times New Roman"/>
                <w:sz w:val="18"/>
                <w:szCs w:val="18"/>
              </w:rPr>
              <w:t xml:space="preserve">    </w:t>
            </w:r>
          </w:p>
        </w:tc>
        <w:tc>
          <w:tcPr>
            <w:tcW w:w="1530" w:type="dxa"/>
          </w:tcPr>
          <w:p w14:paraId="0277781A" w14:textId="77777777" w:rsidR="00F24EAF" w:rsidRPr="00EC65EE" w:rsidRDefault="00F24EAF" w:rsidP="00080F43">
            <w:pPr>
              <w:ind w:left="-110" w:right="-110"/>
              <w:jc w:val="center"/>
              <w:rPr>
                <w:rFonts w:cs="Times New Roman"/>
                <w:sz w:val="18"/>
                <w:szCs w:val="18"/>
                <w:rtl/>
                <w:cs/>
              </w:rPr>
            </w:pPr>
            <w:r w:rsidRPr="00EC65EE">
              <w:rPr>
                <w:rFonts w:cs="Times New Roman"/>
                <w:sz w:val="18"/>
                <w:szCs w:val="18"/>
              </w:rPr>
              <w:t>Loans to customers and accrued interest receivables and undue interest receivables</w:t>
            </w:r>
          </w:p>
        </w:tc>
        <w:tc>
          <w:tcPr>
            <w:tcW w:w="1350" w:type="dxa"/>
          </w:tcPr>
          <w:p w14:paraId="3C471EB7" w14:textId="77777777" w:rsidR="00F24EAF" w:rsidRPr="00EC65EE" w:rsidRDefault="00F24EAF" w:rsidP="00080F43">
            <w:pPr>
              <w:ind w:left="-110" w:right="-110"/>
              <w:jc w:val="center"/>
              <w:rPr>
                <w:rFonts w:cs="Times New Roman"/>
                <w:sz w:val="18"/>
                <w:szCs w:val="18"/>
                <w:lang w:bidi="th-TH"/>
              </w:rPr>
            </w:pPr>
          </w:p>
          <w:p w14:paraId="0F721ED7" w14:textId="77777777" w:rsidR="00F24EAF" w:rsidRPr="00EC65EE" w:rsidRDefault="00F24EAF" w:rsidP="00080F43">
            <w:pPr>
              <w:ind w:right="-110"/>
              <w:rPr>
                <w:rFonts w:cs="Times New Roman"/>
                <w:sz w:val="18"/>
                <w:szCs w:val="18"/>
                <w:lang w:bidi="th-TH"/>
              </w:rPr>
            </w:pPr>
          </w:p>
          <w:p w14:paraId="2815C5BF" w14:textId="77777777" w:rsidR="00F24EAF" w:rsidRPr="00EC65EE" w:rsidRDefault="00F24EAF" w:rsidP="00080F43">
            <w:pPr>
              <w:ind w:left="-110" w:right="-110"/>
              <w:jc w:val="center"/>
              <w:rPr>
                <w:rFonts w:cs="Times New Roman"/>
                <w:sz w:val="18"/>
                <w:szCs w:val="18"/>
                <w:rtl/>
                <w:cs/>
                <w:lang w:bidi="th-TH"/>
              </w:rPr>
            </w:pPr>
            <w:r>
              <w:rPr>
                <w:rFonts w:cs="Times New Roman"/>
                <w:sz w:val="18"/>
                <w:szCs w:val="18"/>
                <w:lang w:bidi="th-TH"/>
              </w:rPr>
              <w:t>Unconditional</w:t>
            </w:r>
            <w:r>
              <w:rPr>
                <w:rFonts w:cs="Times New Roman"/>
                <w:sz w:val="18"/>
                <w:szCs w:val="18"/>
                <w:lang w:bidi="th-TH"/>
              </w:rPr>
              <w:br/>
              <w:t>unused</w:t>
            </w:r>
            <w:r>
              <w:rPr>
                <w:rFonts w:cs="Times New Roman"/>
                <w:sz w:val="18"/>
                <w:szCs w:val="18"/>
                <w:lang w:bidi="th-TH"/>
              </w:rPr>
              <w:br/>
              <w:t>credit line</w:t>
            </w:r>
          </w:p>
        </w:tc>
        <w:tc>
          <w:tcPr>
            <w:tcW w:w="1350" w:type="dxa"/>
          </w:tcPr>
          <w:p w14:paraId="664FE73B" w14:textId="77777777" w:rsidR="00F24EAF" w:rsidRPr="00EC65EE" w:rsidRDefault="00F24EAF" w:rsidP="00080F43">
            <w:pPr>
              <w:ind w:right="-110"/>
              <w:rPr>
                <w:rFonts w:cs="Times New Roman"/>
                <w:sz w:val="18"/>
                <w:szCs w:val="18"/>
              </w:rPr>
            </w:pPr>
          </w:p>
          <w:p w14:paraId="2266C124" w14:textId="77777777" w:rsidR="00F24EAF" w:rsidRPr="00EC65EE" w:rsidRDefault="00F24EAF" w:rsidP="00080F43">
            <w:pPr>
              <w:ind w:right="-110"/>
              <w:rPr>
                <w:rFonts w:cs="Times New Roman"/>
                <w:sz w:val="18"/>
                <w:szCs w:val="18"/>
              </w:rPr>
            </w:pPr>
          </w:p>
          <w:p w14:paraId="5B0C3B79" w14:textId="77777777" w:rsidR="00F24EAF" w:rsidRDefault="00F24EAF" w:rsidP="00080F43">
            <w:pPr>
              <w:ind w:left="-110" w:right="-110"/>
              <w:jc w:val="center"/>
              <w:rPr>
                <w:rFonts w:cs="Times New Roman"/>
                <w:sz w:val="18"/>
                <w:szCs w:val="18"/>
              </w:rPr>
            </w:pPr>
            <w:r w:rsidRPr="00EC65EE">
              <w:rPr>
                <w:rFonts w:cs="Times New Roman"/>
                <w:sz w:val="18"/>
                <w:szCs w:val="18"/>
              </w:rPr>
              <w:t>Financial</w:t>
            </w:r>
          </w:p>
          <w:p w14:paraId="7F52700A" w14:textId="77777777" w:rsidR="00F24EAF" w:rsidRDefault="00F24EAF" w:rsidP="00080F43">
            <w:pPr>
              <w:ind w:left="-110" w:right="-110"/>
              <w:jc w:val="center"/>
              <w:rPr>
                <w:rFonts w:cs="Times New Roman"/>
                <w:sz w:val="18"/>
                <w:szCs w:val="18"/>
              </w:rPr>
            </w:pPr>
            <w:r w:rsidRPr="00EC65EE">
              <w:rPr>
                <w:rFonts w:cs="Times New Roman"/>
                <w:sz w:val="18"/>
                <w:szCs w:val="18"/>
              </w:rPr>
              <w:t>guarantee</w:t>
            </w:r>
          </w:p>
          <w:p w14:paraId="18A11CBB" w14:textId="77777777" w:rsidR="00F24EAF" w:rsidRPr="00EC65EE" w:rsidRDefault="00F24EAF" w:rsidP="00080F43">
            <w:pPr>
              <w:ind w:left="-110" w:right="-110"/>
              <w:jc w:val="center"/>
              <w:rPr>
                <w:rFonts w:cs="Times New Roman"/>
                <w:sz w:val="18"/>
                <w:szCs w:val="18"/>
                <w:lang w:bidi="th-TH"/>
              </w:rPr>
            </w:pPr>
            <w:r w:rsidRPr="00EC65EE">
              <w:rPr>
                <w:rFonts w:cs="Times New Roman"/>
                <w:sz w:val="18"/>
                <w:szCs w:val="18"/>
              </w:rPr>
              <w:t>contracts</w:t>
            </w:r>
          </w:p>
        </w:tc>
      </w:tr>
      <w:tr w:rsidR="00F24EAF" w:rsidRPr="0012708E" w14:paraId="71BAAF0E" w14:textId="77777777" w:rsidTr="00080F43">
        <w:tc>
          <w:tcPr>
            <w:tcW w:w="3807" w:type="dxa"/>
          </w:tcPr>
          <w:p w14:paraId="333A9FC7" w14:textId="77777777" w:rsidR="00F24EAF" w:rsidRPr="00EC65EE" w:rsidRDefault="00F24EAF" w:rsidP="00080F43">
            <w:pPr>
              <w:tabs>
                <w:tab w:val="left" w:pos="770"/>
              </w:tabs>
              <w:rPr>
                <w:rFonts w:cs="Times New Roman"/>
                <w:b/>
                <w:bCs/>
                <w:i/>
                <w:iCs/>
                <w:sz w:val="18"/>
                <w:szCs w:val="18"/>
              </w:rPr>
            </w:pPr>
          </w:p>
        </w:tc>
        <w:tc>
          <w:tcPr>
            <w:tcW w:w="5490" w:type="dxa"/>
            <w:gridSpan w:val="4"/>
            <w:shd w:val="clear" w:color="auto" w:fill="auto"/>
          </w:tcPr>
          <w:p w14:paraId="6B107739" w14:textId="77777777" w:rsidR="00F24EAF" w:rsidRPr="00EC65EE" w:rsidRDefault="00F24EAF" w:rsidP="00080F43">
            <w:pPr>
              <w:jc w:val="center"/>
              <w:rPr>
                <w:rFonts w:cs="Times New Roman"/>
                <w:i/>
                <w:iCs/>
                <w:sz w:val="18"/>
                <w:szCs w:val="18"/>
              </w:rPr>
            </w:pPr>
            <w:r w:rsidRPr="00EC65EE">
              <w:rPr>
                <w:rFonts w:cs="Times New Roman"/>
                <w:i/>
                <w:iCs/>
                <w:sz w:val="18"/>
                <w:szCs w:val="18"/>
              </w:rPr>
              <w:t>(in thousand Baht)</w:t>
            </w:r>
          </w:p>
        </w:tc>
      </w:tr>
      <w:tr w:rsidR="00F24EAF" w:rsidRPr="0012708E" w14:paraId="79A1F9F0" w14:textId="77777777" w:rsidTr="00080F43">
        <w:tc>
          <w:tcPr>
            <w:tcW w:w="3807" w:type="dxa"/>
            <w:hideMark/>
          </w:tcPr>
          <w:p w14:paraId="21DA94EA" w14:textId="77777777" w:rsidR="00F24EAF" w:rsidRPr="00EC65EE" w:rsidRDefault="00F24EAF" w:rsidP="00080F43">
            <w:pPr>
              <w:tabs>
                <w:tab w:val="left" w:pos="190"/>
                <w:tab w:val="left" w:pos="388"/>
              </w:tabs>
              <w:ind w:left="10" w:hanging="10"/>
              <w:rPr>
                <w:rFonts w:cs="Times New Roman"/>
                <w:i/>
                <w:iCs/>
                <w:sz w:val="18"/>
                <w:szCs w:val="18"/>
              </w:rPr>
            </w:pPr>
            <w:r w:rsidRPr="00EC65EE">
              <w:rPr>
                <w:rFonts w:cs="Times New Roman"/>
                <w:sz w:val="18"/>
                <w:szCs w:val="18"/>
              </w:rPr>
              <w:tab/>
            </w:r>
            <w:r w:rsidRPr="00EC65EE" w:rsidDel="00F140C8">
              <w:rPr>
                <w:rFonts w:cs="Times New Roman"/>
                <w:i/>
                <w:iCs/>
                <w:sz w:val="18"/>
                <w:szCs w:val="18"/>
              </w:rPr>
              <w:t xml:space="preserve">Financial </w:t>
            </w:r>
            <w:r w:rsidRPr="00EC65EE">
              <w:rPr>
                <w:rFonts w:cs="Times New Roman"/>
                <w:i/>
                <w:iCs/>
                <w:sz w:val="18"/>
                <w:szCs w:val="18"/>
              </w:rPr>
              <w:t>institutions</w:t>
            </w:r>
          </w:p>
        </w:tc>
        <w:tc>
          <w:tcPr>
            <w:tcW w:w="1260" w:type="dxa"/>
            <w:shd w:val="clear" w:color="auto" w:fill="auto"/>
            <w:vAlign w:val="bottom"/>
          </w:tcPr>
          <w:p w14:paraId="598F8CFA" w14:textId="77777777" w:rsidR="00F24EAF" w:rsidRPr="00EC65EE" w:rsidRDefault="00F24EAF" w:rsidP="00080F43">
            <w:pPr>
              <w:tabs>
                <w:tab w:val="decimal" w:pos="1510"/>
              </w:tabs>
              <w:ind w:right="68"/>
              <w:jc w:val="right"/>
              <w:rPr>
                <w:rFonts w:cs="Times New Roman"/>
                <w:sz w:val="18"/>
                <w:szCs w:val="18"/>
              </w:rPr>
            </w:pPr>
          </w:p>
        </w:tc>
        <w:tc>
          <w:tcPr>
            <w:tcW w:w="1530" w:type="dxa"/>
            <w:shd w:val="clear" w:color="auto" w:fill="auto"/>
            <w:vAlign w:val="bottom"/>
          </w:tcPr>
          <w:p w14:paraId="732046F5" w14:textId="77777777" w:rsidR="00F24EAF" w:rsidRPr="00EC65EE" w:rsidRDefault="00F24EAF" w:rsidP="00080F43">
            <w:pPr>
              <w:tabs>
                <w:tab w:val="decimal" w:pos="1510"/>
              </w:tabs>
              <w:ind w:right="72"/>
              <w:jc w:val="right"/>
              <w:rPr>
                <w:rFonts w:cs="Times New Roman"/>
                <w:sz w:val="18"/>
                <w:szCs w:val="18"/>
              </w:rPr>
            </w:pPr>
          </w:p>
        </w:tc>
        <w:tc>
          <w:tcPr>
            <w:tcW w:w="1350" w:type="dxa"/>
            <w:shd w:val="clear" w:color="auto" w:fill="auto"/>
            <w:vAlign w:val="bottom"/>
          </w:tcPr>
          <w:p w14:paraId="384F13AC" w14:textId="77777777" w:rsidR="00F24EAF" w:rsidRPr="00EC65EE" w:rsidRDefault="00F24EAF" w:rsidP="00080F43">
            <w:pPr>
              <w:tabs>
                <w:tab w:val="decimal" w:pos="975"/>
              </w:tabs>
              <w:ind w:right="70"/>
              <w:jc w:val="right"/>
              <w:rPr>
                <w:rFonts w:cs="Times New Roman"/>
                <w:sz w:val="18"/>
                <w:szCs w:val="18"/>
              </w:rPr>
            </w:pPr>
          </w:p>
        </w:tc>
        <w:tc>
          <w:tcPr>
            <w:tcW w:w="1350" w:type="dxa"/>
          </w:tcPr>
          <w:p w14:paraId="4CB29243" w14:textId="77777777" w:rsidR="00F24EAF" w:rsidRPr="00EC65EE" w:rsidRDefault="00F24EAF" w:rsidP="00080F43">
            <w:pPr>
              <w:tabs>
                <w:tab w:val="decimal" w:pos="1240"/>
              </w:tabs>
              <w:ind w:right="75"/>
              <w:jc w:val="right"/>
              <w:rPr>
                <w:rFonts w:cs="Times New Roman"/>
                <w:sz w:val="18"/>
                <w:szCs w:val="18"/>
              </w:rPr>
            </w:pPr>
          </w:p>
        </w:tc>
      </w:tr>
      <w:tr w:rsidR="00F24EAF" w:rsidRPr="0012708E" w14:paraId="06695A5C" w14:textId="77777777" w:rsidTr="00080F43">
        <w:tc>
          <w:tcPr>
            <w:tcW w:w="3807" w:type="dxa"/>
            <w:hideMark/>
          </w:tcPr>
          <w:p w14:paraId="55FE7814"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Government and state enterprises</w:t>
            </w:r>
          </w:p>
        </w:tc>
        <w:tc>
          <w:tcPr>
            <w:tcW w:w="1260" w:type="dxa"/>
            <w:shd w:val="clear" w:color="auto" w:fill="auto"/>
          </w:tcPr>
          <w:p w14:paraId="1E5175E7" w14:textId="77777777" w:rsidR="00F24EAF" w:rsidRPr="00EC65EE" w:rsidRDefault="00F24EAF" w:rsidP="00080F43">
            <w:pPr>
              <w:tabs>
                <w:tab w:val="decimal" w:pos="1510"/>
              </w:tabs>
              <w:ind w:right="68"/>
              <w:jc w:val="right"/>
              <w:rPr>
                <w:rFonts w:cs="Times New Roman"/>
                <w:sz w:val="18"/>
                <w:szCs w:val="18"/>
                <w:lang w:val="en-US" w:bidi="th-TH"/>
              </w:rPr>
            </w:pPr>
            <w:r w:rsidRPr="00EC65EE">
              <w:rPr>
                <w:rFonts w:cs="Times New Roman"/>
                <w:sz w:val="18"/>
                <w:szCs w:val="18"/>
                <w:lang w:bidi="th-TH"/>
              </w:rPr>
              <w:t>2,920,705</w:t>
            </w:r>
          </w:p>
        </w:tc>
        <w:tc>
          <w:tcPr>
            <w:tcW w:w="1530" w:type="dxa"/>
            <w:shd w:val="clear" w:color="auto" w:fill="auto"/>
            <w:vAlign w:val="center"/>
          </w:tcPr>
          <w:p w14:paraId="3624E234" w14:textId="77777777" w:rsidR="00F24EAF" w:rsidRPr="00EC65EE" w:rsidRDefault="00F24EAF" w:rsidP="00080F43">
            <w:pPr>
              <w:tabs>
                <w:tab w:val="decimal" w:pos="1510"/>
              </w:tabs>
              <w:ind w:right="72"/>
              <w:jc w:val="right"/>
              <w:rPr>
                <w:rFonts w:cs="Times New Roman"/>
                <w:sz w:val="18"/>
                <w:szCs w:val="18"/>
                <w:lang w:bidi="th-TH"/>
              </w:rPr>
            </w:pPr>
            <w:r w:rsidRPr="00EC65EE">
              <w:rPr>
                <w:rFonts w:cs="Times New Roman"/>
                <w:sz w:val="18"/>
                <w:szCs w:val="18"/>
                <w:lang w:bidi="th-TH"/>
              </w:rPr>
              <w:t>-</w:t>
            </w:r>
          </w:p>
        </w:tc>
        <w:tc>
          <w:tcPr>
            <w:tcW w:w="1350" w:type="dxa"/>
            <w:shd w:val="clear" w:color="auto" w:fill="auto"/>
          </w:tcPr>
          <w:p w14:paraId="4006C313" w14:textId="77777777" w:rsidR="00F24EAF" w:rsidRPr="00EC65EE" w:rsidRDefault="00F24EAF" w:rsidP="00080F43">
            <w:pPr>
              <w:tabs>
                <w:tab w:val="decimal" w:pos="975"/>
              </w:tabs>
              <w:ind w:right="70"/>
              <w:jc w:val="right"/>
              <w:rPr>
                <w:rFonts w:cs="Times New Roman"/>
                <w:sz w:val="18"/>
                <w:szCs w:val="18"/>
                <w:lang w:bidi="th-TH"/>
              </w:rPr>
            </w:pPr>
            <w:r w:rsidRPr="00EC65EE">
              <w:rPr>
                <w:rFonts w:cs="Times New Roman"/>
                <w:color w:val="000000"/>
                <w:sz w:val="18"/>
                <w:szCs w:val="18"/>
              </w:rPr>
              <w:t>-</w:t>
            </w:r>
          </w:p>
        </w:tc>
        <w:tc>
          <w:tcPr>
            <w:tcW w:w="1350" w:type="dxa"/>
          </w:tcPr>
          <w:p w14:paraId="5E76961A"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F24EAF" w:rsidRPr="0012708E" w14:paraId="5C45904D" w14:textId="77777777" w:rsidTr="00080F43">
        <w:tc>
          <w:tcPr>
            <w:tcW w:w="3807" w:type="dxa"/>
          </w:tcPr>
          <w:p w14:paraId="12BC3904" w14:textId="77777777" w:rsidR="00F24EAF" w:rsidRPr="00EC65EE" w:rsidRDefault="00F24EAF" w:rsidP="00080F43">
            <w:pPr>
              <w:tabs>
                <w:tab w:val="left" w:pos="190"/>
                <w:tab w:val="left" w:pos="388"/>
              </w:tabs>
              <w:rPr>
                <w:rFonts w:cs="Times New Roman"/>
                <w:i/>
                <w:iCs/>
                <w:sz w:val="18"/>
                <w:szCs w:val="18"/>
                <w:lang w:bidi="th-TH"/>
              </w:rPr>
            </w:pPr>
            <w:r w:rsidRPr="00EC65EE">
              <w:rPr>
                <w:rFonts w:cs="Times New Roman"/>
                <w:i/>
                <w:iCs/>
                <w:sz w:val="18"/>
                <w:szCs w:val="18"/>
                <w:lang w:val="en-US"/>
              </w:rPr>
              <w:t>Business loans</w:t>
            </w:r>
          </w:p>
        </w:tc>
        <w:tc>
          <w:tcPr>
            <w:tcW w:w="1260" w:type="dxa"/>
            <w:shd w:val="clear" w:color="auto" w:fill="auto"/>
          </w:tcPr>
          <w:p w14:paraId="59E40DC4" w14:textId="77777777" w:rsidR="00F24EAF" w:rsidRPr="00EC65EE" w:rsidRDefault="00F24EAF" w:rsidP="00080F43">
            <w:pPr>
              <w:tabs>
                <w:tab w:val="decimal" w:pos="1510"/>
              </w:tabs>
              <w:ind w:right="68"/>
              <w:jc w:val="right"/>
              <w:rPr>
                <w:rFonts w:cs="Times New Roman"/>
                <w:sz w:val="18"/>
                <w:szCs w:val="18"/>
              </w:rPr>
            </w:pPr>
          </w:p>
        </w:tc>
        <w:tc>
          <w:tcPr>
            <w:tcW w:w="1530" w:type="dxa"/>
            <w:shd w:val="clear" w:color="auto" w:fill="auto"/>
          </w:tcPr>
          <w:p w14:paraId="1CF104B4" w14:textId="77777777" w:rsidR="00F24EAF" w:rsidRPr="00EC65EE" w:rsidRDefault="00F24EAF" w:rsidP="00080F43">
            <w:pPr>
              <w:tabs>
                <w:tab w:val="decimal" w:pos="1510"/>
              </w:tabs>
              <w:ind w:right="72"/>
              <w:jc w:val="right"/>
              <w:rPr>
                <w:rFonts w:cs="Times New Roman"/>
                <w:sz w:val="18"/>
                <w:szCs w:val="18"/>
              </w:rPr>
            </w:pPr>
          </w:p>
        </w:tc>
        <w:tc>
          <w:tcPr>
            <w:tcW w:w="1350" w:type="dxa"/>
            <w:shd w:val="clear" w:color="auto" w:fill="auto"/>
          </w:tcPr>
          <w:p w14:paraId="654E2177" w14:textId="77777777" w:rsidR="00F24EAF" w:rsidRPr="00EC65EE" w:rsidRDefault="00F24EAF" w:rsidP="00080F43">
            <w:pPr>
              <w:tabs>
                <w:tab w:val="decimal" w:pos="975"/>
              </w:tabs>
              <w:ind w:right="70"/>
              <w:jc w:val="right"/>
              <w:rPr>
                <w:rFonts w:cs="Times New Roman"/>
                <w:color w:val="000000"/>
                <w:sz w:val="18"/>
                <w:szCs w:val="18"/>
              </w:rPr>
            </w:pPr>
          </w:p>
        </w:tc>
        <w:tc>
          <w:tcPr>
            <w:tcW w:w="1350" w:type="dxa"/>
          </w:tcPr>
          <w:p w14:paraId="0166B54A" w14:textId="77777777" w:rsidR="00F24EAF" w:rsidRPr="00EC65EE" w:rsidRDefault="00F24EAF" w:rsidP="00080F43">
            <w:pPr>
              <w:tabs>
                <w:tab w:val="decimal" w:pos="1240"/>
              </w:tabs>
              <w:ind w:right="75"/>
              <w:jc w:val="right"/>
              <w:rPr>
                <w:rFonts w:cs="Times New Roman"/>
                <w:color w:val="000000"/>
                <w:sz w:val="18"/>
                <w:szCs w:val="18"/>
              </w:rPr>
            </w:pPr>
          </w:p>
        </w:tc>
      </w:tr>
      <w:tr w:rsidR="00F24EAF" w:rsidRPr="0012708E" w14:paraId="181EB159" w14:textId="77777777" w:rsidTr="00080F43">
        <w:tc>
          <w:tcPr>
            <w:tcW w:w="3807" w:type="dxa"/>
          </w:tcPr>
          <w:p w14:paraId="73BDD18E"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Agriculture and mineral</w:t>
            </w:r>
          </w:p>
        </w:tc>
        <w:tc>
          <w:tcPr>
            <w:tcW w:w="1260" w:type="dxa"/>
            <w:shd w:val="clear" w:color="auto" w:fill="auto"/>
          </w:tcPr>
          <w:p w14:paraId="541D3C5B"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tcPr>
          <w:p w14:paraId="00A14DFF" w14:textId="77777777" w:rsidR="00F24EAF" w:rsidRPr="00EC65EE" w:rsidRDefault="00F24EAF" w:rsidP="00080F43">
            <w:pPr>
              <w:tabs>
                <w:tab w:val="decimal" w:pos="1510"/>
              </w:tabs>
              <w:ind w:right="72"/>
              <w:jc w:val="right"/>
              <w:rPr>
                <w:rFonts w:cs="Times New Roman"/>
                <w:sz w:val="18"/>
                <w:szCs w:val="18"/>
                <w:lang w:bidi="th-TH"/>
              </w:rPr>
            </w:pPr>
            <w:r w:rsidRPr="00EC65EE">
              <w:rPr>
                <w:rFonts w:cs="Times New Roman"/>
                <w:sz w:val="18"/>
                <w:szCs w:val="18"/>
                <w:lang w:bidi="th-TH"/>
              </w:rPr>
              <w:t>713,841</w:t>
            </w:r>
          </w:p>
        </w:tc>
        <w:tc>
          <w:tcPr>
            <w:tcW w:w="1350" w:type="dxa"/>
            <w:shd w:val="clear" w:color="auto" w:fill="auto"/>
            <w:vAlign w:val="bottom"/>
          </w:tcPr>
          <w:p w14:paraId="4739E86F" w14:textId="77777777" w:rsidR="00F24EAF" w:rsidRPr="00EC65EE" w:rsidRDefault="00F24EAF" w:rsidP="00080F43">
            <w:pPr>
              <w:tabs>
                <w:tab w:val="decimal" w:pos="1055"/>
              </w:tabs>
              <w:ind w:right="70"/>
              <w:jc w:val="right"/>
              <w:rPr>
                <w:rFonts w:cs="Times New Roman"/>
                <w:sz w:val="18"/>
                <w:szCs w:val="18"/>
                <w:lang w:bidi="th-TH"/>
              </w:rPr>
            </w:pPr>
            <w:r w:rsidRPr="00EC65EE">
              <w:rPr>
                <w:rFonts w:cs="Times New Roman"/>
                <w:color w:val="000000"/>
                <w:sz w:val="18"/>
                <w:szCs w:val="18"/>
              </w:rPr>
              <w:t>14</w:t>
            </w:r>
          </w:p>
        </w:tc>
        <w:tc>
          <w:tcPr>
            <w:tcW w:w="1350" w:type="dxa"/>
          </w:tcPr>
          <w:p w14:paraId="1396B807"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F24EAF" w:rsidRPr="0012708E" w14:paraId="4BE55F09" w14:textId="77777777" w:rsidTr="00080F43">
        <w:tc>
          <w:tcPr>
            <w:tcW w:w="3807" w:type="dxa"/>
          </w:tcPr>
          <w:p w14:paraId="6C865DC6"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Manufacture and commercial</w:t>
            </w:r>
          </w:p>
        </w:tc>
        <w:tc>
          <w:tcPr>
            <w:tcW w:w="1260" w:type="dxa"/>
            <w:shd w:val="clear" w:color="auto" w:fill="auto"/>
          </w:tcPr>
          <w:p w14:paraId="79C868D7"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tcPr>
          <w:p w14:paraId="186B004F" w14:textId="77777777" w:rsidR="00F24EAF" w:rsidRPr="00EC65EE" w:rsidRDefault="00F24EAF" w:rsidP="00080F43">
            <w:pPr>
              <w:tabs>
                <w:tab w:val="decimal" w:pos="1510"/>
              </w:tabs>
              <w:ind w:right="72"/>
              <w:jc w:val="right"/>
              <w:rPr>
                <w:rFonts w:cs="Times New Roman"/>
                <w:sz w:val="18"/>
                <w:szCs w:val="18"/>
                <w:lang w:bidi="th-TH"/>
              </w:rPr>
            </w:pPr>
            <w:r w:rsidRPr="00EC65EE">
              <w:rPr>
                <w:rFonts w:cs="Times New Roman"/>
                <w:sz w:val="18"/>
                <w:szCs w:val="18"/>
                <w:lang w:bidi="th-TH"/>
              </w:rPr>
              <w:t>69,368,783</w:t>
            </w:r>
          </w:p>
        </w:tc>
        <w:tc>
          <w:tcPr>
            <w:tcW w:w="1350" w:type="dxa"/>
            <w:shd w:val="clear" w:color="auto" w:fill="auto"/>
            <w:vAlign w:val="bottom"/>
          </w:tcPr>
          <w:p w14:paraId="5BF7A872" w14:textId="77777777" w:rsidR="00F24EAF" w:rsidRPr="00EC65EE" w:rsidRDefault="00F24EAF" w:rsidP="00080F43">
            <w:pPr>
              <w:tabs>
                <w:tab w:val="decimal" w:pos="975"/>
              </w:tabs>
              <w:ind w:right="70"/>
              <w:jc w:val="right"/>
              <w:rPr>
                <w:rFonts w:cs="Times New Roman"/>
                <w:sz w:val="18"/>
                <w:szCs w:val="18"/>
                <w:lang w:bidi="th-TH"/>
              </w:rPr>
            </w:pPr>
            <w:r w:rsidRPr="00EC65EE">
              <w:rPr>
                <w:rFonts w:cs="Times New Roman"/>
                <w:color w:val="000000"/>
                <w:sz w:val="18"/>
                <w:szCs w:val="18"/>
              </w:rPr>
              <w:t>49,535</w:t>
            </w:r>
          </w:p>
        </w:tc>
        <w:tc>
          <w:tcPr>
            <w:tcW w:w="1350" w:type="dxa"/>
          </w:tcPr>
          <w:p w14:paraId="4705FDC6"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F24EAF" w:rsidRPr="0012708E" w14:paraId="108E490D" w14:textId="77777777" w:rsidTr="00080F43">
        <w:tc>
          <w:tcPr>
            <w:tcW w:w="3807" w:type="dxa"/>
          </w:tcPr>
          <w:p w14:paraId="397BA866"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Real estate and construction</w:t>
            </w:r>
          </w:p>
        </w:tc>
        <w:tc>
          <w:tcPr>
            <w:tcW w:w="1260" w:type="dxa"/>
            <w:shd w:val="clear" w:color="auto" w:fill="auto"/>
          </w:tcPr>
          <w:p w14:paraId="57F81982"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tcPr>
          <w:p w14:paraId="63F782DD" w14:textId="77777777" w:rsidR="00F24EAF" w:rsidRPr="00EC65EE" w:rsidRDefault="00F24EAF" w:rsidP="00080F43">
            <w:pPr>
              <w:tabs>
                <w:tab w:val="decimal" w:pos="1510"/>
              </w:tabs>
              <w:ind w:right="72"/>
              <w:jc w:val="right"/>
              <w:rPr>
                <w:rFonts w:cs="Times New Roman"/>
                <w:sz w:val="18"/>
                <w:szCs w:val="18"/>
                <w:rtl/>
              </w:rPr>
            </w:pPr>
            <w:r w:rsidRPr="00EC65EE">
              <w:rPr>
                <w:rFonts w:cs="Times New Roman"/>
                <w:sz w:val="18"/>
                <w:szCs w:val="18"/>
              </w:rPr>
              <w:t>17,397,904</w:t>
            </w:r>
          </w:p>
        </w:tc>
        <w:tc>
          <w:tcPr>
            <w:tcW w:w="1350" w:type="dxa"/>
            <w:shd w:val="clear" w:color="auto" w:fill="auto"/>
            <w:vAlign w:val="bottom"/>
          </w:tcPr>
          <w:p w14:paraId="2964550B" w14:textId="77777777" w:rsidR="00F24EAF" w:rsidRPr="00EC65EE" w:rsidRDefault="00F24EAF" w:rsidP="00080F43">
            <w:pPr>
              <w:tabs>
                <w:tab w:val="decimal" w:pos="975"/>
              </w:tabs>
              <w:ind w:right="70"/>
              <w:jc w:val="right"/>
              <w:rPr>
                <w:rFonts w:cs="Times New Roman"/>
                <w:sz w:val="18"/>
                <w:szCs w:val="18"/>
                <w:lang w:bidi="th-TH"/>
              </w:rPr>
            </w:pPr>
            <w:r w:rsidRPr="00EC65EE">
              <w:rPr>
                <w:rFonts w:cs="Times New Roman"/>
                <w:color w:val="000000"/>
                <w:sz w:val="18"/>
                <w:szCs w:val="18"/>
              </w:rPr>
              <w:t>5,715</w:t>
            </w:r>
          </w:p>
        </w:tc>
        <w:tc>
          <w:tcPr>
            <w:tcW w:w="1350" w:type="dxa"/>
          </w:tcPr>
          <w:p w14:paraId="091F4B09"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41,778</w:t>
            </w:r>
          </w:p>
        </w:tc>
      </w:tr>
      <w:tr w:rsidR="00F24EAF" w:rsidRPr="0012708E" w14:paraId="26939857" w14:textId="77777777" w:rsidTr="00080F43">
        <w:tc>
          <w:tcPr>
            <w:tcW w:w="3807" w:type="dxa"/>
          </w:tcPr>
          <w:p w14:paraId="3D9534B7"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Utilities and services</w:t>
            </w:r>
          </w:p>
        </w:tc>
        <w:tc>
          <w:tcPr>
            <w:tcW w:w="1260" w:type="dxa"/>
            <w:shd w:val="clear" w:color="auto" w:fill="auto"/>
          </w:tcPr>
          <w:p w14:paraId="201424C7"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40,470</w:t>
            </w:r>
          </w:p>
        </w:tc>
        <w:tc>
          <w:tcPr>
            <w:tcW w:w="1530" w:type="dxa"/>
            <w:shd w:val="clear" w:color="auto" w:fill="auto"/>
            <w:vAlign w:val="bottom"/>
          </w:tcPr>
          <w:p w14:paraId="3FD3A708" w14:textId="77777777" w:rsidR="00F24EAF" w:rsidRPr="00EC65EE" w:rsidRDefault="00F24EAF" w:rsidP="00080F43">
            <w:pPr>
              <w:tabs>
                <w:tab w:val="decimal" w:pos="1510"/>
              </w:tabs>
              <w:ind w:right="72"/>
              <w:jc w:val="right"/>
              <w:rPr>
                <w:rFonts w:cs="Times New Roman"/>
                <w:sz w:val="18"/>
                <w:szCs w:val="18"/>
                <w:rtl/>
              </w:rPr>
            </w:pPr>
            <w:r w:rsidRPr="00EC65EE">
              <w:rPr>
                <w:rFonts w:cs="Times New Roman"/>
                <w:color w:val="000000"/>
                <w:sz w:val="18"/>
                <w:szCs w:val="18"/>
              </w:rPr>
              <w:t>17,023,891</w:t>
            </w:r>
          </w:p>
        </w:tc>
        <w:tc>
          <w:tcPr>
            <w:tcW w:w="1350" w:type="dxa"/>
            <w:shd w:val="clear" w:color="auto" w:fill="auto"/>
            <w:vAlign w:val="bottom"/>
          </w:tcPr>
          <w:p w14:paraId="35BBB559" w14:textId="77777777" w:rsidR="00F24EAF" w:rsidRPr="00EC65EE" w:rsidRDefault="00F24EAF" w:rsidP="00080F43">
            <w:pPr>
              <w:tabs>
                <w:tab w:val="decimal" w:pos="975"/>
              </w:tabs>
              <w:ind w:right="70"/>
              <w:jc w:val="right"/>
              <w:rPr>
                <w:rFonts w:cs="Times New Roman"/>
                <w:sz w:val="18"/>
                <w:szCs w:val="18"/>
                <w:lang w:bidi="th-TH"/>
              </w:rPr>
            </w:pPr>
            <w:r w:rsidRPr="00EC65EE">
              <w:rPr>
                <w:rFonts w:cs="Times New Roman"/>
                <w:color w:val="000000"/>
                <w:sz w:val="18"/>
                <w:szCs w:val="18"/>
              </w:rPr>
              <w:t>6,088</w:t>
            </w:r>
          </w:p>
        </w:tc>
        <w:tc>
          <w:tcPr>
            <w:tcW w:w="1350" w:type="dxa"/>
          </w:tcPr>
          <w:p w14:paraId="7D28F032"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F24EAF" w:rsidRPr="0012708E" w14:paraId="49996ED0" w14:textId="77777777" w:rsidTr="00080F43">
        <w:tc>
          <w:tcPr>
            <w:tcW w:w="3807" w:type="dxa"/>
          </w:tcPr>
          <w:p w14:paraId="074803EC"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Others</w:t>
            </w:r>
          </w:p>
        </w:tc>
        <w:tc>
          <w:tcPr>
            <w:tcW w:w="1260" w:type="dxa"/>
            <w:shd w:val="clear" w:color="auto" w:fill="auto"/>
          </w:tcPr>
          <w:p w14:paraId="70CB1EB1"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3B6561B7" w14:textId="77777777" w:rsidR="00F24EAF" w:rsidRPr="00EC65EE" w:rsidRDefault="00F24EAF" w:rsidP="00080F43">
            <w:pPr>
              <w:tabs>
                <w:tab w:val="decimal" w:pos="1510"/>
              </w:tabs>
              <w:ind w:right="72"/>
              <w:jc w:val="right"/>
              <w:rPr>
                <w:rFonts w:cs="Times New Roman"/>
                <w:sz w:val="18"/>
                <w:szCs w:val="18"/>
                <w:rtl/>
              </w:rPr>
            </w:pPr>
            <w:r w:rsidRPr="00EC65EE">
              <w:rPr>
                <w:rFonts w:cs="Times New Roman"/>
                <w:color w:val="000000"/>
                <w:sz w:val="18"/>
                <w:szCs w:val="18"/>
              </w:rPr>
              <w:t>406,285</w:t>
            </w:r>
          </w:p>
        </w:tc>
        <w:tc>
          <w:tcPr>
            <w:tcW w:w="1350" w:type="dxa"/>
            <w:shd w:val="clear" w:color="auto" w:fill="auto"/>
            <w:vAlign w:val="bottom"/>
          </w:tcPr>
          <w:p w14:paraId="3B62753C" w14:textId="77777777" w:rsidR="00F24EAF" w:rsidRPr="00EC65EE" w:rsidRDefault="00F24EAF" w:rsidP="00080F43">
            <w:pPr>
              <w:tabs>
                <w:tab w:val="decimal" w:pos="975"/>
              </w:tabs>
              <w:ind w:right="70"/>
              <w:jc w:val="right"/>
              <w:rPr>
                <w:rFonts w:cs="Times New Roman"/>
                <w:sz w:val="18"/>
                <w:szCs w:val="18"/>
                <w:lang w:bidi="th-TH"/>
              </w:rPr>
            </w:pPr>
            <w:r w:rsidRPr="00EC65EE">
              <w:rPr>
                <w:rFonts w:cs="Times New Roman"/>
                <w:color w:val="000000"/>
                <w:sz w:val="18"/>
                <w:szCs w:val="18"/>
              </w:rPr>
              <w:t>10,000</w:t>
            </w:r>
          </w:p>
        </w:tc>
        <w:tc>
          <w:tcPr>
            <w:tcW w:w="1350" w:type="dxa"/>
          </w:tcPr>
          <w:p w14:paraId="4B384AC6"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F24EAF" w:rsidRPr="0012708E" w14:paraId="1715C901" w14:textId="77777777" w:rsidTr="00080F43">
        <w:tc>
          <w:tcPr>
            <w:tcW w:w="3807" w:type="dxa"/>
          </w:tcPr>
          <w:p w14:paraId="1E3CF616" w14:textId="77777777" w:rsidR="00F24EAF" w:rsidRPr="00EC65EE" w:rsidRDefault="00F24EAF" w:rsidP="00080F43">
            <w:pPr>
              <w:tabs>
                <w:tab w:val="left" w:pos="190"/>
                <w:tab w:val="left" w:pos="388"/>
              </w:tabs>
              <w:ind w:left="10" w:hanging="10"/>
              <w:rPr>
                <w:rFonts w:cs="Times New Roman"/>
                <w:i/>
                <w:iCs/>
                <w:sz w:val="18"/>
                <w:szCs w:val="18"/>
                <w:lang w:bidi="th-TH"/>
              </w:rPr>
            </w:pPr>
            <w:r w:rsidRPr="00EC65EE">
              <w:rPr>
                <w:rFonts w:cs="Times New Roman"/>
                <w:i/>
                <w:iCs/>
                <w:sz w:val="18"/>
                <w:szCs w:val="18"/>
                <w:lang w:bidi="th-TH"/>
              </w:rPr>
              <w:tab/>
              <w:t>Consumer loans</w:t>
            </w:r>
          </w:p>
        </w:tc>
        <w:tc>
          <w:tcPr>
            <w:tcW w:w="1260" w:type="dxa"/>
            <w:shd w:val="clear" w:color="auto" w:fill="auto"/>
          </w:tcPr>
          <w:p w14:paraId="23B95946" w14:textId="77777777" w:rsidR="00F24EAF" w:rsidRPr="00EC65EE" w:rsidRDefault="00F24EAF" w:rsidP="00080F43">
            <w:pPr>
              <w:tabs>
                <w:tab w:val="decimal" w:pos="1510"/>
              </w:tabs>
              <w:ind w:right="68"/>
              <w:jc w:val="right"/>
              <w:rPr>
                <w:rFonts w:cs="Times New Roman"/>
                <w:sz w:val="18"/>
                <w:szCs w:val="18"/>
                <w:lang w:bidi="th-TH"/>
              </w:rPr>
            </w:pPr>
          </w:p>
        </w:tc>
        <w:tc>
          <w:tcPr>
            <w:tcW w:w="1530" w:type="dxa"/>
            <w:shd w:val="clear" w:color="auto" w:fill="auto"/>
            <w:vAlign w:val="bottom"/>
          </w:tcPr>
          <w:p w14:paraId="18A29D83" w14:textId="77777777" w:rsidR="00F24EAF" w:rsidRPr="00EC65EE" w:rsidRDefault="00F24EAF" w:rsidP="00080F43">
            <w:pPr>
              <w:tabs>
                <w:tab w:val="decimal" w:pos="1510"/>
              </w:tabs>
              <w:ind w:right="72"/>
              <w:jc w:val="right"/>
              <w:rPr>
                <w:rFonts w:cs="Times New Roman"/>
                <w:sz w:val="18"/>
                <w:szCs w:val="18"/>
                <w:rtl/>
              </w:rPr>
            </w:pPr>
          </w:p>
        </w:tc>
        <w:tc>
          <w:tcPr>
            <w:tcW w:w="1350" w:type="dxa"/>
            <w:shd w:val="clear" w:color="auto" w:fill="auto"/>
          </w:tcPr>
          <w:p w14:paraId="31815E37" w14:textId="77777777" w:rsidR="00F24EAF" w:rsidRPr="00EC65EE" w:rsidRDefault="00F24EAF" w:rsidP="00080F43">
            <w:pPr>
              <w:tabs>
                <w:tab w:val="decimal" w:pos="975"/>
              </w:tabs>
              <w:ind w:right="70"/>
              <w:jc w:val="right"/>
              <w:rPr>
                <w:rFonts w:cs="Times New Roman"/>
                <w:sz w:val="18"/>
                <w:szCs w:val="18"/>
                <w:lang w:bidi="th-TH"/>
              </w:rPr>
            </w:pPr>
          </w:p>
        </w:tc>
        <w:tc>
          <w:tcPr>
            <w:tcW w:w="1350" w:type="dxa"/>
          </w:tcPr>
          <w:p w14:paraId="4B084397" w14:textId="77777777" w:rsidR="00F24EAF" w:rsidRPr="00EC65EE" w:rsidRDefault="00F24EAF" w:rsidP="00080F43">
            <w:pPr>
              <w:tabs>
                <w:tab w:val="decimal" w:pos="1240"/>
              </w:tabs>
              <w:ind w:right="75"/>
              <w:jc w:val="right"/>
              <w:rPr>
                <w:rFonts w:cs="Times New Roman"/>
                <w:sz w:val="18"/>
                <w:szCs w:val="18"/>
                <w:lang w:bidi="th-TH"/>
              </w:rPr>
            </w:pPr>
          </w:p>
        </w:tc>
      </w:tr>
      <w:tr w:rsidR="00F24EAF" w:rsidRPr="0012708E" w14:paraId="2B6810DD" w14:textId="77777777" w:rsidTr="00080F43">
        <w:tc>
          <w:tcPr>
            <w:tcW w:w="3807" w:type="dxa"/>
          </w:tcPr>
          <w:p w14:paraId="39CCFA57"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Housing loans</w:t>
            </w:r>
          </w:p>
        </w:tc>
        <w:tc>
          <w:tcPr>
            <w:tcW w:w="1260" w:type="dxa"/>
            <w:shd w:val="clear" w:color="auto" w:fill="auto"/>
          </w:tcPr>
          <w:p w14:paraId="07ACA052"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048F0C8F" w14:textId="77777777" w:rsidR="00F24EAF" w:rsidRPr="00EC65EE" w:rsidRDefault="00F24EAF" w:rsidP="00080F43">
            <w:pPr>
              <w:tabs>
                <w:tab w:val="decimal" w:pos="1510"/>
              </w:tabs>
              <w:ind w:right="72"/>
              <w:jc w:val="right"/>
              <w:rPr>
                <w:rFonts w:cs="Times New Roman"/>
                <w:sz w:val="18"/>
                <w:szCs w:val="18"/>
                <w:rtl/>
              </w:rPr>
            </w:pPr>
            <w:r w:rsidRPr="00EC65EE">
              <w:rPr>
                <w:rFonts w:cs="Times New Roman"/>
                <w:color w:val="000000"/>
                <w:sz w:val="18"/>
                <w:szCs w:val="18"/>
              </w:rPr>
              <w:t>8,664,963</w:t>
            </w:r>
          </w:p>
        </w:tc>
        <w:tc>
          <w:tcPr>
            <w:tcW w:w="1350" w:type="dxa"/>
            <w:shd w:val="clear" w:color="auto" w:fill="auto"/>
          </w:tcPr>
          <w:p w14:paraId="7EE18836" w14:textId="77777777" w:rsidR="00F24EAF" w:rsidRPr="00EC65EE" w:rsidRDefault="00F24EAF" w:rsidP="00080F43">
            <w:pPr>
              <w:tabs>
                <w:tab w:val="decimal" w:pos="975"/>
              </w:tabs>
              <w:ind w:right="70"/>
              <w:jc w:val="right"/>
              <w:rPr>
                <w:rFonts w:cs="Times New Roman"/>
                <w:sz w:val="18"/>
                <w:szCs w:val="18"/>
                <w:lang w:bidi="th-TH"/>
              </w:rPr>
            </w:pPr>
            <w:r w:rsidRPr="00EC65EE">
              <w:rPr>
                <w:rFonts w:cs="Times New Roman"/>
                <w:color w:val="000000"/>
                <w:sz w:val="18"/>
                <w:szCs w:val="18"/>
              </w:rPr>
              <w:t>-</w:t>
            </w:r>
          </w:p>
        </w:tc>
        <w:tc>
          <w:tcPr>
            <w:tcW w:w="1350" w:type="dxa"/>
          </w:tcPr>
          <w:p w14:paraId="2D337DA6" w14:textId="77777777" w:rsidR="00F24EAF" w:rsidRPr="00EC65EE" w:rsidRDefault="00F24EAF" w:rsidP="00080F43">
            <w:pPr>
              <w:ind w:right="75"/>
              <w:jc w:val="right"/>
              <w:rPr>
                <w:rFonts w:cs="Times New Roman"/>
                <w:sz w:val="18"/>
                <w:szCs w:val="18"/>
                <w:lang w:bidi="th-TH"/>
              </w:rPr>
            </w:pPr>
            <w:r w:rsidRPr="00EC65EE">
              <w:rPr>
                <w:rFonts w:cs="Times New Roman"/>
                <w:color w:val="000000"/>
                <w:sz w:val="18"/>
                <w:szCs w:val="18"/>
              </w:rPr>
              <w:t>-</w:t>
            </w:r>
          </w:p>
        </w:tc>
      </w:tr>
      <w:tr w:rsidR="00F24EAF" w:rsidRPr="0012708E" w14:paraId="73FE612B" w14:textId="77777777" w:rsidTr="00080F43">
        <w:tc>
          <w:tcPr>
            <w:tcW w:w="3807" w:type="dxa"/>
          </w:tcPr>
          <w:p w14:paraId="525BB3AB" w14:textId="77777777" w:rsidR="00F24EAF" w:rsidRPr="00EC65EE" w:rsidRDefault="00F24EAF" w:rsidP="00080F43">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Other lending</w:t>
            </w:r>
          </w:p>
        </w:tc>
        <w:tc>
          <w:tcPr>
            <w:tcW w:w="1260" w:type="dxa"/>
            <w:shd w:val="clear" w:color="auto" w:fill="auto"/>
          </w:tcPr>
          <w:p w14:paraId="2308889B" w14:textId="77777777" w:rsidR="00F24EAF" w:rsidRPr="00EC65EE" w:rsidRDefault="00F24EAF" w:rsidP="00080F43">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196D61DA" w14:textId="77777777" w:rsidR="00F24EAF" w:rsidRPr="00EC65EE" w:rsidRDefault="00F24EAF" w:rsidP="00080F43">
            <w:pPr>
              <w:tabs>
                <w:tab w:val="decimal" w:pos="1510"/>
              </w:tabs>
              <w:ind w:right="72"/>
              <w:jc w:val="right"/>
              <w:rPr>
                <w:rFonts w:cs="Times New Roman"/>
                <w:sz w:val="18"/>
                <w:szCs w:val="18"/>
                <w:rtl/>
              </w:rPr>
            </w:pPr>
            <w:r w:rsidRPr="00EC65EE">
              <w:rPr>
                <w:rFonts w:cs="Times New Roman"/>
                <w:color w:val="000000"/>
                <w:sz w:val="18"/>
                <w:szCs w:val="18"/>
              </w:rPr>
              <w:t>12,277,870</w:t>
            </w:r>
          </w:p>
        </w:tc>
        <w:tc>
          <w:tcPr>
            <w:tcW w:w="1350" w:type="dxa"/>
            <w:shd w:val="clear" w:color="auto" w:fill="auto"/>
          </w:tcPr>
          <w:p w14:paraId="144F9CDF" w14:textId="77777777" w:rsidR="00F24EAF" w:rsidRPr="00EC65EE" w:rsidRDefault="00F24EAF" w:rsidP="00080F43">
            <w:pPr>
              <w:ind w:right="70"/>
              <w:jc w:val="right"/>
              <w:rPr>
                <w:rFonts w:cs="Times New Roman"/>
                <w:sz w:val="18"/>
                <w:szCs w:val="18"/>
                <w:lang w:bidi="th-TH"/>
              </w:rPr>
            </w:pPr>
            <w:r w:rsidRPr="00EC65EE">
              <w:rPr>
                <w:rFonts w:cs="Times New Roman"/>
                <w:color w:val="000000"/>
                <w:sz w:val="18"/>
                <w:szCs w:val="18"/>
              </w:rPr>
              <w:t>13,800</w:t>
            </w:r>
          </w:p>
        </w:tc>
        <w:tc>
          <w:tcPr>
            <w:tcW w:w="1350" w:type="dxa"/>
          </w:tcPr>
          <w:p w14:paraId="4D41E516" w14:textId="77777777" w:rsidR="00F24EAF" w:rsidRPr="00EC65EE" w:rsidRDefault="00F24EAF" w:rsidP="00080F43">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F24EAF" w:rsidRPr="0012708E" w14:paraId="7747A69D" w14:textId="77777777" w:rsidTr="00080F43">
        <w:tc>
          <w:tcPr>
            <w:tcW w:w="3807" w:type="dxa"/>
          </w:tcPr>
          <w:p w14:paraId="00E2A935" w14:textId="77777777" w:rsidR="00F24EAF" w:rsidRPr="00EC65EE" w:rsidRDefault="00F24EAF" w:rsidP="00080F43">
            <w:pPr>
              <w:tabs>
                <w:tab w:val="left" w:pos="190"/>
                <w:tab w:val="left" w:pos="388"/>
              </w:tabs>
              <w:ind w:left="10" w:hanging="10"/>
              <w:rPr>
                <w:rFonts w:cs="Times New Roman"/>
                <w:b/>
                <w:bCs/>
                <w:sz w:val="18"/>
                <w:szCs w:val="18"/>
                <w:lang w:bidi="th-TH"/>
              </w:rPr>
            </w:pPr>
            <w:r w:rsidRPr="00EC65EE">
              <w:rPr>
                <w:rFonts w:cs="Times New Roman"/>
                <w:b/>
                <w:bCs/>
                <w:sz w:val="18"/>
                <w:szCs w:val="18"/>
                <w:lang w:bidi="th-TH"/>
              </w:rPr>
              <w:t>Total</w:t>
            </w:r>
          </w:p>
        </w:tc>
        <w:tc>
          <w:tcPr>
            <w:tcW w:w="1260" w:type="dxa"/>
            <w:shd w:val="clear" w:color="auto" w:fill="auto"/>
          </w:tcPr>
          <w:p w14:paraId="12821007" w14:textId="77777777" w:rsidR="00F24EAF" w:rsidRPr="00EC65EE" w:rsidRDefault="00F24EAF" w:rsidP="00080F43">
            <w:pPr>
              <w:pBdr>
                <w:top w:val="single" w:sz="4" w:space="1" w:color="auto"/>
                <w:bottom w:val="double" w:sz="4" w:space="1" w:color="auto"/>
              </w:pBdr>
              <w:tabs>
                <w:tab w:val="decimal" w:pos="1510"/>
              </w:tabs>
              <w:ind w:right="68"/>
              <w:jc w:val="right"/>
              <w:rPr>
                <w:rFonts w:cs="Times New Roman"/>
                <w:b/>
                <w:bCs/>
                <w:sz w:val="18"/>
                <w:szCs w:val="18"/>
                <w:lang w:bidi="th-TH"/>
              </w:rPr>
            </w:pPr>
            <w:r w:rsidRPr="00EC65EE">
              <w:rPr>
                <w:rFonts w:cs="Times New Roman"/>
                <w:b/>
                <w:bCs/>
                <w:sz w:val="18"/>
                <w:szCs w:val="18"/>
                <w:lang w:bidi="th-TH"/>
              </w:rPr>
              <w:t>2,961,175</w:t>
            </w:r>
          </w:p>
        </w:tc>
        <w:tc>
          <w:tcPr>
            <w:tcW w:w="1530" w:type="dxa"/>
            <w:shd w:val="clear" w:color="auto" w:fill="auto"/>
            <w:vAlign w:val="bottom"/>
          </w:tcPr>
          <w:p w14:paraId="22AD91BF" w14:textId="77777777" w:rsidR="00F24EAF" w:rsidRPr="00EC65EE" w:rsidRDefault="00F24EAF" w:rsidP="00080F43">
            <w:pPr>
              <w:pBdr>
                <w:top w:val="single" w:sz="4" w:space="1" w:color="auto"/>
                <w:bottom w:val="double" w:sz="4" w:space="1" w:color="auto"/>
              </w:pBdr>
              <w:tabs>
                <w:tab w:val="decimal" w:pos="1510"/>
              </w:tabs>
              <w:ind w:right="72"/>
              <w:jc w:val="right"/>
              <w:rPr>
                <w:rFonts w:cs="Times New Roman"/>
                <w:b/>
                <w:bCs/>
                <w:sz w:val="18"/>
                <w:szCs w:val="18"/>
                <w:rtl/>
              </w:rPr>
            </w:pPr>
            <w:r w:rsidRPr="00EC65EE">
              <w:rPr>
                <w:rFonts w:cs="Times New Roman"/>
                <w:b/>
                <w:bCs/>
                <w:color w:val="000000"/>
                <w:sz w:val="18"/>
                <w:szCs w:val="18"/>
              </w:rPr>
              <w:t>125,853,537</w:t>
            </w:r>
          </w:p>
        </w:tc>
        <w:tc>
          <w:tcPr>
            <w:tcW w:w="1350" w:type="dxa"/>
            <w:shd w:val="clear" w:color="auto" w:fill="auto"/>
          </w:tcPr>
          <w:p w14:paraId="77BD0A03" w14:textId="77777777" w:rsidR="00F24EAF" w:rsidRPr="00EC65EE" w:rsidRDefault="00F24EAF" w:rsidP="00080F43">
            <w:pPr>
              <w:pBdr>
                <w:top w:val="single" w:sz="4" w:space="1" w:color="auto"/>
                <w:bottom w:val="double" w:sz="4" w:space="1" w:color="auto"/>
              </w:pBdr>
              <w:tabs>
                <w:tab w:val="decimal" w:pos="975"/>
              </w:tabs>
              <w:ind w:right="70"/>
              <w:jc w:val="right"/>
              <w:rPr>
                <w:rFonts w:cs="Times New Roman"/>
                <w:b/>
                <w:bCs/>
                <w:sz w:val="18"/>
                <w:szCs w:val="18"/>
                <w:lang w:bidi="th-TH"/>
              </w:rPr>
            </w:pPr>
            <w:r w:rsidRPr="00EC65EE">
              <w:rPr>
                <w:rFonts w:cs="Times New Roman"/>
                <w:b/>
                <w:bCs/>
                <w:color w:val="000000"/>
                <w:sz w:val="18"/>
                <w:szCs w:val="18"/>
              </w:rPr>
              <w:t>85,152</w:t>
            </w:r>
          </w:p>
        </w:tc>
        <w:tc>
          <w:tcPr>
            <w:tcW w:w="1350" w:type="dxa"/>
          </w:tcPr>
          <w:p w14:paraId="2A36116F" w14:textId="77777777" w:rsidR="00F24EAF" w:rsidRPr="00EC65EE" w:rsidRDefault="00F24EAF" w:rsidP="00080F43">
            <w:pPr>
              <w:pBdr>
                <w:top w:val="single" w:sz="4" w:space="1" w:color="auto"/>
                <w:bottom w:val="double" w:sz="4" w:space="1" w:color="auto"/>
              </w:pBdr>
              <w:tabs>
                <w:tab w:val="decimal" w:pos="1149"/>
              </w:tabs>
              <w:ind w:right="75"/>
              <w:jc w:val="right"/>
              <w:rPr>
                <w:rFonts w:cs="Times New Roman"/>
                <w:b/>
                <w:bCs/>
                <w:sz w:val="18"/>
                <w:szCs w:val="18"/>
                <w:lang w:bidi="th-TH"/>
              </w:rPr>
            </w:pPr>
            <w:r w:rsidRPr="00EC65EE">
              <w:rPr>
                <w:rFonts w:cs="Times New Roman"/>
                <w:b/>
                <w:bCs/>
                <w:color w:val="000000"/>
                <w:sz w:val="18"/>
                <w:szCs w:val="18"/>
              </w:rPr>
              <w:t>41,778</w:t>
            </w:r>
          </w:p>
        </w:tc>
      </w:tr>
    </w:tbl>
    <w:p w14:paraId="12CFC654" w14:textId="77777777" w:rsidR="00F24EAF" w:rsidRPr="0012708E" w:rsidRDefault="00F24EAF" w:rsidP="00F24EAF">
      <w:pPr>
        <w:rPr>
          <w:rFonts w:cs="Times New Roman"/>
        </w:rPr>
      </w:pPr>
    </w:p>
    <w:p w14:paraId="4371D394" w14:textId="00CEB4E7" w:rsidR="00FA3A88" w:rsidRDefault="00FA3A88" w:rsidP="00BD2289">
      <w:pPr>
        <w:ind w:left="540"/>
        <w:jc w:val="thaiDistribute"/>
        <w:rPr>
          <w:rFonts w:cs="Times New Roman"/>
          <w:b/>
          <w:bCs/>
          <w:i/>
          <w:iCs/>
          <w:szCs w:val="22"/>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Pr>
          <w:rFonts w:cs="Times New Roman"/>
          <w:color w:val="000000"/>
          <w:sz w:val="18"/>
          <w:szCs w:val="18"/>
          <w:lang w:bidi="th-TH"/>
        </w:rPr>
        <w:t>Gross carrying amount</w:t>
      </w:r>
    </w:p>
    <w:p w14:paraId="715D857B" w14:textId="4A5B5A53" w:rsidR="008E50E1" w:rsidRDefault="000D58D0" w:rsidP="0093239C">
      <w:pPr>
        <w:rPr>
          <w:rFonts w:cs="Times New Roman"/>
          <w:b/>
          <w:bCs/>
          <w:i/>
          <w:iCs/>
          <w:szCs w:val="22"/>
        </w:rPr>
      </w:pPr>
      <w:r>
        <w:rPr>
          <w:rFonts w:cs="Times New Roman"/>
          <w:b/>
          <w:bCs/>
          <w:i/>
          <w:iCs/>
          <w:szCs w:val="22"/>
        </w:rPr>
        <w:br w:type="page"/>
      </w:r>
    </w:p>
    <w:p w14:paraId="538F2D79" w14:textId="419568D8" w:rsidR="00BD2289" w:rsidRPr="0012708E" w:rsidRDefault="00BD2289" w:rsidP="00BD2289">
      <w:pPr>
        <w:ind w:left="540"/>
        <w:jc w:val="thaiDistribute"/>
        <w:rPr>
          <w:rFonts w:eastAsia="AngsanaNew" w:cs="Times New Roman"/>
          <w:b/>
          <w:bCs/>
          <w:i/>
          <w:iCs/>
          <w:szCs w:val="22"/>
          <w:lang w:eastAsia="en-GB"/>
        </w:rPr>
      </w:pPr>
      <w:r w:rsidRPr="0012708E">
        <w:rPr>
          <w:rFonts w:cs="Times New Roman"/>
          <w:b/>
          <w:bCs/>
          <w:i/>
          <w:iCs/>
          <w:szCs w:val="22"/>
        </w:rPr>
        <w:lastRenderedPageBreak/>
        <w:t>Information related to ECL</w:t>
      </w:r>
    </w:p>
    <w:p w14:paraId="0EE3950E" w14:textId="77777777" w:rsidR="005C4CE4" w:rsidRPr="0093239C" w:rsidRDefault="005C4CE4" w:rsidP="00BD2289">
      <w:pPr>
        <w:ind w:left="540"/>
        <w:jc w:val="thaiDistribute"/>
        <w:rPr>
          <w:rFonts w:cs="Times New Roman"/>
          <w:i/>
          <w:iCs/>
          <w:sz w:val="20"/>
        </w:rPr>
      </w:pPr>
    </w:p>
    <w:p w14:paraId="352AFC0D" w14:textId="77777777" w:rsidR="002C4F00" w:rsidRPr="0012708E" w:rsidRDefault="002C4F00" w:rsidP="002C4F00">
      <w:pPr>
        <w:tabs>
          <w:tab w:val="left" w:pos="540"/>
          <w:tab w:val="left" w:pos="720"/>
        </w:tabs>
        <w:ind w:left="540"/>
        <w:jc w:val="thaiDistribute"/>
        <w:rPr>
          <w:rFonts w:cs="Times New Roman"/>
          <w:i/>
          <w:iCs/>
          <w:szCs w:val="22"/>
        </w:rPr>
      </w:pPr>
      <w:r w:rsidRPr="0012708E">
        <w:rPr>
          <w:rFonts w:cs="Times New Roman"/>
          <w:i/>
          <w:iCs/>
          <w:szCs w:val="22"/>
        </w:rPr>
        <w:t>Significant increase in credit risk (SICR)</w:t>
      </w:r>
    </w:p>
    <w:p w14:paraId="4D145BA2" w14:textId="77777777" w:rsidR="002C4F00" w:rsidRPr="0093239C" w:rsidRDefault="002C4F00" w:rsidP="002C4F00">
      <w:pPr>
        <w:tabs>
          <w:tab w:val="left" w:pos="540"/>
          <w:tab w:val="left" w:pos="720"/>
        </w:tabs>
        <w:ind w:left="540"/>
        <w:jc w:val="thaiDistribute"/>
        <w:rPr>
          <w:rFonts w:cs="Times New Roman"/>
          <w:sz w:val="20"/>
        </w:rPr>
      </w:pPr>
    </w:p>
    <w:p w14:paraId="210C38AF" w14:textId="7F698D14" w:rsidR="002C4F00" w:rsidRPr="0012708E" w:rsidRDefault="002C4F00" w:rsidP="002C4F00">
      <w:pPr>
        <w:tabs>
          <w:tab w:val="left" w:pos="540"/>
          <w:tab w:val="left" w:pos="720"/>
        </w:tabs>
        <w:ind w:left="540"/>
        <w:jc w:val="thaiDistribute"/>
        <w:rPr>
          <w:rFonts w:cs="Times New Roman"/>
          <w:szCs w:val="22"/>
        </w:rPr>
      </w:pPr>
      <w:r w:rsidRPr="0012708E">
        <w:rPr>
          <w:rFonts w:cs="Times New Roman"/>
          <w:spacing w:val="-2"/>
          <w:szCs w:val="22"/>
        </w:rPr>
        <w:t>When determining whether the probability of default on a financial instrument has increased significantly</w:t>
      </w:r>
      <w:r w:rsidRPr="0012708E">
        <w:rPr>
          <w:rFonts w:cs="Times New Roman"/>
          <w:szCs w:val="22"/>
        </w:rPr>
        <w:t xml:space="preserve"> since initial recognition, the Group considers reasonable and supportable information that is relevant and available without undue cost or effort. This includes both </w:t>
      </w:r>
      <w:r w:rsidR="00304027" w:rsidRPr="0012708E">
        <w:rPr>
          <w:rFonts w:cs="Times New Roman"/>
          <w:szCs w:val="22"/>
        </w:rPr>
        <w:t xml:space="preserve">qualitative </w:t>
      </w:r>
      <w:r w:rsidRPr="0012708E">
        <w:rPr>
          <w:rFonts w:cs="Times New Roman"/>
          <w:szCs w:val="22"/>
        </w:rPr>
        <w:t xml:space="preserve">and </w:t>
      </w:r>
      <w:r w:rsidR="00304027" w:rsidRPr="0012708E">
        <w:rPr>
          <w:rFonts w:cs="Times New Roman"/>
          <w:szCs w:val="22"/>
        </w:rPr>
        <w:t xml:space="preserve">quantitative </w:t>
      </w:r>
      <w:r w:rsidRPr="0012708E">
        <w:rPr>
          <w:rFonts w:cs="Times New Roman"/>
          <w:szCs w:val="22"/>
        </w:rPr>
        <w:t xml:space="preserve">information and analysis, based on the Group’s historical experience and expert credit assessment and including forward-looking information. </w:t>
      </w:r>
    </w:p>
    <w:p w14:paraId="509FE375" w14:textId="6A4877F0" w:rsidR="00216FC1" w:rsidRDefault="00216FC1" w:rsidP="00766701">
      <w:pPr>
        <w:rPr>
          <w:rFonts w:cs="Times New Roman"/>
          <w:i/>
          <w:iCs/>
          <w:szCs w:val="22"/>
        </w:rPr>
      </w:pPr>
    </w:p>
    <w:p w14:paraId="721DFE99" w14:textId="5292464D" w:rsidR="00BD2289" w:rsidRPr="0012708E" w:rsidRDefault="00BD2289" w:rsidP="00766701">
      <w:pPr>
        <w:ind w:left="540"/>
        <w:jc w:val="thaiDistribute"/>
        <w:rPr>
          <w:rFonts w:cs="Times New Roman"/>
          <w:i/>
          <w:iCs/>
          <w:color w:val="0000FF"/>
          <w:szCs w:val="22"/>
          <w:shd w:val="clear" w:color="auto" w:fill="D9D9D9" w:themeFill="background1" w:themeFillShade="D9"/>
        </w:rPr>
      </w:pPr>
      <w:r w:rsidRPr="0012708E">
        <w:rPr>
          <w:rFonts w:cs="Times New Roman"/>
          <w:i/>
          <w:iCs/>
          <w:szCs w:val="22"/>
        </w:rPr>
        <w:t xml:space="preserve">Definition of default </w:t>
      </w:r>
    </w:p>
    <w:p w14:paraId="03BD1B49" w14:textId="77777777" w:rsidR="00BD2289" w:rsidRPr="0093239C" w:rsidRDefault="00BD2289" w:rsidP="00766701">
      <w:pPr>
        <w:ind w:left="540"/>
        <w:jc w:val="thaiDistribute"/>
        <w:rPr>
          <w:rFonts w:cs="Times New Roman"/>
          <w:b/>
          <w:bCs/>
          <w:sz w:val="20"/>
        </w:rPr>
      </w:pPr>
    </w:p>
    <w:p w14:paraId="09F1517B" w14:textId="50903E0D" w:rsidR="008B387A" w:rsidRPr="0012708E" w:rsidRDefault="00BD2289" w:rsidP="00766701">
      <w:pPr>
        <w:ind w:left="540"/>
        <w:jc w:val="thaiDistribute"/>
        <w:rPr>
          <w:rFonts w:cs="Times New Roman"/>
          <w:color w:val="000000"/>
          <w:szCs w:val="22"/>
        </w:rPr>
      </w:pPr>
      <w:r w:rsidRPr="0012708E">
        <w:rPr>
          <w:rFonts w:cs="Times New Roman"/>
          <w:color w:val="000000"/>
          <w:szCs w:val="22"/>
        </w:rPr>
        <w:t>The Group considers a financial asset to be in default when</w:t>
      </w:r>
      <w:r w:rsidR="00232F2A" w:rsidRPr="0012708E">
        <w:rPr>
          <w:rFonts w:cs="Times New Roman"/>
          <w:color w:val="000000"/>
          <w:szCs w:val="22"/>
        </w:rPr>
        <w:t xml:space="preserve"> </w:t>
      </w:r>
      <w:r w:rsidRPr="0012708E">
        <w:rPr>
          <w:rFonts w:cs="Times New Roman"/>
          <w:szCs w:val="22"/>
        </w:rPr>
        <w:t xml:space="preserve">the borrower is unlikely to pay its credit obligations to the Group in full, without recourse by the Group to actions such as realising security </w:t>
      </w:r>
      <w:r w:rsidR="00232F2A" w:rsidRPr="0012708E">
        <w:rPr>
          <w:rFonts w:cs="Times New Roman"/>
          <w:szCs w:val="22"/>
        </w:rPr>
        <w:br/>
      </w:r>
      <w:r w:rsidRPr="0012708E">
        <w:rPr>
          <w:rFonts w:cs="Times New Roman"/>
          <w:szCs w:val="22"/>
        </w:rPr>
        <w:t>(if any is held</w:t>
      </w:r>
      <w:r w:rsidR="00232F2A" w:rsidRPr="0012708E">
        <w:rPr>
          <w:rFonts w:cs="Times New Roman"/>
          <w:szCs w:val="22"/>
        </w:rPr>
        <w:t>)</w:t>
      </w:r>
      <w:r w:rsidR="0072348F" w:rsidRPr="0012708E">
        <w:rPr>
          <w:rFonts w:cs="Times New Roman"/>
          <w:szCs w:val="22"/>
        </w:rPr>
        <w:t>.</w:t>
      </w:r>
    </w:p>
    <w:p w14:paraId="0B711250" w14:textId="77777777" w:rsidR="00232F2A" w:rsidRPr="0093239C" w:rsidRDefault="00232F2A" w:rsidP="0093239C">
      <w:pPr>
        <w:pStyle w:val="Default"/>
        <w:ind w:left="540"/>
        <w:jc w:val="both"/>
        <w:rPr>
          <w:rFonts w:ascii="Times New Roman" w:hAnsi="Times New Roman" w:cs="Times New Roman"/>
          <w:sz w:val="20"/>
          <w:szCs w:val="20"/>
        </w:rPr>
      </w:pPr>
    </w:p>
    <w:p w14:paraId="3FEA920A" w14:textId="2A828E67" w:rsidR="00BD2289" w:rsidRPr="0012708E" w:rsidRDefault="008B387A" w:rsidP="00766701">
      <w:pPr>
        <w:rPr>
          <w:rFonts w:cs="Times New Roman"/>
          <w:color w:val="000000"/>
          <w:szCs w:val="22"/>
        </w:rPr>
      </w:pPr>
      <w:r w:rsidRPr="0012708E">
        <w:rPr>
          <w:rFonts w:cs="Times New Roman"/>
          <w:color w:val="000000"/>
          <w:szCs w:val="22"/>
        </w:rPr>
        <w:tab/>
      </w:r>
      <w:r w:rsidR="00BD2289" w:rsidRPr="0012708E">
        <w:rPr>
          <w:rFonts w:cs="Times New Roman"/>
          <w:color w:val="000000"/>
          <w:szCs w:val="22"/>
        </w:rPr>
        <w:t>In assessing whether a borrower is in default, the Group considers indicators that are:</w:t>
      </w:r>
    </w:p>
    <w:p w14:paraId="6D9DBCA3" w14:textId="77777777" w:rsidR="00F94E40" w:rsidRPr="0093239C" w:rsidRDefault="00F94E40" w:rsidP="00766701">
      <w:pPr>
        <w:rPr>
          <w:rFonts w:cs="Times New Roman"/>
          <w:color w:val="000000"/>
          <w:sz w:val="20"/>
        </w:rPr>
      </w:pPr>
    </w:p>
    <w:p w14:paraId="03E37868" w14:textId="42E4E3B3" w:rsidR="001C2DE0" w:rsidRPr="0012708E" w:rsidRDefault="001C2DE0" w:rsidP="0093239C">
      <w:pPr>
        <w:pStyle w:val="Default"/>
        <w:numPr>
          <w:ilvl w:val="0"/>
          <w:numId w:val="29"/>
        </w:numPr>
        <w:ind w:left="720" w:hanging="180"/>
        <w:jc w:val="both"/>
        <w:rPr>
          <w:rFonts w:ascii="Times New Roman" w:hAnsi="Times New Roman" w:cs="Times New Roman"/>
          <w:szCs w:val="22"/>
        </w:rPr>
      </w:pPr>
      <w:r w:rsidRPr="0012708E">
        <w:rPr>
          <w:rFonts w:ascii="Times New Roman" w:hAnsi="Times New Roman" w:cs="Times New Roman"/>
          <w:sz w:val="22"/>
          <w:szCs w:val="22"/>
          <w:lang w:val="en-GB"/>
        </w:rPr>
        <w:t>quantitative: e.g., the borrower is more than 90 days or 3 months past due on any material credit obligation to the Group. Overdrafts are considered as being past due once the customer has breached an advised limit or been advised of a limit smaller than the current amount outstanding</w:t>
      </w:r>
      <w:r w:rsidR="00F210FD" w:rsidRPr="0012708E">
        <w:rPr>
          <w:rFonts w:ascii="Times New Roman" w:hAnsi="Times New Roman" w:cs="Times New Roman"/>
          <w:sz w:val="22"/>
          <w:szCs w:val="22"/>
          <w:lang w:val="en-GB"/>
        </w:rPr>
        <w:t>;</w:t>
      </w:r>
    </w:p>
    <w:p w14:paraId="24F165F2" w14:textId="45B979AD" w:rsidR="00BD2289" w:rsidRPr="0012708E" w:rsidRDefault="00BD2289" w:rsidP="0093239C">
      <w:pPr>
        <w:pStyle w:val="Default"/>
        <w:numPr>
          <w:ilvl w:val="0"/>
          <w:numId w:val="29"/>
        </w:numPr>
        <w:ind w:left="720" w:hanging="180"/>
        <w:jc w:val="both"/>
        <w:rPr>
          <w:rFonts w:ascii="Times New Roman" w:hAnsi="Times New Roman" w:cs="Times New Roman"/>
          <w:sz w:val="22"/>
          <w:szCs w:val="22"/>
          <w:lang w:val="en-GB"/>
        </w:rPr>
      </w:pPr>
      <w:r w:rsidRPr="0012708E">
        <w:rPr>
          <w:rFonts w:ascii="Times New Roman" w:hAnsi="Times New Roman" w:cs="Times New Roman"/>
          <w:sz w:val="22"/>
          <w:szCs w:val="22"/>
          <w:lang w:val="en-GB"/>
        </w:rPr>
        <w:t xml:space="preserve">qualitative: </w:t>
      </w:r>
      <w:r w:rsidR="00232F2A" w:rsidRPr="0012708E">
        <w:rPr>
          <w:rFonts w:ascii="Times New Roman" w:hAnsi="Times New Roman" w:cs="Times New Roman"/>
          <w:sz w:val="22"/>
          <w:szCs w:val="22"/>
          <w:lang w:val="en-GB"/>
        </w:rPr>
        <w:t>e.g.,</w:t>
      </w:r>
      <w:r w:rsidRPr="0012708E">
        <w:rPr>
          <w:rFonts w:ascii="Times New Roman" w:hAnsi="Times New Roman" w:cs="Times New Roman"/>
          <w:sz w:val="22"/>
          <w:szCs w:val="22"/>
          <w:lang w:val="en-GB"/>
        </w:rPr>
        <w:t xml:space="preserve"> </w:t>
      </w:r>
      <w:r w:rsidR="002041A5" w:rsidRPr="0012708E">
        <w:rPr>
          <w:rFonts w:ascii="Times New Roman" w:hAnsi="Times New Roman" w:cs="Times New Roman"/>
          <w:sz w:val="22"/>
          <w:szCs w:val="22"/>
          <w:lang w:val="en-GB"/>
        </w:rPr>
        <w:t>it is becoming probable that the borrower will restructure the asset as a result of bankruptcy due to the borrower’s inability to pay its credit obligations</w:t>
      </w:r>
      <w:r w:rsidR="00F210FD" w:rsidRPr="0012708E">
        <w:rPr>
          <w:rFonts w:ascii="Times New Roman" w:hAnsi="Times New Roman" w:cs="Times New Roman"/>
          <w:sz w:val="22"/>
          <w:szCs w:val="22"/>
          <w:lang w:val="en-GB"/>
        </w:rPr>
        <w:t>.</w:t>
      </w:r>
    </w:p>
    <w:p w14:paraId="350DA242" w14:textId="77777777" w:rsidR="00232F2A" w:rsidRPr="0093239C" w:rsidRDefault="00232F2A" w:rsidP="0093239C">
      <w:pPr>
        <w:pStyle w:val="Default"/>
        <w:ind w:left="720"/>
        <w:jc w:val="both"/>
        <w:rPr>
          <w:rFonts w:ascii="Times New Roman" w:hAnsi="Times New Roman" w:cs="Times New Roman"/>
          <w:sz w:val="20"/>
          <w:szCs w:val="20"/>
        </w:rPr>
      </w:pPr>
    </w:p>
    <w:p w14:paraId="46C7F6A9" w14:textId="77777777" w:rsidR="00BD2289" w:rsidRPr="0012708E" w:rsidRDefault="00BD2289" w:rsidP="0093239C">
      <w:pPr>
        <w:pStyle w:val="Pa4"/>
        <w:spacing w:line="240" w:lineRule="auto"/>
        <w:ind w:left="518"/>
        <w:jc w:val="thaiDistribute"/>
        <w:rPr>
          <w:rFonts w:ascii="Times New Roman" w:hAnsi="Times New Roman" w:cs="Times New Roman"/>
          <w:color w:val="000000"/>
          <w:sz w:val="22"/>
          <w:szCs w:val="22"/>
          <w:lang w:val="en-GB"/>
        </w:rPr>
      </w:pPr>
      <w:r w:rsidRPr="0012708E">
        <w:rPr>
          <w:rFonts w:ascii="Times New Roman" w:eastAsia="Times New Roman" w:hAnsi="Times New Roman" w:cs="Times New Roman"/>
          <w:color w:val="000000"/>
          <w:sz w:val="22"/>
          <w:szCs w:val="22"/>
          <w:lang w:val="en-GB"/>
        </w:rPr>
        <w:t>Inputs into the assessment of whether a financial instrument is in default and their significance may vary over time to reflect changes in circumstances. The definition of default applied by the Group largely aligns with the BoT criteria.</w:t>
      </w:r>
    </w:p>
    <w:p w14:paraId="12F4D640" w14:textId="3679D907" w:rsidR="008F71A9" w:rsidRPr="0093239C" w:rsidRDefault="008F71A9" w:rsidP="00766701">
      <w:pPr>
        <w:rPr>
          <w:rFonts w:eastAsia="MS Mincho" w:cs="Times New Roman"/>
          <w:i/>
          <w:iCs/>
          <w:color w:val="000000"/>
          <w:sz w:val="20"/>
        </w:rPr>
      </w:pPr>
    </w:p>
    <w:p w14:paraId="5FC1D428" w14:textId="77777777" w:rsidR="00BD2289" w:rsidRPr="0012708E" w:rsidRDefault="00BD2289" w:rsidP="00766701">
      <w:pPr>
        <w:ind w:left="520"/>
        <w:jc w:val="both"/>
        <w:rPr>
          <w:rFonts w:eastAsia="MS Mincho" w:cs="Times New Roman"/>
          <w:color w:val="000000"/>
          <w:szCs w:val="22"/>
        </w:rPr>
      </w:pPr>
      <w:r w:rsidRPr="0012708E">
        <w:rPr>
          <w:rFonts w:eastAsia="MS Mincho" w:cs="Times New Roman"/>
          <w:i/>
          <w:iCs/>
          <w:color w:val="000000"/>
          <w:szCs w:val="22"/>
        </w:rPr>
        <w:t>Probability of default</w:t>
      </w:r>
    </w:p>
    <w:p w14:paraId="29F4F7CC" w14:textId="77777777" w:rsidR="00BD2289" w:rsidRPr="0093239C" w:rsidRDefault="00BD2289" w:rsidP="00766701">
      <w:pPr>
        <w:ind w:left="520"/>
        <w:jc w:val="both"/>
        <w:rPr>
          <w:rFonts w:eastAsia="MS Mincho" w:cs="Times New Roman"/>
          <w:color w:val="000000"/>
          <w:sz w:val="20"/>
        </w:rPr>
      </w:pPr>
    </w:p>
    <w:p w14:paraId="35D3193D" w14:textId="77777777" w:rsidR="00BD2289" w:rsidRPr="0012708E" w:rsidRDefault="00BD2289" w:rsidP="00766701">
      <w:pPr>
        <w:ind w:left="540"/>
        <w:jc w:val="thaiDistribute"/>
        <w:rPr>
          <w:rFonts w:cs="Times New Roman"/>
          <w:szCs w:val="22"/>
        </w:rPr>
      </w:pPr>
      <w:r w:rsidRPr="0012708E">
        <w:rPr>
          <w:rFonts w:cs="Times New Roman"/>
          <w:color w:val="000000"/>
          <w:szCs w:val="22"/>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06650A06" w14:textId="6113F436" w:rsidR="00B23AA0" w:rsidRPr="0093239C" w:rsidRDefault="00B23AA0" w:rsidP="00766701">
      <w:pPr>
        <w:rPr>
          <w:rFonts w:cs="Times New Roman"/>
          <w:i/>
          <w:iCs/>
          <w:sz w:val="20"/>
        </w:rPr>
      </w:pPr>
    </w:p>
    <w:p w14:paraId="7656D6AC" w14:textId="7ACF866D" w:rsidR="00BD2289" w:rsidRPr="0012708E" w:rsidRDefault="00BD2289" w:rsidP="00766701">
      <w:pPr>
        <w:ind w:left="518"/>
        <w:jc w:val="both"/>
        <w:rPr>
          <w:rFonts w:cs="Times New Roman"/>
          <w:i/>
          <w:iCs/>
          <w:szCs w:val="22"/>
        </w:rPr>
      </w:pPr>
      <w:r w:rsidRPr="0012708E">
        <w:rPr>
          <w:rFonts w:cs="Times New Roman"/>
          <w:i/>
          <w:iCs/>
          <w:szCs w:val="22"/>
        </w:rPr>
        <w:t>Incorporation of forward-looking information</w:t>
      </w:r>
      <w:r w:rsidRPr="0012708E">
        <w:rPr>
          <w:rFonts w:cs="Times New Roman"/>
          <w:b/>
          <w:bCs/>
          <w:color w:val="0000FF"/>
          <w:szCs w:val="22"/>
        </w:rPr>
        <w:t xml:space="preserve"> </w:t>
      </w:r>
    </w:p>
    <w:p w14:paraId="7C768163" w14:textId="77777777" w:rsidR="00BD2289" w:rsidRPr="0093239C" w:rsidRDefault="00BD2289" w:rsidP="00766701">
      <w:pPr>
        <w:ind w:left="540"/>
        <w:jc w:val="thaiDistribute"/>
        <w:rPr>
          <w:rFonts w:cs="Times New Roman"/>
          <w:sz w:val="20"/>
        </w:rPr>
      </w:pPr>
    </w:p>
    <w:p w14:paraId="75608032" w14:textId="59F0BD8E" w:rsidR="00BD2289" w:rsidRPr="0012708E" w:rsidRDefault="00BD2289" w:rsidP="00766701">
      <w:pPr>
        <w:ind w:left="540"/>
        <w:jc w:val="thaiDistribute"/>
        <w:rPr>
          <w:rFonts w:cs="Times New Roman"/>
          <w:color w:val="000000"/>
          <w:szCs w:val="22"/>
        </w:rPr>
      </w:pPr>
      <w:r w:rsidRPr="0012708E">
        <w:rPr>
          <w:rFonts w:cs="Times New Roman"/>
          <w:color w:val="000000"/>
          <w:szCs w:val="22"/>
        </w:rPr>
        <w:t xml:space="preserve">ECL has been estimated by the probability </w:t>
      </w:r>
      <w:r w:rsidR="009025D5" w:rsidRPr="0012708E">
        <w:rPr>
          <w:rFonts w:cs="Times New Roman"/>
          <w:color w:val="000000"/>
          <w:szCs w:val="22"/>
        </w:rPr>
        <w:t xml:space="preserve">weighted </w:t>
      </w:r>
      <w:r w:rsidR="00733D54" w:rsidRPr="0012708E">
        <w:rPr>
          <w:rFonts w:cs="Times New Roman"/>
          <w:color w:val="000000"/>
          <w:szCs w:val="22"/>
        </w:rPr>
        <w:t>risk</w:t>
      </w:r>
      <w:r w:rsidRPr="0012708E">
        <w:rPr>
          <w:rFonts w:cs="Times New Roman"/>
          <w:color w:val="000000"/>
          <w:szCs w:val="22"/>
        </w:rPr>
        <w:t xml:space="preserve">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2A74EFCF" w14:textId="77777777" w:rsidR="000C24E0" w:rsidRPr="0093239C" w:rsidRDefault="000C24E0" w:rsidP="00766701">
      <w:pPr>
        <w:ind w:left="540"/>
        <w:jc w:val="thaiDistribute"/>
        <w:rPr>
          <w:rFonts w:cs="Times New Roman"/>
          <w:color w:val="000000"/>
          <w:sz w:val="20"/>
          <w:cs/>
          <w:lang w:bidi="th-TH"/>
        </w:rPr>
      </w:pPr>
    </w:p>
    <w:p w14:paraId="74AAACC6" w14:textId="14E70412" w:rsidR="008D3E7A" w:rsidRPr="0012708E" w:rsidRDefault="000C24E0" w:rsidP="00766701">
      <w:pPr>
        <w:ind w:left="540"/>
        <w:jc w:val="thaiDistribute"/>
        <w:rPr>
          <w:rFonts w:cs="Times New Roman"/>
          <w:szCs w:val="22"/>
        </w:rPr>
      </w:pPr>
      <w:r w:rsidRPr="0012708E">
        <w:rPr>
          <w:rFonts w:cs="Times New Roman"/>
          <w:szCs w:val="22"/>
        </w:rPr>
        <w:t>The Group formulates three forward-looking economic scenarios; base</w:t>
      </w:r>
      <w:r w:rsidR="00F628C0">
        <w:rPr>
          <w:rFonts w:cs="Times New Roman"/>
          <w:szCs w:val="22"/>
        </w:rPr>
        <w:t xml:space="preserve"> case</w:t>
      </w:r>
      <w:r w:rsidRPr="0012708E">
        <w:rPr>
          <w:rFonts w:cs="Times New Roman"/>
          <w:szCs w:val="22"/>
        </w:rPr>
        <w:t xml:space="preserve"> scenario, sl</w:t>
      </w:r>
      <w:r w:rsidR="001C7D98">
        <w:rPr>
          <w:rFonts w:cs="Times New Roman"/>
          <w:szCs w:val="22"/>
        </w:rPr>
        <w:t>uggish</w:t>
      </w:r>
      <w:r w:rsidRPr="0012708E">
        <w:rPr>
          <w:rFonts w:cs="Times New Roman"/>
          <w:szCs w:val="22"/>
        </w:rPr>
        <w:t xml:space="preserve"> scenario and recession scenario.</w:t>
      </w:r>
      <w:r w:rsidR="00F96BA3" w:rsidRPr="0012708E">
        <w:rPr>
          <w:rFonts w:cs="Times New Roman"/>
          <w:szCs w:val="22"/>
        </w:rPr>
        <w:t xml:space="preserve"> These scenarios are weighted by different level of probabilities</w:t>
      </w:r>
      <w:r w:rsidRPr="0012708E">
        <w:rPr>
          <w:rFonts w:cs="Times New Roman"/>
          <w:szCs w:val="22"/>
        </w:rPr>
        <w:t xml:space="preserve">. Examples of the </w:t>
      </w:r>
      <w:r w:rsidR="005D151C" w:rsidRPr="0012708E">
        <w:rPr>
          <w:rFonts w:cs="Times New Roman"/>
          <w:szCs w:val="22"/>
        </w:rPr>
        <w:t>macro-economic</w:t>
      </w:r>
      <w:r w:rsidRPr="0012708E">
        <w:rPr>
          <w:rFonts w:cs="Times New Roman"/>
          <w:szCs w:val="22"/>
        </w:rPr>
        <w:t xml:space="preserve"> variables used in the forward-looking information are Gross Domestic Product (GDP), inflation rate</w:t>
      </w:r>
      <w:r w:rsidR="005D151C">
        <w:rPr>
          <w:rFonts w:cs="Times New Roman"/>
          <w:szCs w:val="22"/>
        </w:rPr>
        <w:t xml:space="preserve"> and</w:t>
      </w:r>
      <w:r w:rsidR="007C0518" w:rsidRPr="0012708E">
        <w:rPr>
          <w:rFonts w:cs="Times New Roman"/>
          <w:szCs w:val="22"/>
        </w:rPr>
        <w:t xml:space="preserve"> </w:t>
      </w:r>
      <w:r w:rsidRPr="0012708E">
        <w:rPr>
          <w:rFonts w:cs="Times New Roman"/>
          <w:szCs w:val="22"/>
        </w:rPr>
        <w:t>unemployment rate</w:t>
      </w:r>
      <w:r w:rsidR="007C0518" w:rsidRPr="0012708E">
        <w:rPr>
          <w:rFonts w:cs="Times New Roman"/>
          <w:szCs w:val="22"/>
        </w:rPr>
        <w:t>, etc</w:t>
      </w:r>
      <w:r w:rsidRPr="0012708E">
        <w:rPr>
          <w:rFonts w:cs="Times New Roman"/>
          <w:szCs w:val="22"/>
        </w:rPr>
        <w:t>.</w:t>
      </w:r>
    </w:p>
    <w:p w14:paraId="2E747147" w14:textId="77777777" w:rsidR="000C24E0" w:rsidRPr="0093239C" w:rsidRDefault="000C24E0" w:rsidP="00766701">
      <w:pPr>
        <w:ind w:left="540"/>
        <w:jc w:val="thaiDistribute"/>
        <w:rPr>
          <w:rFonts w:cs="Times New Roman"/>
          <w:sz w:val="20"/>
        </w:rPr>
      </w:pPr>
    </w:p>
    <w:p w14:paraId="1222FCF2" w14:textId="32EC99E7" w:rsidR="00BD2289" w:rsidRDefault="00BD2289" w:rsidP="00766701">
      <w:pPr>
        <w:ind w:left="540"/>
        <w:jc w:val="thaiDistribute"/>
        <w:rPr>
          <w:rFonts w:cs="Times New Roman"/>
          <w:color w:val="000000"/>
          <w:szCs w:val="22"/>
        </w:rPr>
      </w:pPr>
      <w:r w:rsidRPr="0012708E">
        <w:rPr>
          <w:rFonts w:cs="Times New Roman"/>
          <w:color w:val="000000"/>
          <w:szCs w:val="22"/>
        </w:rPr>
        <w:t xml:space="preserve">The </w:t>
      </w:r>
      <w:r w:rsidR="00000EF8" w:rsidRPr="0012708E">
        <w:rPr>
          <w:rFonts w:cs="Times New Roman"/>
          <w:color w:val="000000"/>
          <w:szCs w:val="22"/>
        </w:rPr>
        <w:t>G</w:t>
      </w:r>
      <w:r w:rsidRPr="0012708E">
        <w:rPr>
          <w:rFonts w:cs="Times New Roman"/>
          <w:color w:val="000000"/>
          <w:szCs w:val="22"/>
        </w:rPr>
        <w:t>roup uses judgments to assess how much relevant macroeconomic changes should affect to ECL of the Group’s portfolio. However, the Group reviews</w:t>
      </w:r>
      <w:r w:rsidR="00B33BB8">
        <w:rPr>
          <w:rFonts w:cs="Times New Roman"/>
          <w:color w:val="000000"/>
          <w:szCs w:val="22"/>
        </w:rPr>
        <w:t xml:space="preserve"> the method,</w:t>
      </w:r>
      <w:r w:rsidRPr="0012708E">
        <w:rPr>
          <w:rFonts w:cs="Times New Roman"/>
          <w:color w:val="000000"/>
          <w:szCs w:val="22"/>
        </w:rPr>
        <w:t xml:space="preserve"> the assumptions and forecasts of the future economic situations on a regular basis. In addition, the Group also considers </w:t>
      </w:r>
      <w:r w:rsidR="00FB07E4" w:rsidRPr="0012708E">
        <w:rPr>
          <w:rFonts w:cs="Times New Roman"/>
          <w:color w:val="000000"/>
          <w:szCs w:val="22"/>
        </w:rPr>
        <w:t>providing</w:t>
      </w:r>
      <w:r w:rsidRPr="0012708E">
        <w:rPr>
          <w:rFonts w:cs="Times New Roman"/>
          <w:color w:val="000000"/>
          <w:szCs w:val="22"/>
        </w:rPr>
        <w:t xml:space="preserve"> the management overlay as a part of ECL.</w:t>
      </w:r>
    </w:p>
    <w:p w14:paraId="17B7CBC8" w14:textId="61AD18C8" w:rsidR="00F039F6" w:rsidRPr="0012708E" w:rsidRDefault="004A08AD" w:rsidP="00D943F3">
      <w:pPr>
        <w:tabs>
          <w:tab w:val="left" w:pos="540"/>
        </w:tabs>
        <w:rPr>
          <w:rFonts w:cs="Times New Roman"/>
          <w:b/>
          <w:bCs/>
          <w:szCs w:val="22"/>
          <w:lang w:bidi="th-TH"/>
        </w:rPr>
      </w:pPr>
      <w:r w:rsidRPr="0012708E">
        <w:rPr>
          <w:rFonts w:cs="Times New Roman"/>
          <w:b/>
          <w:bCs/>
          <w:szCs w:val="22"/>
          <w:lang w:bidi="th-TH"/>
        </w:rPr>
        <w:lastRenderedPageBreak/>
        <w:t>5</w:t>
      </w:r>
      <w:r w:rsidR="00F039F6" w:rsidRPr="0012708E">
        <w:rPr>
          <w:rFonts w:cs="Times New Roman"/>
          <w:b/>
          <w:bCs/>
          <w:szCs w:val="22"/>
          <w:lang w:bidi="th-TH"/>
        </w:rPr>
        <w:t>.2</w:t>
      </w:r>
      <w:r w:rsidR="00F039F6" w:rsidRPr="0012708E">
        <w:rPr>
          <w:rFonts w:cs="Times New Roman"/>
          <w:b/>
          <w:bCs/>
          <w:szCs w:val="22"/>
          <w:lang w:bidi="th-TH"/>
        </w:rPr>
        <w:tab/>
        <w:t>Interest rate risk</w:t>
      </w:r>
    </w:p>
    <w:p w14:paraId="0111891C" w14:textId="77777777" w:rsidR="00F039F6" w:rsidRPr="0093239C" w:rsidRDefault="00F039F6" w:rsidP="00F039F6">
      <w:pPr>
        <w:autoSpaceDE w:val="0"/>
        <w:autoSpaceDN w:val="0"/>
        <w:adjustRightInd w:val="0"/>
        <w:spacing w:line="240" w:lineRule="exact"/>
        <w:ind w:left="518"/>
        <w:jc w:val="thaiDistribute"/>
        <w:rPr>
          <w:rFonts w:cs="Times New Roman"/>
          <w:color w:val="000000" w:themeColor="text1"/>
          <w:sz w:val="20"/>
          <w:lang w:bidi="th-TH"/>
        </w:rPr>
      </w:pPr>
    </w:p>
    <w:p w14:paraId="18C5954C" w14:textId="3C835968" w:rsidR="00F039F6"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Interest rate risk is the risk that arises from the potential of changes in interest rates which have an adverse effect on the net interest earnings of the </w:t>
      </w:r>
      <w:r w:rsidR="00132D83" w:rsidRPr="0012708E">
        <w:rPr>
          <w:rFonts w:cs="Times New Roman"/>
          <w:color w:val="000000"/>
          <w:szCs w:val="22"/>
          <w:lang w:bidi="th-TH"/>
        </w:rPr>
        <w:t>Group</w:t>
      </w:r>
      <w:r w:rsidRPr="0012708E">
        <w:rPr>
          <w:rFonts w:cs="Times New Roman"/>
          <w:color w:val="000000"/>
          <w:szCs w:val="22"/>
          <w:lang w:bidi="th-TH"/>
        </w:rPr>
        <w:t xml:space="preserve"> in the current reporting </w:t>
      </w:r>
      <w:r w:rsidR="00554630" w:rsidRPr="0012708E">
        <w:rPr>
          <w:rFonts w:cs="Times New Roman"/>
          <w:color w:val="000000"/>
          <w:szCs w:val="22"/>
          <w:lang w:bidi="th-TH"/>
        </w:rPr>
        <w:t>period</w:t>
      </w:r>
      <w:r w:rsidRPr="0012708E">
        <w:rPr>
          <w:rFonts w:cs="Times New Roman"/>
          <w:color w:val="000000"/>
          <w:szCs w:val="22"/>
          <w:lang w:bidi="th-TH"/>
        </w:rPr>
        <w:t xml:space="preserve"> and future. Interest rate risk arises from the structure and the characteristics of the </w:t>
      </w:r>
      <w:r w:rsidR="00132D83" w:rsidRPr="0012708E">
        <w:rPr>
          <w:rFonts w:cs="Times New Roman"/>
          <w:color w:val="000000"/>
          <w:szCs w:val="22"/>
          <w:lang w:bidi="th-TH"/>
        </w:rPr>
        <w:t>Group</w:t>
      </w:r>
      <w:r w:rsidRPr="0012708E">
        <w:rPr>
          <w:rFonts w:cs="Times New Roman"/>
          <w:color w:val="000000"/>
          <w:szCs w:val="22"/>
          <w:lang w:bidi="th-TH"/>
        </w:rPr>
        <w:t>’s assets and liabilities and the repricing mismatch of assets and liabilities.</w:t>
      </w:r>
    </w:p>
    <w:p w14:paraId="1609C154" w14:textId="0F4A5F21" w:rsidR="00E00C9A" w:rsidRDefault="00E00C9A" w:rsidP="00F039F6">
      <w:pPr>
        <w:autoSpaceDE w:val="0"/>
        <w:autoSpaceDN w:val="0"/>
        <w:adjustRightInd w:val="0"/>
        <w:spacing w:line="240" w:lineRule="atLeast"/>
        <w:ind w:left="518"/>
        <w:jc w:val="thaiDistribute"/>
        <w:rPr>
          <w:rFonts w:cs="Times New Roman"/>
          <w:color w:val="000000"/>
          <w:szCs w:val="22"/>
          <w:lang w:bidi="th-TH"/>
        </w:rPr>
      </w:pPr>
    </w:p>
    <w:p w14:paraId="33301D87" w14:textId="5D013A28" w:rsidR="00E00C9A" w:rsidRPr="0012708E" w:rsidRDefault="00E00C9A" w:rsidP="00E00C9A">
      <w:pPr>
        <w:autoSpaceDE w:val="0"/>
        <w:autoSpaceDN w:val="0"/>
        <w:adjustRightInd w:val="0"/>
        <w:spacing w:line="240" w:lineRule="atLeast"/>
        <w:ind w:left="518"/>
        <w:jc w:val="thaiDistribute"/>
        <w:rPr>
          <w:rFonts w:cs="Times New Roman"/>
          <w:color w:val="000000"/>
          <w:szCs w:val="22"/>
          <w:lang w:bidi="th-TH"/>
        </w:rPr>
      </w:pPr>
      <w:r>
        <w:rPr>
          <w:rFonts w:cs="Times New Roman"/>
          <w:color w:val="000000"/>
          <w:szCs w:val="22"/>
          <w:lang w:bidi="th-TH"/>
        </w:rPr>
        <w:t>Since some of the Group’s interbank and money market items (liabilities) have variable interest rate, the Group is exposed to interest rate risk. The Group mitigates this risk by ensuring that the majority of its borrowing are at fixed interest rates and uses cross-currency interest rate swaps to manage exposure to fluctuations in interest rates on specific interbank and money market item</w:t>
      </w:r>
      <w:r w:rsidR="00AA1EAC">
        <w:rPr>
          <w:rFonts w:cs="Times New Roman"/>
          <w:color w:val="000000"/>
          <w:szCs w:val="22"/>
          <w:lang w:bidi="th-TH"/>
        </w:rPr>
        <w:t>s</w:t>
      </w:r>
      <w:r>
        <w:rPr>
          <w:rFonts w:cs="Times New Roman"/>
          <w:color w:val="000000"/>
          <w:szCs w:val="22"/>
          <w:lang w:bidi="th-TH"/>
        </w:rPr>
        <w:t xml:space="preserve"> (liabilities).</w:t>
      </w:r>
    </w:p>
    <w:p w14:paraId="5302ED30" w14:textId="77777777" w:rsidR="00531BE5" w:rsidRPr="0083440B" w:rsidRDefault="00531BE5" w:rsidP="00F039F6">
      <w:pPr>
        <w:autoSpaceDE w:val="0"/>
        <w:autoSpaceDN w:val="0"/>
        <w:adjustRightInd w:val="0"/>
        <w:spacing w:line="240" w:lineRule="atLeast"/>
        <w:ind w:left="518"/>
        <w:jc w:val="thaiDistribute"/>
        <w:rPr>
          <w:rFonts w:cs="Times New Roman"/>
          <w:color w:val="000000"/>
          <w:szCs w:val="22"/>
          <w:lang w:bidi="th-TH"/>
        </w:rPr>
      </w:pPr>
    </w:p>
    <w:p w14:paraId="03F1333E" w14:textId="70CC7281" w:rsidR="00F039F6" w:rsidRPr="0012708E" w:rsidRDefault="00F039F6" w:rsidP="00333F8E">
      <w:pPr>
        <w:autoSpaceDE w:val="0"/>
        <w:autoSpaceDN w:val="0"/>
        <w:adjustRightInd w:val="0"/>
        <w:spacing w:line="240" w:lineRule="atLeast"/>
        <w:ind w:left="518"/>
        <w:jc w:val="thaiDistribute"/>
        <w:rPr>
          <w:rFonts w:cs="Times New Roman"/>
          <w:color w:val="000000"/>
          <w:sz w:val="20"/>
          <w:lang w:bidi="th-TH"/>
        </w:rPr>
      </w:pPr>
      <w:r w:rsidRPr="0012708E">
        <w:rPr>
          <w:rFonts w:cs="Times New Roman"/>
          <w:color w:val="000000"/>
          <w:szCs w:val="22"/>
          <w:lang w:bidi="th-TH"/>
        </w:rPr>
        <w:t xml:space="preserve">The </w:t>
      </w:r>
      <w:r w:rsidR="00132D83" w:rsidRPr="0012708E">
        <w:rPr>
          <w:rFonts w:cs="Times New Roman"/>
          <w:color w:val="000000"/>
          <w:szCs w:val="22"/>
          <w:lang w:bidi="th-TH"/>
        </w:rPr>
        <w:t>Group</w:t>
      </w:r>
      <w:r w:rsidRPr="0012708E">
        <w:rPr>
          <w:rFonts w:cs="Times New Roman"/>
          <w:color w:val="000000"/>
          <w:szCs w:val="22"/>
          <w:lang w:bidi="th-TH"/>
        </w:rPr>
        <w:t xml:space="preserve"> defines policies to adjust the structure of their financial positions to conform</w:t>
      </w:r>
      <w:r w:rsidR="005F477D" w:rsidRPr="0012708E">
        <w:rPr>
          <w:rFonts w:cs="Times New Roman"/>
          <w:color w:val="000000"/>
          <w:szCs w:val="22"/>
          <w:lang w:bidi="th-TH"/>
        </w:rPr>
        <w:t xml:space="preserve"> </w:t>
      </w:r>
      <w:r w:rsidRPr="0012708E">
        <w:rPr>
          <w:rFonts w:cs="Times New Roman"/>
          <w:color w:val="000000"/>
          <w:szCs w:val="22"/>
          <w:lang w:bidi="th-TH"/>
        </w:rPr>
        <w:t>to the interest direction in the future and the defined risk frame</w:t>
      </w:r>
      <w:r w:rsidR="006E499D" w:rsidRPr="0012708E">
        <w:rPr>
          <w:rFonts w:cs="Times New Roman"/>
          <w:color w:val="000000"/>
          <w:szCs w:val="22"/>
          <w:lang w:bidi="th-TH"/>
        </w:rPr>
        <w:t>work</w:t>
      </w:r>
      <w:r w:rsidRPr="0012708E">
        <w:rPr>
          <w:rFonts w:cs="Times New Roman"/>
          <w:color w:val="000000"/>
          <w:szCs w:val="22"/>
          <w:lang w:bidi="th-TH"/>
        </w:rPr>
        <w:t xml:space="preserve">. The </w:t>
      </w:r>
      <w:r w:rsidR="00132D83" w:rsidRPr="0012708E">
        <w:rPr>
          <w:rFonts w:cs="Times New Roman"/>
          <w:color w:val="000000"/>
          <w:szCs w:val="22"/>
          <w:lang w:bidi="th-TH"/>
        </w:rPr>
        <w:t>Group</w:t>
      </w:r>
      <w:r w:rsidRPr="0012708E">
        <w:rPr>
          <w:rFonts w:cs="Times New Roman"/>
          <w:color w:val="000000"/>
          <w:szCs w:val="22"/>
          <w:lang w:bidi="th-TH"/>
        </w:rPr>
        <w:t xml:space="preserve"> monitors the interest direction movement and customer’s behavio</w:t>
      </w:r>
      <w:r w:rsidR="00172065">
        <w:rPr>
          <w:rFonts w:cs="Times New Roman"/>
          <w:color w:val="000000"/>
          <w:szCs w:val="22"/>
          <w:lang w:bidi="th-TH"/>
        </w:rPr>
        <w:t>u</w:t>
      </w:r>
      <w:r w:rsidRPr="0012708E">
        <w:rPr>
          <w:rFonts w:cs="Times New Roman"/>
          <w:color w:val="000000"/>
          <w:szCs w:val="22"/>
          <w:lang w:bidi="th-TH"/>
        </w:rPr>
        <w:t xml:space="preserve">r closely in order to assess the most realistic risk. The </w:t>
      </w:r>
      <w:r w:rsidR="00132D83" w:rsidRPr="0012708E">
        <w:rPr>
          <w:rFonts w:cs="Times New Roman"/>
          <w:color w:val="000000"/>
          <w:szCs w:val="22"/>
          <w:lang w:bidi="th-TH"/>
        </w:rPr>
        <w:t>Group</w:t>
      </w:r>
      <w:r w:rsidRPr="0012708E">
        <w:rPr>
          <w:rFonts w:cs="Times New Roman"/>
          <w:color w:val="000000"/>
          <w:szCs w:val="22"/>
          <w:lang w:bidi="th-TH"/>
        </w:rPr>
        <w:t xml:space="preserve"> also monitors its risk position more frequently when there are significant changes in asset and liability structures through “Repricing Gap” reporting in order to follow up the interest rate risks and net interest income sensitivity in the next 12 months.</w:t>
      </w:r>
    </w:p>
    <w:p w14:paraId="000166A4" w14:textId="77777777" w:rsidR="004A08AD" w:rsidRPr="0012708E" w:rsidRDefault="004A08AD" w:rsidP="00F039F6">
      <w:pPr>
        <w:autoSpaceDE w:val="0"/>
        <w:autoSpaceDN w:val="0"/>
        <w:adjustRightInd w:val="0"/>
        <w:spacing w:line="240" w:lineRule="atLeast"/>
        <w:ind w:left="518"/>
        <w:jc w:val="thaiDistribute"/>
        <w:rPr>
          <w:rFonts w:cs="Times New Roman"/>
          <w:color w:val="000000"/>
          <w:szCs w:val="22"/>
          <w:lang w:bidi="th-TH"/>
        </w:rPr>
      </w:pPr>
    </w:p>
    <w:p w14:paraId="57479435" w14:textId="2F923A96"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Furthermore, the </w:t>
      </w:r>
      <w:r w:rsidR="00132D83" w:rsidRPr="0012708E">
        <w:rPr>
          <w:rFonts w:cs="Times New Roman"/>
          <w:color w:val="000000"/>
          <w:szCs w:val="22"/>
          <w:lang w:bidi="th-TH"/>
        </w:rPr>
        <w:t>Group</w:t>
      </w:r>
      <w:r w:rsidRPr="0012708E">
        <w:rPr>
          <w:rFonts w:cs="Times New Roman"/>
          <w:color w:val="000000"/>
          <w:szCs w:val="22"/>
          <w:lang w:bidi="th-TH"/>
        </w:rPr>
        <w:t xml:space="preserve"> also simulates the situations by increasing or decreasing its interest rate to manage its stability of net interest income regardless of the interest direction.</w:t>
      </w:r>
    </w:p>
    <w:p w14:paraId="7679725B" w14:textId="6C0B4F2A" w:rsidR="00097B3C" w:rsidRPr="0012708E" w:rsidRDefault="00097B3C">
      <w:pPr>
        <w:rPr>
          <w:rFonts w:cs="Times New Roman"/>
          <w:spacing w:val="-4"/>
        </w:rPr>
      </w:pPr>
    </w:p>
    <w:p w14:paraId="7C5E780E" w14:textId="0E6D29E4" w:rsidR="00F039F6" w:rsidRPr="0012708E" w:rsidRDefault="00F039F6" w:rsidP="009E7D14">
      <w:pPr>
        <w:autoSpaceDE w:val="0"/>
        <w:autoSpaceDN w:val="0"/>
        <w:adjustRightInd w:val="0"/>
        <w:spacing w:line="240" w:lineRule="atLeast"/>
        <w:ind w:left="547"/>
        <w:jc w:val="thaiDistribute"/>
        <w:rPr>
          <w:rFonts w:cs="Times New Roman"/>
        </w:rPr>
      </w:pPr>
      <w:r w:rsidRPr="0012708E">
        <w:rPr>
          <w:rFonts w:cs="Times New Roman"/>
          <w:spacing w:val="-4"/>
        </w:rPr>
        <w:t xml:space="preserve">As at </w:t>
      </w:r>
      <w:r w:rsidR="00672C37" w:rsidRPr="0012708E">
        <w:rPr>
          <w:rFonts w:cs="Times New Roman"/>
          <w:spacing w:val="-4"/>
        </w:rPr>
        <w:t xml:space="preserve">31 December </w:t>
      </w:r>
      <w:r w:rsidR="00F24EAF">
        <w:rPr>
          <w:rFonts w:cs="Times New Roman"/>
          <w:spacing w:val="-4"/>
        </w:rPr>
        <w:t>2023 and 2022</w:t>
      </w:r>
      <w:r w:rsidRPr="0012708E">
        <w:rPr>
          <w:rFonts w:cs="Times New Roman"/>
          <w:spacing w:val="-4"/>
        </w:rPr>
        <w:t>,</w:t>
      </w:r>
      <w:r w:rsidRPr="0012708E">
        <w:rPr>
          <w:rFonts w:cs="Times New Roman"/>
        </w:rPr>
        <w:t xml:space="preserve"> the f</w:t>
      </w:r>
      <w:r w:rsidRPr="0012708E">
        <w:rPr>
          <w:rFonts w:cs="Times New Roman"/>
          <w:spacing w:val="-4"/>
        </w:rPr>
        <w:t xml:space="preserve">inancial assets and liabilities classified by maturity of interest repricing periods </w:t>
      </w:r>
      <w:r w:rsidRPr="0012708E">
        <w:rPr>
          <w:rFonts w:cs="Times New Roman"/>
        </w:rPr>
        <w:t>are as follows:</w:t>
      </w:r>
    </w:p>
    <w:p w14:paraId="42105232" w14:textId="77777777" w:rsidR="00146FD2" w:rsidRPr="0012708E" w:rsidRDefault="00146FD2" w:rsidP="00146FD2">
      <w:pPr>
        <w:autoSpaceDE w:val="0"/>
        <w:autoSpaceDN w:val="0"/>
        <w:adjustRightInd w:val="0"/>
        <w:spacing w:line="240" w:lineRule="atLeast"/>
        <w:ind w:left="547"/>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2D5899" w:rsidRPr="0012708E" w14:paraId="07422433" w14:textId="77777777" w:rsidTr="00F3534A">
        <w:trPr>
          <w:cantSplit/>
          <w:tblHeader/>
        </w:trPr>
        <w:tc>
          <w:tcPr>
            <w:tcW w:w="2250" w:type="dxa"/>
          </w:tcPr>
          <w:p w14:paraId="072E2A8C"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10206F0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b/>
                <w:bCs/>
                <w:sz w:val="16"/>
                <w:szCs w:val="16"/>
              </w:rPr>
              <w:t>Consolidated</w:t>
            </w:r>
          </w:p>
        </w:tc>
      </w:tr>
      <w:tr w:rsidR="002D5899" w:rsidRPr="0012708E" w14:paraId="7F41F743" w14:textId="77777777" w:rsidTr="00F3534A">
        <w:trPr>
          <w:cantSplit/>
          <w:tblHeader/>
        </w:trPr>
        <w:tc>
          <w:tcPr>
            <w:tcW w:w="2250" w:type="dxa"/>
          </w:tcPr>
          <w:p w14:paraId="0F7364BD"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29A5EA2" w14:textId="27FEE523" w:rsidR="002D5899" w:rsidRPr="0012708E" w:rsidRDefault="002D5899"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F24EAF">
              <w:rPr>
                <w:rFonts w:cs="Times New Roman"/>
                <w:color w:val="000000"/>
                <w:sz w:val="16"/>
                <w:szCs w:val="16"/>
                <w:lang w:bidi="th-TH"/>
              </w:rPr>
              <w:t>3</w:t>
            </w:r>
          </w:p>
        </w:tc>
      </w:tr>
      <w:tr w:rsidR="002D5899" w:rsidRPr="0012708E" w14:paraId="7F894E07" w14:textId="77777777" w:rsidTr="00F3534A">
        <w:trPr>
          <w:cantSplit/>
          <w:tblHeader/>
        </w:trPr>
        <w:tc>
          <w:tcPr>
            <w:tcW w:w="2250" w:type="dxa"/>
          </w:tcPr>
          <w:p w14:paraId="20B7BBF4"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4950" w:type="dxa"/>
            <w:gridSpan w:val="5"/>
          </w:tcPr>
          <w:p w14:paraId="43B247CC" w14:textId="77777777" w:rsidR="002D5899" w:rsidRPr="0012708E" w:rsidRDefault="002D5899"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97933E1" w14:textId="77777777" w:rsidR="002D5899" w:rsidRPr="0012708E" w:rsidRDefault="002D5899" w:rsidP="003023D6">
            <w:pPr>
              <w:spacing w:line="220" w:lineRule="exact"/>
              <w:ind w:left="-117" w:right="-90"/>
              <w:jc w:val="center"/>
              <w:rPr>
                <w:rFonts w:cs="Times New Roman"/>
                <w:sz w:val="16"/>
                <w:szCs w:val="16"/>
              </w:rPr>
            </w:pPr>
          </w:p>
        </w:tc>
        <w:tc>
          <w:tcPr>
            <w:tcW w:w="990" w:type="dxa"/>
            <w:vAlign w:val="bottom"/>
          </w:tcPr>
          <w:p w14:paraId="29C7FF41" w14:textId="77777777" w:rsidR="002D5899" w:rsidRPr="0012708E" w:rsidRDefault="002D5899" w:rsidP="003023D6">
            <w:pPr>
              <w:spacing w:line="220" w:lineRule="exact"/>
              <w:ind w:left="-117" w:right="-90"/>
              <w:jc w:val="center"/>
              <w:rPr>
                <w:rFonts w:cs="Times New Roman"/>
                <w:sz w:val="16"/>
                <w:szCs w:val="16"/>
              </w:rPr>
            </w:pPr>
          </w:p>
        </w:tc>
      </w:tr>
      <w:tr w:rsidR="002D5899" w:rsidRPr="0012708E" w14:paraId="012C1AED" w14:textId="77777777" w:rsidTr="00F3534A">
        <w:trPr>
          <w:cantSplit/>
          <w:tblHeader/>
        </w:trPr>
        <w:tc>
          <w:tcPr>
            <w:tcW w:w="2250" w:type="dxa"/>
          </w:tcPr>
          <w:p w14:paraId="51837208"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3ABA70C0" w14:textId="77777777" w:rsidR="002D5899" w:rsidRPr="0012708E" w:rsidRDefault="002D5899" w:rsidP="002D5899">
            <w:pPr>
              <w:spacing w:line="220" w:lineRule="exact"/>
              <w:ind w:left="-117" w:right="-90"/>
              <w:jc w:val="center"/>
              <w:rPr>
                <w:rFonts w:cs="Times New Roman"/>
                <w:sz w:val="16"/>
                <w:szCs w:val="16"/>
              </w:rPr>
            </w:pPr>
          </w:p>
        </w:tc>
        <w:tc>
          <w:tcPr>
            <w:tcW w:w="900" w:type="dxa"/>
          </w:tcPr>
          <w:p w14:paraId="1D845968"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7966B49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742AB51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2572CC1D"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400D3F64" w14:textId="4C512F6A"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5745A469" w14:textId="6194C694" w:rsidR="002D5899" w:rsidRPr="0012708E" w:rsidRDefault="002D5899" w:rsidP="002D5899">
            <w:pPr>
              <w:spacing w:line="220" w:lineRule="exact"/>
              <w:ind w:left="-117" w:right="-90"/>
              <w:jc w:val="center"/>
              <w:rPr>
                <w:rFonts w:cs="Times New Roman"/>
                <w:sz w:val="16"/>
                <w:szCs w:val="16"/>
              </w:rPr>
            </w:pPr>
          </w:p>
        </w:tc>
      </w:tr>
      <w:tr w:rsidR="002D5899" w:rsidRPr="0012708E" w14:paraId="384245CC" w14:textId="77777777" w:rsidTr="00F3534A">
        <w:trPr>
          <w:cantSplit/>
          <w:tblHeader/>
        </w:trPr>
        <w:tc>
          <w:tcPr>
            <w:tcW w:w="2250" w:type="dxa"/>
          </w:tcPr>
          <w:p w14:paraId="1411A947"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0497BE9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C779C3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3B15ED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668F056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17CF81A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0EADF52F" w14:textId="23930A23"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2A3B5CF" w14:textId="5AF8A98B" w:rsidR="002D5899" w:rsidRPr="0012708E" w:rsidRDefault="002D5899" w:rsidP="002D5899">
            <w:pPr>
              <w:spacing w:line="220" w:lineRule="exact"/>
              <w:ind w:left="-117" w:right="-90"/>
              <w:jc w:val="center"/>
              <w:rPr>
                <w:rFonts w:cs="Times New Roman"/>
                <w:sz w:val="16"/>
                <w:szCs w:val="16"/>
              </w:rPr>
            </w:pPr>
          </w:p>
        </w:tc>
      </w:tr>
      <w:tr w:rsidR="002D5899" w:rsidRPr="0012708E" w14:paraId="57379808" w14:textId="77777777" w:rsidTr="00F3534A">
        <w:trPr>
          <w:cantSplit/>
          <w:tblHeader/>
        </w:trPr>
        <w:tc>
          <w:tcPr>
            <w:tcW w:w="2250" w:type="dxa"/>
          </w:tcPr>
          <w:p w14:paraId="617C66FE"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7C880DD7"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0A87DCB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92AB8F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170596F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C7D8262"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05FFBEB9" w14:textId="108D289E"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3F447FDF" w14:textId="125BF730"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Total</w:t>
            </w:r>
          </w:p>
        </w:tc>
      </w:tr>
      <w:tr w:rsidR="002D5899" w:rsidRPr="0012708E" w14:paraId="5C32A48C" w14:textId="77777777" w:rsidTr="00F3534A">
        <w:trPr>
          <w:cantSplit/>
          <w:tblHeader/>
        </w:trPr>
        <w:tc>
          <w:tcPr>
            <w:tcW w:w="2250" w:type="dxa"/>
          </w:tcPr>
          <w:p w14:paraId="0AD054B5"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66754D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D5899" w:rsidRPr="0012708E" w14:paraId="595D9A63" w14:textId="77777777" w:rsidTr="00F3534A">
        <w:trPr>
          <w:cantSplit/>
        </w:trPr>
        <w:tc>
          <w:tcPr>
            <w:tcW w:w="2250" w:type="dxa"/>
          </w:tcPr>
          <w:p w14:paraId="1DDF86AC" w14:textId="77777777" w:rsidR="002D5899" w:rsidRPr="0012708E" w:rsidRDefault="002D5899"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233E38F9" w14:textId="77777777" w:rsidR="002D5899" w:rsidRPr="0012708E" w:rsidRDefault="002D5899"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251C5CAF" w14:textId="77777777" w:rsidR="002D5899" w:rsidRPr="0012708E"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4C1C7034" w14:textId="77777777" w:rsidR="002D5899" w:rsidRPr="0012708E" w:rsidRDefault="002D5899"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7A09516E" w14:textId="77777777" w:rsidR="002D5899" w:rsidRPr="0012708E"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5285E14C" w14:textId="77777777" w:rsidR="002D5899" w:rsidRPr="0012708E"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7520EFA8" w14:textId="77777777" w:rsidR="002D5899" w:rsidRPr="0012708E"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0B96F213" w14:textId="77777777" w:rsidR="002D5899" w:rsidRPr="0012708E" w:rsidRDefault="002D5899" w:rsidP="003023D6">
            <w:pPr>
              <w:spacing w:line="220" w:lineRule="exact"/>
              <w:ind w:left="-18" w:right="-37"/>
              <w:jc w:val="right"/>
              <w:rPr>
                <w:rFonts w:cs="Times New Roman"/>
                <w:sz w:val="16"/>
                <w:szCs w:val="16"/>
              </w:rPr>
            </w:pPr>
          </w:p>
        </w:tc>
      </w:tr>
      <w:tr w:rsidR="00F36E23" w:rsidRPr="0012708E" w14:paraId="4CA48F0F" w14:textId="77777777" w:rsidTr="00F3534A">
        <w:trPr>
          <w:cantSplit/>
        </w:trPr>
        <w:tc>
          <w:tcPr>
            <w:tcW w:w="2250" w:type="dxa"/>
          </w:tcPr>
          <w:p w14:paraId="76F8BA3A" w14:textId="77777777" w:rsidR="00F36E23" w:rsidRPr="0012708E" w:rsidRDefault="00F36E23" w:rsidP="00F36E23">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3F0D4359" w14:textId="21856629" w:rsidR="00F36E23" w:rsidRPr="0093239C" w:rsidRDefault="00F36E23" w:rsidP="00FD5FF3">
            <w:pPr>
              <w:tabs>
                <w:tab w:val="decimal" w:pos="683"/>
              </w:tabs>
              <w:spacing w:line="220" w:lineRule="exact"/>
              <w:ind w:left="-135" w:right="7"/>
              <w:jc w:val="right"/>
              <w:rPr>
                <w:sz w:val="16"/>
                <w:szCs w:val="16"/>
                <w:lang w:val="en-US" w:bidi="th-TH"/>
              </w:rPr>
            </w:pPr>
            <w:r w:rsidRPr="0093239C">
              <w:rPr>
                <w:sz w:val="16"/>
                <w:szCs w:val="16"/>
              </w:rPr>
              <w:t>-</w:t>
            </w:r>
          </w:p>
        </w:tc>
        <w:tc>
          <w:tcPr>
            <w:tcW w:w="900" w:type="dxa"/>
            <w:shd w:val="clear" w:color="auto" w:fill="auto"/>
          </w:tcPr>
          <w:p w14:paraId="7ADD85F8" w14:textId="15AD06AB" w:rsidR="00F36E23" w:rsidRPr="00F36E23" w:rsidRDefault="00F36E23" w:rsidP="00F36E23">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1F6976BA" w14:textId="29E58472"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2BFC8C52" w14:textId="6516D756" w:rsidR="00F36E23" w:rsidRPr="00F36E23" w:rsidRDefault="00F36E23" w:rsidP="00F36E23">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129FFBF6" w14:textId="384FFAD9" w:rsidR="00F36E23" w:rsidRPr="00F36E23" w:rsidRDefault="00F36E23" w:rsidP="00F36E23">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1E91BB80" w14:textId="6F57334A" w:rsidR="00F36E23" w:rsidRPr="008D2489" w:rsidRDefault="00F36E23" w:rsidP="008D2489">
            <w:pPr>
              <w:tabs>
                <w:tab w:val="decimal" w:pos="740"/>
              </w:tabs>
              <w:spacing w:line="220" w:lineRule="exact"/>
              <w:jc w:val="right"/>
              <w:rPr>
                <w:sz w:val="16"/>
                <w:szCs w:val="16"/>
              </w:rPr>
            </w:pPr>
            <w:r w:rsidRPr="0093239C">
              <w:rPr>
                <w:sz w:val="16"/>
                <w:szCs w:val="16"/>
              </w:rPr>
              <w:t>513,458</w:t>
            </w:r>
          </w:p>
        </w:tc>
        <w:tc>
          <w:tcPr>
            <w:tcW w:w="990" w:type="dxa"/>
            <w:shd w:val="clear" w:color="auto" w:fill="auto"/>
          </w:tcPr>
          <w:p w14:paraId="57D2DAA4" w14:textId="7F57A3A0" w:rsidR="00F36E23" w:rsidRPr="00F36E23" w:rsidRDefault="00F36E23" w:rsidP="00F36E23">
            <w:pPr>
              <w:tabs>
                <w:tab w:val="decimal" w:pos="900"/>
              </w:tabs>
              <w:spacing w:line="220" w:lineRule="exact"/>
              <w:ind w:left="-135" w:right="-30"/>
              <w:jc w:val="right"/>
              <w:rPr>
                <w:rFonts w:cs="Times New Roman"/>
                <w:sz w:val="16"/>
                <w:szCs w:val="16"/>
              </w:rPr>
            </w:pPr>
            <w:r w:rsidRPr="0093239C">
              <w:rPr>
                <w:sz w:val="16"/>
                <w:szCs w:val="16"/>
              </w:rPr>
              <w:t>513,458</w:t>
            </w:r>
          </w:p>
        </w:tc>
      </w:tr>
      <w:tr w:rsidR="00F36E23" w:rsidRPr="0012708E" w14:paraId="13EC809A" w14:textId="77777777" w:rsidTr="0093239C">
        <w:trPr>
          <w:cantSplit/>
        </w:trPr>
        <w:tc>
          <w:tcPr>
            <w:tcW w:w="2250" w:type="dxa"/>
            <w:vAlign w:val="bottom"/>
          </w:tcPr>
          <w:p w14:paraId="60110AA3" w14:textId="77777777" w:rsidR="00F36E23" w:rsidRPr="008E60FC" w:rsidRDefault="00F36E23" w:rsidP="00F36E23">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7C72BB61" w14:textId="7BA3FE5D" w:rsidR="00F36E23" w:rsidRPr="0093239C" w:rsidRDefault="00F36E23" w:rsidP="00FD5FF3">
            <w:pPr>
              <w:tabs>
                <w:tab w:val="decimal" w:pos="769"/>
              </w:tabs>
              <w:spacing w:line="220" w:lineRule="exact"/>
              <w:ind w:left="-135" w:right="7"/>
              <w:rPr>
                <w:rFonts w:cstheme="minorBidi"/>
                <w:sz w:val="16"/>
                <w:szCs w:val="16"/>
                <w:lang w:bidi="th-TH"/>
              </w:rPr>
            </w:pPr>
            <w:r w:rsidRPr="0093239C">
              <w:rPr>
                <w:sz w:val="16"/>
                <w:szCs w:val="16"/>
              </w:rPr>
              <w:t>263</w:t>
            </w:r>
          </w:p>
        </w:tc>
        <w:tc>
          <w:tcPr>
            <w:tcW w:w="900" w:type="dxa"/>
            <w:shd w:val="clear" w:color="auto" w:fill="auto"/>
            <w:vAlign w:val="bottom"/>
          </w:tcPr>
          <w:p w14:paraId="769E9B24" w14:textId="5D623F0D" w:rsidR="00F36E23" w:rsidRPr="00F36E23" w:rsidRDefault="00F36E23" w:rsidP="00FD5FF3">
            <w:pPr>
              <w:tabs>
                <w:tab w:val="decimal" w:pos="700"/>
              </w:tabs>
              <w:spacing w:line="220" w:lineRule="exact"/>
              <w:ind w:left="-115" w:right="-29"/>
              <w:rPr>
                <w:rFonts w:cs="Times New Roman"/>
                <w:sz w:val="16"/>
                <w:szCs w:val="16"/>
              </w:rPr>
            </w:pPr>
            <w:r w:rsidRPr="0093239C">
              <w:rPr>
                <w:sz w:val="16"/>
                <w:szCs w:val="16"/>
              </w:rPr>
              <w:t>12,904,626</w:t>
            </w:r>
          </w:p>
        </w:tc>
        <w:tc>
          <w:tcPr>
            <w:tcW w:w="990" w:type="dxa"/>
            <w:shd w:val="clear" w:color="auto" w:fill="auto"/>
            <w:vAlign w:val="bottom"/>
          </w:tcPr>
          <w:p w14:paraId="0AAFAC02" w14:textId="1D19CCF0" w:rsidR="00F36E23" w:rsidRPr="00F36E23" w:rsidRDefault="00F36E23" w:rsidP="00FD5FF3">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vAlign w:val="bottom"/>
          </w:tcPr>
          <w:p w14:paraId="48AEB1EE" w14:textId="01D7C64B" w:rsidR="00F36E23" w:rsidRPr="00F36E23" w:rsidRDefault="00F36E23" w:rsidP="00FD5FF3">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493D1C1A" w14:textId="4DDEDA13" w:rsidR="00F36E23" w:rsidRPr="00F36E23" w:rsidRDefault="00F36E23" w:rsidP="00FD5FF3">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6CB5BDA4" w14:textId="7960F8E5" w:rsidR="00F36E23" w:rsidRPr="008D2489" w:rsidRDefault="00F36E23" w:rsidP="008D2489">
            <w:pPr>
              <w:tabs>
                <w:tab w:val="decimal" w:pos="740"/>
              </w:tabs>
              <w:spacing w:line="220" w:lineRule="exact"/>
              <w:jc w:val="right"/>
              <w:rPr>
                <w:sz w:val="16"/>
                <w:szCs w:val="16"/>
              </w:rPr>
            </w:pPr>
            <w:r w:rsidRPr="0093239C">
              <w:rPr>
                <w:sz w:val="16"/>
                <w:szCs w:val="16"/>
              </w:rPr>
              <w:t>2,579,801</w:t>
            </w:r>
          </w:p>
        </w:tc>
        <w:tc>
          <w:tcPr>
            <w:tcW w:w="990" w:type="dxa"/>
            <w:shd w:val="clear" w:color="auto" w:fill="auto"/>
            <w:vAlign w:val="bottom"/>
          </w:tcPr>
          <w:p w14:paraId="13AFEF7F" w14:textId="183972EA" w:rsidR="00F36E23" w:rsidRPr="00F36E23" w:rsidRDefault="00F36E23" w:rsidP="00FD5FF3">
            <w:pPr>
              <w:tabs>
                <w:tab w:val="decimal" w:pos="900"/>
              </w:tabs>
              <w:spacing w:line="220" w:lineRule="exact"/>
              <w:ind w:left="-135" w:right="-30"/>
              <w:rPr>
                <w:rFonts w:cs="Times New Roman"/>
                <w:sz w:val="16"/>
                <w:szCs w:val="16"/>
              </w:rPr>
            </w:pPr>
            <w:r w:rsidRPr="0093239C">
              <w:rPr>
                <w:sz w:val="16"/>
                <w:szCs w:val="16"/>
              </w:rPr>
              <w:t>15,484,690</w:t>
            </w:r>
          </w:p>
        </w:tc>
      </w:tr>
      <w:tr w:rsidR="00F36E23" w:rsidRPr="0012708E" w14:paraId="562655FA" w14:textId="77777777" w:rsidTr="00F3534A">
        <w:trPr>
          <w:cantSplit/>
        </w:trPr>
        <w:tc>
          <w:tcPr>
            <w:tcW w:w="2250" w:type="dxa"/>
            <w:vAlign w:val="bottom"/>
          </w:tcPr>
          <w:p w14:paraId="730E3DAD"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04611CB9" w14:textId="4F98CD38" w:rsidR="00F36E23" w:rsidRPr="00F36E23" w:rsidRDefault="00F36E23" w:rsidP="00F36E23">
            <w:pP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1C9796E3" w14:textId="3405C75E"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1,245,411</w:t>
            </w:r>
          </w:p>
        </w:tc>
        <w:tc>
          <w:tcPr>
            <w:tcW w:w="990" w:type="dxa"/>
            <w:shd w:val="clear" w:color="auto" w:fill="auto"/>
          </w:tcPr>
          <w:p w14:paraId="7E844659" w14:textId="5CBE3BCF"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1,676,398</w:t>
            </w:r>
          </w:p>
        </w:tc>
        <w:tc>
          <w:tcPr>
            <w:tcW w:w="1080" w:type="dxa"/>
            <w:shd w:val="clear" w:color="auto" w:fill="auto"/>
          </w:tcPr>
          <w:p w14:paraId="338BB3E7" w14:textId="09096C2A" w:rsidR="00F36E23" w:rsidRPr="00F36E23" w:rsidRDefault="00F36E23" w:rsidP="00F36E23">
            <w:pPr>
              <w:tabs>
                <w:tab w:val="decimal" w:pos="864"/>
              </w:tabs>
              <w:spacing w:line="220" w:lineRule="exact"/>
              <w:ind w:left="-21" w:right="-105"/>
              <w:rPr>
                <w:rFonts w:cs="Times New Roman"/>
                <w:sz w:val="16"/>
                <w:szCs w:val="16"/>
              </w:rPr>
            </w:pPr>
            <w:r w:rsidRPr="0093239C">
              <w:rPr>
                <w:sz w:val="16"/>
                <w:szCs w:val="16"/>
              </w:rPr>
              <w:t>69,473</w:t>
            </w:r>
          </w:p>
        </w:tc>
        <w:tc>
          <w:tcPr>
            <w:tcW w:w="990" w:type="dxa"/>
            <w:shd w:val="clear" w:color="auto" w:fill="auto"/>
          </w:tcPr>
          <w:p w14:paraId="11816A3B" w14:textId="49873351" w:rsidR="00F36E23" w:rsidRPr="00F36E23" w:rsidRDefault="00F36E23" w:rsidP="00F36E23">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2CD50D96" w14:textId="62C87CC5" w:rsidR="00F36E23" w:rsidRPr="008D2489" w:rsidRDefault="00F36E23" w:rsidP="008D2489">
            <w:pPr>
              <w:tabs>
                <w:tab w:val="decimal" w:pos="740"/>
              </w:tabs>
              <w:spacing w:line="220" w:lineRule="exact"/>
              <w:jc w:val="right"/>
              <w:rPr>
                <w:sz w:val="16"/>
                <w:szCs w:val="16"/>
              </w:rPr>
            </w:pPr>
            <w:r w:rsidRPr="0093239C">
              <w:rPr>
                <w:sz w:val="16"/>
                <w:szCs w:val="16"/>
              </w:rPr>
              <w:t>2,464</w:t>
            </w:r>
          </w:p>
        </w:tc>
        <w:tc>
          <w:tcPr>
            <w:tcW w:w="990" w:type="dxa"/>
            <w:shd w:val="clear" w:color="auto" w:fill="auto"/>
          </w:tcPr>
          <w:p w14:paraId="0476F728" w14:textId="4067834F" w:rsidR="00F36E23" w:rsidRPr="00F36E23" w:rsidRDefault="00F36E23" w:rsidP="00F36E23">
            <w:pPr>
              <w:tabs>
                <w:tab w:val="decimal" w:pos="900"/>
              </w:tabs>
              <w:spacing w:line="220" w:lineRule="exact"/>
              <w:ind w:left="-135" w:right="-30"/>
              <w:jc w:val="right"/>
              <w:rPr>
                <w:rFonts w:cs="Times New Roman"/>
                <w:sz w:val="16"/>
                <w:szCs w:val="16"/>
              </w:rPr>
            </w:pPr>
            <w:r w:rsidRPr="0093239C">
              <w:rPr>
                <w:sz w:val="16"/>
                <w:szCs w:val="16"/>
              </w:rPr>
              <w:t>2,993,746</w:t>
            </w:r>
          </w:p>
        </w:tc>
      </w:tr>
      <w:tr w:rsidR="00F36E23" w:rsidRPr="0012708E" w14:paraId="30919339" w14:textId="77777777" w:rsidTr="00F3534A">
        <w:trPr>
          <w:cantSplit/>
        </w:trPr>
        <w:tc>
          <w:tcPr>
            <w:tcW w:w="2250" w:type="dxa"/>
            <w:vAlign w:val="bottom"/>
          </w:tcPr>
          <w:p w14:paraId="17BD2A3F" w14:textId="7A4DB6A1" w:rsidR="00F36E23" w:rsidRPr="0012708E" w:rsidRDefault="00F36E23" w:rsidP="00F36E23">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shd w:val="clear" w:color="auto" w:fill="auto"/>
          </w:tcPr>
          <w:p w14:paraId="4F0A5EDE" w14:textId="63C77D56" w:rsidR="00F36E23" w:rsidRPr="00F36E23" w:rsidRDefault="00F36E23" w:rsidP="00F36E23">
            <w:pPr>
              <w:tabs>
                <w:tab w:val="decimal" w:pos="680"/>
              </w:tabs>
              <w:spacing w:line="220" w:lineRule="exact"/>
              <w:ind w:right="7"/>
              <w:jc w:val="right"/>
              <w:rPr>
                <w:rFonts w:eastAsia="Angsana New" w:cs="Times New Roman"/>
                <w:sz w:val="16"/>
                <w:szCs w:val="16"/>
              </w:rPr>
            </w:pPr>
            <w:r w:rsidRPr="0093239C">
              <w:rPr>
                <w:rFonts w:eastAsia="Angsana New"/>
                <w:sz w:val="16"/>
                <w:szCs w:val="16"/>
              </w:rPr>
              <w:t>398,668</w:t>
            </w:r>
          </w:p>
        </w:tc>
        <w:tc>
          <w:tcPr>
            <w:tcW w:w="900" w:type="dxa"/>
            <w:shd w:val="clear" w:color="auto" w:fill="auto"/>
          </w:tcPr>
          <w:p w14:paraId="5BE65C63" w14:textId="77203DE8" w:rsidR="00F36E23" w:rsidRPr="00F36E23" w:rsidRDefault="00F36E23" w:rsidP="00F36E23">
            <w:pPr>
              <w:tabs>
                <w:tab w:val="left" w:pos="250"/>
                <w:tab w:val="left" w:pos="340"/>
                <w:tab w:val="decimal" w:pos="790"/>
              </w:tabs>
              <w:spacing w:line="220" w:lineRule="exact"/>
              <w:ind w:left="-110" w:right="-110"/>
              <w:jc w:val="center"/>
              <w:rPr>
                <w:rFonts w:eastAsia="Angsana New" w:cs="Times New Roman"/>
                <w:sz w:val="16"/>
                <w:szCs w:val="16"/>
              </w:rPr>
            </w:pPr>
            <w:r w:rsidRPr="0093239C">
              <w:rPr>
                <w:rFonts w:eastAsia="Angsana New"/>
                <w:sz w:val="16"/>
                <w:szCs w:val="16"/>
              </w:rPr>
              <w:t>105,763,400</w:t>
            </w:r>
          </w:p>
        </w:tc>
        <w:tc>
          <w:tcPr>
            <w:tcW w:w="990" w:type="dxa"/>
            <w:shd w:val="clear" w:color="auto" w:fill="auto"/>
          </w:tcPr>
          <w:p w14:paraId="2F7337D4" w14:textId="2AF3DC2D" w:rsidR="00F36E23" w:rsidRPr="00F36E23" w:rsidRDefault="00F36E23" w:rsidP="00F36E23">
            <w:pPr>
              <w:tabs>
                <w:tab w:val="decimal" w:pos="770"/>
              </w:tabs>
              <w:spacing w:line="220" w:lineRule="exact"/>
              <w:ind w:right="-20"/>
              <w:jc w:val="right"/>
              <w:rPr>
                <w:rFonts w:eastAsia="Angsana New" w:cs="Times New Roman"/>
                <w:sz w:val="16"/>
                <w:szCs w:val="16"/>
              </w:rPr>
            </w:pPr>
            <w:r w:rsidRPr="0093239C">
              <w:rPr>
                <w:rFonts w:eastAsia="Angsana New"/>
                <w:sz w:val="16"/>
                <w:szCs w:val="16"/>
              </w:rPr>
              <w:t>18,536,815</w:t>
            </w:r>
          </w:p>
        </w:tc>
        <w:tc>
          <w:tcPr>
            <w:tcW w:w="1080" w:type="dxa"/>
            <w:shd w:val="clear" w:color="auto" w:fill="auto"/>
          </w:tcPr>
          <w:p w14:paraId="72318F23" w14:textId="68527D97" w:rsidR="00F36E23" w:rsidRPr="00F36E23" w:rsidRDefault="00F36E23" w:rsidP="00F36E23">
            <w:pPr>
              <w:tabs>
                <w:tab w:val="decimal" w:pos="864"/>
              </w:tabs>
              <w:spacing w:line="220" w:lineRule="exact"/>
              <w:ind w:left="-21" w:right="-105"/>
              <w:rPr>
                <w:rFonts w:eastAsia="Angsana New" w:cs="Times New Roman"/>
                <w:sz w:val="16"/>
                <w:szCs w:val="16"/>
              </w:rPr>
            </w:pPr>
            <w:r w:rsidRPr="0093239C">
              <w:rPr>
                <w:rFonts w:eastAsia="Angsana New"/>
                <w:sz w:val="16"/>
                <w:szCs w:val="16"/>
              </w:rPr>
              <w:t>11,605,385</w:t>
            </w:r>
          </w:p>
        </w:tc>
        <w:tc>
          <w:tcPr>
            <w:tcW w:w="990" w:type="dxa"/>
            <w:shd w:val="clear" w:color="auto" w:fill="auto"/>
          </w:tcPr>
          <w:p w14:paraId="724D2AB9" w14:textId="3FA9027E" w:rsidR="00F36E23" w:rsidRPr="00F36E23" w:rsidRDefault="00F36E23" w:rsidP="00F36E23">
            <w:pPr>
              <w:tabs>
                <w:tab w:val="decimal" w:pos="780"/>
              </w:tabs>
              <w:spacing w:line="220" w:lineRule="exact"/>
              <w:ind w:right="-100"/>
              <w:rPr>
                <w:rFonts w:eastAsia="Angsana New" w:cs="Times New Roman"/>
                <w:sz w:val="16"/>
                <w:szCs w:val="16"/>
              </w:rPr>
            </w:pPr>
            <w:r w:rsidRPr="0093239C">
              <w:rPr>
                <w:rFonts w:eastAsia="Angsana New"/>
                <w:sz w:val="16"/>
                <w:szCs w:val="16"/>
              </w:rPr>
              <w:t>7,852,269</w:t>
            </w:r>
          </w:p>
        </w:tc>
        <w:tc>
          <w:tcPr>
            <w:tcW w:w="990" w:type="dxa"/>
            <w:shd w:val="clear" w:color="auto" w:fill="auto"/>
          </w:tcPr>
          <w:p w14:paraId="156CE289" w14:textId="51D1602F" w:rsidR="00F36E23" w:rsidRPr="008D2489" w:rsidRDefault="00F36E23" w:rsidP="00F36E23">
            <w:pPr>
              <w:tabs>
                <w:tab w:val="decimal" w:pos="740"/>
              </w:tabs>
              <w:spacing w:line="220" w:lineRule="exact"/>
              <w:jc w:val="right"/>
              <w:rPr>
                <w:sz w:val="16"/>
                <w:szCs w:val="16"/>
                <w:rtl/>
                <w:cs/>
              </w:rPr>
            </w:pPr>
            <w:r w:rsidRPr="008D2489">
              <w:rPr>
                <w:sz w:val="16"/>
                <w:szCs w:val="16"/>
              </w:rPr>
              <w:t>-</w:t>
            </w:r>
          </w:p>
        </w:tc>
        <w:tc>
          <w:tcPr>
            <w:tcW w:w="990" w:type="dxa"/>
            <w:shd w:val="clear" w:color="auto" w:fill="auto"/>
          </w:tcPr>
          <w:p w14:paraId="0D3B67D5" w14:textId="6863BEB1" w:rsidR="00F36E23" w:rsidRPr="00F36E23" w:rsidRDefault="00F36E23" w:rsidP="00F36E23">
            <w:pPr>
              <w:tabs>
                <w:tab w:val="decimal" w:pos="900"/>
              </w:tabs>
              <w:spacing w:line="220" w:lineRule="exact"/>
              <w:ind w:right="-30"/>
              <w:rPr>
                <w:rFonts w:eastAsia="Angsana New" w:cs="Times New Roman"/>
                <w:sz w:val="16"/>
                <w:szCs w:val="16"/>
              </w:rPr>
            </w:pPr>
            <w:r w:rsidRPr="0093239C">
              <w:rPr>
                <w:rFonts w:eastAsia="Angsana New"/>
                <w:sz w:val="16"/>
                <w:szCs w:val="16"/>
              </w:rPr>
              <w:t>144,156,537</w:t>
            </w:r>
          </w:p>
        </w:tc>
      </w:tr>
      <w:tr w:rsidR="00F36E23" w:rsidRPr="0012708E" w14:paraId="6FE59108" w14:textId="77777777" w:rsidTr="00F3534A">
        <w:trPr>
          <w:cantSplit/>
        </w:trPr>
        <w:tc>
          <w:tcPr>
            <w:tcW w:w="2250" w:type="dxa"/>
            <w:vAlign w:val="bottom"/>
          </w:tcPr>
          <w:p w14:paraId="5BC9D01E" w14:textId="77777777" w:rsidR="00F36E23" w:rsidRPr="0012708E" w:rsidRDefault="00F36E23" w:rsidP="00F36E23">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6841E3A4" w14:textId="7CF364A8" w:rsidR="00F36E23" w:rsidRPr="00F36E23" w:rsidRDefault="00F36E23" w:rsidP="00F36E23">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42C6F520" w14:textId="206984FB" w:rsidR="00F36E23" w:rsidRPr="00F36E23" w:rsidRDefault="00F36E23" w:rsidP="00F36E23">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65B6B1B4" w14:textId="0B1F6615" w:rsidR="00F36E23" w:rsidRPr="00F36E23" w:rsidRDefault="00F36E23" w:rsidP="00F36E23">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2CCC2181" w14:textId="4E9BDF63" w:rsidR="00F36E23" w:rsidRPr="00F36E23" w:rsidRDefault="00F36E23" w:rsidP="00F36E23">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2E2E26E9" w14:textId="4CD5B5CD" w:rsidR="00F36E23" w:rsidRPr="00F36E23" w:rsidRDefault="00F36E23" w:rsidP="00F36E23">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3B977257" w14:textId="3DAC5556" w:rsidR="00F36E23" w:rsidRPr="008D2489" w:rsidRDefault="00F36E23" w:rsidP="008D2489">
            <w:pPr>
              <w:pBdr>
                <w:bottom w:val="single" w:sz="4" w:space="1" w:color="auto"/>
              </w:pBdr>
              <w:tabs>
                <w:tab w:val="decimal" w:pos="740"/>
              </w:tabs>
              <w:spacing w:line="220" w:lineRule="exact"/>
              <w:jc w:val="right"/>
              <w:rPr>
                <w:sz w:val="16"/>
                <w:szCs w:val="16"/>
                <w:rtl/>
                <w:cs/>
              </w:rPr>
            </w:pPr>
            <w:r w:rsidRPr="0093239C">
              <w:rPr>
                <w:sz w:val="16"/>
                <w:szCs w:val="16"/>
              </w:rPr>
              <w:t>1,268,676</w:t>
            </w:r>
          </w:p>
        </w:tc>
        <w:tc>
          <w:tcPr>
            <w:tcW w:w="990" w:type="dxa"/>
            <w:shd w:val="clear" w:color="auto" w:fill="auto"/>
          </w:tcPr>
          <w:p w14:paraId="3C0A4833" w14:textId="1752923F" w:rsidR="00F36E23" w:rsidRPr="00F36E23" w:rsidRDefault="00F36E23" w:rsidP="00F36E23">
            <w:pPr>
              <w:pBdr>
                <w:bottom w:val="single" w:sz="4" w:space="1" w:color="auto"/>
              </w:pBdr>
              <w:tabs>
                <w:tab w:val="decimal" w:pos="900"/>
              </w:tabs>
              <w:spacing w:line="220" w:lineRule="exact"/>
              <w:ind w:right="-30"/>
              <w:jc w:val="right"/>
              <w:rPr>
                <w:rFonts w:cs="Times New Roman"/>
                <w:sz w:val="16"/>
                <w:szCs w:val="16"/>
              </w:rPr>
            </w:pPr>
            <w:r w:rsidRPr="0093239C">
              <w:rPr>
                <w:sz w:val="16"/>
                <w:szCs w:val="16"/>
              </w:rPr>
              <w:t>1,268,676</w:t>
            </w:r>
          </w:p>
        </w:tc>
      </w:tr>
      <w:tr w:rsidR="00F36E23" w:rsidRPr="0012708E" w14:paraId="35ECFC27" w14:textId="77777777" w:rsidTr="00F3534A">
        <w:trPr>
          <w:cantSplit/>
        </w:trPr>
        <w:tc>
          <w:tcPr>
            <w:tcW w:w="2250" w:type="dxa"/>
            <w:vAlign w:val="bottom"/>
          </w:tcPr>
          <w:p w14:paraId="54F9E0B5"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112E62E3" w14:textId="4D8F3B74" w:rsidR="00F36E23" w:rsidRPr="0093239C" w:rsidRDefault="00F36E23" w:rsidP="00F36E23">
            <w:pPr>
              <w:pBdr>
                <w:bottom w:val="double" w:sz="4" w:space="1" w:color="auto"/>
              </w:pBdr>
              <w:tabs>
                <w:tab w:val="decimal" w:pos="683"/>
              </w:tabs>
              <w:spacing w:line="220" w:lineRule="exact"/>
              <w:ind w:left="-135" w:right="7"/>
              <w:jc w:val="right"/>
              <w:rPr>
                <w:rFonts w:cstheme="minorBidi"/>
                <w:b/>
                <w:bCs/>
                <w:sz w:val="16"/>
                <w:szCs w:val="16"/>
                <w:lang w:bidi="th-TH"/>
              </w:rPr>
            </w:pPr>
            <w:r w:rsidRPr="0093239C">
              <w:rPr>
                <w:b/>
                <w:bCs/>
                <w:sz w:val="16"/>
                <w:szCs w:val="16"/>
              </w:rPr>
              <w:t>398,931</w:t>
            </w:r>
          </w:p>
        </w:tc>
        <w:tc>
          <w:tcPr>
            <w:tcW w:w="900" w:type="dxa"/>
            <w:shd w:val="clear" w:color="auto" w:fill="auto"/>
          </w:tcPr>
          <w:p w14:paraId="3B945DDB" w14:textId="0AE8A6A3" w:rsidR="00F36E23" w:rsidRPr="00F36E23" w:rsidRDefault="00F36E23" w:rsidP="00F36E23">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119,913,437</w:t>
            </w:r>
          </w:p>
        </w:tc>
        <w:tc>
          <w:tcPr>
            <w:tcW w:w="990" w:type="dxa"/>
            <w:shd w:val="clear" w:color="auto" w:fill="auto"/>
          </w:tcPr>
          <w:p w14:paraId="45E167A9" w14:textId="1A4D785C" w:rsidR="00F36E23" w:rsidRPr="00F36E23" w:rsidRDefault="00F36E23" w:rsidP="00F36E23">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20,213,213</w:t>
            </w:r>
          </w:p>
        </w:tc>
        <w:tc>
          <w:tcPr>
            <w:tcW w:w="1080" w:type="dxa"/>
            <w:shd w:val="clear" w:color="auto" w:fill="auto"/>
          </w:tcPr>
          <w:p w14:paraId="735294B6" w14:textId="290F1D4B" w:rsidR="00F36E23" w:rsidRPr="00F36E23" w:rsidRDefault="00F36E23" w:rsidP="00F36E23">
            <w:pPr>
              <w:pBdr>
                <w:bottom w:val="double" w:sz="4" w:space="1" w:color="auto"/>
              </w:pBdr>
              <w:tabs>
                <w:tab w:val="decimal" w:pos="864"/>
              </w:tabs>
              <w:spacing w:line="220" w:lineRule="exact"/>
              <w:ind w:left="-21" w:right="-105"/>
              <w:rPr>
                <w:rFonts w:cs="Times New Roman"/>
                <w:b/>
                <w:bCs/>
                <w:sz w:val="16"/>
                <w:szCs w:val="16"/>
              </w:rPr>
            </w:pPr>
            <w:r w:rsidRPr="0093239C">
              <w:rPr>
                <w:b/>
                <w:bCs/>
                <w:sz w:val="16"/>
                <w:szCs w:val="16"/>
              </w:rPr>
              <w:t>11,674,858</w:t>
            </w:r>
          </w:p>
        </w:tc>
        <w:tc>
          <w:tcPr>
            <w:tcW w:w="990" w:type="dxa"/>
            <w:shd w:val="clear" w:color="auto" w:fill="auto"/>
          </w:tcPr>
          <w:p w14:paraId="421FED8C" w14:textId="43E37EBE" w:rsidR="00F36E23" w:rsidRPr="00F36E23" w:rsidRDefault="00F36E23" w:rsidP="00F36E23">
            <w:pPr>
              <w:pBdr>
                <w:bottom w:val="double" w:sz="4" w:space="1" w:color="auto"/>
              </w:pBdr>
              <w:tabs>
                <w:tab w:val="decimal" w:pos="780"/>
              </w:tabs>
              <w:spacing w:line="220" w:lineRule="exact"/>
              <w:ind w:right="-100"/>
              <w:rPr>
                <w:rFonts w:cs="Times New Roman"/>
                <w:b/>
                <w:bCs/>
                <w:sz w:val="16"/>
                <w:szCs w:val="16"/>
              </w:rPr>
            </w:pPr>
            <w:r w:rsidRPr="0093239C">
              <w:rPr>
                <w:b/>
                <w:bCs/>
                <w:sz w:val="16"/>
                <w:szCs w:val="16"/>
              </w:rPr>
              <w:t>7,852,269</w:t>
            </w:r>
          </w:p>
        </w:tc>
        <w:tc>
          <w:tcPr>
            <w:tcW w:w="990" w:type="dxa"/>
            <w:shd w:val="clear" w:color="auto" w:fill="auto"/>
          </w:tcPr>
          <w:p w14:paraId="5DE8EF32" w14:textId="09821738" w:rsidR="00F36E23" w:rsidRPr="00F36E23" w:rsidRDefault="00F36E23" w:rsidP="00F36E23">
            <w:pPr>
              <w:pBdr>
                <w:bottom w:val="double" w:sz="4" w:space="1" w:color="auto"/>
              </w:pBdr>
              <w:tabs>
                <w:tab w:val="decimal" w:pos="740"/>
              </w:tabs>
              <w:spacing w:line="220" w:lineRule="exact"/>
              <w:ind w:left="-12"/>
              <w:jc w:val="right"/>
              <w:rPr>
                <w:rFonts w:cs="Times New Roman"/>
                <w:b/>
                <w:bCs/>
                <w:sz w:val="16"/>
                <w:szCs w:val="16"/>
              </w:rPr>
            </w:pPr>
            <w:r w:rsidRPr="0093239C">
              <w:rPr>
                <w:b/>
                <w:bCs/>
                <w:sz w:val="16"/>
                <w:szCs w:val="16"/>
              </w:rPr>
              <w:t>4,364,399</w:t>
            </w:r>
          </w:p>
        </w:tc>
        <w:tc>
          <w:tcPr>
            <w:tcW w:w="990" w:type="dxa"/>
            <w:shd w:val="clear" w:color="auto" w:fill="auto"/>
          </w:tcPr>
          <w:p w14:paraId="4C2D3B1D" w14:textId="5EC16ACD" w:rsidR="00F36E23" w:rsidRPr="00F36E23" w:rsidRDefault="00F36E23" w:rsidP="00F36E23">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93239C">
              <w:rPr>
                <w:b/>
                <w:bCs/>
                <w:sz w:val="16"/>
                <w:szCs w:val="16"/>
              </w:rPr>
              <w:t>164,417,107</w:t>
            </w:r>
          </w:p>
        </w:tc>
      </w:tr>
      <w:tr w:rsidR="00F36E23" w:rsidRPr="0012708E" w14:paraId="27E9241A" w14:textId="77777777" w:rsidTr="00F3534A">
        <w:trPr>
          <w:cantSplit/>
          <w:trHeight w:val="77"/>
        </w:trPr>
        <w:tc>
          <w:tcPr>
            <w:tcW w:w="2250" w:type="dxa"/>
          </w:tcPr>
          <w:p w14:paraId="5F923636" w14:textId="77777777" w:rsidR="00F36E23" w:rsidRPr="0012708E" w:rsidRDefault="00F36E23" w:rsidP="00F36E23">
            <w:pPr>
              <w:tabs>
                <w:tab w:val="left" w:pos="266"/>
              </w:tabs>
              <w:spacing w:line="220" w:lineRule="exact"/>
              <w:ind w:left="106" w:right="9" w:hanging="124"/>
              <w:rPr>
                <w:rFonts w:cs="Times New Roman"/>
                <w:sz w:val="16"/>
                <w:szCs w:val="16"/>
              </w:rPr>
            </w:pPr>
          </w:p>
        </w:tc>
        <w:tc>
          <w:tcPr>
            <w:tcW w:w="990" w:type="dxa"/>
            <w:shd w:val="clear" w:color="auto" w:fill="auto"/>
          </w:tcPr>
          <w:p w14:paraId="0736B1DA" w14:textId="77777777" w:rsidR="00F36E23" w:rsidRPr="0012708E" w:rsidRDefault="00F36E23" w:rsidP="00F36E23">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5851B1D0" w14:textId="77777777" w:rsidR="00F36E23" w:rsidRPr="0012708E" w:rsidRDefault="00F36E23" w:rsidP="00F36E23">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511F6C8D" w14:textId="77777777" w:rsidR="00F36E23" w:rsidRPr="0012708E" w:rsidRDefault="00F36E23" w:rsidP="00F36E23">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D943DF5" w14:textId="77777777" w:rsidR="00F36E23" w:rsidRPr="0012708E" w:rsidRDefault="00F36E23" w:rsidP="00F36E23">
            <w:pPr>
              <w:tabs>
                <w:tab w:val="decimal" w:pos="864"/>
              </w:tabs>
              <w:spacing w:line="220" w:lineRule="exact"/>
              <w:ind w:left="-21" w:right="-105"/>
              <w:jc w:val="right"/>
              <w:rPr>
                <w:rFonts w:cs="Times New Roman"/>
                <w:b/>
                <w:bCs/>
                <w:sz w:val="16"/>
                <w:szCs w:val="16"/>
              </w:rPr>
            </w:pPr>
          </w:p>
        </w:tc>
        <w:tc>
          <w:tcPr>
            <w:tcW w:w="990" w:type="dxa"/>
            <w:shd w:val="clear" w:color="auto" w:fill="auto"/>
          </w:tcPr>
          <w:p w14:paraId="7B19A695" w14:textId="77777777" w:rsidR="00F36E23" w:rsidRPr="0012708E" w:rsidRDefault="00F36E23" w:rsidP="00F36E23">
            <w:pPr>
              <w:tabs>
                <w:tab w:val="decimal" w:pos="780"/>
              </w:tabs>
              <w:spacing w:line="220" w:lineRule="exact"/>
              <w:ind w:right="-100"/>
              <w:rPr>
                <w:rFonts w:cs="Times New Roman"/>
                <w:b/>
                <w:bCs/>
                <w:sz w:val="16"/>
                <w:szCs w:val="16"/>
              </w:rPr>
            </w:pPr>
          </w:p>
        </w:tc>
        <w:tc>
          <w:tcPr>
            <w:tcW w:w="990" w:type="dxa"/>
            <w:shd w:val="clear" w:color="auto" w:fill="auto"/>
          </w:tcPr>
          <w:p w14:paraId="2218A661" w14:textId="77777777" w:rsidR="00F36E23" w:rsidRPr="0012708E" w:rsidRDefault="00F36E23" w:rsidP="00F36E23">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26B3A1A5" w14:textId="77777777" w:rsidR="00F36E23" w:rsidRPr="0012708E" w:rsidRDefault="00F36E23" w:rsidP="00F36E23">
            <w:pPr>
              <w:pStyle w:val="Footer"/>
              <w:tabs>
                <w:tab w:val="clear" w:pos="9639"/>
                <w:tab w:val="decimal" w:pos="900"/>
              </w:tabs>
              <w:spacing w:line="220" w:lineRule="exact"/>
              <w:ind w:right="-30"/>
              <w:jc w:val="right"/>
              <w:rPr>
                <w:rFonts w:cs="Times New Roman"/>
                <w:b/>
                <w:bCs/>
                <w:sz w:val="16"/>
                <w:szCs w:val="16"/>
              </w:rPr>
            </w:pPr>
          </w:p>
        </w:tc>
      </w:tr>
      <w:tr w:rsidR="00F36E23" w:rsidRPr="0012708E" w14:paraId="45523EC7" w14:textId="77777777" w:rsidTr="00F3534A">
        <w:trPr>
          <w:cantSplit/>
        </w:trPr>
        <w:tc>
          <w:tcPr>
            <w:tcW w:w="2250" w:type="dxa"/>
          </w:tcPr>
          <w:p w14:paraId="361AC739"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tcPr>
          <w:p w14:paraId="3C599E03" w14:textId="77777777" w:rsidR="00F36E23" w:rsidRPr="0012708E" w:rsidRDefault="00F36E23" w:rsidP="00F36E23">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550FBDCB" w14:textId="77777777" w:rsidR="00F36E23" w:rsidRPr="0012708E" w:rsidRDefault="00F36E23" w:rsidP="00F36E23">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57F0F361" w14:textId="77777777" w:rsidR="00F36E23" w:rsidRPr="0012708E" w:rsidRDefault="00F36E23" w:rsidP="00F36E23">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51B5B9E3" w14:textId="77777777" w:rsidR="00F36E23" w:rsidRPr="0012708E" w:rsidRDefault="00F36E23" w:rsidP="00F36E23">
            <w:pPr>
              <w:tabs>
                <w:tab w:val="decimal" w:pos="864"/>
              </w:tabs>
              <w:spacing w:line="220" w:lineRule="exact"/>
              <w:ind w:left="-21" w:right="-105"/>
              <w:jc w:val="right"/>
              <w:rPr>
                <w:rFonts w:cs="Times New Roman"/>
                <w:sz w:val="16"/>
                <w:szCs w:val="16"/>
              </w:rPr>
            </w:pPr>
          </w:p>
        </w:tc>
        <w:tc>
          <w:tcPr>
            <w:tcW w:w="990" w:type="dxa"/>
            <w:shd w:val="clear" w:color="auto" w:fill="auto"/>
          </w:tcPr>
          <w:p w14:paraId="43A917A6" w14:textId="77777777" w:rsidR="00F36E23" w:rsidRPr="0012708E" w:rsidRDefault="00F36E23" w:rsidP="00F36E23">
            <w:pPr>
              <w:tabs>
                <w:tab w:val="decimal" w:pos="780"/>
              </w:tabs>
              <w:spacing w:line="220" w:lineRule="exact"/>
              <w:ind w:left="-18" w:right="-100"/>
              <w:rPr>
                <w:rFonts w:cs="Times New Roman"/>
                <w:sz w:val="16"/>
                <w:szCs w:val="16"/>
              </w:rPr>
            </w:pPr>
          </w:p>
        </w:tc>
        <w:tc>
          <w:tcPr>
            <w:tcW w:w="990" w:type="dxa"/>
            <w:shd w:val="clear" w:color="auto" w:fill="auto"/>
          </w:tcPr>
          <w:p w14:paraId="48FD2182" w14:textId="77777777" w:rsidR="00F36E23" w:rsidRPr="0012708E" w:rsidRDefault="00F36E23" w:rsidP="00F36E23">
            <w:pPr>
              <w:tabs>
                <w:tab w:val="decimal" w:pos="740"/>
              </w:tabs>
              <w:spacing w:line="220" w:lineRule="exact"/>
              <w:ind w:left="-18"/>
              <w:jc w:val="right"/>
              <w:rPr>
                <w:rFonts w:cs="Times New Roman"/>
                <w:sz w:val="16"/>
                <w:szCs w:val="16"/>
              </w:rPr>
            </w:pPr>
          </w:p>
        </w:tc>
        <w:tc>
          <w:tcPr>
            <w:tcW w:w="990" w:type="dxa"/>
            <w:shd w:val="clear" w:color="auto" w:fill="auto"/>
            <w:vAlign w:val="bottom"/>
          </w:tcPr>
          <w:p w14:paraId="31FB48C7" w14:textId="77777777" w:rsidR="00F36E23" w:rsidRPr="0012708E" w:rsidRDefault="00F36E23" w:rsidP="00F36E23">
            <w:pPr>
              <w:tabs>
                <w:tab w:val="decimal" w:pos="900"/>
              </w:tabs>
              <w:spacing w:line="220" w:lineRule="exact"/>
              <w:ind w:right="-30"/>
              <w:jc w:val="right"/>
              <w:rPr>
                <w:rFonts w:cs="Times New Roman"/>
                <w:sz w:val="16"/>
                <w:szCs w:val="16"/>
              </w:rPr>
            </w:pPr>
          </w:p>
        </w:tc>
      </w:tr>
      <w:tr w:rsidR="00F36E23" w:rsidRPr="0012708E" w14:paraId="548D8E94" w14:textId="77777777" w:rsidTr="0093239C">
        <w:trPr>
          <w:cantSplit/>
        </w:trPr>
        <w:tc>
          <w:tcPr>
            <w:tcW w:w="2250" w:type="dxa"/>
          </w:tcPr>
          <w:p w14:paraId="7F3F44C9"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393ED3D2" w14:textId="62363A86" w:rsidR="00F36E23" w:rsidRPr="0093239C" w:rsidRDefault="00F36E23" w:rsidP="00F36E23">
            <w:pPr>
              <w:tabs>
                <w:tab w:val="decimal" w:pos="683"/>
              </w:tabs>
              <w:spacing w:line="220" w:lineRule="exact"/>
              <w:ind w:left="-115" w:right="-29"/>
              <w:jc w:val="right"/>
              <w:rPr>
                <w:rFonts w:cstheme="minorBidi"/>
                <w:sz w:val="16"/>
                <w:szCs w:val="16"/>
                <w:lang w:bidi="th-TH"/>
              </w:rPr>
            </w:pPr>
            <w:r w:rsidRPr="0093239C">
              <w:rPr>
                <w:sz w:val="16"/>
                <w:szCs w:val="16"/>
              </w:rPr>
              <w:t>37,483,733</w:t>
            </w:r>
          </w:p>
        </w:tc>
        <w:tc>
          <w:tcPr>
            <w:tcW w:w="900" w:type="dxa"/>
            <w:shd w:val="clear" w:color="auto" w:fill="auto"/>
          </w:tcPr>
          <w:p w14:paraId="3A51026B" w14:textId="55700B15"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9,285,465</w:t>
            </w:r>
          </w:p>
        </w:tc>
        <w:tc>
          <w:tcPr>
            <w:tcW w:w="990" w:type="dxa"/>
            <w:shd w:val="clear" w:color="auto" w:fill="auto"/>
          </w:tcPr>
          <w:p w14:paraId="50D6A89F" w14:textId="46660DC1"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54,178,791</w:t>
            </w:r>
          </w:p>
        </w:tc>
        <w:tc>
          <w:tcPr>
            <w:tcW w:w="1080" w:type="dxa"/>
            <w:shd w:val="clear" w:color="auto" w:fill="auto"/>
          </w:tcPr>
          <w:p w14:paraId="560FCF3A" w14:textId="542A78E2" w:rsidR="00F36E23" w:rsidRPr="00F36E23" w:rsidRDefault="00F36E23" w:rsidP="00F36E23">
            <w:pPr>
              <w:tabs>
                <w:tab w:val="decimal" w:pos="864"/>
              </w:tabs>
              <w:spacing w:line="220" w:lineRule="exact"/>
              <w:ind w:left="-21" w:right="-105"/>
              <w:rPr>
                <w:rFonts w:cs="Times New Roman"/>
                <w:sz w:val="16"/>
                <w:szCs w:val="16"/>
              </w:rPr>
            </w:pPr>
            <w:r w:rsidRPr="0093239C">
              <w:rPr>
                <w:sz w:val="16"/>
                <w:szCs w:val="16"/>
              </w:rPr>
              <w:t>15,806,409</w:t>
            </w:r>
          </w:p>
        </w:tc>
        <w:tc>
          <w:tcPr>
            <w:tcW w:w="990" w:type="dxa"/>
            <w:shd w:val="clear" w:color="auto" w:fill="auto"/>
          </w:tcPr>
          <w:p w14:paraId="378DBA63" w14:textId="7C6C52C9" w:rsidR="00F36E23" w:rsidRPr="00F36E23" w:rsidRDefault="00F36E23" w:rsidP="00F36E23">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53344B65" w14:textId="62B0DD4E" w:rsidR="00F36E23" w:rsidRPr="00F36E23" w:rsidRDefault="00F36E23" w:rsidP="00F36E23">
            <w:pPr>
              <w:tabs>
                <w:tab w:val="decimal" w:pos="740"/>
              </w:tabs>
              <w:spacing w:line="220" w:lineRule="exact"/>
              <w:jc w:val="right"/>
              <w:rPr>
                <w:rFonts w:cs="Times New Roman"/>
                <w:sz w:val="16"/>
                <w:szCs w:val="16"/>
              </w:rPr>
            </w:pPr>
            <w:r w:rsidRPr="0093239C">
              <w:rPr>
                <w:sz w:val="16"/>
                <w:szCs w:val="16"/>
              </w:rPr>
              <w:t>7,215</w:t>
            </w:r>
          </w:p>
        </w:tc>
        <w:tc>
          <w:tcPr>
            <w:tcW w:w="990" w:type="dxa"/>
            <w:shd w:val="clear" w:color="auto" w:fill="auto"/>
          </w:tcPr>
          <w:p w14:paraId="183D3CF5" w14:textId="3626F5F1" w:rsidR="00F36E23" w:rsidRPr="00F36E23" w:rsidRDefault="00F36E23" w:rsidP="00F36E23">
            <w:pPr>
              <w:tabs>
                <w:tab w:val="decimal" w:pos="900"/>
              </w:tabs>
              <w:spacing w:line="220" w:lineRule="exact"/>
              <w:ind w:right="-30"/>
              <w:jc w:val="right"/>
              <w:rPr>
                <w:rFonts w:cs="Times New Roman"/>
                <w:sz w:val="16"/>
                <w:szCs w:val="16"/>
              </w:rPr>
            </w:pPr>
            <w:r w:rsidRPr="0093239C">
              <w:rPr>
                <w:sz w:val="16"/>
                <w:szCs w:val="16"/>
              </w:rPr>
              <w:t>116,761,613</w:t>
            </w:r>
          </w:p>
        </w:tc>
      </w:tr>
      <w:tr w:rsidR="00F36E23" w:rsidRPr="0012708E" w14:paraId="52FAC36C" w14:textId="77777777" w:rsidTr="00EC65EE">
        <w:trPr>
          <w:cantSplit/>
        </w:trPr>
        <w:tc>
          <w:tcPr>
            <w:tcW w:w="2250" w:type="dxa"/>
          </w:tcPr>
          <w:p w14:paraId="55A3991C" w14:textId="77777777" w:rsidR="00F36E23" w:rsidRPr="0012708E" w:rsidRDefault="00F36E23" w:rsidP="00F36E23">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0035AB21" w14:textId="0FB5FB04"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502,700</w:t>
            </w:r>
          </w:p>
        </w:tc>
        <w:tc>
          <w:tcPr>
            <w:tcW w:w="900" w:type="dxa"/>
            <w:shd w:val="clear" w:color="auto" w:fill="auto"/>
            <w:vAlign w:val="bottom"/>
          </w:tcPr>
          <w:p w14:paraId="25F2D04E" w14:textId="536B8179" w:rsidR="00F36E23" w:rsidRPr="00F36E23" w:rsidRDefault="00F36E23" w:rsidP="00F36E23">
            <w:pPr>
              <w:tabs>
                <w:tab w:val="decimal" w:pos="700"/>
              </w:tabs>
              <w:spacing w:line="220" w:lineRule="exact"/>
              <w:ind w:right="-29"/>
              <w:jc w:val="right"/>
              <w:rPr>
                <w:rFonts w:cs="Times New Roman"/>
                <w:sz w:val="16"/>
                <w:szCs w:val="16"/>
              </w:rPr>
            </w:pPr>
            <w:r w:rsidRPr="0093239C">
              <w:rPr>
                <w:sz w:val="16"/>
                <w:szCs w:val="16"/>
              </w:rPr>
              <w:t>27,177</w:t>
            </w:r>
          </w:p>
        </w:tc>
        <w:tc>
          <w:tcPr>
            <w:tcW w:w="990" w:type="dxa"/>
            <w:shd w:val="clear" w:color="auto" w:fill="auto"/>
            <w:vAlign w:val="bottom"/>
          </w:tcPr>
          <w:p w14:paraId="6F2E0678" w14:textId="5E52E190" w:rsidR="00F36E23" w:rsidRPr="00F36E23" w:rsidRDefault="00F36E23" w:rsidP="00F36E23">
            <w:pPr>
              <w:tabs>
                <w:tab w:val="decimal" w:pos="770"/>
              </w:tabs>
              <w:spacing w:line="220" w:lineRule="exact"/>
              <w:ind w:right="-20"/>
              <w:jc w:val="right"/>
              <w:rPr>
                <w:rFonts w:cs="Times New Roman"/>
                <w:sz w:val="16"/>
                <w:szCs w:val="16"/>
              </w:rPr>
            </w:pPr>
            <w:r w:rsidRPr="0093239C">
              <w:rPr>
                <w:sz w:val="16"/>
                <w:szCs w:val="16"/>
              </w:rPr>
              <w:t>3,575,304</w:t>
            </w:r>
          </w:p>
        </w:tc>
        <w:tc>
          <w:tcPr>
            <w:tcW w:w="1080" w:type="dxa"/>
            <w:shd w:val="clear" w:color="auto" w:fill="auto"/>
            <w:vAlign w:val="bottom"/>
          </w:tcPr>
          <w:p w14:paraId="53BB126B" w14:textId="2CA42CA7" w:rsidR="00F36E23" w:rsidRPr="00F36E23" w:rsidRDefault="00F36E23" w:rsidP="00F36E23">
            <w:pPr>
              <w:tabs>
                <w:tab w:val="decimal" w:pos="864"/>
              </w:tabs>
              <w:spacing w:line="220" w:lineRule="exact"/>
              <w:ind w:left="-21" w:right="-105"/>
              <w:rPr>
                <w:rFonts w:cs="Times New Roman"/>
                <w:sz w:val="16"/>
                <w:szCs w:val="16"/>
                <w:lang w:val="en-US" w:bidi="th-TH"/>
              </w:rPr>
            </w:pPr>
            <w:r w:rsidRPr="0093239C">
              <w:rPr>
                <w:sz w:val="16"/>
                <w:szCs w:val="16"/>
              </w:rPr>
              <w:t>18,652,217</w:t>
            </w:r>
          </w:p>
        </w:tc>
        <w:tc>
          <w:tcPr>
            <w:tcW w:w="990" w:type="dxa"/>
            <w:shd w:val="clear" w:color="auto" w:fill="auto"/>
            <w:vAlign w:val="bottom"/>
          </w:tcPr>
          <w:p w14:paraId="4ABE7135" w14:textId="3151C641" w:rsidR="00F36E23" w:rsidRPr="00F36E23" w:rsidRDefault="00F36E23" w:rsidP="00F36E23">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0709CC09" w14:textId="292F7F4F" w:rsidR="00F36E23" w:rsidRPr="00F36E23" w:rsidRDefault="00F36E23" w:rsidP="00F36E23">
            <w:pPr>
              <w:tabs>
                <w:tab w:val="decimal" w:pos="740"/>
              </w:tabs>
              <w:spacing w:line="220" w:lineRule="exact"/>
              <w:jc w:val="right"/>
              <w:rPr>
                <w:rFonts w:cs="Times New Roman"/>
                <w:sz w:val="16"/>
                <w:szCs w:val="16"/>
              </w:rPr>
            </w:pPr>
            <w:r w:rsidRPr="0093239C">
              <w:rPr>
                <w:sz w:val="16"/>
                <w:szCs w:val="16"/>
              </w:rPr>
              <w:t>-</w:t>
            </w:r>
          </w:p>
        </w:tc>
        <w:tc>
          <w:tcPr>
            <w:tcW w:w="990" w:type="dxa"/>
            <w:shd w:val="clear" w:color="auto" w:fill="auto"/>
            <w:vAlign w:val="bottom"/>
          </w:tcPr>
          <w:p w14:paraId="1DE51737" w14:textId="1E33CF6B" w:rsidR="00F36E23" w:rsidRPr="00F36E23" w:rsidRDefault="00F36E23" w:rsidP="00F36E23">
            <w:pPr>
              <w:tabs>
                <w:tab w:val="decimal" w:pos="900"/>
              </w:tabs>
              <w:spacing w:line="220" w:lineRule="exact"/>
              <w:ind w:right="-30"/>
              <w:jc w:val="right"/>
              <w:rPr>
                <w:rFonts w:cs="Times New Roman"/>
                <w:sz w:val="16"/>
                <w:szCs w:val="16"/>
              </w:rPr>
            </w:pPr>
            <w:r w:rsidRPr="0093239C">
              <w:rPr>
                <w:sz w:val="16"/>
                <w:szCs w:val="16"/>
              </w:rPr>
              <w:t>22,757,398</w:t>
            </w:r>
          </w:p>
        </w:tc>
      </w:tr>
      <w:tr w:rsidR="00F36E23" w:rsidRPr="0012708E" w14:paraId="2420FE5A" w14:textId="77777777" w:rsidTr="00EC65EE">
        <w:trPr>
          <w:cantSplit/>
        </w:trPr>
        <w:tc>
          <w:tcPr>
            <w:tcW w:w="2250" w:type="dxa"/>
          </w:tcPr>
          <w:p w14:paraId="7927EFF4" w14:textId="77777777" w:rsidR="00F36E23" w:rsidRPr="0012708E" w:rsidRDefault="00F36E23" w:rsidP="00F36E23">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0C2D6F29" w14:textId="44A90DEB" w:rsidR="00F36E23" w:rsidRPr="00F36E23" w:rsidRDefault="00F36E23" w:rsidP="00F36E23">
            <w:pP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vAlign w:val="bottom"/>
          </w:tcPr>
          <w:p w14:paraId="460E33C3" w14:textId="2487C63E"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29E49EB3" w14:textId="07CCF226"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vAlign w:val="bottom"/>
          </w:tcPr>
          <w:p w14:paraId="42A91138" w14:textId="5C724311" w:rsidR="00F36E23" w:rsidRPr="00F36E23" w:rsidRDefault="00F36E23" w:rsidP="00F36E23">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6B06632A" w14:textId="2683C3E9" w:rsidR="00F36E23" w:rsidRPr="00F36E23" w:rsidRDefault="00F36E23" w:rsidP="00F36E23">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6F172995" w14:textId="27FF883B" w:rsidR="00F36E23" w:rsidRPr="00F36E23" w:rsidRDefault="00F36E23" w:rsidP="00F36E23">
            <w:pPr>
              <w:tabs>
                <w:tab w:val="decimal" w:pos="740"/>
              </w:tabs>
              <w:spacing w:line="220" w:lineRule="exact"/>
              <w:jc w:val="right"/>
              <w:rPr>
                <w:rFonts w:cs="Times New Roman"/>
                <w:sz w:val="16"/>
                <w:szCs w:val="16"/>
              </w:rPr>
            </w:pPr>
            <w:r w:rsidRPr="0093239C">
              <w:rPr>
                <w:sz w:val="16"/>
                <w:szCs w:val="16"/>
              </w:rPr>
              <w:t>145,601</w:t>
            </w:r>
          </w:p>
        </w:tc>
        <w:tc>
          <w:tcPr>
            <w:tcW w:w="990" w:type="dxa"/>
            <w:shd w:val="clear" w:color="auto" w:fill="auto"/>
            <w:vAlign w:val="bottom"/>
          </w:tcPr>
          <w:p w14:paraId="66A3258C" w14:textId="1119F6F5" w:rsidR="00F36E23" w:rsidRPr="00F36E23" w:rsidRDefault="00F36E23" w:rsidP="00F36E23">
            <w:pPr>
              <w:tabs>
                <w:tab w:val="decimal" w:pos="900"/>
              </w:tabs>
              <w:spacing w:line="220" w:lineRule="exact"/>
              <w:ind w:right="-30"/>
              <w:jc w:val="right"/>
              <w:rPr>
                <w:rFonts w:cs="Times New Roman"/>
                <w:sz w:val="16"/>
                <w:szCs w:val="16"/>
              </w:rPr>
            </w:pPr>
            <w:r w:rsidRPr="0093239C">
              <w:rPr>
                <w:sz w:val="16"/>
                <w:szCs w:val="16"/>
              </w:rPr>
              <w:t>145,601</w:t>
            </w:r>
          </w:p>
        </w:tc>
      </w:tr>
      <w:tr w:rsidR="00F36E23" w:rsidRPr="0012708E" w14:paraId="3F2EF303" w14:textId="77777777" w:rsidTr="00EC65EE">
        <w:trPr>
          <w:cantSplit/>
        </w:trPr>
        <w:tc>
          <w:tcPr>
            <w:tcW w:w="2250" w:type="dxa"/>
          </w:tcPr>
          <w:p w14:paraId="20CA769F" w14:textId="77777777" w:rsidR="00F36E23" w:rsidRPr="0012708E" w:rsidRDefault="00F36E23" w:rsidP="00F36E23">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123586E2" w14:textId="2C23DF56" w:rsidR="00F36E23" w:rsidRPr="00F36E23" w:rsidRDefault="00F36E23" w:rsidP="00F36E23">
            <w:pPr>
              <w:tabs>
                <w:tab w:val="decimal" w:pos="683"/>
              </w:tabs>
              <w:spacing w:line="220" w:lineRule="exact"/>
              <w:ind w:right="7"/>
              <w:jc w:val="right"/>
              <w:rPr>
                <w:rFonts w:cs="Times New Roman"/>
                <w:sz w:val="16"/>
                <w:szCs w:val="16"/>
              </w:rPr>
            </w:pPr>
            <w:r w:rsidRPr="0093239C">
              <w:rPr>
                <w:sz w:val="16"/>
                <w:szCs w:val="16"/>
              </w:rPr>
              <w:t>-</w:t>
            </w:r>
          </w:p>
        </w:tc>
        <w:tc>
          <w:tcPr>
            <w:tcW w:w="900" w:type="dxa"/>
            <w:shd w:val="clear" w:color="auto" w:fill="auto"/>
            <w:vAlign w:val="bottom"/>
          </w:tcPr>
          <w:p w14:paraId="2A844CC4" w14:textId="773BA0E8" w:rsidR="00F36E23" w:rsidRPr="00F36E23" w:rsidRDefault="00F36E23" w:rsidP="00F36E23">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vAlign w:val="bottom"/>
          </w:tcPr>
          <w:p w14:paraId="3081CBAD" w14:textId="4598ED1A" w:rsidR="00F36E23" w:rsidRPr="00F36E23" w:rsidRDefault="00F36E23" w:rsidP="00F36E23">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vAlign w:val="bottom"/>
          </w:tcPr>
          <w:p w14:paraId="7E6F88D5" w14:textId="16CCCC00" w:rsidR="00F36E23" w:rsidRPr="00F36E23" w:rsidRDefault="00F36E23" w:rsidP="00F36E23">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17E13D2E" w14:textId="49BACF67" w:rsidR="00F36E23" w:rsidRPr="00F36E23" w:rsidRDefault="00F36E23" w:rsidP="00F36E23">
            <w:pPr>
              <w:tabs>
                <w:tab w:val="decimal" w:pos="780"/>
              </w:tabs>
              <w:spacing w:line="220" w:lineRule="exact"/>
              <w:ind w:right="-100"/>
              <w:rPr>
                <w:rFonts w:cs="Times New Roman"/>
                <w:sz w:val="16"/>
                <w:szCs w:val="16"/>
              </w:rPr>
            </w:pPr>
            <w:r w:rsidRPr="0093239C">
              <w:rPr>
                <w:sz w:val="16"/>
                <w:szCs w:val="16"/>
              </w:rPr>
              <w:t>2,611,763</w:t>
            </w:r>
          </w:p>
        </w:tc>
        <w:tc>
          <w:tcPr>
            <w:tcW w:w="990" w:type="dxa"/>
            <w:shd w:val="clear" w:color="auto" w:fill="auto"/>
            <w:vAlign w:val="bottom"/>
          </w:tcPr>
          <w:p w14:paraId="36F4D378" w14:textId="1EB36D20" w:rsidR="00F36E23" w:rsidRPr="00F36E23" w:rsidRDefault="00F36E23" w:rsidP="00F36E23">
            <w:pPr>
              <w:tabs>
                <w:tab w:val="decimal" w:pos="740"/>
              </w:tabs>
              <w:spacing w:line="220" w:lineRule="exact"/>
              <w:jc w:val="right"/>
              <w:rPr>
                <w:rFonts w:cs="Times New Roman"/>
                <w:sz w:val="16"/>
                <w:szCs w:val="16"/>
              </w:rPr>
            </w:pPr>
            <w:r w:rsidRPr="0093239C">
              <w:rPr>
                <w:sz w:val="16"/>
                <w:szCs w:val="16"/>
              </w:rPr>
              <w:t>-</w:t>
            </w:r>
          </w:p>
        </w:tc>
        <w:tc>
          <w:tcPr>
            <w:tcW w:w="990" w:type="dxa"/>
            <w:shd w:val="clear" w:color="auto" w:fill="auto"/>
            <w:vAlign w:val="bottom"/>
          </w:tcPr>
          <w:p w14:paraId="6961808D" w14:textId="646E1BC5" w:rsidR="00F36E23" w:rsidRPr="00F36E23" w:rsidRDefault="00F36E23" w:rsidP="00F36E23">
            <w:pPr>
              <w:tabs>
                <w:tab w:val="decimal" w:pos="900"/>
              </w:tabs>
              <w:spacing w:line="220" w:lineRule="exact"/>
              <w:ind w:right="-30"/>
              <w:jc w:val="right"/>
              <w:rPr>
                <w:rFonts w:cs="Times New Roman"/>
                <w:sz w:val="16"/>
                <w:szCs w:val="16"/>
              </w:rPr>
            </w:pPr>
            <w:r w:rsidRPr="0093239C">
              <w:rPr>
                <w:sz w:val="16"/>
                <w:szCs w:val="16"/>
              </w:rPr>
              <w:t>2,611,763</w:t>
            </w:r>
          </w:p>
        </w:tc>
      </w:tr>
      <w:tr w:rsidR="00F36E23" w:rsidRPr="0012708E" w14:paraId="550B7917" w14:textId="77777777" w:rsidTr="0093239C">
        <w:trPr>
          <w:cantSplit/>
        </w:trPr>
        <w:tc>
          <w:tcPr>
            <w:tcW w:w="2250" w:type="dxa"/>
          </w:tcPr>
          <w:p w14:paraId="072D9CED" w14:textId="77777777" w:rsidR="00F36E23" w:rsidRPr="0012708E" w:rsidRDefault="00F36E23" w:rsidP="00F36E23">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7BE9D39C" w14:textId="6F2C48C7" w:rsidR="00F36E23" w:rsidRPr="00F36E23" w:rsidRDefault="00F36E23" w:rsidP="00F36E23">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vAlign w:val="bottom"/>
          </w:tcPr>
          <w:p w14:paraId="54680B9F" w14:textId="10F0EFEF" w:rsidR="00F36E23" w:rsidRPr="00F36E23" w:rsidRDefault="00F36E23" w:rsidP="00F36E23">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3692A7A8" w14:textId="06315E32" w:rsidR="00F36E23" w:rsidRPr="00F36E23" w:rsidRDefault="00F36E23" w:rsidP="00F36E23">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vAlign w:val="bottom"/>
          </w:tcPr>
          <w:p w14:paraId="3336AA27" w14:textId="2EF76ABF" w:rsidR="00F36E23" w:rsidRPr="00F36E23" w:rsidRDefault="00F36E23" w:rsidP="00F36E23">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532A7701" w14:textId="64C6FF45" w:rsidR="00F36E23" w:rsidRPr="00F36E23" w:rsidRDefault="00F36E23" w:rsidP="00F36E23">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1F243D3A" w14:textId="413BEAC2" w:rsidR="00F36E23" w:rsidRPr="00F36E23" w:rsidRDefault="00F36E23" w:rsidP="00F36E23">
            <w:pPr>
              <w:pBdr>
                <w:bottom w:val="single" w:sz="4" w:space="1" w:color="auto"/>
              </w:pBdr>
              <w:tabs>
                <w:tab w:val="decimal" w:pos="740"/>
              </w:tabs>
              <w:spacing w:line="220" w:lineRule="exact"/>
              <w:jc w:val="right"/>
              <w:rPr>
                <w:rFonts w:cs="Times New Roman"/>
                <w:sz w:val="16"/>
                <w:szCs w:val="16"/>
              </w:rPr>
            </w:pPr>
            <w:r w:rsidRPr="0093239C">
              <w:rPr>
                <w:sz w:val="16"/>
                <w:szCs w:val="16"/>
              </w:rPr>
              <w:t>1,925,756</w:t>
            </w:r>
          </w:p>
        </w:tc>
        <w:tc>
          <w:tcPr>
            <w:tcW w:w="990" w:type="dxa"/>
            <w:shd w:val="clear" w:color="auto" w:fill="auto"/>
          </w:tcPr>
          <w:p w14:paraId="4C4DA812" w14:textId="32A9F583" w:rsidR="00F36E23" w:rsidRPr="00F36E23" w:rsidRDefault="00F36E23" w:rsidP="00F36E23">
            <w:pPr>
              <w:pBdr>
                <w:bottom w:val="single" w:sz="4" w:space="1" w:color="auto"/>
              </w:pBdr>
              <w:tabs>
                <w:tab w:val="decimal" w:pos="900"/>
              </w:tabs>
              <w:spacing w:line="220" w:lineRule="exact"/>
              <w:ind w:right="-30"/>
              <w:jc w:val="right"/>
              <w:rPr>
                <w:rFonts w:cs="Times New Roman"/>
                <w:sz w:val="16"/>
                <w:szCs w:val="16"/>
              </w:rPr>
            </w:pPr>
            <w:r w:rsidRPr="0093239C">
              <w:rPr>
                <w:sz w:val="16"/>
                <w:szCs w:val="16"/>
              </w:rPr>
              <w:t>1,925,756</w:t>
            </w:r>
          </w:p>
        </w:tc>
      </w:tr>
      <w:tr w:rsidR="00F36E23" w:rsidRPr="0012708E" w14:paraId="5B9F8254" w14:textId="77777777" w:rsidTr="0093239C">
        <w:trPr>
          <w:cantSplit/>
        </w:trPr>
        <w:tc>
          <w:tcPr>
            <w:tcW w:w="2250" w:type="dxa"/>
          </w:tcPr>
          <w:p w14:paraId="3431471D" w14:textId="77777777" w:rsidR="00F36E23" w:rsidRPr="0012708E" w:rsidRDefault="00F36E23" w:rsidP="00F36E23">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6182029E" w14:textId="3D3C5EAF" w:rsidR="00F36E23" w:rsidRPr="00F36E23" w:rsidRDefault="00F36E23" w:rsidP="00F36E23">
            <w:pPr>
              <w:pBdr>
                <w:bottom w:val="double" w:sz="4" w:space="1" w:color="auto"/>
              </w:pBdr>
              <w:tabs>
                <w:tab w:val="decimal" w:pos="683"/>
              </w:tabs>
              <w:spacing w:line="220" w:lineRule="exact"/>
              <w:ind w:left="-135" w:right="7"/>
              <w:jc w:val="right"/>
              <w:rPr>
                <w:rFonts w:cs="Times New Roman"/>
                <w:b/>
                <w:bCs/>
                <w:sz w:val="16"/>
                <w:szCs w:val="16"/>
              </w:rPr>
            </w:pPr>
            <w:r w:rsidRPr="0093239C">
              <w:rPr>
                <w:b/>
                <w:bCs/>
                <w:sz w:val="16"/>
                <w:szCs w:val="16"/>
              </w:rPr>
              <w:t>37,986,433</w:t>
            </w:r>
          </w:p>
        </w:tc>
        <w:tc>
          <w:tcPr>
            <w:tcW w:w="900" w:type="dxa"/>
            <w:shd w:val="clear" w:color="auto" w:fill="auto"/>
          </w:tcPr>
          <w:p w14:paraId="53AB547E" w14:textId="50092CF9" w:rsidR="00F36E23" w:rsidRPr="00F36E23" w:rsidRDefault="00F36E23" w:rsidP="00F36E23">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9,312,642</w:t>
            </w:r>
          </w:p>
        </w:tc>
        <w:tc>
          <w:tcPr>
            <w:tcW w:w="990" w:type="dxa"/>
            <w:shd w:val="clear" w:color="auto" w:fill="auto"/>
          </w:tcPr>
          <w:p w14:paraId="6ED55198" w14:textId="0B0F3EA7" w:rsidR="00F36E23" w:rsidRPr="00F36E23" w:rsidRDefault="00F36E23" w:rsidP="00F36E23">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57,754,095</w:t>
            </w:r>
          </w:p>
        </w:tc>
        <w:tc>
          <w:tcPr>
            <w:tcW w:w="1080" w:type="dxa"/>
            <w:shd w:val="clear" w:color="auto" w:fill="auto"/>
          </w:tcPr>
          <w:p w14:paraId="08A81CAC" w14:textId="62E33940" w:rsidR="00F36E23" w:rsidRPr="00F36E23" w:rsidRDefault="00F36E23" w:rsidP="00F36E23">
            <w:pPr>
              <w:pBdr>
                <w:bottom w:val="double" w:sz="4" w:space="1" w:color="auto"/>
              </w:pBdr>
              <w:tabs>
                <w:tab w:val="decimal" w:pos="864"/>
              </w:tabs>
              <w:spacing w:line="220" w:lineRule="exact"/>
              <w:ind w:left="-21" w:right="-105"/>
              <w:rPr>
                <w:rFonts w:cs="Times New Roman"/>
                <w:b/>
                <w:bCs/>
                <w:sz w:val="16"/>
                <w:szCs w:val="16"/>
                <w:cs/>
                <w:lang w:bidi="th-TH"/>
              </w:rPr>
            </w:pPr>
            <w:r w:rsidRPr="0093239C">
              <w:rPr>
                <w:b/>
                <w:bCs/>
                <w:sz w:val="16"/>
                <w:szCs w:val="16"/>
              </w:rPr>
              <w:t>34,458,626</w:t>
            </w:r>
          </w:p>
        </w:tc>
        <w:tc>
          <w:tcPr>
            <w:tcW w:w="990" w:type="dxa"/>
            <w:shd w:val="clear" w:color="auto" w:fill="auto"/>
          </w:tcPr>
          <w:p w14:paraId="3460AE0E" w14:textId="42182903" w:rsidR="00F36E23" w:rsidRPr="00F36E23" w:rsidRDefault="00F36E23" w:rsidP="00F36E23">
            <w:pPr>
              <w:pBdr>
                <w:bottom w:val="double" w:sz="4" w:space="1" w:color="auto"/>
              </w:pBdr>
              <w:tabs>
                <w:tab w:val="decimal" w:pos="780"/>
              </w:tabs>
              <w:spacing w:line="220" w:lineRule="exact"/>
              <w:ind w:right="-100"/>
              <w:rPr>
                <w:rFonts w:cs="Times New Roman"/>
                <w:b/>
                <w:bCs/>
                <w:sz w:val="16"/>
                <w:szCs w:val="16"/>
              </w:rPr>
            </w:pPr>
            <w:r w:rsidRPr="0093239C">
              <w:rPr>
                <w:b/>
                <w:bCs/>
                <w:sz w:val="16"/>
                <w:szCs w:val="16"/>
              </w:rPr>
              <w:t>2,611,763</w:t>
            </w:r>
          </w:p>
        </w:tc>
        <w:tc>
          <w:tcPr>
            <w:tcW w:w="990" w:type="dxa"/>
            <w:shd w:val="clear" w:color="auto" w:fill="auto"/>
          </w:tcPr>
          <w:p w14:paraId="7C021212" w14:textId="33EA2CFC" w:rsidR="00F36E23" w:rsidRPr="00F36E23" w:rsidRDefault="00F36E23" w:rsidP="00F36E23">
            <w:pPr>
              <w:pBdr>
                <w:bottom w:val="double" w:sz="4" w:space="1" w:color="auto"/>
              </w:pBdr>
              <w:tabs>
                <w:tab w:val="decimal" w:pos="740"/>
              </w:tabs>
              <w:spacing w:line="220" w:lineRule="exact"/>
              <w:jc w:val="right"/>
              <w:rPr>
                <w:rFonts w:cs="Times New Roman"/>
                <w:b/>
                <w:bCs/>
                <w:sz w:val="16"/>
                <w:szCs w:val="16"/>
              </w:rPr>
            </w:pPr>
            <w:r w:rsidRPr="0093239C">
              <w:rPr>
                <w:b/>
                <w:bCs/>
                <w:sz w:val="16"/>
                <w:szCs w:val="16"/>
              </w:rPr>
              <w:t>2,078,572</w:t>
            </w:r>
          </w:p>
        </w:tc>
        <w:tc>
          <w:tcPr>
            <w:tcW w:w="990" w:type="dxa"/>
            <w:shd w:val="clear" w:color="auto" w:fill="auto"/>
          </w:tcPr>
          <w:p w14:paraId="767C2536" w14:textId="39CC91AB" w:rsidR="00F36E23" w:rsidRPr="00F36E23" w:rsidRDefault="00F36E23" w:rsidP="00F36E23">
            <w:pPr>
              <w:pBdr>
                <w:bottom w:val="double" w:sz="4" w:space="1" w:color="auto"/>
              </w:pBdr>
              <w:tabs>
                <w:tab w:val="decimal" w:pos="900"/>
              </w:tabs>
              <w:spacing w:line="220" w:lineRule="exact"/>
              <w:ind w:right="-30"/>
              <w:jc w:val="right"/>
              <w:rPr>
                <w:rFonts w:cs="Times New Roman"/>
                <w:b/>
                <w:bCs/>
                <w:sz w:val="16"/>
                <w:szCs w:val="16"/>
              </w:rPr>
            </w:pPr>
            <w:r w:rsidRPr="0093239C">
              <w:rPr>
                <w:b/>
                <w:bCs/>
                <w:sz w:val="16"/>
                <w:szCs w:val="16"/>
              </w:rPr>
              <w:t>144,202,131</w:t>
            </w:r>
          </w:p>
        </w:tc>
      </w:tr>
    </w:tbl>
    <w:p w14:paraId="1157C568" w14:textId="77777777" w:rsidR="00146FD2" w:rsidRPr="0012708E" w:rsidRDefault="00146FD2" w:rsidP="00146FD2">
      <w:pPr>
        <w:rPr>
          <w:rFonts w:cs="Times New Roman"/>
          <w:sz w:val="14"/>
          <w:szCs w:val="14"/>
        </w:rPr>
      </w:pPr>
    </w:p>
    <w:p w14:paraId="2062099D" w14:textId="0E99D95C" w:rsidR="002D5899" w:rsidRPr="0012708E" w:rsidRDefault="002D5899" w:rsidP="00F3534A">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3A8431B" w14:textId="05636D9C" w:rsidR="00AC63B7" w:rsidRPr="0012708E" w:rsidRDefault="002D5899" w:rsidP="002D5899">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sidR="008626FD">
        <w:rPr>
          <w:rFonts w:cs="Times New Roman"/>
          <w:sz w:val="12"/>
          <w:szCs w:val="12"/>
        </w:rPr>
        <w:t>tion of</w:t>
      </w:r>
      <w:r w:rsidRPr="0012708E">
        <w:rPr>
          <w:rFonts w:cs="Times New Roman"/>
          <w:sz w:val="12"/>
          <w:szCs w:val="12"/>
        </w:rPr>
        <w:t xml:space="preserve"> allowance for expected credit loss</w:t>
      </w:r>
    </w:p>
    <w:p w14:paraId="3B8FE5CE" w14:textId="52C75131" w:rsidR="00426F1D" w:rsidRPr="0012708E" w:rsidRDefault="00426F1D">
      <w:pPr>
        <w:rPr>
          <w:rFonts w:cs="Times New Roman"/>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F24EAF" w:rsidRPr="0012708E" w14:paraId="464D94A8" w14:textId="77777777" w:rsidTr="00080F43">
        <w:trPr>
          <w:cantSplit/>
          <w:tblHeader/>
        </w:trPr>
        <w:tc>
          <w:tcPr>
            <w:tcW w:w="2250" w:type="dxa"/>
          </w:tcPr>
          <w:p w14:paraId="24DB1F5E"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6930" w:type="dxa"/>
            <w:gridSpan w:val="7"/>
          </w:tcPr>
          <w:p w14:paraId="054F17B8"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b/>
                <w:bCs/>
                <w:sz w:val="16"/>
                <w:szCs w:val="16"/>
              </w:rPr>
              <w:t>Consolidated</w:t>
            </w:r>
          </w:p>
        </w:tc>
      </w:tr>
      <w:tr w:rsidR="00F24EAF" w:rsidRPr="0012708E" w14:paraId="7CEE7FEE" w14:textId="77777777" w:rsidTr="00080F43">
        <w:trPr>
          <w:cantSplit/>
          <w:tblHeader/>
        </w:trPr>
        <w:tc>
          <w:tcPr>
            <w:tcW w:w="2250" w:type="dxa"/>
          </w:tcPr>
          <w:p w14:paraId="294CCE52"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6930" w:type="dxa"/>
            <w:gridSpan w:val="7"/>
          </w:tcPr>
          <w:p w14:paraId="0293D8BD" w14:textId="77777777" w:rsidR="00F24EAF" w:rsidRPr="0012708E" w:rsidRDefault="00F24EAF" w:rsidP="00080F43">
            <w:pPr>
              <w:spacing w:line="220" w:lineRule="exact"/>
              <w:ind w:left="-117" w:right="-90"/>
              <w:jc w:val="center"/>
              <w:rPr>
                <w:rFonts w:cs="Times New Roman"/>
                <w:b/>
                <w:bCs/>
                <w:sz w:val="16"/>
                <w:szCs w:val="16"/>
              </w:rPr>
            </w:pPr>
            <w:r w:rsidRPr="0012708E">
              <w:rPr>
                <w:rFonts w:cs="Times New Roman"/>
                <w:color w:val="000000"/>
                <w:sz w:val="16"/>
                <w:szCs w:val="16"/>
                <w:lang w:bidi="th-TH"/>
              </w:rPr>
              <w:t>2022</w:t>
            </w:r>
          </w:p>
        </w:tc>
      </w:tr>
      <w:tr w:rsidR="00F24EAF" w:rsidRPr="0012708E" w14:paraId="0AF9339E" w14:textId="77777777" w:rsidTr="00080F43">
        <w:trPr>
          <w:cantSplit/>
          <w:tblHeader/>
        </w:trPr>
        <w:tc>
          <w:tcPr>
            <w:tcW w:w="2250" w:type="dxa"/>
          </w:tcPr>
          <w:p w14:paraId="64AED349"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4950" w:type="dxa"/>
            <w:gridSpan w:val="5"/>
          </w:tcPr>
          <w:p w14:paraId="21EC71CF" w14:textId="77777777" w:rsidR="00F24EAF" w:rsidRPr="0012708E" w:rsidRDefault="00F24EAF" w:rsidP="00080F43">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06D6E752" w14:textId="77777777" w:rsidR="00F24EAF" w:rsidRPr="0012708E" w:rsidRDefault="00F24EAF" w:rsidP="00080F43">
            <w:pPr>
              <w:spacing w:line="220" w:lineRule="exact"/>
              <w:ind w:left="-117" w:right="-90"/>
              <w:jc w:val="center"/>
              <w:rPr>
                <w:rFonts w:cs="Times New Roman"/>
                <w:sz w:val="16"/>
                <w:szCs w:val="16"/>
              </w:rPr>
            </w:pPr>
          </w:p>
        </w:tc>
        <w:tc>
          <w:tcPr>
            <w:tcW w:w="990" w:type="dxa"/>
            <w:vAlign w:val="bottom"/>
          </w:tcPr>
          <w:p w14:paraId="7D74F573" w14:textId="77777777" w:rsidR="00F24EAF" w:rsidRPr="0012708E" w:rsidRDefault="00F24EAF" w:rsidP="00080F43">
            <w:pPr>
              <w:spacing w:line="220" w:lineRule="exact"/>
              <w:ind w:left="-117" w:right="-90"/>
              <w:jc w:val="center"/>
              <w:rPr>
                <w:rFonts w:cs="Times New Roman"/>
                <w:sz w:val="16"/>
                <w:szCs w:val="16"/>
              </w:rPr>
            </w:pPr>
          </w:p>
        </w:tc>
      </w:tr>
      <w:tr w:rsidR="00F24EAF" w:rsidRPr="0012708E" w14:paraId="4F02EB2F" w14:textId="77777777" w:rsidTr="00080F43">
        <w:trPr>
          <w:cantSplit/>
          <w:tblHeader/>
        </w:trPr>
        <w:tc>
          <w:tcPr>
            <w:tcW w:w="2250" w:type="dxa"/>
          </w:tcPr>
          <w:p w14:paraId="153DEB2D"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990" w:type="dxa"/>
            <w:vAlign w:val="bottom"/>
          </w:tcPr>
          <w:p w14:paraId="0373C85C" w14:textId="77777777" w:rsidR="00F24EAF" w:rsidRPr="0012708E" w:rsidRDefault="00F24EAF" w:rsidP="00080F43">
            <w:pPr>
              <w:spacing w:line="220" w:lineRule="exact"/>
              <w:ind w:left="-117" w:right="-90"/>
              <w:jc w:val="center"/>
              <w:rPr>
                <w:rFonts w:cs="Times New Roman"/>
                <w:sz w:val="16"/>
                <w:szCs w:val="16"/>
              </w:rPr>
            </w:pPr>
          </w:p>
        </w:tc>
        <w:tc>
          <w:tcPr>
            <w:tcW w:w="900" w:type="dxa"/>
          </w:tcPr>
          <w:p w14:paraId="0BDA2EF1" w14:textId="77777777" w:rsidR="00F24EAF" w:rsidRPr="0012708E" w:rsidRDefault="00F24EAF" w:rsidP="00080F43">
            <w:pPr>
              <w:spacing w:line="220" w:lineRule="exact"/>
              <w:ind w:left="-117" w:right="-90"/>
              <w:jc w:val="center"/>
              <w:rPr>
                <w:rFonts w:cs="Times New Roman"/>
                <w:sz w:val="16"/>
                <w:szCs w:val="16"/>
              </w:rPr>
            </w:pPr>
          </w:p>
        </w:tc>
        <w:tc>
          <w:tcPr>
            <w:tcW w:w="990" w:type="dxa"/>
            <w:vAlign w:val="bottom"/>
          </w:tcPr>
          <w:p w14:paraId="4C478BE5"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6FCEC0CE"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69C79F43" w14:textId="77777777" w:rsidR="00F24EAF" w:rsidRPr="0012708E" w:rsidRDefault="00F24EAF" w:rsidP="00080F43">
            <w:pPr>
              <w:spacing w:line="220" w:lineRule="exact"/>
              <w:ind w:left="-117" w:right="-90"/>
              <w:jc w:val="center"/>
              <w:rPr>
                <w:rFonts w:cs="Times New Roman"/>
                <w:sz w:val="16"/>
                <w:szCs w:val="16"/>
              </w:rPr>
            </w:pPr>
          </w:p>
        </w:tc>
        <w:tc>
          <w:tcPr>
            <w:tcW w:w="990" w:type="dxa"/>
            <w:vAlign w:val="bottom"/>
          </w:tcPr>
          <w:p w14:paraId="2A35B411"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6949CB23" w14:textId="77777777" w:rsidR="00F24EAF" w:rsidRPr="0012708E" w:rsidRDefault="00F24EAF" w:rsidP="00080F43">
            <w:pPr>
              <w:spacing w:line="220" w:lineRule="exact"/>
              <w:ind w:left="-117" w:right="-90"/>
              <w:jc w:val="center"/>
              <w:rPr>
                <w:rFonts w:cs="Times New Roman"/>
                <w:sz w:val="16"/>
                <w:szCs w:val="16"/>
              </w:rPr>
            </w:pPr>
          </w:p>
        </w:tc>
      </w:tr>
      <w:tr w:rsidR="00F24EAF" w:rsidRPr="0012708E" w14:paraId="41D7AF62" w14:textId="77777777" w:rsidTr="00080F43">
        <w:trPr>
          <w:cantSplit/>
          <w:tblHeader/>
        </w:trPr>
        <w:tc>
          <w:tcPr>
            <w:tcW w:w="2250" w:type="dxa"/>
          </w:tcPr>
          <w:p w14:paraId="3E055260"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990" w:type="dxa"/>
            <w:vAlign w:val="bottom"/>
          </w:tcPr>
          <w:p w14:paraId="6D3600B8"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BC6767F"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17BCD675"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427C04B2"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2ACCF15D"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13544851"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23670280" w14:textId="77777777" w:rsidR="00F24EAF" w:rsidRPr="0012708E" w:rsidRDefault="00F24EAF" w:rsidP="00080F43">
            <w:pPr>
              <w:spacing w:line="220" w:lineRule="exact"/>
              <w:ind w:left="-117" w:right="-90"/>
              <w:jc w:val="center"/>
              <w:rPr>
                <w:rFonts w:cs="Times New Roman"/>
                <w:sz w:val="16"/>
                <w:szCs w:val="16"/>
              </w:rPr>
            </w:pPr>
          </w:p>
        </w:tc>
      </w:tr>
      <w:tr w:rsidR="00F24EAF" w:rsidRPr="0012708E" w14:paraId="799FCCE0" w14:textId="77777777" w:rsidTr="00080F43">
        <w:trPr>
          <w:cantSplit/>
          <w:tblHeader/>
        </w:trPr>
        <w:tc>
          <w:tcPr>
            <w:tcW w:w="2250" w:type="dxa"/>
          </w:tcPr>
          <w:p w14:paraId="0A701600"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990" w:type="dxa"/>
            <w:vAlign w:val="bottom"/>
          </w:tcPr>
          <w:p w14:paraId="0908B7D9"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2E81BC00"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4216205F"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65E4A437"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0F7CCBAB"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19E11FF"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68254A49"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Total</w:t>
            </w:r>
          </w:p>
        </w:tc>
      </w:tr>
      <w:tr w:rsidR="00F24EAF" w:rsidRPr="0012708E" w14:paraId="6C277166" w14:textId="77777777" w:rsidTr="00080F43">
        <w:trPr>
          <w:cantSplit/>
          <w:tblHeader/>
        </w:trPr>
        <w:tc>
          <w:tcPr>
            <w:tcW w:w="2250" w:type="dxa"/>
          </w:tcPr>
          <w:p w14:paraId="02839EF8"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6930" w:type="dxa"/>
            <w:gridSpan w:val="7"/>
          </w:tcPr>
          <w:p w14:paraId="0E7651A9"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i/>
                <w:iCs/>
                <w:sz w:val="16"/>
                <w:szCs w:val="16"/>
              </w:rPr>
              <w:t>(in thousand Baht)</w:t>
            </w:r>
          </w:p>
        </w:tc>
      </w:tr>
      <w:tr w:rsidR="00F24EAF" w:rsidRPr="0012708E" w14:paraId="0A288F98" w14:textId="77777777" w:rsidTr="00080F43">
        <w:trPr>
          <w:cantSplit/>
        </w:trPr>
        <w:tc>
          <w:tcPr>
            <w:tcW w:w="2250" w:type="dxa"/>
          </w:tcPr>
          <w:p w14:paraId="40363EF4" w14:textId="77777777" w:rsidR="00F24EAF" w:rsidRPr="0012708E" w:rsidRDefault="00F24EAF" w:rsidP="00080F43">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7C19FBDE" w14:textId="77777777" w:rsidR="00F24EAF" w:rsidRPr="0012708E" w:rsidRDefault="00F24EAF" w:rsidP="00080F43">
            <w:pPr>
              <w:tabs>
                <w:tab w:val="decimal" w:pos="702"/>
              </w:tabs>
              <w:spacing w:line="220" w:lineRule="exact"/>
              <w:ind w:left="-18" w:right="-37"/>
              <w:rPr>
                <w:rFonts w:cs="Times New Roman"/>
                <w:sz w:val="16"/>
                <w:szCs w:val="16"/>
              </w:rPr>
            </w:pPr>
          </w:p>
        </w:tc>
        <w:tc>
          <w:tcPr>
            <w:tcW w:w="900" w:type="dxa"/>
            <w:shd w:val="clear" w:color="auto" w:fill="auto"/>
            <w:vAlign w:val="bottom"/>
          </w:tcPr>
          <w:p w14:paraId="0BE05CB4" w14:textId="77777777" w:rsidR="00F24EAF" w:rsidRPr="0012708E" w:rsidRDefault="00F24EAF" w:rsidP="00080F43">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39510BFB" w14:textId="77777777" w:rsidR="00F24EAF" w:rsidRPr="0012708E" w:rsidRDefault="00F24EAF" w:rsidP="00080F43">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75456490" w14:textId="77777777" w:rsidR="00F24EAF" w:rsidRPr="0012708E" w:rsidRDefault="00F24EAF" w:rsidP="00080F43">
            <w:pPr>
              <w:tabs>
                <w:tab w:val="decimal" w:pos="702"/>
              </w:tabs>
              <w:spacing w:line="220" w:lineRule="exact"/>
              <w:ind w:left="-18" w:right="-37"/>
              <w:jc w:val="right"/>
              <w:rPr>
                <w:rFonts w:cs="Times New Roman"/>
                <w:sz w:val="16"/>
                <w:szCs w:val="16"/>
              </w:rPr>
            </w:pPr>
          </w:p>
        </w:tc>
        <w:tc>
          <w:tcPr>
            <w:tcW w:w="990" w:type="dxa"/>
            <w:shd w:val="clear" w:color="auto" w:fill="auto"/>
          </w:tcPr>
          <w:p w14:paraId="022FD3FD" w14:textId="77777777" w:rsidR="00F24EAF" w:rsidRPr="0012708E" w:rsidRDefault="00F24EAF" w:rsidP="00080F43">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7FE44522" w14:textId="77777777" w:rsidR="00F24EAF" w:rsidRPr="0012708E" w:rsidRDefault="00F24EAF" w:rsidP="00080F43">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733D1A58" w14:textId="77777777" w:rsidR="00F24EAF" w:rsidRPr="0012708E" w:rsidRDefault="00F24EAF" w:rsidP="00080F43">
            <w:pPr>
              <w:spacing w:line="220" w:lineRule="exact"/>
              <w:ind w:left="-18" w:right="-37"/>
              <w:jc w:val="right"/>
              <w:rPr>
                <w:rFonts w:cs="Times New Roman"/>
                <w:sz w:val="16"/>
                <w:szCs w:val="16"/>
              </w:rPr>
            </w:pPr>
          </w:p>
        </w:tc>
      </w:tr>
      <w:tr w:rsidR="00F24EAF" w:rsidRPr="0012708E" w14:paraId="0492740F" w14:textId="77777777" w:rsidTr="00080F43">
        <w:trPr>
          <w:cantSplit/>
        </w:trPr>
        <w:tc>
          <w:tcPr>
            <w:tcW w:w="2250" w:type="dxa"/>
          </w:tcPr>
          <w:p w14:paraId="511963CE" w14:textId="77777777" w:rsidR="00F24EAF" w:rsidRPr="0012708E" w:rsidRDefault="00F24EAF" w:rsidP="00080F43">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5616A868" w14:textId="77777777" w:rsidR="00F24EAF" w:rsidRPr="00EC65EE" w:rsidRDefault="00F24EAF" w:rsidP="00080F43">
            <w:pPr>
              <w:tabs>
                <w:tab w:val="decimal" w:pos="683"/>
              </w:tabs>
              <w:spacing w:line="220" w:lineRule="exact"/>
              <w:ind w:left="-135" w:right="7"/>
              <w:jc w:val="right"/>
              <w:rPr>
                <w:sz w:val="16"/>
                <w:lang w:val="en-US" w:bidi="th-TH"/>
              </w:rPr>
            </w:pPr>
            <w:r>
              <w:rPr>
                <w:sz w:val="16"/>
                <w:lang w:val="en-US" w:bidi="th-TH"/>
              </w:rPr>
              <w:t>-</w:t>
            </w:r>
          </w:p>
        </w:tc>
        <w:tc>
          <w:tcPr>
            <w:tcW w:w="900" w:type="dxa"/>
            <w:shd w:val="clear" w:color="auto" w:fill="auto"/>
          </w:tcPr>
          <w:p w14:paraId="3E477E11" w14:textId="77777777" w:rsidR="00F24EAF" w:rsidRPr="0012708E" w:rsidRDefault="00F24EAF" w:rsidP="00080F43">
            <w:pPr>
              <w:tabs>
                <w:tab w:val="decimal" w:pos="700"/>
              </w:tabs>
              <w:spacing w:line="220" w:lineRule="exact"/>
              <w:ind w:left="-119" w:right="-29"/>
              <w:jc w:val="right"/>
              <w:rPr>
                <w:rFonts w:cs="Times New Roman"/>
                <w:sz w:val="16"/>
                <w:szCs w:val="16"/>
              </w:rPr>
            </w:pPr>
            <w:r>
              <w:rPr>
                <w:rFonts w:cs="Times New Roman"/>
                <w:sz w:val="16"/>
                <w:szCs w:val="16"/>
              </w:rPr>
              <w:t>-</w:t>
            </w:r>
          </w:p>
        </w:tc>
        <w:tc>
          <w:tcPr>
            <w:tcW w:w="990" w:type="dxa"/>
            <w:shd w:val="clear" w:color="auto" w:fill="auto"/>
          </w:tcPr>
          <w:p w14:paraId="57BC154F" w14:textId="77777777" w:rsidR="00F24EAF" w:rsidRPr="0012708E" w:rsidRDefault="00F24EAF" w:rsidP="00080F43">
            <w:pPr>
              <w:tabs>
                <w:tab w:val="decimal" w:pos="770"/>
              </w:tabs>
              <w:spacing w:line="220" w:lineRule="exact"/>
              <w:ind w:left="-135" w:right="-20"/>
              <w:jc w:val="right"/>
              <w:rPr>
                <w:rFonts w:cs="Times New Roman"/>
                <w:sz w:val="16"/>
                <w:szCs w:val="16"/>
              </w:rPr>
            </w:pPr>
            <w:r>
              <w:rPr>
                <w:rFonts w:cs="Times New Roman"/>
                <w:sz w:val="16"/>
                <w:szCs w:val="16"/>
              </w:rPr>
              <w:t>-</w:t>
            </w:r>
          </w:p>
        </w:tc>
        <w:tc>
          <w:tcPr>
            <w:tcW w:w="1080" w:type="dxa"/>
            <w:shd w:val="clear" w:color="auto" w:fill="auto"/>
          </w:tcPr>
          <w:p w14:paraId="658A6E4F" w14:textId="77777777" w:rsidR="00F24EAF" w:rsidRPr="0012708E" w:rsidRDefault="00F24EAF" w:rsidP="00080F43">
            <w:pPr>
              <w:tabs>
                <w:tab w:val="decimal" w:pos="864"/>
              </w:tabs>
              <w:spacing w:line="220" w:lineRule="exact"/>
              <w:ind w:left="-21" w:right="-105"/>
              <w:rPr>
                <w:rFonts w:cs="Times New Roman"/>
                <w:sz w:val="16"/>
                <w:szCs w:val="16"/>
              </w:rPr>
            </w:pPr>
            <w:r>
              <w:rPr>
                <w:rFonts w:cs="Times New Roman"/>
                <w:sz w:val="16"/>
                <w:szCs w:val="16"/>
              </w:rPr>
              <w:t>-</w:t>
            </w:r>
          </w:p>
        </w:tc>
        <w:tc>
          <w:tcPr>
            <w:tcW w:w="990" w:type="dxa"/>
            <w:shd w:val="clear" w:color="auto" w:fill="auto"/>
          </w:tcPr>
          <w:p w14:paraId="0AB6BB26" w14:textId="77777777" w:rsidR="00F24EAF" w:rsidRPr="0012708E" w:rsidRDefault="00F24EAF" w:rsidP="00080F43">
            <w:pP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tcPr>
          <w:p w14:paraId="1F364A3E" w14:textId="77777777" w:rsidR="00F24EAF" w:rsidRPr="0012708E" w:rsidRDefault="00F24EAF" w:rsidP="00080F43">
            <w:pPr>
              <w:tabs>
                <w:tab w:val="decimal" w:pos="740"/>
              </w:tabs>
              <w:spacing w:line="220" w:lineRule="exact"/>
              <w:ind w:left="-135"/>
              <w:rPr>
                <w:rFonts w:cs="Times New Roman"/>
                <w:sz w:val="16"/>
                <w:szCs w:val="16"/>
              </w:rPr>
            </w:pPr>
            <w:r>
              <w:rPr>
                <w:rFonts w:cs="Times New Roman"/>
                <w:sz w:val="16"/>
                <w:szCs w:val="16"/>
              </w:rPr>
              <w:t>504,097</w:t>
            </w:r>
          </w:p>
        </w:tc>
        <w:tc>
          <w:tcPr>
            <w:tcW w:w="990" w:type="dxa"/>
            <w:shd w:val="clear" w:color="auto" w:fill="auto"/>
          </w:tcPr>
          <w:p w14:paraId="00CAF129" w14:textId="77777777" w:rsidR="00F24EAF" w:rsidRPr="0012708E" w:rsidRDefault="00F24EAF" w:rsidP="00080F43">
            <w:pPr>
              <w:tabs>
                <w:tab w:val="decimal" w:pos="900"/>
              </w:tabs>
              <w:spacing w:line="220" w:lineRule="exact"/>
              <w:ind w:left="-135" w:right="-30"/>
              <w:jc w:val="right"/>
              <w:rPr>
                <w:rFonts w:cs="Times New Roman"/>
                <w:sz w:val="16"/>
                <w:szCs w:val="16"/>
              </w:rPr>
            </w:pPr>
            <w:r>
              <w:rPr>
                <w:rFonts w:cs="Times New Roman"/>
                <w:sz w:val="16"/>
                <w:szCs w:val="16"/>
              </w:rPr>
              <w:t>504,097</w:t>
            </w:r>
          </w:p>
        </w:tc>
      </w:tr>
      <w:tr w:rsidR="00F24EAF" w:rsidRPr="0012708E" w14:paraId="030DE4D1" w14:textId="77777777" w:rsidTr="00080F43">
        <w:trPr>
          <w:cantSplit/>
        </w:trPr>
        <w:tc>
          <w:tcPr>
            <w:tcW w:w="2250" w:type="dxa"/>
            <w:vAlign w:val="bottom"/>
          </w:tcPr>
          <w:p w14:paraId="017B25D7" w14:textId="77777777" w:rsidR="00F24EAF" w:rsidRPr="008E60FC" w:rsidRDefault="00F24EAF" w:rsidP="00080F43">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6C676587" w14:textId="77777777" w:rsidR="00F24EAF" w:rsidRPr="0012708E" w:rsidRDefault="00F24EAF" w:rsidP="00080F43">
            <w:pPr>
              <w:tabs>
                <w:tab w:val="decimal" w:pos="769"/>
              </w:tabs>
              <w:spacing w:line="220" w:lineRule="exact"/>
              <w:ind w:left="-135" w:right="7"/>
              <w:rPr>
                <w:rFonts w:cs="Times New Roman"/>
                <w:sz w:val="16"/>
                <w:szCs w:val="16"/>
              </w:rPr>
            </w:pPr>
            <w:r>
              <w:rPr>
                <w:rFonts w:cs="Times New Roman"/>
                <w:sz w:val="16"/>
                <w:szCs w:val="16"/>
              </w:rPr>
              <w:t>2,545</w:t>
            </w:r>
          </w:p>
        </w:tc>
        <w:tc>
          <w:tcPr>
            <w:tcW w:w="900" w:type="dxa"/>
            <w:shd w:val="clear" w:color="auto" w:fill="auto"/>
            <w:vAlign w:val="bottom"/>
          </w:tcPr>
          <w:p w14:paraId="55AEE45B" w14:textId="77777777" w:rsidR="00F24EAF" w:rsidRPr="0012708E" w:rsidRDefault="00F24EAF" w:rsidP="00080F43">
            <w:pPr>
              <w:tabs>
                <w:tab w:val="decimal" w:pos="700"/>
              </w:tabs>
              <w:spacing w:line="220" w:lineRule="exact"/>
              <w:ind w:left="-115" w:right="-29"/>
              <w:rPr>
                <w:rFonts w:cs="Times New Roman"/>
                <w:sz w:val="16"/>
                <w:szCs w:val="16"/>
              </w:rPr>
            </w:pPr>
            <w:r>
              <w:rPr>
                <w:rFonts w:cs="Times New Roman"/>
                <w:sz w:val="16"/>
                <w:szCs w:val="16"/>
              </w:rPr>
              <w:t>17,499,018</w:t>
            </w:r>
          </w:p>
        </w:tc>
        <w:tc>
          <w:tcPr>
            <w:tcW w:w="990" w:type="dxa"/>
            <w:shd w:val="clear" w:color="auto" w:fill="auto"/>
            <w:vAlign w:val="bottom"/>
          </w:tcPr>
          <w:p w14:paraId="317B51CC" w14:textId="77777777" w:rsidR="00F24EAF" w:rsidRPr="0012708E" w:rsidRDefault="00F24EAF" w:rsidP="00080F43">
            <w:pPr>
              <w:tabs>
                <w:tab w:val="decimal" w:pos="770"/>
              </w:tabs>
              <w:spacing w:line="220" w:lineRule="exact"/>
              <w:ind w:left="-135" w:right="-20"/>
              <w:rPr>
                <w:rFonts w:cs="Times New Roman"/>
                <w:sz w:val="16"/>
                <w:szCs w:val="16"/>
              </w:rPr>
            </w:pPr>
            <w:r>
              <w:rPr>
                <w:rFonts w:cs="Times New Roman"/>
                <w:sz w:val="16"/>
                <w:szCs w:val="16"/>
              </w:rPr>
              <w:t>-</w:t>
            </w:r>
          </w:p>
        </w:tc>
        <w:tc>
          <w:tcPr>
            <w:tcW w:w="1080" w:type="dxa"/>
            <w:shd w:val="clear" w:color="auto" w:fill="auto"/>
            <w:vAlign w:val="bottom"/>
          </w:tcPr>
          <w:p w14:paraId="62FDD7AC" w14:textId="77777777" w:rsidR="00F24EAF" w:rsidRPr="0012708E" w:rsidRDefault="00F24EAF" w:rsidP="00080F43">
            <w:pPr>
              <w:tabs>
                <w:tab w:val="decimal" w:pos="864"/>
              </w:tabs>
              <w:spacing w:line="220" w:lineRule="exact"/>
              <w:ind w:left="-21" w:right="-105"/>
              <w:rPr>
                <w:rFonts w:cs="Times New Roman"/>
                <w:sz w:val="16"/>
                <w:szCs w:val="16"/>
              </w:rPr>
            </w:pPr>
            <w:r>
              <w:rPr>
                <w:rFonts w:cs="Times New Roman"/>
                <w:sz w:val="16"/>
                <w:szCs w:val="16"/>
              </w:rPr>
              <w:t>-</w:t>
            </w:r>
          </w:p>
        </w:tc>
        <w:tc>
          <w:tcPr>
            <w:tcW w:w="990" w:type="dxa"/>
            <w:shd w:val="clear" w:color="auto" w:fill="auto"/>
            <w:vAlign w:val="bottom"/>
          </w:tcPr>
          <w:p w14:paraId="3F47D626" w14:textId="77777777" w:rsidR="00F24EAF" w:rsidRPr="0012708E" w:rsidRDefault="00F24EAF" w:rsidP="00080F43">
            <w:pP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vAlign w:val="bottom"/>
          </w:tcPr>
          <w:p w14:paraId="41EF4287" w14:textId="77777777" w:rsidR="00F24EAF" w:rsidRPr="0012708E" w:rsidRDefault="00F24EAF" w:rsidP="00080F43">
            <w:pPr>
              <w:tabs>
                <w:tab w:val="decimal" w:pos="740"/>
              </w:tabs>
              <w:spacing w:line="220" w:lineRule="exact"/>
              <w:ind w:left="-135"/>
              <w:rPr>
                <w:rFonts w:cs="Times New Roman"/>
                <w:sz w:val="16"/>
                <w:szCs w:val="16"/>
              </w:rPr>
            </w:pPr>
            <w:r>
              <w:rPr>
                <w:rFonts w:cs="Times New Roman"/>
                <w:sz w:val="16"/>
                <w:szCs w:val="16"/>
              </w:rPr>
              <w:t>1,682,974</w:t>
            </w:r>
          </w:p>
        </w:tc>
        <w:tc>
          <w:tcPr>
            <w:tcW w:w="990" w:type="dxa"/>
            <w:shd w:val="clear" w:color="auto" w:fill="auto"/>
            <w:vAlign w:val="bottom"/>
          </w:tcPr>
          <w:p w14:paraId="12D7FCE7" w14:textId="77777777" w:rsidR="00F24EAF" w:rsidRPr="0012708E" w:rsidRDefault="00F24EAF" w:rsidP="00080F43">
            <w:pPr>
              <w:tabs>
                <w:tab w:val="decimal" w:pos="900"/>
              </w:tabs>
              <w:spacing w:line="220" w:lineRule="exact"/>
              <w:ind w:left="-135" w:right="-30"/>
              <w:rPr>
                <w:rFonts w:cs="Times New Roman"/>
                <w:sz w:val="16"/>
                <w:szCs w:val="16"/>
              </w:rPr>
            </w:pPr>
            <w:r>
              <w:rPr>
                <w:rFonts w:cs="Times New Roman"/>
                <w:sz w:val="16"/>
                <w:szCs w:val="16"/>
              </w:rPr>
              <w:t>19,184,537</w:t>
            </w:r>
          </w:p>
        </w:tc>
      </w:tr>
      <w:tr w:rsidR="00F24EAF" w:rsidRPr="0012708E" w14:paraId="6B50E979" w14:textId="77777777" w:rsidTr="00080F43">
        <w:trPr>
          <w:cantSplit/>
        </w:trPr>
        <w:tc>
          <w:tcPr>
            <w:tcW w:w="2250" w:type="dxa"/>
            <w:vAlign w:val="bottom"/>
          </w:tcPr>
          <w:p w14:paraId="470FD08F"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44C0E55A" w14:textId="77777777" w:rsidR="00F24EAF" w:rsidRPr="0012708E" w:rsidRDefault="00F24EAF" w:rsidP="00080F43">
            <w:pPr>
              <w:tabs>
                <w:tab w:val="decimal" w:pos="683"/>
              </w:tabs>
              <w:spacing w:line="220" w:lineRule="exact"/>
              <w:ind w:left="-135" w:right="7"/>
              <w:jc w:val="right"/>
              <w:rPr>
                <w:rFonts w:cs="Times New Roman"/>
                <w:sz w:val="16"/>
                <w:szCs w:val="16"/>
              </w:rPr>
            </w:pPr>
            <w:r>
              <w:rPr>
                <w:rFonts w:cs="Times New Roman"/>
                <w:sz w:val="16"/>
                <w:szCs w:val="16"/>
              </w:rPr>
              <w:t>-</w:t>
            </w:r>
          </w:p>
        </w:tc>
        <w:tc>
          <w:tcPr>
            <w:tcW w:w="900" w:type="dxa"/>
            <w:shd w:val="clear" w:color="auto" w:fill="auto"/>
          </w:tcPr>
          <w:p w14:paraId="372B91A7" w14:textId="77777777" w:rsidR="00F24EAF" w:rsidRPr="0012708E" w:rsidRDefault="00F24EAF" w:rsidP="00080F43">
            <w:pPr>
              <w:tabs>
                <w:tab w:val="decimal" w:pos="700"/>
              </w:tabs>
              <w:spacing w:line="220" w:lineRule="exact"/>
              <w:ind w:left="-115" w:right="-29"/>
              <w:jc w:val="right"/>
              <w:rPr>
                <w:rFonts w:cs="Times New Roman"/>
                <w:sz w:val="16"/>
                <w:szCs w:val="16"/>
              </w:rPr>
            </w:pPr>
            <w:r>
              <w:rPr>
                <w:rFonts w:cs="Times New Roman"/>
                <w:sz w:val="16"/>
                <w:szCs w:val="16"/>
              </w:rPr>
              <w:t>1,488,547</w:t>
            </w:r>
          </w:p>
        </w:tc>
        <w:tc>
          <w:tcPr>
            <w:tcW w:w="990" w:type="dxa"/>
            <w:shd w:val="clear" w:color="auto" w:fill="auto"/>
          </w:tcPr>
          <w:p w14:paraId="1D7F72FC" w14:textId="77777777" w:rsidR="00F24EAF" w:rsidRPr="0012708E" w:rsidRDefault="00F24EAF" w:rsidP="00080F43">
            <w:pPr>
              <w:tabs>
                <w:tab w:val="decimal" w:pos="770"/>
              </w:tabs>
              <w:spacing w:line="220" w:lineRule="exact"/>
              <w:ind w:left="-135" w:right="-20"/>
              <w:jc w:val="right"/>
              <w:rPr>
                <w:rFonts w:cs="Times New Roman"/>
                <w:sz w:val="16"/>
                <w:szCs w:val="16"/>
              </w:rPr>
            </w:pPr>
            <w:r>
              <w:rPr>
                <w:rFonts w:cs="Times New Roman"/>
                <w:sz w:val="16"/>
                <w:szCs w:val="16"/>
              </w:rPr>
              <w:t>1,293,405</w:t>
            </w:r>
          </w:p>
        </w:tc>
        <w:tc>
          <w:tcPr>
            <w:tcW w:w="1080" w:type="dxa"/>
            <w:shd w:val="clear" w:color="auto" w:fill="auto"/>
          </w:tcPr>
          <w:p w14:paraId="3D6AF3AE" w14:textId="77777777" w:rsidR="00F24EAF" w:rsidRPr="0012708E" w:rsidRDefault="00F24EAF" w:rsidP="00080F43">
            <w:pPr>
              <w:tabs>
                <w:tab w:val="decimal" w:pos="864"/>
              </w:tabs>
              <w:spacing w:line="220" w:lineRule="exact"/>
              <w:ind w:left="-21" w:right="-105"/>
              <w:rPr>
                <w:rFonts w:cs="Times New Roman"/>
                <w:sz w:val="16"/>
                <w:szCs w:val="16"/>
              </w:rPr>
            </w:pPr>
            <w:r>
              <w:rPr>
                <w:rFonts w:cs="Times New Roman"/>
                <w:sz w:val="16"/>
                <w:szCs w:val="16"/>
              </w:rPr>
              <w:t>138,357</w:t>
            </w:r>
          </w:p>
        </w:tc>
        <w:tc>
          <w:tcPr>
            <w:tcW w:w="990" w:type="dxa"/>
            <w:shd w:val="clear" w:color="auto" w:fill="auto"/>
          </w:tcPr>
          <w:p w14:paraId="4B1334A6" w14:textId="77777777" w:rsidR="00F24EAF" w:rsidRPr="0012708E" w:rsidRDefault="00F24EAF" w:rsidP="00080F43">
            <w:pP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tcPr>
          <w:p w14:paraId="3AD7A75C" w14:textId="77777777" w:rsidR="00F24EAF" w:rsidRPr="0012708E" w:rsidRDefault="00F24EAF" w:rsidP="00080F43">
            <w:pPr>
              <w:tabs>
                <w:tab w:val="decimal" w:pos="740"/>
              </w:tabs>
              <w:spacing w:line="220" w:lineRule="exact"/>
              <w:ind w:left="-135"/>
              <w:jc w:val="right"/>
              <w:rPr>
                <w:rFonts w:cs="Times New Roman"/>
                <w:sz w:val="16"/>
                <w:szCs w:val="16"/>
              </w:rPr>
            </w:pPr>
            <w:r>
              <w:rPr>
                <w:rFonts w:cs="Times New Roman"/>
                <w:sz w:val="16"/>
                <w:szCs w:val="16"/>
              </w:rPr>
              <w:t>2,441</w:t>
            </w:r>
          </w:p>
        </w:tc>
        <w:tc>
          <w:tcPr>
            <w:tcW w:w="990" w:type="dxa"/>
            <w:shd w:val="clear" w:color="auto" w:fill="auto"/>
          </w:tcPr>
          <w:p w14:paraId="7E3C5334" w14:textId="77777777" w:rsidR="00F24EAF" w:rsidRPr="0012708E" w:rsidRDefault="00F24EAF" w:rsidP="00080F43">
            <w:pPr>
              <w:tabs>
                <w:tab w:val="decimal" w:pos="900"/>
              </w:tabs>
              <w:spacing w:line="220" w:lineRule="exact"/>
              <w:ind w:left="-135" w:right="-30"/>
              <w:jc w:val="right"/>
              <w:rPr>
                <w:rFonts w:cs="Times New Roman"/>
                <w:sz w:val="16"/>
                <w:szCs w:val="16"/>
              </w:rPr>
            </w:pPr>
            <w:r>
              <w:rPr>
                <w:rFonts w:cs="Times New Roman"/>
                <w:sz w:val="16"/>
                <w:szCs w:val="16"/>
              </w:rPr>
              <w:t>2,922,750</w:t>
            </w:r>
          </w:p>
        </w:tc>
      </w:tr>
      <w:tr w:rsidR="00F24EAF" w:rsidRPr="0012708E" w14:paraId="24BD9CA6" w14:textId="77777777" w:rsidTr="00080F43">
        <w:trPr>
          <w:cantSplit/>
        </w:trPr>
        <w:tc>
          <w:tcPr>
            <w:tcW w:w="2250" w:type="dxa"/>
            <w:vAlign w:val="bottom"/>
          </w:tcPr>
          <w:p w14:paraId="1A19C344" w14:textId="77777777" w:rsidR="00F24EAF" w:rsidRPr="0012708E" w:rsidRDefault="00F24EAF" w:rsidP="00080F43">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shd w:val="clear" w:color="auto" w:fill="auto"/>
          </w:tcPr>
          <w:p w14:paraId="6964C85D" w14:textId="77777777" w:rsidR="00F24EAF" w:rsidRPr="0012708E" w:rsidRDefault="00F24EAF" w:rsidP="00080F43">
            <w:pPr>
              <w:tabs>
                <w:tab w:val="decimal" w:pos="680"/>
              </w:tabs>
              <w:spacing w:line="220" w:lineRule="exact"/>
              <w:ind w:right="7"/>
              <w:jc w:val="right"/>
              <w:rPr>
                <w:rFonts w:eastAsia="Angsana New" w:cs="Times New Roman"/>
                <w:sz w:val="16"/>
                <w:szCs w:val="16"/>
              </w:rPr>
            </w:pPr>
            <w:r>
              <w:rPr>
                <w:rFonts w:eastAsia="Angsana New" w:cs="Times New Roman"/>
                <w:sz w:val="16"/>
                <w:szCs w:val="16"/>
              </w:rPr>
              <w:t>334,820</w:t>
            </w:r>
          </w:p>
        </w:tc>
        <w:tc>
          <w:tcPr>
            <w:tcW w:w="900" w:type="dxa"/>
            <w:shd w:val="clear" w:color="auto" w:fill="auto"/>
          </w:tcPr>
          <w:p w14:paraId="5A678E9F" w14:textId="77777777" w:rsidR="00F24EAF" w:rsidRPr="0012708E" w:rsidRDefault="00F24EAF" w:rsidP="00080F43">
            <w:pPr>
              <w:tabs>
                <w:tab w:val="left" w:pos="250"/>
                <w:tab w:val="left" w:pos="340"/>
                <w:tab w:val="decimal" w:pos="790"/>
              </w:tabs>
              <w:spacing w:line="220" w:lineRule="exact"/>
              <w:ind w:left="-110" w:right="-110"/>
              <w:jc w:val="center"/>
              <w:rPr>
                <w:rFonts w:eastAsia="Angsana New" w:cs="Times New Roman"/>
                <w:sz w:val="16"/>
                <w:szCs w:val="16"/>
              </w:rPr>
            </w:pPr>
            <w:r>
              <w:rPr>
                <w:rFonts w:eastAsia="Angsana New" w:cs="Times New Roman"/>
                <w:sz w:val="16"/>
                <w:szCs w:val="16"/>
              </w:rPr>
              <w:t>90,856,455</w:t>
            </w:r>
          </w:p>
        </w:tc>
        <w:tc>
          <w:tcPr>
            <w:tcW w:w="990" w:type="dxa"/>
            <w:shd w:val="clear" w:color="auto" w:fill="auto"/>
          </w:tcPr>
          <w:p w14:paraId="51D746BF" w14:textId="77777777" w:rsidR="00F24EAF" w:rsidRPr="0012708E" w:rsidRDefault="00F24EAF" w:rsidP="00080F43">
            <w:pPr>
              <w:tabs>
                <w:tab w:val="decimal" w:pos="770"/>
              </w:tabs>
              <w:spacing w:line="220" w:lineRule="exact"/>
              <w:ind w:right="-20"/>
              <w:jc w:val="right"/>
              <w:rPr>
                <w:rFonts w:eastAsia="Angsana New" w:cs="Times New Roman"/>
                <w:sz w:val="16"/>
                <w:szCs w:val="16"/>
              </w:rPr>
            </w:pPr>
            <w:r>
              <w:rPr>
                <w:rFonts w:eastAsia="Angsana New" w:cs="Times New Roman"/>
                <w:sz w:val="16"/>
                <w:szCs w:val="16"/>
              </w:rPr>
              <w:t>15,688,793</w:t>
            </w:r>
          </w:p>
        </w:tc>
        <w:tc>
          <w:tcPr>
            <w:tcW w:w="1080" w:type="dxa"/>
            <w:shd w:val="clear" w:color="auto" w:fill="auto"/>
          </w:tcPr>
          <w:p w14:paraId="4AC1F72F" w14:textId="77777777" w:rsidR="00F24EAF" w:rsidRPr="0012708E" w:rsidRDefault="00F24EAF" w:rsidP="00080F43">
            <w:pPr>
              <w:tabs>
                <w:tab w:val="decimal" w:pos="864"/>
              </w:tabs>
              <w:spacing w:line="220" w:lineRule="exact"/>
              <w:ind w:left="-21" w:right="-105"/>
              <w:rPr>
                <w:rFonts w:eastAsia="Angsana New" w:cs="Times New Roman"/>
                <w:sz w:val="16"/>
                <w:szCs w:val="16"/>
              </w:rPr>
            </w:pPr>
            <w:r>
              <w:rPr>
                <w:rFonts w:eastAsia="Angsana New" w:cs="Times New Roman"/>
                <w:sz w:val="16"/>
                <w:szCs w:val="16"/>
              </w:rPr>
              <w:t>8,757,147</w:t>
            </w:r>
          </w:p>
        </w:tc>
        <w:tc>
          <w:tcPr>
            <w:tcW w:w="990" w:type="dxa"/>
            <w:shd w:val="clear" w:color="auto" w:fill="auto"/>
          </w:tcPr>
          <w:p w14:paraId="0E34B233" w14:textId="77777777" w:rsidR="00F24EAF" w:rsidRPr="0012708E" w:rsidRDefault="00F24EAF" w:rsidP="00080F43">
            <w:pPr>
              <w:tabs>
                <w:tab w:val="decimal" w:pos="780"/>
              </w:tabs>
              <w:spacing w:line="220" w:lineRule="exact"/>
              <w:ind w:right="-100"/>
              <w:rPr>
                <w:rFonts w:eastAsia="Angsana New" w:cs="Times New Roman"/>
                <w:sz w:val="16"/>
                <w:szCs w:val="16"/>
              </w:rPr>
            </w:pPr>
            <w:r>
              <w:rPr>
                <w:rFonts w:eastAsia="Angsana New" w:cs="Times New Roman"/>
                <w:sz w:val="16"/>
                <w:szCs w:val="16"/>
              </w:rPr>
              <w:t>5,660,820</w:t>
            </w:r>
          </w:p>
        </w:tc>
        <w:tc>
          <w:tcPr>
            <w:tcW w:w="990" w:type="dxa"/>
            <w:shd w:val="clear" w:color="auto" w:fill="auto"/>
          </w:tcPr>
          <w:p w14:paraId="16A50621" w14:textId="77777777" w:rsidR="00F24EAF" w:rsidRPr="0012708E" w:rsidRDefault="00F24EAF" w:rsidP="00080F43">
            <w:pPr>
              <w:tabs>
                <w:tab w:val="decimal" w:pos="740"/>
              </w:tabs>
              <w:spacing w:line="220" w:lineRule="exact"/>
              <w:jc w:val="right"/>
              <w:rPr>
                <w:rFonts w:eastAsia="Angsana New" w:cs="Times New Roman"/>
                <w:sz w:val="16"/>
                <w:szCs w:val="16"/>
                <w:rtl/>
                <w:cs/>
              </w:rPr>
            </w:pPr>
            <w:r>
              <w:rPr>
                <w:rFonts w:eastAsia="Angsana New" w:cs="Times New Roman"/>
                <w:sz w:val="16"/>
                <w:szCs w:val="16"/>
              </w:rPr>
              <w:t>-</w:t>
            </w:r>
          </w:p>
        </w:tc>
        <w:tc>
          <w:tcPr>
            <w:tcW w:w="990" w:type="dxa"/>
            <w:shd w:val="clear" w:color="auto" w:fill="auto"/>
          </w:tcPr>
          <w:p w14:paraId="53E8CAEC" w14:textId="77777777" w:rsidR="00F24EAF" w:rsidRPr="0012708E" w:rsidRDefault="00F24EAF" w:rsidP="00080F43">
            <w:pPr>
              <w:tabs>
                <w:tab w:val="decimal" w:pos="900"/>
              </w:tabs>
              <w:spacing w:line="220" w:lineRule="exact"/>
              <w:ind w:right="-30"/>
              <w:rPr>
                <w:rFonts w:eastAsia="Angsana New" w:cs="Times New Roman"/>
                <w:sz w:val="16"/>
                <w:szCs w:val="16"/>
              </w:rPr>
            </w:pPr>
            <w:r>
              <w:rPr>
                <w:rFonts w:eastAsia="Angsana New" w:cs="Times New Roman"/>
                <w:sz w:val="16"/>
                <w:szCs w:val="16"/>
              </w:rPr>
              <w:t>121,298,035</w:t>
            </w:r>
          </w:p>
        </w:tc>
      </w:tr>
      <w:tr w:rsidR="00F24EAF" w:rsidRPr="0012708E" w14:paraId="4F360C99" w14:textId="77777777" w:rsidTr="00080F43">
        <w:trPr>
          <w:cantSplit/>
        </w:trPr>
        <w:tc>
          <w:tcPr>
            <w:tcW w:w="2250" w:type="dxa"/>
            <w:vAlign w:val="bottom"/>
          </w:tcPr>
          <w:p w14:paraId="192F48C6" w14:textId="77777777" w:rsidR="00F24EAF" w:rsidRPr="0012708E" w:rsidRDefault="00F24EAF" w:rsidP="00080F43">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46079DCF" w14:textId="77777777" w:rsidR="00F24EAF" w:rsidRPr="0012708E" w:rsidRDefault="00F24EAF" w:rsidP="00080F43">
            <w:pPr>
              <w:pBdr>
                <w:bottom w:val="single" w:sz="4" w:space="1" w:color="auto"/>
              </w:pBdr>
              <w:tabs>
                <w:tab w:val="decimal" w:pos="683"/>
              </w:tabs>
              <w:spacing w:line="220" w:lineRule="exact"/>
              <w:ind w:left="-135" w:right="7"/>
              <w:jc w:val="right"/>
              <w:rPr>
                <w:rFonts w:cs="Times New Roman"/>
                <w:sz w:val="16"/>
                <w:szCs w:val="16"/>
              </w:rPr>
            </w:pPr>
            <w:r>
              <w:rPr>
                <w:rFonts w:cs="Times New Roman"/>
                <w:sz w:val="16"/>
                <w:szCs w:val="16"/>
              </w:rPr>
              <w:t>-</w:t>
            </w:r>
          </w:p>
        </w:tc>
        <w:tc>
          <w:tcPr>
            <w:tcW w:w="900" w:type="dxa"/>
            <w:shd w:val="clear" w:color="auto" w:fill="auto"/>
          </w:tcPr>
          <w:p w14:paraId="2D3DEBC9" w14:textId="77777777" w:rsidR="00F24EAF" w:rsidRPr="0012708E" w:rsidRDefault="00F24EAF" w:rsidP="00080F43">
            <w:pPr>
              <w:pBdr>
                <w:bottom w:val="single" w:sz="4" w:space="1" w:color="auto"/>
              </w:pBdr>
              <w:tabs>
                <w:tab w:val="decimal" w:pos="700"/>
              </w:tabs>
              <w:spacing w:line="220" w:lineRule="exact"/>
              <w:ind w:left="-115" w:right="-29"/>
              <w:jc w:val="right"/>
              <w:rPr>
                <w:rFonts w:cs="Times New Roman"/>
                <w:sz w:val="16"/>
                <w:szCs w:val="16"/>
              </w:rPr>
            </w:pPr>
            <w:r>
              <w:rPr>
                <w:rFonts w:cs="Times New Roman"/>
                <w:sz w:val="16"/>
                <w:szCs w:val="16"/>
              </w:rPr>
              <w:t>-</w:t>
            </w:r>
          </w:p>
        </w:tc>
        <w:tc>
          <w:tcPr>
            <w:tcW w:w="990" w:type="dxa"/>
            <w:shd w:val="clear" w:color="auto" w:fill="auto"/>
          </w:tcPr>
          <w:p w14:paraId="3B8B52D7" w14:textId="77777777" w:rsidR="00F24EAF" w:rsidRPr="0012708E" w:rsidRDefault="00F24EAF" w:rsidP="00080F43">
            <w:pPr>
              <w:pBdr>
                <w:bottom w:val="single" w:sz="4" w:space="1" w:color="auto"/>
              </w:pBdr>
              <w:tabs>
                <w:tab w:val="decimal" w:pos="770"/>
              </w:tabs>
              <w:spacing w:line="220" w:lineRule="exact"/>
              <w:ind w:left="-27" w:right="-20"/>
              <w:jc w:val="right"/>
              <w:rPr>
                <w:rFonts w:cs="Times New Roman"/>
                <w:sz w:val="16"/>
                <w:szCs w:val="16"/>
              </w:rPr>
            </w:pPr>
            <w:r>
              <w:rPr>
                <w:rFonts w:cs="Times New Roman"/>
                <w:sz w:val="16"/>
                <w:szCs w:val="16"/>
              </w:rPr>
              <w:t>-</w:t>
            </w:r>
          </w:p>
        </w:tc>
        <w:tc>
          <w:tcPr>
            <w:tcW w:w="1080" w:type="dxa"/>
            <w:shd w:val="clear" w:color="auto" w:fill="auto"/>
          </w:tcPr>
          <w:p w14:paraId="6AF5CD42" w14:textId="77777777" w:rsidR="00F24EAF" w:rsidRPr="0012708E" w:rsidRDefault="00F24EAF" w:rsidP="00080F43">
            <w:pPr>
              <w:pBdr>
                <w:bottom w:val="single" w:sz="4" w:space="1" w:color="auto"/>
              </w:pBdr>
              <w:tabs>
                <w:tab w:val="decimal" w:pos="864"/>
              </w:tabs>
              <w:spacing w:line="220" w:lineRule="exact"/>
              <w:ind w:left="-21" w:right="-105"/>
              <w:rPr>
                <w:rFonts w:cs="Times New Roman"/>
                <w:sz w:val="16"/>
                <w:szCs w:val="16"/>
              </w:rPr>
            </w:pPr>
            <w:r>
              <w:rPr>
                <w:rFonts w:cs="Times New Roman"/>
                <w:sz w:val="16"/>
                <w:szCs w:val="16"/>
              </w:rPr>
              <w:t>-</w:t>
            </w:r>
          </w:p>
        </w:tc>
        <w:tc>
          <w:tcPr>
            <w:tcW w:w="990" w:type="dxa"/>
            <w:shd w:val="clear" w:color="auto" w:fill="auto"/>
          </w:tcPr>
          <w:p w14:paraId="72D03DEE" w14:textId="77777777" w:rsidR="00F24EAF" w:rsidRPr="0012708E" w:rsidRDefault="00F24EAF" w:rsidP="00080F43">
            <w:pPr>
              <w:pBdr>
                <w:bottom w:val="single" w:sz="4" w:space="1" w:color="auto"/>
              </w:pBd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tcPr>
          <w:p w14:paraId="39E4D576" w14:textId="77777777" w:rsidR="00F24EAF" w:rsidRPr="0012708E" w:rsidRDefault="00F24EAF" w:rsidP="00080F43">
            <w:pPr>
              <w:pBdr>
                <w:bottom w:val="single" w:sz="4" w:space="1" w:color="auto"/>
              </w:pBdr>
              <w:tabs>
                <w:tab w:val="decimal" w:pos="740"/>
              </w:tabs>
              <w:spacing w:line="220" w:lineRule="exact"/>
              <w:ind w:left="-9"/>
              <w:jc w:val="right"/>
              <w:rPr>
                <w:rFonts w:cs="Times New Roman"/>
                <w:sz w:val="16"/>
                <w:szCs w:val="16"/>
                <w:rtl/>
                <w:cs/>
              </w:rPr>
            </w:pPr>
            <w:r>
              <w:rPr>
                <w:rFonts w:cs="Times New Roman"/>
                <w:sz w:val="16"/>
                <w:szCs w:val="16"/>
              </w:rPr>
              <w:t>545,019</w:t>
            </w:r>
          </w:p>
        </w:tc>
        <w:tc>
          <w:tcPr>
            <w:tcW w:w="990" w:type="dxa"/>
            <w:shd w:val="clear" w:color="auto" w:fill="auto"/>
          </w:tcPr>
          <w:p w14:paraId="1ADDEF67" w14:textId="77777777" w:rsidR="00F24EAF" w:rsidRPr="0012708E" w:rsidRDefault="00F24EAF" w:rsidP="00080F43">
            <w:pPr>
              <w:pBdr>
                <w:bottom w:val="single" w:sz="4" w:space="1" w:color="auto"/>
              </w:pBdr>
              <w:tabs>
                <w:tab w:val="decimal" w:pos="900"/>
              </w:tabs>
              <w:spacing w:line="220" w:lineRule="exact"/>
              <w:ind w:right="-30"/>
              <w:jc w:val="right"/>
              <w:rPr>
                <w:rFonts w:cs="Times New Roman"/>
                <w:sz w:val="16"/>
                <w:szCs w:val="16"/>
              </w:rPr>
            </w:pPr>
            <w:r>
              <w:rPr>
                <w:rFonts w:cs="Times New Roman"/>
                <w:sz w:val="16"/>
                <w:szCs w:val="16"/>
              </w:rPr>
              <w:t>545,019</w:t>
            </w:r>
          </w:p>
        </w:tc>
      </w:tr>
      <w:tr w:rsidR="00F24EAF" w:rsidRPr="0012708E" w14:paraId="384AAAE4" w14:textId="77777777" w:rsidTr="00080F43">
        <w:trPr>
          <w:cantSplit/>
        </w:trPr>
        <w:tc>
          <w:tcPr>
            <w:tcW w:w="2250" w:type="dxa"/>
            <w:vAlign w:val="bottom"/>
          </w:tcPr>
          <w:p w14:paraId="678E1CAD"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51EF038B" w14:textId="77777777" w:rsidR="00F24EAF" w:rsidRPr="00EC65EE" w:rsidRDefault="00F24EAF" w:rsidP="00080F43">
            <w:pPr>
              <w:pBdr>
                <w:bottom w:val="double" w:sz="4" w:space="1" w:color="auto"/>
              </w:pBdr>
              <w:tabs>
                <w:tab w:val="decimal" w:pos="683"/>
              </w:tabs>
              <w:spacing w:line="220" w:lineRule="exact"/>
              <w:ind w:left="-135" w:right="7"/>
              <w:jc w:val="right"/>
              <w:rPr>
                <w:rFonts w:cstheme="minorBidi"/>
                <w:b/>
                <w:bCs/>
                <w:sz w:val="16"/>
                <w:lang w:bidi="th-TH"/>
              </w:rPr>
            </w:pPr>
            <w:r>
              <w:rPr>
                <w:rFonts w:cstheme="minorBidi"/>
                <w:b/>
                <w:bCs/>
                <w:sz w:val="16"/>
                <w:lang w:bidi="th-TH"/>
              </w:rPr>
              <w:t>337,365</w:t>
            </w:r>
          </w:p>
        </w:tc>
        <w:tc>
          <w:tcPr>
            <w:tcW w:w="900" w:type="dxa"/>
            <w:shd w:val="clear" w:color="auto" w:fill="auto"/>
          </w:tcPr>
          <w:p w14:paraId="5967DE83" w14:textId="77777777" w:rsidR="00F24EAF" w:rsidRPr="0012708E" w:rsidRDefault="00F24EAF" w:rsidP="00080F43">
            <w:pPr>
              <w:pBdr>
                <w:bottom w:val="double" w:sz="4" w:space="1" w:color="auto"/>
              </w:pBdr>
              <w:tabs>
                <w:tab w:val="decimal" w:pos="700"/>
              </w:tabs>
              <w:spacing w:line="220" w:lineRule="exact"/>
              <w:ind w:left="-115" w:right="-29"/>
              <w:jc w:val="right"/>
              <w:rPr>
                <w:rFonts w:cs="Times New Roman"/>
                <w:b/>
                <w:bCs/>
                <w:sz w:val="16"/>
                <w:szCs w:val="16"/>
              </w:rPr>
            </w:pPr>
            <w:r>
              <w:rPr>
                <w:rFonts w:cs="Times New Roman"/>
                <w:b/>
                <w:bCs/>
                <w:sz w:val="16"/>
                <w:szCs w:val="16"/>
              </w:rPr>
              <w:t>109,844,020</w:t>
            </w:r>
          </w:p>
        </w:tc>
        <w:tc>
          <w:tcPr>
            <w:tcW w:w="990" w:type="dxa"/>
            <w:shd w:val="clear" w:color="auto" w:fill="auto"/>
          </w:tcPr>
          <w:p w14:paraId="00D01A77" w14:textId="77777777" w:rsidR="00F24EAF" w:rsidRPr="0012708E" w:rsidRDefault="00F24EAF" w:rsidP="00080F43">
            <w:pPr>
              <w:pBdr>
                <w:bottom w:val="double" w:sz="4" w:space="1" w:color="auto"/>
              </w:pBdr>
              <w:tabs>
                <w:tab w:val="decimal" w:pos="770"/>
              </w:tabs>
              <w:spacing w:line="220" w:lineRule="exact"/>
              <w:ind w:left="-12" w:right="-20"/>
              <w:jc w:val="right"/>
              <w:rPr>
                <w:rFonts w:cs="Times New Roman"/>
                <w:b/>
                <w:bCs/>
                <w:sz w:val="16"/>
                <w:szCs w:val="16"/>
              </w:rPr>
            </w:pPr>
            <w:r>
              <w:rPr>
                <w:rFonts w:cs="Times New Roman"/>
                <w:b/>
                <w:bCs/>
                <w:sz w:val="16"/>
                <w:szCs w:val="16"/>
              </w:rPr>
              <w:t>16,982,198</w:t>
            </w:r>
          </w:p>
        </w:tc>
        <w:tc>
          <w:tcPr>
            <w:tcW w:w="1080" w:type="dxa"/>
            <w:shd w:val="clear" w:color="auto" w:fill="auto"/>
          </w:tcPr>
          <w:p w14:paraId="4A93F6A9" w14:textId="77777777" w:rsidR="00F24EAF" w:rsidRPr="0012708E" w:rsidRDefault="00F24EAF" w:rsidP="00080F43">
            <w:pPr>
              <w:pBdr>
                <w:bottom w:val="double" w:sz="4" w:space="1" w:color="auto"/>
              </w:pBdr>
              <w:tabs>
                <w:tab w:val="decimal" w:pos="864"/>
              </w:tabs>
              <w:spacing w:line="220" w:lineRule="exact"/>
              <w:ind w:left="-21" w:right="-105"/>
              <w:rPr>
                <w:rFonts w:cs="Times New Roman"/>
                <w:b/>
                <w:bCs/>
                <w:sz w:val="16"/>
                <w:szCs w:val="16"/>
              </w:rPr>
            </w:pPr>
            <w:r>
              <w:rPr>
                <w:rFonts w:cs="Times New Roman"/>
                <w:b/>
                <w:bCs/>
                <w:sz w:val="16"/>
                <w:szCs w:val="16"/>
              </w:rPr>
              <w:t>8,895,504</w:t>
            </w:r>
          </w:p>
        </w:tc>
        <w:tc>
          <w:tcPr>
            <w:tcW w:w="990" w:type="dxa"/>
            <w:shd w:val="clear" w:color="auto" w:fill="auto"/>
          </w:tcPr>
          <w:p w14:paraId="296A8A6A" w14:textId="77777777" w:rsidR="00F24EAF" w:rsidRPr="0012708E" w:rsidRDefault="00F24EAF" w:rsidP="00080F43">
            <w:pPr>
              <w:pBdr>
                <w:bottom w:val="double" w:sz="4" w:space="1" w:color="auto"/>
              </w:pBdr>
              <w:tabs>
                <w:tab w:val="decimal" w:pos="780"/>
              </w:tabs>
              <w:spacing w:line="220" w:lineRule="exact"/>
              <w:ind w:right="-100"/>
              <w:rPr>
                <w:rFonts w:cs="Times New Roman"/>
                <w:b/>
                <w:bCs/>
                <w:sz w:val="16"/>
                <w:szCs w:val="16"/>
              </w:rPr>
            </w:pPr>
            <w:r>
              <w:rPr>
                <w:rFonts w:cs="Times New Roman"/>
                <w:b/>
                <w:bCs/>
                <w:sz w:val="16"/>
                <w:szCs w:val="16"/>
              </w:rPr>
              <w:t>5,660,820</w:t>
            </w:r>
          </w:p>
        </w:tc>
        <w:tc>
          <w:tcPr>
            <w:tcW w:w="990" w:type="dxa"/>
            <w:shd w:val="clear" w:color="auto" w:fill="auto"/>
          </w:tcPr>
          <w:p w14:paraId="774CBB5A" w14:textId="77777777" w:rsidR="00F24EAF" w:rsidRPr="0012708E" w:rsidRDefault="00F24EAF" w:rsidP="00080F43">
            <w:pPr>
              <w:pBdr>
                <w:bottom w:val="double" w:sz="4" w:space="1" w:color="auto"/>
              </w:pBdr>
              <w:tabs>
                <w:tab w:val="decimal" w:pos="740"/>
              </w:tabs>
              <w:spacing w:line="220" w:lineRule="exact"/>
              <w:ind w:left="-12"/>
              <w:jc w:val="right"/>
              <w:rPr>
                <w:rFonts w:cs="Times New Roman"/>
                <w:b/>
                <w:bCs/>
                <w:sz w:val="16"/>
                <w:szCs w:val="16"/>
              </w:rPr>
            </w:pPr>
            <w:r>
              <w:rPr>
                <w:rFonts w:cs="Times New Roman"/>
                <w:b/>
                <w:bCs/>
                <w:sz w:val="16"/>
                <w:szCs w:val="16"/>
              </w:rPr>
              <w:t>2,734,531</w:t>
            </w:r>
          </w:p>
        </w:tc>
        <w:tc>
          <w:tcPr>
            <w:tcW w:w="990" w:type="dxa"/>
            <w:shd w:val="clear" w:color="auto" w:fill="auto"/>
          </w:tcPr>
          <w:p w14:paraId="55BC6A66" w14:textId="18A52B82" w:rsidR="00F24EAF" w:rsidRPr="0012708E" w:rsidRDefault="00F24EAF" w:rsidP="00080F43">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Pr>
                <w:rFonts w:cs="Times New Roman"/>
                <w:b/>
                <w:bCs/>
                <w:sz w:val="16"/>
                <w:szCs w:val="16"/>
              </w:rPr>
              <w:t>144,</w:t>
            </w:r>
            <w:r w:rsidR="00EE51A8">
              <w:rPr>
                <w:rFonts w:cstheme="minorBidi"/>
                <w:b/>
                <w:bCs/>
                <w:sz w:val="16"/>
                <w:lang w:val="en-US" w:bidi="th-TH"/>
              </w:rPr>
              <w:t>454</w:t>
            </w:r>
            <w:r>
              <w:rPr>
                <w:rFonts w:cs="Times New Roman"/>
                <w:b/>
                <w:bCs/>
                <w:sz w:val="16"/>
                <w:szCs w:val="16"/>
              </w:rPr>
              <w:t>,438</w:t>
            </w:r>
          </w:p>
        </w:tc>
      </w:tr>
      <w:tr w:rsidR="00F24EAF" w:rsidRPr="0012708E" w14:paraId="76636DC3" w14:textId="77777777" w:rsidTr="00080F43">
        <w:trPr>
          <w:cantSplit/>
          <w:trHeight w:val="77"/>
        </w:trPr>
        <w:tc>
          <w:tcPr>
            <w:tcW w:w="2250" w:type="dxa"/>
          </w:tcPr>
          <w:p w14:paraId="238AAC85" w14:textId="77777777" w:rsidR="00F24EAF" w:rsidRPr="0012708E" w:rsidRDefault="00F24EAF" w:rsidP="00080F43">
            <w:pPr>
              <w:tabs>
                <w:tab w:val="left" w:pos="266"/>
              </w:tabs>
              <w:spacing w:line="220" w:lineRule="exact"/>
              <w:ind w:left="106" w:right="9" w:hanging="124"/>
              <w:rPr>
                <w:rFonts w:cs="Times New Roman"/>
                <w:sz w:val="16"/>
                <w:szCs w:val="16"/>
              </w:rPr>
            </w:pPr>
          </w:p>
        </w:tc>
        <w:tc>
          <w:tcPr>
            <w:tcW w:w="990" w:type="dxa"/>
            <w:shd w:val="clear" w:color="auto" w:fill="auto"/>
          </w:tcPr>
          <w:p w14:paraId="1A092CEE" w14:textId="77777777" w:rsidR="00F24EAF" w:rsidRPr="0012708E" w:rsidRDefault="00F24EAF" w:rsidP="00080F43">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6D0D6C4B" w14:textId="77777777" w:rsidR="00F24EAF" w:rsidRPr="0012708E" w:rsidRDefault="00F24EAF" w:rsidP="00080F43">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37005E2D" w14:textId="77777777" w:rsidR="00F24EAF" w:rsidRPr="0012708E" w:rsidRDefault="00F24EAF" w:rsidP="00080F43">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2429B19A" w14:textId="77777777" w:rsidR="00F24EAF" w:rsidRPr="0012708E" w:rsidRDefault="00F24EAF" w:rsidP="00080F43">
            <w:pPr>
              <w:tabs>
                <w:tab w:val="decimal" w:pos="864"/>
              </w:tabs>
              <w:spacing w:line="220" w:lineRule="exact"/>
              <w:ind w:left="-21" w:right="-105"/>
              <w:jc w:val="right"/>
              <w:rPr>
                <w:rFonts w:cs="Times New Roman"/>
                <w:b/>
                <w:bCs/>
                <w:sz w:val="16"/>
                <w:szCs w:val="16"/>
              </w:rPr>
            </w:pPr>
          </w:p>
        </w:tc>
        <w:tc>
          <w:tcPr>
            <w:tcW w:w="990" w:type="dxa"/>
            <w:shd w:val="clear" w:color="auto" w:fill="auto"/>
          </w:tcPr>
          <w:p w14:paraId="6E8F1ED5" w14:textId="77777777" w:rsidR="00F24EAF" w:rsidRPr="0012708E" w:rsidRDefault="00F24EAF" w:rsidP="00080F43">
            <w:pPr>
              <w:tabs>
                <w:tab w:val="decimal" w:pos="780"/>
              </w:tabs>
              <w:spacing w:line="220" w:lineRule="exact"/>
              <w:ind w:right="-100"/>
              <w:rPr>
                <w:rFonts w:cs="Times New Roman"/>
                <w:b/>
                <w:bCs/>
                <w:sz w:val="16"/>
                <w:szCs w:val="16"/>
              </w:rPr>
            </w:pPr>
          </w:p>
        </w:tc>
        <w:tc>
          <w:tcPr>
            <w:tcW w:w="990" w:type="dxa"/>
            <w:shd w:val="clear" w:color="auto" w:fill="auto"/>
          </w:tcPr>
          <w:p w14:paraId="039ED2EF" w14:textId="77777777" w:rsidR="00F24EAF" w:rsidRPr="0012708E" w:rsidRDefault="00F24EAF" w:rsidP="00080F43">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7F0ED08B" w14:textId="77777777" w:rsidR="00F24EAF" w:rsidRPr="0012708E" w:rsidRDefault="00F24EAF" w:rsidP="00080F43">
            <w:pPr>
              <w:pStyle w:val="Footer"/>
              <w:tabs>
                <w:tab w:val="clear" w:pos="9639"/>
                <w:tab w:val="decimal" w:pos="900"/>
              </w:tabs>
              <w:spacing w:line="220" w:lineRule="exact"/>
              <w:ind w:right="-30"/>
              <w:jc w:val="right"/>
              <w:rPr>
                <w:rFonts w:cs="Times New Roman"/>
                <w:b/>
                <w:bCs/>
                <w:sz w:val="16"/>
                <w:szCs w:val="16"/>
              </w:rPr>
            </w:pPr>
          </w:p>
        </w:tc>
      </w:tr>
      <w:tr w:rsidR="00F24EAF" w:rsidRPr="0012708E" w14:paraId="0421B756" w14:textId="77777777" w:rsidTr="00080F43">
        <w:trPr>
          <w:cantSplit/>
        </w:trPr>
        <w:tc>
          <w:tcPr>
            <w:tcW w:w="2250" w:type="dxa"/>
          </w:tcPr>
          <w:p w14:paraId="5F76C90D"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tcPr>
          <w:p w14:paraId="6B0BD142" w14:textId="77777777" w:rsidR="00F24EAF" w:rsidRPr="0012708E" w:rsidRDefault="00F24EAF" w:rsidP="00080F43">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3F67D381" w14:textId="77777777" w:rsidR="00F24EAF" w:rsidRPr="0012708E" w:rsidRDefault="00F24EAF" w:rsidP="00080F43">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0D29BF87" w14:textId="77777777" w:rsidR="00F24EAF" w:rsidRPr="0012708E" w:rsidRDefault="00F24EAF" w:rsidP="00080F43">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15A55259" w14:textId="77777777" w:rsidR="00F24EAF" w:rsidRPr="0012708E" w:rsidRDefault="00F24EAF" w:rsidP="00080F43">
            <w:pPr>
              <w:tabs>
                <w:tab w:val="decimal" w:pos="864"/>
              </w:tabs>
              <w:spacing w:line="220" w:lineRule="exact"/>
              <w:ind w:left="-21" w:right="-105"/>
              <w:jc w:val="right"/>
              <w:rPr>
                <w:rFonts w:cs="Times New Roman"/>
                <w:sz w:val="16"/>
                <w:szCs w:val="16"/>
              </w:rPr>
            </w:pPr>
          </w:p>
        </w:tc>
        <w:tc>
          <w:tcPr>
            <w:tcW w:w="990" w:type="dxa"/>
            <w:shd w:val="clear" w:color="auto" w:fill="auto"/>
          </w:tcPr>
          <w:p w14:paraId="0254CB92" w14:textId="77777777" w:rsidR="00F24EAF" w:rsidRPr="0012708E" w:rsidRDefault="00F24EAF" w:rsidP="00080F43">
            <w:pPr>
              <w:tabs>
                <w:tab w:val="decimal" w:pos="780"/>
              </w:tabs>
              <w:spacing w:line="220" w:lineRule="exact"/>
              <w:ind w:left="-18" w:right="-100"/>
              <w:rPr>
                <w:rFonts w:cs="Times New Roman"/>
                <w:sz w:val="16"/>
                <w:szCs w:val="16"/>
              </w:rPr>
            </w:pPr>
          </w:p>
        </w:tc>
        <w:tc>
          <w:tcPr>
            <w:tcW w:w="990" w:type="dxa"/>
            <w:shd w:val="clear" w:color="auto" w:fill="auto"/>
          </w:tcPr>
          <w:p w14:paraId="0A124C1A" w14:textId="77777777" w:rsidR="00F24EAF" w:rsidRPr="0012708E" w:rsidRDefault="00F24EAF" w:rsidP="00080F43">
            <w:pPr>
              <w:tabs>
                <w:tab w:val="decimal" w:pos="740"/>
              </w:tabs>
              <w:spacing w:line="220" w:lineRule="exact"/>
              <w:ind w:left="-18"/>
              <w:jc w:val="right"/>
              <w:rPr>
                <w:rFonts w:cs="Times New Roman"/>
                <w:sz w:val="16"/>
                <w:szCs w:val="16"/>
              </w:rPr>
            </w:pPr>
          </w:p>
        </w:tc>
        <w:tc>
          <w:tcPr>
            <w:tcW w:w="990" w:type="dxa"/>
            <w:shd w:val="clear" w:color="auto" w:fill="auto"/>
            <w:vAlign w:val="bottom"/>
          </w:tcPr>
          <w:p w14:paraId="7AFE2D6D" w14:textId="77777777" w:rsidR="00F24EAF" w:rsidRPr="0012708E" w:rsidRDefault="00F24EAF" w:rsidP="00080F43">
            <w:pPr>
              <w:tabs>
                <w:tab w:val="decimal" w:pos="900"/>
              </w:tabs>
              <w:spacing w:line="220" w:lineRule="exact"/>
              <w:ind w:right="-30"/>
              <w:jc w:val="right"/>
              <w:rPr>
                <w:rFonts w:cs="Times New Roman"/>
                <w:sz w:val="16"/>
                <w:szCs w:val="16"/>
              </w:rPr>
            </w:pPr>
          </w:p>
        </w:tc>
      </w:tr>
      <w:tr w:rsidR="00F24EAF" w:rsidRPr="0012708E" w14:paraId="6EEF4DF0" w14:textId="77777777" w:rsidTr="00080F43">
        <w:trPr>
          <w:cantSplit/>
        </w:trPr>
        <w:tc>
          <w:tcPr>
            <w:tcW w:w="2250" w:type="dxa"/>
          </w:tcPr>
          <w:p w14:paraId="1C831578"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6BDB4B0C" w14:textId="77777777" w:rsidR="00F24EAF" w:rsidRPr="000219AD" w:rsidRDefault="00F24EAF" w:rsidP="00080F43">
            <w:pPr>
              <w:tabs>
                <w:tab w:val="decimal" w:pos="683"/>
              </w:tabs>
              <w:spacing w:line="220" w:lineRule="exact"/>
              <w:ind w:left="-115" w:right="-29"/>
              <w:jc w:val="right"/>
              <w:rPr>
                <w:rFonts w:cs="Times New Roman"/>
                <w:sz w:val="16"/>
                <w:szCs w:val="16"/>
              </w:rPr>
            </w:pPr>
            <w:r w:rsidRPr="00EC65EE">
              <w:rPr>
                <w:rFonts w:cs="Times New Roman"/>
                <w:sz w:val="16"/>
                <w:szCs w:val="16"/>
              </w:rPr>
              <w:t>38,037,699</w:t>
            </w:r>
          </w:p>
        </w:tc>
        <w:tc>
          <w:tcPr>
            <w:tcW w:w="900" w:type="dxa"/>
            <w:shd w:val="clear" w:color="auto" w:fill="auto"/>
          </w:tcPr>
          <w:p w14:paraId="56DAFCE0" w14:textId="77777777" w:rsidR="00F24EAF" w:rsidRPr="000219AD" w:rsidRDefault="00F24EAF" w:rsidP="00080F43">
            <w:pPr>
              <w:tabs>
                <w:tab w:val="decimal" w:pos="700"/>
              </w:tabs>
              <w:spacing w:line="220" w:lineRule="exact"/>
              <w:ind w:left="-115" w:right="-29"/>
              <w:jc w:val="right"/>
              <w:rPr>
                <w:rFonts w:cs="Times New Roman"/>
                <w:sz w:val="16"/>
                <w:szCs w:val="16"/>
              </w:rPr>
            </w:pPr>
            <w:r w:rsidRPr="00EC65EE">
              <w:rPr>
                <w:rFonts w:cs="Times New Roman"/>
                <w:sz w:val="16"/>
                <w:szCs w:val="16"/>
              </w:rPr>
              <w:t>13,481,983</w:t>
            </w:r>
          </w:p>
        </w:tc>
        <w:tc>
          <w:tcPr>
            <w:tcW w:w="990" w:type="dxa"/>
            <w:shd w:val="clear" w:color="auto" w:fill="auto"/>
          </w:tcPr>
          <w:p w14:paraId="2A23FE69" w14:textId="77777777" w:rsidR="00F24EAF" w:rsidRPr="000219AD" w:rsidRDefault="00F24EAF" w:rsidP="00080F43">
            <w:pPr>
              <w:tabs>
                <w:tab w:val="decimal" w:pos="770"/>
              </w:tabs>
              <w:spacing w:line="220" w:lineRule="exact"/>
              <w:ind w:left="-135" w:right="-20"/>
              <w:jc w:val="right"/>
              <w:rPr>
                <w:rFonts w:cs="Times New Roman"/>
                <w:sz w:val="16"/>
                <w:szCs w:val="16"/>
              </w:rPr>
            </w:pPr>
            <w:r w:rsidRPr="00EC65EE">
              <w:rPr>
                <w:rFonts w:cs="Times New Roman"/>
                <w:sz w:val="16"/>
                <w:szCs w:val="16"/>
              </w:rPr>
              <w:t>55,795,21</w:t>
            </w:r>
            <w:r>
              <w:rPr>
                <w:rFonts w:cs="Times New Roman"/>
                <w:sz w:val="16"/>
                <w:szCs w:val="16"/>
              </w:rPr>
              <w:t>7</w:t>
            </w:r>
          </w:p>
        </w:tc>
        <w:tc>
          <w:tcPr>
            <w:tcW w:w="1080" w:type="dxa"/>
            <w:shd w:val="clear" w:color="auto" w:fill="auto"/>
          </w:tcPr>
          <w:p w14:paraId="41E3BE3D" w14:textId="77777777" w:rsidR="00F24EAF" w:rsidRPr="000219AD" w:rsidRDefault="00F24EAF" w:rsidP="00080F43">
            <w:pPr>
              <w:tabs>
                <w:tab w:val="decimal" w:pos="864"/>
              </w:tabs>
              <w:spacing w:line="220" w:lineRule="exact"/>
              <w:ind w:left="-21" w:right="-105"/>
              <w:rPr>
                <w:rFonts w:cs="Times New Roman"/>
                <w:sz w:val="16"/>
                <w:szCs w:val="16"/>
              </w:rPr>
            </w:pPr>
            <w:r w:rsidRPr="00EC65EE">
              <w:rPr>
                <w:rFonts w:cs="Times New Roman"/>
                <w:sz w:val="16"/>
                <w:szCs w:val="16"/>
              </w:rPr>
              <w:t>6,129,2</w:t>
            </w:r>
            <w:r>
              <w:rPr>
                <w:rFonts w:cs="Times New Roman"/>
                <w:sz w:val="16"/>
                <w:szCs w:val="16"/>
              </w:rPr>
              <w:t>50</w:t>
            </w:r>
          </w:p>
        </w:tc>
        <w:tc>
          <w:tcPr>
            <w:tcW w:w="990" w:type="dxa"/>
            <w:shd w:val="clear" w:color="auto" w:fill="auto"/>
            <w:vAlign w:val="bottom"/>
          </w:tcPr>
          <w:p w14:paraId="5905F78F" w14:textId="77777777" w:rsidR="00F24EAF" w:rsidRPr="000219AD" w:rsidRDefault="00F24EAF" w:rsidP="00080F43">
            <w:pPr>
              <w:tabs>
                <w:tab w:val="decimal" w:pos="780"/>
              </w:tabs>
              <w:spacing w:line="220" w:lineRule="exact"/>
              <w:ind w:right="-100"/>
              <w:rPr>
                <w:rFonts w:cs="Times New Roman"/>
                <w:sz w:val="16"/>
                <w:szCs w:val="16"/>
              </w:rPr>
            </w:pPr>
            <w:r w:rsidRPr="00EC65EE">
              <w:rPr>
                <w:rFonts w:cs="Times New Roman"/>
                <w:sz w:val="16"/>
                <w:szCs w:val="16"/>
              </w:rPr>
              <w:t>-</w:t>
            </w:r>
          </w:p>
        </w:tc>
        <w:tc>
          <w:tcPr>
            <w:tcW w:w="990" w:type="dxa"/>
            <w:shd w:val="clear" w:color="auto" w:fill="auto"/>
          </w:tcPr>
          <w:p w14:paraId="54F71B24" w14:textId="77777777" w:rsidR="00F24EAF" w:rsidRPr="000219AD" w:rsidRDefault="00F24EAF" w:rsidP="00080F43">
            <w:pPr>
              <w:tabs>
                <w:tab w:val="decimal" w:pos="740"/>
              </w:tabs>
              <w:spacing w:line="220" w:lineRule="exact"/>
              <w:jc w:val="right"/>
              <w:rPr>
                <w:rFonts w:cs="Times New Roman"/>
                <w:sz w:val="16"/>
                <w:szCs w:val="16"/>
              </w:rPr>
            </w:pPr>
            <w:r w:rsidRPr="00EC65EE">
              <w:rPr>
                <w:rFonts w:cs="Times New Roman"/>
                <w:sz w:val="16"/>
                <w:szCs w:val="16"/>
              </w:rPr>
              <w:t>-</w:t>
            </w:r>
          </w:p>
        </w:tc>
        <w:tc>
          <w:tcPr>
            <w:tcW w:w="990" w:type="dxa"/>
            <w:shd w:val="clear" w:color="auto" w:fill="auto"/>
          </w:tcPr>
          <w:p w14:paraId="26D90707" w14:textId="77777777" w:rsidR="00F24EAF" w:rsidRPr="000219AD" w:rsidRDefault="00F24EAF" w:rsidP="00080F43">
            <w:pPr>
              <w:tabs>
                <w:tab w:val="decimal" w:pos="900"/>
              </w:tabs>
              <w:spacing w:line="220" w:lineRule="exact"/>
              <w:ind w:right="-30"/>
              <w:jc w:val="right"/>
              <w:rPr>
                <w:rFonts w:cs="Times New Roman"/>
                <w:sz w:val="16"/>
                <w:szCs w:val="16"/>
              </w:rPr>
            </w:pPr>
            <w:r w:rsidRPr="00EC65EE">
              <w:rPr>
                <w:rFonts w:cs="Times New Roman"/>
                <w:sz w:val="16"/>
                <w:szCs w:val="16"/>
              </w:rPr>
              <w:t>113,444,149</w:t>
            </w:r>
          </w:p>
        </w:tc>
      </w:tr>
      <w:tr w:rsidR="00F24EAF" w:rsidRPr="0012708E" w14:paraId="0C7EC4A5" w14:textId="77777777" w:rsidTr="00080F43">
        <w:trPr>
          <w:cantSplit/>
        </w:trPr>
        <w:tc>
          <w:tcPr>
            <w:tcW w:w="2250" w:type="dxa"/>
          </w:tcPr>
          <w:p w14:paraId="6D8DEB71" w14:textId="77777777" w:rsidR="00F24EAF" w:rsidRPr="0012708E" w:rsidRDefault="00F24EAF" w:rsidP="00080F43">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788E469B" w14:textId="77777777" w:rsidR="00F24EAF" w:rsidRPr="00227558" w:rsidRDefault="00F24EAF" w:rsidP="00080F43">
            <w:pPr>
              <w:tabs>
                <w:tab w:val="decimal" w:pos="700"/>
              </w:tabs>
              <w:spacing w:line="220" w:lineRule="exact"/>
              <w:ind w:left="-115" w:right="-29"/>
              <w:jc w:val="right"/>
              <w:rPr>
                <w:rFonts w:cs="Times New Roman"/>
                <w:sz w:val="16"/>
                <w:szCs w:val="16"/>
              </w:rPr>
            </w:pPr>
            <w:r w:rsidRPr="00EC65EE">
              <w:rPr>
                <w:sz w:val="16"/>
                <w:szCs w:val="16"/>
              </w:rPr>
              <w:t>372,798</w:t>
            </w:r>
          </w:p>
        </w:tc>
        <w:tc>
          <w:tcPr>
            <w:tcW w:w="900" w:type="dxa"/>
            <w:shd w:val="clear" w:color="auto" w:fill="auto"/>
            <w:vAlign w:val="bottom"/>
          </w:tcPr>
          <w:p w14:paraId="0537B28E" w14:textId="77777777" w:rsidR="00F24EAF" w:rsidRPr="00227558" w:rsidRDefault="00F24EAF" w:rsidP="00080F43">
            <w:pPr>
              <w:tabs>
                <w:tab w:val="decimal" w:pos="700"/>
              </w:tabs>
              <w:spacing w:line="220" w:lineRule="exact"/>
              <w:ind w:right="-29"/>
              <w:jc w:val="right"/>
              <w:rPr>
                <w:rFonts w:cs="Times New Roman"/>
                <w:sz w:val="16"/>
                <w:szCs w:val="16"/>
              </w:rPr>
            </w:pPr>
            <w:r w:rsidRPr="00EC65EE">
              <w:rPr>
                <w:sz w:val="16"/>
                <w:szCs w:val="16"/>
              </w:rPr>
              <w:t>146,627</w:t>
            </w:r>
          </w:p>
        </w:tc>
        <w:tc>
          <w:tcPr>
            <w:tcW w:w="990" w:type="dxa"/>
            <w:shd w:val="clear" w:color="auto" w:fill="auto"/>
            <w:vAlign w:val="bottom"/>
          </w:tcPr>
          <w:p w14:paraId="44C9AA02" w14:textId="77777777" w:rsidR="00F24EAF" w:rsidRPr="00227558" w:rsidRDefault="00F24EAF" w:rsidP="00080F43">
            <w:pPr>
              <w:tabs>
                <w:tab w:val="decimal" w:pos="770"/>
              </w:tabs>
              <w:spacing w:line="220" w:lineRule="exact"/>
              <w:ind w:right="-20"/>
              <w:jc w:val="right"/>
              <w:rPr>
                <w:rFonts w:cs="Times New Roman"/>
                <w:sz w:val="16"/>
                <w:szCs w:val="16"/>
              </w:rPr>
            </w:pPr>
            <w:r w:rsidRPr="00EC65EE">
              <w:rPr>
                <w:sz w:val="16"/>
                <w:szCs w:val="16"/>
              </w:rPr>
              <w:t>46,658</w:t>
            </w:r>
          </w:p>
        </w:tc>
        <w:tc>
          <w:tcPr>
            <w:tcW w:w="1080" w:type="dxa"/>
            <w:shd w:val="clear" w:color="auto" w:fill="auto"/>
            <w:vAlign w:val="bottom"/>
          </w:tcPr>
          <w:p w14:paraId="078BDFF4" w14:textId="77777777" w:rsidR="00F24EAF" w:rsidRPr="00EC65EE" w:rsidRDefault="00F24EAF" w:rsidP="00080F43">
            <w:pPr>
              <w:tabs>
                <w:tab w:val="decimal" w:pos="864"/>
              </w:tabs>
              <w:spacing w:line="220" w:lineRule="exact"/>
              <w:ind w:left="-21" w:right="-105"/>
              <w:rPr>
                <w:rFonts w:cs="Times New Roman"/>
                <w:sz w:val="16"/>
                <w:szCs w:val="16"/>
                <w:lang w:val="en-US" w:bidi="th-TH"/>
              </w:rPr>
            </w:pPr>
            <w:r w:rsidRPr="00EC65EE">
              <w:rPr>
                <w:sz w:val="16"/>
                <w:szCs w:val="16"/>
              </w:rPr>
              <w:t>10,832,39</w:t>
            </w:r>
            <w:r>
              <w:rPr>
                <w:sz w:val="16"/>
                <w:szCs w:val="16"/>
                <w:lang w:val="en-US" w:bidi="th-TH"/>
              </w:rPr>
              <w:t>6</w:t>
            </w:r>
          </w:p>
        </w:tc>
        <w:tc>
          <w:tcPr>
            <w:tcW w:w="990" w:type="dxa"/>
            <w:shd w:val="clear" w:color="auto" w:fill="auto"/>
            <w:vAlign w:val="bottom"/>
          </w:tcPr>
          <w:p w14:paraId="1C1B4339" w14:textId="77777777" w:rsidR="00F24EAF" w:rsidRPr="00227558" w:rsidRDefault="00F24EAF" w:rsidP="00080F43">
            <w:pPr>
              <w:tabs>
                <w:tab w:val="decimal" w:pos="780"/>
              </w:tabs>
              <w:spacing w:line="220" w:lineRule="exact"/>
              <w:ind w:right="-100"/>
              <w:rPr>
                <w:rFonts w:cs="Times New Roman"/>
                <w:sz w:val="16"/>
                <w:szCs w:val="16"/>
              </w:rPr>
            </w:pPr>
            <w:r w:rsidRPr="00EC65EE">
              <w:rPr>
                <w:sz w:val="16"/>
                <w:szCs w:val="16"/>
              </w:rPr>
              <w:t>-</w:t>
            </w:r>
          </w:p>
        </w:tc>
        <w:tc>
          <w:tcPr>
            <w:tcW w:w="990" w:type="dxa"/>
            <w:shd w:val="clear" w:color="auto" w:fill="auto"/>
            <w:vAlign w:val="bottom"/>
          </w:tcPr>
          <w:p w14:paraId="5CEEA24B" w14:textId="77777777" w:rsidR="00F24EAF" w:rsidRPr="00227558" w:rsidRDefault="00F24EAF" w:rsidP="00080F43">
            <w:pPr>
              <w:tabs>
                <w:tab w:val="decimal" w:pos="740"/>
              </w:tabs>
              <w:spacing w:line="220" w:lineRule="exact"/>
              <w:jc w:val="right"/>
              <w:rPr>
                <w:rFonts w:cs="Times New Roman"/>
                <w:sz w:val="16"/>
                <w:szCs w:val="16"/>
              </w:rPr>
            </w:pPr>
            <w:r w:rsidRPr="00EC65EE">
              <w:rPr>
                <w:sz w:val="16"/>
                <w:szCs w:val="16"/>
              </w:rPr>
              <w:t>-</w:t>
            </w:r>
          </w:p>
        </w:tc>
        <w:tc>
          <w:tcPr>
            <w:tcW w:w="990" w:type="dxa"/>
            <w:shd w:val="clear" w:color="auto" w:fill="auto"/>
            <w:vAlign w:val="bottom"/>
          </w:tcPr>
          <w:p w14:paraId="49D5071D" w14:textId="77777777" w:rsidR="00F24EAF" w:rsidRPr="00227558" w:rsidRDefault="00F24EAF" w:rsidP="00080F43">
            <w:pPr>
              <w:tabs>
                <w:tab w:val="decimal" w:pos="900"/>
              </w:tabs>
              <w:spacing w:line="220" w:lineRule="exact"/>
              <w:ind w:right="-30"/>
              <w:jc w:val="right"/>
              <w:rPr>
                <w:rFonts w:cs="Times New Roman"/>
                <w:sz w:val="16"/>
                <w:szCs w:val="16"/>
              </w:rPr>
            </w:pPr>
            <w:r w:rsidRPr="00EC65EE">
              <w:rPr>
                <w:sz w:val="16"/>
                <w:szCs w:val="16"/>
              </w:rPr>
              <w:t>11,398,479</w:t>
            </w:r>
          </w:p>
        </w:tc>
      </w:tr>
      <w:tr w:rsidR="00F24EAF" w:rsidRPr="0012708E" w14:paraId="2D4575B7" w14:textId="77777777" w:rsidTr="00080F43">
        <w:trPr>
          <w:cantSplit/>
        </w:trPr>
        <w:tc>
          <w:tcPr>
            <w:tcW w:w="2250" w:type="dxa"/>
          </w:tcPr>
          <w:p w14:paraId="764AB100" w14:textId="77777777" w:rsidR="00F24EAF" w:rsidRPr="0012708E" w:rsidRDefault="00F24EAF" w:rsidP="00080F43">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2A753CA5" w14:textId="77777777" w:rsidR="00F24EAF" w:rsidRPr="00227558" w:rsidRDefault="00F24EAF" w:rsidP="00080F43">
            <w:pPr>
              <w:tabs>
                <w:tab w:val="decimal" w:pos="683"/>
              </w:tabs>
              <w:spacing w:line="220" w:lineRule="exact"/>
              <w:ind w:left="-135" w:right="7"/>
              <w:jc w:val="right"/>
              <w:rPr>
                <w:rFonts w:cs="Times New Roman"/>
                <w:sz w:val="16"/>
                <w:szCs w:val="16"/>
              </w:rPr>
            </w:pPr>
            <w:r w:rsidRPr="00EC65EE">
              <w:rPr>
                <w:sz w:val="16"/>
                <w:szCs w:val="16"/>
              </w:rPr>
              <w:t>-</w:t>
            </w:r>
          </w:p>
        </w:tc>
        <w:tc>
          <w:tcPr>
            <w:tcW w:w="900" w:type="dxa"/>
            <w:shd w:val="clear" w:color="auto" w:fill="auto"/>
            <w:vAlign w:val="bottom"/>
          </w:tcPr>
          <w:p w14:paraId="6EA4524A" w14:textId="77777777" w:rsidR="00F24EAF" w:rsidRPr="00227558" w:rsidRDefault="00F24EAF" w:rsidP="00080F43">
            <w:pP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vAlign w:val="bottom"/>
          </w:tcPr>
          <w:p w14:paraId="30F5E49C" w14:textId="77777777" w:rsidR="00F24EAF" w:rsidRPr="00227558" w:rsidRDefault="00F24EAF" w:rsidP="00080F43">
            <w:pPr>
              <w:tabs>
                <w:tab w:val="decimal" w:pos="770"/>
              </w:tabs>
              <w:spacing w:line="220" w:lineRule="exact"/>
              <w:ind w:left="-135" w:right="-20"/>
              <w:jc w:val="right"/>
              <w:rPr>
                <w:rFonts w:cs="Times New Roman"/>
                <w:sz w:val="16"/>
                <w:szCs w:val="16"/>
              </w:rPr>
            </w:pPr>
            <w:r w:rsidRPr="00EC65EE">
              <w:rPr>
                <w:sz w:val="16"/>
                <w:szCs w:val="16"/>
              </w:rPr>
              <w:t>-</w:t>
            </w:r>
          </w:p>
        </w:tc>
        <w:tc>
          <w:tcPr>
            <w:tcW w:w="1080" w:type="dxa"/>
            <w:shd w:val="clear" w:color="auto" w:fill="auto"/>
            <w:vAlign w:val="bottom"/>
          </w:tcPr>
          <w:p w14:paraId="644FF4BC" w14:textId="77777777" w:rsidR="00F24EAF" w:rsidRPr="00227558" w:rsidRDefault="00F24EAF" w:rsidP="00080F43">
            <w:pPr>
              <w:tabs>
                <w:tab w:val="decimal" w:pos="864"/>
              </w:tabs>
              <w:spacing w:line="220" w:lineRule="exact"/>
              <w:ind w:left="-21" w:right="-105"/>
              <w:rPr>
                <w:rFonts w:cs="Times New Roman"/>
                <w:sz w:val="16"/>
                <w:szCs w:val="16"/>
              </w:rPr>
            </w:pPr>
            <w:r w:rsidRPr="00EC65EE">
              <w:rPr>
                <w:sz w:val="16"/>
                <w:szCs w:val="16"/>
              </w:rPr>
              <w:t>-</w:t>
            </w:r>
          </w:p>
        </w:tc>
        <w:tc>
          <w:tcPr>
            <w:tcW w:w="990" w:type="dxa"/>
            <w:shd w:val="clear" w:color="auto" w:fill="auto"/>
            <w:vAlign w:val="bottom"/>
          </w:tcPr>
          <w:p w14:paraId="6A6CB5BF" w14:textId="77777777" w:rsidR="00F24EAF" w:rsidRPr="00227558" w:rsidRDefault="00F24EAF" w:rsidP="00080F43">
            <w:pPr>
              <w:tabs>
                <w:tab w:val="decimal" w:pos="780"/>
              </w:tabs>
              <w:spacing w:line="220" w:lineRule="exact"/>
              <w:ind w:right="-100"/>
              <w:rPr>
                <w:rFonts w:cs="Times New Roman"/>
                <w:sz w:val="16"/>
                <w:szCs w:val="16"/>
              </w:rPr>
            </w:pPr>
            <w:r w:rsidRPr="00EC65EE">
              <w:rPr>
                <w:sz w:val="16"/>
                <w:szCs w:val="16"/>
              </w:rPr>
              <w:t>-</w:t>
            </w:r>
          </w:p>
        </w:tc>
        <w:tc>
          <w:tcPr>
            <w:tcW w:w="990" w:type="dxa"/>
            <w:shd w:val="clear" w:color="auto" w:fill="auto"/>
            <w:vAlign w:val="bottom"/>
          </w:tcPr>
          <w:p w14:paraId="67855E57" w14:textId="77777777" w:rsidR="00F24EAF" w:rsidRPr="00227558" w:rsidRDefault="00F24EAF" w:rsidP="00080F43">
            <w:pPr>
              <w:tabs>
                <w:tab w:val="decimal" w:pos="740"/>
              </w:tabs>
              <w:spacing w:line="220" w:lineRule="exact"/>
              <w:jc w:val="right"/>
              <w:rPr>
                <w:rFonts w:cs="Times New Roman"/>
                <w:sz w:val="16"/>
                <w:szCs w:val="16"/>
              </w:rPr>
            </w:pPr>
            <w:r w:rsidRPr="00EC65EE">
              <w:rPr>
                <w:sz w:val="16"/>
                <w:szCs w:val="16"/>
              </w:rPr>
              <w:t>72,581</w:t>
            </w:r>
          </w:p>
        </w:tc>
        <w:tc>
          <w:tcPr>
            <w:tcW w:w="990" w:type="dxa"/>
            <w:shd w:val="clear" w:color="auto" w:fill="auto"/>
            <w:vAlign w:val="bottom"/>
          </w:tcPr>
          <w:p w14:paraId="02811669" w14:textId="77777777" w:rsidR="00F24EAF" w:rsidRPr="00227558" w:rsidRDefault="00F24EAF" w:rsidP="00080F43">
            <w:pPr>
              <w:tabs>
                <w:tab w:val="decimal" w:pos="900"/>
              </w:tabs>
              <w:spacing w:line="220" w:lineRule="exact"/>
              <w:ind w:right="-30"/>
              <w:jc w:val="right"/>
              <w:rPr>
                <w:rFonts w:cs="Times New Roman"/>
                <w:sz w:val="16"/>
                <w:szCs w:val="16"/>
              </w:rPr>
            </w:pPr>
            <w:r w:rsidRPr="00EC65EE">
              <w:rPr>
                <w:sz w:val="16"/>
                <w:szCs w:val="16"/>
              </w:rPr>
              <w:t>72,581</w:t>
            </w:r>
          </w:p>
        </w:tc>
      </w:tr>
      <w:tr w:rsidR="00F24EAF" w:rsidRPr="0012708E" w14:paraId="7E033640" w14:textId="77777777" w:rsidTr="00080F43">
        <w:trPr>
          <w:cantSplit/>
        </w:trPr>
        <w:tc>
          <w:tcPr>
            <w:tcW w:w="2250" w:type="dxa"/>
          </w:tcPr>
          <w:p w14:paraId="5CC1B078" w14:textId="77777777" w:rsidR="00F24EAF" w:rsidRPr="0012708E" w:rsidRDefault="00F24EAF" w:rsidP="00080F43">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0D9BC4E9" w14:textId="77777777" w:rsidR="00F24EAF" w:rsidRPr="00227558" w:rsidRDefault="00F24EAF" w:rsidP="00080F43">
            <w:pPr>
              <w:tabs>
                <w:tab w:val="decimal" w:pos="683"/>
              </w:tabs>
              <w:spacing w:line="220" w:lineRule="exact"/>
              <w:ind w:right="7"/>
              <w:jc w:val="right"/>
              <w:rPr>
                <w:rFonts w:cs="Times New Roman"/>
                <w:sz w:val="16"/>
                <w:szCs w:val="16"/>
              </w:rPr>
            </w:pPr>
            <w:r w:rsidRPr="00EC65EE">
              <w:rPr>
                <w:sz w:val="16"/>
                <w:szCs w:val="16"/>
              </w:rPr>
              <w:t>-</w:t>
            </w:r>
          </w:p>
        </w:tc>
        <w:tc>
          <w:tcPr>
            <w:tcW w:w="900" w:type="dxa"/>
            <w:shd w:val="clear" w:color="auto" w:fill="auto"/>
            <w:vAlign w:val="bottom"/>
          </w:tcPr>
          <w:p w14:paraId="2BDDE5E7" w14:textId="77777777" w:rsidR="00F24EAF" w:rsidRPr="00227558" w:rsidRDefault="00F24EAF" w:rsidP="00080F43">
            <w:pPr>
              <w:tabs>
                <w:tab w:val="decimal" w:pos="700"/>
              </w:tabs>
              <w:spacing w:line="220" w:lineRule="exact"/>
              <w:ind w:right="-29"/>
              <w:jc w:val="right"/>
              <w:rPr>
                <w:rFonts w:cs="Times New Roman"/>
                <w:sz w:val="16"/>
                <w:szCs w:val="16"/>
              </w:rPr>
            </w:pPr>
            <w:r w:rsidRPr="00EC65EE">
              <w:rPr>
                <w:sz w:val="16"/>
                <w:szCs w:val="16"/>
              </w:rPr>
              <w:t>-</w:t>
            </w:r>
          </w:p>
        </w:tc>
        <w:tc>
          <w:tcPr>
            <w:tcW w:w="990" w:type="dxa"/>
            <w:shd w:val="clear" w:color="auto" w:fill="auto"/>
            <w:vAlign w:val="bottom"/>
          </w:tcPr>
          <w:p w14:paraId="7AC99ECA" w14:textId="77777777" w:rsidR="00F24EAF" w:rsidRPr="00227558" w:rsidRDefault="00F24EAF" w:rsidP="00080F43">
            <w:pPr>
              <w:tabs>
                <w:tab w:val="decimal" w:pos="770"/>
              </w:tabs>
              <w:spacing w:line="220" w:lineRule="exact"/>
              <w:ind w:right="-20"/>
              <w:jc w:val="right"/>
              <w:rPr>
                <w:rFonts w:cs="Times New Roman"/>
                <w:sz w:val="16"/>
                <w:szCs w:val="16"/>
              </w:rPr>
            </w:pPr>
            <w:r w:rsidRPr="00EC65EE">
              <w:rPr>
                <w:sz w:val="16"/>
                <w:szCs w:val="16"/>
              </w:rPr>
              <w:t>-</w:t>
            </w:r>
          </w:p>
        </w:tc>
        <w:tc>
          <w:tcPr>
            <w:tcW w:w="1080" w:type="dxa"/>
            <w:shd w:val="clear" w:color="auto" w:fill="auto"/>
            <w:vAlign w:val="bottom"/>
          </w:tcPr>
          <w:p w14:paraId="23DD9D5A" w14:textId="77777777" w:rsidR="00F24EAF" w:rsidRPr="00227558" w:rsidRDefault="00F24EAF" w:rsidP="00080F43">
            <w:pPr>
              <w:tabs>
                <w:tab w:val="decimal" w:pos="864"/>
              </w:tabs>
              <w:spacing w:line="220" w:lineRule="exact"/>
              <w:ind w:left="-21" w:right="-105"/>
              <w:rPr>
                <w:rFonts w:cs="Times New Roman"/>
                <w:sz w:val="16"/>
                <w:szCs w:val="16"/>
              </w:rPr>
            </w:pPr>
            <w:r w:rsidRPr="00EC65EE">
              <w:rPr>
                <w:sz w:val="16"/>
                <w:szCs w:val="16"/>
              </w:rPr>
              <w:t>-</w:t>
            </w:r>
          </w:p>
        </w:tc>
        <w:tc>
          <w:tcPr>
            <w:tcW w:w="990" w:type="dxa"/>
            <w:shd w:val="clear" w:color="auto" w:fill="auto"/>
            <w:vAlign w:val="bottom"/>
          </w:tcPr>
          <w:p w14:paraId="07EA43D1" w14:textId="77777777" w:rsidR="00F24EAF" w:rsidRPr="00227558" w:rsidRDefault="00F24EAF" w:rsidP="00080F43">
            <w:pPr>
              <w:tabs>
                <w:tab w:val="decimal" w:pos="780"/>
              </w:tabs>
              <w:spacing w:line="220" w:lineRule="exact"/>
              <w:ind w:right="-100"/>
              <w:rPr>
                <w:rFonts w:cs="Times New Roman"/>
                <w:sz w:val="16"/>
                <w:szCs w:val="16"/>
              </w:rPr>
            </w:pPr>
            <w:r w:rsidRPr="00EC65EE">
              <w:rPr>
                <w:sz w:val="16"/>
                <w:szCs w:val="16"/>
              </w:rPr>
              <w:t>889,930</w:t>
            </w:r>
          </w:p>
        </w:tc>
        <w:tc>
          <w:tcPr>
            <w:tcW w:w="990" w:type="dxa"/>
            <w:shd w:val="clear" w:color="auto" w:fill="auto"/>
            <w:vAlign w:val="bottom"/>
          </w:tcPr>
          <w:p w14:paraId="41384C4B" w14:textId="77777777" w:rsidR="00F24EAF" w:rsidRPr="00227558" w:rsidRDefault="00F24EAF" w:rsidP="00080F43">
            <w:pPr>
              <w:tabs>
                <w:tab w:val="decimal" w:pos="740"/>
              </w:tabs>
              <w:spacing w:line="220" w:lineRule="exact"/>
              <w:jc w:val="right"/>
              <w:rPr>
                <w:rFonts w:cs="Times New Roman"/>
                <w:sz w:val="16"/>
                <w:szCs w:val="16"/>
              </w:rPr>
            </w:pPr>
            <w:r w:rsidRPr="00EC65EE">
              <w:rPr>
                <w:sz w:val="16"/>
                <w:szCs w:val="16"/>
              </w:rPr>
              <w:t>-</w:t>
            </w:r>
          </w:p>
        </w:tc>
        <w:tc>
          <w:tcPr>
            <w:tcW w:w="990" w:type="dxa"/>
            <w:shd w:val="clear" w:color="auto" w:fill="auto"/>
            <w:vAlign w:val="bottom"/>
          </w:tcPr>
          <w:p w14:paraId="27D3A8E6" w14:textId="77777777" w:rsidR="00F24EAF" w:rsidRPr="00227558" w:rsidRDefault="00F24EAF" w:rsidP="00080F43">
            <w:pPr>
              <w:tabs>
                <w:tab w:val="decimal" w:pos="900"/>
              </w:tabs>
              <w:spacing w:line="220" w:lineRule="exact"/>
              <w:ind w:right="-30"/>
              <w:jc w:val="right"/>
              <w:rPr>
                <w:rFonts w:cs="Times New Roman"/>
                <w:sz w:val="16"/>
                <w:szCs w:val="16"/>
              </w:rPr>
            </w:pPr>
            <w:r w:rsidRPr="00EC65EE">
              <w:rPr>
                <w:sz w:val="16"/>
                <w:szCs w:val="16"/>
              </w:rPr>
              <w:t>889,930</w:t>
            </w:r>
          </w:p>
        </w:tc>
      </w:tr>
      <w:tr w:rsidR="00F24EAF" w:rsidRPr="0012708E" w14:paraId="32E6A55B" w14:textId="77777777" w:rsidTr="00080F43">
        <w:trPr>
          <w:cantSplit/>
        </w:trPr>
        <w:tc>
          <w:tcPr>
            <w:tcW w:w="2250" w:type="dxa"/>
          </w:tcPr>
          <w:p w14:paraId="5C452604" w14:textId="77777777" w:rsidR="00F24EAF" w:rsidRPr="0012708E" w:rsidRDefault="00F24EAF" w:rsidP="00080F43">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63D04F87" w14:textId="77777777" w:rsidR="00F24EAF" w:rsidRPr="00227558" w:rsidRDefault="00F24EAF" w:rsidP="00080F43">
            <w:pPr>
              <w:pBdr>
                <w:bottom w:val="single" w:sz="4" w:space="1" w:color="auto"/>
              </w:pBdr>
              <w:tabs>
                <w:tab w:val="decimal" w:pos="683"/>
              </w:tabs>
              <w:spacing w:line="220" w:lineRule="exact"/>
              <w:ind w:left="-135" w:right="7"/>
              <w:jc w:val="right"/>
              <w:rPr>
                <w:rFonts w:cs="Times New Roman"/>
                <w:sz w:val="16"/>
                <w:szCs w:val="16"/>
              </w:rPr>
            </w:pPr>
            <w:r w:rsidRPr="00EC65EE">
              <w:rPr>
                <w:sz w:val="16"/>
                <w:szCs w:val="16"/>
              </w:rPr>
              <w:t>-</w:t>
            </w:r>
          </w:p>
        </w:tc>
        <w:tc>
          <w:tcPr>
            <w:tcW w:w="900" w:type="dxa"/>
            <w:shd w:val="clear" w:color="auto" w:fill="auto"/>
            <w:vAlign w:val="bottom"/>
          </w:tcPr>
          <w:p w14:paraId="4987D359" w14:textId="77777777" w:rsidR="00F24EAF" w:rsidRPr="00227558" w:rsidRDefault="00F24EAF" w:rsidP="00080F43">
            <w:pPr>
              <w:pBdr>
                <w:bottom w:val="single" w:sz="4" w:space="1" w:color="auto"/>
              </w:pBd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vAlign w:val="bottom"/>
          </w:tcPr>
          <w:p w14:paraId="7AC3C6FC" w14:textId="77777777" w:rsidR="00F24EAF" w:rsidRPr="00227558" w:rsidRDefault="00F24EAF" w:rsidP="00080F43">
            <w:pPr>
              <w:pBdr>
                <w:bottom w:val="single" w:sz="4" w:space="1" w:color="auto"/>
              </w:pBdr>
              <w:tabs>
                <w:tab w:val="decimal" w:pos="770"/>
              </w:tabs>
              <w:spacing w:line="220" w:lineRule="exact"/>
              <w:ind w:left="-27" w:right="-20"/>
              <w:jc w:val="right"/>
              <w:rPr>
                <w:rFonts w:cs="Times New Roman"/>
                <w:sz w:val="16"/>
                <w:szCs w:val="16"/>
              </w:rPr>
            </w:pPr>
            <w:r w:rsidRPr="00EC65EE">
              <w:rPr>
                <w:sz w:val="16"/>
                <w:szCs w:val="16"/>
              </w:rPr>
              <w:t>-</w:t>
            </w:r>
          </w:p>
        </w:tc>
        <w:tc>
          <w:tcPr>
            <w:tcW w:w="1080" w:type="dxa"/>
            <w:shd w:val="clear" w:color="auto" w:fill="auto"/>
            <w:vAlign w:val="bottom"/>
          </w:tcPr>
          <w:p w14:paraId="43B5A097" w14:textId="77777777" w:rsidR="00F24EAF" w:rsidRPr="00227558" w:rsidRDefault="00F24EAF" w:rsidP="00080F43">
            <w:pPr>
              <w:pBdr>
                <w:bottom w:val="single" w:sz="4" w:space="1" w:color="auto"/>
              </w:pBdr>
              <w:tabs>
                <w:tab w:val="decimal" w:pos="864"/>
              </w:tabs>
              <w:spacing w:line="220" w:lineRule="exact"/>
              <w:ind w:left="-21" w:right="-105"/>
              <w:rPr>
                <w:rFonts w:cs="Times New Roman"/>
                <w:sz w:val="16"/>
                <w:szCs w:val="16"/>
              </w:rPr>
            </w:pPr>
            <w:r w:rsidRPr="00EC65EE">
              <w:rPr>
                <w:sz w:val="16"/>
                <w:szCs w:val="16"/>
              </w:rPr>
              <w:t>-</w:t>
            </w:r>
          </w:p>
        </w:tc>
        <w:tc>
          <w:tcPr>
            <w:tcW w:w="990" w:type="dxa"/>
            <w:shd w:val="clear" w:color="auto" w:fill="auto"/>
            <w:vAlign w:val="bottom"/>
          </w:tcPr>
          <w:p w14:paraId="29DEA230" w14:textId="77777777" w:rsidR="00F24EAF" w:rsidRPr="00227558" w:rsidRDefault="00F24EAF" w:rsidP="00080F43">
            <w:pPr>
              <w:pBdr>
                <w:bottom w:val="single" w:sz="4" w:space="1" w:color="auto"/>
              </w:pBdr>
              <w:tabs>
                <w:tab w:val="decimal" w:pos="780"/>
              </w:tabs>
              <w:spacing w:line="220" w:lineRule="exact"/>
              <w:ind w:right="-100"/>
              <w:rPr>
                <w:rFonts w:cs="Times New Roman"/>
                <w:sz w:val="16"/>
                <w:szCs w:val="16"/>
              </w:rPr>
            </w:pPr>
            <w:r w:rsidRPr="00EC65EE">
              <w:rPr>
                <w:sz w:val="16"/>
                <w:szCs w:val="16"/>
              </w:rPr>
              <w:t>-</w:t>
            </w:r>
          </w:p>
        </w:tc>
        <w:tc>
          <w:tcPr>
            <w:tcW w:w="990" w:type="dxa"/>
            <w:shd w:val="clear" w:color="auto" w:fill="auto"/>
          </w:tcPr>
          <w:p w14:paraId="5D00E367" w14:textId="77777777" w:rsidR="00F24EAF" w:rsidRPr="00227558" w:rsidRDefault="00F24EAF" w:rsidP="00080F43">
            <w:pPr>
              <w:pBdr>
                <w:bottom w:val="single" w:sz="4" w:space="1" w:color="auto"/>
              </w:pBdr>
              <w:tabs>
                <w:tab w:val="decimal" w:pos="740"/>
              </w:tabs>
              <w:spacing w:line="220" w:lineRule="exact"/>
              <w:jc w:val="right"/>
              <w:rPr>
                <w:rFonts w:cs="Times New Roman"/>
                <w:sz w:val="16"/>
                <w:szCs w:val="16"/>
              </w:rPr>
            </w:pPr>
            <w:r w:rsidRPr="00EC65EE">
              <w:rPr>
                <w:sz w:val="16"/>
                <w:szCs w:val="16"/>
              </w:rPr>
              <w:t>1,544,191</w:t>
            </w:r>
          </w:p>
        </w:tc>
        <w:tc>
          <w:tcPr>
            <w:tcW w:w="990" w:type="dxa"/>
            <w:shd w:val="clear" w:color="auto" w:fill="auto"/>
          </w:tcPr>
          <w:p w14:paraId="0620C9B4" w14:textId="77777777" w:rsidR="00F24EAF" w:rsidRPr="00227558" w:rsidRDefault="00F24EAF" w:rsidP="00080F43">
            <w:pPr>
              <w:pBdr>
                <w:bottom w:val="single" w:sz="4" w:space="1" w:color="auto"/>
              </w:pBdr>
              <w:tabs>
                <w:tab w:val="decimal" w:pos="900"/>
              </w:tabs>
              <w:spacing w:line="220" w:lineRule="exact"/>
              <w:ind w:right="-30"/>
              <w:jc w:val="right"/>
              <w:rPr>
                <w:rFonts w:cs="Times New Roman"/>
                <w:sz w:val="16"/>
                <w:szCs w:val="16"/>
              </w:rPr>
            </w:pPr>
            <w:r w:rsidRPr="00EC65EE">
              <w:rPr>
                <w:sz w:val="16"/>
                <w:szCs w:val="16"/>
              </w:rPr>
              <w:t>1,544,191</w:t>
            </w:r>
          </w:p>
        </w:tc>
      </w:tr>
      <w:tr w:rsidR="00F24EAF" w:rsidRPr="0012708E" w14:paraId="73936E76" w14:textId="77777777" w:rsidTr="00080F43">
        <w:trPr>
          <w:cantSplit/>
        </w:trPr>
        <w:tc>
          <w:tcPr>
            <w:tcW w:w="2250" w:type="dxa"/>
          </w:tcPr>
          <w:p w14:paraId="556258EB" w14:textId="77777777" w:rsidR="00F24EAF" w:rsidRPr="0012708E" w:rsidRDefault="00F24EAF" w:rsidP="00080F43">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38FA0670" w14:textId="77777777" w:rsidR="00F24EAF" w:rsidRPr="00227558" w:rsidRDefault="00F24EAF" w:rsidP="00080F43">
            <w:pPr>
              <w:pBdr>
                <w:bottom w:val="double" w:sz="4" w:space="1" w:color="auto"/>
              </w:pBdr>
              <w:tabs>
                <w:tab w:val="decimal" w:pos="683"/>
              </w:tabs>
              <w:spacing w:line="220" w:lineRule="exact"/>
              <w:ind w:left="-135" w:right="7"/>
              <w:jc w:val="right"/>
              <w:rPr>
                <w:rFonts w:cs="Times New Roman"/>
                <w:b/>
                <w:bCs/>
                <w:sz w:val="16"/>
                <w:szCs w:val="16"/>
              </w:rPr>
            </w:pPr>
            <w:r w:rsidRPr="00EC65EE">
              <w:rPr>
                <w:b/>
                <w:bCs/>
                <w:sz w:val="16"/>
                <w:szCs w:val="16"/>
              </w:rPr>
              <w:t>38,410,497</w:t>
            </w:r>
          </w:p>
        </w:tc>
        <w:tc>
          <w:tcPr>
            <w:tcW w:w="900" w:type="dxa"/>
            <w:shd w:val="clear" w:color="auto" w:fill="auto"/>
          </w:tcPr>
          <w:p w14:paraId="6AD5D312" w14:textId="77777777" w:rsidR="00F24EAF" w:rsidRPr="00227558" w:rsidRDefault="00F24EAF" w:rsidP="00080F43">
            <w:pPr>
              <w:pBdr>
                <w:bottom w:val="double" w:sz="4" w:space="1" w:color="auto"/>
              </w:pBdr>
              <w:tabs>
                <w:tab w:val="decimal" w:pos="700"/>
              </w:tabs>
              <w:spacing w:line="220" w:lineRule="exact"/>
              <w:ind w:left="-115" w:right="-29"/>
              <w:jc w:val="right"/>
              <w:rPr>
                <w:rFonts w:cs="Times New Roman"/>
                <w:b/>
                <w:bCs/>
                <w:sz w:val="16"/>
                <w:szCs w:val="16"/>
              </w:rPr>
            </w:pPr>
            <w:r w:rsidRPr="00EC65EE">
              <w:rPr>
                <w:b/>
                <w:bCs/>
                <w:sz w:val="16"/>
                <w:szCs w:val="16"/>
              </w:rPr>
              <w:t>13,628,610</w:t>
            </w:r>
          </w:p>
        </w:tc>
        <w:tc>
          <w:tcPr>
            <w:tcW w:w="990" w:type="dxa"/>
            <w:shd w:val="clear" w:color="auto" w:fill="auto"/>
          </w:tcPr>
          <w:p w14:paraId="280F5852" w14:textId="77777777" w:rsidR="00F24EAF" w:rsidRPr="00227558" w:rsidRDefault="00F24EAF" w:rsidP="00080F43">
            <w:pPr>
              <w:pBdr>
                <w:bottom w:val="double" w:sz="4" w:space="1" w:color="auto"/>
              </w:pBdr>
              <w:tabs>
                <w:tab w:val="decimal" w:pos="770"/>
              </w:tabs>
              <w:spacing w:line="220" w:lineRule="exact"/>
              <w:ind w:left="-12" w:right="-20"/>
              <w:jc w:val="right"/>
              <w:rPr>
                <w:rFonts w:cs="Times New Roman"/>
                <w:b/>
                <w:bCs/>
                <w:sz w:val="16"/>
                <w:szCs w:val="16"/>
              </w:rPr>
            </w:pPr>
            <w:r w:rsidRPr="00EC65EE">
              <w:rPr>
                <w:b/>
                <w:bCs/>
                <w:sz w:val="16"/>
                <w:szCs w:val="16"/>
              </w:rPr>
              <w:t>55,841,87</w:t>
            </w:r>
            <w:r>
              <w:rPr>
                <w:b/>
                <w:bCs/>
                <w:sz w:val="16"/>
                <w:szCs w:val="16"/>
              </w:rPr>
              <w:t>5</w:t>
            </w:r>
          </w:p>
        </w:tc>
        <w:tc>
          <w:tcPr>
            <w:tcW w:w="1080" w:type="dxa"/>
            <w:shd w:val="clear" w:color="auto" w:fill="auto"/>
          </w:tcPr>
          <w:p w14:paraId="6FBC0226" w14:textId="77777777" w:rsidR="00F24EAF" w:rsidRPr="00227558" w:rsidRDefault="00F24EAF" w:rsidP="00080F43">
            <w:pPr>
              <w:pBdr>
                <w:bottom w:val="double" w:sz="4" w:space="1" w:color="auto"/>
              </w:pBdr>
              <w:tabs>
                <w:tab w:val="decimal" w:pos="864"/>
              </w:tabs>
              <w:spacing w:line="220" w:lineRule="exact"/>
              <w:ind w:left="-21" w:right="-105"/>
              <w:rPr>
                <w:rFonts w:cs="Times New Roman"/>
                <w:b/>
                <w:bCs/>
                <w:sz w:val="16"/>
                <w:szCs w:val="16"/>
                <w:cs/>
                <w:lang w:bidi="th-TH"/>
              </w:rPr>
            </w:pPr>
            <w:r w:rsidRPr="00EC65EE">
              <w:rPr>
                <w:b/>
                <w:bCs/>
                <w:sz w:val="16"/>
                <w:szCs w:val="16"/>
              </w:rPr>
              <w:t>16,961,64</w:t>
            </w:r>
            <w:r>
              <w:rPr>
                <w:b/>
                <w:bCs/>
                <w:sz w:val="16"/>
                <w:szCs w:val="16"/>
              </w:rPr>
              <w:t>6</w:t>
            </w:r>
          </w:p>
        </w:tc>
        <w:tc>
          <w:tcPr>
            <w:tcW w:w="990" w:type="dxa"/>
            <w:shd w:val="clear" w:color="auto" w:fill="auto"/>
            <w:vAlign w:val="bottom"/>
          </w:tcPr>
          <w:p w14:paraId="1AAB6D22" w14:textId="77777777" w:rsidR="00F24EAF" w:rsidRPr="00227558" w:rsidRDefault="00F24EAF" w:rsidP="00080F43">
            <w:pPr>
              <w:pBdr>
                <w:bottom w:val="double" w:sz="4" w:space="1" w:color="auto"/>
              </w:pBdr>
              <w:tabs>
                <w:tab w:val="decimal" w:pos="780"/>
              </w:tabs>
              <w:spacing w:line="220" w:lineRule="exact"/>
              <w:ind w:right="-100"/>
              <w:rPr>
                <w:rFonts w:cs="Times New Roman"/>
                <w:b/>
                <w:bCs/>
                <w:sz w:val="16"/>
                <w:szCs w:val="16"/>
              </w:rPr>
            </w:pPr>
            <w:r w:rsidRPr="00EC65EE">
              <w:rPr>
                <w:b/>
                <w:bCs/>
                <w:sz w:val="16"/>
                <w:szCs w:val="16"/>
              </w:rPr>
              <w:t>889,930</w:t>
            </w:r>
          </w:p>
        </w:tc>
        <w:tc>
          <w:tcPr>
            <w:tcW w:w="990" w:type="dxa"/>
            <w:shd w:val="clear" w:color="auto" w:fill="auto"/>
          </w:tcPr>
          <w:p w14:paraId="3D86789C" w14:textId="77777777" w:rsidR="00F24EAF" w:rsidRPr="00227558" w:rsidRDefault="00F24EAF" w:rsidP="00080F43">
            <w:pPr>
              <w:pBdr>
                <w:bottom w:val="double" w:sz="4" w:space="1" w:color="auto"/>
              </w:pBdr>
              <w:tabs>
                <w:tab w:val="decimal" w:pos="740"/>
              </w:tabs>
              <w:spacing w:line="220" w:lineRule="exact"/>
              <w:jc w:val="right"/>
              <w:rPr>
                <w:rFonts w:cs="Times New Roman"/>
                <w:b/>
                <w:bCs/>
                <w:sz w:val="16"/>
                <w:szCs w:val="16"/>
              </w:rPr>
            </w:pPr>
            <w:r w:rsidRPr="00EC65EE">
              <w:rPr>
                <w:b/>
                <w:bCs/>
                <w:sz w:val="16"/>
                <w:szCs w:val="16"/>
              </w:rPr>
              <w:t>1,616,772</w:t>
            </w:r>
          </w:p>
        </w:tc>
        <w:tc>
          <w:tcPr>
            <w:tcW w:w="990" w:type="dxa"/>
            <w:shd w:val="clear" w:color="auto" w:fill="auto"/>
          </w:tcPr>
          <w:p w14:paraId="6ACDC88B" w14:textId="77777777" w:rsidR="00F24EAF" w:rsidRPr="00227558" w:rsidRDefault="00F24EAF" w:rsidP="00080F43">
            <w:pPr>
              <w:pBdr>
                <w:bottom w:val="double" w:sz="4" w:space="1" w:color="auto"/>
              </w:pBdr>
              <w:tabs>
                <w:tab w:val="decimal" w:pos="900"/>
              </w:tabs>
              <w:spacing w:line="220" w:lineRule="exact"/>
              <w:ind w:right="-30"/>
              <w:jc w:val="right"/>
              <w:rPr>
                <w:rFonts w:cs="Times New Roman"/>
                <w:b/>
                <w:bCs/>
                <w:sz w:val="16"/>
                <w:szCs w:val="16"/>
              </w:rPr>
            </w:pPr>
            <w:r w:rsidRPr="00EC65EE">
              <w:rPr>
                <w:b/>
                <w:bCs/>
                <w:sz w:val="16"/>
                <w:szCs w:val="16"/>
              </w:rPr>
              <w:t>127,349,3</w:t>
            </w:r>
            <w:r>
              <w:rPr>
                <w:b/>
                <w:bCs/>
                <w:sz w:val="16"/>
                <w:szCs w:val="16"/>
              </w:rPr>
              <w:t>30</w:t>
            </w:r>
          </w:p>
        </w:tc>
      </w:tr>
    </w:tbl>
    <w:p w14:paraId="52ACE806" w14:textId="77777777" w:rsidR="00F24EAF" w:rsidRPr="0012708E" w:rsidRDefault="00F24EAF" w:rsidP="00F3534A">
      <w:pPr>
        <w:autoSpaceDE w:val="0"/>
        <w:autoSpaceDN w:val="0"/>
        <w:adjustRightInd w:val="0"/>
        <w:spacing w:line="240" w:lineRule="atLeast"/>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E07A0" w:rsidRPr="0012708E" w14:paraId="4FC7F7A6" w14:textId="77777777" w:rsidTr="003023D6">
        <w:trPr>
          <w:cantSplit/>
          <w:tblHeader/>
        </w:trPr>
        <w:tc>
          <w:tcPr>
            <w:tcW w:w="2250" w:type="dxa"/>
          </w:tcPr>
          <w:p w14:paraId="67A5383B"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486B19C2" w14:textId="2E286AE0" w:rsidR="004E07A0" w:rsidRPr="0012708E" w:rsidRDefault="004E07A0" w:rsidP="003023D6">
            <w:pPr>
              <w:spacing w:line="220" w:lineRule="exact"/>
              <w:ind w:left="-117" w:right="-90"/>
              <w:jc w:val="center"/>
              <w:rPr>
                <w:rFonts w:cs="Times New Roman"/>
                <w:sz w:val="16"/>
                <w:szCs w:val="16"/>
              </w:rPr>
            </w:pPr>
            <w:r w:rsidRPr="0012708E">
              <w:rPr>
                <w:rFonts w:cs="Times New Roman"/>
                <w:b/>
                <w:bCs/>
                <w:sz w:val="16"/>
                <w:szCs w:val="16"/>
              </w:rPr>
              <w:t>The Bank</w:t>
            </w:r>
          </w:p>
        </w:tc>
      </w:tr>
      <w:tr w:rsidR="004E07A0" w:rsidRPr="0012708E" w14:paraId="5E6B2006" w14:textId="77777777" w:rsidTr="003023D6">
        <w:trPr>
          <w:cantSplit/>
          <w:tblHeader/>
        </w:trPr>
        <w:tc>
          <w:tcPr>
            <w:tcW w:w="2250" w:type="dxa"/>
          </w:tcPr>
          <w:p w14:paraId="457482C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21CA0694" w14:textId="78E140E1" w:rsidR="004E07A0" w:rsidRPr="0012708E" w:rsidRDefault="004E07A0"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F24EAF">
              <w:rPr>
                <w:rFonts w:cs="Times New Roman"/>
                <w:color w:val="000000"/>
                <w:sz w:val="16"/>
                <w:szCs w:val="16"/>
                <w:lang w:bidi="th-TH"/>
              </w:rPr>
              <w:t>3</w:t>
            </w:r>
          </w:p>
        </w:tc>
      </w:tr>
      <w:tr w:rsidR="004E07A0" w:rsidRPr="0012708E" w14:paraId="59492472" w14:textId="77777777" w:rsidTr="003023D6">
        <w:trPr>
          <w:cantSplit/>
          <w:tblHeader/>
        </w:trPr>
        <w:tc>
          <w:tcPr>
            <w:tcW w:w="2250" w:type="dxa"/>
          </w:tcPr>
          <w:p w14:paraId="4EB8723A"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4950" w:type="dxa"/>
            <w:gridSpan w:val="5"/>
          </w:tcPr>
          <w:p w14:paraId="1502F211" w14:textId="77777777" w:rsidR="004E07A0" w:rsidRPr="0012708E" w:rsidRDefault="004E07A0"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D0D253B"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C5A24F8"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5032EF25" w14:textId="77777777" w:rsidTr="003023D6">
        <w:trPr>
          <w:cantSplit/>
          <w:tblHeader/>
        </w:trPr>
        <w:tc>
          <w:tcPr>
            <w:tcW w:w="2250" w:type="dxa"/>
          </w:tcPr>
          <w:p w14:paraId="6608080C"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5D299E02" w14:textId="77777777" w:rsidR="004E07A0" w:rsidRPr="0012708E" w:rsidRDefault="004E07A0" w:rsidP="003023D6">
            <w:pPr>
              <w:spacing w:line="220" w:lineRule="exact"/>
              <w:ind w:left="-117" w:right="-90"/>
              <w:jc w:val="center"/>
              <w:rPr>
                <w:rFonts w:cs="Times New Roman"/>
                <w:sz w:val="16"/>
                <w:szCs w:val="16"/>
              </w:rPr>
            </w:pPr>
          </w:p>
        </w:tc>
        <w:tc>
          <w:tcPr>
            <w:tcW w:w="900" w:type="dxa"/>
          </w:tcPr>
          <w:p w14:paraId="209F90EA"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248720D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6F03F56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5E96E32"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73533A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F0A7B8E"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148032C4" w14:textId="77777777" w:rsidTr="003023D6">
        <w:trPr>
          <w:cantSplit/>
          <w:tblHeader/>
        </w:trPr>
        <w:tc>
          <w:tcPr>
            <w:tcW w:w="2250" w:type="dxa"/>
          </w:tcPr>
          <w:p w14:paraId="4D0D4252"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10B6228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365652C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8B1902E"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3EF4F4E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5664F51F"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A1C9B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36988702"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2975087E" w14:textId="77777777" w:rsidTr="003023D6">
        <w:trPr>
          <w:cantSplit/>
          <w:tblHeader/>
        </w:trPr>
        <w:tc>
          <w:tcPr>
            <w:tcW w:w="2250" w:type="dxa"/>
          </w:tcPr>
          <w:p w14:paraId="1528574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47A922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3EAF7EA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6D9B92F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046282C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523EB207"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A408BD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2940792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Total</w:t>
            </w:r>
          </w:p>
        </w:tc>
      </w:tr>
      <w:tr w:rsidR="004E07A0" w:rsidRPr="0012708E" w14:paraId="4967A670" w14:textId="77777777" w:rsidTr="003023D6">
        <w:trPr>
          <w:cantSplit/>
          <w:tblHeader/>
        </w:trPr>
        <w:tc>
          <w:tcPr>
            <w:tcW w:w="2250" w:type="dxa"/>
          </w:tcPr>
          <w:p w14:paraId="09D38126"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120E4B33"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E07A0" w:rsidRPr="0012708E" w14:paraId="59053219" w14:textId="77777777" w:rsidTr="003023D6">
        <w:trPr>
          <w:cantSplit/>
        </w:trPr>
        <w:tc>
          <w:tcPr>
            <w:tcW w:w="2250" w:type="dxa"/>
          </w:tcPr>
          <w:p w14:paraId="2868F865" w14:textId="77777777" w:rsidR="004E07A0" w:rsidRPr="0012708E" w:rsidRDefault="004E07A0"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5E0E0F22" w14:textId="77777777" w:rsidR="004E07A0" w:rsidRPr="0012708E" w:rsidRDefault="004E07A0"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5C678063"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9B54B88"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0B1F53A9"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4BD93729"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672605A5"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38B37E68" w14:textId="77777777" w:rsidR="004E07A0" w:rsidRPr="0012708E" w:rsidRDefault="004E07A0" w:rsidP="003023D6">
            <w:pPr>
              <w:spacing w:line="220" w:lineRule="exact"/>
              <w:ind w:left="-18" w:right="-37"/>
              <w:jc w:val="right"/>
              <w:rPr>
                <w:rFonts w:cs="Times New Roman"/>
                <w:sz w:val="16"/>
                <w:szCs w:val="16"/>
              </w:rPr>
            </w:pPr>
          </w:p>
        </w:tc>
      </w:tr>
      <w:tr w:rsidR="00F36E23" w:rsidRPr="0012708E" w14:paraId="5CA6639D" w14:textId="77777777" w:rsidTr="0093239C">
        <w:trPr>
          <w:cantSplit/>
        </w:trPr>
        <w:tc>
          <w:tcPr>
            <w:tcW w:w="2250" w:type="dxa"/>
          </w:tcPr>
          <w:p w14:paraId="375FCC83" w14:textId="77777777" w:rsidR="00F36E23" w:rsidRPr="0012708E" w:rsidRDefault="00F36E23" w:rsidP="00F36E23">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713598DA" w14:textId="111ADEBD" w:rsidR="00F36E23" w:rsidRPr="00F36E23" w:rsidRDefault="00F36E23" w:rsidP="00F36E23">
            <w:pPr>
              <w:tabs>
                <w:tab w:val="decimal" w:pos="768"/>
              </w:tabs>
              <w:spacing w:line="220" w:lineRule="exact"/>
              <w:ind w:left="-135" w:right="7"/>
              <w:rPr>
                <w:sz w:val="16"/>
                <w:szCs w:val="16"/>
                <w:cs/>
                <w:lang w:bidi="th-TH"/>
              </w:rPr>
            </w:pPr>
            <w:r w:rsidRPr="0093239C">
              <w:rPr>
                <w:sz w:val="16"/>
                <w:szCs w:val="16"/>
              </w:rPr>
              <w:t>-</w:t>
            </w:r>
          </w:p>
        </w:tc>
        <w:tc>
          <w:tcPr>
            <w:tcW w:w="900" w:type="dxa"/>
            <w:shd w:val="clear" w:color="auto" w:fill="auto"/>
          </w:tcPr>
          <w:p w14:paraId="3035C62D" w14:textId="4EDFA47E" w:rsidR="00F36E23" w:rsidRPr="00F36E23" w:rsidRDefault="00F36E23" w:rsidP="00F36E23">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1A00843E" w14:textId="74B65993" w:rsidR="00F36E23" w:rsidRPr="00F36E23" w:rsidRDefault="00F36E23" w:rsidP="00F36E23">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tcPr>
          <w:p w14:paraId="20DDF479" w14:textId="12975A82" w:rsidR="00F36E23" w:rsidRPr="00F36E23" w:rsidRDefault="00F36E23" w:rsidP="00F36E23">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tcPr>
          <w:p w14:paraId="7DF89767" w14:textId="5377FBAD" w:rsidR="00F36E23" w:rsidRPr="00F36E23" w:rsidRDefault="00F36E23" w:rsidP="00F36E23">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44D53544" w14:textId="3CFEFC81" w:rsidR="00F36E23" w:rsidRPr="00F36E23" w:rsidRDefault="00F36E23" w:rsidP="00F36E23">
            <w:pPr>
              <w:tabs>
                <w:tab w:val="decimal" w:pos="740"/>
              </w:tabs>
              <w:spacing w:line="220" w:lineRule="exact"/>
              <w:ind w:left="-135"/>
              <w:rPr>
                <w:rFonts w:cs="Times New Roman"/>
                <w:sz w:val="16"/>
                <w:szCs w:val="16"/>
              </w:rPr>
            </w:pPr>
            <w:r w:rsidRPr="0093239C">
              <w:rPr>
                <w:sz w:val="16"/>
                <w:szCs w:val="16"/>
              </w:rPr>
              <w:t>513,458</w:t>
            </w:r>
          </w:p>
        </w:tc>
        <w:tc>
          <w:tcPr>
            <w:tcW w:w="990" w:type="dxa"/>
            <w:shd w:val="clear" w:color="auto" w:fill="auto"/>
          </w:tcPr>
          <w:p w14:paraId="42694C71" w14:textId="1D29C6D8" w:rsidR="00F36E23" w:rsidRPr="00F36E23" w:rsidRDefault="00F36E23" w:rsidP="00F36E23">
            <w:pPr>
              <w:tabs>
                <w:tab w:val="decimal" w:pos="794"/>
              </w:tabs>
              <w:spacing w:line="220" w:lineRule="exact"/>
              <w:ind w:left="-135" w:right="-30"/>
              <w:rPr>
                <w:rFonts w:cs="Times New Roman"/>
                <w:sz w:val="16"/>
                <w:szCs w:val="16"/>
              </w:rPr>
            </w:pPr>
            <w:r w:rsidRPr="0093239C">
              <w:rPr>
                <w:sz w:val="16"/>
                <w:szCs w:val="16"/>
              </w:rPr>
              <w:t>513,458</w:t>
            </w:r>
          </w:p>
        </w:tc>
      </w:tr>
      <w:tr w:rsidR="00F36E23" w:rsidRPr="0012708E" w14:paraId="1A7863ED" w14:textId="77777777" w:rsidTr="0093239C">
        <w:trPr>
          <w:cantSplit/>
        </w:trPr>
        <w:tc>
          <w:tcPr>
            <w:tcW w:w="2250" w:type="dxa"/>
            <w:vAlign w:val="bottom"/>
          </w:tcPr>
          <w:p w14:paraId="764872B2" w14:textId="77777777" w:rsidR="00F36E23" w:rsidRPr="00F327C0" w:rsidRDefault="00F36E23" w:rsidP="00F36E23">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54650FBF" w14:textId="39A36F7B" w:rsidR="00F36E23" w:rsidRPr="00F36E23" w:rsidRDefault="00F36E23" w:rsidP="003E64C1">
            <w:pPr>
              <w:tabs>
                <w:tab w:val="decimal" w:pos="763"/>
              </w:tabs>
              <w:spacing w:line="220" w:lineRule="exact"/>
              <w:ind w:left="-135" w:right="7"/>
              <w:rPr>
                <w:sz w:val="16"/>
                <w:szCs w:val="16"/>
              </w:rPr>
            </w:pPr>
            <w:r w:rsidRPr="0093239C">
              <w:rPr>
                <w:sz w:val="16"/>
                <w:szCs w:val="16"/>
              </w:rPr>
              <w:t>263</w:t>
            </w:r>
          </w:p>
        </w:tc>
        <w:tc>
          <w:tcPr>
            <w:tcW w:w="900" w:type="dxa"/>
            <w:shd w:val="clear" w:color="auto" w:fill="auto"/>
            <w:vAlign w:val="bottom"/>
          </w:tcPr>
          <w:p w14:paraId="441A009B" w14:textId="4DF8A63D" w:rsidR="00F36E23" w:rsidRPr="00F36E23" w:rsidRDefault="00F36E23" w:rsidP="003E64C1">
            <w:pPr>
              <w:tabs>
                <w:tab w:val="decimal" w:pos="700"/>
              </w:tabs>
              <w:spacing w:line="220" w:lineRule="exact"/>
              <w:ind w:left="-115" w:right="-29"/>
              <w:rPr>
                <w:rFonts w:cs="Times New Roman"/>
                <w:sz w:val="16"/>
                <w:szCs w:val="16"/>
              </w:rPr>
            </w:pPr>
            <w:r w:rsidRPr="0093239C">
              <w:rPr>
                <w:sz w:val="16"/>
                <w:szCs w:val="16"/>
              </w:rPr>
              <w:t>12,900,000</w:t>
            </w:r>
          </w:p>
        </w:tc>
        <w:tc>
          <w:tcPr>
            <w:tcW w:w="990" w:type="dxa"/>
            <w:shd w:val="clear" w:color="auto" w:fill="auto"/>
            <w:vAlign w:val="bottom"/>
          </w:tcPr>
          <w:p w14:paraId="34961B91" w14:textId="570E42DB" w:rsidR="00F36E23" w:rsidRPr="00F36E23" w:rsidRDefault="00F36E23" w:rsidP="003E64C1">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vAlign w:val="bottom"/>
          </w:tcPr>
          <w:p w14:paraId="7DAC5AAB" w14:textId="5927BD73" w:rsidR="00F36E23" w:rsidRPr="00F36E23" w:rsidRDefault="00F36E23" w:rsidP="003E64C1">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vAlign w:val="bottom"/>
          </w:tcPr>
          <w:p w14:paraId="581F5FE2" w14:textId="649BC236" w:rsidR="00F36E23" w:rsidRPr="00F36E23" w:rsidRDefault="00F36E23" w:rsidP="003E64C1">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46AE546B" w14:textId="46767EDD" w:rsidR="00F36E23" w:rsidRPr="00F36E23" w:rsidRDefault="00F36E23" w:rsidP="003E64C1">
            <w:pPr>
              <w:tabs>
                <w:tab w:val="decimal" w:pos="740"/>
              </w:tabs>
              <w:spacing w:line="220" w:lineRule="exact"/>
              <w:ind w:left="-135"/>
              <w:rPr>
                <w:rFonts w:cs="Times New Roman"/>
                <w:sz w:val="16"/>
                <w:szCs w:val="16"/>
              </w:rPr>
            </w:pPr>
            <w:r w:rsidRPr="0093239C">
              <w:rPr>
                <w:sz w:val="16"/>
                <w:szCs w:val="16"/>
              </w:rPr>
              <w:t>2,579,801</w:t>
            </w:r>
          </w:p>
        </w:tc>
        <w:tc>
          <w:tcPr>
            <w:tcW w:w="990" w:type="dxa"/>
            <w:shd w:val="clear" w:color="auto" w:fill="auto"/>
            <w:vAlign w:val="bottom"/>
          </w:tcPr>
          <w:p w14:paraId="28E95541" w14:textId="4AEDB7AE" w:rsidR="00F36E23" w:rsidRPr="00F36E23" w:rsidRDefault="00F36E23" w:rsidP="003E64C1">
            <w:pPr>
              <w:tabs>
                <w:tab w:val="decimal" w:pos="794"/>
              </w:tabs>
              <w:spacing w:line="220" w:lineRule="exact"/>
              <w:ind w:left="-135" w:right="-30"/>
              <w:rPr>
                <w:rFonts w:cs="Times New Roman"/>
                <w:sz w:val="16"/>
                <w:szCs w:val="16"/>
              </w:rPr>
            </w:pPr>
            <w:r w:rsidRPr="0093239C">
              <w:rPr>
                <w:sz w:val="16"/>
                <w:szCs w:val="16"/>
              </w:rPr>
              <w:t>15,480,064</w:t>
            </w:r>
          </w:p>
        </w:tc>
      </w:tr>
      <w:tr w:rsidR="00F36E23" w:rsidRPr="0012708E" w14:paraId="1936EACC" w14:textId="77777777" w:rsidTr="0093239C">
        <w:trPr>
          <w:cantSplit/>
        </w:trPr>
        <w:tc>
          <w:tcPr>
            <w:tcW w:w="2250" w:type="dxa"/>
            <w:vAlign w:val="bottom"/>
          </w:tcPr>
          <w:p w14:paraId="179E2F40"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2A876DE9" w14:textId="1CAC6E6C" w:rsidR="00F36E23" w:rsidRPr="00F36E23" w:rsidRDefault="00F36E23" w:rsidP="00F36E23">
            <w:pPr>
              <w:tabs>
                <w:tab w:val="decimal" w:pos="763"/>
              </w:tabs>
              <w:spacing w:line="220" w:lineRule="exact"/>
              <w:ind w:left="-135" w:right="7"/>
              <w:rPr>
                <w:sz w:val="16"/>
                <w:szCs w:val="16"/>
              </w:rPr>
            </w:pPr>
            <w:r w:rsidRPr="0093239C">
              <w:rPr>
                <w:sz w:val="16"/>
                <w:szCs w:val="16"/>
              </w:rPr>
              <w:t>-</w:t>
            </w:r>
          </w:p>
        </w:tc>
        <w:tc>
          <w:tcPr>
            <w:tcW w:w="900" w:type="dxa"/>
            <w:shd w:val="clear" w:color="auto" w:fill="auto"/>
          </w:tcPr>
          <w:p w14:paraId="28905E4F" w14:textId="1E14E167"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1,245,411</w:t>
            </w:r>
          </w:p>
        </w:tc>
        <w:tc>
          <w:tcPr>
            <w:tcW w:w="990" w:type="dxa"/>
            <w:shd w:val="clear" w:color="auto" w:fill="auto"/>
          </w:tcPr>
          <w:p w14:paraId="457ECE4C" w14:textId="221800CA"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1,676,398</w:t>
            </w:r>
          </w:p>
        </w:tc>
        <w:tc>
          <w:tcPr>
            <w:tcW w:w="1080" w:type="dxa"/>
            <w:shd w:val="clear" w:color="auto" w:fill="auto"/>
          </w:tcPr>
          <w:p w14:paraId="2CBD0C08" w14:textId="0DE30D18" w:rsidR="00F36E23" w:rsidRPr="00F36E23" w:rsidRDefault="00F36E23" w:rsidP="00F36E23">
            <w:pPr>
              <w:tabs>
                <w:tab w:val="decimal" w:pos="872"/>
              </w:tabs>
              <w:spacing w:line="220" w:lineRule="exact"/>
              <w:ind w:left="-135" w:right="-10"/>
              <w:jc w:val="right"/>
              <w:rPr>
                <w:rFonts w:cs="Times New Roman"/>
                <w:sz w:val="16"/>
                <w:szCs w:val="16"/>
              </w:rPr>
            </w:pPr>
            <w:r w:rsidRPr="0093239C">
              <w:rPr>
                <w:sz w:val="16"/>
                <w:szCs w:val="16"/>
              </w:rPr>
              <w:t>69,473</w:t>
            </w:r>
          </w:p>
        </w:tc>
        <w:tc>
          <w:tcPr>
            <w:tcW w:w="990" w:type="dxa"/>
            <w:shd w:val="clear" w:color="auto" w:fill="auto"/>
          </w:tcPr>
          <w:p w14:paraId="6B836140" w14:textId="5A79FEAD" w:rsidR="00F36E23" w:rsidRPr="00F36E23" w:rsidRDefault="00F36E23" w:rsidP="00F36E23">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2A36C5FE" w14:textId="152C0C17" w:rsidR="00F36E23" w:rsidRPr="00F36E23" w:rsidRDefault="00F36E23" w:rsidP="00F36E23">
            <w:pPr>
              <w:tabs>
                <w:tab w:val="decimal" w:pos="740"/>
              </w:tabs>
              <w:spacing w:line="220" w:lineRule="exact"/>
              <w:ind w:left="-135"/>
              <w:rPr>
                <w:rFonts w:cs="Times New Roman"/>
                <w:sz w:val="16"/>
                <w:szCs w:val="16"/>
              </w:rPr>
            </w:pPr>
            <w:r w:rsidRPr="0093239C">
              <w:rPr>
                <w:sz w:val="16"/>
                <w:szCs w:val="16"/>
              </w:rPr>
              <w:t>2,464</w:t>
            </w:r>
          </w:p>
        </w:tc>
        <w:tc>
          <w:tcPr>
            <w:tcW w:w="990" w:type="dxa"/>
            <w:shd w:val="clear" w:color="auto" w:fill="auto"/>
          </w:tcPr>
          <w:p w14:paraId="125670ED" w14:textId="55D88EA5" w:rsidR="00F36E23" w:rsidRPr="00F36E23" w:rsidRDefault="00F36E23" w:rsidP="00F36E23">
            <w:pPr>
              <w:tabs>
                <w:tab w:val="decimal" w:pos="794"/>
              </w:tabs>
              <w:spacing w:line="220" w:lineRule="exact"/>
              <w:ind w:left="-135" w:right="-30"/>
              <w:rPr>
                <w:rFonts w:cs="Times New Roman"/>
                <w:sz w:val="16"/>
                <w:szCs w:val="16"/>
              </w:rPr>
            </w:pPr>
            <w:r w:rsidRPr="0093239C">
              <w:rPr>
                <w:sz w:val="16"/>
                <w:szCs w:val="16"/>
              </w:rPr>
              <w:t>2,993,746</w:t>
            </w:r>
          </w:p>
        </w:tc>
      </w:tr>
      <w:tr w:rsidR="00F36E23" w:rsidRPr="0012708E" w14:paraId="7D355818" w14:textId="77777777" w:rsidTr="0093239C">
        <w:trPr>
          <w:cantSplit/>
        </w:trPr>
        <w:tc>
          <w:tcPr>
            <w:tcW w:w="2250" w:type="dxa"/>
            <w:vAlign w:val="bottom"/>
          </w:tcPr>
          <w:p w14:paraId="6ADA5E83" w14:textId="2D24652E" w:rsidR="00F36E23" w:rsidRPr="0012708E" w:rsidRDefault="00F36E23" w:rsidP="00F36E23">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shd w:val="clear" w:color="auto" w:fill="auto"/>
          </w:tcPr>
          <w:p w14:paraId="5668AF97" w14:textId="6FE523EF" w:rsidR="00F36E23" w:rsidRPr="00F36E23" w:rsidRDefault="00F36E23" w:rsidP="00F36E23">
            <w:pPr>
              <w:tabs>
                <w:tab w:val="decimal" w:pos="763"/>
              </w:tabs>
              <w:spacing w:line="220" w:lineRule="exact"/>
              <w:ind w:left="-135" w:right="7"/>
              <w:rPr>
                <w:sz w:val="16"/>
                <w:szCs w:val="16"/>
              </w:rPr>
            </w:pPr>
            <w:r w:rsidRPr="0093239C">
              <w:rPr>
                <w:rFonts w:eastAsia="Angsana New"/>
                <w:sz w:val="16"/>
                <w:szCs w:val="16"/>
              </w:rPr>
              <w:t>398,668</w:t>
            </w:r>
          </w:p>
        </w:tc>
        <w:tc>
          <w:tcPr>
            <w:tcW w:w="900" w:type="dxa"/>
            <w:shd w:val="clear" w:color="auto" w:fill="auto"/>
          </w:tcPr>
          <w:p w14:paraId="09251232" w14:textId="44A0796A" w:rsidR="00F36E23" w:rsidRPr="00F36E23" w:rsidRDefault="00F36E23" w:rsidP="00F36E23">
            <w:pPr>
              <w:tabs>
                <w:tab w:val="decimal" w:pos="700"/>
              </w:tabs>
              <w:spacing w:line="220" w:lineRule="exact"/>
              <w:ind w:left="-110" w:right="-110"/>
              <w:rPr>
                <w:rFonts w:eastAsia="Angsana New" w:cs="Times New Roman"/>
                <w:sz w:val="16"/>
                <w:szCs w:val="16"/>
              </w:rPr>
            </w:pPr>
            <w:r w:rsidRPr="0093239C">
              <w:rPr>
                <w:rFonts w:eastAsia="Angsana New"/>
                <w:sz w:val="16"/>
                <w:szCs w:val="16"/>
              </w:rPr>
              <w:t>105,763,400</w:t>
            </w:r>
          </w:p>
        </w:tc>
        <w:tc>
          <w:tcPr>
            <w:tcW w:w="990" w:type="dxa"/>
            <w:shd w:val="clear" w:color="auto" w:fill="auto"/>
          </w:tcPr>
          <w:p w14:paraId="6E37AF93" w14:textId="5B5EBF6F" w:rsidR="00F36E23" w:rsidRPr="00F36E23" w:rsidRDefault="00F36E23" w:rsidP="00F36E23">
            <w:pPr>
              <w:tabs>
                <w:tab w:val="decimal" w:pos="770"/>
              </w:tabs>
              <w:spacing w:line="220" w:lineRule="exact"/>
              <w:ind w:right="-20"/>
              <w:jc w:val="right"/>
              <w:rPr>
                <w:rFonts w:eastAsia="Angsana New" w:cs="Times New Roman"/>
                <w:sz w:val="16"/>
                <w:szCs w:val="16"/>
              </w:rPr>
            </w:pPr>
            <w:r w:rsidRPr="0093239C">
              <w:rPr>
                <w:rFonts w:eastAsia="Angsana New"/>
                <w:sz w:val="16"/>
                <w:szCs w:val="16"/>
              </w:rPr>
              <w:t>18,536,815</w:t>
            </w:r>
          </w:p>
        </w:tc>
        <w:tc>
          <w:tcPr>
            <w:tcW w:w="1080" w:type="dxa"/>
            <w:shd w:val="clear" w:color="auto" w:fill="auto"/>
          </w:tcPr>
          <w:p w14:paraId="69578912" w14:textId="5CE2DCB0" w:rsidR="00F36E23" w:rsidRPr="00F36E23" w:rsidRDefault="00F36E23" w:rsidP="00F36E23">
            <w:pPr>
              <w:tabs>
                <w:tab w:val="decimal" w:pos="872"/>
              </w:tabs>
              <w:spacing w:line="220" w:lineRule="exact"/>
              <w:ind w:right="-10"/>
              <w:jc w:val="right"/>
              <w:rPr>
                <w:rFonts w:eastAsia="Angsana New" w:cs="Times New Roman"/>
                <w:sz w:val="16"/>
                <w:szCs w:val="16"/>
              </w:rPr>
            </w:pPr>
            <w:r w:rsidRPr="0093239C">
              <w:rPr>
                <w:rFonts w:eastAsia="Angsana New"/>
                <w:sz w:val="16"/>
                <w:szCs w:val="16"/>
              </w:rPr>
              <w:t>11,605,385</w:t>
            </w:r>
          </w:p>
        </w:tc>
        <w:tc>
          <w:tcPr>
            <w:tcW w:w="990" w:type="dxa"/>
            <w:shd w:val="clear" w:color="auto" w:fill="auto"/>
          </w:tcPr>
          <w:p w14:paraId="5E325C51" w14:textId="06394434" w:rsidR="00F36E23" w:rsidRPr="00F36E23" w:rsidRDefault="00F36E23" w:rsidP="00F36E23">
            <w:pPr>
              <w:tabs>
                <w:tab w:val="decimal" w:pos="790"/>
              </w:tabs>
              <w:spacing w:line="220" w:lineRule="exact"/>
              <w:ind w:right="-46"/>
              <w:rPr>
                <w:rFonts w:eastAsia="Angsana New" w:cs="Times New Roman"/>
                <w:sz w:val="16"/>
                <w:szCs w:val="16"/>
              </w:rPr>
            </w:pPr>
            <w:r w:rsidRPr="0093239C">
              <w:rPr>
                <w:rFonts w:eastAsia="Angsana New"/>
                <w:sz w:val="16"/>
                <w:szCs w:val="16"/>
              </w:rPr>
              <w:t>7,852,269</w:t>
            </w:r>
          </w:p>
        </w:tc>
        <w:tc>
          <w:tcPr>
            <w:tcW w:w="990" w:type="dxa"/>
            <w:shd w:val="clear" w:color="auto" w:fill="auto"/>
          </w:tcPr>
          <w:p w14:paraId="4D0C7507" w14:textId="5DFA2075" w:rsidR="00F36E23" w:rsidRPr="00F36E23" w:rsidRDefault="00F36E23" w:rsidP="00F36E23">
            <w:pPr>
              <w:tabs>
                <w:tab w:val="decimal" w:pos="740"/>
              </w:tabs>
              <w:spacing w:line="220" w:lineRule="exact"/>
              <w:rPr>
                <w:rFonts w:eastAsia="Angsana New" w:cs="Times New Roman"/>
                <w:sz w:val="16"/>
                <w:szCs w:val="16"/>
                <w:rtl/>
                <w:cs/>
              </w:rPr>
            </w:pPr>
            <w:r w:rsidRPr="0093239C">
              <w:rPr>
                <w:rFonts w:eastAsia="Angsana New"/>
                <w:sz w:val="16"/>
                <w:szCs w:val="16"/>
              </w:rPr>
              <w:t>-</w:t>
            </w:r>
          </w:p>
        </w:tc>
        <w:tc>
          <w:tcPr>
            <w:tcW w:w="990" w:type="dxa"/>
            <w:shd w:val="clear" w:color="auto" w:fill="auto"/>
          </w:tcPr>
          <w:p w14:paraId="71F27311" w14:textId="5FBC10BA" w:rsidR="00F36E23" w:rsidRPr="00F36E23" w:rsidRDefault="00F36E23" w:rsidP="00F36E23">
            <w:pPr>
              <w:tabs>
                <w:tab w:val="decimal" w:pos="794"/>
              </w:tabs>
              <w:spacing w:line="220" w:lineRule="exact"/>
              <w:ind w:left="-40" w:right="-30"/>
              <w:rPr>
                <w:rFonts w:eastAsia="Angsana New" w:cs="Times New Roman"/>
                <w:sz w:val="16"/>
                <w:szCs w:val="16"/>
              </w:rPr>
            </w:pPr>
            <w:r w:rsidRPr="0093239C">
              <w:rPr>
                <w:rFonts w:eastAsia="Angsana New"/>
                <w:sz w:val="16"/>
                <w:szCs w:val="16"/>
              </w:rPr>
              <w:t>144,156,537</w:t>
            </w:r>
          </w:p>
        </w:tc>
      </w:tr>
      <w:tr w:rsidR="00F36E23" w:rsidRPr="0012708E" w14:paraId="531A89BB" w14:textId="77777777" w:rsidTr="0093239C">
        <w:trPr>
          <w:cantSplit/>
        </w:trPr>
        <w:tc>
          <w:tcPr>
            <w:tcW w:w="2250" w:type="dxa"/>
            <w:vAlign w:val="bottom"/>
          </w:tcPr>
          <w:p w14:paraId="028199EB" w14:textId="77777777" w:rsidR="00F36E23" w:rsidRPr="0012708E" w:rsidRDefault="00F36E23" w:rsidP="00F36E23">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40FA6FF6" w14:textId="4CDAA2CF" w:rsidR="00F36E23" w:rsidRPr="00F36E23" w:rsidRDefault="00F36E23" w:rsidP="00F36E23">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tcPr>
          <w:p w14:paraId="62A614EC" w14:textId="7AA4C6F9" w:rsidR="00F36E23" w:rsidRPr="00F36E23" w:rsidRDefault="00F36E23" w:rsidP="00F36E23">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187D8970" w14:textId="1E722E41" w:rsidR="00F36E23" w:rsidRPr="00F36E23" w:rsidRDefault="00F36E23" w:rsidP="00F36E23">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230E5027" w14:textId="1D652764" w:rsidR="00F36E23" w:rsidRPr="00F36E23" w:rsidRDefault="00F36E23" w:rsidP="00F36E23">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7725A010" w14:textId="4CA4EE82" w:rsidR="00F36E23" w:rsidRPr="00F36E23" w:rsidRDefault="00F36E23" w:rsidP="00F36E23">
            <w:pPr>
              <w:pBdr>
                <w:bottom w:val="single" w:sz="4" w:space="1" w:color="auto"/>
              </w:pBd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797A72FB" w14:textId="6E5EE07E" w:rsidR="00F36E23" w:rsidRPr="00F36E23" w:rsidRDefault="00F36E23" w:rsidP="00F36E23">
            <w:pPr>
              <w:pBdr>
                <w:bottom w:val="single" w:sz="4" w:space="1" w:color="auto"/>
              </w:pBdr>
              <w:tabs>
                <w:tab w:val="decimal" w:pos="740"/>
              </w:tabs>
              <w:spacing w:line="220" w:lineRule="exact"/>
              <w:ind w:left="-9"/>
              <w:rPr>
                <w:rFonts w:cs="Times New Roman"/>
                <w:sz w:val="16"/>
                <w:szCs w:val="16"/>
                <w:rtl/>
                <w:cs/>
              </w:rPr>
            </w:pPr>
            <w:r w:rsidRPr="0093239C">
              <w:rPr>
                <w:sz w:val="16"/>
                <w:szCs w:val="16"/>
              </w:rPr>
              <w:t>1,306,550</w:t>
            </w:r>
          </w:p>
        </w:tc>
        <w:tc>
          <w:tcPr>
            <w:tcW w:w="990" w:type="dxa"/>
            <w:shd w:val="clear" w:color="auto" w:fill="auto"/>
          </w:tcPr>
          <w:p w14:paraId="6999FA0C" w14:textId="48D737DC" w:rsidR="00F36E23" w:rsidRPr="00F36E23" w:rsidRDefault="00F36E23" w:rsidP="00F36E23">
            <w:pPr>
              <w:pBdr>
                <w:bottom w:val="single" w:sz="4" w:space="1" w:color="auto"/>
              </w:pBdr>
              <w:tabs>
                <w:tab w:val="decimal" w:pos="794"/>
              </w:tabs>
              <w:spacing w:line="220" w:lineRule="exact"/>
              <w:ind w:right="-30"/>
              <w:rPr>
                <w:rFonts w:cs="Times New Roman"/>
                <w:sz w:val="16"/>
                <w:szCs w:val="16"/>
              </w:rPr>
            </w:pPr>
            <w:r w:rsidRPr="0093239C">
              <w:rPr>
                <w:sz w:val="16"/>
                <w:szCs w:val="16"/>
              </w:rPr>
              <w:t>1,306,550</w:t>
            </w:r>
          </w:p>
        </w:tc>
      </w:tr>
      <w:tr w:rsidR="00F36E23" w:rsidRPr="0012708E" w14:paraId="6BC334D2" w14:textId="77777777" w:rsidTr="0093239C">
        <w:trPr>
          <w:cantSplit/>
        </w:trPr>
        <w:tc>
          <w:tcPr>
            <w:tcW w:w="2250" w:type="dxa"/>
            <w:vAlign w:val="bottom"/>
          </w:tcPr>
          <w:p w14:paraId="3C22AFF0"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19C45E56" w14:textId="0386D6F5" w:rsidR="00F36E23" w:rsidRPr="00F36E23" w:rsidRDefault="00F36E23" w:rsidP="00F36E23">
            <w:pPr>
              <w:pBdr>
                <w:bottom w:val="double" w:sz="4" w:space="1" w:color="auto"/>
              </w:pBdr>
              <w:tabs>
                <w:tab w:val="decimal" w:pos="763"/>
              </w:tabs>
              <w:spacing w:line="220" w:lineRule="exact"/>
              <w:ind w:left="-135" w:right="7"/>
              <w:rPr>
                <w:rFonts w:cs="Times New Roman"/>
                <w:b/>
                <w:bCs/>
                <w:sz w:val="16"/>
                <w:szCs w:val="16"/>
              </w:rPr>
            </w:pPr>
            <w:r w:rsidRPr="0093239C">
              <w:rPr>
                <w:b/>
                <w:bCs/>
                <w:sz w:val="16"/>
                <w:szCs w:val="16"/>
              </w:rPr>
              <w:t>398,931</w:t>
            </w:r>
          </w:p>
        </w:tc>
        <w:tc>
          <w:tcPr>
            <w:tcW w:w="900" w:type="dxa"/>
            <w:shd w:val="clear" w:color="auto" w:fill="auto"/>
          </w:tcPr>
          <w:p w14:paraId="1D63BC0C" w14:textId="66F114EC" w:rsidR="00F36E23" w:rsidRPr="00F36E23" w:rsidRDefault="00F36E23" w:rsidP="00F36E23">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119,908,811</w:t>
            </w:r>
          </w:p>
        </w:tc>
        <w:tc>
          <w:tcPr>
            <w:tcW w:w="990" w:type="dxa"/>
            <w:shd w:val="clear" w:color="auto" w:fill="auto"/>
          </w:tcPr>
          <w:p w14:paraId="1631D1AF" w14:textId="49BC8A1C" w:rsidR="00F36E23" w:rsidRPr="00F36E23" w:rsidRDefault="00F36E23" w:rsidP="00F36E23">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20,213,213</w:t>
            </w:r>
          </w:p>
        </w:tc>
        <w:tc>
          <w:tcPr>
            <w:tcW w:w="1080" w:type="dxa"/>
            <w:shd w:val="clear" w:color="auto" w:fill="auto"/>
          </w:tcPr>
          <w:p w14:paraId="1045D854" w14:textId="610B2EFC" w:rsidR="00F36E23" w:rsidRPr="00F36E23" w:rsidRDefault="00F36E23" w:rsidP="00F36E23">
            <w:pPr>
              <w:pBdr>
                <w:bottom w:val="double" w:sz="4" w:space="1" w:color="auto"/>
              </w:pBdr>
              <w:tabs>
                <w:tab w:val="decimal" w:pos="872"/>
              </w:tabs>
              <w:spacing w:line="220" w:lineRule="exact"/>
              <w:ind w:left="-25" w:right="-10"/>
              <w:jc w:val="right"/>
              <w:rPr>
                <w:rFonts w:cs="Times New Roman"/>
                <w:b/>
                <w:bCs/>
                <w:sz w:val="16"/>
                <w:szCs w:val="16"/>
              </w:rPr>
            </w:pPr>
            <w:r w:rsidRPr="0093239C">
              <w:rPr>
                <w:b/>
                <w:bCs/>
                <w:sz w:val="16"/>
                <w:szCs w:val="16"/>
              </w:rPr>
              <w:t>11,674,858</w:t>
            </w:r>
          </w:p>
        </w:tc>
        <w:tc>
          <w:tcPr>
            <w:tcW w:w="990" w:type="dxa"/>
            <w:shd w:val="clear" w:color="auto" w:fill="auto"/>
          </w:tcPr>
          <w:p w14:paraId="6288D95E" w14:textId="05165916" w:rsidR="00F36E23" w:rsidRPr="00F36E23" w:rsidRDefault="00F36E23" w:rsidP="00F36E23">
            <w:pPr>
              <w:pBdr>
                <w:bottom w:val="double" w:sz="4" w:space="1" w:color="auto"/>
              </w:pBdr>
              <w:tabs>
                <w:tab w:val="decimal" w:pos="790"/>
              </w:tabs>
              <w:spacing w:line="220" w:lineRule="exact"/>
              <w:ind w:right="-46"/>
              <w:rPr>
                <w:rFonts w:cs="Times New Roman"/>
                <w:b/>
                <w:bCs/>
                <w:sz w:val="16"/>
                <w:szCs w:val="16"/>
              </w:rPr>
            </w:pPr>
            <w:r w:rsidRPr="0093239C">
              <w:rPr>
                <w:b/>
                <w:bCs/>
                <w:sz w:val="16"/>
                <w:szCs w:val="16"/>
              </w:rPr>
              <w:t>7,852,269</w:t>
            </w:r>
          </w:p>
        </w:tc>
        <w:tc>
          <w:tcPr>
            <w:tcW w:w="990" w:type="dxa"/>
            <w:shd w:val="clear" w:color="auto" w:fill="auto"/>
          </w:tcPr>
          <w:p w14:paraId="3707D699" w14:textId="456444CF" w:rsidR="00F36E23" w:rsidRPr="00F36E23" w:rsidRDefault="00F36E23" w:rsidP="00F36E23">
            <w:pPr>
              <w:pBdr>
                <w:bottom w:val="double" w:sz="4" w:space="1" w:color="auto"/>
              </w:pBdr>
              <w:tabs>
                <w:tab w:val="decimal" w:pos="740"/>
              </w:tabs>
              <w:spacing w:line="220" w:lineRule="exact"/>
              <w:ind w:left="-12"/>
              <w:rPr>
                <w:rFonts w:cs="Times New Roman"/>
                <w:b/>
                <w:bCs/>
                <w:sz w:val="16"/>
                <w:szCs w:val="16"/>
              </w:rPr>
            </w:pPr>
            <w:r w:rsidRPr="0093239C">
              <w:rPr>
                <w:rFonts w:eastAsia="Angsana New"/>
                <w:b/>
                <w:bCs/>
                <w:sz w:val="16"/>
                <w:szCs w:val="16"/>
              </w:rPr>
              <w:t>4,</w:t>
            </w:r>
            <w:r w:rsidRPr="0093239C">
              <w:rPr>
                <w:b/>
                <w:bCs/>
                <w:sz w:val="16"/>
                <w:szCs w:val="16"/>
              </w:rPr>
              <w:t>402</w:t>
            </w:r>
            <w:r w:rsidRPr="0093239C">
              <w:rPr>
                <w:rFonts w:eastAsia="Angsana New"/>
                <w:b/>
                <w:bCs/>
                <w:sz w:val="16"/>
                <w:szCs w:val="16"/>
              </w:rPr>
              <w:t>,</w:t>
            </w:r>
            <w:r w:rsidRPr="0093239C">
              <w:rPr>
                <w:b/>
                <w:bCs/>
                <w:sz w:val="16"/>
                <w:szCs w:val="16"/>
              </w:rPr>
              <w:t>273</w:t>
            </w:r>
          </w:p>
        </w:tc>
        <w:tc>
          <w:tcPr>
            <w:tcW w:w="990" w:type="dxa"/>
            <w:shd w:val="clear" w:color="auto" w:fill="auto"/>
          </w:tcPr>
          <w:p w14:paraId="42C07131" w14:textId="32B08C4C" w:rsidR="00F36E23" w:rsidRPr="00F36E23" w:rsidRDefault="00F36E23" w:rsidP="00F36E23">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93239C">
              <w:rPr>
                <w:b/>
                <w:bCs/>
                <w:sz w:val="16"/>
                <w:szCs w:val="16"/>
              </w:rPr>
              <w:t>164,450,355</w:t>
            </w:r>
          </w:p>
        </w:tc>
      </w:tr>
      <w:tr w:rsidR="00F36E23" w:rsidRPr="0012708E" w14:paraId="5B475566" w14:textId="77777777" w:rsidTr="00360B85">
        <w:trPr>
          <w:cantSplit/>
        </w:trPr>
        <w:tc>
          <w:tcPr>
            <w:tcW w:w="2250" w:type="dxa"/>
          </w:tcPr>
          <w:p w14:paraId="3ACE5C31" w14:textId="77777777" w:rsidR="00F36E23" w:rsidRPr="0012708E" w:rsidRDefault="00F36E23" w:rsidP="00F36E23">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19B3A00A" w14:textId="77777777" w:rsidR="00F36E23" w:rsidRPr="0012708E" w:rsidRDefault="00F36E23" w:rsidP="00F36E23">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1B0F6A1D" w14:textId="77777777" w:rsidR="00F36E23" w:rsidRPr="0012708E" w:rsidRDefault="00F36E23" w:rsidP="00F36E23">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3966A324" w14:textId="77777777" w:rsidR="00F36E23" w:rsidRPr="0012708E" w:rsidRDefault="00F36E23" w:rsidP="00F36E23">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18D764B" w14:textId="77777777" w:rsidR="00F36E23" w:rsidRPr="0012708E" w:rsidRDefault="00F36E23" w:rsidP="00F36E23">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1AFFE966" w14:textId="77777777" w:rsidR="00F36E23" w:rsidRPr="0012708E" w:rsidRDefault="00F36E23" w:rsidP="00F36E23">
            <w:pPr>
              <w:tabs>
                <w:tab w:val="decimal" w:pos="780"/>
              </w:tabs>
              <w:spacing w:line="220" w:lineRule="exact"/>
              <w:ind w:right="-100"/>
              <w:rPr>
                <w:rFonts w:cs="Times New Roman"/>
                <w:b/>
                <w:bCs/>
                <w:sz w:val="16"/>
                <w:szCs w:val="16"/>
              </w:rPr>
            </w:pPr>
          </w:p>
        </w:tc>
        <w:tc>
          <w:tcPr>
            <w:tcW w:w="990" w:type="dxa"/>
            <w:shd w:val="clear" w:color="auto" w:fill="auto"/>
          </w:tcPr>
          <w:p w14:paraId="66A9B2D6" w14:textId="77777777" w:rsidR="00F36E23" w:rsidRPr="0012708E" w:rsidRDefault="00F36E23" w:rsidP="00F36E23">
            <w:pPr>
              <w:tabs>
                <w:tab w:val="decimal" w:pos="740"/>
              </w:tabs>
              <w:spacing w:line="220" w:lineRule="exact"/>
              <w:ind w:left="-12"/>
              <w:rPr>
                <w:rFonts w:cs="Times New Roman"/>
                <w:b/>
                <w:bCs/>
                <w:sz w:val="16"/>
                <w:szCs w:val="16"/>
              </w:rPr>
            </w:pPr>
          </w:p>
        </w:tc>
        <w:tc>
          <w:tcPr>
            <w:tcW w:w="990" w:type="dxa"/>
            <w:shd w:val="clear" w:color="auto" w:fill="auto"/>
            <w:vAlign w:val="bottom"/>
          </w:tcPr>
          <w:p w14:paraId="173EB235" w14:textId="77777777" w:rsidR="00F36E23" w:rsidRPr="0012708E" w:rsidRDefault="00F36E23" w:rsidP="00F36E23">
            <w:pPr>
              <w:pStyle w:val="Footer"/>
              <w:tabs>
                <w:tab w:val="clear" w:pos="9639"/>
                <w:tab w:val="decimal" w:pos="794"/>
              </w:tabs>
              <w:spacing w:line="220" w:lineRule="exact"/>
              <w:ind w:right="-30"/>
              <w:rPr>
                <w:rFonts w:cs="Times New Roman"/>
                <w:b/>
                <w:bCs/>
                <w:sz w:val="16"/>
                <w:szCs w:val="16"/>
              </w:rPr>
            </w:pPr>
          </w:p>
        </w:tc>
      </w:tr>
      <w:tr w:rsidR="00F36E23" w:rsidRPr="0012708E" w14:paraId="1F61E44C" w14:textId="77777777" w:rsidTr="00360B85">
        <w:trPr>
          <w:cantSplit/>
        </w:trPr>
        <w:tc>
          <w:tcPr>
            <w:tcW w:w="2250" w:type="dxa"/>
          </w:tcPr>
          <w:p w14:paraId="5AA40218"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vAlign w:val="bottom"/>
          </w:tcPr>
          <w:p w14:paraId="60F13CF7" w14:textId="77777777" w:rsidR="00F36E23" w:rsidRPr="0012708E" w:rsidRDefault="00F36E23" w:rsidP="00F36E23">
            <w:pPr>
              <w:tabs>
                <w:tab w:val="decimal" w:pos="763"/>
              </w:tabs>
              <w:spacing w:line="220" w:lineRule="exact"/>
              <w:ind w:left="-18" w:right="7"/>
              <w:rPr>
                <w:rFonts w:cs="Times New Roman"/>
                <w:sz w:val="16"/>
                <w:szCs w:val="16"/>
              </w:rPr>
            </w:pPr>
          </w:p>
        </w:tc>
        <w:tc>
          <w:tcPr>
            <w:tcW w:w="900" w:type="dxa"/>
            <w:shd w:val="clear" w:color="auto" w:fill="auto"/>
            <w:vAlign w:val="bottom"/>
          </w:tcPr>
          <w:p w14:paraId="21BCBF4D" w14:textId="77777777" w:rsidR="00F36E23" w:rsidRPr="0012708E" w:rsidRDefault="00F36E23" w:rsidP="00F36E23">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103B234" w14:textId="77777777" w:rsidR="00F36E23" w:rsidRPr="0012708E" w:rsidRDefault="00F36E23" w:rsidP="00F36E23">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65D86ECC" w14:textId="77777777" w:rsidR="00F36E23" w:rsidRPr="0012708E" w:rsidRDefault="00F36E23" w:rsidP="00F36E23">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3B1F7641" w14:textId="77777777" w:rsidR="00F36E23" w:rsidRPr="0012708E" w:rsidRDefault="00F36E23" w:rsidP="00F36E23">
            <w:pPr>
              <w:tabs>
                <w:tab w:val="decimal" w:pos="780"/>
              </w:tabs>
              <w:spacing w:line="220" w:lineRule="exact"/>
              <w:ind w:left="-18" w:right="-100"/>
              <w:rPr>
                <w:rFonts w:cs="Times New Roman"/>
                <w:sz w:val="16"/>
                <w:szCs w:val="16"/>
              </w:rPr>
            </w:pPr>
          </w:p>
        </w:tc>
        <w:tc>
          <w:tcPr>
            <w:tcW w:w="990" w:type="dxa"/>
            <w:shd w:val="clear" w:color="auto" w:fill="auto"/>
          </w:tcPr>
          <w:p w14:paraId="410875E7" w14:textId="77777777" w:rsidR="00F36E23" w:rsidRPr="0012708E" w:rsidRDefault="00F36E23" w:rsidP="00F36E23">
            <w:pPr>
              <w:tabs>
                <w:tab w:val="decimal" w:pos="740"/>
              </w:tabs>
              <w:spacing w:line="220" w:lineRule="exact"/>
              <w:ind w:left="-18"/>
              <w:rPr>
                <w:rFonts w:cs="Times New Roman"/>
                <w:sz w:val="16"/>
                <w:szCs w:val="16"/>
              </w:rPr>
            </w:pPr>
          </w:p>
        </w:tc>
        <w:tc>
          <w:tcPr>
            <w:tcW w:w="990" w:type="dxa"/>
            <w:shd w:val="clear" w:color="auto" w:fill="auto"/>
            <w:vAlign w:val="bottom"/>
          </w:tcPr>
          <w:p w14:paraId="7C9FF408" w14:textId="77777777" w:rsidR="00F36E23" w:rsidRPr="0012708E" w:rsidRDefault="00F36E23" w:rsidP="00F36E23">
            <w:pPr>
              <w:tabs>
                <w:tab w:val="decimal" w:pos="794"/>
              </w:tabs>
              <w:spacing w:line="220" w:lineRule="exact"/>
              <w:ind w:right="-30"/>
              <w:rPr>
                <w:rFonts w:cs="Times New Roman"/>
                <w:sz w:val="16"/>
                <w:szCs w:val="16"/>
              </w:rPr>
            </w:pPr>
          </w:p>
        </w:tc>
      </w:tr>
      <w:tr w:rsidR="00F36E23" w:rsidRPr="0012708E" w14:paraId="274A76D2" w14:textId="77777777" w:rsidTr="0093239C">
        <w:trPr>
          <w:cantSplit/>
        </w:trPr>
        <w:tc>
          <w:tcPr>
            <w:tcW w:w="2250" w:type="dxa"/>
          </w:tcPr>
          <w:p w14:paraId="09800829" w14:textId="77777777" w:rsidR="00F36E23" w:rsidRPr="0012708E" w:rsidRDefault="00F36E23" w:rsidP="00F36E23">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0FC5CA7D" w14:textId="2E1BACCE" w:rsidR="00F36E23" w:rsidRPr="00F36E23" w:rsidRDefault="00F36E23" w:rsidP="00F36E23">
            <w:pPr>
              <w:tabs>
                <w:tab w:val="decimal" w:pos="763"/>
              </w:tabs>
              <w:spacing w:line="220" w:lineRule="exact"/>
              <w:ind w:left="-135" w:right="7"/>
              <w:rPr>
                <w:rFonts w:cs="Times New Roman"/>
                <w:sz w:val="16"/>
                <w:szCs w:val="16"/>
              </w:rPr>
            </w:pPr>
            <w:r w:rsidRPr="0093239C">
              <w:rPr>
                <w:sz w:val="16"/>
                <w:szCs w:val="16"/>
              </w:rPr>
              <w:t>37,483,733</w:t>
            </w:r>
          </w:p>
        </w:tc>
        <w:tc>
          <w:tcPr>
            <w:tcW w:w="900" w:type="dxa"/>
            <w:shd w:val="clear" w:color="auto" w:fill="auto"/>
          </w:tcPr>
          <w:p w14:paraId="31F5DCBA" w14:textId="76C1375F"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9,541,197</w:t>
            </w:r>
          </w:p>
        </w:tc>
        <w:tc>
          <w:tcPr>
            <w:tcW w:w="990" w:type="dxa"/>
            <w:shd w:val="clear" w:color="auto" w:fill="auto"/>
          </w:tcPr>
          <w:p w14:paraId="402191B4" w14:textId="6D761DDD"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54,178,791</w:t>
            </w:r>
          </w:p>
        </w:tc>
        <w:tc>
          <w:tcPr>
            <w:tcW w:w="1080" w:type="dxa"/>
            <w:shd w:val="clear" w:color="auto" w:fill="auto"/>
          </w:tcPr>
          <w:p w14:paraId="62DF80D4" w14:textId="676485EB" w:rsidR="00F36E23" w:rsidRPr="00F36E23" w:rsidRDefault="00F36E23" w:rsidP="00F36E23">
            <w:pPr>
              <w:tabs>
                <w:tab w:val="decimal" w:pos="872"/>
              </w:tabs>
              <w:spacing w:line="220" w:lineRule="exact"/>
              <w:ind w:left="-135" w:right="-10"/>
              <w:jc w:val="right"/>
              <w:rPr>
                <w:rFonts w:cs="Times New Roman"/>
                <w:sz w:val="16"/>
                <w:szCs w:val="16"/>
              </w:rPr>
            </w:pPr>
            <w:r w:rsidRPr="0093239C">
              <w:rPr>
                <w:sz w:val="16"/>
                <w:szCs w:val="16"/>
              </w:rPr>
              <w:t>15,806,409</w:t>
            </w:r>
          </w:p>
        </w:tc>
        <w:tc>
          <w:tcPr>
            <w:tcW w:w="990" w:type="dxa"/>
            <w:shd w:val="clear" w:color="auto" w:fill="auto"/>
          </w:tcPr>
          <w:p w14:paraId="335E2812" w14:textId="16727219" w:rsidR="00F36E23" w:rsidRPr="00F36E23" w:rsidRDefault="00F36E23" w:rsidP="00F36E23">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3E341953" w14:textId="3F8FE7DF" w:rsidR="00F36E23" w:rsidRPr="00F36E23" w:rsidRDefault="00F36E23" w:rsidP="00F36E23">
            <w:pPr>
              <w:tabs>
                <w:tab w:val="decimal" w:pos="740"/>
              </w:tabs>
              <w:spacing w:line="220" w:lineRule="exact"/>
              <w:rPr>
                <w:rFonts w:cs="Times New Roman"/>
                <w:sz w:val="16"/>
                <w:szCs w:val="16"/>
              </w:rPr>
            </w:pPr>
            <w:r w:rsidRPr="0093239C">
              <w:rPr>
                <w:sz w:val="16"/>
                <w:szCs w:val="16"/>
              </w:rPr>
              <w:t>7,215</w:t>
            </w:r>
          </w:p>
        </w:tc>
        <w:tc>
          <w:tcPr>
            <w:tcW w:w="990" w:type="dxa"/>
            <w:shd w:val="clear" w:color="auto" w:fill="auto"/>
          </w:tcPr>
          <w:p w14:paraId="6FBC565F" w14:textId="0EBF3819" w:rsidR="00F36E23" w:rsidRPr="00F36E23" w:rsidRDefault="00F36E23" w:rsidP="00F36E23">
            <w:pPr>
              <w:tabs>
                <w:tab w:val="decimal" w:pos="794"/>
              </w:tabs>
              <w:spacing w:line="220" w:lineRule="exact"/>
              <w:ind w:right="-30"/>
              <w:rPr>
                <w:rFonts w:cs="Times New Roman"/>
                <w:sz w:val="16"/>
                <w:szCs w:val="16"/>
              </w:rPr>
            </w:pPr>
            <w:r w:rsidRPr="0093239C">
              <w:rPr>
                <w:sz w:val="16"/>
                <w:szCs w:val="16"/>
              </w:rPr>
              <w:t>117,017,345</w:t>
            </w:r>
          </w:p>
        </w:tc>
      </w:tr>
      <w:tr w:rsidR="00F36E23" w:rsidRPr="0012708E" w14:paraId="6A56C56B" w14:textId="77777777" w:rsidTr="00360B85">
        <w:trPr>
          <w:cantSplit/>
        </w:trPr>
        <w:tc>
          <w:tcPr>
            <w:tcW w:w="2250" w:type="dxa"/>
          </w:tcPr>
          <w:p w14:paraId="6EBD16F3" w14:textId="77777777" w:rsidR="00F36E23" w:rsidRPr="0012708E" w:rsidRDefault="00F36E23" w:rsidP="00F36E23">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67265F1D" w14:textId="58D7C1A4" w:rsidR="00F36E23" w:rsidRPr="00F36E23" w:rsidRDefault="00F36E23" w:rsidP="00F36E23">
            <w:pPr>
              <w:tabs>
                <w:tab w:val="decimal" w:pos="763"/>
              </w:tabs>
              <w:spacing w:line="220" w:lineRule="exact"/>
              <w:ind w:left="-135" w:right="7"/>
              <w:rPr>
                <w:rFonts w:cs="Times New Roman"/>
                <w:sz w:val="16"/>
                <w:szCs w:val="16"/>
              </w:rPr>
            </w:pPr>
            <w:r w:rsidRPr="0093239C">
              <w:rPr>
                <w:sz w:val="16"/>
                <w:szCs w:val="16"/>
              </w:rPr>
              <w:t>502,700</w:t>
            </w:r>
          </w:p>
        </w:tc>
        <w:tc>
          <w:tcPr>
            <w:tcW w:w="900" w:type="dxa"/>
            <w:shd w:val="clear" w:color="auto" w:fill="auto"/>
            <w:vAlign w:val="bottom"/>
          </w:tcPr>
          <w:p w14:paraId="461BB8AC" w14:textId="682C9102" w:rsidR="00F36E23" w:rsidRPr="00F36E23" w:rsidRDefault="00F36E23" w:rsidP="00F36E23">
            <w:pPr>
              <w:tabs>
                <w:tab w:val="decimal" w:pos="700"/>
              </w:tabs>
              <w:spacing w:line="220" w:lineRule="exact"/>
              <w:ind w:right="-29"/>
              <w:jc w:val="right"/>
              <w:rPr>
                <w:rFonts w:cs="Times New Roman"/>
                <w:sz w:val="16"/>
                <w:szCs w:val="16"/>
              </w:rPr>
            </w:pPr>
            <w:r w:rsidRPr="0093239C">
              <w:rPr>
                <w:sz w:val="16"/>
                <w:szCs w:val="16"/>
              </w:rPr>
              <w:t>27,177</w:t>
            </w:r>
          </w:p>
        </w:tc>
        <w:tc>
          <w:tcPr>
            <w:tcW w:w="990" w:type="dxa"/>
            <w:shd w:val="clear" w:color="auto" w:fill="auto"/>
            <w:vAlign w:val="bottom"/>
          </w:tcPr>
          <w:p w14:paraId="30886FDC" w14:textId="10C3F12A" w:rsidR="00F36E23" w:rsidRPr="00F36E23" w:rsidRDefault="00F36E23" w:rsidP="00F36E23">
            <w:pPr>
              <w:tabs>
                <w:tab w:val="decimal" w:pos="770"/>
              </w:tabs>
              <w:spacing w:line="220" w:lineRule="exact"/>
              <w:ind w:right="-20"/>
              <w:jc w:val="right"/>
              <w:rPr>
                <w:rFonts w:cs="Times New Roman"/>
                <w:sz w:val="16"/>
                <w:szCs w:val="16"/>
              </w:rPr>
            </w:pPr>
            <w:r w:rsidRPr="0093239C">
              <w:rPr>
                <w:sz w:val="16"/>
                <w:szCs w:val="16"/>
              </w:rPr>
              <w:t>3,575,304</w:t>
            </w:r>
          </w:p>
        </w:tc>
        <w:tc>
          <w:tcPr>
            <w:tcW w:w="1080" w:type="dxa"/>
            <w:shd w:val="clear" w:color="auto" w:fill="auto"/>
            <w:vAlign w:val="bottom"/>
          </w:tcPr>
          <w:p w14:paraId="7D38086F" w14:textId="4807A044" w:rsidR="00F36E23" w:rsidRPr="00F36E23" w:rsidRDefault="00F36E23" w:rsidP="00F36E23">
            <w:pPr>
              <w:tabs>
                <w:tab w:val="decimal" w:pos="872"/>
              </w:tabs>
              <w:spacing w:line="220" w:lineRule="exact"/>
              <w:ind w:right="-10"/>
              <w:jc w:val="right"/>
              <w:rPr>
                <w:rFonts w:cs="Times New Roman"/>
                <w:sz w:val="16"/>
                <w:szCs w:val="16"/>
              </w:rPr>
            </w:pPr>
            <w:r w:rsidRPr="0093239C">
              <w:rPr>
                <w:sz w:val="16"/>
                <w:szCs w:val="16"/>
              </w:rPr>
              <w:t>18,652,217</w:t>
            </w:r>
          </w:p>
        </w:tc>
        <w:tc>
          <w:tcPr>
            <w:tcW w:w="990" w:type="dxa"/>
            <w:shd w:val="clear" w:color="auto" w:fill="auto"/>
            <w:vAlign w:val="bottom"/>
          </w:tcPr>
          <w:p w14:paraId="69A88F65" w14:textId="679C1988" w:rsidR="00F36E23" w:rsidRPr="00F36E23" w:rsidRDefault="00F36E23" w:rsidP="00F36E23">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02920650" w14:textId="6A8C6586" w:rsidR="00F36E23" w:rsidRPr="00F36E23" w:rsidRDefault="00F36E23" w:rsidP="00F36E23">
            <w:pPr>
              <w:tabs>
                <w:tab w:val="decimal" w:pos="740"/>
              </w:tabs>
              <w:spacing w:line="220" w:lineRule="exact"/>
              <w:rPr>
                <w:rFonts w:cs="Times New Roman"/>
                <w:sz w:val="16"/>
                <w:szCs w:val="16"/>
              </w:rPr>
            </w:pPr>
            <w:r w:rsidRPr="0093239C">
              <w:rPr>
                <w:sz w:val="16"/>
                <w:szCs w:val="16"/>
              </w:rPr>
              <w:t>-</w:t>
            </w:r>
          </w:p>
        </w:tc>
        <w:tc>
          <w:tcPr>
            <w:tcW w:w="990" w:type="dxa"/>
            <w:shd w:val="clear" w:color="auto" w:fill="auto"/>
            <w:vAlign w:val="bottom"/>
          </w:tcPr>
          <w:p w14:paraId="3708DEC4" w14:textId="271FADD5" w:rsidR="00F36E23" w:rsidRPr="00F36E23" w:rsidRDefault="00F36E23" w:rsidP="00F36E23">
            <w:pPr>
              <w:tabs>
                <w:tab w:val="decimal" w:pos="794"/>
              </w:tabs>
              <w:spacing w:line="220" w:lineRule="exact"/>
              <w:ind w:right="-30"/>
              <w:rPr>
                <w:rFonts w:cs="Times New Roman"/>
                <w:sz w:val="16"/>
                <w:szCs w:val="16"/>
              </w:rPr>
            </w:pPr>
            <w:r w:rsidRPr="0093239C">
              <w:rPr>
                <w:sz w:val="16"/>
                <w:szCs w:val="16"/>
              </w:rPr>
              <w:t>22,757,398</w:t>
            </w:r>
          </w:p>
        </w:tc>
      </w:tr>
      <w:tr w:rsidR="00F36E23" w:rsidRPr="0012708E" w14:paraId="52C17EAB" w14:textId="77777777" w:rsidTr="0093239C">
        <w:trPr>
          <w:cantSplit/>
        </w:trPr>
        <w:tc>
          <w:tcPr>
            <w:tcW w:w="2250" w:type="dxa"/>
          </w:tcPr>
          <w:p w14:paraId="1DE07DE7" w14:textId="77777777" w:rsidR="00F36E23" w:rsidRPr="0012708E" w:rsidRDefault="00F36E23" w:rsidP="00F36E23">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484ACD33" w14:textId="055C8A4A" w:rsidR="00F36E23" w:rsidRPr="00F36E23" w:rsidRDefault="00F36E23" w:rsidP="00F36E23">
            <w:pPr>
              <w:tabs>
                <w:tab w:val="decimal" w:pos="763"/>
              </w:tabs>
              <w:spacing w:line="220" w:lineRule="exact"/>
              <w:ind w:left="-135" w:right="7"/>
              <w:rPr>
                <w:sz w:val="16"/>
                <w:szCs w:val="16"/>
              </w:rPr>
            </w:pPr>
            <w:r w:rsidRPr="0093239C">
              <w:rPr>
                <w:sz w:val="16"/>
                <w:szCs w:val="16"/>
              </w:rPr>
              <w:t>-</w:t>
            </w:r>
          </w:p>
        </w:tc>
        <w:tc>
          <w:tcPr>
            <w:tcW w:w="900" w:type="dxa"/>
            <w:shd w:val="clear" w:color="auto" w:fill="auto"/>
            <w:vAlign w:val="bottom"/>
          </w:tcPr>
          <w:p w14:paraId="78AF05E6" w14:textId="4A31FE6A" w:rsidR="00F36E23" w:rsidRPr="00F36E23" w:rsidRDefault="00F36E23" w:rsidP="00F36E23">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6D8249BB" w14:textId="7AFA17EC" w:rsidR="00F36E23" w:rsidRPr="00F36E23" w:rsidRDefault="00F36E23" w:rsidP="00F36E23">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vAlign w:val="bottom"/>
          </w:tcPr>
          <w:p w14:paraId="3A536A78" w14:textId="6774BCC2" w:rsidR="00F36E23" w:rsidRPr="00F36E23" w:rsidRDefault="00F36E23" w:rsidP="00F36E23">
            <w:pPr>
              <w:tabs>
                <w:tab w:val="decimal" w:pos="872"/>
              </w:tabs>
              <w:spacing w:line="220" w:lineRule="exact"/>
              <w:ind w:left="-135" w:right="-10"/>
              <w:jc w:val="right"/>
              <w:rPr>
                <w:rFonts w:cs="Times New Roman"/>
                <w:sz w:val="16"/>
                <w:szCs w:val="16"/>
              </w:rPr>
            </w:pPr>
            <w:r w:rsidRPr="0093239C">
              <w:rPr>
                <w:sz w:val="16"/>
                <w:szCs w:val="16"/>
              </w:rPr>
              <w:t>-</w:t>
            </w:r>
          </w:p>
        </w:tc>
        <w:tc>
          <w:tcPr>
            <w:tcW w:w="990" w:type="dxa"/>
            <w:shd w:val="clear" w:color="auto" w:fill="auto"/>
            <w:vAlign w:val="bottom"/>
          </w:tcPr>
          <w:p w14:paraId="2D2847D9" w14:textId="047A3A6B" w:rsidR="00F36E23" w:rsidRPr="00F36E23" w:rsidRDefault="00F36E23" w:rsidP="00F36E23">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7D5929E4" w14:textId="601FC97A" w:rsidR="00F36E23" w:rsidRPr="00F36E23" w:rsidRDefault="00F36E23" w:rsidP="00F36E23">
            <w:pPr>
              <w:tabs>
                <w:tab w:val="decimal" w:pos="740"/>
              </w:tabs>
              <w:spacing w:line="220" w:lineRule="exact"/>
              <w:rPr>
                <w:rFonts w:cs="Times New Roman"/>
                <w:sz w:val="16"/>
                <w:szCs w:val="16"/>
              </w:rPr>
            </w:pPr>
            <w:r w:rsidRPr="0093239C">
              <w:rPr>
                <w:sz w:val="16"/>
                <w:szCs w:val="16"/>
              </w:rPr>
              <w:t>145,601</w:t>
            </w:r>
          </w:p>
        </w:tc>
        <w:tc>
          <w:tcPr>
            <w:tcW w:w="990" w:type="dxa"/>
            <w:shd w:val="clear" w:color="auto" w:fill="auto"/>
            <w:vAlign w:val="bottom"/>
          </w:tcPr>
          <w:p w14:paraId="60A91CC4" w14:textId="3E812669" w:rsidR="00F36E23" w:rsidRPr="00F36E23" w:rsidRDefault="00F36E23" w:rsidP="00F36E23">
            <w:pPr>
              <w:tabs>
                <w:tab w:val="decimal" w:pos="794"/>
              </w:tabs>
              <w:spacing w:line="220" w:lineRule="exact"/>
              <w:ind w:right="-30"/>
              <w:rPr>
                <w:rFonts w:cs="Times New Roman"/>
                <w:sz w:val="16"/>
                <w:szCs w:val="16"/>
              </w:rPr>
            </w:pPr>
            <w:r w:rsidRPr="0093239C">
              <w:rPr>
                <w:sz w:val="16"/>
                <w:szCs w:val="16"/>
              </w:rPr>
              <w:t>145,601</w:t>
            </w:r>
          </w:p>
        </w:tc>
      </w:tr>
      <w:tr w:rsidR="00F36E23" w:rsidRPr="0012708E" w14:paraId="64E75DA3" w14:textId="77777777" w:rsidTr="0093239C">
        <w:trPr>
          <w:cantSplit/>
        </w:trPr>
        <w:tc>
          <w:tcPr>
            <w:tcW w:w="2250" w:type="dxa"/>
          </w:tcPr>
          <w:p w14:paraId="64253C70" w14:textId="77777777" w:rsidR="00F36E23" w:rsidRPr="0012708E" w:rsidRDefault="00F36E23" w:rsidP="00F36E23">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038C781F" w14:textId="7BAB62DB" w:rsidR="00F36E23" w:rsidRPr="00F36E23" w:rsidRDefault="00F36E23" w:rsidP="00F36E23">
            <w:pPr>
              <w:tabs>
                <w:tab w:val="decimal" w:pos="763"/>
              </w:tabs>
              <w:spacing w:line="220" w:lineRule="exact"/>
              <w:ind w:left="-135" w:right="7"/>
              <w:rPr>
                <w:sz w:val="16"/>
                <w:szCs w:val="16"/>
              </w:rPr>
            </w:pPr>
            <w:r w:rsidRPr="0093239C">
              <w:rPr>
                <w:sz w:val="16"/>
                <w:szCs w:val="16"/>
              </w:rPr>
              <w:t>-</w:t>
            </w:r>
          </w:p>
        </w:tc>
        <w:tc>
          <w:tcPr>
            <w:tcW w:w="900" w:type="dxa"/>
            <w:shd w:val="clear" w:color="auto" w:fill="auto"/>
            <w:vAlign w:val="bottom"/>
          </w:tcPr>
          <w:p w14:paraId="3EE8F229" w14:textId="78FC6E28" w:rsidR="00F36E23" w:rsidRPr="00F36E23" w:rsidRDefault="00F36E23" w:rsidP="00F36E23">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vAlign w:val="bottom"/>
          </w:tcPr>
          <w:p w14:paraId="099EF1E1" w14:textId="071AE574" w:rsidR="00F36E23" w:rsidRPr="00F36E23" w:rsidRDefault="00F36E23" w:rsidP="00F36E23">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vAlign w:val="bottom"/>
          </w:tcPr>
          <w:p w14:paraId="31B1F631" w14:textId="2DE13C6D" w:rsidR="00F36E23" w:rsidRPr="00F36E23" w:rsidRDefault="00F36E23" w:rsidP="00F36E23">
            <w:pPr>
              <w:tabs>
                <w:tab w:val="decimal" w:pos="872"/>
              </w:tabs>
              <w:spacing w:line="220" w:lineRule="exact"/>
              <w:ind w:right="-10"/>
              <w:jc w:val="right"/>
              <w:rPr>
                <w:rFonts w:cs="Times New Roman"/>
                <w:sz w:val="16"/>
                <w:szCs w:val="16"/>
              </w:rPr>
            </w:pPr>
            <w:r w:rsidRPr="0093239C">
              <w:rPr>
                <w:sz w:val="16"/>
                <w:szCs w:val="16"/>
              </w:rPr>
              <w:t>-</w:t>
            </w:r>
          </w:p>
        </w:tc>
        <w:tc>
          <w:tcPr>
            <w:tcW w:w="990" w:type="dxa"/>
            <w:shd w:val="clear" w:color="auto" w:fill="auto"/>
            <w:vAlign w:val="bottom"/>
          </w:tcPr>
          <w:p w14:paraId="133E8B26" w14:textId="34D7FEA9" w:rsidR="00F36E23" w:rsidRPr="00F36E23" w:rsidRDefault="00F36E23" w:rsidP="00F36E23">
            <w:pPr>
              <w:tabs>
                <w:tab w:val="decimal" w:pos="780"/>
              </w:tabs>
              <w:spacing w:line="220" w:lineRule="exact"/>
              <w:ind w:right="-46"/>
              <w:rPr>
                <w:rFonts w:cs="Times New Roman"/>
                <w:sz w:val="16"/>
                <w:szCs w:val="16"/>
              </w:rPr>
            </w:pPr>
            <w:r w:rsidRPr="0093239C">
              <w:rPr>
                <w:sz w:val="16"/>
                <w:szCs w:val="16"/>
              </w:rPr>
              <w:t>2,611,763</w:t>
            </w:r>
          </w:p>
        </w:tc>
        <w:tc>
          <w:tcPr>
            <w:tcW w:w="990" w:type="dxa"/>
            <w:shd w:val="clear" w:color="auto" w:fill="auto"/>
            <w:vAlign w:val="bottom"/>
          </w:tcPr>
          <w:p w14:paraId="616CE002" w14:textId="5D5163CC" w:rsidR="00F36E23" w:rsidRPr="00F36E23" w:rsidRDefault="00F36E23" w:rsidP="00F36E23">
            <w:pPr>
              <w:tabs>
                <w:tab w:val="decimal" w:pos="740"/>
              </w:tabs>
              <w:spacing w:line="220" w:lineRule="exact"/>
              <w:rPr>
                <w:rFonts w:cs="Times New Roman"/>
                <w:sz w:val="16"/>
                <w:szCs w:val="16"/>
              </w:rPr>
            </w:pPr>
            <w:r w:rsidRPr="0093239C">
              <w:rPr>
                <w:sz w:val="16"/>
                <w:szCs w:val="16"/>
              </w:rPr>
              <w:t>-</w:t>
            </w:r>
          </w:p>
        </w:tc>
        <w:tc>
          <w:tcPr>
            <w:tcW w:w="990" w:type="dxa"/>
            <w:shd w:val="clear" w:color="auto" w:fill="auto"/>
            <w:vAlign w:val="bottom"/>
          </w:tcPr>
          <w:p w14:paraId="28DA9734" w14:textId="166E711D" w:rsidR="00F36E23" w:rsidRPr="00F36E23" w:rsidRDefault="00F36E23" w:rsidP="00F36E23">
            <w:pPr>
              <w:tabs>
                <w:tab w:val="decimal" w:pos="794"/>
              </w:tabs>
              <w:spacing w:line="220" w:lineRule="exact"/>
              <w:ind w:right="-30"/>
              <w:rPr>
                <w:rFonts w:cs="Times New Roman"/>
                <w:sz w:val="16"/>
                <w:szCs w:val="16"/>
              </w:rPr>
            </w:pPr>
            <w:r w:rsidRPr="0093239C">
              <w:rPr>
                <w:sz w:val="16"/>
                <w:szCs w:val="16"/>
              </w:rPr>
              <w:t>2,611,763</w:t>
            </w:r>
          </w:p>
        </w:tc>
      </w:tr>
      <w:tr w:rsidR="00F36E23" w:rsidRPr="0012708E" w14:paraId="600591A7" w14:textId="77777777" w:rsidTr="0093239C">
        <w:trPr>
          <w:cantSplit/>
        </w:trPr>
        <w:tc>
          <w:tcPr>
            <w:tcW w:w="2250" w:type="dxa"/>
          </w:tcPr>
          <w:p w14:paraId="1B001574" w14:textId="77777777" w:rsidR="00F36E23" w:rsidRPr="0012708E" w:rsidRDefault="00F36E23" w:rsidP="00F36E23">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6D43B172" w14:textId="25F61D82" w:rsidR="00F36E23" w:rsidRPr="00F36E23" w:rsidRDefault="00F36E23" w:rsidP="00F36E23">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vAlign w:val="bottom"/>
          </w:tcPr>
          <w:p w14:paraId="58FB45FE" w14:textId="6DD6D200" w:rsidR="00F36E23" w:rsidRPr="00F36E23" w:rsidRDefault="00F36E23" w:rsidP="00F36E23">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3AB90A8C" w14:textId="654338AB" w:rsidR="00F36E23" w:rsidRPr="00F36E23" w:rsidRDefault="00F36E23" w:rsidP="00F36E23">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vAlign w:val="bottom"/>
          </w:tcPr>
          <w:p w14:paraId="67D67E90" w14:textId="5EE1DCE6" w:rsidR="00F36E23" w:rsidRPr="00F36E23" w:rsidRDefault="00F36E23" w:rsidP="00F36E23">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2AC2551F" w14:textId="19E44929" w:rsidR="00F36E23" w:rsidRPr="00F36E23" w:rsidRDefault="00F36E23" w:rsidP="00F36E23">
            <w:pPr>
              <w:pBdr>
                <w:bottom w:val="single" w:sz="4" w:space="1" w:color="auto"/>
              </w:pBd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7C4854EF" w14:textId="65D7690F" w:rsidR="00F36E23" w:rsidRPr="00F36E23" w:rsidRDefault="00F36E23" w:rsidP="00F36E23">
            <w:pPr>
              <w:pBdr>
                <w:bottom w:val="single" w:sz="4" w:space="1" w:color="auto"/>
              </w:pBdr>
              <w:tabs>
                <w:tab w:val="decimal" w:pos="740"/>
              </w:tabs>
              <w:spacing w:line="220" w:lineRule="exact"/>
              <w:rPr>
                <w:rFonts w:cs="Times New Roman"/>
                <w:sz w:val="16"/>
                <w:szCs w:val="16"/>
              </w:rPr>
            </w:pPr>
            <w:r w:rsidRPr="0093239C">
              <w:rPr>
                <w:sz w:val="16"/>
                <w:szCs w:val="16"/>
              </w:rPr>
              <w:t>1,860,870</w:t>
            </w:r>
          </w:p>
        </w:tc>
        <w:tc>
          <w:tcPr>
            <w:tcW w:w="990" w:type="dxa"/>
            <w:shd w:val="clear" w:color="auto" w:fill="auto"/>
          </w:tcPr>
          <w:p w14:paraId="7DEF4A62" w14:textId="13E64303" w:rsidR="00F36E23" w:rsidRPr="00F36E23" w:rsidRDefault="00F36E23" w:rsidP="00F36E23">
            <w:pPr>
              <w:pBdr>
                <w:bottom w:val="single" w:sz="4" w:space="1" w:color="auto"/>
              </w:pBdr>
              <w:tabs>
                <w:tab w:val="decimal" w:pos="794"/>
              </w:tabs>
              <w:spacing w:line="220" w:lineRule="exact"/>
              <w:ind w:right="-30"/>
              <w:rPr>
                <w:rFonts w:cs="Times New Roman"/>
                <w:sz w:val="16"/>
                <w:szCs w:val="16"/>
              </w:rPr>
            </w:pPr>
            <w:r w:rsidRPr="0093239C">
              <w:rPr>
                <w:sz w:val="16"/>
                <w:szCs w:val="16"/>
              </w:rPr>
              <w:t>1,860,870</w:t>
            </w:r>
          </w:p>
        </w:tc>
      </w:tr>
      <w:tr w:rsidR="00F36E23" w:rsidRPr="0012708E" w14:paraId="2C68231C" w14:textId="77777777" w:rsidTr="0093239C">
        <w:trPr>
          <w:cantSplit/>
        </w:trPr>
        <w:tc>
          <w:tcPr>
            <w:tcW w:w="2250" w:type="dxa"/>
          </w:tcPr>
          <w:p w14:paraId="50B19DD7" w14:textId="77777777" w:rsidR="00F36E23" w:rsidRPr="0012708E" w:rsidRDefault="00F36E23" w:rsidP="00F36E23">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490129B5" w14:textId="52F64158" w:rsidR="00F36E23" w:rsidRPr="00F36E23" w:rsidRDefault="00F36E23" w:rsidP="00F36E23">
            <w:pPr>
              <w:pBdr>
                <w:bottom w:val="double" w:sz="4" w:space="1" w:color="auto"/>
              </w:pBdr>
              <w:tabs>
                <w:tab w:val="decimal" w:pos="763"/>
              </w:tabs>
              <w:spacing w:line="220" w:lineRule="exact"/>
              <w:ind w:left="-135" w:right="7"/>
              <w:rPr>
                <w:rFonts w:cs="Times New Roman"/>
                <w:b/>
                <w:bCs/>
                <w:sz w:val="16"/>
                <w:szCs w:val="16"/>
              </w:rPr>
            </w:pPr>
            <w:r w:rsidRPr="0093239C">
              <w:rPr>
                <w:b/>
                <w:bCs/>
                <w:sz w:val="16"/>
                <w:szCs w:val="16"/>
              </w:rPr>
              <w:t>37,986,433</w:t>
            </w:r>
          </w:p>
        </w:tc>
        <w:tc>
          <w:tcPr>
            <w:tcW w:w="900" w:type="dxa"/>
            <w:shd w:val="clear" w:color="auto" w:fill="auto"/>
          </w:tcPr>
          <w:p w14:paraId="4CA9CE1C" w14:textId="4C35C18F" w:rsidR="00F36E23" w:rsidRPr="00F36E23" w:rsidRDefault="00F36E23" w:rsidP="00F36E23">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9,568,374</w:t>
            </w:r>
          </w:p>
        </w:tc>
        <w:tc>
          <w:tcPr>
            <w:tcW w:w="990" w:type="dxa"/>
            <w:shd w:val="clear" w:color="auto" w:fill="auto"/>
          </w:tcPr>
          <w:p w14:paraId="2954DB58" w14:textId="454F56B4" w:rsidR="00F36E23" w:rsidRPr="00F36E23" w:rsidRDefault="00F36E23" w:rsidP="00F36E23">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57,754,095</w:t>
            </w:r>
          </w:p>
        </w:tc>
        <w:tc>
          <w:tcPr>
            <w:tcW w:w="1080" w:type="dxa"/>
            <w:shd w:val="clear" w:color="auto" w:fill="auto"/>
          </w:tcPr>
          <w:p w14:paraId="376F8A46" w14:textId="0FBE035F" w:rsidR="00F36E23" w:rsidRPr="00F36E23" w:rsidRDefault="00F36E23" w:rsidP="00F36E23">
            <w:pPr>
              <w:pBdr>
                <w:bottom w:val="double" w:sz="4" w:space="1" w:color="auto"/>
              </w:pBdr>
              <w:tabs>
                <w:tab w:val="decimal" w:pos="872"/>
              </w:tabs>
              <w:spacing w:line="220" w:lineRule="exact"/>
              <w:ind w:left="-25" w:right="-10"/>
              <w:jc w:val="right"/>
              <w:rPr>
                <w:rFonts w:cs="Times New Roman"/>
                <w:b/>
                <w:bCs/>
                <w:sz w:val="16"/>
                <w:szCs w:val="16"/>
              </w:rPr>
            </w:pPr>
            <w:r w:rsidRPr="0093239C">
              <w:rPr>
                <w:b/>
                <w:bCs/>
                <w:sz w:val="16"/>
                <w:szCs w:val="16"/>
              </w:rPr>
              <w:t>34,458,626</w:t>
            </w:r>
          </w:p>
        </w:tc>
        <w:tc>
          <w:tcPr>
            <w:tcW w:w="990" w:type="dxa"/>
            <w:shd w:val="clear" w:color="auto" w:fill="auto"/>
          </w:tcPr>
          <w:p w14:paraId="4D1867F6" w14:textId="07940E09" w:rsidR="00F36E23" w:rsidRPr="00F36E23" w:rsidRDefault="00F36E23" w:rsidP="00F36E23">
            <w:pPr>
              <w:pBdr>
                <w:bottom w:val="double" w:sz="4" w:space="1" w:color="auto"/>
              </w:pBdr>
              <w:tabs>
                <w:tab w:val="decimal" w:pos="780"/>
              </w:tabs>
              <w:spacing w:line="220" w:lineRule="exact"/>
              <w:ind w:right="-46"/>
              <w:rPr>
                <w:rFonts w:cs="Times New Roman"/>
                <w:b/>
                <w:bCs/>
                <w:sz w:val="16"/>
                <w:szCs w:val="16"/>
              </w:rPr>
            </w:pPr>
            <w:r w:rsidRPr="0093239C">
              <w:rPr>
                <w:b/>
                <w:bCs/>
                <w:sz w:val="16"/>
                <w:szCs w:val="16"/>
              </w:rPr>
              <w:t>2,611,763</w:t>
            </w:r>
          </w:p>
        </w:tc>
        <w:tc>
          <w:tcPr>
            <w:tcW w:w="990" w:type="dxa"/>
            <w:shd w:val="clear" w:color="auto" w:fill="auto"/>
          </w:tcPr>
          <w:p w14:paraId="3C591B9D" w14:textId="55EB1D6D" w:rsidR="00F36E23" w:rsidRPr="00F36E23" w:rsidRDefault="00F36E23" w:rsidP="00F36E23">
            <w:pPr>
              <w:pBdr>
                <w:bottom w:val="double" w:sz="4" w:space="1" w:color="auto"/>
              </w:pBdr>
              <w:tabs>
                <w:tab w:val="decimal" w:pos="740"/>
              </w:tabs>
              <w:spacing w:line="220" w:lineRule="exact"/>
              <w:rPr>
                <w:rFonts w:cs="Times New Roman"/>
                <w:b/>
                <w:bCs/>
                <w:sz w:val="16"/>
                <w:szCs w:val="16"/>
              </w:rPr>
            </w:pPr>
            <w:r w:rsidRPr="0093239C">
              <w:rPr>
                <w:b/>
                <w:bCs/>
                <w:sz w:val="16"/>
                <w:szCs w:val="16"/>
              </w:rPr>
              <w:t>2,013,686</w:t>
            </w:r>
          </w:p>
        </w:tc>
        <w:tc>
          <w:tcPr>
            <w:tcW w:w="990" w:type="dxa"/>
            <w:shd w:val="clear" w:color="auto" w:fill="auto"/>
          </w:tcPr>
          <w:p w14:paraId="4185284F" w14:textId="37D4B43E" w:rsidR="00F36E23" w:rsidRPr="00F36E23" w:rsidRDefault="00F36E23" w:rsidP="00F36E23">
            <w:pPr>
              <w:pBdr>
                <w:bottom w:val="double" w:sz="4" w:space="1" w:color="auto"/>
              </w:pBdr>
              <w:tabs>
                <w:tab w:val="decimal" w:pos="794"/>
              </w:tabs>
              <w:spacing w:line="220" w:lineRule="exact"/>
              <w:ind w:right="-30"/>
              <w:rPr>
                <w:rFonts w:cs="Times New Roman"/>
                <w:b/>
                <w:bCs/>
                <w:sz w:val="16"/>
                <w:szCs w:val="16"/>
              </w:rPr>
            </w:pPr>
            <w:r w:rsidRPr="0093239C">
              <w:rPr>
                <w:b/>
                <w:bCs/>
                <w:sz w:val="16"/>
                <w:szCs w:val="16"/>
              </w:rPr>
              <w:t>144,392,977</w:t>
            </w:r>
          </w:p>
        </w:tc>
      </w:tr>
    </w:tbl>
    <w:p w14:paraId="3217BCCB" w14:textId="77777777" w:rsidR="004E07A0" w:rsidRPr="0012708E" w:rsidRDefault="004E07A0" w:rsidP="004E07A0">
      <w:pPr>
        <w:rPr>
          <w:rFonts w:cs="Times New Roman"/>
          <w:sz w:val="14"/>
          <w:szCs w:val="14"/>
        </w:rPr>
      </w:pPr>
    </w:p>
    <w:p w14:paraId="53B2867F" w14:textId="77777777" w:rsidR="004E07A0" w:rsidRPr="0012708E" w:rsidRDefault="004E07A0" w:rsidP="004E07A0">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02DE8C4F" w14:textId="2FE1B2AA" w:rsidR="000D58D0" w:rsidRDefault="004E07A0" w:rsidP="004E07A0">
      <w:pPr>
        <w:autoSpaceDE w:val="0"/>
        <w:autoSpaceDN w:val="0"/>
        <w:adjustRightInd w:val="0"/>
        <w:spacing w:line="240" w:lineRule="atLeast"/>
        <w:ind w:left="547"/>
        <w:jc w:val="thaiDistribute"/>
        <w:rPr>
          <w:rFonts w:cs="Times New Roman"/>
          <w:sz w:val="12"/>
          <w:szCs w:val="12"/>
        </w:rPr>
      </w:pPr>
      <w:r w:rsidRPr="0012708E">
        <w:rPr>
          <w:rFonts w:cs="Times New Roman"/>
          <w:sz w:val="12"/>
          <w:szCs w:val="12"/>
          <w:vertAlign w:val="superscript"/>
        </w:rPr>
        <w:t xml:space="preserve">(2) </w:t>
      </w:r>
      <w:r w:rsidRPr="0012708E">
        <w:rPr>
          <w:rFonts w:cs="Times New Roman"/>
          <w:sz w:val="12"/>
          <w:szCs w:val="12"/>
        </w:rPr>
        <w:t xml:space="preserve">  Before deduct</w:t>
      </w:r>
      <w:r w:rsidR="001C06F1">
        <w:rPr>
          <w:rFonts w:cs="Times New Roman"/>
          <w:sz w:val="12"/>
          <w:szCs w:val="12"/>
        </w:rPr>
        <w:t>ion of</w:t>
      </w:r>
      <w:r w:rsidRPr="0012708E">
        <w:rPr>
          <w:rFonts w:cs="Times New Roman"/>
          <w:sz w:val="12"/>
          <w:szCs w:val="12"/>
        </w:rPr>
        <w:t xml:space="preserve"> allowance for expected credit loss</w:t>
      </w:r>
    </w:p>
    <w:p w14:paraId="711C66DE" w14:textId="77777777" w:rsidR="00F24EAF" w:rsidRPr="0012708E" w:rsidRDefault="00F24EAF" w:rsidP="00F24EAF">
      <w:pPr>
        <w:autoSpaceDE w:val="0"/>
        <w:autoSpaceDN w:val="0"/>
        <w:adjustRightInd w:val="0"/>
        <w:spacing w:line="240" w:lineRule="atLeast"/>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F24EAF" w:rsidRPr="0012708E" w14:paraId="4E9B86C2" w14:textId="77777777" w:rsidTr="00080F43">
        <w:trPr>
          <w:cantSplit/>
          <w:tblHeader/>
        </w:trPr>
        <w:tc>
          <w:tcPr>
            <w:tcW w:w="2250" w:type="dxa"/>
          </w:tcPr>
          <w:p w14:paraId="69A335C7"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6930" w:type="dxa"/>
            <w:gridSpan w:val="7"/>
          </w:tcPr>
          <w:p w14:paraId="3553100D"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b/>
                <w:bCs/>
                <w:sz w:val="16"/>
                <w:szCs w:val="16"/>
              </w:rPr>
              <w:t>The Bank</w:t>
            </w:r>
          </w:p>
        </w:tc>
      </w:tr>
      <w:tr w:rsidR="00F24EAF" w:rsidRPr="0012708E" w14:paraId="7C789F67" w14:textId="77777777" w:rsidTr="00080F43">
        <w:trPr>
          <w:cantSplit/>
          <w:tblHeader/>
        </w:trPr>
        <w:tc>
          <w:tcPr>
            <w:tcW w:w="2250" w:type="dxa"/>
          </w:tcPr>
          <w:p w14:paraId="3F8D979E"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6930" w:type="dxa"/>
            <w:gridSpan w:val="7"/>
          </w:tcPr>
          <w:p w14:paraId="35FE6BC1" w14:textId="52A76EF7" w:rsidR="00F24EAF" w:rsidRPr="0012708E" w:rsidRDefault="00F24EAF" w:rsidP="00080F43">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Pr>
                <w:rFonts w:cs="Times New Roman"/>
                <w:color w:val="000000"/>
                <w:sz w:val="16"/>
                <w:szCs w:val="16"/>
                <w:lang w:bidi="th-TH"/>
              </w:rPr>
              <w:t>2</w:t>
            </w:r>
          </w:p>
        </w:tc>
      </w:tr>
      <w:tr w:rsidR="00F24EAF" w:rsidRPr="0012708E" w14:paraId="567883E4" w14:textId="77777777" w:rsidTr="00080F43">
        <w:trPr>
          <w:cantSplit/>
          <w:tblHeader/>
        </w:trPr>
        <w:tc>
          <w:tcPr>
            <w:tcW w:w="2250" w:type="dxa"/>
          </w:tcPr>
          <w:p w14:paraId="3A883FE2"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4950" w:type="dxa"/>
            <w:gridSpan w:val="5"/>
          </w:tcPr>
          <w:p w14:paraId="1807988C" w14:textId="77777777" w:rsidR="00F24EAF" w:rsidRPr="0012708E" w:rsidRDefault="00F24EAF" w:rsidP="00080F43">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7673E55C" w14:textId="77777777" w:rsidR="00F24EAF" w:rsidRPr="0012708E" w:rsidRDefault="00F24EAF" w:rsidP="00080F43">
            <w:pPr>
              <w:spacing w:line="220" w:lineRule="exact"/>
              <w:ind w:left="-117" w:right="-90"/>
              <w:jc w:val="center"/>
              <w:rPr>
                <w:rFonts w:cs="Times New Roman"/>
                <w:sz w:val="16"/>
                <w:szCs w:val="16"/>
              </w:rPr>
            </w:pPr>
          </w:p>
        </w:tc>
        <w:tc>
          <w:tcPr>
            <w:tcW w:w="990" w:type="dxa"/>
            <w:vAlign w:val="bottom"/>
          </w:tcPr>
          <w:p w14:paraId="5732E498" w14:textId="77777777" w:rsidR="00F24EAF" w:rsidRPr="0012708E" w:rsidRDefault="00F24EAF" w:rsidP="00080F43">
            <w:pPr>
              <w:spacing w:line="220" w:lineRule="exact"/>
              <w:ind w:left="-117" w:right="-90"/>
              <w:jc w:val="center"/>
              <w:rPr>
                <w:rFonts w:cs="Times New Roman"/>
                <w:sz w:val="16"/>
                <w:szCs w:val="16"/>
              </w:rPr>
            </w:pPr>
          </w:p>
        </w:tc>
      </w:tr>
      <w:tr w:rsidR="00F24EAF" w:rsidRPr="0012708E" w14:paraId="525B4ADF" w14:textId="77777777" w:rsidTr="00080F43">
        <w:trPr>
          <w:cantSplit/>
          <w:tblHeader/>
        </w:trPr>
        <w:tc>
          <w:tcPr>
            <w:tcW w:w="2250" w:type="dxa"/>
          </w:tcPr>
          <w:p w14:paraId="6868B883"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990" w:type="dxa"/>
            <w:vAlign w:val="bottom"/>
          </w:tcPr>
          <w:p w14:paraId="147B6F01" w14:textId="77777777" w:rsidR="00F24EAF" w:rsidRPr="0012708E" w:rsidRDefault="00F24EAF" w:rsidP="00080F43">
            <w:pPr>
              <w:spacing w:line="220" w:lineRule="exact"/>
              <w:ind w:left="-117" w:right="-90"/>
              <w:jc w:val="center"/>
              <w:rPr>
                <w:rFonts w:cs="Times New Roman"/>
                <w:sz w:val="16"/>
                <w:szCs w:val="16"/>
              </w:rPr>
            </w:pPr>
          </w:p>
        </w:tc>
        <w:tc>
          <w:tcPr>
            <w:tcW w:w="900" w:type="dxa"/>
          </w:tcPr>
          <w:p w14:paraId="5E5E450A" w14:textId="77777777" w:rsidR="00F24EAF" w:rsidRPr="0012708E" w:rsidRDefault="00F24EAF" w:rsidP="00080F43">
            <w:pPr>
              <w:spacing w:line="220" w:lineRule="exact"/>
              <w:ind w:left="-117" w:right="-90"/>
              <w:jc w:val="center"/>
              <w:rPr>
                <w:rFonts w:cs="Times New Roman"/>
                <w:sz w:val="16"/>
                <w:szCs w:val="16"/>
              </w:rPr>
            </w:pPr>
          </w:p>
        </w:tc>
        <w:tc>
          <w:tcPr>
            <w:tcW w:w="990" w:type="dxa"/>
            <w:vAlign w:val="bottom"/>
          </w:tcPr>
          <w:p w14:paraId="618B7C01"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3F21175E"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738A454A" w14:textId="77777777" w:rsidR="00F24EAF" w:rsidRPr="0012708E" w:rsidRDefault="00F24EAF" w:rsidP="00080F43">
            <w:pPr>
              <w:spacing w:line="220" w:lineRule="exact"/>
              <w:ind w:left="-117" w:right="-90"/>
              <w:jc w:val="center"/>
              <w:rPr>
                <w:rFonts w:cs="Times New Roman"/>
                <w:sz w:val="16"/>
                <w:szCs w:val="16"/>
              </w:rPr>
            </w:pPr>
          </w:p>
        </w:tc>
        <w:tc>
          <w:tcPr>
            <w:tcW w:w="990" w:type="dxa"/>
            <w:vAlign w:val="bottom"/>
          </w:tcPr>
          <w:p w14:paraId="1A91276A"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4DA1C6FA" w14:textId="77777777" w:rsidR="00F24EAF" w:rsidRPr="0012708E" w:rsidRDefault="00F24EAF" w:rsidP="00080F43">
            <w:pPr>
              <w:spacing w:line="220" w:lineRule="exact"/>
              <w:ind w:left="-117" w:right="-90"/>
              <w:jc w:val="center"/>
              <w:rPr>
                <w:rFonts w:cs="Times New Roman"/>
                <w:sz w:val="16"/>
                <w:szCs w:val="16"/>
              </w:rPr>
            </w:pPr>
          </w:p>
        </w:tc>
      </w:tr>
      <w:tr w:rsidR="00F24EAF" w:rsidRPr="0012708E" w14:paraId="37D956A2" w14:textId="77777777" w:rsidTr="00080F43">
        <w:trPr>
          <w:cantSplit/>
          <w:tblHeader/>
        </w:trPr>
        <w:tc>
          <w:tcPr>
            <w:tcW w:w="2250" w:type="dxa"/>
          </w:tcPr>
          <w:p w14:paraId="135435FD"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990" w:type="dxa"/>
            <w:vAlign w:val="bottom"/>
          </w:tcPr>
          <w:p w14:paraId="20A7F0BF"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65CB8DF3"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4D1196D1"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36D3AD36"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71A8CFEC"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43D92BB"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793315D4" w14:textId="77777777" w:rsidR="00F24EAF" w:rsidRPr="0012708E" w:rsidRDefault="00F24EAF" w:rsidP="00080F43">
            <w:pPr>
              <w:spacing w:line="220" w:lineRule="exact"/>
              <w:ind w:left="-117" w:right="-90"/>
              <w:jc w:val="center"/>
              <w:rPr>
                <w:rFonts w:cs="Times New Roman"/>
                <w:sz w:val="16"/>
                <w:szCs w:val="16"/>
              </w:rPr>
            </w:pPr>
          </w:p>
        </w:tc>
      </w:tr>
      <w:tr w:rsidR="00F24EAF" w:rsidRPr="0012708E" w14:paraId="4C8B83D7" w14:textId="77777777" w:rsidTr="00080F43">
        <w:trPr>
          <w:cantSplit/>
          <w:tblHeader/>
        </w:trPr>
        <w:tc>
          <w:tcPr>
            <w:tcW w:w="2250" w:type="dxa"/>
          </w:tcPr>
          <w:p w14:paraId="27DD5EFE"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990" w:type="dxa"/>
            <w:vAlign w:val="bottom"/>
          </w:tcPr>
          <w:p w14:paraId="7291FD74"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65B53A68"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748E9DF1"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1E4E118D"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34041063"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1AF5685B"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53B11BFC"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sz w:val="16"/>
                <w:szCs w:val="16"/>
              </w:rPr>
              <w:t>Total</w:t>
            </w:r>
          </w:p>
        </w:tc>
      </w:tr>
      <w:tr w:rsidR="00F24EAF" w:rsidRPr="0012708E" w14:paraId="437AC100" w14:textId="77777777" w:rsidTr="00080F43">
        <w:trPr>
          <w:cantSplit/>
          <w:tblHeader/>
        </w:trPr>
        <w:tc>
          <w:tcPr>
            <w:tcW w:w="2250" w:type="dxa"/>
          </w:tcPr>
          <w:p w14:paraId="1F4D9B29" w14:textId="77777777" w:rsidR="00F24EAF" w:rsidRPr="0012708E" w:rsidRDefault="00F24EAF" w:rsidP="00080F43">
            <w:pPr>
              <w:tabs>
                <w:tab w:val="left" w:pos="342"/>
              </w:tabs>
              <w:spacing w:line="220" w:lineRule="exact"/>
              <w:ind w:left="-18" w:right="-18"/>
              <w:rPr>
                <w:rFonts w:cs="Times New Roman"/>
                <w:sz w:val="16"/>
                <w:szCs w:val="16"/>
                <w:cs/>
                <w:lang w:bidi="th-TH"/>
              </w:rPr>
            </w:pPr>
          </w:p>
        </w:tc>
        <w:tc>
          <w:tcPr>
            <w:tcW w:w="6930" w:type="dxa"/>
            <w:gridSpan w:val="7"/>
          </w:tcPr>
          <w:p w14:paraId="7F463561" w14:textId="77777777" w:rsidR="00F24EAF" w:rsidRPr="0012708E" w:rsidRDefault="00F24EAF" w:rsidP="00080F43">
            <w:pPr>
              <w:spacing w:line="220" w:lineRule="exact"/>
              <w:ind w:left="-117" w:right="-90"/>
              <w:jc w:val="center"/>
              <w:rPr>
                <w:rFonts w:cs="Times New Roman"/>
                <w:sz w:val="16"/>
                <w:szCs w:val="16"/>
              </w:rPr>
            </w:pPr>
            <w:r w:rsidRPr="0012708E">
              <w:rPr>
                <w:rFonts w:cs="Times New Roman"/>
                <w:i/>
                <w:iCs/>
                <w:sz w:val="16"/>
                <w:szCs w:val="16"/>
              </w:rPr>
              <w:t>(in thousand Baht)</w:t>
            </w:r>
          </w:p>
        </w:tc>
      </w:tr>
      <w:tr w:rsidR="00F24EAF" w:rsidRPr="0012708E" w14:paraId="7B0E6B0E" w14:textId="77777777" w:rsidTr="00080F43">
        <w:trPr>
          <w:cantSplit/>
        </w:trPr>
        <w:tc>
          <w:tcPr>
            <w:tcW w:w="2250" w:type="dxa"/>
          </w:tcPr>
          <w:p w14:paraId="574AF317" w14:textId="77777777" w:rsidR="00F24EAF" w:rsidRPr="0012708E" w:rsidRDefault="00F24EAF" w:rsidP="00080F43">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715CAE3E" w14:textId="77777777" w:rsidR="00F24EAF" w:rsidRPr="0012708E" w:rsidRDefault="00F24EAF" w:rsidP="00080F43">
            <w:pPr>
              <w:tabs>
                <w:tab w:val="decimal" w:pos="702"/>
              </w:tabs>
              <w:spacing w:line="220" w:lineRule="exact"/>
              <w:ind w:left="-18" w:right="-37"/>
              <w:rPr>
                <w:rFonts w:cs="Times New Roman"/>
                <w:sz w:val="16"/>
                <w:szCs w:val="16"/>
              </w:rPr>
            </w:pPr>
          </w:p>
        </w:tc>
        <w:tc>
          <w:tcPr>
            <w:tcW w:w="900" w:type="dxa"/>
            <w:shd w:val="clear" w:color="auto" w:fill="auto"/>
            <w:vAlign w:val="bottom"/>
          </w:tcPr>
          <w:p w14:paraId="0B956827" w14:textId="77777777" w:rsidR="00F24EAF" w:rsidRPr="0012708E" w:rsidRDefault="00F24EAF" w:rsidP="00080F43">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7DC95BBC" w14:textId="77777777" w:rsidR="00F24EAF" w:rsidRPr="0012708E" w:rsidRDefault="00F24EAF" w:rsidP="00080F43">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30D124A6" w14:textId="77777777" w:rsidR="00F24EAF" w:rsidRPr="0012708E" w:rsidRDefault="00F24EAF" w:rsidP="00080F43">
            <w:pPr>
              <w:tabs>
                <w:tab w:val="decimal" w:pos="702"/>
              </w:tabs>
              <w:spacing w:line="220" w:lineRule="exact"/>
              <w:ind w:left="-18" w:right="-37"/>
              <w:jc w:val="right"/>
              <w:rPr>
                <w:rFonts w:cs="Times New Roman"/>
                <w:sz w:val="16"/>
                <w:szCs w:val="16"/>
              </w:rPr>
            </w:pPr>
          </w:p>
        </w:tc>
        <w:tc>
          <w:tcPr>
            <w:tcW w:w="990" w:type="dxa"/>
            <w:shd w:val="clear" w:color="auto" w:fill="auto"/>
          </w:tcPr>
          <w:p w14:paraId="6277B6C4" w14:textId="77777777" w:rsidR="00F24EAF" w:rsidRPr="0012708E" w:rsidRDefault="00F24EAF" w:rsidP="00080F43">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25AB5B77" w14:textId="77777777" w:rsidR="00F24EAF" w:rsidRPr="0012708E" w:rsidRDefault="00F24EAF" w:rsidP="00080F43">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39E0AB0A" w14:textId="77777777" w:rsidR="00F24EAF" w:rsidRPr="0012708E" w:rsidRDefault="00F24EAF" w:rsidP="00080F43">
            <w:pPr>
              <w:spacing w:line="220" w:lineRule="exact"/>
              <w:ind w:left="-18" w:right="-37"/>
              <w:jc w:val="right"/>
              <w:rPr>
                <w:rFonts w:cs="Times New Roman"/>
                <w:sz w:val="16"/>
                <w:szCs w:val="16"/>
              </w:rPr>
            </w:pPr>
          </w:p>
        </w:tc>
      </w:tr>
      <w:tr w:rsidR="00F24EAF" w:rsidRPr="0012708E" w14:paraId="0821539D" w14:textId="77777777" w:rsidTr="00080F43">
        <w:trPr>
          <w:cantSplit/>
        </w:trPr>
        <w:tc>
          <w:tcPr>
            <w:tcW w:w="2250" w:type="dxa"/>
          </w:tcPr>
          <w:p w14:paraId="732E02C7" w14:textId="77777777" w:rsidR="00F24EAF" w:rsidRPr="0012708E" w:rsidRDefault="00F24EAF" w:rsidP="00080F43">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472D6E86" w14:textId="77777777" w:rsidR="00F24EAF" w:rsidRPr="00360B85" w:rsidRDefault="00F24EAF" w:rsidP="00080F43">
            <w:pPr>
              <w:tabs>
                <w:tab w:val="decimal" w:pos="768"/>
              </w:tabs>
              <w:spacing w:line="220" w:lineRule="exact"/>
              <w:ind w:left="-135" w:right="7"/>
              <w:rPr>
                <w:sz w:val="16"/>
                <w:szCs w:val="16"/>
              </w:rPr>
            </w:pPr>
            <w:r w:rsidRPr="00EC65EE">
              <w:rPr>
                <w:sz w:val="16"/>
                <w:szCs w:val="16"/>
              </w:rPr>
              <w:t>-</w:t>
            </w:r>
          </w:p>
        </w:tc>
        <w:tc>
          <w:tcPr>
            <w:tcW w:w="900" w:type="dxa"/>
            <w:shd w:val="clear" w:color="auto" w:fill="auto"/>
          </w:tcPr>
          <w:p w14:paraId="34F5E99D" w14:textId="77777777" w:rsidR="00F24EAF" w:rsidRPr="006557B0" w:rsidRDefault="00F24EAF" w:rsidP="00080F43">
            <w:pPr>
              <w:tabs>
                <w:tab w:val="decimal" w:pos="700"/>
              </w:tabs>
              <w:spacing w:line="220" w:lineRule="exact"/>
              <w:ind w:left="-119" w:right="-29"/>
              <w:jc w:val="right"/>
              <w:rPr>
                <w:rFonts w:cs="Times New Roman"/>
                <w:sz w:val="16"/>
                <w:szCs w:val="16"/>
              </w:rPr>
            </w:pPr>
            <w:r w:rsidRPr="00EC65EE">
              <w:rPr>
                <w:sz w:val="16"/>
                <w:szCs w:val="16"/>
              </w:rPr>
              <w:t>-</w:t>
            </w:r>
          </w:p>
        </w:tc>
        <w:tc>
          <w:tcPr>
            <w:tcW w:w="990" w:type="dxa"/>
            <w:shd w:val="clear" w:color="auto" w:fill="auto"/>
          </w:tcPr>
          <w:p w14:paraId="59100B31" w14:textId="77777777" w:rsidR="00F24EAF" w:rsidRPr="006557B0" w:rsidRDefault="00F24EAF" w:rsidP="00080F43">
            <w:pPr>
              <w:tabs>
                <w:tab w:val="decimal" w:pos="770"/>
              </w:tabs>
              <w:spacing w:line="220" w:lineRule="exact"/>
              <w:ind w:left="-135" w:right="-20"/>
              <w:rPr>
                <w:rFonts w:cs="Times New Roman"/>
                <w:sz w:val="16"/>
                <w:szCs w:val="16"/>
              </w:rPr>
            </w:pPr>
            <w:r w:rsidRPr="00EC65EE">
              <w:rPr>
                <w:sz w:val="16"/>
                <w:szCs w:val="16"/>
              </w:rPr>
              <w:t>-</w:t>
            </w:r>
          </w:p>
        </w:tc>
        <w:tc>
          <w:tcPr>
            <w:tcW w:w="1080" w:type="dxa"/>
            <w:shd w:val="clear" w:color="auto" w:fill="auto"/>
          </w:tcPr>
          <w:p w14:paraId="578A4ADD" w14:textId="77777777" w:rsidR="00F24EAF" w:rsidRPr="006557B0" w:rsidRDefault="00F24EAF" w:rsidP="00080F43">
            <w:pPr>
              <w:tabs>
                <w:tab w:val="decimal" w:pos="872"/>
              </w:tabs>
              <w:spacing w:line="220" w:lineRule="exact"/>
              <w:ind w:left="-135" w:right="-10"/>
              <w:rPr>
                <w:rFonts w:cs="Times New Roman"/>
                <w:sz w:val="16"/>
                <w:szCs w:val="16"/>
              </w:rPr>
            </w:pPr>
            <w:r w:rsidRPr="00EC65EE">
              <w:rPr>
                <w:sz w:val="16"/>
                <w:szCs w:val="16"/>
              </w:rPr>
              <w:t>-</w:t>
            </w:r>
          </w:p>
        </w:tc>
        <w:tc>
          <w:tcPr>
            <w:tcW w:w="990" w:type="dxa"/>
            <w:shd w:val="clear" w:color="auto" w:fill="auto"/>
            <w:vAlign w:val="bottom"/>
          </w:tcPr>
          <w:p w14:paraId="6F66E7FC" w14:textId="77777777" w:rsidR="00F24EAF" w:rsidRPr="006557B0" w:rsidRDefault="00F24EAF" w:rsidP="00080F43">
            <w:pPr>
              <w:tabs>
                <w:tab w:val="decimal" w:pos="790"/>
              </w:tabs>
              <w:spacing w:line="220" w:lineRule="exact"/>
              <w:ind w:right="-46"/>
              <w:rPr>
                <w:rFonts w:cs="Times New Roman"/>
                <w:sz w:val="16"/>
                <w:szCs w:val="16"/>
              </w:rPr>
            </w:pPr>
            <w:r w:rsidRPr="00EC65EE">
              <w:rPr>
                <w:sz w:val="16"/>
                <w:szCs w:val="16"/>
              </w:rPr>
              <w:t>-</w:t>
            </w:r>
          </w:p>
        </w:tc>
        <w:tc>
          <w:tcPr>
            <w:tcW w:w="990" w:type="dxa"/>
            <w:shd w:val="clear" w:color="auto" w:fill="auto"/>
          </w:tcPr>
          <w:p w14:paraId="59DE975F" w14:textId="77777777" w:rsidR="00F24EAF" w:rsidRPr="006557B0" w:rsidRDefault="00F24EAF" w:rsidP="00080F43">
            <w:pPr>
              <w:tabs>
                <w:tab w:val="decimal" w:pos="740"/>
              </w:tabs>
              <w:spacing w:line="220" w:lineRule="exact"/>
              <w:ind w:left="-135"/>
              <w:rPr>
                <w:rFonts w:cs="Times New Roman"/>
                <w:sz w:val="16"/>
                <w:szCs w:val="16"/>
              </w:rPr>
            </w:pPr>
            <w:r w:rsidRPr="00EC65EE">
              <w:rPr>
                <w:sz w:val="16"/>
                <w:szCs w:val="16"/>
              </w:rPr>
              <w:t>504,097</w:t>
            </w:r>
          </w:p>
        </w:tc>
        <w:tc>
          <w:tcPr>
            <w:tcW w:w="990" w:type="dxa"/>
            <w:shd w:val="clear" w:color="auto" w:fill="auto"/>
            <w:vAlign w:val="bottom"/>
          </w:tcPr>
          <w:p w14:paraId="4B61F5D9" w14:textId="77777777" w:rsidR="00F24EAF" w:rsidRPr="006557B0" w:rsidRDefault="00F24EAF" w:rsidP="00080F43">
            <w:pPr>
              <w:tabs>
                <w:tab w:val="decimal" w:pos="794"/>
              </w:tabs>
              <w:spacing w:line="220" w:lineRule="exact"/>
              <w:ind w:left="-135" w:right="-30"/>
              <w:rPr>
                <w:rFonts w:cs="Times New Roman"/>
                <w:sz w:val="16"/>
                <w:szCs w:val="16"/>
              </w:rPr>
            </w:pPr>
            <w:r w:rsidRPr="00EC65EE">
              <w:rPr>
                <w:sz w:val="16"/>
                <w:szCs w:val="16"/>
              </w:rPr>
              <w:t>504,097</w:t>
            </w:r>
          </w:p>
        </w:tc>
      </w:tr>
      <w:tr w:rsidR="00F24EAF" w:rsidRPr="0012708E" w14:paraId="5F173049" w14:textId="77777777" w:rsidTr="00080F43">
        <w:trPr>
          <w:cantSplit/>
        </w:trPr>
        <w:tc>
          <w:tcPr>
            <w:tcW w:w="2250" w:type="dxa"/>
            <w:vAlign w:val="bottom"/>
          </w:tcPr>
          <w:p w14:paraId="01914FFB" w14:textId="77777777" w:rsidR="00F24EAF" w:rsidRPr="00F327C0" w:rsidRDefault="00F24EAF" w:rsidP="00080F43">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3EB60E86" w14:textId="77777777" w:rsidR="00F24EAF" w:rsidRPr="00360B85" w:rsidRDefault="00F24EAF" w:rsidP="00080F43">
            <w:pPr>
              <w:tabs>
                <w:tab w:val="decimal" w:pos="763"/>
              </w:tabs>
              <w:spacing w:line="220" w:lineRule="exact"/>
              <w:ind w:left="-135" w:right="7"/>
              <w:rPr>
                <w:sz w:val="16"/>
                <w:szCs w:val="16"/>
              </w:rPr>
            </w:pPr>
            <w:r w:rsidRPr="00360B85">
              <w:rPr>
                <w:sz w:val="16"/>
                <w:szCs w:val="16"/>
              </w:rPr>
              <w:t>581</w:t>
            </w:r>
          </w:p>
        </w:tc>
        <w:tc>
          <w:tcPr>
            <w:tcW w:w="900" w:type="dxa"/>
            <w:shd w:val="clear" w:color="auto" w:fill="auto"/>
            <w:vAlign w:val="bottom"/>
          </w:tcPr>
          <w:p w14:paraId="69580950" w14:textId="77777777" w:rsidR="00F24EAF" w:rsidRPr="00D24495" w:rsidRDefault="00F24EAF" w:rsidP="00080F43">
            <w:pPr>
              <w:tabs>
                <w:tab w:val="decimal" w:pos="700"/>
              </w:tabs>
              <w:spacing w:line="220" w:lineRule="exact"/>
              <w:ind w:left="-115" w:right="-29"/>
              <w:rPr>
                <w:rFonts w:cs="Times New Roman"/>
                <w:sz w:val="16"/>
                <w:szCs w:val="16"/>
              </w:rPr>
            </w:pPr>
            <w:r w:rsidRPr="00EC65EE">
              <w:rPr>
                <w:rFonts w:eastAsia="Angsana New" w:cs="Times New Roman"/>
                <w:sz w:val="16"/>
                <w:szCs w:val="16"/>
              </w:rPr>
              <w:t>17,500,000</w:t>
            </w:r>
          </w:p>
        </w:tc>
        <w:tc>
          <w:tcPr>
            <w:tcW w:w="990" w:type="dxa"/>
            <w:shd w:val="clear" w:color="auto" w:fill="auto"/>
            <w:vAlign w:val="bottom"/>
          </w:tcPr>
          <w:p w14:paraId="716A372C" w14:textId="77777777" w:rsidR="00F24EAF" w:rsidRPr="00D24495" w:rsidRDefault="00F24EAF" w:rsidP="00080F43">
            <w:pPr>
              <w:tabs>
                <w:tab w:val="decimal" w:pos="770"/>
              </w:tabs>
              <w:spacing w:line="220" w:lineRule="exact"/>
              <w:ind w:left="-135" w:right="-20"/>
              <w:rPr>
                <w:rFonts w:cs="Times New Roman"/>
                <w:sz w:val="16"/>
                <w:szCs w:val="16"/>
              </w:rPr>
            </w:pPr>
            <w:r w:rsidRPr="00EC65EE">
              <w:rPr>
                <w:rFonts w:cs="Times New Roman"/>
                <w:sz w:val="16"/>
                <w:szCs w:val="16"/>
              </w:rPr>
              <w:t>-</w:t>
            </w:r>
          </w:p>
        </w:tc>
        <w:tc>
          <w:tcPr>
            <w:tcW w:w="1080" w:type="dxa"/>
            <w:shd w:val="clear" w:color="auto" w:fill="auto"/>
            <w:vAlign w:val="bottom"/>
          </w:tcPr>
          <w:p w14:paraId="12D38F85" w14:textId="77777777" w:rsidR="00F24EAF" w:rsidRPr="00D24495" w:rsidRDefault="00F24EAF" w:rsidP="00080F43">
            <w:pPr>
              <w:tabs>
                <w:tab w:val="decimal" w:pos="872"/>
              </w:tabs>
              <w:spacing w:line="220" w:lineRule="exact"/>
              <w:ind w:left="-135" w:right="-10"/>
              <w:rPr>
                <w:rFonts w:cs="Times New Roman"/>
                <w:sz w:val="16"/>
                <w:szCs w:val="16"/>
              </w:rPr>
            </w:pPr>
            <w:r w:rsidRPr="00EC65EE">
              <w:rPr>
                <w:rFonts w:cs="Times New Roman"/>
                <w:sz w:val="16"/>
                <w:szCs w:val="16"/>
              </w:rPr>
              <w:t>-</w:t>
            </w:r>
          </w:p>
        </w:tc>
        <w:tc>
          <w:tcPr>
            <w:tcW w:w="990" w:type="dxa"/>
            <w:shd w:val="clear" w:color="auto" w:fill="auto"/>
            <w:vAlign w:val="bottom"/>
          </w:tcPr>
          <w:p w14:paraId="59359098" w14:textId="77777777" w:rsidR="00F24EAF" w:rsidRPr="00D24495" w:rsidRDefault="00F24EAF" w:rsidP="00080F43">
            <w:pPr>
              <w:tabs>
                <w:tab w:val="decimal" w:pos="790"/>
              </w:tabs>
              <w:spacing w:line="220" w:lineRule="exact"/>
              <w:ind w:right="-46"/>
              <w:rPr>
                <w:rFonts w:cs="Times New Roman"/>
                <w:sz w:val="16"/>
                <w:szCs w:val="16"/>
              </w:rPr>
            </w:pPr>
            <w:r w:rsidRPr="00EC65EE">
              <w:rPr>
                <w:rFonts w:cs="Times New Roman"/>
                <w:sz w:val="16"/>
                <w:szCs w:val="16"/>
              </w:rPr>
              <w:t>-</w:t>
            </w:r>
          </w:p>
        </w:tc>
        <w:tc>
          <w:tcPr>
            <w:tcW w:w="990" w:type="dxa"/>
            <w:shd w:val="clear" w:color="auto" w:fill="auto"/>
            <w:vAlign w:val="bottom"/>
          </w:tcPr>
          <w:p w14:paraId="76F908A8" w14:textId="77777777" w:rsidR="00F24EAF" w:rsidRPr="00D24495" w:rsidRDefault="00F24EAF" w:rsidP="00080F43">
            <w:pPr>
              <w:tabs>
                <w:tab w:val="decimal" w:pos="740"/>
              </w:tabs>
              <w:spacing w:line="220" w:lineRule="exact"/>
              <w:ind w:left="-135"/>
              <w:rPr>
                <w:rFonts w:cs="Times New Roman"/>
                <w:sz w:val="16"/>
                <w:szCs w:val="16"/>
              </w:rPr>
            </w:pPr>
            <w:r w:rsidRPr="00EC65EE">
              <w:rPr>
                <w:rFonts w:eastAsia="Angsana New" w:cs="Times New Roman"/>
                <w:sz w:val="16"/>
                <w:szCs w:val="16"/>
              </w:rPr>
              <w:t>1,682,974</w:t>
            </w:r>
          </w:p>
        </w:tc>
        <w:tc>
          <w:tcPr>
            <w:tcW w:w="990" w:type="dxa"/>
            <w:shd w:val="clear" w:color="auto" w:fill="auto"/>
            <w:vAlign w:val="bottom"/>
          </w:tcPr>
          <w:p w14:paraId="4ACE1562" w14:textId="77777777" w:rsidR="00F24EAF" w:rsidRPr="00D24495" w:rsidRDefault="00F24EAF" w:rsidP="00080F43">
            <w:pPr>
              <w:tabs>
                <w:tab w:val="decimal" w:pos="794"/>
              </w:tabs>
              <w:spacing w:line="220" w:lineRule="exact"/>
              <w:ind w:left="-135" w:right="-30"/>
              <w:rPr>
                <w:rFonts w:cs="Times New Roman"/>
                <w:sz w:val="16"/>
                <w:szCs w:val="16"/>
              </w:rPr>
            </w:pPr>
            <w:r w:rsidRPr="00EC65EE">
              <w:rPr>
                <w:rFonts w:eastAsia="Angsana New" w:cs="Times New Roman"/>
                <w:sz w:val="16"/>
                <w:szCs w:val="16"/>
              </w:rPr>
              <w:t>19,183,555</w:t>
            </w:r>
          </w:p>
        </w:tc>
      </w:tr>
      <w:tr w:rsidR="00F24EAF" w:rsidRPr="0012708E" w14:paraId="1EA6EB3C" w14:textId="77777777" w:rsidTr="00080F43">
        <w:trPr>
          <w:cantSplit/>
        </w:trPr>
        <w:tc>
          <w:tcPr>
            <w:tcW w:w="2250" w:type="dxa"/>
            <w:vAlign w:val="bottom"/>
          </w:tcPr>
          <w:p w14:paraId="17A438A3"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vAlign w:val="bottom"/>
          </w:tcPr>
          <w:p w14:paraId="121D9012" w14:textId="77777777" w:rsidR="00F24EAF" w:rsidRPr="00360B85" w:rsidRDefault="00F24EAF" w:rsidP="00080F43">
            <w:pPr>
              <w:tabs>
                <w:tab w:val="decimal" w:pos="763"/>
              </w:tabs>
              <w:spacing w:line="220" w:lineRule="exact"/>
              <w:ind w:left="-135" w:right="7"/>
              <w:rPr>
                <w:sz w:val="16"/>
                <w:szCs w:val="16"/>
              </w:rPr>
            </w:pPr>
            <w:r w:rsidRPr="00360B85">
              <w:rPr>
                <w:sz w:val="16"/>
                <w:szCs w:val="16"/>
              </w:rPr>
              <w:t>-</w:t>
            </w:r>
          </w:p>
        </w:tc>
        <w:tc>
          <w:tcPr>
            <w:tcW w:w="900" w:type="dxa"/>
            <w:shd w:val="clear" w:color="auto" w:fill="auto"/>
          </w:tcPr>
          <w:p w14:paraId="132CC7A0" w14:textId="77777777" w:rsidR="00F24EAF" w:rsidRPr="00D24495" w:rsidRDefault="00F24EAF" w:rsidP="00080F43">
            <w:pPr>
              <w:tabs>
                <w:tab w:val="decimal" w:pos="700"/>
              </w:tabs>
              <w:spacing w:line="220" w:lineRule="exact"/>
              <w:ind w:left="-115" w:right="-29"/>
              <w:jc w:val="right"/>
              <w:rPr>
                <w:rFonts w:cs="Times New Roman"/>
                <w:sz w:val="16"/>
                <w:szCs w:val="16"/>
              </w:rPr>
            </w:pPr>
            <w:r w:rsidRPr="00EC65EE">
              <w:rPr>
                <w:rFonts w:eastAsia="Angsana New" w:cs="Times New Roman"/>
                <w:sz w:val="16"/>
                <w:szCs w:val="16"/>
              </w:rPr>
              <w:t>1,488,547</w:t>
            </w:r>
          </w:p>
        </w:tc>
        <w:tc>
          <w:tcPr>
            <w:tcW w:w="990" w:type="dxa"/>
            <w:shd w:val="clear" w:color="auto" w:fill="auto"/>
          </w:tcPr>
          <w:p w14:paraId="37F30ABC" w14:textId="77777777" w:rsidR="00F24EAF" w:rsidRPr="00D24495" w:rsidRDefault="00F24EAF" w:rsidP="00080F43">
            <w:pPr>
              <w:tabs>
                <w:tab w:val="decimal" w:pos="770"/>
              </w:tabs>
              <w:spacing w:line="220" w:lineRule="exact"/>
              <w:ind w:left="-135" w:right="-20"/>
              <w:jc w:val="right"/>
              <w:rPr>
                <w:rFonts w:cs="Times New Roman"/>
                <w:sz w:val="16"/>
                <w:szCs w:val="16"/>
              </w:rPr>
            </w:pPr>
            <w:r w:rsidRPr="00EC65EE">
              <w:rPr>
                <w:rFonts w:eastAsia="Angsana New" w:cs="Times New Roman"/>
                <w:sz w:val="16"/>
                <w:szCs w:val="16"/>
              </w:rPr>
              <w:t>1,293,405</w:t>
            </w:r>
          </w:p>
        </w:tc>
        <w:tc>
          <w:tcPr>
            <w:tcW w:w="1080" w:type="dxa"/>
            <w:shd w:val="clear" w:color="auto" w:fill="auto"/>
          </w:tcPr>
          <w:p w14:paraId="01EF9E53" w14:textId="77777777" w:rsidR="00F24EAF" w:rsidRPr="00D24495" w:rsidRDefault="00F24EAF" w:rsidP="00080F43">
            <w:pPr>
              <w:tabs>
                <w:tab w:val="decimal" w:pos="872"/>
              </w:tabs>
              <w:spacing w:line="220" w:lineRule="exact"/>
              <w:ind w:left="-135" w:right="-10"/>
              <w:jc w:val="right"/>
              <w:rPr>
                <w:rFonts w:cs="Times New Roman"/>
                <w:sz w:val="16"/>
                <w:szCs w:val="16"/>
              </w:rPr>
            </w:pPr>
            <w:r w:rsidRPr="00EC65EE">
              <w:rPr>
                <w:rFonts w:eastAsia="Angsana New" w:cs="Times New Roman"/>
                <w:sz w:val="16"/>
                <w:szCs w:val="16"/>
              </w:rPr>
              <w:t>138,357</w:t>
            </w:r>
          </w:p>
        </w:tc>
        <w:tc>
          <w:tcPr>
            <w:tcW w:w="990" w:type="dxa"/>
            <w:shd w:val="clear" w:color="auto" w:fill="auto"/>
            <w:vAlign w:val="bottom"/>
          </w:tcPr>
          <w:p w14:paraId="60998954" w14:textId="77777777" w:rsidR="00F24EAF" w:rsidRPr="00D24495" w:rsidRDefault="00F24EAF" w:rsidP="00080F43">
            <w:pPr>
              <w:tabs>
                <w:tab w:val="decimal" w:pos="790"/>
              </w:tabs>
              <w:spacing w:line="220" w:lineRule="exact"/>
              <w:ind w:right="-46"/>
              <w:rPr>
                <w:rFonts w:cs="Times New Roman"/>
                <w:sz w:val="16"/>
                <w:szCs w:val="16"/>
              </w:rPr>
            </w:pPr>
            <w:r w:rsidRPr="00EC65EE">
              <w:rPr>
                <w:rFonts w:eastAsia="Angsana New" w:cs="Times New Roman"/>
                <w:sz w:val="16"/>
                <w:szCs w:val="16"/>
              </w:rPr>
              <w:t>-</w:t>
            </w:r>
          </w:p>
        </w:tc>
        <w:tc>
          <w:tcPr>
            <w:tcW w:w="990" w:type="dxa"/>
            <w:shd w:val="clear" w:color="auto" w:fill="auto"/>
          </w:tcPr>
          <w:p w14:paraId="7D3637AD" w14:textId="77777777" w:rsidR="00F24EAF" w:rsidRPr="00D24495" w:rsidRDefault="00F24EAF" w:rsidP="00080F43">
            <w:pPr>
              <w:tabs>
                <w:tab w:val="decimal" w:pos="740"/>
              </w:tabs>
              <w:spacing w:line="220" w:lineRule="exact"/>
              <w:ind w:left="-135"/>
              <w:rPr>
                <w:rFonts w:cs="Times New Roman"/>
                <w:sz w:val="16"/>
                <w:szCs w:val="16"/>
              </w:rPr>
            </w:pPr>
            <w:r w:rsidRPr="00EC65EE">
              <w:rPr>
                <w:rFonts w:eastAsia="Angsana New" w:cs="Times New Roman"/>
                <w:sz w:val="16"/>
                <w:szCs w:val="16"/>
              </w:rPr>
              <w:t>2,441</w:t>
            </w:r>
          </w:p>
        </w:tc>
        <w:tc>
          <w:tcPr>
            <w:tcW w:w="990" w:type="dxa"/>
            <w:shd w:val="clear" w:color="auto" w:fill="auto"/>
            <w:vAlign w:val="bottom"/>
          </w:tcPr>
          <w:p w14:paraId="2402E8BA" w14:textId="77777777" w:rsidR="00F24EAF" w:rsidRPr="00D24495" w:rsidRDefault="00F24EAF" w:rsidP="00080F43">
            <w:pPr>
              <w:tabs>
                <w:tab w:val="decimal" w:pos="794"/>
              </w:tabs>
              <w:spacing w:line="220" w:lineRule="exact"/>
              <w:ind w:left="-135" w:right="-30"/>
              <w:rPr>
                <w:rFonts w:cs="Times New Roman"/>
                <w:sz w:val="16"/>
                <w:szCs w:val="16"/>
              </w:rPr>
            </w:pPr>
            <w:r w:rsidRPr="00EC65EE">
              <w:rPr>
                <w:rFonts w:eastAsia="Angsana New" w:cs="Times New Roman"/>
                <w:sz w:val="16"/>
                <w:szCs w:val="16"/>
              </w:rPr>
              <w:t>2,922,750</w:t>
            </w:r>
          </w:p>
        </w:tc>
      </w:tr>
      <w:tr w:rsidR="00F24EAF" w:rsidRPr="0012708E" w14:paraId="579EF039" w14:textId="77777777" w:rsidTr="00080F43">
        <w:trPr>
          <w:cantSplit/>
        </w:trPr>
        <w:tc>
          <w:tcPr>
            <w:tcW w:w="2250" w:type="dxa"/>
            <w:vAlign w:val="bottom"/>
          </w:tcPr>
          <w:p w14:paraId="049B111A" w14:textId="77777777" w:rsidR="00F24EAF" w:rsidRPr="0012708E" w:rsidRDefault="00F24EAF" w:rsidP="00080F43">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shd w:val="clear" w:color="auto" w:fill="auto"/>
            <w:vAlign w:val="bottom"/>
          </w:tcPr>
          <w:p w14:paraId="4BEBBDAE" w14:textId="77777777" w:rsidR="00F24EAF" w:rsidRPr="00360B85" w:rsidRDefault="00F24EAF" w:rsidP="00080F43">
            <w:pPr>
              <w:tabs>
                <w:tab w:val="decimal" w:pos="763"/>
              </w:tabs>
              <w:spacing w:line="220" w:lineRule="exact"/>
              <w:ind w:left="-135" w:right="7"/>
              <w:rPr>
                <w:sz w:val="16"/>
                <w:szCs w:val="16"/>
              </w:rPr>
            </w:pPr>
            <w:r w:rsidRPr="00360B85">
              <w:rPr>
                <w:sz w:val="16"/>
                <w:szCs w:val="16"/>
              </w:rPr>
              <w:t>334,820</w:t>
            </w:r>
          </w:p>
        </w:tc>
        <w:tc>
          <w:tcPr>
            <w:tcW w:w="900" w:type="dxa"/>
            <w:shd w:val="clear" w:color="auto" w:fill="auto"/>
            <w:vAlign w:val="bottom"/>
          </w:tcPr>
          <w:p w14:paraId="2DD88EA2" w14:textId="77777777" w:rsidR="00F24EAF" w:rsidRPr="00D24495" w:rsidRDefault="00F24EAF" w:rsidP="00080F43">
            <w:pPr>
              <w:tabs>
                <w:tab w:val="decimal" w:pos="700"/>
              </w:tabs>
              <w:spacing w:line="220" w:lineRule="exact"/>
              <w:ind w:left="-110" w:right="-110"/>
              <w:rPr>
                <w:rFonts w:eastAsia="Angsana New" w:cs="Times New Roman"/>
                <w:sz w:val="16"/>
                <w:szCs w:val="16"/>
              </w:rPr>
            </w:pPr>
            <w:r w:rsidRPr="00EC65EE">
              <w:rPr>
                <w:rFonts w:eastAsia="Angsana New" w:cs="Times New Roman"/>
                <w:sz w:val="16"/>
                <w:szCs w:val="16"/>
              </w:rPr>
              <w:t>90,856,455</w:t>
            </w:r>
          </w:p>
        </w:tc>
        <w:tc>
          <w:tcPr>
            <w:tcW w:w="990" w:type="dxa"/>
            <w:shd w:val="clear" w:color="auto" w:fill="auto"/>
            <w:vAlign w:val="bottom"/>
          </w:tcPr>
          <w:p w14:paraId="67E4AF32" w14:textId="77777777" w:rsidR="00F24EAF" w:rsidRPr="00D24495" w:rsidRDefault="00F24EAF" w:rsidP="00080F43">
            <w:pPr>
              <w:tabs>
                <w:tab w:val="decimal" w:pos="770"/>
              </w:tabs>
              <w:spacing w:line="220" w:lineRule="exact"/>
              <w:ind w:right="-20"/>
              <w:jc w:val="right"/>
              <w:rPr>
                <w:rFonts w:eastAsia="Angsana New" w:cs="Times New Roman"/>
                <w:sz w:val="16"/>
                <w:szCs w:val="16"/>
              </w:rPr>
            </w:pPr>
            <w:r w:rsidRPr="00EC65EE">
              <w:rPr>
                <w:rFonts w:eastAsia="Angsana New" w:cs="Times New Roman"/>
                <w:sz w:val="16"/>
                <w:szCs w:val="16"/>
              </w:rPr>
              <w:t>15,688,793</w:t>
            </w:r>
          </w:p>
        </w:tc>
        <w:tc>
          <w:tcPr>
            <w:tcW w:w="1080" w:type="dxa"/>
            <w:shd w:val="clear" w:color="auto" w:fill="auto"/>
            <w:vAlign w:val="bottom"/>
          </w:tcPr>
          <w:p w14:paraId="4B2202E8" w14:textId="77777777" w:rsidR="00F24EAF" w:rsidRPr="00D24495" w:rsidRDefault="00F24EAF" w:rsidP="00080F43">
            <w:pPr>
              <w:tabs>
                <w:tab w:val="decimal" w:pos="872"/>
              </w:tabs>
              <w:spacing w:line="220" w:lineRule="exact"/>
              <w:ind w:right="-10"/>
              <w:jc w:val="right"/>
              <w:rPr>
                <w:rFonts w:eastAsia="Angsana New" w:cs="Times New Roman"/>
                <w:sz w:val="16"/>
                <w:szCs w:val="16"/>
              </w:rPr>
            </w:pPr>
            <w:r w:rsidRPr="00EC65EE">
              <w:rPr>
                <w:rFonts w:eastAsia="Angsana New" w:cs="Times New Roman"/>
                <w:sz w:val="16"/>
                <w:szCs w:val="16"/>
              </w:rPr>
              <w:t>8,757,147</w:t>
            </w:r>
          </w:p>
        </w:tc>
        <w:tc>
          <w:tcPr>
            <w:tcW w:w="990" w:type="dxa"/>
            <w:shd w:val="clear" w:color="auto" w:fill="auto"/>
            <w:vAlign w:val="bottom"/>
          </w:tcPr>
          <w:p w14:paraId="72D64DC7" w14:textId="77777777" w:rsidR="00F24EAF" w:rsidRPr="00D24495" w:rsidRDefault="00F24EAF" w:rsidP="00080F43">
            <w:pPr>
              <w:tabs>
                <w:tab w:val="decimal" w:pos="790"/>
              </w:tabs>
              <w:spacing w:line="220" w:lineRule="exact"/>
              <w:ind w:right="-46"/>
              <w:rPr>
                <w:rFonts w:eastAsia="Angsana New" w:cs="Times New Roman"/>
                <w:sz w:val="16"/>
                <w:szCs w:val="16"/>
              </w:rPr>
            </w:pPr>
            <w:r w:rsidRPr="00EC65EE">
              <w:rPr>
                <w:rFonts w:eastAsia="Angsana New" w:cs="Times New Roman"/>
                <w:sz w:val="16"/>
                <w:szCs w:val="16"/>
                <w:lang w:val="en-US"/>
              </w:rPr>
              <w:t>5,660,820</w:t>
            </w:r>
          </w:p>
        </w:tc>
        <w:tc>
          <w:tcPr>
            <w:tcW w:w="990" w:type="dxa"/>
            <w:shd w:val="clear" w:color="auto" w:fill="auto"/>
            <w:vAlign w:val="bottom"/>
          </w:tcPr>
          <w:p w14:paraId="2272C0C8" w14:textId="77777777" w:rsidR="00F24EAF" w:rsidRPr="00D24495" w:rsidRDefault="00F24EAF" w:rsidP="00080F43">
            <w:pPr>
              <w:tabs>
                <w:tab w:val="decimal" w:pos="740"/>
              </w:tabs>
              <w:spacing w:line="220" w:lineRule="exact"/>
              <w:rPr>
                <w:rFonts w:eastAsia="Angsana New" w:cs="Times New Roman"/>
                <w:sz w:val="16"/>
                <w:szCs w:val="16"/>
                <w:rtl/>
                <w:cs/>
              </w:rPr>
            </w:pPr>
            <w:r w:rsidRPr="00EC65EE">
              <w:rPr>
                <w:rFonts w:eastAsia="Angsana New" w:cs="Times New Roman"/>
                <w:sz w:val="16"/>
                <w:szCs w:val="16"/>
              </w:rPr>
              <w:t>-</w:t>
            </w:r>
          </w:p>
        </w:tc>
        <w:tc>
          <w:tcPr>
            <w:tcW w:w="990" w:type="dxa"/>
            <w:shd w:val="clear" w:color="auto" w:fill="auto"/>
            <w:vAlign w:val="bottom"/>
          </w:tcPr>
          <w:p w14:paraId="275A8B4E" w14:textId="77777777" w:rsidR="00F24EAF" w:rsidRPr="00D24495" w:rsidRDefault="00F24EAF" w:rsidP="00080F43">
            <w:pPr>
              <w:tabs>
                <w:tab w:val="decimal" w:pos="794"/>
              </w:tabs>
              <w:spacing w:line="220" w:lineRule="exact"/>
              <w:ind w:left="-40" w:right="-30"/>
              <w:rPr>
                <w:rFonts w:eastAsia="Angsana New" w:cs="Times New Roman"/>
                <w:sz w:val="16"/>
                <w:szCs w:val="16"/>
              </w:rPr>
            </w:pPr>
            <w:r w:rsidRPr="00EC65EE">
              <w:rPr>
                <w:rFonts w:eastAsia="Angsana New" w:cs="Times New Roman"/>
                <w:sz w:val="16"/>
                <w:szCs w:val="16"/>
              </w:rPr>
              <w:t>121,298,035</w:t>
            </w:r>
          </w:p>
        </w:tc>
      </w:tr>
      <w:tr w:rsidR="00F24EAF" w:rsidRPr="0012708E" w14:paraId="0E4ADD8B" w14:textId="77777777" w:rsidTr="00080F43">
        <w:trPr>
          <w:cantSplit/>
        </w:trPr>
        <w:tc>
          <w:tcPr>
            <w:tcW w:w="2250" w:type="dxa"/>
            <w:vAlign w:val="bottom"/>
          </w:tcPr>
          <w:p w14:paraId="0772A017" w14:textId="77777777" w:rsidR="00F24EAF" w:rsidRPr="0012708E" w:rsidRDefault="00F24EAF" w:rsidP="00080F43">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vAlign w:val="bottom"/>
          </w:tcPr>
          <w:p w14:paraId="53743C9D" w14:textId="77777777" w:rsidR="00F24EAF" w:rsidRPr="00D24495" w:rsidRDefault="00F24EAF" w:rsidP="00080F43">
            <w:pPr>
              <w:pBdr>
                <w:bottom w:val="single" w:sz="4" w:space="1" w:color="auto"/>
              </w:pBdr>
              <w:tabs>
                <w:tab w:val="decimal" w:pos="763"/>
              </w:tabs>
              <w:spacing w:line="220" w:lineRule="exact"/>
              <w:ind w:left="-135" w:right="7"/>
              <w:rPr>
                <w:rFonts w:cs="Times New Roman"/>
                <w:sz w:val="16"/>
                <w:szCs w:val="16"/>
              </w:rPr>
            </w:pPr>
            <w:r w:rsidRPr="00EC65EE">
              <w:rPr>
                <w:rFonts w:cs="Times New Roman"/>
                <w:sz w:val="16"/>
                <w:szCs w:val="16"/>
              </w:rPr>
              <w:t>-</w:t>
            </w:r>
          </w:p>
        </w:tc>
        <w:tc>
          <w:tcPr>
            <w:tcW w:w="900" w:type="dxa"/>
            <w:shd w:val="clear" w:color="auto" w:fill="auto"/>
          </w:tcPr>
          <w:p w14:paraId="2D463DF6" w14:textId="77777777" w:rsidR="00F24EAF" w:rsidRPr="00D24495" w:rsidRDefault="00F24EAF" w:rsidP="00080F43">
            <w:pPr>
              <w:pBdr>
                <w:bottom w:val="single" w:sz="4" w:space="1" w:color="auto"/>
              </w:pBdr>
              <w:tabs>
                <w:tab w:val="decimal" w:pos="700"/>
              </w:tabs>
              <w:spacing w:line="220" w:lineRule="exact"/>
              <w:ind w:left="-115" w:right="-29"/>
              <w:jc w:val="right"/>
              <w:rPr>
                <w:rFonts w:cs="Times New Roman"/>
                <w:sz w:val="16"/>
                <w:szCs w:val="16"/>
              </w:rPr>
            </w:pPr>
            <w:r w:rsidRPr="00EC65EE">
              <w:rPr>
                <w:rFonts w:cs="Times New Roman"/>
                <w:sz w:val="16"/>
                <w:szCs w:val="16"/>
              </w:rPr>
              <w:t>-</w:t>
            </w:r>
          </w:p>
        </w:tc>
        <w:tc>
          <w:tcPr>
            <w:tcW w:w="990" w:type="dxa"/>
            <w:shd w:val="clear" w:color="auto" w:fill="auto"/>
          </w:tcPr>
          <w:p w14:paraId="7AC3C18F" w14:textId="77777777" w:rsidR="00F24EAF" w:rsidRPr="00D24495" w:rsidRDefault="00F24EAF" w:rsidP="00080F43">
            <w:pPr>
              <w:pBdr>
                <w:bottom w:val="single" w:sz="4" w:space="1" w:color="auto"/>
              </w:pBdr>
              <w:tabs>
                <w:tab w:val="decimal" w:pos="770"/>
              </w:tabs>
              <w:spacing w:line="220" w:lineRule="exact"/>
              <w:ind w:left="-27" w:right="-20"/>
              <w:jc w:val="right"/>
              <w:rPr>
                <w:rFonts w:cs="Times New Roman"/>
                <w:sz w:val="16"/>
                <w:szCs w:val="16"/>
              </w:rPr>
            </w:pPr>
            <w:r w:rsidRPr="00EC65EE">
              <w:rPr>
                <w:rFonts w:cs="Times New Roman"/>
                <w:sz w:val="16"/>
                <w:szCs w:val="16"/>
              </w:rPr>
              <w:t>-</w:t>
            </w:r>
          </w:p>
        </w:tc>
        <w:tc>
          <w:tcPr>
            <w:tcW w:w="1080" w:type="dxa"/>
            <w:shd w:val="clear" w:color="auto" w:fill="auto"/>
          </w:tcPr>
          <w:p w14:paraId="42E577D2" w14:textId="77777777" w:rsidR="00F24EAF" w:rsidRPr="00D24495" w:rsidRDefault="00F24EAF" w:rsidP="00080F43">
            <w:pPr>
              <w:pBdr>
                <w:bottom w:val="single" w:sz="4" w:space="1" w:color="auto"/>
              </w:pBdr>
              <w:tabs>
                <w:tab w:val="decimal" w:pos="872"/>
              </w:tabs>
              <w:spacing w:line="220" w:lineRule="exact"/>
              <w:ind w:left="-36" w:right="-10"/>
              <w:jc w:val="right"/>
              <w:rPr>
                <w:rFonts w:cs="Times New Roman"/>
                <w:sz w:val="16"/>
                <w:szCs w:val="16"/>
              </w:rPr>
            </w:pPr>
            <w:r w:rsidRPr="00EC65EE">
              <w:rPr>
                <w:rFonts w:cs="Times New Roman"/>
                <w:sz w:val="16"/>
                <w:szCs w:val="16"/>
              </w:rPr>
              <w:t>-</w:t>
            </w:r>
          </w:p>
        </w:tc>
        <w:tc>
          <w:tcPr>
            <w:tcW w:w="990" w:type="dxa"/>
            <w:shd w:val="clear" w:color="auto" w:fill="auto"/>
            <w:vAlign w:val="bottom"/>
          </w:tcPr>
          <w:p w14:paraId="78328A47" w14:textId="77777777" w:rsidR="00F24EAF" w:rsidRPr="00D24495" w:rsidRDefault="00F24EAF" w:rsidP="00080F43">
            <w:pPr>
              <w:pBdr>
                <w:bottom w:val="single" w:sz="4" w:space="1" w:color="auto"/>
              </w:pBdr>
              <w:tabs>
                <w:tab w:val="decimal" w:pos="790"/>
              </w:tabs>
              <w:spacing w:line="220" w:lineRule="exact"/>
              <w:ind w:right="-46"/>
              <w:rPr>
                <w:rFonts w:cs="Times New Roman"/>
                <w:sz w:val="16"/>
                <w:szCs w:val="16"/>
              </w:rPr>
            </w:pPr>
            <w:r w:rsidRPr="00EC65EE">
              <w:rPr>
                <w:rFonts w:cs="Times New Roman"/>
                <w:sz w:val="16"/>
                <w:szCs w:val="16"/>
              </w:rPr>
              <w:t>-</w:t>
            </w:r>
          </w:p>
        </w:tc>
        <w:tc>
          <w:tcPr>
            <w:tcW w:w="990" w:type="dxa"/>
            <w:shd w:val="clear" w:color="auto" w:fill="auto"/>
          </w:tcPr>
          <w:p w14:paraId="45EFC193" w14:textId="77777777" w:rsidR="00F24EAF" w:rsidRPr="00D24495" w:rsidRDefault="00F24EAF" w:rsidP="00080F43">
            <w:pPr>
              <w:pBdr>
                <w:bottom w:val="single" w:sz="4" w:space="1" w:color="auto"/>
              </w:pBdr>
              <w:tabs>
                <w:tab w:val="decimal" w:pos="740"/>
              </w:tabs>
              <w:spacing w:line="220" w:lineRule="exact"/>
              <w:ind w:left="-9"/>
              <w:rPr>
                <w:rFonts w:cs="Times New Roman"/>
                <w:sz w:val="16"/>
                <w:szCs w:val="16"/>
                <w:rtl/>
                <w:cs/>
              </w:rPr>
            </w:pPr>
            <w:r w:rsidRPr="00EC65EE">
              <w:rPr>
                <w:rFonts w:eastAsia="Angsana New" w:cs="Times New Roman"/>
                <w:sz w:val="16"/>
                <w:szCs w:val="16"/>
              </w:rPr>
              <w:t>564,106</w:t>
            </w:r>
          </w:p>
        </w:tc>
        <w:tc>
          <w:tcPr>
            <w:tcW w:w="990" w:type="dxa"/>
            <w:shd w:val="clear" w:color="auto" w:fill="auto"/>
            <w:vAlign w:val="bottom"/>
          </w:tcPr>
          <w:p w14:paraId="19E200F1" w14:textId="77777777" w:rsidR="00F24EAF" w:rsidRPr="00D24495" w:rsidRDefault="00F24EAF" w:rsidP="00080F43">
            <w:pPr>
              <w:pBdr>
                <w:bottom w:val="single" w:sz="4" w:space="1" w:color="auto"/>
              </w:pBdr>
              <w:tabs>
                <w:tab w:val="decimal" w:pos="794"/>
              </w:tabs>
              <w:spacing w:line="220" w:lineRule="exact"/>
              <w:ind w:right="-30"/>
              <w:rPr>
                <w:rFonts w:cs="Times New Roman"/>
                <w:sz w:val="16"/>
                <w:szCs w:val="16"/>
              </w:rPr>
            </w:pPr>
            <w:r w:rsidRPr="00EC65EE">
              <w:rPr>
                <w:rFonts w:eastAsia="Angsana New" w:cs="Times New Roman"/>
                <w:sz w:val="16"/>
                <w:szCs w:val="16"/>
              </w:rPr>
              <w:t>564,106</w:t>
            </w:r>
          </w:p>
        </w:tc>
      </w:tr>
      <w:tr w:rsidR="00F24EAF" w:rsidRPr="0012708E" w14:paraId="48B1F07D" w14:textId="77777777" w:rsidTr="00080F43">
        <w:trPr>
          <w:cantSplit/>
        </w:trPr>
        <w:tc>
          <w:tcPr>
            <w:tcW w:w="2250" w:type="dxa"/>
            <w:vAlign w:val="bottom"/>
          </w:tcPr>
          <w:p w14:paraId="6921D59D"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vAlign w:val="bottom"/>
          </w:tcPr>
          <w:p w14:paraId="520CEA1C" w14:textId="77777777" w:rsidR="00F24EAF" w:rsidRPr="00D24495" w:rsidRDefault="00F24EAF" w:rsidP="00080F43">
            <w:pPr>
              <w:pBdr>
                <w:bottom w:val="double" w:sz="4" w:space="1" w:color="auto"/>
              </w:pBdr>
              <w:tabs>
                <w:tab w:val="decimal" w:pos="763"/>
              </w:tabs>
              <w:spacing w:line="220" w:lineRule="exact"/>
              <w:ind w:left="-135" w:right="7"/>
              <w:rPr>
                <w:rFonts w:cs="Times New Roman"/>
                <w:b/>
                <w:bCs/>
                <w:sz w:val="16"/>
                <w:szCs w:val="16"/>
              </w:rPr>
            </w:pPr>
            <w:r w:rsidRPr="00EC65EE">
              <w:rPr>
                <w:rFonts w:eastAsia="Angsana New" w:cs="Times New Roman"/>
                <w:b/>
                <w:bCs/>
                <w:sz w:val="16"/>
                <w:szCs w:val="16"/>
              </w:rPr>
              <w:t>335,401</w:t>
            </w:r>
          </w:p>
        </w:tc>
        <w:tc>
          <w:tcPr>
            <w:tcW w:w="900" w:type="dxa"/>
            <w:shd w:val="clear" w:color="auto" w:fill="auto"/>
            <w:vAlign w:val="bottom"/>
          </w:tcPr>
          <w:p w14:paraId="547E1A99" w14:textId="77777777" w:rsidR="00F24EAF" w:rsidRPr="00D24495" w:rsidRDefault="00F24EAF" w:rsidP="00080F43">
            <w:pPr>
              <w:pBdr>
                <w:bottom w:val="double" w:sz="4" w:space="1" w:color="auto"/>
              </w:pBdr>
              <w:tabs>
                <w:tab w:val="decimal" w:pos="700"/>
              </w:tabs>
              <w:spacing w:line="220" w:lineRule="exact"/>
              <w:ind w:left="-115" w:right="-29"/>
              <w:jc w:val="right"/>
              <w:rPr>
                <w:rFonts w:cs="Times New Roman"/>
                <w:b/>
                <w:bCs/>
                <w:sz w:val="16"/>
                <w:szCs w:val="16"/>
              </w:rPr>
            </w:pPr>
            <w:r w:rsidRPr="00EC65EE">
              <w:rPr>
                <w:rFonts w:eastAsia="Angsana New" w:cs="Times New Roman"/>
                <w:b/>
                <w:bCs/>
                <w:sz w:val="16"/>
                <w:szCs w:val="16"/>
              </w:rPr>
              <w:t>109,845,002</w:t>
            </w:r>
          </w:p>
        </w:tc>
        <w:tc>
          <w:tcPr>
            <w:tcW w:w="990" w:type="dxa"/>
            <w:shd w:val="clear" w:color="auto" w:fill="auto"/>
            <w:vAlign w:val="bottom"/>
          </w:tcPr>
          <w:p w14:paraId="04CF450A" w14:textId="77777777" w:rsidR="00F24EAF" w:rsidRPr="00D24495" w:rsidRDefault="00F24EAF" w:rsidP="00080F43">
            <w:pPr>
              <w:pBdr>
                <w:bottom w:val="double" w:sz="4" w:space="1" w:color="auto"/>
              </w:pBdr>
              <w:tabs>
                <w:tab w:val="decimal" w:pos="770"/>
              </w:tabs>
              <w:spacing w:line="220" w:lineRule="exact"/>
              <w:ind w:left="-12" w:right="-20"/>
              <w:jc w:val="right"/>
              <w:rPr>
                <w:rFonts w:cs="Times New Roman"/>
                <w:b/>
                <w:bCs/>
                <w:sz w:val="16"/>
                <w:szCs w:val="16"/>
              </w:rPr>
            </w:pPr>
            <w:r w:rsidRPr="00EC65EE">
              <w:rPr>
                <w:rFonts w:eastAsia="Angsana New" w:cs="Times New Roman"/>
                <w:b/>
                <w:bCs/>
                <w:sz w:val="16"/>
                <w:szCs w:val="16"/>
              </w:rPr>
              <w:t>16,982,198</w:t>
            </w:r>
          </w:p>
        </w:tc>
        <w:tc>
          <w:tcPr>
            <w:tcW w:w="1080" w:type="dxa"/>
            <w:shd w:val="clear" w:color="auto" w:fill="auto"/>
            <w:vAlign w:val="bottom"/>
          </w:tcPr>
          <w:p w14:paraId="1E9841DD" w14:textId="77777777" w:rsidR="00F24EAF" w:rsidRPr="00D24495" w:rsidRDefault="00F24EAF" w:rsidP="00080F43">
            <w:pPr>
              <w:pBdr>
                <w:bottom w:val="double" w:sz="4" w:space="1" w:color="auto"/>
              </w:pBdr>
              <w:tabs>
                <w:tab w:val="decimal" w:pos="872"/>
              </w:tabs>
              <w:spacing w:line="220" w:lineRule="exact"/>
              <w:ind w:left="-25" w:right="-10"/>
              <w:jc w:val="right"/>
              <w:rPr>
                <w:rFonts w:cs="Times New Roman"/>
                <w:b/>
                <w:bCs/>
                <w:sz w:val="16"/>
                <w:szCs w:val="16"/>
              </w:rPr>
            </w:pPr>
            <w:r w:rsidRPr="00EC65EE">
              <w:rPr>
                <w:rFonts w:eastAsia="Angsana New" w:cs="Times New Roman"/>
                <w:b/>
                <w:bCs/>
                <w:sz w:val="16"/>
                <w:szCs w:val="16"/>
              </w:rPr>
              <w:t>8,895,504</w:t>
            </w:r>
          </w:p>
        </w:tc>
        <w:tc>
          <w:tcPr>
            <w:tcW w:w="990" w:type="dxa"/>
            <w:shd w:val="clear" w:color="auto" w:fill="auto"/>
            <w:vAlign w:val="bottom"/>
          </w:tcPr>
          <w:p w14:paraId="52237BB9" w14:textId="77777777" w:rsidR="00F24EAF" w:rsidRPr="00D24495" w:rsidRDefault="00F24EAF" w:rsidP="00080F43">
            <w:pPr>
              <w:pBdr>
                <w:bottom w:val="double" w:sz="4" w:space="1" w:color="auto"/>
              </w:pBdr>
              <w:tabs>
                <w:tab w:val="decimal" w:pos="790"/>
              </w:tabs>
              <w:spacing w:line="220" w:lineRule="exact"/>
              <w:ind w:right="-46"/>
              <w:rPr>
                <w:rFonts w:cs="Times New Roman"/>
                <w:b/>
                <w:bCs/>
                <w:sz w:val="16"/>
                <w:szCs w:val="16"/>
              </w:rPr>
            </w:pPr>
            <w:r w:rsidRPr="00EC65EE">
              <w:rPr>
                <w:rFonts w:eastAsia="Angsana New" w:cs="Times New Roman"/>
                <w:b/>
                <w:bCs/>
                <w:sz w:val="16"/>
                <w:szCs w:val="16"/>
              </w:rPr>
              <w:t>5,660,820</w:t>
            </w:r>
          </w:p>
        </w:tc>
        <w:tc>
          <w:tcPr>
            <w:tcW w:w="990" w:type="dxa"/>
            <w:shd w:val="clear" w:color="auto" w:fill="auto"/>
            <w:vAlign w:val="bottom"/>
          </w:tcPr>
          <w:p w14:paraId="364E4A24" w14:textId="77777777" w:rsidR="00F24EAF" w:rsidRPr="00D24495" w:rsidRDefault="00F24EAF" w:rsidP="00080F43">
            <w:pPr>
              <w:pBdr>
                <w:bottom w:val="double" w:sz="4" w:space="1" w:color="auto"/>
              </w:pBdr>
              <w:tabs>
                <w:tab w:val="decimal" w:pos="740"/>
              </w:tabs>
              <w:spacing w:line="220" w:lineRule="exact"/>
              <w:ind w:left="-12"/>
              <w:rPr>
                <w:rFonts w:cs="Times New Roman"/>
                <w:b/>
                <w:bCs/>
                <w:sz w:val="16"/>
                <w:szCs w:val="16"/>
              </w:rPr>
            </w:pPr>
            <w:r w:rsidRPr="00EC65EE">
              <w:rPr>
                <w:rFonts w:eastAsia="Angsana New" w:cs="Times New Roman"/>
                <w:b/>
                <w:bCs/>
                <w:sz w:val="16"/>
                <w:szCs w:val="16"/>
                <w:lang w:val="en-US"/>
              </w:rPr>
              <w:t>2,753,618</w:t>
            </w:r>
          </w:p>
        </w:tc>
        <w:tc>
          <w:tcPr>
            <w:tcW w:w="990" w:type="dxa"/>
            <w:shd w:val="clear" w:color="auto" w:fill="auto"/>
            <w:vAlign w:val="bottom"/>
          </w:tcPr>
          <w:p w14:paraId="747F0A10" w14:textId="77777777" w:rsidR="00F24EAF" w:rsidRPr="00D24495" w:rsidRDefault="00F24EAF" w:rsidP="00080F43">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EC65EE">
              <w:rPr>
                <w:rFonts w:eastAsia="Angsana New" w:cs="Times New Roman"/>
                <w:b/>
                <w:bCs/>
                <w:sz w:val="16"/>
                <w:szCs w:val="16"/>
              </w:rPr>
              <w:t>144,472,543</w:t>
            </w:r>
          </w:p>
        </w:tc>
      </w:tr>
      <w:tr w:rsidR="00F24EAF" w:rsidRPr="0012708E" w14:paraId="3DBEB726" w14:textId="77777777" w:rsidTr="00080F43">
        <w:trPr>
          <w:cantSplit/>
        </w:trPr>
        <w:tc>
          <w:tcPr>
            <w:tcW w:w="2250" w:type="dxa"/>
          </w:tcPr>
          <w:p w14:paraId="6D63BBCE" w14:textId="77777777" w:rsidR="00F24EAF" w:rsidRPr="0012708E" w:rsidRDefault="00F24EAF" w:rsidP="00080F43">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2628CA38" w14:textId="77777777" w:rsidR="00F24EAF" w:rsidRPr="0012708E" w:rsidRDefault="00F24EAF" w:rsidP="00080F43">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05E28DE7" w14:textId="77777777" w:rsidR="00F24EAF" w:rsidRPr="0012708E" w:rsidRDefault="00F24EAF" w:rsidP="00080F43">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5F6A9C4D" w14:textId="77777777" w:rsidR="00F24EAF" w:rsidRPr="0012708E" w:rsidRDefault="00F24EAF" w:rsidP="00080F43">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17FB1775" w14:textId="77777777" w:rsidR="00F24EAF" w:rsidRPr="0012708E" w:rsidRDefault="00F24EAF" w:rsidP="00080F43">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16BFA30C" w14:textId="77777777" w:rsidR="00F24EAF" w:rsidRPr="0012708E" w:rsidRDefault="00F24EAF" w:rsidP="00080F43">
            <w:pPr>
              <w:tabs>
                <w:tab w:val="decimal" w:pos="780"/>
              </w:tabs>
              <w:spacing w:line="220" w:lineRule="exact"/>
              <w:ind w:right="-100"/>
              <w:rPr>
                <w:rFonts w:cs="Times New Roman"/>
                <w:b/>
                <w:bCs/>
                <w:sz w:val="16"/>
                <w:szCs w:val="16"/>
              </w:rPr>
            </w:pPr>
          </w:p>
        </w:tc>
        <w:tc>
          <w:tcPr>
            <w:tcW w:w="990" w:type="dxa"/>
            <w:shd w:val="clear" w:color="auto" w:fill="auto"/>
          </w:tcPr>
          <w:p w14:paraId="50DEB809" w14:textId="77777777" w:rsidR="00F24EAF" w:rsidRPr="0012708E" w:rsidRDefault="00F24EAF" w:rsidP="00080F43">
            <w:pPr>
              <w:tabs>
                <w:tab w:val="decimal" w:pos="740"/>
              </w:tabs>
              <w:spacing w:line="220" w:lineRule="exact"/>
              <w:ind w:left="-12"/>
              <w:rPr>
                <w:rFonts w:cs="Times New Roman"/>
                <w:b/>
                <w:bCs/>
                <w:sz w:val="16"/>
                <w:szCs w:val="16"/>
              </w:rPr>
            </w:pPr>
          </w:p>
        </w:tc>
        <w:tc>
          <w:tcPr>
            <w:tcW w:w="990" w:type="dxa"/>
            <w:shd w:val="clear" w:color="auto" w:fill="auto"/>
            <w:vAlign w:val="bottom"/>
          </w:tcPr>
          <w:p w14:paraId="0B46FF59" w14:textId="77777777" w:rsidR="00F24EAF" w:rsidRPr="0012708E" w:rsidRDefault="00F24EAF" w:rsidP="00080F43">
            <w:pPr>
              <w:pStyle w:val="Footer"/>
              <w:tabs>
                <w:tab w:val="clear" w:pos="9639"/>
                <w:tab w:val="decimal" w:pos="794"/>
              </w:tabs>
              <w:spacing w:line="220" w:lineRule="exact"/>
              <w:ind w:right="-30"/>
              <w:rPr>
                <w:rFonts w:cs="Times New Roman"/>
                <w:b/>
                <w:bCs/>
                <w:sz w:val="16"/>
                <w:szCs w:val="16"/>
              </w:rPr>
            </w:pPr>
          </w:p>
        </w:tc>
      </w:tr>
      <w:tr w:rsidR="00F24EAF" w:rsidRPr="0012708E" w14:paraId="01D73D8E" w14:textId="77777777" w:rsidTr="00080F43">
        <w:trPr>
          <w:cantSplit/>
        </w:trPr>
        <w:tc>
          <w:tcPr>
            <w:tcW w:w="2250" w:type="dxa"/>
          </w:tcPr>
          <w:p w14:paraId="58850106"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vAlign w:val="bottom"/>
          </w:tcPr>
          <w:p w14:paraId="01852351" w14:textId="77777777" w:rsidR="00F24EAF" w:rsidRPr="0012708E" w:rsidRDefault="00F24EAF" w:rsidP="00080F43">
            <w:pPr>
              <w:tabs>
                <w:tab w:val="decimal" w:pos="763"/>
              </w:tabs>
              <w:spacing w:line="220" w:lineRule="exact"/>
              <w:ind w:left="-18" w:right="7"/>
              <w:rPr>
                <w:rFonts w:cs="Times New Roman"/>
                <w:sz w:val="16"/>
                <w:szCs w:val="16"/>
              </w:rPr>
            </w:pPr>
          </w:p>
        </w:tc>
        <w:tc>
          <w:tcPr>
            <w:tcW w:w="900" w:type="dxa"/>
            <w:shd w:val="clear" w:color="auto" w:fill="auto"/>
            <w:vAlign w:val="bottom"/>
          </w:tcPr>
          <w:p w14:paraId="6BA88F9F" w14:textId="77777777" w:rsidR="00F24EAF" w:rsidRPr="0012708E" w:rsidRDefault="00F24EAF" w:rsidP="00080F43">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3C9AC59E" w14:textId="77777777" w:rsidR="00F24EAF" w:rsidRPr="0012708E" w:rsidRDefault="00F24EAF" w:rsidP="00080F43">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189C1159" w14:textId="77777777" w:rsidR="00F24EAF" w:rsidRPr="0012708E" w:rsidRDefault="00F24EAF" w:rsidP="00080F43">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365239BB" w14:textId="77777777" w:rsidR="00F24EAF" w:rsidRPr="0012708E" w:rsidRDefault="00F24EAF" w:rsidP="00080F43">
            <w:pPr>
              <w:tabs>
                <w:tab w:val="decimal" w:pos="780"/>
              </w:tabs>
              <w:spacing w:line="220" w:lineRule="exact"/>
              <w:ind w:left="-18" w:right="-100"/>
              <w:rPr>
                <w:rFonts w:cs="Times New Roman"/>
                <w:sz w:val="16"/>
                <w:szCs w:val="16"/>
              </w:rPr>
            </w:pPr>
          </w:p>
        </w:tc>
        <w:tc>
          <w:tcPr>
            <w:tcW w:w="990" w:type="dxa"/>
            <w:shd w:val="clear" w:color="auto" w:fill="auto"/>
          </w:tcPr>
          <w:p w14:paraId="0B7D8FD5" w14:textId="77777777" w:rsidR="00F24EAF" w:rsidRPr="0012708E" w:rsidRDefault="00F24EAF" w:rsidP="00080F43">
            <w:pPr>
              <w:tabs>
                <w:tab w:val="decimal" w:pos="740"/>
              </w:tabs>
              <w:spacing w:line="220" w:lineRule="exact"/>
              <w:ind w:left="-18"/>
              <w:rPr>
                <w:rFonts w:cs="Times New Roman"/>
                <w:sz w:val="16"/>
                <w:szCs w:val="16"/>
              </w:rPr>
            </w:pPr>
          </w:p>
        </w:tc>
        <w:tc>
          <w:tcPr>
            <w:tcW w:w="990" w:type="dxa"/>
            <w:shd w:val="clear" w:color="auto" w:fill="auto"/>
            <w:vAlign w:val="bottom"/>
          </w:tcPr>
          <w:p w14:paraId="6B038A22" w14:textId="77777777" w:rsidR="00F24EAF" w:rsidRPr="0012708E" w:rsidRDefault="00F24EAF" w:rsidP="00080F43">
            <w:pPr>
              <w:tabs>
                <w:tab w:val="decimal" w:pos="794"/>
              </w:tabs>
              <w:spacing w:line="220" w:lineRule="exact"/>
              <w:ind w:right="-30"/>
              <w:rPr>
                <w:rFonts w:cs="Times New Roman"/>
                <w:sz w:val="16"/>
                <w:szCs w:val="16"/>
              </w:rPr>
            </w:pPr>
          </w:p>
        </w:tc>
      </w:tr>
      <w:tr w:rsidR="00F24EAF" w:rsidRPr="0012708E" w14:paraId="382B843F" w14:textId="77777777" w:rsidTr="00080F43">
        <w:trPr>
          <w:cantSplit/>
        </w:trPr>
        <w:tc>
          <w:tcPr>
            <w:tcW w:w="2250" w:type="dxa"/>
          </w:tcPr>
          <w:p w14:paraId="39612629" w14:textId="77777777" w:rsidR="00F24EAF" w:rsidRPr="0012708E" w:rsidRDefault="00F24EAF" w:rsidP="00080F43">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vAlign w:val="bottom"/>
          </w:tcPr>
          <w:p w14:paraId="5F01C7DD" w14:textId="77777777" w:rsidR="00F24EAF" w:rsidRPr="00E8183F" w:rsidRDefault="00F24EAF" w:rsidP="00080F43">
            <w:pPr>
              <w:tabs>
                <w:tab w:val="decimal" w:pos="763"/>
              </w:tabs>
              <w:spacing w:line="220" w:lineRule="exact"/>
              <w:ind w:left="-135" w:right="7"/>
              <w:rPr>
                <w:rFonts w:cs="Times New Roman"/>
                <w:sz w:val="16"/>
                <w:szCs w:val="16"/>
              </w:rPr>
            </w:pPr>
            <w:r w:rsidRPr="00EC65EE">
              <w:rPr>
                <w:sz w:val="16"/>
                <w:szCs w:val="16"/>
              </w:rPr>
              <w:t>38,215,423</w:t>
            </w:r>
          </w:p>
        </w:tc>
        <w:tc>
          <w:tcPr>
            <w:tcW w:w="900" w:type="dxa"/>
            <w:shd w:val="clear" w:color="auto" w:fill="auto"/>
          </w:tcPr>
          <w:p w14:paraId="625D5960" w14:textId="77777777" w:rsidR="00F24EAF" w:rsidRPr="00E8183F" w:rsidRDefault="00F24EAF" w:rsidP="00080F43">
            <w:pPr>
              <w:tabs>
                <w:tab w:val="decimal" w:pos="700"/>
              </w:tabs>
              <w:spacing w:line="220" w:lineRule="exact"/>
              <w:ind w:left="-115" w:right="-29"/>
              <w:jc w:val="right"/>
              <w:rPr>
                <w:rFonts w:cs="Times New Roman"/>
                <w:sz w:val="16"/>
                <w:szCs w:val="16"/>
              </w:rPr>
            </w:pPr>
            <w:r w:rsidRPr="00EC65EE">
              <w:rPr>
                <w:sz w:val="16"/>
                <w:szCs w:val="16"/>
              </w:rPr>
              <w:t>13,481,983</w:t>
            </w:r>
          </w:p>
        </w:tc>
        <w:tc>
          <w:tcPr>
            <w:tcW w:w="990" w:type="dxa"/>
            <w:shd w:val="clear" w:color="auto" w:fill="auto"/>
          </w:tcPr>
          <w:p w14:paraId="323AADE3" w14:textId="77777777" w:rsidR="00F24EAF" w:rsidRPr="00E8183F" w:rsidRDefault="00F24EAF" w:rsidP="00080F43">
            <w:pPr>
              <w:tabs>
                <w:tab w:val="decimal" w:pos="770"/>
              </w:tabs>
              <w:spacing w:line="220" w:lineRule="exact"/>
              <w:ind w:left="-135" w:right="-20"/>
              <w:jc w:val="right"/>
              <w:rPr>
                <w:rFonts w:cs="Times New Roman"/>
                <w:sz w:val="16"/>
                <w:szCs w:val="16"/>
              </w:rPr>
            </w:pPr>
            <w:r w:rsidRPr="00EC65EE">
              <w:rPr>
                <w:sz w:val="16"/>
                <w:szCs w:val="16"/>
              </w:rPr>
              <w:t>55,795,21</w:t>
            </w:r>
            <w:r>
              <w:rPr>
                <w:sz w:val="16"/>
                <w:szCs w:val="16"/>
              </w:rPr>
              <w:t>7</w:t>
            </w:r>
          </w:p>
        </w:tc>
        <w:tc>
          <w:tcPr>
            <w:tcW w:w="1080" w:type="dxa"/>
            <w:shd w:val="clear" w:color="auto" w:fill="auto"/>
          </w:tcPr>
          <w:p w14:paraId="102DBA87" w14:textId="77777777" w:rsidR="00F24EAF" w:rsidRPr="00E8183F" w:rsidRDefault="00F24EAF" w:rsidP="00080F43">
            <w:pPr>
              <w:tabs>
                <w:tab w:val="decimal" w:pos="872"/>
              </w:tabs>
              <w:spacing w:line="220" w:lineRule="exact"/>
              <w:ind w:left="-135" w:right="-10"/>
              <w:jc w:val="right"/>
              <w:rPr>
                <w:rFonts w:cs="Times New Roman"/>
                <w:sz w:val="16"/>
                <w:szCs w:val="16"/>
              </w:rPr>
            </w:pPr>
            <w:r w:rsidRPr="00EC65EE">
              <w:rPr>
                <w:sz w:val="16"/>
                <w:szCs w:val="16"/>
              </w:rPr>
              <w:t>6,129,2</w:t>
            </w:r>
            <w:r>
              <w:rPr>
                <w:sz w:val="16"/>
                <w:szCs w:val="16"/>
              </w:rPr>
              <w:t>50</w:t>
            </w:r>
          </w:p>
        </w:tc>
        <w:tc>
          <w:tcPr>
            <w:tcW w:w="990" w:type="dxa"/>
            <w:shd w:val="clear" w:color="auto" w:fill="auto"/>
            <w:vAlign w:val="bottom"/>
          </w:tcPr>
          <w:p w14:paraId="45599772" w14:textId="77777777" w:rsidR="00F24EAF" w:rsidRPr="00E8183F" w:rsidRDefault="00F24EAF" w:rsidP="00080F43">
            <w:pP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tcPr>
          <w:p w14:paraId="1913D86B" w14:textId="77777777" w:rsidR="00F24EAF" w:rsidRPr="00E8183F" w:rsidRDefault="00F24EAF" w:rsidP="00080F43">
            <w:pPr>
              <w:tabs>
                <w:tab w:val="decimal" w:pos="740"/>
              </w:tabs>
              <w:spacing w:line="220" w:lineRule="exact"/>
              <w:rPr>
                <w:rFonts w:cs="Times New Roman"/>
                <w:sz w:val="16"/>
                <w:szCs w:val="16"/>
              </w:rPr>
            </w:pPr>
            <w:r w:rsidRPr="00EC65EE">
              <w:rPr>
                <w:sz w:val="16"/>
                <w:szCs w:val="16"/>
              </w:rPr>
              <w:t>-</w:t>
            </w:r>
          </w:p>
        </w:tc>
        <w:tc>
          <w:tcPr>
            <w:tcW w:w="990" w:type="dxa"/>
            <w:shd w:val="clear" w:color="auto" w:fill="auto"/>
            <w:vAlign w:val="bottom"/>
          </w:tcPr>
          <w:p w14:paraId="296238D8" w14:textId="77777777" w:rsidR="00F24EAF" w:rsidRPr="00E8183F" w:rsidRDefault="00F24EAF" w:rsidP="00080F43">
            <w:pPr>
              <w:tabs>
                <w:tab w:val="decimal" w:pos="794"/>
              </w:tabs>
              <w:spacing w:line="220" w:lineRule="exact"/>
              <w:ind w:right="-30"/>
              <w:rPr>
                <w:rFonts w:cs="Times New Roman"/>
                <w:sz w:val="16"/>
                <w:szCs w:val="16"/>
              </w:rPr>
            </w:pPr>
            <w:r w:rsidRPr="00EC65EE">
              <w:rPr>
                <w:sz w:val="16"/>
                <w:szCs w:val="16"/>
              </w:rPr>
              <w:t>113,621,873</w:t>
            </w:r>
          </w:p>
        </w:tc>
      </w:tr>
      <w:tr w:rsidR="00F24EAF" w:rsidRPr="0012708E" w14:paraId="2EC17369" w14:textId="77777777" w:rsidTr="00080F43">
        <w:trPr>
          <w:cantSplit/>
        </w:trPr>
        <w:tc>
          <w:tcPr>
            <w:tcW w:w="2250" w:type="dxa"/>
          </w:tcPr>
          <w:p w14:paraId="787D2D30" w14:textId="77777777" w:rsidR="00F24EAF" w:rsidRPr="0012708E" w:rsidRDefault="00F24EAF" w:rsidP="00080F43">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753B9580" w14:textId="77777777" w:rsidR="00F24EAF" w:rsidRPr="00E8183F" w:rsidRDefault="00F24EAF" w:rsidP="00080F43">
            <w:pPr>
              <w:tabs>
                <w:tab w:val="decimal" w:pos="763"/>
              </w:tabs>
              <w:spacing w:line="220" w:lineRule="exact"/>
              <w:ind w:left="-135" w:right="7"/>
              <w:rPr>
                <w:rFonts w:cs="Times New Roman"/>
                <w:sz w:val="16"/>
                <w:szCs w:val="16"/>
              </w:rPr>
            </w:pPr>
            <w:r w:rsidRPr="00EC65EE">
              <w:rPr>
                <w:sz w:val="16"/>
                <w:szCs w:val="16"/>
              </w:rPr>
              <w:t>372,798</w:t>
            </w:r>
          </w:p>
        </w:tc>
        <w:tc>
          <w:tcPr>
            <w:tcW w:w="900" w:type="dxa"/>
            <w:shd w:val="clear" w:color="auto" w:fill="auto"/>
            <w:vAlign w:val="bottom"/>
          </w:tcPr>
          <w:p w14:paraId="09E35480" w14:textId="77777777" w:rsidR="00F24EAF" w:rsidRPr="00E8183F" w:rsidRDefault="00F24EAF" w:rsidP="00080F43">
            <w:pPr>
              <w:tabs>
                <w:tab w:val="decimal" w:pos="700"/>
              </w:tabs>
              <w:spacing w:line="220" w:lineRule="exact"/>
              <w:ind w:right="-29"/>
              <w:jc w:val="right"/>
              <w:rPr>
                <w:rFonts w:cs="Times New Roman"/>
                <w:sz w:val="16"/>
                <w:szCs w:val="16"/>
              </w:rPr>
            </w:pPr>
            <w:r w:rsidRPr="00EC65EE">
              <w:rPr>
                <w:sz w:val="16"/>
                <w:szCs w:val="16"/>
              </w:rPr>
              <w:t>146,627</w:t>
            </w:r>
          </w:p>
        </w:tc>
        <w:tc>
          <w:tcPr>
            <w:tcW w:w="990" w:type="dxa"/>
            <w:shd w:val="clear" w:color="auto" w:fill="auto"/>
            <w:vAlign w:val="bottom"/>
          </w:tcPr>
          <w:p w14:paraId="712D75DC" w14:textId="77777777" w:rsidR="00F24EAF" w:rsidRPr="00E8183F" w:rsidRDefault="00F24EAF" w:rsidP="00080F43">
            <w:pPr>
              <w:tabs>
                <w:tab w:val="decimal" w:pos="770"/>
              </w:tabs>
              <w:spacing w:line="220" w:lineRule="exact"/>
              <w:ind w:right="-20"/>
              <w:jc w:val="right"/>
              <w:rPr>
                <w:rFonts w:cs="Times New Roman"/>
                <w:sz w:val="16"/>
                <w:szCs w:val="16"/>
              </w:rPr>
            </w:pPr>
            <w:r w:rsidRPr="00EC65EE">
              <w:rPr>
                <w:sz w:val="16"/>
                <w:szCs w:val="16"/>
              </w:rPr>
              <w:t>46,658</w:t>
            </w:r>
          </w:p>
        </w:tc>
        <w:tc>
          <w:tcPr>
            <w:tcW w:w="1080" w:type="dxa"/>
            <w:shd w:val="clear" w:color="auto" w:fill="auto"/>
            <w:vAlign w:val="bottom"/>
          </w:tcPr>
          <w:p w14:paraId="780F5E12" w14:textId="77777777" w:rsidR="00F24EAF" w:rsidRPr="00E8183F" w:rsidRDefault="00F24EAF" w:rsidP="00080F43">
            <w:pPr>
              <w:tabs>
                <w:tab w:val="decimal" w:pos="872"/>
              </w:tabs>
              <w:spacing w:line="220" w:lineRule="exact"/>
              <w:ind w:right="-10"/>
              <w:jc w:val="right"/>
              <w:rPr>
                <w:rFonts w:cs="Times New Roman"/>
                <w:sz w:val="16"/>
                <w:szCs w:val="16"/>
              </w:rPr>
            </w:pPr>
            <w:r w:rsidRPr="00EC65EE">
              <w:rPr>
                <w:sz w:val="16"/>
                <w:szCs w:val="16"/>
              </w:rPr>
              <w:t>10,832,396</w:t>
            </w:r>
          </w:p>
        </w:tc>
        <w:tc>
          <w:tcPr>
            <w:tcW w:w="990" w:type="dxa"/>
            <w:shd w:val="clear" w:color="auto" w:fill="auto"/>
            <w:vAlign w:val="bottom"/>
          </w:tcPr>
          <w:p w14:paraId="0098E123" w14:textId="77777777" w:rsidR="00F24EAF" w:rsidRPr="00E8183F" w:rsidRDefault="00F24EAF" w:rsidP="00080F43">
            <w:pP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vAlign w:val="bottom"/>
          </w:tcPr>
          <w:p w14:paraId="0401B44A" w14:textId="77777777" w:rsidR="00F24EAF" w:rsidRPr="00E8183F" w:rsidRDefault="00F24EAF" w:rsidP="00080F43">
            <w:pPr>
              <w:tabs>
                <w:tab w:val="decimal" w:pos="740"/>
              </w:tabs>
              <w:spacing w:line="220" w:lineRule="exact"/>
              <w:rPr>
                <w:rFonts w:cs="Times New Roman"/>
                <w:sz w:val="16"/>
                <w:szCs w:val="16"/>
              </w:rPr>
            </w:pPr>
            <w:r w:rsidRPr="00EC65EE">
              <w:rPr>
                <w:sz w:val="16"/>
                <w:szCs w:val="16"/>
              </w:rPr>
              <w:t>-</w:t>
            </w:r>
          </w:p>
        </w:tc>
        <w:tc>
          <w:tcPr>
            <w:tcW w:w="990" w:type="dxa"/>
            <w:shd w:val="clear" w:color="auto" w:fill="auto"/>
            <w:vAlign w:val="bottom"/>
          </w:tcPr>
          <w:p w14:paraId="506E33AE" w14:textId="77777777" w:rsidR="00F24EAF" w:rsidRPr="00E8183F" w:rsidRDefault="00F24EAF" w:rsidP="00080F43">
            <w:pPr>
              <w:tabs>
                <w:tab w:val="decimal" w:pos="794"/>
              </w:tabs>
              <w:spacing w:line="220" w:lineRule="exact"/>
              <w:ind w:right="-30"/>
              <w:rPr>
                <w:rFonts w:cs="Times New Roman"/>
                <w:sz w:val="16"/>
                <w:szCs w:val="16"/>
              </w:rPr>
            </w:pPr>
            <w:r w:rsidRPr="00EC65EE">
              <w:rPr>
                <w:sz w:val="16"/>
                <w:szCs w:val="16"/>
              </w:rPr>
              <w:t>11,398,479</w:t>
            </w:r>
          </w:p>
        </w:tc>
      </w:tr>
      <w:tr w:rsidR="00F24EAF" w:rsidRPr="0012708E" w14:paraId="35D19452" w14:textId="77777777" w:rsidTr="00080F43">
        <w:trPr>
          <w:cantSplit/>
        </w:trPr>
        <w:tc>
          <w:tcPr>
            <w:tcW w:w="2250" w:type="dxa"/>
          </w:tcPr>
          <w:p w14:paraId="4E754B86" w14:textId="77777777" w:rsidR="00F24EAF" w:rsidRPr="0012708E" w:rsidRDefault="00F24EAF" w:rsidP="00080F43">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04DF3F5B" w14:textId="77777777" w:rsidR="00F24EAF" w:rsidRPr="00360B85" w:rsidRDefault="00F24EAF" w:rsidP="00080F43">
            <w:pPr>
              <w:tabs>
                <w:tab w:val="decimal" w:pos="763"/>
              </w:tabs>
              <w:spacing w:line="220" w:lineRule="exact"/>
              <w:ind w:left="-135" w:right="7"/>
              <w:rPr>
                <w:sz w:val="16"/>
                <w:szCs w:val="16"/>
              </w:rPr>
            </w:pPr>
            <w:r w:rsidRPr="00EC65EE">
              <w:rPr>
                <w:sz w:val="16"/>
                <w:szCs w:val="16"/>
              </w:rPr>
              <w:t>-</w:t>
            </w:r>
          </w:p>
        </w:tc>
        <w:tc>
          <w:tcPr>
            <w:tcW w:w="900" w:type="dxa"/>
            <w:shd w:val="clear" w:color="auto" w:fill="auto"/>
          </w:tcPr>
          <w:p w14:paraId="038E3A36" w14:textId="77777777" w:rsidR="00F24EAF" w:rsidRPr="00E8183F" w:rsidRDefault="00F24EAF" w:rsidP="00080F43">
            <w:pP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tcPr>
          <w:p w14:paraId="025BED48" w14:textId="77777777" w:rsidR="00F24EAF" w:rsidRPr="00E8183F" w:rsidRDefault="00F24EAF" w:rsidP="00080F43">
            <w:pPr>
              <w:tabs>
                <w:tab w:val="decimal" w:pos="770"/>
              </w:tabs>
              <w:spacing w:line="220" w:lineRule="exact"/>
              <w:ind w:left="-135" w:right="-20"/>
              <w:jc w:val="right"/>
              <w:rPr>
                <w:rFonts w:cs="Times New Roman"/>
                <w:sz w:val="16"/>
                <w:szCs w:val="16"/>
              </w:rPr>
            </w:pPr>
            <w:r w:rsidRPr="00EC65EE">
              <w:rPr>
                <w:sz w:val="16"/>
                <w:szCs w:val="16"/>
              </w:rPr>
              <w:t>-</w:t>
            </w:r>
          </w:p>
        </w:tc>
        <w:tc>
          <w:tcPr>
            <w:tcW w:w="1080" w:type="dxa"/>
            <w:shd w:val="clear" w:color="auto" w:fill="auto"/>
          </w:tcPr>
          <w:p w14:paraId="1BAA9775" w14:textId="77777777" w:rsidR="00F24EAF" w:rsidRPr="00E8183F" w:rsidRDefault="00F24EAF" w:rsidP="00080F43">
            <w:pPr>
              <w:tabs>
                <w:tab w:val="decimal" w:pos="872"/>
              </w:tabs>
              <w:spacing w:line="220" w:lineRule="exact"/>
              <w:ind w:left="-135" w:right="-10"/>
              <w:jc w:val="right"/>
              <w:rPr>
                <w:rFonts w:cs="Times New Roman"/>
                <w:sz w:val="16"/>
                <w:szCs w:val="16"/>
              </w:rPr>
            </w:pPr>
            <w:r w:rsidRPr="00EC65EE">
              <w:rPr>
                <w:sz w:val="16"/>
                <w:szCs w:val="16"/>
              </w:rPr>
              <w:t>-</w:t>
            </w:r>
          </w:p>
        </w:tc>
        <w:tc>
          <w:tcPr>
            <w:tcW w:w="990" w:type="dxa"/>
            <w:shd w:val="clear" w:color="auto" w:fill="auto"/>
            <w:vAlign w:val="bottom"/>
          </w:tcPr>
          <w:p w14:paraId="7A81351A" w14:textId="77777777" w:rsidR="00F24EAF" w:rsidRPr="00E8183F" w:rsidRDefault="00F24EAF" w:rsidP="00080F43">
            <w:pP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vAlign w:val="bottom"/>
          </w:tcPr>
          <w:p w14:paraId="49DF0FDF" w14:textId="77777777" w:rsidR="00F24EAF" w:rsidRPr="00E8183F" w:rsidRDefault="00F24EAF" w:rsidP="00080F43">
            <w:pPr>
              <w:tabs>
                <w:tab w:val="decimal" w:pos="740"/>
              </w:tabs>
              <w:spacing w:line="220" w:lineRule="exact"/>
              <w:rPr>
                <w:rFonts w:cs="Times New Roman"/>
                <w:sz w:val="16"/>
                <w:szCs w:val="16"/>
              </w:rPr>
            </w:pPr>
            <w:r w:rsidRPr="00EC65EE">
              <w:rPr>
                <w:sz w:val="16"/>
                <w:szCs w:val="16"/>
              </w:rPr>
              <w:t>72,581</w:t>
            </w:r>
          </w:p>
        </w:tc>
        <w:tc>
          <w:tcPr>
            <w:tcW w:w="990" w:type="dxa"/>
            <w:shd w:val="clear" w:color="auto" w:fill="auto"/>
            <w:vAlign w:val="bottom"/>
          </w:tcPr>
          <w:p w14:paraId="0D70A75F" w14:textId="77777777" w:rsidR="00F24EAF" w:rsidRPr="00E8183F" w:rsidRDefault="00F24EAF" w:rsidP="00080F43">
            <w:pPr>
              <w:tabs>
                <w:tab w:val="decimal" w:pos="794"/>
              </w:tabs>
              <w:spacing w:line="220" w:lineRule="exact"/>
              <w:ind w:right="-30"/>
              <w:rPr>
                <w:rFonts w:cs="Times New Roman"/>
                <w:sz w:val="16"/>
                <w:szCs w:val="16"/>
              </w:rPr>
            </w:pPr>
            <w:r w:rsidRPr="00EC65EE">
              <w:rPr>
                <w:sz w:val="16"/>
                <w:szCs w:val="16"/>
              </w:rPr>
              <w:t>72,581</w:t>
            </w:r>
          </w:p>
        </w:tc>
      </w:tr>
      <w:tr w:rsidR="00F24EAF" w:rsidRPr="0012708E" w14:paraId="2DB223E7" w14:textId="77777777" w:rsidTr="00080F43">
        <w:trPr>
          <w:cantSplit/>
        </w:trPr>
        <w:tc>
          <w:tcPr>
            <w:tcW w:w="2250" w:type="dxa"/>
          </w:tcPr>
          <w:p w14:paraId="4433D918" w14:textId="77777777" w:rsidR="00F24EAF" w:rsidRPr="0012708E" w:rsidRDefault="00F24EAF" w:rsidP="00080F43">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141C3641" w14:textId="77777777" w:rsidR="00F24EAF" w:rsidRPr="00360B85" w:rsidRDefault="00F24EAF" w:rsidP="00080F43">
            <w:pPr>
              <w:tabs>
                <w:tab w:val="decimal" w:pos="763"/>
              </w:tabs>
              <w:spacing w:line="220" w:lineRule="exact"/>
              <w:ind w:left="-135" w:right="7"/>
              <w:rPr>
                <w:sz w:val="16"/>
                <w:szCs w:val="16"/>
              </w:rPr>
            </w:pPr>
            <w:r w:rsidRPr="00EC65EE">
              <w:rPr>
                <w:sz w:val="16"/>
                <w:szCs w:val="16"/>
              </w:rPr>
              <w:t>-</w:t>
            </w:r>
          </w:p>
        </w:tc>
        <w:tc>
          <w:tcPr>
            <w:tcW w:w="900" w:type="dxa"/>
            <w:shd w:val="clear" w:color="auto" w:fill="auto"/>
          </w:tcPr>
          <w:p w14:paraId="195A087F" w14:textId="77777777" w:rsidR="00F24EAF" w:rsidRPr="00E8183F" w:rsidRDefault="00F24EAF" w:rsidP="00080F43">
            <w:pPr>
              <w:tabs>
                <w:tab w:val="decimal" w:pos="700"/>
              </w:tabs>
              <w:spacing w:line="220" w:lineRule="exact"/>
              <w:ind w:right="-29"/>
              <w:jc w:val="right"/>
              <w:rPr>
                <w:rFonts w:cs="Times New Roman"/>
                <w:sz w:val="16"/>
                <w:szCs w:val="16"/>
              </w:rPr>
            </w:pPr>
            <w:r w:rsidRPr="00EC65EE">
              <w:rPr>
                <w:sz w:val="16"/>
                <w:szCs w:val="16"/>
              </w:rPr>
              <w:t>-</w:t>
            </w:r>
          </w:p>
        </w:tc>
        <w:tc>
          <w:tcPr>
            <w:tcW w:w="990" w:type="dxa"/>
            <w:shd w:val="clear" w:color="auto" w:fill="auto"/>
          </w:tcPr>
          <w:p w14:paraId="2E04C269" w14:textId="77777777" w:rsidR="00F24EAF" w:rsidRPr="00E8183F" w:rsidRDefault="00F24EAF" w:rsidP="00080F43">
            <w:pPr>
              <w:tabs>
                <w:tab w:val="decimal" w:pos="770"/>
              </w:tabs>
              <w:spacing w:line="220" w:lineRule="exact"/>
              <w:ind w:right="-20"/>
              <w:jc w:val="right"/>
              <w:rPr>
                <w:rFonts w:cs="Times New Roman"/>
                <w:sz w:val="16"/>
                <w:szCs w:val="16"/>
              </w:rPr>
            </w:pPr>
            <w:r w:rsidRPr="00EC65EE">
              <w:rPr>
                <w:sz w:val="16"/>
                <w:szCs w:val="16"/>
              </w:rPr>
              <w:t>-</w:t>
            </w:r>
          </w:p>
        </w:tc>
        <w:tc>
          <w:tcPr>
            <w:tcW w:w="1080" w:type="dxa"/>
            <w:shd w:val="clear" w:color="auto" w:fill="auto"/>
          </w:tcPr>
          <w:p w14:paraId="07A2FA8F" w14:textId="77777777" w:rsidR="00F24EAF" w:rsidRPr="00E8183F" w:rsidRDefault="00F24EAF" w:rsidP="00080F43">
            <w:pPr>
              <w:tabs>
                <w:tab w:val="decimal" w:pos="872"/>
              </w:tabs>
              <w:spacing w:line="220" w:lineRule="exact"/>
              <w:ind w:right="-10"/>
              <w:jc w:val="right"/>
              <w:rPr>
                <w:rFonts w:cs="Times New Roman"/>
                <w:sz w:val="16"/>
                <w:szCs w:val="16"/>
              </w:rPr>
            </w:pPr>
            <w:r w:rsidRPr="00EC65EE">
              <w:rPr>
                <w:sz w:val="16"/>
                <w:szCs w:val="16"/>
              </w:rPr>
              <w:t>-</w:t>
            </w:r>
          </w:p>
        </w:tc>
        <w:tc>
          <w:tcPr>
            <w:tcW w:w="990" w:type="dxa"/>
            <w:shd w:val="clear" w:color="auto" w:fill="auto"/>
            <w:vAlign w:val="bottom"/>
          </w:tcPr>
          <w:p w14:paraId="1272ED36" w14:textId="77777777" w:rsidR="00F24EAF" w:rsidRPr="00E8183F" w:rsidRDefault="00F24EAF" w:rsidP="00080F43">
            <w:pPr>
              <w:tabs>
                <w:tab w:val="decimal" w:pos="780"/>
              </w:tabs>
              <w:spacing w:line="220" w:lineRule="exact"/>
              <w:ind w:right="-46"/>
              <w:rPr>
                <w:rFonts w:cs="Times New Roman"/>
                <w:sz w:val="16"/>
                <w:szCs w:val="16"/>
              </w:rPr>
            </w:pPr>
            <w:r w:rsidRPr="00EC65EE">
              <w:rPr>
                <w:sz w:val="16"/>
                <w:szCs w:val="16"/>
              </w:rPr>
              <w:t>889,930</w:t>
            </w:r>
          </w:p>
        </w:tc>
        <w:tc>
          <w:tcPr>
            <w:tcW w:w="990" w:type="dxa"/>
            <w:shd w:val="clear" w:color="auto" w:fill="auto"/>
            <w:vAlign w:val="bottom"/>
          </w:tcPr>
          <w:p w14:paraId="5E02D901" w14:textId="77777777" w:rsidR="00F24EAF" w:rsidRPr="00E8183F" w:rsidRDefault="00F24EAF" w:rsidP="00080F43">
            <w:pPr>
              <w:tabs>
                <w:tab w:val="decimal" w:pos="740"/>
              </w:tabs>
              <w:spacing w:line="220" w:lineRule="exact"/>
              <w:rPr>
                <w:rFonts w:cs="Times New Roman"/>
                <w:sz w:val="16"/>
                <w:szCs w:val="16"/>
              </w:rPr>
            </w:pPr>
            <w:r w:rsidRPr="00EC65EE">
              <w:rPr>
                <w:sz w:val="16"/>
                <w:szCs w:val="16"/>
              </w:rPr>
              <w:t>-</w:t>
            </w:r>
          </w:p>
        </w:tc>
        <w:tc>
          <w:tcPr>
            <w:tcW w:w="990" w:type="dxa"/>
            <w:shd w:val="clear" w:color="auto" w:fill="auto"/>
            <w:vAlign w:val="bottom"/>
          </w:tcPr>
          <w:p w14:paraId="2E4BD188" w14:textId="77777777" w:rsidR="00F24EAF" w:rsidRPr="00E8183F" w:rsidRDefault="00F24EAF" w:rsidP="00080F43">
            <w:pPr>
              <w:tabs>
                <w:tab w:val="decimal" w:pos="794"/>
              </w:tabs>
              <w:spacing w:line="220" w:lineRule="exact"/>
              <w:ind w:right="-30"/>
              <w:rPr>
                <w:rFonts w:cs="Times New Roman"/>
                <w:sz w:val="16"/>
                <w:szCs w:val="16"/>
              </w:rPr>
            </w:pPr>
            <w:r w:rsidRPr="00EC65EE">
              <w:rPr>
                <w:sz w:val="16"/>
                <w:szCs w:val="16"/>
              </w:rPr>
              <w:t>889,930</w:t>
            </w:r>
          </w:p>
        </w:tc>
      </w:tr>
      <w:tr w:rsidR="00F24EAF" w:rsidRPr="0012708E" w14:paraId="057079C2" w14:textId="77777777" w:rsidTr="00080F43">
        <w:trPr>
          <w:cantSplit/>
        </w:trPr>
        <w:tc>
          <w:tcPr>
            <w:tcW w:w="2250" w:type="dxa"/>
          </w:tcPr>
          <w:p w14:paraId="26181210" w14:textId="77777777" w:rsidR="00F24EAF" w:rsidRPr="0012708E" w:rsidRDefault="00F24EAF" w:rsidP="00080F43">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0479ABAF" w14:textId="77777777" w:rsidR="00F24EAF" w:rsidRPr="00E8183F" w:rsidRDefault="00F24EAF" w:rsidP="00080F43">
            <w:pPr>
              <w:pBdr>
                <w:bottom w:val="single" w:sz="4" w:space="1" w:color="auto"/>
              </w:pBdr>
              <w:tabs>
                <w:tab w:val="decimal" w:pos="763"/>
              </w:tabs>
              <w:spacing w:line="220" w:lineRule="exact"/>
              <w:ind w:left="-135" w:right="7"/>
              <w:rPr>
                <w:rFonts w:cs="Times New Roman"/>
                <w:sz w:val="16"/>
                <w:szCs w:val="16"/>
              </w:rPr>
            </w:pPr>
            <w:r w:rsidRPr="00EC65EE">
              <w:rPr>
                <w:sz w:val="16"/>
                <w:szCs w:val="16"/>
              </w:rPr>
              <w:t>-</w:t>
            </w:r>
          </w:p>
        </w:tc>
        <w:tc>
          <w:tcPr>
            <w:tcW w:w="900" w:type="dxa"/>
            <w:shd w:val="clear" w:color="auto" w:fill="auto"/>
          </w:tcPr>
          <w:p w14:paraId="4ABC1112" w14:textId="77777777" w:rsidR="00F24EAF" w:rsidRPr="00E8183F" w:rsidRDefault="00F24EAF" w:rsidP="00080F43">
            <w:pPr>
              <w:pBdr>
                <w:bottom w:val="single" w:sz="4" w:space="1" w:color="auto"/>
              </w:pBd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tcPr>
          <w:p w14:paraId="2BE7B7BB" w14:textId="77777777" w:rsidR="00F24EAF" w:rsidRPr="00E8183F" w:rsidRDefault="00F24EAF" w:rsidP="00080F43">
            <w:pPr>
              <w:pBdr>
                <w:bottom w:val="single" w:sz="4" w:space="1" w:color="auto"/>
              </w:pBdr>
              <w:tabs>
                <w:tab w:val="decimal" w:pos="770"/>
              </w:tabs>
              <w:spacing w:line="220" w:lineRule="exact"/>
              <w:ind w:left="-27" w:right="-20"/>
              <w:jc w:val="right"/>
              <w:rPr>
                <w:rFonts w:cs="Times New Roman"/>
                <w:sz w:val="16"/>
                <w:szCs w:val="16"/>
              </w:rPr>
            </w:pPr>
            <w:r w:rsidRPr="00EC65EE">
              <w:rPr>
                <w:sz w:val="16"/>
                <w:szCs w:val="16"/>
              </w:rPr>
              <w:t>-</w:t>
            </w:r>
          </w:p>
        </w:tc>
        <w:tc>
          <w:tcPr>
            <w:tcW w:w="1080" w:type="dxa"/>
            <w:shd w:val="clear" w:color="auto" w:fill="auto"/>
          </w:tcPr>
          <w:p w14:paraId="738052C1" w14:textId="77777777" w:rsidR="00F24EAF" w:rsidRPr="00E8183F" w:rsidRDefault="00F24EAF" w:rsidP="00080F43">
            <w:pPr>
              <w:pBdr>
                <w:bottom w:val="single" w:sz="4" w:space="1" w:color="auto"/>
              </w:pBdr>
              <w:tabs>
                <w:tab w:val="decimal" w:pos="872"/>
              </w:tabs>
              <w:spacing w:line="220" w:lineRule="exact"/>
              <w:ind w:left="-36" w:right="-10"/>
              <w:jc w:val="right"/>
              <w:rPr>
                <w:rFonts w:cs="Times New Roman"/>
                <w:sz w:val="16"/>
                <w:szCs w:val="16"/>
              </w:rPr>
            </w:pPr>
            <w:r w:rsidRPr="00EC65EE">
              <w:rPr>
                <w:sz w:val="16"/>
                <w:szCs w:val="16"/>
              </w:rPr>
              <w:t>-</w:t>
            </w:r>
          </w:p>
        </w:tc>
        <w:tc>
          <w:tcPr>
            <w:tcW w:w="990" w:type="dxa"/>
            <w:shd w:val="clear" w:color="auto" w:fill="auto"/>
            <w:vAlign w:val="bottom"/>
          </w:tcPr>
          <w:p w14:paraId="1CF39D71" w14:textId="77777777" w:rsidR="00F24EAF" w:rsidRPr="00E8183F" w:rsidRDefault="00F24EAF" w:rsidP="00080F43">
            <w:pPr>
              <w:pBdr>
                <w:bottom w:val="single" w:sz="4" w:space="1" w:color="auto"/>
              </w:pBd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tcPr>
          <w:p w14:paraId="48EBBE1C" w14:textId="77777777" w:rsidR="00F24EAF" w:rsidRPr="00E8183F" w:rsidRDefault="00F24EAF" w:rsidP="00080F43">
            <w:pPr>
              <w:pBdr>
                <w:bottom w:val="single" w:sz="4" w:space="1" w:color="auto"/>
              </w:pBdr>
              <w:tabs>
                <w:tab w:val="decimal" w:pos="740"/>
              </w:tabs>
              <w:spacing w:line="220" w:lineRule="exact"/>
              <w:rPr>
                <w:rFonts w:cs="Times New Roman"/>
                <w:sz w:val="16"/>
                <w:szCs w:val="16"/>
              </w:rPr>
            </w:pPr>
            <w:r w:rsidRPr="00EC65EE">
              <w:rPr>
                <w:sz w:val="16"/>
                <w:szCs w:val="16"/>
              </w:rPr>
              <w:t>1,478,613</w:t>
            </w:r>
          </w:p>
        </w:tc>
        <w:tc>
          <w:tcPr>
            <w:tcW w:w="990" w:type="dxa"/>
            <w:shd w:val="clear" w:color="auto" w:fill="auto"/>
            <w:vAlign w:val="bottom"/>
          </w:tcPr>
          <w:p w14:paraId="16E90BA5" w14:textId="77777777" w:rsidR="00F24EAF" w:rsidRPr="00E8183F" w:rsidRDefault="00F24EAF" w:rsidP="00080F43">
            <w:pPr>
              <w:pBdr>
                <w:bottom w:val="single" w:sz="4" w:space="1" w:color="auto"/>
              </w:pBdr>
              <w:tabs>
                <w:tab w:val="decimal" w:pos="794"/>
              </w:tabs>
              <w:spacing w:line="220" w:lineRule="exact"/>
              <w:ind w:right="-30"/>
              <w:rPr>
                <w:rFonts w:cs="Times New Roman"/>
                <w:sz w:val="16"/>
                <w:szCs w:val="16"/>
              </w:rPr>
            </w:pPr>
            <w:r w:rsidRPr="00EC65EE">
              <w:rPr>
                <w:sz w:val="16"/>
                <w:szCs w:val="16"/>
              </w:rPr>
              <w:t>1,478,613</w:t>
            </w:r>
          </w:p>
        </w:tc>
      </w:tr>
      <w:tr w:rsidR="00F24EAF" w:rsidRPr="0012708E" w14:paraId="57B0D110" w14:textId="77777777" w:rsidTr="00080F43">
        <w:trPr>
          <w:cantSplit/>
        </w:trPr>
        <w:tc>
          <w:tcPr>
            <w:tcW w:w="2250" w:type="dxa"/>
          </w:tcPr>
          <w:p w14:paraId="46FBBF86" w14:textId="77777777" w:rsidR="00F24EAF" w:rsidRPr="0012708E" w:rsidRDefault="00F24EAF" w:rsidP="00080F43">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vAlign w:val="bottom"/>
          </w:tcPr>
          <w:p w14:paraId="42EF4C6C" w14:textId="77777777" w:rsidR="00F24EAF" w:rsidRPr="00E8183F" w:rsidRDefault="00F24EAF" w:rsidP="00080F43">
            <w:pPr>
              <w:pBdr>
                <w:bottom w:val="double" w:sz="4" w:space="1" w:color="auto"/>
              </w:pBdr>
              <w:tabs>
                <w:tab w:val="decimal" w:pos="763"/>
              </w:tabs>
              <w:spacing w:line="220" w:lineRule="exact"/>
              <w:ind w:left="-135" w:right="7"/>
              <w:rPr>
                <w:rFonts w:cs="Times New Roman"/>
                <w:b/>
                <w:bCs/>
                <w:sz w:val="16"/>
                <w:szCs w:val="16"/>
              </w:rPr>
            </w:pPr>
            <w:r w:rsidRPr="00EC65EE">
              <w:rPr>
                <w:b/>
                <w:bCs/>
                <w:sz w:val="16"/>
                <w:szCs w:val="16"/>
              </w:rPr>
              <w:t>38,588,221</w:t>
            </w:r>
          </w:p>
        </w:tc>
        <w:tc>
          <w:tcPr>
            <w:tcW w:w="900" w:type="dxa"/>
            <w:shd w:val="clear" w:color="auto" w:fill="auto"/>
            <w:vAlign w:val="bottom"/>
          </w:tcPr>
          <w:p w14:paraId="7153B5C8" w14:textId="77777777" w:rsidR="00F24EAF" w:rsidRPr="00E8183F" w:rsidRDefault="00F24EAF" w:rsidP="00080F43">
            <w:pPr>
              <w:pBdr>
                <w:bottom w:val="double" w:sz="4" w:space="1" w:color="auto"/>
              </w:pBdr>
              <w:tabs>
                <w:tab w:val="decimal" w:pos="700"/>
              </w:tabs>
              <w:spacing w:line="220" w:lineRule="exact"/>
              <w:ind w:left="-115" w:right="-29"/>
              <w:jc w:val="right"/>
              <w:rPr>
                <w:rFonts w:cs="Times New Roman"/>
                <w:b/>
                <w:bCs/>
                <w:sz w:val="16"/>
                <w:szCs w:val="16"/>
              </w:rPr>
            </w:pPr>
            <w:r w:rsidRPr="00EC65EE">
              <w:rPr>
                <w:b/>
                <w:bCs/>
                <w:sz w:val="16"/>
                <w:szCs w:val="16"/>
              </w:rPr>
              <w:t>13,628,610</w:t>
            </w:r>
          </w:p>
        </w:tc>
        <w:tc>
          <w:tcPr>
            <w:tcW w:w="990" w:type="dxa"/>
            <w:shd w:val="clear" w:color="auto" w:fill="auto"/>
            <w:vAlign w:val="bottom"/>
          </w:tcPr>
          <w:p w14:paraId="33719EBC" w14:textId="77777777" w:rsidR="00F24EAF" w:rsidRPr="00E8183F" w:rsidRDefault="00F24EAF" w:rsidP="00080F43">
            <w:pPr>
              <w:pBdr>
                <w:bottom w:val="double" w:sz="4" w:space="1" w:color="auto"/>
              </w:pBdr>
              <w:tabs>
                <w:tab w:val="decimal" w:pos="770"/>
              </w:tabs>
              <w:spacing w:line="220" w:lineRule="exact"/>
              <w:ind w:left="-12" w:right="-20"/>
              <w:jc w:val="right"/>
              <w:rPr>
                <w:rFonts w:cs="Times New Roman"/>
                <w:b/>
                <w:bCs/>
                <w:sz w:val="16"/>
                <w:szCs w:val="16"/>
              </w:rPr>
            </w:pPr>
            <w:r w:rsidRPr="00EC65EE">
              <w:rPr>
                <w:b/>
                <w:bCs/>
                <w:sz w:val="16"/>
                <w:szCs w:val="16"/>
              </w:rPr>
              <w:t>55,841,87</w:t>
            </w:r>
            <w:r>
              <w:rPr>
                <w:b/>
                <w:bCs/>
                <w:sz w:val="16"/>
                <w:szCs w:val="16"/>
              </w:rPr>
              <w:t>5</w:t>
            </w:r>
          </w:p>
        </w:tc>
        <w:tc>
          <w:tcPr>
            <w:tcW w:w="1080" w:type="dxa"/>
            <w:shd w:val="clear" w:color="auto" w:fill="auto"/>
          </w:tcPr>
          <w:p w14:paraId="28E36D7D" w14:textId="77777777" w:rsidR="00F24EAF" w:rsidRPr="00E8183F" w:rsidRDefault="00F24EAF" w:rsidP="00080F43">
            <w:pPr>
              <w:pBdr>
                <w:bottom w:val="double" w:sz="4" w:space="1" w:color="auto"/>
              </w:pBdr>
              <w:tabs>
                <w:tab w:val="decimal" w:pos="872"/>
              </w:tabs>
              <w:spacing w:line="220" w:lineRule="exact"/>
              <w:ind w:left="-25" w:right="-10"/>
              <w:jc w:val="right"/>
              <w:rPr>
                <w:rFonts w:cs="Times New Roman"/>
                <w:b/>
                <w:bCs/>
                <w:sz w:val="16"/>
                <w:szCs w:val="16"/>
              </w:rPr>
            </w:pPr>
            <w:r w:rsidRPr="00EC65EE">
              <w:rPr>
                <w:b/>
                <w:bCs/>
                <w:sz w:val="16"/>
                <w:szCs w:val="16"/>
              </w:rPr>
              <w:t>16,961,6</w:t>
            </w:r>
            <w:r>
              <w:rPr>
                <w:b/>
                <w:bCs/>
                <w:sz w:val="16"/>
                <w:szCs w:val="16"/>
              </w:rPr>
              <w:t>46</w:t>
            </w:r>
          </w:p>
        </w:tc>
        <w:tc>
          <w:tcPr>
            <w:tcW w:w="990" w:type="dxa"/>
            <w:shd w:val="clear" w:color="auto" w:fill="auto"/>
            <w:vAlign w:val="bottom"/>
          </w:tcPr>
          <w:p w14:paraId="37EC0A0F" w14:textId="77777777" w:rsidR="00F24EAF" w:rsidRPr="00E8183F" w:rsidRDefault="00F24EAF" w:rsidP="00080F43">
            <w:pPr>
              <w:pBdr>
                <w:bottom w:val="double" w:sz="4" w:space="1" w:color="auto"/>
              </w:pBdr>
              <w:tabs>
                <w:tab w:val="decimal" w:pos="780"/>
              </w:tabs>
              <w:spacing w:line="220" w:lineRule="exact"/>
              <w:ind w:right="-46"/>
              <w:rPr>
                <w:rFonts w:cs="Times New Roman"/>
                <w:b/>
                <w:bCs/>
                <w:sz w:val="16"/>
                <w:szCs w:val="16"/>
              </w:rPr>
            </w:pPr>
            <w:r w:rsidRPr="00EC65EE">
              <w:rPr>
                <w:b/>
                <w:bCs/>
                <w:sz w:val="16"/>
                <w:szCs w:val="16"/>
              </w:rPr>
              <w:t>889,930</w:t>
            </w:r>
          </w:p>
        </w:tc>
        <w:tc>
          <w:tcPr>
            <w:tcW w:w="990" w:type="dxa"/>
            <w:shd w:val="clear" w:color="auto" w:fill="auto"/>
            <w:vAlign w:val="bottom"/>
          </w:tcPr>
          <w:p w14:paraId="754ABD62" w14:textId="77777777" w:rsidR="00F24EAF" w:rsidRPr="00E8183F" w:rsidRDefault="00F24EAF" w:rsidP="00080F43">
            <w:pPr>
              <w:pBdr>
                <w:bottom w:val="double" w:sz="4" w:space="1" w:color="auto"/>
              </w:pBdr>
              <w:tabs>
                <w:tab w:val="decimal" w:pos="740"/>
              </w:tabs>
              <w:spacing w:line="220" w:lineRule="exact"/>
              <w:rPr>
                <w:rFonts w:cs="Times New Roman"/>
                <w:b/>
                <w:bCs/>
                <w:sz w:val="16"/>
                <w:szCs w:val="16"/>
              </w:rPr>
            </w:pPr>
            <w:r w:rsidRPr="00EC65EE">
              <w:rPr>
                <w:b/>
                <w:bCs/>
                <w:sz w:val="16"/>
                <w:szCs w:val="16"/>
              </w:rPr>
              <w:t>1,551,194</w:t>
            </w:r>
          </w:p>
        </w:tc>
        <w:tc>
          <w:tcPr>
            <w:tcW w:w="990" w:type="dxa"/>
            <w:shd w:val="clear" w:color="auto" w:fill="auto"/>
            <w:vAlign w:val="bottom"/>
          </w:tcPr>
          <w:p w14:paraId="4F5053EF" w14:textId="77777777" w:rsidR="00F24EAF" w:rsidRPr="00E8183F" w:rsidRDefault="00F24EAF" w:rsidP="00080F43">
            <w:pPr>
              <w:pBdr>
                <w:bottom w:val="double" w:sz="4" w:space="1" w:color="auto"/>
              </w:pBdr>
              <w:tabs>
                <w:tab w:val="decimal" w:pos="794"/>
              </w:tabs>
              <w:spacing w:line="220" w:lineRule="exact"/>
              <w:ind w:right="-30"/>
              <w:rPr>
                <w:rFonts w:cs="Times New Roman"/>
                <w:b/>
                <w:bCs/>
                <w:sz w:val="16"/>
                <w:szCs w:val="16"/>
              </w:rPr>
            </w:pPr>
            <w:r w:rsidRPr="00EC65EE">
              <w:rPr>
                <w:b/>
                <w:bCs/>
                <w:sz w:val="16"/>
                <w:szCs w:val="16"/>
              </w:rPr>
              <w:t>127,461,476</w:t>
            </w:r>
          </w:p>
        </w:tc>
      </w:tr>
    </w:tbl>
    <w:p w14:paraId="6BFFBE6A" w14:textId="77777777" w:rsidR="004E07A0" w:rsidRPr="0012708E" w:rsidRDefault="004E07A0" w:rsidP="004E07A0">
      <w:pPr>
        <w:rPr>
          <w:rFonts w:cs="Times New Roman"/>
          <w:sz w:val="14"/>
          <w:szCs w:val="14"/>
        </w:rPr>
      </w:pPr>
    </w:p>
    <w:p w14:paraId="4D38CEEF" w14:textId="77777777" w:rsidR="004E07A0" w:rsidRPr="0012708E" w:rsidRDefault="004E07A0" w:rsidP="004E07A0">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17678C5B" w14:textId="77777777" w:rsidR="004E07A0" w:rsidRPr="0012708E" w:rsidRDefault="004E07A0" w:rsidP="004E07A0">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deducting allowance for expected credit loss</w:t>
      </w:r>
    </w:p>
    <w:p w14:paraId="6161B931" w14:textId="77777777" w:rsidR="004E07A0" w:rsidRPr="0012708E" w:rsidRDefault="004E07A0" w:rsidP="008A3F2E">
      <w:pPr>
        <w:autoSpaceDE w:val="0"/>
        <w:autoSpaceDN w:val="0"/>
        <w:adjustRightInd w:val="0"/>
        <w:ind w:left="540"/>
        <w:jc w:val="thaiDistribute"/>
        <w:rPr>
          <w:rFonts w:cs="Times New Roman"/>
          <w:spacing w:val="-2"/>
        </w:rPr>
      </w:pPr>
    </w:p>
    <w:p w14:paraId="13C67D32" w14:textId="7121A39C" w:rsidR="00AC63B7" w:rsidRPr="0012708E" w:rsidRDefault="00F039F6" w:rsidP="008A3F2E">
      <w:pPr>
        <w:autoSpaceDE w:val="0"/>
        <w:autoSpaceDN w:val="0"/>
        <w:adjustRightInd w:val="0"/>
        <w:ind w:left="540"/>
        <w:jc w:val="thaiDistribute"/>
        <w:rPr>
          <w:rFonts w:cs="Times New Roman"/>
        </w:rPr>
      </w:pPr>
      <w:r w:rsidRPr="0012708E">
        <w:rPr>
          <w:rFonts w:cs="Times New Roman"/>
          <w:spacing w:val="-2"/>
        </w:rPr>
        <w:t xml:space="preserve">The </w:t>
      </w:r>
      <w:r w:rsidR="004F26D9" w:rsidRPr="0012708E">
        <w:rPr>
          <w:rFonts w:cs="Times New Roman"/>
          <w:spacing w:val="-2"/>
        </w:rPr>
        <w:t>Group has</w:t>
      </w:r>
      <w:r w:rsidRPr="0012708E">
        <w:rPr>
          <w:rFonts w:cs="Times New Roman"/>
          <w:spacing w:val="-2"/>
        </w:rPr>
        <w:t xml:space="preserve"> earning financial assets and interest-bearing financial liabilities. The average balances of</w:t>
      </w:r>
      <w:r w:rsidR="009B66D5" w:rsidRPr="0012708E">
        <w:rPr>
          <w:rFonts w:cs="Times New Roman"/>
          <w:spacing w:val="-2"/>
        </w:rPr>
        <w:t xml:space="preserve"> </w:t>
      </w:r>
      <w:r w:rsidRPr="0012708E">
        <w:rPr>
          <w:rFonts w:cs="Times New Roman"/>
          <w:spacing w:val="-2"/>
        </w:rPr>
        <w:t xml:space="preserve">such financial assets </w:t>
      </w:r>
      <w:r w:rsidR="00862CD2">
        <w:rPr>
          <w:rFonts w:cs="Times New Roman"/>
          <w:spacing w:val="-2"/>
        </w:rPr>
        <w:t>and financial</w:t>
      </w:r>
      <w:r w:rsidRPr="0012708E">
        <w:rPr>
          <w:rFonts w:cs="Times New Roman"/>
          <w:spacing w:val="-2"/>
        </w:rPr>
        <w:t xml:space="preserve"> liabilities are calculated based on outstanding balances and average</w:t>
      </w:r>
      <w:r w:rsidRPr="0012708E">
        <w:rPr>
          <w:rFonts w:cs="Times New Roman"/>
        </w:rPr>
        <w:t xml:space="preserve"> interest rates</w:t>
      </w:r>
      <w:r w:rsidR="009B66D5" w:rsidRPr="0012708E">
        <w:rPr>
          <w:rFonts w:cs="Times New Roman"/>
        </w:rPr>
        <w:t xml:space="preserve"> </w:t>
      </w:r>
      <w:r w:rsidR="004A08AD" w:rsidRPr="0012708E">
        <w:rPr>
          <w:rFonts w:cs="Times New Roman"/>
        </w:rPr>
        <w:t>f</w:t>
      </w:r>
      <w:r w:rsidRPr="0012708E">
        <w:rPr>
          <w:rFonts w:cs="Times New Roman"/>
        </w:rPr>
        <w:t xml:space="preserve">or </w:t>
      </w:r>
      <w:r w:rsidR="00672C37" w:rsidRPr="0012708E">
        <w:rPr>
          <w:rFonts w:cs="Times New Roman"/>
        </w:rPr>
        <w:t xml:space="preserve">the </w:t>
      </w:r>
      <w:r w:rsidR="00722381">
        <w:rPr>
          <w:rFonts w:cs="Times New Roman"/>
        </w:rPr>
        <w:t>year</w:t>
      </w:r>
      <w:r w:rsidR="00146FF2">
        <w:rPr>
          <w:rFonts w:cs="Times New Roman"/>
        </w:rPr>
        <w:t>s</w:t>
      </w:r>
      <w:r w:rsidR="00672C37" w:rsidRPr="0012708E">
        <w:rPr>
          <w:rFonts w:cs="Times New Roman"/>
        </w:rPr>
        <w:t xml:space="preserve"> </w:t>
      </w:r>
      <w:r w:rsidR="004F26D9" w:rsidRPr="0012708E">
        <w:rPr>
          <w:rFonts w:cs="Times New Roman"/>
          <w:color w:val="000000"/>
          <w:szCs w:val="22"/>
          <w:lang w:bidi="th-TH"/>
        </w:rPr>
        <w:t>ended</w:t>
      </w:r>
      <w:r w:rsidR="00E87599" w:rsidRPr="0012708E">
        <w:rPr>
          <w:rFonts w:cs="Times New Roman"/>
          <w:spacing w:val="-4"/>
        </w:rPr>
        <w:t xml:space="preserve"> </w:t>
      </w:r>
      <w:r w:rsidR="00B05F09" w:rsidRPr="0012708E">
        <w:rPr>
          <w:rFonts w:cs="Times New Roman"/>
          <w:color w:val="000000"/>
          <w:szCs w:val="22"/>
          <w:lang w:bidi="th-TH"/>
        </w:rPr>
        <w:t>31 December</w:t>
      </w:r>
      <w:r w:rsidR="008556B3">
        <w:rPr>
          <w:rFonts w:cs="Times New Roman"/>
          <w:color w:val="000000"/>
          <w:szCs w:val="22"/>
          <w:lang w:bidi="th-TH"/>
        </w:rPr>
        <w:t xml:space="preserve"> </w:t>
      </w:r>
      <w:r w:rsidR="00F24EAF">
        <w:rPr>
          <w:rFonts w:cs="Times New Roman"/>
          <w:color w:val="000000"/>
          <w:szCs w:val="22"/>
          <w:lang w:bidi="th-TH"/>
        </w:rPr>
        <w:t>2023 and 2022</w:t>
      </w:r>
      <w:r w:rsidR="00E87599" w:rsidRPr="0012708E">
        <w:rPr>
          <w:rFonts w:cs="Times New Roman"/>
          <w:spacing w:val="-4"/>
        </w:rPr>
        <w:t xml:space="preserve"> </w:t>
      </w:r>
      <w:r w:rsidRPr="0012708E">
        <w:rPr>
          <w:rFonts w:cs="Times New Roman"/>
        </w:rPr>
        <w:t>were as follows:</w:t>
      </w:r>
    </w:p>
    <w:p w14:paraId="214569D4" w14:textId="77777777" w:rsidR="00AC63B7" w:rsidRPr="0012708E" w:rsidRDefault="00AC63B7" w:rsidP="00AC63B7">
      <w:pPr>
        <w:spacing w:line="240" w:lineRule="atLeast"/>
        <w:ind w:right="9"/>
        <w:jc w:val="thaiDistribute"/>
        <w:rPr>
          <w:rFonts w:cs="Times New Roman"/>
        </w:rPr>
      </w:pP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AC63B7" w:rsidRPr="00F24EAF" w14:paraId="39EF32AF" w14:textId="77777777" w:rsidTr="008D2489">
        <w:trPr>
          <w:trHeight w:val="139"/>
        </w:trPr>
        <w:tc>
          <w:tcPr>
            <w:tcW w:w="2628" w:type="dxa"/>
            <w:tcBorders>
              <w:top w:val="nil"/>
              <w:bottom w:val="nil"/>
            </w:tcBorders>
          </w:tcPr>
          <w:p w14:paraId="7EF9ACB3" w14:textId="77777777" w:rsidR="00AC63B7" w:rsidRPr="00F24EAF" w:rsidRDefault="00AC63B7" w:rsidP="002247BB">
            <w:pPr>
              <w:spacing w:line="240" w:lineRule="atLeast"/>
              <w:ind w:right="-81"/>
              <w:rPr>
                <w:rFonts w:cs="Times New Roman"/>
                <w:b/>
                <w:bCs/>
                <w:i/>
                <w:iCs/>
                <w:color w:val="000000"/>
                <w:sz w:val="16"/>
                <w:szCs w:val="16"/>
              </w:rPr>
            </w:pPr>
            <w:r w:rsidRPr="00F24EAF">
              <w:rPr>
                <w:rFonts w:cs="Times New Roman"/>
                <w:sz w:val="16"/>
                <w:szCs w:val="16"/>
              </w:rPr>
              <w:br w:type="page"/>
            </w:r>
          </w:p>
        </w:tc>
        <w:tc>
          <w:tcPr>
            <w:tcW w:w="6570" w:type="dxa"/>
            <w:gridSpan w:val="9"/>
            <w:tcBorders>
              <w:top w:val="nil"/>
              <w:bottom w:val="nil"/>
            </w:tcBorders>
          </w:tcPr>
          <w:p w14:paraId="4B634231" w14:textId="77777777" w:rsidR="00AC63B7" w:rsidRPr="00F24EAF" w:rsidRDefault="00AC63B7" w:rsidP="002247BB">
            <w:pPr>
              <w:spacing w:line="240" w:lineRule="atLeast"/>
              <w:ind w:left="-108" w:right="66"/>
              <w:jc w:val="center"/>
              <w:rPr>
                <w:rFonts w:cs="Times New Roman"/>
                <w:i/>
                <w:iCs/>
                <w:color w:val="000000"/>
                <w:sz w:val="16"/>
                <w:szCs w:val="16"/>
              </w:rPr>
            </w:pPr>
            <w:r w:rsidRPr="00F24EAF">
              <w:rPr>
                <w:rFonts w:cs="Times New Roman"/>
                <w:b/>
                <w:bCs/>
                <w:color w:val="000000"/>
                <w:sz w:val="16"/>
                <w:szCs w:val="16"/>
              </w:rPr>
              <w:t>Consolidated</w:t>
            </w:r>
          </w:p>
        </w:tc>
      </w:tr>
      <w:tr w:rsidR="00AC63B7" w:rsidRPr="00F24EAF" w14:paraId="06D85D0B" w14:textId="77777777" w:rsidTr="008D2489">
        <w:trPr>
          <w:trHeight w:val="139"/>
        </w:trPr>
        <w:tc>
          <w:tcPr>
            <w:tcW w:w="2628" w:type="dxa"/>
            <w:tcBorders>
              <w:top w:val="nil"/>
            </w:tcBorders>
          </w:tcPr>
          <w:p w14:paraId="28783818" w14:textId="77777777" w:rsidR="00AC63B7" w:rsidRPr="00F24EAF" w:rsidRDefault="00AC63B7" w:rsidP="002247BB">
            <w:pPr>
              <w:spacing w:line="240" w:lineRule="atLeast"/>
              <w:ind w:right="-81"/>
              <w:rPr>
                <w:rFonts w:cs="Times New Roman"/>
                <w:b/>
                <w:bCs/>
                <w:i/>
                <w:iCs/>
                <w:color w:val="000000"/>
                <w:sz w:val="16"/>
                <w:szCs w:val="16"/>
              </w:rPr>
            </w:pPr>
          </w:p>
        </w:tc>
        <w:tc>
          <w:tcPr>
            <w:tcW w:w="3150" w:type="dxa"/>
            <w:gridSpan w:val="4"/>
            <w:tcBorders>
              <w:top w:val="nil"/>
            </w:tcBorders>
          </w:tcPr>
          <w:p w14:paraId="270CC65D" w14:textId="4E436EE4" w:rsidR="00AC63B7" w:rsidRPr="00F24EAF" w:rsidRDefault="00F24EAF" w:rsidP="002247BB">
            <w:pPr>
              <w:spacing w:line="240" w:lineRule="atLeast"/>
              <w:ind w:left="-108" w:right="-108"/>
              <w:jc w:val="center"/>
              <w:rPr>
                <w:rFonts w:cs="Times New Roman"/>
                <w:color w:val="000000"/>
                <w:sz w:val="16"/>
                <w:szCs w:val="16"/>
                <w:lang w:bidi="th-TH"/>
              </w:rPr>
            </w:pPr>
            <w:r w:rsidRPr="00F24EAF">
              <w:rPr>
                <w:rFonts w:cs="Times New Roman"/>
                <w:color w:val="000000"/>
                <w:sz w:val="16"/>
                <w:szCs w:val="16"/>
                <w:lang w:bidi="th-TH"/>
              </w:rPr>
              <w:t>2023</w:t>
            </w:r>
          </w:p>
        </w:tc>
        <w:tc>
          <w:tcPr>
            <w:tcW w:w="270" w:type="dxa"/>
            <w:tcBorders>
              <w:top w:val="nil"/>
              <w:bottom w:val="nil"/>
            </w:tcBorders>
          </w:tcPr>
          <w:p w14:paraId="3022A8DD" w14:textId="77777777" w:rsidR="00AC63B7" w:rsidRPr="00F24EAF" w:rsidRDefault="00AC63B7" w:rsidP="002247BB">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3CB50046" w14:textId="3639DFDF" w:rsidR="00AC63B7" w:rsidRPr="00F24EAF" w:rsidRDefault="00F24EAF"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2022</w:t>
            </w:r>
          </w:p>
        </w:tc>
      </w:tr>
      <w:tr w:rsidR="007A4949" w:rsidRPr="00F24EAF" w14:paraId="68F1D473" w14:textId="77777777" w:rsidTr="008D2489">
        <w:trPr>
          <w:trHeight w:val="139"/>
        </w:trPr>
        <w:tc>
          <w:tcPr>
            <w:tcW w:w="2628" w:type="dxa"/>
          </w:tcPr>
          <w:p w14:paraId="357619C8" w14:textId="77777777" w:rsidR="007A4949" w:rsidRPr="00F24EAF" w:rsidRDefault="007A4949" w:rsidP="002247BB">
            <w:pPr>
              <w:spacing w:line="240" w:lineRule="atLeast"/>
              <w:ind w:right="-81"/>
              <w:rPr>
                <w:rFonts w:cs="Times New Roman"/>
                <w:b/>
                <w:bCs/>
                <w:i/>
                <w:iCs/>
                <w:color w:val="000000"/>
                <w:sz w:val="16"/>
                <w:szCs w:val="16"/>
              </w:rPr>
            </w:pPr>
          </w:p>
        </w:tc>
        <w:tc>
          <w:tcPr>
            <w:tcW w:w="990" w:type="dxa"/>
          </w:tcPr>
          <w:p w14:paraId="0EC7DCA2"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2467F79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43911871"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0638B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6FD4A42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4BA9FD5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c>
          <w:tcPr>
            <w:tcW w:w="270" w:type="dxa"/>
            <w:tcBorders>
              <w:top w:val="nil"/>
              <w:bottom w:val="nil"/>
            </w:tcBorders>
          </w:tcPr>
          <w:p w14:paraId="536849EB"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90" w:type="dxa"/>
          </w:tcPr>
          <w:p w14:paraId="62E8A45F"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11F6AED9"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3F9E889C"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FEB90FA"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7F3212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3EF570B6"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r>
      <w:tr w:rsidR="007A4949" w:rsidRPr="00F24EAF" w14:paraId="62161B32" w14:textId="77777777" w:rsidTr="008D2489">
        <w:trPr>
          <w:trHeight w:val="139"/>
        </w:trPr>
        <w:tc>
          <w:tcPr>
            <w:tcW w:w="2628" w:type="dxa"/>
          </w:tcPr>
          <w:p w14:paraId="207033EB" w14:textId="77777777" w:rsidR="007A4949" w:rsidRPr="00F24EAF" w:rsidRDefault="007A4949" w:rsidP="002247BB">
            <w:pPr>
              <w:spacing w:line="240" w:lineRule="atLeast"/>
              <w:ind w:right="-81"/>
              <w:rPr>
                <w:rFonts w:cs="Times New Roman"/>
                <w:b/>
                <w:bCs/>
                <w:i/>
                <w:iCs/>
                <w:color w:val="000000"/>
                <w:sz w:val="16"/>
                <w:szCs w:val="16"/>
              </w:rPr>
            </w:pPr>
          </w:p>
        </w:tc>
        <w:tc>
          <w:tcPr>
            <w:tcW w:w="2160" w:type="dxa"/>
            <w:gridSpan w:val="3"/>
          </w:tcPr>
          <w:p w14:paraId="0B8486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173D22DC"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c>
          <w:tcPr>
            <w:tcW w:w="270" w:type="dxa"/>
            <w:tcBorders>
              <w:top w:val="nil"/>
              <w:bottom w:val="nil"/>
            </w:tcBorders>
          </w:tcPr>
          <w:p w14:paraId="1F6F1549" w14:textId="77777777" w:rsidR="007A4949" w:rsidRPr="00F24EAF" w:rsidRDefault="007A4949" w:rsidP="002247BB">
            <w:pPr>
              <w:spacing w:line="240" w:lineRule="atLeast"/>
              <w:ind w:left="-108" w:right="-108"/>
              <w:jc w:val="center"/>
              <w:rPr>
                <w:rFonts w:cs="Times New Roman"/>
                <w:i/>
                <w:iCs/>
                <w:color w:val="000000"/>
                <w:sz w:val="16"/>
                <w:szCs w:val="16"/>
              </w:rPr>
            </w:pPr>
          </w:p>
        </w:tc>
        <w:tc>
          <w:tcPr>
            <w:tcW w:w="2160" w:type="dxa"/>
            <w:gridSpan w:val="3"/>
          </w:tcPr>
          <w:p w14:paraId="039050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25D47195"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r>
      <w:tr w:rsidR="007A4949" w:rsidRPr="00F24EAF" w14:paraId="5E9E76F7" w14:textId="77777777" w:rsidTr="008D2489">
        <w:trPr>
          <w:trHeight w:val="84"/>
        </w:trPr>
        <w:tc>
          <w:tcPr>
            <w:tcW w:w="2628" w:type="dxa"/>
          </w:tcPr>
          <w:p w14:paraId="051E449B" w14:textId="77777777" w:rsidR="007A4949" w:rsidRPr="00F24EAF" w:rsidRDefault="007A4949" w:rsidP="002247BB">
            <w:pPr>
              <w:spacing w:line="240" w:lineRule="atLeast"/>
              <w:ind w:right="-81"/>
              <w:rPr>
                <w:rFonts w:cs="Times New Roman"/>
                <w:b/>
                <w:bCs/>
                <w:i/>
                <w:iCs/>
                <w:color w:val="000000"/>
                <w:sz w:val="16"/>
                <w:szCs w:val="16"/>
              </w:rPr>
            </w:pPr>
            <w:r w:rsidRPr="00F24EAF">
              <w:rPr>
                <w:rFonts w:cs="Times New Roman"/>
                <w:b/>
                <w:bCs/>
                <w:i/>
                <w:iCs/>
                <w:color w:val="000000"/>
                <w:sz w:val="16"/>
                <w:szCs w:val="16"/>
              </w:rPr>
              <w:t>Earning financial assets</w:t>
            </w:r>
          </w:p>
        </w:tc>
        <w:tc>
          <w:tcPr>
            <w:tcW w:w="990" w:type="dxa"/>
            <w:shd w:val="clear" w:color="auto" w:fill="auto"/>
          </w:tcPr>
          <w:p w14:paraId="753A8FF3"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270" w:type="dxa"/>
            <w:shd w:val="clear" w:color="auto" w:fill="auto"/>
          </w:tcPr>
          <w:p w14:paraId="62B14C78"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900" w:type="dxa"/>
            <w:shd w:val="clear" w:color="auto" w:fill="auto"/>
          </w:tcPr>
          <w:p w14:paraId="46CF86B6"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990" w:type="dxa"/>
            <w:shd w:val="clear" w:color="auto" w:fill="auto"/>
          </w:tcPr>
          <w:p w14:paraId="386208FA"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270" w:type="dxa"/>
            <w:tcBorders>
              <w:top w:val="nil"/>
              <w:bottom w:val="nil"/>
            </w:tcBorders>
            <w:shd w:val="clear" w:color="auto" w:fill="auto"/>
          </w:tcPr>
          <w:p w14:paraId="23FF245B"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990" w:type="dxa"/>
            <w:shd w:val="clear" w:color="auto" w:fill="auto"/>
          </w:tcPr>
          <w:p w14:paraId="0E22801E"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270" w:type="dxa"/>
            <w:shd w:val="clear" w:color="auto" w:fill="auto"/>
          </w:tcPr>
          <w:p w14:paraId="5C99B632"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900" w:type="dxa"/>
            <w:shd w:val="clear" w:color="auto" w:fill="auto"/>
          </w:tcPr>
          <w:p w14:paraId="0FEF77F4" w14:textId="77777777" w:rsidR="007A4949" w:rsidRPr="00F24EAF" w:rsidRDefault="007A4949" w:rsidP="002247BB">
            <w:pPr>
              <w:spacing w:line="240" w:lineRule="atLeast"/>
              <w:ind w:left="-117"/>
              <w:jc w:val="right"/>
              <w:rPr>
                <w:rFonts w:cs="Times New Roman"/>
                <w:snapToGrid w:val="0"/>
                <w:sz w:val="16"/>
                <w:szCs w:val="16"/>
                <w:lang w:eastAsia="th-TH" w:bidi="th-TH"/>
              </w:rPr>
            </w:pPr>
          </w:p>
        </w:tc>
        <w:tc>
          <w:tcPr>
            <w:tcW w:w="990" w:type="dxa"/>
            <w:shd w:val="clear" w:color="auto" w:fill="auto"/>
          </w:tcPr>
          <w:p w14:paraId="65DCB1D0" w14:textId="77777777" w:rsidR="007A4949" w:rsidRPr="00F24EAF" w:rsidRDefault="007A4949" w:rsidP="002247BB">
            <w:pPr>
              <w:spacing w:line="240" w:lineRule="atLeast"/>
              <w:ind w:left="-117"/>
              <w:jc w:val="right"/>
              <w:rPr>
                <w:rFonts w:cs="Times New Roman"/>
                <w:snapToGrid w:val="0"/>
                <w:sz w:val="16"/>
                <w:szCs w:val="16"/>
                <w:lang w:eastAsia="th-TH" w:bidi="th-TH"/>
              </w:rPr>
            </w:pPr>
          </w:p>
        </w:tc>
      </w:tr>
      <w:tr w:rsidR="007A4949" w:rsidRPr="00F24EAF" w14:paraId="69C20B10" w14:textId="77777777" w:rsidTr="008D2489">
        <w:trPr>
          <w:trHeight w:val="203"/>
        </w:trPr>
        <w:tc>
          <w:tcPr>
            <w:tcW w:w="2628" w:type="dxa"/>
          </w:tcPr>
          <w:p w14:paraId="0046CBFC" w14:textId="5F107634" w:rsidR="007A4949" w:rsidRPr="00F24EAF" w:rsidRDefault="007A4949" w:rsidP="00F36E23">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shd w:val="clear" w:color="auto" w:fill="auto"/>
          </w:tcPr>
          <w:p w14:paraId="370C2564" w14:textId="7B2C3DD3" w:rsidR="007A4949" w:rsidRPr="0093239C" w:rsidRDefault="007A4949" w:rsidP="00F36E23">
            <w:pPr>
              <w:tabs>
                <w:tab w:val="decimal" w:pos="790"/>
              </w:tabs>
              <w:spacing w:line="240" w:lineRule="atLeast"/>
              <w:ind w:right="-110"/>
              <w:rPr>
                <w:snapToGrid w:val="0"/>
                <w:sz w:val="16"/>
                <w:szCs w:val="16"/>
                <w:lang w:eastAsia="th-TH"/>
              </w:rPr>
            </w:pPr>
            <w:r w:rsidRPr="0093239C">
              <w:rPr>
                <w:snapToGrid w:val="0"/>
                <w:sz w:val="16"/>
                <w:szCs w:val="16"/>
                <w:lang w:eastAsia="th-TH"/>
              </w:rPr>
              <w:t>16</w:t>
            </w:r>
            <w:r w:rsidRPr="0093239C">
              <w:rPr>
                <w:rFonts w:cs="Times New Roman"/>
                <w:snapToGrid w:val="0"/>
                <w:sz w:val="16"/>
                <w:szCs w:val="16"/>
                <w:lang w:eastAsia="th-TH"/>
              </w:rPr>
              <w:t>,387,</w:t>
            </w:r>
            <w:r>
              <w:rPr>
                <w:rFonts w:cs="Times New Roman"/>
                <w:snapToGrid w:val="0"/>
                <w:sz w:val="16"/>
                <w:szCs w:val="16"/>
                <w:lang w:eastAsia="th-TH"/>
              </w:rPr>
              <w:t>499</w:t>
            </w:r>
          </w:p>
        </w:tc>
        <w:tc>
          <w:tcPr>
            <w:tcW w:w="270" w:type="dxa"/>
            <w:shd w:val="clear" w:color="auto" w:fill="auto"/>
          </w:tcPr>
          <w:p w14:paraId="68033290" w14:textId="77777777" w:rsidR="007A4949" w:rsidRPr="00F36E23"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5DB7A03E" w14:textId="6B4CD125" w:rsidR="007A4949" w:rsidRPr="00F36E23" w:rsidRDefault="007A4949" w:rsidP="00F36E23">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340,</w:t>
            </w:r>
            <w:r>
              <w:rPr>
                <w:snapToGrid w:val="0"/>
                <w:sz w:val="16"/>
                <w:szCs w:val="16"/>
                <w:lang w:eastAsia="th-TH"/>
              </w:rPr>
              <w:t>494</w:t>
            </w:r>
          </w:p>
        </w:tc>
        <w:tc>
          <w:tcPr>
            <w:tcW w:w="990" w:type="dxa"/>
            <w:shd w:val="clear" w:color="auto" w:fill="auto"/>
          </w:tcPr>
          <w:p w14:paraId="441D7AB0" w14:textId="527A96E4" w:rsidR="007A4949" w:rsidRPr="00F24EAF" w:rsidRDefault="007A4949" w:rsidP="00F36E23">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2.08</w:t>
            </w:r>
          </w:p>
        </w:tc>
        <w:tc>
          <w:tcPr>
            <w:tcW w:w="270" w:type="dxa"/>
            <w:tcBorders>
              <w:top w:val="nil"/>
              <w:bottom w:val="nil"/>
            </w:tcBorders>
            <w:shd w:val="clear" w:color="auto" w:fill="auto"/>
          </w:tcPr>
          <w:p w14:paraId="39F88243" w14:textId="77777777" w:rsidR="007A4949" w:rsidRPr="00F24EAF" w:rsidRDefault="007A4949" w:rsidP="00F36E23">
            <w:pPr>
              <w:tabs>
                <w:tab w:val="decimal" w:pos="693"/>
              </w:tabs>
              <w:spacing w:line="240" w:lineRule="atLeast"/>
              <w:ind w:left="-18" w:right="-37"/>
              <w:rPr>
                <w:rFonts w:cs="Times New Roman"/>
                <w:sz w:val="16"/>
                <w:szCs w:val="16"/>
                <w:rtl/>
                <w:cs/>
              </w:rPr>
            </w:pPr>
          </w:p>
        </w:tc>
        <w:tc>
          <w:tcPr>
            <w:tcW w:w="990" w:type="dxa"/>
            <w:shd w:val="clear" w:color="auto" w:fill="auto"/>
          </w:tcPr>
          <w:p w14:paraId="0DAA1365" w14:textId="7F5F685D" w:rsidR="007A4949" w:rsidRPr="00F24EAF" w:rsidRDefault="007A4949" w:rsidP="008D2489">
            <w:pPr>
              <w:tabs>
                <w:tab w:val="decimal" w:pos="789"/>
              </w:tabs>
              <w:spacing w:line="240" w:lineRule="atLeast"/>
              <w:ind w:left="-111" w:right="-110"/>
              <w:rPr>
                <w:rFonts w:cs="Times New Roman"/>
                <w:snapToGrid w:val="0"/>
                <w:sz w:val="16"/>
                <w:szCs w:val="16"/>
                <w:lang w:eastAsia="th-TH"/>
              </w:rPr>
            </w:pPr>
            <w:r w:rsidRPr="00F24EAF">
              <w:rPr>
                <w:rFonts w:cs="Times New Roman"/>
                <w:snapToGrid w:val="0"/>
                <w:sz w:val="16"/>
                <w:szCs w:val="16"/>
                <w:lang w:eastAsia="th-TH"/>
              </w:rPr>
              <w:t>9,092,295</w:t>
            </w:r>
          </w:p>
        </w:tc>
        <w:tc>
          <w:tcPr>
            <w:tcW w:w="270" w:type="dxa"/>
            <w:shd w:val="clear" w:color="auto" w:fill="auto"/>
          </w:tcPr>
          <w:p w14:paraId="50B6AF01"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0B64A4BD" w14:textId="7C4600BE" w:rsidR="007A4949" w:rsidRPr="00F24EAF" w:rsidRDefault="007A4949" w:rsidP="00F36E23">
            <w:pPr>
              <w:tabs>
                <w:tab w:val="decimal" w:pos="735"/>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71,502</w:t>
            </w:r>
          </w:p>
        </w:tc>
        <w:tc>
          <w:tcPr>
            <w:tcW w:w="990" w:type="dxa"/>
            <w:shd w:val="clear" w:color="auto" w:fill="auto"/>
          </w:tcPr>
          <w:p w14:paraId="2CA24F1E" w14:textId="5F7A759D" w:rsidR="007A4949" w:rsidRPr="00F24EAF" w:rsidRDefault="007A4949" w:rsidP="00F36E23">
            <w:pPr>
              <w:tabs>
                <w:tab w:val="decimal" w:pos="548"/>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0.79</w:t>
            </w:r>
          </w:p>
        </w:tc>
      </w:tr>
      <w:tr w:rsidR="007A4949" w:rsidRPr="00F24EAF" w14:paraId="79472BC7" w14:textId="77777777" w:rsidTr="008D2489">
        <w:trPr>
          <w:trHeight w:val="139"/>
        </w:trPr>
        <w:tc>
          <w:tcPr>
            <w:tcW w:w="2628" w:type="dxa"/>
          </w:tcPr>
          <w:p w14:paraId="542F447F" w14:textId="77777777" w:rsidR="007A4949" w:rsidRPr="00F24EAF" w:rsidRDefault="007A4949" w:rsidP="00F36E23">
            <w:pPr>
              <w:tabs>
                <w:tab w:val="left" w:pos="356"/>
              </w:tabs>
              <w:spacing w:line="240" w:lineRule="atLeast"/>
              <w:ind w:right="9"/>
              <w:rPr>
                <w:rFonts w:cs="Times New Roman"/>
                <w:sz w:val="16"/>
                <w:szCs w:val="16"/>
              </w:rPr>
            </w:pPr>
            <w:r w:rsidRPr="00F24EAF">
              <w:rPr>
                <w:rFonts w:cs="Times New Roman"/>
                <w:sz w:val="16"/>
                <w:szCs w:val="16"/>
              </w:rPr>
              <w:t xml:space="preserve">Investments </w:t>
            </w:r>
          </w:p>
        </w:tc>
        <w:tc>
          <w:tcPr>
            <w:tcW w:w="990" w:type="dxa"/>
            <w:tcBorders>
              <w:bottom w:val="nil"/>
            </w:tcBorders>
            <w:shd w:val="clear" w:color="auto" w:fill="auto"/>
          </w:tcPr>
          <w:p w14:paraId="34639441" w14:textId="6423C707" w:rsidR="007A4949" w:rsidRPr="00F36E23" w:rsidRDefault="007A4949" w:rsidP="00F36E23">
            <w:pPr>
              <w:tabs>
                <w:tab w:val="decimal" w:pos="790"/>
              </w:tabs>
              <w:spacing w:line="240" w:lineRule="atLeast"/>
              <w:ind w:right="-110"/>
              <w:rPr>
                <w:rFonts w:cs="Times New Roman"/>
                <w:snapToGrid w:val="0"/>
                <w:sz w:val="16"/>
                <w:szCs w:val="16"/>
                <w:highlight w:val="cyan"/>
                <w:lang w:eastAsia="th-TH"/>
              </w:rPr>
            </w:pPr>
            <w:r w:rsidRPr="0093239C">
              <w:rPr>
                <w:snapToGrid w:val="0"/>
                <w:sz w:val="16"/>
                <w:szCs w:val="16"/>
                <w:lang w:eastAsia="th-TH"/>
              </w:rPr>
              <w:t>3,695,421</w:t>
            </w:r>
          </w:p>
        </w:tc>
        <w:tc>
          <w:tcPr>
            <w:tcW w:w="270" w:type="dxa"/>
            <w:tcBorders>
              <w:bottom w:val="nil"/>
            </w:tcBorders>
            <w:shd w:val="clear" w:color="auto" w:fill="auto"/>
          </w:tcPr>
          <w:p w14:paraId="6B3B4C77" w14:textId="77777777" w:rsidR="007A4949" w:rsidRPr="00F36E23"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tcBorders>
              <w:bottom w:val="nil"/>
            </w:tcBorders>
            <w:shd w:val="clear" w:color="auto" w:fill="auto"/>
          </w:tcPr>
          <w:p w14:paraId="5CF15CAD" w14:textId="244383D6" w:rsidR="007A4949" w:rsidRPr="00F36E23" w:rsidRDefault="007A4949" w:rsidP="00F36E23">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62,581</w:t>
            </w:r>
          </w:p>
        </w:tc>
        <w:tc>
          <w:tcPr>
            <w:tcW w:w="990" w:type="dxa"/>
            <w:shd w:val="clear" w:color="auto" w:fill="auto"/>
          </w:tcPr>
          <w:p w14:paraId="0ACBBC0F" w14:textId="3741EA95" w:rsidR="007A4949" w:rsidRPr="00F24EAF" w:rsidRDefault="007A4949" w:rsidP="00F36E23">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1.69</w:t>
            </w:r>
          </w:p>
        </w:tc>
        <w:tc>
          <w:tcPr>
            <w:tcW w:w="270" w:type="dxa"/>
            <w:tcBorders>
              <w:top w:val="nil"/>
              <w:bottom w:val="nil"/>
            </w:tcBorders>
            <w:shd w:val="clear" w:color="auto" w:fill="auto"/>
          </w:tcPr>
          <w:p w14:paraId="44FA3662"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shd w:val="clear" w:color="auto" w:fill="auto"/>
          </w:tcPr>
          <w:p w14:paraId="4E052A83" w14:textId="0CC98AE6" w:rsidR="007A4949" w:rsidRPr="00F24EAF" w:rsidRDefault="007A4949" w:rsidP="008D2489">
            <w:pPr>
              <w:tabs>
                <w:tab w:val="decimal" w:pos="789"/>
              </w:tabs>
              <w:spacing w:line="240" w:lineRule="atLeast"/>
              <w:ind w:left="-111" w:right="-110"/>
              <w:rPr>
                <w:rFonts w:cs="Times New Roman"/>
                <w:snapToGrid w:val="0"/>
                <w:sz w:val="16"/>
                <w:szCs w:val="16"/>
                <w:lang w:eastAsia="th-TH"/>
              </w:rPr>
            </w:pPr>
            <w:r w:rsidRPr="00F24EAF">
              <w:rPr>
                <w:rFonts w:cs="Times New Roman"/>
                <w:snapToGrid w:val="0"/>
                <w:sz w:val="16"/>
                <w:szCs w:val="16"/>
                <w:lang w:eastAsia="th-TH"/>
              </w:rPr>
              <w:t>4,353,162</w:t>
            </w:r>
          </w:p>
        </w:tc>
        <w:tc>
          <w:tcPr>
            <w:tcW w:w="270" w:type="dxa"/>
            <w:shd w:val="clear" w:color="auto" w:fill="auto"/>
          </w:tcPr>
          <w:p w14:paraId="373CC66C"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3194E71D" w14:textId="45C6482F" w:rsidR="007A4949" w:rsidRPr="00F24EAF" w:rsidRDefault="007A4949" w:rsidP="00F36E23">
            <w:pPr>
              <w:tabs>
                <w:tab w:val="decimal" w:pos="735"/>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27,492</w:t>
            </w:r>
          </w:p>
        </w:tc>
        <w:tc>
          <w:tcPr>
            <w:tcW w:w="990" w:type="dxa"/>
            <w:shd w:val="clear" w:color="auto" w:fill="auto"/>
          </w:tcPr>
          <w:p w14:paraId="33CA7715" w14:textId="47ED4C21" w:rsidR="007A4949" w:rsidRPr="00F24EAF" w:rsidRDefault="007A4949" w:rsidP="00F36E23">
            <w:pPr>
              <w:tabs>
                <w:tab w:val="decimal" w:pos="548"/>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0.63</w:t>
            </w:r>
          </w:p>
        </w:tc>
      </w:tr>
      <w:tr w:rsidR="007A4949" w:rsidRPr="00F24EAF" w14:paraId="5B010B57" w14:textId="77777777" w:rsidTr="008D2489">
        <w:trPr>
          <w:trHeight w:val="139"/>
        </w:trPr>
        <w:tc>
          <w:tcPr>
            <w:tcW w:w="2628" w:type="dxa"/>
          </w:tcPr>
          <w:p w14:paraId="3A67789D" w14:textId="77777777" w:rsidR="007A4949" w:rsidRPr="00F24EAF" w:rsidRDefault="007A4949" w:rsidP="00F36E23">
            <w:pPr>
              <w:tabs>
                <w:tab w:val="left" w:pos="356"/>
              </w:tabs>
              <w:spacing w:line="240" w:lineRule="atLeast"/>
              <w:ind w:right="9"/>
              <w:rPr>
                <w:rFonts w:cs="Times New Roman"/>
                <w:sz w:val="16"/>
                <w:szCs w:val="16"/>
              </w:rPr>
            </w:pPr>
            <w:r w:rsidRPr="00F24EAF">
              <w:rPr>
                <w:rFonts w:cs="Times New Roman"/>
                <w:sz w:val="16"/>
                <w:szCs w:val="16"/>
              </w:rPr>
              <w:t>Loans to customers</w:t>
            </w:r>
          </w:p>
        </w:tc>
        <w:tc>
          <w:tcPr>
            <w:tcW w:w="990" w:type="dxa"/>
            <w:tcBorders>
              <w:top w:val="nil"/>
              <w:bottom w:val="single" w:sz="4" w:space="0" w:color="auto"/>
            </w:tcBorders>
            <w:shd w:val="clear" w:color="auto" w:fill="auto"/>
          </w:tcPr>
          <w:p w14:paraId="2E8AFAAD" w14:textId="4B973E58" w:rsidR="007A4949" w:rsidRPr="00F36E23" w:rsidRDefault="007A4949" w:rsidP="00F36E23">
            <w:pPr>
              <w:tabs>
                <w:tab w:val="decimal" w:pos="790"/>
              </w:tabs>
              <w:spacing w:line="240" w:lineRule="atLeast"/>
              <w:ind w:right="-110"/>
              <w:rPr>
                <w:rFonts w:cs="Times New Roman"/>
                <w:snapToGrid w:val="0"/>
                <w:sz w:val="16"/>
                <w:szCs w:val="16"/>
                <w:highlight w:val="cyan"/>
                <w:lang w:eastAsia="th-TH"/>
              </w:rPr>
            </w:pPr>
            <w:r w:rsidRPr="0093239C">
              <w:rPr>
                <w:snapToGrid w:val="0"/>
                <w:sz w:val="16"/>
                <w:szCs w:val="16"/>
                <w:lang w:eastAsia="th-TH"/>
              </w:rPr>
              <w:t>138,435,323</w:t>
            </w:r>
          </w:p>
        </w:tc>
        <w:tc>
          <w:tcPr>
            <w:tcW w:w="270" w:type="dxa"/>
            <w:tcBorders>
              <w:top w:val="nil"/>
              <w:bottom w:val="nil"/>
            </w:tcBorders>
            <w:shd w:val="clear" w:color="auto" w:fill="auto"/>
          </w:tcPr>
          <w:p w14:paraId="24BF77F2" w14:textId="77777777" w:rsidR="007A4949" w:rsidRPr="00F36E23"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tcBorders>
              <w:top w:val="nil"/>
              <w:bottom w:val="single" w:sz="4" w:space="0" w:color="auto"/>
            </w:tcBorders>
            <w:shd w:val="clear" w:color="auto" w:fill="auto"/>
          </w:tcPr>
          <w:p w14:paraId="60694220" w14:textId="4D2576BE" w:rsidR="007A4949" w:rsidRPr="00F36E23" w:rsidRDefault="007A4949" w:rsidP="00F36E23">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15,491,176</w:t>
            </w:r>
          </w:p>
        </w:tc>
        <w:tc>
          <w:tcPr>
            <w:tcW w:w="990" w:type="dxa"/>
            <w:shd w:val="clear" w:color="auto" w:fill="auto"/>
          </w:tcPr>
          <w:p w14:paraId="34FFCE6E" w14:textId="75A63D74" w:rsidR="007A4949" w:rsidRPr="00F24EAF" w:rsidRDefault="007A4949" w:rsidP="00F36E23">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11.19</w:t>
            </w:r>
          </w:p>
        </w:tc>
        <w:tc>
          <w:tcPr>
            <w:tcW w:w="270" w:type="dxa"/>
            <w:tcBorders>
              <w:top w:val="nil"/>
              <w:bottom w:val="nil"/>
            </w:tcBorders>
            <w:shd w:val="clear" w:color="auto" w:fill="auto"/>
          </w:tcPr>
          <w:p w14:paraId="549F2222"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77ED59D3" w14:textId="741DB714" w:rsidR="007A4949" w:rsidRPr="00F24EAF" w:rsidRDefault="007A4949" w:rsidP="008D2489">
            <w:pPr>
              <w:tabs>
                <w:tab w:val="decimal" w:pos="789"/>
              </w:tabs>
              <w:spacing w:line="240" w:lineRule="atLeast"/>
              <w:ind w:left="-111" w:right="-110"/>
              <w:rPr>
                <w:rFonts w:cs="Times New Roman"/>
                <w:snapToGrid w:val="0"/>
                <w:sz w:val="16"/>
                <w:szCs w:val="16"/>
                <w:lang w:eastAsia="th-TH"/>
              </w:rPr>
            </w:pPr>
            <w:r w:rsidRPr="00F24EAF">
              <w:rPr>
                <w:rFonts w:cs="Times New Roman"/>
                <w:snapToGrid w:val="0"/>
                <w:sz w:val="16"/>
                <w:szCs w:val="16"/>
                <w:lang w:eastAsia="th-TH"/>
              </w:rPr>
              <w:t>115,138,986</w:t>
            </w:r>
          </w:p>
        </w:tc>
        <w:tc>
          <w:tcPr>
            <w:tcW w:w="270" w:type="dxa"/>
            <w:tcBorders>
              <w:bottom w:val="nil"/>
            </w:tcBorders>
            <w:shd w:val="clear" w:color="auto" w:fill="auto"/>
          </w:tcPr>
          <w:p w14:paraId="679BEDEF"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6403D472" w14:textId="75409371" w:rsidR="007A4949" w:rsidRPr="00F24EAF" w:rsidRDefault="007A4949" w:rsidP="00F36E23">
            <w:pPr>
              <w:tabs>
                <w:tab w:val="decimal" w:pos="735"/>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12,585,742</w:t>
            </w:r>
          </w:p>
        </w:tc>
        <w:tc>
          <w:tcPr>
            <w:tcW w:w="990" w:type="dxa"/>
            <w:tcBorders>
              <w:bottom w:val="nil"/>
            </w:tcBorders>
            <w:shd w:val="clear" w:color="auto" w:fill="auto"/>
          </w:tcPr>
          <w:p w14:paraId="6FB056DB" w14:textId="4B919CA3" w:rsidR="007A4949" w:rsidRPr="00F24EAF" w:rsidRDefault="007A4949" w:rsidP="00F36E23">
            <w:pPr>
              <w:tabs>
                <w:tab w:val="decimal" w:pos="548"/>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10.93</w:t>
            </w:r>
          </w:p>
        </w:tc>
      </w:tr>
      <w:tr w:rsidR="007A4949" w:rsidRPr="00F24EAF" w14:paraId="65962D2A" w14:textId="77777777" w:rsidTr="008D2489">
        <w:trPr>
          <w:trHeight w:val="20"/>
        </w:trPr>
        <w:tc>
          <w:tcPr>
            <w:tcW w:w="2628" w:type="dxa"/>
          </w:tcPr>
          <w:p w14:paraId="521CFC38" w14:textId="77777777" w:rsidR="007A4949" w:rsidRPr="00F24EAF" w:rsidRDefault="007A4949" w:rsidP="00F36E23">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3D04D499" w14:textId="7D0069CE" w:rsidR="007A4949" w:rsidRPr="0093239C" w:rsidRDefault="007A4949" w:rsidP="00F36E23">
            <w:pPr>
              <w:tabs>
                <w:tab w:val="decimal" w:pos="790"/>
              </w:tabs>
              <w:spacing w:line="240" w:lineRule="atLeast"/>
              <w:ind w:right="-110"/>
              <w:rPr>
                <w:rFonts w:cs="Times New Roman"/>
                <w:b/>
                <w:bCs/>
                <w:snapToGrid w:val="0"/>
                <w:sz w:val="16"/>
                <w:szCs w:val="16"/>
                <w:lang w:eastAsia="th-TH"/>
              </w:rPr>
            </w:pPr>
            <w:r w:rsidRPr="0093239C">
              <w:rPr>
                <w:b/>
                <w:bCs/>
                <w:snapToGrid w:val="0"/>
                <w:sz w:val="16"/>
                <w:szCs w:val="16"/>
                <w:lang w:eastAsia="th-TH"/>
              </w:rPr>
              <w:t>158,518,</w:t>
            </w:r>
            <w:r>
              <w:rPr>
                <w:b/>
                <w:bCs/>
                <w:snapToGrid w:val="0"/>
                <w:sz w:val="16"/>
                <w:szCs w:val="16"/>
                <w:lang w:eastAsia="th-TH"/>
              </w:rPr>
              <w:t>243</w:t>
            </w:r>
          </w:p>
        </w:tc>
        <w:tc>
          <w:tcPr>
            <w:tcW w:w="270" w:type="dxa"/>
            <w:tcBorders>
              <w:top w:val="nil"/>
            </w:tcBorders>
            <w:shd w:val="clear" w:color="auto" w:fill="auto"/>
          </w:tcPr>
          <w:p w14:paraId="7D5CCCC4" w14:textId="77777777" w:rsidR="007A4949" w:rsidRPr="00F36E23" w:rsidRDefault="007A4949" w:rsidP="00F36E23">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shd w:val="clear" w:color="auto" w:fill="auto"/>
          </w:tcPr>
          <w:p w14:paraId="6C287D93" w14:textId="13E7FD4C" w:rsidR="007A4949" w:rsidRPr="00F36E23" w:rsidRDefault="007A4949" w:rsidP="00F36E23">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15,894,</w:t>
            </w:r>
            <w:r>
              <w:rPr>
                <w:b/>
                <w:bCs/>
                <w:snapToGrid w:val="0"/>
                <w:sz w:val="16"/>
                <w:szCs w:val="16"/>
                <w:lang w:eastAsia="th-TH"/>
              </w:rPr>
              <w:t>251</w:t>
            </w:r>
          </w:p>
        </w:tc>
        <w:tc>
          <w:tcPr>
            <w:tcW w:w="990" w:type="dxa"/>
            <w:shd w:val="clear" w:color="auto" w:fill="auto"/>
          </w:tcPr>
          <w:p w14:paraId="3D4B386F" w14:textId="77777777" w:rsidR="007A4949" w:rsidRPr="00F24EAF" w:rsidRDefault="007A4949" w:rsidP="00F36E23">
            <w:pPr>
              <w:tabs>
                <w:tab w:val="decimal" w:pos="548"/>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09C0DA63" w14:textId="77777777" w:rsidR="007A4949" w:rsidRPr="00F24EAF" w:rsidRDefault="007A4949" w:rsidP="00F36E23">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shd w:val="clear" w:color="auto" w:fill="auto"/>
          </w:tcPr>
          <w:p w14:paraId="4686B632" w14:textId="3CDC2CA4" w:rsidR="007A4949" w:rsidRPr="00F24EAF" w:rsidRDefault="007A4949" w:rsidP="008D2489">
            <w:pPr>
              <w:tabs>
                <w:tab w:val="decimal" w:pos="789"/>
              </w:tabs>
              <w:spacing w:line="240" w:lineRule="atLeast"/>
              <w:ind w:left="-111" w:right="-110"/>
              <w:rPr>
                <w:rFonts w:cs="Times New Roman"/>
                <w:b/>
                <w:bCs/>
                <w:snapToGrid w:val="0"/>
                <w:sz w:val="16"/>
                <w:szCs w:val="16"/>
                <w:lang w:eastAsia="th-TH"/>
              </w:rPr>
            </w:pPr>
            <w:r w:rsidRPr="00F24EAF">
              <w:rPr>
                <w:rFonts w:cs="Times New Roman"/>
                <w:b/>
                <w:bCs/>
                <w:snapToGrid w:val="0"/>
                <w:sz w:val="16"/>
                <w:szCs w:val="16"/>
                <w:lang w:eastAsia="th-TH"/>
              </w:rPr>
              <w:t>128,584,443</w:t>
            </w:r>
          </w:p>
        </w:tc>
        <w:tc>
          <w:tcPr>
            <w:tcW w:w="270" w:type="dxa"/>
            <w:shd w:val="clear" w:color="auto" w:fill="auto"/>
          </w:tcPr>
          <w:p w14:paraId="390878C7" w14:textId="77777777" w:rsidR="007A4949" w:rsidRPr="00F24EAF" w:rsidRDefault="007A4949" w:rsidP="00F36E23">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150E3141" w14:textId="3026D512" w:rsidR="007A4949" w:rsidRPr="00F24EAF" w:rsidRDefault="007A4949" w:rsidP="00F36E23">
            <w:pPr>
              <w:tabs>
                <w:tab w:val="decimal" w:pos="735"/>
              </w:tabs>
              <w:spacing w:line="240" w:lineRule="atLeast"/>
              <w:ind w:right="-110"/>
              <w:rPr>
                <w:rFonts w:cs="Times New Roman"/>
                <w:b/>
                <w:bCs/>
                <w:snapToGrid w:val="0"/>
                <w:sz w:val="16"/>
                <w:szCs w:val="16"/>
                <w:lang w:eastAsia="th-TH"/>
              </w:rPr>
            </w:pPr>
            <w:r w:rsidRPr="00F24EAF">
              <w:rPr>
                <w:rFonts w:cs="Times New Roman"/>
                <w:b/>
                <w:bCs/>
                <w:snapToGrid w:val="0"/>
                <w:sz w:val="16"/>
                <w:szCs w:val="16"/>
                <w:lang w:eastAsia="th-TH"/>
              </w:rPr>
              <w:t>12,684,736</w:t>
            </w:r>
          </w:p>
        </w:tc>
        <w:tc>
          <w:tcPr>
            <w:tcW w:w="990" w:type="dxa"/>
            <w:shd w:val="clear" w:color="auto" w:fill="auto"/>
          </w:tcPr>
          <w:p w14:paraId="5862E91F" w14:textId="77777777" w:rsidR="007A4949" w:rsidRPr="00F24EAF" w:rsidRDefault="007A4949" w:rsidP="00F36E23">
            <w:pPr>
              <w:tabs>
                <w:tab w:val="decimal" w:pos="548"/>
              </w:tabs>
              <w:spacing w:line="240" w:lineRule="atLeast"/>
              <w:ind w:right="-110"/>
              <w:rPr>
                <w:rFonts w:cs="Times New Roman"/>
                <w:b/>
                <w:bCs/>
                <w:snapToGrid w:val="0"/>
                <w:sz w:val="16"/>
                <w:szCs w:val="16"/>
                <w:lang w:eastAsia="th-TH"/>
              </w:rPr>
            </w:pPr>
          </w:p>
        </w:tc>
      </w:tr>
      <w:tr w:rsidR="007A4949" w:rsidRPr="00F24EAF" w14:paraId="6C8ED8FA" w14:textId="77777777" w:rsidTr="008D2489">
        <w:trPr>
          <w:trHeight w:val="139"/>
        </w:trPr>
        <w:tc>
          <w:tcPr>
            <w:tcW w:w="2628" w:type="dxa"/>
          </w:tcPr>
          <w:p w14:paraId="4D4F9B78" w14:textId="77777777" w:rsidR="007A4949" w:rsidRPr="00F24EAF" w:rsidRDefault="007A4949" w:rsidP="00F36E23">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020C2410" w14:textId="77777777" w:rsidR="007A4949" w:rsidRPr="0093239C" w:rsidRDefault="007A4949" w:rsidP="00F36E23">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26D028A5" w14:textId="77777777" w:rsidR="007A4949" w:rsidRPr="00F24EAF"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tcBorders>
              <w:top w:val="double" w:sz="4" w:space="0" w:color="auto"/>
            </w:tcBorders>
            <w:shd w:val="clear" w:color="auto" w:fill="auto"/>
          </w:tcPr>
          <w:p w14:paraId="1AB40994" w14:textId="77777777" w:rsidR="007A4949" w:rsidRPr="00F24EAF" w:rsidRDefault="007A4949" w:rsidP="00F36E23">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3E94F9C5" w14:textId="77777777" w:rsidR="007A4949" w:rsidRPr="00F24EAF" w:rsidRDefault="007A4949" w:rsidP="00F36E23">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743EE1AA"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tcBorders>
              <w:top w:val="double" w:sz="4" w:space="0" w:color="auto"/>
            </w:tcBorders>
            <w:shd w:val="clear" w:color="auto" w:fill="auto"/>
          </w:tcPr>
          <w:p w14:paraId="2B643490" w14:textId="77777777" w:rsidR="007A4949" w:rsidRPr="00F24EAF" w:rsidRDefault="007A4949" w:rsidP="008D2489">
            <w:pPr>
              <w:tabs>
                <w:tab w:val="decimal" w:pos="789"/>
              </w:tabs>
              <w:spacing w:line="240" w:lineRule="atLeast"/>
              <w:ind w:left="-111" w:right="-110"/>
              <w:rPr>
                <w:rFonts w:cs="Times New Roman"/>
                <w:snapToGrid w:val="0"/>
                <w:sz w:val="16"/>
                <w:szCs w:val="16"/>
                <w:lang w:eastAsia="th-TH"/>
              </w:rPr>
            </w:pPr>
          </w:p>
        </w:tc>
        <w:tc>
          <w:tcPr>
            <w:tcW w:w="270" w:type="dxa"/>
            <w:shd w:val="clear" w:color="auto" w:fill="auto"/>
          </w:tcPr>
          <w:p w14:paraId="3E415141"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6AD6F564" w14:textId="77777777" w:rsidR="007A4949" w:rsidRPr="00F24EAF" w:rsidRDefault="007A4949" w:rsidP="00F36E23">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78338C00" w14:textId="77777777" w:rsidR="007A4949" w:rsidRPr="00F24EAF" w:rsidRDefault="007A4949" w:rsidP="00F36E23">
            <w:pPr>
              <w:tabs>
                <w:tab w:val="decimal" w:pos="548"/>
              </w:tabs>
              <w:spacing w:line="240" w:lineRule="atLeast"/>
              <w:ind w:right="-110"/>
              <w:rPr>
                <w:rFonts w:cs="Times New Roman"/>
                <w:snapToGrid w:val="0"/>
                <w:sz w:val="16"/>
                <w:szCs w:val="16"/>
                <w:lang w:eastAsia="th-TH"/>
              </w:rPr>
            </w:pPr>
          </w:p>
        </w:tc>
      </w:tr>
      <w:tr w:rsidR="007A4949" w:rsidRPr="00F24EAF" w14:paraId="267D0D90" w14:textId="77777777" w:rsidTr="008D2489">
        <w:trPr>
          <w:trHeight w:val="139"/>
        </w:trPr>
        <w:tc>
          <w:tcPr>
            <w:tcW w:w="2628" w:type="dxa"/>
          </w:tcPr>
          <w:p w14:paraId="3F26EE20" w14:textId="7ABBA0B1" w:rsidR="007A4949" w:rsidRPr="00F24EAF" w:rsidRDefault="007A4949" w:rsidP="00F36E23">
            <w:pPr>
              <w:spacing w:line="240" w:lineRule="atLeast"/>
              <w:ind w:right="-81"/>
              <w:rPr>
                <w:rFonts w:cs="Times New Roman"/>
                <w:b/>
                <w:bCs/>
                <w:i/>
                <w:iCs/>
                <w:color w:val="000000"/>
                <w:sz w:val="16"/>
                <w:szCs w:val="16"/>
              </w:rPr>
            </w:pPr>
            <w:r w:rsidRPr="00F24EAF">
              <w:rPr>
                <w:rFonts w:cs="Times New Roman"/>
                <w:b/>
                <w:bCs/>
                <w:i/>
                <w:iCs/>
                <w:color w:val="000000"/>
                <w:sz w:val="16"/>
                <w:szCs w:val="16"/>
              </w:rPr>
              <w:t>Interest-bearing financial liabilities</w:t>
            </w:r>
          </w:p>
        </w:tc>
        <w:tc>
          <w:tcPr>
            <w:tcW w:w="990" w:type="dxa"/>
            <w:shd w:val="clear" w:color="auto" w:fill="auto"/>
          </w:tcPr>
          <w:p w14:paraId="538A0C7A" w14:textId="77777777" w:rsidR="007A4949" w:rsidRPr="0093239C" w:rsidRDefault="007A4949" w:rsidP="00F36E23">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720D8FC4" w14:textId="77777777" w:rsidR="007A4949" w:rsidRPr="00F24EAF"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0D513E2E" w14:textId="77777777" w:rsidR="007A4949" w:rsidRPr="00F24EAF" w:rsidRDefault="007A4949" w:rsidP="00F36E23">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09DC39ED" w14:textId="77777777" w:rsidR="007A4949" w:rsidRPr="00F24EAF" w:rsidRDefault="007A4949" w:rsidP="00F36E23">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60A6EAC6"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shd w:val="clear" w:color="auto" w:fill="auto"/>
          </w:tcPr>
          <w:p w14:paraId="7E89A3AD" w14:textId="77777777" w:rsidR="007A4949" w:rsidRPr="00F24EAF" w:rsidRDefault="007A4949" w:rsidP="008D2489">
            <w:pPr>
              <w:tabs>
                <w:tab w:val="decimal" w:pos="789"/>
              </w:tabs>
              <w:spacing w:line="240" w:lineRule="atLeast"/>
              <w:ind w:left="-111" w:right="-110"/>
              <w:rPr>
                <w:rFonts w:cs="Times New Roman"/>
                <w:snapToGrid w:val="0"/>
                <w:sz w:val="16"/>
                <w:szCs w:val="16"/>
                <w:lang w:eastAsia="th-TH"/>
              </w:rPr>
            </w:pPr>
          </w:p>
        </w:tc>
        <w:tc>
          <w:tcPr>
            <w:tcW w:w="270" w:type="dxa"/>
            <w:shd w:val="clear" w:color="auto" w:fill="auto"/>
          </w:tcPr>
          <w:p w14:paraId="01592208"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537B3BE3" w14:textId="77777777" w:rsidR="007A4949" w:rsidRPr="00F24EAF" w:rsidRDefault="007A4949" w:rsidP="00F36E23">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7ABFADD7" w14:textId="77777777" w:rsidR="007A4949" w:rsidRPr="00F24EAF" w:rsidRDefault="007A4949" w:rsidP="00F36E23">
            <w:pPr>
              <w:tabs>
                <w:tab w:val="decimal" w:pos="548"/>
              </w:tabs>
              <w:spacing w:line="240" w:lineRule="atLeast"/>
              <w:ind w:right="-110"/>
              <w:rPr>
                <w:rFonts w:cs="Times New Roman"/>
                <w:snapToGrid w:val="0"/>
                <w:sz w:val="16"/>
                <w:szCs w:val="16"/>
                <w:lang w:eastAsia="th-TH"/>
              </w:rPr>
            </w:pPr>
          </w:p>
        </w:tc>
      </w:tr>
      <w:tr w:rsidR="007A4949" w:rsidRPr="00F24EAF" w14:paraId="5F65D528" w14:textId="77777777" w:rsidTr="008D2489">
        <w:trPr>
          <w:trHeight w:val="139"/>
        </w:trPr>
        <w:tc>
          <w:tcPr>
            <w:tcW w:w="2628" w:type="dxa"/>
          </w:tcPr>
          <w:p w14:paraId="267E1BEA" w14:textId="77777777" w:rsidR="007A4949" w:rsidRPr="00F24EAF" w:rsidRDefault="007A4949" w:rsidP="00F36E23">
            <w:pPr>
              <w:spacing w:line="240" w:lineRule="atLeast"/>
              <w:ind w:right="-81"/>
              <w:rPr>
                <w:rFonts w:cs="Times New Roman"/>
                <w:color w:val="000000"/>
                <w:sz w:val="16"/>
                <w:szCs w:val="16"/>
              </w:rPr>
            </w:pPr>
            <w:r w:rsidRPr="00F24EAF">
              <w:rPr>
                <w:rFonts w:cs="Times New Roman"/>
                <w:color w:val="000000"/>
                <w:sz w:val="16"/>
                <w:szCs w:val="16"/>
              </w:rPr>
              <w:t>Deposits</w:t>
            </w:r>
          </w:p>
        </w:tc>
        <w:tc>
          <w:tcPr>
            <w:tcW w:w="990" w:type="dxa"/>
            <w:shd w:val="clear" w:color="auto" w:fill="auto"/>
          </w:tcPr>
          <w:p w14:paraId="4F01A83D" w14:textId="64F9B291" w:rsidR="007A4949" w:rsidRPr="0093239C" w:rsidRDefault="007A4949" w:rsidP="007A4949">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114,836,420</w:t>
            </w:r>
          </w:p>
        </w:tc>
        <w:tc>
          <w:tcPr>
            <w:tcW w:w="270" w:type="dxa"/>
            <w:tcBorders>
              <w:bottom w:val="nil"/>
            </w:tcBorders>
            <w:shd w:val="clear" w:color="auto" w:fill="auto"/>
          </w:tcPr>
          <w:p w14:paraId="0DA009E6" w14:textId="77777777" w:rsidR="007A4949" w:rsidRPr="00F36E23"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4FA878F2" w14:textId="341C78F3" w:rsidR="007A4949" w:rsidRPr="00F36E23" w:rsidRDefault="007A4949" w:rsidP="007A4949">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2,345,811</w:t>
            </w:r>
          </w:p>
        </w:tc>
        <w:tc>
          <w:tcPr>
            <w:tcW w:w="990" w:type="dxa"/>
            <w:tcBorders>
              <w:bottom w:val="nil"/>
            </w:tcBorders>
            <w:shd w:val="clear" w:color="auto" w:fill="auto"/>
          </w:tcPr>
          <w:p w14:paraId="3C7DA425" w14:textId="4C9D4AE5" w:rsidR="007A4949" w:rsidRPr="00F24EAF" w:rsidRDefault="007A4949" w:rsidP="007A4949">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2.04</w:t>
            </w:r>
          </w:p>
        </w:tc>
        <w:tc>
          <w:tcPr>
            <w:tcW w:w="270" w:type="dxa"/>
            <w:tcBorders>
              <w:top w:val="nil"/>
              <w:bottom w:val="nil"/>
            </w:tcBorders>
            <w:shd w:val="clear" w:color="auto" w:fill="auto"/>
          </w:tcPr>
          <w:p w14:paraId="3B0EF3E3"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shd w:val="clear" w:color="auto" w:fill="auto"/>
          </w:tcPr>
          <w:p w14:paraId="47AF1A24" w14:textId="1F2E431E" w:rsidR="007A4949" w:rsidRPr="00F24EAF" w:rsidRDefault="007A4949" w:rsidP="008D2489">
            <w:pPr>
              <w:tabs>
                <w:tab w:val="decimal" w:pos="789"/>
              </w:tabs>
              <w:spacing w:line="240" w:lineRule="atLeast"/>
              <w:ind w:left="-111" w:right="-110"/>
              <w:rPr>
                <w:rFonts w:cs="Times New Roman"/>
                <w:snapToGrid w:val="0"/>
                <w:sz w:val="16"/>
                <w:szCs w:val="16"/>
                <w:lang w:eastAsia="th-TH"/>
              </w:rPr>
            </w:pPr>
            <w:r w:rsidRPr="00F24EAF">
              <w:rPr>
                <w:rFonts w:cs="Times New Roman"/>
                <w:snapToGrid w:val="0"/>
                <w:sz w:val="16"/>
                <w:szCs w:val="16"/>
                <w:lang w:eastAsia="th-TH"/>
              </w:rPr>
              <w:t>99,788,223</w:t>
            </w:r>
          </w:p>
        </w:tc>
        <w:tc>
          <w:tcPr>
            <w:tcW w:w="270" w:type="dxa"/>
            <w:shd w:val="clear" w:color="auto" w:fill="auto"/>
          </w:tcPr>
          <w:p w14:paraId="238AA648"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1919CB69" w14:textId="1EB24C7D" w:rsidR="007A4949" w:rsidRPr="00F24EAF" w:rsidRDefault="007A4949" w:rsidP="007A4949">
            <w:pPr>
              <w:tabs>
                <w:tab w:val="decimal" w:pos="735"/>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1,549,109</w:t>
            </w:r>
          </w:p>
        </w:tc>
        <w:tc>
          <w:tcPr>
            <w:tcW w:w="990" w:type="dxa"/>
            <w:shd w:val="clear" w:color="auto" w:fill="auto"/>
          </w:tcPr>
          <w:p w14:paraId="6376CB65" w14:textId="10D38EF5" w:rsidR="007A4949" w:rsidRPr="00F24EAF" w:rsidRDefault="007A4949" w:rsidP="007A4949">
            <w:pPr>
              <w:tabs>
                <w:tab w:val="decimal" w:pos="548"/>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1.55</w:t>
            </w:r>
          </w:p>
        </w:tc>
      </w:tr>
      <w:tr w:rsidR="007A4949" w:rsidRPr="00F24EAF" w14:paraId="566C5390" w14:textId="77777777" w:rsidTr="008D2489">
        <w:trPr>
          <w:trHeight w:val="139"/>
        </w:trPr>
        <w:tc>
          <w:tcPr>
            <w:tcW w:w="2628" w:type="dxa"/>
          </w:tcPr>
          <w:p w14:paraId="60AF35D9" w14:textId="77777777" w:rsidR="007A4949" w:rsidRPr="00F24EAF" w:rsidRDefault="007A4949" w:rsidP="00F36E23">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shd w:val="clear" w:color="auto" w:fill="auto"/>
          </w:tcPr>
          <w:p w14:paraId="3CB1A943" w14:textId="45ED1105" w:rsidR="007A4949" w:rsidRPr="0093239C" w:rsidRDefault="007A4949" w:rsidP="00F36E23">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20,167,3</w:t>
            </w:r>
            <w:r>
              <w:rPr>
                <w:snapToGrid w:val="0"/>
                <w:sz w:val="16"/>
                <w:szCs w:val="16"/>
                <w:lang w:eastAsia="th-TH"/>
              </w:rPr>
              <w:t>14</w:t>
            </w:r>
          </w:p>
        </w:tc>
        <w:tc>
          <w:tcPr>
            <w:tcW w:w="270" w:type="dxa"/>
            <w:tcBorders>
              <w:top w:val="nil"/>
              <w:bottom w:val="nil"/>
            </w:tcBorders>
            <w:shd w:val="clear" w:color="auto" w:fill="auto"/>
          </w:tcPr>
          <w:p w14:paraId="06B74A9B" w14:textId="77777777" w:rsidR="007A4949" w:rsidRPr="00F36E23"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40B5D8ED" w14:textId="32B2C070" w:rsidR="007A4949" w:rsidRPr="00F36E23" w:rsidRDefault="007A4949" w:rsidP="00F36E23">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82,</w:t>
            </w:r>
            <w:r>
              <w:rPr>
                <w:snapToGrid w:val="0"/>
                <w:sz w:val="16"/>
                <w:szCs w:val="16"/>
                <w:lang w:eastAsia="th-TH"/>
              </w:rPr>
              <w:t>304</w:t>
            </w:r>
          </w:p>
        </w:tc>
        <w:tc>
          <w:tcPr>
            <w:tcW w:w="990" w:type="dxa"/>
            <w:tcBorders>
              <w:top w:val="nil"/>
              <w:bottom w:val="nil"/>
            </w:tcBorders>
            <w:shd w:val="clear" w:color="auto" w:fill="auto"/>
          </w:tcPr>
          <w:p w14:paraId="60818D59" w14:textId="2E5B5C6D" w:rsidR="007A4949" w:rsidRPr="00F24EAF" w:rsidRDefault="007A4949" w:rsidP="00F36E23">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0.41</w:t>
            </w:r>
          </w:p>
        </w:tc>
        <w:tc>
          <w:tcPr>
            <w:tcW w:w="270" w:type="dxa"/>
            <w:tcBorders>
              <w:top w:val="nil"/>
              <w:bottom w:val="nil"/>
            </w:tcBorders>
            <w:shd w:val="clear" w:color="auto" w:fill="auto"/>
          </w:tcPr>
          <w:p w14:paraId="65188B43"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79A373CF" w14:textId="2BD3086F" w:rsidR="007A4949" w:rsidRPr="00F24EAF" w:rsidRDefault="007A4949" w:rsidP="008D2489">
            <w:pPr>
              <w:tabs>
                <w:tab w:val="decimal" w:pos="789"/>
              </w:tabs>
              <w:spacing w:line="240" w:lineRule="atLeast"/>
              <w:ind w:left="-111" w:right="-110"/>
              <w:rPr>
                <w:rFonts w:cs="Times New Roman"/>
                <w:snapToGrid w:val="0"/>
                <w:sz w:val="16"/>
                <w:szCs w:val="16"/>
                <w:lang w:eastAsia="th-TH"/>
              </w:rPr>
            </w:pPr>
            <w:r w:rsidRPr="00F24EAF">
              <w:rPr>
                <w:rFonts w:cs="Times New Roman"/>
                <w:snapToGrid w:val="0"/>
                <w:sz w:val="16"/>
                <w:szCs w:val="16"/>
                <w:lang w:eastAsia="th-TH"/>
              </w:rPr>
              <w:t>11,757,139</w:t>
            </w:r>
          </w:p>
        </w:tc>
        <w:tc>
          <w:tcPr>
            <w:tcW w:w="270" w:type="dxa"/>
            <w:tcBorders>
              <w:bottom w:val="nil"/>
            </w:tcBorders>
            <w:shd w:val="clear" w:color="auto" w:fill="auto"/>
          </w:tcPr>
          <w:p w14:paraId="0E9ED0AD"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7DB835B7" w14:textId="7DB44B83" w:rsidR="007A4949" w:rsidRPr="00F24EAF" w:rsidRDefault="007A4949" w:rsidP="00F36E23">
            <w:pPr>
              <w:tabs>
                <w:tab w:val="decimal" w:pos="735"/>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5,781</w:t>
            </w:r>
          </w:p>
        </w:tc>
        <w:tc>
          <w:tcPr>
            <w:tcW w:w="990" w:type="dxa"/>
            <w:tcBorders>
              <w:bottom w:val="nil"/>
            </w:tcBorders>
            <w:shd w:val="clear" w:color="auto" w:fill="auto"/>
          </w:tcPr>
          <w:p w14:paraId="37DA8D52" w14:textId="0ED71492" w:rsidR="007A4949" w:rsidRPr="00F24EAF" w:rsidRDefault="007A4949" w:rsidP="00F36E23">
            <w:pPr>
              <w:tabs>
                <w:tab w:val="decimal" w:pos="548"/>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0.05</w:t>
            </w:r>
          </w:p>
        </w:tc>
      </w:tr>
      <w:tr w:rsidR="007A4949" w:rsidRPr="00F24EAF" w14:paraId="0E5660AD" w14:textId="77777777" w:rsidTr="008D2489">
        <w:trPr>
          <w:trHeight w:val="139"/>
        </w:trPr>
        <w:tc>
          <w:tcPr>
            <w:tcW w:w="2628" w:type="dxa"/>
          </w:tcPr>
          <w:p w14:paraId="14CE8DD0" w14:textId="77777777" w:rsidR="007A4949" w:rsidRPr="00F24EAF" w:rsidRDefault="007A4949" w:rsidP="00F36E23">
            <w:pPr>
              <w:spacing w:line="240" w:lineRule="atLeast"/>
              <w:ind w:right="-81"/>
              <w:rPr>
                <w:rFonts w:cs="Times New Roman"/>
                <w:color w:val="000000"/>
                <w:sz w:val="16"/>
                <w:szCs w:val="16"/>
              </w:rPr>
            </w:pPr>
            <w:r w:rsidRPr="00F24EAF">
              <w:rPr>
                <w:rFonts w:cs="Times New Roman"/>
                <w:color w:val="000000"/>
                <w:sz w:val="16"/>
                <w:szCs w:val="16"/>
              </w:rPr>
              <w:t>Debt issued and borrowings</w:t>
            </w:r>
          </w:p>
        </w:tc>
        <w:tc>
          <w:tcPr>
            <w:tcW w:w="990" w:type="dxa"/>
            <w:shd w:val="clear" w:color="auto" w:fill="auto"/>
          </w:tcPr>
          <w:p w14:paraId="53231783" w14:textId="0C0A26FC" w:rsidR="007A4949" w:rsidRPr="0093239C" w:rsidRDefault="007A4949" w:rsidP="00F36E23">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1,816,042</w:t>
            </w:r>
          </w:p>
        </w:tc>
        <w:tc>
          <w:tcPr>
            <w:tcW w:w="270" w:type="dxa"/>
            <w:tcBorders>
              <w:top w:val="nil"/>
              <w:bottom w:val="nil"/>
            </w:tcBorders>
            <w:shd w:val="clear" w:color="auto" w:fill="auto"/>
          </w:tcPr>
          <w:p w14:paraId="0449EA37" w14:textId="77777777" w:rsidR="007A4949" w:rsidRPr="00F36E23" w:rsidRDefault="007A4949" w:rsidP="00F36E23">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22AAE97E" w14:textId="40945881" w:rsidR="007A4949" w:rsidRPr="00F36E23" w:rsidRDefault="007A4949" w:rsidP="00F36E23">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135,223</w:t>
            </w:r>
          </w:p>
        </w:tc>
        <w:tc>
          <w:tcPr>
            <w:tcW w:w="990" w:type="dxa"/>
            <w:tcBorders>
              <w:top w:val="nil"/>
              <w:bottom w:val="nil"/>
            </w:tcBorders>
            <w:shd w:val="clear" w:color="auto" w:fill="auto"/>
          </w:tcPr>
          <w:p w14:paraId="66811147" w14:textId="054BC1C7" w:rsidR="007A4949" w:rsidRPr="00F24EAF" w:rsidRDefault="007A4949" w:rsidP="00F36E23">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7.45</w:t>
            </w:r>
          </w:p>
        </w:tc>
        <w:tc>
          <w:tcPr>
            <w:tcW w:w="270" w:type="dxa"/>
            <w:tcBorders>
              <w:top w:val="nil"/>
              <w:bottom w:val="nil"/>
            </w:tcBorders>
            <w:shd w:val="clear" w:color="auto" w:fill="auto"/>
          </w:tcPr>
          <w:p w14:paraId="0080B9EC" w14:textId="77777777" w:rsidR="007A4949" w:rsidRPr="00F24EAF" w:rsidRDefault="007A4949" w:rsidP="00F36E23">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65694024" w14:textId="768A2344" w:rsidR="007A4949" w:rsidRPr="00F24EAF" w:rsidRDefault="007A4949" w:rsidP="008D2489">
            <w:pPr>
              <w:tabs>
                <w:tab w:val="decimal" w:pos="789"/>
              </w:tabs>
              <w:spacing w:line="240" w:lineRule="atLeast"/>
              <w:ind w:left="-111" w:right="-110"/>
              <w:rPr>
                <w:rFonts w:cs="Times New Roman"/>
                <w:snapToGrid w:val="0"/>
                <w:sz w:val="16"/>
                <w:szCs w:val="16"/>
                <w:lang w:eastAsia="th-TH"/>
              </w:rPr>
            </w:pPr>
            <w:r w:rsidRPr="00F24EAF">
              <w:rPr>
                <w:rFonts w:cs="Times New Roman"/>
                <w:snapToGrid w:val="0"/>
                <w:sz w:val="16"/>
                <w:szCs w:val="16"/>
                <w:lang w:eastAsia="th-TH"/>
              </w:rPr>
              <w:t>879,759</w:t>
            </w:r>
          </w:p>
        </w:tc>
        <w:tc>
          <w:tcPr>
            <w:tcW w:w="270" w:type="dxa"/>
            <w:tcBorders>
              <w:bottom w:val="nil"/>
            </w:tcBorders>
            <w:shd w:val="clear" w:color="auto" w:fill="auto"/>
          </w:tcPr>
          <w:p w14:paraId="11CE81C5" w14:textId="77777777" w:rsidR="007A4949" w:rsidRPr="00F24EAF" w:rsidRDefault="007A4949" w:rsidP="00F36E23">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3A551598" w14:textId="0F6A3CA2" w:rsidR="007A4949" w:rsidRPr="00F24EAF" w:rsidRDefault="007A4949" w:rsidP="00F36E23">
            <w:pPr>
              <w:tabs>
                <w:tab w:val="decimal" w:pos="735"/>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77,495</w:t>
            </w:r>
          </w:p>
        </w:tc>
        <w:tc>
          <w:tcPr>
            <w:tcW w:w="990" w:type="dxa"/>
            <w:tcBorders>
              <w:bottom w:val="nil"/>
            </w:tcBorders>
            <w:shd w:val="clear" w:color="auto" w:fill="auto"/>
          </w:tcPr>
          <w:p w14:paraId="07777F2C" w14:textId="445313EB" w:rsidR="007A4949" w:rsidRPr="00F24EAF" w:rsidRDefault="007A4949" w:rsidP="00F36E23">
            <w:pPr>
              <w:tabs>
                <w:tab w:val="decimal" w:pos="548"/>
              </w:tabs>
              <w:spacing w:line="240" w:lineRule="atLeast"/>
              <w:ind w:right="-110"/>
              <w:rPr>
                <w:rFonts w:cs="Times New Roman"/>
                <w:snapToGrid w:val="0"/>
                <w:sz w:val="16"/>
                <w:szCs w:val="16"/>
                <w:lang w:eastAsia="th-TH"/>
              </w:rPr>
            </w:pPr>
            <w:r w:rsidRPr="00F24EAF">
              <w:rPr>
                <w:rFonts w:cs="Times New Roman"/>
                <w:snapToGrid w:val="0"/>
                <w:sz w:val="16"/>
                <w:szCs w:val="16"/>
                <w:lang w:eastAsia="th-TH"/>
              </w:rPr>
              <w:t>8.81</w:t>
            </w:r>
          </w:p>
        </w:tc>
      </w:tr>
      <w:tr w:rsidR="007A4949" w:rsidRPr="00F24EAF" w14:paraId="6D07E841" w14:textId="77777777" w:rsidTr="008D2489">
        <w:trPr>
          <w:trHeight w:val="139"/>
        </w:trPr>
        <w:tc>
          <w:tcPr>
            <w:tcW w:w="2628" w:type="dxa"/>
            <w:tcBorders>
              <w:top w:val="nil"/>
              <w:bottom w:val="nil"/>
            </w:tcBorders>
          </w:tcPr>
          <w:p w14:paraId="22C78E56" w14:textId="77777777" w:rsidR="007A4949" w:rsidRPr="00F24EAF" w:rsidRDefault="007A4949" w:rsidP="00F36E23">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5CAC49A4" w14:textId="0E8D5771" w:rsidR="007A4949" w:rsidRPr="0093239C" w:rsidRDefault="007A4949" w:rsidP="00F36E23">
            <w:pPr>
              <w:tabs>
                <w:tab w:val="decimal" w:pos="790"/>
              </w:tabs>
              <w:spacing w:line="240" w:lineRule="atLeast"/>
              <w:ind w:right="-110"/>
              <w:rPr>
                <w:rFonts w:cs="Times New Roman"/>
                <w:b/>
                <w:bCs/>
                <w:snapToGrid w:val="0"/>
                <w:sz w:val="16"/>
                <w:szCs w:val="16"/>
                <w:lang w:eastAsia="th-TH"/>
              </w:rPr>
            </w:pPr>
            <w:r w:rsidRPr="0093239C">
              <w:rPr>
                <w:b/>
                <w:bCs/>
                <w:snapToGrid w:val="0"/>
                <w:sz w:val="16"/>
                <w:szCs w:val="16"/>
                <w:lang w:eastAsia="th-TH"/>
              </w:rPr>
              <w:t>136,819,</w:t>
            </w:r>
            <w:r>
              <w:rPr>
                <w:b/>
                <w:bCs/>
                <w:snapToGrid w:val="0"/>
                <w:sz w:val="16"/>
                <w:szCs w:val="16"/>
                <w:lang w:eastAsia="th-TH"/>
              </w:rPr>
              <w:t>776</w:t>
            </w:r>
          </w:p>
        </w:tc>
        <w:tc>
          <w:tcPr>
            <w:tcW w:w="270" w:type="dxa"/>
            <w:tcBorders>
              <w:top w:val="nil"/>
              <w:bottom w:val="nil"/>
            </w:tcBorders>
            <w:shd w:val="clear" w:color="auto" w:fill="auto"/>
          </w:tcPr>
          <w:p w14:paraId="5891EE98" w14:textId="77777777" w:rsidR="007A4949" w:rsidRPr="00F36E23" w:rsidRDefault="007A4949" w:rsidP="00F36E23">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shd w:val="clear" w:color="auto" w:fill="auto"/>
          </w:tcPr>
          <w:p w14:paraId="717B2B23" w14:textId="09985C0E" w:rsidR="007A4949" w:rsidRPr="00F36E23" w:rsidRDefault="007A4949" w:rsidP="00F36E23">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2,56</w:t>
            </w:r>
            <w:r>
              <w:rPr>
                <w:b/>
                <w:bCs/>
                <w:snapToGrid w:val="0"/>
                <w:sz w:val="16"/>
                <w:szCs w:val="16"/>
                <w:lang w:eastAsia="th-TH"/>
              </w:rPr>
              <w:t>3,338</w:t>
            </w:r>
          </w:p>
        </w:tc>
        <w:tc>
          <w:tcPr>
            <w:tcW w:w="990" w:type="dxa"/>
            <w:tcBorders>
              <w:top w:val="nil"/>
              <w:bottom w:val="nil"/>
            </w:tcBorders>
            <w:shd w:val="clear" w:color="auto" w:fill="auto"/>
          </w:tcPr>
          <w:p w14:paraId="40679580" w14:textId="77777777" w:rsidR="007A4949" w:rsidRPr="00F24EAF" w:rsidRDefault="007A4949" w:rsidP="00F36E23">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60DF1CF9" w14:textId="77777777" w:rsidR="007A4949" w:rsidRPr="00F24EAF" w:rsidRDefault="007A4949" w:rsidP="00F36E23">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shd w:val="clear" w:color="auto" w:fill="auto"/>
          </w:tcPr>
          <w:p w14:paraId="6A67759D" w14:textId="4294A0D8" w:rsidR="007A4949" w:rsidRPr="00F24EAF" w:rsidRDefault="007A4949" w:rsidP="008D2489">
            <w:pPr>
              <w:tabs>
                <w:tab w:val="decimal" w:pos="789"/>
              </w:tabs>
              <w:spacing w:line="240" w:lineRule="atLeast"/>
              <w:ind w:left="-111" w:right="-110"/>
              <w:rPr>
                <w:rFonts w:cs="Times New Roman"/>
                <w:b/>
                <w:bCs/>
                <w:snapToGrid w:val="0"/>
                <w:sz w:val="16"/>
                <w:szCs w:val="16"/>
                <w:lang w:eastAsia="th-TH"/>
              </w:rPr>
            </w:pPr>
            <w:r w:rsidRPr="00F24EAF">
              <w:rPr>
                <w:rFonts w:cs="Times New Roman"/>
                <w:b/>
                <w:bCs/>
                <w:snapToGrid w:val="0"/>
                <w:sz w:val="16"/>
                <w:szCs w:val="16"/>
                <w:lang w:eastAsia="th-TH"/>
              </w:rPr>
              <w:t>112,425,121</w:t>
            </w:r>
          </w:p>
        </w:tc>
        <w:tc>
          <w:tcPr>
            <w:tcW w:w="270" w:type="dxa"/>
            <w:tcBorders>
              <w:top w:val="nil"/>
              <w:bottom w:val="nil"/>
            </w:tcBorders>
            <w:shd w:val="clear" w:color="auto" w:fill="auto"/>
          </w:tcPr>
          <w:p w14:paraId="1E17FD3A" w14:textId="77777777" w:rsidR="007A4949" w:rsidRPr="00F24EAF" w:rsidRDefault="007A4949" w:rsidP="00F36E23">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195A50D8" w14:textId="12CCD32F" w:rsidR="007A4949" w:rsidRPr="00F24EAF" w:rsidRDefault="007A4949" w:rsidP="00F36E23">
            <w:pPr>
              <w:tabs>
                <w:tab w:val="decimal" w:pos="735"/>
              </w:tabs>
              <w:spacing w:line="240" w:lineRule="atLeast"/>
              <w:ind w:right="-110"/>
              <w:rPr>
                <w:rFonts w:cs="Times New Roman"/>
                <w:b/>
                <w:bCs/>
                <w:snapToGrid w:val="0"/>
                <w:sz w:val="16"/>
                <w:szCs w:val="16"/>
                <w:lang w:eastAsia="th-TH"/>
              </w:rPr>
            </w:pPr>
            <w:r w:rsidRPr="00F24EAF">
              <w:rPr>
                <w:rFonts w:cs="Times New Roman"/>
                <w:b/>
                <w:bCs/>
                <w:snapToGrid w:val="0"/>
                <w:sz w:val="16"/>
                <w:szCs w:val="16"/>
                <w:lang w:eastAsia="th-TH"/>
              </w:rPr>
              <w:t>1,632,385</w:t>
            </w:r>
          </w:p>
        </w:tc>
        <w:tc>
          <w:tcPr>
            <w:tcW w:w="990" w:type="dxa"/>
            <w:tcBorders>
              <w:top w:val="nil"/>
              <w:bottom w:val="nil"/>
            </w:tcBorders>
            <w:shd w:val="clear" w:color="auto" w:fill="auto"/>
          </w:tcPr>
          <w:p w14:paraId="7489FEFB" w14:textId="77777777" w:rsidR="007A4949" w:rsidRPr="00F24EAF" w:rsidRDefault="007A4949" w:rsidP="00F36E23">
            <w:pPr>
              <w:tabs>
                <w:tab w:val="decimal" w:pos="783"/>
              </w:tabs>
              <w:spacing w:line="240" w:lineRule="atLeast"/>
              <w:ind w:right="-110"/>
              <w:rPr>
                <w:rFonts w:cs="Times New Roman"/>
                <w:b/>
                <w:bCs/>
                <w:snapToGrid w:val="0"/>
                <w:sz w:val="16"/>
                <w:szCs w:val="16"/>
                <w:lang w:eastAsia="th-TH"/>
              </w:rPr>
            </w:pPr>
          </w:p>
        </w:tc>
      </w:tr>
    </w:tbl>
    <w:p w14:paraId="6365F63B" w14:textId="77777777" w:rsidR="00AC63B7" w:rsidRPr="0012708E" w:rsidRDefault="00AC63B7" w:rsidP="00AC63B7">
      <w:pPr>
        <w:ind w:left="547" w:right="14"/>
        <w:jc w:val="thaiDistribute"/>
        <w:rPr>
          <w:rFonts w:cs="Times New Roman"/>
          <w:sz w:val="2"/>
          <w:szCs w:val="2"/>
        </w:rPr>
      </w:pPr>
    </w:p>
    <w:p w14:paraId="59A40F92" w14:textId="77777777" w:rsidR="00AC63B7" w:rsidRPr="0012708E" w:rsidRDefault="00AC63B7" w:rsidP="00AC63B7">
      <w:pPr>
        <w:rPr>
          <w:rFonts w:cs="Times New Roman"/>
        </w:rPr>
      </w:pPr>
    </w:p>
    <w:p w14:paraId="1AD49DFC" w14:textId="77777777" w:rsidR="00376019" w:rsidRPr="0012708E" w:rsidRDefault="00376019">
      <w:pPr>
        <w:rPr>
          <w:rFonts w:cs="Times New Roman"/>
        </w:rPr>
      </w:pPr>
      <w:r w:rsidRPr="0012708E">
        <w:rPr>
          <w:rFonts w:cs="Times New Roman"/>
        </w:rPr>
        <w:br w:type="page"/>
      </w: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9F3503" w:rsidRPr="00AB5DFA" w14:paraId="44177389" w14:textId="77777777" w:rsidTr="008D2489">
        <w:trPr>
          <w:trHeight w:val="139"/>
        </w:trPr>
        <w:tc>
          <w:tcPr>
            <w:tcW w:w="2628" w:type="dxa"/>
            <w:tcBorders>
              <w:top w:val="nil"/>
              <w:bottom w:val="nil"/>
            </w:tcBorders>
          </w:tcPr>
          <w:p w14:paraId="6D0A098D"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sz w:val="16"/>
                <w:szCs w:val="16"/>
              </w:rPr>
              <w:lastRenderedPageBreak/>
              <w:br w:type="page"/>
            </w:r>
          </w:p>
        </w:tc>
        <w:tc>
          <w:tcPr>
            <w:tcW w:w="6570" w:type="dxa"/>
            <w:gridSpan w:val="9"/>
            <w:tcBorders>
              <w:top w:val="nil"/>
              <w:bottom w:val="nil"/>
            </w:tcBorders>
          </w:tcPr>
          <w:p w14:paraId="351D677A" w14:textId="4FDF05F1" w:rsidR="009F3503" w:rsidRPr="00AB5DFA" w:rsidRDefault="009F3503" w:rsidP="00080F43">
            <w:pPr>
              <w:spacing w:line="240" w:lineRule="atLeast"/>
              <w:ind w:left="-108" w:right="66"/>
              <w:jc w:val="center"/>
              <w:rPr>
                <w:rFonts w:cs="Times New Roman"/>
                <w:i/>
                <w:iCs/>
                <w:color w:val="000000"/>
                <w:sz w:val="16"/>
                <w:szCs w:val="16"/>
              </w:rPr>
            </w:pPr>
            <w:r w:rsidRPr="00AB5DFA">
              <w:rPr>
                <w:rFonts w:cs="Times New Roman"/>
                <w:b/>
                <w:bCs/>
                <w:sz w:val="16"/>
                <w:szCs w:val="16"/>
              </w:rPr>
              <w:t>The Bank</w:t>
            </w:r>
          </w:p>
        </w:tc>
      </w:tr>
      <w:tr w:rsidR="009F3503" w:rsidRPr="00AB5DFA" w14:paraId="551A1DC6" w14:textId="77777777" w:rsidTr="008D2489">
        <w:trPr>
          <w:trHeight w:val="139"/>
        </w:trPr>
        <w:tc>
          <w:tcPr>
            <w:tcW w:w="2628" w:type="dxa"/>
            <w:tcBorders>
              <w:top w:val="nil"/>
            </w:tcBorders>
          </w:tcPr>
          <w:p w14:paraId="52B81BCC" w14:textId="77777777" w:rsidR="009F3503" w:rsidRPr="00AB5DFA" w:rsidRDefault="009F3503" w:rsidP="00080F43">
            <w:pPr>
              <w:spacing w:line="240" w:lineRule="atLeast"/>
              <w:ind w:right="-81"/>
              <w:rPr>
                <w:rFonts w:cs="Times New Roman"/>
                <w:b/>
                <w:bCs/>
                <w:i/>
                <w:iCs/>
                <w:color w:val="000000"/>
                <w:sz w:val="16"/>
                <w:szCs w:val="16"/>
              </w:rPr>
            </w:pPr>
          </w:p>
        </w:tc>
        <w:tc>
          <w:tcPr>
            <w:tcW w:w="3150" w:type="dxa"/>
            <w:gridSpan w:val="4"/>
            <w:tcBorders>
              <w:top w:val="nil"/>
            </w:tcBorders>
          </w:tcPr>
          <w:p w14:paraId="7C0F3075" w14:textId="772DABAE" w:rsidR="009F3503" w:rsidRPr="00AB5DFA" w:rsidRDefault="009F3503" w:rsidP="00080F43">
            <w:pPr>
              <w:spacing w:line="240" w:lineRule="atLeast"/>
              <w:ind w:left="-108" w:right="-108"/>
              <w:jc w:val="center"/>
              <w:rPr>
                <w:rFonts w:cs="Times New Roman"/>
                <w:color w:val="000000"/>
                <w:sz w:val="16"/>
                <w:szCs w:val="16"/>
                <w:lang w:bidi="th-TH"/>
              </w:rPr>
            </w:pPr>
            <w:r>
              <w:rPr>
                <w:rFonts w:cs="Times New Roman"/>
                <w:color w:val="000000"/>
                <w:sz w:val="16"/>
                <w:szCs w:val="16"/>
                <w:lang w:bidi="th-TH"/>
              </w:rPr>
              <w:t>2023</w:t>
            </w:r>
          </w:p>
        </w:tc>
        <w:tc>
          <w:tcPr>
            <w:tcW w:w="270" w:type="dxa"/>
            <w:tcBorders>
              <w:top w:val="nil"/>
              <w:bottom w:val="nil"/>
            </w:tcBorders>
          </w:tcPr>
          <w:p w14:paraId="6DC2E00D" w14:textId="77777777" w:rsidR="009F3503" w:rsidRPr="00AB5DFA" w:rsidRDefault="009F3503" w:rsidP="00080F43">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681A541F" w14:textId="3B8E7D6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color w:val="000000"/>
                <w:sz w:val="16"/>
                <w:szCs w:val="16"/>
                <w:lang w:bidi="th-TH"/>
              </w:rPr>
              <w:t>2022</w:t>
            </w:r>
          </w:p>
        </w:tc>
      </w:tr>
      <w:tr w:rsidR="00E902A6" w:rsidRPr="00AB5DFA" w14:paraId="5F1F8E44" w14:textId="77777777" w:rsidTr="008D2489">
        <w:trPr>
          <w:trHeight w:val="139"/>
        </w:trPr>
        <w:tc>
          <w:tcPr>
            <w:tcW w:w="2628" w:type="dxa"/>
          </w:tcPr>
          <w:p w14:paraId="65F52013" w14:textId="77777777" w:rsidR="009F3503" w:rsidRPr="00AB5DFA" w:rsidRDefault="009F3503" w:rsidP="00080F43">
            <w:pPr>
              <w:spacing w:line="240" w:lineRule="atLeast"/>
              <w:ind w:right="-81"/>
              <w:rPr>
                <w:rFonts w:cs="Times New Roman"/>
                <w:b/>
                <w:bCs/>
                <w:i/>
                <w:iCs/>
                <w:color w:val="000000"/>
                <w:sz w:val="16"/>
                <w:szCs w:val="16"/>
              </w:rPr>
            </w:pPr>
          </w:p>
        </w:tc>
        <w:tc>
          <w:tcPr>
            <w:tcW w:w="990" w:type="dxa"/>
          </w:tcPr>
          <w:p w14:paraId="07DC6F5E"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2EA9234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9BBCC4A"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2498F6C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74D3ED2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013E37C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c>
          <w:tcPr>
            <w:tcW w:w="270" w:type="dxa"/>
            <w:tcBorders>
              <w:top w:val="nil"/>
              <w:bottom w:val="nil"/>
            </w:tcBorders>
          </w:tcPr>
          <w:p w14:paraId="4AEFA1B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90" w:type="dxa"/>
          </w:tcPr>
          <w:p w14:paraId="661AE48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30BF1E6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EFE8188"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74BBFAA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06C5B6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69FB0C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r>
      <w:tr w:rsidR="009F3503" w:rsidRPr="00AB5DFA" w14:paraId="7E57BE58" w14:textId="77777777" w:rsidTr="008D2489">
        <w:trPr>
          <w:trHeight w:val="139"/>
        </w:trPr>
        <w:tc>
          <w:tcPr>
            <w:tcW w:w="2628" w:type="dxa"/>
          </w:tcPr>
          <w:p w14:paraId="58A1BF7D" w14:textId="77777777" w:rsidR="009F3503" w:rsidRPr="00AB5DFA" w:rsidRDefault="009F3503" w:rsidP="00080F43">
            <w:pPr>
              <w:spacing w:line="240" w:lineRule="atLeast"/>
              <w:ind w:right="-81"/>
              <w:rPr>
                <w:rFonts w:cs="Times New Roman"/>
                <w:b/>
                <w:bCs/>
                <w:i/>
                <w:iCs/>
                <w:color w:val="000000"/>
                <w:sz w:val="16"/>
                <w:szCs w:val="16"/>
              </w:rPr>
            </w:pPr>
          </w:p>
        </w:tc>
        <w:tc>
          <w:tcPr>
            <w:tcW w:w="2160" w:type="dxa"/>
            <w:gridSpan w:val="3"/>
          </w:tcPr>
          <w:p w14:paraId="503BF0C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7F705A0E"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c>
          <w:tcPr>
            <w:tcW w:w="270" w:type="dxa"/>
            <w:tcBorders>
              <w:top w:val="nil"/>
              <w:bottom w:val="nil"/>
            </w:tcBorders>
          </w:tcPr>
          <w:p w14:paraId="143BC094" w14:textId="77777777" w:rsidR="009F3503" w:rsidRPr="00AB5DFA" w:rsidRDefault="009F3503" w:rsidP="00080F43">
            <w:pPr>
              <w:spacing w:line="240" w:lineRule="atLeast"/>
              <w:ind w:left="-108" w:right="-108"/>
              <w:jc w:val="center"/>
              <w:rPr>
                <w:rFonts w:cs="Times New Roman"/>
                <w:i/>
                <w:iCs/>
                <w:color w:val="000000"/>
                <w:sz w:val="16"/>
                <w:szCs w:val="16"/>
              </w:rPr>
            </w:pPr>
          </w:p>
        </w:tc>
        <w:tc>
          <w:tcPr>
            <w:tcW w:w="2160" w:type="dxa"/>
            <w:gridSpan w:val="3"/>
          </w:tcPr>
          <w:p w14:paraId="53579A0C"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2087370D"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r>
      <w:tr w:rsidR="00E902A6" w:rsidRPr="00AB5DFA" w14:paraId="30D9AA23" w14:textId="77777777" w:rsidTr="008D2489">
        <w:trPr>
          <w:trHeight w:val="84"/>
        </w:trPr>
        <w:tc>
          <w:tcPr>
            <w:tcW w:w="2628" w:type="dxa"/>
          </w:tcPr>
          <w:p w14:paraId="072E20E5"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b/>
                <w:bCs/>
                <w:i/>
                <w:iCs/>
                <w:color w:val="000000"/>
                <w:sz w:val="16"/>
                <w:szCs w:val="16"/>
              </w:rPr>
              <w:t>Earning financial assets</w:t>
            </w:r>
          </w:p>
        </w:tc>
        <w:tc>
          <w:tcPr>
            <w:tcW w:w="990" w:type="dxa"/>
            <w:shd w:val="clear" w:color="auto" w:fill="auto"/>
          </w:tcPr>
          <w:p w14:paraId="0FB0AC77"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shd w:val="clear" w:color="auto" w:fill="auto"/>
          </w:tcPr>
          <w:p w14:paraId="07D4F859"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shd w:val="clear" w:color="auto" w:fill="auto"/>
          </w:tcPr>
          <w:p w14:paraId="10481AC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shd w:val="clear" w:color="auto" w:fill="auto"/>
          </w:tcPr>
          <w:p w14:paraId="260309AE"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Borders>
              <w:top w:val="nil"/>
              <w:bottom w:val="nil"/>
            </w:tcBorders>
            <w:shd w:val="clear" w:color="auto" w:fill="auto"/>
          </w:tcPr>
          <w:p w14:paraId="5D97299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shd w:val="clear" w:color="auto" w:fill="auto"/>
          </w:tcPr>
          <w:p w14:paraId="0B231D03"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shd w:val="clear" w:color="auto" w:fill="auto"/>
          </w:tcPr>
          <w:p w14:paraId="5D1CB46F"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shd w:val="clear" w:color="auto" w:fill="auto"/>
          </w:tcPr>
          <w:p w14:paraId="3142F6F1"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shd w:val="clear" w:color="auto" w:fill="auto"/>
          </w:tcPr>
          <w:p w14:paraId="67C94E9C" w14:textId="77777777" w:rsidR="009F3503" w:rsidRPr="00AB5DFA" w:rsidRDefault="009F3503" w:rsidP="00080F43">
            <w:pPr>
              <w:spacing w:line="240" w:lineRule="atLeast"/>
              <w:ind w:left="-117"/>
              <w:jc w:val="right"/>
              <w:rPr>
                <w:rFonts w:cs="Times New Roman"/>
                <w:snapToGrid w:val="0"/>
                <w:sz w:val="16"/>
                <w:szCs w:val="16"/>
                <w:lang w:eastAsia="th-TH" w:bidi="th-TH"/>
              </w:rPr>
            </w:pPr>
          </w:p>
        </w:tc>
      </w:tr>
      <w:tr w:rsidR="00E902A6" w:rsidRPr="00AB5DFA" w14:paraId="1483B86D" w14:textId="77777777" w:rsidTr="008D2489">
        <w:trPr>
          <w:trHeight w:val="203"/>
        </w:trPr>
        <w:tc>
          <w:tcPr>
            <w:tcW w:w="2628" w:type="dxa"/>
          </w:tcPr>
          <w:p w14:paraId="2960D709" w14:textId="77777777" w:rsidR="009F3503" w:rsidRPr="00AB5DFA" w:rsidRDefault="009F3503" w:rsidP="00D0177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03263157" w14:textId="3510423A" w:rsidR="009F3503" w:rsidRPr="00D01776" w:rsidRDefault="009F3503" w:rsidP="00D01776">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16,385,7</w:t>
            </w:r>
            <w:r>
              <w:rPr>
                <w:snapToGrid w:val="0"/>
                <w:sz w:val="16"/>
                <w:szCs w:val="16"/>
                <w:lang w:eastAsia="th-TH"/>
              </w:rPr>
              <w:t>44</w:t>
            </w:r>
          </w:p>
        </w:tc>
        <w:tc>
          <w:tcPr>
            <w:tcW w:w="270" w:type="dxa"/>
            <w:shd w:val="clear" w:color="auto" w:fill="auto"/>
          </w:tcPr>
          <w:p w14:paraId="6B3F8B81" w14:textId="77777777" w:rsidR="009F3503" w:rsidRPr="00D01776"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7FD7B6D8" w14:textId="4BC98D4D" w:rsidR="009F3503" w:rsidRPr="00D01776" w:rsidRDefault="009F3503" w:rsidP="008D2489">
            <w:pPr>
              <w:tabs>
                <w:tab w:val="decimal" w:pos="735"/>
              </w:tabs>
              <w:spacing w:line="240" w:lineRule="atLeast"/>
              <w:ind w:left="-200" w:right="-110"/>
              <w:rPr>
                <w:rFonts w:cs="Times New Roman"/>
                <w:snapToGrid w:val="0"/>
                <w:sz w:val="16"/>
                <w:szCs w:val="16"/>
                <w:lang w:eastAsia="th-TH"/>
              </w:rPr>
            </w:pPr>
            <w:r w:rsidRPr="0093239C">
              <w:rPr>
                <w:snapToGrid w:val="0"/>
                <w:sz w:val="16"/>
                <w:szCs w:val="16"/>
                <w:lang w:eastAsia="th-TH"/>
              </w:rPr>
              <w:t>340,</w:t>
            </w:r>
            <w:r>
              <w:rPr>
                <w:snapToGrid w:val="0"/>
                <w:sz w:val="16"/>
                <w:szCs w:val="16"/>
                <w:lang w:eastAsia="th-TH"/>
              </w:rPr>
              <w:t>489</w:t>
            </w:r>
          </w:p>
        </w:tc>
        <w:tc>
          <w:tcPr>
            <w:tcW w:w="990" w:type="dxa"/>
            <w:shd w:val="clear" w:color="auto" w:fill="auto"/>
          </w:tcPr>
          <w:p w14:paraId="1FB6C23D" w14:textId="174E34AF" w:rsidR="009F3503" w:rsidRPr="00AB5DFA" w:rsidRDefault="009F3503" w:rsidP="00D0177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2.08</w:t>
            </w:r>
          </w:p>
        </w:tc>
        <w:tc>
          <w:tcPr>
            <w:tcW w:w="270" w:type="dxa"/>
            <w:tcBorders>
              <w:top w:val="nil"/>
              <w:bottom w:val="nil"/>
            </w:tcBorders>
            <w:shd w:val="clear" w:color="auto" w:fill="auto"/>
          </w:tcPr>
          <w:p w14:paraId="41465528" w14:textId="77777777" w:rsidR="009F3503" w:rsidRPr="00AB5DFA" w:rsidRDefault="009F3503" w:rsidP="00D01776">
            <w:pPr>
              <w:tabs>
                <w:tab w:val="decimal" w:pos="693"/>
              </w:tabs>
              <w:spacing w:line="240" w:lineRule="atLeast"/>
              <w:ind w:left="-18" w:right="-37"/>
              <w:rPr>
                <w:rFonts w:cs="Times New Roman"/>
                <w:sz w:val="16"/>
                <w:szCs w:val="16"/>
                <w:rtl/>
                <w:cs/>
              </w:rPr>
            </w:pPr>
          </w:p>
        </w:tc>
        <w:tc>
          <w:tcPr>
            <w:tcW w:w="990" w:type="dxa"/>
            <w:shd w:val="clear" w:color="auto" w:fill="auto"/>
          </w:tcPr>
          <w:p w14:paraId="423DC5CF"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r w:rsidRPr="00AB5DFA">
              <w:rPr>
                <w:snapToGrid w:val="0"/>
                <w:sz w:val="16"/>
                <w:szCs w:val="16"/>
                <w:lang w:eastAsia="th-TH"/>
              </w:rPr>
              <w:t>9,091,456</w:t>
            </w:r>
          </w:p>
        </w:tc>
        <w:tc>
          <w:tcPr>
            <w:tcW w:w="270" w:type="dxa"/>
            <w:shd w:val="clear" w:color="auto" w:fill="auto"/>
          </w:tcPr>
          <w:p w14:paraId="56DA6DB7"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vAlign w:val="bottom"/>
          </w:tcPr>
          <w:p w14:paraId="14AFE551"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r w:rsidRPr="00AB5DFA">
              <w:rPr>
                <w:snapToGrid w:val="0"/>
                <w:sz w:val="16"/>
                <w:szCs w:val="16"/>
                <w:lang w:eastAsia="th-TH"/>
              </w:rPr>
              <w:t>71,502</w:t>
            </w:r>
          </w:p>
        </w:tc>
        <w:tc>
          <w:tcPr>
            <w:tcW w:w="990" w:type="dxa"/>
            <w:shd w:val="clear" w:color="auto" w:fill="auto"/>
          </w:tcPr>
          <w:p w14:paraId="19F98583"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r w:rsidRPr="00AB5DFA">
              <w:rPr>
                <w:snapToGrid w:val="0"/>
                <w:sz w:val="16"/>
                <w:szCs w:val="16"/>
                <w:lang w:eastAsia="th-TH"/>
              </w:rPr>
              <w:t>0.79</w:t>
            </w:r>
          </w:p>
        </w:tc>
      </w:tr>
      <w:tr w:rsidR="00E902A6" w:rsidRPr="00AB5DFA" w14:paraId="4A71CF59" w14:textId="77777777" w:rsidTr="008D2489">
        <w:trPr>
          <w:trHeight w:val="139"/>
        </w:trPr>
        <w:tc>
          <w:tcPr>
            <w:tcW w:w="2628" w:type="dxa"/>
          </w:tcPr>
          <w:p w14:paraId="1C46EC2A" w14:textId="77777777" w:rsidR="009F3503" w:rsidRPr="00AB5DFA" w:rsidRDefault="009F3503" w:rsidP="00D01776">
            <w:pPr>
              <w:tabs>
                <w:tab w:val="left" w:pos="356"/>
              </w:tabs>
              <w:spacing w:line="240" w:lineRule="atLeast"/>
              <w:ind w:right="9"/>
              <w:rPr>
                <w:rFonts w:cs="Times New Roman"/>
                <w:sz w:val="16"/>
                <w:szCs w:val="16"/>
              </w:rPr>
            </w:pPr>
            <w:r w:rsidRPr="00AB5DFA">
              <w:rPr>
                <w:rFonts w:cs="Times New Roman"/>
                <w:sz w:val="16"/>
                <w:szCs w:val="16"/>
              </w:rPr>
              <w:t xml:space="preserve">Investments </w:t>
            </w:r>
          </w:p>
        </w:tc>
        <w:tc>
          <w:tcPr>
            <w:tcW w:w="990" w:type="dxa"/>
            <w:tcBorders>
              <w:bottom w:val="nil"/>
            </w:tcBorders>
            <w:shd w:val="clear" w:color="auto" w:fill="auto"/>
          </w:tcPr>
          <w:p w14:paraId="67DED46F" w14:textId="1BAB08D2" w:rsidR="009F3503" w:rsidRPr="00D01776" w:rsidRDefault="009F3503" w:rsidP="00D01776">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3,695,421</w:t>
            </w:r>
          </w:p>
        </w:tc>
        <w:tc>
          <w:tcPr>
            <w:tcW w:w="270" w:type="dxa"/>
            <w:tcBorders>
              <w:bottom w:val="nil"/>
            </w:tcBorders>
            <w:shd w:val="clear" w:color="auto" w:fill="auto"/>
          </w:tcPr>
          <w:p w14:paraId="6A88839C" w14:textId="77777777" w:rsidR="009F3503" w:rsidRPr="00D01776"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122DD6FC" w14:textId="0B7E1D22" w:rsidR="009F3503" w:rsidRPr="00D01776" w:rsidRDefault="009F3503" w:rsidP="008D2489">
            <w:pPr>
              <w:tabs>
                <w:tab w:val="decimal" w:pos="735"/>
              </w:tabs>
              <w:spacing w:line="240" w:lineRule="atLeast"/>
              <w:ind w:left="-200" w:right="-110"/>
              <w:rPr>
                <w:rFonts w:cs="Times New Roman"/>
                <w:snapToGrid w:val="0"/>
                <w:sz w:val="16"/>
                <w:szCs w:val="16"/>
                <w:lang w:eastAsia="th-TH"/>
              </w:rPr>
            </w:pPr>
            <w:r w:rsidRPr="0093239C">
              <w:rPr>
                <w:snapToGrid w:val="0"/>
                <w:sz w:val="16"/>
                <w:szCs w:val="16"/>
                <w:lang w:eastAsia="th-TH"/>
              </w:rPr>
              <w:t>62,581</w:t>
            </w:r>
          </w:p>
        </w:tc>
        <w:tc>
          <w:tcPr>
            <w:tcW w:w="990" w:type="dxa"/>
            <w:shd w:val="clear" w:color="auto" w:fill="auto"/>
          </w:tcPr>
          <w:p w14:paraId="414CF5BF" w14:textId="6ED20610" w:rsidR="009F3503" w:rsidRPr="00AB5DFA" w:rsidRDefault="009F3503" w:rsidP="00D0177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1.69</w:t>
            </w:r>
          </w:p>
        </w:tc>
        <w:tc>
          <w:tcPr>
            <w:tcW w:w="270" w:type="dxa"/>
            <w:tcBorders>
              <w:top w:val="nil"/>
              <w:bottom w:val="nil"/>
            </w:tcBorders>
            <w:shd w:val="clear" w:color="auto" w:fill="auto"/>
          </w:tcPr>
          <w:p w14:paraId="407C89F6"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shd w:val="clear" w:color="auto" w:fill="auto"/>
          </w:tcPr>
          <w:p w14:paraId="04C57996"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r w:rsidRPr="00AB5DFA">
              <w:rPr>
                <w:snapToGrid w:val="0"/>
                <w:sz w:val="16"/>
                <w:szCs w:val="16"/>
                <w:lang w:eastAsia="th-TH"/>
              </w:rPr>
              <w:t>4,353,162</w:t>
            </w:r>
          </w:p>
        </w:tc>
        <w:tc>
          <w:tcPr>
            <w:tcW w:w="270" w:type="dxa"/>
            <w:shd w:val="clear" w:color="auto" w:fill="auto"/>
          </w:tcPr>
          <w:p w14:paraId="26D63374"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vAlign w:val="bottom"/>
          </w:tcPr>
          <w:p w14:paraId="0280B951"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r w:rsidRPr="00AB5DFA">
              <w:rPr>
                <w:snapToGrid w:val="0"/>
                <w:sz w:val="16"/>
                <w:szCs w:val="16"/>
                <w:lang w:eastAsia="th-TH"/>
              </w:rPr>
              <w:t>27,492</w:t>
            </w:r>
          </w:p>
        </w:tc>
        <w:tc>
          <w:tcPr>
            <w:tcW w:w="990" w:type="dxa"/>
            <w:shd w:val="clear" w:color="auto" w:fill="auto"/>
          </w:tcPr>
          <w:p w14:paraId="2BAA970E"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r w:rsidRPr="00AB5DFA">
              <w:rPr>
                <w:snapToGrid w:val="0"/>
                <w:sz w:val="16"/>
                <w:szCs w:val="16"/>
                <w:lang w:eastAsia="th-TH"/>
              </w:rPr>
              <w:t>0.63</w:t>
            </w:r>
          </w:p>
        </w:tc>
      </w:tr>
      <w:tr w:rsidR="00E902A6" w:rsidRPr="00AB5DFA" w14:paraId="42C9F02C" w14:textId="77777777" w:rsidTr="008D2489">
        <w:trPr>
          <w:trHeight w:val="139"/>
        </w:trPr>
        <w:tc>
          <w:tcPr>
            <w:tcW w:w="2628" w:type="dxa"/>
          </w:tcPr>
          <w:p w14:paraId="0B2C6C51" w14:textId="77777777" w:rsidR="009F3503" w:rsidRPr="00AB5DFA" w:rsidRDefault="009F3503" w:rsidP="00D01776">
            <w:pPr>
              <w:tabs>
                <w:tab w:val="left" w:pos="356"/>
              </w:tabs>
              <w:spacing w:line="240" w:lineRule="atLeast"/>
              <w:ind w:right="9"/>
              <w:rPr>
                <w:rFonts w:cs="Times New Roman"/>
                <w:sz w:val="16"/>
                <w:szCs w:val="16"/>
              </w:rPr>
            </w:pPr>
            <w:r w:rsidRPr="00AB5DFA">
              <w:rPr>
                <w:rFonts w:cs="Times New Roman"/>
                <w:sz w:val="16"/>
                <w:szCs w:val="16"/>
              </w:rPr>
              <w:t>Loans to customers</w:t>
            </w:r>
          </w:p>
        </w:tc>
        <w:tc>
          <w:tcPr>
            <w:tcW w:w="990" w:type="dxa"/>
            <w:tcBorders>
              <w:top w:val="nil"/>
              <w:bottom w:val="single" w:sz="4" w:space="0" w:color="auto"/>
            </w:tcBorders>
            <w:shd w:val="clear" w:color="auto" w:fill="auto"/>
          </w:tcPr>
          <w:p w14:paraId="424410E1" w14:textId="003067B7" w:rsidR="009F3503" w:rsidRPr="00D01776" w:rsidRDefault="009F3503" w:rsidP="00D01776">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138,435,323</w:t>
            </w:r>
          </w:p>
        </w:tc>
        <w:tc>
          <w:tcPr>
            <w:tcW w:w="270" w:type="dxa"/>
            <w:tcBorders>
              <w:top w:val="nil"/>
              <w:bottom w:val="nil"/>
            </w:tcBorders>
            <w:shd w:val="clear" w:color="auto" w:fill="auto"/>
          </w:tcPr>
          <w:p w14:paraId="48485D15" w14:textId="77777777" w:rsidR="009F3503" w:rsidRPr="00D01776"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top w:val="nil"/>
              <w:bottom w:val="single" w:sz="4" w:space="0" w:color="auto"/>
            </w:tcBorders>
            <w:shd w:val="clear" w:color="auto" w:fill="auto"/>
          </w:tcPr>
          <w:p w14:paraId="1B27C433" w14:textId="5C077A19" w:rsidR="009F3503" w:rsidRPr="00D01776" w:rsidRDefault="009F3503" w:rsidP="008D2489">
            <w:pPr>
              <w:tabs>
                <w:tab w:val="decimal" w:pos="735"/>
              </w:tabs>
              <w:spacing w:line="240" w:lineRule="atLeast"/>
              <w:ind w:left="-200" w:right="-110"/>
              <w:rPr>
                <w:rFonts w:cs="Times New Roman"/>
                <w:snapToGrid w:val="0"/>
                <w:sz w:val="16"/>
                <w:szCs w:val="16"/>
                <w:lang w:eastAsia="th-TH"/>
              </w:rPr>
            </w:pPr>
            <w:r w:rsidRPr="0093239C">
              <w:rPr>
                <w:snapToGrid w:val="0"/>
                <w:sz w:val="16"/>
                <w:szCs w:val="16"/>
                <w:lang w:eastAsia="th-TH"/>
              </w:rPr>
              <w:t>15,491,176</w:t>
            </w:r>
          </w:p>
        </w:tc>
        <w:tc>
          <w:tcPr>
            <w:tcW w:w="990" w:type="dxa"/>
            <w:shd w:val="clear" w:color="auto" w:fill="auto"/>
          </w:tcPr>
          <w:p w14:paraId="62EBF753" w14:textId="23374757" w:rsidR="009F3503" w:rsidRPr="00AB5DFA" w:rsidRDefault="009F3503" w:rsidP="00D0177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11.19</w:t>
            </w:r>
          </w:p>
        </w:tc>
        <w:tc>
          <w:tcPr>
            <w:tcW w:w="270" w:type="dxa"/>
            <w:tcBorders>
              <w:top w:val="nil"/>
              <w:bottom w:val="nil"/>
            </w:tcBorders>
            <w:shd w:val="clear" w:color="auto" w:fill="auto"/>
          </w:tcPr>
          <w:p w14:paraId="117C0A64"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5EA74CA2"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r w:rsidRPr="00AB5DFA">
              <w:rPr>
                <w:snapToGrid w:val="0"/>
                <w:sz w:val="16"/>
                <w:szCs w:val="16"/>
                <w:lang w:eastAsia="th-TH"/>
              </w:rPr>
              <w:t>115,138,986</w:t>
            </w:r>
          </w:p>
        </w:tc>
        <w:tc>
          <w:tcPr>
            <w:tcW w:w="270" w:type="dxa"/>
            <w:tcBorders>
              <w:bottom w:val="nil"/>
            </w:tcBorders>
            <w:shd w:val="clear" w:color="auto" w:fill="auto"/>
          </w:tcPr>
          <w:p w14:paraId="5333C66E"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vAlign w:val="bottom"/>
          </w:tcPr>
          <w:p w14:paraId="0450532A"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r w:rsidRPr="00AB5DFA">
              <w:rPr>
                <w:snapToGrid w:val="0"/>
                <w:sz w:val="16"/>
                <w:szCs w:val="16"/>
                <w:lang w:eastAsia="th-TH"/>
              </w:rPr>
              <w:t>12,585,742</w:t>
            </w:r>
          </w:p>
        </w:tc>
        <w:tc>
          <w:tcPr>
            <w:tcW w:w="990" w:type="dxa"/>
            <w:tcBorders>
              <w:bottom w:val="nil"/>
            </w:tcBorders>
            <w:shd w:val="clear" w:color="auto" w:fill="auto"/>
          </w:tcPr>
          <w:p w14:paraId="603DED6A"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r w:rsidRPr="00AB5DFA">
              <w:rPr>
                <w:snapToGrid w:val="0"/>
                <w:sz w:val="16"/>
                <w:szCs w:val="16"/>
                <w:lang w:eastAsia="th-TH"/>
              </w:rPr>
              <w:t>10.93</w:t>
            </w:r>
          </w:p>
        </w:tc>
      </w:tr>
      <w:tr w:rsidR="00E902A6" w:rsidRPr="00AB5DFA" w14:paraId="481C00B6" w14:textId="77777777" w:rsidTr="008D2489">
        <w:trPr>
          <w:trHeight w:val="20"/>
        </w:trPr>
        <w:tc>
          <w:tcPr>
            <w:tcW w:w="2628" w:type="dxa"/>
          </w:tcPr>
          <w:p w14:paraId="580F9AB4" w14:textId="77777777" w:rsidR="009F3503" w:rsidRPr="00AB5DFA" w:rsidRDefault="009F3503" w:rsidP="00D0177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69AED99C" w14:textId="0E3EA1D6" w:rsidR="009F3503" w:rsidRPr="00D01776" w:rsidRDefault="009F3503" w:rsidP="00D01776">
            <w:pPr>
              <w:tabs>
                <w:tab w:val="decimal" w:pos="790"/>
              </w:tabs>
              <w:spacing w:line="240" w:lineRule="atLeast"/>
              <w:ind w:right="-110"/>
              <w:rPr>
                <w:rFonts w:cs="Times New Roman"/>
                <w:b/>
                <w:bCs/>
                <w:snapToGrid w:val="0"/>
                <w:sz w:val="16"/>
                <w:szCs w:val="16"/>
                <w:lang w:eastAsia="th-TH"/>
              </w:rPr>
            </w:pPr>
            <w:r w:rsidRPr="0093239C">
              <w:rPr>
                <w:b/>
                <w:bCs/>
                <w:snapToGrid w:val="0"/>
                <w:sz w:val="16"/>
                <w:szCs w:val="16"/>
                <w:lang w:eastAsia="th-TH"/>
              </w:rPr>
              <w:t>158,516,</w:t>
            </w:r>
            <w:r>
              <w:rPr>
                <w:b/>
                <w:bCs/>
                <w:snapToGrid w:val="0"/>
                <w:sz w:val="16"/>
                <w:szCs w:val="16"/>
                <w:lang w:eastAsia="th-TH"/>
              </w:rPr>
              <w:t>488</w:t>
            </w:r>
          </w:p>
        </w:tc>
        <w:tc>
          <w:tcPr>
            <w:tcW w:w="270" w:type="dxa"/>
            <w:tcBorders>
              <w:top w:val="nil"/>
            </w:tcBorders>
            <w:shd w:val="clear" w:color="auto" w:fill="auto"/>
          </w:tcPr>
          <w:p w14:paraId="73DF16ED" w14:textId="77777777" w:rsidR="009F3503" w:rsidRPr="00D01776" w:rsidRDefault="009F3503" w:rsidP="00D0177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507F7975" w14:textId="13D34093" w:rsidR="009F3503" w:rsidRPr="00D01776" w:rsidRDefault="009F3503" w:rsidP="008D2489">
            <w:pPr>
              <w:tabs>
                <w:tab w:val="decimal" w:pos="735"/>
              </w:tabs>
              <w:spacing w:line="240" w:lineRule="atLeast"/>
              <w:ind w:left="-200" w:right="-110"/>
              <w:rPr>
                <w:rFonts w:cs="Times New Roman"/>
                <w:b/>
                <w:bCs/>
                <w:snapToGrid w:val="0"/>
                <w:sz w:val="16"/>
                <w:szCs w:val="16"/>
                <w:lang w:eastAsia="th-TH"/>
              </w:rPr>
            </w:pPr>
            <w:r w:rsidRPr="0093239C">
              <w:rPr>
                <w:b/>
                <w:bCs/>
                <w:snapToGrid w:val="0"/>
                <w:sz w:val="16"/>
                <w:szCs w:val="16"/>
                <w:lang w:eastAsia="th-TH"/>
              </w:rPr>
              <w:t>15,894,</w:t>
            </w:r>
            <w:r>
              <w:rPr>
                <w:b/>
                <w:bCs/>
                <w:snapToGrid w:val="0"/>
                <w:sz w:val="16"/>
                <w:szCs w:val="16"/>
                <w:lang w:eastAsia="th-TH"/>
              </w:rPr>
              <w:t>246</w:t>
            </w:r>
          </w:p>
        </w:tc>
        <w:tc>
          <w:tcPr>
            <w:tcW w:w="990" w:type="dxa"/>
            <w:shd w:val="clear" w:color="auto" w:fill="auto"/>
          </w:tcPr>
          <w:p w14:paraId="1125C51B" w14:textId="77777777" w:rsidR="009F3503" w:rsidRPr="00AB5DFA" w:rsidRDefault="009F3503" w:rsidP="00D01776">
            <w:pPr>
              <w:tabs>
                <w:tab w:val="decimal" w:pos="548"/>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71076111" w14:textId="77777777" w:rsidR="009F3503" w:rsidRPr="00AB5DFA" w:rsidRDefault="009F3503" w:rsidP="00D01776">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shd w:val="clear" w:color="auto" w:fill="auto"/>
          </w:tcPr>
          <w:p w14:paraId="4323B539" w14:textId="77777777" w:rsidR="009F3503" w:rsidRPr="00AB5DFA" w:rsidRDefault="009F3503" w:rsidP="00D01776">
            <w:pPr>
              <w:tabs>
                <w:tab w:val="decimal" w:pos="792"/>
              </w:tabs>
              <w:spacing w:line="240" w:lineRule="atLeast"/>
              <w:ind w:left="-153" w:right="-110"/>
              <w:jc w:val="both"/>
              <w:rPr>
                <w:rFonts w:cs="Times New Roman"/>
                <w:b/>
                <w:bCs/>
                <w:snapToGrid w:val="0"/>
                <w:sz w:val="16"/>
                <w:szCs w:val="16"/>
                <w:lang w:eastAsia="th-TH"/>
              </w:rPr>
            </w:pPr>
            <w:r w:rsidRPr="00AB5DFA">
              <w:rPr>
                <w:b/>
                <w:bCs/>
                <w:snapToGrid w:val="0"/>
                <w:sz w:val="16"/>
                <w:szCs w:val="16"/>
                <w:lang w:eastAsia="th-TH"/>
              </w:rPr>
              <w:t>128,583,604</w:t>
            </w:r>
          </w:p>
        </w:tc>
        <w:tc>
          <w:tcPr>
            <w:tcW w:w="270" w:type="dxa"/>
            <w:shd w:val="clear" w:color="auto" w:fill="auto"/>
          </w:tcPr>
          <w:p w14:paraId="4BEC22D9" w14:textId="77777777" w:rsidR="009F3503" w:rsidRPr="00AB5DFA" w:rsidRDefault="009F3503" w:rsidP="00D0177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vAlign w:val="bottom"/>
          </w:tcPr>
          <w:p w14:paraId="3D01C230" w14:textId="77777777" w:rsidR="009F3503" w:rsidRPr="00AB5DFA" w:rsidRDefault="009F3503" w:rsidP="00D01776">
            <w:pPr>
              <w:tabs>
                <w:tab w:val="decimal" w:pos="735"/>
              </w:tabs>
              <w:spacing w:line="240" w:lineRule="atLeast"/>
              <w:ind w:right="-110"/>
              <w:rPr>
                <w:rFonts w:cs="Times New Roman"/>
                <w:b/>
                <w:bCs/>
                <w:snapToGrid w:val="0"/>
                <w:sz w:val="16"/>
                <w:szCs w:val="16"/>
                <w:lang w:eastAsia="th-TH"/>
              </w:rPr>
            </w:pPr>
            <w:r w:rsidRPr="00AB5DFA">
              <w:rPr>
                <w:b/>
                <w:bCs/>
                <w:snapToGrid w:val="0"/>
                <w:sz w:val="16"/>
                <w:szCs w:val="16"/>
                <w:lang w:eastAsia="th-TH"/>
              </w:rPr>
              <w:t>12,684,736</w:t>
            </w:r>
          </w:p>
        </w:tc>
        <w:tc>
          <w:tcPr>
            <w:tcW w:w="990" w:type="dxa"/>
            <w:tcBorders>
              <w:top w:val="nil"/>
              <w:bottom w:val="nil"/>
            </w:tcBorders>
            <w:shd w:val="clear" w:color="auto" w:fill="auto"/>
          </w:tcPr>
          <w:p w14:paraId="5AC81009" w14:textId="77777777" w:rsidR="009F3503" w:rsidRPr="00AB5DFA" w:rsidRDefault="009F3503" w:rsidP="00D01776">
            <w:pPr>
              <w:tabs>
                <w:tab w:val="decimal" w:pos="548"/>
              </w:tabs>
              <w:spacing w:line="240" w:lineRule="atLeast"/>
              <w:ind w:right="-110"/>
              <w:rPr>
                <w:rFonts w:cs="Times New Roman"/>
                <w:b/>
                <w:bCs/>
                <w:snapToGrid w:val="0"/>
                <w:sz w:val="16"/>
                <w:szCs w:val="16"/>
                <w:lang w:eastAsia="th-TH"/>
              </w:rPr>
            </w:pPr>
          </w:p>
        </w:tc>
      </w:tr>
      <w:tr w:rsidR="00E902A6" w:rsidRPr="00AB5DFA" w14:paraId="707E48B2" w14:textId="77777777" w:rsidTr="008D2489">
        <w:trPr>
          <w:trHeight w:val="139"/>
        </w:trPr>
        <w:tc>
          <w:tcPr>
            <w:tcW w:w="2628" w:type="dxa"/>
          </w:tcPr>
          <w:p w14:paraId="75541EFB" w14:textId="77777777" w:rsidR="009F3503" w:rsidRPr="00AB5DFA" w:rsidRDefault="009F3503" w:rsidP="00D01776">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37356D5C" w14:textId="77777777" w:rsidR="009F3503" w:rsidRPr="00AB5DFA" w:rsidRDefault="009F3503" w:rsidP="00D0177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17B124BC"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01DB10A0"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0756613F"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17DD638A"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tcBorders>
              <w:top w:val="double" w:sz="4" w:space="0" w:color="auto"/>
            </w:tcBorders>
            <w:shd w:val="clear" w:color="auto" w:fill="auto"/>
          </w:tcPr>
          <w:p w14:paraId="23405AB5"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p>
        </w:tc>
        <w:tc>
          <w:tcPr>
            <w:tcW w:w="270" w:type="dxa"/>
            <w:shd w:val="clear" w:color="auto" w:fill="auto"/>
          </w:tcPr>
          <w:p w14:paraId="76E4A6B8"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3CDCE04C"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069DD843"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p>
        </w:tc>
      </w:tr>
      <w:tr w:rsidR="00E902A6" w:rsidRPr="00AB5DFA" w14:paraId="2D9F0D1D" w14:textId="77777777" w:rsidTr="008D2489">
        <w:trPr>
          <w:trHeight w:val="139"/>
        </w:trPr>
        <w:tc>
          <w:tcPr>
            <w:tcW w:w="2628" w:type="dxa"/>
          </w:tcPr>
          <w:p w14:paraId="37B7CF81" w14:textId="0ACDD987" w:rsidR="009F3503" w:rsidRPr="00AB5DFA" w:rsidRDefault="009F3503" w:rsidP="00D01776">
            <w:pPr>
              <w:spacing w:line="240" w:lineRule="atLeast"/>
              <w:ind w:right="-81"/>
              <w:rPr>
                <w:rFonts w:cs="Times New Roman"/>
                <w:b/>
                <w:bCs/>
                <w:i/>
                <w:iCs/>
                <w:color w:val="000000"/>
                <w:sz w:val="16"/>
                <w:szCs w:val="16"/>
              </w:rPr>
            </w:pPr>
            <w:r w:rsidRPr="00AB5DFA">
              <w:rPr>
                <w:rFonts w:cs="Times New Roman"/>
                <w:b/>
                <w:bCs/>
                <w:i/>
                <w:iCs/>
                <w:color w:val="000000"/>
                <w:sz w:val="16"/>
                <w:szCs w:val="16"/>
              </w:rPr>
              <w:t>Interest-bearing financial</w:t>
            </w:r>
            <w:r w:rsidR="00E902A6">
              <w:rPr>
                <w:rFonts w:cs="Times New Roman"/>
                <w:b/>
                <w:bCs/>
                <w:i/>
                <w:iCs/>
                <w:color w:val="000000"/>
                <w:sz w:val="16"/>
                <w:szCs w:val="16"/>
              </w:rPr>
              <w:t xml:space="preserve"> </w:t>
            </w:r>
            <w:r w:rsidRPr="00AB5DFA">
              <w:rPr>
                <w:rFonts w:cs="Times New Roman"/>
                <w:b/>
                <w:bCs/>
                <w:i/>
                <w:iCs/>
                <w:color w:val="000000"/>
                <w:sz w:val="16"/>
                <w:szCs w:val="16"/>
              </w:rPr>
              <w:t>liabilities</w:t>
            </w:r>
          </w:p>
        </w:tc>
        <w:tc>
          <w:tcPr>
            <w:tcW w:w="990" w:type="dxa"/>
            <w:shd w:val="clear" w:color="auto" w:fill="auto"/>
          </w:tcPr>
          <w:p w14:paraId="21A0659A" w14:textId="77777777" w:rsidR="009F3503" w:rsidRPr="00AB5DFA" w:rsidRDefault="009F3503" w:rsidP="00D0177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21668157"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747CA983"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64BF3DD6"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17B42FDC"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shd w:val="clear" w:color="auto" w:fill="auto"/>
          </w:tcPr>
          <w:p w14:paraId="769CBAB9"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p>
        </w:tc>
        <w:tc>
          <w:tcPr>
            <w:tcW w:w="270" w:type="dxa"/>
            <w:shd w:val="clear" w:color="auto" w:fill="auto"/>
          </w:tcPr>
          <w:p w14:paraId="75B44710"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20171465"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4026DAA7"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p>
        </w:tc>
      </w:tr>
      <w:tr w:rsidR="00E902A6" w:rsidRPr="00AB5DFA" w14:paraId="205BEFF5" w14:textId="77777777" w:rsidTr="008D2489">
        <w:trPr>
          <w:trHeight w:val="139"/>
        </w:trPr>
        <w:tc>
          <w:tcPr>
            <w:tcW w:w="2628" w:type="dxa"/>
          </w:tcPr>
          <w:p w14:paraId="49C6E036" w14:textId="77777777" w:rsidR="009F3503" w:rsidRPr="00AB5DFA" w:rsidRDefault="009F3503" w:rsidP="00D01776">
            <w:pPr>
              <w:spacing w:line="240" w:lineRule="atLeast"/>
              <w:ind w:right="-81"/>
              <w:rPr>
                <w:rFonts w:cs="Times New Roman"/>
                <w:color w:val="000000"/>
                <w:sz w:val="16"/>
                <w:szCs w:val="16"/>
              </w:rPr>
            </w:pPr>
            <w:r w:rsidRPr="00AB5DFA">
              <w:rPr>
                <w:rFonts w:cs="Times New Roman"/>
                <w:color w:val="000000"/>
                <w:sz w:val="16"/>
                <w:szCs w:val="16"/>
              </w:rPr>
              <w:t>Deposits</w:t>
            </w:r>
          </w:p>
        </w:tc>
        <w:tc>
          <w:tcPr>
            <w:tcW w:w="990" w:type="dxa"/>
            <w:shd w:val="clear" w:color="auto" w:fill="auto"/>
          </w:tcPr>
          <w:p w14:paraId="6D9446D0" w14:textId="0FC108EE" w:rsidR="009F3503" w:rsidRPr="00D01776" w:rsidRDefault="009F3503" w:rsidP="00D01776">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115,087,665</w:t>
            </w:r>
          </w:p>
        </w:tc>
        <w:tc>
          <w:tcPr>
            <w:tcW w:w="270" w:type="dxa"/>
            <w:tcBorders>
              <w:bottom w:val="nil"/>
            </w:tcBorders>
            <w:shd w:val="clear" w:color="auto" w:fill="auto"/>
          </w:tcPr>
          <w:p w14:paraId="6C6D998A" w14:textId="77777777" w:rsidR="009F3503" w:rsidRPr="00D01776"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43A82643" w14:textId="7B804616" w:rsidR="009F3503" w:rsidRPr="00D01776" w:rsidRDefault="009F3503" w:rsidP="00D0177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2,346,354</w:t>
            </w:r>
          </w:p>
        </w:tc>
        <w:tc>
          <w:tcPr>
            <w:tcW w:w="990" w:type="dxa"/>
            <w:tcBorders>
              <w:bottom w:val="nil"/>
            </w:tcBorders>
            <w:shd w:val="clear" w:color="auto" w:fill="auto"/>
          </w:tcPr>
          <w:p w14:paraId="771C4BB0" w14:textId="4B9DEF5A" w:rsidR="009F3503" w:rsidRPr="00AB5DFA" w:rsidRDefault="009F3503" w:rsidP="00D0177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2.04</w:t>
            </w:r>
          </w:p>
        </w:tc>
        <w:tc>
          <w:tcPr>
            <w:tcW w:w="270" w:type="dxa"/>
            <w:tcBorders>
              <w:top w:val="nil"/>
              <w:bottom w:val="nil"/>
            </w:tcBorders>
            <w:shd w:val="clear" w:color="auto" w:fill="auto"/>
          </w:tcPr>
          <w:p w14:paraId="13909780"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shd w:val="clear" w:color="auto" w:fill="auto"/>
          </w:tcPr>
          <w:p w14:paraId="2D10C705"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r w:rsidRPr="00AB5DFA">
              <w:rPr>
                <w:snapToGrid w:val="0"/>
                <w:sz w:val="16"/>
                <w:szCs w:val="16"/>
                <w:lang w:eastAsia="th-TH"/>
              </w:rPr>
              <w:t>99,989,999</w:t>
            </w:r>
          </w:p>
        </w:tc>
        <w:tc>
          <w:tcPr>
            <w:tcW w:w="270" w:type="dxa"/>
            <w:shd w:val="clear" w:color="auto" w:fill="auto"/>
          </w:tcPr>
          <w:p w14:paraId="77AFC329"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vAlign w:val="bottom"/>
          </w:tcPr>
          <w:p w14:paraId="2CDEEC83"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r w:rsidRPr="00AB5DFA">
              <w:rPr>
                <w:snapToGrid w:val="0"/>
                <w:sz w:val="16"/>
                <w:szCs w:val="16"/>
                <w:lang w:eastAsia="th-TH"/>
              </w:rPr>
              <w:t>1,549,537</w:t>
            </w:r>
          </w:p>
        </w:tc>
        <w:tc>
          <w:tcPr>
            <w:tcW w:w="990" w:type="dxa"/>
            <w:tcBorders>
              <w:top w:val="nil"/>
              <w:bottom w:val="nil"/>
            </w:tcBorders>
            <w:shd w:val="clear" w:color="auto" w:fill="auto"/>
          </w:tcPr>
          <w:p w14:paraId="2B7AC81E"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r w:rsidRPr="00AB5DFA">
              <w:rPr>
                <w:snapToGrid w:val="0"/>
                <w:sz w:val="16"/>
                <w:szCs w:val="16"/>
                <w:lang w:eastAsia="th-TH"/>
              </w:rPr>
              <w:t>1.55</w:t>
            </w:r>
          </w:p>
        </w:tc>
      </w:tr>
      <w:tr w:rsidR="00E902A6" w:rsidRPr="00AB5DFA" w14:paraId="66EBB8CF" w14:textId="77777777" w:rsidTr="008D2489">
        <w:trPr>
          <w:trHeight w:val="139"/>
        </w:trPr>
        <w:tc>
          <w:tcPr>
            <w:tcW w:w="2628" w:type="dxa"/>
          </w:tcPr>
          <w:p w14:paraId="0211414E" w14:textId="77777777" w:rsidR="009F3503" w:rsidRPr="00AB5DFA" w:rsidRDefault="009F3503" w:rsidP="00D0177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6B0302C2" w14:textId="2A60F2DD" w:rsidR="009F3503" w:rsidRPr="00D01776" w:rsidRDefault="009F3503" w:rsidP="00D01776">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20,167,3</w:t>
            </w:r>
            <w:r>
              <w:rPr>
                <w:snapToGrid w:val="0"/>
                <w:sz w:val="16"/>
                <w:szCs w:val="16"/>
                <w:lang w:eastAsia="th-TH"/>
              </w:rPr>
              <w:t>14</w:t>
            </w:r>
          </w:p>
        </w:tc>
        <w:tc>
          <w:tcPr>
            <w:tcW w:w="270" w:type="dxa"/>
            <w:tcBorders>
              <w:top w:val="nil"/>
              <w:bottom w:val="nil"/>
            </w:tcBorders>
            <w:shd w:val="clear" w:color="auto" w:fill="auto"/>
          </w:tcPr>
          <w:p w14:paraId="6D8DB9DF" w14:textId="77777777" w:rsidR="009F3503" w:rsidRPr="00D01776"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7120986B" w14:textId="6451C93F" w:rsidR="009F3503" w:rsidRPr="00D01776" w:rsidRDefault="009F3503" w:rsidP="00D0177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82,</w:t>
            </w:r>
            <w:r>
              <w:rPr>
                <w:snapToGrid w:val="0"/>
                <w:sz w:val="16"/>
                <w:szCs w:val="16"/>
                <w:lang w:eastAsia="th-TH"/>
              </w:rPr>
              <w:t>304</w:t>
            </w:r>
          </w:p>
        </w:tc>
        <w:tc>
          <w:tcPr>
            <w:tcW w:w="990" w:type="dxa"/>
            <w:tcBorders>
              <w:top w:val="nil"/>
              <w:bottom w:val="nil"/>
            </w:tcBorders>
            <w:shd w:val="clear" w:color="auto" w:fill="auto"/>
          </w:tcPr>
          <w:p w14:paraId="0E2BCE61" w14:textId="3EBE300D" w:rsidR="009F3503" w:rsidRPr="00AB5DFA" w:rsidRDefault="009F3503" w:rsidP="00D0177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0.41</w:t>
            </w:r>
          </w:p>
        </w:tc>
        <w:tc>
          <w:tcPr>
            <w:tcW w:w="270" w:type="dxa"/>
            <w:tcBorders>
              <w:top w:val="nil"/>
              <w:bottom w:val="nil"/>
            </w:tcBorders>
            <w:shd w:val="clear" w:color="auto" w:fill="auto"/>
          </w:tcPr>
          <w:p w14:paraId="41990959"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27087852"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r w:rsidRPr="00AB5DFA">
              <w:rPr>
                <w:snapToGrid w:val="0"/>
                <w:sz w:val="16"/>
                <w:szCs w:val="16"/>
                <w:lang w:eastAsia="th-TH"/>
              </w:rPr>
              <w:t>11,757,139</w:t>
            </w:r>
          </w:p>
        </w:tc>
        <w:tc>
          <w:tcPr>
            <w:tcW w:w="270" w:type="dxa"/>
            <w:tcBorders>
              <w:bottom w:val="nil"/>
            </w:tcBorders>
            <w:shd w:val="clear" w:color="auto" w:fill="auto"/>
          </w:tcPr>
          <w:p w14:paraId="0AFCA53A"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vAlign w:val="bottom"/>
          </w:tcPr>
          <w:p w14:paraId="195B67D5"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r w:rsidRPr="00AB5DFA">
              <w:rPr>
                <w:snapToGrid w:val="0"/>
                <w:sz w:val="16"/>
                <w:szCs w:val="16"/>
                <w:lang w:eastAsia="th-TH"/>
              </w:rPr>
              <w:t>5,781</w:t>
            </w:r>
          </w:p>
        </w:tc>
        <w:tc>
          <w:tcPr>
            <w:tcW w:w="990" w:type="dxa"/>
            <w:tcBorders>
              <w:top w:val="nil"/>
              <w:bottom w:val="nil"/>
            </w:tcBorders>
            <w:shd w:val="clear" w:color="auto" w:fill="auto"/>
          </w:tcPr>
          <w:p w14:paraId="5744011E"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r w:rsidRPr="00AB5DFA">
              <w:rPr>
                <w:snapToGrid w:val="0"/>
                <w:sz w:val="16"/>
                <w:szCs w:val="16"/>
                <w:lang w:eastAsia="th-TH"/>
              </w:rPr>
              <w:t>0.05</w:t>
            </w:r>
          </w:p>
        </w:tc>
      </w:tr>
      <w:tr w:rsidR="00E902A6" w:rsidRPr="00AB5DFA" w14:paraId="264628D9" w14:textId="77777777" w:rsidTr="008D2489">
        <w:trPr>
          <w:trHeight w:val="139"/>
        </w:trPr>
        <w:tc>
          <w:tcPr>
            <w:tcW w:w="2628" w:type="dxa"/>
          </w:tcPr>
          <w:p w14:paraId="7C1DC007" w14:textId="77777777" w:rsidR="009F3503" w:rsidRPr="00AB5DFA" w:rsidRDefault="009F3503" w:rsidP="00D01776">
            <w:pPr>
              <w:spacing w:line="240" w:lineRule="atLeast"/>
              <w:ind w:right="-81"/>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tcPr>
          <w:p w14:paraId="1C5CBCCA" w14:textId="00F4A7DA" w:rsidR="009F3503" w:rsidRPr="00D01776" w:rsidRDefault="009F3503" w:rsidP="00D01776">
            <w:pPr>
              <w:tabs>
                <w:tab w:val="decimal" w:pos="790"/>
              </w:tabs>
              <w:spacing w:line="240" w:lineRule="atLeast"/>
              <w:ind w:right="-110"/>
              <w:rPr>
                <w:rFonts w:cs="Times New Roman"/>
                <w:snapToGrid w:val="0"/>
                <w:sz w:val="16"/>
                <w:szCs w:val="16"/>
                <w:lang w:eastAsia="th-TH"/>
              </w:rPr>
            </w:pPr>
            <w:r w:rsidRPr="0093239C">
              <w:rPr>
                <w:snapToGrid w:val="0"/>
                <w:sz w:val="16"/>
                <w:szCs w:val="16"/>
                <w:lang w:eastAsia="th-TH"/>
              </w:rPr>
              <w:t>1,816,042</w:t>
            </w:r>
          </w:p>
        </w:tc>
        <w:tc>
          <w:tcPr>
            <w:tcW w:w="270" w:type="dxa"/>
            <w:tcBorders>
              <w:top w:val="nil"/>
              <w:bottom w:val="nil"/>
            </w:tcBorders>
            <w:shd w:val="clear" w:color="auto" w:fill="auto"/>
          </w:tcPr>
          <w:p w14:paraId="2CC348C2" w14:textId="77777777" w:rsidR="009F3503" w:rsidRPr="00D01776" w:rsidRDefault="009F3503" w:rsidP="00D0177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5ACAF6DE" w14:textId="44D80972" w:rsidR="009F3503" w:rsidRPr="00D01776" w:rsidRDefault="009F3503" w:rsidP="00D0177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135,223</w:t>
            </w:r>
          </w:p>
        </w:tc>
        <w:tc>
          <w:tcPr>
            <w:tcW w:w="990" w:type="dxa"/>
            <w:tcBorders>
              <w:top w:val="nil"/>
              <w:bottom w:val="nil"/>
            </w:tcBorders>
            <w:shd w:val="clear" w:color="auto" w:fill="auto"/>
          </w:tcPr>
          <w:p w14:paraId="009DBE72" w14:textId="49F30AD6" w:rsidR="009F3503" w:rsidRPr="00AB5DFA" w:rsidRDefault="009F3503" w:rsidP="00D0177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7.45</w:t>
            </w:r>
          </w:p>
        </w:tc>
        <w:tc>
          <w:tcPr>
            <w:tcW w:w="270" w:type="dxa"/>
            <w:tcBorders>
              <w:top w:val="nil"/>
              <w:bottom w:val="nil"/>
            </w:tcBorders>
            <w:shd w:val="clear" w:color="auto" w:fill="auto"/>
          </w:tcPr>
          <w:p w14:paraId="3E9FC97F" w14:textId="77777777" w:rsidR="009F3503" w:rsidRPr="00AB5DFA" w:rsidRDefault="009F3503" w:rsidP="00D01776">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1301DBD1" w14:textId="77777777" w:rsidR="009F3503" w:rsidRPr="00AB5DFA" w:rsidRDefault="009F3503" w:rsidP="00D01776">
            <w:pPr>
              <w:tabs>
                <w:tab w:val="decimal" w:pos="792"/>
              </w:tabs>
              <w:spacing w:line="240" w:lineRule="atLeast"/>
              <w:ind w:left="-153" w:right="-110"/>
              <w:jc w:val="both"/>
              <w:rPr>
                <w:rFonts w:cs="Times New Roman"/>
                <w:snapToGrid w:val="0"/>
                <w:sz w:val="16"/>
                <w:szCs w:val="16"/>
                <w:lang w:eastAsia="th-TH"/>
              </w:rPr>
            </w:pPr>
            <w:r w:rsidRPr="00AB5DFA">
              <w:rPr>
                <w:snapToGrid w:val="0"/>
                <w:sz w:val="16"/>
                <w:szCs w:val="16"/>
                <w:lang w:eastAsia="th-TH"/>
              </w:rPr>
              <w:t>879,759</w:t>
            </w:r>
          </w:p>
        </w:tc>
        <w:tc>
          <w:tcPr>
            <w:tcW w:w="270" w:type="dxa"/>
            <w:tcBorders>
              <w:bottom w:val="nil"/>
            </w:tcBorders>
            <w:shd w:val="clear" w:color="auto" w:fill="auto"/>
          </w:tcPr>
          <w:p w14:paraId="495A953A" w14:textId="77777777" w:rsidR="009F3503" w:rsidRPr="00AB5DFA" w:rsidRDefault="009F3503" w:rsidP="00D0177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vAlign w:val="bottom"/>
          </w:tcPr>
          <w:p w14:paraId="331BA3AB" w14:textId="77777777" w:rsidR="009F3503" w:rsidRPr="00AB5DFA" w:rsidRDefault="009F3503" w:rsidP="00D01776">
            <w:pPr>
              <w:tabs>
                <w:tab w:val="decimal" w:pos="735"/>
              </w:tabs>
              <w:spacing w:line="240" w:lineRule="atLeast"/>
              <w:ind w:right="-110"/>
              <w:rPr>
                <w:rFonts w:cs="Times New Roman"/>
                <w:snapToGrid w:val="0"/>
                <w:sz w:val="16"/>
                <w:szCs w:val="16"/>
                <w:lang w:eastAsia="th-TH"/>
              </w:rPr>
            </w:pPr>
            <w:r w:rsidRPr="00AB5DFA">
              <w:rPr>
                <w:snapToGrid w:val="0"/>
                <w:sz w:val="16"/>
                <w:szCs w:val="16"/>
                <w:lang w:eastAsia="th-TH"/>
              </w:rPr>
              <w:t>77,495</w:t>
            </w:r>
          </w:p>
        </w:tc>
        <w:tc>
          <w:tcPr>
            <w:tcW w:w="990" w:type="dxa"/>
            <w:tcBorders>
              <w:top w:val="nil"/>
              <w:bottom w:val="nil"/>
            </w:tcBorders>
            <w:shd w:val="clear" w:color="auto" w:fill="auto"/>
          </w:tcPr>
          <w:p w14:paraId="520F0BD7" w14:textId="77777777" w:rsidR="009F3503" w:rsidRPr="00AB5DFA" w:rsidRDefault="009F3503" w:rsidP="00D01776">
            <w:pPr>
              <w:tabs>
                <w:tab w:val="decimal" w:pos="548"/>
              </w:tabs>
              <w:spacing w:line="240" w:lineRule="atLeast"/>
              <w:ind w:right="-110"/>
              <w:rPr>
                <w:rFonts w:cs="Times New Roman"/>
                <w:snapToGrid w:val="0"/>
                <w:sz w:val="16"/>
                <w:szCs w:val="16"/>
                <w:lang w:eastAsia="th-TH"/>
              </w:rPr>
            </w:pPr>
            <w:r w:rsidRPr="00AB5DFA">
              <w:rPr>
                <w:snapToGrid w:val="0"/>
                <w:sz w:val="16"/>
                <w:szCs w:val="16"/>
                <w:lang w:eastAsia="th-TH"/>
              </w:rPr>
              <w:t>8.81</w:t>
            </w:r>
          </w:p>
        </w:tc>
      </w:tr>
      <w:tr w:rsidR="00E902A6" w:rsidRPr="00AB5DFA" w14:paraId="78429371" w14:textId="77777777" w:rsidTr="008D2489">
        <w:trPr>
          <w:trHeight w:val="139"/>
        </w:trPr>
        <w:tc>
          <w:tcPr>
            <w:tcW w:w="2628" w:type="dxa"/>
            <w:tcBorders>
              <w:top w:val="nil"/>
              <w:bottom w:val="nil"/>
            </w:tcBorders>
          </w:tcPr>
          <w:p w14:paraId="6C99DC54" w14:textId="77777777" w:rsidR="009F3503" w:rsidRPr="00AB5DFA" w:rsidRDefault="009F3503" w:rsidP="00D0177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65A67800" w14:textId="30A2623C" w:rsidR="009F3503" w:rsidRPr="00D01776" w:rsidRDefault="009F3503" w:rsidP="00D01776">
            <w:pPr>
              <w:tabs>
                <w:tab w:val="decimal" w:pos="790"/>
              </w:tabs>
              <w:spacing w:line="240" w:lineRule="atLeast"/>
              <w:ind w:right="-110"/>
              <w:rPr>
                <w:rFonts w:cs="Times New Roman"/>
                <w:b/>
                <w:bCs/>
                <w:snapToGrid w:val="0"/>
                <w:sz w:val="16"/>
                <w:szCs w:val="16"/>
                <w:lang w:eastAsia="th-TH"/>
              </w:rPr>
            </w:pPr>
            <w:r w:rsidRPr="0093239C">
              <w:rPr>
                <w:b/>
                <w:bCs/>
                <w:snapToGrid w:val="0"/>
                <w:sz w:val="16"/>
                <w:szCs w:val="16"/>
                <w:lang w:eastAsia="th-TH"/>
              </w:rPr>
              <w:t>137,071,0</w:t>
            </w:r>
            <w:r>
              <w:rPr>
                <w:b/>
                <w:bCs/>
                <w:snapToGrid w:val="0"/>
                <w:sz w:val="16"/>
                <w:szCs w:val="16"/>
                <w:lang w:eastAsia="th-TH"/>
              </w:rPr>
              <w:t>21</w:t>
            </w:r>
          </w:p>
        </w:tc>
        <w:tc>
          <w:tcPr>
            <w:tcW w:w="270" w:type="dxa"/>
            <w:tcBorders>
              <w:top w:val="nil"/>
              <w:bottom w:val="nil"/>
            </w:tcBorders>
            <w:shd w:val="clear" w:color="auto" w:fill="auto"/>
          </w:tcPr>
          <w:p w14:paraId="3E569102" w14:textId="77777777" w:rsidR="009F3503" w:rsidRPr="00D01776" w:rsidRDefault="009F3503" w:rsidP="00D0177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1A05E0FB" w14:textId="5DD7A2E8" w:rsidR="009F3503" w:rsidRPr="00D01776" w:rsidRDefault="009F3503" w:rsidP="00D01776">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2,56</w:t>
            </w:r>
            <w:r>
              <w:rPr>
                <w:b/>
                <w:bCs/>
                <w:snapToGrid w:val="0"/>
                <w:sz w:val="16"/>
                <w:szCs w:val="16"/>
                <w:lang w:eastAsia="th-TH"/>
              </w:rPr>
              <w:t>3,881</w:t>
            </w:r>
          </w:p>
        </w:tc>
        <w:tc>
          <w:tcPr>
            <w:tcW w:w="990" w:type="dxa"/>
            <w:tcBorders>
              <w:top w:val="nil"/>
              <w:bottom w:val="nil"/>
            </w:tcBorders>
            <w:shd w:val="clear" w:color="auto" w:fill="auto"/>
          </w:tcPr>
          <w:p w14:paraId="5B04C126" w14:textId="77777777" w:rsidR="009F3503" w:rsidRPr="00AB5DFA" w:rsidRDefault="009F3503" w:rsidP="00D01776">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6072B9BA" w14:textId="77777777" w:rsidR="009F3503" w:rsidRPr="00AB5DFA" w:rsidRDefault="009F3503" w:rsidP="00D01776">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shd w:val="clear" w:color="auto" w:fill="auto"/>
          </w:tcPr>
          <w:p w14:paraId="2C4BF621" w14:textId="77777777" w:rsidR="009F3503" w:rsidRPr="00AB5DFA" w:rsidRDefault="009F3503" w:rsidP="00D01776">
            <w:pPr>
              <w:tabs>
                <w:tab w:val="decimal" w:pos="792"/>
              </w:tabs>
              <w:spacing w:line="240" w:lineRule="atLeast"/>
              <w:ind w:left="-153" w:right="-110"/>
              <w:jc w:val="both"/>
              <w:rPr>
                <w:rFonts w:cs="Times New Roman"/>
                <w:b/>
                <w:bCs/>
                <w:snapToGrid w:val="0"/>
                <w:sz w:val="16"/>
                <w:szCs w:val="16"/>
                <w:lang w:eastAsia="th-TH"/>
              </w:rPr>
            </w:pPr>
            <w:r w:rsidRPr="00AB5DFA">
              <w:rPr>
                <w:b/>
                <w:bCs/>
                <w:snapToGrid w:val="0"/>
                <w:sz w:val="16"/>
                <w:szCs w:val="16"/>
                <w:lang w:eastAsia="th-TH"/>
              </w:rPr>
              <w:t>112,626,897</w:t>
            </w:r>
          </w:p>
        </w:tc>
        <w:tc>
          <w:tcPr>
            <w:tcW w:w="270" w:type="dxa"/>
            <w:tcBorders>
              <w:top w:val="nil"/>
              <w:bottom w:val="nil"/>
            </w:tcBorders>
            <w:shd w:val="clear" w:color="auto" w:fill="auto"/>
          </w:tcPr>
          <w:p w14:paraId="792E167E" w14:textId="77777777" w:rsidR="009F3503" w:rsidRPr="00AB5DFA" w:rsidRDefault="009F3503" w:rsidP="00D0177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vAlign w:val="bottom"/>
          </w:tcPr>
          <w:p w14:paraId="7821DD0D" w14:textId="77777777" w:rsidR="009F3503" w:rsidRPr="00AB5DFA" w:rsidRDefault="009F3503" w:rsidP="00D01776">
            <w:pPr>
              <w:tabs>
                <w:tab w:val="decimal" w:pos="735"/>
              </w:tabs>
              <w:spacing w:line="240" w:lineRule="atLeast"/>
              <w:ind w:right="-110"/>
              <w:rPr>
                <w:rFonts w:cs="Times New Roman"/>
                <w:b/>
                <w:bCs/>
                <w:snapToGrid w:val="0"/>
                <w:sz w:val="16"/>
                <w:szCs w:val="16"/>
                <w:lang w:eastAsia="th-TH"/>
              </w:rPr>
            </w:pPr>
            <w:r w:rsidRPr="00AB5DFA">
              <w:rPr>
                <w:b/>
                <w:bCs/>
                <w:snapToGrid w:val="0"/>
                <w:sz w:val="16"/>
                <w:szCs w:val="16"/>
                <w:lang w:eastAsia="th-TH"/>
              </w:rPr>
              <w:t>1,632,813</w:t>
            </w:r>
          </w:p>
        </w:tc>
        <w:tc>
          <w:tcPr>
            <w:tcW w:w="990" w:type="dxa"/>
            <w:tcBorders>
              <w:top w:val="nil"/>
              <w:bottom w:val="nil"/>
            </w:tcBorders>
            <w:shd w:val="clear" w:color="auto" w:fill="auto"/>
          </w:tcPr>
          <w:p w14:paraId="5B94D880" w14:textId="77777777" w:rsidR="009F3503" w:rsidRPr="00AB5DFA" w:rsidRDefault="009F3503" w:rsidP="00D01776">
            <w:pPr>
              <w:tabs>
                <w:tab w:val="decimal" w:pos="783"/>
              </w:tabs>
              <w:spacing w:line="240" w:lineRule="atLeast"/>
              <w:ind w:right="-110"/>
              <w:rPr>
                <w:rFonts w:cs="Times New Roman"/>
                <w:b/>
                <w:bCs/>
                <w:snapToGrid w:val="0"/>
                <w:sz w:val="16"/>
                <w:szCs w:val="16"/>
                <w:lang w:eastAsia="th-TH"/>
              </w:rPr>
            </w:pPr>
          </w:p>
        </w:tc>
      </w:tr>
    </w:tbl>
    <w:p w14:paraId="293B951F" w14:textId="1682FCB8" w:rsidR="0023505E" w:rsidRPr="0012708E" w:rsidRDefault="0023505E" w:rsidP="00AC63B7">
      <w:pPr>
        <w:rPr>
          <w:rFonts w:eastAsia="AngsanaNew" w:cs="Times New Roman"/>
          <w:b/>
          <w:bCs/>
          <w:i/>
          <w:iCs/>
          <w:szCs w:val="22"/>
        </w:rPr>
      </w:pPr>
    </w:p>
    <w:p w14:paraId="506FCB77" w14:textId="3FE3B0F9" w:rsidR="00BD2289" w:rsidRPr="0012708E" w:rsidRDefault="00BD2289" w:rsidP="00BD2289">
      <w:pPr>
        <w:autoSpaceDE w:val="0"/>
        <w:autoSpaceDN w:val="0"/>
        <w:adjustRightInd w:val="0"/>
        <w:ind w:left="540"/>
        <w:jc w:val="both"/>
        <w:rPr>
          <w:rFonts w:eastAsia="AngsanaNew" w:cs="Times New Roman"/>
          <w:b/>
          <w:bCs/>
          <w:i/>
          <w:iCs/>
          <w:szCs w:val="22"/>
        </w:rPr>
      </w:pPr>
      <w:r w:rsidRPr="0012708E">
        <w:rPr>
          <w:rFonts w:eastAsia="AngsanaNew" w:cs="Times New Roman"/>
          <w:b/>
          <w:bCs/>
          <w:i/>
          <w:iCs/>
          <w:szCs w:val="22"/>
        </w:rPr>
        <w:t>Sensitivity analysis</w:t>
      </w:r>
    </w:p>
    <w:p w14:paraId="6BDD78C8" w14:textId="77777777" w:rsidR="00BD2289" w:rsidRPr="0012708E" w:rsidRDefault="00BD2289" w:rsidP="00BD2289">
      <w:pPr>
        <w:autoSpaceDE w:val="0"/>
        <w:autoSpaceDN w:val="0"/>
        <w:adjustRightInd w:val="0"/>
        <w:ind w:left="540" w:hanging="540"/>
        <w:jc w:val="both"/>
        <w:rPr>
          <w:rFonts w:eastAsia="AngsanaNew" w:cs="Times New Roman"/>
          <w:b/>
          <w:bCs/>
          <w:i/>
          <w:iCs/>
          <w:szCs w:val="22"/>
        </w:rPr>
      </w:pPr>
    </w:p>
    <w:p w14:paraId="2A6F87B8" w14:textId="1D0920D1" w:rsidR="00BD2289" w:rsidRPr="0012708E" w:rsidRDefault="00F03EC8" w:rsidP="00BD2289">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A reasonable possible change of 100 basis points in interest rates at the reporting date would have increased (decreased) </w:t>
      </w:r>
      <w:r w:rsidR="00BD2289" w:rsidRPr="0012708E">
        <w:rPr>
          <w:rFonts w:cs="Times New Roman"/>
          <w:color w:val="000000"/>
          <w:szCs w:val="22"/>
          <w:lang w:bidi="th-TH"/>
        </w:rPr>
        <w:t xml:space="preserve">profit or loss by </w:t>
      </w:r>
      <w:r w:rsidRPr="0012708E">
        <w:rPr>
          <w:rFonts w:cs="Times New Roman"/>
          <w:color w:val="000000"/>
          <w:szCs w:val="22"/>
          <w:lang w:bidi="th-TH"/>
        </w:rPr>
        <w:t>the amounts shown below</w:t>
      </w:r>
      <w:r w:rsidR="00BD2289" w:rsidRPr="0012708E">
        <w:rPr>
          <w:rFonts w:cs="Times New Roman"/>
          <w:color w:val="000000"/>
          <w:szCs w:val="22"/>
          <w:lang w:bidi="th-TH"/>
        </w:rPr>
        <w:t xml:space="preserve">. Other factors are supposed to be constant in this analysis.  </w:t>
      </w:r>
    </w:p>
    <w:p w14:paraId="08DD7ECB" w14:textId="77777777" w:rsidR="003F709A" w:rsidRPr="0012708E" w:rsidRDefault="003F709A" w:rsidP="00AC63B7">
      <w:pPr>
        <w:autoSpaceDE w:val="0"/>
        <w:autoSpaceDN w:val="0"/>
        <w:adjustRightInd w:val="0"/>
        <w:ind w:left="540"/>
        <w:jc w:val="thaiDistribute"/>
        <w:rPr>
          <w:rFonts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70B59455" w14:textId="77777777" w:rsidTr="002247BB">
        <w:trPr>
          <w:cantSplit/>
          <w:tblHeader/>
        </w:trPr>
        <w:tc>
          <w:tcPr>
            <w:tcW w:w="5922" w:type="dxa"/>
          </w:tcPr>
          <w:p w14:paraId="358E9F8B"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B8B7934"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Consolidated</w:t>
            </w:r>
          </w:p>
        </w:tc>
      </w:tr>
      <w:tr w:rsidR="00AC63B7" w:rsidRPr="0012708E" w14:paraId="75838565" w14:textId="77777777" w:rsidTr="002247BB">
        <w:trPr>
          <w:cantSplit/>
          <w:tblHeader/>
        </w:trPr>
        <w:tc>
          <w:tcPr>
            <w:tcW w:w="5922" w:type="dxa"/>
          </w:tcPr>
          <w:p w14:paraId="010875E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CA087B8"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Profit or loss</w:t>
            </w:r>
          </w:p>
        </w:tc>
      </w:tr>
      <w:tr w:rsidR="00AC63B7" w:rsidRPr="0012708E" w14:paraId="39BB71D5" w14:textId="77777777" w:rsidTr="008D2489">
        <w:trPr>
          <w:cantSplit/>
          <w:trHeight w:val="101"/>
          <w:tblHeader/>
        </w:trPr>
        <w:tc>
          <w:tcPr>
            <w:tcW w:w="5922" w:type="dxa"/>
          </w:tcPr>
          <w:p w14:paraId="51A15A0B" w14:textId="77777777" w:rsidR="00AC63B7" w:rsidRPr="0012708E" w:rsidRDefault="00AC63B7" w:rsidP="002247BB">
            <w:pPr>
              <w:spacing w:line="240" w:lineRule="atLeast"/>
              <w:ind w:left="-18" w:right="-18"/>
              <w:rPr>
                <w:rFonts w:cs="Times New Roman"/>
                <w:szCs w:val="22"/>
                <w:rtl/>
                <w:cs/>
              </w:rPr>
            </w:pPr>
          </w:p>
        </w:tc>
        <w:tc>
          <w:tcPr>
            <w:tcW w:w="1530" w:type="dxa"/>
          </w:tcPr>
          <w:p w14:paraId="360836A2"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c>
          <w:tcPr>
            <w:tcW w:w="270" w:type="dxa"/>
          </w:tcPr>
          <w:p w14:paraId="7424A822" w14:textId="77777777" w:rsidR="00AC63B7" w:rsidRPr="0012708E" w:rsidRDefault="00AC63B7" w:rsidP="002247BB">
            <w:pPr>
              <w:spacing w:line="240" w:lineRule="atLeast"/>
              <w:ind w:left="-117" w:right="-90"/>
              <w:jc w:val="center"/>
              <w:rPr>
                <w:rFonts w:cs="Times New Roman"/>
                <w:b/>
                <w:bCs/>
                <w:szCs w:val="22"/>
              </w:rPr>
            </w:pPr>
          </w:p>
        </w:tc>
        <w:tc>
          <w:tcPr>
            <w:tcW w:w="1440" w:type="dxa"/>
            <w:vAlign w:val="bottom"/>
          </w:tcPr>
          <w:p w14:paraId="3D5324E6"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r>
      <w:tr w:rsidR="00AC63B7" w:rsidRPr="0012708E" w14:paraId="704461FA" w14:textId="77777777" w:rsidTr="008D2489">
        <w:trPr>
          <w:cantSplit/>
          <w:trHeight w:val="69"/>
          <w:tblHeader/>
        </w:trPr>
        <w:tc>
          <w:tcPr>
            <w:tcW w:w="5922" w:type="dxa"/>
          </w:tcPr>
          <w:p w14:paraId="670ACFE5" w14:textId="77777777" w:rsidR="00AC63B7" w:rsidRPr="008D2489" w:rsidRDefault="00AC63B7" w:rsidP="002247BB">
            <w:pPr>
              <w:spacing w:line="240" w:lineRule="atLeast"/>
              <w:ind w:left="-18" w:right="-18"/>
              <w:rPr>
                <w:rFonts w:cs="Times New Roman"/>
                <w:szCs w:val="22"/>
                <w:rtl/>
                <w:cs/>
                <w:lang w:bidi="th-TH"/>
              </w:rPr>
            </w:pPr>
          </w:p>
        </w:tc>
        <w:tc>
          <w:tcPr>
            <w:tcW w:w="1530" w:type="dxa"/>
          </w:tcPr>
          <w:p w14:paraId="24D66407"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Increase</w:t>
            </w:r>
          </w:p>
        </w:tc>
        <w:tc>
          <w:tcPr>
            <w:tcW w:w="270" w:type="dxa"/>
          </w:tcPr>
          <w:p w14:paraId="4FC8203B" w14:textId="77777777" w:rsidR="00AC63B7" w:rsidRPr="0012708E" w:rsidRDefault="00AC63B7" w:rsidP="002247BB">
            <w:pPr>
              <w:spacing w:line="240" w:lineRule="atLeast"/>
              <w:ind w:left="-117" w:right="-90"/>
              <w:jc w:val="center"/>
              <w:rPr>
                <w:rFonts w:cs="Times New Roman"/>
                <w:b/>
                <w:bCs/>
                <w:szCs w:val="22"/>
                <w:rtl/>
                <w:cs/>
              </w:rPr>
            </w:pPr>
          </w:p>
        </w:tc>
        <w:tc>
          <w:tcPr>
            <w:tcW w:w="1440" w:type="dxa"/>
            <w:vAlign w:val="bottom"/>
          </w:tcPr>
          <w:p w14:paraId="4B896068"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Decrease</w:t>
            </w:r>
          </w:p>
        </w:tc>
      </w:tr>
      <w:tr w:rsidR="00AC63B7" w:rsidRPr="0012708E" w14:paraId="21CFA342" w14:textId="77777777" w:rsidTr="008D2489">
        <w:trPr>
          <w:cantSplit/>
          <w:trHeight w:val="69"/>
          <w:tblHeader/>
        </w:trPr>
        <w:tc>
          <w:tcPr>
            <w:tcW w:w="5922" w:type="dxa"/>
          </w:tcPr>
          <w:p w14:paraId="0A6F98C1"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7643CB00"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4B45AC7" w14:textId="77777777" w:rsidTr="002247BB">
        <w:trPr>
          <w:cantSplit/>
        </w:trPr>
        <w:tc>
          <w:tcPr>
            <w:tcW w:w="5922" w:type="dxa"/>
          </w:tcPr>
          <w:p w14:paraId="35B6CFF4" w14:textId="764BBADF"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F24EAF">
              <w:rPr>
                <w:rFonts w:cs="Times New Roman"/>
                <w:b/>
                <w:bCs/>
                <w:i/>
                <w:iCs/>
                <w:szCs w:val="22"/>
              </w:rPr>
              <w:t>3</w:t>
            </w:r>
          </w:p>
        </w:tc>
        <w:tc>
          <w:tcPr>
            <w:tcW w:w="1530" w:type="dxa"/>
          </w:tcPr>
          <w:p w14:paraId="4154873A" w14:textId="25C272F5"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62D48FC3"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0F9C27ED" w14:textId="77777777" w:rsidR="00AC63B7" w:rsidRPr="0012708E" w:rsidRDefault="00AC63B7" w:rsidP="002247BB">
            <w:pPr>
              <w:tabs>
                <w:tab w:val="decimal" w:pos="1065"/>
              </w:tabs>
              <w:spacing w:line="240" w:lineRule="atLeast"/>
              <w:ind w:right="29"/>
              <w:jc w:val="right"/>
              <w:rPr>
                <w:rFonts w:cs="Times New Roman"/>
                <w:szCs w:val="22"/>
              </w:rPr>
            </w:pPr>
          </w:p>
        </w:tc>
      </w:tr>
      <w:tr w:rsidR="00D01776" w:rsidRPr="0012708E" w14:paraId="50B69D3B" w14:textId="77777777" w:rsidTr="002247BB">
        <w:trPr>
          <w:cantSplit/>
        </w:trPr>
        <w:tc>
          <w:tcPr>
            <w:tcW w:w="5922" w:type="dxa"/>
          </w:tcPr>
          <w:p w14:paraId="460B8086"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424E74D0" w14:textId="14DD98B1" w:rsidR="00D01776" w:rsidRPr="00D01776" w:rsidRDefault="00D01776" w:rsidP="00A8467D">
            <w:pPr>
              <w:tabs>
                <w:tab w:val="decimal" w:pos="1245"/>
              </w:tabs>
              <w:spacing w:line="240" w:lineRule="atLeast"/>
              <w:ind w:left="-137" w:right="-90"/>
              <w:rPr>
                <w:rFonts w:cs="Times New Roman"/>
                <w:szCs w:val="22"/>
              </w:rPr>
            </w:pPr>
            <w:r w:rsidRPr="0093239C">
              <w:rPr>
                <w:rFonts w:cs="Times New Roman"/>
                <w:szCs w:val="22"/>
              </w:rPr>
              <w:t>601,2</w:t>
            </w:r>
            <w:r w:rsidRPr="0093239C">
              <w:rPr>
                <w:szCs w:val="22"/>
              </w:rPr>
              <w:t>65</w:t>
            </w:r>
          </w:p>
        </w:tc>
        <w:tc>
          <w:tcPr>
            <w:tcW w:w="270" w:type="dxa"/>
            <w:shd w:val="clear" w:color="auto" w:fill="auto"/>
          </w:tcPr>
          <w:p w14:paraId="56E42B20" w14:textId="77777777" w:rsidR="00D01776" w:rsidRPr="00D01776" w:rsidRDefault="00D01776" w:rsidP="00D01776">
            <w:pPr>
              <w:tabs>
                <w:tab w:val="decimal" w:pos="781"/>
              </w:tabs>
              <w:spacing w:line="240" w:lineRule="atLeast"/>
              <w:ind w:left="-137" w:right="-90"/>
              <w:rPr>
                <w:rFonts w:cs="Times New Roman"/>
                <w:szCs w:val="22"/>
              </w:rPr>
            </w:pPr>
          </w:p>
        </w:tc>
        <w:tc>
          <w:tcPr>
            <w:tcW w:w="1440" w:type="dxa"/>
            <w:tcBorders>
              <w:bottom w:val="single" w:sz="4" w:space="0" w:color="auto"/>
            </w:tcBorders>
            <w:shd w:val="clear" w:color="auto" w:fill="auto"/>
          </w:tcPr>
          <w:p w14:paraId="0A57431E" w14:textId="14377CDE" w:rsidR="00D01776" w:rsidRPr="00D01776" w:rsidRDefault="00D01776" w:rsidP="00D01776">
            <w:pPr>
              <w:tabs>
                <w:tab w:val="decimal" w:pos="1128"/>
              </w:tabs>
              <w:spacing w:line="240" w:lineRule="atLeast"/>
              <w:ind w:left="-137" w:right="-90"/>
              <w:rPr>
                <w:rFonts w:cs="Times New Roman"/>
                <w:szCs w:val="22"/>
              </w:rPr>
            </w:pPr>
            <w:r w:rsidRPr="0093239C">
              <w:rPr>
                <w:szCs w:val="22"/>
              </w:rPr>
              <w:t>(601,265)</w:t>
            </w:r>
          </w:p>
        </w:tc>
      </w:tr>
      <w:tr w:rsidR="00D01776" w:rsidRPr="0012708E" w14:paraId="5459C4F5" w14:textId="77777777" w:rsidTr="002247BB">
        <w:trPr>
          <w:cantSplit/>
        </w:trPr>
        <w:tc>
          <w:tcPr>
            <w:tcW w:w="5922" w:type="dxa"/>
          </w:tcPr>
          <w:p w14:paraId="08BAB747"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7E15E645" w14:textId="2FBE1DD3" w:rsidR="00D01776" w:rsidRPr="00D01776" w:rsidRDefault="00D01776" w:rsidP="00D01776">
            <w:pPr>
              <w:tabs>
                <w:tab w:val="decimal" w:pos="1245"/>
              </w:tabs>
              <w:spacing w:line="240" w:lineRule="atLeast"/>
              <w:ind w:left="-137" w:right="-90"/>
              <w:rPr>
                <w:rFonts w:cs="Times New Roman"/>
                <w:b/>
                <w:bCs/>
                <w:szCs w:val="22"/>
              </w:rPr>
            </w:pPr>
            <w:r w:rsidRPr="0093239C">
              <w:rPr>
                <w:b/>
                <w:bCs/>
                <w:szCs w:val="22"/>
              </w:rPr>
              <w:t>601,265</w:t>
            </w:r>
          </w:p>
        </w:tc>
        <w:tc>
          <w:tcPr>
            <w:tcW w:w="270" w:type="dxa"/>
            <w:shd w:val="clear" w:color="auto" w:fill="auto"/>
          </w:tcPr>
          <w:p w14:paraId="292FF036" w14:textId="77777777" w:rsidR="00D01776" w:rsidRPr="00D01776" w:rsidRDefault="00D01776" w:rsidP="00D0177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F1F06EF" w14:textId="2B8B04F1" w:rsidR="00D01776" w:rsidRPr="00D01776" w:rsidRDefault="00D01776" w:rsidP="00D01776">
            <w:pPr>
              <w:tabs>
                <w:tab w:val="decimal" w:pos="1128"/>
              </w:tabs>
              <w:spacing w:line="240" w:lineRule="atLeast"/>
              <w:ind w:left="-137" w:right="-90"/>
              <w:rPr>
                <w:rFonts w:cs="Times New Roman"/>
                <w:b/>
                <w:bCs/>
                <w:szCs w:val="22"/>
              </w:rPr>
            </w:pPr>
            <w:r w:rsidRPr="0093239C">
              <w:rPr>
                <w:b/>
                <w:bCs/>
                <w:szCs w:val="22"/>
              </w:rPr>
              <w:t>(601,265)</w:t>
            </w:r>
          </w:p>
        </w:tc>
      </w:tr>
      <w:tr w:rsidR="00D01776" w:rsidRPr="0012708E" w14:paraId="7C23A5FD" w14:textId="77777777" w:rsidTr="002247BB">
        <w:trPr>
          <w:cantSplit/>
        </w:trPr>
        <w:tc>
          <w:tcPr>
            <w:tcW w:w="5922" w:type="dxa"/>
          </w:tcPr>
          <w:p w14:paraId="12E5C572"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13D4631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55EAE198"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2EDD5571" w14:textId="77777777" w:rsidR="00D01776" w:rsidRPr="0012708E" w:rsidRDefault="00D01776" w:rsidP="00D01776">
            <w:pPr>
              <w:tabs>
                <w:tab w:val="decimal" w:pos="1128"/>
              </w:tabs>
              <w:spacing w:line="240" w:lineRule="atLeast"/>
              <w:ind w:left="-137" w:right="-90"/>
              <w:rPr>
                <w:rFonts w:cs="Times New Roman"/>
                <w:b/>
                <w:bCs/>
                <w:szCs w:val="22"/>
              </w:rPr>
            </w:pPr>
          </w:p>
        </w:tc>
      </w:tr>
      <w:tr w:rsidR="00D01776" w:rsidRPr="0012708E" w14:paraId="4D5F988A" w14:textId="77777777" w:rsidTr="00080F43">
        <w:trPr>
          <w:cantSplit/>
        </w:trPr>
        <w:tc>
          <w:tcPr>
            <w:tcW w:w="5922" w:type="dxa"/>
          </w:tcPr>
          <w:p w14:paraId="16F0F687" w14:textId="77777777" w:rsidR="00D01776" w:rsidRPr="0012708E" w:rsidRDefault="00D01776" w:rsidP="00D01776">
            <w:pPr>
              <w:tabs>
                <w:tab w:val="left" w:pos="900"/>
              </w:tabs>
              <w:spacing w:line="240" w:lineRule="atLeast"/>
              <w:ind w:left="-18" w:right="-18"/>
              <w:rPr>
                <w:rFonts w:cs="Times New Roman"/>
                <w:b/>
                <w:bCs/>
                <w:i/>
                <w:iCs/>
                <w:szCs w:val="22"/>
              </w:rPr>
            </w:pPr>
            <w:r w:rsidRPr="0012708E">
              <w:rPr>
                <w:rFonts w:cs="Times New Roman"/>
                <w:b/>
                <w:bCs/>
                <w:i/>
                <w:iCs/>
                <w:szCs w:val="22"/>
              </w:rPr>
              <w:t>2022</w:t>
            </w:r>
          </w:p>
        </w:tc>
        <w:tc>
          <w:tcPr>
            <w:tcW w:w="1530" w:type="dxa"/>
          </w:tcPr>
          <w:p w14:paraId="352E609A" w14:textId="77777777" w:rsidR="00D01776" w:rsidRPr="0012708E" w:rsidRDefault="00D01776" w:rsidP="00D01776">
            <w:pPr>
              <w:tabs>
                <w:tab w:val="decimal" w:pos="1155"/>
              </w:tabs>
              <w:spacing w:line="240" w:lineRule="atLeast"/>
              <w:ind w:right="29"/>
              <w:jc w:val="right"/>
              <w:rPr>
                <w:rFonts w:cs="Times New Roman"/>
                <w:szCs w:val="22"/>
              </w:rPr>
            </w:pPr>
          </w:p>
        </w:tc>
        <w:tc>
          <w:tcPr>
            <w:tcW w:w="270" w:type="dxa"/>
          </w:tcPr>
          <w:p w14:paraId="4F3CB954" w14:textId="77777777" w:rsidR="00D01776" w:rsidRPr="0012708E" w:rsidRDefault="00D01776" w:rsidP="00D01776">
            <w:pPr>
              <w:tabs>
                <w:tab w:val="decimal" w:pos="729"/>
              </w:tabs>
              <w:spacing w:line="240" w:lineRule="atLeast"/>
              <w:ind w:right="29"/>
              <w:jc w:val="right"/>
              <w:rPr>
                <w:rFonts w:cs="Times New Roman"/>
                <w:szCs w:val="22"/>
              </w:rPr>
            </w:pPr>
          </w:p>
        </w:tc>
        <w:tc>
          <w:tcPr>
            <w:tcW w:w="1440" w:type="dxa"/>
            <w:vAlign w:val="bottom"/>
          </w:tcPr>
          <w:p w14:paraId="679EACFF" w14:textId="77777777" w:rsidR="00D01776" w:rsidRPr="0012708E" w:rsidRDefault="00D01776" w:rsidP="00D01776">
            <w:pPr>
              <w:tabs>
                <w:tab w:val="decimal" w:pos="1065"/>
              </w:tabs>
              <w:spacing w:line="240" w:lineRule="atLeast"/>
              <w:ind w:right="29"/>
              <w:jc w:val="right"/>
              <w:rPr>
                <w:rFonts w:cs="Times New Roman"/>
                <w:szCs w:val="22"/>
              </w:rPr>
            </w:pPr>
          </w:p>
        </w:tc>
      </w:tr>
      <w:tr w:rsidR="00D01776" w:rsidRPr="0012708E" w14:paraId="2736ADE4" w14:textId="77777777" w:rsidTr="00080F43">
        <w:trPr>
          <w:cantSplit/>
        </w:trPr>
        <w:tc>
          <w:tcPr>
            <w:tcW w:w="5922" w:type="dxa"/>
          </w:tcPr>
          <w:p w14:paraId="676BC12B"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2BDE8310" w14:textId="77777777" w:rsidR="00D01776" w:rsidRPr="0012708E" w:rsidRDefault="00D01776" w:rsidP="00D01776">
            <w:pPr>
              <w:tabs>
                <w:tab w:val="decimal" w:pos="1245"/>
              </w:tabs>
              <w:spacing w:line="240" w:lineRule="atLeast"/>
              <w:ind w:left="-137" w:right="-90"/>
              <w:rPr>
                <w:rFonts w:cs="Times New Roman"/>
                <w:szCs w:val="22"/>
              </w:rPr>
            </w:pPr>
            <w:r>
              <w:t>460,860</w:t>
            </w:r>
          </w:p>
        </w:tc>
        <w:tc>
          <w:tcPr>
            <w:tcW w:w="270" w:type="dxa"/>
            <w:shd w:val="clear" w:color="auto" w:fill="auto"/>
          </w:tcPr>
          <w:p w14:paraId="1256BAA2" w14:textId="77777777" w:rsidR="00D01776" w:rsidRPr="0012708E" w:rsidRDefault="00D01776" w:rsidP="00D01776">
            <w:pPr>
              <w:tabs>
                <w:tab w:val="decimal" w:pos="781"/>
              </w:tabs>
              <w:spacing w:line="240" w:lineRule="atLeast"/>
              <w:ind w:left="-137" w:right="-90"/>
              <w:rPr>
                <w:rFonts w:cs="Times New Roman"/>
                <w:szCs w:val="22"/>
              </w:rPr>
            </w:pPr>
          </w:p>
        </w:tc>
        <w:tc>
          <w:tcPr>
            <w:tcW w:w="1440" w:type="dxa"/>
            <w:tcBorders>
              <w:bottom w:val="single" w:sz="4" w:space="0" w:color="auto"/>
            </w:tcBorders>
            <w:shd w:val="clear" w:color="auto" w:fill="auto"/>
          </w:tcPr>
          <w:p w14:paraId="244286B6" w14:textId="77777777" w:rsidR="00D01776" w:rsidRPr="0012708E" w:rsidRDefault="00D01776" w:rsidP="00D01776">
            <w:pPr>
              <w:tabs>
                <w:tab w:val="decimal" w:pos="1128"/>
              </w:tabs>
              <w:spacing w:line="240" w:lineRule="atLeast"/>
              <w:ind w:left="-137" w:right="-90"/>
              <w:rPr>
                <w:rFonts w:cs="Times New Roman"/>
                <w:szCs w:val="22"/>
              </w:rPr>
            </w:pPr>
            <w:r>
              <w:t>(460,860)</w:t>
            </w:r>
          </w:p>
        </w:tc>
      </w:tr>
      <w:tr w:rsidR="00D01776" w:rsidRPr="0012708E" w14:paraId="7F2D1AC0" w14:textId="77777777" w:rsidTr="00080F43">
        <w:trPr>
          <w:cantSplit/>
        </w:trPr>
        <w:tc>
          <w:tcPr>
            <w:tcW w:w="5922" w:type="dxa"/>
          </w:tcPr>
          <w:p w14:paraId="77B9B906"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2AFC1A09" w14:textId="77777777" w:rsidR="00D01776" w:rsidRPr="0012708E" w:rsidRDefault="00D01776" w:rsidP="00D01776">
            <w:pPr>
              <w:tabs>
                <w:tab w:val="decimal" w:pos="1245"/>
              </w:tabs>
              <w:spacing w:line="240" w:lineRule="atLeast"/>
              <w:ind w:left="-137" w:right="-90"/>
              <w:rPr>
                <w:rFonts w:cs="Times New Roman"/>
                <w:b/>
                <w:bCs/>
                <w:szCs w:val="22"/>
              </w:rPr>
            </w:pPr>
            <w:r>
              <w:rPr>
                <w:b/>
                <w:bCs/>
              </w:rPr>
              <w:t>460,860</w:t>
            </w:r>
          </w:p>
        </w:tc>
        <w:tc>
          <w:tcPr>
            <w:tcW w:w="270" w:type="dxa"/>
            <w:shd w:val="clear" w:color="auto" w:fill="auto"/>
          </w:tcPr>
          <w:p w14:paraId="247F92AE"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4D2AD4A8" w14:textId="77777777" w:rsidR="00D01776" w:rsidRPr="0012708E" w:rsidRDefault="00D01776" w:rsidP="00D01776">
            <w:pPr>
              <w:tabs>
                <w:tab w:val="decimal" w:pos="1128"/>
              </w:tabs>
              <w:spacing w:line="240" w:lineRule="atLeast"/>
              <w:ind w:left="-137" w:right="-90"/>
              <w:rPr>
                <w:rFonts w:cs="Times New Roman"/>
                <w:b/>
                <w:bCs/>
                <w:szCs w:val="22"/>
              </w:rPr>
            </w:pPr>
            <w:r>
              <w:rPr>
                <w:b/>
                <w:bCs/>
              </w:rPr>
              <w:t>(460,860)</w:t>
            </w:r>
          </w:p>
        </w:tc>
      </w:tr>
    </w:tbl>
    <w:p w14:paraId="73094999" w14:textId="77777777" w:rsidR="00AC63B7" w:rsidRPr="0012708E" w:rsidRDefault="00AC63B7" w:rsidP="00AC63B7">
      <w:pPr>
        <w:autoSpaceDE w:val="0"/>
        <w:autoSpaceDN w:val="0"/>
        <w:adjustRightInd w:val="0"/>
        <w:spacing w:line="240" w:lineRule="atLeast"/>
        <w:ind w:left="540"/>
        <w:jc w:val="thaiDistribute"/>
        <w:rPr>
          <w:rFonts w:eastAsia="AngsanaNew"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17BA27E2" w14:textId="77777777" w:rsidTr="002247BB">
        <w:trPr>
          <w:cantSplit/>
        </w:trPr>
        <w:tc>
          <w:tcPr>
            <w:tcW w:w="5922" w:type="dxa"/>
          </w:tcPr>
          <w:p w14:paraId="465959F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6CDDE57F"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The Bank</w:t>
            </w:r>
          </w:p>
        </w:tc>
      </w:tr>
      <w:tr w:rsidR="00AC63B7" w:rsidRPr="0012708E" w14:paraId="7C6926D5" w14:textId="77777777" w:rsidTr="002247BB">
        <w:trPr>
          <w:cantSplit/>
        </w:trPr>
        <w:tc>
          <w:tcPr>
            <w:tcW w:w="5922" w:type="dxa"/>
          </w:tcPr>
          <w:p w14:paraId="5B98CE8F"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10392C67"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Profit or loss</w:t>
            </w:r>
          </w:p>
        </w:tc>
      </w:tr>
      <w:tr w:rsidR="00AC63B7" w:rsidRPr="0012708E" w14:paraId="5C5B6F2A" w14:textId="77777777" w:rsidTr="002247BB">
        <w:trPr>
          <w:cantSplit/>
        </w:trPr>
        <w:tc>
          <w:tcPr>
            <w:tcW w:w="5922" w:type="dxa"/>
          </w:tcPr>
          <w:p w14:paraId="6903BB27" w14:textId="77777777" w:rsidR="00AC63B7" w:rsidRPr="0012708E" w:rsidRDefault="00AC63B7" w:rsidP="002247BB">
            <w:pPr>
              <w:spacing w:line="240" w:lineRule="atLeast"/>
              <w:ind w:left="-18" w:right="-18"/>
              <w:rPr>
                <w:rFonts w:cs="Times New Roman"/>
                <w:szCs w:val="22"/>
                <w:rtl/>
                <w:cs/>
              </w:rPr>
            </w:pPr>
          </w:p>
        </w:tc>
        <w:tc>
          <w:tcPr>
            <w:tcW w:w="1530" w:type="dxa"/>
          </w:tcPr>
          <w:p w14:paraId="4F2FB816"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c>
          <w:tcPr>
            <w:tcW w:w="270" w:type="dxa"/>
          </w:tcPr>
          <w:p w14:paraId="74B5F390" w14:textId="77777777" w:rsidR="00AC63B7" w:rsidRPr="0012708E" w:rsidRDefault="00AC63B7" w:rsidP="002247BB">
            <w:pPr>
              <w:spacing w:line="240" w:lineRule="atLeast"/>
              <w:ind w:left="-117" w:right="-90"/>
              <w:jc w:val="center"/>
              <w:rPr>
                <w:rFonts w:cs="Times New Roman"/>
                <w:b/>
                <w:bCs/>
                <w:szCs w:val="22"/>
              </w:rPr>
            </w:pPr>
          </w:p>
        </w:tc>
        <w:tc>
          <w:tcPr>
            <w:tcW w:w="1440" w:type="dxa"/>
            <w:vAlign w:val="bottom"/>
          </w:tcPr>
          <w:p w14:paraId="034DD7C6"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r>
      <w:tr w:rsidR="00AC63B7" w:rsidRPr="0012708E" w14:paraId="2F39A192" w14:textId="77777777" w:rsidTr="002247BB">
        <w:trPr>
          <w:cantSplit/>
        </w:trPr>
        <w:tc>
          <w:tcPr>
            <w:tcW w:w="5922" w:type="dxa"/>
          </w:tcPr>
          <w:p w14:paraId="3AC48CDB" w14:textId="77777777" w:rsidR="00AC63B7" w:rsidRPr="0012708E" w:rsidRDefault="00AC63B7" w:rsidP="002247BB">
            <w:pPr>
              <w:spacing w:line="240" w:lineRule="atLeast"/>
              <w:ind w:left="-18" w:right="-18"/>
              <w:rPr>
                <w:rFonts w:cs="Times New Roman"/>
                <w:szCs w:val="22"/>
                <w:rtl/>
                <w:cs/>
              </w:rPr>
            </w:pPr>
          </w:p>
        </w:tc>
        <w:tc>
          <w:tcPr>
            <w:tcW w:w="1530" w:type="dxa"/>
          </w:tcPr>
          <w:p w14:paraId="215C7BF0"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Increase</w:t>
            </w:r>
          </w:p>
        </w:tc>
        <w:tc>
          <w:tcPr>
            <w:tcW w:w="270" w:type="dxa"/>
          </w:tcPr>
          <w:p w14:paraId="740B5983" w14:textId="77777777" w:rsidR="00AC63B7" w:rsidRPr="0012708E" w:rsidRDefault="00AC63B7" w:rsidP="002247BB">
            <w:pPr>
              <w:spacing w:line="240" w:lineRule="atLeast"/>
              <w:ind w:left="-117" w:right="-90"/>
              <w:jc w:val="center"/>
              <w:rPr>
                <w:rFonts w:cs="Times New Roman"/>
                <w:b/>
                <w:bCs/>
                <w:szCs w:val="22"/>
                <w:rtl/>
                <w:cs/>
              </w:rPr>
            </w:pPr>
          </w:p>
        </w:tc>
        <w:tc>
          <w:tcPr>
            <w:tcW w:w="1440" w:type="dxa"/>
            <w:vAlign w:val="bottom"/>
          </w:tcPr>
          <w:p w14:paraId="7275E0B0"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Decrease</w:t>
            </w:r>
          </w:p>
        </w:tc>
      </w:tr>
      <w:tr w:rsidR="00AC63B7" w:rsidRPr="0012708E" w14:paraId="1ABCB378" w14:textId="77777777" w:rsidTr="002247BB">
        <w:trPr>
          <w:cantSplit/>
        </w:trPr>
        <w:tc>
          <w:tcPr>
            <w:tcW w:w="5922" w:type="dxa"/>
          </w:tcPr>
          <w:p w14:paraId="50F82B97"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5BAD199E"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B006A78" w14:textId="77777777" w:rsidTr="002247BB">
        <w:trPr>
          <w:cantSplit/>
        </w:trPr>
        <w:tc>
          <w:tcPr>
            <w:tcW w:w="5922" w:type="dxa"/>
          </w:tcPr>
          <w:p w14:paraId="543DB9BD" w14:textId="0D1C4AC2"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E40977">
              <w:rPr>
                <w:rFonts w:cs="Times New Roman"/>
                <w:b/>
                <w:bCs/>
                <w:i/>
                <w:iCs/>
                <w:szCs w:val="22"/>
              </w:rPr>
              <w:t>3</w:t>
            </w:r>
          </w:p>
        </w:tc>
        <w:tc>
          <w:tcPr>
            <w:tcW w:w="1530" w:type="dxa"/>
          </w:tcPr>
          <w:p w14:paraId="5F0B7BDF" w14:textId="77777777"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569C0FA6"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3C1133E3" w14:textId="77777777" w:rsidR="00AC63B7" w:rsidRPr="0012708E" w:rsidRDefault="00AC63B7" w:rsidP="002247BB">
            <w:pPr>
              <w:tabs>
                <w:tab w:val="decimal" w:pos="1065"/>
              </w:tabs>
              <w:spacing w:line="240" w:lineRule="atLeast"/>
              <w:ind w:right="29"/>
              <w:jc w:val="right"/>
              <w:rPr>
                <w:rFonts w:cs="Times New Roman"/>
                <w:szCs w:val="22"/>
              </w:rPr>
            </w:pPr>
          </w:p>
        </w:tc>
      </w:tr>
      <w:tr w:rsidR="00D01776" w:rsidRPr="0012708E" w14:paraId="36FF5EF7" w14:textId="77777777" w:rsidTr="00EC65EE">
        <w:trPr>
          <w:cantSplit/>
        </w:trPr>
        <w:tc>
          <w:tcPr>
            <w:tcW w:w="5922" w:type="dxa"/>
          </w:tcPr>
          <w:p w14:paraId="5A018A15"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081B37A7" w14:textId="769464E8" w:rsidR="00D01776" w:rsidRPr="004E616A" w:rsidRDefault="00D01776" w:rsidP="00D01776">
            <w:pPr>
              <w:tabs>
                <w:tab w:val="decimal" w:pos="1245"/>
              </w:tabs>
              <w:spacing w:line="240" w:lineRule="atLeast"/>
              <w:ind w:left="-137" w:right="-90"/>
              <w:rPr>
                <w:rFonts w:cs="Times New Roman"/>
                <w:szCs w:val="22"/>
              </w:rPr>
            </w:pPr>
            <w:r>
              <w:t>598,771</w:t>
            </w:r>
          </w:p>
        </w:tc>
        <w:tc>
          <w:tcPr>
            <w:tcW w:w="270" w:type="dxa"/>
            <w:shd w:val="clear" w:color="auto" w:fill="auto"/>
          </w:tcPr>
          <w:p w14:paraId="1732A3FD" w14:textId="77777777" w:rsidR="00D01776" w:rsidRPr="004E616A" w:rsidRDefault="00D01776" w:rsidP="00D01776">
            <w:pPr>
              <w:tabs>
                <w:tab w:val="decimal" w:pos="1245"/>
              </w:tabs>
              <w:spacing w:line="240" w:lineRule="atLeast"/>
              <w:ind w:left="-137" w:right="-90"/>
              <w:rPr>
                <w:rFonts w:cs="Times New Roman"/>
                <w:szCs w:val="22"/>
              </w:rPr>
            </w:pPr>
          </w:p>
        </w:tc>
        <w:tc>
          <w:tcPr>
            <w:tcW w:w="1440" w:type="dxa"/>
            <w:tcBorders>
              <w:bottom w:val="single" w:sz="4" w:space="0" w:color="auto"/>
            </w:tcBorders>
            <w:shd w:val="clear" w:color="auto" w:fill="auto"/>
          </w:tcPr>
          <w:p w14:paraId="0CC9DBBB" w14:textId="35F019D5" w:rsidR="00D01776" w:rsidRPr="004E616A" w:rsidRDefault="00D01776" w:rsidP="00D01776">
            <w:pPr>
              <w:tabs>
                <w:tab w:val="decimal" w:pos="1128"/>
              </w:tabs>
              <w:spacing w:line="240" w:lineRule="atLeast"/>
              <w:ind w:left="-137" w:right="-90"/>
              <w:rPr>
                <w:rFonts w:cs="Times New Roman"/>
                <w:szCs w:val="22"/>
              </w:rPr>
            </w:pPr>
            <w:r>
              <w:t>(598,771)</w:t>
            </w:r>
          </w:p>
        </w:tc>
      </w:tr>
      <w:tr w:rsidR="00D01776" w:rsidRPr="0012708E" w14:paraId="1E0698D6" w14:textId="77777777" w:rsidTr="00EC65EE">
        <w:trPr>
          <w:cantSplit/>
        </w:trPr>
        <w:tc>
          <w:tcPr>
            <w:tcW w:w="5922" w:type="dxa"/>
          </w:tcPr>
          <w:p w14:paraId="7DEAEEE3"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38DB6D68" w14:textId="571BDC77" w:rsidR="00D01776" w:rsidRPr="004E616A" w:rsidRDefault="00D01776" w:rsidP="00D01776">
            <w:pPr>
              <w:tabs>
                <w:tab w:val="decimal" w:pos="1245"/>
              </w:tabs>
              <w:spacing w:line="240" w:lineRule="atLeast"/>
              <w:ind w:left="-137" w:right="-90"/>
              <w:rPr>
                <w:rFonts w:cs="Times New Roman"/>
                <w:b/>
                <w:bCs/>
                <w:szCs w:val="22"/>
              </w:rPr>
            </w:pPr>
            <w:r>
              <w:rPr>
                <w:b/>
                <w:bCs/>
              </w:rPr>
              <w:t>598,771</w:t>
            </w:r>
          </w:p>
        </w:tc>
        <w:tc>
          <w:tcPr>
            <w:tcW w:w="270" w:type="dxa"/>
            <w:shd w:val="clear" w:color="auto" w:fill="auto"/>
          </w:tcPr>
          <w:p w14:paraId="5500FAD5" w14:textId="77777777" w:rsidR="00D01776" w:rsidRPr="004E616A" w:rsidRDefault="00D01776" w:rsidP="00D01776">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1A3A53B" w14:textId="62E5A422" w:rsidR="00D01776" w:rsidRPr="004E616A" w:rsidRDefault="00D01776" w:rsidP="00D01776">
            <w:pPr>
              <w:tabs>
                <w:tab w:val="decimal" w:pos="1128"/>
              </w:tabs>
              <w:spacing w:line="240" w:lineRule="atLeast"/>
              <w:ind w:left="-137" w:right="-90"/>
              <w:rPr>
                <w:rFonts w:cs="Times New Roman"/>
                <w:b/>
                <w:bCs/>
                <w:szCs w:val="22"/>
              </w:rPr>
            </w:pPr>
            <w:r>
              <w:rPr>
                <w:b/>
                <w:bCs/>
              </w:rPr>
              <w:t>(598,771)</w:t>
            </w:r>
          </w:p>
        </w:tc>
      </w:tr>
      <w:tr w:rsidR="00D01776" w:rsidRPr="0012708E" w14:paraId="6633F35C" w14:textId="77777777" w:rsidTr="002247BB">
        <w:trPr>
          <w:cantSplit/>
        </w:trPr>
        <w:tc>
          <w:tcPr>
            <w:tcW w:w="5922" w:type="dxa"/>
          </w:tcPr>
          <w:p w14:paraId="7E21F965"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7869859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03379D7F"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07A1D34D" w14:textId="77777777" w:rsidR="00D01776" w:rsidRPr="0012708E" w:rsidRDefault="00D01776" w:rsidP="00D01776">
            <w:pPr>
              <w:tabs>
                <w:tab w:val="decimal" w:pos="1128"/>
              </w:tabs>
              <w:spacing w:line="240" w:lineRule="atLeast"/>
              <w:ind w:left="-137" w:right="-90"/>
              <w:rPr>
                <w:rFonts w:cs="Times New Roman"/>
                <w:szCs w:val="22"/>
              </w:rPr>
            </w:pPr>
          </w:p>
        </w:tc>
      </w:tr>
      <w:tr w:rsidR="00D01776" w:rsidRPr="0012708E" w14:paraId="256199CA" w14:textId="77777777" w:rsidTr="00080F43">
        <w:trPr>
          <w:cantSplit/>
        </w:trPr>
        <w:tc>
          <w:tcPr>
            <w:tcW w:w="5922" w:type="dxa"/>
          </w:tcPr>
          <w:p w14:paraId="3E3B8920" w14:textId="77777777" w:rsidR="00D01776" w:rsidRPr="0012708E" w:rsidRDefault="00D01776" w:rsidP="00D01776">
            <w:pPr>
              <w:tabs>
                <w:tab w:val="left" w:pos="900"/>
              </w:tabs>
              <w:spacing w:line="240" w:lineRule="atLeast"/>
              <w:ind w:left="-18" w:right="-18"/>
              <w:rPr>
                <w:rFonts w:cs="Times New Roman"/>
                <w:b/>
                <w:bCs/>
                <w:i/>
                <w:iCs/>
                <w:szCs w:val="22"/>
              </w:rPr>
            </w:pPr>
            <w:r w:rsidRPr="0012708E">
              <w:rPr>
                <w:rFonts w:cs="Times New Roman"/>
                <w:b/>
                <w:bCs/>
                <w:i/>
                <w:iCs/>
                <w:szCs w:val="22"/>
              </w:rPr>
              <w:t>2022</w:t>
            </w:r>
          </w:p>
        </w:tc>
        <w:tc>
          <w:tcPr>
            <w:tcW w:w="1530" w:type="dxa"/>
          </w:tcPr>
          <w:p w14:paraId="0D0876FB" w14:textId="77777777" w:rsidR="00D01776" w:rsidRPr="0012708E" w:rsidRDefault="00D01776" w:rsidP="00D01776">
            <w:pPr>
              <w:tabs>
                <w:tab w:val="decimal" w:pos="1155"/>
              </w:tabs>
              <w:spacing w:line="240" w:lineRule="atLeast"/>
              <w:ind w:right="29"/>
              <w:jc w:val="right"/>
              <w:rPr>
                <w:rFonts w:cs="Times New Roman"/>
                <w:szCs w:val="22"/>
              </w:rPr>
            </w:pPr>
          </w:p>
        </w:tc>
        <w:tc>
          <w:tcPr>
            <w:tcW w:w="270" w:type="dxa"/>
          </w:tcPr>
          <w:p w14:paraId="18C9334F" w14:textId="77777777" w:rsidR="00D01776" w:rsidRPr="0012708E" w:rsidRDefault="00D01776" w:rsidP="00D01776">
            <w:pPr>
              <w:tabs>
                <w:tab w:val="decimal" w:pos="729"/>
              </w:tabs>
              <w:spacing w:line="240" w:lineRule="atLeast"/>
              <w:ind w:right="29"/>
              <w:jc w:val="right"/>
              <w:rPr>
                <w:rFonts w:cs="Times New Roman"/>
                <w:szCs w:val="22"/>
              </w:rPr>
            </w:pPr>
          </w:p>
        </w:tc>
        <w:tc>
          <w:tcPr>
            <w:tcW w:w="1440" w:type="dxa"/>
            <w:vAlign w:val="bottom"/>
          </w:tcPr>
          <w:p w14:paraId="79C2130C" w14:textId="77777777" w:rsidR="00D01776" w:rsidRPr="0012708E" w:rsidRDefault="00D01776" w:rsidP="00D01776">
            <w:pPr>
              <w:tabs>
                <w:tab w:val="decimal" w:pos="1065"/>
              </w:tabs>
              <w:spacing w:line="240" w:lineRule="atLeast"/>
              <w:ind w:right="29"/>
              <w:jc w:val="right"/>
              <w:rPr>
                <w:rFonts w:cs="Times New Roman"/>
                <w:szCs w:val="22"/>
              </w:rPr>
            </w:pPr>
          </w:p>
        </w:tc>
      </w:tr>
      <w:tr w:rsidR="00D01776" w:rsidRPr="0012708E" w14:paraId="11C6C0BF" w14:textId="77777777" w:rsidTr="00080F43">
        <w:trPr>
          <w:cantSplit/>
        </w:trPr>
        <w:tc>
          <w:tcPr>
            <w:tcW w:w="5922" w:type="dxa"/>
          </w:tcPr>
          <w:p w14:paraId="2C55998D"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6AF06E6B" w14:textId="77777777" w:rsidR="00D01776" w:rsidRPr="004E616A" w:rsidRDefault="00D01776" w:rsidP="00D01776">
            <w:pPr>
              <w:tabs>
                <w:tab w:val="decimal" w:pos="1245"/>
              </w:tabs>
              <w:spacing w:line="240" w:lineRule="atLeast"/>
              <w:ind w:left="-137" w:right="-90"/>
              <w:rPr>
                <w:rFonts w:cs="Times New Roman"/>
                <w:szCs w:val="22"/>
              </w:rPr>
            </w:pPr>
            <w:r w:rsidRPr="00EC65EE">
              <w:rPr>
                <w:rFonts w:cs="Times New Roman"/>
                <w:szCs w:val="22"/>
              </w:rPr>
              <w:t>459,148</w:t>
            </w:r>
          </w:p>
        </w:tc>
        <w:tc>
          <w:tcPr>
            <w:tcW w:w="270" w:type="dxa"/>
            <w:shd w:val="clear" w:color="auto" w:fill="auto"/>
          </w:tcPr>
          <w:p w14:paraId="24C8E18E" w14:textId="77777777" w:rsidR="00D01776" w:rsidRPr="004E616A" w:rsidRDefault="00D01776" w:rsidP="00D01776">
            <w:pPr>
              <w:tabs>
                <w:tab w:val="decimal" w:pos="1245"/>
              </w:tabs>
              <w:spacing w:line="240" w:lineRule="atLeast"/>
              <w:ind w:left="-137" w:right="-90"/>
              <w:rPr>
                <w:rFonts w:cs="Times New Roman"/>
                <w:szCs w:val="22"/>
              </w:rPr>
            </w:pPr>
          </w:p>
        </w:tc>
        <w:tc>
          <w:tcPr>
            <w:tcW w:w="1440" w:type="dxa"/>
            <w:tcBorders>
              <w:bottom w:val="single" w:sz="4" w:space="0" w:color="auto"/>
            </w:tcBorders>
            <w:shd w:val="clear" w:color="auto" w:fill="auto"/>
          </w:tcPr>
          <w:p w14:paraId="4981C09A" w14:textId="77777777" w:rsidR="00D01776" w:rsidRPr="004E616A" w:rsidRDefault="00D01776" w:rsidP="00D01776">
            <w:pPr>
              <w:tabs>
                <w:tab w:val="decimal" w:pos="1128"/>
              </w:tabs>
              <w:spacing w:line="240" w:lineRule="atLeast"/>
              <w:ind w:left="-137" w:right="-90"/>
              <w:rPr>
                <w:rFonts w:cs="Times New Roman"/>
                <w:szCs w:val="22"/>
              </w:rPr>
            </w:pPr>
            <w:r w:rsidRPr="00EC65EE">
              <w:rPr>
                <w:rFonts w:cs="Times New Roman"/>
                <w:szCs w:val="22"/>
              </w:rPr>
              <w:t>(459,148)</w:t>
            </w:r>
          </w:p>
        </w:tc>
      </w:tr>
      <w:tr w:rsidR="00D01776" w:rsidRPr="0012708E" w14:paraId="6E98936A" w14:textId="77777777" w:rsidTr="00080F43">
        <w:trPr>
          <w:cantSplit/>
        </w:trPr>
        <w:tc>
          <w:tcPr>
            <w:tcW w:w="5922" w:type="dxa"/>
          </w:tcPr>
          <w:p w14:paraId="10DD08FA"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0AAE0B08" w14:textId="77777777" w:rsidR="00D01776" w:rsidRPr="004E616A" w:rsidRDefault="00D01776" w:rsidP="00D01776">
            <w:pPr>
              <w:tabs>
                <w:tab w:val="decimal" w:pos="1245"/>
              </w:tabs>
              <w:spacing w:line="240" w:lineRule="atLeast"/>
              <w:ind w:left="-137" w:right="-90"/>
              <w:rPr>
                <w:rFonts w:cs="Times New Roman"/>
                <w:b/>
                <w:bCs/>
                <w:szCs w:val="22"/>
              </w:rPr>
            </w:pPr>
            <w:r w:rsidRPr="00EC65EE">
              <w:rPr>
                <w:rFonts w:cs="Times New Roman"/>
                <w:b/>
                <w:bCs/>
                <w:szCs w:val="22"/>
              </w:rPr>
              <w:t>459,148</w:t>
            </w:r>
          </w:p>
        </w:tc>
        <w:tc>
          <w:tcPr>
            <w:tcW w:w="270" w:type="dxa"/>
            <w:shd w:val="clear" w:color="auto" w:fill="auto"/>
          </w:tcPr>
          <w:p w14:paraId="51E9EBD3" w14:textId="77777777" w:rsidR="00D01776" w:rsidRPr="004E616A" w:rsidRDefault="00D01776" w:rsidP="00D01776">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1608E727" w14:textId="77777777" w:rsidR="00D01776" w:rsidRPr="004E616A" w:rsidRDefault="00D01776" w:rsidP="00D01776">
            <w:pPr>
              <w:tabs>
                <w:tab w:val="decimal" w:pos="1128"/>
              </w:tabs>
              <w:spacing w:line="240" w:lineRule="atLeast"/>
              <w:ind w:left="-137" w:right="-90"/>
              <w:rPr>
                <w:rFonts w:cs="Times New Roman"/>
                <w:b/>
                <w:bCs/>
                <w:szCs w:val="22"/>
              </w:rPr>
            </w:pPr>
            <w:r w:rsidRPr="00EC65EE">
              <w:rPr>
                <w:rFonts w:cs="Times New Roman"/>
                <w:b/>
                <w:bCs/>
                <w:szCs w:val="22"/>
              </w:rPr>
              <w:t>(459,148)</w:t>
            </w:r>
          </w:p>
        </w:tc>
      </w:tr>
    </w:tbl>
    <w:p w14:paraId="1F69A21C" w14:textId="77777777" w:rsidR="003F709A" w:rsidRPr="0012708E" w:rsidRDefault="003F709A" w:rsidP="00F039F6">
      <w:pPr>
        <w:autoSpaceDE w:val="0"/>
        <w:autoSpaceDN w:val="0"/>
        <w:adjustRightInd w:val="0"/>
        <w:ind w:left="540" w:hanging="540"/>
        <w:jc w:val="thaiDistribute"/>
        <w:rPr>
          <w:rFonts w:cs="Times New Roman"/>
          <w:b/>
          <w:bCs/>
          <w:color w:val="000000"/>
          <w:szCs w:val="22"/>
          <w:lang w:bidi="th-TH"/>
        </w:rPr>
      </w:pPr>
      <w:r w:rsidRPr="0012708E">
        <w:rPr>
          <w:rFonts w:cs="Times New Roman"/>
          <w:b/>
          <w:bCs/>
          <w:color w:val="000000"/>
          <w:szCs w:val="22"/>
          <w:lang w:bidi="th-TH"/>
        </w:rPr>
        <w:br w:type="page"/>
      </w:r>
    </w:p>
    <w:p w14:paraId="3057E2B2" w14:textId="2DDA011E" w:rsidR="00F039F6" w:rsidRPr="0012708E" w:rsidRDefault="00CB19F5" w:rsidP="00F039F6">
      <w:pPr>
        <w:autoSpaceDE w:val="0"/>
        <w:autoSpaceDN w:val="0"/>
        <w:adjustRightInd w:val="0"/>
        <w:ind w:left="540" w:hanging="540"/>
        <w:jc w:val="thaiDistribute"/>
        <w:rPr>
          <w:rFonts w:cs="Times New Roman"/>
          <w:b/>
          <w:bCs/>
          <w:color w:val="000000"/>
          <w:szCs w:val="22"/>
          <w:lang w:bidi="th-TH"/>
        </w:rPr>
      </w:pPr>
      <w:r w:rsidRPr="0012708E">
        <w:rPr>
          <w:rFonts w:cs="Times New Roman"/>
          <w:b/>
          <w:bCs/>
          <w:color w:val="000000"/>
          <w:szCs w:val="22"/>
          <w:lang w:bidi="th-TH"/>
        </w:rPr>
        <w:lastRenderedPageBreak/>
        <w:t>5</w:t>
      </w:r>
      <w:r w:rsidR="00F039F6" w:rsidRPr="0012708E">
        <w:rPr>
          <w:rFonts w:cs="Times New Roman"/>
          <w:b/>
          <w:bCs/>
          <w:color w:val="000000"/>
          <w:szCs w:val="22"/>
          <w:lang w:bidi="th-TH"/>
        </w:rPr>
        <w:t>.3</w:t>
      </w:r>
      <w:r w:rsidR="00F039F6" w:rsidRPr="0012708E">
        <w:rPr>
          <w:rFonts w:cs="Times New Roman"/>
          <w:b/>
          <w:bCs/>
          <w:color w:val="000000"/>
          <w:szCs w:val="22"/>
          <w:lang w:bidi="th-TH"/>
        </w:rPr>
        <w:tab/>
        <w:t>Foreign exchange rate risk</w:t>
      </w:r>
    </w:p>
    <w:p w14:paraId="36A0A66C" w14:textId="77777777" w:rsidR="00F039F6" w:rsidRPr="0012708E" w:rsidRDefault="00F039F6" w:rsidP="00F039F6">
      <w:pPr>
        <w:pStyle w:val="ListParagraph"/>
        <w:autoSpaceDE w:val="0"/>
        <w:autoSpaceDN w:val="0"/>
        <w:adjustRightInd w:val="0"/>
        <w:ind w:left="878"/>
        <w:jc w:val="thaiDistribute"/>
        <w:rPr>
          <w:color w:val="000000"/>
          <w:szCs w:val="22"/>
          <w:lang w:bidi="th-TH"/>
        </w:rPr>
      </w:pPr>
    </w:p>
    <w:p w14:paraId="4C1D5C51" w14:textId="34A57CD9"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Foreign exchange rate risk is the risk that arises from the change in foreign exchange rate which may </w:t>
      </w:r>
      <w:r w:rsidR="00A23363" w:rsidRPr="0012708E">
        <w:rPr>
          <w:rFonts w:cs="Times New Roman"/>
          <w:color w:val="000000"/>
          <w:szCs w:val="22"/>
          <w:lang w:bidi="th-TH"/>
        </w:rPr>
        <w:t>a</w:t>
      </w:r>
      <w:r w:rsidRPr="0012708E">
        <w:rPr>
          <w:rFonts w:cs="Times New Roman"/>
          <w:color w:val="000000"/>
          <w:szCs w:val="22"/>
          <w:lang w:bidi="th-TH"/>
        </w:rPr>
        <w:t>ffect the value change in the financial instruments or may cause fluctuation in the income or expenses or in value of the financial assets or liabilities.</w:t>
      </w:r>
    </w:p>
    <w:p w14:paraId="1D6B7C86"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623BF79C" w14:textId="54EF3183" w:rsidR="0035352E" w:rsidRPr="00AB5DFA" w:rsidRDefault="0035352E" w:rsidP="0035352E">
      <w:pPr>
        <w:autoSpaceDE w:val="0"/>
        <w:autoSpaceDN w:val="0"/>
        <w:adjustRightInd w:val="0"/>
        <w:ind w:left="540"/>
        <w:jc w:val="thaiDistribute"/>
        <w:rPr>
          <w:rFonts w:cs="Times New Roman"/>
          <w:i/>
          <w:iCs/>
          <w:color w:val="000000"/>
          <w:szCs w:val="22"/>
          <w:lang w:bidi="th-TH"/>
        </w:rPr>
      </w:pPr>
      <w:r w:rsidRPr="00AB5DFA">
        <w:rPr>
          <w:szCs w:val="22"/>
        </w:rPr>
        <w:t xml:space="preserve">As at </w:t>
      </w:r>
      <w:r>
        <w:rPr>
          <w:szCs w:val="22"/>
        </w:rPr>
        <w:t xml:space="preserve">31 December </w:t>
      </w:r>
      <w:r w:rsidRPr="00AB5DFA">
        <w:rPr>
          <w:szCs w:val="22"/>
        </w:rPr>
        <w:t xml:space="preserve">2023, the </w:t>
      </w:r>
      <w:r w:rsidRPr="00AB5DFA">
        <w:t>Group</w:t>
      </w:r>
      <w:r w:rsidRPr="00AB5DFA">
        <w:rPr>
          <w:szCs w:val="22"/>
        </w:rPr>
        <w:t xml:space="preserve"> is exposed to foreign </w:t>
      </w:r>
      <w:r>
        <w:rPr>
          <w:szCs w:val="22"/>
        </w:rPr>
        <w:t>exchange rate</w:t>
      </w:r>
      <w:r w:rsidRPr="00AB5DFA">
        <w:rPr>
          <w:szCs w:val="22"/>
        </w:rPr>
        <w:t xml:space="preserve"> risk </w:t>
      </w:r>
      <w:r w:rsidRPr="00AB5DFA">
        <w:t>relating to financial assets and financial liabilities which are d</w:t>
      </w:r>
      <w:r w:rsidR="00BB5390">
        <w:t>eno</w:t>
      </w:r>
      <w:r w:rsidRPr="00AB5DFA">
        <w:t xml:space="preserve">minated in foreign currencies. The Group primarily </w:t>
      </w:r>
      <w:r>
        <w:t>uses</w:t>
      </w:r>
      <w:r w:rsidRPr="00AB5DFA">
        <w:t xml:space="preserve"> cross-currency interest rate swaps to hedge foreign </w:t>
      </w:r>
      <w:r>
        <w:t>exchange rate</w:t>
      </w:r>
      <w:r w:rsidRPr="00AB5DFA">
        <w:t xml:space="preserve"> risk arising from interbank and money market items</w:t>
      </w:r>
      <w:r>
        <w:t xml:space="preserve"> (liabilities)</w:t>
      </w:r>
      <w:r w:rsidRPr="00AB5DFA">
        <w:t xml:space="preserve"> which are d</w:t>
      </w:r>
      <w:r>
        <w:t>enominated</w:t>
      </w:r>
      <w:r w:rsidRPr="00AB5DFA">
        <w:t xml:space="preserve"> in foreign currencies. </w:t>
      </w:r>
      <w:r w:rsidRPr="007423CA">
        <w:rPr>
          <w:i/>
          <w:iCs/>
        </w:rPr>
        <w:t>(</w:t>
      </w:r>
      <w:r w:rsidRPr="00AB5DFA">
        <w:rPr>
          <w:rFonts w:cs="Times New Roman"/>
          <w:i/>
          <w:iCs/>
          <w:color w:val="000000"/>
          <w:szCs w:val="22"/>
          <w:lang w:bidi="th-TH"/>
        </w:rPr>
        <w:t xml:space="preserve">2022: </w:t>
      </w:r>
      <w:r w:rsidR="00EE51A8">
        <w:rPr>
          <w:rFonts w:cs="Times New Roman"/>
          <w:i/>
          <w:iCs/>
          <w:color w:val="000000"/>
          <w:szCs w:val="22"/>
          <w:lang w:bidi="th-TH"/>
        </w:rPr>
        <w:t>t</w:t>
      </w:r>
      <w:r w:rsidRPr="00AB5DFA">
        <w:rPr>
          <w:rFonts w:cs="Times New Roman"/>
          <w:i/>
          <w:iCs/>
          <w:color w:val="000000"/>
          <w:szCs w:val="22"/>
          <w:lang w:bidi="th-TH"/>
        </w:rPr>
        <w:t>he Group has no material foreign currency transactions or balances.)</w:t>
      </w:r>
    </w:p>
    <w:p w14:paraId="31971103" w14:textId="77777777" w:rsidR="0035352E" w:rsidRPr="00AB5DFA" w:rsidRDefault="0035352E" w:rsidP="0035352E">
      <w:pPr>
        <w:rPr>
          <w:rFonts w:cs="Times New Roman"/>
          <w:color w:val="000000"/>
          <w:szCs w:val="22"/>
          <w:lang w:bidi="th-TH"/>
        </w:rPr>
      </w:pPr>
    </w:p>
    <w:p w14:paraId="0B7464CD" w14:textId="19DB1160" w:rsidR="0035352E" w:rsidRPr="00AB5DFA" w:rsidRDefault="0035352E" w:rsidP="0035352E">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Foreign currency position in Baht equivalent as of </w:t>
      </w:r>
      <w:r>
        <w:rPr>
          <w:rFonts w:cs="Times New Roman"/>
          <w:color w:val="000000"/>
          <w:szCs w:val="22"/>
          <w:lang w:bidi="th-TH"/>
        </w:rPr>
        <w:t>31 December</w:t>
      </w:r>
      <w:r w:rsidRPr="00AB5DFA">
        <w:rPr>
          <w:rFonts w:cs="Times New Roman"/>
          <w:color w:val="000000"/>
          <w:szCs w:val="22"/>
          <w:lang w:bidi="th-TH"/>
        </w:rPr>
        <w:t xml:space="preserve"> 2023 was as follows:</w:t>
      </w:r>
    </w:p>
    <w:p w14:paraId="0B4BD59B" w14:textId="77777777" w:rsidR="0035352E" w:rsidRPr="00AB5DFA" w:rsidRDefault="0035352E" w:rsidP="0035352E">
      <w:pPr>
        <w:autoSpaceDE w:val="0"/>
        <w:autoSpaceDN w:val="0"/>
        <w:adjustRightInd w:val="0"/>
        <w:ind w:left="540"/>
        <w:jc w:val="thaiDistribute"/>
        <w:rPr>
          <w:rFonts w:cs="Times New Roman"/>
          <w:color w:val="000000"/>
          <w:szCs w:val="22"/>
          <w:lang w:bidi="th-TH"/>
        </w:rPr>
      </w:pPr>
    </w:p>
    <w:tbl>
      <w:tblPr>
        <w:tblW w:w="9180" w:type="dxa"/>
        <w:tblInd w:w="450" w:type="dxa"/>
        <w:tblLayout w:type="fixed"/>
        <w:tblLook w:val="01E0" w:firstRow="1" w:lastRow="1" w:firstColumn="1" w:lastColumn="1" w:noHBand="0" w:noVBand="0"/>
      </w:tblPr>
      <w:tblGrid>
        <w:gridCol w:w="7110"/>
        <w:gridCol w:w="2070"/>
      </w:tblGrid>
      <w:tr w:rsidR="0035352E" w:rsidRPr="00AB5DFA" w14:paraId="0F0D5E19" w14:textId="77777777" w:rsidTr="00080F43">
        <w:tc>
          <w:tcPr>
            <w:tcW w:w="7110" w:type="dxa"/>
            <w:vAlign w:val="bottom"/>
          </w:tcPr>
          <w:p w14:paraId="774E5992" w14:textId="77777777" w:rsidR="0035352E" w:rsidRPr="00AB5DFA" w:rsidRDefault="0035352E" w:rsidP="00080F43">
            <w:pPr>
              <w:ind w:right="-18"/>
              <w:rPr>
                <w:rFonts w:cs="Times New Roman"/>
                <w:szCs w:val="22"/>
                <w:cs/>
              </w:rPr>
            </w:pPr>
          </w:p>
        </w:tc>
        <w:tc>
          <w:tcPr>
            <w:tcW w:w="2070" w:type="dxa"/>
          </w:tcPr>
          <w:p w14:paraId="13CF3412" w14:textId="77777777" w:rsidR="0035352E" w:rsidRPr="00AB5DFA" w:rsidRDefault="0035352E" w:rsidP="00080F43">
            <w:pPr>
              <w:ind w:left="-108" w:right="-18"/>
              <w:jc w:val="center"/>
              <w:rPr>
                <w:rFonts w:cs="Times New Roman"/>
                <w:b/>
                <w:bCs/>
                <w:szCs w:val="22"/>
                <w:cs/>
                <w:lang w:val="th-TH"/>
              </w:rPr>
            </w:pPr>
            <w:r w:rsidRPr="00AB5DFA">
              <w:rPr>
                <w:rFonts w:cs="Times New Roman"/>
                <w:b/>
                <w:bCs/>
                <w:szCs w:val="22"/>
                <w:lang w:bidi="th-TH"/>
              </w:rPr>
              <w:t>Consolidated and</w:t>
            </w:r>
            <w:r w:rsidRPr="00AB5DFA">
              <w:rPr>
                <w:rFonts w:cs="Times New Roman"/>
                <w:b/>
                <w:bCs/>
                <w:szCs w:val="22"/>
                <w:lang w:bidi="th-TH"/>
              </w:rPr>
              <w:br/>
              <w:t>the Bank</w:t>
            </w:r>
          </w:p>
        </w:tc>
      </w:tr>
      <w:tr w:rsidR="0035352E" w:rsidRPr="00AB5DFA" w14:paraId="2872C405" w14:textId="77777777" w:rsidTr="00080F43">
        <w:tc>
          <w:tcPr>
            <w:tcW w:w="7110" w:type="dxa"/>
          </w:tcPr>
          <w:p w14:paraId="0EDFAA78" w14:textId="77777777" w:rsidR="0035352E" w:rsidRPr="00AB5DFA" w:rsidRDefault="0035352E" w:rsidP="00080F43">
            <w:pPr>
              <w:ind w:right="-18"/>
              <w:rPr>
                <w:rFonts w:cs="Times New Roman"/>
                <w:szCs w:val="22"/>
                <w:cs/>
              </w:rPr>
            </w:pPr>
          </w:p>
        </w:tc>
        <w:tc>
          <w:tcPr>
            <w:tcW w:w="2070" w:type="dxa"/>
          </w:tcPr>
          <w:p w14:paraId="359B78B7" w14:textId="6FEC7F02" w:rsidR="0035352E" w:rsidRPr="00AB5DFA" w:rsidRDefault="0035352E" w:rsidP="00080F43">
            <w:pPr>
              <w:ind w:left="-108" w:right="-108"/>
              <w:jc w:val="center"/>
              <w:rPr>
                <w:rFonts w:cs="Times New Roman"/>
                <w:szCs w:val="22"/>
              </w:rPr>
            </w:pPr>
            <w:r w:rsidRPr="00AB5DFA">
              <w:rPr>
                <w:rFonts w:cs="Times New Roman"/>
                <w:szCs w:val="22"/>
              </w:rPr>
              <w:t>2023</w:t>
            </w:r>
          </w:p>
        </w:tc>
      </w:tr>
      <w:tr w:rsidR="0035352E" w:rsidRPr="00AB5DFA" w14:paraId="6E0FAC07" w14:textId="77777777" w:rsidTr="00080F43">
        <w:tc>
          <w:tcPr>
            <w:tcW w:w="7110" w:type="dxa"/>
          </w:tcPr>
          <w:p w14:paraId="55D6CEDA" w14:textId="77777777" w:rsidR="0035352E" w:rsidRPr="00AB5DFA" w:rsidRDefault="0035352E" w:rsidP="00080F43">
            <w:pPr>
              <w:ind w:right="-18"/>
              <w:rPr>
                <w:rFonts w:cs="Times New Roman"/>
                <w:szCs w:val="22"/>
                <w:cs/>
              </w:rPr>
            </w:pPr>
          </w:p>
        </w:tc>
        <w:tc>
          <w:tcPr>
            <w:tcW w:w="2070" w:type="dxa"/>
          </w:tcPr>
          <w:p w14:paraId="2CCA75A3" w14:textId="77777777" w:rsidR="0035352E" w:rsidRPr="00AB5DFA" w:rsidRDefault="0035352E" w:rsidP="00080F43">
            <w:pPr>
              <w:ind w:left="-108" w:right="-108"/>
              <w:jc w:val="center"/>
              <w:rPr>
                <w:rFonts w:cs="Times New Roman"/>
                <w:szCs w:val="22"/>
              </w:rPr>
            </w:pPr>
            <w:r w:rsidRPr="00AB5DFA">
              <w:rPr>
                <w:rFonts w:cs="Times New Roman"/>
                <w:szCs w:val="22"/>
              </w:rPr>
              <w:t>US Dollar</w:t>
            </w:r>
          </w:p>
        </w:tc>
      </w:tr>
      <w:tr w:rsidR="0035352E" w:rsidRPr="00AB5DFA" w14:paraId="0AD3E80B" w14:textId="77777777" w:rsidTr="00080F43">
        <w:tc>
          <w:tcPr>
            <w:tcW w:w="7110" w:type="dxa"/>
          </w:tcPr>
          <w:p w14:paraId="6A478320" w14:textId="77777777" w:rsidR="0035352E" w:rsidRPr="00AB5DFA" w:rsidRDefault="0035352E" w:rsidP="00080F43">
            <w:pPr>
              <w:ind w:right="-18"/>
              <w:rPr>
                <w:rFonts w:cs="Times New Roman"/>
                <w:szCs w:val="22"/>
                <w:cs/>
              </w:rPr>
            </w:pPr>
          </w:p>
        </w:tc>
        <w:tc>
          <w:tcPr>
            <w:tcW w:w="2070" w:type="dxa"/>
          </w:tcPr>
          <w:p w14:paraId="547E42C2" w14:textId="77777777" w:rsidR="0035352E" w:rsidRPr="00AB5DFA" w:rsidRDefault="0035352E" w:rsidP="00080F43">
            <w:pPr>
              <w:ind w:left="-108" w:right="-108"/>
              <w:jc w:val="center"/>
              <w:rPr>
                <w:rFonts w:cs="Times New Roman"/>
                <w:szCs w:val="22"/>
              </w:rPr>
            </w:pPr>
            <w:r w:rsidRPr="00AB5DFA">
              <w:rPr>
                <w:rFonts w:cs="Times New Roman"/>
                <w:i/>
                <w:iCs/>
                <w:szCs w:val="22"/>
              </w:rPr>
              <w:t>(in thousand Baht)</w:t>
            </w:r>
          </w:p>
        </w:tc>
      </w:tr>
      <w:tr w:rsidR="0035352E" w:rsidRPr="00AB5DFA" w14:paraId="04DE37DA" w14:textId="77777777" w:rsidTr="00080F43">
        <w:tc>
          <w:tcPr>
            <w:tcW w:w="7110" w:type="dxa"/>
          </w:tcPr>
          <w:p w14:paraId="7E79A01F" w14:textId="77777777" w:rsidR="0035352E" w:rsidRPr="00AB5DFA" w:rsidRDefault="0035352E" w:rsidP="00080F43">
            <w:pPr>
              <w:tabs>
                <w:tab w:val="left" w:pos="342"/>
              </w:tabs>
              <w:ind w:right="-18"/>
              <w:rPr>
                <w:rFonts w:cs="Times New Roman"/>
                <w:b/>
                <w:bCs/>
                <w:i/>
                <w:iCs/>
                <w:szCs w:val="22"/>
                <w:cs/>
              </w:rPr>
            </w:pPr>
            <w:r w:rsidRPr="00AB5DFA">
              <w:rPr>
                <w:rFonts w:cs="Times New Roman"/>
                <w:b/>
                <w:bCs/>
                <w:i/>
                <w:iCs/>
                <w:szCs w:val="22"/>
              </w:rPr>
              <w:t>Financial assets</w:t>
            </w:r>
          </w:p>
        </w:tc>
        <w:tc>
          <w:tcPr>
            <w:tcW w:w="2070" w:type="dxa"/>
            <w:vAlign w:val="bottom"/>
          </w:tcPr>
          <w:p w14:paraId="1B00B2F6" w14:textId="77777777" w:rsidR="0035352E" w:rsidRPr="00AB5DFA" w:rsidRDefault="0035352E" w:rsidP="00F01042">
            <w:pPr>
              <w:tabs>
                <w:tab w:val="decimal" w:pos="1602"/>
              </w:tabs>
              <w:ind w:left="162" w:right="78"/>
              <w:rPr>
                <w:rFonts w:cs="Times New Roman"/>
                <w:snapToGrid w:val="0"/>
                <w:szCs w:val="22"/>
                <w:lang w:eastAsia="th-TH"/>
              </w:rPr>
            </w:pPr>
          </w:p>
        </w:tc>
      </w:tr>
      <w:tr w:rsidR="00F8039F" w:rsidRPr="00AB5DFA" w14:paraId="289899B6" w14:textId="77777777" w:rsidTr="00080F43">
        <w:tc>
          <w:tcPr>
            <w:tcW w:w="7110" w:type="dxa"/>
          </w:tcPr>
          <w:p w14:paraId="5C114750" w14:textId="77777777" w:rsidR="00F8039F" w:rsidRPr="00AB5DFA" w:rsidRDefault="00F8039F" w:rsidP="00F8039F">
            <w:pPr>
              <w:tabs>
                <w:tab w:val="left" w:pos="342"/>
              </w:tabs>
              <w:ind w:right="-18"/>
              <w:rPr>
                <w:rFonts w:cs="Times New Roman"/>
                <w:szCs w:val="22"/>
                <w:cs/>
              </w:rPr>
            </w:pPr>
            <w:r w:rsidRPr="00AB5DFA">
              <w:rPr>
                <w:rFonts w:cs="Times New Roman"/>
                <w:szCs w:val="22"/>
              </w:rPr>
              <w:t>Interbank and money market items, net</w:t>
            </w:r>
          </w:p>
        </w:tc>
        <w:tc>
          <w:tcPr>
            <w:tcW w:w="2070" w:type="dxa"/>
            <w:vAlign w:val="bottom"/>
          </w:tcPr>
          <w:p w14:paraId="1DE9ACD8" w14:textId="1B656B48" w:rsidR="00F8039F" w:rsidRPr="00AB5DFA" w:rsidRDefault="00F8039F" w:rsidP="00F8039F">
            <w:pPr>
              <w:tabs>
                <w:tab w:val="decimal" w:pos="1602"/>
              </w:tabs>
              <w:ind w:left="162" w:right="78"/>
              <w:rPr>
                <w:rFonts w:cs="Times New Roman"/>
                <w:snapToGrid w:val="0"/>
                <w:szCs w:val="22"/>
                <w:lang w:eastAsia="th-TH"/>
              </w:rPr>
            </w:pPr>
            <w:r>
              <w:t>171,148</w:t>
            </w:r>
          </w:p>
        </w:tc>
      </w:tr>
      <w:tr w:rsidR="00F8039F" w:rsidRPr="00AB5DFA" w14:paraId="2C50412A" w14:textId="77777777" w:rsidTr="00080F43">
        <w:tc>
          <w:tcPr>
            <w:tcW w:w="7110" w:type="dxa"/>
          </w:tcPr>
          <w:p w14:paraId="014D9A49" w14:textId="77777777" w:rsidR="00F8039F" w:rsidRPr="00AB5DFA" w:rsidRDefault="00F8039F" w:rsidP="00F8039F">
            <w:pPr>
              <w:tabs>
                <w:tab w:val="left" w:pos="342"/>
              </w:tabs>
              <w:ind w:right="-18"/>
              <w:rPr>
                <w:rFonts w:cs="Times New Roman"/>
                <w:b/>
                <w:bCs/>
                <w:i/>
                <w:iCs/>
                <w:szCs w:val="22"/>
                <w:cs/>
                <w:lang w:val="th-TH"/>
              </w:rPr>
            </w:pPr>
            <w:r w:rsidRPr="00AB5DFA">
              <w:rPr>
                <w:rFonts w:cs="Times New Roman"/>
                <w:b/>
                <w:bCs/>
                <w:szCs w:val="22"/>
              </w:rPr>
              <w:t>Total</w:t>
            </w:r>
          </w:p>
        </w:tc>
        <w:tc>
          <w:tcPr>
            <w:tcW w:w="2070" w:type="dxa"/>
            <w:vAlign w:val="bottom"/>
          </w:tcPr>
          <w:p w14:paraId="19249AB8" w14:textId="1CD15B36" w:rsidR="00F8039F" w:rsidRPr="00AB5DFA" w:rsidRDefault="00F8039F" w:rsidP="002B3DFD">
            <w:pPr>
              <w:pBdr>
                <w:top w:val="single" w:sz="4" w:space="1" w:color="auto"/>
                <w:bottom w:val="double" w:sz="4" w:space="1" w:color="auto"/>
              </w:pBdr>
              <w:tabs>
                <w:tab w:val="decimal" w:pos="1602"/>
              </w:tabs>
              <w:ind w:left="162" w:right="78"/>
              <w:rPr>
                <w:rFonts w:cs="Times New Roman"/>
                <w:b/>
                <w:bCs/>
                <w:snapToGrid w:val="0"/>
                <w:szCs w:val="22"/>
                <w:lang w:eastAsia="th-TH"/>
              </w:rPr>
            </w:pPr>
            <w:r>
              <w:rPr>
                <w:b/>
                <w:bCs/>
              </w:rPr>
              <w:t>171,148</w:t>
            </w:r>
          </w:p>
        </w:tc>
      </w:tr>
      <w:tr w:rsidR="00F8039F" w:rsidRPr="00AB5DFA" w14:paraId="47B9DB58" w14:textId="77777777" w:rsidTr="00080F43">
        <w:tc>
          <w:tcPr>
            <w:tcW w:w="7110" w:type="dxa"/>
          </w:tcPr>
          <w:p w14:paraId="1DE0AFB4" w14:textId="77777777" w:rsidR="00F8039F" w:rsidRPr="00AB5DFA" w:rsidRDefault="00F8039F" w:rsidP="00F8039F">
            <w:pPr>
              <w:tabs>
                <w:tab w:val="left" w:pos="342"/>
              </w:tabs>
              <w:ind w:right="-18"/>
              <w:rPr>
                <w:rFonts w:cs="Times New Roman"/>
                <w:b/>
                <w:bCs/>
                <w:szCs w:val="22"/>
              </w:rPr>
            </w:pPr>
          </w:p>
        </w:tc>
        <w:tc>
          <w:tcPr>
            <w:tcW w:w="2070" w:type="dxa"/>
            <w:vAlign w:val="bottom"/>
          </w:tcPr>
          <w:p w14:paraId="4FC15A81" w14:textId="77777777" w:rsidR="00F8039F" w:rsidRPr="00AB5DFA" w:rsidRDefault="00F8039F" w:rsidP="00F8039F">
            <w:pPr>
              <w:tabs>
                <w:tab w:val="decimal" w:pos="1602"/>
              </w:tabs>
              <w:ind w:left="162" w:right="78"/>
              <w:rPr>
                <w:rFonts w:cs="Times New Roman"/>
                <w:b/>
                <w:bCs/>
                <w:snapToGrid w:val="0"/>
                <w:szCs w:val="22"/>
                <w:lang w:eastAsia="th-TH"/>
              </w:rPr>
            </w:pPr>
          </w:p>
        </w:tc>
      </w:tr>
      <w:tr w:rsidR="00F8039F" w:rsidRPr="00AB5DFA" w14:paraId="35C3A3AC" w14:textId="77777777" w:rsidTr="00080F43">
        <w:tc>
          <w:tcPr>
            <w:tcW w:w="7110" w:type="dxa"/>
          </w:tcPr>
          <w:p w14:paraId="4020A446" w14:textId="77777777" w:rsidR="00F8039F" w:rsidRPr="00AB5DFA" w:rsidRDefault="00F8039F" w:rsidP="00F8039F">
            <w:pPr>
              <w:tabs>
                <w:tab w:val="left" w:pos="342"/>
              </w:tabs>
              <w:ind w:right="-18"/>
              <w:rPr>
                <w:rFonts w:cs="Times New Roman"/>
                <w:b/>
                <w:bCs/>
                <w:i/>
                <w:iCs/>
                <w:szCs w:val="22"/>
              </w:rPr>
            </w:pPr>
            <w:r w:rsidRPr="00AB5DFA">
              <w:rPr>
                <w:rFonts w:cs="Times New Roman"/>
                <w:b/>
                <w:bCs/>
                <w:i/>
                <w:iCs/>
                <w:szCs w:val="22"/>
              </w:rPr>
              <w:t>Financial liabilities</w:t>
            </w:r>
          </w:p>
        </w:tc>
        <w:tc>
          <w:tcPr>
            <w:tcW w:w="2070" w:type="dxa"/>
            <w:vAlign w:val="bottom"/>
          </w:tcPr>
          <w:p w14:paraId="3F4ADB16" w14:textId="77777777" w:rsidR="00F8039F" w:rsidRPr="00AB5DFA" w:rsidRDefault="00F8039F" w:rsidP="00F8039F">
            <w:pPr>
              <w:tabs>
                <w:tab w:val="decimal" w:pos="1602"/>
              </w:tabs>
              <w:ind w:left="162" w:right="78"/>
              <w:rPr>
                <w:rFonts w:cs="Times New Roman"/>
                <w:b/>
                <w:bCs/>
                <w:snapToGrid w:val="0"/>
                <w:szCs w:val="22"/>
                <w:lang w:eastAsia="th-TH"/>
              </w:rPr>
            </w:pPr>
          </w:p>
        </w:tc>
      </w:tr>
      <w:tr w:rsidR="00F8039F" w:rsidRPr="00AB5DFA" w14:paraId="56BC0A30" w14:textId="77777777" w:rsidTr="00080F43">
        <w:tc>
          <w:tcPr>
            <w:tcW w:w="7110" w:type="dxa"/>
          </w:tcPr>
          <w:p w14:paraId="780F2D83" w14:textId="0DED2B25" w:rsidR="00F8039F" w:rsidRPr="00DE6171" w:rsidRDefault="00F8039F" w:rsidP="00F8039F">
            <w:pPr>
              <w:tabs>
                <w:tab w:val="left" w:pos="342"/>
              </w:tabs>
              <w:ind w:right="-18"/>
              <w:rPr>
                <w:rFonts w:cs="Times New Roman"/>
                <w:szCs w:val="22"/>
              </w:rPr>
            </w:pPr>
            <w:r w:rsidRPr="00AB5DFA">
              <w:rPr>
                <w:rFonts w:cs="Times New Roman"/>
                <w:szCs w:val="22"/>
              </w:rPr>
              <w:t>Interbank and money market items</w:t>
            </w:r>
          </w:p>
        </w:tc>
        <w:tc>
          <w:tcPr>
            <w:tcW w:w="2070" w:type="dxa"/>
            <w:vAlign w:val="bottom"/>
          </w:tcPr>
          <w:p w14:paraId="7951EB47" w14:textId="65A03E5F" w:rsidR="00F8039F" w:rsidRPr="00AB5DFA" w:rsidRDefault="00F8039F" w:rsidP="00F8039F">
            <w:pPr>
              <w:tabs>
                <w:tab w:val="decimal" w:pos="1602"/>
              </w:tabs>
              <w:ind w:left="162" w:right="78"/>
              <w:rPr>
                <w:rFonts w:cs="Times New Roman"/>
                <w:b/>
                <w:bCs/>
                <w:snapToGrid w:val="0"/>
                <w:szCs w:val="22"/>
                <w:lang w:eastAsia="th-TH"/>
              </w:rPr>
            </w:pPr>
            <w:r>
              <w:t>3,554,636</w:t>
            </w:r>
          </w:p>
        </w:tc>
      </w:tr>
      <w:tr w:rsidR="00F8039F" w:rsidRPr="00AB5DFA" w14:paraId="5C916D53" w14:textId="77777777" w:rsidTr="00080F43">
        <w:tc>
          <w:tcPr>
            <w:tcW w:w="7110" w:type="dxa"/>
          </w:tcPr>
          <w:p w14:paraId="2D6ADEAB" w14:textId="053AA2BB" w:rsidR="00F8039F" w:rsidRPr="00AB5DFA" w:rsidRDefault="00F8039F" w:rsidP="00F8039F">
            <w:pPr>
              <w:tabs>
                <w:tab w:val="left" w:pos="342"/>
              </w:tabs>
              <w:ind w:right="-18"/>
              <w:rPr>
                <w:rFonts w:cs="Times New Roman"/>
                <w:szCs w:val="22"/>
              </w:rPr>
            </w:pPr>
            <w:r>
              <w:rPr>
                <w:rFonts w:cs="Times New Roman"/>
                <w:szCs w:val="22"/>
              </w:rPr>
              <w:t>Hedged by cross-currency interest rate swaps</w:t>
            </w:r>
          </w:p>
        </w:tc>
        <w:tc>
          <w:tcPr>
            <w:tcW w:w="2070" w:type="dxa"/>
            <w:vAlign w:val="bottom"/>
          </w:tcPr>
          <w:p w14:paraId="77ED1026" w14:textId="4F859CF3" w:rsidR="00F8039F" w:rsidRPr="00AB5DFA" w:rsidRDefault="00F8039F" w:rsidP="00F8039F">
            <w:pPr>
              <w:tabs>
                <w:tab w:val="decimal" w:pos="1602"/>
              </w:tabs>
              <w:ind w:left="162" w:right="78"/>
              <w:rPr>
                <w:rFonts w:cs="Times New Roman"/>
                <w:b/>
                <w:bCs/>
                <w:snapToGrid w:val="0"/>
                <w:szCs w:val="22"/>
                <w:lang w:eastAsia="th-TH"/>
              </w:rPr>
            </w:pPr>
            <w:r>
              <w:t>(3,554,636)</w:t>
            </w:r>
          </w:p>
        </w:tc>
      </w:tr>
      <w:tr w:rsidR="00F8039F" w:rsidRPr="00AB5DFA" w14:paraId="723C4790" w14:textId="77777777" w:rsidTr="00080F43">
        <w:tc>
          <w:tcPr>
            <w:tcW w:w="7110" w:type="dxa"/>
          </w:tcPr>
          <w:p w14:paraId="521BFC2B" w14:textId="33BC4E04" w:rsidR="00F8039F" w:rsidRPr="00AB5DFA" w:rsidRDefault="00F8039F" w:rsidP="00F8039F">
            <w:pPr>
              <w:tabs>
                <w:tab w:val="left" w:pos="342"/>
              </w:tabs>
              <w:ind w:right="-18"/>
              <w:rPr>
                <w:rFonts w:cs="Times New Roman"/>
                <w:szCs w:val="22"/>
              </w:rPr>
            </w:pPr>
            <w:r>
              <w:rPr>
                <w:rFonts w:cs="Times New Roman"/>
                <w:b/>
                <w:bCs/>
                <w:szCs w:val="22"/>
              </w:rPr>
              <w:t>Net exposure</w:t>
            </w:r>
          </w:p>
        </w:tc>
        <w:tc>
          <w:tcPr>
            <w:tcW w:w="2070" w:type="dxa"/>
            <w:vAlign w:val="bottom"/>
          </w:tcPr>
          <w:p w14:paraId="16A5D07F" w14:textId="53E2F955" w:rsidR="00F8039F" w:rsidRPr="00AB5DFA" w:rsidRDefault="00F8039F" w:rsidP="00F8039F">
            <w:pPr>
              <w:pBdr>
                <w:top w:val="single" w:sz="4" w:space="1" w:color="auto"/>
                <w:bottom w:val="double" w:sz="4" w:space="1" w:color="auto"/>
              </w:pBdr>
              <w:tabs>
                <w:tab w:val="decimal" w:pos="1602"/>
              </w:tabs>
              <w:ind w:left="162" w:right="78"/>
              <w:rPr>
                <w:rFonts w:cs="Times New Roman"/>
                <w:b/>
                <w:bCs/>
                <w:snapToGrid w:val="0"/>
                <w:szCs w:val="22"/>
                <w:lang w:eastAsia="th-TH"/>
              </w:rPr>
            </w:pPr>
            <w:r>
              <w:rPr>
                <w:b/>
                <w:bCs/>
              </w:rPr>
              <w:t>-</w:t>
            </w:r>
          </w:p>
        </w:tc>
      </w:tr>
    </w:tbl>
    <w:p w14:paraId="4E4DB52A" w14:textId="77777777" w:rsidR="00F039F6" w:rsidRPr="0012708E" w:rsidRDefault="00F039F6" w:rsidP="00F039F6">
      <w:pPr>
        <w:rPr>
          <w:rFonts w:cs="Times New Roman"/>
          <w:b/>
          <w:bCs/>
          <w:color w:val="000000"/>
          <w:szCs w:val="22"/>
          <w:lang w:bidi="th-TH"/>
        </w:rPr>
      </w:pPr>
    </w:p>
    <w:p w14:paraId="162BEE0B" w14:textId="0441AAAA" w:rsidR="00F039F6" w:rsidRPr="0012708E" w:rsidRDefault="00CB19F5" w:rsidP="00F039F6">
      <w:pPr>
        <w:autoSpaceDE w:val="0"/>
        <w:autoSpaceDN w:val="0"/>
        <w:adjustRightInd w:val="0"/>
        <w:jc w:val="thaiDistribute"/>
        <w:rPr>
          <w:rFonts w:cs="Times New Roman"/>
          <w:b/>
          <w:bCs/>
          <w:color w:val="000000"/>
          <w:szCs w:val="22"/>
          <w:lang w:bidi="th-TH"/>
        </w:rPr>
      </w:pPr>
      <w:r w:rsidRPr="0012708E">
        <w:rPr>
          <w:rFonts w:cs="Times New Roman"/>
          <w:b/>
          <w:bCs/>
          <w:color w:val="000000"/>
          <w:szCs w:val="22"/>
          <w:lang w:bidi="th-TH"/>
        </w:rPr>
        <w:t>5</w:t>
      </w:r>
      <w:r w:rsidR="00F039F6" w:rsidRPr="0012708E">
        <w:rPr>
          <w:rFonts w:cs="Times New Roman"/>
          <w:b/>
          <w:bCs/>
          <w:color w:val="000000"/>
          <w:szCs w:val="22"/>
          <w:lang w:bidi="th-TH"/>
        </w:rPr>
        <w:t>.4</w:t>
      </w:r>
      <w:r w:rsidR="00F039F6" w:rsidRPr="0012708E">
        <w:rPr>
          <w:rFonts w:cs="Times New Roman"/>
          <w:b/>
          <w:bCs/>
          <w:color w:val="000000"/>
          <w:szCs w:val="22"/>
          <w:lang w:bidi="th-TH"/>
        </w:rPr>
        <w:tab/>
        <w:t>Equity price risk</w:t>
      </w:r>
    </w:p>
    <w:p w14:paraId="2E57D10C"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79FB83E9" w14:textId="0BEE2EE0"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Investments in equity </w:t>
      </w:r>
      <w:r w:rsidR="00C70E95" w:rsidRPr="0012708E">
        <w:rPr>
          <w:rFonts w:cs="Times New Roman"/>
          <w:color w:val="000000"/>
          <w:szCs w:val="22"/>
          <w:lang w:bidi="th-TH"/>
        </w:rPr>
        <w:t xml:space="preserve">instruments </w:t>
      </w:r>
      <w:r w:rsidRPr="0012708E">
        <w:rPr>
          <w:rFonts w:cs="Times New Roman"/>
          <w:color w:val="000000"/>
          <w:szCs w:val="22"/>
          <w:lang w:bidi="th-TH"/>
        </w:rPr>
        <w:t>consist of investment</w:t>
      </w:r>
      <w:r w:rsidR="00C70E95" w:rsidRPr="0012708E">
        <w:rPr>
          <w:rFonts w:cs="Times New Roman"/>
          <w:color w:val="000000"/>
          <w:szCs w:val="22"/>
          <w:lang w:bidi="th-TH"/>
        </w:rPr>
        <w:t>s</w:t>
      </w:r>
      <w:r w:rsidRPr="0012708E">
        <w:rPr>
          <w:rFonts w:cs="Times New Roman"/>
          <w:color w:val="000000"/>
          <w:szCs w:val="22"/>
          <w:lang w:bidi="th-TH"/>
        </w:rPr>
        <w:t xml:space="preserve"> in </w:t>
      </w:r>
      <w:r w:rsidR="00C70E95" w:rsidRPr="0012708E">
        <w:rPr>
          <w:rFonts w:cs="Times New Roman"/>
          <w:color w:val="000000"/>
          <w:szCs w:val="22"/>
          <w:lang w:bidi="th-TH"/>
        </w:rPr>
        <w:t>equity</w:t>
      </w:r>
      <w:r w:rsidR="007D14FF" w:rsidRPr="0012708E">
        <w:rPr>
          <w:rFonts w:cs="Times New Roman"/>
          <w:color w:val="000000"/>
          <w:szCs w:val="22"/>
          <w:lang w:bidi="th-TH"/>
        </w:rPr>
        <w:t xml:space="preserve"> held</w:t>
      </w:r>
      <w:r w:rsidR="00C70E95" w:rsidRPr="0012708E">
        <w:rPr>
          <w:rFonts w:cs="Times New Roman"/>
          <w:color w:val="000000"/>
          <w:szCs w:val="22"/>
          <w:lang w:bidi="th-TH"/>
        </w:rPr>
        <w:t xml:space="preserve"> </w:t>
      </w:r>
      <w:r w:rsidR="007D14FF" w:rsidRPr="0012708E">
        <w:rPr>
          <w:rFonts w:cs="Times New Roman"/>
          <w:color w:val="000000"/>
          <w:szCs w:val="22"/>
          <w:lang w:bidi="th-TH"/>
        </w:rPr>
        <w:t xml:space="preserve">from </w:t>
      </w:r>
      <w:r w:rsidR="003A3A78" w:rsidRPr="0012708E">
        <w:rPr>
          <w:rFonts w:cs="Times New Roman"/>
          <w:color w:val="000000"/>
          <w:szCs w:val="22"/>
          <w:lang w:bidi="th-TH"/>
        </w:rPr>
        <w:t>debt restructuring</w:t>
      </w:r>
      <w:r w:rsidR="007D14FF" w:rsidRPr="0012708E">
        <w:rPr>
          <w:rFonts w:cs="Times New Roman"/>
          <w:color w:val="000000"/>
          <w:szCs w:val="22"/>
          <w:lang w:bidi="th-TH"/>
        </w:rPr>
        <w:t xml:space="preserve"> which are not marketable securities. They are</w:t>
      </w:r>
      <w:r w:rsidR="00670691" w:rsidRPr="0012708E">
        <w:rPr>
          <w:rFonts w:cs="Times New Roman"/>
          <w:color w:val="000000"/>
          <w:szCs w:val="22"/>
          <w:lang w:bidi="th-TH"/>
        </w:rPr>
        <w:t xml:space="preserve"> designated at </w:t>
      </w:r>
      <w:r w:rsidR="002666F5" w:rsidRPr="0012708E">
        <w:rPr>
          <w:rFonts w:cs="Times New Roman"/>
          <w:color w:val="000000"/>
          <w:szCs w:val="22"/>
          <w:lang w:bidi="th-TH"/>
        </w:rPr>
        <w:t>fair value through other comprehensive income</w:t>
      </w:r>
      <w:r w:rsidR="007D14FF" w:rsidRPr="0012708E">
        <w:rPr>
          <w:rFonts w:cs="Times New Roman"/>
          <w:color w:val="000000"/>
          <w:szCs w:val="22"/>
          <w:lang w:bidi="th-TH"/>
        </w:rPr>
        <w:t>.</w:t>
      </w:r>
    </w:p>
    <w:p w14:paraId="7F344430" w14:textId="1328F48E" w:rsidR="00DF711B" w:rsidRPr="0012708E" w:rsidRDefault="00DF711B" w:rsidP="00F039F6">
      <w:pPr>
        <w:autoSpaceDE w:val="0"/>
        <w:autoSpaceDN w:val="0"/>
        <w:adjustRightInd w:val="0"/>
        <w:ind w:left="540"/>
        <w:jc w:val="thaiDistribute"/>
        <w:rPr>
          <w:rFonts w:cs="Times New Roman"/>
          <w:color w:val="000000"/>
          <w:szCs w:val="22"/>
          <w:lang w:bidi="th-TH"/>
        </w:rPr>
      </w:pPr>
    </w:p>
    <w:p w14:paraId="4B3234D7" w14:textId="4BE91480" w:rsidR="00F039F6" w:rsidRPr="0012708E" w:rsidRDefault="00CB19F5" w:rsidP="00F039F6">
      <w:pPr>
        <w:tabs>
          <w:tab w:val="left" w:pos="540"/>
        </w:tabs>
        <w:jc w:val="both"/>
        <w:rPr>
          <w:rFonts w:cs="Times New Roman"/>
          <w:b/>
          <w:bCs/>
          <w:color w:val="000000"/>
          <w:szCs w:val="22"/>
          <w:lang w:bidi="th-TH"/>
        </w:rPr>
      </w:pPr>
      <w:r w:rsidRPr="0012708E">
        <w:rPr>
          <w:rFonts w:cs="Times New Roman"/>
          <w:b/>
          <w:bCs/>
          <w:color w:val="000000"/>
          <w:szCs w:val="22"/>
          <w:lang w:bidi="th-TH"/>
        </w:rPr>
        <w:t>5</w:t>
      </w:r>
      <w:r w:rsidR="00F039F6" w:rsidRPr="0012708E">
        <w:rPr>
          <w:rFonts w:cs="Times New Roman"/>
          <w:b/>
          <w:bCs/>
          <w:color w:val="000000"/>
          <w:szCs w:val="22"/>
          <w:lang w:bidi="th-TH"/>
        </w:rPr>
        <w:t>.5</w:t>
      </w:r>
      <w:r w:rsidR="00F039F6" w:rsidRPr="0012708E">
        <w:rPr>
          <w:rFonts w:cs="Times New Roman"/>
          <w:b/>
          <w:bCs/>
          <w:color w:val="000000"/>
          <w:szCs w:val="22"/>
          <w:lang w:bidi="th-TH"/>
        </w:rPr>
        <w:tab/>
        <w:t>Liquidity risk</w:t>
      </w:r>
    </w:p>
    <w:p w14:paraId="6021FEB6"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13356775" w14:textId="246267B9"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Liquidity risk is the risk that the </w:t>
      </w:r>
      <w:r w:rsidR="009F25D2" w:rsidRPr="0012708E">
        <w:rPr>
          <w:rFonts w:cs="Times New Roman"/>
          <w:color w:val="000000"/>
          <w:szCs w:val="22"/>
          <w:lang w:bidi="th-TH"/>
        </w:rPr>
        <w:t>Group</w:t>
      </w:r>
      <w:r w:rsidRPr="0012708E">
        <w:rPr>
          <w:rFonts w:cs="Times New Roman"/>
          <w:color w:val="000000"/>
          <w:szCs w:val="22"/>
          <w:lang w:bidi="th-TH"/>
        </w:rPr>
        <w:t xml:space="preserve"> may not be able to meet its financial obligations when they are due. This risk arises from an inability to convert their assets into cash or acquire adequate funds at the appropriate cost and time which results in a loss to the </w:t>
      </w:r>
      <w:r w:rsidR="009F25D2" w:rsidRPr="0012708E">
        <w:rPr>
          <w:rFonts w:cs="Times New Roman"/>
          <w:color w:val="000000"/>
          <w:szCs w:val="22"/>
          <w:lang w:bidi="th-TH"/>
        </w:rPr>
        <w:t>Group</w:t>
      </w:r>
      <w:r w:rsidRPr="0012708E">
        <w:rPr>
          <w:rFonts w:cs="Times New Roman"/>
          <w:color w:val="000000"/>
          <w:szCs w:val="22"/>
          <w:lang w:bidi="th-TH"/>
        </w:rPr>
        <w:t>.</w:t>
      </w:r>
    </w:p>
    <w:p w14:paraId="02CEB718"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F52C10D" w14:textId="4C179F5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defines its liquidity risk management policies under the supervision of the Assets and Liabilities Management Committee </w:t>
      </w:r>
      <w:r w:rsidR="00261C87" w:rsidRPr="0012708E">
        <w:rPr>
          <w:rFonts w:cs="Times New Roman"/>
          <w:color w:val="000000"/>
          <w:szCs w:val="22"/>
          <w:lang w:bidi="th-TH"/>
        </w:rPr>
        <w:t xml:space="preserve">and </w:t>
      </w:r>
      <w:r w:rsidR="003E0689" w:rsidRPr="0012708E">
        <w:rPr>
          <w:rFonts w:cs="Times New Roman"/>
          <w:color w:val="000000"/>
          <w:szCs w:val="22"/>
          <w:lang w:bidi="th-TH"/>
        </w:rPr>
        <w:t xml:space="preserve">the </w:t>
      </w:r>
      <w:r w:rsidR="00261C87" w:rsidRPr="0012708E">
        <w:rPr>
          <w:rFonts w:cs="Times New Roman"/>
          <w:color w:val="000000"/>
          <w:szCs w:val="22"/>
          <w:lang w:bidi="th-TH"/>
        </w:rPr>
        <w:t xml:space="preserve">Risk Management Committee </w:t>
      </w:r>
      <w:r w:rsidRPr="0012708E">
        <w:rPr>
          <w:rFonts w:cs="Times New Roman"/>
          <w:color w:val="000000"/>
          <w:szCs w:val="22"/>
          <w:lang w:bidi="th-TH"/>
        </w:rPr>
        <w:t>who monitors and reviews the liquidity position on a regular basis.</w:t>
      </w:r>
    </w:p>
    <w:p w14:paraId="34C4E572"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00A3091B" w14:textId="60EC559D" w:rsidR="00F039F6" w:rsidRPr="0012708E" w:rsidRDefault="00F039F6" w:rsidP="00CB19F5">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will disclose Liquidity Coverage Ratio (LCR) information for the </w:t>
      </w:r>
      <w:r w:rsidR="00C32030" w:rsidRPr="0012708E">
        <w:rPr>
          <w:rFonts w:cs="Times New Roman"/>
          <w:color w:val="000000"/>
          <w:szCs w:val="22"/>
          <w:lang w:bidi="th-TH"/>
        </w:rPr>
        <w:t>Group</w:t>
      </w:r>
      <w:r w:rsidRPr="0012708E">
        <w:rPr>
          <w:rFonts w:cs="Times New Roman"/>
          <w:color w:val="000000"/>
          <w:szCs w:val="22"/>
          <w:lang w:bidi="th-TH"/>
        </w:rPr>
        <w:t xml:space="preserve"> as at </w:t>
      </w:r>
      <w:r w:rsidR="005B1104">
        <w:rPr>
          <w:rFonts w:cs="Times New Roman"/>
          <w:color w:val="000000"/>
          <w:szCs w:val="22"/>
          <w:lang w:bidi="th-TH"/>
        </w:rPr>
        <w:t xml:space="preserve">31 December </w:t>
      </w:r>
      <w:r w:rsidR="005C634B" w:rsidRPr="0012708E">
        <w:rPr>
          <w:rFonts w:cs="Times New Roman"/>
          <w:color w:val="000000"/>
          <w:szCs w:val="22"/>
          <w:lang w:bidi="th-TH"/>
        </w:rPr>
        <w:t>202</w:t>
      </w:r>
      <w:r w:rsidR="001371E4">
        <w:rPr>
          <w:rFonts w:cs="Times New Roman"/>
          <w:color w:val="000000"/>
          <w:szCs w:val="22"/>
          <w:lang w:bidi="th-TH"/>
        </w:rPr>
        <w:t>3</w:t>
      </w:r>
      <w:r w:rsidR="005C634B" w:rsidRPr="0012708E">
        <w:rPr>
          <w:rFonts w:cs="Times New Roman"/>
          <w:color w:val="000000"/>
          <w:szCs w:val="22"/>
          <w:lang w:bidi="th-TH"/>
        </w:rPr>
        <w:t xml:space="preserve"> </w:t>
      </w:r>
      <w:r w:rsidRPr="0012708E">
        <w:rPr>
          <w:rFonts w:cs="Times New Roman"/>
          <w:color w:val="000000"/>
          <w:szCs w:val="22"/>
          <w:lang w:bidi="th-TH"/>
        </w:rPr>
        <w:t xml:space="preserve">through the Bank’s website at </w:t>
      </w:r>
      <w:r w:rsidR="00D56BFF" w:rsidRPr="00D56BFF">
        <w:rPr>
          <w:rFonts w:cs="Times New Roman"/>
          <w:color w:val="000000"/>
          <w:lang w:bidi="th-TH"/>
        </w:rPr>
        <w:t>www.thaicreditbank.com</w:t>
      </w:r>
      <w:r w:rsidRPr="0012708E">
        <w:rPr>
          <w:rFonts w:cs="Times New Roman"/>
          <w:color w:val="000000"/>
          <w:szCs w:val="22"/>
          <w:lang w:bidi="th-TH"/>
        </w:rPr>
        <w:t xml:space="preserve"> within </w:t>
      </w:r>
      <w:r w:rsidR="00287DE7">
        <w:rPr>
          <w:rFonts w:cs="Times New Roman"/>
          <w:color w:val="000000"/>
          <w:szCs w:val="22"/>
          <w:lang w:bidi="th-TH"/>
        </w:rPr>
        <w:t>April</w:t>
      </w:r>
      <w:r w:rsidR="00287DE7" w:rsidRPr="0012708E">
        <w:rPr>
          <w:rFonts w:cs="Times New Roman"/>
          <w:color w:val="000000"/>
          <w:szCs w:val="22"/>
          <w:lang w:bidi="th-TH"/>
        </w:rPr>
        <w:t xml:space="preserve"> </w:t>
      </w:r>
      <w:r w:rsidRPr="0012708E">
        <w:rPr>
          <w:rFonts w:cs="Times New Roman"/>
          <w:color w:val="000000"/>
          <w:szCs w:val="22"/>
          <w:lang w:bidi="th-TH"/>
        </w:rPr>
        <w:t>202</w:t>
      </w:r>
      <w:r w:rsidR="001371E4">
        <w:rPr>
          <w:rFonts w:cs="Times New Roman"/>
          <w:color w:val="000000"/>
          <w:szCs w:val="22"/>
          <w:lang w:bidi="th-TH"/>
        </w:rPr>
        <w:t>4</w:t>
      </w:r>
      <w:r w:rsidRPr="0012708E">
        <w:rPr>
          <w:rFonts w:cs="Times New Roman"/>
          <w:color w:val="000000"/>
          <w:szCs w:val="22"/>
          <w:lang w:bidi="th-TH"/>
        </w:rPr>
        <w:t>.</w:t>
      </w:r>
    </w:p>
    <w:p w14:paraId="09A0F740" w14:textId="77777777" w:rsidR="00F039F6" w:rsidRPr="0012708E" w:rsidRDefault="00F039F6" w:rsidP="00F039F6">
      <w:pPr>
        <w:autoSpaceDE w:val="0"/>
        <w:autoSpaceDN w:val="0"/>
        <w:adjustRightInd w:val="0"/>
        <w:ind w:left="518"/>
        <w:jc w:val="thaiDistribute"/>
        <w:rPr>
          <w:rFonts w:cs="Times New Roman"/>
          <w:color w:val="000000"/>
          <w:szCs w:val="22"/>
          <w:lang w:bidi="th-TH"/>
        </w:rPr>
      </w:pPr>
    </w:p>
    <w:p w14:paraId="7F3A0CB1" w14:textId="77777777" w:rsidR="00F039F6" w:rsidRPr="0012708E" w:rsidRDefault="00F039F6" w:rsidP="00F039F6">
      <w:pPr>
        <w:pStyle w:val="BodyText"/>
        <w:rPr>
          <w:rFonts w:cs="Times New Roman"/>
          <w:lang w:val="en-GB"/>
        </w:rPr>
      </w:pPr>
    </w:p>
    <w:p w14:paraId="235DA4B3" w14:textId="77777777" w:rsidR="00F039F6" w:rsidRPr="0012708E" w:rsidRDefault="00F039F6" w:rsidP="00F039F6">
      <w:pPr>
        <w:pStyle w:val="BodyText"/>
        <w:rPr>
          <w:cs/>
          <w:lang w:val="en-GB" w:bidi="th-TH"/>
        </w:rPr>
        <w:sectPr w:rsidR="00F039F6" w:rsidRPr="0012708E" w:rsidSect="009F3433">
          <w:headerReference w:type="default" r:id="rId8"/>
          <w:footerReference w:type="default" r:id="rId9"/>
          <w:pgSz w:w="11907" w:h="16840"/>
          <w:pgMar w:top="691" w:right="1152" w:bottom="576" w:left="1152" w:header="720" w:footer="720" w:gutter="0"/>
          <w:pgNumType w:start="15"/>
          <w:cols w:space="720"/>
          <w:docGrid w:linePitch="299"/>
        </w:sectPr>
      </w:pPr>
    </w:p>
    <w:p w14:paraId="40F556B9" w14:textId="317206FE" w:rsidR="00F039F6" w:rsidRPr="0012708E" w:rsidRDefault="00FD5958" w:rsidP="002D1C7D">
      <w:pPr>
        <w:autoSpaceDE w:val="0"/>
        <w:autoSpaceDN w:val="0"/>
        <w:adjustRightInd w:val="0"/>
        <w:ind w:left="518"/>
        <w:jc w:val="thaiDistribute"/>
        <w:rPr>
          <w:rFonts w:cs="Times New Roman"/>
          <w:color w:val="000000"/>
          <w:szCs w:val="22"/>
          <w:lang w:bidi="th-TH"/>
        </w:rPr>
      </w:pPr>
      <w:r w:rsidRPr="0012708E">
        <w:rPr>
          <w:rFonts w:cs="Times New Roman"/>
          <w:color w:val="000000"/>
          <w:szCs w:val="22"/>
          <w:lang w:bidi="th-TH"/>
        </w:rPr>
        <w:lastRenderedPageBreak/>
        <w:t xml:space="preserve">As at </w:t>
      </w:r>
      <w:r w:rsidR="00B05F09" w:rsidRPr="0012708E">
        <w:rPr>
          <w:rFonts w:cs="Times New Roman"/>
          <w:color w:val="000000"/>
          <w:szCs w:val="22"/>
          <w:lang w:bidi="th-TH"/>
        </w:rPr>
        <w:t>31 December</w:t>
      </w:r>
      <w:r w:rsidR="0044620F">
        <w:rPr>
          <w:rFonts w:cs="Times New Roman"/>
          <w:color w:val="000000"/>
          <w:szCs w:val="22"/>
          <w:lang w:bidi="th-TH"/>
        </w:rPr>
        <w:t xml:space="preserve"> </w:t>
      </w:r>
      <w:r w:rsidR="00F24EAF">
        <w:rPr>
          <w:rFonts w:cs="Times New Roman"/>
          <w:color w:val="000000"/>
          <w:szCs w:val="22"/>
          <w:lang w:bidi="th-TH"/>
        </w:rPr>
        <w:t>2023 and 2022</w:t>
      </w:r>
      <w:r w:rsidRPr="0012708E">
        <w:rPr>
          <w:rFonts w:cs="Times New Roman"/>
          <w:color w:val="000000"/>
          <w:szCs w:val="22"/>
          <w:lang w:bidi="th-TH"/>
        </w:rPr>
        <w:t>, f</w:t>
      </w:r>
      <w:r w:rsidR="00F039F6" w:rsidRPr="0012708E">
        <w:rPr>
          <w:rFonts w:cs="Times New Roman"/>
          <w:color w:val="000000"/>
          <w:szCs w:val="22"/>
          <w:lang w:bidi="th-TH"/>
        </w:rPr>
        <w:t xml:space="preserve">inancial assets and liabilities of the </w:t>
      </w:r>
      <w:r w:rsidR="00F811F0" w:rsidRPr="0012708E">
        <w:rPr>
          <w:rFonts w:cs="Times New Roman"/>
          <w:color w:val="000000"/>
          <w:szCs w:val="22"/>
          <w:lang w:bidi="th-TH"/>
        </w:rPr>
        <w:t>Group</w:t>
      </w:r>
      <w:r w:rsidR="00F039F6" w:rsidRPr="0012708E">
        <w:rPr>
          <w:rFonts w:cs="Times New Roman"/>
          <w:color w:val="000000"/>
          <w:szCs w:val="22"/>
          <w:lang w:bidi="th-TH"/>
        </w:rPr>
        <w:t xml:space="preserve"> classified by maturities were as follows:</w:t>
      </w:r>
    </w:p>
    <w:p w14:paraId="02A10645"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D1C7D" w:rsidRPr="0012708E" w14:paraId="0E115A10" w14:textId="77777777" w:rsidTr="002247BB">
        <w:trPr>
          <w:cantSplit/>
        </w:trPr>
        <w:tc>
          <w:tcPr>
            <w:tcW w:w="4680" w:type="dxa"/>
          </w:tcPr>
          <w:p w14:paraId="767A35C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96DA2F5" w14:textId="77777777" w:rsidR="002D1C7D" w:rsidRPr="0012708E" w:rsidRDefault="002D1C7D" w:rsidP="002247BB">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2D1C7D" w:rsidRPr="0012708E" w14:paraId="053EE467" w14:textId="77777777" w:rsidTr="002247BB">
        <w:trPr>
          <w:cantSplit/>
        </w:trPr>
        <w:tc>
          <w:tcPr>
            <w:tcW w:w="4680" w:type="dxa"/>
          </w:tcPr>
          <w:p w14:paraId="4AB8CF1C"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2EEE40F6" w14:textId="546E7113" w:rsidR="002D1C7D" w:rsidRPr="0012708E" w:rsidRDefault="002D1C7D" w:rsidP="002247BB">
            <w:pPr>
              <w:spacing w:line="240" w:lineRule="atLeast"/>
              <w:ind w:left="-18" w:right="-270"/>
              <w:jc w:val="center"/>
              <w:rPr>
                <w:rFonts w:cs="Times New Roman"/>
                <w:szCs w:val="22"/>
                <w:lang w:bidi="th-TH"/>
              </w:rPr>
            </w:pPr>
            <w:r w:rsidRPr="0012708E">
              <w:rPr>
                <w:rFonts w:cs="Times New Roman"/>
                <w:spacing w:val="-4"/>
                <w:szCs w:val="22"/>
              </w:rPr>
              <w:t>202</w:t>
            </w:r>
            <w:r w:rsidR="002C7DEB">
              <w:rPr>
                <w:rFonts w:cs="Times New Roman"/>
                <w:spacing w:val="-4"/>
                <w:szCs w:val="22"/>
              </w:rPr>
              <w:t>3</w:t>
            </w:r>
          </w:p>
        </w:tc>
      </w:tr>
      <w:tr w:rsidR="002D1C7D" w:rsidRPr="0012708E" w14:paraId="1A8513A7" w14:textId="77777777" w:rsidTr="002247BB">
        <w:trPr>
          <w:cantSplit/>
        </w:trPr>
        <w:tc>
          <w:tcPr>
            <w:tcW w:w="4680" w:type="dxa"/>
          </w:tcPr>
          <w:p w14:paraId="58CCFE63"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4B47F3EE" w14:textId="77777777" w:rsidR="002D1C7D" w:rsidRPr="0012708E" w:rsidRDefault="002D1C7D" w:rsidP="002247BB">
            <w:pPr>
              <w:spacing w:line="240" w:lineRule="atLeast"/>
              <w:ind w:left="-117" w:right="-108"/>
              <w:jc w:val="center"/>
              <w:rPr>
                <w:rFonts w:cs="Times New Roman"/>
                <w:szCs w:val="22"/>
              </w:rPr>
            </w:pPr>
          </w:p>
        </w:tc>
        <w:tc>
          <w:tcPr>
            <w:tcW w:w="236" w:type="dxa"/>
          </w:tcPr>
          <w:p w14:paraId="2265D4BE"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79F4A5A"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74F4238D"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5504D5A7"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35854435" w14:textId="77777777" w:rsidR="002D1C7D" w:rsidRPr="0012708E" w:rsidRDefault="002D1C7D" w:rsidP="002247BB">
            <w:pPr>
              <w:spacing w:line="240" w:lineRule="atLeast"/>
              <w:ind w:left="-117" w:right="-90"/>
              <w:jc w:val="center"/>
              <w:rPr>
                <w:rFonts w:cs="Times New Roman"/>
                <w:szCs w:val="22"/>
              </w:rPr>
            </w:pPr>
          </w:p>
        </w:tc>
        <w:tc>
          <w:tcPr>
            <w:tcW w:w="1399" w:type="dxa"/>
          </w:tcPr>
          <w:p w14:paraId="5496653E"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92" w:type="dxa"/>
          </w:tcPr>
          <w:p w14:paraId="28B6DA02" w14:textId="77777777" w:rsidR="002D1C7D" w:rsidRPr="0012708E" w:rsidRDefault="002D1C7D" w:rsidP="002247BB">
            <w:pPr>
              <w:spacing w:line="240" w:lineRule="atLeast"/>
              <w:ind w:left="-117" w:right="-90"/>
              <w:jc w:val="center"/>
              <w:rPr>
                <w:rFonts w:cs="Times New Roman"/>
                <w:szCs w:val="22"/>
              </w:rPr>
            </w:pPr>
          </w:p>
        </w:tc>
        <w:tc>
          <w:tcPr>
            <w:tcW w:w="1373" w:type="dxa"/>
          </w:tcPr>
          <w:p w14:paraId="09D65A7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F58611C" w14:textId="77777777" w:rsidR="002D1C7D" w:rsidRPr="0012708E" w:rsidRDefault="002D1C7D" w:rsidP="002247BB">
            <w:pPr>
              <w:spacing w:line="240" w:lineRule="atLeast"/>
              <w:ind w:left="-117" w:right="-90"/>
              <w:jc w:val="center"/>
              <w:rPr>
                <w:rFonts w:cs="Times New Roman"/>
                <w:szCs w:val="22"/>
              </w:rPr>
            </w:pPr>
          </w:p>
        </w:tc>
        <w:tc>
          <w:tcPr>
            <w:tcW w:w="1334" w:type="dxa"/>
          </w:tcPr>
          <w:p w14:paraId="7C927AFC" w14:textId="77777777" w:rsidR="002D1C7D" w:rsidRPr="0012708E" w:rsidRDefault="002D1C7D" w:rsidP="002247BB">
            <w:pPr>
              <w:spacing w:line="240" w:lineRule="atLeast"/>
              <w:ind w:left="-117" w:right="-90"/>
              <w:jc w:val="center"/>
              <w:rPr>
                <w:rFonts w:cs="Times New Roman"/>
                <w:szCs w:val="22"/>
              </w:rPr>
            </w:pPr>
          </w:p>
        </w:tc>
      </w:tr>
      <w:tr w:rsidR="002D1C7D" w:rsidRPr="0012708E" w14:paraId="1DC4338E" w14:textId="77777777" w:rsidTr="002247BB">
        <w:trPr>
          <w:cantSplit/>
        </w:trPr>
        <w:tc>
          <w:tcPr>
            <w:tcW w:w="4680" w:type="dxa"/>
          </w:tcPr>
          <w:p w14:paraId="7E4FBC1D"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53F0AB8E"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At call</w:t>
            </w:r>
          </w:p>
        </w:tc>
        <w:tc>
          <w:tcPr>
            <w:tcW w:w="236" w:type="dxa"/>
          </w:tcPr>
          <w:p w14:paraId="52F24CB6"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475D210"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27087187"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09F806F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0B30BB34" w14:textId="77777777" w:rsidR="002D1C7D" w:rsidRPr="0012708E" w:rsidRDefault="002D1C7D" w:rsidP="002247BB">
            <w:pPr>
              <w:spacing w:line="240" w:lineRule="atLeast"/>
              <w:ind w:left="-117" w:right="-90"/>
              <w:jc w:val="center"/>
              <w:rPr>
                <w:rFonts w:cs="Times New Roman"/>
                <w:szCs w:val="22"/>
              </w:rPr>
            </w:pPr>
          </w:p>
        </w:tc>
        <w:tc>
          <w:tcPr>
            <w:tcW w:w="1399" w:type="dxa"/>
          </w:tcPr>
          <w:p w14:paraId="678A8292"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92" w:type="dxa"/>
          </w:tcPr>
          <w:p w14:paraId="47BFFC39" w14:textId="77777777" w:rsidR="002D1C7D" w:rsidRPr="0012708E" w:rsidRDefault="002D1C7D" w:rsidP="002247BB">
            <w:pPr>
              <w:spacing w:line="240" w:lineRule="atLeast"/>
              <w:ind w:left="-117" w:right="-90"/>
              <w:jc w:val="center"/>
              <w:rPr>
                <w:rFonts w:cs="Times New Roman"/>
                <w:szCs w:val="22"/>
              </w:rPr>
            </w:pPr>
          </w:p>
        </w:tc>
        <w:tc>
          <w:tcPr>
            <w:tcW w:w="1373" w:type="dxa"/>
          </w:tcPr>
          <w:p w14:paraId="2B3BE0B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332977D2" w14:textId="77777777" w:rsidR="002D1C7D" w:rsidRPr="0012708E" w:rsidRDefault="002D1C7D" w:rsidP="002247BB">
            <w:pPr>
              <w:spacing w:line="240" w:lineRule="atLeast"/>
              <w:ind w:left="-117" w:right="-90"/>
              <w:jc w:val="center"/>
              <w:rPr>
                <w:rFonts w:cs="Times New Roman"/>
                <w:szCs w:val="22"/>
              </w:rPr>
            </w:pPr>
          </w:p>
        </w:tc>
        <w:tc>
          <w:tcPr>
            <w:tcW w:w="1334" w:type="dxa"/>
          </w:tcPr>
          <w:p w14:paraId="58E67FD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2EC0E554" w14:textId="77777777" w:rsidTr="002247BB">
        <w:trPr>
          <w:cantSplit/>
        </w:trPr>
        <w:tc>
          <w:tcPr>
            <w:tcW w:w="4680" w:type="dxa"/>
          </w:tcPr>
          <w:p w14:paraId="0AFA822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75F515B" w14:textId="77777777" w:rsidR="002D1C7D" w:rsidRPr="0012708E" w:rsidRDefault="002D1C7D" w:rsidP="002247BB">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2D1C7D" w:rsidRPr="0012708E" w14:paraId="48C3916C" w14:textId="77777777" w:rsidTr="002247BB">
        <w:trPr>
          <w:cantSplit/>
        </w:trPr>
        <w:tc>
          <w:tcPr>
            <w:tcW w:w="4680" w:type="dxa"/>
          </w:tcPr>
          <w:p w14:paraId="392A961E" w14:textId="77777777" w:rsidR="002D1C7D" w:rsidRPr="0012708E" w:rsidRDefault="002D1C7D" w:rsidP="002247BB">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shd w:val="clear" w:color="auto" w:fill="auto"/>
            <w:vAlign w:val="bottom"/>
          </w:tcPr>
          <w:p w14:paraId="31CDC521" w14:textId="77777777" w:rsidR="002D1C7D" w:rsidRPr="00090559" w:rsidRDefault="002D1C7D" w:rsidP="002247BB">
            <w:pPr>
              <w:spacing w:line="240" w:lineRule="atLeast"/>
              <w:ind w:left="-92" w:right="-150"/>
              <w:rPr>
                <w:rFonts w:cs="Times New Roman"/>
                <w:szCs w:val="22"/>
                <w:cs/>
                <w:lang w:bidi="th-TH"/>
              </w:rPr>
            </w:pPr>
          </w:p>
        </w:tc>
        <w:tc>
          <w:tcPr>
            <w:tcW w:w="236" w:type="dxa"/>
            <w:shd w:val="clear" w:color="auto" w:fill="auto"/>
          </w:tcPr>
          <w:p w14:paraId="3E1060B9" w14:textId="77777777" w:rsidR="002D1C7D" w:rsidRPr="00090559" w:rsidRDefault="002D1C7D" w:rsidP="002247BB">
            <w:pPr>
              <w:spacing w:line="240" w:lineRule="atLeast"/>
              <w:ind w:left="-92" w:right="-150"/>
              <w:rPr>
                <w:rFonts w:cs="Times New Roman"/>
                <w:szCs w:val="22"/>
                <w:cs/>
                <w:lang w:bidi="th-TH"/>
              </w:rPr>
            </w:pPr>
          </w:p>
        </w:tc>
        <w:tc>
          <w:tcPr>
            <w:tcW w:w="1330" w:type="dxa"/>
            <w:shd w:val="clear" w:color="auto" w:fill="auto"/>
            <w:vAlign w:val="bottom"/>
          </w:tcPr>
          <w:p w14:paraId="155B7BF7" w14:textId="77777777" w:rsidR="002D1C7D" w:rsidRPr="00090559" w:rsidRDefault="002D1C7D" w:rsidP="002247BB">
            <w:pPr>
              <w:spacing w:line="240" w:lineRule="atLeast"/>
              <w:ind w:left="-92" w:right="-150"/>
              <w:rPr>
                <w:rFonts w:cs="Times New Roman"/>
                <w:szCs w:val="22"/>
                <w:cs/>
                <w:lang w:bidi="th-TH"/>
              </w:rPr>
            </w:pPr>
          </w:p>
        </w:tc>
        <w:tc>
          <w:tcPr>
            <w:tcW w:w="236" w:type="dxa"/>
            <w:shd w:val="clear" w:color="auto" w:fill="auto"/>
          </w:tcPr>
          <w:p w14:paraId="71AF75A4" w14:textId="77777777" w:rsidR="002D1C7D" w:rsidRPr="00090559" w:rsidRDefault="002D1C7D" w:rsidP="002247BB">
            <w:pPr>
              <w:spacing w:line="240" w:lineRule="atLeast"/>
              <w:ind w:left="-92" w:right="-150"/>
              <w:rPr>
                <w:rFonts w:cs="Times New Roman"/>
                <w:szCs w:val="22"/>
                <w:cs/>
                <w:lang w:bidi="th-TH"/>
              </w:rPr>
            </w:pPr>
          </w:p>
        </w:tc>
        <w:tc>
          <w:tcPr>
            <w:tcW w:w="1405" w:type="dxa"/>
            <w:shd w:val="clear" w:color="auto" w:fill="auto"/>
            <w:vAlign w:val="bottom"/>
          </w:tcPr>
          <w:p w14:paraId="7340F648" w14:textId="77777777" w:rsidR="002D1C7D" w:rsidRPr="00090559" w:rsidRDefault="002D1C7D" w:rsidP="002247BB">
            <w:pPr>
              <w:spacing w:line="240" w:lineRule="atLeast"/>
              <w:ind w:left="-92" w:right="-150"/>
              <w:rPr>
                <w:rFonts w:cs="Times New Roman"/>
                <w:szCs w:val="22"/>
                <w:cs/>
                <w:lang w:bidi="th-TH"/>
              </w:rPr>
            </w:pPr>
          </w:p>
        </w:tc>
        <w:tc>
          <w:tcPr>
            <w:tcW w:w="248" w:type="dxa"/>
            <w:shd w:val="clear" w:color="auto" w:fill="auto"/>
          </w:tcPr>
          <w:p w14:paraId="1E3522F7" w14:textId="77777777" w:rsidR="002D1C7D" w:rsidRPr="00090559" w:rsidRDefault="002D1C7D" w:rsidP="002247BB">
            <w:pPr>
              <w:spacing w:line="240" w:lineRule="atLeast"/>
              <w:ind w:left="-92" w:right="-150"/>
              <w:rPr>
                <w:rFonts w:cs="Times New Roman"/>
                <w:szCs w:val="22"/>
                <w:cs/>
                <w:lang w:bidi="th-TH"/>
              </w:rPr>
            </w:pPr>
          </w:p>
        </w:tc>
        <w:tc>
          <w:tcPr>
            <w:tcW w:w="1399" w:type="dxa"/>
            <w:shd w:val="clear" w:color="auto" w:fill="auto"/>
          </w:tcPr>
          <w:p w14:paraId="778B2C7A" w14:textId="77777777" w:rsidR="002D1C7D" w:rsidRPr="00090559" w:rsidRDefault="002D1C7D" w:rsidP="002247BB">
            <w:pPr>
              <w:spacing w:line="240" w:lineRule="atLeast"/>
              <w:ind w:left="-92" w:right="-150"/>
              <w:rPr>
                <w:rFonts w:cs="Times New Roman"/>
                <w:szCs w:val="22"/>
                <w:cs/>
                <w:lang w:bidi="th-TH"/>
              </w:rPr>
            </w:pPr>
          </w:p>
        </w:tc>
        <w:tc>
          <w:tcPr>
            <w:tcW w:w="292" w:type="dxa"/>
            <w:shd w:val="clear" w:color="auto" w:fill="auto"/>
          </w:tcPr>
          <w:p w14:paraId="313640DA" w14:textId="77777777" w:rsidR="002D1C7D" w:rsidRPr="00090559" w:rsidRDefault="002D1C7D" w:rsidP="002247BB">
            <w:pPr>
              <w:spacing w:line="240" w:lineRule="atLeast"/>
              <w:ind w:left="-92" w:right="-150"/>
              <w:rPr>
                <w:rFonts w:cs="Times New Roman"/>
                <w:szCs w:val="22"/>
                <w:cs/>
                <w:lang w:bidi="th-TH"/>
              </w:rPr>
            </w:pPr>
          </w:p>
        </w:tc>
        <w:tc>
          <w:tcPr>
            <w:tcW w:w="1373" w:type="dxa"/>
            <w:shd w:val="clear" w:color="auto" w:fill="auto"/>
            <w:vAlign w:val="bottom"/>
          </w:tcPr>
          <w:p w14:paraId="0962C0D8" w14:textId="77777777" w:rsidR="002D1C7D" w:rsidRPr="00090559" w:rsidRDefault="002D1C7D" w:rsidP="002247BB">
            <w:pPr>
              <w:spacing w:line="240" w:lineRule="atLeast"/>
              <w:ind w:left="-92" w:right="-150"/>
              <w:rPr>
                <w:rFonts w:cs="Times New Roman"/>
                <w:szCs w:val="22"/>
                <w:cs/>
                <w:lang w:bidi="th-TH"/>
              </w:rPr>
            </w:pPr>
          </w:p>
        </w:tc>
        <w:tc>
          <w:tcPr>
            <w:tcW w:w="243" w:type="dxa"/>
            <w:shd w:val="clear" w:color="auto" w:fill="auto"/>
          </w:tcPr>
          <w:p w14:paraId="2C8CC32F" w14:textId="77777777" w:rsidR="002D1C7D" w:rsidRPr="00090559" w:rsidRDefault="002D1C7D" w:rsidP="002247BB">
            <w:pPr>
              <w:spacing w:line="240" w:lineRule="atLeast"/>
              <w:ind w:left="-92" w:right="-150"/>
              <w:rPr>
                <w:rFonts w:cs="Times New Roman"/>
                <w:szCs w:val="22"/>
                <w:cs/>
                <w:lang w:bidi="th-TH"/>
              </w:rPr>
            </w:pPr>
          </w:p>
        </w:tc>
        <w:tc>
          <w:tcPr>
            <w:tcW w:w="1334" w:type="dxa"/>
            <w:shd w:val="clear" w:color="auto" w:fill="auto"/>
            <w:vAlign w:val="bottom"/>
          </w:tcPr>
          <w:p w14:paraId="2F28BC10" w14:textId="77777777" w:rsidR="002D1C7D" w:rsidRPr="00090559" w:rsidRDefault="002D1C7D" w:rsidP="002247BB">
            <w:pPr>
              <w:tabs>
                <w:tab w:val="decimal" w:pos="1020"/>
              </w:tabs>
              <w:spacing w:line="240" w:lineRule="atLeast"/>
              <w:ind w:left="-92" w:right="-150"/>
              <w:rPr>
                <w:rFonts w:cs="Times New Roman"/>
                <w:szCs w:val="22"/>
                <w:cs/>
                <w:lang w:bidi="th-TH"/>
              </w:rPr>
            </w:pPr>
          </w:p>
        </w:tc>
      </w:tr>
      <w:tr w:rsidR="00F8039F" w:rsidRPr="0012708E" w14:paraId="47F1C3F4" w14:textId="77777777" w:rsidTr="00EC65EE">
        <w:trPr>
          <w:cantSplit/>
        </w:trPr>
        <w:tc>
          <w:tcPr>
            <w:tcW w:w="4680" w:type="dxa"/>
          </w:tcPr>
          <w:p w14:paraId="11AEAD63" w14:textId="77777777" w:rsidR="00F8039F" w:rsidRPr="0012708E" w:rsidRDefault="00F8039F" w:rsidP="00F8039F">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shd w:val="clear" w:color="auto" w:fill="auto"/>
            <w:vAlign w:val="bottom"/>
          </w:tcPr>
          <w:p w14:paraId="753E5793" w14:textId="66B3185D"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73B28D79"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shd w:val="clear" w:color="auto" w:fill="auto"/>
            <w:vAlign w:val="bottom"/>
          </w:tcPr>
          <w:p w14:paraId="23EA4A87" w14:textId="7FBA8D62"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6E39E259"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shd w:val="clear" w:color="auto" w:fill="auto"/>
            <w:vAlign w:val="bottom"/>
          </w:tcPr>
          <w:p w14:paraId="3DAD7136" w14:textId="32CEF47E"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41DCE847"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shd w:val="clear" w:color="auto" w:fill="auto"/>
            <w:vAlign w:val="bottom"/>
          </w:tcPr>
          <w:p w14:paraId="52C7C675" w14:textId="48866468"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515481A"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vAlign w:val="bottom"/>
          </w:tcPr>
          <w:p w14:paraId="2C7BDFDE" w14:textId="66C6D36E"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513,458</w:t>
            </w:r>
          </w:p>
        </w:tc>
        <w:tc>
          <w:tcPr>
            <w:tcW w:w="243" w:type="dxa"/>
            <w:shd w:val="clear" w:color="auto" w:fill="auto"/>
          </w:tcPr>
          <w:p w14:paraId="274819FF"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141A1705" w14:textId="74AA0125"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513,458</w:t>
            </w:r>
          </w:p>
        </w:tc>
      </w:tr>
      <w:tr w:rsidR="00F8039F" w:rsidRPr="0012708E" w14:paraId="72B91F04" w14:textId="77777777" w:rsidTr="00F3534A">
        <w:trPr>
          <w:cantSplit/>
        </w:trPr>
        <w:tc>
          <w:tcPr>
            <w:tcW w:w="4680" w:type="dxa"/>
            <w:vAlign w:val="bottom"/>
          </w:tcPr>
          <w:p w14:paraId="20F736C4" w14:textId="77777777" w:rsidR="00F8039F" w:rsidRPr="0012708E" w:rsidRDefault="00F8039F" w:rsidP="00F8039F">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shd w:val="clear" w:color="auto" w:fill="auto"/>
          </w:tcPr>
          <w:p w14:paraId="46FCCFD9" w14:textId="38FACEA5"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2,581,113</w:t>
            </w:r>
          </w:p>
        </w:tc>
        <w:tc>
          <w:tcPr>
            <w:tcW w:w="236" w:type="dxa"/>
            <w:shd w:val="clear" w:color="auto" w:fill="auto"/>
          </w:tcPr>
          <w:p w14:paraId="6BBE9F15"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shd w:val="clear" w:color="auto" w:fill="auto"/>
          </w:tcPr>
          <w:p w14:paraId="0AE9CE03" w14:textId="08D6607E"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12,903,577</w:t>
            </w:r>
          </w:p>
        </w:tc>
        <w:tc>
          <w:tcPr>
            <w:tcW w:w="236" w:type="dxa"/>
            <w:shd w:val="clear" w:color="auto" w:fill="auto"/>
          </w:tcPr>
          <w:p w14:paraId="4690F36D"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shd w:val="clear" w:color="auto" w:fill="auto"/>
          </w:tcPr>
          <w:p w14:paraId="41D76820" w14:textId="23407F5E"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7FC2710F"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shd w:val="clear" w:color="auto" w:fill="auto"/>
          </w:tcPr>
          <w:p w14:paraId="617839B1" w14:textId="7C62F876"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C4A3535"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25E82067" w14:textId="7BE2B35C"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552FC358"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2465DC17" w14:textId="4307D139"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15,484,690</w:t>
            </w:r>
          </w:p>
        </w:tc>
      </w:tr>
      <w:tr w:rsidR="00F8039F" w:rsidRPr="0012708E" w14:paraId="7EB4F667" w14:textId="77777777" w:rsidTr="00F3534A">
        <w:trPr>
          <w:cantSplit/>
        </w:trPr>
        <w:tc>
          <w:tcPr>
            <w:tcW w:w="4680" w:type="dxa"/>
          </w:tcPr>
          <w:p w14:paraId="42E7D34A" w14:textId="77777777" w:rsidR="00F8039F" w:rsidRPr="0012708E" w:rsidRDefault="00F8039F" w:rsidP="00F8039F">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shd w:val="clear" w:color="auto" w:fill="auto"/>
          </w:tcPr>
          <w:p w14:paraId="52A19B05" w14:textId="1DF25AD7"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1CC4E031" w14:textId="77777777" w:rsidR="00F8039F" w:rsidRPr="00F8039F" w:rsidRDefault="00F8039F" w:rsidP="00F8039F">
            <w:pPr>
              <w:tabs>
                <w:tab w:val="decimal" w:pos="1132"/>
              </w:tabs>
              <w:spacing w:line="240" w:lineRule="atLeast"/>
              <w:ind w:right="-150"/>
              <w:rPr>
                <w:rFonts w:cs="Times New Roman"/>
                <w:szCs w:val="22"/>
                <w:rtl/>
                <w:cs/>
              </w:rPr>
            </w:pPr>
          </w:p>
        </w:tc>
        <w:tc>
          <w:tcPr>
            <w:tcW w:w="1330" w:type="dxa"/>
            <w:shd w:val="clear" w:color="auto" w:fill="auto"/>
          </w:tcPr>
          <w:p w14:paraId="47D97551" w14:textId="7593A97E"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2,921,809</w:t>
            </w:r>
          </w:p>
        </w:tc>
        <w:tc>
          <w:tcPr>
            <w:tcW w:w="236" w:type="dxa"/>
            <w:shd w:val="clear" w:color="auto" w:fill="auto"/>
          </w:tcPr>
          <w:p w14:paraId="7C768322" w14:textId="77777777" w:rsidR="00F8039F" w:rsidRPr="00F8039F" w:rsidRDefault="00F8039F" w:rsidP="00F8039F">
            <w:pPr>
              <w:tabs>
                <w:tab w:val="decimal" w:pos="1132"/>
              </w:tabs>
              <w:spacing w:line="240" w:lineRule="atLeast"/>
              <w:ind w:right="-150"/>
              <w:rPr>
                <w:rFonts w:cs="Times New Roman"/>
                <w:szCs w:val="22"/>
                <w:rtl/>
                <w:cs/>
              </w:rPr>
            </w:pPr>
          </w:p>
        </w:tc>
        <w:tc>
          <w:tcPr>
            <w:tcW w:w="1405" w:type="dxa"/>
            <w:shd w:val="clear" w:color="auto" w:fill="auto"/>
          </w:tcPr>
          <w:p w14:paraId="69919FF7" w14:textId="3CDA3A3D"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69,473</w:t>
            </w:r>
          </w:p>
        </w:tc>
        <w:tc>
          <w:tcPr>
            <w:tcW w:w="248" w:type="dxa"/>
            <w:shd w:val="clear" w:color="auto" w:fill="auto"/>
          </w:tcPr>
          <w:p w14:paraId="12B2C73C" w14:textId="77777777" w:rsidR="00F8039F" w:rsidRPr="00F8039F" w:rsidRDefault="00F8039F" w:rsidP="00F8039F">
            <w:pPr>
              <w:tabs>
                <w:tab w:val="decimal" w:pos="1132"/>
              </w:tabs>
              <w:spacing w:line="240" w:lineRule="atLeast"/>
              <w:ind w:right="-150"/>
              <w:rPr>
                <w:rFonts w:cs="Times New Roman"/>
                <w:szCs w:val="22"/>
                <w:rtl/>
                <w:cs/>
              </w:rPr>
            </w:pPr>
          </w:p>
        </w:tc>
        <w:tc>
          <w:tcPr>
            <w:tcW w:w="1399" w:type="dxa"/>
            <w:shd w:val="clear" w:color="auto" w:fill="auto"/>
          </w:tcPr>
          <w:p w14:paraId="6F920FFA" w14:textId="1AF90C8E"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17BD917"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17441728" w14:textId="5F63679F"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2,464</w:t>
            </w:r>
          </w:p>
        </w:tc>
        <w:tc>
          <w:tcPr>
            <w:tcW w:w="243" w:type="dxa"/>
            <w:shd w:val="clear" w:color="auto" w:fill="auto"/>
          </w:tcPr>
          <w:p w14:paraId="2A391E2B"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6C4719C8" w14:textId="038B15E8"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2,993,746</w:t>
            </w:r>
          </w:p>
        </w:tc>
      </w:tr>
      <w:tr w:rsidR="00F8039F" w:rsidRPr="0012708E" w14:paraId="30C803A8" w14:textId="77777777" w:rsidTr="002247BB">
        <w:trPr>
          <w:cantSplit/>
        </w:trPr>
        <w:tc>
          <w:tcPr>
            <w:tcW w:w="4680" w:type="dxa"/>
          </w:tcPr>
          <w:p w14:paraId="7F5DCB38" w14:textId="22E746F6" w:rsidR="00F8039F" w:rsidRPr="0012708E" w:rsidRDefault="00F8039F" w:rsidP="00F8039F">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shd w:val="clear" w:color="auto" w:fill="auto"/>
          </w:tcPr>
          <w:p w14:paraId="4C4A22A6" w14:textId="09D42247"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570,600</w:t>
            </w:r>
          </w:p>
        </w:tc>
        <w:tc>
          <w:tcPr>
            <w:tcW w:w="236" w:type="dxa"/>
            <w:shd w:val="clear" w:color="auto" w:fill="auto"/>
          </w:tcPr>
          <w:p w14:paraId="53200528"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shd w:val="clear" w:color="auto" w:fill="auto"/>
          </w:tcPr>
          <w:p w14:paraId="0E72BAFB" w14:textId="2A33ABBA"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37,271,220</w:t>
            </w:r>
          </w:p>
        </w:tc>
        <w:tc>
          <w:tcPr>
            <w:tcW w:w="236" w:type="dxa"/>
            <w:shd w:val="clear" w:color="auto" w:fill="auto"/>
          </w:tcPr>
          <w:p w14:paraId="627BF4CA"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shd w:val="clear" w:color="auto" w:fill="auto"/>
          </w:tcPr>
          <w:p w14:paraId="486ADFC5" w14:textId="1B4FBF50"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54,298,307</w:t>
            </w:r>
          </w:p>
        </w:tc>
        <w:tc>
          <w:tcPr>
            <w:tcW w:w="248" w:type="dxa"/>
            <w:shd w:val="clear" w:color="auto" w:fill="auto"/>
          </w:tcPr>
          <w:p w14:paraId="4717621B"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shd w:val="clear" w:color="auto" w:fill="auto"/>
          </w:tcPr>
          <w:p w14:paraId="671B81F8" w14:textId="5D6B1124"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45,911,592</w:t>
            </w:r>
          </w:p>
        </w:tc>
        <w:tc>
          <w:tcPr>
            <w:tcW w:w="292" w:type="dxa"/>
            <w:shd w:val="clear" w:color="auto" w:fill="auto"/>
          </w:tcPr>
          <w:p w14:paraId="2555F0F8"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6D0A26D1" w14:textId="6F7D6AF1"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color w:val="000000"/>
                <w:szCs w:val="22"/>
              </w:rPr>
              <w:t>6,104,818</w:t>
            </w:r>
          </w:p>
        </w:tc>
        <w:tc>
          <w:tcPr>
            <w:tcW w:w="243" w:type="dxa"/>
            <w:shd w:val="clear" w:color="auto" w:fill="auto"/>
          </w:tcPr>
          <w:p w14:paraId="39802021"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035D63BD" w14:textId="397C89BA"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144,156,537</w:t>
            </w:r>
          </w:p>
        </w:tc>
      </w:tr>
      <w:tr w:rsidR="00F8039F" w:rsidRPr="0012708E" w14:paraId="723482A9" w14:textId="77777777" w:rsidTr="00F3534A">
        <w:trPr>
          <w:cantSplit/>
        </w:trPr>
        <w:tc>
          <w:tcPr>
            <w:tcW w:w="4680" w:type="dxa"/>
          </w:tcPr>
          <w:p w14:paraId="04410E24" w14:textId="77777777" w:rsidR="00F8039F" w:rsidRPr="0012708E" w:rsidRDefault="00F8039F" w:rsidP="00F8039F">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shd w:val="clear" w:color="auto" w:fill="auto"/>
          </w:tcPr>
          <w:p w14:paraId="4EC820D7" w14:textId="79BC66E1"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6EA0C6EC"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shd w:val="clear" w:color="auto" w:fill="auto"/>
          </w:tcPr>
          <w:p w14:paraId="28FC3E60" w14:textId="4BC3BC6D"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1,267,149</w:t>
            </w:r>
          </w:p>
        </w:tc>
        <w:tc>
          <w:tcPr>
            <w:tcW w:w="236" w:type="dxa"/>
            <w:shd w:val="clear" w:color="auto" w:fill="auto"/>
          </w:tcPr>
          <w:p w14:paraId="6FF1BF6A"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shd w:val="clear" w:color="auto" w:fill="auto"/>
          </w:tcPr>
          <w:p w14:paraId="28493DD8" w14:textId="2F2070A6"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1,527</w:t>
            </w:r>
          </w:p>
        </w:tc>
        <w:tc>
          <w:tcPr>
            <w:tcW w:w="248" w:type="dxa"/>
            <w:shd w:val="clear" w:color="auto" w:fill="auto"/>
          </w:tcPr>
          <w:p w14:paraId="1CD65685"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65C1F7FE" w14:textId="0A8E5BFC"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D53B6A5"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6F92BCF1" w14:textId="126B978F"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color w:val="000000"/>
                <w:szCs w:val="22"/>
              </w:rPr>
              <w:t>-</w:t>
            </w:r>
          </w:p>
        </w:tc>
        <w:tc>
          <w:tcPr>
            <w:tcW w:w="243" w:type="dxa"/>
            <w:shd w:val="clear" w:color="auto" w:fill="auto"/>
          </w:tcPr>
          <w:p w14:paraId="6B67640E"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78766CB0" w14:textId="44A20797"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1,268,676</w:t>
            </w:r>
          </w:p>
        </w:tc>
      </w:tr>
      <w:tr w:rsidR="00F8039F" w:rsidRPr="0012708E" w14:paraId="06C6670F" w14:textId="77777777" w:rsidTr="00F3534A">
        <w:trPr>
          <w:cantSplit/>
        </w:trPr>
        <w:tc>
          <w:tcPr>
            <w:tcW w:w="4680" w:type="dxa"/>
          </w:tcPr>
          <w:p w14:paraId="63858ECB" w14:textId="77777777" w:rsidR="00F8039F" w:rsidRPr="0012708E" w:rsidRDefault="00F8039F" w:rsidP="00F8039F">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shd w:val="clear" w:color="auto" w:fill="auto"/>
          </w:tcPr>
          <w:p w14:paraId="15C3F643" w14:textId="170A0001" w:rsidR="00F8039F" w:rsidRPr="00F8039F" w:rsidRDefault="00F8039F" w:rsidP="00F8039F">
            <w:pPr>
              <w:tabs>
                <w:tab w:val="decimal" w:pos="1066"/>
              </w:tabs>
              <w:spacing w:line="240" w:lineRule="atLeast"/>
              <w:ind w:left="-92" w:right="-150"/>
              <w:rPr>
                <w:rFonts w:cs="Times New Roman"/>
                <w:b/>
                <w:bCs/>
                <w:szCs w:val="22"/>
              </w:rPr>
            </w:pPr>
            <w:r w:rsidRPr="0093239C">
              <w:rPr>
                <w:rFonts w:cs="Times New Roman"/>
                <w:b/>
                <w:bCs/>
                <w:szCs w:val="22"/>
              </w:rPr>
              <w:t>3,151,713</w:t>
            </w:r>
          </w:p>
        </w:tc>
        <w:tc>
          <w:tcPr>
            <w:tcW w:w="236" w:type="dxa"/>
            <w:shd w:val="clear" w:color="auto" w:fill="auto"/>
          </w:tcPr>
          <w:p w14:paraId="19CB2D20" w14:textId="77777777" w:rsidR="00F8039F" w:rsidRPr="00F8039F" w:rsidRDefault="00F8039F" w:rsidP="00F8039F">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228EF4BA" w14:textId="75AED929" w:rsidR="00F8039F" w:rsidRPr="00F8039F" w:rsidRDefault="00F8039F" w:rsidP="00F8039F">
            <w:pPr>
              <w:tabs>
                <w:tab w:val="decimal" w:pos="1094"/>
              </w:tabs>
              <w:spacing w:line="240" w:lineRule="atLeast"/>
              <w:ind w:left="-92" w:right="-150"/>
              <w:rPr>
                <w:rFonts w:cs="Times New Roman"/>
                <w:b/>
                <w:bCs/>
                <w:szCs w:val="22"/>
              </w:rPr>
            </w:pPr>
            <w:r w:rsidRPr="0093239C">
              <w:rPr>
                <w:rFonts w:cs="Times New Roman"/>
                <w:b/>
                <w:bCs/>
                <w:szCs w:val="22"/>
              </w:rPr>
              <w:t>54,363,755</w:t>
            </w:r>
          </w:p>
        </w:tc>
        <w:tc>
          <w:tcPr>
            <w:tcW w:w="236" w:type="dxa"/>
            <w:shd w:val="clear" w:color="auto" w:fill="auto"/>
          </w:tcPr>
          <w:p w14:paraId="614F3DB7" w14:textId="77777777" w:rsidR="00F8039F" w:rsidRPr="00F8039F" w:rsidRDefault="00F8039F" w:rsidP="00F8039F">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37FF6D86" w14:textId="4FCDFFF1"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54,369,307</w:t>
            </w:r>
          </w:p>
        </w:tc>
        <w:tc>
          <w:tcPr>
            <w:tcW w:w="248" w:type="dxa"/>
            <w:shd w:val="clear" w:color="auto" w:fill="auto"/>
          </w:tcPr>
          <w:p w14:paraId="5D197190"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342690E2" w14:textId="2CE098BE"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45,911,592</w:t>
            </w:r>
          </w:p>
        </w:tc>
        <w:tc>
          <w:tcPr>
            <w:tcW w:w="292" w:type="dxa"/>
            <w:shd w:val="clear" w:color="auto" w:fill="auto"/>
          </w:tcPr>
          <w:p w14:paraId="4690F356"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41D3FDCA" w14:textId="3F5082D8"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6,620,740</w:t>
            </w:r>
          </w:p>
        </w:tc>
        <w:tc>
          <w:tcPr>
            <w:tcW w:w="243" w:type="dxa"/>
            <w:shd w:val="clear" w:color="auto" w:fill="auto"/>
          </w:tcPr>
          <w:p w14:paraId="7CBBF629" w14:textId="77777777" w:rsidR="00F8039F" w:rsidRPr="00F8039F" w:rsidRDefault="00F8039F" w:rsidP="00F8039F">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51DF838C" w14:textId="0EB87FCC" w:rsidR="00F8039F" w:rsidRPr="00F8039F" w:rsidRDefault="00F8039F" w:rsidP="00F8039F">
            <w:pPr>
              <w:tabs>
                <w:tab w:val="decimal" w:pos="1091"/>
              </w:tabs>
              <w:spacing w:line="240" w:lineRule="atLeast"/>
              <w:ind w:left="-92" w:right="-150"/>
              <w:rPr>
                <w:rFonts w:cs="Times New Roman"/>
                <w:b/>
                <w:bCs/>
                <w:szCs w:val="22"/>
              </w:rPr>
            </w:pPr>
            <w:r w:rsidRPr="0093239C">
              <w:rPr>
                <w:rFonts w:cs="Times New Roman"/>
                <w:b/>
                <w:bCs/>
                <w:szCs w:val="22"/>
              </w:rPr>
              <w:t>164,417,107</w:t>
            </w:r>
          </w:p>
        </w:tc>
      </w:tr>
      <w:tr w:rsidR="00F8039F" w:rsidRPr="0012708E" w14:paraId="5F15F26D" w14:textId="77777777" w:rsidTr="002247BB">
        <w:trPr>
          <w:cantSplit/>
          <w:trHeight w:val="136"/>
        </w:trPr>
        <w:tc>
          <w:tcPr>
            <w:tcW w:w="4680" w:type="dxa"/>
          </w:tcPr>
          <w:p w14:paraId="046C4BB9" w14:textId="77777777" w:rsidR="00F8039F" w:rsidRPr="0012708E" w:rsidRDefault="00F8039F" w:rsidP="00F8039F">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49A19E32" w14:textId="77777777" w:rsidR="00F8039F" w:rsidRPr="00F8039F" w:rsidRDefault="00F8039F" w:rsidP="00F8039F">
            <w:pPr>
              <w:tabs>
                <w:tab w:val="decimal" w:pos="1066"/>
              </w:tabs>
              <w:spacing w:line="240" w:lineRule="atLeast"/>
              <w:ind w:left="-92" w:right="-150"/>
              <w:rPr>
                <w:rFonts w:cs="Times New Roman"/>
                <w:szCs w:val="22"/>
              </w:rPr>
            </w:pPr>
          </w:p>
        </w:tc>
        <w:tc>
          <w:tcPr>
            <w:tcW w:w="236" w:type="dxa"/>
            <w:shd w:val="clear" w:color="auto" w:fill="auto"/>
          </w:tcPr>
          <w:p w14:paraId="583EC186"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7A9317F4" w14:textId="77777777" w:rsidR="00F8039F" w:rsidRPr="00F8039F" w:rsidRDefault="00F8039F" w:rsidP="00F8039F">
            <w:pPr>
              <w:tabs>
                <w:tab w:val="decimal" w:pos="1094"/>
              </w:tabs>
              <w:spacing w:line="240" w:lineRule="atLeast"/>
              <w:ind w:left="-92" w:right="-150"/>
              <w:rPr>
                <w:rFonts w:cs="Times New Roman"/>
                <w:szCs w:val="22"/>
              </w:rPr>
            </w:pPr>
          </w:p>
        </w:tc>
        <w:tc>
          <w:tcPr>
            <w:tcW w:w="236" w:type="dxa"/>
            <w:shd w:val="clear" w:color="auto" w:fill="auto"/>
          </w:tcPr>
          <w:p w14:paraId="780AE984"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55AD7326" w14:textId="77777777" w:rsidR="00F8039F" w:rsidRPr="00F8039F" w:rsidRDefault="00F8039F" w:rsidP="00F8039F">
            <w:pPr>
              <w:tabs>
                <w:tab w:val="decimal" w:pos="1132"/>
              </w:tabs>
              <w:spacing w:line="240" w:lineRule="atLeast"/>
              <w:ind w:left="-92" w:right="-150"/>
              <w:rPr>
                <w:rFonts w:cs="Times New Roman"/>
                <w:szCs w:val="22"/>
              </w:rPr>
            </w:pPr>
          </w:p>
        </w:tc>
        <w:tc>
          <w:tcPr>
            <w:tcW w:w="248" w:type="dxa"/>
            <w:shd w:val="clear" w:color="auto" w:fill="auto"/>
          </w:tcPr>
          <w:p w14:paraId="7A275EEE"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5371C067" w14:textId="77777777" w:rsidR="00F8039F" w:rsidRPr="00F8039F" w:rsidRDefault="00F8039F" w:rsidP="00F8039F">
            <w:pPr>
              <w:tabs>
                <w:tab w:val="decimal" w:pos="1132"/>
              </w:tabs>
              <w:spacing w:line="240" w:lineRule="atLeast"/>
              <w:ind w:left="-92" w:right="-150"/>
              <w:rPr>
                <w:rFonts w:cs="Times New Roman"/>
                <w:szCs w:val="22"/>
              </w:rPr>
            </w:pPr>
          </w:p>
        </w:tc>
        <w:tc>
          <w:tcPr>
            <w:tcW w:w="292" w:type="dxa"/>
            <w:shd w:val="clear" w:color="auto" w:fill="auto"/>
          </w:tcPr>
          <w:p w14:paraId="4DEF17A5"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686AE1D1" w14:textId="77777777" w:rsidR="00F8039F" w:rsidRPr="00F8039F" w:rsidRDefault="00F8039F" w:rsidP="00F8039F">
            <w:pPr>
              <w:tabs>
                <w:tab w:val="decimal" w:pos="1132"/>
              </w:tabs>
              <w:spacing w:line="240" w:lineRule="atLeast"/>
              <w:ind w:left="-92" w:right="-150"/>
              <w:rPr>
                <w:rFonts w:cs="Times New Roman"/>
                <w:szCs w:val="22"/>
              </w:rPr>
            </w:pPr>
          </w:p>
        </w:tc>
        <w:tc>
          <w:tcPr>
            <w:tcW w:w="243" w:type="dxa"/>
            <w:shd w:val="clear" w:color="auto" w:fill="auto"/>
          </w:tcPr>
          <w:p w14:paraId="6765F6B3" w14:textId="77777777" w:rsidR="00F8039F" w:rsidRPr="00F8039F" w:rsidRDefault="00F8039F" w:rsidP="00F8039F">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4DB620D2" w14:textId="77777777" w:rsidR="00F8039F" w:rsidRPr="00F8039F" w:rsidRDefault="00F8039F" w:rsidP="00F8039F">
            <w:pPr>
              <w:tabs>
                <w:tab w:val="decimal" w:pos="1020"/>
                <w:tab w:val="decimal" w:pos="1091"/>
              </w:tabs>
              <w:spacing w:line="240" w:lineRule="atLeast"/>
              <w:ind w:left="-92" w:right="-150"/>
              <w:rPr>
                <w:rFonts w:cs="Times New Roman"/>
                <w:szCs w:val="22"/>
              </w:rPr>
            </w:pPr>
          </w:p>
        </w:tc>
      </w:tr>
      <w:tr w:rsidR="00F8039F" w:rsidRPr="0012708E" w14:paraId="253E003E" w14:textId="77777777" w:rsidTr="002247BB">
        <w:trPr>
          <w:cantSplit/>
        </w:trPr>
        <w:tc>
          <w:tcPr>
            <w:tcW w:w="4680" w:type="dxa"/>
          </w:tcPr>
          <w:p w14:paraId="68022D24" w14:textId="77777777" w:rsidR="00F8039F" w:rsidRPr="0012708E" w:rsidRDefault="00F8039F" w:rsidP="00F8039F">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shd w:val="clear" w:color="auto" w:fill="auto"/>
            <w:vAlign w:val="bottom"/>
          </w:tcPr>
          <w:p w14:paraId="368AAD59" w14:textId="77777777" w:rsidR="00F8039F" w:rsidRPr="00F8039F" w:rsidRDefault="00F8039F" w:rsidP="00F8039F">
            <w:pPr>
              <w:tabs>
                <w:tab w:val="decimal" w:pos="1066"/>
              </w:tabs>
              <w:spacing w:line="240" w:lineRule="atLeast"/>
              <w:ind w:left="-92" w:right="-150"/>
              <w:rPr>
                <w:rFonts w:cs="Times New Roman"/>
                <w:szCs w:val="22"/>
              </w:rPr>
            </w:pPr>
          </w:p>
        </w:tc>
        <w:tc>
          <w:tcPr>
            <w:tcW w:w="236" w:type="dxa"/>
            <w:shd w:val="clear" w:color="auto" w:fill="auto"/>
          </w:tcPr>
          <w:p w14:paraId="0128FF0F"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1CCDA01E" w14:textId="77777777" w:rsidR="00F8039F" w:rsidRPr="00F8039F" w:rsidRDefault="00F8039F" w:rsidP="00F8039F">
            <w:pPr>
              <w:tabs>
                <w:tab w:val="decimal" w:pos="1094"/>
              </w:tabs>
              <w:spacing w:line="240" w:lineRule="atLeast"/>
              <w:ind w:left="-92" w:right="-150"/>
              <w:rPr>
                <w:rFonts w:cs="Times New Roman"/>
                <w:szCs w:val="22"/>
              </w:rPr>
            </w:pPr>
          </w:p>
        </w:tc>
        <w:tc>
          <w:tcPr>
            <w:tcW w:w="236" w:type="dxa"/>
            <w:shd w:val="clear" w:color="auto" w:fill="auto"/>
          </w:tcPr>
          <w:p w14:paraId="1784652F"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405" w:type="dxa"/>
            <w:shd w:val="clear" w:color="auto" w:fill="auto"/>
          </w:tcPr>
          <w:p w14:paraId="4D2A8996" w14:textId="77777777" w:rsidR="00F8039F" w:rsidRPr="00F8039F" w:rsidRDefault="00F8039F" w:rsidP="00F8039F">
            <w:pPr>
              <w:tabs>
                <w:tab w:val="decimal" w:pos="1132"/>
              </w:tabs>
              <w:spacing w:line="240" w:lineRule="atLeast"/>
              <w:ind w:left="-92" w:right="-150"/>
              <w:rPr>
                <w:rFonts w:cs="Times New Roman"/>
                <w:szCs w:val="22"/>
              </w:rPr>
            </w:pPr>
          </w:p>
        </w:tc>
        <w:tc>
          <w:tcPr>
            <w:tcW w:w="248" w:type="dxa"/>
            <w:shd w:val="clear" w:color="auto" w:fill="auto"/>
          </w:tcPr>
          <w:p w14:paraId="73ED28F3"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399" w:type="dxa"/>
            <w:shd w:val="clear" w:color="auto" w:fill="auto"/>
          </w:tcPr>
          <w:p w14:paraId="6C48F88C" w14:textId="77777777" w:rsidR="00F8039F" w:rsidRPr="00F8039F" w:rsidRDefault="00F8039F" w:rsidP="00F8039F">
            <w:pPr>
              <w:tabs>
                <w:tab w:val="decimal" w:pos="1132"/>
              </w:tabs>
              <w:spacing w:line="240" w:lineRule="atLeast"/>
              <w:ind w:left="-92" w:right="-150"/>
              <w:rPr>
                <w:rFonts w:cs="Times New Roman"/>
                <w:szCs w:val="22"/>
              </w:rPr>
            </w:pPr>
          </w:p>
        </w:tc>
        <w:tc>
          <w:tcPr>
            <w:tcW w:w="292" w:type="dxa"/>
            <w:shd w:val="clear" w:color="auto" w:fill="auto"/>
          </w:tcPr>
          <w:p w14:paraId="4673FFE1"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1373" w:type="dxa"/>
            <w:shd w:val="clear" w:color="auto" w:fill="auto"/>
          </w:tcPr>
          <w:p w14:paraId="6B2C3FAA" w14:textId="77777777" w:rsidR="00F8039F" w:rsidRPr="00F8039F" w:rsidRDefault="00F8039F" w:rsidP="00F8039F">
            <w:pPr>
              <w:tabs>
                <w:tab w:val="decimal" w:pos="1132"/>
              </w:tabs>
              <w:spacing w:line="240" w:lineRule="atLeast"/>
              <w:ind w:left="-92" w:right="-150"/>
              <w:rPr>
                <w:rFonts w:cs="Times New Roman"/>
                <w:szCs w:val="22"/>
                <w:cs/>
                <w:lang w:bidi="th-TH"/>
              </w:rPr>
            </w:pPr>
          </w:p>
        </w:tc>
        <w:tc>
          <w:tcPr>
            <w:tcW w:w="243" w:type="dxa"/>
            <w:shd w:val="clear" w:color="auto" w:fill="auto"/>
          </w:tcPr>
          <w:p w14:paraId="1B93504D" w14:textId="77777777" w:rsidR="00F8039F" w:rsidRPr="00F8039F" w:rsidRDefault="00F8039F" w:rsidP="00F8039F">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7D7C510B" w14:textId="77777777" w:rsidR="00F8039F" w:rsidRPr="00F8039F" w:rsidRDefault="00F8039F" w:rsidP="00F8039F">
            <w:pPr>
              <w:tabs>
                <w:tab w:val="decimal" w:pos="1020"/>
                <w:tab w:val="decimal" w:pos="1091"/>
              </w:tabs>
              <w:spacing w:line="240" w:lineRule="atLeast"/>
              <w:ind w:left="-92" w:right="-150"/>
              <w:rPr>
                <w:rFonts w:cs="Times New Roman"/>
                <w:szCs w:val="22"/>
              </w:rPr>
            </w:pPr>
          </w:p>
        </w:tc>
      </w:tr>
      <w:tr w:rsidR="00F8039F" w:rsidRPr="0012708E" w14:paraId="644D1116" w14:textId="77777777" w:rsidTr="00F3534A">
        <w:trPr>
          <w:cantSplit/>
        </w:trPr>
        <w:tc>
          <w:tcPr>
            <w:tcW w:w="4680" w:type="dxa"/>
          </w:tcPr>
          <w:p w14:paraId="569C1E11" w14:textId="77777777" w:rsidR="00F8039F" w:rsidRPr="0012708E" w:rsidRDefault="00F8039F" w:rsidP="00F8039F">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shd w:val="clear" w:color="auto" w:fill="auto"/>
          </w:tcPr>
          <w:p w14:paraId="3E3A6052" w14:textId="29AD712A"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37,235,216</w:t>
            </w:r>
          </w:p>
        </w:tc>
        <w:tc>
          <w:tcPr>
            <w:tcW w:w="236" w:type="dxa"/>
            <w:shd w:val="clear" w:color="auto" w:fill="auto"/>
          </w:tcPr>
          <w:p w14:paraId="608E0413" w14:textId="77777777" w:rsidR="00F8039F" w:rsidRPr="00F8039F" w:rsidRDefault="00F8039F" w:rsidP="00F8039F">
            <w:pPr>
              <w:tabs>
                <w:tab w:val="decimal" w:pos="1132"/>
              </w:tabs>
              <w:spacing w:line="240" w:lineRule="atLeast"/>
              <w:ind w:right="-150"/>
              <w:rPr>
                <w:rFonts w:cs="Times New Roman"/>
                <w:szCs w:val="22"/>
                <w:rtl/>
                <w:cs/>
              </w:rPr>
            </w:pPr>
          </w:p>
        </w:tc>
        <w:tc>
          <w:tcPr>
            <w:tcW w:w="1330" w:type="dxa"/>
            <w:shd w:val="clear" w:color="auto" w:fill="auto"/>
          </w:tcPr>
          <w:p w14:paraId="433F4862" w14:textId="7DDB146C"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63,719,988</w:t>
            </w:r>
          </w:p>
        </w:tc>
        <w:tc>
          <w:tcPr>
            <w:tcW w:w="236" w:type="dxa"/>
            <w:shd w:val="clear" w:color="auto" w:fill="auto"/>
          </w:tcPr>
          <w:p w14:paraId="6DC8BEA0" w14:textId="77777777" w:rsidR="00F8039F" w:rsidRPr="00F8039F" w:rsidRDefault="00F8039F" w:rsidP="00F8039F">
            <w:pPr>
              <w:tabs>
                <w:tab w:val="decimal" w:pos="1132"/>
              </w:tabs>
              <w:spacing w:line="240" w:lineRule="atLeast"/>
              <w:ind w:right="-150"/>
              <w:rPr>
                <w:rFonts w:cs="Times New Roman"/>
                <w:szCs w:val="22"/>
                <w:rtl/>
                <w:cs/>
              </w:rPr>
            </w:pPr>
          </w:p>
        </w:tc>
        <w:tc>
          <w:tcPr>
            <w:tcW w:w="1405" w:type="dxa"/>
            <w:shd w:val="clear" w:color="auto" w:fill="auto"/>
          </w:tcPr>
          <w:p w14:paraId="4945F6F6" w14:textId="58AB6DF7"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15,806,409</w:t>
            </w:r>
          </w:p>
        </w:tc>
        <w:tc>
          <w:tcPr>
            <w:tcW w:w="248" w:type="dxa"/>
            <w:shd w:val="clear" w:color="auto" w:fill="auto"/>
          </w:tcPr>
          <w:p w14:paraId="1C201881" w14:textId="77777777" w:rsidR="00F8039F" w:rsidRPr="00F8039F" w:rsidRDefault="00F8039F" w:rsidP="00F8039F">
            <w:pPr>
              <w:tabs>
                <w:tab w:val="decimal" w:pos="1132"/>
              </w:tabs>
              <w:spacing w:line="240" w:lineRule="atLeast"/>
              <w:ind w:right="-150"/>
              <w:rPr>
                <w:rFonts w:cs="Times New Roman"/>
                <w:szCs w:val="22"/>
                <w:rtl/>
                <w:cs/>
              </w:rPr>
            </w:pPr>
          </w:p>
        </w:tc>
        <w:tc>
          <w:tcPr>
            <w:tcW w:w="1399" w:type="dxa"/>
            <w:shd w:val="clear" w:color="auto" w:fill="auto"/>
          </w:tcPr>
          <w:p w14:paraId="1658DE3D" w14:textId="43A68AF3"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6A5287AD"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7B2BD68E" w14:textId="672D6D88"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5BD2F634"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473C0307" w14:textId="54CFF1C4" w:rsidR="00F8039F" w:rsidRPr="00F8039F" w:rsidRDefault="00F8039F" w:rsidP="00F8039F">
            <w:pPr>
              <w:tabs>
                <w:tab w:val="decimal" w:pos="1091"/>
              </w:tabs>
              <w:spacing w:line="240" w:lineRule="atLeast"/>
              <w:ind w:right="-150"/>
              <w:rPr>
                <w:rFonts w:cs="Times New Roman"/>
                <w:szCs w:val="22"/>
                <w:rtl/>
                <w:cs/>
              </w:rPr>
            </w:pPr>
            <w:r w:rsidRPr="0093239C">
              <w:rPr>
                <w:rFonts w:cs="Times New Roman"/>
                <w:szCs w:val="22"/>
              </w:rPr>
              <w:t>116,761,613</w:t>
            </w:r>
          </w:p>
        </w:tc>
      </w:tr>
      <w:tr w:rsidR="00F8039F" w:rsidRPr="0012708E" w14:paraId="0BF05844" w14:textId="77777777" w:rsidTr="00F3534A">
        <w:trPr>
          <w:cantSplit/>
        </w:trPr>
        <w:tc>
          <w:tcPr>
            <w:tcW w:w="4680" w:type="dxa"/>
          </w:tcPr>
          <w:p w14:paraId="7B956842" w14:textId="77777777" w:rsidR="00F8039F" w:rsidRPr="0012708E" w:rsidRDefault="00F8039F" w:rsidP="00F8039F">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shd w:val="clear" w:color="auto" w:fill="auto"/>
            <w:vAlign w:val="bottom"/>
          </w:tcPr>
          <w:p w14:paraId="2DCDA211" w14:textId="487AD39B"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502,700</w:t>
            </w:r>
          </w:p>
        </w:tc>
        <w:tc>
          <w:tcPr>
            <w:tcW w:w="236" w:type="dxa"/>
            <w:shd w:val="clear" w:color="auto" w:fill="auto"/>
          </w:tcPr>
          <w:p w14:paraId="44CF23D8" w14:textId="77777777" w:rsidR="00F8039F" w:rsidRPr="00F8039F" w:rsidRDefault="00F8039F" w:rsidP="00F8039F">
            <w:pPr>
              <w:tabs>
                <w:tab w:val="decimal" w:pos="1132"/>
              </w:tabs>
              <w:spacing w:line="240" w:lineRule="atLeast"/>
              <w:ind w:right="-150"/>
              <w:rPr>
                <w:rFonts w:cs="Times New Roman"/>
                <w:szCs w:val="22"/>
                <w:rtl/>
                <w:cs/>
              </w:rPr>
            </w:pPr>
          </w:p>
        </w:tc>
        <w:tc>
          <w:tcPr>
            <w:tcW w:w="1330" w:type="dxa"/>
            <w:shd w:val="clear" w:color="auto" w:fill="auto"/>
            <w:vAlign w:val="bottom"/>
          </w:tcPr>
          <w:p w14:paraId="599EDBC0" w14:textId="2B14AE43"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47,845</w:t>
            </w:r>
          </w:p>
        </w:tc>
        <w:tc>
          <w:tcPr>
            <w:tcW w:w="236" w:type="dxa"/>
            <w:shd w:val="clear" w:color="auto" w:fill="auto"/>
          </w:tcPr>
          <w:p w14:paraId="3E613D20" w14:textId="77777777" w:rsidR="00F8039F" w:rsidRPr="00F8039F" w:rsidRDefault="00F8039F" w:rsidP="00F8039F">
            <w:pPr>
              <w:tabs>
                <w:tab w:val="decimal" w:pos="1132"/>
              </w:tabs>
              <w:spacing w:line="240" w:lineRule="atLeast"/>
              <w:ind w:right="-150"/>
              <w:rPr>
                <w:rFonts w:cs="Times New Roman"/>
                <w:szCs w:val="22"/>
                <w:rtl/>
                <w:cs/>
              </w:rPr>
            </w:pPr>
          </w:p>
        </w:tc>
        <w:tc>
          <w:tcPr>
            <w:tcW w:w="1405" w:type="dxa"/>
            <w:shd w:val="clear" w:color="auto" w:fill="auto"/>
            <w:vAlign w:val="bottom"/>
          </w:tcPr>
          <w:p w14:paraId="3372CF70" w14:textId="536E08B8"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22,206,853</w:t>
            </w:r>
          </w:p>
        </w:tc>
        <w:tc>
          <w:tcPr>
            <w:tcW w:w="248" w:type="dxa"/>
            <w:shd w:val="clear" w:color="auto" w:fill="auto"/>
          </w:tcPr>
          <w:p w14:paraId="568CDB38" w14:textId="77777777" w:rsidR="00F8039F" w:rsidRPr="00F8039F" w:rsidRDefault="00F8039F" w:rsidP="00F8039F">
            <w:pPr>
              <w:tabs>
                <w:tab w:val="decimal" w:pos="1132"/>
              </w:tabs>
              <w:spacing w:line="240" w:lineRule="atLeast"/>
              <w:ind w:right="-150"/>
              <w:rPr>
                <w:rFonts w:cs="Times New Roman"/>
                <w:szCs w:val="22"/>
                <w:rtl/>
                <w:cs/>
              </w:rPr>
            </w:pPr>
          </w:p>
        </w:tc>
        <w:tc>
          <w:tcPr>
            <w:tcW w:w="1399" w:type="dxa"/>
            <w:shd w:val="clear" w:color="auto" w:fill="auto"/>
          </w:tcPr>
          <w:p w14:paraId="74C2E3E2" w14:textId="3F516684"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73AD4E8F" w14:textId="77777777" w:rsidR="00F8039F" w:rsidRPr="00F8039F" w:rsidRDefault="00F8039F" w:rsidP="00F8039F">
            <w:pPr>
              <w:tabs>
                <w:tab w:val="decimal" w:pos="1132"/>
              </w:tabs>
              <w:spacing w:line="240" w:lineRule="atLeast"/>
              <w:ind w:right="-150"/>
              <w:rPr>
                <w:rFonts w:cs="Times New Roman"/>
                <w:szCs w:val="22"/>
                <w:rtl/>
                <w:cs/>
              </w:rPr>
            </w:pPr>
          </w:p>
        </w:tc>
        <w:tc>
          <w:tcPr>
            <w:tcW w:w="1373" w:type="dxa"/>
            <w:shd w:val="clear" w:color="auto" w:fill="auto"/>
            <w:vAlign w:val="bottom"/>
          </w:tcPr>
          <w:p w14:paraId="5AABAEB9" w14:textId="30D6B078"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075AC2E8"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vAlign w:val="bottom"/>
          </w:tcPr>
          <w:p w14:paraId="3FF3EDA3" w14:textId="373CAF41"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22,757,398</w:t>
            </w:r>
          </w:p>
        </w:tc>
      </w:tr>
      <w:tr w:rsidR="00F8039F" w:rsidRPr="0012708E" w14:paraId="798A6421" w14:textId="77777777" w:rsidTr="00F3534A">
        <w:trPr>
          <w:cantSplit/>
        </w:trPr>
        <w:tc>
          <w:tcPr>
            <w:tcW w:w="4680" w:type="dxa"/>
          </w:tcPr>
          <w:p w14:paraId="1E76D836" w14:textId="77777777" w:rsidR="00F8039F" w:rsidRPr="0012708E" w:rsidRDefault="00F8039F" w:rsidP="00F8039F">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shd w:val="clear" w:color="auto" w:fill="auto"/>
          </w:tcPr>
          <w:p w14:paraId="5051493D" w14:textId="2E1C2B47"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145,601</w:t>
            </w:r>
          </w:p>
        </w:tc>
        <w:tc>
          <w:tcPr>
            <w:tcW w:w="236" w:type="dxa"/>
            <w:shd w:val="clear" w:color="auto" w:fill="auto"/>
          </w:tcPr>
          <w:p w14:paraId="597376C9"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shd w:val="clear" w:color="auto" w:fill="auto"/>
          </w:tcPr>
          <w:p w14:paraId="3DA0DDC1" w14:textId="09B51465"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5F67FBB2"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shd w:val="clear" w:color="auto" w:fill="auto"/>
          </w:tcPr>
          <w:p w14:paraId="332FB98D" w14:textId="02DC12C1"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48EE208D"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shd w:val="clear" w:color="auto" w:fill="auto"/>
          </w:tcPr>
          <w:p w14:paraId="7263A241" w14:textId="4FC82218"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73547A11"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0ADBD218" w14:textId="4BD0E476"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2E179632"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59E9CDD6" w14:textId="27D9695F"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145,601</w:t>
            </w:r>
          </w:p>
        </w:tc>
      </w:tr>
      <w:tr w:rsidR="00F8039F" w:rsidRPr="0012708E" w14:paraId="7F4F7779" w14:textId="77777777" w:rsidTr="00F3534A">
        <w:trPr>
          <w:cantSplit/>
        </w:trPr>
        <w:tc>
          <w:tcPr>
            <w:tcW w:w="4680" w:type="dxa"/>
          </w:tcPr>
          <w:p w14:paraId="4D303A94" w14:textId="77777777" w:rsidR="00F8039F" w:rsidRPr="0012708E" w:rsidRDefault="00F8039F" w:rsidP="00F8039F">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shd w:val="clear" w:color="auto" w:fill="auto"/>
          </w:tcPr>
          <w:p w14:paraId="4E440B85" w14:textId="5AAC2792"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237AB94C"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shd w:val="clear" w:color="auto" w:fill="auto"/>
          </w:tcPr>
          <w:p w14:paraId="36235321" w14:textId="1976DF83"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0438ED83"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shd w:val="clear" w:color="auto" w:fill="auto"/>
          </w:tcPr>
          <w:p w14:paraId="16FC69DF" w14:textId="00696568"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6C765B16"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shd w:val="clear" w:color="auto" w:fill="auto"/>
          </w:tcPr>
          <w:p w14:paraId="13915B59" w14:textId="6663FED3"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2,611,763</w:t>
            </w:r>
          </w:p>
        </w:tc>
        <w:tc>
          <w:tcPr>
            <w:tcW w:w="292" w:type="dxa"/>
            <w:shd w:val="clear" w:color="auto" w:fill="auto"/>
          </w:tcPr>
          <w:p w14:paraId="4A6A1EA7"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shd w:val="clear" w:color="auto" w:fill="auto"/>
          </w:tcPr>
          <w:p w14:paraId="6426C4C8" w14:textId="2533DFC3"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3E581DE0"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shd w:val="clear" w:color="auto" w:fill="auto"/>
          </w:tcPr>
          <w:p w14:paraId="557EDF75" w14:textId="521C0E69"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2,611,763</w:t>
            </w:r>
          </w:p>
        </w:tc>
      </w:tr>
      <w:tr w:rsidR="00F8039F" w:rsidRPr="0012708E" w14:paraId="5785425B" w14:textId="77777777" w:rsidTr="00F3534A">
        <w:trPr>
          <w:cantSplit/>
        </w:trPr>
        <w:tc>
          <w:tcPr>
            <w:tcW w:w="4680" w:type="dxa"/>
          </w:tcPr>
          <w:p w14:paraId="26A75358" w14:textId="77777777" w:rsidR="00F8039F" w:rsidRPr="0012708E" w:rsidRDefault="00F8039F" w:rsidP="00F8039F">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shd w:val="clear" w:color="auto" w:fill="auto"/>
          </w:tcPr>
          <w:p w14:paraId="7C353081" w14:textId="1961B26E" w:rsidR="00F8039F" w:rsidRPr="00F8039F" w:rsidRDefault="00F8039F" w:rsidP="00F8039F">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1F92C764" w14:textId="77777777" w:rsidR="00F8039F" w:rsidRPr="00F8039F" w:rsidRDefault="00F8039F" w:rsidP="00F8039F">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5CF80AFD" w14:textId="5406E919" w:rsidR="00F8039F" w:rsidRPr="00F8039F" w:rsidRDefault="00F8039F" w:rsidP="00F8039F">
            <w:pPr>
              <w:tabs>
                <w:tab w:val="decimal" w:pos="1094"/>
              </w:tabs>
              <w:spacing w:line="240" w:lineRule="atLeast"/>
              <w:ind w:right="-150"/>
              <w:rPr>
                <w:rFonts w:cs="Times New Roman"/>
                <w:szCs w:val="22"/>
                <w:lang w:bidi="th-TH"/>
              </w:rPr>
            </w:pPr>
            <w:r w:rsidRPr="0093239C">
              <w:rPr>
                <w:rFonts w:cs="Times New Roman"/>
                <w:szCs w:val="22"/>
              </w:rPr>
              <w:t>1,867,118</w:t>
            </w:r>
          </w:p>
        </w:tc>
        <w:tc>
          <w:tcPr>
            <w:tcW w:w="236" w:type="dxa"/>
            <w:shd w:val="clear" w:color="auto" w:fill="auto"/>
          </w:tcPr>
          <w:p w14:paraId="32CA6693" w14:textId="77777777" w:rsidR="00F8039F" w:rsidRPr="00F8039F" w:rsidRDefault="00F8039F" w:rsidP="00F8039F">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19CDE700" w14:textId="28293455"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57,851</w:t>
            </w:r>
          </w:p>
        </w:tc>
        <w:tc>
          <w:tcPr>
            <w:tcW w:w="248" w:type="dxa"/>
            <w:shd w:val="clear" w:color="auto" w:fill="auto"/>
          </w:tcPr>
          <w:p w14:paraId="0B23BD6D" w14:textId="77777777" w:rsidR="00F8039F" w:rsidRPr="00F8039F" w:rsidRDefault="00F8039F" w:rsidP="00F8039F">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7526AA94" w14:textId="4FC968F6"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676AE181" w14:textId="77777777" w:rsidR="00F8039F" w:rsidRPr="00F8039F" w:rsidRDefault="00F8039F" w:rsidP="00F8039F">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0A5A07E1" w14:textId="7CCC752A" w:rsidR="00F8039F" w:rsidRPr="00F8039F" w:rsidRDefault="00F8039F" w:rsidP="00F8039F">
            <w:pPr>
              <w:tabs>
                <w:tab w:val="decimal" w:pos="1132"/>
              </w:tabs>
              <w:spacing w:line="240" w:lineRule="atLeast"/>
              <w:ind w:right="-150"/>
              <w:rPr>
                <w:rFonts w:cs="Times New Roman"/>
                <w:szCs w:val="22"/>
                <w:lang w:bidi="th-TH"/>
              </w:rPr>
            </w:pPr>
            <w:r w:rsidRPr="0093239C">
              <w:rPr>
                <w:rFonts w:cs="Times New Roman"/>
                <w:szCs w:val="22"/>
              </w:rPr>
              <w:t>787</w:t>
            </w:r>
          </w:p>
        </w:tc>
        <w:tc>
          <w:tcPr>
            <w:tcW w:w="243" w:type="dxa"/>
            <w:shd w:val="clear" w:color="auto" w:fill="auto"/>
          </w:tcPr>
          <w:p w14:paraId="3AECF970" w14:textId="77777777" w:rsidR="00F8039F" w:rsidRPr="00F8039F" w:rsidRDefault="00F8039F" w:rsidP="00F8039F">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302A0818" w14:textId="4AB7B741" w:rsidR="00F8039F" w:rsidRPr="00F8039F" w:rsidRDefault="00F8039F" w:rsidP="00F8039F">
            <w:pPr>
              <w:tabs>
                <w:tab w:val="decimal" w:pos="1091"/>
              </w:tabs>
              <w:spacing w:line="240" w:lineRule="atLeast"/>
              <w:ind w:right="-150"/>
              <w:rPr>
                <w:rFonts w:cs="Times New Roman"/>
                <w:szCs w:val="22"/>
                <w:lang w:bidi="th-TH"/>
              </w:rPr>
            </w:pPr>
            <w:r w:rsidRPr="0093239C">
              <w:rPr>
                <w:rFonts w:cs="Times New Roman"/>
                <w:szCs w:val="22"/>
              </w:rPr>
              <w:t>1,925,756</w:t>
            </w:r>
          </w:p>
        </w:tc>
      </w:tr>
      <w:tr w:rsidR="00F8039F" w:rsidRPr="0012708E" w14:paraId="32A9FA8A" w14:textId="77777777" w:rsidTr="002247BB">
        <w:trPr>
          <w:cantSplit/>
          <w:trHeight w:val="172"/>
        </w:trPr>
        <w:tc>
          <w:tcPr>
            <w:tcW w:w="4680" w:type="dxa"/>
          </w:tcPr>
          <w:p w14:paraId="2E4F7B65" w14:textId="77777777" w:rsidR="00F8039F" w:rsidRPr="0012708E" w:rsidRDefault="00F8039F" w:rsidP="00F8039F">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3A3D9F78" w14:textId="04FE2124" w:rsidR="00F8039F" w:rsidRPr="00F8039F" w:rsidRDefault="00F8039F" w:rsidP="00F8039F">
            <w:pPr>
              <w:tabs>
                <w:tab w:val="decimal" w:pos="1066"/>
              </w:tabs>
              <w:spacing w:line="240" w:lineRule="atLeast"/>
              <w:ind w:left="-92" w:right="-150"/>
              <w:rPr>
                <w:rFonts w:cs="Times New Roman"/>
                <w:b/>
                <w:bCs/>
                <w:szCs w:val="22"/>
              </w:rPr>
            </w:pPr>
            <w:r w:rsidRPr="0093239C">
              <w:rPr>
                <w:rFonts w:cs="Times New Roman"/>
                <w:b/>
                <w:bCs/>
                <w:szCs w:val="22"/>
              </w:rPr>
              <w:t>37,883,517</w:t>
            </w:r>
          </w:p>
        </w:tc>
        <w:tc>
          <w:tcPr>
            <w:tcW w:w="236" w:type="dxa"/>
            <w:shd w:val="clear" w:color="auto" w:fill="auto"/>
          </w:tcPr>
          <w:p w14:paraId="691B86E6"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60130A42" w14:textId="244A2477" w:rsidR="00F8039F" w:rsidRPr="00F8039F" w:rsidRDefault="00F8039F" w:rsidP="00F8039F">
            <w:pPr>
              <w:tabs>
                <w:tab w:val="decimal" w:pos="1094"/>
              </w:tabs>
              <w:spacing w:line="240" w:lineRule="atLeast"/>
              <w:ind w:left="-92" w:right="-150"/>
              <w:rPr>
                <w:rFonts w:cs="Times New Roman"/>
                <w:b/>
                <w:bCs/>
                <w:szCs w:val="22"/>
              </w:rPr>
            </w:pPr>
            <w:r w:rsidRPr="0093239C">
              <w:rPr>
                <w:rFonts w:cs="Times New Roman"/>
                <w:b/>
                <w:bCs/>
                <w:szCs w:val="22"/>
              </w:rPr>
              <w:t>65,634,951</w:t>
            </w:r>
          </w:p>
        </w:tc>
        <w:tc>
          <w:tcPr>
            <w:tcW w:w="236" w:type="dxa"/>
            <w:shd w:val="clear" w:color="auto" w:fill="auto"/>
          </w:tcPr>
          <w:p w14:paraId="557D649C"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46899E52" w14:textId="4B65C086"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38,071,113</w:t>
            </w:r>
          </w:p>
        </w:tc>
        <w:tc>
          <w:tcPr>
            <w:tcW w:w="248" w:type="dxa"/>
            <w:shd w:val="clear" w:color="auto" w:fill="auto"/>
          </w:tcPr>
          <w:p w14:paraId="288B8DFA"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0CD26FAA" w14:textId="19979F9C"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2,611,763</w:t>
            </w:r>
          </w:p>
        </w:tc>
        <w:tc>
          <w:tcPr>
            <w:tcW w:w="292" w:type="dxa"/>
            <w:shd w:val="clear" w:color="auto" w:fill="auto"/>
          </w:tcPr>
          <w:p w14:paraId="001276F2"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5F69DF81" w14:textId="68D2EFB9"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787</w:t>
            </w:r>
          </w:p>
        </w:tc>
        <w:tc>
          <w:tcPr>
            <w:tcW w:w="243" w:type="dxa"/>
            <w:shd w:val="clear" w:color="auto" w:fill="auto"/>
          </w:tcPr>
          <w:p w14:paraId="7BB03D8A" w14:textId="77777777" w:rsidR="00F8039F" w:rsidRPr="00F8039F" w:rsidRDefault="00F8039F" w:rsidP="00F8039F">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3335D144" w14:textId="7F43740E" w:rsidR="00F8039F" w:rsidRPr="00F8039F" w:rsidRDefault="00F8039F" w:rsidP="00F8039F">
            <w:pPr>
              <w:tabs>
                <w:tab w:val="decimal" w:pos="1091"/>
              </w:tabs>
              <w:spacing w:line="240" w:lineRule="atLeast"/>
              <w:ind w:left="-92" w:right="-150"/>
              <w:rPr>
                <w:rFonts w:cs="Times New Roman"/>
                <w:b/>
                <w:bCs/>
                <w:szCs w:val="22"/>
              </w:rPr>
            </w:pPr>
            <w:r w:rsidRPr="0093239C">
              <w:rPr>
                <w:rFonts w:cs="Times New Roman"/>
                <w:b/>
                <w:bCs/>
                <w:szCs w:val="22"/>
              </w:rPr>
              <w:t>144,202,131</w:t>
            </w:r>
          </w:p>
        </w:tc>
      </w:tr>
      <w:tr w:rsidR="00F8039F" w:rsidRPr="0012708E" w14:paraId="08A4BDE2" w14:textId="77777777" w:rsidTr="00F3534A">
        <w:trPr>
          <w:cantSplit/>
          <w:trHeight w:val="164"/>
        </w:trPr>
        <w:tc>
          <w:tcPr>
            <w:tcW w:w="4680" w:type="dxa"/>
          </w:tcPr>
          <w:p w14:paraId="3DFD5BFF" w14:textId="77777777" w:rsidR="00F8039F" w:rsidRPr="0012708E" w:rsidRDefault="00F8039F" w:rsidP="00F8039F">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3BBF13A3" w14:textId="77777777" w:rsidR="00F8039F" w:rsidRPr="00F8039F" w:rsidRDefault="00F8039F" w:rsidP="00F8039F">
            <w:pPr>
              <w:tabs>
                <w:tab w:val="decimal" w:pos="1066"/>
              </w:tabs>
              <w:spacing w:line="240" w:lineRule="atLeast"/>
              <w:ind w:left="-92" w:right="-150"/>
              <w:rPr>
                <w:rFonts w:cs="Times New Roman"/>
                <w:b/>
                <w:bCs/>
                <w:szCs w:val="22"/>
              </w:rPr>
            </w:pPr>
          </w:p>
        </w:tc>
        <w:tc>
          <w:tcPr>
            <w:tcW w:w="236" w:type="dxa"/>
            <w:shd w:val="clear" w:color="auto" w:fill="auto"/>
          </w:tcPr>
          <w:p w14:paraId="2C61316D"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27B1FAF1" w14:textId="77777777" w:rsidR="00F8039F" w:rsidRPr="00F8039F" w:rsidRDefault="00F8039F" w:rsidP="00F8039F">
            <w:pPr>
              <w:tabs>
                <w:tab w:val="decimal" w:pos="1094"/>
              </w:tabs>
              <w:spacing w:line="240" w:lineRule="atLeast"/>
              <w:ind w:left="-92" w:right="-150"/>
              <w:rPr>
                <w:rFonts w:cs="Times New Roman"/>
                <w:b/>
                <w:bCs/>
                <w:szCs w:val="22"/>
              </w:rPr>
            </w:pPr>
          </w:p>
        </w:tc>
        <w:tc>
          <w:tcPr>
            <w:tcW w:w="236" w:type="dxa"/>
            <w:shd w:val="clear" w:color="auto" w:fill="auto"/>
          </w:tcPr>
          <w:p w14:paraId="71F4A8F1"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52022AFF" w14:textId="77777777" w:rsidR="00F8039F" w:rsidRPr="00F8039F" w:rsidRDefault="00F8039F" w:rsidP="00F8039F">
            <w:pPr>
              <w:tabs>
                <w:tab w:val="decimal" w:pos="1132"/>
              </w:tabs>
              <w:spacing w:line="240" w:lineRule="atLeast"/>
              <w:ind w:left="-92" w:right="-150"/>
              <w:rPr>
                <w:rFonts w:cs="Times New Roman"/>
                <w:b/>
                <w:bCs/>
                <w:szCs w:val="22"/>
              </w:rPr>
            </w:pPr>
          </w:p>
        </w:tc>
        <w:tc>
          <w:tcPr>
            <w:tcW w:w="248" w:type="dxa"/>
            <w:shd w:val="clear" w:color="auto" w:fill="auto"/>
          </w:tcPr>
          <w:p w14:paraId="383865CF"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66A682A0" w14:textId="77777777" w:rsidR="00F8039F" w:rsidRPr="00F8039F" w:rsidRDefault="00F8039F" w:rsidP="00F8039F">
            <w:pPr>
              <w:tabs>
                <w:tab w:val="decimal" w:pos="1132"/>
              </w:tabs>
              <w:spacing w:line="240" w:lineRule="atLeast"/>
              <w:ind w:left="-92" w:right="-150"/>
              <w:rPr>
                <w:rFonts w:cs="Times New Roman"/>
                <w:b/>
                <w:bCs/>
                <w:szCs w:val="22"/>
              </w:rPr>
            </w:pPr>
          </w:p>
        </w:tc>
        <w:tc>
          <w:tcPr>
            <w:tcW w:w="292" w:type="dxa"/>
            <w:shd w:val="clear" w:color="auto" w:fill="auto"/>
          </w:tcPr>
          <w:p w14:paraId="1CEE1875"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752CFC4B" w14:textId="77777777" w:rsidR="00F8039F" w:rsidRPr="00F8039F" w:rsidRDefault="00F8039F" w:rsidP="00F8039F">
            <w:pPr>
              <w:tabs>
                <w:tab w:val="decimal" w:pos="1132"/>
              </w:tabs>
              <w:spacing w:line="240" w:lineRule="atLeast"/>
              <w:ind w:left="-92" w:right="-150"/>
              <w:rPr>
                <w:rFonts w:cs="Times New Roman"/>
                <w:b/>
                <w:bCs/>
                <w:szCs w:val="22"/>
              </w:rPr>
            </w:pPr>
          </w:p>
        </w:tc>
        <w:tc>
          <w:tcPr>
            <w:tcW w:w="243" w:type="dxa"/>
            <w:shd w:val="clear" w:color="auto" w:fill="auto"/>
          </w:tcPr>
          <w:p w14:paraId="59D7C780" w14:textId="77777777" w:rsidR="00F8039F" w:rsidRPr="00F8039F" w:rsidRDefault="00F8039F" w:rsidP="00F8039F">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460D55E3" w14:textId="77777777" w:rsidR="00F8039F" w:rsidRPr="00F8039F" w:rsidRDefault="00F8039F" w:rsidP="00F8039F">
            <w:pPr>
              <w:tabs>
                <w:tab w:val="decimal" w:pos="1091"/>
              </w:tabs>
              <w:spacing w:line="240" w:lineRule="atLeast"/>
              <w:ind w:left="-92" w:right="-150"/>
              <w:rPr>
                <w:rFonts w:cs="Times New Roman"/>
                <w:b/>
                <w:bCs/>
                <w:szCs w:val="22"/>
              </w:rPr>
            </w:pPr>
          </w:p>
        </w:tc>
      </w:tr>
      <w:tr w:rsidR="00F8039F" w:rsidRPr="0012708E" w14:paraId="0FC931B7" w14:textId="77777777" w:rsidTr="002247BB">
        <w:trPr>
          <w:cantSplit/>
          <w:trHeight w:val="164"/>
        </w:trPr>
        <w:tc>
          <w:tcPr>
            <w:tcW w:w="4680" w:type="dxa"/>
          </w:tcPr>
          <w:p w14:paraId="33154777" w14:textId="77777777" w:rsidR="00F8039F" w:rsidRPr="0012708E" w:rsidRDefault="00F8039F" w:rsidP="00F8039F">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shd w:val="clear" w:color="auto" w:fill="auto"/>
          </w:tcPr>
          <w:p w14:paraId="52637B31" w14:textId="59C833D9" w:rsidR="00F8039F" w:rsidRPr="00F8039F" w:rsidRDefault="00F8039F" w:rsidP="00F8039F">
            <w:pPr>
              <w:tabs>
                <w:tab w:val="decimal" w:pos="1066"/>
              </w:tabs>
              <w:spacing w:line="240" w:lineRule="atLeast"/>
              <w:ind w:left="-92" w:right="-150"/>
              <w:rPr>
                <w:rFonts w:cs="Times New Roman"/>
                <w:b/>
                <w:bCs/>
                <w:szCs w:val="22"/>
                <w:rtl/>
                <w:cs/>
              </w:rPr>
            </w:pPr>
            <w:r w:rsidRPr="0093239C">
              <w:rPr>
                <w:rFonts w:cs="Times New Roman"/>
                <w:b/>
                <w:bCs/>
                <w:szCs w:val="22"/>
              </w:rPr>
              <w:t>(34,731,804)</w:t>
            </w:r>
          </w:p>
        </w:tc>
        <w:tc>
          <w:tcPr>
            <w:tcW w:w="236" w:type="dxa"/>
            <w:shd w:val="clear" w:color="auto" w:fill="auto"/>
          </w:tcPr>
          <w:p w14:paraId="4D79F445"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5A9CE35E" w14:textId="7079E1EC" w:rsidR="00F8039F" w:rsidRPr="00F8039F" w:rsidRDefault="00F8039F" w:rsidP="00F8039F">
            <w:pPr>
              <w:tabs>
                <w:tab w:val="decimal" w:pos="1094"/>
              </w:tabs>
              <w:spacing w:line="240" w:lineRule="atLeast"/>
              <w:ind w:left="-92" w:right="-150"/>
              <w:rPr>
                <w:rFonts w:cs="Times New Roman"/>
                <w:b/>
                <w:bCs/>
                <w:szCs w:val="22"/>
              </w:rPr>
            </w:pPr>
            <w:r w:rsidRPr="0093239C">
              <w:rPr>
                <w:rFonts w:cs="Times New Roman"/>
                <w:b/>
                <w:bCs/>
                <w:szCs w:val="22"/>
              </w:rPr>
              <w:t>(11,271,196)</w:t>
            </w:r>
          </w:p>
        </w:tc>
        <w:tc>
          <w:tcPr>
            <w:tcW w:w="236" w:type="dxa"/>
            <w:shd w:val="clear" w:color="auto" w:fill="auto"/>
          </w:tcPr>
          <w:p w14:paraId="4FCB60FE"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4854D3EE" w14:textId="0EDD0FA0"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16,298,194</w:t>
            </w:r>
          </w:p>
        </w:tc>
        <w:tc>
          <w:tcPr>
            <w:tcW w:w="248" w:type="dxa"/>
            <w:shd w:val="clear" w:color="auto" w:fill="auto"/>
          </w:tcPr>
          <w:p w14:paraId="79531B43"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0449D653" w14:textId="51AD2E63"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43,299,829</w:t>
            </w:r>
          </w:p>
        </w:tc>
        <w:tc>
          <w:tcPr>
            <w:tcW w:w="292" w:type="dxa"/>
            <w:shd w:val="clear" w:color="auto" w:fill="auto"/>
          </w:tcPr>
          <w:p w14:paraId="1FAFE0BB" w14:textId="77777777" w:rsidR="00F8039F" w:rsidRPr="00F8039F" w:rsidRDefault="00F8039F" w:rsidP="00F8039F">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394D30B6" w14:textId="7BD96DD1" w:rsidR="00F8039F" w:rsidRPr="00F8039F" w:rsidRDefault="00F8039F" w:rsidP="00F8039F">
            <w:pPr>
              <w:tabs>
                <w:tab w:val="decimal" w:pos="1132"/>
              </w:tabs>
              <w:spacing w:line="240" w:lineRule="atLeast"/>
              <w:ind w:left="-92" w:right="-150"/>
              <w:rPr>
                <w:rFonts w:cs="Times New Roman"/>
                <w:b/>
                <w:bCs/>
                <w:szCs w:val="22"/>
              </w:rPr>
            </w:pPr>
            <w:r w:rsidRPr="0093239C">
              <w:rPr>
                <w:rFonts w:cs="Times New Roman"/>
                <w:b/>
                <w:bCs/>
                <w:szCs w:val="22"/>
              </w:rPr>
              <w:t>6,619,953</w:t>
            </w:r>
          </w:p>
        </w:tc>
        <w:tc>
          <w:tcPr>
            <w:tcW w:w="243" w:type="dxa"/>
            <w:shd w:val="clear" w:color="auto" w:fill="auto"/>
          </w:tcPr>
          <w:p w14:paraId="61529A98" w14:textId="77777777" w:rsidR="00F8039F" w:rsidRPr="00F8039F" w:rsidRDefault="00F8039F" w:rsidP="00F8039F">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3901A950" w14:textId="5F56F3AB" w:rsidR="00F8039F" w:rsidRPr="00F8039F" w:rsidRDefault="00F8039F" w:rsidP="00F8039F">
            <w:pPr>
              <w:tabs>
                <w:tab w:val="decimal" w:pos="1091"/>
              </w:tabs>
              <w:spacing w:line="240" w:lineRule="atLeast"/>
              <w:ind w:left="-92" w:right="-150"/>
              <w:rPr>
                <w:rFonts w:cs="Times New Roman"/>
                <w:b/>
                <w:bCs/>
                <w:szCs w:val="22"/>
              </w:rPr>
            </w:pPr>
            <w:r w:rsidRPr="0093239C">
              <w:rPr>
                <w:rFonts w:cs="Times New Roman"/>
                <w:b/>
                <w:bCs/>
                <w:szCs w:val="22"/>
              </w:rPr>
              <w:t>20,214,976</w:t>
            </w:r>
          </w:p>
        </w:tc>
      </w:tr>
      <w:tr w:rsidR="00F8039F" w:rsidRPr="0012708E" w14:paraId="2CF34EA5" w14:textId="77777777" w:rsidTr="002247BB">
        <w:trPr>
          <w:cantSplit/>
        </w:trPr>
        <w:tc>
          <w:tcPr>
            <w:tcW w:w="4680" w:type="dxa"/>
          </w:tcPr>
          <w:p w14:paraId="3484F02E" w14:textId="77777777" w:rsidR="00F8039F" w:rsidRPr="0012708E" w:rsidRDefault="00F8039F" w:rsidP="00F8039F">
            <w:pPr>
              <w:spacing w:line="240" w:lineRule="atLeast"/>
              <w:ind w:left="-14" w:right="-270"/>
              <w:rPr>
                <w:rFonts w:cs="Times New Roman"/>
                <w:b/>
                <w:bCs/>
                <w:szCs w:val="22"/>
                <w:cs/>
                <w:lang w:bidi="th-TH"/>
              </w:rPr>
            </w:pPr>
          </w:p>
        </w:tc>
        <w:tc>
          <w:tcPr>
            <w:tcW w:w="1287" w:type="dxa"/>
            <w:shd w:val="clear" w:color="auto" w:fill="auto"/>
            <w:vAlign w:val="bottom"/>
          </w:tcPr>
          <w:p w14:paraId="6AFEDF1D" w14:textId="77777777" w:rsidR="00F8039F" w:rsidRPr="00090559" w:rsidRDefault="00F8039F" w:rsidP="00F8039F">
            <w:pPr>
              <w:tabs>
                <w:tab w:val="decimal" w:pos="1066"/>
              </w:tabs>
              <w:spacing w:line="240" w:lineRule="atLeast"/>
              <w:ind w:left="-92" w:right="-150"/>
              <w:rPr>
                <w:rFonts w:cs="Times New Roman"/>
                <w:szCs w:val="22"/>
                <w:lang w:val="en-US"/>
              </w:rPr>
            </w:pPr>
          </w:p>
        </w:tc>
        <w:tc>
          <w:tcPr>
            <w:tcW w:w="236" w:type="dxa"/>
            <w:shd w:val="clear" w:color="auto" w:fill="auto"/>
          </w:tcPr>
          <w:p w14:paraId="4EC24389" w14:textId="77777777" w:rsidR="00F8039F" w:rsidRPr="00090559" w:rsidRDefault="00F8039F" w:rsidP="00F8039F">
            <w:pPr>
              <w:tabs>
                <w:tab w:val="decimal" w:pos="1132"/>
              </w:tabs>
              <w:spacing w:line="240" w:lineRule="atLeast"/>
              <w:ind w:left="-92" w:right="-150"/>
              <w:rPr>
                <w:rFonts w:cs="Times New Roman"/>
                <w:szCs w:val="22"/>
                <w:rtl/>
                <w:cs/>
              </w:rPr>
            </w:pPr>
          </w:p>
        </w:tc>
        <w:tc>
          <w:tcPr>
            <w:tcW w:w="1330" w:type="dxa"/>
            <w:shd w:val="clear" w:color="auto" w:fill="auto"/>
            <w:vAlign w:val="bottom"/>
          </w:tcPr>
          <w:p w14:paraId="0DA5BD1C" w14:textId="77777777" w:rsidR="00F8039F" w:rsidRPr="00090559" w:rsidRDefault="00F8039F" w:rsidP="00F8039F">
            <w:pPr>
              <w:tabs>
                <w:tab w:val="decimal" w:pos="1094"/>
              </w:tabs>
              <w:spacing w:line="240" w:lineRule="atLeast"/>
              <w:ind w:left="-92" w:right="-150"/>
              <w:rPr>
                <w:rFonts w:cs="Times New Roman"/>
                <w:szCs w:val="22"/>
              </w:rPr>
            </w:pPr>
          </w:p>
        </w:tc>
        <w:tc>
          <w:tcPr>
            <w:tcW w:w="236" w:type="dxa"/>
            <w:shd w:val="clear" w:color="auto" w:fill="auto"/>
          </w:tcPr>
          <w:p w14:paraId="2A548296" w14:textId="77777777" w:rsidR="00F8039F" w:rsidRPr="00090559" w:rsidRDefault="00F8039F" w:rsidP="00F8039F">
            <w:pPr>
              <w:tabs>
                <w:tab w:val="decimal" w:pos="1132"/>
              </w:tabs>
              <w:spacing w:line="240" w:lineRule="atLeast"/>
              <w:ind w:left="-92" w:right="-150"/>
              <w:rPr>
                <w:rFonts w:cs="Times New Roman"/>
                <w:szCs w:val="22"/>
                <w:rtl/>
                <w:cs/>
              </w:rPr>
            </w:pPr>
          </w:p>
        </w:tc>
        <w:tc>
          <w:tcPr>
            <w:tcW w:w="1405" w:type="dxa"/>
            <w:shd w:val="clear" w:color="auto" w:fill="auto"/>
            <w:vAlign w:val="bottom"/>
          </w:tcPr>
          <w:p w14:paraId="07227CCD" w14:textId="77777777" w:rsidR="00F8039F" w:rsidRPr="00090559" w:rsidRDefault="00F8039F" w:rsidP="00F8039F">
            <w:pPr>
              <w:tabs>
                <w:tab w:val="decimal" w:pos="1132"/>
              </w:tabs>
              <w:spacing w:line="240" w:lineRule="atLeast"/>
              <w:ind w:left="-92" w:right="-150"/>
              <w:rPr>
                <w:rFonts w:cs="Times New Roman"/>
                <w:szCs w:val="22"/>
              </w:rPr>
            </w:pPr>
          </w:p>
        </w:tc>
        <w:tc>
          <w:tcPr>
            <w:tcW w:w="248" w:type="dxa"/>
            <w:shd w:val="clear" w:color="auto" w:fill="auto"/>
          </w:tcPr>
          <w:p w14:paraId="511A82D0" w14:textId="77777777" w:rsidR="00F8039F" w:rsidRPr="00090559" w:rsidRDefault="00F8039F" w:rsidP="00F8039F">
            <w:pPr>
              <w:tabs>
                <w:tab w:val="decimal" w:pos="1132"/>
              </w:tabs>
              <w:spacing w:line="240" w:lineRule="atLeast"/>
              <w:ind w:left="-92" w:right="-150"/>
              <w:rPr>
                <w:rFonts w:cs="Times New Roman"/>
                <w:szCs w:val="22"/>
                <w:rtl/>
                <w:cs/>
              </w:rPr>
            </w:pPr>
          </w:p>
        </w:tc>
        <w:tc>
          <w:tcPr>
            <w:tcW w:w="1399" w:type="dxa"/>
            <w:shd w:val="clear" w:color="auto" w:fill="auto"/>
            <w:vAlign w:val="bottom"/>
          </w:tcPr>
          <w:p w14:paraId="01194433" w14:textId="77777777" w:rsidR="00F8039F" w:rsidRPr="00090559" w:rsidRDefault="00F8039F" w:rsidP="00F8039F">
            <w:pPr>
              <w:tabs>
                <w:tab w:val="decimal" w:pos="1132"/>
              </w:tabs>
              <w:spacing w:line="240" w:lineRule="atLeast"/>
              <w:ind w:left="-92" w:right="-150"/>
              <w:rPr>
                <w:rFonts w:cs="Times New Roman"/>
                <w:szCs w:val="22"/>
              </w:rPr>
            </w:pPr>
          </w:p>
        </w:tc>
        <w:tc>
          <w:tcPr>
            <w:tcW w:w="292" w:type="dxa"/>
            <w:shd w:val="clear" w:color="auto" w:fill="auto"/>
          </w:tcPr>
          <w:p w14:paraId="415A1BD0" w14:textId="77777777" w:rsidR="00F8039F" w:rsidRPr="00090559" w:rsidRDefault="00F8039F" w:rsidP="00F8039F">
            <w:pPr>
              <w:tabs>
                <w:tab w:val="decimal" w:pos="1132"/>
              </w:tabs>
              <w:spacing w:line="240" w:lineRule="atLeast"/>
              <w:ind w:left="-92" w:right="-150"/>
              <w:rPr>
                <w:rFonts w:cs="Times New Roman"/>
                <w:szCs w:val="22"/>
                <w:rtl/>
                <w:cs/>
              </w:rPr>
            </w:pPr>
          </w:p>
        </w:tc>
        <w:tc>
          <w:tcPr>
            <w:tcW w:w="1373" w:type="dxa"/>
            <w:shd w:val="clear" w:color="auto" w:fill="auto"/>
            <w:vAlign w:val="bottom"/>
          </w:tcPr>
          <w:p w14:paraId="38E9D8C0" w14:textId="77777777" w:rsidR="00F8039F" w:rsidRPr="00090559" w:rsidRDefault="00F8039F" w:rsidP="00F8039F">
            <w:pPr>
              <w:tabs>
                <w:tab w:val="decimal" w:pos="1132"/>
              </w:tabs>
              <w:spacing w:line="240" w:lineRule="atLeast"/>
              <w:ind w:left="-92" w:right="-150"/>
              <w:rPr>
                <w:rFonts w:cs="Times New Roman"/>
                <w:szCs w:val="22"/>
              </w:rPr>
            </w:pPr>
          </w:p>
        </w:tc>
        <w:tc>
          <w:tcPr>
            <w:tcW w:w="243" w:type="dxa"/>
            <w:shd w:val="clear" w:color="auto" w:fill="auto"/>
          </w:tcPr>
          <w:p w14:paraId="7E2D090D" w14:textId="77777777" w:rsidR="00F8039F" w:rsidRPr="00090559" w:rsidRDefault="00F8039F" w:rsidP="00F8039F">
            <w:pPr>
              <w:tabs>
                <w:tab w:val="decimal" w:pos="972"/>
              </w:tabs>
              <w:spacing w:line="240" w:lineRule="atLeast"/>
              <w:ind w:left="-92" w:right="-150"/>
              <w:rPr>
                <w:rFonts w:cs="Times New Roman"/>
                <w:szCs w:val="22"/>
                <w:rtl/>
                <w:cs/>
              </w:rPr>
            </w:pPr>
          </w:p>
        </w:tc>
        <w:tc>
          <w:tcPr>
            <w:tcW w:w="1334" w:type="dxa"/>
            <w:shd w:val="clear" w:color="auto" w:fill="auto"/>
            <w:vAlign w:val="bottom"/>
          </w:tcPr>
          <w:p w14:paraId="20C1269E" w14:textId="77777777" w:rsidR="00F8039F" w:rsidRPr="00090559" w:rsidRDefault="00F8039F" w:rsidP="00F8039F">
            <w:pPr>
              <w:tabs>
                <w:tab w:val="decimal" w:pos="1091"/>
              </w:tabs>
              <w:spacing w:line="240" w:lineRule="atLeast"/>
              <w:ind w:left="-92" w:right="-150"/>
              <w:rPr>
                <w:rFonts w:cs="Times New Roman"/>
                <w:szCs w:val="22"/>
              </w:rPr>
            </w:pPr>
          </w:p>
        </w:tc>
      </w:tr>
    </w:tbl>
    <w:p w14:paraId="27956E7A" w14:textId="77777777" w:rsidR="00753486" w:rsidRPr="0012708E" w:rsidRDefault="00753486" w:rsidP="00753486">
      <w:pPr>
        <w:ind w:firstLine="547"/>
        <w:jc w:val="both"/>
        <w:rPr>
          <w:rFonts w:cs="Times New Roman"/>
          <w:sz w:val="12"/>
          <w:szCs w:val="12"/>
          <w:vertAlign w:val="superscript"/>
        </w:rPr>
      </w:pPr>
    </w:p>
    <w:p w14:paraId="759307C8" w14:textId="6EC57138" w:rsidR="00753486" w:rsidRPr="0012708E" w:rsidRDefault="00753486" w:rsidP="00753486">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249E7A45" w14:textId="180A736E"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A32F1B">
        <w:rPr>
          <w:rFonts w:cs="Times New Roman"/>
          <w:sz w:val="12"/>
          <w:szCs w:val="12"/>
        </w:rPr>
        <w:t>on of</w:t>
      </w:r>
      <w:r w:rsidRPr="0012708E">
        <w:rPr>
          <w:rFonts w:cs="Times New Roman"/>
          <w:sz w:val="12"/>
          <w:szCs w:val="12"/>
        </w:rPr>
        <w:t xml:space="preserve"> allowance for expected credit loss</w:t>
      </w:r>
    </w:p>
    <w:p w14:paraId="7F8CA307"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p w14:paraId="51573E0D" w14:textId="77777777" w:rsidR="002D1C7D" w:rsidRPr="0093239C" w:rsidRDefault="002D1C7D" w:rsidP="002D1C7D">
      <w:pPr>
        <w:autoSpaceDE w:val="0"/>
        <w:autoSpaceDN w:val="0"/>
        <w:adjustRightInd w:val="0"/>
        <w:spacing w:line="240" w:lineRule="atLeast"/>
        <w:ind w:left="518"/>
        <w:jc w:val="thaiDistribute"/>
        <w:rPr>
          <w:rFonts w:cstheme="minorBidi"/>
          <w:color w:val="000000"/>
          <w:szCs w:val="22"/>
          <w:lang w:bidi="th-TH"/>
        </w:rPr>
      </w:pPr>
      <w:r w:rsidRPr="0012708E">
        <w:rPr>
          <w:rFonts w:cs="Times New Roman"/>
          <w:color w:val="000000"/>
          <w:szCs w:val="22"/>
          <w:lang w:bidi="th-TH"/>
        </w:rPr>
        <w:br w:type="page"/>
      </w: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C7DEB" w:rsidRPr="0012708E" w14:paraId="240931BF" w14:textId="77777777" w:rsidTr="00080F43">
        <w:trPr>
          <w:cantSplit/>
        </w:trPr>
        <w:tc>
          <w:tcPr>
            <w:tcW w:w="4680" w:type="dxa"/>
          </w:tcPr>
          <w:p w14:paraId="5393B068" w14:textId="77777777" w:rsidR="002C7DEB" w:rsidRPr="0012708E" w:rsidRDefault="002C7DEB" w:rsidP="00080F43">
            <w:pPr>
              <w:spacing w:line="240" w:lineRule="atLeast"/>
              <w:ind w:left="-18" w:right="-270"/>
              <w:rPr>
                <w:rFonts w:cs="Times New Roman"/>
                <w:szCs w:val="22"/>
                <w:cs/>
                <w:lang w:bidi="th-TH"/>
              </w:rPr>
            </w:pPr>
          </w:p>
        </w:tc>
        <w:tc>
          <w:tcPr>
            <w:tcW w:w="9383" w:type="dxa"/>
            <w:gridSpan w:val="11"/>
          </w:tcPr>
          <w:p w14:paraId="63E35A39" w14:textId="77777777" w:rsidR="002C7DEB" w:rsidRPr="0012708E" w:rsidRDefault="002C7DEB" w:rsidP="00080F43">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2C7DEB" w:rsidRPr="0012708E" w14:paraId="7691C5F0" w14:textId="77777777" w:rsidTr="00080F43">
        <w:trPr>
          <w:cantSplit/>
        </w:trPr>
        <w:tc>
          <w:tcPr>
            <w:tcW w:w="4680" w:type="dxa"/>
          </w:tcPr>
          <w:p w14:paraId="0FC63B97" w14:textId="77777777" w:rsidR="002C7DEB" w:rsidRPr="0012708E" w:rsidRDefault="002C7DEB" w:rsidP="00080F43">
            <w:pPr>
              <w:spacing w:line="240" w:lineRule="atLeast"/>
              <w:ind w:left="-18" w:right="-270"/>
              <w:rPr>
                <w:rFonts w:cs="Times New Roman"/>
                <w:szCs w:val="22"/>
                <w:cs/>
                <w:lang w:bidi="th-TH"/>
              </w:rPr>
            </w:pPr>
          </w:p>
        </w:tc>
        <w:tc>
          <w:tcPr>
            <w:tcW w:w="9383" w:type="dxa"/>
            <w:gridSpan w:val="11"/>
          </w:tcPr>
          <w:p w14:paraId="42E8C31B" w14:textId="77777777" w:rsidR="002C7DEB" w:rsidRPr="0012708E" w:rsidRDefault="002C7DEB" w:rsidP="00080F43">
            <w:pPr>
              <w:spacing w:line="240" w:lineRule="atLeast"/>
              <w:ind w:left="-18" w:right="-270"/>
              <w:jc w:val="center"/>
              <w:rPr>
                <w:rFonts w:cs="Times New Roman"/>
                <w:szCs w:val="22"/>
                <w:lang w:bidi="th-TH"/>
              </w:rPr>
            </w:pPr>
            <w:r w:rsidRPr="0012708E">
              <w:rPr>
                <w:rFonts w:cs="Times New Roman"/>
                <w:spacing w:val="-4"/>
                <w:szCs w:val="22"/>
              </w:rPr>
              <w:t>2022</w:t>
            </w:r>
          </w:p>
        </w:tc>
      </w:tr>
      <w:tr w:rsidR="002C7DEB" w:rsidRPr="0012708E" w14:paraId="0AC2B9DD" w14:textId="77777777" w:rsidTr="00080F43">
        <w:trPr>
          <w:cantSplit/>
        </w:trPr>
        <w:tc>
          <w:tcPr>
            <w:tcW w:w="4680" w:type="dxa"/>
          </w:tcPr>
          <w:p w14:paraId="51636DF0" w14:textId="77777777" w:rsidR="002C7DEB" w:rsidRPr="0012708E" w:rsidRDefault="002C7DEB" w:rsidP="00080F43">
            <w:pPr>
              <w:spacing w:line="240" w:lineRule="atLeast"/>
              <w:ind w:left="-18" w:right="-270"/>
              <w:rPr>
                <w:rFonts w:cs="Times New Roman"/>
                <w:szCs w:val="22"/>
                <w:cs/>
                <w:lang w:bidi="th-TH"/>
              </w:rPr>
            </w:pPr>
          </w:p>
        </w:tc>
        <w:tc>
          <w:tcPr>
            <w:tcW w:w="1287" w:type="dxa"/>
            <w:vAlign w:val="bottom"/>
          </w:tcPr>
          <w:p w14:paraId="6E7D83CD" w14:textId="77777777" w:rsidR="002C7DEB" w:rsidRPr="0012708E" w:rsidRDefault="002C7DEB" w:rsidP="00080F43">
            <w:pPr>
              <w:spacing w:line="240" w:lineRule="atLeast"/>
              <w:ind w:left="-117" w:right="-108"/>
              <w:jc w:val="center"/>
              <w:rPr>
                <w:rFonts w:cs="Times New Roman"/>
                <w:szCs w:val="22"/>
              </w:rPr>
            </w:pPr>
          </w:p>
        </w:tc>
        <w:tc>
          <w:tcPr>
            <w:tcW w:w="236" w:type="dxa"/>
          </w:tcPr>
          <w:p w14:paraId="603633BA" w14:textId="77777777" w:rsidR="002C7DEB" w:rsidRPr="0012708E" w:rsidRDefault="002C7DEB" w:rsidP="00080F43">
            <w:pPr>
              <w:spacing w:line="240" w:lineRule="atLeast"/>
              <w:ind w:left="-117" w:right="-90"/>
              <w:jc w:val="center"/>
              <w:rPr>
                <w:rFonts w:cs="Times New Roman"/>
                <w:szCs w:val="22"/>
              </w:rPr>
            </w:pPr>
          </w:p>
        </w:tc>
        <w:tc>
          <w:tcPr>
            <w:tcW w:w="1330" w:type="dxa"/>
            <w:vAlign w:val="bottom"/>
          </w:tcPr>
          <w:p w14:paraId="1A6B41E9"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Less than</w:t>
            </w:r>
          </w:p>
        </w:tc>
        <w:tc>
          <w:tcPr>
            <w:tcW w:w="236" w:type="dxa"/>
          </w:tcPr>
          <w:p w14:paraId="1FCC4B3B" w14:textId="77777777" w:rsidR="002C7DEB" w:rsidRPr="0012708E" w:rsidRDefault="002C7DEB" w:rsidP="00080F43">
            <w:pPr>
              <w:spacing w:line="240" w:lineRule="atLeast"/>
              <w:ind w:left="-117" w:right="-90"/>
              <w:jc w:val="center"/>
              <w:rPr>
                <w:rFonts w:cs="Times New Roman"/>
                <w:szCs w:val="22"/>
              </w:rPr>
            </w:pPr>
          </w:p>
        </w:tc>
        <w:tc>
          <w:tcPr>
            <w:tcW w:w="1405" w:type="dxa"/>
            <w:vAlign w:val="bottom"/>
          </w:tcPr>
          <w:p w14:paraId="7B6EEA20"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Over 1 year</w:t>
            </w:r>
          </w:p>
        </w:tc>
        <w:tc>
          <w:tcPr>
            <w:tcW w:w="248" w:type="dxa"/>
          </w:tcPr>
          <w:p w14:paraId="6918C9B4" w14:textId="77777777" w:rsidR="002C7DEB" w:rsidRPr="0012708E" w:rsidRDefault="002C7DEB" w:rsidP="00080F43">
            <w:pPr>
              <w:spacing w:line="240" w:lineRule="atLeast"/>
              <w:ind w:left="-117" w:right="-90"/>
              <w:jc w:val="center"/>
              <w:rPr>
                <w:rFonts w:cs="Times New Roman"/>
                <w:szCs w:val="22"/>
              </w:rPr>
            </w:pPr>
          </w:p>
        </w:tc>
        <w:tc>
          <w:tcPr>
            <w:tcW w:w="1399" w:type="dxa"/>
          </w:tcPr>
          <w:p w14:paraId="76FEF6CC"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Over</w:t>
            </w:r>
          </w:p>
        </w:tc>
        <w:tc>
          <w:tcPr>
            <w:tcW w:w="292" w:type="dxa"/>
          </w:tcPr>
          <w:p w14:paraId="2E4EEC58" w14:textId="77777777" w:rsidR="002C7DEB" w:rsidRPr="0012708E" w:rsidRDefault="002C7DEB" w:rsidP="00080F43">
            <w:pPr>
              <w:spacing w:line="240" w:lineRule="atLeast"/>
              <w:ind w:left="-117" w:right="-90"/>
              <w:jc w:val="center"/>
              <w:rPr>
                <w:rFonts w:cs="Times New Roman"/>
                <w:szCs w:val="22"/>
              </w:rPr>
            </w:pPr>
          </w:p>
        </w:tc>
        <w:tc>
          <w:tcPr>
            <w:tcW w:w="1373" w:type="dxa"/>
          </w:tcPr>
          <w:p w14:paraId="24CDA5BE"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No</w:t>
            </w:r>
          </w:p>
        </w:tc>
        <w:tc>
          <w:tcPr>
            <w:tcW w:w="243" w:type="dxa"/>
          </w:tcPr>
          <w:p w14:paraId="005C1F3A" w14:textId="77777777" w:rsidR="002C7DEB" w:rsidRPr="0012708E" w:rsidRDefault="002C7DEB" w:rsidP="00080F43">
            <w:pPr>
              <w:spacing w:line="240" w:lineRule="atLeast"/>
              <w:ind w:left="-117" w:right="-90"/>
              <w:jc w:val="center"/>
              <w:rPr>
                <w:rFonts w:cs="Times New Roman"/>
                <w:szCs w:val="22"/>
              </w:rPr>
            </w:pPr>
          </w:p>
        </w:tc>
        <w:tc>
          <w:tcPr>
            <w:tcW w:w="1334" w:type="dxa"/>
          </w:tcPr>
          <w:p w14:paraId="6926A632" w14:textId="77777777" w:rsidR="002C7DEB" w:rsidRPr="0012708E" w:rsidRDefault="002C7DEB" w:rsidP="00080F43">
            <w:pPr>
              <w:spacing w:line="240" w:lineRule="atLeast"/>
              <w:ind w:left="-117" w:right="-90"/>
              <w:jc w:val="center"/>
              <w:rPr>
                <w:rFonts w:cs="Times New Roman"/>
                <w:szCs w:val="22"/>
              </w:rPr>
            </w:pPr>
          </w:p>
        </w:tc>
      </w:tr>
      <w:tr w:rsidR="002C7DEB" w:rsidRPr="0012708E" w14:paraId="20DBD09E" w14:textId="77777777" w:rsidTr="00080F43">
        <w:trPr>
          <w:cantSplit/>
        </w:trPr>
        <w:tc>
          <w:tcPr>
            <w:tcW w:w="4680" w:type="dxa"/>
          </w:tcPr>
          <w:p w14:paraId="6B611226" w14:textId="77777777" w:rsidR="002C7DEB" w:rsidRPr="0012708E" w:rsidRDefault="002C7DEB" w:rsidP="00080F43">
            <w:pPr>
              <w:spacing w:line="240" w:lineRule="atLeast"/>
              <w:ind w:left="-18" w:right="-270"/>
              <w:rPr>
                <w:rFonts w:cs="Times New Roman"/>
                <w:szCs w:val="22"/>
                <w:cs/>
                <w:lang w:bidi="th-TH"/>
              </w:rPr>
            </w:pPr>
          </w:p>
        </w:tc>
        <w:tc>
          <w:tcPr>
            <w:tcW w:w="1287" w:type="dxa"/>
            <w:vAlign w:val="bottom"/>
          </w:tcPr>
          <w:p w14:paraId="060224DC" w14:textId="77777777" w:rsidR="002C7DEB" w:rsidRPr="0012708E" w:rsidRDefault="002C7DEB" w:rsidP="00080F43">
            <w:pPr>
              <w:spacing w:line="240" w:lineRule="atLeast"/>
              <w:ind w:left="-117" w:right="-108"/>
              <w:jc w:val="center"/>
              <w:rPr>
                <w:rFonts w:cs="Times New Roman"/>
                <w:szCs w:val="22"/>
              </w:rPr>
            </w:pPr>
            <w:r w:rsidRPr="0012708E">
              <w:rPr>
                <w:rFonts w:cs="Times New Roman"/>
                <w:szCs w:val="22"/>
              </w:rPr>
              <w:t>At call</w:t>
            </w:r>
          </w:p>
        </w:tc>
        <w:tc>
          <w:tcPr>
            <w:tcW w:w="236" w:type="dxa"/>
          </w:tcPr>
          <w:p w14:paraId="1B4CB283" w14:textId="77777777" w:rsidR="002C7DEB" w:rsidRPr="0012708E" w:rsidRDefault="002C7DEB" w:rsidP="00080F43">
            <w:pPr>
              <w:spacing w:line="240" w:lineRule="atLeast"/>
              <w:ind w:left="-117" w:right="-90"/>
              <w:jc w:val="center"/>
              <w:rPr>
                <w:rFonts w:cs="Times New Roman"/>
                <w:szCs w:val="22"/>
              </w:rPr>
            </w:pPr>
          </w:p>
        </w:tc>
        <w:tc>
          <w:tcPr>
            <w:tcW w:w="1330" w:type="dxa"/>
            <w:vAlign w:val="bottom"/>
          </w:tcPr>
          <w:p w14:paraId="686913F8"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1 year</w:t>
            </w:r>
          </w:p>
        </w:tc>
        <w:tc>
          <w:tcPr>
            <w:tcW w:w="236" w:type="dxa"/>
          </w:tcPr>
          <w:p w14:paraId="222FFCC5" w14:textId="77777777" w:rsidR="002C7DEB" w:rsidRPr="0012708E" w:rsidRDefault="002C7DEB" w:rsidP="00080F43">
            <w:pPr>
              <w:spacing w:line="240" w:lineRule="atLeast"/>
              <w:ind w:left="-117" w:right="-90"/>
              <w:jc w:val="center"/>
              <w:rPr>
                <w:rFonts w:cs="Times New Roman"/>
                <w:szCs w:val="22"/>
              </w:rPr>
            </w:pPr>
          </w:p>
        </w:tc>
        <w:tc>
          <w:tcPr>
            <w:tcW w:w="1405" w:type="dxa"/>
            <w:vAlign w:val="bottom"/>
          </w:tcPr>
          <w:p w14:paraId="2600C5B8"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to 5 years</w:t>
            </w:r>
          </w:p>
        </w:tc>
        <w:tc>
          <w:tcPr>
            <w:tcW w:w="248" w:type="dxa"/>
          </w:tcPr>
          <w:p w14:paraId="06ADE782" w14:textId="77777777" w:rsidR="002C7DEB" w:rsidRPr="0012708E" w:rsidRDefault="002C7DEB" w:rsidP="00080F43">
            <w:pPr>
              <w:spacing w:line="240" w:lineRule="atLeast"/>
              <w:ind w:left="-117" w:right="-90"/>
              <w:jc w:val="center"/>
              <w:rPr>
                <w:rFonts w:cs="Times New Roman"/>
                <w:szCs w:val="22"/>
              </w:rPr>
            </w:pPr>
          </w:p>
        </w:tc>
        <w:tc>
          <w:tcPr>
            <w:tcW w:w="1399" w:type="dxa"/>
          </w:tcPr>
          <w:p w14:paraId="58971A86"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5 years</w:t>
            </w:r>
          </w:p>
        </w:tc>
        <w:tc>
          <w:tcPr>
            <w:tcW w:w="292" w:type="dxa"/>
          </w:tcPr>
          <w:p w14:paraId="37E17EA4" w14:textId="77777777" w:rsidR="002C7DEB" w:rsidRPr="0012708E" w:rsidRDefault="002C7DEB" w:rsidP="00080F43">
            <w:pPr>
              <w:spacing w:line="240" w:lineRule="atLeast"/>
              <w:ind w:left="-117" w:right="-90"/>
              <w:jc w:val="center"/>
              <w:rPr>
                <w:rFonts w:cs="Times New Roman"/>
                <w:szCs w:val="22"/>
              </w:rPr>
            </w:pPr>
          </w:p>
        </w:tc>
        <w:tc>
          <w:tcPr>
            <w:tcW w:w="1373" w:type="dxa"/>
          </w:tcPr>
          <w:p w14:paraId="60C42BFF"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maturity</w:t>
            </w:r>
          </w:p>
        </w:tc>
        <w:tc>
          <w:tcPr>
            <w:tcW w:w="243" w:type="dxa"/>
          </w:tcPr>
          <w:p w14:paraId="60D8CE58" w14:textId="77777777" w:rsidR="002C7DEB" w:rsidRPr="0012708E" w:rsidRDefault="002C7DEB" w:rsidP="00080F43">
            <w:pPr>
              <w:spacing w:line="240" w:lineRule="atLeast"/>
              <w:ind w:left="-117" w:right="-90"/>
              <w:jc w:val="center"/>
              <w:rPr>
                <w:rFonts w:cs="Times New Roman"/>
                <w:szCs w:val="22"/>
              </w:rPr>
            </w:pPr>
          </w:p>
        </w:tc>
        <w:tc>
          <w:tcPr>
            <w:tcW w:w="1334" w:type="dxa"/>
          </w:tcPr>
          <w:p w14:paraId="7870F7B5"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Total</w:t>
            </w:r>
          </w:p>
        </w:tc>
      </w:tr>
      <w:tr w:rsidR="002C7DEB" w:rsidRPr="0012708E" w14:paraId="589A184B" w14:textId="77777777" w:rsidTr="00080F43">
        <w:trPr>
          <w:cantSplit/>
        </w:trPr>
        <w:tc>
          <w:tcPr>
            <w:tcW w:w="4680" w:type="dxa"/>
          </w:tcPr>
          <w:p w14:paraId="2BDF0C99" w14:textId="77777777" w:rsidR="002C7DEB" w:rsidRPr="0012708E" w:rsidRDefault="002C7DEB" w:rsidP="00080F43">
            <w:pPr>
              <w:spacing w:line="240" w:lineRule="atLeast"/>
              <w:ind w:left="-18" w:right="-270"/>
              <w:rPr>
                <w:rFonts w:cs="Times New Roman"/>
                <w:szCs w:val="22"/>
                <w:cs/>
                <w:lang w:bidi="th-TH"/>
              </w:rPr>
            </w:pPr>
          </w:p>
        </w:tc>
        <w:tc>
          <w:tcPr>
            <w:tcW w:w="9383" w:type="dxa"/>
            <w:gridSpan w:val="11"/>
          </w:tcPr>
          <w:p w14:paraId="26F32333" w14:textId="77777777" w:rsidR="002C7DEB" w:rsidRPr="0012708E" w:rsidRDefault="002C7DEB" w:rsidP="00080F43">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2C7DEB" w:rsidRPr="0012708E" w14:paraId="70A1B911" w14:textId="77777777" w:rsidTr="00080F43">
        <w:trPr>
          <w:cantSplit/>
        </w:trPr>
        <w:tc>
          <w:tcPr>
            <w:tcW w:w="4680" w:type="dxa"/>
          </w:tcPr>
          <w:p w14:paraId="2AA2DB00" w14:textId="77777777" w:rsidR="002C7DEB" w:rsidRPr="0012708E" w:rsidRDefault="002C7DEB" w:rsidP="00080F43">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shd w:val="clear" w:color="auto" w:fill="auto"/>
            <w:vAlign w:val="bottom"/>
          </w:tcPr>
          <w:p w14:paraId="44B85C1A" w14:textId="77777777" w:rsidR="002C7DEB" w:rsidRPr="00090559" w:rsidRDefault="002C7DEB" w:rsidP="00080F43">
            <w:pPr>
              <w:spacing w:line="240" w:lineRule="atLeast"/>
              <w:ind w:left="-92" w:right="-150"/>
              <w:rPr>
                <w:rFonts w:cs="Times New Roman"/>
                <w:szCs w:val="22"/>
                <w:cs/>
                <w:lang w:bidi="th-TH"/>
              </w:rPr>
            </w:pPr>
          </w:p>
        </w:tc>
        <w:tc>
          <w:tcPr>
            <w:tcW w:w="236" w:type="dxa"/>
            <w:shd w:val="clear" w:color="auto" w:fill="auto"/>
          </w:tcPr>
          <w:p w14:paraId="6FB227C3" w14:textId="77777777" w:rsidR="002C7DEB" w:rsidRPr="00090559" w:rsidRDefault="002C7DEB" w:rsidP="00080F43">
            <w:pPr>
              <w:spacing w:line="240" w:lineRule="atLeast"/>
              <w:ind w:left="-92" w:right="-150"/>
              <w:rPr>
                <w:rFonts w:cs="Times New Roman"/>
                <w:szCs w:val="22"/>
                <w:cs/>
                <w:lang w:bidi="th-TH"/>
              </w:rPr>
            </w:pPr>
          </w:p>
        </w:tc>
        <w:tc>
          <w:tcPr>
            <w:tcW w:w="1330" w:type="dxa"/>
            <w:shd w:val="clear" w:color="auto" w:fill="auto"/>
            <w:vAlign w:val="bottom"/>
          </w:tcPr>
          <w:p w14:paraId="20AC4746" w14:textId="77777777" w:rsidR="002C7DEB" w:rsidRPr="00090559" w:rsidRDefault="002C7DEB" w:rsidP="00080F43">
            <w:pPr>
              <w:spacing w:line="240" w:lineRule="atLeast"/>
              <w:ind w:left="-92" w:right="-150"/>
              <w:rPr>
                <w:rFonts w:cs="Times New Roman"/>
                <w:szCs w:val="22"/>
                <w:cs/>
                <w:lang w:bidi="th-TH"/>
              </w:rPr>
            </w:pPr>
          </w:p>
        </w:tc>
        <w:tc>
          <w:tcPr>
            <w:tcW w:w="236" w:type="dxa"/>
            <w:shd w:val="clear" w:color="auto" w:fill="auto"/>
          </w:tcPr>
          <w:p w14:paraId="0C36FD68" w14:textId="77777777" w:rsidR="002C7DEB" w:rsidRPr="00090559" w:rsidRDefault="002C7DEB" w:rsidP="00080F43">
            <w:pPr>
              <w:spacing w:line="240" w:lineRule="atLeast"/>
              <w:ind w:left="-92" w:right="-150"/>
              <w:rPr>
                <w:rFonts w:cs="Times New Roman"/>
                <w:szCs w:val="22"/>
                <w:cs/>
                <w:lang w:bidi="th-TH"/>
              </w:rPr>
            </w:pPr>
          </w:p>
        </w:tc>
        <w:tc>
          <w:tcPr>
            <w:tcW w:w="1405" w:type="dxa"/>
            <w:shd w:val="clear" w:color="auto" w:fill="auto"/>
            <w:vAlign w:val="bottom"/>
          </w:tcPr>
          <w:p w14:paraId="34A4425E" w14:textId="77777777" w:rsidR="002C7DEB" w:rsidRPr="00090559" w:rsidRDefault="002C7DEB" w:rsidP="00080F43">
            <w:pPr>
              <w:spacing w:line="240" w:lineRule="atLeast"/>
              <w:ind w:left="-92" w:right="-150"/>
              <w:rPr>
                <w:rFonts w:cs="Times New Roman"/>
                <w:szCs w:val="22"/>
                <w:cs/>
                <w:lang w:bidi="th-TH"/>
              </w:rPr>
            </w:pPr>
          </w:p>
        </w:tc>
        <w:tc>
          <w:tcPr>
            <w:tcW w:w="248" w:type="dxa"/>
            <w:shd w:val="clear" w:color="auto" w:fill="auto"/>
          </w:tcPr>
          <w:p w14:paraId="1C92E3D9" w14:textId="77777777" w:rsidR="002C7DEB" w:rsidRPr="00090559" w:rsidRDefault="002C7DEB" w:rsidP="00080F43">
            <w:pPr>
              <w:spacing w:line="240" w:lineRule="atLeast"/>
              <w:ind w:left="-92" w:right="-150"/>
              <w:rPr>
                <w:rFonts w:cs="Times New Roman"/>
                <w:szCs w:val="22"/>
                <w:cs/>
                <w:lang w:bidi="th-TH"/>
              </w:rPr>
            </w:pPr>
          </w:p>
        </w:tc>
        <w:tc>
          <w:tcPr>
            <w:tcW w:w="1399" w:type="dxa"/>
            <w:shd w:val="clear" w:color="auto" w:fill="auto"/>
          </w:tcPr>
          <w:p w14:paraId="4A3BAB30" w14:textId="77777777" w:rsidR="002C7DEB" w:rsidRPr="00090559" w:rsidRDefault="002C7DEB" w:rsidP="00080F43">
            <w:pPr>
              <w:spacing w:line="240" w:lineRule="atLeast"/>
              <w:ind w:left="-92" w:right="-150"/>
              <w:rPr>
                <w:rFonts w:cs="Times New Roman"/>
                <w:szCs w:val="22"/>
                <w:cs/>
                <w:lang w:bidi="th-TH"/>
              </w:rPr>
            </w:pPr>
          </w:p>
        </w:tc>
        <w:tc>
          <w:tcPr>
            <w:tcW w:w="292" w:type="dxa"/>
            <w:shd w:val="clear" w:color="auto" w:fill="auto"/>
          </w:tcPr>
          <w:p w14:paraId="6E23227B" w14:textId="77777777" w:rsidR="002C7DEB" w:rsidRPr="00090559" w:rsidRDefault="002C7DEB" w:rsidP="00080F43">
            <w:pPr>
              <w:spacing w:line="240" w:lineRule="atLeast"/>
              <w:ind w:left="-92" w:right="-150"/>
              <w:rPr>
                <w:rFonts w:cs="Times New Roman"/>
                <w:szCs w:val="22"/>
                <w:cs/>
                <w:lang w:bidi="th-TH"/>
              </w:rPr>
            </w:pPr>
          </w:p>
        </w:tc>
        <w:tc>
          <w:tcPr>
            <w:tcW w:w="1373" w:type="dxa"/>
            <w:shd w:val="clear" w:color="auto" w:fill="auto"/>
            <w:vAlign w:val="bottom"/>
          </w:tcPr>
          <w:p w14:paraId="54EEC4EA" w14:textId="77777777" w:rsidR="002C7DEB" w:rsidRPr="00090559" w:rsidRDefault="002C7DEB" w:rsidP="00080F43">
            <w:pPr>
              <w:spacing w:line="240" w:lineRule="atLeast"/>
              <w:ind w:left="-92" w:right="-150"/>
              <w:rPr>
                <w:rFonts w:cs="Times New Roman"/>
                <w:szCs w:val="22"/>
                <w:cs/>
                <w:lang w:bidi="th-TH"/>
              </w:rPr>
            </w:pPr>
          </w:p>
        </w:tc>
        <w:tc>
          <w:tcPr>
            <w:tcW w:w="243" w:type="dxa"/>
            <w:shd w:val="clear" w:color="auto" w:fill="auto"/>
          </w:tcPr>
          <w:p w14:paraId="67052524" w14:textId="77777777" w:rsidR="002C7DEB" w:rsidRPr="00090559" w:rsidRDefault="002C7DEB" w:rsidP="00080F43">
            <w:pPr>
              <w:spacing w:line="240" w:lineRule="atLeast"/>
              <w:ind w:left="-92" w:right="-150"/>
              <w:rPr>
                <w:rFonts w:cs="Times New Roman"/>
                <w:szCs w:val="22"/>
                <w:cs/>
                <w:lang w:bidi="th-TH"/>
              </w:rPr>
            </w:pPr>
          </w:p>
        </w:tc>
        <w:tc>
          <w:tcPr>
            <w:tcW w:w="1334" w:type="dxa"/>
            <w:shd w:val="clear" w:color="auto" w:fill="auto"/>
            <w:vAlign w:val="bottom"/>
          </w:tcPr>
          <w:p w14:paraId="4B6EB1A4" w14:textId="77777777" w:rsidR="002C7DEB" w:rsidRPr="00090559" w:rsidRDefault="002C7DEB" w:rsidP="00080F43">
            <w:pPr>
              <w:tabs>
                <w:tab w:val="decimal" w:pos="1020"/>
              </w:tabs>
              <w:spacing w:line="240" w:lineRule="atLeast"/>
              <w:ind w:left="-92" w:right="-150"/>
              <w:rPr>
                <w:rFonts w:cs="Times New Roman"/>
                <w:szCs w:val="22"/>
                <w:cs/>
                <w:lang w:bidi="th-TH"/>
              </w:rPr>
            </w:pPr>
          </w:p>
        </w:tc>
      </w:tr>
      <w:tr w:rsidR="002C7DEB" w:rsidRPr="0012708E" w14:paraId="1AD22DE9" w14:textId="77777777" w:rsidTr="00080F43">
        <w:trPr>
          <w:cantSplit/>
        </w:trPr>
        <w:tc>
          <w:tcPr>
            <w:tcW w:w="4680" w:type="dxa"/>
          </w:tcPr>
          <w:p w14:paraId="0745AEE0" w14:textId="77777777" w:rsidR="002C7DEB" w:rsidRPr="0012708E" w:rsidRDefault="002C7DEB" w:rsidP="00080F43">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shd w:val="clear" w:color="auto" w:fill="auto"/>
            <w:vAlign w:val="bottom"/>
          </w:tcPr>
          <w:p w14:paraId="175277DB"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51CCD40A"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shd w:val="clear" w:color="auto" w:fill="auto"/>
            <w:vAlign w:val="bottom"/>
          </w:tcPr>
          <w:p w14:paraId="39EF6869"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308569C0"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shd w:val="clear" w:color="auto" w:fill="auto"/>
            <w:vAlign w:val="bottom"/>
          </w:tcPr>
          <w:p w14:paraId="0936A9EB"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11215492"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shd w:val="clear" w:color="auto" w:fill="auto"/>
            <w:vAlign w:val="bottom"/>
          </w:tcPr>
          <w:p w14:paraId="46B6215B"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542A825D"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vAlign w:val="bottom"/>
          </w:tcPr>
          <w:p w14:paraId="7DD80F9C"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504,097</w:t>
            </w:r>
          </w:p>
        </w:tc>
        <w:tc>
          <w:tcPr>
            <w:tcW w:w="243" w:type="dxa"/>
            <w:shd w:val="clear" w:color="auto" w:fill="auto"/>
          </w:tcPr>
          <w:p w14:paraId="64DBCE1A"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5F7EB427"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504,097</w:t>
            </w:r>
          </w:p>
        </w:tc>
      </w:tr>
      <w:tr w:rsidR="002C7DEB" w:rsidRPr="0012708E" w14:paraId="43658563" w14:textId="77777777" w:rsidTr="00080F43">
        <w:trPr>
          <w:cantSplit/>
        </w:trPr>
        <w:tc>
          <w:tcPr>
            <w:tcW w:w="4680" w:type="dxa"/>
            <w:vAlign w:val="bottom"/>
          </w:tcPr>
          <w:p w14:paraId="0C381326" w14:textId="77777777" w:rsidR="002C7DEB" w:rsidRPr="0012708E" w:rsidRDefault="002C7DEB" w:rsidP="00080F43">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shd w:val="clear" w:color="auto" w:fill="auto"/>
          </w:tcPr>
          <w:p w14:paraId="5E434190"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1,683,561</w:t>
            </w:r>
          </w:p>
        </w:tc>
        <w:tc>
          <w:tcPr>
            <w:tcW w:w="236" w:type="dxa"/>
            <w:shd w:val="clear" w:color="auto" w:fill="auto"/>
          </w:tcPr>
          <w:p w14:paraId="55372A52"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shd w:val="clear" w:color="auto" w:fill="auto"/>
          </w:tcPr>
          <w:p w14:paraId="405F730A"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17,500,976</w:t>
            </w:r>
          </w:p>
        </w:tc>
        <w:tc>
          <w:tcPr>
            <w:tcW w:w="236" w:type="dxa"/>
            <w:shd w:val="clear" w:color="auto" w:fill="auto"/>
          </w:tcPr>
          <w:p w14:paraId="28CD2C03"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shd w:val="clear" w:color="auto" w:fill="auto"/>
          </w:tcPr>
          <w:p w14:paraId="621E3FB6"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3D7F140A"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shd w:val="clear" w:color="auto" w:fill="auto"/>
          </w:tcPr>
          <w:p w14:paraId="4F30A530"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183E0F50"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1FDE209E"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27961BDA"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44B7347D"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19,184,537</w:t>
            </w:r>
          </w:p>
        </w:tc>
      </w:tr>
      <w:tr w:rsidR="002C7DEB" w:rsidRPr="0012708E" w14:paraId="79CE42F1" w14:textId="77777777" w:rsidTr="00080F43">
        <w:trPr>
          <w:cantSplit/>
        </w:trPr>
        <w:tc>
          <w:tcPr>
            <w:tcW w:w="4680" w:type="dxa"/>
          </w:tcPr>
          <w:p w14:paraId="28BB08F9" w14:textId="77777777" w:rsidR="002C7DEB" w:rsidRPr="0012708E" w:rsidRDefault="002C7DEB" w:rsidP="00080F43">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shd w:val="clear" w:color="auto" w:fill="auto"/>
          </w:tcPr>
          <w:p w14:paraId="2A54026A"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73ED5AB2" w14:textId="77777777" w:rsidR="002C7DEB" w:rsidRPr="00090559" w:rsidRDefault="002C7DEB" w:rsidP="00080F43">
            <w:pPr>
              <w:tabs>
                <w:tab w:val="decimal" w:pos="1132"/>
              </w:tabs>
              <w:spacing w:line="240" w:lineRule="atLeast"/>
              <w:ind w:right="-150"/>
              <w:rPr>
                <w:rFonts w:cs="Times New Roman"/>
                <w:szCs w:val="22"/>
                <w:rtl/>
                <w:cs/>
              </w:rPr>
            </w:pPr>
          </w:p>
        </w:tc>
        <w:tc>
          <w:tcPr>
            <w:tcW w:w="1330" w:type="dxa"/>
            <w:shd w:val="clear" w:color="auto" w:fill="auto"/>
          </w:tcPr>
          <w:p w14:paraId="73BD55B9"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2,781,952</w:t>
            </w:r>
          </w:p>
        </w:tc>
        <w:tc>
          <w:tcPr>
            <w:tcW w:w="236" w:type="dxa"/>
            <w:shd w:val="clear" w:color="auto" w:fill="auto"/>
          </w:tcPr>
          <w:p w14:paraId="418E8C2C" w14:textId="77777777" w:rsidR="002C7DEB" w:rsidRPr="00090559" w:rsidRDefault="002C7DEB" w:rsidP="00080F43">
            <w:pPr>
              <w:tabs>
                <w:tab w:val="decimal" w:pos="1132"/>
              </w:tabs>
              <w:spacing w:line="240" w:lineRule="atLeast"/>
              <w:ind w:right="-150"/>
              <w:rPr>
                <w:rFonts w:cs="Times New Roman"/>
                <w:szCs w:val="22"/>
                <w:rtl/>
                <w:cs/>
              </w:rPr>
            </w:pPr>
          </w:p>
        </w:tc>
        <w:tc>
          <w:tcPr>
            <w:tcW w:w="1405" w:type="dxa"/>
            <w:shd w:val="clear" w:color="auto" w:fill="auto"/>
          </w:tcPr>
          <w:p w14:paraId="14A45877"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138,357</w:t>
            </w:r>
          </w:p>
        </w:tc>
        <w:tc>
          <w:tcPr>
            <w:tcW w:w="248" w:type="dxa"/>
            <w:shd w:val="clear" w:color="auto" w:fill="auto"/>
          </w:tcPr>
          <w:p w14:paraId="7FE296F5" w14:textId="77777777" w:rsidR="002C7DEB" w:rsidRPr="00090559" w:rsidRDefault="002C7DEB" w:rsidP="00080F43">
            <w:pPr>
              <w:tabs>
                <w:tab w:val="decimal" w:pos="1132"/>
              </w:tabs>
              <w:spacing w:line="240" w:lineRule="atLeast"/>
              <w:ind w:right="-150"/>
              <w:rPr>
                <w:rFonts w:cs="Times New Roman"/>
                <w:szCs w:val="22"/>
                <w:rtl/>
                <w:cs/>
              </w:rPr>
            </w:pPr>
          </w:p>
        </w:tc>
        <w:tc>
          <w:tcPr>
            <w:tcW w:w="1399" w:type="dxa"/>
            <w:shd w:val="clear" w:color="auto" w:fill="auto"/>
          </w:tcPr>
          <w:p w14:paraId="32C62B04"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776D1596"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2EE2133B"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2,441</w:t>
            </w:r>
          </w:p>
        </w:tc>
        <w:tc>
          <w:tcPr>
            <w:tcW w:w="243" w:type="dxa"/>
            <w:shd w:val="clear" w:color="auto" w:fill="auto"/>
          </w:tcPr>
          <w:p w14:paraId="32087C1A"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0A8DB7BB"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2,922,750</w:t>
            </w:r>
          </w:p>
        </w:tc>
      </w:tr>
      <w:tr w:rsidR="002C7DEB" w:rsidRPr="0012708E" w14:paraId="4E445592" w14:textId="77777777" w:rsidTr="00080F43">
        <w:trPr>
          <w:cantSplit/>
        </w:trPr>
        <w:tc>
          <w:tcPr>
            <w:tcW w:w="4680" w:type="dxa"/>
          </w:tcPr>
          <w:p w14:paraId="78EB18B9" w14:textId="77777777" w:rsidR="002C7DEB" w:rsidRPr="0012708E" w:rsidRDefault="002C7DEB" w:rsidP="00080F43">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shd w:val="clear" w:color="auto" w:fill="auto"/>
          </w:tcPr>
          <w:p w14:paraId="6E20771A"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444,083</w:t>
            </w:r>
          </w:p>
        </w:tc>
        <w:tc>
          <w:tcPr>
            <w:tcW w:w="236" w:type="dxa"/>
            <w:shd w:val="clear" w:color="auto" w:fill="auto"/>
          </w:tcPr>
          <w:p w14:paraId="6E86110F"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shd w:val="clear" w:color="auto" w:fill="auto"/>
          </w:tcPr>
          <w:p w14:paraId="28496CF4"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29,545,404</w:t>
            </w:r>
          </w:p>
        </w:tc>
        <w:tc>
          <w:tcPr>
            <w:tcW w:w="236" w:type="dxa"/>
            <w:shd w:val="clear" w:color="auto" w:fill="auto"/>
          </w:tcPr>
          <w:p w14:paraId="23E593E6"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shd w:val="clear" w:color="auto" w:fill="auto"/>
          </w:tcPr>
          <w:p w14:paraId="3967AE6E"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46,894,043</w:t>
            </w:r>
          </w:p>
        </w:tc>
        <w:tc>
          <w:tcPr>
            <w:tcW w:w="248" w:type="dxa"/>
            <w:shd w:val="clear" w:color="auto" w:fill="auto"/>
          </w:tcPr>
          <w:p w14:paraId="599B7D90"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shd w:val="clear" w:color="auto" w:fill="auto"/>
          </w:tcPr>
          <w:p w14:paraId="3D2CE1B8"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39,691,855</w:t>
            </w:r>
          </w:p>
        </w:tc>
        <w:tc>
          <w:tcPr>
            <w:tcW w:w="292" w:type="dxa"/>
            <w:shd w:val="clear" w:color="auto" w:fill="auto"/>
          </w:tcPr>
          <w:p w14:paraId="7DDC129A"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7EC29813"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color w:val="000000"/>
                <w:szCs w:val="22"/>
              </w:rPr>
              <w:t>4,722,650</w:t>
            </w:r>
          </w:p>
        </w:tc>
        <w:tc>
          <w:tcPr>
            <w:tcW w:w="243" w:type="dxa"/>
            <w:shd w:val="clear" w:color="auto" w:fill="auto"/>
          </w:tcPr>
          <w:p w14:paraId="0A51141B"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637D0561"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121,298,035</w:t>
            </w:r>
          </w:p>
        </w:tc>
      </w:tr>
      <w:tr w:rsidR="002C7DEB" w:rsidRPr="0012708E" w14:paraId="2615D28E" w14:textId="77777777" w:rsidTr="00080F43">
        <w:trPr>
          <w:cantSplit/>
        </w:trPr>
        <w:tc>
          <w:tcPr>
            <w:tcW w:w="4680" w:type="dxa"/>
          </w:tcPr>
          <w:p w14:paraId="2E939B21" w14:textId="77777777" w:rsidR="002C7DEB" w:rsidRPr="0012708E" w:rsidRDefault="002C7DEB" w:rsidP="00080F43">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shd w:val="clear" w:color="auto" w:fill="auto"/>
          </w:tcPr>
          <w:p w14:paraId="6FB319B3"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44EDEAA1"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shd w:val="clear" w:color="auto" w:fill="auto"/>
          </w:tcPr>
          <w:p w14:paraId="764EED0A"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400,163</w:t>
            </w:r>
          </w:p>
        </w:tc>
        <w:tc>
          <w:tcPr>
            <w:tcW w:w="236" w:type="dxa"/>
            <w:shd w:val="clear" w:color="auto" w:fill="auto"/>
          </w:tcPr>
          <w:p w14:paraId="4CE88E92"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shd w:val="clear" w:color="auto" w:fill="auto"/>
          </w:tcPr>
          <w:p w14:paraId="10B24D49"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234B9F9F"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27374FC9"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65,091</w:t>
            </w:r>
          </w:p>
        </w:tc>
        <w:tc>
          <w:tcPr>
            <w:tcW w:w="292" w:type="dxa"/>
            <w:shd w:val="clear" w:color="auto" w:fill="auto"/>
          </w:tcPr>
          <w:p w14:paraId="0FFC8E44"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66EA7BAD"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color w:val="000000"/>
                <w:szCs w:val="22"/>
              </w:rPr>
              <w:t>79,765</w:t>
            </w:r>
          </w:p>
        </w:tc>
        <w:tc>
          <w:tcPr>
            <w:tcW w:w="243" w:type="dxa"/>
            <w:shd w:val="clear" w:color="auto" w:fill="auto"/>
          </w:tcPr>
          <w:p w14:paraId="4C9785CC"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6BF4B6CD"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545,019</w:t>
            </w:r>
          </w:p>
        </w:tc>
      </w:tr>
      <w:tr w:rsidR="002C7DEB" w:rsidRPr="0012708E" w14:paraId="4B718A11" w14:textId="77777777" w:rsidTr="00080F43">
        <w:trPr>
          <w:cantSplit/>
        </w:trPr>
        <w:tc>
          <w:tcPr>
            <w:tcW w:w="4680" w:type="dxa"/>
          </w:tcPr>
          <w:p w14:paraId="2E3B63A2" w14:textId="77777777" w:rsidR="002C7DEB" w:rsidRPr="0012708E" w:rsidRDefault="002C7DEB" w:rsidP="00080F43">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shd w:val="clear" w:color="auto" w:fill="auto"/>
          </w:tcPr>
          <w:p w14:paraId="376A13B8" w14:textId="77777777" w:rsidR="002C7DEB" w:rsidRPr="00090559" w:rsidRDefault="002C7DEB" w:rsidP="00080F43">
            <w:pPr>
              <w:tabs>
                <w:tab w:val="decimal" w:pos="1066"/>
              </w:tabs>
              <w:spacing w:line="240" w:lineRule="atLeast"/>
              <w:ind w:left="-92" w:right="-150"/>
              <w:rPr>
                <w:rFonts w:cs="Times New Roman"/>
                <w:b/>
                <w:bCs/>
                <w:szCs w:val="22"/>
              </w:rPr>
            </w:pPr>
            <w:r w:rsidRPr="00EC65EE">
              <w:rPr>
                <w:rFonts w:cs="Times New Roman"/>
                <w:b/>
                <w:bCs/>
                <w:szCs w:val="22"/>
              </w:rPr>
              <w:t>2,127,644</w:t>
            </w:r>
          </w:p>
        </w:tc>
        <w:tc>
          <w:tcPr>
            <w:tcW w:w="236" w:type="dxa"/>
            <w:shd w:val="clear" w:color="auto" w:fill="auto"/>
          </w:tcPr>
          <w:p w14:paraId="7B8359D3" w14:textId="77777777" w:rsidR="002C7DEB" w:rsidRPr="00090559" w:rsidRDefault="002C7DEB" w:rsidP="00080F43">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7919E7A3" w14:textId="77777777" w:rsidR="002C7DEB" w:rsidRPr="00090559" w:rsidRDefault="002C7DEB" w:rsidP="00080F43">
            <w:pPr>
              <w:tabs>
                <w:tab w:val="decimal" w:pos="1094"/>
              </w:tabs>
              <w:spacing w:line="240" w:lineRule="atLeast"/>
              <w:ind w:left="-92" w:right="-150"/>
              <w:rPr>
                <w:rFonts w:cs="Times New Roman"/>
                <w:b/>
                <w:bCs/>
                <w:szCs w:val="22"/>
              </w:rPr>
            </w:pPr>
            <w:r w:rsidRPr="00EC65EE">
              <w:rPr>
                <w:rFonts w:cs="Times New Roman"/>
                <w:b/>
                <w:bCs/>
                <w:szCs w:val="22"/>
              </w:rPr>
              <w:t>50,228,495</w:t>
            </w:r>
          </w:p>
        </w:tc>
        <w:tc>
          <w:tcPr>
            <w:tcW w:w="236" w:type="dxa"/>
            <w:shd w:val="clear" w:color="auto" w:fill="auto"/>
          </w:tcPr>
          <w:p w14:paraId="71D85F4F" w14:textId="77777777" w:rsidR="002C7DEB" w:rsidRPr="00090559" w:rsidRDefault="002C7DEB" w:rsidP="00080F43">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14CD46B9"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47,032,400</w:t>
            </w:r>
          </w:p>
        </w:tc>
        <w:tc>
          <w:tcPr>
            <w:tcW w:w="248" w:type="dxa"/>
            <w:shd w:val="clear" w:color="auto" w:fill="auto"/>
          </w:tcPr>
          <w:p w14:paraId="221EE5C6"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1661AA1C"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39,756,946</w:t>
            </w:r>
          </w:p>
        </w:tc>
        <w:tc>
          <w:tcPr>
            <w:tcW w:w="292" w:type="dxa"/>
            <w:shd w:val="clear" w:color="auto" w:fill="auto"/>
          </w:tcPr>
          <w:p w14:paraId="3BC7AB18"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75FB9706"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5,308,953</w:t>
            </w:r>
          </w:p>
        </w:tc>
        <w:tc>
          <w:tcPr>
            <w:tcW w:w="243" w:type="dxa"/>
            <w:shd w:val="clear" w:color="auto" w:fill="auto"/>
          </w:tcPr>
          <w:p w14:paraId="4FDDC32E" w14:textId="77777777" w:rsidR="002C7DEB" w:rsidRPr="00090559" w:rsidRDefault="002C7DEB" w:rsidP="00080F43">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09959B40" w14:textId="77777777" w:rsidR="002C7DEB" w:rsidRPr="00090559" w:rsidRDefault="002C7DEB" w:rsidP="00080F43">
            <w:pPr>
              <w:tabs>
                <w:tab w:val="decimal" w:pos="1091"/>
              </w:tabs>
              <w:spacing w:line="240" w:lineRule="atLeast"/>
              <w:ind w:left="-92" w:right="-150"/>
              <w:rPr>
                <w:rFonts w:cs="Times New Roman"/>
                <w:b/>
                <w:bCs/>
                <w:szCs w:val="22"/>
              </w:rPr>
            </w:pPr>
            <w:r w:rsidRPr="00EC65EE">
              <w:rPr>
                <w:rFonts w:cs="Times New Roman"/>
                <w:b/>
                <w:bCs/>
                <w:szCs w:val="22"/>
              </w:rPr>
              <w:t>144,454,438</w:t>
            </w:r>
          </w:p>
        </w:tc>
      </w:tr>
      <w:tr w:rsidR="002C7DEB" w:rsidRPr="0012708E" w14:paraId="3FF2D8D7" w14:textId="77777777" w:rsidTr="00080F43">
        <w:trPr>
          <w:cantSplit/>
          <w:trHeight w:val="136"/>
        </w:trPr>
        <w:tc>
          <w:tcPr>
            <w:tcW w:w="4680" w:type="dxa"/>
          </w:tcPr>
          <w:p w14:paraId="5DCA8145" w14:textId="77777777" w:rsidR="002C7DEB" w:rsidRPr="0012708E" w:rsidRDefault="002C7DEB" w:rsidP="00080F43">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3CCE1EC4" w14:textId="77777777" w:rsidR="002C7DEB" w:rsidRPr="00090559" w:rsidRDefault="002C7DEB" w:rsidP="00080F43">
            <w:pPr>
              <w:tabs>
                <w:tab w:val="decimal" w:pos="1066"/>
              </w:tabs>
              <w:spacing w:line="240" w:lineRule="atLeast"/>
              <w:ind w:left="-92" w:right="-150"/>
              <w:rPr>
                <w:rFonts w:cs="Times New Roman"/>
                <w:szCs w:val="22"/>
              </w:rPr>
            </w:pPr>
          </w:p>
        </w:tc>
        <w:tc>
          <w:tcPr>
            <w:tcW w:w="236" w:type="dxa"/>
            <w:shd w:val="clear" w:color="auto" w:fill="auto"/>
          </w:tcPr>
          <w:p w14:paraId="4A7F11DB"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07DCD16F" w14:textId="77777777" w:rsidR="002C7DEB" w:rsidRPr="00090559" w:rsidRDefault="002C7DEB" w:rsidP="00080F43">
            <w:pPr>
              <w:tabs>
                <w:tab w:val="decimal" w:pos="1094"/>
              </w:tabs>
              <w:spacing w:line="240" w:lineRule="atLeast"/>
              <w:ind w:left="-92" w:right="-150"/>
              <w:rPr>
                <w:rFonts w:cs="Times New Roman"/>
                <w:szCs w:val="22"/>
              </w:rPr>
            </w:pPr>
          </w:p>
        </w:tc>
        <w:tc>
          <w:tcPr>
            <w:tcW w:w="236" w:type="dxa"/>
            <w:shd w:val="clear" w:color="auto" w:fill="auto"/>
          </w:tcPr>
          <w:p w14:paraId="3D5B3EC1"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70834B20" w14:textId="77777777" w:rsidR="002C7DEB" w:rsidRPr="00090559" w:rsidRDefault="002C7DEB" w:rsidP="00080F43">
            <w:pPr>
              <w:tabs>
                <w:tab w:val="decimal" w:pos="1132"/>
              </w:tabs>
              <w:spacing w:line="240" w:lineRule="atLeast"/>
              <w:ind w:left="-92" w:right="-150"/>
              <w:rPr>
                <w:rFonts w:cs="Times New Roman"/>
                <w:szCs w:val="22"/>
              </w:rPr>
            </w:pPr>
          </w:p>
        </w:tc>
        <w:tc>
          <w:tcPr>
            <w:tcW w:w="248" w:type="dxa"/>
            <w:shd w:val="clear" w:color="auto" w:fill="auto"/>
          </w:tcPr>
          <w:p w14:paraId="77E602BB"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4E03C6BB" w14:textId="77777777" w:rsidR="002C7DEB" w:rsidRPr="00090559" w:rsidRDefault="002C7DEB" w:rsidP="00080F43">
            <w:pPr>
              <w:tabs>
                <w:tab w:val="decimal" w:pos="1132"/>
              </w:tabs>
              <w:spacing w:line="240" w:lineRule="atLeast"/>
              <w:ind w:left="-92" w:right="-150"/>
              <w:rPr>
                <w:rFonts w:cs="Times New Roman"/>
                <w:szCs w:val="22"/>
              </w:rPr>
            </w:pPr>
          </w:p>
        </w:tc>
        <w:tc>
          <w:tcPr>
            <w:tcW w:w="292" w:type="dxa"/>
            <w:shd w:val="clear" w:color="auto" w:fill="auto"/>
          </w:tcPr>
          <w:p w14:paraId="01EBC516"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4CF4859A" w14:textId="77777777" w:rsidR="002C7DEB" w:rsidRPr="00090559" w:rsidRDefault="002C7DEB" w:rsidP="00080F43">
            <w:pPr>
              <w:tabs>
                <w:tab w:val="decimal" w:pos="1132"/>
              </w:tabs>
              <w:spacing w:line="240" w:lineRule="atLeast"/>
              <w:ind w:left="-92" w:right="-150"/>
              <w:rPr>
                <w:rFonts w:cs="Times New Roman"/>
                <w:szCs w:val="22"/>
              </w:rPr>
            </w:pPr>
          </w:p>
        </w:tc>
        <w:tc>
          <w:tcPr>
            <w:tcW w:w="243" w:type="dxa"/>
            <w:shd w:val="clear" w:color="auto" w:fill="auto"/>
          </w:tcPr>
          <w:p w14:paraId="5BB65005" w14:textId="77777777" w:rsidR="002C7DEB" w:rsidRPr="00090559" w:rsidRDefault="002C7DEB" w:rsidP="00080F43">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7C28AFF2" w14:textId="77777777" w:rsidR="002C7DEB" w:rsidRPr="00090559" w:rsidRDefault="002C7DEB" w:rsidP="00080F43">
            <w:pPr>
              <w:tabs>
                <w:tab w:val="decimal" w:pos="1020"/>
                <w:tab w:val="decimal" w:pos="1091"/>
              </w:tabs>
              <w:spacing w:line="240" w:lineRule="atLeast"/>
              <w:ind w:left="-92" w:right="-150"/>
              <w:rPr>
                <w:rFonts w:cs="Times New Roman"/>
                <w:szCs w:val="22"/>
              </w:rPr>
            </w:pPr>
          </w:p>
        </w:tc>
      </w:tr>
      <w:tr w:rsidR="002C7DEB" w:rsidRPr="0012708E" w14:paraId="5F6E1B4D" w14:textId="77777777" w:rsidTr="00080F43">
        <w:trPr>
          <w:cantSplit/>
        </w:trPr>
        <w:tc>
          <w:tcPr>
            <w:tcW w:w="4680" w:type="dxa"/>
          </w:tcPr>
          <w:p w14:paraId="627588BE" w14:textId="77777777" w:rsidR="002C7DEB" w:rsidRPr="0012708E" w:rsidRDefault="002C7DEB" w:rsidP="00080F43">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shd w:val="clear" w:color="auto" w:fill="auto"/>
            <w:vAlign w:val="bottom"/>
          </w:tcPr>
          <w:p w14:paraId="520BDCA8" w14:textId="77777777" w:rsidR="002C7DEB" w:rsidRPr="00090559" w:rsidRDefault="002C7DEB" w:rsidP="00080F43">
            <w:pPr>
              <w:tabs>
                <w:tab w:val="decimal" w:pos="1066"/>
              </w:tabs>
              <w:spacing w:line="240" w:lineRule="atLeast"/>
              <w:ind w:left="-92" w:right="-150"/>
              <w:rPr>
                <w:rFonts w:cs="Times New Roman"/>
                <w:szCs w:val="22"/>
              </w:rPr>
            </w:pPr>
          </w:p>
        </w:tc>
        <w:tc>
          <w:tcPr>
            <w:tcW w:w="236" w:type="dxa"/>
            <w:shd w:val="clear" w:color="auto" w:fill="auto"/>
          </w:tcPr>
          <w:p w14:paraId="2C1CE7A2"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6BEEFA15" w14:textId="77777777" w:rsidR="002C7DEB" w:rsidRPr="00090559" w:rsidRDefault="002C7DEB" w:rsidP="00080F43">
            <w:pPr>
              <w:tabs>
                <w:tab w:val="decimal" w:pos="1094"/>
              </w:tabs>
              <w:spacing w:line="240" w:lineRule="atLeast"/>
              <w:ind w:left="-92" w:right="-150"/>
              <w:rPr>
                <w:rFonts w:cs="Times New Roman"/>
                <w:szCs w:val="22"/>
              </w:rPr>
            </w:pPr>
          </w:p>
        </w:tc>
        <w:tc>
          <w:tcPr>
            <w:tcW w:w="236" w:type="dxa"/>
            <w:shd w:val="clear" w:color="auto" w:fill="auto"/>
          </w:tcPr>
          <w:p w14:paraId="49FCD55D"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405" w:type="dxa"/>
            <w:shd w:val="clear" w:color="auto" w:fill="auto"/>
          </w:tcPr>
          <w:p w14:paraId="0392339F" w14:textId="77777777" w:rsidR="002C7DEB" w:rsidRPr="00090559" w:rsidRDefault="002C7DEB" w:rsidP="00080F43">
            <w:pPr>
              <w:tabs>
                <w:tab w:val="decimal" w:pos="1132"/>
              </w:tabs>
              <w:spacing w:line="240" w:lineRule="atLeast"/>
              <w:ind w:left="-92" w:right="-150"/>
              <w:rPr>
                <w:rFonts w:cs="Times New Roman"/>
                <w:szCs w:val="22"/>
              </w:rPr>
            </w:pPr>
          </w:p>
        </w:tc>
        <w:tc>
          <w:tcPr>
            <w:tcW w:w="248" w:type="dxa"/>
            <w:shd w:val="clear" w:color="auto" w:fill="auto"/>
          </w:tcPr>
          <w:p w14:paraId="1AD2FE48"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399" w:type="dxa"/>
            <w:shd w:val="clear" w:color="auto" w:fill="auto"/>
          </w:tcPr>
          <w:p w14:paraId="2B71C761" w14:textId="77777777" w:rsidR="002C7DEB" w:rsidRPr="00090559" w:rsidRDefault="002C7DEB" w:rsidP="00080F43">
            <w:pPr>
              <w:tabs>
                <w:tab w:val="decimal" w:pos="1132"/>
              </w:tabs>
              <w:spacing w:line="240" w:lineRule="atLeast"/>
              <w:ind w:left="-92" w:right="-150"/>
              <w:rPr>
                <w:rFonts w:cs="Times New Roman"/>
                <w:szCs w:val="22"/>
              </w:rPr>
            </w:pPr>
          </w:p>
        </w:tc>
        <w:tc>
          <w:tcPr>
            <w:tcW w:w="292" w:type="dxa"/>
            <w:shd w:val="clear" w:color="auto" w:fill="auto"/>
          </w:tcPr>
          <w:p w14:paraId="46FAA90F"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1373" w:type="dxa"/>
            <w:shd w:val="clear" w:color="auto" w:fill="auto"/>
          </w:tcPr>
          <w:p w14:paraId="19346F9B" w14:textId="77777777" w:rsidR="002C7DEB" w:rsidRPr="00090559" w:rsidRDefault="002C7DEB" w:rsidP="00080F43">
            <w:pPr>
              <w:tabs>
                <w:tab w:val="decimal" w:pos="1132"/>
              </w:tabs>
              <w:spacing w:line="240" w:lineRule="atLeast"/>
              <w:ind w:left="-92" w:right="-150"/>
              <w:rPr>
                <w:rFonts w:cs="Times New Roman"/>
                <w:szCs w:val="22"/>
                <w:cs/>
                <w:lang w:bidi="th-TH"/>
              </w:rPr>
            </w:pPr>
          </w:p>
        </w:tc>
        <w:tc>
          <w:tcPr>
            <w:tcW w:w="243" w:type="dxa"/>
            <w:shd w:val="clear" w:color="auto" w:fill="auto"/>
          </w:tcPr>
          <w:p w14:paraId="0BAA47E8" w14:textId="77777777" w:rsidR="002C7DEB" w:rsidRPr="00090559" w:rsidRDefault="002C7DEB" w:rsidP="00080F43">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1E954468" w14:textId="77777777" w:rsidR="002C7DEB" w:rsidRPr="00090559" w:rsidRDefault="002C7DEB" w:rsidP="00080F43">
            <w:pPr>
              <w:tabs>
                <w:tab w:val="decimal" w:pos="1020"/>
                <w:tab w:val="decimal" w:pos="1091"/>
              </w:tabs>
              <w:spacing w:line="240" w:lineRule="atLeast"/>
              <w:ind w:left="-92" w:right="-150"/>
              <w:rPr>
                <w:rFonts w:cs="Times New Roman"/>
                <w:szCs w:val="22"/>
              </w:rPr>
            </w:pPr>
          </w:p>
        </w:tc>
      </w:tr>
      <w:tr w:rsidR="002C7DEB" w:rsidRPr="0012708E" w14:paraId="6B0DECC9" w14:textId="77777777" w:rsidTr="00080F43">
        <w:trPr>
          <w:cantSplit/>
        </w:trPr>
        <w:tc>
          <w:tcPr>
            <w:tcW w:w="4680" w:type="dxa"/>
          </w:tcPr>
          <w:p w14:paraId="1E1A4ACB" w14:textId="77777777" w:rsidR="002C7DEB" w:rsidRPr="0012708E" w:rsidRDefault="002C7DEB" w:rsidP="00080F43">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shd w:val="clear" w:color="auto" w:fill="auto"/>
          </w:tcPr>
          <w:p w14:paraId="71B3FDD9"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38,037,699</w:t>
            </w:r>
          </w:p>
        </w:tc>
        <w:tc>
          <w:tcPr>
            <w:tcW w:w="236" w:type="dxa"/>
            <w:shd w:val="clear" w:color="auto" w:fill="auto"/>
          </w:tcPr>
          <w:p w14:paraId="211E5F33" w14:textId="77777777" w:rsidR="002C7DEB" w:rsidRPr="00090559" w:rsidRDefault="002C7DEB" w:rsidP="00080F43">
            <w:pPr>
              <w:tabs>
                <w:tab w:val="decimal" w:pos="1132"/>
              </w:tabs>
              <w:spacing w:line="240" w:lineRule="atLeast"/>
              <w:ind w:right="-150"/>
              <w:rPr>
                <w:rFonts w:cs="Times New Roman"/>
                <w:szCs w:val="22"/>
                <w:rtl/>
                <w:cs/>
              </w:rPr>
            </w:pPr>
          </w:p>
        </w:tc>
        <w:tc>
          <w:tcPr>
            <w:tcW w:w="1330" w:type="dxa"/>
            <w:shd w:val="clear" w:color="auto" w:fill="auto"/>
          </w:tcPr>
          <w:p w14:paraId="2536FAA0"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69,277,200</w:t>
            </w:r>
          </w:p>
        </w:tc>
        <w:tc>
          <w:tcPr>
            <w:tcW w:w="236" w:type="dxa"/>
            <w:shd w:val="clear" w:color="auto" w:fill="auto"/>
          </w:tcPr>
          <w:p w14:paraId="49399076" w14:textId="77777777" w:rsidR="002C7DEB" w:rsidRPr="00090559" w:rsidRDefault="002C7DEB" w:rsidP="00080F43">
            <w:pPr>
              <w:tabs>
                <w:tab w:val="decimal" w:pos="1132"/>
              </w:tabs>
              <w:spacing w:line="240" w:lineRule="atLeast"/>
              <w:ind w:right="-150"/>
              <w:rPr>
                <w:rFonts w:cs="Times New Roman"/>
                <w:szCs w:val="22"/>
                <w:rtl/>
                <w:cs/>
              </w:rPr>
            </w:pPr>
          </w:p>
        </w:tc>
        <w:tc>
          <w:tcPr>
            <w:tcW w:w="1405" w:type="dxa"/>
            <w:shd w:val="clear" w:color="auto" w:fill="auto"/>
          </w:tcPr>
          <w:p w14:paraId="4067CB85"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6,129,250</w:t>
            </w:r>
          </w:p>
        </w:tc>
        <w:tc>
          <w:tcPr>
            <w:tcW w:w="248" w:type="dxa"/>
            <w:shd w:val="clear" w:color="auto" w:fill="auto"/>
          </w:tcPr>
          <w:p w14:paraId="68F7802F" w14:textId="77777777" w:rsidR="002C7DEB" w:rsidRPr="00090559" w:rsidRDefault="002C7DEB" w:rsidP="00080F43">
            <w:pPr>
              <w:tabs>
                <w:tab w:val="decimal" w:pos="1132"/>
              </w:tabs>
              <w:spacing w:line="240" w:lineRule="atLeast"/>
              <w:ind w:right="-150"/>
              <w:rPr>
                <w:rFonts w:cs="Times New Roman"/>
                <w:szCs w:val="22"/>
                <w:rtl/>
                <w:cs/>
              </w:rPr>
            </w:pPr>
          </w:p>
        </w:tc>
        <w:tc>
          <w:tcPr>
            <w:tcW w:w="1399" w:type="dxa"/>
            <w:shd w:val="clear" w:color="auto" w:fill="auto"/>
          </w:tcPr>
          <w:p w14:paraId="79FD873A"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0E39BB74"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57D8FC86"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3A5C810A"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09CF26BE" w14:textId="77777777" w:rsidR="002C7DEB" w:rsidRPr="00090559" w:rsidRDefault="002C7DEB" w:rsidP="00080F43">
            <w:pPr>
              <w:tabs>
                <w:tab w:val="decimal" w:pos="1091"/>
              </w:tabs>
              <w:spacing w:line="240" w:lineRule="atLeast"/>
              <w:ind w:right="-150"/>
              <w:rPr>
                <w:rFonts w:cs="Times New Roman"/>
                <w:szCs w:val="22"/>
                <w:rtl/>
                <w:cs/>
              </w:rPr>
            </w:pPr>
            <w:r w:rsidRPr="00EC65EE">
              <w:rPr>
                <w:rFonts w:cs="Times New Roman"/>
                <w:szCs w:val="22"/>
              </w:rPr>
              <w:t>113,444,149</w:t>
            </w:r>
          </w:p>
        </w:tc>
      </w:tr>
      <w:tr w:rsidR="002C7DEB" w:rsidRPr="0012708E" w14:paraId="2746B305" w14:textId="77777777" w:rsidTr="00080F43">
        <w:trPr>
          <w:cantSplit/>
        </w:trPr>
        <w:tc>
          <w:tcPr>
            <w:tcW w:w="4680" w:type="dxa"/>
          </w:tcPr>
          <w:p w14:paraId="1041C9D7" w14:textId="77777777" w:rsidR="002C7DEB" w:rsidRPr="0012708E" w:rsidRDefault="002C7DEB" w:rsidP="00080F43">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shd w:val="clear" w:color="auto" w:fill="auto"/>
            <w:vAlign w:val="bottom"/>
          </w:tcPr>
          <w:p w14:paraId="46E90975"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372,798</w:t>
            </w:r>
          </w:p>
        </w:tc>
        <w:tc>
          <w:tcPr>
            <w:tcW w:w="236" w:type="dxa"/>
            <w:shd w:val="clear" w:color="auto" w:fill="auto"/>
          </w:tcPr>
          <w:p w14:paraId="751CAADD" w14:textId="77777777" w:rsidR="002C7DEB" w:rsidRPr="00090559" w:rsidRDefault="002C7DEB" w:rsidP="00080F43">
            <w:pPr>
              <w:tabs>
                <w:tab w:val="decimal" w:pos="1132"/>
              </w:tabs>
              <w:spacing w:line="240" w:lineRule="atLeast"/>
              <w:ind w:right="-150"/>
              <w:rPr>
                <w:rFonts w:cs="Times New Roman"/>
                <w:szCs w:val="22"/>
                <w:rtl/>
                <w:cs/>
              </w:rPr>
            </w:pPr>
          </w:p>
        </w:tc>
        <w:tc>
          <w:tcPr>
            <w:tcW w:w="1330" w:type="dxa"/>
            <w:shd w:val="clear" w:color="auto" w:fill="auto"/>
            <w:vAlign w:val="bottom"/>
          </w:tcPr>
          <w:p w14:paraId="67D3C68F"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193,28</w:t>
            </w:r>
            <w:r>
              <w:rPr>
                <w:rFonts w:cs="Times New Roman"/>
                <w:szCs w:val="22"/>
              </w:rPr>
              <w:t>5</w:t>
            </w:r>
          </w:p>
        </w:tc>
        <w:tc>
          <w:tcPr>
            <w:tcW w:w="236" w:type="dxa"/>
            <w:shd w:val="clear" w:color="auto" w:fill="auto"/>
          </w:tcPr>
          <w:p w14:paraId="427559E7" w14:textId="77777777" w:rsidR="002C7DEB" w:rsidRPr="00090559" w:rsidRDefault="002C7DEB" w:rsidP="00080F43">
            <w:pPr>
              <w:tabs>
                <w:tab w:val="decimal" w:pos="1132"/>
              </w:tabs>
              <w:spacing w:line="240" w:lineRule="atLeast"/>
              <w:ind w:right="-150"/>
              <w:rPr>
                <w:rFonts w:cs="Times New Roman"/>
                <w:szCs w:val="22"/>
                <w:rtl/>
                <w:cs/>
              </w:rPr>
            </w:pPr>
          </w:p>
        </w:tc>
        <w:tc>
          <w:tcPr>
            <w:tcW w:w="1405" w:type="dxa"/>
            <w:shd w:val="clear" w:color="auto" w:fill="auto"/>
            <w:vAlign w:val="bottom"/>
          </w:tcPr>
          <w:p w14:paraId="2B06D9B9"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10,832,39</w:t>
            </w:r>
            <w:r>
              <w:rPr>
                <w:rFonts w:cs="Times New Roman"/>
                <w:szCs w:val="22"/>
              </w:rPr>
              <w:t>6</w:t>
            </w:r>
          </w:p>
        </w:tc>
        <w:tc>
          <w:tcPr>
            <w:tcW w:w="248" w:type="dxa"/>
            <w:shd w:val="clear" w:color="auto" w:fill="auto"/>
          </w:tcPr>
          <w:p w14:paraId="40DB49C6" w14:textId="77777777" w:rsidR="002C7DEB" w:rsidRPr="00090559" w:rsidRDefault="002C7DEB" w:rsidP="00080F43">
            <w:pPr>
              <w:tabs>
                <w:tab w:val="decimal" w:pos="1132"/>
              </w:tabs>
              <w:spacing w:line="240" w:lineRule="atLeast"/>
              <w:ind w:right="-150"/>
              <w:rPr>
                <w:rFonts w:cs="Times New Roman"/>
                <w:szCs w:val="22"/>
                <w:rtl/>
                <w:cs/>
              </w:rPr>
            </w:pPr>
          </w:p>
        </w:tc>
        <w:tc>
          <w:tcPr>
            <w:tcW w:w="1399" w:type="dxa"/>
            <w:shd w:val="clear" w:color="auto" w:fill="auto"/>
          </w:tcPr>
          <w:p w14:paraId="37AA1A48"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13BEFE79" w14:textId="77777777" w:rsidR="002C7DEB" w:rsidRPr="00090559" w:rsidRDefault="002C7DEB" w:rsidP="00080F43">
            <w:pPr>
              <w:tabs>
                <w:tab w:val="decimal" w:pos="1132"/>
              </w:tabs>
              <w:spacing w:line="240" w:lineRule="atLeast"/>
              <w:ind w:right="-150"/>
              <w:rPr>
                <w:rFonts w:cs="Times New Roman"/>
                <w:szCs w:val="22"/>
                <w:rtl/>
                <w:cs/>
              </w:rPr>
            </w:pPr>
          </w:p>
        </w:tc>
        <w:tc>
          <w:tcPr>
            <w:tcW w:w="1373" w:type="dxa"/>
            <w:shd w:val="clear" w:color="auto" w:fill="auto"/>
            <w:vAlign w:val="bottom"/>
          </w:tcPr>
          <w:p w14:paraId="213511EB"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0BFD336D"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vAlign w:val="bottom"/>
          </w:tcPr>
          <w:p w14:paraId="0BAA81EA"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11,398,479</w:t>
            </w:r>
          </w:p>
        </w:tc>
      </w:tr>
      <w:tr w:rsidR="002C7DEB" w:rsidRPr="0012708E" w14:paraId="2041A2F6" w14:textId="77777777" w:rsidTr="00080F43">
        <w:trPr>
          <w:cantSplit/>
        </w:trPr>
        <w:tc>
          <w:tcPr>
            <w:tcW w:w="4680" w:type="dxa"/>
          </w:tcPr>
          <w:p w14:paraId="5E4E8574" w14:textId="77777777" w:rsidR="002C7DEB" w:rsidRPr="0012708E" w:rsidRDefault="002C7DEB" w:rsidP="00080F43">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shd w:val="clear" w:color="auto" w:fill="auto"/>
          </w:tcPr>
          <w:p w14:paraId="0562ADA7"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72,581</w:t>
            </w:r>
          </w:p>
        </w:tc>
        <w:tc>
          <w:tcPr>
            <w:tcW w:w="236" w:type="dxa"/>
            <w:shd w:val="clear" w:color="auto" w:fill="auto"/>
          </w:tcPr>
          <w:p w14:paraId="35AC9278"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shd w:val="clear" w:color="auto" w:fill="auto"/>
          </w:tcPr>
          <w:p w14:paraId="387BE547"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0417ACEA"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shd w:val="clear" w:color="auto" w:fill="auto"/>
          </w:tcPr>
          <w:p w14:paraId="1B513180"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14E4C096"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shd w:val="clear" w:color="auto" w:fill="auto"/>
          </w:tcPr>
          <w:p w14:paraId="26BD001A"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3BB9B578"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5E739622"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13537284"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035CF578"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72,581</w:t>
            </w:r>
          </w:p>
        </w:tc>
      </w:tr>
      <w:tr w:rsidR="002C7DEB" w:rsidRPr="0012708E" w14:paraId="73048075" w14:textId="77777777" w:rsidTr="00080F43">
        <w:trPr>
          <w:cantSplit/>
        </w:trPr>
        <w:tc>
          <w:tcPr>
            <w:tcW w:w="4680" w:type="dxa"/>
          </w:tcPr>
          <w:p w14:paraId="11156AD9" w14:textId="77777777" w:rsidR="002C7DEB" w:rsidRPr="0012708E" w:rsidRDefault="002C7DEB" w:rsidP="00080F43">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shd w:val="clear" w:color="auto" w:fill="auto"/>
          </w:tcPr>
          <w:p w14:paraId="7DB0B223"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7EAEE877"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shd w:val="clear" w:color="auto" w:fill="auto"/>
          </w:tcPr>
          <w:p w14:paraId="171911E6"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37D050FD"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shd w:val="clear" w:color="auto" w:fill="auto"/>
          </w:tcPr>
          <w:p w14:paraId="4DBFC8BC"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5184B16F"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shd w:val="clear" w:color="auto" w:fill="auto"/>
          </w:tcPr>
          <w:p w14:paraId="6A97C0B2"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889,930</w:t>
            </w:r>
          </w:p>
        </w:tc>
        <w:tc>
          <w:tcPr>
            <w:tcW w:w="292" w:type="dxa"/>
            <w:shd w:val="clear" w:color="auto" w:fill="auto"/>
          </w:tcPr>
          <w:p w14:paraId="5AC8508B"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shd w:val="clear" w:color="auto" w:fill="auto"/>
          </w:tcPr>
          <w:p w14:paraId="51C6C334"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513B9282"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shd w:val="clear" w:color="auto" w:fill="auto"/>
          </w:tcPr>
          <w:p w14:paraId="75705F4A"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889,930</w:t>
            </w:r>
          </w:p>
        </w:tc>
      </w:tr>
      <w:tr w:rsidR="002C7DEB" w:rsidRPr="0012708E" w14:paraId="4223E04D" w14:textId="77777777" w:rsidTr="00080F43">
        <w:trPr>
          <w:cantSplit/>
        </w:trPr>
        <w:tc>
          <w:tcPr>
            <w:tcW w:w="4680" w:type="dxa"/>
          </w:tcPr>
          <w:p w14:paraId="0EC0FBF9" w14:textId="77777777" w:rsidR="002C7DEB" w:rsidRPr="0012708E" w:rsidRDefault="002C7DEB" w:rsidP="00080F43">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shd w:val="clear" w:color="auto" w:fill="auto"/>
          </w:tcPr>
          <w:p w14:paraId="1C8F2F7D" w14:textId="77777777" w:rsidR="002C7DEB" w:rsidRPr="00090559" w:rsidRDefault="002C7DEB" w:rsidP="00080F43">
            <w:pPr>
              <w:tabs>
                <w:tab w:val="decimal" w:pos="1066"/>
              </w:tabs>
              <w:spacing w:line="240" w:lineRule="atLeast"/>
              <w:ind w:right="-150"/>
              <w:rPr>
                <w:rFonts w:cs="Times New Roman"/>
                <w:szCs w:val="22"/>
                <w:lang w:bidi="th-TH"/>
              </w:rPr>
            </w:pPr>
            <w:r w:rsidRPr="00EC65EE">
              <w:rPr>
                <w:rFonts w:cs="Times New Roman"/>
                <w:szCs w:val="22"/>
              </w:rPr>
              <w:t>64,741</w:t>
            </w:r>
          </w:p>
        </w:tc>
        <w:tc>
          <w:tcPr>
            <w:tcW w:w="236" w:type="dxa"/>
            <w:shd w:val="clear" w:color="auto" w:fill="auto"/>
          </w:tcPr>
          <w:p w14:paraId="3C1D9272" w14:textId="77777777" w:rsidR="002C7DEB" w:rsidRPr="00090559" w:rsidRDefault="002C7DEB" w:rsidP="00080F43">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5587F68E" w14:textId="77777777" w:rsidR="002C7DEB" w:rsidRPr="00090559" w:rsidRDefault="002C7DEB" w:rsidP="00080F43">
            <w:pPr>
              <w:tabs>
                <w:tab w:val="decimal" w:pos="1094"/>
              </w:tabs>
              <w:spacing w:line="240" w:lineRule="atLeast"/>
              <w:ind w:right="-150"/>
              <w:rPr>
                <w:rFonts w:cs="Times New Roman"/>
                <w:szCs w:val="22"/>
                <w:lang w:bidi="th-TH"/>
              </w:rPr>
            </w:pPr>
            <w:r w:rsidRPr="00EC65EE">
              <w:rPr>
                <w:rFonts w:cs="Times New Roman"/>
                <w:szCs w:val="22"/>
              </w:rPr>
              <w:t>1,470,865</w:t>
            </w:r>
          </w:p>
        </w:tc>
        <w:tc>
          <w:tcPr>
            <w:tcW w:w="236" w:type="dxa"/>
            <w:shd w:val="clear" w:color="auto" w:fill="auto"/>
          </w:tcPr>
          <w:p w14:paraId="5C0A88F1" w14:textId="77777777" w:rsidR="002C7DEB" w:rsidRPr="00090559" w:rsidRDefault="002C7DEB" w:rsidP="00080F43">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1B3459D9"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7,36</w:t>
            </w:r>
            <w:r>
              <w:rPr>
                <w:rFonts w:cs="Times New Roman"/>
                <w:szCs w:val="22"/>
              </w:rPr>
              <w:t>0</w:t>
            </w:r>
          </w:p>
        </w:tc>
        <w:tc>
          <w:tcPr>
            <w:tcW w:w="248" w:type="dxa"/>
            <w:shd w:val="clear" w:color="auto" w:fill="auto"/>
          </w:tcPr>
          <w:p w14:paraId="42679A92" w14:textId="77777777" w:rsidR="002C7DEB" w:rsidRPr="00090559" w:rsidRDefault="002C7DEB" w:rsidP="00080F43">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1BA1AA7C"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2416098D" w14:textId="77777777" w:rsidR="002C7DEB" w:rsidRPr="00090559" w:rsidRDefault="002C7DEB" w:rsidP="00080F43">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7C792A08" w14:textId="77777777" w:rsidR="002C7DEB" w:rsidRPr="00090559" w:rsidRDefault="002C7DEB" w:rsidP="00080F43">
            <w:pPr>
              <w:tabs>
                <w:tab w:val="decimal" w:pos="1132"/>
              </w:tabs>
              <w:spacing w:line="240" w:lineRule="atLeast"/>
              <w:ind w:right="-150"/>
              <w:rPr>
                <w:rFonts w:cs="Times New Roman"/>
                <w:szCs w:val="22"/>
                <w:lang w:bidi="th-TH"/>
              </w:rPr>
            </w:pPr>
            <w:r w:rsidRPr="00EC65EE">
              <w:rPr>
                <w:rFonts w:cs="Times New Roman"/>
                <w:szCs w:val="22"/>
              </w:rPr>
              <w:t>1,225</w:t>
            </w:r>
          </w:p>
        </w:tc>
        <w:tc>
          <w:tcPr>
            <w:tcW w:w="243" w:type="dxa"/>
            <w:shd w:val="clear" w:color="auto" w:fill="auto"/>
          </w:tcPr>
          <w:p w14:paraId="4F4E5D81" w14:textId="77777777" w:rsidR="002C7DEB" w:rsidRPr="00090559" w:rsidRDefault="002C7DEB" w:rsidP="00080F43">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0C660D96" w14:textId="77777777" w:rsidR="002C7DEB" w:rsidRPr="00090559" w:rsidRDefault="002C7DEB" w:rsidP="00080F43">
            <w:pPr>
              <w:tabs>
                <w:tab w:val="decimal" w:pos="1091"/>
              </w:tabs>
              <w:spacing w:line="240" w:lineRule="atLeast"/>
              <w:ind w:right="-150"/>
              <w:rPr>
                <w:rFonts w:cs="Times New Roman"/>
                <w:szCs w:val="22"/>
                <w:lang w:bidi="th-TH"/>
              </w:rPr>
            </w:pPr>
            <w:r w:rsidRPr="00EC65EE">
              <w:rPr>
                <w:rFonts w:cs="Times New Roman"/>
                <w:szCs w:val="22"/>
              </w:rPr>
              <w:t>1,544,19</w:t>
            </w:r>
            <w:r>
              <w:rPr>
                <w:rFonts w:cs="Times New Roman"/>
                <w:szCs w:val="22"/>
              </w:rPr>
              <w:t>1</w:t>
            </w:r>
          </w:p>
        </w:tc>
      </w:tr>
      <w:tr w:rsidR="002C7DEB" w:rsidRPr="0012708E" w14:paraId="648A5536" w14:textId="77777777" w:rsidTr="00080F43">
        <w:trPr>
          <w:cantSplit/>
          <w:trHeight w:val="172"/>
        </w:trPr>
        <w:tc>
          <w:tcPr>
            <w:tcW w:w="4680" w:type="dxa"/>
          </w:tcPr>
          <w:p w14:paraId="7560B546" w14:textId="77777777" w:rsidR="002C7DEB" w:rsidRPr="0012708E" w:rsidRDefault="002C7DEB" w:rsidP="00080F43">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1A172D54" w14:textId="77777777" w:rsidR="002C7DEB" w:rsidRPr="00090559" w:rsidRDefault="002C7DEB" w:rsidP="00080F43">
            <w:pPr>
              <w:tabs>
                <w:tab w:val="decimal" w:pos="1066"/>
              </w:tabs>
              <w:spacing w:line="240" w:lineRule="atLeast"/>
              <w:ind w:left="-92" w:right="-150"/>
              <w:rPr>
                <w:rFonts w:cs="Times New Roman"/>
                <w:b/>
                <w:bCs/>
                <w:szCs w:val="22"/>
              </w:rPr>
            </w:pPr>
            <w:r w:rsidRPr="00EC65EE">
              <w:rPr>
                <w:rFonts w:cs="Times New Roman"/>
                <w:b/>
                <w:bCs/>
                <w:szCs w:val="22"/>
              </w:rPr>
              <w:t>38,547,819</w:t>
            </w:r>
          </w:p>
        </w:tc>
        <w:tc>
          <w:tcPr>
            <w:tcW w:w="236" w:type="dxa"/>
            <w:shd w:val="clear" w:color="auto" w:fill="auto"/>
          </w:tcPr>
          <w:p w14:paraId="06329C67"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5EA6C753" w14:textId="77777777" w:rsidR="002C7DEB" w:rsidRPr="00090559" w:rsidRDefault="002C7DEB" w:rsidP="00080F43">
            <w:pPr>
              <w:tabs>
                <w:tab w:val="decimal" w:pos="1094"/>
              </w:tabs>
              <w:spacing w:line="240" w:lineRule="atLeast"/>
              <w:ind w:left="-92" w:right="-150"/>
              <w:rPr>
                <w:rFonts w:cs="Times New Roman"/>
                <w:b/>
                <w:bCs/>
                <w:szCs w:val="22"/>
              </w:rPr>
            </w:pPr>
            <w:r w:rsidRPr="00EC65EE">
              <w:rPr>
                <w:rFonts w:cs="Times New Roman"/>
                <w:b/>
                <w:bCs/>
                <w:szCs w:val="22"/>
              </w:rPr>
              <w:t>70,941,35</w:t>
            </w:r>
            <w:r>
              <w:rPr>
                <w:rFonts w:cs="Times New Roman"/>
                <w:b/>
                <w:bCs/>
                <w:szCs w:val="22"/>
              </w:rPr>
              <w:t>0</w:t>
            </w:r>
          </w:p>
        </w:tc>
        <w:tc>
          <w:tcPr>
            <w:tcW w:w="236" w:type="dxa"/>
            <w:shd w:val="clear" w:color="auto" w:fill="auto"/>
          </w:tcPr>
          <w:p w14:paraId="3F39A5ED"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219F48B8"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16,969,006</w:t>
            </w:r>
          </w:p>
        </w:tc>
        <w:tc>
          <w:tcPr>
            <w:tcW w:w="248" w:type="dxa"/>
            <w:shd w:val="clear" w:color="auto" w:fill="auto"/>
          </w:tcPr>
          <w:p w14:paraId="76B58997"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2D6C6263"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889,930</w:t>
            </w:r>
          </w:p>
        </w:tc>
        <w:tc>
          <w:tcPr>
            <w:tcW w:w="292" w:type="dxa"/>
            <w:shd w:val="clear" w:color="auto" w:fill="auto"/>
          </w:tcPr>
          <w:p w14:paraId="3207459C"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5C063CC0"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1,225</w:t>
            </w:r>
          </w:p>
        </w:tc>
        <w:tc>
          <w:tcPr>
            <w:tcW w:w="243" w:type="dxa"/>
            <w:shd w:val="clear" w:color="auto" w:fill="auto"/>
          </w:tcPr>
          <w:p w14:paraId="76556BBC" w14:textId="77777777" w:rsidR="002C7DEB" w:rsidRPr="00090559" w:rsidRDefault="002C7DEB" w:rsidP="00080F43">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46131145" w14:textId="77777777" w:rsidR="002C7DEB" w:rsidRPr="00090559" w:rsidRDefault="002C7DEB" w:rsidP="00080F43">
            <w:pPr>
              <w:tabs>
                <w:tab w:val="decimal" w:pos="1091"/>
              </w:tabs>
              <w:spacing w:line="240" w:lineRule="atLeast"/>
              <w:ind w:left="-92" w:right="-150"/>
              <w:rPr>
                <w:rFonts w:cs="Times New Roman"/>
                <w:b/>
                <w:bCs/>
                <w:szCs w:val="22"/>
              </w:rPr>
            </w:pPr>
            <w:r w:rsidRPr="00EC65EE">
              <w:rPr>
                <w:rFonts w:cs="Times New Roman"/>
                <w:b/>
                <w:bCs/>
                <w:szCs w:val="22"/>
              </w:rPr>
              <w:t>127,349,33</w:t>
            </w:r>
            <w:r>
              <w:rPr>
                <w:rFonts w:cs="Times New Roman"/>
                <w:b/>
                <w:bCs/>
                <w:szCs w:val="22"/>
              </w:rPr>
              <w:t>0</w:t>
            </w:r>
          </w:p>
        </w:tc>
      </w:tr>
      <w:tr w:rsidR="002C7DEB" w:rsidRPr="0012708E" w14:paraId="522F9441" w14:textId="77777777" w:rsidTr="00080F43">
        <w:trPr>
          <w:cantSplit/>
          <w:trHeight w:val="164"/>
        </w:trPr>
        <w:tc>
          <w:tcPr>
            <w:tcW w:w="4680" w:type="dxa"/>
          </w:tcPr>
          <w:p w14:paraId="29F3EDF5" w14:textId="77777777" w:rsidR="002C7DEB" w:rsidRPr="0012708E" w:rsidRDefault="002C7DEB" w:rsidP="00080F43">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0DFC94B7" w14:textId="77777777" w:rsidR="002C7DEB" w:rsidRPr="00090559" w:rsidRDefault="002C7DEB" w:rsidP="00080F43">
            <w:pPr>
              <w:tabs>
                <w:tab w:val="decimal" w:pos="1066"/>
              </w:tabs>
              <w:spacing w:line="240" w:lineRule="atLeast"/>
              <w:ind w:left="-92" w:right="-150"/>
              <w:rPr>
                <w:rFonts w:cs="Times New Roman"/>
                <w:b/>
                <w:bCs/>
                <w:szCs w:val="22"/>
              </w:rPr>
            </w:pPr>
          </w:p>
        </w:tc>
        <w:tc>
          <w:tcPr>
            <w:tcW w:w="236" w:type="dxa"/>
            <w:shd w:val="clear" w:color="auto" w:fill="auto"/>
          </w:tcPr>
          <w:p w14:paraId="2DE1F99D"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5131BA4D" w14:textId="77777777" w:rsidR="002C7DEB" w:rsidRPr="00090559" w:rsidRDefault="002C7DEB" w:rsidP="00080F43">
            <w:pPr>
              <w:tabs>
                <w:tab w:val="decimal" w:pos="1094"/>
              </w:tabs>
              <w:spacing w:line="240" w:lineRule="atLeast"/>
              <w:ind w:left="-92" w:right="-150"/>
              <w:rPr>
                <w:rFonts w:cs="Times New Roman"/>
                <w:b/>
                <w:bCs/>
                <w:szCs w:val="22"/>
              </w:rPr>
            </w:pPr>
          </w:p>
        </w:tc>
        <w:tc>
          <w:tcPr>
            <w:tcW w:w="236" w:type="dxa"/>
            <w:shd w:val="clear" w:color="auto" w:fill="auto"/>
          </w:tcPr>
          <w:p w14:paraId="7BC4F3A3"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4DC3A1FC" w14:textId="77777777" w:rsidR="002C7DEB" w:rsidRPr="00090559" w:rsidRDefault="002C7DEB" w:rsidP="00080F43">
            <w:pPr>
              <w:tabs>
                <w:tab w:val="decimal" w:pos="1132"/>
              </w:tabs>
              <w:spacing w:line="240" w:lineRule="atLeast"/>
              <w:ind w:left="-92" w:right="-150"/>
              <w:rPr>
                <w:rFonts w:cs="Times New Roman"/>
                <w:b/>
                <w:bCs/>
                <w:szCs w:val="22"/>
              </w:rPr>
            </w:pPr>
          </w:p>
        </w:tc>
        <w:tc>
          <w:tcPr>
            <w:tcW w:w="248" w:type="dxa"/>
            <w:shd w:val="clear" w:color="auto" w:fill="auto"/>
          </w:tcPr>
          <w:p w14:paraId="652A1E6E"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1BDE52A8" w14:textId="77777777" w:rsidR="002C7DEB" w:rsidRPr="00090559" w:rsidRDefault="002C7DEB" w:rsidP="00080F43">
            <w:pPr>
              <w:tabs>
                <w:tab w:val="decimal" w:pos="1132"/>
              </w:tabs>
              <w:spacing w:line="240" w:lineRule="atLeast"/>
              <w:ind w:left="-92" w:right="-150"/>
              <w:rPr>
                <w:rFonts w:cs="Times New Roman"/>
                <w:b/>
                <w:bCs/>
                <w:szCs w:val="22"/>
              </w:rPr>
            </w:pPr>
          </w:p>
        </w:tc>
        <w:tc>
          <w:tcPr>
            <w:tcW w:w="292" w:type="dxa"/>
            <w:shd w:val="clear" w:color="auto" w:fill="auto"/>
          </w:tcPr>
          <w:p w14:paraId="3B15B1B3"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4A4F027C" w14:textId="77777777" w:rsidR="002C7DEB" w:rsidRPr="00090559" w:rsidRDefault="002C7DEB" w:rsidP="00080F43">
            <w:pPr>
              <w:tabs>
                <w:tab w:val="decimal" w:pos="1132"/>
              </w:tabs>
              <w:spacing w:line="240" w:lineRule="atLeast"/>
              <w:ind w:left="-92" w:right="-150"/>
              <w:rPr>
                <w:rFonts w:cs="Times New Roman"/>
                <w:b/>
                <w:bCs/>
                <w:szCs w:val="22"/>
              </w:rPr>
            </w:pPr>
          </w:p>
        </w:tc>
        <w:tc>
          <w:tcPr>
            <w:tcW w:w="243" w:type="dxa"/>
            <w:shd w:val="clear" w:color="auto" w:fill="auto"/>
          </w:tcPr>
          <w:p w14:paraId="541F1C72" w14:textId="77777777" w:rsidR="002C7DEB" w:rsidRPr="00090559" w:rsidRDefault="002C7DEB" w:rsidP="00080F43">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4893339B" w14:textId="77777777" w:rsidR="002C7DEB" w:rsidRPr="00090559" w:rsidRDefault="002C7DEB" w:rsidP="00080F43">
            <w:pPr>
              <w:tabs>
                <w:tab w:val="decimal" w:pos="1091"/>
              </w:tabs>
              <w:spacing w:line="240" w:lineRule="atLeast"/>
              <w:ind w:left="-92" w:right="-150"/>
              <w:rPr>
                <w:rFonts w:cs="Times New Roman"/>
                <w:b/>
                <w:bCs/>
                <w:szCs w:val="22"/>
              </w:rPr>
            </w:pPr>
          </w:p>
        </w:tc>
      </w:tr>
      <w:tr w:rsidR="002C7DEB" w:rsidRPr="0012708E" w14:paraId="796365E2" w14:textId="77777777" w:rsidTr="00080F43">
        <w:trPr>
          <w:cantSplit/>
          <w:trHeight w:val="164"/>
        </w:trPr>
        <w:tc>
          <w:tcPr>
            <w:tcW w:w="4680" w:type="dxa"/>
          </w:tcPr>
          <w:p w14:paraId="06575E61" w14:textId="77777777" w:rsidR="002C7DEB" w:rsidRPr="0012708E" w:rsidRDefault="002C7DEB" w:rsidP="00080F43">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shd w:val="clear" w:color="auto" w:fill="auto"/>
          </w:tcPr>
          <w:p w14:paraId="60CC5DC4" w14:textId="77777777" w:rsidR="002C7DEB" w:rsidRPr="00090559" w:rsidRDefault="002C7DEB" w:rsidP="00080F43">
            <w:pPr>
              <w:tabs>
                <w:tab w:val="decimal" w:pos="1066"/>
              </w:tabs>
              <w:spacing w:line="240" w:lineRule="atLeast"/>
              <w:ind w:left="-92" w:right="-150"/>
              <w:rPr>
                <w:rFonts w:cs="Times New Roman"/>
                <w:b/>
                <w:bCs/>
                <w:szCs w:val="22"/>
                <w:rtl/>
                <w:cs/>
              </w:rPr>
            </w:pPr>
            <w:r w:rsidRPr="00EC65EE">
              <w:rPr>
                <w:rFonts w:cs="Times New Roman"/>
                <w:b/>
                <w:bCs/>
                <w:szCs w:val="22"/>
              </w:rPr>
              <w:t>(36,420,175)</w:t>
            </w:r>
          </w:p>
        </w:tc>
        <w:tc>
          <w:tcPr>
            <w:tcW w:w="236" w:type="dxa"/>
            <w:shd w:val="clear" w:color="auto" w:fill="auto"/>
          </w:tcPr>
          <w:p w14:paraId="1B3620B1"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0690DCC7" w14:textId="77777777" w:rsidR="002C7DEB" w:rsidRPr="00090559" w:rsidRDefault="002C7DEB" w:rsidP="00080F43">
            <w:pPr>
              <w:tabs>
                <w:tab w:val="decimal" w:pos="1094"/>
              </w:tabs>
              <w:spacing w:line="240" w:lineRule="atLeast"/>
              <w:ind w:left="-92" w:right="-150"/>
              <w:rPr>
                <w:rFonts w:cs="Times New Roman"/>
                <w:b/>
                <w:bCs/>
                <w:szCs w:val="22"/>
              </w:rPr>
            </w:pPr>
            <w:r w:rsidRPr="00EC65EE">
              <w:rPr>
                <w:rFonts w:cs="Times New Roman"/>
                <w:b/>
                <w:bCs/>
                <w:szCs w:val="22"/>
              </w:rPr>
              <w:t>(20,712,85</w:t>
            </w:r>
            <w:r>
              <w:rPr>
                <w:rFonts w:cs="Times New Roman"/>
                <w:b/>
                <w:bCs/>
                <w:szCs w:val="22"/>
              </w:rPr>
              <w:t>5</w:t>
            </w:r>
            <w:r w:rsidRPr="00EC65EE">
              <w:rPr>
                <w:rFonts w:cs="Times New Roman"/>
                <w:b/>
                <w:bCs/>
                <w:szCs w:val="22"/>
              </w:rPr>
              <w:t>)</w:t>
            </w:r>
          </w:p>
        </w:tc>
        <w:tc>
          <w:tcPr>
            <w:tcW w:w="236" w:type="dxa"/>
            <w:shd w:val="clear" w:color="auto" w:fill="auto"/>
          </w:tcPr>
          <w:p w14:paraId="7E7273CA"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07D100C0"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30,063,394</w:t>
            </w:r>
          </w:p>
        </w:tc>
        <w:tc>
          <w:tcPr>
            <w:tcW w:w="248" w:type="dxa"/>
            <w:shd w:val="clear" w:color="auto" w:fill="auto"/>
          </w:tcPr>
          <w:p w14:paraId="78167CAB"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11B9B1CC"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38,867,016</w:t>
            </w:r>
          </w:p>
        </w:tc>
        <w:tc>
          <w:tcPr>
            <w:tcW w:w="292" w:type="dxa"/>
            <w:shd w:val="clear" w:color="auto" w:fill="auto"/>
          </w:tcPr>
          <w:p w14:paraId="1BE69463" w14:textId="77777777" w:rsidR="002C7DEB" w:rsidRPr="00090559" w:rsidRDefault="002C7DEB" w:rsidP="00080F43">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77D7530F" w14:textId="77777777" w:rsidR="002C7DEB" w:rsidRPr="00090559" w:rsidRDefault="002C7DEB" w:rsidP="00080F43">
            <w:pPr>
              <w:tabs>
                <w:tab w:val="decimal" w:pos="1132"/>
              </w:tabs>
              <w:spacing w:line="240" w:lineRule="atLeast"/>
              <w:ind w:left="-92" w:right="-150"/>
              <w:rPr>
                <w:rFonts w:cs="Times New Roman"/>
                <w:b/>
                <w:bCs/>
                <w:szCs w:val="22"/>
              </w:rPr>
            </w:pPr>
            <w:r w:rsidRPr="00EC65EE">
              <w:rPr>
                <w:rFonts w:cs="Times New Roman"/>
                <w:b/>
                <w:bCs/>
                <w:szCs w:val="22"/>
              </w:rPr>
              <w:t>5,307,728</w:t>
            </w:r>
          </w:p>
        </w:tc>
        <w:tc>
          <w:tcPr>
            <w:tcW w:w="243" w:type="dxa"/>
            <w:shd w:val="clear" w:color="auto" w:fill="auto"/>
          </w:tcPr>
          <w:p w14:paraId="1A9A5007" w14:textId="77777777" w:rsidR="002C7DEB" w:rsidRPr="00090559" w:rsidRDefault="002C7DEB" w:rsidP="00080F43">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2CFCCD79" w14:textId="77777777" w:rsidR="002C7DEB" w:rsidRPr="00090559" w:rsidRDefault="002C7DEB" w:rsidP="00080F43">
            <w:pPr>
              <w:tabs>
                <w:tab w:val="decimal" w:pos="1091"/>
              </w:tabs>
              <w:spacing w:line="240" w:lineRule="atLeast"/>
              <w:ind w:left="-92" w:right="-150"/>
              <w:rPr>
                <w:rFonts w:cs="Times New Roman"/>
                <w:b/>
                <w:bCs/>
                <w:szCs w:val="22"/>
              </w:rPr>
            </w:pPr>
            <w:r w:rsidRPr="00EC65EE">
              <w:rPr>
                <w:rFonts w:cs="Times New Roman"/>
                <w:b/>
                <w:bCs/>
                <w:szCs w:val="22"/>
              </w:rPr>
              <w:t>17,105,10</w:t>
            </w:r>
            <w:r>
              <w:rPr>
                <w:rFonts w:cs="Times New Roman"/>
                <w:b/>
                <w:bCs/>
                <w:szCs w:val="22"/>
              </w:rPr>
              <w:t>8</w:t>
            </w:r>
          </w:p>
        </w:tc>
      </w:tr>
      <w:tr w:rsidR="002C7DEB" w:rsidRPr="0012708E" w14:paraId="74A664D1" w14:textId="77777777" w:rsidTr="00080F43">
        <w:trPr>
          <w:cantSplit/>
        </w:trPr>
        <w:tc>
          <w:tcPr>
            <w:tcW w:w="4680" w:type="dxa"/>
          </w:tcPr>
          <w:p w14:paraId="75488184" w14:textId="77777777" w:rsidR="002C7DEB" w:rsidRPr="0012708E" w:rsidRDefault="002C7DEB" w:rsidP="00080F43">
            <w:pPr>
              <w:spacing w:line="240" w:lineRule="atLeast"/>
              <w:ind w:left="-14" w:right="-270"/>
              <w:rPr>
                <w:rFonts w:cs="Times New Roman"/>
                <w:b/>
                <w:bCs/>
                <w:szCs w:val="22"/>
                <w:cs/>
                <w:lang w:bidi="th-TH"/>
              </w:rPr>
            </w:pPr>
          </w:p>
        </w:tc>
        <w:tc>
          <w:tcPr>
            <w:tcW w:w="1287" w:type="dxa"/>
            <w:shd w:val="clear" w:color="auto" w:fill="auto"/>
            <w:vAlign w:val="bottom"/>
          </w:tcPr>
          <w:p w14:paraId="799D8CE0" w14:textId="77777777" w:rsidR="002C7DEB" w:rsidRPr="00090559" w:rsidRDefault="002C7DEB" w:rsidP="00080F43">
            <w:pPr>
              <w:tabs>
                <w:tab w:val="decimal" w:pos="1066"/>
              </w:tabs>
              <w:spacing w:line="240" w:lineRule="atLeast"/>
              <w:ind w:left="-92" w:right="-150"/>
              <w:rPr>
                <w:rFonts w:cs="Times New Roman"/>
                <w:szCs w:val="22"/>
                <w:lang w:val="en-US"/>
              </w:rPr>
            </w:pPr>
          </w:p>
        </w:tc>
        <w:tc>
          <w:tcPr>
            <w:tcW w:w="236" w:type="dxa"/>
            <w:shd w:val="clear" w:color="auto" w:fill="auto"/>
          </w:tcPr>
          <w:p w14:paraId="2C326B2E" w14:textId="77777777" w:rsidR="002C7DEB" w:rsidRPr="00090559" w:rsidRDefault="002C7DEB" w:rsidP="00080F43">
            <w:pPr>
              <w:tabs>
                <w:tab w:val="decimal" w:pos="1132"/>
              </w:tabs>
              <w:spacing w:line="240" w:lineRule="atLeast"/>
              <w:ind w:left="-92" w:right="-150"/>
              <w:rPr>
                <w:rFonts w:cs="Times New Roman"/>
                <w:szCs w:val="22"/>
                <w:rtl/>
                <w:cs/>
              </w:rPr>
            </w:pPr>
          </w:p>
        </w:tc>
        <w:tc>
          <w:tcPr>
            <w:tcW w:w="1330" w:type="dxa"/>
            <w:shd w:val="clear" w:color="auto" w:fill="auto"/>
            <w:vAlign w:val="bottom"/>
          </w:tcPr>
          <w:p w14:paraId="25469CA7" w14:textId="77777777" w:rsidR="002C7DEB" w:rsidRPr="00090559" w:rsidRDefault="002C7DEB" w:rsidP="00080F43">
            <w:pPr>
              <w:tabs>
                <w:tab w:val="decimal" w:pos="1094"/>
              </w:tabs>
              <w:spacing w:line="240" w:lineRule="atLeast"/>
              <w:ind w:left="-92" w:right="-150"/>
              <w:rPr>
                <w:rFonts w:cs="Times New Roman"/>
                <w:szCs w:val="22"/>
              </w:rPr>
            </w:pPr>
          </w:p>
        </w:tc>
        <w:tc>
          <w:tcPr>
            <w:tcW w:w="236" w:type="dxa"/>
            <w:shd w:val="clear" w:color="auto" w:fill="auto"/>
          </w:tcPr>
          <w:p w14:paraId="20F47D73" w14:textId="77777777" w:rsidR="002C7DEB" w:rsidRPr="00090559" w:rsidRDefault="002C7DEB" w:rsidP="00080F43">
            <w:pPr>
              <w:tabs>
                <w:tab w:val="decimal" w:pos="1132"/>
              </w:tabs>
              <w:spacing w:line="240" w:lineRule="atLeast"/>
              <w:ind w:left="-92" w:right="-150"/>
              <w:rPr>
                <w:rFonts w:cs="Times New Roman"/>
                <w:szCs w:val="22"/>
                <w:rtl/>
                <w:cs/>
              </w:rPr>
            </w:pPr>
          </w:p>
        </w:tc>
        <w:tc>
          <w:tcPr>
            <w:tcW w:w="1405" w:type="dxa"/>
            <w:shd w:val="clear" w:color="auto" w:fill="auto"/>
            <w:vAlign w:val="bottom"/>
          </w:tcPr>
          <w:p w14:paraId="5E7D62E4" w14:textId="77777777" w:rsidR="002C7DEB" w:rsidRPr="00090559" w:rsidRDefault="002C7DEB" w:rsidP="00080F43">
            <w:pPr>
              <w:tabs>
                <w:tab w:val="decimal" w:pos="1132"/>
              </w:tabs>
              <w:spacing w:line="240" w:lineRule="atLeast"/>
              <w:ind w:left="-92" w:right="-150"/>
              <w:rPr>
                <w:rFonts w:cs="Times New Roman"/>
                <w:szCs w:val="22"/>
              </w:rPr>
            </w:pPr>
          </w:p>
        </w:tc>
        <w:tc>
          <w:tcPr>
            <w:tcW w:w="248" w:type="dxa"/>
            <w:shd w:val="clear" w:color="auto" w:fill="auto"/>
          </w:tcPr>
          <w:p w14:paraId="0B47B4ED" w14:textId="77777777" w:rsidR="002C7DEB" w:rsidRPr="00090559" w:rsidRDefault="002C7DEB" w:rsidP="00080F43">
            <w:pPr>
              <w:tabs>
                <w:tab w:val="decimal" w:pos="1132"/>
              </w:tabs>
              <w:spacing w:line="240" w:lineRule="atLeast"/>
              <w:ind w:left="-92" w:right="-150"/>
              <w:rPr>
                <w:rFonts w:cs="Times New Roman"/>
                <w:szCs w:val="22"/>
                <w:rtl/>
                <w:cs/>
              </w:rPr>
            </w:pPr>
          </w:p>
        </w:tc>
        <w:tc>
          <w:tcPr>
            <w:tcW w:w="1399" w:type="dxa"/>
            <w:shd w:val="clear" w:color="auto" w:fill="auto"/>
            <w:vAlign w:val="bottom"/>
          </w:tcPr>
          <w:p w14:paraId="58F49162" w14:textId="77777777" w:rsidR="002C7DEB" w:rsidRPr="00090559" w:rsidRDefault="002C7DEB" w:rsidP="00080F43">
            <w:pPr>
              <w:tabs>
                <w:tab w:val="decimal" w:pos="1132"/>
              </w:tabs>
              <w:spacing w:line="240" w:lineRule="atLeast"/>
              <w:ind w:left="-92" w:right="-150"/>
              <w:rPr>
                <w:rFonts w:cs="Times New Roman"/>
                <w:szCs w:val="22"/>
              </w:rPr>
            </w:pPr>
          </w:p>
        </w:tc>
        <w:tc>
          <w:tcPr>
            <w:tcW w:w="292" w:type="dxa"/>
            <w:shd w:val="clear" w:color="auto" w:fill="auto"/>
          </w:tcPr>
          <w:p w14:paraId="397A39AA" w14:textId="77777777" w:rsidR="002C7DEB" w:rsidRPr="00090559" w:rsidRDefault="002C7DEB" w:rsidP="00080F43">
            <w:pPr>
              <w:tabs>
                <w:tab w:val="decimal" w:pos="1132"/>
              </w:tabs>
              <w:spacing w:line="240" w:lineRule="atLeast"/>
              <w:ind w:left="-92" w:right="-150"/>
              <w:rPr>
                <w:rFonts w:cs="Times New Roman"/>
                <w:szCs w:val="22"/>
                <w:rtl/>
                <w:cs/>
              </w:rPr>
            </w:pPr>
          </w:p>
        </w:tc>
        <w:tc>
          <w:tcPr>
            <w:tcW w:w="1373" w:type="dxa"/>
            <w:shd w:val="clear" w:color="auto" w:fill="auto"/>
            <w:vAlign w:val="bottom"/>
          </w:tcPr>
          <w:p w14:paraId="2102F92A" w14:textId="77777777" w:rsidR="002C7DEB" w:rsidRPr="00090559" w:rsidRDefault="002C7DEB" w:rsidP="00080F43">
            <w:pPr>
              <w:tabs>
                <w:tab w:val="decimal" w:pos="1132"/>
              </w:tabs>
              <w:spacing w:line="240" w:lineRule="atLeast"/>
              <w:ind w:left="-92" w:right="-150"/>
              <w:rPr>
                <w:rFonts w:cs="Times New Roman"/>
                <w:szCs w:val="22"/>
              </w:rPr>
            </w:pPr>
          </w:p>
        </w:tc>
        <w:tc>
          <w:tcPr>
            <w:tcW w:w="243" w:type="dxa"/>
            <w:shd w:val="clear" w:color="auto" w:fill="auto"/>
          </w:tcPr>
          <w:p w14:paraId="0A1D81E6" w14:textId="77777777" w:rsidR="002C7DEB" w:rsidRPr="00090559" w:rsidRDefault="002C7DEB" w:rsidP="00080F43">
            <w:pPr>
              <w:tabs>
                <w:tab w:val="decimal" w:pos="972"/>
              </w:tabs>
              <w:spacing w:line="240" w:lineRule="atLeast"/>
              <w:ind w:left="-92" w:right="-150"/>
              <w:rPr>
                <w:rFonts w:cs="Times New Roman"/>
                <w:szCs w:val="22"/>
                <w:rtl/>
                <w:cs/>
              </w:rPr>
            </w:pPr>
          </w:p>
        </w:tc>
        <w:tc>
          <w:tcPr>
            <w:tcW w:w="1334" w:type="dxa"/>
            <w:shd w:val="clear" w:color="auto" w:fill="auto"/>
            <w:vAlign w:val="bottom"/>
          </w:tcPr>
          <w:p w14:paraId="290D0C87" w14:textId="77777777" w:rsidR="002C7DEB" w:rsidRPr="00090559" w:rsidRDefault="002C7DEB" w:rsidP="00080F43">
            <w:pPr>
              <w:tabs>
                <w:tab w:val="decimal" w:pos="1091"/>
              </w:tabs>
              <w:spacing w:line="240" w:lineRule="atLeast"/>
              <w:ind w:left="-92" w:right="-150"/>
              <w:rPr>
                <w:rFonts w:cs="Times New Roman"/>
                <w:szCs w:val="22"/>
              </w:rPr>
            </w:pPr>
          </w:p>
        </w:tc>
      </w:tr>
      <w:tr w:rsidR="002C7DEB" w:rsidRPr="0012708E" w14:paraId="013BA36B" w14:textId="77777777" w:rsidTr="00080F43">
        <w:trPr>
          <w:cantSplit/>
        </w:trPr>
        <w:tc>
          <w:tcPr>
            <w:tcW w:w="4680" w:type="dxa"/>
            <w:vAlign w:val="bottom"/>
          </w:tcPr>
          <w:p w14:paraId="2E769499" w14:textId="77777777" w:rsidR="002C7DEB" w:rsidRPr="0012708E" w:rsidRDefault="002C7DEB" w:rsidP="00080F43">
            <w:pPr>
              <w:spacing w:line="240" w:lineRule="atLeast"/>
              <w:ind w:left="-14" w:right="-270"/>
              <w:rPr>
                <w:rFonts w:cs="Times New Roman"/>
                <w:b/>
                <w:bCs/>
                <w:szCs w:val="22"/>
                <w:cs/>
                <w:lang w:bidi="th-TH"/>
              </w:rPr>
            </w:pPr>
            <w:r w:rsidRPr="0012708E">
              <w:rPr>
                <w:rFonts w:cs="Times New Roman"/>
                <w:szCs w:val="22"/>
                <w:lang w:bidi="th-TH"/>
              </w:rPr>
              <w:t>Financial</w:t>
            </w:r>
            <w:r w:rsidRPr="0012708E">
              <w:rPr>
                <w:rFonts w:cs="Times New Roman"/>
                <w:szCs w:val="22"/>
                <w:cs/>
                <w:lang w:bidi="th-TH"/>
              </w:rPr>
              <w:t xml:space="preserve"> </w:t>
            </w:r>
            <w:r w:rsidRPr="0012708E">
              <w:rPr>
                <w:rFonts w:cs="Times New Roman"/>
                <w:szCs w:val="22"/>
                <w:lang w:bidi="th-TH"/>
              </w:rPr>
              <w:t>guarantee</w:t>
            </w:r>
            <w:r w:rsidRPr="0012708E">
              <w:rPr>
                <w:rFonts w:cs="Times New Roman"/>
                <w:szCs w:val="22"/>
                <w:cs/>
                <w:lang w:bidi="th-TH"/>
              </w:rPr>
              <w:t xml:space="preserve"> </w:t>
            </w:r>
            <w:r w:rsidRPr="0012708E">
              <w:rPr>
                <w:rFonts w:cs="Times New Roman"/>
                <w:szCs w:val="22"/>
                <w:lang w:bidi="th-TH"/>
              </w:rPr>
              <w:t>contracts</w:t>
            </w:r>
          </w:p>
        </w:tc>
        <w:tc>
          <w:tcPr>
            <w:tcW w:w="1287" w:type="dxa"/>
            <w:tcBorders>
              <w:bottom w:val="single" w:sz="4" w:space="0" w:color="auto"/>
            </w:tcBorders>
            <w:shd w:val="clear" w:color="auto" w:fill="auto"/>
          </w:tcPr>
          <w:p w14:paraId="162F7000" w14:textId="77777777" w:rsidR="002C7DEB" w:rsidRPr="00090559" w:rsidRDefault="002C7DEB" w:rsidP="00080F43">
            <w:pPr>
              <w:tabs>
                <w:tab w:val="decimal" w:pos="1066"/>
              </w:tabs>
              <w:spacing w:line="240" w:lineRule="atLeast"/>
              <w:ind w:left="-92" w:right="-150"/>
              <w:rPr>
                <w:rFonts w:cs="Times New Roman"/>
                <w:szCs w:val="22"/>
                <w:lang w:val="en-US"/>
              </w:rPr>
            </w:pPr>
            <w:r>
              <w:rPr>
                <w:rFonts w:cs="Times New Roman"/>
                <w:szCs w:val="22"/>
                <w:lang w:val="en-US"/>
              </w:rPr>
              <w:t>-</w:t>
            </w:r>
          </w:p>
        </w:tc>
        <w:tc>
          <w:tcPr>
            <w:tcW w:w="236" w:type="dxa"/>
            <w:shd w:val="clear" w:color="auto" w:fill="auto"/>
          </w:tcPr>
          <w:p w14:paraId="34E86F3E" w14:textId="77777777" w:rsidR="002C7DEB" w:rsidRPr="00090559" w:rsidRDefault="002C7DEB" w:rsidP="00080F43">
            <w:pPr>
              <w:tabs>
                <w:tab w:val="decimal" w:pos="1132"/>
              </w:tabs>
              <w:spacing w:line="240" w:lineRule="atLeast"/>
              <w:ind w:left="-92" w:right="-150"/>
              <w:rPr>
                <w:rFonts w:cs="Times New Roman"/>
                <w:szCs w:val="22"/>
                <w:rtl/>
                <w:cs/>
              </w:rPr>
            </w:pPr>
          </w:p>
        </w:tc>
        <w:tc>
          <w:tcPr>
            <w:tcW w:w="1330" w:type="dxa"/>
            <w:tcBorders>
              <w:bottom w:val="single" w:sz="4" w:space="0" w:color="auto"/>
            </w:tcBorders>
            <w:shd w:val="clear" w:color="auto" w:fill="auto"/>
          </w:tcPr>
          <w:p w14:paraId="54005CB0" w14:textId="77777777" w:rsidR="002C7DEB" w:rsidRPr="00090559" w:rsidRDefault="002C7DEB" w:rsidP="00080F43">
            <w:pPr>
              <w:tabs>
                <w:tab w:val="decimal" w:pos="1094"/>
              </w:tabs>
              <w:spacing w:line="240" w:lineRule="atLeast"/>
              <w:ind w:left="-92" w:right="-150"/>
              <w:rPr>
                <w:rFonts w:cs="Times New Roman"/>
                <w:szCs w:val="22"/>
              </w:rPr>
            </w:pPr>
            <w:r>
              <w:rPr>
                <w:rFonts w:cs="Times New Roman"/>
                <w:szCs w:val="22"/>
              </w:rPr>
              <w:t>-</w:t>
            </w:r>
          </w:p>
        </w:tc>
        <w:tc>
          <w:tcPr>
            <w:tcW w:w="236" w:type="dxa"/>
            <w:shd w:val="clear" w:color="auto" w:fill="auto"/>
          </w:tcPr>
          <w:p w14:paraId="2CF0AA80" w14:textId="77777777" w:rsidR="002C7DEB" w:rsidRPr="00090559" w:rsidRDefault="002C7DEB" w:rsidP="00080F43">
            <w:pPr>
              <w:tabs>
                <w:tab w:val="decimal" w:pos="1132"/>
              </w:tabs>
              <w:spacing w:line="240" w:lineRule="atLeast"/>
              <w:ind w:left="-92" w:right="-150"/>
              <w:rPr>
                <w:rFonts w:cs="Times New Roman"/>
                <w:szCs w:val="22"/>
                <w:rtl/>
                <w:cs/>
              </w:rPr>
            </w:pPr>
          </w:p>
        </w:tc>
        <w:tc>
          <w:tcPr>
            <w:tcW w:w="1405" w:type="dxa"/>
            <w:tcBorders>
              <w:bottom w:val="single" w:sz="4" w:space="0" w:color="auto"/>
            </w:tcBorders>
            <w:shd w:val="clear" w:color="auto" w:fill="auto"/>
          </w:tcPr>
          <w:p w14:paraId="27C9ACD2" w14:textId="77777777" w:rsidR="002C7DEB" w:rsidRPr="00090559" w:rsidRDefault="002C7DEB" w:rsidP="00080F43">
            <w:pPr>
              <w:tabs>
                <w:tab w:val="decimal" w:pos="1132"/>
              </w:tabs>
              <w:spacing w:line="240" w:lineRule="atLeast"/>
              <w:ind w:left="-92" w:right="-150"/>
              <w:rPr>
                <w:rFonts w:cs="Times New Roman"/>
                <w:szCs w:val="22"/>
              </w:rPr>
            </w:pPr>
            <w:r>
              <w:rPr>
                <w:rFonts w:cs="Times New Roman"/>
                <w:szCs w:val="22"/>
              </w:rPr>
              <w:t>-</w:t>
            </w:r>
          </w:p>
        </w:tc>
        <w:tc>
          <w:tcPr>
            <w:tcW w:w="248" w:type="dxa"/>
            <w:shd w:val="clear" w:color="auto" w:fill="auto"/>
          </w:tcPr>
          <w:p w14:paraId="7EF7B03A" w14:textId="77777777" w:rsidR="002C7DEB" w:rsidRPr="00090559" w:rsidRDefault="002C7DEB" w:rsidP="00080F43">
            <w:pPr>
              <w:tabs>
                <w:tab w:val="decimal" w:pos="1132"/>
              </w:tabs>
              <w:spacing w:line="240" w:lineRule="atLeast"/>
              <w:ind w:left="-92" w:right="-150"/>
              <w:rPr>
                <w:rFonts w:cs="Times New Roman"/>
                <w:szCs w:val="22"/>
                <w:rtl/>
                <w:cs/>
              </w:rPr>
            </w:pPr>
          </w:p>
        </w:tc>
        <w:tc>
          <w:tcPr>
            <w:tcW w:w="1399" w:type="dxa"/>
            <w:tcBorders>
              <w:bottom w:val="single" w:sz="4" w:space="0" w:color="auto"/>
            </w:tcBorders>
            <w:shd w:val="clear" w:color="auto" w:fill="auto"/>
          </w:tcPr>
          <w:p w14:paraId="7F30AD42" w14:textId="77777777" w:rsidR="002C7DEB" w:rsidRPr="00090559" w:rsidRDefault="002C7DEB" w:rsidP="00080F43">
            <w:pPr>
              <w:tabs>
                <w:tab w:val="decimal" w:pos="1132"/>
              </w:tabs>
              <w:spacing w:line="240" w:lineRule="atLeast"/>
              <w:ind w:left="-92" w:right="-150"/>
              <w:rPr>
                <w:rFonts w:cs="Times New Roman"/>
                <w:szCs w:val="22"/>
              </w:rPr>
            </w:pPr>
            <w:r>
              <w:rPr>
                <w:rFonts w:cs="Times New Roman"/>
                <w:szCs w:val="22"/>
              </w:rPr>
              <w:t>-</w:t>
            </w:r>
          </w:p>
        </w:tc>
        <w:tc>
          <w:tcPr>
            <w:tcW w:w="292" w:type="dxa"/>
            <w:shd w:val="clear" w:color="auto" w:fill="auto"/>
          </w:tcPr>
          <w:p w14:paraId="0973B77D" w14:textId="77777777" w:rsidR="002C7DEB" w:rsidRPr="00090559" w:rsidRDefault="002C7DEB" w:rsidP="00080F43">
            <w:pPr>
              <w:tabs>
                <w:tab w:val="decimal" w:pos="1132"/>
              </w:tabs>
              <w:spacing w:line="240" w:lineRule="atLeast"/>
              <w:ind w:left="-92" w:right="-150"/>
              <w:rPr>
                <w:rFonts w:cs="Times New Roman"/>
                <w:szCs w:val="22"/>
                <w:rtl/>
                <w:cs/>
              </w:rPr>
            </w:pPr>
          </w:p>
        </w:tc>
        <w:tc>
          <w:tcPr>
            <w:tcW w:w="1373" w:type="dxa"/>
            <w:tcBorders>
              <w:bottom w:val="single" w:sz="4" w:space="0" w:color="auto"/>
            </w:tcBorders>
            <w:shd w:val="clear" w:color="auto" w:fill="auto"/>
          </w:tcPr>
          <w:p w14:paraId="3752E94A" w14:textId="77777777" w:rsidR="002C7DEB" w:rsidRPr="00090559" w:rsidRDefault="002C7DEB" w:rsidP="00080F43">
            <w:pPr>
              <w:tabs>
                <w:tab w:val="decimal" w:pos="1132"/>
              </w:tabs>
              <w:spacing w:line="240" w:lineRule="atLeast"/>
              <w:ind w:left="-92" w:right="-150"/>
              <w:rPr>
                <w:rFonts w:cs="Times New Roman"/>
                <w:szCs w:val="22"/>
              </w:rPr>
            </w:pPr>
            <w:r>
              <w:rPr>
                <w:rFonts w:cs="Times New Roman"/>
                <w:szCs w:val="22"/>
              </w:rPr>
              <w:t>41,778</w:t>
            </w:r>
          </w:p>
        </w:tc>
        <w:tc>
          <w:tcPr>
            <w:tcW w:w="243" w:type="dxa"/>
            <w:shd w:val="clear" w:color="auto" w:fill="auto"/>
          </w:tcPr>
          <w:p w14:paraId="02CC7C2D" w14:textId="77777777" w:rsidR="002C7DEB" w:rsidRPr="00090559" w:rsidRDefault="002C7DEB" w:rsidP="00080F43">
            <w:pPr>
              <w:tabs>
                <w:tab w:val="decimal" w:pos="972"/>
              </w:tabs>
              <w:spacing w:line="240" w:lineRule="atLeast"/>
              <w:ind w:left="-92" w:right="-150"/>
              <w:rPr>
                <w:rFonts w:cs="Times New Roman"/>
                <w:szCs w:val="22"/>
                <w:rtl/>
                <w:cs/>
              </w:rPr>
            </w:pPr>
          </w:p>
        </w:tc>
        <w:tc>
          <w:tcPr>
            <w:tcW w:w="1334" w:type="dxa"/>
            <w:tcBorders>
              <w:bottom w:val="single" w:sz="4" w:space="0" w:color="auto"/>
            </w:tcBorders>
            <w:shd w:val="clear" w:color="auto" w:fill="auto"/>
          </w:tcPr>
          <w:p w14:paraId="79C477FA" w14:textId="77777777" w:rsidR="002C7DEB" w:rsidRPr="00090559" w:rsidRDefault="002C7DEB" w:rsidP="00080F43">
            <w:pPr>
              <w:tabs>
                <w:tab w:val="decimal" w:pos="1091"/>
              </w:tabs>
              <w:spacing w:line="240" w:lineRule="atLeast"/>
              <w:ind w:left="-92" w:right="-150"/>
              <w:rPr>
                <w:rFonts w:cs="Times New Roman"/>
                <w:szCs w:val="22"/>
              </w:rPr>
            </w:pPr>
            <w:r>
              <w:rPr>
                <w:rFonts w:cs="Times New Roman"/>
                <w:szCs w:val="22"/>
              </w:rPr>
              <w:t>41,778</w:t>
            </w:r>
          </w:p>
        </w:tc>
      </w:tr>
    </w:tbl>
    <w:p w14:paraId="6F577811" w14:textId="77777777" w:rsidR="00753486" w:rsidRPr="0012708E" w:rsidRDefault="00753486" w:rsidP="00753486">
      <w:pPr>
        <w:ind w:firstLine="547"/>
        <w:jc w:val="both"/>
        <w:rPr>
          <w:rFonts w:cs="Times New Roman"/>
          <w:sz w:val="12"/>
          <w:szCs w:val="12"/>
          <w:vertAlign w:val="superscript"/>
        </w:rPr>
      </w:pPr>
    </w:p>
    <w:p w14:paraId="09A614DF" w14:textId="77777777" w:rsidR="00753486" w:rsidRPr="0012708E" w:rsidRDefault="00753486" w:rsidP="00753486">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437B69AE" w14:textId="56481A8B"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7919D735" w14:textId="77777777" w:rsidR="00146FD2" w:rsidRPr="0012708E" w:rsidRDefault="00146FD2" w:rsidP="00146FD2">
      <w:pPr>
        <w:autoSpaceDE w:val="0"/>
        <w:autoSpaceDN w:val="0"/>
        <w:adjustRightInd w:val="0"/>
        <w:spacing w:line="240" w:lineRule="atLeast"/>
        <w:ind w:left="518"/>
        <w:jc w:val="thaiDistribute"/>
        <w:rPr>
          <w:rFonts w:cs="Times New Roman"/>
          <w:color w:val="000000"/>
          <w:szCs w:val="22"/>
          <w:lang w:bidi="th-TH"/>
        </w:rPr>
      </w:pPr>
    </w:p>
    <w:p w14:paraId="539693AB" w14:textId="0DEACBF9" w:rsidR="00146FD2" w:rsidRPr="0012708E" w:rsidRDefault="00146FD2">
      <w:pPr>
        <w:rPr>
          <w:rFonts w:cs="Times New Roman"/>
        </w:rPr>
      </w:pPr>
    </w:p>
    <w:p w14:paraId="039FBD04" w14:textId="222306B7" w:rsidR="00146FD2" w:rsidRPr="0012708E" w:rsidRDefault="00146FD2">
      <w:pPr>
        <w:rPr>
          <w:rFonts w:cs="Times New Roman"/>
        </w:rPr>
      </w:pPr>
    </w:p>
    <w:p w14:paraId="34C5602A" w14:textId="13070241" w:rsidR="00146FD2" w:rsidRPr="0012708E" w:rsidRDefault="00146FD2">
      <w:pPr>
        <w:rPr>
          <w:rFonts w:cs="Times New Roman"/>
        </w:rPr>
      </w:pPr>
    </w:p>
    <w:p w14:paraId="651D0280" w14:textId="77777777" w:rsidR="002D1C7D" w:rsidRPr="0012708E" w:rsidRDefault="002D1C7D" w:rsidP="002D1C7D">
      <w:pPr>
        <w:spacing w:line="240" w:lineRule="atLeast"/>
        <w:rPr>
          <w:rFonts w:cs="Times New Roman"/>
          <w:szCs w:val="22"/>
        </w:rPr>
      </w:pPr>
      <w:r w:rsidRPr="0012708E">
        <w:rPr>
          <w:rFonts w:cs="Times New Roman"/>
          <w:szCs w:val="22"/>
        </w:rPr>
        <w:br w:type="page"/>
      </w: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D1C7D" w:rsidRPr="0012708E" w14:paraId="145D6646" w14:textId="77777777" w:rsidTr="002C7DEB">
        <w:trPr>
          <w:cantSplit/>
        </w:trPr>
        <w:tc>
          <w:tcPr>
            <w:tcW w:w="4680" w:type="dxa"/>
          </w:tcPr>
          <w:p w14:paraId="24F5D419" w14:textId="77777777" w:rsidR="002D1C7D" w:rsidRPr="0012708E" w:rsidRDefault="002D1C7D" w:rsidP="002247BB">
            <w:pPr>
              <w:spacing w:line="240" w:lineRule="atLeast"/>
              <w:ind w:left="-18" w:right="-270"/>
              <w:jc w:val="center"/>
              <w:rPr>
                <w:rFonts w:cs="Times New Roman"/>
                <w:b/>
                <w:bCs/>
                <w:szCs w:val="22"/>
                <w:cs/>
                <w:lang w:bidi="th-TH"/>
              </w:rPr>
            </w:pPr>
          </w:p>
        </w:tc>
        <w:tc>
          <w:tcPr>
            <w:tcW w:w="9072" w:type="dxa"/>
            <w:gridSpan w:val="11"/>
          </w:tcPr>
          <w:p w14:paraId="05D696A2" w14:textId="77777777" w:rsidR="002D1C7D" w:rsidRPr="0012708E" w:rsidRDefault="002D1C7D" w:rsidP="002247BB">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2D1C7D" w:rsidRPr="0012708E" w14:paraId="4466B460" w14:textId="77777777" w:rsidTr="002C7DEB">
        <w:trPr>
          <w:cantSplit/>
        </w:trPr>
        <w:tc>
          <w:tcPr>
            <w:tcW w:w="4680" w:type="dxa"/>
          </w:tcPr>
          <w:p w14:paraId="5E293F5A"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6F705B2D" w14:textId="5908B858" w:rsidR="002D1C7D" w:rsidRPr="0012708E" w:rsidRDefault="002D1C7D" w:rsidP="002247BB">
            <w:pPr>
              <w:spacing w:line="240" w:lineRule="atLeast"/>
              <w:ind w:left="-18" w:right="-270"/>
              <w:jc w:val="center"/>
              <w:rPr>
                <w:rFonts w:cs="Times New Roman"/>
                <w:color w:val="000000"/>
                <w:szCs w:val="22"/>
                <w:lang w:bidi="th-TH"/>
              </w:rPr>
            </w:pPr>
            <w:r w:rsidRPr="0012708E">
              <w:rPr>
                <w:rFonts w:cs="Times New Roman"/>
                <w:spacing w:val="-4"/>
                <w:szCs w:val="22"/>
              </w:rPr>
              <w:t>202</w:t>
            </w:r>
            <w:r w:rsidR="002C7DEB">
              <w:rPr>
                <w:rFonts w:cs="Times New Roman"/>
                <w:spacing w:val="-4"/>
                <w:szCs w:val="22"/>
              </w:rPr>
              <w:t>3</w:t>
            </w:r>
          </w:p>
        </w:tc>
      </w:tr>
      <w:tr w:rsidR="002D1C7D" w:rsidRPr="0012708E" w14:paraId="43C34946" w14:textId="77777777" w:rsidTr="002C7DEB">
        <w:trPr>
          <w:cantSplit/>
        </w:trPr>
        <w:tc>
          <w:tcPr>
            <w:tcW w:w="4680" w:type="dxa"/>
          </w:tcPr>
          <w:p w14:paraId="3322976D"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5117EE30" w14:textId="77777777" w:rsidR="002D1C7D" w:rsidRPr="0012708E" w:rsidRDefault="002D1C7D" w:rsidP="002247BB">
            <w:pPr>
              <w:spacing w:line="240" w:lineRule="atLeast"/>
              <w:ind w:left="-117" w:right="-108"/>
              <w:jc w:val="center"/>
              <w:rPr>
                <w:rFonts w:cs="Times New Roman"/>
                <w:szCs w:val="22"/>
              </w:rPr>
            </w:pPr>
          </w:p>
        </w:tc>
        <w:tc>
          <w:tcPr>
            <w:tcW w:w="236" w:type="dxa"/>
          </w:tcPr>
          <w:p w14:paraId="1E198D1E"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55477E08"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32BAD359"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444ABA06"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01CF56F8" w14:textId="77777777" w:rsidR="002D1C7D" w:rsidRPr="0012708E" w:rsidRDefault="002D1C7D" w:rsidP="002247BB">
            <w:pPr>
              <w:spacing w:line="240" w:lineRule="atLeast"/>
              <w:ind w:left="-117" w:right="-90"/>
              <w:jc w:val="center"/>
              <w:rPr>
                <w:rFonts w:cs="Times New Roman"/>
                <w:szCs w:val="22"/>
              </w:rPr>
            </w:pPr>
          </w:p>
        </w:tc>
        <w:tc>
          <w:tcPr>
            <w:tcW w:w="1310" w:type="dxa"/>
          </w:tcPr>
          <w:p w14:paraId="0A4812F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57" w:type="dxa"/>
          </w:tcPr>
          <w:p w14:paraId="0A0BF097" w14:textId="77777777" w:rsidR="002D1C7D" w:rsidRPr="0012708E" w:rsidRDefault="002D1C7D" w:rsidP="002247BB">
            <w:pPr>
              <w:spacing w:line="240" w:lineRule="atLeast"/>
              <w:ind w:left="-117" w:right="-90"/>
              <w:jc w:val="center"/>
              <w:rPr>
                <w:rFonts w:cs="Times New Roman"/>
                <w:szCs w:val="22"/>
              </w:rPr>
            </w:pPr>
          </w:p>
        </w:tc>
        <w:tc>
          <w:tcPr>
            <w:tcW w:w="1310" w:type="dxa"/>
          </w:tcPr>
          <w:p w14:paraId="07198214"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89FEA72" w14:textId="77777777" w:rsidR="002D1C7D" w:rsidRPr="0012708E" w:rsidRDefault="002D1C7D" w:rsidP="002247BB">
            <w:pPr>
              <w:spacing w:line="240" w:lineRule="atLeast"/>
              <w:ind w:left="-117" w:right="-90"/>
              <w:jc w:val="center"/>
              <w:rPr>
                <w:rFonts w:cs="Times New Roman"/>
                <w:szCs w:val="22"/>
              </w:rPr>
            </w:pPr>
          </w:p>
        </w:tc>
        <w:tc>
          <w:tcPr>
            <w:tcW w:w="1301" w:type="dxa"/>
          </w:tcPr>
          <w:p w14:paraId="29F1FEA8" w14:textId="77777777" w:rsidR="002D1C7D" w:rsidRPr="0012708E" w:rsidRDefault="002D1C7D" w:rsidP="002247BB">
            <w:pPr>
              <w:spacing w:line="240" w:lineRule="atLeast"/>
              <w:ind w:left="-117" w:right="-90"/>
              <w:jc w:val="center"/>
              <w:rPr>
                <w:rFonts w:cs="Times New Roman"/>
                <w:szCs w:val="22"/>
              </w:rPr>
            </w:pPr>
          </w:p>
        </w:tc>
      </w:tr>
      <w:tr w:rsidR="002D1C7D" w:rsidRPr="0012708E" w14:paraId="36B7E499" w14:textId="77777777" w:rsidTr="002C7DEB">
        <w:trPr>
          <w:cantSplit/>
        </w:trPr>
        <w:tc>
          <w:tcPr>
            <w:tcW w:w="4680" w:type="dxa"/>
          </w:tcPr>
          <w:p w14:paraId="35DEDEE4"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4219B036"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6E89EA38"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3BEB680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51035805"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0854927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2F844A48" w14:textId="77777777" w:rsidR="002D1C7D" w:rsidRPr="0012708E" w:rsidRDefault="002D1C7D" w:rsidP="002247BB">
            <w:pPr>
              <w:spacing w:line="240" w:lineRule="atLeast"/>
              <w:ind w:left="-117" w:right="-90"/>
              <w:jc w:val="center"/>
              <w:rPr>
                <w:rFonts w:cs="Times New Roman"/>
                <w:szCs w:val="22"/>
              </w:rPr>
            </w:pPr>
          </w:p>
        </w:tc>
        <w:tc>
          <w:tcPr>
            <w:tcW w:w="1310" w:type="dxa"/>
          </w:tcPr>
          <w:p w14:paraId="01227E9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57" w:type="dxa"/>
          </w:tcPr>
          <w:p w14:paraId="235EC61D" w14:textId="77777777" w:rsidR="002D1C7D" w:rsidRPr="0012708E" w:rsidRDefault="002D1C7D" w:rsidP="002247BB">
            <w:pPr>
              <w:spacing w:line="240" w:lineRule="atLeast"/>
              <w:ind w:left="-117" w:right="-90"/>
              <w:jc w:val="center"/>
              <w:rPr>
                <w:rFonts w:cs="Times New Roman"/>
                <w:szCs w:val="22"/>
              </w:rPr>
            </w:pPr>
          </w:p>
        </w:tc>
        <w:tc>
          <w:tcPr>
            <w:tcW w:w="1310" w:type="dxa"/>
          </w:tcPr>
          <w:p w14:paraId="05E311EB"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73331901" w14:textId="77777777" w:rsidR="002D1C7D" w:rsidRPr="0012708E" w:rsidRDefault="002D1C7D" w:rsidP="002247BB">
            <w:pPr>
              <w:spacing w:line="240" w:lineRule="atLeast"/>
              <w:ind w:left="-117" w:right="-90"/>
              <w:jc w:val="center"/>
              <w:rPr>
                <w:rFonts w:cs="Times New Roman"/>
                <w:szCs w:val="22"/>
              </w:rPr>
            </w:pPr>
          </w:p>
        </w:tc>
        <w:tc>
          <w:tcPr>
            <w:tcW w:w="1301" w:type="dxa"/>
          </w:tcPr>
          <w:p w14:paraId="0A533F8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7B819A0C" w14:textId="77777777" w:rsidTr="002C7DEB">
        <w:trPr>
          <w:cantSplit/>
        </w:trPr>
        <w:tc>
          <w:tcPr>
            <w:tcW w:w="4680" w:type="dxa"/>
          </w:tcPr>
          <w:p w14:paraId="47C985EB"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19235507" w14:textId="77777777" w:rsidR="002D1C7D" w:rsidRPr="0012708E" w:rsidRDefault="002D1C7D" w:rsidP="002247BB">
            <w:pPr>
              <w:spacing w:line="240" w:lineRule="atLeast"/>
              <w:ind w:left="-18" w:right="-270"/>
              <w:jc w:val="center"/>
              <w:rPr>
                <w:rFonts w:cs="Times New Roman"/>
                <w:i/>
                <w:iCs/>
                <w:szCs w:val="22"/>
                <w:rtl/>
                <w:cs/>
              </w:rPr>
            </w:pPr>
            <w:r w:rsidRPr="0012708E">
              <w:rPr>
                <w:rFonts w:cs="Times New Roman"/>
                <w:i/>
                <w:iCs/>
                <w:szCs w:val="22"/>
              </w:rPr>
              <w:t>(in thousand Baht)</w:t>
            </w:r>
          </w:p>
        </w:tc>
      </w:tr>
      <w:tr w:rsidR="002D1C7D" w:rsidRPr="0012708E" w14:paraId="5E0D49F3" w14:textId="77777777" w:rsidTr="002C7DEB">
        <w:trPr>
          <w:cantSplit/>
        </w:trPr>
        <w:tc>
          <w:tcPr>
            <w:tcW w:w="4680" w:type="dxa"/>
          </w:tcPr>
          <w:p w14:paraId="35FFBA84" w14:textId="77777777" w:rsidR="002D1C7D" w:rsidRPr="0012708E" w:rsidRDefault="002D1C7D" w:rsidP="002247BB">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2EA3330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45EA05B6"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1311" w:type="dxa"/>
            <w:vAlign w:val="bottom"/>
          </w:tcPr>
          <w:p w14:paraId="3DE9F35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5329B48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01FFDABE"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8" w:type="dxa"/>
          </w:tcPr>
          <w:p w14:paraId="4F775EE0"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tcPr>
          <w:p w14:paraId="317F8587"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57" w:type="dxa"/>
          </w:tcPr>
          <w:p w14:paraId="043267D6"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1CC61D6A"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3" w:type="dxa"/>
          </w:tcPr>
          <w:p w14:paraId="7763267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01" w:type="dxa"/>
            <w:vAlign w:val="bottom"/>
          </w:tcPr>
          <w:p w14:paraId="31C7EE4A" w14:textId="77777777" w:rsidR="002D1C7D" w:rsidRPr="00EC65EE" w:rsidRDefault="002D1C7D" w:rsidP="002247BB">
            <w:pPr>
              <w:tabs>
                <w:tab w:val="decimal" w:pos="1050"/>
              </w:tabs>
              <w:spacing w:line="240" w:lineRule="atLeast"/>
              <w:ind w:left="-110" w:right="-270"/>
              <w:rPr>
                <w:rFonts w:cs="Times New Roman"/>
                <w:sz w:val="20"/>
                <w:cs/>
                <w:lang w:bidi="th-TH"/>
              </w:rPr>
            </w:pPr>
          </w:p>
        </w:tc>
      </w:tr>
      <w:tr w:rsidR="00F8039F" w:rsidRPr="00F8039F" w14:paraId="576CE067" w14:textId="77777777" w:rsidTr="002C7DEB">
        <w:trPr>
          <w:cantSplit/>
        </w:trPr>
        <w:tc>
          <w:tcPr>
            <w:tcW w:w="4680" w:type="dxa"/>
            <w:vAlign w:val="bottom"/>
          </w:tcPr>
          <w:p w14:paraId="3EDACA8A" w14:textId="77777777" w:rsidR="00F8039F" w:rsidRPr="0012708E" w:rsidRDefault="00F8039F" w:rsidP="00F8039F">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shd w:val="clear" w:color="auto" w:fill="auto"/>
            <w:vAlign w:val="bottom"/>
          </w:tcPr>
          <w:p w14:paraId="6A98F31C" w14:textId="798B57DD"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08B3775B"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shd w:val="clear" w:color="auto" w:fill="auto"/>
            <w:vAlign w:val="bottom"/>
          </w:tcPr>
          <w:p w14:paraId="67F68D09" w14:textId="71B6B1EB"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788D8E33"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vAlign w:val="bottom"/>
          </w:tcPr>
          <w:p w14:paraId="69952500" w14:textId="08D46F4C"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19B94F30"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vAlign w:val="bottom"/>
          </w:tcPr>
          <w:p w14:paraId="751FA446" w14:textId="58BE71E0"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59EE0857"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vAlign w:val="bottom"/>
          </w:tcPr>
          <w:p w14:paraId="1BC2D5A3" w14:textId="7DF30DBB" w:rsidR="00F8039F" w:rsidRPr="00F8039F" w:rsidRDefault="00F8039F" w:rsidP="00F8039F">
            <w:pPr>
              <w:tabs>
                <w:tab w:val="decimal" w:pos="1042"/>
              </w:tabs>
              <w:spacing w:line="240" w:lineRule="atLeast"/>
              <w:ind w:left="-92" w:right="-150"/>
              <w:rPr>
                <w:rFonts w:cs="Times New Roman"/>
                <w:szCs w:val="22"/>
              </w:rPr>
            </w:pPr>
            <w:r w:rsidRPr="0093239C">
              <w:rPr>
                <w:szCs w:val="22"/>
              </w:rPr>
              <w:t>513,458</w:t>
            </w:r>
          </w:p>
        </w:tc>
        <w:tc>
          <w:tcPr>
            <w:tcW w:w="243" w:type="dxa"/>
            <w:shd w:val="clear" w:color="auto" w:fill="auto"/>
          </w:tcPr>
          <w:p w14:paraId="1C8A9480"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0B6FB484" w14:textId="7062B11F" w:rsidR="00F8039F" w:rsidRPr="00F8039F" w:rsidRDefault="00F8039F" w:rsidP="00F8039F">
            <w:pPr>
              <w:tabs>
                <w:tab w:val="decimal" w:pos="1042"/>
              </w:tabs>
              <w:spacing w:line="240" w:lineRule="atLeast"/>
              <w:ind w:left="-92" w:right="-150"/>
              <w:rPr>
                <w:rFonts w:cs="Times New Roman"/>
                <w:szCs w:val="22"/>
              </w:rPr>
            </w:pPr>
            <w:r w:rsidRPr="0093239C">
              <w:rPr>
                <w:szCs w:val="22"/>
              </w:rPr>
              <w:t>513,458</w:t>
            </w:r>
          </w:p>
        </w:tc>
      </w:tr>
      <w:tr w:rsidR="00F8039F" w:rsidRPr="00F8039F" w14:paraId="727A3924" w14:textId="77777777" w:rsidTr="002C7DEB">
        <w:trPr>
          <w:cantSplit/>
        </w:trPr>
        <w:tc>
          <w:tcPr>
            <w:tcW w:w="4680" w:type="dxa"/>
            <w:vAlign w:val="bottom"/>
          </w:tcPr>
          <w:p w14:paraId="06E9AEF5" w14:textId="77777777" w:rsidR="00F8039F" w:rsidRPr="0012708E" w:rsidRDefault="00F8039F" w:rsidP="00F8039F">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shd w:val="clear" w:color="auto" w:fill="auto"/>
          </w:tcPr>
          <w:p w14:paraId="4DE990D2" w14:textId="1D239237" w:rsidR="00F8039F" w:rsidRPr="00F8039F" w:rsidRDefault="00F8039F" w:rsidP="00F8039F">
            <w:pPr>
              <w:tabs>
                <w:tab w:val="decimal" w:pos="1042"/>
              </w:tabs>
              <w:spacing w:line="240" w:lineRule="atLeast"/>
              <w:ind w:left="-92" w:right="-150"/>
              <w:rPr>
                <w:rFonts w:cs="Times New Roman"/>
                <w:szCs w:val="22"/>
              </w:rPr>
            </w:pPr>
            <w:r w:rsidRPr="0093239C">
              <w:rPr>
                <w:szCs w:val="22"/>
              </w:rPr>
              <w:t>2,576,487</w:t>
            </w:r>
          </w:p>
        </w:tc>
        <w:tc>
          <w:tcPr>
            <w:tcW w:w="236" w:type="dxa"/>
            <w:shd w:val="clear" w:color="auto" w:fill="auto"/>
          </w:tcPr>
          <w:p w14:paraId="14659B63"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shd w:val="clear" w:color="auto" w:fill="auto"/>
          </w:tcPr>
          <w:p w14:paraId="1906E94D" w14:textId="78AD1AC6" w:rsidR="00F8039F" w:rsidRPr="00F8039F" w:rsidRDefault="00F8039F" w:rsidP="00F8039F">
            <w:pPr>
              <w:tabs>
                <w:tab w:val="decimal" w:pos="1042"/>
              </w:tabs>
              <w:spacing w:line="240" w:lineRule="atLeast"/>
              <w:ind w:left="-92" w:right="-150"/>
              <w:rPr>
                <w:rFonts w:cs="Times New Roman"/>
                <w:szCs w:val="22"/>
              </w:rPr>
            </w:pPr>
            <w:r w:rsidRPr="0093239C">
              <w:rPr>
                <w:szCs w:val="22"/>
              </w:rPr>
              <w:t>12,903,577</w:t>
            </w:r>
          </w:p>
        </w:tc>
        <w:tc>
          <w:tcPr>
            <w:tcW w:w="236" w:type="dxa"/>
            <w:shd w:val="clear" w:color="auto" w:fill="auto"/>
          </w:tcPr>
          <w:p w14:paraId="3930FBA0"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2731FBFF" w14:textId="23E9131F"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439D3B6E"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01FDC3FB" w14:textId="3F8F4309"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7F541F90"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594BDE09" w14:textId="1531EB93"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4E91E073"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4D5C8C2B" w14:textId="37271CE0" w:rsidR="00F8039F" w:rsidRPr="00F8039F" w:rsidRDefault="00F8039F" w:rsidP="00F8039F">
            <w:pPr>
              <w:tabs>
                <w:tab w:val="decimal" w:pos="1042"/>
              </w:tabs>
              <w:spacing w:line="240" w:lineRule="atLeast"/>
              <w:ind w:left="-92" w:right="-150"/>
              <w:rPr>
                <w:rFonts w:cs="Times New Roman"/>
                <w:szCs w:val="22"/>
              </w:rPr>
            </w:pPr>
            <w:r w:rsidRPr="0093239C">
              <w:rPr>
                <w:szCs w:val="22"/>
              </w:rPr>
              <w:t>15,480,064</w:t>
            </w:r>
          </w:p>
        </w:tc>
      </w:tr>
      <w:tr w:rsidR="00F8039F" w:rsidRPr="00F8039F" w14:paraId="078D4B42" w14:textId="77777777" w:rsidTr="002C7DEB">
        <w:trPr>
          <w:cantSplit/>
        </w:trPr>
        <w:tc>
          <w:tcPr>
            <w:tcW w:w="4680" w:type="dxa"/>
            <w:vAlign w:val="bottom"/>
          </w:tcPr>
          <w:p w14:paraId="55EF0D04" w14:textId="77777777" w:rsidR="00F8039F" w:rsidRPr="0012708E" w:rsidRDefault="00F8039F" w:rsidP="00F8039F">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shd w:val="clear" w:color="auto" w:fill="auto"/>
          </w:tcPr>
          <w:p w14:paraId="4ED344DE" w14:textId="760B81A4"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A05E080"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1" w:type="dxa"/>
            <w:shd w:val="clear" w:color="auto" w:fill="auto"/>
          </w:tcPr>
          <w:p w14:paraId="6E825EE5" w14:textId="32795475" w:rsidR="00F8039F" w:rsidRPr="00F8039F" w:rsidRDefault="00F8039F" w:rsidP="00F8039F">
            <w:pPr>
              <w:tabs>
                <w:tab w:val="decimal" w:pos="1042"/>
              </w:tabs>
              <w:spacing w:line="240" w:lineRule="atLeast"/>
              <w:ind w:left="-92" w:right="-150"/>
              <w:rPr>
                <w:rFonts w:cs="Times New Roman"/>
                <w:szCs w:val="22"/>
              </w:rPr>
            </w:pPr>
            <w:r w:rsidRPr="0093239C">
              <w:rPr>
                <w:szCs w:val="22"/>
              </w:rPr>
              <w:t>2,921,809</w:t>
            </w:r>
          </w:p>
        </w:tc>
        <w:tc>
          <w:tcPr>
            <w:tcW w:w="236" w:type="dxa"/>
            <w:shd w:val="clear" w:color="auto" w:fill="auto"/>
          </w:tcPr>
          <w:p w14:paraId="1A7F7393"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tcPr>
          <w:p w14:paraId="268195F6" w14:textId="73A9EB49" w:rsidR="00F8039F" w:rsidRPr="00F8039F" w:rsidRDefault="00F8039F" w:rsidP="00F8039F">
            <w:pPr>
              <w:tabs>
                <w:tab w:val="decimal" w:pos="1042"/>
              </w:tabs>
              <w:spacing w:line="240" w:lineRule="atLeast"/>
              <w:ind w:left="-92" w:right="-150"/>
              <w:rPr>
                <w:rFonts w:cs="Times New Roman"/>
                <w:szCs w:val="22"/>
              </w:rPr>
            </w:pPr>
            <w:r w:rsidRPr="0093239C">
              <w:rPr>
                <w:szCs w:val="22"/>
              </w:rPr>
              <w:t>69,473</w:t>
            </w:r>
          </w:p>
        </w:tc>
        <w:tc>
          <w:tcPr>
            <w:tcW w:w="248" w:type="dxa"/>
            <w:shd w:val="clear" w:color="auto" w:fill="auto"/>
          </w:tcPr>
          <w:p w14:paraId="5462C3C0"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tcPr>
          <w:p w14:paraId="6BFC7E3B" w14:textId="58B4471B"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50838356"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60525547" w14:textId="728B993C" w:rsidR="00F8039F" w:rsidRPr="00F8039F" w:rsidRDefault="00F8039F" w:rsidP="00F8039F">
            <w:pPr>
              <w:tabs>
                <w:tab w:val="decimal" w:pos="1042"/>
              </w:tabs>
              <w:spacing w:line="240" w:lineRule="atLeast"/>
              <w:ind w:left="-92" w:right="-150"/>
              <w:rPr>
                <w:rFonts w:cs="Times New Roman"/>
                <w:szCs w:val="22"/>
              </w:rPr>
            </w:pPr>
            <w:r w:rsidRPr="0093239C">
              <w:rPr>
                <w:szCs w:val="22"/>
              </w:rPr>
              <w:t>2,464</w:t>
            </w:r>
          </w:p>
        </w:tc>
        <w:tc>
          <w:tcPr>
            <w:tcW w:w="243" w:type="dxa"/>
            <w:shd w:val="clear" w:color="auto" w:fill="auto"/>
          </w:tcPr>
          <w:p w14:paraId="519E793B"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479DB09D" w14:textId="70828728" w:rsidR="00F8039F" w:rsidRPr="00F8039F" w:rsidRDefault="00F8039F" w:rsidP="00F8039F">
            <w:pPr>
              <w:tabs>
                <w:tab w:val="decimal" w:pos="1042"/>
              </w:tabs>
              <w:spacing w:line="240" w:lineRule="atLeast"/>
              <w:ind w:left="-92" w:right="-150"/>
              <w:rPr>
                <w:rFonts w:cs="Times New Roman"/>
                <w:szCs w:val="22"/>
              </w:rPr>
            </w:pPr>
            <w:r w:rsidRPr="0093239C">
              <w:rPr>
                <w:szCs w:val="22"/>
              </w:rPr>
              <w:t>2,993,746</w:t>
            </w:r>
          </w:p>
        </w:tc>
      </w:tr>
      <w:tr w:rsidR="00F8039F" w:rsidRPr="00F8039F" w14:paraId="78C75DEB" w14:textId="77777777" w:rsidTr="002C7DEB">
        <w:trPr>
          <w:cantSplit/>
        </w:trPr>
        <w:tc>
          <w:tcPr>
            <w:tcW w:w="4680" w:type="dxa"/>
          </w:tcPr>
          <w:p w14:paraId="528CDCBF" w14:textId="43C14C07" w:rsidR="00F8039F" w:rsidRPr="0012708E" w:rsidRDefault="00F8039F" w:rsidP="00F8039F">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shd w:val="clear" w:color="auto" w:fill="auto"/>
          </w:tcPr>
          <w:p w14:paraId="00FD66F4" w14:textId="1718ACC1" w:rsidR="00F8039F" w:rsidRPr="00F8039F" w:rsidRDefault="00F8039F" w:rsidP="00F8039F">
            <w:pPr>
              <w:tabs>
                <w:tab w:val="decimal" w:pos="1042"/>
              </w:tabs>
              <w:spacing w:line="240" w:lineRule="atLeast"/>
              <w:ind w:left="-92" w:right="-150"/>
              <w:rPr>
                <w:rFonts w:cs="Times New Roman"/>
                <w:szCs w:val="22"/>
              </w:rPr>
            </w:pPr>
            <w:r w:rsidRPr="0093239C">
              <w:rPr>
                <w:szCs w:val="22"/>
              </w:rPr>
              <w:t>570,600</w:t>
            </w:r>
          </w:p>
        </w:tc>
        <w:tc>
          <w:tcPr>
            <w:tcW w:w="236" w:type="dxa"/>
            <w:shd w:val="clear" w:color="auto" w:fill="auto"/>
          </w:tcPr>
          <w:p w14:paraId="146350C5"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shd w:val="clear" w:color="auto" w:fill="auto"/>
          </w:tcPr>
          <w:p w14:paraId="411E5CE6" w14:textId="28A828B4" w:rsidR="00F8039F" w:rsidRPr="00F8039F" w:rsidRDefault="00F8039F" w:rsidP="00F8039F">
            <w:pPr>
              <w:tabs>
                <w:tab w:val="decimal" w:pos="1042"/>
              </w:tabs>
              <w:spacing w:line="240" w:lineRule="atLeast"/>
              <w:ind w:left="-92" w:right="-150"/>
              <w:rPr>
                <w:rFonts w:cs="Times New Roman"/>
                <w:szCs w:val="22"/>
              </w:rPr>
            </w:pPr>
            <w:r w:rsidRPr="0093239C">
              <w:rPr>
                <w:szCs w:val="22"/>
              </w:rPr>
              <w:t>37,271,220</w:t>
            </w:r>
          </w:p>
        </w:tc>
        <w:tc>
          <w:tcPr>
            <w:tcW w:w="236" w:type="dxa"/>
            <w:shd w:val="clear" w:color="auto" w:fill="auto"/>
          </w:tcPr>
          <w:p w14:paraId="44DEC5E6"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315ADEB9" w14:textId="562E4AE5" w:rsidR="00F8039F" w:rsidRPr="00F8039F" w:rsidRDefault="00F8039F" w:rsidP="00F8039F">
            <w:pPr>
              <w:tabs>
                <w:tab w:val="decimal" w:pos="1042"/>
              </w:tabs>
              <w:spacing w:line="240" w:lineRule="atLeast"/>
              <w:ind w:left="-92" w:right="-150"/>
              <w:rPr>
                <w:rFonts w:cs="Times New Roman"/>
                <w:szCs w:val="22"/>
              </w:rPr>
            </w:pPr>
            <w:r w:rsidRPr="0093239C">
              <w:rPr>
                <w:szCs w:val="22"/>
              </w:rPr>
              <w:t>54,298,307</w:t>
            </w:r>
          </w:p>
        </w:tc>
        <w:tc>
          <w:tcPr>
            <w:tcW w:w="248" w:type="dxa"/>
            <w:shd w:val="clear" w:color="auto" w:fill="auto"/>
          </w:tcPr>
          <w:p w14:paraId="061F34B4"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76359A87" w14:textId="48FC144C" w:rsidR="00F8039F" w:rsidRPr="00F8039F" w:rsidRDefault="00F8039F" w:rsidP="00F8039F">
            <w:pPr>
              <w:tabs>
                <w:tab w:val="decimal" w:pos="1042"/>
              </w:tabs>
              <w:spacing w:line="240" w:lineRule="atLeast"/>
              <w:ind w:left="-92" w:right="-150"/>
              <w:rPr>
                <w:rFonts w:cs="Times New Roman"/>
                <w:szCs w:val="22"/>
              </w:rPr>
            </w:pPr>
            <w:r w:rsidRPr="0093239C">
              <w:rPr>
                <w:szCs w:val="22"/>
              </w:rPr>
              <w:t>45,911,592</w:t>
            </w:r>
          </w:p>
        </w:tc>
        <w:tc>
          <w:tcPr>
            <w:tcW w:w="257" w:type="dxa"/>
            <w:shd w:val="clear" w:color="auto" w:fill="auto"/>
          </w:tcPr>
          <w:p w14:paraId="017635A4"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2EF48D26" w14:textId="5A880D2E" w:rsidR="00F8039F" w:rsidRPr="00F8039F" w:rsidRDefault="00F8039F" w:rsidP="00F8039F">
            <w:pPr>
              <w:tabs>
                <w:tab w:val="decimal" w:pos="1042"/>
              </w:tabs>
              <w:spacing w:line="240" w:lineRule="atLeast"/>
              <w:ind w:left="-92" w:right="-150"/>
              <w:rPr>
                <w:rFonts w:cs="Times New Roman"/>
                <w:szCs w:val="22"/>
              </w:rPr>
            </w:pPr>
            <w:r w:rsidRPr="0093239C">
              <w:rPr>
                <w:color w:val="000000"/>
                <w:szCs w:val="22"/>
              </w:rPr>
              <w:t>6,104,818</w:t>
            </w:r>
          </w:p>
        </w:tc>
        <w:tc>
          <w:tcPr>
            <w:tcW w:w="243" w:type="dxa"/>
            <w:shd w:val="clear" w:color="auto" w:fill="auto"/>
          </w:tcPr>
          <w:p w14:paraId="76D7C9F6"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4F6BE1EF" w14:textId="306E7D19" w:rsidR="00F8039F" w:rsidRPr="00F8039F" w:rsidRDefault="00F8039F" w:rsidP="00F8039F">
            <w:pPr>
              <w:tabs>
                <w:tab w:val="decimal" w:pos="1042"/>
              </w:tabs>
              <w:spacing w:line="240" w:lineRule="atLeast"/>
              <w:ind w:left="-92" w:right="-150"/>
              <w:rPr>
                <w:rFonts w:cs="Times New Roman"/>
                <w:szCs w:val="22"/>
              </w:rPr>
            </w:pPr>
            <w:r w:rsidRPr="0093239C">
              <w:rPr>
                <w:szCs w:val="22"/>
              </w:rPr>
              <w:t>144,156,537</w:t>
            </w:r>
          </w:p>
        </w:tc>
      </w:tr>
      <w:tr w:rsidR="00F8039F" w:rsidRPr="00F8039F" w14:paraId="03C0637C" w14:textId="77777777" w:rsidTr="002C7DEB">
        <w:trPr>
          <w:cantSplit/>
        </w:trPr>
        <w:tc>
          <w:tcPr>
            <w:tcW w:w="4680" w:type="dxa"/>
          </w:tcPr>
          <w:p w14:paraId="136B073F" w14:textId="77777777" w:rsidR="00F8039F" w:rsidRPr="0012708E" w:rsidRDefault="00F8039F" w:rsidP="00F8039F">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shd w:val="clear" w:color="auto" w:fill="auto"/>
          </w:tcPr>
          <w:p w14:paraId="0C01AD91" w14:textId="09A3910A"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376C5790"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shd w:val="clear" w:color="auto" w:fill="auto"/>
          </w:tcPr>
          <w:p w14:paraId="5267F884" w14:textId="62FFCF8C" w:rsidR="00F8039F" w:rsidRPr="00F8039F" w:rsidRDefault="00F8039F" w:rsidP="00F8039F">
            <w:pPr>
              <w:tabs>
                <w:tab w:val="decimal" w:pos="1042"/>
              </w:tabs>
              <w:spacing w:line="240" w:lineRule="atLeast"/>
              <w:ind w:left="-92" w:right="-150"/>
              <w:rPr>
                <w:rFonts w:cs="Times New Roman"/>
                <w:szCs w:val="22"/>
              </w:rPr>
            </w:pPr>
            <w:r w:rsidRPr="0093239C">
              <w:rPr>
                <w:szCs w:val="22"/>
              </w:rPr>
              <w:t>1,305,023</w:t>
            </w:r>
          </w:p>
        </w:tc>
        <w:tc>
          <w:tcPr>
            <w:tcW w:w="236" w:type="dxa"/>
            <w:shd w:val="clear" w:color="auto" w:fill="auto"/>
          </w:tcPr>
          <w:p w14:paraId="79B5CB8C"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4E4EB3C4" w14:textId="0ACA206E" w:rsidR="00F8039F" w:rsidRPr="00F8039F" w:rsidRDefault="00F8039F" w:rsidP="00F8039F">
            <w:pPr>
              <w:tabs>
                <w:tab w:val="decimal" w:pos="1042"/>
              </w:tabs>
              <w:spacing w:line="240" w:lineRule="atLeast"/>
              <w:ind w:left="-92" w:right="-150"/>
              <w:rPr>
                <w:rFonts w:cs="Times New Roman"/>
                <w:szCs w:val="22"/>
              </w:rPr>
            </w:pPr>
            <w:r w:rsidRPr="0093239C">
              <w:rPr>
                <w:szCs w:val="22"/>
              </w:rPr>
              <w:t>1,527</w:t>
            </w:r>
          </w:p>
        </w:tc>
        <w:tc>
          <w:tcPr>
            <w:tcW w:w="248" w:type="dxa"/>
            <w:shd w:val="clear" w:color="auto" w:fill="auto"/>
          </w:tcPr>
          <w:p w14:paraId="3C53546C"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63DA947D" w14:textId="074AC507"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537F76C5"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5BFC4AF7" w14:textId="19C1E454" w:rsidR="00F8039F" w:rsidRPr="00F8039F" w:rsidRDefault="00F8039F" w:rsidP="00F8039F">
            <w:pPr>
              <w:tabs>
                <w:tab w:val="decimal" w:pos="1042"/>
              </w:tabs>
              <w:spacing w:line="240" w:lineRule="atLeast"/>
              <w:ind w:left="-92" w:right="-150"/>
              <w:rPr>
                <w:rFonts w:cs="Times New Roman"/>
                <w:szCs w:val="22"/>
              </w:rPr>
            </w:pPr>
            <w:r w:rsidRPr="0093239C">
              <w:rPr>
                <w:color w:val="000000"/>
                <w:szCs w:val="22"/>
              </w:rPr>
              <w:t>-</w:t>
            </w:r>
          </w:p>
        </w:tc>
        <w:tc>
          <w:tcPr>
            <w:tcW w:w="243" w:type="dxa"/>
            <w:shd w:val="clear" w:color="auto" w:fill="auto"/>
          </w:tcPr>
          <w:p w14:paraId="78D4D90B"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189769BE" w14:textId="3E611F7E" w:rsidR="00F8039F" w:rsidRPr="00F8039F" w:rsidRDefault="00F8039F" w:rsidP="00F8039F">
            <w:pPr>
              <w:tabs>
                <w:tab w:val="decimal" w:pos="1042"/>
              </w:tabs>
              <w:spacing w:line="240" w:lineRule="atLeast"/>
              <w:ind w:left="-92" w:right="-150"/>
              <w:rPr>
                <w:rFonts w:cs="Times New Roman"/>
                <w:szCs w:val="22"/>
              </w:rPr>
            </w:pPr>
            <w:r w:rsidRPr="0093239C">
              <w:rPr>
                <w:szCs w:val="22"/>
              </w:rPr>
              <w:t>1,306,550</w:t>
            </w:r>
          </w:p>
        </w:tc>
      </w:tr>
      <w:tr w:rsidR="00F8039F" w:rsidRPr="00F8039F" w14:paraId="0106BAA6" w14:textId="77777777" w:rsidTr="002C7DEB">
        <w:trPr>
          <w:cantSplit/>
        </w:trPr>
        <w:tc>
          <w:tcPr>
            <w:tcW w:w="4680" w:type="dxa"/>
            <w:vAlign w:val="bottom"/>
          </w:tcPr>
          <w:p w14:paraId="06B54E23" w14:textId="77777777" w:rsidR="00F8039F" w:rsidRPr="0012708E" w:rsidRDefault="00F8039F" w:rsidP="00F8039F">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74835021" w14:textId="5A753F56"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3,147,087</w:t>
            </w:r>
          </w:p>
        </w:tc>
        <w:tc>
          <w:tcPr>
            <w:tcW w:w="236" w:type="dxa"/>
            <w:shd w:val="clear" w:color="auto" w:fill="auto"/>
          </w:tcPr>
          <w:p w14:paraId="6CA603C3" w14:textId="77777777" w:rsidR="00F8039F" w:rsidRPr="00F8039F" w:rsidRDefault="00F8039F" w:rsidP="00F8039F">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37EB40C2" w14:textId="5F0B9D02"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54,401,629</w:t>
            </w:r>
          </w:p>
        </w:tc>
        <w:tc>
          <w:tcPr>
            <w:tcW w:w="236" w:type="dxa"/>
            <w:shd w:val="clear" w:color="auto" w:fill="auto"/>
          </w:tcPr>
          <w:p w14:paraId="57202220" w14:textId="77777777" w:rsidR="00F8039F" w:rsidRPr="00F8039F" w:rsidRDefault="00F8039F" w:rsidP="00F8039F">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06CA02B1" w14:textId="5B933C9A"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54,369,307</w:t>
            </w:r>
          </w:p>
        </w:tc>
        <w:tc>
          <w:tcPr>
            <w:tcW w:w="248" w:type="dxa"/>
            <w:shd w:val="clear" w:color="auto" w:fill="auto"/>
          </w:tcPr>
          <w:p w14:paraId="0ED5E458"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EA5C59B" w14:textId="3A88C8D8"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45,911,592</w:t>
            </w:r>
          </w:p>
        </w:tc>
        <w:tc>
          <w:tcPr>
            <w:tcW w:w="257" w:type="dxa"/>
            <w:shd w:val="clear" w:color="auto" w:fill="auto"/>
          </w:tcPr>
          <w:p w14:paraId="789AA9A4"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606AECB7" w14:textId="2F01E85C"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6,620,740</w:t>
            </w:r>
          </w:p>
        </w:tc>
        <w:tc>
          <w:tcPr>
            <w:tcW w:w="243" w:type="dxa"/>
            <w:shd w:val="clear" w:color="auto" w:fill="auto"/>
          </w:tcPr>
          <w:p w14:paraId="0108174E"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2E72B140" w14:textId="773BE51D"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164,450,355</w:t>
            </w:r>
          </w:p>
        </w:tc>
      </w:tr>
      <w:tr w:rsidR="00F8039F" w:rsidRPr="00F8039F" w14:paraId="5EE50E2F" w14:textId="77777777" w:rsidTr="002C7DEB">
        <w:trPr>
          <w:cantSplit/>
        </w:trPr>
        <w:tc>
          <w:tcPr>
            <w:tcW w:w="4680" w:type="dxa"/>
            <w:vAlign w:val="bottom"/>
          </w:tcPr>
          <w:p w14:paraId="7A331B79" w14:textId="77777777" w:rsidR="00F8039F" w:rsidRPr="0012708E" w:rsidRDefault="00F8039F" w:rsidP="00F8039F">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15B1FD1D" w14:textId="77777777" w:rsidR="00F8039F" w:rsidRPr="00F8039F" w:rsidRDefault="00F8039F" w:rsidP="00F8039F">
            <w:pPr>
              <w:tabs>
                <w:tab w:val="decimal" w:pos="1042"/>
                <w:tab w:val="decimal" w:pos="1096"/>
              </w:tabs>
              <w:spacing w:line="240" w:lineRule="atLeast"/>
              <w:ind w:left="-110" w:right="-150"/>
              <w:rPr>
                <w:rFonts w:cs="Times New Roman"/>
                <w:szCs w:val="22"/>
              </w:rPr>
            </w:pPr>
          </w:p>
        </w:tc>
        <w:tc>
          <w:tcPr>
            <w:tcW w:w="236" w:type="dxa"/>
            <w:shd w:val="clear" w:color="auto" w:fill="auto"/>
          </w:tcPr>
          <w:p w14:paraId="68480A70" w14:textId="77777777" w:rsidR="00F8039F" w:rsidRPr="00F8039F" w:rsidRDefault="00F8039F" w:rsidP="00F8039F">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2EC560C7" w14:textId="77777777" w:rsidR="00F8039F" w:rsidRPr="0093239C" w:rsidRDefault="00F8039F" w:rsidP="00F8039F">
            <w:pPr>
              <w:tabs>
                <w:tab w:val="decimal" w:pos="1042"/>
                <w:tab w:val="decimal" w:pos="1096"/>
              </w:tabs>
              <w:spacing w:line="240" w:lineRule="atLeast"/>
              <w:ind w:left="-110" w:right="-150"/>
              <w:rPr>
                <w:rFonts w:cstheme="minorBidi"/>
                <w:szCs w:val="22"/>
                <w:lang w:bidi="th-TH"/>
              </w:rPr>
            </w:pPr>
          </w:p>
        </w:tc>
        <w:tc>
          <w:tcPr>
            <w:tcW w:w="236" w:type="dxa"/>
            <w:shd w:val="clear" w:color="auto" w:fill="auto"/>
          </w:tcPr>
          <w:p w14:paraId="651E6FF5" w14:textId="77777777" w:rsidR="00F8039F" w:rsidRPr="00F8039F" w:rsidRDefault="00F8039F" w:rsidP="00F8039F">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5BB9F6A6" w14:textId="77777777" w:rsidR="00F8039F" w:rsidRPr="00F8039F" w:rsidRDefault="00F8039F" w:rsidP="00F8039F">
            <w:pPr>
              <w:tabs>
                <w:tab w:val="decimal" w:pos="1042"/>
                <w:tab w:val="decimal" w:pos="1096"/>
              </w:tabs>
              <w:spacing w:line="240" w:lineRule="atLeast"/>
              <w:ind w:left="-110" w:right="-14"/>
              <w:rPr>
                <w:rFonts w:cs="Times New Roman"/>
                <w:szCs w:val="22"/>
              </w:rPr>
            </w:pPr>
          </w:p>
        </w:tc>
        <w:tc>
          <w:tcPr>
            <w:tcW w:w="248" w:type="dxa"/>
            <w:shd w:val="clear" w:color="auto" w:fill="auto"/>
          </w:tcPr>
          <w:p w14:paraId="083826AF" w14:textId="77777777" w:rsidR="00F8039F" w:rsidRPr="00F8039F" w:rsidRDefault="00F8039F" w:rsidP="00F8039F">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6D30BC06" w14:textId="77777777" w:rsidR="00F8039F" w:rsidRPr="00F8039F" w:rsidRDefault="00F8039F" w:rsidP="00F8039F">
            <w:pPr>
              <w:tabs>
                <w:tab w:val="decimal" w:pos="1042"/>
                <w:tab w:val="decimal" w:pos="1096"/>
              </w:tabs>
              <w:spacing w:line="240" w:lineRule="atLeast"/>
              <w:ind w:left="-110" w:right="-14"/>
              <w:rPr>
                <w:rFonts w:cs="Times New Roman"/>
                <w:szCs w:val="22"/>
              </w:rPr>
            </w:pPr>
          </w:p>
        </w:tc>
        <w:tc>
          <w:tcPr>
            <w:tcW w:w="257" w:type="dxa"/>
            <w:shd w:val="clear" w:color="auto" w:fill="auto"/>
          </w:tcPr>
          <w:p w14:paraId="01AA11B8" w14:textId="77777777" w:rsidR="00F8039F" w:rsidRPr="00F8039F" w:rsidRDefault="00F8039F" w:rsidP="00F8039F">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747663BB" w14:textId="77777777" w:rsidR="00F8039F" w:rsidRPr="00F8039F" w:rsidRDefault="00F8039F" w:rsidP="00F8039F">
            <w:pPr>
              <w:tabs>
                <w:tab w:val="decimal" w:pos="1042"/>
                <w:tab w:val="decimal" w:pos="1096"/>
              </w:tabs>
              <w:spacing w:line="240" w:lineRule="atLeast"/>
              <w:ind w:left="-110" w:right="-61"/>
              <w:rPr>
                <w:rFonts w:cs="Times New Roman"/>
                <w:szCs w:val="22"/>
              </w:rPr>
            </w:pPr>
          </w:p>
        </w:tc>
        <w:tc>
          <w:tcPr>
            <w:tcW w:w="243" w:type="dxa"/>
            <w:shd w:val="clear" w:color="auto" w:fill="auto"/>
          </w:tcPr>
          <w:p w14:paraId="7CDCFD5C" w14:textId="77777777" w:rsidR="00F8039F" w:rsidRPr="00F8039F" w:rsidRDefault="00F8039F" w:rsidP="00F8039F">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44F0A48A" w14:textId="77777777" w:rsidR="00F8039F" w:rsidRPr="00F8039F" w:rsidRDefault="00F8039F" w:rsidP="00F8039F">
            <w:pPr>
              <w:tabs>
                <w:tab w:val="decimal" w:pos="1096"/>
              </w:tabs>
              <w:spacing w:line="240" w:lineRule="atLeast"/>
              <w:ind w:left="-110" w:right="-14"/>
              <w:rPr>
                <w:rFonts w:cs="Times New Roman"/>
                <w:szCs w:val="22"/>
              </w:rPr>
            </w:pPr>
          </w:p>
        </w:tc>
      </w:tr>
      <w:tr w:rsidR="00F8039F" w:rsidRPr="00F8039F" w14:paraId="48F63910" w14:textId="77777777" w:rsidTr="002C7DEB">
        <w:trPr>
          <w:cantSplit/>
        </w:trPr>
        <w:tc>
          <w:tcPr>
            <w:tcW w:w="4680" w:type="dxa"/>
            <w:vAlign w:val="bottom"/>
          </w:tcPr>
          <w:p w14:paraId="145E08EE" w14:textId="77777777" w:rsidR="00F8039F" w:rsidRPr="0012708E" w:rsidRDefault="00F8039F" w:rsidP="00F8039F">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shd w:val="clear" w:color="auto" w:fill="auto"/>
            <w:vAlign w:val="bottom"/>
          </w:tcPr>
          <w:p w14:paraId="76893C7E" w14:textId="77777777" w:rsidR="00F8039F" w:rsidRPr="00F8039F" w:rsidRDefault="00F8039F" w:rsidP="00F8039F">
            <w:pPr>
              <w:tabs>
                <w:tab w:val="decimal" w:pos="1042"/>
                <w:tab w:val="decimal" w:pos="1096"/>
              </w:tabs>
              <w:spacing w:line="240" w:lineRule="atLeast"/>
              <w:ind w:left="-110" w:right="-150"/>
              <w:rPr>
                <w:rFonts w:cs="Times New Roman"/>
                <w:szCs w:val="22"/>
              </w:rPr>
            </w:pPr>
          </w:p>
        </w:tc>
        <w:tc>
          <w:tcPr>
            <w:tcW w:w="236" w:type="dxa"/>
            <w:shd w:val="clear" w:color="auto" w:fill="auto"/>
          </w:tcPr>
          <w:p w14:paraId="09E2AA28" w14:textId="77777777" w:rsidR="00F8039F" w:rsidRPr="00F8039F" w:rsidRDefault="00F8039F" w:rsidP="00F8039F">
            <w:pPr>
              <w:tabs>
                <w:tab w:val="decimal" w:pos="1096"/>
              </w:tabs>
              <w:spacing w:line="240" w:lineRule="atLeast"/>
              <w:ind w:left="-110" w:right="-150"/>
              <w:rPr>
                <w:rFonts w:cs="Times New Roman"/>
                <w:szCs w:val="22"/>
              </w:rPr>
            </w:pPr>
          </w:p>
        </w:tc>
        <w:tc>
          <w:tcPr>
            <w:tcW w:w="1311" w:type="dxa"/>
            <w:shd w:val="clear" w:color="auto" w:fill="auto"/>
            <w:vAlign w:val="bottom"/>
          </w:tcPr>
          <w:p w14:paraId="57A68816" w14:textId="77777777" w:rsidR="00F8039F" w:rsidRPr="00F8039F" w:rsidRDefault="00F8039F" w:rsidP="00F8039F">
            <w:pPr>
              <w:tabs>
                <w:tab w:val="decimal" w:pos="1042"/>
                <w:tab w:val="decimal" w:pos="1096"/>
              </w:tabs>
              <w:spacing w:line="240" w:lineRule="atLeast"/>
              <w:ind w:left="-110" w:right="-150"/>
              <w:rPr>
                <w:rFonts w:cs="Times New Roman"/>
                <w:szCs w:val="22"/>
              </w:rPr>
            </w:pPr>
          </w:p>
        </w:tc>
        <w:tc>
          <w:tcPr>
            <w:tcW w:w="236" w:type="dxa"/>
            <w:shd w:val="clear" w:color="auto" w:fill="auto"/>
          </w:tcPr>
          <w:p w14:paraId="2ABF9FBE" w14:textId="77777777" w:rsidR="00F8039F" w:rsidRPr="00F8039F" w:rsidRDefault="00F8039F" w:rsidP="00F8039F">
            <w:pPr>
              <w:tabs>
                <w:tab w:val="decimal" w:pos="1096"/>
              </w:tabs>
              <w:spacing w:line="240" w:lineRule="atLeast"/>
              <w:ind w:left="-110" w:right="-18"/>
              <w:rPr>
                <w:rFonts w:cs="Times New Roman"/>
                <w:szCs w:val="22"/>
              </w:rPr>
            </w:pPr>
          </w:p>
        </w:tc>
        <w:tc>
          <w:tcPr>
            <w:tcW w:w="1310" w:type="dxa"/>
            <w:shd w:val="clear" w:color="auto" w:fill="auto"/>
          </w:tcPr>
          <w:p w14:paraId="145FF725" w14:textId="77777777" w:rsidR="00F8039F" w:rsidRPr="00F8039F" w:rsidRDefault="00F8039F" w:rsidP="00F8039F">
            <w:pPr>
              <w:tabs>
                <w:tab w:val="decimal" w:pos="1042"/>
                <w:tab w:val="decimal" w:pos="1096"/>
              </w:tabs>
              <w:spacing w:line="240" w:lineRule="atLeast"/>
              <w:ind w:left="-110" w:right="-14"/>
              <w:rPr>
                <w:rFonts w:cs="Times New Roman"/>
                <w:szCs w:val="22"/>
              </w:rPr>
            </w:pPr>
          </w:p>
        </w:tc>
        <w:tc>
          <w:tcPr>
            <w:tcW w:w="248" w:type="dxa"/>
            <w:shd w:val="clear" w:color="auto" w:fill="auto"/>
          </w:tcPr>
          <w:p w14:paraId="409905FB" w14:textId="77777777" w:rsidR="00F8039F" w:rsidRPr="00F8039F" w:rsidRDefault="00F8039F" w:rsidP="00F8039F">
            <w:pPr>
              <w:tabs>
                <w:tab w:val="decimal" w:pos="1096"/>
              </w:tabs>
              <w:spacing w:line="240" w:lineRule="atLeast"/>
              <w:ind w:left="-110" w:right="-18"/>
              <w:rPr>
                <w:rFonts w:cs="Times New Roman"/>
                <w:szCs w:val="22"/>
              </w:rPr>
            </w:pPr>
          </w:p>
        </w:tc>
        <w:tc>
          <w:tcPr>
            <w:tcW w:w="1310" w:type="dxa"/>
            <w:shd w:val="clear" w:color="auto" w:fill="auto"/>
          </w:tcPr>
          <w:p w14:paraId="49874939" w14:textId="77777777" w:rsidR="00F8039F" w:rsidRPr="00F8039F" w:rsidRDefault="00F8039F" w:rsidP="00F8039F">
            <w:pPr>
              <w:tabs>
                <w:tab w:val="decimal" w:pos="1042"/>
                <w:tab w:val="decimal" w:pos="1096"/>
              </w:tabs>
              <w:spacing w:line="240" w:lineRule="atLeast"/>
              <w:ind w:left="-110" w:right="-14"/>
              <w:rPr>
                <w:rFonts w:cs="Times New Roman"/>
                <w:szCs w:val="22"/>
              </w:rPr>
            </w:pPr>
          </w:p>
        </w:tc>
        <w:tc>
          <w:tcPr>
            <w:tcW w:w="257" w:type="dxa"/>
            <w:shd w:val="clear" w:color="auto" w:fill="auto"/>
          </w:tcPr>
          <w:p w14:paraId="6610DDC8" w14:textId="77777777" w:rsidR="00F8039F" w:rsidRPr="00F8039F" w:rsidRDefault="00F8039F" w:rsidP="00F8039F">
            <w:pPr>
              <w:tabs>
                <w:tab w:val="decimal" w:pos="1096"/>
              </w:tabs>
              <w:spacing w:line="240" w:lineRule="atLeast"/>
              <w:ind w:left="-110" w:right="-18"/>
              <w:rPr>
                <w:rFonts w:cs="Times New Roman"/>
                <w:szCs w:val="22"/>
              </w:rPr>
            </w:pPr>
          </w:p>
        </w:tc>
        <w:tc>
          <w:tcPr>
            <w:tcW w:w="1310" w:type="dxa"/>
            <w:shd w:val="clear" w:color="auto" w:fill="auto"/>
          </w:tcPr>
          <w:p w14:paraId="301925D6" w14:textId="77777777" w:rsidR="00F8039F" w:rsidRPr="00F8039F" w:rsidRDefault="00F8039F" w:rsidP="00F8039F">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4FCD56F6" w14:textId="77777777" w:rsidR="00F8039F" w:rsidRPr="00F8039F" w:rsidRDefault="00F8039F" w:rsidP="00F8039F">
            <w:pPr>
              <w:tabs>
                <w:tab w:val="decimal" w:pos="1096"/>
              </w:tabs>
              <w:spacing w:line="240" w:lineRule="atLeast"/>
              <w:ind w:left="-110" w:right="-18"/>
              <w:rPr>
                <w:rFonts w:cs="Times New Roman"/>
                <w:szCs w:val="22"/>
              </w:rPr>
            </w:pPr>
          </w:p>
        </w:tc>
        <w:tc>
          <w:tcPr>
            <w:tcW w:w="1301" w:type="dxa"/>
            <w:shd w:val="clear" w:color="auto" w:fill="auto"/>
            <w:vAlign w:val="bottom"/>
          </w:tcPr>
          <w:p w14:paraId="138DFB81" w14:textId="77777777" w:rsidR="00F8039F" w:rsidRPr="00F8039F" w:rsidRDefault="00F8039F" w:rsidP="00F8039F">
            <w:pPr>
              <w:tabs>
                <w:tab w:val="decimal" w:pos="1096"/>
              </w:tabs>
              <w:spacing w:line="240" w:lineRule="atLeast"/>
              <w:ind w:left="-110" w:right="-14"/>
              <w:rPr>
                <w:rFonts w:cs="Times New Roman"/>
                <w:szCs w:val="22"/>
              </w:rPr>
            </w:pPr>
          </w:p>
        </w:tc>
      </w:tr>
      <w:tr w:rsidR="00F8039F" w:rsidRPr="00F8039F" w14:paraId="150D18D4" w14:textId="77777777" w:rsidTr="002C7DEB">
        <w:trPr>
          <w:cantSplit/>
        </w:trPr>
        <w:tc>
          <w:tcPr>
            <w:tcW w:w="4680" w:type="dxa"/>
            <w:vAlign w:val="bottom"/>
          </w:tcPr>
          <w:p w14:paraId="28F7F34E" w14:textId="77777777" w:rsidR="00F8039F" w:rsidRPr="0012708E" w:rsidRDefault="00F8039F" w:rsidP="00F8039F">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shd w:val="clear" w:color="auto" w:fill="auto"/>
          </w:tcPr>
          <w:p w14:paraId="4B3DBEAB" w14:textId="551DDE2D" w:rsidR="00F8039F" w:rsidRPr="00F8039F" w:rsidRDefault="00F8039F" w:rsidP="00F8039F">
            <w:pPr>
              <w:tabs>
                <w:tab w:val="decimal" w:pos="1042"/>
              </w:tabs>
              <w:spacing w:line="240" w:lineRule="atLeast"/>
              <w:ind w:left="-92" w:right="-150"/>
              <w:rPr>
                <w:rFonts w:cs="Times New Roman"/>
                <w:szCs w:val="22"/>
              </w:rPr>
            </w:pPr>
            <w:r w:rsidRPr="0093239C">
              <w:rPr>
                <w:szCs w:val="22"/>
              </w:rPr>
              <w:t>37,490,948</w:t>
            </w:r>
          </w:p>
        </w:tc>
        <w:tc>
          <w:tcPr>
            <w:tcW w:w="236" w:type="dxa"/>
            <w:shd w:val="clear" w:color="auto" w:fill="auto"/>
          </w:tcPr>
          <w:p w14:paraId="1AC87CF7"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1" w:type="dxa"/>
            <w:shd w:val="clear" w:color="auto" w:fill="auto"/>
          </w:tcPr>
          <w:p w14:paraId="186ED737" w14:textId="75E13AF6" w:rsidR="00F8039F" w:rsidRPr="00F8039F" w:rsidRDefault="00F8039F" w:rsidP="00F8039F">
            <w:pPr>
              <w:tabs>
                <w:tab w:val="decimal" w:pos="1042"/>
              </w:tabs>
              <w:spacing w:line="240" w:lineRule="atLeast"/>
              <w:ind w:left="-92" w:right="-150"/>
              <w:rPr>
                <w:rFonts w:cs="Times New Roman"/>
                <w:szCs w:val="22"/>
              </w:rPr>
            </w:pPr>
            <w:r w:rsidRPr="0093239C">
              <w:rPr>
                <w:szCs w:val="22"/>
              </w:rPr>
              <w:t>63,719,988</w:t>
            </w:r>
          </w:p>
        </w:tc>
        <w:tc>
          <w:tcPr>
            <w:tcW w:w="236" w:type="dxa"/>
            <w:shd w:val="clear" w:color="auto" w:fill="auto"/>
          </w:tcPr>
          <w:p w14:paraId="6F431765"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tcPr>
          <w:p w14:paraId="7BE5634A" w14:textId="5C9FEEAB" w:rsidR="00F8039F" w:rsidRPr="00F8039F" w:rsidRDefault="00F8039F" w:rsidP="00F8039F">
            <w:pPr>
              <w:tabs>
                <w:tab w:val="decimal" w:pos="1042"/>
              </w:tabs>
              <w:spacing w:line="240" w:lineRule="atLeast"/>
              <w:ind w:left="-92" w:right="-150"/>
              <w:rPr>
                <w:rFonts w:cs="Times New Roman"/>
                <w:szCs w:val="22"/>
              </w:rPr>
            </w:pPr>
            <w:r w:rsidRPr="0093239C">
              <w:rPr>
                <w:szCs w:val="22"/>
              </w:rPr>
              <w:t>15,806,409</w:t>
            </w:r>
          </w:p>
        </w:tc>
        <w:tc>
          <w:tcPr>
            <w:tcW w:w="248" w:type="dxa"/>
            <w:shd w:val="clear" w:color="auto" w:fill="auto"/>
          </w:tcPr>
          <w:p w14:paraId="2A1F19C7"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tcPr>
          <w:p w14:paraId="062C9F91" w14:textId="7E940756"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78F240F5"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00B2FB8E" w14:textId="07304831"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6D69367F"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785CA404" w14:textId="624E3406" w:rsidR="00F8039F" w:rsidRPr="00F8039F" w:rsidRDefault="00F8039F" w:rsidP="00F8039F">
            <w:pPr>
              <w:tabs>
                <w:tab w:val="decimal" w:pos="1042"/>
              </w:tabs>
              <w:spacing w:line="240" w:lineRule="atLeast"/>
              <w:ind w:left="-92" w:right="-150"/>
              <w:rPr>
                <w:rFonts w:cs="Times New Roman"/>
                <w:szCs w:val="22"/>
                <w:rtl/>
                <w:cs/>
              </w:rPr>
            </w:pPr>
            <w:r w:rsidRPr="0093239C">
              <w:rPr>
                <w:szCs w:val="22"/>
              </w:rPr>
              <w:t>117,017,345</w:t>
            </w:r>
          </w:p>
        </w:tc>
      </w:tr>
      <w:tr w:rsidR="00F8039F" w:rsidRPr="00F8039F" w14:paraId="0E732E5D" w14:textId="77777777" w:rsidTr="002C7DEB">
        <w:trPr>
          <w:cantSplit/>
        </w:trPr>
        <w:tc>
          <w:tcPr>
            <w:tcW w:w="4680" w:type="dxa"/>
          </w:tcPr>
          <w:p w14:paraId="327E3BBB" w14:textId="77777777" w:rsidR="00F8039F" w:rsidRPr="0012708E" w:rsidRDefault="00F8039F" w:rsidP="00F8039F">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shd w:val="clear" w:color="auto" w:fill="auto"/>
            <w:vAlign w:val="bottom"/>
          </w:tcPr>
          <w:p w14:paraId="2FC6500C" w14:textId="0FEA59B1" w:rsidR="00F8039F" w:rsidRPr="00F8039F" w:rsidRDefault="00F8039F" w:rsidP="00F8039F">
            <w:pPr>
              <w:tabs>
                <w:tab w:val="decimal" w:pos="1042"/>
              </w:tabs>
              <w:spacing w:line="240" w:lineRule="atLeast"/>
              <w:ind w:left="-92" w:right="-150"/>
              <w:rPr>
                <w:rFonts w:cs="Times New Roman"/>
                <w:szCs w:val="22"/>
              </w:rPr>
            </w:pPr>
            <w:r w:rsidRPr="0093239C">
              <w:rPr>
                <w:szCs w:val="22"/>
              </w:rPr>
              <w:t>502,700</w:t>
            </w:r>
          </w:p>
        </w:tc>
        <w:tc>
          <w:tcPr>
            <w:tcW w:w="236" w:type="dxa"/>
            <w:shd w:val="clear" w:color="auto" w:fill="auto"/>
          </w:tcPr>
          <w:p w14:paraId="65F9B167"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1" w:type="dxa"/>
            <w:shd w:val="clear" w:color="auto" w:fill="auto"/>
            <w:vAlign w:val="bottom"/>
          </w:tcPr>
          <w:p w14:paraId="37179C7A" w14:textId="2C7FA10F" w:rsidR="00F8039F" w:rsidRPr="00F8039F" w:rsidRDefault="00F8039F" w:rsidP="00F8039F">
            <w:pPr>
              <w:tabs>
                <w:tab w:val="decimal" w:pos="1042"/>
              </w:tabs>
              <w:spacing w:line="240" w:lineRule="atLeast"/>
              <w:ind w:left="-92" w:right="-150"/>
              <w:rPr>
                <w:rFonts w:cs="Times New Roman"/>
                <w:szCs w:val="22"/>
              </w:rPr>
            </w:pPr>
            <w:r w:rsidRPr="0093239C">
              <w:rPr>
                <w:szCs w:val="22"/>
              </w:rPr>
              <w:t>47,845</w:t>
            </w:r>
          </w:p>
        </w:tc>
        <w:tc>
          <w:tcPr>
            <w:tcW w:w="236" w:type="dxa"/>
            <w:shd w:val="clear" w:color="auto" w:fill="auto"/>
          </w:tcPr>
          <w:p w14:paraId="1FDAC8EB"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vAlign w:val="bottom"/>
          </w:tcPr>
          <w:p w14:paraId="275A959F" w14:textId="37529A69" w:rsidR="00F8039F" w:rsidRPr="00F8039F" w:rsidRDefault="00F8039F" w:rsidP="00F8039F">
            <w:pPr>
              <w:tabs>
                <w:tab w:val="decimal" w:pos="1042"/>
              </w:tabs>
              <w:spacing w:line="240" w:lineRule="atLeast"/>
              <w:ind w:left="-92" w:right="-150"/>
              <w:rPr>
                <w:rFonts w:cs="Times New Roman"/>
                <w:szCs w:val="22"/>
              </w:rPr>
            </w:pPr>
            <w:r w:rsidRPr="0093239C">
              <w:rPr>
                <w:szCs w:val="22"/>
              </w:rPr>
              <w:t>22,206,853</w:t>
            </w:r>
          </w:p>
        </w:tc>
        <w:tc>
          <w:tcPr>
            <w:tcW w:w="248" w:type="dxa"/>
            <w:shd w:val="clear" w:color="auto" w:fill="auto"/>
          </w:tcPr>
          <w:p w14:paraId="592ABBB8"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tcPr>
          <w:p w14:paraId="57705C35" w14:textId="76FA7F70"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0C8E3958" w14:textId="77777777" w:rsidR="00F8039F" w:rsidRPr="00F8039F" w:rsidRDefault="00F8039F" w:rsidP="00F8039F">
            <w:pPr>
              <w:tabs>
                <w:tab w:val="decimal" w:pos="1042"/>
              </w:tabs>
              <w:spacing w:line="240" w:lineRule="atLeast"/>
              <w:ind w:left="-92" w:right="-150"/>
              <w:rPr>
                <w:rFonts w:cs="Times New Roman"/>
                <w:szCs w:val="22"/>
                <w:rtl/>
                <w:cs/>
              </w:rPr>
            </w:pPr>
          </w:p>
        </w:tc>
        <w:tc>
          <w:tcPr>
            <w:tcW w:w="1310" w:type="dxa"/>
            <w:shd w:val="clear" w:color="auto" w:fill="auto"/>
            <w:vAlign w:val="bottom"/>
          </w:tcPr>
          <w:p w14:paraId="473AA183" w14:textId="6D2EBB2B"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2F52EF70"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vAlign w:val="bottom"/>
          </w:tcPr>
          <w:p w14:paraId="1BB87528" w14:textId="34CF5D87" w:rsidR="00F8039F" w:rsidRPr="00F8039F" w:rsidRDefault="00F8039F" w:rsidP="00F8039F">
            <w:pPr>
              <w:tabs>
                <w:tab w:val="decimal" w:pos="1042"/>
              </w:tabs>
              <w:spacing w:line="240" w:lineRule="atLeast"/>
              <w:ind w:left="-92" w:right="-150"/>
              <w:rPr>
                <w:rFonts w:cs="Times New Roman"/>
                <w:szCs w:val="22"/>
              </w:rPr>
            </w:pPr>
            <w:r w:rsidRPr="0093239C">
              <w:rPr>
                <w:szCs w:val="22"/>
              </w:rPr>
              <w:t>22,757,398</w:t>
            </w:r>
          </w:p>
        </w:tc>
      </w:tr>
      <w:tr w:rsidR="00F8039F" w:rsidRPr="00F8039F" w14:paraId="61F5110E" w14:textId="77777777" w:rsidTr="002C7DEB">
        <w:trPr>
          <w:cantSplit/>
        </w:trPr>
        <w:tc>
          <w:tcPr>
            <w:tcW w:w="4680" w:type="dxa"/>
          </w:tcPr>
          <w:p w14:paraId="73C66D6A" w14:textId="77777777" w:rsidR="00F8039F" w:rsidRPr="0012708E" w:rsidRDefault="00F8039F" w:rsidP="00F8039F">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shd w:val="clear" w:color="auto" w:fill="auto"/>
          </w:tcPr>
          <w:p w14:paraId="1E606E3A" w14:textId="02F7EEF7" w:rsidR="00F8039F" w:rsidRPr="00F8039F" w:rsidRDefault="00F8039F" w:rsidP="00F8039F">
            <w:pPr>
              <w:tabs>
                <w:tab w:val="decimal" w:pos="1042"/>
              </w:tabs>
              <w:spacing w:line="240" w:lineRule="atLeast"/>
              <w:ind w:left="-92" w:right="-150"/>
              <w:rPr>
                <w:rFonts w:cs="Times New Roman"/>
                <w:szCs w:val="22"/>
              </w:rPr>
            </w:pPr>
            <w:r w:rsidRPr="0093239C">
              <w:rPr>
                <w:szCs w:val="22"/>
              </w:rPr>
              <w:t>145,601</w:t>
            </w:r>
          </w:p>
        </w:tc>
        <w:tc>
          <w:tcPr>
            <w:tcW w:w="236" w:type="dxa"/>
            <w:shd w:val="clear" w:color="auto" w:fill="auto"/>
          </w:tcPr>
          <w:p w14:paraId="74715E24"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shd w:val="clear" w:color="auto" w:fill="auto"/>
          </w:tcPr>
          <w:p w14:paraId="3C357853" w14:textId="7C973632"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6A55DBB2"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7ADA29CE" w14:textId="50070C69"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1E82C47D"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19B8C49B" w14:textId="3973E672"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605B35F0"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26312AE8" w14:textId="1243D618"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4747BD47"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26353312" w14:textId="4F790639" w:rsidR="00F8039F" w:rsidRPr="00F8039F" w:rsidRDefault="00F8039F" w:rsidP="00F8039F">
            <w:pPr>
              <w:tabs>
                <w:tab w:val="decimal" w:pos="1042"/>
              </w:tabs>
              <w:spacing w:line="240" w:lineRule="atLeast"/>
              <w:ind w:left="-92" w:right="-150"/>
              <w:rPr>
                <w:rFonts w:cs="Times New Roman"/>
                <w:szCs w:val="22"/>
              </w:rPr>
            </w:pPr>
            <w:r w:rsidRPr="0093239C">
              <w:rPr>
                <w:szCs w:val="22"/>
              </w:rPr>
              <w:t>145,601</w:t>
            </w:r>
          </w:p>
        </w:tc>
      </w:tr>
      <w:tr w:rsidR="00F8039F" w:rsidRPr="00F8039F" w14:paraId="1996CDDF" w14:textId="77777777" w:rsidTr="002C7DEB">
        <w:trPr>
          <w:cantSplit/>
        </w:trPr>
        <w:tc>
          <w:tcPr>
            <w:tcW w:w="4680" w:type="dxa"/>
          </w:tcPr>
          <w:p w14:paraId="119C25EC" w14:textId="77777777" w:rsidR="00F8039F" w:rsidRPr="0012708E" w:rsidRDefault="00F8039F" w:rsidP="00F8039F">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shd w:val="clear" w:color="auto" w:fill="auto"/>
          </w:tcPr>
          <w:p w14:paraId="2E678E6D" w14:textId="2E5C7623"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55CFAE35"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shd w:val="clear" w:color="auto" w:fill="auto"/>
          </w:tcPr>
          <w:p w14:paraId="1B5B1374" w14:textId="2C2CE493"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00607B6"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526277EE" w14:textId="5149964C"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269FC2C0"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59FEF8B2" w14:textId="0F17B29C" w:rsidR="00F8039F" w:rsidRPr="00F8039F" w:rsidRDefault="00F8039F" w:rsidP="00F8039F">
            <w:pPr>
              <w:tabs>
                <w:tab w:val="decimal" w:pos="1042"/>
              </w:tabs>
              <w:spacing w:line="240" w:lineRule="atLeast"/>
              <w:ind w:left="-92" w:right="-150"/>
              <w:rPr>
                <w:rFonts w:cs="Times New Roman"/>
                <w:szCs w:val="22"/>
              </w:rPr>
            </w:pPr>
            <w:r w:rsidRPr="0093239C">
              <w:rPr>
                <w:szCs w:val="22"/>
              </w:rPr>
              <w:t>2,611,763</w:t>
            </w:r>
          </w:p>
        </w:tc>
        <w:tc>
          <w:tcPr>
            <w:tcW w:w="257" w:type="dxa"/>
            <w:shd w:val="clear" w:color="auto" w:fill="auto"/>
          </w:tcPr>
          <w:p w14:paraId="2597A04E"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shd w:val="clear" w:color="auto" w:fill="auto"/>
          </w:tcPr>
          <w:p w14:paraId="44ED896E" w14:textId="70F098B0"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67BE2A88"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shd w:val="clear" w:color="auto" w:fill="auto"/>
          </w:tcPr>
          <w:p w14:paraId="0572A0FD" w14:textId="591E8BED" w:rsidR="00F8039F" w:rsidRPr="00F8039F" w:rsidRDefault="00F8039F" w:rsidP="00F8039F">
            <w:pPr>
              <w:tabs>
                <w:tab w:val="decimal" w:pos="1042"/>
              </w:tabs>
              <w:spacing w:line="240" w:lineRule="atLeast"/>
              <w:ind w:left="-92" w:right="-150"/>
              <w:rPr>
                <w:rFonts w:cs="Times New Roman"/>
                <w:szCs w:val="22"/>
              </w:rPr>
            </w:pPr>
            <w:r w:rsidRPr="0093239C">
              <w:rPr>
                <w:szCs w:val="22"/>
              </w:rPr>
              <w:t>2,611,763</w:t>
            </w:r>
          </w:p>
        </w:tc>
      </w:tr>
      <w:tr w:rsidR="00F8039F" w:rsidRPr="00F8039F" w14:paraId="2413946D" w14:textId="77777777" w:rsidTr="002C7DEB">
        <w:trPr>
          <w:cantSplit/>
        </w:trPr>
        <w:tc>
          <w:tcPr>
            <w:tcW w:w="4680" w:type="dxa"/>
          </w:tcPr>
          <w:p w14:paraId="4964B42F" w14:textId="77777777" w:rsidR="00F8039F" w:rsidRPr="0012708E" w:rsidRDefault="00F8039F" w:rsidP="00F8039F">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shd w:val="clear" w:color="auto" w:fill="auto"/>
          </w:tcPr>
          <w:p w14:paraId="3761568D" w14:textId="1B2BCBB6"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2C423325" w14:textId="77777777" w:rsidR="00F8039F" w:rsidRPr="00F8039F" w:rsidRDefault="00F8039F" w:rsidP="00F8039F">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02B0D6B5" w14:textId="7A32D211" w:rsidR="00F8039F" w:rsidRPr="00F8039F" w:rsidRDefault="00F8039F" w:rsidP="00F8039F">
            <w:pPr>
              <w:tabs>
                <w:tab w:val="decimal" w:pos="1042"/>
              </w:tabs>
              <w:spacing w:line="240" w:lineRule="atLeast"/>
              <w:ind w:left="-92" w:right="-150"/>
              <w:rPr>
                <w:rFonts w:cs="Times New Roman"/>
                <w:szCs w:val="22"/>
              </w:rPr>
            </w:pPr>
            <w:r w:rsidRPr="0093239C">
              <w:rPr>
                <w:szCs w:val="22"/>
              </w:rPr>
              <w:t>1,802,232</w:t>
            </w:r>
          </w:p>
        </w:tc>
        <w:tc>
          <w:tcPr>
            <w:tcW w:w="236" w:type="dxa"/>
            <w:shd w:val="clear" w:color="auto" w:fill="auto"/>
          </w:tcPr>
          <w:p w14:paraId="55297D13"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33B018E6" w14:textId="0AB1C4EC" w:rsidR="00F8039F" w:rsidRPr="00F8039F" w:rsidRDefault="00F8039F" w:rsidP="00F8039F">
            <w:pPr>
              <w:tabs>
                <w:tab w:val="decimal" w:pos="1042"/>
              </w:tabs>
              <w:spacing w:line="240" w:lineRule="atLeast"/>
              <w:ind w:left="-92" w:right="-150"/>
              <w:rPr>
                <w:rFonts w:cs="Times New Roman"/>
                <w:szCs w:val="22"/>
              </w:rPr>
            </w:pPr>
            <w:r w:rsidRPr="0093239C">
              <w:rPr>
                <w:szCs w:val="22"/>
              </w:rPr>
              <w:t>57,851</w:t>
            </w:r>
          </w:p>
        </w:tc>
        <w:tc>
          <w:tcPr>
            <w:tcW w:w="248" w:type="dxa"/>
            <w:shd w:val="clear" w:color="auto" w:fill="auto"/>
          </w:tcPr>
          <w:p w14:paraId="05B7F59E"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7D565B80" w14:textId="60DC5731" w:rsidR="00F8039F" w:rsidRPr="00F8039F" w:rsidRDefault="00F8039F" w:rsidP="00F8039F">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75014B09" w14:textId="77777777" w:rsidR="00F8039F" w:rsidRPr="00F8039F" w:rsidRDefault="00F8039F" w:rsidP="00F8039F">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4DA89D1E" w14:textId="03EAE3D6" w:rsidR="00F8039F" w:rsidRPr="00F8039F" w:rsidRDefault="00F8039F" w:rsidP="00F8039F">
            <w:pPr>
              <w:tabs>
                <w:tab w:val="decimal" w:pos="1042"/>
              </w:tabs>
              <w:spacing w:line="240" w:lineRule="atLeast"/>
              <w:ind w:left="-92" w:right="-150"/>
              <w:rPr>
                <w:rFonts w:cs="Times New Roman"/>
                <w:szCs w:val="22"/>
              </w:rPr>
            </w:pPr>
            <w:r w:rsidRPr="0093239C">
              <w:rPr>
                <w:szCs w:val="22"/>
              </w:rPr>
              <w:t>787</w:t>
            </w:r>
          </w:p>
        </w:tc>
        <w:tc>
          <w:tcPr>
            <w:tcW w:w="243" w:type="dxa"/>
            <w:shd w:val="clear" w:color="auto" w:fill="auto"/>
          </w:tcPr>
          <w:p w14:paraId="58A063AF" w14:textId="77777777" w:rsidR="00F8039F" w:rsidRPr="00F8039F" w:rsidRDefault="00F8039F" w:rsidP="00F8039F">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1C1D1DF9" w14:textId="653328F6" w:rsidR="00F8039F" w:rsidRPr="00F8039F" w:rsidRDefault="00F8039F" w:rsidP="00F8039F">
            <w:pPr>
              <w:tabs>
                <w:tab w:val="decimal" w:pos="1042"/>
              </w:tabs>
              <w:spacing w:line="240" w:lineRule="atLeast"/>
              <w:ind w:left="-92" w:right="-150"/>
              <w:rPr>
                <w:rFonts w:cs="Times New Roman"/>
                <w:szCs w:val="22"/>
              </w:rPr>
            </w:pPr>
            <w:r w:rsidRPr="0093239C">
              <w:rPr>
                <w:szCs w:val="22"/>
              </w:rPr>
              <w:t>1,860,870</w:t>
            </w:r>
          </w:p>
        </w:tc>
      </w:tr>
      <w:tr w:rsidR="00F8039F" w:rsidRPr="00F8039F" w14:paraId="31D500C3" w14:textId="77777777" w:rsidTr="002C7DEB">
        <w:trPr>
          <w:cantSplit/>
        </w:trPr>
        <w:tc>
          <w:tcPr>
            <w:tcW w:w="4680" w:type="dxa"/>
            <w:vAlign w:val="bottom"/>
          </w:tcPr>
          <w:p w14:paraId="1E31F191" w14:textId="77777777" w:rsidR="00F8039F" w:rsidRPr="0012708E" w:rsidRDefault="00F8039F" w:rsidP="00F8039F">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7D0D0497" w14:textId="0009DB41"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38,139,249</w:t>
            </w:r>
          </w:p>
        </w:tc>
        <w:tc>
          <w:tcPr>
            <w:tcW w:w="236" w:type="dxa"/>
            <w:shd w:val="clear" w:color="auto" w:fill="auto"/>
          </w:tcPr>
          <w:p w14:paraId="7776088B"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0632A7B9" w14:textId="152D0809"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65,570,065</w:t>
            </w:r>
          </w:p>
        </w:tc>
        <w:tc>
          <w:tcPr>
            <w:tcW w:w="236" w:type="dxa"/>
            <w:shd w:val="clear" w:color="auto" w:fill="auto"/>
          </w:tcPr>
          <w:p w14:paraId="605914FC"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486EAE7" w14:textId="7B99F651"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38,071,113</w:t>
            </w:r>
          </w:p>
        </w:tc>
        <w:tc>
          <w:tcPr>
            <w:tcW w:w="248" w:type="dxa"/>
            <w:shd w:val="clear" w:color="auto" w:fill="auto"/>
          </w:tcPr>
          <w:p w14:paraId="56EE7436"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14ED22B9" w14:textId="5C8B7FFF"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2,611,763</w:t>
            </w:r>
          </w:p>
        </w:tc>
        <w:tc>
          <w:tcPr>
            <w:tcW w:w="257" w:type="dxa"/>
            <w:shd w:val="clear" w:color="auto" w:fill="auto"/>
          </w:tcPr>
          <w:p w14:paraId="6859C448"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6CBFD62" w14:textId="76B74340"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787</w:t>
            </w:r>
          </w:p>
        </w:tc>
        <w:tc>
          <w:tcPr>
            <w:tcW w:w="243" w:type="dxa"/>
            <w:shd w:val="clear" w:color="auto" w:fill="auto"/>
          </w:tcPr>
          <w:p w14:paraId="6AC482C6"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0FD9CE88" w14:textId="6F9BDEF1"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144,392,977</w:t>
            </w:r>
          </w:p>
        </w:tc>
      </w:tr>
      <w:tr w:rsidR="00F8039F" w:rsidRPr="00F8039F" w14:paraId="72EEA85A" w14:textId="77777777" w:rsidTr="0093239C">
        <w:trPr>
          <w:cantSplit/>
        </w:trPr>
        <w:tc>
          <w:tcPr>
            <w:tcW w:w="4680" w:type="dxa"/>
            <w:vAlign w:val="bottom"/>
          </w:tcPr>
          <w:p w14:paraId="538B0C02" w14:textId="77777777" w:rsidR="00F8039F" w:rsidRPr="0012708E" w:rsidRDefault="00F8039F" w:rsidP="00F8039F">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vAlign w:val="bottom"/>
          </w:tcPr>
          <w:p w14:paraId="18589A65" w14:textId="77777777" w:rsidR="00F8039F" w:rsidRPr="00F8039F" w:rsidRDefault="00F8039F" w:rsidP="00F8039F">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1A27DD3A" w14:textId="77777777" w:rsidR="00F8039F" w:rsidRPr="00F8039F" w:rsidRDefault="00F8039F" w:rsidP="00F8039F">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vAlign w:val="bottom"/>
          </w:tcPr>
          <w:p w14:paraId="065EA6F5" w14:textId="77777777" w:rsidR="00F8039F" w:rsidRPr="00F8039F" w:rsidRDefault="00F8039F" w:rsidP="00F8039F">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7837B0E9" w14:textId="77777777" w:rsidR="00F8039F" w:rsidRPr="00F8039F" w:rsidRDefault="00F8039F" w:rsidP="00F8039F">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0B8AC56C" w14:textId="77777777" w:rsidR="00F8039F" w:rsidRPr="00F8039F" w:rsidRDefault="00F8039F" w:rsidP="00F8039F">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65C46D90" w14:textId="77777777" w:rsidR="00F8039F" w:rsidRPr="00F8039F" w:rsidRDefault="00F8039F" w:rsidP="00F8039F">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3BAC2965" w14:textId="77777777" w:rsidR="00F8039F" w:rsidRPr="00F8039F" w:rsidRDefault="00F8039F" w:rsidP="00F8039F">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56BCD9BD" w14:textId="77777777" w:rsidR="00F8039F" w:rsidRPr="00F8039F" w:rsidRDefault="00F8039F" w:rsidP="00F8039F">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25F9FD88" w14:textId="77777777" w:rsidR="00F8039F" w:rsidRPr="00F8039F" w:rsidRDefault="00F8039F" w:rsidP="00F8039F">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02800408" w14:textId="77777777" w:rsidR="00F8039F" w:rsidRPr="00F8039F" w:rsidRDefault="00F8039F" w:rsidP="00F8039F">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vAlign w:val="bottom"/>
          </w:tcPr>
          <w:p w14:paraId="04274E2C" w14:textId="77777777" w:rsidR="00F8039F" w:rsidRPr="00F8039F" w:rsidRDefault="00F8039F" w:rsidP="00F8039F">
            <w:pPr>
              <w:tabs>
                <w:tab w:val="decimal" w:pos="1096"/>
              </w:tabs>
              <w:spacing w:line="240" w:lineRule="atLeast"/>
              <w:ind w:left="-110" w:right="-108"/>
              <w:rPr>
                <w:rFonts w:cs="Times New Roman"/>
                <w:b/>
                <w:bCs/>
                <w:szCs w:val="22"/>
                <w:rtl/>
                <w:cs/>
              </w:rPr>
            </w:pPr>
          </w:p>
        </w:tc>
      </w:tr>
      <w:tr w:rsidR="00F8039F" w:rsidRPr="00F8039F" w14:paraId="623C2F6A" w14:textId="77777777" w:rsidTr="002C7DEB">
        <w:trPr>
          <w:cantSplit/>
        </w:trPr>
        <w:tc>
          <w:tcPr>
            <w:tcW w:w="4680" w:type="dxa"/>
            <w:vAlign w:val="bottom"/>
          </w:tcPr>
          <w:p w14:paraId="48BD88A2" w14:textId="77777777" w:rsidR="00F8039F" w:rsidRPr="0012708E" w:rsidRDefault="00F8039F" w:rsidP="00F8039F">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shd w:val="clear" w:color="auto" w:fill="auto"/>
          </w:tcPr>
          <w:p w14:paraId="2A2F9AD3" w14:textId="6EBA4A1A" w:rsidR="00F8039F" w:rsidRPr="00F8039F" w:rsidRDefault="00F8039F" w:rsidP="00F8039F">
            <w:pPr>
              <w:tabs>
                <w:tab w:val="decimal" w:pos="1042"/>
              </w:tabs>
              <w:spacing w:line="240" w:lineRule="atLeast"/>
              <w:ind w:left="-92" w:right="-150"/>
              <w:rPr>
                <w:rFonts w:cs="Times New Roman"/>
                <w:b/>
                <w:bCs/>
                <w:szCs w:val="22"/>
                <w:rtl/>
                <w:cs/>
              </w:rPr>
            </w:pPr>
            <w:r w:rsidRPr="0093239C">
              <w:rPr>
                <w:b/>
                <w:bCs/>
                <w:szCs w:val="22"/>
              </w:rPr>
              <w:t>(34,992,162)</w:t>
            </w:r>
          </w:p>
        </w:tc>
        <w:tc>
          <w:tcPr>
            <w:tcW w:w="236" w:type="dxa"/>
            <w:shd w:val="clear" w:color="auto" w:fill="auto"/>
          </w:tcPr>
          <w:p w14:paraId="7F5360AC"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3CB0A663" w14:textId="7BB9B9EF"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(11,168,436)</w:t>
            </w:r>
          </w:p>
        </w:tc>
        <w:tc>
          <w:tcPr>
            <w:tcW w:w="236" w:type="dxa"/>
            <w:shd w:val="clear" w:color="auto" w:fill="auto"/>
          </w:tcPr>
          <w:p w14:paraId="5FEC0033"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7BD0955E" w14:textId="1F1EF4A5"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16,298,194</w:t>
            </w:r>
          </w:p>
        </w:tc>
        <w:tc>
          <w:tcPr>
            <w:tcW w:w="248" w:type="dxa"/>
            <w:shd w:val="clear" w:color="auto" w:fill="auto"/>
          </w:tcPr>
          <w:p w14:paraId="0BFF261F"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56662730" w14:textId="019C2A4C"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43,299,829</w:t>
            </w:r>
          </w:p>
        </w:tc>
        <w:tc>
          <w:tcPr>
            <w:tcW w:w="257" w:type="dxa"/>
            <w:shd w:val="clear" w:color="auto" w:fill="auto"/>
          </w:tcPr>
          <w:p w14:paraId="27FA318F"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444BFB9D" w14:textId="49C4A495"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6,619,953</w:t>
            </w:r>
          </w:p>
        </w:tc>
        <w:tc>
          <w:tcPr>
            <w:tcW w:w="243" w:type="dxa"/>
            <w:shd w:val="clear" w:color="auto" w:fill="auto"/>
          </w:tcPr>
          <w:p w14:paraId="32008682" w14:textId="77777777" w:rsidR="00F8039F" w:rsidRPr="00F8039F" w:rsidRDefault="00F8039F" w:rsidP="00F8039F">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59350636" w14:textId="17EACAAA" w:rsidR="00F8039F" w:rsidRPr="00F8039F" w:rsidRDefault="00F8039F" w:rsidP="00F8039F">
            <w:pPr>
              <w:tabs>
                <w:tab w:val="decimal" w:pos="1042"/>
              </w:tabs>
              <w:spacing w:line="240" w:lineRule="atLeast"/>
              <w:ind w:left="-92" w:right="-150"/>
              <w:rPr>
                <w:rFonts w:cs="Times New Roman"/>
                <w:b/>
                <w:bCs/>
                <w:szCs w:val="22"/>
              </w:rPr>
            </w:pPr>
            <w:r w:rsidRPr="0093239C">
              <w:rPr>
                <w:b/>
                <w:bCs/>
                <w:szCs w:val="22"/>
              </w:rPr>
              <w:t>20,057,378</w:t>
            </w:r>
          </w:p>
        </w:tc>
      </w:tr>
      <w:tr w:rsidR="00F8039F" w:rsidRPr="0012708E" w14:paraId="1FCC86F2" w14:textId="77777777" w:rsidTr="002C7DEB">
        <w:trPr>
          <w:cantSplit/>
        </w:trPr>
        <w:tc>
          <w:tcPr>
            <w:tcW w:w="4680" w:type="dxa"/>
            <w:vAlign w:val="bottom"/>
          </w:tcPr>
          <w:p w14:paraId="39F3E1A1" w14:textId="77777777" w:rsidR="00F8039F" w:rsidRPr="0012708E" w:rsidRDefault="00F8039F" w:rsidP="00F8039F">
            <w:pPr>
              <w:spacing w:line="240" w:lineRule="atLeast"/>
              <w:ind w:left="-18" w:right="-270"/>
              <w:rPr>
                <w:rFonts w:cs="Times New Roman"/>
                <w:b/>
                <w:bCs/>
                <w:szCs w:val="22"/>
                <w:cs/>
                <w:lang w:bidi="th-TH"/>
              </w:rPr>
            </w:pPr>
          </w:p>
        </w:tc>
        <w:tc>
          <w:tcPr>
            <w:tcW w:w="1310" w:type="dxa"/>
            <w:shd w:val="clear" w:color="auto" w:fill="auto"/>
            <w:vAlign w:val="bottom"/>
          </w:tcPr>
          <w:p w14:paraId="5C23BB72" w14:textId="77777777" w:rsidR="00F8039F" w:rsidRPr="00D41B56" w:rsidRDefault="00F8039F" w:rsidP="00F8039F">
            <w:pPr>
              <w:tabs>
                <w:tab w:val="decimal" w:pos="1042"/>
                <w:tab w:val="decimal" w:pos="1096"/>
              </w:tabs>
              <w:spacing w:line="240" w:lineRule="atLeast"/>
              <w:ind w:left="-110" w:right="-108"/>
              <w:rPr>
                <w:rFonts w:cs="Times New Roman"/>
                <w:szCs w:val="22"/>
              </w:rPr>
            </w:pPr>
          </w:p>
        </w:tc>
        <w:tc>
          <w:tcPr>
            <w:tcW w:w="236" w:type="dxa"/>
            <w:shd w:val="clear" w:color="auto" w:fill="auto"/>
          </w:tcPr>
          <w:p w14:paraId="61DAFC13" w14:textId="77777777" w:rsidR="00F8039F" w:rsidRPr="00D41B56" w:rsidRDefault="00F8039F" w:rsidP="00F8039F">
            <w:pPr>
              <w:tabs>
                <w:tab w:val="decimal" w:pos="1096"/>
              </w:tabs>
              <w:spacing w:line="240" w:lineRule="atLeast"/>
              <w:ind w:left="-110" w:right="-108"/>
              <w:rPr>
                <w:rFonts w:cs="Times New Roman"/>
                <w:szCs w:val="22"/>
                <w:rtl/>
                <w:cs/>
              </w:rPr>
            </w:pPr>
          </w:p>
        </w:tc>
        <w:tc>
          <w:tcPr>
            <w:tcW w:w="1311" w:type="dxa"/>
            <w:shd w:val="clear" w:color="auto" w:fill="auto"/>
            <w:vAlign w:val="bottom"/>
          </w:tcPr>
          <w:p w14:paraId="290541D1" w14:textId="77777777" w:rsidR="00F8039F" w:rsidRPr="00D41B56" w:rsidRDefault="00F8039F" w:rsidP="00F8039F">
            <w:pPr>
              <w:tabs>
                <w:tab w:val="decimal" w:pos="1042"/>
                <w:tab w:val="decimal" w:pos="1096"/>
              </w:tabs>
              <w:spacing w:line="240" w:lineRule="atLeast"/>
              <w:ind w:left="-110" w:right="-108"/>
              <w:rPr>
                <w:rFonts w:cs="Times New Roman"/>
                <w:szCs w:val="22"/>
              </w:rPr>
            </w:pPr>
          </w:p>
        </w:tc>
        <w:tc>
          <w:tcPr>
            <w:tcW w:w="236" w:type="dxa"/>
            <w:shd w:val="clear" w:color="auto" w:fill="auto"/>
          </w:tcPr>
          <w:p w14:paraId="49BAAB65" w14:textId="77777777" w:rsidR="00F8039F" w:rsidRPr="00D41B56" w:rsidRDefault="00F8039F" w:rsidP="00F8039F">
            <w:pPr>
              <w:tabs>
                <w:tab w:val="decimal" w:pos="1096"/>
              </w:tabs>
              <w:spacing w:line="240" w:lineRule="atLeast"/>
              <w:ind w:left="-110" w:right="-108"/>
              <w:rPr>
                <w:rFonts w:cs="Times New Roman"/>
                <w:szCs w:val="22"/>
                <w:rtl/>
                <w:cs/>
              </w:rPr>
            </w:pPr>
          </w:p>
        </w:tc>
        <w:tc>
          <w:tcPr>
            <w:tcW w:w="1310" w:type="dxa"/>
            <w:shd w:val="clear" w:color="auto" w:fill="auto"/>
            <w:vAlign w:val="bottom"/>
          </w:tcPr>
          <w:p w14:paraId="194E0B93" w14:textId="77777777" w:rsidR="00F8039F" w:rsidRPr="00D41B56" w:rsidRDefault="00F8039F" w:rsidP="00F8039F">
            <w:pPr>
              <w:tabs>
                <w:tab w:val="decimal" w:pos="1042"/>
                <w:tab w:val="decimal" w:pos="1096"/>
              </w:tabs>
              <w:spacing w:line="240" w:lineRule="atLeast"/>
              <w:ind w:left="-110" w:right="-108"/>
              <w:rPr>
                <w:rFonts w:cs="Times New Roman"/>
                <w:szCs w:val="22"/>
              </w:rPr>
            </w:pPr>
          </w:p>
        </w:tc>
        <w:tc>
          <w:tcPr>
            <w:tcW w:w="248" w:type="dxa"/>
            <w:shd w:val="clear" w:color="auto" w:fill="auto"/>
          </w:tcPr>
          <w:p w14:paraId="621EBD9F" w14:textId="77777777" w:rsidR="00F8039F" w:rsidRPr="00D41B56" w:rsidRDefault="00F8039F" w:rsidP="00F8039F">
            <w:pPr>
              <w:tabs>
                <w:tab w:val="decimal" w:pos="1096"/>
              </w:tabs>
              <w:spacing w:line="240" w:lineRule="atLeast"/>
              <w:ind w:left="-110" w:right="-108"/>
              <w:rPr>
                <w:rFonts w:cs="Times New Roman"/>
                <w:szCs w:val="22"/>
                <w:rtl/>
                <w:cs/>
              </w:rPr>
            </w:pPr>
          </w:p>
        </w:tc>
        <w:tc>
          <w:tcPr>
            <w:tcW w:w="1310" w:type="dxa"/>
            <w:shd w:val="clear" w:color="auto" w:fill="auto"/>
            <w:vAlign w:val="bottom"/>
          </w:tcPr>
          <w:p w14:paraId="505D77F1" w14:textId="77777777" w:rsidR="00F8039F" w:rsidRPr="00D41B56" w:rsidRDefault="00F8039F" w:rsidP="00F8039F">
            <w:pPr>
              <w:tabs>
                <w:tab w:val="decimal" w:pos="1042"/>
                <w:tab w:val="decimal" w:pos="1096"/>
              </w:tabs>
              <w:spacing w:line="240" w:lineRule="atLeast"/>
              <w:ind w:left="-110" w:right="-108"/>
              <w:rPr>
                <w:rFonts w:cs="Times New Roman"/>
                <w:szCs w:val="22"/>
              </w:rPr>
            </w:pPr>
          </w:p>
        </w:tc>
        <w:tc>
          <w:tcPr>
            <w:tcW w:w="257" w:type="dxa"/>
            <w:shd w:val="clear" w:color="auto" w:fill="auto"/>
          </w:tcPr>
          <w:p w14:paraId="2CCF4A12" w14:textId="77777777" w:rsidR="00F8039F" w:rsidRPr="00D41B56" w:rsidRDefault="00F8039F" w:rsidP="00F8039F">
            <w:pPr>
              <w:tabs>
                <w:tab w:val="decimal" w:pos="1096"/>
              </w:tabs>
              <w:spacing w:line="240" w:lineRule="atLeast"/>
              <w:ind w:left="-110" w:right="-108"/>
              <w:rPr>
                <w:rFonts w:cs="Times New Roman"/>
                <w:szCs w:val="22"/>
                <w:rtl/>
                <w:cs/>
              </w:rPr>
            </w:pPr>
          </w:p>
        </w:tc>
        <w:tc>
          <w:tcPr>
            <w:tcW w:w="1310" w:type="dxa"/>
            <w:shd w:val="clear" w:color="auto" w:fill="auto"/>
            <w:vAlign w:val="bottom"/>
          </w:tcPr>
          <w:p w14:paraId="27594F23" w14:textId="77777777" w:rsidR="00F8039F" w:rsidRPr="00D41B56" w:rsidRDefault="00F8039F" w:rsidP="00F8039F">
            <w:pPr>
              <w:tabs>
                <w:tab w:val="decimal" w:pos="1042"/>
                <w:tab w:val="decimal" w:pos="1096"/>
              </w:tabs>
              <w:spacing w:line="240" w:lineRule="atLeast"/>
              <w:ind w:left="-110" w:right="-108"/>
              <w:rPr>
                <w:rFonts w:cs="Times New Roman"/>
                <w:szCs w:val="22"/>
              </w:rPr>
            </w:pPr>
          </w:p>
        </w:tc>
        <w:tc>
          <w:tcPr>
            <w:tcW w:w="243" w:type="dxa"/>
            <w:shd w:val="clear" w:color="auto" w:fill="auto"/>
          </w:tcPr>
          <w:p w14:paraId="283DA6D7" w14:textId="77777777" w:rsidR="00F8039F" w:rsidRPr="00D41B56" w:rsidRDefault="00F8039F" w:rsidP="00F8039F">
            <w:pPr>
              <w:tabs>
                <w:tab w:val="decimal" w:pos="1096"/>
              </w:tabs>
              <w:spacing w:line="240" w:lineRule="atLeast"/>
              <w:ind w:left="-110" w:right="-108"/>
              <w:rPr>
                <w:rFonts w:cs="Times New Roman"/>
                <w:szCs w:val="22"/>
                <w:rtl/>
                <w:cs/>
              </w:rPr>
            </w:pPr>
          </w:p>
        </w:tc>
        <w:tc>
          <w:tcPr>
            <w:tcW w:w="1301" w:type="dxa"/>
            <w:shd w:val="clear" w:color="auto" w:fill="auto"/>
            <w:vAlign w:val="bottom"/>
          </w:tcPr>
          <w:p w14:paraId="603657A0" w14:textId="77777777" w:rsidR="00F8039F" w:rsidRPr="00D41B56" w:rsidRDefault="00F8039F" w:rsidP="00F8039F">
            <w:pPr>
              <w:tabs>
                <w:tab w:val="decimal" w:pos="1096"/>
              </w:tabs>
              <w:spacing w:line="240" w:lineRule="atLeast"/>
              <w:ind w:left="-110" w:right="-108"/>
              <w:rPr>
                <w:rFonts w:cs="Times New Roman"/>
                <w:szCs w:val="22"/>
              </w:rPr>
            </w:pPr>
          </w:p>
        </w:tc>
      </w:tr>
    </w:tbl>
    <w:p w14:paraId="697D913F" w14:textId="77777777" w:rsidR="002D1C7D" w:rsidRPr="0012708E" w:rsidRDefault="002D1C7D" w:rsidP="002D1C7D">
      <w:pPr>
        <w:pStyle w:val="BodyText"/>
        <w:spacing w:after="0"/>
        <w:rPr>
          <w:rFonts w:cs="Times New Roman"/>
          <w:sz w:val="2"/>
          <w:szCs w:val="2"/>
          <w:lang w:val="en-GB"/>
        </w:rPr>
      </w:pPr>
    </w:p>
    <w:p w14:paraId="70921AAA" w14:textId="77777777" w:rsidR="00753486" w:rsidRPr="0012708E" w:rsidRDefault="00753486" w:rsidP="00753486">
      <w:pPr>
        <w:ind w:firstLine="547"/>
        <w:jc w:val="both"/>
        <w:rPr>
          <w:rFonts w:cs="Times New Roman"/>
          <w:sz w:val="12"/>
          <w:szCs w:val="12"/>
          <w:vertAlign w:val="superscript"/>
        </w:rPr>
      </w:pPr>
    </w:p>
    <w:p w14:paraId="3015DF86" w14:textId="77777777" w:rsidR="00753486" w:rsidRPr="0012708E" w:rsidRDefault="00753486" w:rsidP="00753486">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22CE395" w14:textId="5E1C469A"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113A122E" w14:textId="77777777" w:rsidR="002D1C7D" w:rsidRPr="0012708E" w:rsidRDefault="002D1C7D" w:rsidP="002D1C7D">
      <w:pPr>
        <w:jc w:val="both"/>
        <w:rPr>
          <w:rFonts w:cs="Times New Roman"/>
        </w:rPr>
      </w:pPr>
      <w:r w:rsidRPr="0012708E">
        <w:rPr>
          <w:rFonts w:cs="Times New Roman"/>
        </w:rPr>
        <w:br w:type="page"/>
      </w:r>
    </w:p>
    <w:p w14:paraId="7BD81E96" w14:textId="77777777" w:rsidR="002D1C7D" w:rsidRPr="0012708E" w:rsidRDefault="002D1C7D" w:rsidP="002D1C7D">
      <w:pPr>
        <w:rPr>
          <w:rFonts w:cs="Times New Roman"/>
          <w:sz w:val="2"/>
          <w:szCs w:val="2"/>
          <w:lang w:bidi="th-TH"/>
        </w:rPr>
      </w:pPr>
    </w:p>
    <w:p w14:paraId="2D1A6352" w14:textId="77777777" w:rsidR="002D1C7D" w:rsidRPr="0012708E" w:rsidRDefault="002D1C7D" w:rsidP="002D1C7D">
      <w:pPr>
        <w:rPr>
          <w:rFonts w:cs="Times New Roman"/>
          <w:sz w:val="2"/>
          <w:szCs w:val="2"/>
          <w:lang w:bidi="th-TH"/>
        </w:rPr>
      </w:pPr>
    </w:p>
    <w:p w14:paraId="6860F9F5" w14:textId="77777777" w:rsidR="002D1C7D" w:rsidRPr="0012708E" w:rsidRDefault="002D1C7D" w:rsidP="002D1C7D">
      <w:pPr>
        <w:rPr>
          <w:rFonts w:cs="Times New Roman"/>
          <w:sz w:val="2"/>
          <w:szCs w:val="2"/>
          <w:lang w:bidi="th-TH"/>
        </w:rPr>
      </w:pPr>
    </w:p>
    <w:p w14:paraId="6B621C8B" w14:textId="77777777" w:rsidR="002D1C7D" w:rsidRPr="0012708E" w:rsidRDefault="002D1C7D" w:rsidP="002D1C7D">
      <w:pPr>
        <w:rPr>
          <w:rFonts w:cs="Times New Roman"/>
          <w:sz w:val="2"/>
          <w:szCs w:val="2"/>
          <w:lang w:bidi="th-TH"/>
        </w:rPr>
      </w:pPr>
    </w:p>
    <w:p w14:paraId="2DEDF9F5" w14:textId="77777777" w:rsidR="002D1C7D" w:rsidRPr="0012708E" w:rsidRDefault="002D1C7D" w:rsidP="002D1C7D">
      <w:pPr>
        <w:rPr>
          <w:rFonts w:cs="Times New Roman"/>
          <w:sz w:val="2"/>
          <w:szCs w:val="2"/>
          <w:lang w:bidi="th-TH"/>
        </w:rPr>
      </w:pP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C7DEB" w:rsidRPr="0012708E" w14:paraId="737BE9C7" w14:textId="77777777" w:rsidTr="00080F43">
        <w:trPr>
          <w:cantSplit/>
        </w:trPr>
        <w:tc>
          <w:tcPr>
            <w:tcW w:w="4680" w:type="dxa"/>
          </w:tcPr>
          <w:p w14:paraId="34ECCEB4" w14:textId="77777777" w:rsidR="002C7DEB" w:rsidRPr="0012708E" w:rsidRDefault="002C7DEB" w:rsidP="00080F43">
            <w:pPr>
              <w:spacing w:line="240" w:lineRule="atLeast"/>
              <w:ind w:left="-18" w:right="-270"/>
              <w:jc w:val="center"/>
              <w:rPr>
                <w:rFonts w:cs="Times New Roman"/>
                <w:b/>
                <w:bCs/>
                <w:szCs w:val="22"/>
                <w:cs/>
                <w:lang w:bidi="th-TH"/>
              </w:rPr>
            </w:pPr>
          </w:p>
        </w:tc>
        <w:tc>
          <w:tcPr>
            <w:tcW w:w="9072" w:type="dxa"/>
            <w:gridSpan w:val="11"/>
          </w:tcPr>
          <w:p w14:paraId="7BC29931" w14:textId="77777777" w:rsidR="002C7DEB" w:rsidRPr="0012708E" w:rsidRDefault="002C7DEB" w:rsidP="00080F43">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2C7DEB" w:rsidRPr="0012708E" w14:paraId="3EC60BD9" w14:textId="77777777" w:rsidTr="00080F43">
        <w:trPr>
          <w:cantSplit/>
        </w:trPr>
        <w:tc>
          <w:tcPr>
            <w:tcW w:w="4680" w:type="dxa"/>
          </w:tcPr>
          <w:p w14:paraId="73C47698" w14:textId="77777777" w:rsidR="002C7DEB" w:rsidRPr="0012708E" w:rsidRDefault="002C7DEB" w:rsidP="00080F43">
            <w:pPr>
              <w:spacing w:line="240" w:lineRule="atLeast"/>
              <w:ind w:left="-18" w:right="-270"/>
              <w:rPr>
                <w:rFonts w:cs="Times New Roman"/>
                <w:szCs w:val="22"/>
                <w:cs/>
                <w:lang w:bidi="th-TH"/>
              </w:rPr>
            </w:pPr>
          </w:p>
        </w:tc>
        <w:tc>
          <w:tcPr>
            <w:tcW w:w="9072" w:type="dxa"/>
            <w:gridSpan w:val="11"/>
          </w:tcPr>
          <w:p w14:paraId="5306966F" w14:textId="77777777" w:rsidR="002C7DEB" w:rsidRPr="0012708E" w:rsidRDefault="002C7DEB" w:rsidP="00080F43">
            <w:pPr>
              <w:spacing w:line="240" w:lineRule="atLeast"/>
              <w:ind w:left="-18" w:right="-270"/>
              <w:jc w:val="center"/>
              <w:rPr>
                <w:rFonts w:cs="Times New Roman"/>
                <w:color w:val="000000"/>
                <w:szCs w:val="22"/>
                <w:lang w:bidi="th-TH"/>
              </w:rPr>
            </w:pPr>
            <w:r w:rsidRPr="0012708E">
              <w:rPr>
                <w:rFonts w:cs="Times New Roman"/>
                <w:spacing w:val="-4"/>
                <w:szCs w:val="22"/>
              </w:rPr>
              <w:t>2022</w:t>
            </w:r>
          </w:p>
        </w:tc>
      </w:tr>
      <w:tr w:rsidR="002C7DEB" w:rsidRPr="0012708E" w14:paraId="13FBC28F" w14:textId="77777777" w:rsidTr="00080F43">
        <w:trPr>
          <w:cantSplit/>
        </w:trPr>
        <w:tc>
          <w:tcPr>
            <w:tcW w:w="4680" w:type="dxa"/>
          </w:tcPr>
          <w:p w14:paraId="4EC15068" w14:textId="77777777" w:rsidR="002C7DEB" w:rsidRPr="0012708E" w:rsidRDefault="002C7DEB" w:rsidP="00080F43">
            <w:pPr>
              <w:spacing w:line="240" w:lineRule="atLeast"/>
              <w:ind w:left="-18" w:right="-270"/>
              <w:rPr>
                <w:rFonts w:cs="Times New Roman"/>
                <w:szCs w:val="22"/>
                <w:cs/>
                <w:lang w:bidi="th-TH"/>
              </w:rPr>
            </w:pPr>
          </w:p>
        </w:tc>
        <w:tc>
          <w:tcPr>
            <w:tcW w:w="1310" w:type="dxa"/>
            <w:vAlign w:val="bottom"/>
          </w:tcPr>
          <w:p w14:paraId="6936980B" w14:textId="77777777" w:rsidR="002C7DEB" w:rsidRPr="0012708E" w:rsidRDefault="002C7DEB" w:rsidP="00080F43">
            <w:pPr>
              <w:spacing w:line="240" w:lineRule="atLeast"/>
              <w:ind w:left="-117" w:right="-108"/>
              <w:jc w:val="center"/>
              <w:rPr>
                <w:rFonts w:cs="Times New Roman"/>
                <w:szCs w:val="22"/>
              </w:rPr>
            </w:pPr>
          </w:p>
        </w:tc>
        <w:tc>
          <w:tcPr>
            <w:tcW w:w="236" w:type="dxa"/>
          </w:tcPr>
          <w:p w14:paraId="6E73DE45" w14:textId="77777777" w:rsidR="002C7DEB" w:rsidRPr="0012708E" w:rsidRDefault="002C7DEB" w:rsidP="00080F43">
            <w:pPr>
              <w:spacing w:line="240" w:lineRule="atLeast"/>
              <w:ind w:left="-117" w:right="-90"/>
              <w:jc w:val="center"/>
              <w:rPr>
                <w:rFonts w:cs="Times New Roman"/>
                <w:szCs w:val="22"/>
              </w:rPr>
            </w:pPr>
          </w:p>
        </w:tc>
        <w:tc>
          <w:tcPr>
            <w:tcW w:w="1311" w:type="dxa"/>
            <w:vAlign w:val="bottom"/>
          </w:tcPr>
          <w:p w14:paraId="6E22FC11"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Less than</w:t>
            </w:r>
          </w:p>
        </w:tc>
        <w:tc>
          <w:tcPr>
            <w:tcW w:w="236" w:type="dxa"/>
          </w:tcPr>
          <w:p w14:paraId="4F2D13E2" w14:textId="77777777" w:rsidR="002C7DEB" w:rsidRPr="0012708E" w:rsidRDefault="002C7DEB" w:rsidP="00080F43">
            <w:pPr>
              <w:spacing w:line="240" w:lineRule="atLeast"/>
              <w:ind w:left="-117" w:right="-90"/>
              <w:jc w:val="center"/>
              <w:rPr>
                <w:rFonts w:cs="Times New Roman"/>
                <w:szCs w:val="22"/>
              </w:rPr>
            </w:pPr>
          </w:p>
        </w:tc>
        <w:tc>
          <w:tcPr>
            <w:tcW w:w="1310" w:type="dxa"/>
            <w:vAlign w:val="bottom"/>
          </w:tcPr>
          <w:p w14:paraId="0F609ABF"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Over 1 year</w:t>
            </w:r>
          </w:p>
        </w:tc>
        <w:tc>
          <w:tcPr>
            <w:tcW w:w="248" w:type="dxa"/>
          </w:tcPr>
          <w:p w14:paraId="081D5C78" w14:textId="77777777" w:rsidR="002C7DEB" w:rsidRPr="0012708E" w:rsidRDefault="002C7DEB" w:rsidP="00080F43">
            <w:pPr>
              <w:spacing w:line="240" w:lineRule="atLeast"/>
              <w:ind w:left="-117" w:right="-90"/>
              <w:jc w:val="center"/>
              <w:rPr>
                <w:rFonts w:cs="Times New Roman"/>
                <w:szCs w:val="22"/>
              </w:rPr>
            </w:pPr>
          </w:p>
        </w:tc>
        <w:tc>
          <w:tcPr>
            <w:tcW w:w="1310" w:type="dxa"/>
          </w:tcPr>
          <w:p w14:paraId="69711B38"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Over</w:t>
            </w:r>
          </w:p>
        </w:tc>
        <w:tc>
          <w:tcPr>
            <w:tcW w:w="257" w:type="dxa"/>
          </w:tcPr>
          <w:p w14:paraId="332E12F4" w14:textId="77777777" w:rsidR="002C7DEB" w:rsidRPr="0012708E" w:rsidRDefault="002C7DEB" w:rsidP="00080F43">
            <w:pPr>
              <w:spacing w:line="240" w:lineRule="atLeast"/>
              <w:ind w:left="-117" w:right="-90"/>
              <w:jc w:val="center"/>
              <w:rPr>
                <w:rFonts w:cs="Times New Roman"/>
                <w:szCs w:val="22"/>
              </w:rPr>
            </w:pPr>
          </w:p>
        </w:tc>
        <w:tc>
          <w:tcPr>
            <w:tcW w:w="1310" w:type="dxa"/>
          </w:tcPr>
          <w:p w14:paraId="0999EBCB"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No</w:t>
            </w:r>
          </w:p>
        </w:tc>
        <w:tc>
          <w:tcPr>
            <w:tcW w:w="243" w:type="dxa"/>
          </w:tcPr>
          <w:p w14:paraId="70F7735B" w14:textId="77777777" w:rsidR="002C7DEB" w:rsidRPr="0012708E" w:rsidRDefault="002C7DEB" w:rsidP="00080F43">
            <w:pPr>
              <w:spacing w:line="240" w:lineRule="atLeast"/>
              <w:ind w:left="-117" w:right="-90"/>
              <w:jc w:val="center"/>
              <w:rPr>
                <w:rFonts w:cs="Times New Roman"/>
                <w:szCs w:val="22"/>
              </w:rPr>
            </w:pPr>
          </w:p>
        </w:tc>
        <w:tc>
          <w:tcPr>
            <w:tcW w:w="1301" w:type="dxa"/>
          </w:tcPr>
          <w:p w14:paraId="60115521" w14:textId="77777777" w:rsidR="002C7DEB" w:rsidRPr="0012708E" w:rsidRDefault="002C7DEB" w:rsidP="00080F43">
            <w:pPr>
              <w:spacing w:line="240" w:lineRule="atLeast"/>
              <w:ind w:left="-117" w:right="-90"/>
              <w:jc w:val="center"/>
              <w:rPr>
                <w:rFonts w:cs="Times New Roman"/>
                <w:szCs w:val="22"/>
              </w:rPr>
            </w:pPr>
          </w:p>
        </w:tc>
      </w:tr>
      <w:tr w:rsidR="002C7DEB" w:rsidRPr="0012708E" w14:paraId="3AD42F2C" w14:textId="77777777" w:rsidTr="00080F43">
        <w:trPr>
          <w:cantSplit/>
        </w:trPr>
        <w:tc>
          <w:tcPr>
            <w:tcW w:w="4680" w:type="dxa"/>
          </w:tcPr>
          <w:p w14:paraId="3C63AD2F" w14:textId="77777777" w:rsidR="002C7DEB" w:rsidRPr="0012708E" w:rsidRDefault="002C7DEB" w:rsidP="00080F43">
            <w:pPr>
              <w:spacing w:line="240" w:lineRule="atLeast"/>
              <w:ind w:left="-18" w:right="-270"/>
              <w:rPr>
                <w:rFonts w:cs="Times New Roman"/>
                <w:szCs w:val="22"/>
                <w:cs/>
                <w:lang w:bidi="th-TH"/>
              </w:rPr>
            </w:pPr>
          </w:p>
        </w:tc>
        <w:tc>
          <w:tcPr>
            <w:tcW w:w="1310" w:type="dxa"/>
            <w:vAlign w:val="bottom"/>
          </w:tcPr>
          <w:p w14:paraId="56F7B79E" w14:textId="77777777" w:rsidR="002C7DEB" w:rsidRPr="0012708E" w:rsidRDefault="002C7DEB" w:rsidP="00080F43">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784C168A" w14:textId="77777777" w:rsidR="002C7DEB" w:rsidRPr="0012708E" w:rsidRDefault="002C7DEB" w:rsidP="00080F43">
            <w:pPr>
              <w:spacing w:line="240" w:lineRule="atLeast"/>
              <w:ind w:left="-117" w:right="-90"/>
              <w:jc w:val="center"/>
              <w:rPr>
                <w:rFonts w:cs="Times New Roman"/>
                <w:szCs w:val="22"/>
              </w:rPr>
            </w:pPr>
          </w:p>
        </w:tc>
        <w:tc>
          <w:tcPr>
            <w:tcW w:w="1311" w:type="dxa"/>
            <w:vAlign w:val="bottom"/>
          </w:tcPr>
          <w:p w14:paraId="1A09ACCA"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1 year</w:t>
            </w:r>
          </w:p>
        </w:tc>
        <w:tc>
          <w:tcPr>
            <w:tcW w:w="236" w:type="dxa"/>
          </w:tcPr>
          <w:p w14:paraId="00367038" w14:textId="77777777" w:rsidR="002C7DEB" w:rsidRPr="0012708E" w:rsidRDefault="002C7DEB" w:rsidP="00080F43">
            <w:pPr>
              <w:spacing w:line="240" w:lineRule="atLeast"/>
              <w:ind w:left="-117" w:right="-90"/>
              <w:jc w:val="center"/>
              <w:rPr>
                <w:rFonts w:cs="Times New Roman"/>
                <w:szCs w:val="22"/>
              </w:rPr>
            </w:pPr>
          </w:p>
        </w:tc>
        <w:tc>
          <w:tcPr>
            <w:tcW w:w="1310" w:type="dxa"/>
            <w:vAlign w:val="bottom"/>
          </w:tcPr>
          <w:p w14:paraId="437BB59D"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to 5 years</w:t>
            </w:r>
          </w:p>
        </w:tc>
        <w:tc>
          <w:tcPr>
            <w:tcW w:w="248" w:type="dxa"/>
          </w:tcPr>
          <w:p w14:paraId="7BF31463" w14:textId="77777777" w:rsidR="002C7DEB" w:rsidRPr="0012708E" w:rsidRDefault="002C7DEB" w:rsidP="00080F43">
            <w:pPr>
              <w:spacing w:line="240" w:lineRule="atLeast"/>
              <w:ind w:left="-117" w:right="-90"/>
              <w:jc w:val="center"/>
              <w:rPr>
                <w:rFonts w:cs="Times New Roman"/>
                <w:szCs w:val="22"/>
              </w:rPr>
            </w:pPr>
          </w:p>
        </w:tc>
        <w:tc>
          <w:tcPr>
            <w:tcW w:w="1310" w:type="dxa"/>
          </w:tcPr>
          <w:p w14:paraId="376205B6"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5 years</w:t>
            </w:r>
          </w:p>
        </w:tc>
        <w:tc>
          <w:tcPr>
            <w:tcW w:w="257" w:type="dxa"/>
          </w:tcPr>
          <w:p w14:paraId="4681F8C0" w14:textId="77777777" w:rsidR="002C7DEB" w:rsidRPr="0012708E" w:rsidRDefault="002C7DEB" w:rsidP="00080F43">
            <w:pPr>
              <w:spacing w:line="240" w:lineRule="atLeast"/>
              <w:ind w:left="-117" w:right="-90"/>
              <w:jc w:val="center"/>
              <w:rPr>
                <w:rFonts w:cs="Times New Roman"/>
                <w:szCs w:val="22"/>
              </w:rPr>
            </w:pPr>
          </w:p>
        </w:tc>
        <w:tc>
          <w:tcPr>
            <w:tcW w:w="1310" w:type="dxa"/>
          </w:tcPr>
          <w:p w14:paraId="0330AB3B"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maturity</w:t>
            </w:r>
          </w:p>
        </w:tc>
        <w:tc>
          <w:tcPr>
            <w:tcW w:w="243" w:type="dxa"/>
          </w:tcPr>
          <w:p w14:paraId="7D25A2DD" w14:textId="77777777" w:rsidR="002C7DEB" w:rsidRPr="0012708E" w:rsidRDefault="002C7DEB" w:rsidP="00080F43">
            <w:pPr>
              <w:spacing w:line="240" w:lineRule="atLeast"/>
              <w:ind w:left="-117" w:right="-90"/>
              <w:jc w:val="center"/>
              <w:rPr>
                <w:rFonts w:cs="Times New Roman"/>
                <w:szCs w:val="22"/>
              </w:rPr>
            </w:pPr>
          </w:p>
        </w:tc>
        <w:tc>
          <w:tcPr>
            <w:tcW w:w="1301" w:type="dxa"/>
          </w:tcPr>
          <w:p w14:paraId="27E5ED7A" w14:textId="77777777" w:rsidR="002C7DEB" w:rsidRPr="0012708E" w:rsidRDefault="002C7DEB" w:rsidP="00080F43">
            <w:pPr>
              <w:spacing w:line="240" w:lineRule="atLeast"/>
              <w:ind w:left="-117" w:right="-90"/>
              <w:jc w:val="center"/>
              <w:rPr>
                <w:rFonts w:cs="Times New Roman"/>
                <w:szCs w:val="22"/>
              </w:rPr>
            </w:pPr>
            <w:r w:rsidRPr="0012708E">
              <w:rPr>
                <w:rFonts w:cs="Times New Roman"/>
                <w:szCs w:val="22"/>
              </w:rPr>
              <w:t>Total</w:t>
            </w:r>
          </w:p>
        </w:tc>
      </w:tr>
      <w:tr w:rsidR="002C7DEB" w:rsidRPr="0012708E" w14:paraId="69A34B08" w14:textId="77777777" w:rsidTr="00080F43">
        <w:trPr>
          <w:cantSplit/>
        </w:trPr>
        <w:tc>
          <w:tcPr>
            <w:tcW w:w="4680" w:type="dxa"/>
          </w:tcPr>
          <w:p w14:paraId="79227A41" w14:textId="77777777" w:rsidR="002C7DEB" w:rsidRPr="0012708E" w:rsidRDefault="002C7DEB" w:rsidP="00080F43">
            <w:pPr>
              <w:spacing w:line="240" w:lineRule="atLeast"/>
              <w:ind w:left="-18" w:right="-270"/>
              <w:rPr>
                <w:rFonts w:cs="Times New Roman"/>
                <w:szCs w:val="22"/>
                <w:cs/>
                <w:lang w:bidi="th-TH"/>
              </w:rPr>
            </w:pPr>
          </w:p>
        </w:tc>
        <w:tc>
          <w:tcPr>
            <w:tcW w:w="9072" w:type="dxa"/>
            <w:gridSpan w:val="11"/>
          </w:tcPr>
          <w:p w14:paraId="3AB9168F" w14:textId="77777777" w:rsidR="002C7DEB" w:rsidRPr="0012708E" w:rsidRDefault="002C7DEB" w:rsidP="00080F43">
            <w:pPr>
              <w:spacing w:line="240" w:lineRule="atLeast"/>
              <w:ind w:left="-18" w:right="-270"/>
              <w:jc w:val="center"/>
              <w:rPr>
                <w:rFonts w:cs="Times New Roman"/>
                <w:i/>
                <w:iCs/>
                <w:szCs w:val="22"/>
                <w:rtl/>
                <w:cs/>
              </w:rPr>
            </w:pPr>
            <w:r w:rsidRPr="0012708E">
              <w:rPr>
                <w:rFonts w:cs="Times New Roman"/>
                <w:i/>
                <w:iCs/>
                <w:szCs w:val="22"/>
              </w:rPr>
              <w:t>(in thousand Baht)</w:t>
            </w:r>
          </w:p>
        </w:tc>
      </w:tr>
      <w:tr w:rsidR="002C7DEB" w:rsidRPr="0012708E" w14:paraId="1BE15C42" w14:textId="77777777" w:rsidTr="00080F43">
        <w:trPr>
          <w:cantSplit/>
        </w:trPr>
        <w:tc>
          <w:tcPr>
            <w:tcW w:w="4680" w:type="dxa"/>
          </w:tcPr>
          <w:p w14:paraId="38825F01" w14:textId="77777777" w:rsidR="002C7DEB" w:rsidRPr="0012708E" w:rsidRDefault="002C7DEB" w:rsidP="00080F43">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7C836ED2" w14:textId="77777777" w:rsidR="002C7DEB" w:rsidRPr="00EC65EE" w:rsidRDefault="002C7DEB" w:rsidP="00080F43">
            <w:pPr>
              <w:tabs>
                <w:tab w:val="decimal" w:pos="1050"/>
              </w:tabs>
              <w:spacing w:line="240" w:lineRule="atLeast"/>
              <w:ind w:left="-110" w:right="-150"/>
              <w:rPr>
                <w:rFonts w:cs="Times New Roman"/>
                <w:sz w:val="20"/>
                <w:cs/>
                <w:lang w:bidi="th-TH"/>
              </w:rPr>
            </w:pPr>
          </w:p>
        </w:tc>
        <w:tc>
          <w:tcPr>
            <w:tcW w:w="236" w:type="dxa"/>
          </w:tcPr>
          <w:p w14:paraId="593F56BD" w14:textId="77777777" w:rsidR="002C7DEB" w:rsidRPr="00EC65EE" w:rsidRDefault="002C7DEB" w:rsidP="00080F43">
            <w:pPr>
              <w:tabs>
                <w:tab w:val="decimal" w:pos="1050"/>
              </w:tabs>
              <w:spacing w:line="240" w:lineRule="atLeast"/>
              <w:ind w:left="-110" w:right="-150"/>
              <w:rPr>
                <w:rFonts w:cs="Times New Roman"/>
                <w:sz w:val="20"/>
                <w:cs/>
                <w:lang w:bidi="th-TH"/>
              </w:rPr>
            </w:pPr>
          </w:p>
        </w:tc>
        <w:tc>
          <w:tcPr>
            <w:tcW w:w="1311" w:type="dxa"/>
            <w:vAlign w:val="bottom"/>
          </w:tcPr>
          <w:p w14:paraId="6DEF7297" w14:textId="77777777" w:rsidR="002C7DEB" w:rsidRPr="00EC65EE" w:rsidRDefault="002C7DEB" w:rsidP="00080F43">
            <w:pPr>
              <w:tabs>
                <w:tab w:val="decimal" w:pos="1050"/>
              </w:tabs>
              <w:spacing w:line="240" w:lineRule="atLeast"/>
              <w:ind w:left="-110" w:right="-150"/>
              <w:rPr>
                <w:rFonts w:cs="Times New Roman"/>
                <w:sz w:val="20"/>
                <w:cs/>
                <w:lang w:bidi="th-TH"/>
              </w:rPr>
            </w:pPr>
          </w:p>
        </w:tc>
        <w:tc>
          <w:tcPr>
            <w:tcW w:w="236" w:type="dxa"/>
          </w:tcPr>
          <w:p w14:paraId="160BF435"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1310" w:type="dxa"/>
            <w:vAlign w:val="bottom"/>
          </w:tcPr>
          <w:p w14:paraId="63A457B7"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248" w:type="dxa"/>
          </w:tcPr>
          <w:p w14:paraId="32C5E5BE"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1310" w:type="dxa"/>
          </w:tcPr>
          <w:p w14:paraId="6D0B70D4"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257" w:type="dxa"/>
          </w:tcPr>
          <w:p w14:paraId="6AF467CE"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1310" w:type="dxa"/>
            <w:vAlign w:val="bottom"/>
          </w:tcPr>
          <w:p w14:paraId="3D3F2E2A"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243" w:type="dxa"/>
          </w:tcPr>
          <w:p w14:paraId="3BDAE37D" w14:textId="77777777" w:rsidR="002C7DEB" w:rsidRPr="00EC65EE" w:rsidRDefault="002C7DEB" w:rsidP="00080F43">
            <w:pPr>
              <w:tabs>
                <w:tab w:val="decimal" w:pos="1050"/>
              </w:tabs>
              <w:spacing w:line="240" w:lineRule="atLeast"/>
              <w:ind w:left="-110" w:right="-270"/>
              <w:rPr>
                <w:rFonts w:cs="Times New Roman"/>
                <w:sz w:val="20"/>
                <w:cs/>
                <w:lang w:bidi="th-TH"/>
              </w:rPr>
            </w:pPr>
          </w:p>
        </w:tc>
        <w:tc>
          <w:tcPr>
            <w:tcW w:w="1301" w:type="dxa"/>
            <w:vAlign w:val="bottom"/>
          </w:tcPr>
          <w:p w14:paraId="57561145" w14:textId="77777777" w:rsidR="002C7DEB" w:rsidRPr="00EC65EE" w:rsidRDefault="002C7DEB" w:rsidP="00080F43">
            <w:pPr>
              <w:tabs>
                <w:tab w:val="decimal" w:pos="1050"/>
              </w:tabs>
              <w:spacing w:line="240" w:lineRule="atLeast"/>
              <w:ind w:left="-110" w:right="-270"/>
              <w:rPr>
                <w:rFonts w:cs="Times New Roman"/>
                <w:sz w:val="20"/>
                <w:cs/>
                <w:lang w:bidi="th-TH"/>
              </w:rPr>
            </w:pPr>
          </w:p>
        </w:tc>
      </w:tr>
      <w:tr w:rsidR="002C7DEB" w:rsidRPr="0012708E" w14:paraId="546F974D" w14:textId="77777777" w:rsidTr="00080F43">
        <w:trPr>
          <w:cantSplit/>
        </w:trPr>
        <w:tc>
          <w:tcPr>
            <w:tcW w:w="4680" w:type="dxa"/>
            <w:vAlign w:val="bottom"/>
          </w:tcPr>
          <w:p w14:paraId="2F9D21CD" w14:textId="77777777" w:rsidR="002C7DEB" w:rsidRPr="0012708E" w:rsidRDefault="002C7DEB" w:rsidP="00080F43">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shd w:val="clear" w:color="auto" w:fill="auto"/>
            <w:vAlign w:val="bottom"/>
          </w:tcPr>
          <w:p w14:paraId="3A267670"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709A6CAB"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shd w:val="clear" w:color="auto" w:fill="auto"/>
            <w:vAlign w:val="bottom"/>
          </w:tcPr>
          <w:p w14:paraId="6F47CEFC"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30DC84EC"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vAlign w:val="bottom"/>
          </w:tcPr>
          <w:p w14:paraId="16E41074"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4657E6E4"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vAlign w:val="bottom"/>
          </w:tcPr>
          <w:p w14:paraId="35418DDF"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2EEC8412"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vAlign w:val="bottom"/>
          </w:tcPr>
          <w:p w14:paraId="42937B22"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504,097</w:t>
            </w:r>
          </w:p>
        </w:tc>
        <w:tc>
          <w:tcPr>
            <w:tcW w:w="243" w:type="dxa"/>
            <w:shd w:val="clear" w:color="auto" w:fill="auto"/>
          </w:tcPr>
          <w:p w14:paraId="2EE7A3F7"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078A01B1"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504,097</w:t>
            </w:r>
          </w:p>
        </w:tc>
      </w:tr>
      <w:tr w:rsidR="002C7DEB" w:rsidRPr="0012708E" w14:paraId="4CADB96F" w14:textId="77777777" w:rsidTr="00080F43">
        <w:trPr>
          <w:cantSplit/>
        </w:trPr>
        <w:tc>
          <w:tcPr>
            <w:tcW w:w="4680" w:type="dxa"/>
            <w:vAlign w:val="bottom"/>
          </w:tcPr>
          <w:p w14:paraId="580C410F" w14:textId="77777777" w:rsidR="002C7DEB" w:rsidRPr="0012708E" w:rsidRDefault="002C7DEB" w:rsidP="00080F43">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shd w:val="clear" w:color="auto" w:fill="auto"/>
          </w:tcPr>
          <w:p w14:paraId="6928BF5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1,682,579</w:t>
            </w:r>
          </w:p>
        </w:tc>
        <w:tc>
          <w:tcPr>
            <w:tcW w:w="236" w:type="dxa"/>
            <w:shd w:val="clear" w:color="auto" w:fill="auto"/>
          </w:tcPr>
          <w:p w14:paraId="5B41D6E8"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shd w:val="clear" w:color="auto" w:fill="auto"/>
          </w:tcPr>
          <w:p w14:paraId="07DE5BC0"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17,500,976</w:t>
            </w:r>
          </w:p>
        </w:tc>
        <w:tc>
          <w:tcPr>
            <w:tcW w:w="236" w:type="dxa"/>
            <w:shd w:val="clear" w:color="auto" w:fill="auto"/>
          </w:tcPr>
          <w:p w14:paraId="78728394"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5C2EB2C2"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068CAF32"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5E29C829"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03F0B32D"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44167680"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2CCCEC56"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4C935EEE"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19,183,555</w:t>
            </w:r>
          </w:p>
        </w:tc>
      </w:tr>
      <w:tr w:rsidR="002C7DEB" w:rsidRPr="0012708E" w14:paraId="5F6076A8" w14:textId="77777777" w:rsidTr="00080F43">
        <w:trPr>
          <w:cantSplit/>
        </w:trPr>
        <w:tc>
          <w:tcPr>
            <w:tcW w:w="4680" w:type="dxa"/>
            <w:vAlign w:val="bottom"/>
          </w:tcPr>
          <w:p w14:paraId="3FAFC385" w14:textId="77777777" w:rsidR="002C7DEB" w:rsidRPr="0012708E" w:rsidRDefault="002C7DEB" w:rsidP="00080F43">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shd w:val="clear" w:color="auto" w:fill="auto"/>
          </w:tcPr>
          <w:p w14:paraId="54ECAA3E"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164C0011"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1" w:type="dxa"/>
            <w:shd w:val="clear" w:color="auto" w:fill="auto"/>
          </w:tcPr>
          <w:p w14:paraId="7CAB4318"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2,781,952</w:t>
            </w:r>
          </w:p>
        </w:tc>
        <w:tc>
          <w:tcPr>
            <w:tcW w:w="236" w:type="dxa"/>
            <w:shd w:val="clear" w:color="auto" w:fill="auto"/>
          </w:tcPr>
          <w:p w14:paraId="5139F564"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tcPr>
          <w:p w14:paraId="3787D8F7"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138,357</w:t>
            </w:r>
          </w:p>
        </w:tc>
        <w:tc>
          <w:tcPr>
            <w:tcW w:w="248" w:type="dxa"/>
            <w:shd w:val="clear" w:color="auto" w:fill="auto"/>
          </w:tcPr>
          <w:p w14:paraId="719B5B30"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tcPr>
          <w:p w14:paraId="70062A02"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37868C62"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3FC4569B"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2,441</w:t>
            </w:r>
          </w:p>
        </w:tc>
        <w:tc>
          <w:tcPr>
            <w:tcW w:w="243" w:type="dxa"/>
            <w:shd w:val="clear" w:color="auto" w:fill="auto"/>
          </w:tcPr>
          <w:p w14:paraId="6A3B4B54"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7FC5B93E"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2,922,750</w:t>
            </w:r>
          </w:p>
        </w:tc>
      </w:tr>
      <w:tr w:rsidR="002C7DEB" w:rsidRPr="0012708E" w14:paraId="7E6DA371" w14:textId="77777777" w:rsidTr="00080F43">
        <w:trPr>
          <w:cantSplit/>
        </w:trPr>
        <w:tc>
          <w:tcPr>
            <w:tcW w:w="4680" w:type="dxa"/>
          </w:tcPr>
          <w:p w14:paraId="12B5040B" w14:textId="77777777" w:rsidR="002C7DEB" w:rsidRPr="0012708E" w:rsidRDefault="002C7DEB" w:rsidP="00080F43">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shd w:val="clear" w:color="auto" w:fill="auto"/>
          </w:tcPr>
          <w:p w14:paraId="4568DAE2"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444,083</w:t>
            </w:r>
          </w:p>
        </w:tc>
        <w:tc>
          <w:tcPr>
            <w:tcW w:w="236" w:type="dxa"/>
            <w:shd w:val="clear" w:color="auto" w:fill="auto"/>
          </w:tcPr>
          <w:p w14:paraId="62A1F57A"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shd w:val="clear" w:color="auto" w:fill="auto"/>
          </w:tcPr>
          <w:p w14:paraId="7A53404E"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29,545,404</w:t>
            </w:r>
          </w:p>
        </w:tc>
        <w:tc>
          <w:tcPr>
            <w:tcW w:w="236" w:type="dxa"/>
            <w:shd w:val="clear" w:color="auto" w:fill="auto"/>
          </w:tcPr>
          <w:p w14:paraId="66D6DB42"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5BA6549B"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46,894,043</w:t>
            </w:r>
          </w:p>
        </w:tc>
        <w:tc>
          <w:tcPr>
            <w:tcW w:w="248" w:type="dxa"/>
            <w:shd w:val="clear" w:color="auto" w:fill="auto"/>
          </w:tcPr>
          <w:p w14:paraId="1708B227"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43A72E9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39,691,855</w:t>
            </w:r>
          </w:p>
        </w:tc>
        <w:tc>
          <w:tcPr>
            <w:tcW w:w="257" w:type="dxa"/>
            <w:shd w:val="clear" w:color="auto" w:fill="auto"/>
          </w:tcPr>
          <w:p w14:paraId="7FB398C4"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27F89AB4"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color w:val="000000"/>
                <w:szCs w:val="22"/>
              </w:rPr>
              <w:t>4,722,650</w:t>
            </w:r>
          </w:p>
        </w:tc>
        <w:tc>
          <w:tcPr>
            <w:tcW w:w="243" w:type="dxa"/>
            <w:shd w:val="clear" w:color="auto" w:fill="auto"/>
          </w:tcPr>
          <w:p w14:paraId="0753BCD7"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32804897"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121,298,035</w:t>
            </w:r>
          </w:p>
        </w:tc>
      </w:tr>
      <w:tr w:rsidR="002C7DEB" w:rsidRPr="0012708E" w14:paraId="1845FC53" w14:textId="77777777" w:rsidTr="00080F43">
        <w:trPr>
          <w:cantSplit/>
        </w:trPr>
        <w:tc>
          <w:tcPr>
            <w:tcW w:w="4680" w:type="dxa"/>
          </w:tcPr>
          <w:p w14:paraId="4F24170B" w14:textId="77777777" w:rsidR="002C7DEB" w:rsidRPr="0012708E" w:rsidRDefault="002C7DEB" w:rsidP="00080F43">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shd w:val="clear" w:color="auto" w:fill="auto"/>
          </w:tcPr>
          <w:p w14:paraId="3694D78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071D9B1C"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shd w:val="clear" w:color="auto" w:fill="auto"/>
          </w:tcPr>
          <w:p w14:paraId="15D429B6"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419,250</w:t>
            </w:r>
          </w:p>
        </w:tc>
        <w:tc>
          <w:tcPr>
            <w:tcW w:w="236" w:type="dxa"/>
            <w:shd w:val="clear" w:color="auto" w:fill="auto"/>
          </w:tcPr>
          <w:p w14:paraId="0750E8DD"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46020D2C"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57C0353D"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03C7405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65,091</w:t>
            </w:r>
          </w:p>
        </w:tc>
        <w:tc>
          <w:tcPr>
            <w:tcW w:w="257" w:type="dxa"/>
            <w:shd w:val="clear" w:color="auto" w:fill="auto"/>
          </w:tcPr>
          <w:p w14:paraId="0DFC7259"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28BB75E8"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color w:val="000000"/>
                <w:szCs w:val="22"/>
              </w:rPr>
              <w:t>79,765</w:t>
            </w:r>
          </w:p>
        </w:tc>
        <w:tc>
          <w:tcPr>
            <w:tcW w:w="243" w:type="dxa"/>
            <w:shd w:val="clear" w:color="auto" w:fill="auto"/>
          </w:tcPr>
          <w:p w14:paraId="3AA71A40"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37A6E257"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564,106</w:t>
            </w:r>
          </w:p>
        </w:tc>
      </w:tr>
      <w:tr w:rsidR="002C7DEB" w:rsidRPr="0012708E" w14:paraId="6B5245F3" w14:textId="77777777" w:rsidTr="00080F43">
        <w:trPr>
          <w:cantSplit/>
        </w:trPr>
        <w:tc>
          <w:tcPr>
            <w:tcW w:w="4680" w:type="dxa"/>
            <w:vAlign w:val="bottom"/>
          </w:tcPr>
          <w:p w14:paraId="4FEDB206" w14:textId="77777777" w:rsidR="002C7DEB" w:rsidRPr="0012708E" w:rsidRDefault="002C7DEB" w:rsidP="00080F43">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6CD38105"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2,126,662</w:t>
            </w:r>
          </w:p>
        </w:tc>
        <w:tc>
          <w:tcPr>
            <w:tcW w:w="236" w:type="dxa"/>
            <w:shd w:val="clear" w:color="auto" w:fill="auto"/>
          </w:tcPr>
          <w:p w14:paraId="09098BCA" w14:textId="77777777" w:rsidR="002C7DEB" w:rsidRPr="00D41B56" w:rsidRDefault="002C7DEB" w:rsidP="00080F43">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4E44784F"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50,247,582</w:t>
            </w:r>
          </w:p>
        </w:tc>
        <w:tc>
          <w:tcPr>
            <w:tcW w:w="236" w:type="dxa"/>
            <w:shd w:val="clear" w:color="auto" w:fill="auto"/>
          </w:tcPr>
          <w:p w14:paraId="33C843D2" w14:textId="77777777" w:rsidR="002C7DEB" w:rsidRPr="00D41B56" w:rsidRDefault="002C7DEB" w:rsidP="00080F43">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24DE8FF4"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47,032,400</w:t>
            </w:r>
          </w:p>
        </w:tc>
        <w:tc>
          <w:tcPr>
            <w:tcW w:w="248" w:type="dxa"/>
            <w:shd w:val="clear" w:color="auto" w:fill="auto"/>
          </w:tcPr>
          <w:p w14:paraId="0945541E"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43B8B985"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39,756,946</w:t>
            </w:r>
          </w:p>
        </w:tc>
        <w:tc>
          <w:tcPr>
            <w:tcW w:w="257" w:type="dxa"/>
            <w:shd w:val="clear" w:color="auto" w:fill="auto"/>
          </w:tcPr>
          <w:p w14:paraId="20B20D1E"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69ADFDA8"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5,308,953</w:t>
            </w:r>
          </w:p>
        </w:tc>
        <w:tc>
          <w:tcPr>
            <w:tcW w:w="243" w:type="dxa"/>
            <w:shd w:val="clear" w:color="auto" w:fill="auto"/>
          </w:tcPr>
          <w:p w14:paraId="52E8F3FE"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4DE52892"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144,472,543</w:t>
            </w:r>
          </w:p>
        </w:tc>
      </w:tr>
      <w:tr w:rsidR="002C7DEB" w:rsidRPr="0012708E" w14:paraId="6E86BF85" w14:textId="77777777" w:rsidTr="00080F43">
        <w:trPr>
          <w:cantSplit/>
        </w:trPr>
        <w:tc>
          <w:tcPr>
            <w:tcW w:w="4680" w:type="dxa"/>
            <w:vAlign w:val="bottom"/>
          </w:tcPr>
          <w:p w14:paraId="4E525E1B" w14:textId="77777777" w:rsidR="002C7DEB" w:rsidRPr="0012708E" w:rsidRDefault="002C7DEB" w:rsidP="00080F43">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48F12220" w14:textId="77777777" w:rsidR="002C7DEB" w:rsidRPr="00D41B56" w:rsidRDefault="002C7DEB" w:rsidP="00080F43">
            <w:pPr>
              <w:tabs>
                <w:tab w:val="decimal" w:pos="1042"/>
                <w:tab w:val="decimal" w:pos="1096"/>
              </w:tabs>
              <w:spacing w:line="240" w:lineRule="atLeast"/>
              <w:ind w:left="-110" w:right="-150"/>
              <w:rPr>
                <w:rFonts w:cs="Times New Roman"/>
                <w:szCs w:val="22"/>
              </w:rPr>
            </w:pPr>
          </w:p>
        </w:tc>
        <w:tc>
          <w:tcPr>
            <w:tcW w:w="236" w:type="dxa"/>
            <w:shd w:val="clear" w:color="auto" w:fill="auto"/>
          </w:tcPr>
          <w:p w14:paraId="65B70A2D" w14:textId="77777777" w:rsidR="002C7DEB" w:rsidRPr="00D41B56" w:rsidRDefault="002C7DEB" w:rsidP="00080F43">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3A0E5769" w14:textId="77777777" w:rsidR="002C7DEB" w:rsidRPr="00D41B56" w:rsidRDefault="002C7DEB" w:rsidP="00080F43">
            <w:pPr>
              <w:tabs>
                <w:tab w:val="decimal" w:pos="1042"/>
                <w:tab w:val="decimal" w:pos="1096"/>
              </w:tabs>
              <w:spacing w:line="240" w:lineRule="atLeast"/>
              <w:ind w:left="-110" w:right="-150"/>
              <w:rPr>
                <w:rFonts w:cs="Times New Roman"/>
                <w:szCs w:val="22"/>
              </w:rPr>
            </w:pPr>
          </w:p>
        </w:tc>
        <w:tc>
          <w:tcPr>
            <w:tcW w:w="236" w:type="dxa"/>
            <w:shd w:val="clear" w:color="auto" w:fill="auto"/>
          </w:tcPr>
          <w:p w14:paraId="533C22AC" w14:textId="77777777" w:rsidR="002C7DEB" w:rsidRPr="00D41B56" w:rsidRDefault="002C7DEB" w:rsidP="00080F43">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450AFDEC" w14:textId="77777777" w:rsidR="002C7DEB" w:rsidRPr="00D41B56" w:rsidRDefault="002C7DEB" w:rsidP="00080F43">
            <w:pPr>
              <w:tabs>
                <w:tab w:val="decimal" w:pos="1042"/>
                <w:tab w:val="decimal" w:pos="1096"/>
              </w:tabs>
              <w:spacing w:line="240" w:lineRule="atLeast"/>
              <w:ind w:left="-110" w:right="-14"/>
              <w:rPr>
                <w:rFonts w:cs="Times New Roman"/>
                <w:szCs w:val="22"/>
              </w:rPr>
            </w:pPr>
          </w:p>
        </w:tc>
        <w:tc>
          <w:tcPr>
            <w:tcW w:w="248" w:type="dxa"/>
            <w:shd w:val="clear" w:color="auto" w:fill="auto"/>
          </w:tcPr>
          <w:p w14:paraId="51BC0D9E" w14:textId="77777777" w:rsidR="002C7DEB" w:rsidRPr="00D41B56" w:rsidRDefault="002C7DEB" w:rsidP="00080F43">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366339CB" w14:textId="77777777" w:rsidR="002C7DEB" w:rsidRPr="00D41B56" w:rsidRDefault="002C7DEB" w:rsidP="00080F43">
            <w:pPr>
              <w:tabs>
                <w:tab w:val="decimal" w:pos="1042"/>
                <w:tab w:val="decimal" w:pos="1096"/>
              </w:tabs>
              <w:spacing w:line="240" w:lineRule="atLeast"/>
              <w:ind w:left="-110" w:right="-14"/>
              <w:rPr>
                <w:rFonts w:cs="Times New Roman"/>
                <w:szCs w:val="22"/>
              </w:rPr>
            </w:pPr>
          </w:p>
        </w:tc>
        <w:tc>
          <w:tcPr>
            <w:tcW w:w="257" w:type="dxa"/>
            <w:shd w:val="clear" w:color="auto" w:fill="auto"/>
          </w:tcPr>
          <w:p w14:paraId="17AD00F5" w14:textId="77777777" w:rsidR="002C7DEB" w:rsidRPr="00D41B56" w:rsidRDefault="002C7DEB" w:rsidP="00080F43">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630A732B" w14:textId="77777777" w:rsidR="002C7DEB" w:rsidRPr="00D41B56" w:rsidRDefault="002C7DEB" w:rsidP="00080F43">
            <w:pPr>
              <w:tabs>
                <w:tab w:val="decimal" w:pos="1042"/>
                <w:tab w:val="decimal" w:pos="1096"/>
              </w:tabs>
              <w:spacing w:line="240" w:lineRule="atLeast"/>
              <w:ind w:left="-110" w:right="-61"/>
              <w:rPr>
                <w:rFonts w:cs="Times New Roman"/>
                <w:szCs w:val="22"/>
              </w:rPr>
            </w:pPr>
          </w:p>
        </w:tc>
        <w:tc>
          <w:tcPr>
            <w:tcW w:w="243" w:type="dxa"/>
            <w:shd w:val="clear" w:color="auto" w:fill="auto"/>
          </w:tcPr>
          <w:p w14:paraId="22F1335B" w14:textId="77777777" w:rsidR="002C7DEB" w:rsidRPr="00D41B56" w:rsidRDefault="002C7DEB" w:rsidP="00080F43">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1A4BF1C5" w14:textId="77777777" w:rsidR="002C7DEB" w:rsidRPr="00D41B56" w:rsidRDefault="002C7DEB" w:rsidP="00080F43">
            <w:pPr>
              <w:tabs>
                <w:tab w:val="decimal" w:pos="1096"/>
              </w:tabs>
              <w:spacing w:line="240" w:lineRule="atLeast"/>
              <w:ind w:left="-110" w:right="-14"/>
              <w:rPr>
                <w:rFonts w:cs="Times New Roman"/>
                <w:szCs w:val="22"/>
              </w:rPr>
            </w:pPr>
          </w:p>
        </w:tc>
      </w:tr>
      <w:tr w:rsidR="002C7DEB" w:rsidRPr="0012708E" w14:paraId="1A70A4E2" w14:textId="77777777" w:rsidTr="00080F43">
        <w:trPr>
          <w:cantSplit/>
        </w:trPr>
        <w:tc>
          <w:tcPr>
            <w:tcW w:w="4680" w:type="dxa"/>
            <w:vAlign w:val="bottom"/>
          </w:tcPr>
          <w:p w14:paraId="426E50EB" w14:textId="77777777" w:rsidR="002C7DEB" w:rsidRPr="0012708E" w:rsidRDefault="002C7DEB" w:rsidP="00080F43">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shd w:val="clear" w:color="auto" w:fill="auto"/>
            <w:vAlign w:val="bottom"/>
          </w:tcPr>
          <w:p w14:paraId="1D232E1A" w14:textId="77777777" w:rsidR="002C7DEB" w:rsidRPr="00D41B56" w:rsidRDefault="002C7DEB" w:rsidP="00080F43">
            <w:pPr>
              <w:tabs>
                <w:tab w:val="decimal" w:pos="1042"/>
                <w:tab w:val="decimal" w:pos="1096"/>
              </w:tabs>
              <w:spacing w:line="240" w:lineRule="atLeast"/>
              <w:ind w:left="-110" w:right="-150"/>
              <w:rPr>
                <w:rFonts w:cs="Times New Roman"/>
                <w:szCs w:val="22"/>
              </w:rPr>
            </w:pPr>
          </w:p>
        </w:tc>
        <w:tc>
          <w:tcPr>
            <w:tcW w:w="236" w:type="dxa"/>
            <w:shd w:val="clear" w:color="auto" w:fill="auto"/>
          </w:tcPr>
          <w:p w14:paraId="69AC500B" w14:textId="77777777" w:rsidR="002C7DEB" w:rsidRPr="00D41B56" w:rsidRDefault="002C7DEB" w:rsidP="00080F43">
            <w:pPr>
              <w:tabs>
                <w:tab w:val="decimal" w:pos="1096"/>
              </w:tabs>
              <w:spacing w:line="240" w:lineRule="atLeast"/>
              <w:ind w:left="-110" w:right="-150"/>
              <w:rPr>
                <w:rFonts w:cs="Times New Roman"/>
                <w:szCs w:val="22"/>
              </w:rPr>
            </w:pPr>
          </w:p>
        </w:tc>
        <w:tc>
          <w:tcPr>
            <w:tcW w:w="1311" w:type="dxa"/>
            <w:shd w:val="clear" w:color="auto" w:fill="auto"/>
            <w:vAlign w:val="bottom"/>
          </w:tcPr>
          <w:p w14:paraId="1287A378" w14:textId="77777777" w:rsidR="002C7DEB" w:rsidRPr="00D41B56" w:rsidRDefault="002C7DEB" w:rsidP="00080F43">
            <w:pPr>
              <w:tabs>
                <w:tab w:val="decimal" w:pos="1042"/>
                <w:tab w:val="decimal" w:pos="1096"/>
              </w:tabs>
              <w:spacing w:line="240" w:lineRule="atLeast"/>
              <w:ind w:left="-110" w:right="-150"/>
              <w:rPr>
                <w:rFonts w:cs="Times New Roman"/>
                <w:szCs w:val="22"/>
              </w:rPr>
            </w:pPr>
          </w:p>
        </w:tc>
        <w:tc>
          <w:tcPr>
            <w:tcW w:w="236" w:type="dxa"/>
            <w:shd w:val="clear" w:color="auto" w:fill="auto"/>
          </w:tcPr>
          <w:p w14:paraId="7896F487" w14:textId="77777777" w:rsidR="002C7DEB" w:rsidRPr="00D41B56" w:rsidRDefault="002C7DEB" w:rsidP="00080F43">
            <w:pPr>
              <w:tabs>
                <w:tab w:val="decimal" w:pos="1096"/>
              </w:tabs>
              <w:spacing w:line="240" w:lineRule="atLeast"/>
              <w:ind w:left="-110" w:right="-18"/>
              <w:rPr>
                <w:rFonts w:cs="Times New Roman"/>
                <w:szCs w:val="22"/>
              </w:rPr>
            </w:pPr>
          </w:p>
        </w:tc>
        <w:tc>
          <w:tcPr>
            <w:tcW w:w="1310" w:type="dxa"/>
            <w:shd w:val="clear" w:color="auto" w:fill="auto"/>
          </w:tcPr>
          <w:p w14:paraId="522FD940" w14:textId="77777777" w:rsidR="002C7DEB" w:rsidRPr="00D41B56" w:rsidRDefault="002C7DEB" w:rsidP="00080F43">
            <w:pPr>
              <w:tabs>
                <w:tab w:val="decimal" w:pos="1042"/>
                <w:tab w:val="decimal" w:pos="1096"/>
              </w:tabs>
              <w:spacing w:line="240" w:lineRule="atLeast"/>
              <w:ind w:left="-110" w:right="-14"/>
              <w:rPr>
                <w:rFonts w:cs="Times New Roman"/>
                <w:szCs w:val="22"/>
              </w:rPr>
            </w:pPr>
          </w:p>
        </w:tc>
        <w:tc>
          <w:tcPr>
            <w:tcW w:w="248" w:type="dxa"/>
            <w:shd w:val="clear" w:color="auto" w:fill="auto"/>
          </w:tcPr>
          <w:p w14:paraId="10AE4FFC" w14:textId="77777777" w:rsidR="002C7DEB" w:rsidRPr="00D41B56" w:rsidRDefault="002C7DEB" w:rsidP="00080F43">
            <w:pPr>
              <w:tabs>
                <w:tab w:val="decimal" w:pos="1096"/>
              </w:tabs>
              <w:spacing w:line="240" w:lineRule="atLeast"/>
              <w:ind w:left="-110" w:right="-18"/>
              <w:rPr>
                <w:rFonts w:cs="Times New Roman"/>
                <w:szCs w:val="22"/>
              </w:rPr>
            </w:pPr>
          </w:p>
        </w:tc>
        <w:tc>
          <w:tcPr>
            <w:tcW w:w="1310" w:type="dxa"/>
            <w:shd w:val="clear" w:color="auto" w:fill="auto"/>
          </w:tcPr>
          <w:p w14:paraId="0A3F20F6" w14:textId="77777777" w:rsidR="002C7DEB" w:rsidRPr="00D41B56" w:rsidRDefault="002C7DEB" w:rsidP="00080F43">
            <w:pPr>
              <w:tabs>
                <w:tab w:val="decimal" w:pos="1042"/>
                <w:tab w:val="decimal" w:pos="1096"/>
              </w:tabs>
              <w:spacing w:line="240" w:lineRule="atLeast"/>
              <w:ind w:left="-110" w:right="-14"/>
              <w:rPr>
                <w:rFonts w:cs="Times New Roman"/>
                <w:szCs w:val="22"/>
              </w:rPr>
            </w:pPr>
          </w:p>
        </w:tc>
        <w:tc>
          <w:tcPr>
            <w:tcW w:w="257" w:type="dxa"/>
            <w:shd w:val="clear" w:color="auto" w:fill="auto"/>
          </w:tcPr>
          <w:p w14:paraId="32E02980" w14:textId="77777777" w:rsidR="002C7DEB" w:rsidRPr="00D41B56" w:rsidRDefault="002C7DEB" w:rsidP="00080F43">
            <w:pPr>
              <w:tabs>
                <w:tab w:val="decimal" w:pos="1096"/>
              </w:tabs>
              <w:spacing w:line="240" w:lineRule="atLeast"/>
              <w:ind w:left="-110" w:right="-18"/>
              <w:rPr>
                <w:rFonts w:cs="Times New Roman"/>
                <w:szCs w:val="22"/>
              </w:rPr>
            </w:pPr>
          </w:p>
        </w:tc>
        <w:tc>
          <w:tcPr>
            <w:tcW w:w="1310" w:type="dxa"/>
            <w:shd w:val="clear" w:color="auto" w:fill="auto"/>
          </w:tcPr>
          <w:p w14:paraId="5CA4ECD0" w14:textId="77777777" w:rsidR="002C7DEB" w:rsidRPr="00D41B56" w:rsidRDefault="002C7DEB" w:rsidP="00080F43">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3E1DD52F" w14:textId="77777777" w:rsidR="002C7DEB" w:rsidRPr="00D41B56" w:rsidRDefault="002C7DEB" w:rsidP="00080F43">
            <w:pPr>
              <w:tabs>
                <w:tab w:val="decimal" w:pos="1096"/>
              </w:tabs>
              <w:spacing w:line="240" w:lineRule="atLeast"/>
              <w:ind w:left="-110" w:right="-18"/>
              <w:rPr>
                <w:rFonts w:cs="Times New Roman"/>
                <w:szCs w:val="22"/>
              </w:rPr>
            </w:pPr>
          </w:p>
        </w:tc>
        <w:tc>
          <w:tcPr>
            <w:tcW w:w="1301" w:type="dxa"/>
            <w:shd w:val="clear" w:color="auto" w:fill="auto"/>
            <w:vAlign w:val="bottom"/>
          </w:tcPr>
          <w:p w14:paraId="19883BF3" w14:textId="77777777" w:rsidR="002C7DEB" w:rsidRPr="00D41B56" w:rsidRDefault="002C7DEB" w:rsidP="00080F43">
            <w:pPr>
              <w:tabs>
                <w:tab w:val="decimal" w:pos="1096"/>
              </w:tabs>
              <w:spacing w:line="240" w:lineRule="atLeast"/>
              <w:ind w:left="-110" w:right="-14"/>
              <w:rPr>
                <w:rFonts w:cs="Times New Roman"/>
                <w:szCs w:val="22"/>
              </w:rPr>
            </w:pPr>
          </w:p>
        </w:tc>
      </w:tr>
      <w:tr w:rsidR="002C7DEB" w:rsidRPr="0012708E" w14:paraId="04EB108D" w14:textId="77777777" w:rsidTr="00080F43">
        <w:trPr>
          <w:cantSplit/>
        </w:trPr>
        <w:tc>
          <w:tcPr>
            <w:tcW w:w="4680" w:type="dxa"/>
            <w:vAlign w:val="bottom"/>
          </w:tcPr>
          <w:p w14:paraId="6E723024" w14:textId="77777777" w:rsidR="002C7DEB" w:rsidRPr="0012708E" w:rsidRDefault="002C7DEB" w:rsidP="00080F43">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shd w:val="clear" w:color="auto" w:fill="auto"/>
          </w:tcPr>
          <w:p w14:paraId="2DADBE34"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38,215,423</w:t>
            </w:r>
          </w:p>
        </w:tc>
        <w:tc>
          <w:tcPr>
            <w:tcW w:w="236" w:type="dxa"/>
            <w:shd w:val="clear" w:color="auto" w:fill="auto"/>
          </w:tcPr>
          <w:p w14:paraId="7D66A4BB"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1" w:type="dxa"/>
            <w:shd w:val="clear" w:color="auto" w:fill="auto"/>
          </w:tcPr>
          <w:p w14:paraId="65CAA3F3"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69,277,200</w:t>
            </w:r>
          </w:p>
        </w:tc>
        <w:tc>
          <w:tcPr>
            <w:tcW w:w="236" w:type="dxa"/>
            <w:shd w:val="clear" w:color="auto" w:fill="auto"/>
          </w:tcPr>
          <w:p w14:paraId="2A009199"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tcPr>
          <w:p w14:paraId="72DE58C5"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6,129,250</w:t>
            </w:r>
          </w:p>
        </w:tc>
        <w:tc>
          <w:tcPr>
            <w:tcW w:w="248" w:type="dxa"/>
            <w:shd w:val="clear" w:color="auto" w:fill="auto"/>
          </w:tcPr>
          <w:p w14:paraId="570074A0"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tcPr>
          <w:p w14:paraId="47871017"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238126C3"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2CB8C99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481AECB7"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4BF8052B" w14:textId="77777777" w:rsidR="002C7DEB" w:rsidRPr="00D41B56" w:rsidRDefault="002C7DEB" w:rsidP="00080F43">
            <w:pPr>
              <w:tabs>
                <w:tab w:val="decimal" w:pos="1042"/>
              </w:tabs>
              <w:spacing w:line="240" w:lineRule="atLeast"/>
              <w:ind w:left="-92" w:right="-150"/>
              <w:rPr>
                <w:rFonts w:cs="Times New Roman"/>
                <w:szCs w:val="22"/>
                <w:rtl/>
                <w:cs/>
              </w:rPr>
            </w:pPr>
            <w:r w:rsidRPr="00EC65EE">
              <w:rPr>
                <w:rFonts w:cs="Times New Roman"/>
                <w:szCs w:val="22"/>
              </w:rPr>
              <w:t>113,621,873</w:t>
            </w:r>
          </w:p>
        </w:tc>
      </w:tr>
      <w:tr w:rsidR="002C7DEB" w:rsidRPr="0012708E" w14:paraId="30F5AFAC" w14:textId="77777777" w:rsidTr="00080F43">
        <w:trPr>
          <w:cantSplit/>
        </w:trPr>
        <w:tc>
          <w:tcPr>
            <w:tcW w:w="4680" w:type="dxa"/>
          </w:tcPr>
          <w:p w14:paraId="48E6A11A" w14:textId="77777777" w:rsidR="002C7DEB" w:rsidRPr="0012708E" w:rsidRDefault="002C7DEB" w:rsidP="00080F43">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shd w:val="clear" w:color="auto" w:fill="auto"/>
            <w:vAlign w:val="bottom"/>
          </w:tcPr>
          <w:p w14:paraId="52BF3EE8"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372,798</w:t>
            </w:r>
          </w:p>
        </w:tc>
        <w:tc>
          <w:tcPr>
            <w:tcW w:w="236" w:type="dxa"/>
            <w:shd w:val="clear" w:color="auto" w:fill="auto"/>
          </w:tcPr>
          <w:p w14:paraId="0DDD29AB"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1" w:type="dxa"/>
            <w:shd w:val="clear" w:color="auto" w:fill="auto"/>
            <w:vAlign w:val="bottom"/>
          </w:tcPr>
          <w:p w14:paraId="7894415C"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193,28</w:t>
            </w:r>
            <w:r>
              <w:rPr>
                <w:rFonts w:cs="Times New Roman"/>
                <w:szCs w:val="22"/>
              </w:rPr>
              <w:t>5</w:t>
            </w:r>
          </w:p>
        </w:tc>
        <w:tc>
          <w:tcPr>
            <w:tcW w:w="236" w:type="dxa"/>
            <w:shd w:val="clear" w:color="auto" w:fill="auto"/>
          </w:tcPr>
          <w:p w14:paraId="6A9C681F"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vAlign w:val="bottom"/>
          </w:tcPr>
          <w:p w14:paraId="0D53574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10,832,39</w:t>
            </w:r>
            <w:r>
              <w:rPr>
                <w:rFonts w:cs="Times New Roman"/>
                <w:szCs w:val="22"/>
              </w:rPr>
              <w:t>6</w:t>
            </w:r>
          </w:p>
        </w:tc>
        <w:tc>
          <w:tcPr>
            <w:tcW w:w="248" w:type="dxa"/>
            <w:shd w:val="clear" w:color="auto" w:fill="auto"/>
          </w:tcPr>
          <w:p w14:paraId="5148662F"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tcPr>
          <w:p w14:paraId="6184EAAB"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432B9AE8"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shd w:val="clear" w:color="auto" w:fill="auto"/>
            <w:vAlign w:val="bottom"/>
          </w:tcPr>
          <w:p w14:paraId="7AE288A0"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5FA053DD"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vAlign w:val="bottom"/>
          </w:tcPr>
          <w:p w14:paraId="24BE3B4D"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11,398,479</w:t>
            </w:r>
          </w:p>
        </w:tc>
      </w:tr>
      <w:tr w:rsidR="002C7DEB" w:rsidRPr="0012708E" w14:paraId="67060510" w14:textId="77777777" w:rsidTr="00080F43">
        <w:trPr>
          <w:cantSplit/>
        </w:trPr>
        <w:tc>
          <w:tcPr>
            <w:tcW w:w="4680" w:type="dxa"/>
          </w:tcPr>
          <w:p w14:paraId="5C6123E3" w14:textId="77777777" w:rsidR="002C7DEB" w:rsidRPr="0012708E" w:rsidRDefault="002C7DEB" w:rsidP="00080F43">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shd w:val="clear" w:color="auto" w:fill="auto"/>
          </w:tcPr>
          <w:p w14:paraId="15AAA378"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72,581</w:t>
            </w:r>
          </w:p>
        </w:tc>
        <w:tc>
          <w:tcPr>
            <w:tcW w:w="236" w:type="dxa"/>
            <w:shd w:val="clear" w:color="auto" w:fill="auto"/>
          </w:tcPr>
          <w:p w14:paraId="4E4DEA91"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shd w:val="clear" w:color="auto" w:fill="auto"/>
          </w:tcPr>
          <w:p w14:paraId="1E2C8A74"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2DC84C73"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7829961D"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6E70DB88"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7AA2DA20"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54970937"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41496C1B"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38C51B94"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7CBFD973"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72,581</w:t>
            </w:r>
          </w:p>
        </w:tc>
      </w:tr>
      <w:tr w:rsidR="002C7DEB" w:rsidRPr="0012708E" w14:paraId="0496CCC7" w14:textId="77777777" w:rsidTr="00080F43">
        <w:trPr>
          <w:cantSplit/>
        </w:trPr>
        <w:tc>
          <w:tcPr>
            <w:tcW w:w="4680" w:type="dxa"/>
          </w:tcPr>
          <w:p w14:paraId="6CFD336A" w14:textId="77777777" w:rsidR="002C7DEB" w:rsidRPr="0012708E" w:rsidRDefault="002C7DEB" w:rsidP="00080F43">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shd w:val="clear" w:color="auto" w:fill="auto"/>
          </w:tcPr>
          <w:p w14:paraId="48AA6C55"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4D0AD869"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shd w:val="clear" w:color="auto" w:fill="auto"/>
          </w:tcPr>
          <w:p w14:paraId="341D24B0"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5D154708"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1452E89B"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4BB24EF6"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128C063E"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889,930</w:t>
            </w:r>
          </w:p>
        </w:tc>
        <w:tc>
          <w:tcPr>
            <w:tcW w:w="257" w:type="dxa"/>
            <w:shd w:val="clear" w:color="auto" w:fill="auto"/>
          </w:tcPr>
          <w:p w14:paraId="20D827F5"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shd w:val="clear" w:color="auto" w:fill="auto"/>
          </w:tcPr>
          <w:p w14:paraId="1F8194A8"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4930C2C7"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shd w:val="clear" w:color="auto" w:fill="auto"/>
          </w:tcPr>
          <w:p w14:paraId="6EAD2CA6"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889,930</w:t>
            </w:r>
          </w:p>
        </w:tc>
      </w:tr>
      <w:tr w:rsidR="002C7DEB" w:rsidRPr="0012708E" w14:paraId="1A30D456" w14:textId="77777777" w:rsidTr="00080F43">
        <w:trPr>
          <w:cantSplit/>
        </w:trPr>
        <w:tc>
          <w:tcPr>
            <w:tcW w:w="4680" w:type="dxa"/>
          </w:tcPr>
          <w:p w14:paraId="283A9422" w14:textId="77777777" w:rsidR="002C7DEB" w:rsidRPr="0012708E" w:rsidRDefault="002C7DEB" w:rsidP="00080F43">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shd w:val="clear" w:color="auto" w:fill="auto"/>
          </w:tcPr>
          <w:p w14:paraId="6A51ABC6"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5A37B973" w14:textId="77777777" w:rsidR="002C7DEB" w:rsidRPr="00D41B56" w:rsidRDefault="002C7DEB" w:rsidP="00080F43">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26D2478C"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1,470,02</w:t>
            </w:r>
            <w:r>
              <w:rPr>
                <w:rFonts w:cs="Times New Roman"/>
                <w:szCs w:val="22"/>
              </w:rPr>
              <w:t>8</w:t>
            </w:r>
          </w:p>
        </w:tc>
        <w:tc>
          <w:tcPr>
            <w:tcW w:w="236" w:type="dxa"/>
            <w:shd w:val="clear" w:color="auto" w:fill="auto"/>
          </w:tcPr>
          <w:p w14:paraId="6C0F865F"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2AA2D36A"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7,3</w:t>
            </w:r>
            <w:r>
              <w:rPr>
                <w:rFonts w:cs="Times New Roman"/>
                <w:szCs w:val="22"/>
              </w:rPr>
              <w:t>60</w:t>
            </w:r>
          </w:p>
        </w:tc>
        <w:tc>
          <w:tcPr>
            <w:tcW w:w="248" w:type="dxa"/>
            <w:shd w:val="clear" w:color="auto" w:fill="auto"/>
          </w:tcPr>
          <w:p w14:paraId="4395485F"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51064D8F"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79DA5A1C" w14:textId="77777777" w:rsidR="002C7DEB" w:rsidRPr="00D41B56" w:rsidRDefault="002C7DEB" w:rsidP="00080F4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48BFEB58"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1,225</w:t>
            </w:r>
          </w:p>
        </w:tc>
        <w:tc>
          <w:tcPr>
            <w:tcW w:w="243" w:type="dxa"/>
            <w:shd w:val="clear" w:color="auto" w:fill="auto"/>
          </w:tcPr>
          <w:p w14:paraId="05B45C86" w14:textId="77777777" w:rsidR="002C7DEB" w:rsidRPr="00D41B56" w:rsidRDefault="002C7DEB" w:rsidP="00080F43">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734E3414" w14:textId="77777777" w:rsidR="002C7DEB" w:rsidRPr="00D41B56" w:rsidRDefault="002C7DEB" w:rsidP="00080F43">
            <w:pPr>
              <w:tabs>
                <w:tab w:val="decimal" w:pos="1042"/>
              </w:tabs>
              <w:spacing w:line="240" w:lineRule="atLeast"/>
              <w:ind w:left="-92" w:right="-150"/>
              <w:rPr>
                <w:rFonts w:cs="Times New Roman"/>
                <w:szCs w:val="22"/>
              </w:rPr>
            </w:pPr>
            <w:r w:rsidRPr="00EC65EE">
              <w:rPr>
                <w:rFonts w:cs="Times New Roman"/>
                <w:szCs w:val="22"/>
              </w:rPr>
              <w:t>1,478,613</w:t>
            </w:r>
          </w:p>
        </w:tc>
      </w:tr>
      <w:tr w:rsidR="002C7DEB" w:rsidRPr="0012708E" w14:paraId="2B779B82" w14:textId="77777777" w:rsidTr="00080F43">
        <w:trPr>
          <w:cantSplit/>
        </w:trPr>
        <w:tc>
          <w:tcPr>
            <w:tcW w:w="4680" w:type="dxa"/>
            <w:vAlign w:val="bottom"/>
          </w:tcPr>
          <w:p w14:paraId="5E4E9E76" w14:textId="77777777" w:rsidR="002C7DEB" w:rsidRPr="0012708E" w:rsidRDefault="002C7DEB" w:rsidP="00080F43">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0922100E"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38,660,802</w:t>
            </w:r>
          </w:p>
        </w:tc>
        <w:tc>
          <w:tcPr>
            <w:tcW w:w="236" w:type="dxa"/>
            <w:shd w:val="clear" w:color="auto" w:fill="auto"/>
          </w:tcPr>
          <w:p w14:paraId="7ACE8DDF"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6125AB55"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70,940,51</w:t>
            </w:r>
            <w:r>
              <w:rPr>
                <w:rFonts w:cs="Times New Roman"/>
                <w:b/>
                <w:bCs/>
                <w:szCs w:val="22"/>
              </w:rPr>
              <w:t>3</w:t>
            </w:r>
          </w:p>
        </w:tc>
        <w:tc>
          <w:tcPr>
            <w:tcW w:w="236" w:type="dxa"/>
            <w:shd w:val="clear" w:color="auto" w:fill="auto"/>
          </w:tcPr>
          <w:p w14:paraId="7D2AB783"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6ACF2269"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16,969,00</w:t>
            </w:r>
            <w:r>
              <w:rPr>
                <w:rFonts w:cs="Times New Roman"/>
                <w:b/>
                <w:bCs/>
                <w:szCs w:val="22"/>
              </w:rPr>
              <w:t>6</w:t>
            </w:r>
          </w:p>
        </w:tc>
        <w:tc>
          <w:tcPr>
            <w:tcW w:w="248" w:type="dxa"/>
            <w:shd w:val="clear" w:color="auto" w:fill="auto"/>
          </w:tcPr>
          <w:p w14:paraId="2767FFDF"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BCFCCE0"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889,930</w:t>
            </w:r>
          </w:p>
        </w:tc>
        <w:tc>
          <w:tcPr>
            <w:tcW w:w="257" w:type="dxa"/>
            <w:shd w:val="clear" w:color="auto" w:fill="auto"/>
          </w:tcPr>
          <w:p w14:paraId="4DF3966D"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14DEA067"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1,225</w:t>
            </w:r>
          </w:p>
        </w:tc>
        <w:tc>
          <w:tcPr>
            <w:tcW w:w="243" w:type="dxa"/>
            <w:shd w:val="clear" w:color="auto" w:fill="auto"/>
          </w:tcPr>
          <w:p w14:paraId="3BBC49DD"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416A70D6"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127,461,476</w:t>
            </w:r>
          </w:p>
        </w:tc>
      </w:tr>
      <w:tr w:rsidR="002C7DEB" w:rsidRPr="0012708E" w14:paraId="13BBAAF4" w14:textId="77777777" w:rsidTr="00080F43">
        <w:trPr>
          <w:cantSplit/>
        </w:trPr>
        <w:tc>
          <w:tcPr>
            <w:tcW w:w="4680" w:type="dxa"/>
            <w:vAlign w:val="bottom"/>
          </w:tcPr>
          <w:p w14:paraId="269594EF" w14:textId="77777777" w:rsidR="002C7DEB" w:rsidRPr="0012708E" w:rsidRDefault="002C7DEB" w:rsidP="00080F43">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tcPr>
          <w:p w14:paraId="537F4BF8" w14:textId="77777777" w:rsidR="002C7DEB" w:rsidRPr="00D41B56" w:rsidRDefault="002C7DEB" w:rsidP="00080F43">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55925D4E" w14:textId="77777777" w:rsidR="002C7DEB" w:rsidRPr="00D41B56" w:rsidRDefault="002C7DEB" w:rsidP="00080F43">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tcPr>
          <w:p w14:paraId="6B126EF9" w14:textId="77777777" w:rsidR="002C7DEB" w:rsidRPr="00D41B56" w:rsidRDefault="002C7DEB" w:rsidP="00080F43">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3D38270A" w14:textId="77777777" w:rsidR="002C7DEB" w:rsidRPr="00D41B56" w:rsidRDefault="002C7DEB" w:rsidP="00080F4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2E3E89B8" w14:textId="77777777" w:rsidR="002C7DEB" w:rsidRPr="00D41B56" w:rsidRDefault="002C7DEB" w:rsidP="00080F43">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30361E94" w14:textId="77777777" w:rsidR="002C7DEB" w:rsidRPr="00D41B56" w:rsidRDefault="002C7DEB" w:rsidP="00080F4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273FD93A" w14:textId="77777777" w:rsidR="002C7DEB" w:rsidRPr="00D41B56" w:rsidRDefault="002C7DEB" w:rsidP="00080F43">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577D4828" w14:textId="77777777" w:rsidR="002C7DEB" w:rsidRPr="00D41B56" w:rsidRDefault="002C7DEB" w:rsidP="00080F4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7C46084F" w14:textId="77777777" w:rsidR="002C7DEB" w:rsidRPr="00D41B56" w:rsidRDefault="002C7DEB" w:rsidP="00080F43">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25B9C07A" w14:textId="77777777" w:rsidR="002C7DEB" w:rsidRPr="00D41B56" w:rsidRDefault="002C7DEB" w:rsidP="00080F43">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tcPr>
          <w:p w14:paraId="6219D2DF" w14:textId="77777777" w:rsidR="002C7DEB" w:rsidRPr="00D41B56" w:rsidRDefault="002C7DEB" w:rsidP="00080F43">
            <w:pPr>
              <w:tabs>
                <w:tab w:val="decimal" w:pos="1096"/>
              </w:tabs>
              <w:spacing w:line="240" w:lineRule="atLeast"/>
              <w:ind w:left="-110" w:right="-108"/>
              <w:rPr>
                <w:rFonts w:cs="Times New Roman"/>
                <w:b/>
                <w:bCs/>
                <w:szCs w:val="22"/>
                <w:rtl/>
                <w:cs/>
              </w:rPr>
            </w:pPr>
          </w:p>
        </w:tc>
      </w:tr>
      <w:tr w:rsidR="002C7DEB" w:rsidRPr="0012708E" w14:paraId="69CA4773" w14:textId="77777777" w:rsidTr="00080F43">
        <w:trPr>
          <w:cantSplit/>
        </w:trPr>
        <w:tc>
          <w:tcPr>
            <w:tcW w:w="4680" w:type="dxa"/>
            <w:vAlign w:val="bottom"/>
          </w:tcPr>
          <w:p w14:paraId="219A025F" w14:textId="77777777" w:rsidR="002C7DEB" w:rsidRPr="0012708E" w:rsidRDefault="002C7DEB" w:rsidP="00080F43">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shd w:val="clear" w:color="auto" w:fill="auto"/>
          </w:tcPr>
          <w:p w14:paraId="2C59C50A" w14:textId="77777777" w:rsidR="002C7DEB" w:rsidRPr="00D41B56" w:rsidRDefault="002C7DEB" w:rsidP="00080F43">
            <w:pPr>
              <w:tabs>
                <w:tab w:val="decimal" w:pos="1042"/>
              </w:tabs>
              <w:spacing w:line="240" w:lineRule="atLeast"/>
              <w:ind w:left="-92" w:right="-150"/>
              <w:rPr>
                <w:rFonts w:cs="Times New Roman"/>
                <w:b/>
                <w:bCs/>
                <w:szCs w:val="22"/>
                <w:rtl/>
                <w:cs/>
              </w:rPr>
            </w:pPr>
            <w:r w:rsidRPr="00EC65EE">
              <w:rPr>
                <w:rFonts w:cs="Times New Roman"/>
                <w:b/>
                <w:bCs/>
                <w:szCs w:val="22"/>
              </w:rPr>
              <w:t>(36,534,140)</w:t>
            </w:r>
          </w:p>
        </w:tc>
        <w:tc>
          <w:tcPr>
            <w:tcW w:w="236" w:type="dxa"/>
            <w:shd w:val="clear" w:color="auto" w:fill="auto"/>
          </w:tcPr>
          <w:p w14:paraId="0AE8D1E6"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20C9200D"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(20,692,93</w:t>
            </w:r>
            <w:r>
              <w:rPr>
                <w:rFonts w:cs="Times New Roman"/>
                <w:b/>
                <w:bCs/>
                <w:szCs w:val="22"/>
              </w:rPr>
              <w:t>1</w:t>
            </w:r>
            <w:r w:rsidRPr="00EC65EE">
              <w:rPr>
                <w:rFonts w:cs="Times New Roman"/>
                <w:b/>
                <w:bCs/>
                <w:szCs w:val="22"/>
              </w:rPr>
              <w:t>)</w:t>
            </w:r>
          </w:p>
        </w:tc>
        <w:tc>
          <w:tcPr>
            <w:tcW w:w="236" w:type="dxa"/>
            <w:shd w:val="clear" w:color="auto" w:fill="auto"/>
          </w:tcPr>
          <w:p w14:paraId="5EDF4EBD"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37DC9575"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30,063,39</w:t>
            </w:r>
            <w:r>
              <w:rPr>
                <w:rFonts w:cs="Times New Roman"/>
                <w:b/>
                <w:bCs/>
                <w:szCs w:val="22"/>
              </w:rPr>
              <w:t>4</w:t>
            </w:r>
          </w:p>
        </w:tc>
        <w:tc>
          <w:tcPr>
            <w:tcW w:w="248" w:type="dxa"/>
            <w:shd w:val="clear" w:color="auto" w:fill="auto"/>
          </w:tcPr>
          <w:p w14:paraId="245E7974"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576629B6"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38,867,016</w:t>
            </w:r>
          </w:p>
        </w:tc>
        <w:tc>
          <w:tcPr>
            <w:tcW w:w="257" w:type="dxa"/>
            <w:shd w:val="clear" w:color="auto" w:fill="auto"/>
          </w:tcPr>
          <w:p w14:paraId="055B0B67"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10D1318F"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5,307,728</w:t>
            </w:r>
          </w:p>
        </w:tc>
        <w:tc>
          <w:tcPr>
            <w:tcW w:w="243" w:type="dxa"/>
            <w:shd w:val="clear" w:color="auto" w:fill="auto"/>
          </w:tcPr>
          <w:p w14:paraId="4466E4D6" w14:textId="77777777" w:rsidR="002C7DEB" w:rsidRPr="00D41B56" w:rsidRDefault="002C7DEB" w:rsidP="00080F43">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3A65ADD3" w14:textId="77777777" w:rsidR="002C7DEB" w:rsidRPr="00D41B56" w:rsidRDefault="002C7DEB" w:rsidP="00080F43">
            <w:pPr>
              <w:tabs>
                <w:tab w:val="decimal" w:pos="1042"/>
              </w:tabs>
              <w:spacing w:line="240" w:lineRule="atLeast"/>
              <w:ind w:left="-92" w:right="-150"/>
              <w:rPr>
                <w:rFonts w:cs="Times New Roman"/>
                <w:b/>
                <w:bCs/>
                <w:szCs w:val="22"/>
              </w:rPr>
            </w:pPr>
            <w:r w:rsidRPr="00EC65EE">
              <w:rPr>
                <w:rFonts w:cs="Times New Roman"/>
                <w:b/>
                <w:bCs/>
                <w:szCs w:val="22"/>
              </w:rPr>
              <w:t>17,011,067</w:t>
            </w:r>
          </w:p>
        </w:tc>
      </w:tr>
      <w:tr w:rsidR="002C7DEB" w:rsidRPr="0012708E" w14:paraId="4F436447" w14:textId="77777777" w:rsidTr="00080F43">
        <w:trPr>
          <w:cantSplit/>
        </w:trPr>
        <w:tc>
          <w:tcPr>
            <w:tcW w:w="4680" w:type="dxa"/>
            <w:vAlign w:val="bottom"/>
          </w:tcPr>
          <w:p w14:paraId="1023F1C7" w14:textId="77777777" w:rsidR="002C7DEB" w:rsidRPr="0012708E" w:rsidRDefault="002C7DEB" w:rsidP="00080F43">
            <w:pPr>
              <w:spacing w:line="240" w:lineRule="atLeast"/>
              <w:ind w:left="-18" w:right="-270"/>
              <w:rPr>
                <w:rFonts w:cs="Times New Roman"/>
                <w:b/>
                <w:bCs/>
                <w:szCs w:val="22"/>
                <w:cs/>
                <w:lang w:bidi="th-TH"/>
              </w:rPr>
            </w:pPr>
          </w:p>
        </w:tc>
        <w:tc>
          <w:tcPr>
            <w:tcW w:w="1310" w:type="dxa"/>
            <w:shd w:val="clear" w:color="auto" w:fill="auto"/>
            <w:vAlign w:val="bottom"/>
          </w:tcPr>
          <w:p w14:paraId="4DFF2174" w14:textId="77777777" w:rsidR="002C7DEB" w:rsidRPr="00D41B56" w:rsidRDefault="002C7DEB" w:rsidP="00080F43">
            <w:pPr>
              <w:tabs>
                <w:tab w:val="decimal" w:pos="1042"/>
                <w:tab w:val="decimal" w:pos="1096"/>
              </w:tabs>
              <w:spacing w:line="240" w:lineRule="atLeast"/>
              <w:ind w:left="-110" w:right="-108"/>
              <w:rPr>
                <w:rFonts w:cs="Times New Roman"/>
                <w:szCs w:val="22"/>
              </w:rPr>
            </w:pPr>
          </w:p>
        </w:tc>
        <w:tc>
          <w:tcPr>
            <w:tcW w:w="236" w:type="dxa"/>
            <w:shd w:val="clear" w:color="auto" w:fill="auto"/>
          </w:tcPr>
          <w:p w14:paraId="4FB347E4" w14:textId="77777777" w:rsidR="002C7DEB" w:rsidRPr="00D41B56" w:rsidRDefault="002C7DEB" w:rsidP="00080F43">
            <w:pPr>
              <w:tabs>
                <w:tab w:val="decimal" w:pos="1096"/>
              </w:tabs>
              <w:spacing w:line="240" w:lineRule="atLeast"/>
              <w:ind w:left="-110" w:right="-108"/>
              <w:rPr>
                <w:rFonts w:cs="Times New Roman"/>
                <w:szCs w:val="22"/>
                <w:rtl/>
                <w:cs/>
              </w:rPr>
            </w:pPr>
          </w:p>
        </w:tc>
        <w:tc>
          <w:tcPr>
            <w:tcW w:w="1311" w:type="dxa"/>
            <w:shd w:val="clear" w:color="auto" w:fill="auto"/>
            <w:vAlign w:val="bottom"/>
          </w:tcPr>
          <w:p w14:paraId="2BD9CD1F" w14:textId="77777777" w:rsidR="002C7DEB" w:rsidRPr="00D41B56" w:rsidRDefault="002C7DEB" w:rsidP="00080F43">
            <w:pPr>
              <w:tabs>
                <w:tab w:val="decimal" w:pos="1042"/>
                <w:tab w:val="decimal" w:pos="1096"/>
              </w:tabs>
              <w:spacing w:line="240" w:lineRule="atLeast"/>
              <w:ind w:left="-110" w:right="-108"/>
              <w:rPr>
                <w:rFonts w:cs="Times New Roman"/>
                <w:szCs w:val="22"/>
              </w:rPr>
            </w:pPr>
          </w:p>
        </w:tc>
        <w:tc>
          <w:tcPr>
            <w:tcW w:w="236" w:type="dxa"/>
            <w:shd w:val="clear" w:color="auto" w:fill="auto"/>
          </w:tcPr>
          <w:p w14:paraId="5D9EE930" w14:textId="77777777" w:rsidR="002C7DEB" w:rsidRPr="00D41B56" w:rsidRDefault="002C7DEB" w:rsidP="00080F43">
            <w:pPr>
              <w:tabs>
                <w:tab w:val="decimal" w:pos="1096"/>
              </w:tabs>
              <w:spacing w:line="240" w:lineRule="atLeast"/>
              <w:ind w:left="-110" w:right="-108"/>
              <w:rPr>
                <w:rFonts w:cs="Times New Roman"/>
                <w:szCs w:val="22"/>
                <w:rtl/>
                <w:cs/>
              </w:rPr>
            </w:pPr>
          </w:p>
        </w:tc>
        <w:tc>
          <w:tcPr>
            <w:tcW w:w="1310" w:type="dxa"/>
            <w:shd w:val="clear" w:color="auto" w:fill="auto"/>
            <w:vAlign w:val="bottom"/>
          </w:tcPr>
          <w:p w14:paraId="3464C8DB" w14:textId="77777777" w:rsidR="002C7DEB" w:rsidRPr="00D41B56" w:rsidRDefault="002C7DEB" w:rsidP="00080F43">
            <w:pPr>
              <w:tabs>
                <w:tab w:val="decimal" w:pos="1042"/>
                <w:tab w:val="decimal" w:pos="1096"/>
              </w:tabs>
              <w:spacing w:line="240" w:lineRule="atLeast"/>
              <w:ind w:left="-110" w:right="-108"/>
              <w:rPr>
                <w:rFonts w:cs="Times New Roman"/>
                <w:szCs w:val="22"/>
              </w:rPr>
            </w:pPr>
          </w:p>
        </w:tc>
        <w:tc>
          <w:tcPr>
            <w:tcW w:w="248" w:type="dxa"/>
            <w:shd w:val="clear" w:color="auto" w:fill="auto"/>
          </w:tcPr>
          <w:p w14:paraId="197A3B0C" w14:textId="77777777" w:rsidR="002C7DEB" w:rsidRPr="00D41B56" w:rsidRDefault="002C7DEB" w:rsidP="00080F43">
            <w:pPr>
              <w:tabs>
                <w:tab w:val="decimal" w:pos="1096"/>
              </w:tabs>
              <w:spacing w:line="240" w:lineRule="atLeast"/>
              <w:ind w:left="-110" w:right="-108"/>
              <w:rPr>
                <w:rFonts w:cs="Times New Roman"/>
                <w:szCs w:val="22"/>
                <w:rtl/>
                <w:cs/>
              </w:rPr>
            </w:pPr>
          </w:p>
        </w:tc>
        <w:tc>
          <w:tcPr>
            <w:tcW w:w="1310" w:type="dxa"/>
            <w:shd w:val="clear" w:color="auto" w:fill="auto"/>
            <w:vAlign w:val="bottom"/>
          </w:tcPr>
          <w:p w14:paraId="01380BC3" w14:textId="77777777" w:rsidR="002C7DEB" w:rsidRPr="00D41B56" w:rsidRDefault="002C7DEB" w:rsidP="00080F43">
            <w:pPr>
              <w:tabs>
                <w:tab w:val="decimal" w:pos="1042"/>
                <w:tab w:val="decimal" w:pos="1096"/>
              </w:tabs>
              <w:spacing w:line="240" w:lineRule="atLeast"/>
              <w:ind w:left="-110" w:right="-108"/>
              <w:rPr>
                <w:rFonts w:cs="Times New Roman"/>
                <w:szCs w:val="22"/>
              </w:rPr>
            </w:pPr>
          </w:p>
        </w:tc>
        <w:tc>
          <w:tcPr>
            <w:tcW w:w="257" w:type="dxa"/>
            <w:shd w:val="clear" w:color="auto" w:fill="auto"/>
          </w:tcPr>
          <w:p w14:paraId="5E27E77E" w14:textId="77777777" w:rsidR="002C7DEB" w:rsidRPr="00D41B56" w:rsidRDefault="002C7DEB" w:rsidP="00080F43">
            <w:pPr>
              <w:tabs>
                <w:tab w:val="decimal" w:pos="1096"/>
              </w:tabs>
              <w:spacing w:line="240" w:lineRule="atLeast"/>
              <w:ind w:left="-110" w:right="-108"/>
              <w:rPr>
                <w:rFonts w:cs="Times New Roman"/>
                <w:szCs w:val="22"/>
                <w:rtl/>
                <w:cs/>
              </w:rPr>
            </w:pPr>
          </w:p>
        </w:tc>
        <w:tc>
          <w:tcPr>
            <w:tcW w:w="1310" w:type="dxa"/>
            <w:shd w:val="clear" w:color="auto" w:fill="auto"/>
            <w:vAlign w:val="bottom"/>
          </w:tcPr>
          <w:p w14:paraId="3BE8BAB2" w14:textId="77777777" w:rsidR="002C7DEB" w:rsidRPr="00D41B56" w:rsidRDefault="002C7DEB" w:rsidP="00080F43">
            <w:pPr>
              <w:tabs>
                <w:tab w:val="decimal" w:pos="1042"/>
                <w:tab w:val="decimal" w:pos="1096"/>
              </w:tabs>
              <w:spacing w:line="240" w:lineRule="atLeast"/>
              <w:ind w:left="-110" w:right="-108"/>
              <w:rPr>
                <w:rFonts w:cs="Times New Roman"/>
                <w:szCs w:val="22"/>
              </w:rPr>
            </w:pPr>
          </w:p>
        </w:tc>
        <w:tc>
          <w:tcPr>
            <w:tcW w:w="243" w:type="dxa"/>
            <w:shd w:val="clear" w:color="auto" w:fill="auto"/>
          </w:tcPr>
          <w:p w14:paraId="6A4F0F82" w14:textId="77777777" w:rsidR="002C7DEB" w:rsidRPr="00D41B56" w:rsidRDefault="002C7DEB" w:rsidP="00080F43">
            <w:pPr>
              <w:tabs>
                <w:tab w:val="decimal" w:pos="1096"/>
              </w:tabs>
              <w:spacing w:line="240" w:lineRule="atLeast"/>
              <w:ind w:left="-110" w:right="-108"/>
              <w:rPr>
                <w:rFonts w:cs="Times New Roman"/>
                <w:szCs w:val="22"/>
                <w:rtl/>
                <w:cs/>
              </w:rPr>
            </w:pPr>
          </w:p>
        </w:tc>
        <w:tc>
          <w:tcPr>
            <w:tcW w:w="1301" w:type="dxa"/>
            <w:shd w:val="clear" w:color="auto" w:fill="auto"/>
            <w:vAlign w:val="bottom"/>
          </w:tcPr>
          <w:p w14:paraId="7612EE0D" w14:textId="77777777" w:rsidR="002C7DEB" w:rsidRPr="00D41B56" w:rsidRDefault="002C7DEB" w:rsidP="00080F43">
            <w:pPr>
              <w:tabs>
                <w:tab w:val="decimal" w:pos="1096"/>
              </w:tabs>
              <w:spacing w:line="240" w:lineRule="atLeast"/>
              <w:ind w:left="-110" w:right="-108"/>
              <w:rPr>
                <w:rFonts w:cs="Times New Roman"/>
                <w:szCs w:val="22"/>
              </w:rPr>
            </w:pPr>
          </w:p>
        </w:tc>
      </w:tr>
      <w:tr w:rsidR="002C7DEB" w:rsidRPr="0012708E" w14:paraId="6314C25F" w14:textId="77777777" w:rsidTr="00080F43">
        <w:trPr>
          <w:cantSplit/>
        </w:trPr>
        <w:tc>
          <w:tcPr>
            <w:tcW w:w="4680" w:type="dxa"/>
            <w:vAlign w:val="bottom"/>
          </w:tcPr>
          <w:p w14:paraId="676AE5DC" w14:textId="77777777" w:rsidR="002C7DEB" w:rsidRPr="0012708E" w:rsidRDefault="002C7DEB" w:rsidP="00080F43">
            <w:pPr>
              <w:spacing w:line="240" w:lineRule="atLeast"/>
              <w:ind w:left="-18" w:right="-270"/>
              <w:rPr>
                <w:rFonts w:cs="Times New Roman"/>
                <w:szCs w:val="22"/>
                <w:cs/>
                <w:lang w:bidi="th-TH"/>
              </w:rPr>
            </w:pPr>
            <w:r w:rsidRPr="0012708E">
              <w:rPr>
                <w:rFonts w:cs="Times New Roman"/>
                <w:szCs w:val="22"/>
                <w:lang w:bidi="th-TH"/>
              </w:rPr>
              <w:t>Financial</w:t>
            </w:r>
            <w:r w:rsidRPr="0012708E">
              <w:rPr>
                <w:rFonts w:cs="Times New Roman"/>
                <w:szCs w:val="22"/>
                <w:cs/>
                <w:lang w:bidi="th-TH"/>
              </w:rPr>
              <w:t xml:space="preserve"> </w:t>
            </w:r>
            <w:r w:rsidRPr="0012708E">
              <w:rPr>
                <w:rFonts w:cs="Times New Roman"/>
                <w:szCs w:val="22"/>
                <w:lang w:bidi="th-TH"/>
              </w:rPr>
              <w:t>guarantee</w:t>
            </w:r>
            <w:r w:rsidRPr="0012708E">
              <w:rPr>
                <w:rFonts w:cs="Times New Roman"/>
                <w:szCs w:val="22"/>
                <w:cs/>
                <w:lang w:bidi="th-TH"/>
              </w:rPr>
              <w:t xml:space="preserve"> </w:t>
            </w:r>
            <w:r w:rsidRPr="0012708E">
              <w:rPr>
                <w:rFonts w:cs="Times New Roman"/>
                <w:szCs w:val="22"/>
                <w:lang w:bidi="th-TH"/>
              </w:rPr>
              <w:t>contracts</w:t>
            </w:r>
          </w:p>
        </w:tc>
        <w:tc>
          <w:tcPr>
            <w:tcW w:w="1310" w:type="dxa"/>
            <w:tcBorders>
              <w:bottom w:val="single" w:sz="4" w:space="0" w:color="auto"/>
            </w:tcBorders>
            <w:shd w:val="clear" w:color="auto" w:fill="auto"/>
          </w:tcPr>
          <w:p w14:paraId="0B01229C" w14:textId="77777777" w:rsidR="002C7DEB" w:rsidRPr="00D41B56" w:rsidRDefault="002C7DEB" w:rsidP="00080F43">
            <w:pPr>
              <w:tabs>
                <w:tab w:val="decimal" w:pos="1042"/>
              </w:tabs>
              <w:spacing w:line="240" w:lineRule="atLeast"/>
              <w:ind w:left="-92" w:right="-150"/>
              <w:rPr>
                <w:rFonts w:cs="Times New Roman"/>
                <w:szCs w:val="22"/>
              </w:rPr>
            </w:pPr>
            <w:r>
              <w:rPr>
                <w:rFonts w:cs="Times New Roman"/>
                <w:szCs w:val="22"/>
              </w:rPr>
              <w:t>-</w:t>
            </w:r>
          </w:p>
        </w:tc>
        <w:tc>
          <w:tcPr>
            <w:tcW w:w="236" w:type="dxa"/>
            <w:shd w:val="clear" w:color="auto" w:fill="auto"/>
          </w:tcPr>
          <w:p w14:paraId="45996D8C"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1" w:type="dxa"/>
            <w:tcBorders>
              <w:bottom w:val="single" w:sz="4" w:space="0" w:color="auto"/>
            </w:tcBorders>
            <w:shd w:val="clear" w:color="auto" w:fill="auto"/>
          </w:tcPr>
          <w:p w14:paraId="2A0C7A83" w14:textId="77777777" w:rsidR="002C7DEB" w:rsidRPr="00D41B56" w:rsidRDefault="002C7DEB" w:rsidP="00080F43">
            <w:pPr>
              <w:tabs>
                <w:tab w:val="decimal" w:pos="1042"/>
              </w:tabs>
              <w:spacing w:line="240" w:lineRule="atLeast"/>
              <w:ind w:left="-92" w:right="-150"/>
              <w:rPr>
                <w:rFonts w:cs="Times New Roman"/>
                <w:szCs w:val="22"/>
              </w:rPr>
            </w:pPr>
            <w:r>
              <w:rPr>
                <w:rFonts w:cs="Times New Roman"/>
                <w:szCs w:val="22"/>
              </w:rPr>
              <w:t>-</w:t>
            </w:r>
          </w:p>
        </w:tc>
        <w:tc>
          <w:tcPr>
            <w:tcW w:w="236" w:type="dxa"/>
            <w:shd w:val="clear" w:color="auto" w:fill="auto"/>
          </w:tcPr>
          <w:p w14:paraId="3BC4C796"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072990B9" w14:textId="77777777" w:rsidR="002C7DEB" w:rsidRPr="00D41B56" w:rsidRDefault="002C7DEB" w:rsidP="00080F43">
            <w:pPr>
              <w:tabs>
                <w:tab w:val="decimal" w:pos="1042"/>
              </w:tabs>
              <w:spacing w:line="240" w:lineRule="atLeast"/>
              <w:ind w:left="-92" w:right="-150"/>
              <w:rPr>
                <w:rFonts w:cs="Times New Roman"/>
                <w:szCs w:val="22"/>
              </w:rPr>
            </w:pPr>
            <w:r>
              <w:rPr>
                <w:rFonts w:cs="Times New Roman"/>
                <w:szCs w:val="22"/>
              </w:rPr>
              <w:t>-</w:t>
            </w:r>
          </w:p>
        </w:tc>
        <w:tc>
          <w:tcPr>
            <w:tcW w:w="248" w:type="dxa"/>
            <w:shd w:val="clear" w:color="auto" w:fill="auto"/>
          </w:tcPr>
          <w:p w14:paraId="60A1CAC5"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39ECBEEF" w14:textId="77777777" w:rsidR="002C7DEB" w:rsidRPr="00D41B56" w:rsidRDefault="002C7DEB" w:rsidP="00080F43">
            <w:pPr>
              <w:tabs>
                <w:tab w:val="decimal" w:pos="1042"/>
              </w:tabs>
              <w:spacing w:line="240" w:lineRule="atLeast"/>
              <w:ind w:left="-92" w:right="-150"/>
              <w:rPr>
                <w:rFonts w:cs="Times New Roman"/>
                <w:szCs w:val="22"/>
              </w:rPr>
            </w:pPr>
            <w:r>
              <w:rPr>
                <w:rFonts w:cs="Times New Roman"/>
                <w:szCs w:val="22"/>
              </w:rPr>
              <w:t>-</w:t>
            </w:r>
          </w:p>
        </w:tc>
        <w:tc>
          <w:tcPr>
            <w:tcW w:w="257" w:type="dxa"/>
            <w:shd w:val="clear" w:color="auto" w:fill="auto"/>
          </w:tcPr>
          <w:p w14:paraId="4A65A8B8" w14:textId="77777777" w:rsidR="002C7DEB" w:rsidRPr="00D41B56" w:rsidRDefault="002C7DEB" w:rsidP="00080F43">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39068924" w14:textId="77777777" w:rsidR="002C7DEB" w:rsidRPr="00EC65EE" w:rsidRDefault="002C7DEB" w:rsidP="00080F43">
            <w:pPr>
              <w:tabs>
                <w:tab w:val="decimal" w:pos="1042"/>
              </w:tabs>
              <w:spacing w:line="240" w:lineRule="atLeast"/>
              <w:ind w:left="-92" w:right="37"/>
              <w:rPr>
                <w:szCs w:val="28"/>
                <w:lang w:val="en-US" w:bidi="th-TH"/>
              </w:rPr>
            </w:pPr>
            <w:r>
              <w:rPr>
                <w:szCs w:val="28"/>
                <w:lang w:bidi="th-TH"/>
              </w:rPr>
              <w:t>41,778</w:t>
            </w:r>
          </w:p>
        </w:tc>
        <w:tc>
          <w:tcPr>
            <w:tcW w:w="243" w:type="dxa"/>
            <w:shd w:val="clear" w:color="auto" w:fill="auto"/>
          </w:tcPr>
          <w:p w14:paraId="4AC7EBF1" w14:textId="77777777" w:rsidR="002C7DEB" w:rsidRPr="00D41B56" w:rsidRDefault="002C7DEB" w:rsidP="00080F43">
            <w:pPr>
              <w:tabs>
                <w:tab w:val="decimal" w:pos="1042"/>
              </w:tabs>
              <w:spacing w:line="240" w:lineRule="atLeast"/>
              <w:ind w:left="-92" w:right="-150"/>
              <w:rPr>
                <w:rFonts w:cs="Times New Roman"/>
                <w:szCs w:val="22"/>
                <w:rtl/>
                <w:cs/>
              </w:rPr>
            </w:pPr>
          </w:p>
        </w:tc>
        <w:tc>
          <w:tcPr>
            <w:tcW w:w="1301" w:type="dxa"/>
            <w:tcBorders>
              <w:bottom w:val="single" w:sz="4" w:space="0" w:color="auto"/>
            </w:tcBorders>
            <w:shd w:val="clear" w:color="auto" w:fill="auto"/>
          </w:tcPr>
          <w:p w14:paraId="72B3496D" w14:textId="77777777" w:rsidR="002C7DEB" w:rsidRPr="00D41B56" w:rsidRDefault="002C7DEB" w:rsidP="00080F43">
            <w:pPr>
              <w:tabs>
                <w:tab w:val="decimal" w:pos="1042"/>
              </w:tabs>
              <w:spacing w:line="240" w:lineRule="atLeast"/>
              <w:ind w:left="-92" w:right="-150"/>
              <w:rPr>
                <w:rFonts w:cs="Times New Roman"/>
                <w:szCs w:val="22"/>
              </w:rPr>
            </w:pPr>
            <w:r>
              <w:rPr>
                <w:rFonts w:cs="Times New Roman"/>
                <w:szCs w:val="22"/>
              </w:rPr>
              <w:t>41,778</w:t>
            </w:r>
          </w:p>
        </w:tc>
      </w:tr>
    </w:tbl>
    <w:p w14:paraId="1F23A50C" w14:textId="77777777" w:rsidR="00753486" w:rsidRPr="0012708E" w:rsidRDefault="00753486" w:rsidP="00753486">
      <w:pPr>
        <w:ind w:firstLine="547"/>
        <w:jc w:val="both"/>
        <w:rPr>
          <w:rFonts w:cs="Times New Roman"/>
          <w:sz w:val="12"/>
          <w:szCs w:val="12"/>
          <w:vertAlign w:val="superscript"/>
        </w:rPr>
      </w:pPr>
    </w:p>
    <w:p w14:paraId="357F6FA3" w14:textId="77777777" w:rsidR="00753486" w:rsidRPr="0012708E" w:rsidRDefault="00753486" w:rsidP="00753486">
      <w:pPr>
        <w:ind w:firstLine="547"/>
        <w:jc w:val="both"/>
        <w:rPr>
          <w:rFonts w:cs="Times New Roman"/>
          <w:sz w:val="12"/>
          <w:szCs w:val="12"/>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74EA957B" w14:textId="3D8B0862"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57A58F0F" w14:textId="056E168F" w:rsidR="00146FD2" w:rsidRPr="0012708E" w:rsidRDefault="00146FD2">
      <w:pPr>
        <w:rPr>
          <w:rFonts w:cs="Times New Roman"/>
        </w:rPr>
      </w:pPr>
    </w:p>
    <w:p w14:paraId="2C274340" w14:textId="77777777" w:rsidR="00F039F6" w:rsidRPr="0012708E" w:rsidRDefault="00F039F6" w:rsidP="0061423C">
      <w:pPr>
        <w:pStyle w:val="Heading1"/>
        <w:numPr>
          <w:ilvl w:val="0"/>
          <w:numId w:val="0"/>
        </w:numPr>
        <w:spacing w:before="0" w:after="0" w:line="240" w:lineRule="atLeast"/>
        <w:ind w:left="540" w:hanging="540"/>
        <w:rPr>
          <w:rFonts w:cs="Times New Roman"/>
          <w:i w:val="0"/>
          <w:iCs/>
          <w:szCs w:val="24"/>
        </w:rPr>
        <w:sectPr w:rsidR="00F039F6" w:rsidRPr="0012708E" w:rsidSect="009D7C55">
          <w:headerReference w:type="default" r:id="rId10"/>
          <w:footerReference w:type="default" r:id="rId11"/>
          <w:headerReference w:type="first" r:id="rId12"/>
          <w:footerReference w:type="first" r:id="rId13"/>
          <w:pgSz w:w="16840" w:h="11907" w:orient="landscape" w:code="9"/>
          <w:pgMar w:top="691" w:right="1152" w:bottom="576" w:left="1152" w:header="720" w:footer="720" w:gutter="0"/>
          <w:cols w:space="720"/>
          <w:titlePg/>
          <w:docGrid w:linePitch="299"/>
        </w:sectPr>
      </w:pPr>
    </w:p>
    <w:p w14:paraId="10AD31A0" w14:textId="2F6BE48D" w:rsidR="007E22C4" w:rsidRPr="0012708E" w:rsidRDefault="007E22C4" w:rsidP="00D912E0">
      <w:pPr>
        <w:pStyle w:val="Heading1"/>
        <w:numPr>
          <w:ilvl w:val="0"/>
          <w:numId w:val="0"/>
        </w:numPr>
        <w:spacing w:before="0" w:after="0" w:line="240" w:lineRule="atLeast"/>
        <w:rPr>
          <w:rFonts w:cs="Times New Roman"/>
          <w:i w:val="0"/>
        </w:rPr>
      </w:pPr>
      <w:r w:rsidRPr="0012708E">
        <w:rPr>
          <w:rFonts w:cs="Times New Roman"/>
          <w:i w:val="0"/>
        </w:rPr>
        <w:lastRenderedPageBreak/>
        <w:t>6</w:t>
      </w:r>
      <w:r w:rsidRPr="0012708E">
        <w:rPr>
          <w:rFonts w:cs="Times New Roman"/>
          <w:i w:val="0"/>
          <w:rtl/>
          <w:cs/>
        </w:rPr>
        <w:tab/>
      </w:r>
      <w:r w:rsidRPr="0012708E">
        <w:rPr>
          <w:rFonts w:cs="Times New Roman"/>
          <w:i w:val="0"/>
        </w:rPr>
        <w:t>Fair value of</w:t>
      </w:r>
      <w:r w:rsidR="00317B33" w:rsidRPr="0012708E">
        <w:rPr>
          <w:rFonts w:cs="Times New Roman"/>
          <w:i w:val="0"/>
        </w:rPr>
        <w:t xml:space="preserve"> financial</w:t>
      </w:r>
      <w:r w:rsidRPr="0012708E">
        <w:rPr>
          <w:rFonts w:cs="Times New Roman"/>
          <w:i w:val="0"/>
        </w:rPr>
        <w:t xml:space="preserve"> assets and </w:t>
      </w:r>
      <w:r w:rsidR="00317B33" w:rsidRPr="0012708E">
        <w:rPr>
          <w:rFonts w:cs="Times New Roman"/>
          <w:i w:val="0"/>
        </w:rPr>
        <w:t xml:space="preserve">financial </w:t>
      </w:r>
      <w:r w:rsidRPr="0012708E">
        <w:rPr>
          <w:rFonts w:cs="Times New Roman"/>
          <w:i w:val="0"/>
        </w:rPr>
        <w:t>liabilities</w:t>
      </w:r>
    </w:p>
    <w:p w14:paraId="5F5580F8" w14:textId="77777777" w:rsidR="007E22C4" w:rsidRPr="0012708E" w:rsidRDefault="007E22C4" w:rsidP="007E22C4">
      <w:pPr>
        <w:pStyle w:val="BodyText"/>
        <w:spacing w:after="0" w:line="240" w:lineRule="atLeast"/>
        <w:ind w:left="520"/>
        <w:jc w:val="both"/>
        <w:rPr>
          <w:rFonts w:cs="Times New Roman"/>
          <w:sz w:val="16"/>
          <w:szCs w:val="16"/>
          <w:lang w:val="en-GB"/>
        </w:rPr>
      </w:pPr>
    </w:p>
    <w:p w14:paraId="6E418C9F" w14:textId="77777777" w:rsidR="007E22C4" w:rsidRPr="0012708E" w:rsidRDefault="007E22C4" w:rsidP="007E22C4">
      <w:pPr>
        <w:pStyle w:val="BodyText"/>
        <w:spacing w:after="0" w:line="240" w:lineRule="atLeast"/>
        <w:ind w:left="520"/>
        <w:jc w:val="both"/>
        <w:rPr>
          <w:rFonts w:cs="Times New Roman"/>
          <w:b/>
          <w:bCs/>
          <w:szCs w:val="22"/>
          <w:lang w:val="en-GB"/>
        </w:rPr>
      </w:pPr>
      <w:r w:rsidRPr="0012708E">
        <w:rPr>
          <w:rFonts w:cs="Times New Roman"/>
          <w:b/>
          <w:bCs/>
          <w:szCs w:val="22"/>
          <w:lang w:val="en-GB"/>
        </w:rPr>
        <w:t>Carrying amounts and fair values</w:t>
      </w:r>
    </w:p>
    <w:p w14:paraId="63BCAA7E" w14:textId="77777777" w:rsidR="007E22C4" w:rsidRPr="0012708E" w:rsidRDefault="007E22C4" w:rsidP="007E22C4">
      <w:pPr>
        <w:pStyle w:val="BodyText"/>
        <w:spacing w:after="0" w:line="240" w:lineRule="atLeast"/>
        <w:ind w:left="520"/>
        <w:jc w:val="both"/>
        <w:rPr>
          <w:rFonts w:cs="Times New Roman"/>
          <w:b/>
          <w:bCs/>
          <w:sz w:val="14"/>
          <w:szCs w:val="14"/>
          <w:lang w:val="en-GB"/>
        </w:rPr>
      </w:pPr>
    </w:p>
    <w:p w14:paraId="57E591FE" w14:textId="499271D0" w:rsidR="007E22C4" w:rsidRDefault="007E22C4" w:rsidP="007E22C4">
      <w:pPr>
        <w:pStyle w:val="BodyText"/>
        <w:spacing w:after="0" w:line="240" w:lineRule="atLeast"/>
        <w:ind w:left="520"/>
        <w:jc w:val="both"/>
        <w:rPr>
          <w:rFonts w:cs="Times New Roman"/>
          <w:szCs w:val="22"/>
          <w:lang w:val="en-GB"/>
        </w:rPr>
      </w:pPr>
      <w:r w:rsidRPr="0012708E">
        <w:rPr>
          <w:rFonts w:cs="Times New Roman"/>
          <w:szCs w:val="22"/>
          <w:lang w:val="en-GB"/>
        </w:rPr>
        <w:t>The following table shows the carrying amounts and fair values of financial assets and financial liabilities, including their levels in the hierarchy</w:t>
      </w:r>
      <w:r w:rsidR="002D5422">
        <w:rPr>
          <w:rFonts w:cs="Times New Roman"/>
          <w:szCs w:val="22"/>
          <w:lang w:val="en-GB"/>
        </w:rPr>
        <w:t>, but</w:t>
      </w:r>
      <w:r w:rsidRPr="0012708E">
        <w:rPr>
          <w:rFonts w:cs="Times New Roman"/>
          <w:szCs w:val="22"/>
          <w:lang w:val="en-GB"/>
        </w:rPr>
        <w:t xml:space="preserve"> does not include fair value information for financial assets and financial liabilities measured at amortised cost if the carrying amount is a reasonable approximation of fair value.</w:t>
      </w:r>
    </w:p>
    <w:p w14:paraId="229C7269" w14:textId="77777777" w:rsidR="00211DB8" w:rsidRPr="0012708E" w:rsidRDefault="00211DB8" w:rsidP="007E22C4">
      <w:pPr>
        <w:pStyle w:val="BodyText"/>
        <w:spacing w:after="0" w:line="240" w:lineRule="atLeast"/>
        <w:ind w:left="520"/>
        <w:jc w:val="both"/>
        <w:rPr>
          <w:rFonts w:cs="Times New Roman"/>
          <w:szCs w:val="22"/>
          <w:lang w:val="en-GB"/>
        </w:rPr>
      </w:pPr>
    </w:p>
    <w:tbl>
      <w:tblPr>
        <w:tblW w:w="14763" w:type="dxa"/>
        <w:tblInd w:w="450" w:type="dxa"/>
        <w:tblLayout w:type="fixed"/>
        <w:tblLook w:val="0000" w:firstRow="0" w:lastRow="0" w:firstColumn="0" w:lastColumn="0" w:noHBand="0" w:noVBand="0"/>
      </w:tblPr>
      <w:tblGrid>
        <w:gridCol w:w="2970"/>
        <w:gridCol w:w="630"/>
        <w:gridCol w:w="1170"/>
        <w:gridCol w:w="270"/>
        <w:gridCol w:w="1080"/>
        <w:gridCol w:w="270"/>
        <w:gridCol w:w="1139"/>
        <w:gridCol w:w="9"/>
        <w:gridCol w:w="229"/>
        <w:gridCol w:w="9"/>
        <w:gridCol w:w="1181"/>
        <w:gridCol w:w="9"/>
        <w:gridCol w:w="228"/>
        <w:gridCol w:w="9"/>
        <w:gridCol w:w="1143"/>
        <w:gridCol w:w="9"/>
        <w:gridCol w:w="229"/>
        <w:gridCol w:w="9"/>
        <w:gridCol w:w="1168"/>
        <w:gridCol w:w="9"/>
        <w:gridCol w:w="229"/>
        <w:gridCol w:w="9"/>
        <w:gridCol w:w="1218"/>
        <w:gridCol w:w="9"/>
        <w:gridCol w:w="227"/>
        <w:gridCol w:w="16"/>
        <w:gridCol w:w="1276"/>
        <w:gridCol w:w="9"/>
      </w:tblGrid>
      <w:tr w:rsidR="00521988" w:rsidRPr="00AB5DFA" w14:paraId="2EAD4848" w14:textId="77777777" w:rsidTr="00080F43">
        <w:trPr>
          <w:cantSplit/>
        </w:trPr>
        <w:tc>
          <w:tcPr>
            <w:tcW w:w="2970" w:type="dxa"/>
            <w:shd w:val="clear" w:color="auto" w:fill="auto"/>
          </w:tcPr>
          <w:p w14:paraId="17365413" w14:textId="77777777" w:rsidR="00521988" w:rsidRPr="00AB5DFA" w:rsidRDefault="00521988" w:rsidP="00080F43">
            <w:pPr>
              <w:tabs>
                <w:tab w:val="left" w:pos="360"/>
              </w:tabs>
              <w:spacing w:line="220" w:lineRule="exact"/>
              <w:ind w:left="-18" w:right="-270"/>
              <w:rPr>
                <w:rFonts w:cs="Times New Roman"/>
                <w:sz w:val="20"/>
                <w:lang w:bidi="th-TH"/>
              </w:rPr>
            </w:pPr>
          </w:p>
        </w:tc>
        <w:tc>
          <w:tcPr>
            <w:tcW w:w="630" w:type="dxa"/>
            <w:shd w:val="clear" w:color="auto" w:fill="auto"/>
          </w:tcPr>
          <w:p w14:paraId="1A4428E2" w14:textId="77777777" w:rsidR="00521988" w:rsidRPr="00AB5DFA" w:rsidRDefault="00521988" w:rsidP="00080F43">
            <w:pPr>
              <w:spacing w:line="220" w:lineRule="exact"/>
              <w:ind w:left="-200" w:right="-274"/>
              <w:jc w:val="center"/>
              <w:rPr>
                <w:rFonts w:cs="Times New Roman"/>
                <w:b/>
                <w:bCs/>
                <w:i/>
                <w:iCs/>
                <w:sz w:val="20"/>
                <w:cs/>
                <w:lang w:bidi="th-TH"/>
              </w:rPr>
            </w:pPr>
          </w:p>
        </w:tc>
        <w:tc>
          <w:tcPr>
            <w:tcW w:w="11163" w:type="dxa"/>
            <w:gridSpan w:val="26"/>
          </w:tcPr>
          <w:p w14:paraId="43E1209F" w14:textId="77777777" w:rsidR="00521988" w:rsidRPr="00AB5DFA" w:rsidRDefault="00521988" w:rsidP="00080F43">
            <w:pPr>
              <w:spacing w:line="220" w:lineRule="exact"/>
              <w:ind w:left="-18" w:right="-270"/>
              <w:jc w:val="center"/>
              <w:rPr>
                <w:rFonts w:cs="Times New Roman"/>
                <w:sz w:val="20"/>
                <w:cs/>
                <w:lang w:bidi="th-TH"/>
              </w:rPr>
            </w:pPr>
            <w:r w:rsidRPr="00AB5DFA">
              <w:rPr>
                <w:rFonts w:cs="Times New Roman"/>
                <w:b/>
                <w:bCs/>
                <w:sz w:val="20"/>
                <w:lang w:bidi="th-TH"/>
              </w:rPr>
              <w:t>Consolidated</w:t>
            </w:r>
          </w:p>
        </w:tc>
      </w:tr>
      <w:tr w:rsidR="00521988" w:rsidRPr="00AB5DFA" w14:paraId="700D7151" w14:textId="77777777" w:rsidTr="00080F43">
        <w:trPr>
          <w:cantSplit/>
        </w:trPr>
        <w:tc>
          <w:tcPr>
            <w:tcW w:w="2970" w:type="dxa"/>
            <w:shd w:val="clear" w:color="auto" w:fill="auto"/>
          </w:tcPr>
          <w:p w14:paraId="48BAC7CD" w14:textId="77777777" w:rsidR="00521988" w:rsidRPr="00AB5DFA" w:rsidRDefault="00521988" w:rsidP="00080F43">
            <w:pPr>
              <w:tabs>
                <w:tab w:val="left" w:pos="360"/>
              </w:tabs>
              <w:spacing w:line="220" w:lineRule="exact"/>
              <w:ind w:left="-18" w:right="-270"/>
              <w:rPr>
                <w:rFonts w:cs="Times New Roman"/>
                <w:sz w:val="20"/>
                <w:cs/>
                <w:lang w:bidi="th-TH"/>
              </w:rPr>
            </w:pPr>
          </w:p>
        </w:tc>
        <w:tc>
          <w:tcPr>
            <w:tcW w:w="630" w:type="dxa"/>
            <w:shd w:val="clear" w:color="auto" w:fill="auto"/>
          </w:tcPr>
          <w:p w14:paraId="408FCE8D" w14:textId="77777777" w:rsidR="00521988" w:rsidRPr="00AB5DFA" w:rsidRDefault="00521988" w:rsidP="00080F43">
            <w:pPr>
              <w:spacing w:line="220" w:lineRule="exact"/>
              <w:ind w:left="-200" w:right="-274"/>
              <w:jc w:val="center"/>
              <w:rPr>
                <w:rFonts w:cs="Times New Roman"/>
                <w:i/>
                <w:iCs/>
                <w:sz w:val="20"/>
              </w:rPr>
            </w:pPr>
          </w:p>
        </w:tc>
        <w:tc>
          <w:tcPr>
            <w:tcW w:w="5366" w:type="dxa"/>
            <w:gridSpan w:val="10"/>
          </w:tcPr>
          <w:p w14:paraId="67F3D136"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Carrying amount</w:t>
            </w:r>
          </w:p>
        </w:tc>
        <w:tc>
          <w:tcPr>
            <w:tcW w:w="237" w:type="dxa"/>
            <w:gridSpan w:val="2"/>
            <w:shd w:val="clear" w:color="auto" w:fill="auto"/>
          </w:tcPr>
          <w:p w14:paraId="0FADE43B" w14:textId="77777777" w:rsidR="00521988" w:rsidRPr="00AB5DFA" w:rsidRDefault="00521988" w:rsidP="00080F43">
            <w:pPr>
              <w:spacing w:line="220" w:lineRule="exact"/>
              <w:ind w:left="-117" w:right="-90"/>
              <w:jc w:val="center"/>
              <w:rPr>
                <w:rFonts w:cs="Times New Roman"/>
                <w:sz w:val="20"/>
              </w:rPr>
            </w:pPr>
          </w:p>
        </w:tc>
        <w:tc>
          <w:tcPr>
            <w:tcW w:w="5560" w:type="dxa"/>
            <w:gridSpan w:val="14"/>
            <w:tcBorders>
              <w:bottom w:val="single" w:sz="4" w:space="0" w:color="auto"/>
            </w:tcBorders>
            <w:shd w:val="clear" w:color="auto" w:fill="auto"/>
            <w:vAlign w:val="bottom"/>
          </w:tcPr>
          <w:p w14:paraId="1D195638"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Fair value</w:t>
            </w:r>
          </w:p>
        </w:tc>
      </w:tr>
      <w:tr w:rsidR="00521988" w:rsidRPr="00AB5DFA" w14:paraId="29E1CE16" w14:textId="77777777" w:rsidTr="00080F43">
        <w:trPr>
          <w:cantSplit/>
        </w:trPr>
        <w:tc>
          <w:tcPr>
            <w:tcW w:w="2970" w:type="dxa"/>
            <w:shd w:val="clear" w:color="auto" w:fill="auto"/>
          </w:tcPr>
          <w:p w14:paraId="4EC11B7F" w14:textId="77777777" w:rsidR="00521988" w:rsidRPr="00AB5DFA" w:rsidRDefault="00521988" w:rsidP="00080F43">
            <w:pPr>
              <w:tabs>
                <w:tab w:val="left" w:pos="360"/>
              </w:tabs>
              <w:spacing w:line="220" w:lineRule="exact"/>
              <w:ind w:left="-18" w:right="-270"/>
              <w:rPr>
                <w:rFonts w:cs="Times New Roman"/>
                <w:sz w:val="20"/>
                <w:cs/>
                <w:lang w:bidi="th-TH"/>
              </w:rPr>
            </w:pPr>
          </w:p>
        </w:tc>
        <w:tc>
          <w:tcPr>
            <w:tcW w:w="630" w:type="dxa"/>
            <w:shd w:val="clear" w:color="auto" w:fill="auto"/>
          </w:tcPr>
          <w:p w14:paraId="6148C6B4" w14:textId="77777777" w:rsidR="00521988" w:rsidRPr="00AB5DFA" w:rsidRDefault="00521988" w:rsidP="00080F43">
            <w:pPr>
              <w:spacing w:line="220" w:lineRule="exact"/>
              <w:ind w:left="-200" w:right="-274"/>
              <w:jc w:val="center"/>
              <w:rPr>
                <w:rFonts w:cs="Times New Roman"/>
                <w:i/>
                <w:iCs/>
                <w:sz w:val="20"/>
              </w:rPr>
            </w:pPr>
          </w:p>
        </w:tc>
        <w:tc>
          <w:tcPr>
            <w:tcW w:w="1170" w:type="dxa"/>
            <w:tcBorders>
              <w:top w:val="single" w:sz="4" w:space="0" w:color="auto"/>
            </w:tcBorders>
            <w:shd w:val="clear" w:color="auto" w:fill="auto"/>
            <w:vAlign w:val="bottom"/>
          </w:tcPr>
          <w:p w14:paraId="3FFBD2FD" w14:textId="77777777" w:rsidR="00521988" w:rsidRPr="00AB5DFA" w:rsidRDefault="00521988" w:rsidP="00080F43">
            <w:pPr>
              <w:spacing w:line="220" w:lineRule="exact"/>
              <w:ind w:left="-117" w:right="-108"/>
              <w:jc w:val="center"/>
              <w:rPr>
                <w:sz w:val="20"/>
                <w:szCs w:val="25"/>
                <w:lang w:val="en-US" w:bidi="th-TH"/>
              </w:rPr>
            </w:pPr>
            <w:r w:rsidRPr="00AB5DFA">
              <w:rPr>
                <w:sz w:val="20"/>
                <w:szCs w:val="25"/>
                <w:lang w:val="en-US" w:bidi="th-TH"/>
              </w:rPr>
              <w:t>Hedging</w:t>
            </w:r>
          </w:p>
        </w:tc>
        <w:tc>
          <w:tcPr>
            <w:tcW w:w="270" w:type="dxa"/>
            <w:tcBorders>
              <w:top w:val="single" w:sz="4" w:space="0" w:color="auto"/>
            </w:tcBorders>
          </w:tcPr>
          <w:p w14:paraId="3ADA0775" w14:textId="77777777" w:rsidR="00521988" w:rsidRPr="00AB5DFA" w:rsidRDefault="00521988" w:rsidP="00080F43">
            <w:pPr>
              <w:spacing w:line="220" w:lineRule="exact"/>
              <w:ind w:left="-117" w:right="-90"/>
              <w:jc w:val="center"/>
              <w:rPr>
                <w:rFonts w:cs="Times New Roman"/>
                <w:sz w:val="20"/>
              </w:rPr>
            </w:pPr>
          </w:p>
        </w:tc>
        <w:tc>
          <w:tcPr>
            <w:tcW w:w="1080" w:type="dxa"/>
            <w:tcBorders>
              <w:top w:val="single" w:sz="4" w:space="0" w:color="auto"/>
            </w:tcBorders>
          </w:tcPr>
          <w:p w14:paraId="595CDB49" w14:textId="77777777" w:rsidR="00521988" w:rsidRPr="00AB5DFA" w:rsidRDefault="00521988" w:rsidP="00080F43">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5A5559CF" w14:textId="77777777" w:rsidR="00521988" w:rsidRPr="00AB5DFA" w:rsidRDefault="00521988" w:rsidP="00080F43">
            <w:pPr>
              <w:spacing w:line="220" w:lineRule="exact"/>
              <w:ind w:left="-117" w:right="-90"/>
              <w:jc w:val="center"/>
              <w:rPr>
                <w:rFonts w:cs="Times New Roman"/>
                <w:sz w:val="20"/>
              </w:rPr>
            </w:pPr>
          </w:p>
        </w:tc>
        <w:tc>
          <w:tcPr>
            <w:tcW w:w="1148" w:type="dxa"/>
            <w:gridSpan w:val="2"/>
            <w:tcBorders>
              <w:top w:val="single" w:sz="4" w:space="0" w:color="auto"/>
            </w:tcBorders>
            <w:shd w:val="clear" w:color="auto" w:fill="auto"/>
            <w:vAlign w:val="bottom"/>
          </w:tcPr>
          <w:p w14:paraId="17632F52"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Amortised</w:t>
            </w:r>
          </w:p>
        </w:tc>
        <w:tc>
          <w:tcPr>
            <w:tcW w:w="238" w:type="dxa"/>
            <w:gridSpan w:val="2"/>
            <w:tcBorders>
              <w:top w:val="single" w:sz="4" w:space="0" w:color="auto"/>
            </w:tcBorders>
            <w:shd w:val="clear" w:color="auto" w:fill="auto"/>
          </w:tcPr>
          <w:p w14:paraId="531B1D74" w14:textId="77777777" w:rsidR="00521988" w:rsidRPr="00AB5DFA" w:rsidRDefault="00521988" w:rsidP="00080F43">
            <w:pPr>
              <w:spacing w:line="220" w:lineRule="exact"/>
              <w:ind w:left="-117" w:right="-90"/>
              <w:jc w:val="center"/>
              <w:rPr>
                <w:rFonts w:cs="Times New Roman"/>
                <w:sz w:val="20"/>
              </w:rPr>
            </w:pPr>
          </w:p>
        </w:tc>
        <w:tc>
          <w:tcPr>
            <w:tcW w:w="1190" w:type="dxa"/>
            <w:gridSpan w:val="2"/>
            <w:tcBorders>
              <w:top w:val="single" w:sz="4" w:space="0" w:color="auto"/>
            </w:tcBorders>
            <w:shd w:val="clear" w:color="auto" w:fill="auto"/>
            <w:vAlign w:val="bottom"/>
          </w:tcPr>
          <w:p w14:paraId="5245BB9D" w14:textId="77777777" w:rsidR="00521988" w:rsidRPr="00AB5DFA" w:rsidRDefault="00521988" w:rsidP="00080F43">
            <w:pPr>
              <w:spacing w:line="220" w:lineRule="exact"/>
              <w:ind w:left="-117" w:right="-90"/>
              <w:jc w:val="center"/>
              <w:rPr>
                <w:rFonts w:cs="Times New Roman"/>
                <w:sz w:val="20"/>
              </w:rPr>
            </w:pPr>
          </w:p>
        </w:tc>
        <w:tc>
          <w:tcPr>
            <w:tcW w:w="237" w:type="dxa"/>
            <w:gridSpan w:val="2"/>
            <w:shd w:val="clear" w:color="auto" w:fill="auto"/>
          </w:tcPr>
          <w:p w14:paraId="583B5305" w14:textId="77777777" w:rsidR="00521988" w:rsidRPr="00AB5DFA" w:rsidRDefault="00521988" w:rsidP="00080F43">
            <w:pPr>
              <w:spacing w:line="220" w:lineRule="exact"/>
              <w:ind w:left="-117" w:right="-90"/>
              <w:jc w:val="center"/>
              <w:rPr>
                <w:rFonts w:cs="Times New Roman"/>
                <w:sz w:val="20"/>
              </w:rPr>
            </w:pPr>
          </w:p>
        </w:tc>
        <w:tc>
          <w:tcPr>
            <w:tcW w:w="1152" w:type="dxa"/>
            <w:gridSpan w:val="2"/>
            <w:tcBorders>
              <w:top w:val="single" w:sz="4" w:space="0" w:color="auto"/>
            </w:tcBorders>
            <w:shd w:val="clear" w:color="auto" w:fill="auto"/>
            <w:vAlign w:val="bottom"/>
          </w:tcPr>
          <w:p w14:paraId="76ECD09D" w14:textId="77777777" w:rsidR="00521988" w:rsidRPr="00AB5DFA" w:rsidRDefault="00521988" w:rsidP="00080F43">
            <w:pPr>
              <w:spacing w:line="220" w:lineRule="exact"/>
              <w:ind w:left="-117" w:right="-90"/>
              <w:jc w:val="center"/>
              <w:rPr>
                <w:rFonts w:cs="Times New Roman"/>
                <w:sz w:val="20"/>
              </w:rPr>
            </w:pPr>
          </w:p>
        </w:tc>
        <w:tc>
          <w:tcPr>
            <w:tcW w:w="238" w:type="dxa"/>
            <w:gridSpan w:val="2"/>
            <w:tcBorders>
              <w:top w:val="single" w:sz="4" w:space="0" w:color="auto"/>
            </w:tcBorders>
            <w:shd w:val="clear" w:color="auto" w:fill="auto"/>
          </w:tcPr>
          <w:p w14:paraId="760C0327" w14:textId="77777777" w:rsidR="00521988" w:rsidRPr="00AB5DFA" w:rsidRDefault="00521988" w:rsidP="00080F43">
            <w:pPr>
              <w:spacing w:line="220" w:lineRule="exact"/>
              <w:ind w:left="-117" w:right="-90"/>
              <w:jc w:val="center"/>
              <w:rPr>
                <w:rFonts w:cs="Times New Roman"/>
                <w:sz w:val="20"/>
              </w:rPr>
            </w:pPr>
          </w:p>
        </w:tc>
        <w:tc>
          <w:tcPr>
            <w:tcW w:w="1177" w:type="dxa"/>
            <w:gridSpan w:val="2"/>
            <w:tcBorders>
              <w:top w:val="single" w:sz="4" w:space="0" w:color="auto"/>
            </w:tcBorders>
            <w:shd w:val="clear" w:color="auto" w:fill="auto"/>
          </w:tcPr>
          <w:p w14:paraId="45E1F391" w14:textId="77777777" w:rsidR="00521988" w:rsidRPr="00AB5DFA" w:rsidRDefault="00521988" w:rsidP="00080F43">
            <w:pPr>
              <w:spacing w:line="220" w:lineRule="exact"/>
              <w:ind w:left="-117" w:right="-90"/>
              <w:jc w:val="center"/>
              <w:rPr>
                <w:rFonts w:cs="Times New Roman"/>
                <w:sz w:val="20"/>
              </w:rPr>
            </w:pPr>
          </w:p>
        </w:tc>
        <w:tc>
          <w:tcPr>
            <w:tcW w:w="238" w:type="dxa"/>
            <w:gridSpan w:val="2"/>
            <w:tcBorders>
              <w:top w:val="single" w:sz="4" w:space="0" w:color="auto"/>
            </w:tcBorders>
            <w:shd w:val="clear" w:color="auto" w:fill="auto"/>
          </w:tcPr>
          <w:p w14:paraId="0849DA05" w14:textId="77777777" w:rsidR="00521988" w:rsidRPr="00AB5DFA" w:rsidRDefault="00521988" w:rsidP="00080F43">
            <w:pPr>
              <w:spacing w:line="220" w:lineRule="exact"/>
              <w:ind w:left="-117" w:right="-90"/>
              <w:jc w:val="center"/>
              <w:rPr>
                <w:rFonts w:cs="Times New Roman"/>
                <w:sz w:val="20"/>
              </w:rPr>
            </w:pPr>
          </w:p>
        </w:tc>
        <w:tc>
          <w:tcPr>
            <w:tcW w:w="1227" w:type="dxa"/>
            <w:gridSpan w:val="2"/>
            <w:tcBorders>
              <w:top w:val="single" w:sz="4" w:space="0" w:color="auto"/>
            </w:tcBorders>
            <w:shd w:val="clear" w:color="auto" w:fill="auto"/>
          </w:tcPr>
          <w:p w14:paraId="143DAB37" w14:textId="77777777" w:rsidR="00521988" w:rsidRPr="00AB5DFA" w:rsidRDefault="00521988" w:rsidP="00080F43">
            <w:pPr>
              <w:spacing w:line="220" w:lineRule="exact"/>
              <w:ind w:left="-117" w:right="-90"/>
              <w:jc w:val="center"/>
              <w:rPr>
                <w:rFonts w:cs="Times New Roman"/>
                <w:sz w:val="20"/>
              </w:rPr>
            </w:pPr>
          </w:p>
        </w:tc>
        <w:tc>
          <w:tcPr>
            <w:tcW w:w="243" w:type="dxa"/>
            <w:gridSpan w:val="2"/>
            <w:tcBorders>
              <w:top w:val="single" w:sz="4" w:space="0" w:color="auto"/>
            </w:tcBorders>
            <w:shd w:val="clear" w:color="auto" w:fill="auto"/>
          </w:tcPr>
          <w:p w14:paraId="1CDE15B4" w14:textId="77777777" w:rsidR="00521988" w:rsidRPr="00AB5DFA" w:rsidRDefault="00521988" w:rsidP="00080F43">
            <w:pPr>
              <w:spacing w:line="220" w:lineRule="exact"/>
              <w:ind w:left="-117" w:right="-90"/>
              <w:jc w:val="center"/>
              <w:rPr>
                <w:rFonts w:cs="Times New Roman"/>
                <w:sz w:val="20"/>
              </w:rPr>
            </w:pPr>
          </w:p>
        </w:tc>
        <w:tc>
          <w:tcPr>
            <w:tcW w:w="1285" w:type="dxa"/>
            <w:gridSpan w:val="2"/>
            <w:tcBorders>
              <w:top w:val="single" w:sz="4" w:space="0" w:color="auto"/>
            </w:tcBorders>
            <w:shd w:val="clear" w:color="auto" w:fill="auto"/>
          </w:tcPr>
          <w:p w14:paraId="0EF36120" w14:textId="77777777" w:rsidR="00521988" w:rsidRPr="00AB5DFA" w:rsidRDefault="00521988" w:rsidP="00080F43">
            <w:pPr>
              <w:spacing w:line="220" w:lineRule="exact"/>
              <w:ind w:left="-117" w:right="-90"/>
              <w:jc w:val="center"/>
              <w:rPr>
                <w:rFonts w:cs="Times New Roman"/>
                <w:sz w:val="20"/>
              </w:rPr>
            </w:pPr>
          </w:p>
        </w:tc>
      </w:tr>
      <w:tr w:rsidR="00521988" w:rsidRPr="00AB5DFA" w14:paraId="053F80A0" w14:textId="77777777" w:rsidTr="00080F43">
        <w:trPr>
          <w:cantSplit/>
        </w:trPr>
        <w:tc>
          <w:tcPr>
            <w:tcW w:w="2970" w:type="dxa"/>
            <w:shd w:val="clear" w:color="auto" w:fill="auto"/>
          </w:tcPr>
          <w:p w14:paraId="56ABE414" w14:textId="77777777" w:rsidR="00521988" w:rsidRPr="00AB5DFA" w:rsidRDefault="00521988" w:rsidP="00080F43">
            <w:pPr>
              <w:tabs>
                <w:tab w:val="left" w:pos="250"/>
              </w:tabs>
              <w:spacing w:line="220" w:lineRule="exact"/>
              <w:ind w:left="-18" w:right="-270"/>
              <w:rPr>
                <w:rFonts w:cs="Times New Roman"/>
                <w:b/>
                <w:bCs/>
                <w:sz w:val="20"/>
                <w:cs/>
                <w:lang w:bidi="th-TH"/>
              </w:rPr>
            </w:pPr>
          </w:p>
        </w:tc>
        <w:tc>
          <w:tcPr>
            <w:tcW w:w="630" w:type="dxa"/>
            <w:shd w:val="clear" w:color="auto" w:fill="auto"/>
          </w:tcPr>
          <w:p w14:paraId="1B59B50D" w14:textId="77777777" w:rsidR="00521988" w:rsidRPr="00AB5DFA" w:rsidRDefault="00521988" w:rsidP="00080F43">
            <w:pPr>
              <w:spacing w:line="220" w:lineRule="exact"/>
              <w:ind w:left="-200" w:right="-274"/>
              <w:jc w:val="center"/>
              <w:rPr>
                <w:rFonts w:cs="Times New Roman"/>
                <w:i/>
                <w:iCs/>
                <w:sz w:val="20"/>
              </w:rPr>
            </w:pPr>
            <w:r w:rsidRPr="00AB5DFA">
              <w:rPr>
                <w:rFonts w:cs="Times New Roman"/>
                <w:i/>
                <w:iCs/>
                <w:sz w:val="20"/>
              </w:rPr>
              <w:t>Note</w:t>
            </w:r>
          </w:p>
        </w:tc>
        <w:tc>
          <w:tcPr>
            <w:tcW w:w="1170" w:type="dxa"/>
            <w:shd w:val="clear" w:color="auto" w:fill="auto"/>
            <w:vAlign w:val="bottom"/>
          </w:tcPr>
          <w:p w14:paraId="5B8368C5" w14:textId="77777777" w:rsidR="00521988" w:rsidRPr="00AB5DFA" w:rsidRDefault="00521988" w:rsidP="00080F43">
            <w:pPr>
              <w:spacing w:line="220" w:lineRule="exact"/>
              <w:ind w:left="-117" w:right="-108"/>
              <w:jc w:val="center"/>
              <w:rPr>
                <w:rFonts w:cs="Times New Roman"/>
                <w:sz w:val="20"/>
                <w:lang w:val="en-US"/>
              </w:rPr>
            </w:pPr>
            <w:r w:rsidRPr="00AB5DFA">
              <w:rPr>
                <w:rFonts w:cs="Times New Roman"/>
                <w:sz w:val="20"/>
              </w:rPr>
              <w:t>instruments</w:t>
            </w:r>
          </w:p>
        </w:tc>
        <w:tc>
          <w:tcPr>
            <w:tcW w:w="270" w:type="dxa"/>
          </w:tcPr>
          <w:p w14:paraId="5B573E7B" w14:textId="77777777" w:rsidR="00521988" w:rsidRPr="00AB5DFA" w:rsidRDefault="00521988" w:rsidP="00080F43">
            <w:pPr>
              <w:spacing w:line="220" w:lineRule="exact"/>
              <w:ind w:left="-117" w:right="-90"/>
              <w:jc w:val="center"/>
              <w:rPr>
                <w:rFonts w:cs="Times New Roman"/>
                <w:sz w:val="20"/>
              </w:rPr>
            </w:pPr>
          </w:p>
        </w:tc>
        <w:tc>
          <w:tcPr>
            <w:tcW w:w="1080" w:type="dxa"/>
          </w:tcPr>
          <w:p w14:paraId="3D04EA9F"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FVOCI</w:t>
            </w:r>
          </w:p>
        </w:tc>
        <w:tc>
          <w:tcPr>
            <w:tcW w:w="270" w:type="dxa"/>
            <w:shd w:val="clear" w:color="auto" w:fill="auto"/>
          </w:tcPr>
          <w:p w14:paraId="00A9ABDC" w14:textId="77777777" w:rsidR="00521988" w:rsidRPr="00AB5DFA" w:rsidRDefault="00521988" w:rsidP="00080F43">
            <w:pPr>
              <w:spacing w:line="220" w:lineRule="exact"/>
              <w:ind w:left="-117" w:right="-90"/>
              <w:jc w:val="center"/>
              <w:rPr>
                <w:rFonts w:cs="Times New Roman"/>
                <w:sz w:val="20"/>
              </w:rPr>
            </w:pPr>
          </w:p>
        </w:tc>
        <w:tc>
          <w:tcPr>
            <w:tcW w:w="1148" w:type="dxa"/>
            <w:gridSpan w:val="2"/>
            <w:shd w:val="clear" w:color="auto" w:fill="auto"/>
            <w:vAlign w:val="bottom"/>
          </w:tcPr>
          <w:p w14:paraId="0832BF16"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lang w:bidi="th-TH"/>
              </w:rPr>
              <w:t>cost</w:t>
            </w:r>
          </w:p>
        </w:tc>
        <w:tc>
          <w:tcPr>
            <w:tcW w:w="238" w:type="dxa"/>
            <w:gridSpan w:val="2"/>
            <w:shd w:val="clear" w:color="auto" w:fill="auto"/>
          </w:tcPr>
          <w:p w14:paraId="1DD97042" w14:textId="77777777" w:rsidR="00521988" w:rsidRPr="00AB5DFA" w:rsidRDefault="00521988" w:rsidP="00080F43">
            <w:pPr>
              <w:spacing w:line="220" w:lineRule="exact"/>
              <w:ind w:left="-117" w:right="-90"/>
              <w:jc w:val="center"/>
              <w:rPr>
                <w:rFonts w:cs="Times New Roman"/>
                <w:sz w:val="20"/>
              </w:rPr>
            </w:pPr>
          </w:p>
        </w:tc>
        <w:tc>
          <w:tcPr>
            <w:tcW w:w="1190" w:type="dxa"/>
            <w:gridSpan w:val="2"/>
            <w:shd w:val="clear" w:color="auto" w:fill="auto"/>
            <w:vAlign w:val="bottom"/>
          </w:tcPr>
          <w:p w14:paraId="39B45AF9"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Total</w:t>
            </w:r>
          </w:p>
        </w:tc>
        <w:tc>
          <w:tcPr>
            <w:tcW w:w="237" w:type="dxa"/>
            <w:gridSpan w:val="2"/>
            <w:shd w:val="clear" w:color="auto" w:fill="auto"/>
          </w:tcPr>
          <w:p w14:paraId="5712CD1F" w14:textId="77777777" w:rsidR="00521988" w:rsidRPr="00AB5DFA" w:rsidRDefault="00521988" w:rsidP="00080F43">
            <w:pPr>
              <w:spacing w:line="220" w:lineRule="exact"/>
              <w:ind w:left="-117" w:right="-90"/>
              <w:jc w:val="center"/>
              <w:rPr>
                <w:rFonts w:cs="Times New Roman"/>
                <w:sz w:val="20"/>
              </w:rPr>
            </w:pPr>
          </w:p>
        </w:tc>
        <w:tc>
          <w:tcPr>
            <w:tcW w:w="1152" w:type="dxa"/>
            <w:gridSpan w:val="2"/>
            <w:shd w:val="clear" w:color="auto" w:fill="auto"/>
            <w:vAlign w:val="bottom"/>
          </w:tcPr>
          <w:p w14:paraId="07540B83"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Level 1</w:t>
            </w:r>
          </w:p>
        </w:tc>
        <w:tc>
          <w:tcPr>
            <w:tcW w:w="238" w:type="dxa"/>
            <w:gridSpan w:val="2"/>
            <w:shd w:val="clear" w:color="auto" w:fill="auto"/>
          </w:tcPr>
          <w:p w14:paraId="3E4A4D9F" w14:textId="77777777" w:rsidR="00521988" w:rsidRPr="00AB5DFA" w:rsidRDefault="00521988" w:rsidP="00080F43">
            <w:pPr>
              <w:spacing w:line="220" w:lineRule="exact"/>
              <w:ind w:left="-117" w:right="-90"/>
              <w:jc w:val="center"/>
              <w:rPr>
                <w:rFonts w:cs="Times New Roman"/>
                <w:sz w:val="20"/>
              </w:rPr>
            </w:pPr>
          </w:p>
        </w:tc>
        <w:tc>
          <w:tcPr>
            <w:tcW w:w="1177" w:type="dxa"/>
            <w:gridSpan w:val="2"/>
            <w:shd w:val="clear" w:color="auto" w:fill="auto"/>
          </w:tcPr>
          <w:p w14:paraId="4390ACF8"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Level 2</w:t>
            </w:r>
          </w:p>
        </w:tc>
        <w:tc>
          <w:tcPr>
            <w:tcW w:w="238" w:type="dxa"/>
            <w:gridSpan w:val="2"/>
            <w:shd w:val="clear" w:color="auto" w:fill="auto"/>
          </w:tcPr>
          <w:p w14:paraId="204888A0" w14:textId="77777777" w:rsidR="00521988" w:rsidRPr="00AB5DFA" w:rsidRDefault="00521988" w:rsidP="00080F43">
            <w:pPr>
              <w:spacing w:line="220" w:lineRule="exact"/>
              <w:ind w:left="-117" w:right="-90"/>
              <w:jc w:val="center"/>
              <w:rPr>
                <w:rFonts w:cs="Times New Roman"/>
                <w:sz w:val="20"/>
              </w:rPr>
            </w:pPr>
          </w:p>
        </w:tc>
        <w:tc>
          <w:tcPr>
            <w:tcW w:w="1227" w:type="dxa"/>
            <w:gridSpan w:val="2"/>
            <w:shd w:val="clear" w:color="auto" w:fill="auto"/>
          </w:tcPr>
          <w:p w14:paraId="19AE367F"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Level 3</w:t>
            </w:r>
          </w:p>
        </w:tc>
        <w:tc>
          <w:tcPr>
            <w:tcW w:w="243" w:type="dxa"/>
            <w:gridSpan w:val="2"/>
            <w:shd w:val="clear" w:color="auto" w:fill="auto"/>
          </w:tcPr>
          <w:p w14:paraId="4B6D6DD8" w14:textId="77777777" w:rsidR="00521988" w:rsidRPr="00AB5DFA" w:rsidRDefault="00521988" w:rsidP="00080F43">
            <w:pPr>
              <w:spacing w:line="220" w:lineRule="exact"/>
              <w:ind w:left="-117" w:right="-90"/>
              <w:jc w:val="center"/>
              <w:rPr>
                <w:rFonts w:cs="Times New Roman"/>
                <w:sz w:val="20"/>
              </w:rPr>
            </w:pPr>
          </w:p>
        </w:tc>
        <w:tc>
          <w:tcPr>
            <w:tcW w:w="1285" w:type="dxa"/>
            <w:gridSpan w:val="2"/>
            <w:shd w:val="clear" w:color="auto" w:fill="auto"/>
          </w:tcPr>
          <w:p w14:paraId="401BCACA" w14:textId="77777777" w:rsidR="00521988" w:rsidRPr="00AB5DFA" w:rsidRDefault="00521988" w:rsidP="00080F43">
            <w:pPr>
              <w:spacing w:line="220" w:lineRule="exact"/>
              <w:ind w:left="-117" w:right="-90"/>
              <w:jc w:val="center"/>
              <w:rPr>
                <w:rFonts w:cs="Times New Roman"/>
                <w:sz w:val="20"/>
              </w:rPr>
            </w:pPr>
            <w:r w:rsidRPr="00AB5DFA">
              <w:rPr>
                <w:rFonts w:cs="Times New Roman"/>
                <w:sz w:val="20"/>
              </w:rPr>
              <w:t>Total</w:t>
            </w:r>
          </w:p>
        </w:tc>
      </w:tr>
      <w:tr w:rsidR="00521988" w:rsidRPr="00AB5DFA" w14:paraId="5CC6E23A" w14:textId="77777777" w:rsidTr="00080F43">
        <w:trPr>
          <w:cantSplit/>
        </w:trPr>
        <w:tc>
          <w:tcPr>
            <w:tcW w:w="2970" w:type="dxa"/>
            <w:shd w:val="clear" w:color="auto" w:fill="auto"/>
          </w:tcPr>
          <w:p w14:paraId="70363A69" w14:textId="77777777" w:rsidR="00521988" w:rsidRPr="00AB5DFA" w:rsidRDefault="00521988" w:rsidP="00080F43">
            <w:pPr>
              <w:tabs>
                <w:tab w:val="left" w:pos="250"/>
              </w:tabs>
              <w:spacing w:line="220" w:lineRule="exact"/>
              <w:ind w:left="-18" w:right="-270"/>
              <w:rPr>
                <w:rFonts w:cs="Times New Roman"/>
                <w:b/>
                <w:bCs/>
                <w:sz w:val="20"/>
                <w:cs/>
                <w:lang w:bidi="th-TH"/>
              </w:rPr>
            </w:pPr>
          </w:p>
        </w:tc>
        <w:tc>
          <w:tcPr>
            <w:tcW w:w="630" w:type="dxa"/>
            <w:shd w:val="clear" w:color="auto" w:fill="auto"/>
          </w:tcPr>
          <w:p w14:paraId="6B6BC880" w14:textId="77777777" w:rsidR="00521988" w:rsidRPr="00AB5DFA" w:rsidRDefault="00521988" w:rsidP="00080F43">
            <w:pPr>
              <w:spacing w:line="220" w:lineRule="exact"/>
              <w:ind w:left="-200" w:right="-274"/>
              <w:jc w:val="center"/>
              <w:rPr>
                <w:rFonts w:cs="Times New Roman"/>
                <w:i/>
                <w:iCs/>
                <w:sz w:val="20"/>
              </w:rPr>
            </w:pPr>
          </w:p>
        </w:tc>
        <w:tc>
          <w:tcPr>
            <w:tcW w:w="11163" w:type="dxa"/>
            <w:gridSpan w:val="26"/>
            <w:shd w:val="clear" w:color="auto" w:fill="auto"/>
            <w:vAlign w:val="bottom"/>
          </w:tcPr>
          <w:p w14:paraId="20F7C82B" w14:textId="77777777" w:rsidR="00521988" w:rsidRPr="00AB5DFA" w:rsidRDefault="00521988" w:rsidP="00080F43">
            <w:pPr>
              <w:spacing w:line="220" w:lineRule="exact"/>
              <w:ind w:left="-117" w:right="-90"/>
              <w:jc w:val="center"/>
              <w:rPr>
                <w:rFonts w:cs="Times New Roman"/>
                <w:i/>
                <w:iCs/>
                <w:sz w:val="20"/>
              </w:rPr>
            </w:pPr>
            <w:r w:rsidRPr="00AB5DFA">
              <w:rPr>
                <w:rFonts w:cs="Times New Roman"/>
                <w:i/>
                <w:iCs/>
                <w:sz w:val="20"/>
              </w:rPr>
              <w:t>(In thousand Baht)</w:t>
            </w:r>
          </w:p>
        </w:tc>
      </w:tr>
      <w:tr w:rsidR="00521988" w:rsidRPr="00AB5DFA" w14:paraId="18CB0FBB" w14:textId="77777777" w:rsidTr="00080F43">
        <w:trPr>
          <w:cantSplit/>
        </w:trPr>
        <w:tc>
          <w:tcPr>
            <w:tcW w:w="2970" w:type="dxa"/>
            <w:shd w:val="clear" w:color="auto" w:fill="auto"/>
          </w:tcPr>
          <w:p w14:paraId="54E1A548" w14:textId="3CF86638" w:rsidR="00521988" w:rsidRPr="00AB5DFA" w:rsidRDefault="00521988" w:rsidP="00080F43">
            <w:pPr>
              <w:tabs>
                <w:tab w:val="left" w:pos="250"/>
              </w:tabs>
              <w:spacing w:line="220" w:lineRule="exact"/>
              <w:ind w:left="-18" w:right="-270"/>
              <w:rPr>
                <w:rFonts w:cs="Times New Roman"/>
                <w:b/>
                <w:bCs/>
                <w:i/>
                <w:iCs/>
                <w:sz w:val="20"/>
                <w:cs/>
                <w:lang w:bidi="th-TH"/>
              </w:rPr>
            </w:pPr>
            <w:r w:rsidRPr="00AB5DFA">
              <w:rPr>
                <w:rFonts w:cs="Times New Roman"/>
                <w:b/>
                <w:bCs/>
                <w:sz w:val="20"/>
                <w:lang w:bidi="th-TH"/>
              </w:rPr>
              <w:t>2023</w:t>
            </w:r>
          </w:p>
        </w:tc>
        <w:tc>
          <w:tcPr>
            <w:tcW w:w="630" w:type="dxa"/>
            <w:shd w:val="clear" w:color="auto" w:fill="auto"/>
          </w:tcPr>
          <w:p w14:paraId="6F8EAFAB" w14:textId="77777777" w:rsidR="00521988" w:rsidRPr="00AB5DFA" w:rsidRDefault="00521988" w:rsidP="00080F43">
            <w:pPr>
              <w:spacing w:line="220" w:lineRule="exact"/>
              <w:ind w:left="-200" w:right="-274"/>
              <w:rPr>
                <w:rFonts w:cs="Times New Roman"/>
                <w:i/>
                <w:iCs/>
                <w:sz w:val="20"/>
              </w:rPr>
            </w:pPr>
          </w:p>
        </w:tc>
        <w:tc>
          <w:tcPr>
            <w:tcW w:w="1170" w:type="dxa"/>
            <w:shd w:val="clear" w:color="auto" w:fill="auto"/>
            <w:vAlign w:val="bottom"/>
          </w:tcPr>
          <w:p w14:paraId="4FF61E45" w14:textId="77777777" w:rsidR="00521988" w:rsidRPr="00AB5DFA" w:rsidRDefault="00521988" w:rsidP="00080F43">
            <w:pPr>
              <w:tabs>
                <w:tab w:val="decimal" w:pos="880"/>
              </w:tabs>
              <w:spacing w:line="220" w:lineRule="exact"/>
              <w:ind w:left="-135" w:right="-108"/>
              <w:rPr>
                <w:rFonts w:cs="Times New Roman"/>
                <w:sz w:val="20"/>
              </w:rPr>
            </w:pPr>
          </w:p>
        </w:tc>
        <w:tc>
          <w:tcPr>
            <w:tcW w:w="270" w:type="dxa"/>
          </w:tcPr>
          <w:p w14:paraId="2FF40D51" w14:textId="77777777" w:rsidR="00521988" w:rsidRPr="00AB5DFA" w:rsidRDefault="00521988" w:rsidP="00080F43">
            <w:pPr>
              <w:tabs>
                <w:tab w:val="decimal" w:pos="880"/>
              </w:tabs>
              <w:spacing w:line="220" w:lineRule="exact"/>
              <w:ind w:left="-135" w:right="-108"/>
              <w:rPr>
                <w:rFonts w:cs="Times New Roman"/>
                <w:sz w:val="20"/>
                <w:rtl/>
                <w:cs/>
              </w:rPr>
            </w:pPr>
          </w:p>
        </w:tc>
        <w:tc>
          <w:tcPr>
            <w:tcW w:w="1080" w:type="dxa"/>
          </w:tcPr>
          <w:p w14:paraId="40AFA482" w14:textId="77777777" w:rsidR="00521988" w:rsidRPr="00AB5DFA" w:rsidRDefault="00521988" w:rsidP="00080F43">
            <w:pPr>
              <w:tabs>
                <w:tab w:val="decimal" w:pos="880"/>
              </w:tabs>
              <w:spacing w:line="220" w:lineRule="exact"/>
              <w:ind w:left="-135" w:right="-108"/>
              <w:rPr>
                <w:rFonts w:cs="Times New Roman"/>
                <w:sz w:val="20"/>
                <w:rtl/>
                <w:cs/>
              </w:rPr>
            </w:pPr>
          </w:p>
        </w:tc>
        <w:tc>
          <w:tcPr>
            <w:tcW w:w="270" w:type="dxa"/>
            <w:shd w:val="clear" w:color="auto" w:fill="auto"/>
          </w:tcPr>
          <w:p w14:paraId="2D46DF07" w14:textId="77777777" w:rsidR="00521988" w:rsidRPr="00AB5DFA" w:rsidRDefault="00521988" w:rsidP="00080F43">
            <w:pPr>
              <w:tabs>
                <w:tab w:val="decimal" w:pos="880"/>
              </w:tabs>
              <w:spacing w:line="220" w:lineRule="exact"/>
              <w:ind w:left="-135" w:right="-108"/>
              <w:rPr>
                <w:rFonts w:cs="Times New Roman"/>
                <w:sz w:val="20"/>
                <w:rtl/>
                <w:cs/>
              </w:rPr>
            </w:pPr>
          </w:p>
        </w:tc>
        <w:tc>
          <w:tcPr>
            <w:tcW w:w="1148" w:type="dxa"/>
            <w:gridSpan w:val="2"/>
            <w:shd w:val="clear" w:color="auto" w:fill="auto"/>
            <w:vAlign w:val="bottom"/>
          </w:tcPr>
          <w:p w14:paraId="12E6D42E" w14:textId="77777777" w:rsidR="00521988" w:rsidRPr="00AB5DFA" w:rsidRDefault="00521988" w:rsidP="00080F43">
            <w:pPr>
              <w:tabs>
                <w:tab w:val="decimal" w:pos="967"/>
              </w:tabs>
              <w:spacing w:line="220" w:lineRule="exact"/>
              <w:ind w:left="-135" w:right="-108"/>
              <w:rPr>
                <w:rFonts w:cs="Times New Roman"/>
                <w:sz w:val="20"/>
              </w:rPr>
            </w:pPr>
          </w:p>
        </w:tc>
        <w:tc>
          <w:tcPr>
            <w:tcW w:w="238" w:type="dxa"/>
            <w:gridSpan w:val="2"/>
            <w:shd w:val="clear" w:color="auto" w:fill="auto"/>
          </w:tcPr>
          <w:p w14:paraId="3C66AAE0" w14:textId="77777777" w:rsidR="00521988" w:rsidRPr="00AB5DFA" w:rsidRDefault="00521988" w:rsidP="00080F43">
            <w:pPr>
              <w:tabs>
                <w:tab w:val="decimal" w:pos="880"/>
              </w:tabs>
              <w:spacing w:line="220" w:lineRule="exact"/>
              <w:ind w:left="-135" w:right="-108"/>
              <w:rPr>
                <w:rFonts w:cs="Times New Roman"/>
                <w:sz w:val="20"/>
              </w:rPr>
            </w:pPr>
          </w:p>
        </w:tc>
        <w:tc>
          <w:tcPr>
            <w:tcW w:w="1190" w:type="dxa"/>
            <w:gridSpan w:val="2"/>
            <w:shd w:val="clear" w:color="auto" w:fill="auto"/>
            <w:vAlign w:val="bottom"/>
          </w:tcPr>
          <w:p w14:paraId="49B615C3" w14:textId="77777777" w:rsidR="00521988" w:rsidRPr="00AB5DFA" w:rsidRDefault="00521988" w:rsidP="00080F43">
            <w:pPr>
              <w:tabs>
                <w:tab w:val="decimal" w:pos="938"/>
              </w:tabs>
              <w:spacing w:line="220" w:lineRule="exact"/>
              <w:ind w:left="-135" w:right="-108"/>
              <w:rPr>
                <w:rFonts w:cs="Times New Roman"/>
                <w:sz w:val="20"/>
              </w:rPr>
            </w:pPr>
          </w:p>
        </w:tc>
        <w:tc>
          <w:tcPr>
            <w:tcW w:w="237" w:type="dxa"/>
            <w:gridSpan w:val="2"/>
            <w:shd w:val="clear" w:color="auto" w:fill="auto"/>
          </w:tcPr>
          <w:p w14:paraId="696DB121" w14:textId="77777777" w:rsidR="00521988" w:rsidRPr="00AB5DFA" w:rsidRDefault="00521988" w:rsidP="00080F43">
            <w:pPr>
              <w:tabs>
                <w:tab w:val="decimal" w:pos="880"/>
              </w:tabs>
              <w:spacing w:line="220" w:lineRule="exact"/>
              <w:ind w:left="-135" w:right="-108"/>
              <w:rPr>
                <w:rFonts w:cs="Times New Roman"/>
                <w:sz w:val="20"/>
              </w:rPr>
            </w:pPr>
          </w:p>
        </w:tc>
        <w:tc>
          <w:tcPr>
            <w:tcW w:w="1152" w:type="dxa"/>
            <w:gridSpan w:val="2"/>
            <w:shd w:val="clear" w:color="auto" w:fill="auto"/>
            <w:vAlign w:val="bottom"/>
          </w:tcPr>
          <w:p w14:paraId="30313048" w14:textId="77777777" w:rsidR="00521988" w:rsidRPr="00AB5DFA" w:rsidRDefault="00521988" w:rsidP="00080F43">
            <w:pPr>
              <w:tabs>
                <w:tab w:val="decimal" w:pos="880"/>
              </w:tabs>
              <w:spacing w:line="220" w:lineRule="exact"/>
              <w:ind w:left="-135" w:right="-108"/>
              <w:rPr>
                <w:rFonts w:cs="Times New Roman"/>
                <w:sz w:val="20"/>
              </w:rPr>
            </w:pPr>
          </w:p>
        </w:tc>
        <w:tc>
          <w:tcPr>
            <w:tcW w:w="238" w:type="dxa"/>
            <w:gridSpan w:val="2"/>
            <w:shd w:val="clear" w:color="auto" w:fill="auto"/>
          </w:tcPr>
          <w:p w14:paraId="6A160635" w14:textId="77777777" w:rsidR="00521988" w:rsidRPr="00AB5DFA" w:rsidRDefault="00521988" w:rsidP="00080F43">
            <w:pPr>
              <w:tabs>
                <w:tab w:val="decimal" w:pos="880"/>
              </w:tabs>
              <w:spacing w:line="220" w:lineRule="exact"/>
              <w:ind w:left="-135" w:right="-108"/>
              <w:rPr>
                <w:rFonts w:cs="Times New Roman"/>
                <w:sz w:val="20"/>
              </w:rPr>
            </w:pPr>
          </w:p>
        </w:tc>
        <w:tc>
          <w:tcPr>
            <w:tcW w:w="1177" w:type="dxa"/>
            <w:gridSpan w:val="2"/>
            <w:shd w:val="clear" w:color="auto" w:fill="auto"/>
            <w:vAlign w:val="bottom"/>
          </w:tcPr>
          <w:p w14:paraId="69F9071A" w14:textId="77777777" w:rsidR="00521988" w:rsidRPr="00AB5DFA" w:rsidRDefault="00521988" w:rsidP="00080F43">
            <w:pPr>
              <w:tabs>
                <w:tab w:val="decimal" w:pos="913"/>
              </w:tabs>
              <w:spacing w:line="220" w:lineRule="exact"/>
              <w:ind w:left="-135" w:right="-108"/>
              <w:rPr>
                <w:rFonts w:cs="Times New Roman"/>
                <w:sz w:val="20"/>
              </w:rPr>
            </w:pPr>
          </w:p>
        </w:tc>
        <w:tc>
          <w:tcPr>
            <w:tcW w:w="238" w:type="dxa"/>
            <w:gridSpan w:val="2"/>
            <w:shd w:val="clear" w:color="auto" w:fill="auto"/>
          </w:tcPr>
          <w:p w14:paraId="11926736" w14:textId="77777777" w:rsidR="00521988" w:rsidRPr="00AB5DFA" w:rsidRDefault="00521988" w:rsidP="00080F43">
            <w:pPr>
              <w:tabs>
                <w:tab w:val="decimal" w:pos="880"/>
              </w:tabs>
              <w:spacing w:line="220" w:lineRule="exact"/>
              <w:ind w:left="-135" w:right="-108"/>
              <w:rPr>
                <w:rFonts w:cs="Times New Roman"/>
                <w:sz w:val="20"/>
              </w:rPr>
            </w:pPr>
          </w:p>
        </w:tc>
        <w:tc>
          <w:tcPr>
            <w:tcW w:w="1227" w:type="dxa"/>
            <w:gridSpan w:val="2"/>
            <w:shd w:val="clear" w:color="auto" w:fill="auto"/>
            <w:vAlign w:val="bottom"/>
          </w:tcPr>
          <w:p w14:paraId="388E3246" w14:textId="77777777" w:rsidR="00521988" w:rsidRPr="00AB5DFA" w:rsidRDefault="00521988" w:rsidP="00080F43">
            <w:pPr>
              <w:tabs>
                <w:tab w:val="decimal" w:pos="960"/>
              </w:tabs>
              <w:spacing w:line="220" w:lineRule="exact"/>
              <w:ind w:left="-135" w:right="-108"/>
              <w:rPr>
                <w:rFonts w:cs="Times New Roman"/>
                <w:sz w:val="20"/>
              </w:rPr>
            </w:pPr>
          </w:p>
        </w:tc>
        <w:tc>
          <w:tcPr>
            <w:tcW w:w="243" w:type="dxa"/>
            <w:gridSpan w:val="2"/>
            <w:shd w:val="clear" w:color="auto" w:fill="auto"/>
          </w:tcPr>
          <w:p w14:paraId="422B6EFD" w14:textId="77777777" w:rsidR="00521988" w:rsidRPr="00AB5DFA" w:rsidRDefault="00521988" w:rsidP="00080F43">
            <w:pPr>
              <w:tabs>
                <w:tab w:val="decimal" w:pos="880"/>
              </w:tabs>
              <w:spacing w:line="220" w:lineRule="exact"/>
              <w:ind w:left="-135" w:right="-108"/>
              <w:rPr>
                <w:rFonts w:cs="Times New Roman"/>
                <w:sz w:val="20"/>
              </w:rPr>
            </w:pPr>
          </w:p>
        </w:tc>
        <w:tc>
          <w:tcPr>
            <w:tcW w:w="1285" w:type="dxa"/>
            <w:gridSpan w:val="2"/>
            <w:shd w:val="clear" w:color="auto" w:fill="auto"/>
            <w:vAlign w:val="bottom"/>
          </w:tcPr>
          <w:p w14:paraId="174DA54C" w14:textId="77777777" w:rsidR="00521988" w:rsidRPr="00AB5DFA" w:rsidRDefault="00521988" w:rsidP="00080F43">
            <w:pPr>
              <w:tabs>
                <w:tab w:val="decimal" w:pos="1020"/>
              </w:tabs>
              <w:spacing w:line="220" w:lineRule="exact"/>
              <w:ind w:left="-135" w:right="-108"/>
              <w:rPr>
                <w:rFonts w:cs="Times New Roman"/>
                <w:sz w:val="20"/>
              </w:rPr>
            </w:pPr>
          </w:p>
        </w:tc>
      </w:tr>
      <w:tr w:rsidR="00521988" w:rsidRPr="00AB5DFA" w14:paraId="5BDA8B04" w14:textId="77777777" w:rsidTr="00080F43">
        <w:trPr>
          <w:cantSplit/>
        </w:trPr>
        <w:tc>
          <w:tcPr>
            <w:tcW w:w="2970" w:type="dxa"/>
            <w:shd w:val="clear" w:color="auto" w:fill="auto"/>
          </w:tcPr>
          <w:p w14:paraId="41273879" w14:textId="77777777" w:rsidR="00521988" w:rsidRPr="00AB5DFA" w:rsidRDefault="00521988" w:rsidP="00080F43">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assets</w:t>
            </w:r>
          </w:p>
        </w:tc>
        <w:tc>
          <w:tcPr>
            <w:tcW w:w="630" w:type="dxa"/>
            <w:shd w:val="clear" w:color="auto" w:fill="auto"/>
          </w:tcPr>
          <w:p w14:paraId="18AE54FF" w14:textId="77777777" w:rsidR="00521988" w:rsidRPr="00AB5DFA" w:rsidRDefault="00521988" w:rsidP="00080F43">
            <w:pPr>
              <w:spacing w:line="220" w:lineRule="exact"/>
              <w:ind w:left="-200" w:right="-274"/>
              <w:rPr>
                <w:rFonts w:cs="Times New Roman"/>
                <w:i/>
                <w:iCs/>
                <w:sz w:val="20"/>
              </w:rPr>
            </w:pPr>
          </w:p>
        </w:tc>
        <w:tc>
          <w:tcPr>
            <w:tcW w:w="1170" w:type="dxa"/>
            <w:shd w:val="clear" w:color="auto" w:fill="auto"/>
            <w:vAlign w:val="bottom"/>
          </w:tcPr>
          <w:p w14:paraId="72FF88B6" w14:textId="77777777" w:rsidR="00521988" w:rsidRPr="00556849" w:rsidRDefault="00521988" w:rsidP="00080F43">
            <w:pPr>
              <w:tabs>
                <w:tab w:val="decimal" w:pos="880"/>
              </w:tabs>
              <w:spacing w:line="220" w:lineRule="exact"/>
              <w:ind w:left="-135" w:right="-108"/>
              <w:rPr>
                <w:rFonts w:cs="Times New Roman"/>
                <w:sz w:val="20"/>
              </w:rPr>
            </w:pPr>
          </w:p>
        </w:tc>
        <w:tc>
          <w:tcPr>
            <w:tcW w:w="270" w:type="dxa"/>
          </w:tcPr>
          <w:p w14:paraId="502C924C" w14:textId="77777777" w:rsidR="00521988" w:rsidRPr="00556849" w:rsidRDefault="00521988" w:rsidP="00080F43">
            <w:pPr>
              <w:tabs>
                <w:tab w:val="decimal" w:pos="880"/>
              </w:tabs>
              <w:spacing w:line="220" w:lineRule="exact"/>
              <w:ind w:left="-135" w:right="-108"/>
              <w:rPr>
                <w:rFonts w:cs="Times New Roman"/>
                <w:sz w:val="20"/>
                <w:rtl/>
                <w:cs/>
              </w:rPr>
            </w:pPr>
          </w:p>
        </w:tc>
        <w:tc>
          <w:tcPr>
            <w:tcW w:w="1080" w:type="dxa"/>
          </w:tcPr>
          <w:p w14:paraId="58F541E7" w14:textId="77777777" w:rsidR="00521988" w:rsidRPr="00556849" w:rsidRDefault="00521988" w:rsidP="00080F43">
            <w:pPr>
              <w:tabs>
                <w:tab w:val="decimal" w:pos="880"/>
              </w:tabs>
              <w:spacing w:line="220" w:lineRule="exact"/>
              <w:ind w:left="-135" w:right="-108"/>
              <w:rPr>
                <w:rFonts w:cs="Times New Roman"/>
                <w:sz w:val="20"/>
                <w:rtl/>
                <w:cs/>
              </w:rPr>
            </w:pPr>
          </w:p>
        </w:tc>
        <w:tc>
          <w:tcPr>
            <w:tcW w:w="270" w:type="dxa"/>
            <w:shd w:val="clear" w:color="auto" w:fill="auto"/>
          </w:tcPr>
          <w:p w14:paraId="53EE2205" w14:textId="77777777" w:rsidR="00521988" w:rsidRPr="00556849" w:rsidRDefault="00521988" w:rsidP="00080F43">
            <w:pPr>
              <w:tabs>
                <w:tab w:val="decimal" w:pos="880"/>
              </w:tabs>
              <w:spacing w:line="220" w:lineRule="exact"/>
              <w:ind w:left="-135" w:right="-108"/>
              <w:rPr>
                <w:rFonts w:cs="Times New Roman"/>
                <w:sz w:val="20"/>
                <w:rtl/>
                <w:cs/>
              </w:rPr>
            </w:pPr>
          </w:p>
        </w:tc>
        <w:tc>
          <w:tcPr>
            <w:tcW w:w="1148" w:type="dxa"/>
            <w:gridSpan w:val="2"/>
            <w:shd w:val="clear" w:color="auto" w:fill="auto"/>
            <w:vAlign w:val="bottom"/>
          </w:tcPr>
          <w:p w14:paraId="719BF141" w14:textId="77777777" w:rsidR="00521988" w:rsidRPr="00556849" w:rsidRDefault="00521988" w:rsidP="00080F43">
            <w:pPr>
              <w:tabs>
                <w:tab w:val="decimal" w:pos="967"/>
              </w:tabs>
              <w:spacing w:line="220" w:lineRule="exact"/>
              <w:ind w:left="-135" w:right="-108"/>
              <w:rPr>
                <w:rFonts w:cs="Times New Roman"/>
                <w:sz w:val="20"/>
                <w:cs/>
                <w:lang w:bidi="th-TH"/>
              </w:rPr>
            </w:pPr>
          </w:p>
        </w:tc>
        <w:tc>
          <w:tcPr>
            <w:tcW w:w="238" w:type="dxa"/>
            <w:gridSpan w:val="2"/>
            <w:shd w:val="clear" w:color="auto" w:fill="auto"/>
          </w:tcPr>
          <w:p w14:paraId="068349D8" w14:textId="77777777" w:rsidR="00521988" w:rsidRPr="00556849" w:rsidRDefault="00521988" w:rsidP="00080F43">
            <w:pPr>
              <w:tabs>
                <w:tab w:val="decimal" w:pos="880"/>
              </w:tabs>
              <w:spacing w:line="220" w:lineRule="exact"/>
              <w:ind w:left="-135" w:right="-108"/>
              <w:rPr>
                <w:rFonts w:cs="Times New Roman"/>
                <w:sz w:val="20"/>
              </w:rPr>
            </w:pPr>
          </w:p>
        </w:tc>
        <w:tc>
          <w:tcPr>
            <w:tcW w:w="1190" w:type="dxa"/>
            <w:gridSpan w:val="2"/>
            <w:shd w:val="clear" w:color="auto" w:fill="auto"/>
            <w:vAlign w:val="bottom"/>
          </w:tcPr>
          <w:p w14:paraId="75B4A76D" w14:textId="77777777" w:rsidR="00521988" w:rsidRPr="00556849" w:rsidRDefault="00521988" w:rsidP="00080F43">
            <w:pPr>
              <w:tabs>
                <w:tab w:val="decimal" w:pos="938"/>
              </w:tabs>
              <w:spacing w:line="220" w:lineRule="exact"/>
              <w:ind w:left="-135" w:right="-108"/>
              <w:rPr>
                <w:rFonts w:cs="Times New Roman"/>
                <w:sz w:val="20"/>
              </w:rPr>
            </w:pPr>
          </w:p>
        </w:tc>
        <w:tc>
          <w:tcPr>
            <w:tcW w:w="237" w:type="dxa"/>
            <w:gridSpan w:val="2"/>
            <w:shd w:val="clear" w:color="auto" w:fill="auto"/>
          </w:tcPr>
          <w:p w14:paraId="2E87F723" w14:textId="77777777" w:rsidR="00521988" w:rsidRPr="00556849" w:rsidRDefault="00521988" w:rsidP="00080F43">
            <w:pPr>
              <w:tabs>
                <w:tab w:val="decimal" w:pos="880"/>
              </w:tabs>
              <w:spacing w:line="220" w:lineRule="exact"/>
              <w:ind w:left="-135" w:right="-108"/>
              <w:rPr>
                <w:rFonts w:cs="Times New Roman"/>
                <w:sz w:val="20"/>
              </w:rPr>
            </w:pPr>
          </w:p>
        </w:tc>
        <w:tc>
          <w:tcPr>
            <w:tcW w:w="1152" w:type="dxa"/>
            <w:gridSpan w:val="2"/>
            <w:shd w:val="clear" w:color="auto" w:fill="auto"/>
            <w:vAlign w:val="bottom"/>
          </w:tcPr>
          <w:p w14:paraId="3120BAFB" w14:textId="77777777" w:rsidR="00521988" w:rsidRPr="00556849" w:rsidRDefault="00521988" w:rsidP="00080F43">
            <w:pPr>
              <w:tabs>
                <w:tab w:val="decimal" w:pos="880"/>
              </w:tabs>
              <w:spacing w:line="220" w:lineRule="exact"/>
              <w:ind w:left="-135" w:right="-108"/>
              <w:rPr>
                <w:rFonts w:cs="Times New Roman"/>
                <w:sz w:val="20"/>
              </w:rPr>
            </w:pPr>
          </w:p>
        </w:tc>
        <w:tc>
          <w:tcPr>
            <w:tcW w:w="238" w:type="dxa"/>
            <w:gridSpan w:val="2"/>
            <w:shd w:val="clear" w:color="auto" w:fill="auto"/>
          </w:tcPr>
          <w:p w14:paraId="4FB1EAAD" w14:textId="77777777" w:rsidR="00521988" w:rsidRPr="00556849" w:rsidRDefault="00521988" w:rsidP="00080F43">
            <w:pPr>
              <w:tabs>
                <w:tab w:val="decimal" w:pos="880"/>
              </w:tabs>
              <w:spacing w:line="220" w:lineRule="exact"/>
              <w:ind w:left="-135" w:right="-108"/>
              <w:rPr>
                <w:rFonts w:cs="Times New Roman"/>
                <w:sz w:val="20"/>
              </w:rPr>
            </w:pPr>
          </w:p>
        </w:tc>
        <w:tc>
          <w:tcPr>
            <w:tcW w:w="1177" w:type="dxa"/>
            <w:gridSpan w:val="2"/>
            <w:shd w:val="clear" w:color="auto" w:fill="auto"/>
            <w:vAlign w:val="bottom"/>
          </w:tcPr>
          <w:p w14:paraId="7784D13A" w14:textId="77777777" w:rsidR="00521988" w:rsidRPr="00556849" w:rsidRDefault="00521988" w:rsidP="00080F43">
            <w:pPr>
              <w:tabs>
                <w:tab w:val="decimal" w:pos="913"/>
              </w:tabs>
              <w:spacing w:line="220" w:lineRule="exact"/>
              <w:ind w:left="-135" w:right="-108"/>
              <w:rPr>
                <w:rFonts w:cs="Times New Roman"/>
                <w:sz w:val="20"/>
              </w:rPr>
            </w:pPr>
          </w:p>
        </w:tc>
        <w:tc>
          <w:tcPr>
            <w:tcW w:w="238" w:type="dxa"/>
            <w:gridSpan w:val="2"/>
            <w:shd w:val="clear" w:color="auto" w:fill="auto"/>
          </w:tcPr>
          <w:p w14:paraId="3D5B8ADE" w14:textId="77777777" w:rsidR="00521988" w:rsidRPr="00556849" w:rsidRDefault="00521988" w:rsidP="00080F43">
            <w:pPr>
              <w:tabs>
                <w:tab w:val="decimal" w:pos="880"/>
              </w:tabs>
              <w:spacing w:line="220" w:lineRule="exact"/>
              <w:ind w:left="-135" w:right="-108"/>
              <w:rPr>
                <w:rFonts w:cs="Times New Roman"/>
                <w:sz w:val="20"/>
              </w:rPr>
            </w:pPr>
          </w:p>
        </w:tc>
        <w:tc>
          <w:tcPr>
            <w:tcW w:w="1227" w:type="dxa"/>
            <w:gridSpan w:val="2"/>
            <w:shd w:val="clear" w:color="auto" w:fill="auto"/>
            <w:vAlign w:val="bottom"/>
          </w:tcPr>
          <w:p w14:paraId="7BEB3698" w14:textId="77777777" w:rsidR="00521988" w:rsidRPr="00556849" w:rsidRDefault="00521988" w:rsidP="00080F43">
            <w:pPr>
              <w:tabs>
                <w:tab w:val="decimal" w:pos="960"/>
              </w:tabs>
              <w:spacing w:line="220" w:lineRule="exact"/>
              <w:ind w:left="-135" w:right="-108"/>
              <w:rPr>
                <w:rFonts w:cs="Times New Roman"/>
                <w:sz w:val="20"/>
              </w:rPr>
            </w:pPr>
          </w:p>
        </w:tc>
        <w:tc>
          <w:tcPr>
            <w:tcW w:w="243" w:type="dxa"/>
            <w:gridSpan w:val="2"/>
            <w:shd w:val="clear" w:color="auto" w:fill="auto"/>
          </w:tcPr>
          <w:p w14:paraId="099A5E28" w14:textId="77777777" w:rsidR="00521988" w:rsidRPr="00556849" w:rsidRDefault="00521988" w:rsidP="00080F43">
            <w:pPr>
              <w:tabs>
                <w:tab w:val="decimal" w:pos="880"/>
              </w:tabs>
              <w:spacing w:line="220" w:lineRule="exact"/>
              <w:ind w:left="-135" w:right="-108"/>
              <w:rPr>
                <w:rFonts w:cs="Times New Roman"/>
                <w:sz w:val="20"/>
              </w:rPr>
            </w:pPr>
          </w:p>
        </w:tc>
        <w:tc>
          <w:tcPr>
            <w:tcW w:w="1285" w:type="dxa"/>
            <w:gridSpan w:val="2"/>
            <w:shd w:val="clear" w:color="auto" w:fill="auto"/>
            <w:vAlign w:val="bottom"/>
          </w:tcPr>
          <w:p w14:paraId="021ADE9B" w14:textId="77777777" w:rsidR="00521988" w:rsidRPr="00556849" w:rsidRDefault="00521988" w:rsidP="00080F43">
            <w:pPr>
              <w:tabs>
                <w:tab w:val="decimal" w:pos="1020"/>
              </w:tabs>
              <w:spacing w:line="220" w:lineRule="exact"/>
              <w:ind w:left="-135" w:right="-108"/>
              <w:rPr>
                <w:rFonts w:cs="Times New Roman"/>
                <w:sz w:val="20"/>
              </w:rPr>
            </w:pPr>
          </w:p>
        </w:tc>
      </w:tr>
      <w:tr w:rsidR="00521988" w:rsidRPr="00AB5DFA" w14:paraId="062F2CB7" w14:textId="77777777" w:rsidTr="00080F43">
        <w:trPr>
          <w:cantSplit/>
        </w:trPr>
        <w:tc>
          <w:tcPr>
            <w:tcW w:w="2970" w:type="dxa"/>
            <w:shd w:val="clear" w:color="auto" w:fill="auto"/>
            <w:vAlign w:val="bottom"/>
          </w:tcPr>
          <w:p w14:paraId="552D1D1D" w14:textId="77777777" w:rsidR="00521988" w:rsidRPr="00AB5DFA" w:rsidRDefault="00521988" w:rsidP="00080F43">
            <w:pPr>
              <w:tabs>
                <w:tab w:val="left" w:pos="250"/>
              </w:tabs>
              <w:spacing w:line="220" w:lineRule="exact"/>
              <w:ind w:left="-18" w:right="-270"/>
              <w:rPr>
                <w:rFonts w:cs="Times New Roman"/>
                <w:sz w:val="20"/>
                <w:lang w:bidi="th-TH"/>
              </w:rPr>
            </w:pPr>
            <w:r w:rsidRPr="00AB5DFA">
              <w:rPr>
                <w:rFonts w:cs="Times New Roman"/>
                <w:sz w:val="20"/>
                <w:lang w:bidi="th-TH"/>
              </w:rPr>
              <w:t>Investments</w:t>
            </w:r>
          </w:p>
        </w:tc>
        <w:tc>
          <w:tcPr>
            <w:tcW w:w="630" w:type="dxa"/>
            <w:shd w:val="clear" w:color="auto" w:fill="auto"/>
          </w:tcPr>
          <w:p w14:paraId="3EC2C2CB" w14:textId="77777777" w:rsidR="00521988" w:rsidRPr="00AB5DFA" w:rsidRDefault="00521988" w:rsidP="00080F43">
            <w:pPr>
              <w:spacing w:line="220" w:lineRule="exact"/>
              <w:ind w:left="-199" w:right="-201"/>
              <w:jc w:val="center"/>
              <w:rPr>
                <w:rFonts w:cs="Times New Roman"/>
                <w:i/>
                <w:iCs/>
                <w:sz w:val="20"/>
              </w:rPr>
            </w:pPr>
            <w:r w:rsidRPr="00AB5DFA">
              <w:rPr>
                <w:rFonts w:cs="Times New Roman"/>
                <w:i/>
                <w:iCs/>
                <w:sz w:val="20"/>
              </w:rPr>
              <w:t>11</w:t>
            </w:r>
          </w:p>
        </w:tc>
        <w:tc>
          <w:tcPr>
            <w:tcW w:w="1170" w:type="dxa"/>
            <w:shd w:val="clear" w:color="auto" w:fill="auto"/>
            <w:vAlign w:val="bottom"/>
          </w:tcPr>
          <w:p w14:paraId="50B7B6BE" w14:textId="77777777" w:rsidR="00521988" w:rsidRPr="00556849" w:rsidRDefault="00521988" w:rsidP="00080F43">
            <w:pPr>
              <w:pStyle w:val="acctfourfigures"/>
              <w:tabs>
                <w:tab w:val="clear" w:pos="765"/>
                <w:tab w:val="decimal" w:pos="880"/>
              </w:tabs>
              <w:spacing w:line="220" w:lineRule="exact"/>
              <w:ind w:left="-135" w:right="-108"/>
              <w:rPr>
                <w:rFonts w:cs="Times New Roman"/>
                <w:bCs/>
                <w:sz w:val="20"/>
              </w:rPr>
            </w:pPr>
          </w:p>
        </w:tc>
        <w:tc>
          <w:tcPr>
            <w:tcW w:w="270" w:type="dxa"/>
          </w:tcPr>
          <w:p w14:paraId="32EA7E6D" w14:textId="77777777" w:rsidR="00521988" w:rsidRPr="00556849" w:rsidRDefault="00521988" w:rsidP="00080F43">
            <w:pPr>
              <w:pStyle w:val="acctfourfigures"/>
              <w:tabs>
                <w:tab w:val="clear" w:pos="765"/>
                <w:tab w:val="decimal" w:pos="880"/>
              </w:tabs>
              <w:spacing w:line="220" w:lineRule="exact"/>
              <w:ind w:left="-135" w:right="-108"/>
              <w:rPr>
                <w:rFonts w:cs="Times New Roman"/>
                <w:bCs/>
                <w:sz w:val="20"/>
              </w:rPr>
            </w:pPr>
          </w:p>
        </w:tc>
        <w:tc>
          <w:tcPr>
            <w:tcW w:w="1080" w:type="dxa"/>
          </w:tcPr>
          <w:p w14:paraId="6900E88C" w14:textId="77777777" w:rsidR="00521988" w:rsidRPr="00556849" w:rsidRDefault="00521988" w:rsidP="00080F43">
            <w:pPr>
              <w:pStyle w:val="acctfourfigures"/>
              <w:tabs>
                <w:tab w:val="clear" w:pos="765"/>
                <w:tab w:val="decimal" w:pos="880"/>
              </w:tabs>
              <w:spacing w:line="220" w:lineRule="exact"/>
              <w:ind w:left="-135" w:right="-108"/>
              <w:rPr>
                <w:rFonts w:cs="Times New Roman"/>
                <w:bCs/>
                <w:sz w:val="20"/>
              </w:rPr>
            </w:pPr>
          </w:p>
        </w:tc>
        <w:tc>
          <w:tcPr>
            <w:tcW w:w="270" w:type="dxa"/>
            <w:shd w:val="clear" w:color="auto" w:fill="auto"/>
            <w:vAlign w:val="bottom"/>
          </w:tcPr>
          <w:p w14:paraId="62E6319A" w14:textId="77777777" w:rsidR="00521988" w:rsidRPr="00556849" w:rsidRDefault="00521988" w:rsidP="00080F43">
            <w:pPr>
              <w:pStyle w:val="acctfourfigures"/>
              <w:tabs>
                <w:tab w:val="clear" w:pos="765"/>
                <w:tab w:val="decimal" w:pos="880"/>
              </w:tabs>
              <w:spacing w:line="220" w:lineRule="exact"/>
              <w:ind w:left="-135" w:right="-108"/>
              <w:rPr>
                <w:rFonts w:cs="Times New Roman"/>
                <w:bCs/>
                <w:sz w:val="20"/>
              </w:rPr>
            </w:pPr>
          </w:p>
        </w:tc>
        <w:tc>
          <w:tcPr>
            <w:tcW w:w="1148" w:type="dxa"/>
            <w:gridSpan w:val="2"/>
            <w:shd w:val="clear" w:color="auto" w:fill="auto"/>
            <w:vAlign w:val="bottom"/>
          </w:tcPr>
          <w:p w14:paraId="3409CC9E" w14:textId="77777777" w:rsidR="00521988" w:rsidRPr="00556849" w:rsidRDefault="00521988" w:rsidP="00080F43">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76FBA3E9" w14:textId="77777777" w:rsidR="00521988" w:rsidRPr="00556849" w:rsidRDefault="00521988" w:rsidP="00080F43">
            <w:pPr>
              <w:pStyle w:val="acctfourfigures"/>
              <w:tabs>
                <w:tab w:val="clear" w:pos="765"/>
                <w:tab w:val="decimal" w:pos="880"/>
              </w:tabs>
              <w:spacing w:line="220" w:lineRule="exact"/>
              <w:ind w:left="-135" w:right="-108"/>
              <w:rPr>
                <w:rFonts w:cs="Times New Roman"/>
                <w:bCs/>
                <w:sz w:val="20"/>
              </w:rPr>
            </w:pPr>
          </w:p>
        </w:tc>
        <w:tc>
          <w:tcPr>
            <w:tcW w:w="1190" w:type="dxa"/>
            <w:gridSpan w:val="2"/>
            <w:shd w:val="clear" w:color="auto" w:fill="auto"/>
            <w:vAlign w:val="bottom"/>
          </w:tcPr>
          <w:p w14:paraId="2ECC0BAB" w14:textId="77777777" w:rsidR="00521988" w:rsidRPr="00556849" w:rsidRDefault="00521988" w:rsidP="00080F43">
            <w:pPr>
              <w:pStyle w:val="acctfourfigures"/>
              <w:tabs>
                <w:tab w:val="clear" w:pos="765"/>
                <w:tab w:val="decimal" w:pos="938"/>
              </w:tabs>
              <w:spacing w:line="220" w:lineRule="exact"/>
              <w:ind w:left="-135" w:right="-108"/>
              <w:rPr>
                <w:rFonts w:cs="Times New Roman"/>
                <w:bCs/>
                <w:sz w:val="20"/>
              </w:rPr>
            </w:pPr>
          </w:p>
        </w:tc>
        <w:tc>
          <w:tcPr>
            <w:tcW w:w="237" w:type="dxa"/>
            <w:gridSpan w:val="2"/>
            <w:shd w:val="clear" w:color="auto" w:fill="auto"/>
          </w:tcPr>
          <w:p w14:paraId="64E879DB" w14:textId="77777777" w:rsidR="00521988" w:rsidRPr="00556849" w:rsidRDefault="00521988" w:rsidP="00080F43">
            <w:pPr>
              <w:tabs>
                <w:tab w:val="decimal" w:pos="880"/>
              </w:tabs>
              <w:spacing w:line="220" w:lineRule="exact"/>
              <w:ind w:left="-135" w:right="-108"/>
              <w:rPr>
                <w:rFonts w:cs="Times New Roman"/>
                <w:bCs/>
                <w:sz w:val="20"/>
              </w:rPr>
            </w:pPr>
          </w:p>
        </w:tc>
        <w:tc>
          <w:tcPr>
            <w:tcW w:w="1152" w:type="dxa"/>
            <w:gridSpan w:val="2"/>
            <w:shd w:val="clear" w:color="auto" w:fill="auto"/>
          </w:tcPr>
          <w:p w14:paraId="4597C57D" w14:textId="77777777" w:rsidR="00521988" w:rsidRPr="00556849" w:rsidRDefault="00521988" w:rsidP="00080F43">
            <w:pPr>
              <w:pStyle w:val="acctfourfigures"/>
              <w:tabs>
                <w:tab w:val="clear" w:pos="765"/>
                <w:tab w:val="decimal" w:pos="880"/>
              </w:tabs>
              <w:spacing w:line="220" w:lineRule="exact"/>
              <w:ind w:left="-135" w:right="-108"/>
              <w:rPr>
                <w:rFonts w:cs="Times New Roman"/>
                <w:bCs/>
                <w:sz w:val="20"/>
              </w:rPr>
            </w:pPr>
          </w:p>
        </w:tc>
        <w:tc>
          <w:tcPr>
            <w:tcW w:w="238" w:type="dxa"/>
            <w:gridSpan w:val="2"/>
            <w:shd w:val="clear" w:color="auto" w:fill="auto"/>
          </w:tcPr>
          <w:p w14:paraId="6A801AB5" w14:textId="77777777" w:rsidR="00521988" w:rsidRPr="00556849" w:rsidRDefault="00521988" w:rsidP="00080F43">
            <w:pPr>
              <w:tabs>
                <w:tab w:val="decimal" w:pos="880"/>
              </w:tabs>
              <w:spacing w:line="220" w:lineRule="exact"/>
              <w:ind w:left="-135" w:right="-108"/>
              <w:rPr>
                <w:rFonts w:cs="Times New Roman"/>
                <w:bCs/>
                <w:sz w:val="20"/>
              </w:rPr>
            </w:pPr>
          </w:p>
        </w:tc>
        <w:tc>
          <w:tcPr>
            <w:tcW w:w="1177" w:type="dxa"/>
            <w:gridSpan w:val="2"/>
            <w:shd w:val="clear" w:color="auto" w:fill="auto"/>
          </w:tcPr>
          <w:p w14:paraId="4F8D8AD6" w14:textId="77777777" w:rsidR="00521988" w:rsidRPr="00556849" w:rsidRDefault="00521988" w:rsidP="00080F43">
            <w:pPr>
              <w:pStyle w:val="acctfourfigures"/>
              <w:tabs>
                <w:tab w:val="clear" w:pos="765"/>
                <w:tab w:val="decimal" w:pos="913"/>
              </w:tabs>
              <w:spacing w:line="220" w:lineRule="exact"/>
              <w:ind w:left="-135" w:right="-108"/>
              <w:rPr>
                <w:rFonts w:cs="Times New Roman"/>
                <w:bCs/>
                <w:sz w:val="20"/>
              </w:rPr>
            </w:pPr>
          </w:p>
        </w:tc>
        <w:tc>
          <w:tcPr>
            <w:tcW w:w="238" w:type="dxa"/>
            <w:gridSpan w:val="2"/>
            <w:shd w:val="clear" w:color="auto" w:fill="auto"/>
          </w:tcPr>
          <w:p w14:paraId="041421F7" w14:textId="77777777" w:rsidR="00521988" w:rsidRPr="00556849" w:rsidRDefault="00521988" w:rsidP="00080F43">
            <w:pPr>
              <w:tabs>
                <w:tab w:val="decimal" w:pos="880"/>
              </w:tabs>
              <w:spacing w:line="220" w:lineRule="exact"/>
              <w:ind w:left="-135" w:right="-108"/>
              <w:rPr>
                <w:rFonts w:cs="Times New Roman"/>
                <w:bCs/>
                <w:sz w:val="20"/>
              </w:rPr>
            </w:pPr>
          </w:p>
        </w:tc>
        <w:tc>
          <w:tcPr>
            <w:tcW w:w="1227" w:type="dxa"/>
            <w:gridSpan w:val="2"/>
            <w:shd w:val="clear" w:color="auto" w:fill="auto"/>
            <w:vAlign w:val="bottom"/>
          </w:tcPr>
          <w:p w14:paraId="1367BBA1" w14:textId="77777777" w:rsidR="00521988" w:rsidRPr="00556849" w:rsidRDefault="00521988" w:rsidP="00080F43">
            <w:pPr>
              <w:pStyle w:val="acctfourfigures"/>
              <w:tabs>
                <w:tab w:val="clear" w:pos="765"/>
                <w:tab w:val="decimal" w:pos="960"/>
              </w:tabs>
              <w:spacing w:line="220" w:lineRule="exact"/>
              <w:ind w:left="-135" w:right="-108"/>
              <w:rPr>
                <w:rFonts w:cs="Times New Roman"/>
                <w:bCs/>
                <w:sz w:val="20"/>
              </w:rPr>
            </w:pPr>
          </w:p>
        </w:tc>
        <w:tc>
          <w:tcPr>
            <w:tcW w:w="243" w:type="dxa"/>
            <w:gridSpan w:val="2"/>
            <w:shd w:val="clear" w:color="auto" w:fill="auto"/>
          </w:tcPr>
          <w:p w14:paraId="0D95BA20" w14:textId="77777777" w:rsidR="00521988" w:rsidRPr="00556849" w:rsidRDefault="00521988" w:rsidP="00080F43">
            <w:pPr>
              <w:tabs>
                <w:tab w:val="decimal" w:pos="880"/>
              </w:tabs>
              <w:spacing w:line="220" w:lineRule="exact"/>
              <w:ind w:left="-135" w:right="-108"/>
              <w:rPr>
                <w:rFonts w:cs="Times New Roman"/>
                <w:bCs/>
                <w:sz w:val="20"/>
              </w:rPr>
            </w:pPr>
          </w:p>
        </w:tc>
        <w:tc>
          <w:tcPr>
            <w:tcW w:w="1285" w:type="dxa"/>
            <w:gridSpan w:val="2"/>
            <w:shd w:val="clear" w:color="auto" w:fill="auto"/>
          </w:tcPr>
          <w:p w14:paraId="44121EAA" w14:textId="77777777" w:rsidR="00521988" w:rsidRPr="00556849" w:rsidRDefault="00521988" w:rsidP="00080F43">
            <w:pPr>
              <w:pStyle w:val="acctfourfigures"/>
              <w:tabs>
                <w:tab w:val="clear" w:pos="765"/>
                <w:tab w:val="decimal" w:pos="1020"/>
              </w:tabs>
              <w:spacing w:line="220" w:lineRule="exact"/>
              <w:ind w:left="-135" w:right="-108"/>
              <w:rPr>
                <w:rFonts w:cs="Times New Roman"/>
                <w:bCs/>
                <w:sz w:val="20"/>
              </w:rPr>
            </w:pPr>
          </w:p>
        </w:tc>
      </w:tr>
      <w:tr w:rsidR="00556849" w:rsidRPr="00AB5DFA" w14:paraId="484AF312" w14:textId="77777777" w:rsidTr="0093239C">
        <w:trPr>
          <w:cantSplit/>
        </w:trPr>
        <w:tc>
          <w:tcPr>
            <w:tcW w:w="2970" w:type="dxa"/>
            <w:shd w:val="clear" w:color="auto" w:fill="auto"/>
          </w:tcPr>
          <w:p w14:paraId="5AD30A7F" w14:textId="77777777" w:rsidR="00556849" w:rsidRPr="00AB5DFA" w:rsidRDefault="00556849" w:rsidP="00556849">
            <w:pPr>
              <w:tabs>
                <w:tab w:val="left" w:pos="164"/>
              </w:tabs>
              <w:spacing w:line="220" w:lineRule="exact"/>
              <w:ind w:left="-14" w:right="-274"/>
              <w:rPr>
                <w:rFonts w:cs="Times New Roman"/>
                <w:sz w:val="20"/>
                <w:cs/>
                <w:lang w:bidi="th-TH"/>
              </w:rPr>
            </w:pPr>
            <w:r w:rsidRPr="00AB5DFA">
              <w:rPr>
                <w:sz w:val="20"/>
                <w:cs/>
                <w:lang w:bidi="th-TH"/>
              </w:rPr>
              <w:t>-</w:t>
            </w:r>
            <w:r w:rsidRPr="00AB5DFA">
              <w:rPr>
                <w:sz w:val="20"/>
                <w:cs/>
                <w:lang w:bidi="th-TH"/>
              </w:rPr>
              <w:tab/>
            </w:r>
            <w:r w:rsidRPr="00AB5DFA">
              <w:rPr>
                <w:rFonts w:cs="Times New Roman"/>
                <w:sz w:val="20"/>
                <w:lang w:bidi="th-TH"/>
              </w:rPr>
              <w:t>Debt</w:t>
            </w:r>
            <w:r w:rsidRPr="00AB5DFA">
              <w:rPr>
                <w:sz w:val="20"/>
                <w:cs/>
                <w:lang w:bidi="th-TH"/>
              </w:rPr>
              <w:t xml:space="preserve"> </w:t>
            </w:r>
            <w:r w:rsidRPr="00AB5DFA">
              <w:rPr>
                <w:rFonts w:cs="Times New Roman"/>
                <w:sz w:val="20"/>
                <w:lang w:bidi="th-TH"/>
              </w:rPr>
              <w:t>instruments</w:t>
            </w:r>
          </w:p>
        </w:tc>
        <w:tc>
          <w:tcPr>
            <w:tcW w:w="630" w:type="dxa"/>
            <w:shd w:val="clear" w:color="auto" w:fill="auto"/>
          </w:tcPr>
          <w:p w14:paraId="6D4695CE"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tcPr>
          <w:p w14:paraId="47EE00B6" w14:textId="13D36332"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bidi="th-TH"/>
              </w:rPr>
              <w:t>-</w:t>
            </w:r>
          </w:p>
        </w:tc>
        <w:tc>
          <w:tcPr>
            <w:tcW w:w="270" w:type="dxa"/>
          </w:tcPr>
          <w:p w14:paraId="109E3025"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080" w:type="dxa"/>
            <w:vAlign w:val="bottom"/>
          </w:tcPr>
          <w:p w14:paraId="1FA9AFBE" w14:textId="2F913335"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bidi="th-TH"/>
              </w:rPr>
              <w:t>2,991,282</w:t>
            </w:r>
          </w:p>
        </w:tc>
        <w:tc>
          <w:tcPr>
            <w:tcW w:w="270" w:type="dxa"/>
            <w:shd w:val="clear" w:color="auto" w:fill="auto"/>
            <w:vAlign w:val="bottom"/>
          </w:tcPr>
          <w:p w14:paraId="4BC7DD9F"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vAlign w:val="bottom"/>
          </w:tcPr>
          <w:p w14:paraId="4D8DEF2F" w14:textId="70663B03"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591DB06B"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vAlign w:val="bottom"/>
          </w:tcPr>
          <w:p w14:paraId="6305EA9C" w14:textId="1CF2DC3A" w:rsidR="00556849" w:rsidRPr="00556849" w:rsidRDefault="00556849" w:rsidP="00556849">
            <w:pPr>
              <w:pStyle w:val="acctfourfigures"/>
              <w:tabs>
                <w:tab w:val="clear" w:pos="765"/>
                <w:tab w:val="decimal" w:pos="963"/>
              </w:tabs>
              <w:spacing w:line="220" w:lineRule="exact"/>
              <w:ind w:right="-180"/>
              <w:rPr>
                <w:rFonts w:cs="Times New Roman"/>
                <w:bCs/>
                <w:sz w:val="20"/>
              </w:rPr>
            </w:pPr>
            <w:r w:rsidRPr="0093239C">
              <w:rPr>
                <w:rFonts w:cs="Times New Roman"/>
                <w:bCs/>
                <w:sz w:val="20"/>
                <w:lang w:val="en-US" w:bidi="th-TH"/>
              </w:rPr>
              <w:t>2,991,282</w:t>
            </w:r>
          </w:p>
        </w:tc>
        <w:tc>
          <w:tcPr>
            <w:tcW w:w="237" w:type="dxa"/>
            <w:gridSpan w:val="2"/>
            <w:shd w:val="clear" w:color="auto" w:fill="auto"/>
          </w:tcPr>
          <w:p w14:paraId="75065888" w14:textId="77777777" w:rsidR="00556849" w:rsidRPr="00556849" w:rsidRDefault="00556849" w:rsidP="00556849">
            <w:pPr>
              <w:tabs>
                <w:tab w:val="decimal" w:pos="880"/>
              </w:tabs>
              <w:spacing w:line="220" w:lineRule="exact"/>
              <w:ind w:left="-14" w:right="-180"/>
              <w:rPr>
                <w:rFonts w:cs="Times New Roman"/>
                <w:bCs/>
                <w:sz w:val="20"/>
              </w:rPr>
            </w:pPr>
          </w:p>
        </w:tc>
        <w:tc>
          <w:tcPr>
            <w:tcW w:w="1152" w:type="dxa"/>
            <w:gridSpan w:val="2"/>
            <w:shd w:val="clear" w:color="auto" w:fill="auto"/>
            <w:vAlign w:val="bottom"/>
          </w:tcPr>
          <w:p w14:paraId="0F7F4EE6" w14:textId="2BF7538B"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220279D7" w14:textId="77777777" w:rsidR="00556849" w:rsidRPr="00556849" w:rsidRDefault="00556849" w:rsidP="00556849">
            <w:pPr>
              <w:tabs>
                <w:tab w:val="decimal" w:pos="880"/>
              </w:tabs>
              <w:spacing w:line="220" w:lineRule="exact"/>
              <w:ind w:left="-14" w:right="-180"/>
              <w:rPr>
                <w:rFonts w:cs="Times New Roman"/>
                <w:bCs/>
                <w:sz w:val="20"/>
              </w:rPr>
            </w:pPr>
          </w:p>
        </w:tc>
        <w:tc>
          <w:tcPr>
            <w:tcW w:w="1177" w:type="dxa"/>
            <w:gridSpan w:val="2"/>
            <w:shd w:val="clear" w:color="auto" w:fill="auto"/>
            <w:vAlign w:val="bottom"/>
          </w:tcPr>
          <w:p w14:paraId="5408EDFE" w14:textId="4A4CD75C"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lang w:val="en-US" w:bidi="th-TH"/>
              </w:rPr>
              <w:t>2,991,282</w:t>
            </w:r>
          </w:p>
        </w:tc>
        <w:tc>
          <w:tcPr>
            <w:tcW w:w="238" w:type="dxa"/>
            <w:gridSpan w:val="2"/>
            <w:shd w:val="clear" w:color="auto" w:fill="auto"/>
          </w:tcPr>
          <w:p w14:paraId="759F0EA6"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7201ED4A" w14:textId="00EEB26D"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lang w:val="en-US" w:bidi="th-TH"/>
              </w:rPr>
              <w:t>-</w:t>
            </w:r>
          </w:p>
        </w:tc>
        <w:tc>
          <w:tcPr>
            <w:tcW w:w="243" w:type="dxa"/>
            <w:gridSpan w:val="2"/>
            <w:shd w:val="clear" w:color="auto" w:fill="auto"/>
          </w:tcPr>
          <w:p w14:paraId="4EF91ACE"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tcPr>
          <w:p w14:paraId="45863278" w14:textId="603FB672"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lang w:val="en-US" w:bidi="th-TH"/>
              </w:rPr>
              <w:t>2,991,282</w:t>
            </w:r>
          </w:p>
        </w:tc>
      </w:tr>
      <w:tr w:rsidR="00556849" w:rsidRPr="00AB5DFA" w14:paraId="4E02AAF0" w14:textId="77777777" w:rsidTr="0093239C">
        <w:trPr>
          <w:cantSplit/>
        </w:trPr>
        <w:tc>
          <w:tcPr>
            <w:tcW w:w="2970" w:type="dxa"/>
            <w:shd w:val="clear" w:color="auto" w:fill="auto"/>
            <w:vAlign w:val="bottom"/>
          </w:tcPr>
          <w:p w14:paraId="7E5BCC55" w14:textId="77777777" w:rsidR="00556849" w:rsidRPr="00AB5DFA" w:rsidRDefault="00556849" w:rsidP="00556849">
            <w:pPr>
              <w:tabs>
                <w:tab w:val="left" w:pos="160"/>
              </w:tabs>
              <w:spacing w:line="220" w:lineRule="exact"/>
              <w:ind w:left="-18" w:right="-108"/>
              <w:rPr>
                <w:rFonts w:cs="Times New Roman"/>
                <w:sz w:val="20"/>
              </w:rPr>
            </w:pPr>
            <w:r w:rsidRPr="00AB5DFA">
              <w:rPr>
                <w:sz w:val="20"/>
                <w:cs/>
                <w:lang w:bidi="th-TH"/>
              </w:rPr>
              <w:t>-</w:t>
            </w:r>
            <w:r w:rsidRPr="00AB5DFA">
              <w:rPr>
                <w:rFonts w:cs="Times New Roman"/>
                <w:sz w:val="20"/>
              </w:rPr>
              <w:tab/>
              <w:t>Equity instruments</w:t>
            </w:r>
          </w:p>
        </w:tc>
        <w:tc>
          <w:tcPr>
            <w:tcW w:w="630" w:type="dxa"/>
            <w:shd w:val="clear" w:color="auto" w:fill="auto"/>
          </w:tcPr>
          <w:p w14:paraId="22BACE12"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tcPr>
          <w:p w14:paraId="73803F4F" w14:textId="07470BC2"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bidi="th-TH"/>
              </w:rPr>
              <w:t>-</w:t>
            </w:r>
          </w:p>
        </w:tc>
        <w:tc>
          <w:tcPr>
            <w:tcW w:w="270" w:type="dxa"/>
          </w:tcPr>
          <w:p w14:paraId="1A09B170"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080" w:type="dxa"/>
            <w:vAlign w:val="bottom"/>
          </w:tcPr>
          <w:p w14:paraId="00E8D35C" w14:textId="4B9AD656"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2,464</w:t>
            </w:r>
          </w:p>
        </w:tc>
        <w:tc>
          <w:tcPr>
            <w:tcW w:w="270" w:type="dxa"/>
            <w:shd w:val="clear" w:color="auto" w:fill="auto"/>
            <w:vAlign w:val="bottom"/>
          </w:tcPr>
          <w:p w14:paraId="7F011056"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vAlign w:val="bottom"/>
          </w:tcPr>
          <w:p w14:paraId="66DCC1FB" w14:textId="0E1D7850"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3E0AA09C"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vAlign w:val="bottom"/>
          </w:tcPr>
          <w:p w14:paraId="38C06620" w14:textId="1B9D4B17" w:rsidR="00556849" w:rsidRPr="00556849" w:rsidRDefault="00556849" w:rsidP="00556849">
            <w:pPr>
              <w:pStyle w:val="acctfourfigures"/>
              <w:tabs>
                <w:tab w:val="clear" w:pos="765"/>
                <w:tab w:val="decimal" w:pos="963"/>
              </w:tabs>
              <w:spacing w:line="220" w:lineRule="exact"/>
              <w:ind w:left="-14" w:right="-180"/>
              <w:rPr>
                <w:rFonts w:cs="Times New Roman"/>
                <w:bCs/>
                <w:sz w:val="20"/>
              </w:rPr>
            </w:pPr>
            <w:r w:rsidRPr="0093239C">
              <w:rPr>
                <w:rFonts w:cs="Times New Roman"/>
                <w:bCs/>
                <w:sz w:val="20"/>
              </w:rPr>
              <w:t>2,464</w:t>
            </w:r>
          </w:p>
        </w:tc>
        <w:tc>
          <w:tcPr>
            <w:tcW w:w="237" w:type="dxa"/>
            <w:gridSpan w:val="2"/>
            <w:shd w:val="clear" w:color="auto" w:fill="auto"/>
          </w:tcPr>
          <w:p w14:paraId="481AB137"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vAlign w:val="bottom"/>
          </w:tcPr>
          <w:p w14:paraId="430D71C8" w14:textId="7C566367"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75D2E796" w14:textId="77777777" w:rsidR="00556849" w:rsidRPr="00556849" w:rsidRDefault="00556849" w:rsidP="00556849">
            <w:pPr>
              <w:tabs>
                <w:tab w:val="decimal" w:pos="880"/>
              </w:tabs>
              <w:spacing w:line="220" w:lineRule="exact"/>
              <w:ind w:left="-14" w:right="-180"/>
              <w:rPr>
                <w:rFonts w:cs="Times New Roman"/>
                <w:bCs/>
                <w:sz w:val="20"/>
                <w:rtl/>
                <w:cs/>
              </w:rPr>
            </w:pPr>
          </w:p>
        </w:tc>
        <w:tc>
          <w:tcPr>
            <w:tcW w:w="1177" w:type="dxa"/>
            <w:gridSpan w:val="2"/>
            <w:shd w:val="clear" w:color="auto" w:fill="auto"/>
            <w:vAlign w:val="bottom"/>
          </w:tcPr>
          <w:p w14:paraId="370B4ED8" w14:textId="19307383"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47DC76EE" w14:textId="77777777" w:rsidR="00556849" w:rsidRPr="00556849" w:rsidRDefault="00556849" w:rsidP="00556849">
            <w:pPr>
              <w:tabs>
                <w:tab w:val="decimal" w:pos="880"/>
              </w:tabs>
              <w:spacing w:line="220" w:lineRule="exact"/>
              <w:ind w:left="-14" w:right="-180"/>
              <w:rPr>
                <w:rFonts w:cs="Times New Roman"/>
                <w:bCs/>
                <w:sz w:val="20"/>
                <w:rtl/>
                <w:cs/>
              </w:rPr>
            </w:pPr>
          </w:p>
        </w:tc>
        <w:tc>
          <w:tcPr>
            <w:tcW w:w="1227" w:type="dxa"/>
            <w:gridSpan w:val="2"/>
            <w:shd w:val="clear" w:color="auto" w:fill="auto"/>
            <w:vAlign w:val="bottom"/>
          </w:tcPr>
          <w:p w14:paraId="6FCB66B8" w14:textId="72CC1D43"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2,464</w:t>
            </w:r>
          </w:p>
        </w:tc>
        <w:tc>
          <w:tcPr>
            <w:tcW w:w="243" w:type="dxa"/>
            <w:gridSpan w:val="2"/>
            <w:shd w:val="clear" w:color="auto" w:fill="auto"/>
          </w:tcPr>
          <w:p w14:paraId="69308E03"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tcPr>
          <w:p w14:paraId="06C4FBF5" w14:textId="1B8B87C8"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2,464</w:t>
            </w:r>
          </w:p>
        </w:tc>
      </w:tr>
      <w:tr w:rsidR="00556849" w:rsidRPr="00AB5DFA" w14:paraId="75FBE28A" w14:textId="77777777" w:rsidTr="00080F43">
        <w:trPr>
          <w:cantSplit/>
        </w:trPr>
        <w:tc>
          <w:tcPr>
            <w:tcW w:w="2970" w:type="dxa"/>
            <w:shd w:val="clear" w:color="auto" w:fill="auto"/>
          </w:tcPr>
          <w:p w14:paraId="57649739" w14:textId="77777777" w:rsidR="00556849" w:rsidRPr="00AB5DFA" w:rsidRDefault="00556849" w:rsidP="00556849">
            <w:pPr>
              <w:tabs>
                <w:tab w:val="left" w:pos="250"/>
                <w:tab w:val="decimal" w:pos="1020"/>
              </w:tabs>
              <w:spacing w:line="220" w:lineRule="exact"/>
              <w:ind w:left="-18" w:right="-270"/>
              <w:rPr>
                <w:rFonts w:cs="Times New Roman"/>
                <w:b/>
                <w:bCs/>
                <w:sz w:val="20"/>
                <w:lang w:bidi="th-TH"/>
              </w:rPr>
            </w:pPr>
          </w:p>
        </w:tc>
        <w:tc>
          <w:tcPr>
            <w:tcW w:w="630" w:type="dxa"/>
            <w:shd w:val="clear" w:color="auto" w:fill="auto"/>
          </w:tcPr>
          <w:p w14:paraId="490A3DF9"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vAlign w:val="bottom"/>
          </w:tcPr>
          <w:p w14:paraId="28F85240"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59781E17"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080" w:type="dxa"/>
          </w:tcPr>
          <w:p w14:paraId="70274513"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shd w:val="clear" w:color="auto" w:fill="auto"/>
          </w:tcPr>
          <w:p w14:paraId="2D91D93F"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tcPr>
          <w:p w14:paraId="4F481CBA"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1C82F96B"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tcPr>
          <w:p w14:paraId="67A73C49" w14:textId="77777777" w:rsidR="00556849" w:rsidRPr="00556849" w:rsidRDefault="00556849" w:rsidP="00556849">
            <w:pPr>
              <w:pStyle w:val="acctfourfigures"/>
              <w:tabs>
                <w:tab w:val="clear" w:pos="765"/>
                <w:tab w:val="decimal" w:pos="938"/>
              </w:tabs>
              <w:spacing w:line="220" w:lineRule="exact"/>
              <w:ind w:left="-14" w:right="-180"/>
              <w:rPr>
                <w:rFonts w:cs="Times New Roman"/>
                <w:bCs/>
                <w:sz w:val="20"/>
              </w:rPr>
            </w:pPr>
          </w:p>
        </w:tc>
        <w:tc>
          <w:tcPr>
            <w:tcW w:w="237" w:type="dxa"/>
            <w:gridSpan w:val="2"/>
            <w:shd w:val="clear" w:color="auto" w:fill="auto"/>
          </w:tcPr>
          <w:p w14:paraId="15C0A220"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tcPr>
          <w:p w14:paraId="1A1864CB" w14:textId="77777777" w:rsidR="00556849" w:rsidRPr="00556849" w:rsidRDefault="00556849" w:rsidP="00556849">
            <w:pPr>
              <w:tabs>
                <w:tab w:val="decimal" w:pos="880"/>
              </w:tabs>
              <w:spacing w:line="220" w:lineRule="exact"/>
              <w:ind w:left="-14" w:right="-180"/>
              <w:rPr>
                <w:rFonts w:cs="Times New Roman"/>
                <w:bCs/>
                <w:sz w:val="20"/>
              </w:rPr>
            </w:pPr>
          </w:p>
        </w:tc>
        <w:tc>
          <w:tcPr>
            <w:tcW w:w="238" w:type="dxa"/>
            <w:gridSpan w:val="2"/>
            <w:shd w:val="clear" w:color="auto" w:fill="auto"/>
          </w:tcPr>
          <w:p w14:paraId="34DF77F1" w14:textId="77777777" w:rsidR="00556849" w:rsidRPr="00556849" w:rsidRDefault="00556849" w:rsidP="00556849">
            <w:pPr>
              <w:tabs>
                <w:tab w:val="decimal" w:pos="880"/>
              </w:tabs>
              <w:spacing w:line="220" w:lineRule="exact"/>
              <w:ind w:left="-14" w:right="-180"/>
              <w:rPr>
                <w:rFonts w:cs="Times New Roman"/>
                <w:bCs/>
                <w:sz w:val="20"/>
                <w:rtl/>
                <w:cs/>
              </w:rPr>
            </w:pPr>
          </w:p>
        </w:tc>
        <w:tc>
          <w:tcPr>
            <w:tcW w:w="1177" w:type="dxa"/>
            <w:gridSpan w:val="2"/>
            <w:shd w:val="clear" w:color="auto" w:fill="auto"/>
          </w:tcPr>
          <w:p w14:paraId="7C093B3A" w14:textId="77777777" w:rsidR="00556849" w:rsidRPr="00556849" w:rsidRDefault="00556849" w:rsidP="00556849">
            <w:pPr>
              <w:tabs>
                <w:tab w:val="decimal" w:pos="1003"/>
              </w:tabs>
              <w:spacing w:line="220" w:lineRule="exact"/>
              <w:ind w:left="-14" w:right="-180"/>
              <w:rPr>
                <w:rFonts w:cs="Times New Roman"/>
                <w:bCs/>
                <w:sz w:val="20"/>
              </w:rPr>
            </w:pPr>
          </w:p>
        </w:tc>
        <w:tc>
          <w:tcPr>
            <w:tcW w:w="238" w:type="dxa"/>
            <w:gridSpan w:val="2"/>
            <w:shd w:val="clear" w:color="auto" w:fill="auto"/>
          </w:tcPr>
          <w:p w14:paraId="093228BE"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6451C07C" w14:textId="77777777" w:rsidR="00556849" w:rsidRPr="00556849" w:rsidRDefault="00556849" w:rsidP="00556849">
            <w:pPr>
              <w:tabs>
                <w:tab w:val="decimal" w:pos="960"/>
              </w:tabs>
              <w:spacing w:line="220" w:lineRule="exact"/>
              <w:ind w:left="-14" w:right="-180"/>
              <w:rPr>
                <w:rFonts w:cs="Times New Roman"/>
                <w:bCs/>
                <w:sz w:val="20"/>
              </w:rPr>
            </w:pPr>
          </w:p>
        </w:tc>
        <w:tc>
          <w:tcPr>
            <w:tcW w:w="243" w:type="dxa"/>
            <w:gridSpan w:val="2"/>
            <w:shd w:val="clear" w:color="auto" w:fill="auto"/>
          </w:tcPr>
          <w:p w14:paraId="2F524F7B"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tcPr>
          <w:p w14:paraId="03BFF3E2" w14:textId="77777777" w:rsidR="00556849" w:rsidRPr="00556849" w:rsidRDefault="00556849" w:rsidP="00556849">
            <w:pPr>
              <w:tabs>
                <w:tab w:val="decimal" w:pos="1020"/>
              </w:tabs>
              <w:spacing w:line="220" w:lineRule="exact"/>
              <w:ind w:left="-14" w:right="-180"/>
              <w:rPr>
                <w:rFonts w:cs="Times New Roman"/>
                <w:bCs/>
                <w:sz w:val="20"/>
              </w:rPr>
            </w:pPr>
          </w:p>
        </w:tc>
      </w:tr>
      <w:tr w:rsidR="00556849" w:rsidRPr="00AB5DFA" w14:paraId="6DB4E8EA" w14:textId="77777777" w:rsidTr="00080F43">
        <w:trPr>
          <w:cantSplit/>
        </w:trPr>
        <w:tc>
          <w:tcPr>
            <w:tcW w:w="2970" w:type="dxa"/>
            <w:shd w:val="clear" w:color="auto" w:fill="auto"/>
          </w:tcPr>
          <w:p w14:paraId="5B2EC63C"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liabilities</w:t>
            </w:r>
          </w:p>
        </w:tc>
        <w:tc>
          <w:tcPr>
            <w:tcW w:w="630" w:type="dxa"/>
            <w:shd w:val="clear" w:color="auto" w:fill="auto"/>
          </w:tcPr>
          <w:p w14:paraId="2C77E09D"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vAlign w:val="bottom"/>
          </w:tcPr>
          <w:p w14:paraId="0DF0A155"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6369F97E"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080" w:type="dxa"/>
          </w:tcPr>
          <w:p w14:paraId="739538C7"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270" w:type="dxa"/>
            <w:shd w:val="clear" w:color="auto" w:fill="auto"/>
          </w:tcPr>
          <w:p w14:paraId="3EB01A9C"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48" w:type="dxa"/>
            <w:gridSpan w:val="2"/>
            <w:shd w:val="clear" w:color="auto" w:fill="auto"/>
          </w:tcPr>
          <w:p w14:paraId="04F9B74E"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7AF9DCA3"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90" w:type="dxa"/>
            <w:gridSpan w:val="2"/>
            <w:shd w:val="clear" w:color="auto" w:fill="auto"/>
          </w:tcPr>
          <w:p w14:paraId="5E9246FC"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237" w:type="dxa"/>
            <w:gridSpan w:val="2"/>
            <w:shd w:val="clear" w:color="auto" w:fill="auto"/>
          </w:tcPr>
          <w:p w14:paraId="2CBA0F6F"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52" w:type="dxa"/>
            <w:gridSpan w:val="2"/>
            <w:shd w:val="clear" w:color="auto" w:fill="auto"/>
          </w:tcPr>
          <w:p w14:paraId="78EEDFA6"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238" w:type="dxa"/>
            <w:gridSpan w:val="2"/>
            <w:shd w:val="clear" w:color="auto" w:fill="auto"/>
          </w:tcPr>
          <w:p w14:paraId="7F06EAB2"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77" w:type="dxa"/>
            <w:gridSpan w:val="2"/>
            <w:shd w:val="clear" w:color="auto" w:fill="auto"/>
          </w:tcPr>
          <w:p w14:paraId="4766B78F" w14:textId="77777777" w:rsidR="00556849" w:rsidRPr="00556849" w:rsidRDefault="00556849" w:rsidP="00556849">
            <w:pPr>
              <w:pStyle w:val="acctfourfigures"/>
              <w:tabs>
                <w:tab w:val="clear" w:pos="765"/>
                <w:tab w:val="decimal" w:pos="856"/>
                <w:tab w:val="decimal" w:pos="1003"/>
              </w:tabs>
              <w:spacing w:line="220" w:lineRule="exact"/>
              <w:ind w:left="-14" w:right="-180"/>
              <w:rPr>
                <w:rFonts w:cs="Times New Roman"/>
                <w:bCs/>
                <w:sz w:val="20"/>
              </w:rPr>
            </w:pPr>
          </w:p>
        </w:tc>
        <w:tc>
          <w:tcPr>
            <w:tcW w:w="238" w:type="dxa"/>
            <w:gridSpan w:val="2"/>
            <w:shd w:val="clear" w:color="auto" w:fill="auto"/>
          </w:tcPr>
          <w:p w14:paraId="4A9CBD65"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1227" w:type="dxa"/>
            <w:gridSpan w:val="2"/>
            <w:shd w:val="clear" w:color="auto" w:fill="auto"/>
          </w:tcPr>
          <w:p w14:paraId="7A1A9A5D"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243" w:type="dxa"/>
            <w:gridSpan w:val="2"/>
            <w:shd w:val="clear" w:color="auto" w:fill="auto"/>
          </w:tcPr>
          <w:p w14:paraId="69A0D758"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1285" w:type="dxa"/>
            <w:gridSpan w:val="2"/>
            <w:shd w:val="clear" w:color="auto" w:fill="auto"/>
          </w:tcPr>
          <w:p w14:paraId="5A724B05"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r>
      <w:tr w:rsidR="00556849" w:rsidRPr="00AB5DFA" w14:paraId="09765014" w14:textId="77777777" w:rsidTr="0093239C">
        <w:trPr>
          <w:cantSplit/>
        </w:trPr>
        <w:tc>
          <w:tcPr>
            <w:tcW w:w="2970" w:type="dxa"/>
            <w:shd w:val="clear" w:color="auto" w:fill="auto"/>
            <w:vAlign w:val="bottom"/>
          </w:tcPr>
          <w:p w14:paraId="50583AA4"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Deposits</w:t>
            </w:r>
          </w:p>
        </w:tc>
        <w:tc>
          <w:tcPr>
            <w:tcW w:w="630" w:type="dxa"/>
            <w:shd w:val="clear" w:color="auto" w:fill="auto"/>
            <w:vAlign w:val="bottom"/>
          </w:tcPr>
          <w:p w14:paraId="63CE7321" w14:textId="77777777" w:rsidR="00556849" w:rsidRPr="00AB5DFA" w:rsidRDefault="00556849" w:rsidP="00556849">
            <w:pPr>
              <w:spacing w:line="220" w:lineRule="exact"/>
              <w:ind w:left="-199" w:right="-201"/>
              <w:jc w:val="center"/>
              <w:rPr>
                <w:rFonts w:cs="Times New Roman"/>
                <w:i/>
                <w:iCs/>
                <w:sz w:val="20"/>
              </w:rPr>
            </w:pPr>
            <w:r w:rsidRPr="00AB5DFA">
              <w:rPr>
                <w:rFonts w:cs="Times New Roman"/>
                <w:i/>
                <w:iCs/>
                <w:sz w:val="20"/>
              </w:rPr>
              <w:t>20.1</w:t>
            </w:r>
          </w:p>
        </w:tc>
        <w:tc>
          <w:tcPr>
            <w:tcW w:w="1170" w:type="dxa"/>
            <w:shd w:val="clear" w:color="auto" w:fill="auto"/>
          </w:tcPr>
          <w:p w14:paraId="022392C2" w14:textId="545E6C60"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w:t>
            </w:r>
          </w:p>
        </w:tc>
        <w:tc>
          <w:tcPr>
            <w:tcW w:w="270" w:type="dxa"/>
          </w:tcPr>
          <w:p w14:paraId="29C1C0D2"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vAlign w:val="bottom"/>
          </w:tcPr>
          <w:p w14:paraId="090EEF71" w14:textId="45708A52" w:rsidR="00556849" w:rsidRPr="0093239C" w:rsidRDefault="00556849" w:rsidP="00556849">
            <w:pPr>
              <w:tabs>
                <w:tab w:val="decimal" w:pos="880"/>
              </w:tabs>
              <w:spacing w:line="220" w:lineRule="exact"/>
              <w:ind w:left="-14" w:right="-180"/>
              <w:rPr>
                <w:rFonts w:cs="Times New Roman"/>
                <w:bCs/>
                <w:sz w:val="20"/>
                <w:rtl/>
                <w:cs/>
                <w:lang w:bidi="th-TH"/>
              </w:rPr>
            </w:pPr>
            <w:r w:rsidRPr="0093239C">
              <w:rPr>
                <w:rFonts w:cs="Times New Roman"/>
                <w:bCs/>
                <w:sz w:val="20"/>
                <w:lang w:val="en-US"/>
              </w:rPr>
              <w:t>-</w:t>
            </w:r>
          </w:p>
        </w:tc>
        <w:tc>
          <w:tcPr>
            <w:tcW w:w="270" w:type="dxa"/>
            <w:shd w:val="clear" w:color="auto" w:fill="auto"/>
            <w:vAlign w:val="bottom"/>
          </w:tcPr>
          <w:p w14:paraId="1D04808B" w14:textId="77777777" w:rsidR="00556849" w:rsidRPr="00556849" w:rsidRDefault="00556849" w:rsidP="00556849">
            <w:pPr>
              <w:tabs>
                <w:tab w:val="decimal" w:pos="880"/>
              </w:tabs>
              <w:spacing w:line="220" w:lineRule="exact"/>
              <w:ind w:left="-14" w:right="-180"/>
              <w:rPr>
                <w:rFonts w:cs="Times New Roman"/>
                <w:bCs/>
                <w:sz w:val="20"/>
                <w:rtl/>
                <w:cs/>
              </w:rPr>
            </w:pPr>
          </w:p>
        </w:tc>
        <w:tc>
          <w:tcPr>
            <w:tcW w:w="1148" w:type="dxa"/>
            <w:gridSpan w:val="2"/>
            <w:shd w:val="clear" w:color="auto" w:fill="auto"/>
            <w:vAlign w:val="bottom"/>
          </w:tcPr>
          <w:p w14:paraId="50C41AB4" w14:textId="097757C4"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116,761,613</w:t>
            </w:r>
          </w:p>
        </w:tc>
        <w:tc>
          <w:tcPr>
            <w:tcW w:w="238" w:type="dxa"/>
            <w:gridSpan w:val="2"/>
            <w:shd w:val="clear" w:color="auto" w:fill="auto"/>
          </w:tcPr>
          <w:p w14:paraId="0E414CCD" w14:textId="77777777" w:rsidR="00556849" w:rsidRPr="00556849" w:rsidRDefault="00556849" w:rsidP="00556849">
            <w:pPr>
              <w:tabs>
                <w:tab w:val="decimal" w:pos="880"/>
              </w:tabs>
              <w:spacing w:line="220" w:lineRule="exact"/>
              <w:ind w:left="-14" w:right="-180"/>
              <w:rPr>
                <w:rFonts w:cs="Times New Roman"/>
                <w:bCs/>
                <w:sz w:val="20"/>
                <w:rtl/>
                <w:cs/>
              </w:rPr>
            </w:pPr>
          </w:p>
        </w:tc>
        <w:tc>
          <w:tcPr>
            <w:tcW w:w="1190" w:type="dxa"/>
            <w:gridSpan w:val="2"/>
            <w:shd w:val="clear" w:color="auto" w:fill="auto"/>
            <w:vAlign w:val="bottom"/>
          </w:tcPr>
          <w:p w14:paraId="7A2C0D0A" w14:textId="426EA3DD"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rPr>
              <w:t>116,761,613</w:t>
            </w:r>
          </w:p>
        </w:tc>
        <w:tc>
          <w:tcPr>
            <w:tcW w:w="237" w:type="dxa"/>
            <w:gridSpan w:val="2"/>
            <w:shd w:val="clear" w:color="auto" w:fill="auto"/>
          </w:tcPr>
          <w:p w14:paraId="06FD3E29"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tcPr>
          <w:p w14:paraId="3C465262" w14:textId="29912ED3"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70D348DF" w14:textId="77777777" w:rsidR="00556849" w:rsidRPr="00556849" w:rsidRDefault="00556849" w:rsidP="00556849">
            <w:pPr>
              <w:pStyle w:val="acctfourfigures"/>
              <w:tabs>
                <w:tab w:val="clear" w:pos="765"/>
                <w:tab w:val="decimal" w:pos="1003"/>
              </w:tabs>
              <w:spacing w:line="220" w:lineRule="exact"/>
              <w:ind w:left="-14" w:right="-180"/>
              <w:rPr>
                <w:rFonts w:cs="Times New Roman"/>
                <w:bCs/>
                <w:sz w:val="20"/>
                <w:rtl/>
                <w:cs/>
              </w:rPr>
            </w:pPr>
          </w:p>
        </w:tc>
        <w:tc>
          <w:tcPr>
            <w:tcW w:w="1177" w:type="dxa"/>
            <w:gridSpan w:val="2"/>
            <w:shd w:val="clear" w:color="auto" w:fill="auto"/>
            <w:vAlign w:val="bottom"/>
          </w:tcPr>
          <w:p w14:paraId="749F99F4" w14:textId="41BE30D0"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116,590,731</w:t>
            </w:r>
          </w:p>
        </w:tc>
        <w:tc>
          <w:tcPr>
            <w:tcW w:w="238" w:type="dxa"/>
            <w:gridSpan w:val="2"/>
            <w:shd w:val="clear" w:color="auto" w:fill="auto"/>
          </w:tcPr>
          <w:p w14:paraId="29E22B17"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649BD829" w14:textId="38638570"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43" w:type="dxa"/>
            <w:gridSpan w:val="2"/>
            <w:shd w:val="clear" w:color="auto" w:fill="auto"/>
          </w:tcPr>
          <w:p w14:paraId="49C08FAF"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vAlign w:val="bottom"/>
          </w:tcPr>
          <w:p w14:paraId="7B5510E6" w14:textId="5D02E66A"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116,590,731</w:t>
            </w:r>
          </w:p>
        </w:tc>
      </w:tr>
      <w:tr w:rsidR="00556849" w:rsidRPr="00AB5DFA" w14:paraId="1359FA9D" w14:textId="77777777" w:rsidTr="0093239C">
        <w:trPr>
          <w:cantSplit/>
        </w:trPr>
        <w:tc>
          <w:tcPr>
            <w:tcW w:w="2970" w:type="dxa"/>
            <w:shd w:val="clear" w:color="auto" w:fill="auto"/>
            <w:vAlign w:val="bottom"/>
          </w:tcPr>
          <w:p w14:paraId="1AEAC0F2"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Interbank</w:t>
            </w:r>
            <w:r w:rsidRPr="00AB5DFA">
              <w:rPr>
                <w:sz w:val="20"/>
                <w:cs/>
                <w:lang w:bidi="th-TH"/>
              </w:rPr>
              <w:t xml:space="preserve"> </w:t>
            </w:r>
            <w:r w:rsidRPr="00AB5DFA">
              <w:rPr>
                <w:rFonts w:cs="Times New Roman"/>
                <w:sz w:val="20"/>
                <w:lang w:bidi="th-TH"/>
              </w:rPr>
              <w:t>and</w:t>
            </w:r>
            <w:r w:rsidRPr="00AB5DFA">
              <w:rPr>
                <w:sz w:val="20"/>
                <w:cs/>
                <w:lang w:bidi="th-TH"/>
              </w:rPr>
              <w:t xml:space="preserve"> </w:t>
            </w:r>
            <w:r w:rsidRPr="00AB5DFA">
              <w:rPr>
                <w:rFonts w:cs="Times New Roman"/>
                <w:sz w:val="20"/>
                <w:lang w:bidi="th-TH"/>
              </w:rPr>
              <w:t>money</w:t>
            </w:r>
            <w:r w:rsidRPr="00AB5DFA">
              <w:rPr>
                <w:sz w:val="20"/>
                <w:cs/>
                <w:lang w:bidi="th-TH"/>
              </w:rPr>
              <w:t xml:space="preserve"> </w:t>
            </w:r>
            <w:r w:rsidRPr="00AB5DFA">
              <w:rPr>
                <w:rFonts w:cs="Times New Roman"/>
                <w:sz w:val="20"/>
                <w:lang w:bidi="th-TH"/>
              </w:rPr>
              <w:t>market</w:t>
            </w:r>
            <w:r w:rsidRPr="00AB5DFA">
              <w:rPr>
                <w:sz w:val="20"/>
                <w:cs/>
                <w:lang w:bidi="th-TH"/>
              </w:rPr>
              <w:t xml:space="preserve"> </w:t>
            </w:r>
            <w:r w:rsidRPr="00AB5DFA">
              <w:rPr>
                <w:rFonts w:cs="Times New Roman"/>
                <w:sz w:val="20"/>
                <w:lang w:bidi="th-TH"/>
              </w:rPr>
              <w:t>items</w:t>
            </w:r>
          </w:p>
        </w:tc>
        <w:tc>
          <w:tcPr>
            <w:tcW w:w="630" w:type="dxa"/>
            <w:shd w:val="clear" w:color="auto" w:fill="auto"/>
            <w:vAlign w:val="bottom"/>
          </w:tcPr>
          <w:p w14:paraId="3AF8C7CD" w14:textId="77777777" w:rsidR="00556849" w:rsidRPr="00AB5DFA" w:rsidRDefault="00556849" w:rsidP="00556849">
            <w:pPr>
              <w:spacing w:line="220" w:lineRule="exact"/>
              <w:ind w:left="-199" w:right="-201"/>
              <w:jc w:val="center"/>
              <w:rPr>
                <w:rFonts w:cs="Times New Roman"/>
                <w:i/>
                <w:iCs/>
                <w:sz w:val="20"/>
              </w:rPr>
            </w:pPr>
            <w:r w:rsidRPr="00AB5DFA">
              <w:rPr>
                <w:rFonts w:cs="Times New Roman"/>
                <w:i/>
                <w:iCs/>
                <w:sz w:val="20"/>
              </w:rPr>
              <w:t>21</w:t>
            </w:r>
          </w:p>
        </w:tc>
        <w:tc>
          <w:tcPr>
            <w:tcW w:w="1170" w:type="dxa"/>
            <w:shd w:val="clear" w:color="auto" w:fill="auto"/>
          </w:tcPr>
          <w:p w14:paraId="7515CCAD" w14:textId="534E4A59" w:rsidR="00556849" w:rsidRPr="00556849" w:rsidRDefault="00556849" w:rsidP="00556849">
            <w:pPr>
              <w:pStyle w:val="acctfourfigures"/>
              <w:tabs>
                <w:tab w:val="clear" w:pos="765"/>
                <w:tab w:val="decimal" w:pos="880"/>
              </w:tabs>
              <w:spacing w:line="220" w:lineRule="exact"/>
              <w:ind w:right="-180"/>
              <w:rPr>
                <w:rFonts w:cs="Times New Roman"/>
                <w:bCs/>
                <w:sz w:val="20"/>
              </w:rPr>
            </w:pPr>
            <w:r w:rsidRPr="0093239C">
              <w:rPr>
                <w:rFonts w:cs="Times New Roman"/>
                <w:bCs/>
                <w:sz w:val="20"/>
                <w:lang w:val="en-US"/>
              </w:rPr>
              <w:t>-</w:t>
            </w:r>
          </w:p>
        </w:tc>
        <w:tc>
          <w:tcPr>
            <w:tcW w:w="270" w:type="dxa"/>
          </w:tcPr>
          <w:p w14:paraId="6059F471" w14:textId="77777777" w:rsidR="00556849" w:rsidRPr="00556849" w:rsidRDefault="00556849" w:rsidP="00556849">
            <w:pPr>
              <w:tabs>
                <w:tab w:val="decimal" w:pos="880"/>
              </w:tabs>
              <w:spacing w:line="220" w:lineRule="exact"/>
              <w:ind w:left="-14" w:right="-180"/>
              <w:rPr>
                <w:rFonts w:cs="Times New Roman"/>
                <w:bCs/>
                <w:sz w:val="20"/>
                <w:rtl/>
                <w:cs/>
                <w:lang w:bidi="th-TH"/>
              </w:rPr>
            </w:pPr>
          </w:p>
        </w:tc>
        <w:tc>
          <w:tcPr>
            <w:tcW w:w="1080" w:type="dxa"/>
            <w:vAlign w:val="bottom"/>
          </w:tcPr>
          <w:p w14:paraId="76038CF5" w14:textId="7D870A00" w:rsidR="00556849" w:rsidRPr="00556849" w:rsidRDefault="00556849" w:rsidP="00556849">
            <w:pPr>
              <w:tabs>
                <w:tab w:val="decimal" w:pos="880"/>
              </w:tabs>
              <w:spacing w:line="220" w:lineRule="exact"/>
              <w:ind w:left="-14" w:right="-180"/>
              <w:rPr>
                <w:rFonts w:cs="Times New Roman"/>
                <w:bCs/>
                <w:sz w:val="20"/>
                <w:rtl/>
                <w:cs/>
                <w:lang w:bidi="th-TH"/>
              </w:rPr>
            </w:pPr>
            <w:r w:rsidRPr="0093239C">
              <w:rPr>
                <w:rFonts w:cs="Times New Roman"/>
                <w:bCs/>
                <w:sz w:val="20"/>
                <w:lang w:val="en-US"/>
              </w:rPr>
              <w:t>-</w:t>
            </w:r>
          </w:p>
        </w:tc>
        <w:tc>
          <w:tcPr>
            <w:tcW w:w="270" w:type="dxa"/>
            <w:shd w:val="clear" w:color="auto" w:fill="auto"/>
            <w:vAlign w:val="bottom"/>
          </w:tcPr>
          <w:p w14:paraId="01438127" w14:textId="77777777" w:rsidR="00556849" w:rsidRPr="00556849" w:rsidRDefault="00556849" w:rsidP="00556849">
            <w:pPr>
              <w:tabs>
                <w:tab w:val="decimal" w:pos="880"/>
              </w:tabs>
              <w:spacing w:line="220" w:lineRule="exact"/>
              <w:ind w:left="-14" w:right="-180"/>
              <w:rPr>
                <w:rFonts w:cs="Times New Roman"/>
                <w:bCs/>
                <w:sz w:val="20"/>
                <w:rtl/>
                <w:cs/>
                <w:lang w:bidi="th-TH"/>
              </w:rPr>
            </w:pPr>
          </w:p>
        </w:tc>
        <w:tc>
          <w:tcPr>
            <w:tcW w:w="1148" w:type="dxa"/>
            <w:gridSpan w:val="2"/>
            <w:shd w:val="clear" w:color="auto" w:fill="auto"/>
            <w:vAlign w:val="bottom"/>
          </w:tcPr>
          <w:p w14:paraId="15BE693F" w14:textId="4097A1C1"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22,757,398</w:t>
            </w:r>
          </w:p>
        </w:tc>
        <w:tc>
          <w:tcPr>
            <w:tcW w:w="238" w:type="dxa"/>
            <w:gridSpan w:val="2"/>
            <w:shd w:val="clear" w:color="auto" w:fill="auto"/>
          </w:tcPr>
          <w:p w14:paraId="44D85294" w14:textId="77777777" w:rsidR="00556849" w:rsidRPr="00556849" w:rsidRDefault="00556849" w:rsidP="00556849">
            <w:pPr>
              <w:tabs>
                <w:tab w:val="decimal" w:pos="880"/>
              </w:tabs>
              <w:spacing w:line="220" w:lineRule="exact"/>
              <w:ind w:left="-14" w:right="-180"/>
              <w:rPr>
                <w:rFonts w:cs="Times New Roman"/>
                <w:bCs/>
                <w:sz w:val="20"/>
                <w:rtl/>
                <w:cs/>
              </w:rPr>
            </w:pPr>
          </w:p>
        </w:tc>
        <w:tc>
          <w:tcPr>
            <w:tcW w:w="1190" w:type="dxa"/>
            <w:gridSpan w:val="2"/>
            <w:shd w:val="clear" w:color="auto" w:fill="auto"/>
            <w:vAlign w:val="bottom"/>
          </w:tcPr>
          <w:p w14:paraId="39E4E20D" w14:textId="1425376B"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rPr>
              <w:t>22,757,398</w:t>
            </w:r>
          </w:p>
        </w:tc>
        <w:tc>
          <w:tcPr>
            <w:tcW w:w="237" w:type="dxa"/>
            <w:gridSpan w:val="2"/>
            <w:shd w:val="clear" w:color="auto" w:fill="auto"/>
          </w:tcPr>
          <w:p w14:paraId="1CC0ECA2"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tcPr>
          <w:p w14:paraId="3042C983" w14:textId="72CBB03A"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0D396515" w14:textId="77777777" w:rsidR="00556849" w:rsidRPr="00556849" w:rsidRDefault="00556849" w:rsidP="00556849">
            <w:pPr>
              <w:pStyle w:val="acctfourfigures"/>
              <w:tabs>
                <w:tab w:val="clear" w:pos="765"/>
                <w:tab w:val="decimal" w:pos="1003"/>
              </w:tabs>
              <w:spacing w:line="220" w:lineRule="exact"/>
              <w:ind w:left="-14" w:right="-180"/>
              <w:rPr>
                <w:rFonts w:cs="Times New Roman"/>
                <w:bCs/>
                <w:sz w:val="20"/>
                <w:rtl/>
                <w:cs/>
              </w:rPr>
            </w:pPr>
          </w:p>
        </w:tc>
        <w:tc>
          <w:tcPr>
            <w:tcW w:w="1177" w:type="dxa"/>
            <w:gridSpan w:val="2"/>
            <w:shd w:val="clear" w:color="auto" w:fill="auto"/>
            <w:vAlign w:val="bottom"/>
          </w:tcPr>
          <w:p w14:paraId="6DE79CD6" w14:textId="0B348F4B"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22,750,735</w:t>
            </w:r>
          </w:p>
        </w:tc>
        <w:tc>
          <w:tcPr>
            <w:tcW w:w="238" w:type="dxa"/>
            <w:gridSpan w:val="2"/>
            <w:shd w:val="clear" w:color="auto" w:fill="auto"/>
          </w:tcPr>
          <w:p w14:paraId="69789F26"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537E53BD" w14:textId="7A69EB36"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43" w:type="dxa"/>
            <w:gridSpan w:val="2"/>
            <w:shd w:val="clear" w:color="auto" w:fill="auto"/>
          </w:tcPr>
          <w:p w14:paraId="305F58D2"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vAlign w:val="bottom"/>
          </w:tcPr>
          <w:p w14:paraId="54DF3DFD" w14:textId="4C7174F2"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22,750,735</w:t>
            </w:r>
          </w:p>
        </w:tc>
      </w:tr>
      <w:tr w:rsidR="00556849" w:rsidRPr="00AB5DFA" w14:paraId="75A2197B" w14:textId="77777777" w:rsidTr="00080F43">
        <w:trPr>
          <w:gridAfter w:val="1"/>
          <w:wAfter w:w="9" w:type="dxa"/>
          <w:cantSplit/>
          <w:trHeight w:val="173"/>
        </w:trPr>
        <w:tc>
          <w:tcPr>
            <w:tcW w:w="2970" w:type="dxa"/>
            <w:shd w:val="clear" w:color="auto" w:fill="auto"/>
            <w:vAlign w:val="bottom"/>
          </w:tcPr>
          <w:p w14:paraId="12091193" w14:textId="0816E2B1" w:rsidR="00556849" w:rsidRPr="00AB5DFA" w:rsidRDefault="00556849" w:rsidP="00556849">
            <w:pPr>
              <w:tabs>
                <w:tab w:val="left" w:pos="250"/>
              </w:tabs>
              <w:spacing w:line="220" w:lineRule="exact"/>
              <w:ind w:left="-18" w:right="-270"/>
              <w:rPr>
                <w:rFonts w:cs="Times New Roman"/>
                <w:sz w:val="20"/>
              </w:rPr>
            </w:pPr>
            <w:r w:rsidRPr="00AB5DFA">
              <w:rPr>
                <w:rFonts w:cs="Times New Roman"/>
                <w:sz w:val="20"/>
                <w:lang w:bidi="th-TH"/>
              </w:rPr>
              <w:t>Derivatives</w:t>
            </w:r>
          </w:p>
        </w:tc>
        <w:tc>
          <w:tcPr>
            <w:tcW w:w="630" w:type="dxa"/>
            <w:shd w:val="clear" w:color="auto" w:fill="auto"/>
            <w:vAlign w:val="bottom"/>
          </w:tcPr>
          <w:p w14:paraId="00F40062" w14:textId="0869F58E" w:rsidR="00556849" w:rsidRPr="008D2489" w:rsidRDefault="00556849" w:rsidP="008D2489">
            <w:pPr>
              <w:spacing w:line="220" w:lineRule="exact"/>
              <w:ind w:left="-199" w:right="-201"/>
              <w:jc w:val="center"/>
              <w:rPr>
                <w:rFonts w:cs="Times New Roman"/>
                <w:i/>
                <w:iCs/>
                <w:sz w:val="20"/>
              </w:rPr>
            </w:pPr>
            <w:r w:rsidRPr="0093239C">
              <w:rPr>
                <w:rFonts w:cs="Times New Roman"/>
                <w:i/>
                <w:iCs/>
                <w:sz w:val="20"/>
                <w:cs/>
                <w:lang w:bidi="th-TH"/>
              </w:rPr>
              <w:t>10</w:t>
            </w:r>
          </w:p>
        </w:tc>
        <w:tc>
          <w:tcPr>
            <w:tcW w:w="1170" w:type="dxa"/>
            <w:shd w:val="clear" w:color="auto" w:fill="auto"/>
            <w:vAlign w:val="bottom"/>
          </w:tcPr>
          <w:p w14:paraId="2BBF6A1F"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6956FBC8"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tcPr>
          <w:p w14:paraId="490608CD" w14:textId="77777777" w:rsidR="00556849" w:rsidRPr="00556849" w:rsidRDefault="00556849" w:rsidP="00556849">
            <w:pPr>
              <w:tabs>
                <w:tab w:val="decimal" w:pos="880"/>
              </w:tabs>
              <w:spacing w:line="220" w:lineRule="exact"/>
              <w:ind w:left="-14" w:right="-180"/>
              <w:rPr>
                <w:rFonts w:cs="Times New Roman"/>
                <w:bCs/>
                <w:sz w:val="20"/>
                <w:rtl/>
                <w:cs/>
              </w:rPr>
            </w:pPr>
          </w:p>
        </w:tc>
        <w:tc>
          <w:tcPr>
            <w:tcW w:w="270" w:type="dxa"/>
            <w:shd w:val="clear" w:color="auto" w:fill="auto"/>
            <w:vAlign w:val="bottom"/>
          </w:tcPr>
          <w:p w14:paraId="078C7A3E"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333A40DD"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5CD73BCB"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481DCEF6" w14:textId="77777777" w:rsidR="00556849" w:rsidRPr="00556849" w:rsidRDefault="00556849" w:rsidP="00556849">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3A9982A4"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2E35AE29"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238" w:type="dxa"/>
            <w:gridSpan w:val="2"/>
            <w:shd w:val="clear" w:color="auto" w:fill="auto"/>
          </w:tcPr>
          <w:p w14:paraId="5C6739E7"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7F25390B" w14:textId="77777777" w:rsidR="00556849" w:rsidRPr="00556849" w:rsidRDefault="00556849" w:rsidP="00556849">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520A4AF0"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6FE9C169" w14:textId="77777777" w:rsidR="00556849" w:rsidRPr="00556849" w:rsidRDefault="00556849" w:rsidP="00556849">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75ADCC62"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2786B387" w14:textId="77777777" w:rsidR="00556849" w:rsidRPr="00556849"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5F2CDE86" w14:textId="77777777" w:rsidTr="0093239C">
        <w:trPr>
          <w:gridAfter w:val="1"/>
          <w:wAfter w:w="9" w:type="dxa"/>
          <w:cantSplit/>
          <w:trHeight w:val="173"/>
        </w:trPr>
        <w:tc>
          <w:tcPr>
            <w:tcW w:w="2970" w:type="dxa"/>
            <w:shd w:val="clear" w:color="auto" w:fill="auto"/>
          </w:tcPr>
          <w:p w14:paraId="41BD0941" w14:textId="71034517" w:rsidR="00556849" w:rsidRPr="00AB5DFA" w:rsidRDefault="00556849" w:rsidP="008D2489">
            <w:pPr>
              <w:tabs>
                <w:tab w:val="left" w:pos="167"/>
              </w:tabs>
              <w:spacing w:line="220" w:lineRule="exact"/>
              <w:ind w:left="-18" w:right="-270"/>
              <w:rPr>
                <w:rFonts w:cs="Times New Roman"/>
                <w:sz w:val="20"/>
              </w:rPr>
            </w:pPr>
            <w:r w:rsidRPr="00AB5DFA">
              <w:rPr>
                <w:sz w:val="20"/>
                <w:cs/>
                <w:lang w:bidi="th-TH"/>
              </w:rPr>
              <w:t>-</w:t>
            </w:r>
            <w:r w:rsidRPr="00AB5DFA">
              <w:rPr>
                <w:sz w:val="20"/>
                <w:cs/>
                <w:lang w:bidi="th-TH"/>
              </w:rPr>
              <w:tab/>
            </w:r>
            <w:r w:rsidRPr="00AB5DFA">
              <w:rPr>
                <w:rFonts w:cs="Times New Roman"/>
                <w:sz w:val="20"/>
                <w:lang w:bidi="th-TH"/>
              </w:rPr>
              <w:t>Cross-currency interest rate</w:t>
            </w:r>
          </w:p>
        </w:tc>
        <w:tc>
          <w:tcPr>
            <w:tcW w:w="630" w:type="dxa"/>
            <w:shd w:val="clear" w:color="auto" w:fill="auto"/>
            <w:vAlign w:val="bottom"/>
          </w:tcPr>
          <w:p w14:paraId="0C18E599" w14:textId="77777777" w:rsidR="00556849" w:rsidRPr="00AB5DFA" w:rsidRDefault="00556849" w:rsidP="00556849">
            <w:pPr>
              <w:spacing w:line="220" w:lineRule="exact"/>
              <w:ind w:left="-199" w:right="-201"/>
              <w:jc w:val="center"/>
              <w:rPr>
                <w:rFonts w:cs="Times New Roman"/>
                <w:bCs/>
                <w:i/>
                <w:iCs/>
                <w:sz w:val="20"/>
              </w:rPr>
            </w:pPr>
          </w:p>
        </w:tc>
        <w:tc>
          <w:tcPr>
            <w:tcW w:w="1170" w:type="dxa"/>
            <w:shd w:val="clear" w:color="auto" w:fill="auto"/>
            <w:vAlign w:val="bottom"/>
          </w:tcPr>
          <w:p w14:paraId="322CD009"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7C35BE9C"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tcPr>
          <w:p w14:paraId="34DE629B" w14:textId="77777777" w:rsidR="00556849" w:rsidRPr="00556849" w:rsidRDefault="00556849" w:rsidP="00556849">
            <w:pPr>
              <w:tabs>
                <w:tab w:val="decimal" w:pos="880"/>
              </w:tabs>
              <w:spacing w:line="220" w:lineRule="exact"/>
              <w:ind w:left="-14" w:right="-180"/>
              <w:rPr>
                <w:rFonts w:cs="Times New Roman"/>
                <w:bCs/>
                <w:sz w:val="20"/>
                <w:rtl/>
                <w:cs/>
              </w:rPr>
            </w:pPr>
          </w:p>
        </w:tc>
        <w:tc>
          <w:tcPr>
            <w:tcW w:w="270" w:type="dxa"/>
            <w:shd w:val="clear" w:color="auto" w:fill="auto"/>
            <w:vAlign w:val="bottom"/>
          </w:tcPr>
          <w:p w14:paraId="52799891"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1DDEDEBA"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0A133634"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1E1317F3" w14:textId="77777777" w:rsidR="00556849" w:rsidRPr="00556849" w:rsidRDefault="00556849" w:rsidP="00556849">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5D8A7B73"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24AED122"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238" w:type="dxa"/>
            <w:gridSpan w:val="2"/>
            <w:shd w:val="clear" w:color="auto" w:fill="auto"/>
          </w:tcPr>
          <w:p w14:paraId="6199BD79"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6206A6AB" w14:textId="77777777" w:rsidR="00556849" w:rsidRPr="00556849" w:rsidRDefault="00556849" w:rsidP="00556849">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3434D48D"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69CAE44F" w14:textId="77777777" w:rsidR="00556849" w:rsidRPr="00556849" w:rsidRDefault="00556849" w:rsidP="00556849">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27A5A8A8"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1943F579" w14:textId="77777777" w:rsidR="00556849" w:rsidRPr="00556849"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75A34766" w14:textId="77777777" w:rsidTr="0093239C">
        <w:trPr>
          <w:gridAfter w:val="1"/>
          <w:wAfter w:w="9" w:type="dxa"/>
          <w:cantSplit/>
          <w:trHeight w:val="173"/>
        </w:trPr>
        <w:tc>
          <w:tcPr>
            <w:tcW w:w="2970" w:type="dxa"/>
            <w:shd w:val="clear" w:color="auto" w:fill="auto"/>
          </w:tcPr>
          <w:p w14:paraId="39F0AE7E" w14:textId="257E6451" w:rsidR="00556849" w:rsidRPr="00AB5DFA" w:rsidRDefault="00556849" w:rsidP="00556849">
            <w:pPr>
              <w:tabs>
                <w:tab w:val="left" w:pos="250"/>
              </w:tabs>
              <w:spacing w:line="220" w:lineRule="exact"/>
              <w:ind w:left="-18" w:right="-270"/>
              <w:rPr>
                <w:rFonts w:cs="Times New Roman"/>
                <w:sz w:val="20"/>
              </w:rPr>
            </w:pPr>
            <w:r w:rsidRPr="00AB5DFA">
              <w:rPr>
                <w:rFonts w:cs="Times New Roman"/>
                <w:sz w:val="20"/>
                <w:lang w:bidi="th-TH"/>
              </w:rPr>
              <w:tab/>
              <w:t xml:space="preserve">   swaps</w:t>
            </w:r>
          </w:p>
        </w:tc>
        <w:tc>
          <w:tcPr>
            <w:tcW w:w="630" w:type="dxa"/>
            <w:shd w:val="clear" w:color="auto" w:fill="auto"/>
          </w:tcPr>
          <w:p w14:paraId="6162E180" w14:textId="77777777" w:rsidR="00556849" w:rsidRPr="00AB5DFA" w:rsidRDefault="00556849" w:rsidP="0093239C">
            <w:pPr>
              <w:spacing w:line="220" w:lineRule="exact"/>
              <w:ind w:left="-199" w:right="-201"/>
              <w:rPr>
                <w:rFonts w:cs="Times New Roman"/>
                <w:bCs/>
                <w:i/>
                <w:iCs/>
                <w:sz w:val="20"/>
              </w:rPr>
            </w:pPr>
          </w:p>
        </w:tc>
        <w:tc>
          <w:tcPr>
            <w:tcW w:w="1170" w:type="dxa"/>
            <w:shd w:val="clear" w:color="auto" w:fill="auto"/>
          </w:tcPr>
          <w:p w14:paraId="2971E184" w14:textId="3D7A4A6A"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152,106</w:t>
            </w:r>
          </w:p>
        </w:tc>
        <w:tc>
          <w:tcPr>
            <w:tcW w:w="270" w:type="dxa"/>
          </w:tcPr>
          <w:p w14:paraId="10E53BA7"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tcPr>
          <w:p w14:paraId="452E4012" w14:textId="1785A6F7" w:rsidR="00556849" w:rsidRPr="00556849" w:rsidRDefault="00556849" w:rsidP="00556849">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tcPr>
          <w:p w14:paraId="1A5CDA8B"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tcPr>
          <w:p w14:paraId="7738BE77" w14:textId="7D631F21"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56EFCF5E"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tcPr>
          <w:p w14:paraId="48F337F8" w14:textId="5EAE272D"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lang w:val="en-US"/>
              </w:rPr>
              <w:t>152,106</w:t>
            </w:r>
          </w:p>
        </w:tc>
        <w:tc>
          <w:tcPr>
            <w:tcW w:w="237" w:type="dxa"/>
            <w:gridSpan w:val="2"/>
            <w:shd w:val="clear" w:color="auto" w:fill="auto"/>
          </w:tcPr>
          <w:p w14:paraId="35B6F15F"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46569FE7" w14:textId="610123CA" w:rsidR="00556849" w:rsidRPr="00556849" w:rsidRDefault="00556849" w:rsidP="00556849">
            <w:pPr>
              <w:tabs>
                <w:tab w:val="decimal" w:pos="880"/>
              </w:tabs>
              <w:spacing w:line="220" w:lineRule="exact"/>
              <w:ind w:left="-14" w:right="-180"/>
              <w:rPr>
                <w:rFonts w:cs="Times New Roman"/>
                <w:bCs/>
                <w:sz w:val="20"/>
                <w:lang w:bidi="th-TH"/>
              </w:rPr>
            </w:pPr>
            <w:r w:rsidRPr="0093239C">
              <w:rPr>
                <w:rFonts w:cs="Times New Roman"/>
                <w:bCs/>
                <w:sz w:val="20"/>
              </w:rPr>
              <w:t>-</w:t>
            </w:r>
          </w:p>
        </w:tc>
        <w:tc>
          <w:tcPr>
            <w:tcW w:w="238" w:type="dxa"/>
            <w:gridSpan w:val="2"/>
            <w:shd w:val="clear" w:color="auto" w:fill="auto"/>
          </w:tcPr>
          <w:p w14:paraId="04414B52"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57F33991" w14:textId="03C6F7A5"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lang w:val="en-US"/>
              </w:rPr>
              <w:t>152,106</w:t>
            </w:r>
          </w:p>
        </w:tc>
        <w:tc>
          <w:tcPr>
            <w:tcW w:w="238" w:type="dxa"/>
            <w:gridSpan w:val="2"/>
            <w:shd w:val="clear" w:color="auto" w:fill="auto"/>
          </w:tcPr>
          <w:p w14:paraId="28F45308"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40222E33" w14:textId="294E4FDD"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36" w:type="dxa"/>
            <w:gridSpan w:val="2"/>
            <w:shd w:val="clear" w:color="auto" w:fill="auto"/>
          </w:tcPr>
          <w:p w14:paraId="7A5341A0"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670994ED" w14:textId="7DB16FCE"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152,106</w:t>
            </w:r>
          </w:p>
        </w:tc>
      </w:tr>
      <w:tr w:rsidR="00556849" w:rsidRPr="00AB5DFA" w14:paraId="232148CF" w14:textId="77777777" w:rsidTr="0093239C">
        <w:trPr>
          <w:gridAfter w:val="1"/>
          <w:wAfter w:w="9" w:type="dxa"/>
          <w:cantSplit/>
          <w:trHeight w:val="173"/>
        </w:trPr>
        <w:tc>
          <w:tcPr>
            <w:tcW w:w="2970" w:type="dxa"/>
            <w:shd w:val="clear" w:color="auto" w:fill="auto"/>
            <w:vAlign w:val="bottom"/>
          </w:tcPr>
          <w:p w14:paraId="7DF01B7E" w14:textId="77777777" w:rsidR="00556849" w:rsidRPr="00AB5DFA" w:rsidRDefault="00556849" w:rsidP="00556849">
            <w:pPr>
              <w:tabs>
                <w:tab w:val="left" w:pos="250"/>
              </w:tabs>
              <w:spacing w:line="220" w:lineRule="exact"/>
              <w:ind w:left="-18" w:right="-270"/>
              <w:rPr>
                <w:rFonts w:cs="Times New Roman"/>
                <w:sz w:val="20"/>
              </w:rPr>
            </w:pPr>
            <w:r w:rsidRPr="00AB5DFA">
              <w:rPr>
                <w:rFonts w:cs="Times New Roman"/>
                <w:sz w:val="20"/>
              </w:rPr>
              <w:t>Debt issued and borrowings</w:t>
            </w:r>
          </w:p>
        </w:tc>
        <w:tc>
          <w:tcPr>
            <w:tcW w:w="630" w:type="dxa"/>
            <w:shd w:val="clear" w:color="auto" w:fill="auto"/>
            <w:vAlign w:val="bottom"/>
          </w:tcPr>
          <w:p w14:paraId="7F5BB565"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bCs/>
                <w:i/>
                <w:iCs/>
                <w:sz w:val="20"/>
              </w:rPr>
              <w:t>22</w:t>
            </w:r>
          </w:p>
        </w:tc>
        <w:tc>
          <w:tcPr>
            <w:tcW w:w="1170" w:type="dxa"/>
            <w:shd w:val="clear" w:color="auto" w:fill="auto"/>
          </w:tcPr>
          <w:p w14:paraId="7C4AD102" w14:textId="1B1B2C59"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w:t>
            </w:r>
          </w:p>
        </w:tc>
        <w:tc>
          <w:tcPr>
            <w:tcW w:w="270" w:type="dxa"/>
          </w:tcPr>
          <w:p w14:paraId="5D413A87"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vAlign w:val="bottom"/>
          </w:tcPr>
          <w:p w14:paraId="2A6F302D" w14:textId="7C810534" w:rsidR="00556849" w:rsidRPr="00556849" w:rsidRDefault="00556849" w:rsidP="00556849">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0697EDBE"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0D8838C4" w14:textId="7CB1A8E7"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lang w:bidi="th-TH"/>
              </w:rPr>
              <w:t>2,611,763</w:t>
            </w:r>
          </w:p>
        </w:tc>
        <w:tc>
          <w:tcPr>
            <w:tcW w:w="238" w:type="dxa"/>
            <w:gridSpan w:val="2"/>
            <w:shd w:val="clear" w:color="auto" w:fill="auto"/>
          </w:tcPr>
          <w:p w14:paraId="3DF66728"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30E04CF6" w14:textId="46A9A06D"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lang w:bidi="th-TH"/>
              </w:rPr>
              <w:t>2,611,763</w:t>
            </w:r>
          </w:p>
        </w:tc>
        <w:tc>
          <w:tcPr>
            <w:tcW w:w="237" w:type="dxa"/>
            <w:gridSpan w:val="2"/>
            <w:shd w:val="clear" w:color="auto" w:fill="auto"/>
          </w:tcPr>
          <w:p w14:paraId="27F554A2"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09BC8779" w14:textId="747C4ED6" w:rsidR="00556849" w:rsidRPr="00556849" w:rsidRDefault="00556849" w:rsidP="00556849">
            <w:pPr>
              <w:tabs>
                <w:tab w:val="decimal" w:pos="880"/>
              </w:tabs>
              <w:spacing w:line="220" w:lineRule="exact"/>
              <w:ind w:left="-14" w:right="-180"/>
              <w:rPr>
                <w:rFonts w:cs="Times New Roman"/>
                <w:bCs/>
                <w:sz w:val="20"/>
                <w:lang w:bidi="th-TH"/>
              </w:rPr>
            </w:pPr>
            <w:r w:rsidRPr="0093239C">
              <w:rPr>
                <w:rFonts w:cs="Times New Roman"/>
                <w:bCs/>
                <w:sz w:val="20"/>
              </w:rPr>
              <w:t>-</w:t>
            </w:r>
          </w:p>
        </w:tc>
        <w:tc>
          <w:tcPr>
            <w:tcW w:w="238" w:type="dxa"/>
            <w:gridSpan w:val="2"/>
            <w:shd w:val="clear" w:color="auto" w:fill="auto"/>
          </w:tcPr>
          <w:p w14:paraId="20A5DE69"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1652377E" w14:textId="5FE94E64"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6B278BFA"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6731E04B" w14:textId="14714CD7"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lang w:val="en-US"/>
              </w:rPr>
              <w:t>2,546,125</w:t>
            </w:r>
          </w:p>
        </w:tc>
        <w:tc>
          <w:tcPr>
            <w:tcW w:w="236" w:type="dxa"/>
            <w:gridSpan w:val="2"/>
            <w:shd w:val="clear" w:color="auto" w:fill="auto"/>
          </w:tcPr>
          <w:p w14:paraId="7F767B6D"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7F6A1129" w14:textId="599D86E8"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lang w:val="en-US"/>
              </w:rPr>
              <w:t>2,546,125</w:t>
            </w:r>
          </w:p>
        </w:tc>
      </w:tr>
      <w:tr w:rsidR="00556849" w:rsidRPr="00AB5DFA" w14:paraId="22956076" w14:textId="77777777" w:rsidTr="00080F43">
        <w:trPr>
          <w:gridAfter w:val="1"/>
          <w:wAfter w:w="9" w:type="dxa"/>
          <w:cantSplit/>
          <w:trHeight w:val="209"/>
        </w:trPr>
        <w:tc>
          <w:tcPr>
            <w:tcW w:w="2970" w:type="dxa"/>
            <w:shd w:val="clear" w:color="auto" w:fill="auto"/>
          </w:tcPr>
          <w:p w14:paraId="4EF2EADD" w14:textId="77777777" w:rsidR="00556849" w:rsidRPr="00AB5DFA" w:rsidRDefault="00556849" w:rsidP="00556849">
            <w:pPr>
              <w:rPr>
                <w:rFonts w:cs="Times New Roman"/>
                <w:b/>
                <w:bCs/>
                <w:sz w:val="20"/>
                <w:lang w:bidi="th-TH"/>
              </w:rPr>
            </w:pPr>
          </w:p>
        </w:tc>
        <w:tc>
          <w:tcPr>
            <w:tcW w:w="630" w:type="dxa"/>
            <w:shd w:val="clear" w:color="auto" w:fill="auto"/>
          </w:tcPr>
          <w:p w14:paraId="58290CEE" w14:textId="77777777" w:rsidR="00556849" w:rsidRPr="00AB5DFA" w:rsidRDefault="00556849" w:rsidP="00556849">
            <w:pPr>
              <w:pStyle w:val="acctfourfigures"/>
              <w:tabs>
                <w:tab w:val="clear" w:pos="765"/>
                <w:tab w:val="decimal" w:pos="856"/>
              </w:tabs>
              <w:spacing w:line="220" w:lineRule="exact"/>
              <w:ind w:left="-199" w:right="-201"/>
              <w:rPr>
                <w:rFonts w:cs="Times New Roman"/>
                <w:bCs/>
                <w:i/>
                <w:iCs/>
                <w:sz w:val="20"/>
              </w:rPr>
            </w:pPr>
          </w:p>
        </w:tc>
        <w:tc>
          <w:tcPr>
            <w:tcW w:w="1170" w:type="dxa"/>
            <w:shd w:val="clear" w:color="auto" w:fill="auto"/>
            <w:vAlign w:val="bottom"/>
          </w:tcPr>
          <w:p w14:paraId="39E1EED6"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2B94628F"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tl/>
                <w:cs/>
              </w:rPr>
            </w:pPr>
          </w:p>
        </w:tc>
        <w:tc>
          <w:tcPr>
            <w:tcW w:w="1080" w:type="dxa"/>
          </w:tcPr>
          <w:p w14:paraId="7695C11E"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tl/>
                <w:cs/>
              </w:rPr>
            </w:pPr>
          </w:p>
        </w:tc>
        <w:tc>
          <w:tcPr>
            <w:tcW w:w="270" w:type="dxa"/>
            <w:shd w:val="clear" w:color="auto" w:fill="auto"/>
          </w:tcPr>
          <w:p w14:paraId="6A1E8C70"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39" w:type="dxa"/>
            <w:shd w:val="clear" w:color="auto" w:fill="auto"/>
            <w:vAlign w:val="bottom"/>
          </w:tcPr>
          <w:p w14:paraId="30FE9E4C" w14:textId="77777777" w:rsidR="00556849" w:rsidRPr="00AB5DFA" w:rsidRDefault="00556849" w:rsidP="00556849">
            <w:pPr>
              <w:pStyle w:val="acctfourfigures"/>
              <w:tabs>
                <w:tab w:val="clear" w:pos="765"/>
                <w:tab w:val="decimal" w:pos="856"/>
                <w:tab w:val="decimal" w:pos="967"/>
              </w:tabs>
              <w:spacing w:line="220" w:lineRule="exact"/>
              <w:ind w:left="-14" w:right="-180"/>
              <w:rPr>
                <w:rFonts w:cs="Times New Roman"/>
                <w:bCs/>
                <w:sz w:val="20"/>
              </w:rPr>
            </w:pPr>
          </w:p>
        </w:tc>
        <w:tc>
          <w:tcPr>
            <w:tcW w:w="238" w:type="dxa"/>
            <w:gridSpan w:val="2"/>
            <w:shd w:val="clear" w:color="auto" w:fill="auto"/>
          </w:tcPr>
          <w:p w14:paraId="330B9BE2"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90" w:type="dxa"/>
            <w:gridSpan w:val="2"/>
            <w:shd w:val="clear" w:color="auto" w:fill="auto"/>
            <w:vAlign w:val="bottom"/>
          </w:tcPr>
          <w:p w14:paraId="5F67F182"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237" w:type="dxa"/>
            <w:gridSpan w:val="2"/>
            <w:shd w:val="clear" w:color="auto" w:fill="auto"/>
          </w:tcPr>
          <w:p w14:paraId="31A90236"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52" w:type="dxa"/>
            <w:gridSpan w:val="2"/>
            <w:shd w:val="clear" w:color="auto" w:fill="auto"/>
          </w:tcPr>
          <w:p w14:paraId="3BC6A05E"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238" w:type="dxa"/>
            <w:gridSpan w:val="2"/>
            <w:shd w:val="clear" w:color="auto" w:fill="auto"/>
          </w:tcPr>
          <w:p w14:paraId="4E030C51"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77" w:type="dxa"/>
            <w:gridSpan w:val="2"/>
            <w:shd w:val="clear" w:color="auto" w:fill="auto"/>
            <w:vAlign w:val="bottom"/>
          </w:tcPr>
          <w:p w14:paraId="65FC54EB" w14:textId="77777777" w:rsidR="00556849" w:rsidRPr="00AB5DFA" w:rsidRDefault="00556849" w:rsidP="00556849">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1C529EE1"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227" w:type="dxa"/>
            <w:gridSpan w:val="2"/>
            <w:shd w:val="clear" w:color="auto" w:fill="auto"/>
          </w:tcPr>
          <w:p w14:paraId="28A5D99C" w14:textId="77777777" w:rsidR="00556849" w:rsidRPr="00AB5DFA" w:rsidRDefault="00556849" w:rsidP="00556849">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7D99EE2A"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292" w:type="dxa"/>
            <w:gridSpan w:val="2"/>
            <w:shd w:val="clear" w:color="auto" w:fill="auto"/>
            <w:vAlign w:val="bottom"/>
          </w:tcPr>
          <w:p w14:paraId="1552BFD1"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752DAFE6" w14:textId="77777777" w:rsidTr="00080F43">
        <w:trPr>
          <w:gridAfter w:val="1"/>
          <w:wAfter w:w="9" w:type="dxa"/>
          <w:cantSplit/>
        </w:trPr>
        <w:tc>
          <w:tcPr>
            <w:tcW w:w="2970" w:type="dxa"/>
            <w:shd w:val="clear" w:color="auto" w:fill="auto"/>
          </w:tcPr>
          <w:p w14:paraId="57A256CC" w14:textId="2076364E"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sz w:val="20"/>
                <w:lang w:bidi="th-TH"/>
              </w:rPr>
              <w:t>2022</w:t>
            </w:r>
          </w:p>
        </w:tc>
        <w:tc>
          <w:tcPr>
            <w:tcW w:w="630" w:type="dxa"/>
            <w:shd w:val="clear" w:color="auto" w:fill="auto"/>
          </w:tcPr>
          <w:p w14:paraId="09E8B857"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3FF4881E"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2316CEAD"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3D038C47" w14:textId="77777777" w:rsidR="00556849" w:rsidRPr="00AB5DFA" w:rsidRDefault="00556849" w:rsidP="00556849">
            <w:pPr>
              <w:tabs>
                <w:tab w:val="decimal" w:pos="856"/>
              </w:tabs>
              <w:spacing w:line="220" w:lineRule="exact"/>
              <w:ind w:left="-14" w:right="-180"/>
              <w:rPr>
                <w:rFonts w:cs="Times New Roman"/>
                <w:bCs/>
                <w:sz w:val="20"/>
                <w:rtl/>
                <w:cs/>
              </w:rPr>
            </w:pPr>
          </w:p>
        </w:tc>
        <w:tc>
          <w:tcPr>
            <w:tcW w:w="270" w:type="dxa"/>
            <w:shd w:val="clear" w:color="auto" w:fill="auto"/>
          </w:tcPr>
          <w:p w14:paraId="4C2959EE"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696BED01"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6C702EA1" w14:textId="77777777" w:rsidR="00556849" w:rsidRPr="00AB5DFA" w:rsidRDefault="00556849" w:rsidP="00556849">
            <w:pPr>
              <w:tabs>
                <w:tab w:val="decimal" w:pos="970"/>
              </w:tabs>
              <w:spacing w:line="220" w:lineRule="exact"/>
              <w:ind w:left="-14" w:right="-180"/>
              <w:rPr>
                <w:rFonts w:cs="Times New Roman"/>
                <w:bCs/>
                <w:sz w:val="20"/>
              </w:rPr>
            </w:pPr>
          </w:p>
        </w:tc>
        <w:tc>
          <w:tcPr>
            <w:tcW w:w="1190" w:type="dxa"/>
            <w:gridSpan w:val="2"/>
            <w:shd w:val="clear" w:color="auto" w:fill="auto"/>
            <w:vAlign w:val="bottom"/>
          </w:tcPr>
          <w:p w14:paraId="26B9CC94"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40EA076F" w14:textId="77777777" w:rsidR="00556849" w:rsidRPr="00AB5DFA" w:rsidRDefault="00556849" w:rsidP="00556849">
            <w:pPr>
              <w:tabs>
                <w:tab w:val="decimal" w:pos="970"/>
              </w:tabs>
              <w:spacing w:line="220" w:lineRule="exact"/>
              <w:ind w:left="-14" w:right="-180"/>
              <w:rPr>
                <w:rFonts w:cs="Times New Roman"/>
                <w:bCs/>
                <w:sz w:val="20"/>
              </w:rPr>
            </w:pPr>
          </w:p>
        </w:tc>
        <w:tc>
          <w:tcPr>
            <w:tcW w:w="1152" w:type="dxa"/>
            <w:gridSpan w:val="2"/>
            <w:shd w:val="clear" w:color="auto" w:fill="auto"/>
            <w:vAlign w:val="bottom"/>
          </w:tcPr>
          <w:p w14:paraId="6D2BF39B" w14:textId="77777777" w:rsidR="00556849" w:rsidRPr="00AB5DFA" w:rsidRDefault="00556849" w:rsidP="00556849">
            <w:pPr>
              <w:tabs>
                <w:tab w:val="decimal" w:pos="917"/>
              </w:tabs>
              <w:spacing w:line="220" w:lineRule="exact"/>
              <w:ind w:left="-14" w:right="-180"/>
              <w:rPr>
                <w:rFonts w:cs="Times New Roman"/>
                <w:bCs/>
                <w:sz w:val="20"/>
              </w:rPr>
            </w:pPr>
          </w:p>
        </w:tc>
        <w:tc>
          <w:tcPr>
            <w:tcW w:w="238" w:type="dxa"/>
            <w:gridSpan w:val="2"/>
            <w:shd w:val="clear" w:color="auto" w:fill="auto"/>
          </w:tcPr>
          <w:p w14:paraId="4A2D69AF" w14:textId="77777777" w:rsidR="00556849" w:rsidRPr="00AB5DFA" w:rsidRDefault="00556849" w:rsidP="00556849">
            <w:pPr>
              <w:tabs>
                <w:tab w:val="decimal" w:pos="970"/>
              </w:tabs>
              <w:spacing w:line="220" w:lineRule="exact"/>
              <w:ind w:left="-14" w:right="-180"/>
              <w:rPr>
                <w:rFonts w:cs="Times New Roman"/>
                <w:bCs/>
                <w:sz w:val="20"/>
              </w:rPr>
            </w:pPr>
          </w:p>
        </w:tc>
        <w:tc>
          <w:tcPr>
            <w:tcW w:w="1177" w:type="dxa"/>
            <w:gridSpan w:val="2"/>
            <w:shd w:val="clear" w:color="auto" w:fill="auto"/>
            <w:vAlign w:val="bottom"/>
          </w:tcPr>
          <w:p w14:paraId="4B3C3976" w14:textId="77777777" w:rsidR="00556849" w:rsidRPr="00AB5DFA" w:rsidRDefault="00556849" w:rsidP="00556849">
            <w:pPr>
              <w:tabs>
                <w:tab w:val="decimal" w:pos="940"/>
                <w:tab w:val="decimal" w:pos="1003"/>
              </w:tabs>
              <w:spacing w:line="220" w:lineRule="exact"/>
              <w:ind w:left="-14" w:right="-180"/>
              <w:rPr>
                <w:rFonts w:cs="Times New Roman"/>
                <w:bCs/>
                <w:sz w:val="20"/>
              </w:rPr>
            </w:pPr>
          </w:p>
        </w:tc>
        <w:tc>
          <w:tcPr>
            <w:tcW w:w="238" w:type="dxa"/>
            <w:gridSpan w:val="2"/>
            <w:shd w:val="clear" w:color="auto" w:fill="auto"/>
          </w:tcPr>
          <w:p w14:paraId="60754A5E"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0EB2E493"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7FF78881"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563CCA67"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2FBF05E3" w14:textId="77777777" w:rsidTr="00080F43">
        <w:trPr>
          <w:gridAfter w:val="1"/>
          <w:wAfter w:w="9" w:type="dxa"/>
          <w:cantSplit/>
        </w:trPr>
        <w:tc>
          <w:tcPr>
            <w:tcW w:w="2970" w:type="dxa"/>
            <w:shd w:val="clear" w:color="auto" w:fill="auto"/>
          </w:tcPr>
          <w:p w14:paraId="74C20CA1"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assets</w:t>
            </w:r>
          </w:p>
        </w:tc>
        <w:tc>
          <w:tcPr>
            <w:tcW w:w="630" w:type="dxa"/>
            <w:shd w:val="clear" w:color="auto" w:fill="auto"/>
          </w:tcPr>
          <w:p w14:paraId="536B62EA"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59BE9089"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7EBBB653"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024E9733" w14:textId="77777777" w:rsidR="00556849" w:rsidRPr="00AB5DFA" w:rsidRDefault="00556849" w:rsidP="00556849">
            <w:pPr>
              <w:tabs>
                <w:tab w:val="decimal" w:pos="856"/>
              </w:tabs>
              <w:spacing w:line="220" w:lineRule="exact"/>
              <w:ind w:left="-14" w:right="-180"/>
              <w:rPr>
                <w:rFonts w:cs="Times New Roman"/>
                <w:bCs/>
                <w:sz w:val="20"/>
                <w:rtl/>
                <w:cs/>
              </w:rPr>
            </w:pPr>
          </w:p>
        </w:tc>
        <w:tc>
          <w:tcPr>
            <w:tcW w:w="270" w:type="dxa"/>
            <w:shd w:val="clear" w:color="auto" w:fill="auto"/>
          </w:tcPr>
          <w:p w14:paraId="1C0B3B8C"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75F8304B"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4D619432" w14:textId="77777777" w:rsidR="00556849" w:rsidRPr="00AB5DFA" w:rsidRDefault="00556849" w:rsidP="00556849">
            <w:pPr>
              <w:tabs>
                <w:tab w:val="decimal" w:pos="970"/>
              </w:tabs>
              <w:spacing w:line="220" w:lineRule="exact"/>
              <w:ind w:left="-14" w:right="-180"/>
              <w:rPr>
                <w:rFonts w:cs="Times New Roman"/>
                <w:bCs/>
                <w:sz w:val="20"/>
              </w:rPr>
            </w:pPr>
          </w:p>
        </w:tc>
        <w:tc>
          <w:tcPr>
            <w:tcW w:w="1190" w:type="dxa"/>
            <w:gridSpan w:val="2"/>
            <w:shd w:val="clear" w:color="auto" w:fill="auto"/>
            <w:vAlign w:val="bottom"/>
          </w:tcPr>
          <w:p w14:paraId="337F322F"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31B4FDC2" w14:textId="77777777" w:rsidR="00556849" w:rsidRPr="00AB5DFA" w:rsidRDefault="00556849" w:rsidP="00556849">
            <w:pPr>
              <w:tabs>
                <w:tab w:val="decimal" w:pos="970"/>
              </w:tabs>
              <w:spacing w:line="220" w:lineRule="exact"/>
              <w:ind w:left="-14" w:right="-180"/>
              <w:rPr>
                <w:rFonts w:cs="Times New Roman"/>
                <w:bCs/>
                <w:sz w:val="20"/>
              </w:rPr>
            </w:pPr>
          </w:p>
        </w:tc>
        <w:tc>
          <w:tcPr>
            <w:tcW w:w="1152" w:type="dxa"/>
            <w:gridSpan w:val="2"/>
            <w:shd w:val="clear" w:color="auto" w:fill="auto"/>
            <w:vAlign w:val="bottom"/>
          </w:tcPr>
          <w:p w14:paraId="0777B64D" w14:textId="77777777" w:rsidR="00556849" w:rsidRPr="00AB5DFA" w:rsidRDefault="00556849" w:rsidP="00556849">
            <w:pPr>
              <w:tabs>
                <w:tab w:val="decimal" w:pos="917"/>
              </w:tabs>
              <w:spacing w:line="220" w:lineRule="exact"/>
              <w:ind w:left="-14" w:right="-180"/>
              <w:rPr>
                <w:rFonts w:cs="Times New Roman"/>
                <w:bCs/>
                <w:sz w:val="20"/>
              </w:rPr>
            </w:pPr>
          </w:p>
        </w:tc>
        <w:tc>
          <w:tcPr>
            <w:tcW w:w="238" w:type="dxa"/>
            <w:gridSpan w:val="2"/>
            <w:shd w:val="clear" w:color="auto" w:fill="auto"/>
          </w:tcPr>
          <w:p w14:paraId="16994BA4" w14:textId="77777777" w:rsidR="00556849" w:rsidRPr="00AB5DFA" w:rsidRDefault="00556849" w:rsidP="00556849">
            <w:pPr>
              <w:tabs>
                <w:tab w:val="decimal" w:pos="970"/>
              </w:tabs>
              <w:spacing w:line="220" w:lineRule="exact"/>
              <w:ind w:left="-14" w:right="-180"/>
              <w:rPr>
                <w:rFonts w:cs="Times New Roman"/>
                <w:bCs/>
                <w:sz w:val="20"/>
              </w:rPr>
            </w:pPr>
          </w:p>
        </w:tc>
        <w:tc>
          <w:tcPr>
            <w:tcW w:w="1177" w:type="dxa"/>
            <w:gridSpan w:val="2"/>
            <w:shd w:val="clear" w:color="auto" w:fill="auto"/>
            <w:vAlign w:val="bottom"/>
          </w:tcPr>
          <w:p w14:paraId="11F797BD" w14:textId="77777777" w:rsidR="00556849" w:rsidRPr="00AB5DFA" w:rsidRDefault="00556849" w:rsidP="00556849">
            <w:pPr>
              <w:tabs>
                <w:tab w:val="decimal" w:pos="940"/>
                <w:tab w:val="decimal" w:pos="1003"/>
              </w:tabs>
              <w:spacing w:line="220" w:lineRule="exact"/>
              <w:ind w:left="-14" w:right="-180"/>
              <w:rPr>
                <w:rFonts w:cs="Times New Roman"/>
                <w:bCs/>
                <w:sz w:val="20"/>
              </w:rPr>
            </w:pPr>
          </w:p>
        </w:tc>
        <w:tc>
          <w:tcPr>
            <w:tcW w:w="238" w:type="dxa"/>
            <w:gridSpan w:val="2"/>
            <w:shd w:val="clear" w:color="auto" w:fill="auto"/>
          </w:tcPr>
          <w:p w14:paraId="6284FA3C"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2280C211"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40A1B9BA"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175EED37"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7A47A5D4" w14:textId="77777777" w:rsidTr="00080F43">
        <w:trPr>
          <w:gridAfter w:val="1"/>
          <w:wAfter w:w="9" w:type="dxa"/>
          <w:cantSplit/>
        </w:trPr>
        <w:tc>
          <w:tcPr>
            <w:tcW w:w="2970" w:type="dxa"/>
            <w:shd w:val="clear" w:color="auto" w:fill="auto"/>
            <w:vAlign w:val="bottom"/>
          </w:tcPr>
          <w:p w14:paraId="4E51A410" w14:textId="77777777" w:rsidR="00556849" w:rsidRPr="00AB5DFA" w:rsidRDefault="00556849" w:rsidP="00556849">
            <w:pPr>
              <w:tabs>
                <w:tab w:val="left" w:pos="250"/>
              </w:tabs>
              <w:spacing w:line="220" w:lineRule="exact"/>
              <w:ind w:left="-18" w:right="-270"/>
              <w:rPr>
                <w:rFonts w:cs="Times New Roman"/>
                <w:sz w:val="20"/>
                <w:lang w:bidi="th-TH"/>
              </w:rPr>
            </w:pPr>
            <w:r w:rsidRPr="00AB5DFA">
              <w:rPr>
                <w:rFonts w:cs="Times New Roman"/>
                <w:sz w:val="20"/>
                <w:lang w:bidi="th-TH"/>
              </w:rPr>
              <w:t>Investments</w:t>
            </w:r>
          </w:p>
        </w:tc>
        <w:tc>
          <w:tcPr>
            <w:tcW w:w="630" w:type="dxa"/>
            <w:shd w:val="clear" w:color="auto" w:fill="auto"/>
          </w:tcPr>
          <w:p w14:paraId="2D0FE868"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11</w:t>
            </w:r>
          </w:p>
        </w:tc>
        <w:tc>
          <w:tcPr>
            <w:tcW w:w="1170" w:type="dxa"/>
            <w:shd w:val="clear" w:color="auto" w:fill="auto"/>
            <w:vAlign w:val="bottom"/>
          </w:tcPr>
          <w:p w14:paraId="5653BB84"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654D99B5" w14:textId="77777777" w:rsidR="00556849" w:rsidRPr="00AB5DFA" w:rsidRDefault="00556849" w:rsidP="00556849">
            <w:pPr>
              <w:tabs>
                <w:tab w:val="decimal" w:pos="856"/>
              </w:tabs>
              <w:spacing w:line="220" w:lineRule="exact"/>
              <w:ind w:left="-14" w:right="-180"/>
              <w:rPr>
                <w:rFonts w:cs="Times New Roman"/>
                <w:bCs/>
                <w:sz w:val="20"/>
              </w:rPr>
            </w:pPr>
          </w:p>
        </w:tc>
        <w:tc>
          <w:tcPr>
            <w:tcW w:w="1080" w:type="dxa"/>
            <w:vAlign w:val="bottom"/>
          </w:tcPr>
          <w:p w14:paraId="6D0E9E07" w14:textId="77777777" w:rsidR="00556849" w:rsidRPr="00AB5DFA" w:rsidRDefault="00556849" w:rsidP="00556849">
            <w:pPr>
              <w:tabs>
                <w:tab w:val="decimal" w:pos="856"/>
              </w:tabs>
              <w:spacing w:line="220" w:lineRule="exact"/>
              <w:ind w:left="-14" w:right="-180"/>
              <w:rPr>
                <w:rFonts w:cs="Times New Roman"/>
                <w:bCs/>
                <w:sz w:val="20"/>
              </w:rPr>
            </w:pPr>
          </w:p>
        </w:tc>
        <w:tc>
          <w:tcPr>
            <w:tcW w:w="270" w:type="dxa"/>
            <w:shd w:val="clear" w:color="auto" w:fill="auto"/>
            <w:vAlign w:val="bottom"/>
          </w:tcPr>
          <w:p w14:paraId="64D1543F" w14:textId="77777777" w:rsidR="00556849" w:rsidRPr="00AB5DFA" w:rsidRDefault="00556849" w:rsidP="00556849">
            <w:pPr>
              <w:tabs>
                <w:tab w:val="decimal" w:pos="856"/>
              </w:tabs>
              <w:spacing w:line="220" w:lineRule="exact"/>
              <w:ind w:left="-14" w:right="-180"/>
              <w:rPr>
                <w:rFonts w:cs="Times New Roman"/>
                <w:bCs/>
                <w:sz w:val="20"/>
              </w:rPr>
            </w:pPr>
          </w:p>
        </w:tc>
        <w:tc>
          <w:tcPr>
            <w:tcW w:w="1139" w:type="dxa"/>
            <w:shd w:val="clear" w:color="auto" w:fill="auto"/>
            <w:vAlign w:val="bottom"/>
          </w:tcPr>
          <w:p w14:paraId="4D99EFB2" w14:textId="77777777" w:rsidR="00556849" w:rsidRPr="0093239C" w:rsidRDefault="00556849" w:rsidP="00556849">
            <w:pPr>
              <w:tabs>
                <w:tab w:val="decimal" w:pos="967"/>
              </w:tabs>
              <w:spacing w:line="220" w:lineRule="exact"/>
              <w:ind w:left="-14" w:right="-180"/>
              <w:rPr>
                <w:rFonts w:cstheme="minorBidi"/>
                <w:bCs/>
                <w:sz w:val="20"/>
                <w:szCs w:val="25"/>
                <w:lang w:bidi="th-TH"/>
              </w:rPr>
            </w:pPr>
          </w:p>
        </w:tc>
        <w:tc>
          <w:tcPr>
            <w:tcW w:w="238" w:type="dxa"/>
            <w:gridSpan w:val="2"/>
            <w:shd w:val="clear" w:color="auto" w:fill="auto"/>
          </w:tcPr>
          <w:p w14:paraId="258D4E57" w14:textId="77777777" w:rsidR="00556849" w:rsidRPr="00AB5DFA" w:rsidRDefault="00556849" w:rsidP="00556849">
            <w:pPr>
              <w:tabs>
                <w:tab w:val="decimal" w:pos="970"/>
              </w:tabs>
              <w:spacing w:line="220" w:lineRule="exact"/>
              <w:ind w:left="-14" w:right="-180"/>
              <w:rPr>
                <w:rFonts w:cs="Times New Roman"/>
                <w:bCs/>
                <w:sz w:val="20"/>
              </w:rPr>
            </w:pPr>
          </w:p>
        </w:tc>
        <w:tc>
          <w:tcPr>
            <w:tcW w:w="1190" w:type="dxa"/>
            <w:gridSpan w:val="2"/>
            <w:shd w:val="clear" w:color="auto" w:fill="auto"/>
            <w:vAlign w:val="bottom"/>
          </w:tcPr>
          <w:p w14:paraId="39032ECE"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4A276E73" w14:textId="77777777" w:rsidR="00556849" w:rsidRPr="00AB5DFA" w:rsidRDefault="00556849" w:rsidP="00556849">
            <w:pPr>
              <w:tabs>
                <w:tab w:val="decimal" w:pos="970"/>
              </w:tabs>
              <w:spacing w:line="220" w:lineRule="exact"/>
              <w:ind w:left="-14" w:right="-180"/>
              <w:rPr>
                <w:rFonts w:cs="Times New Roman"/>
                <w:bCs/>
                <w:sz w:val="20"/>
              </w:rPr>
            </w:pPr>
          </w:p>
        </w:tc>
        <w:tc>
          <w:tcPr>
            <w:tcW w:w="1152" w:type="dxa"/>
            <w:gridSpan w:val="2"/>
            <w:shd w:val="clear" w:color="auto" w:fill="auto"/>
          </w:tcPr>
          <w:p w14:paraId="65C514E8" w14:textId="77777777" w:rsidR="00556849" w:rsidRPr="00AB5DFA" w:rsidRDefault="00556849" w:rsidP="00556849">
            <w:pPr>
              <w:tabs>
                <w:tab w:val="decimal" w:pos="917"/>
              </w:tabs>
              <w:spacing w:line="220" w:lineRule="exact"/>
              <w:ind w:left="-14" w:right="-180"/>
              <w:rPr>
                <w:rFonts w:cs="Times New Roman"/>
                <w:bCs/>
                <w:sz w:val="20"/>
              </w:rPr>
            </w:pPr>
          </w:p>
        </w:tc>
        <w:tc>
          <w:tcPr>
            <w:tcW w:w="238" w:type="dxa"/>
            <w:gridSpan w:val="2"/>
            <w:shd w:val="clear" w:color="auto" w:fill="auto"/>
          </w:tcPr>
          <w:p w14:paraId="54BFEE08" w14:textId="77777777" w:rsidR="00556849" w:rsidRPr="00AB5DFA" w:rsidRDefault="00556849" w:rsidP="00556849">
            <w:pPr>
              <w:tabs>
                <w:tab w:val="decimal" w:pos="970"/>
              </w:tabs>
              <w:spacing w:line="220" w:lineRule="exact"/>
              <w:ind w:left="-14" w:right="-180"/>
              <w:rPr>
                <w:rFonts w:cs="Times New Roman"/>
                <w:bCs/>
                <w:sz w:val="20"/>
              </w:rPr>
            </w:pPr>
          </w:p>
        </w:tc>
        <w:tc>
          <w:tcPr>
            <w:tcW w:w="1177" w:type="dxa"/>
            <w:gridSpan w:val="2"/>
            <w:shd w:val="clear" w:color="auto" w:fill="auto"/>
          </w:tcPr>
          <w:p w14:paraId="621B9C5E" w14:textId="77777777" w:rsidR="00556849" w:rsidRPr="00AB5DFA" w:rsidRDefault="00556849" w:rsidP="00556849">
            <w:pPr>
              <w:tabs>
                <w:tab w:val="decimal" w:pos="940"/>
                <w:tab w:val="decimal" w:pos="1003"/>
              </w:tabs>
              <w:spacing w:line="220" w:lineRule="exact"/>
              <w:ind w:left="-14" w:right="-180"/>
              <w:rPr>
                <w:rFonts w:cs="Times New Roman"/>
                <w:bCs/>
                <w:sz w:val="20"/>
              </w:rPr>
            </w:pPr>
          </w:p>
        </w:tc>
        <w:tc>
          <w:tcPr>
            <w:tcW w:w="238" w:type="dxa"/>
            <w:gridSpan w:val="2"/>
            <w:shd w:val="clear" w:color="auto" w:fill="auto"/>
          </w:tcPr>
          <w:p w14:paraId="584ABED4"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4687AE72"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5E3C26AD"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44A49DD4"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2E99BC52" w14:textId="77777777" w:rsidTr="00080F43">
        <w:trPr>
          <w:gridAfter w:val="1"/>
          <w:wAfter w:w="9" w:type="dxa"/>
          <w:cantSplit/>
        </w:trPr>
        <w:tc>
          <w:tcPr>
            <w:tcW w:w="2970" w:type="dxa"/>
            <w:shd w:val="clear" w:color="auto" w:fill="auto"/>
          </w:tcPr>
          <w:p w14:paraId="29B1B1B9" w14:textId="77777777" w:rsidR="00556849" w:rsidRPr="00AB5DFA" w:rsidRDefault="00556849" w:rsidP="008D2489">
            <w:pPr>
              <w:tabs>
                <w:tab w:val="left" w:pos="167"/>
              </w:tabs>
              <w:spacing w:line="220" w:lineRule="exact"/>
              <w:ind w:left="-18" w:right="-270"/>
              <w:rPr>
                <w:rFonts w:cs="Times New Roman"/>
                <w:sz w:val="20"/>
                <w:cs/>
                <w:lang w:bidi="th-TH"/>
              </w:rPr>
            </w:pPr>
            <w:r w:rsidRPr="00AB5DFA">
              <w:rPr>
                <w:sz w:val="20"/>
                <w:cs/>
                <w:lang w:bidi="th-TH"/>
              </w:rPr>
              <w:t>-</w:t>
            </w:r>
            <w:r w:rsidRPr="00AB5DFA">
              <w:rPr>
                <w:sz w:val="20"/>
                <w:cs/>
                <w:lang w:bidi="th-TH"/>
              </w:rPr>
              <w:tab/>
            </w:r>
            <w:r w:rsidRPr="00AB5DFA">
              <w:rPr>
                <w:rFonts w:cs="Times New Roman"/>
                <w:sz w:val="20"/>
                <w:lang w:bidi="th-TH"/>
              </w:rPr>
              <w:t>Debt</w:t>
            </w:r>
            <w:r w:rsidRPr="00AB5DFA">
              <w:rPr>
                <w:sz w:val="20"/>
                <w:cs/>
                <w:lang w:bidi="th-TH"/>
              </w:rPr>
              <w:t xml:space="preserve"> </w:t>
            </w:r>
            <w:r w:rsidRPr="00AB5DFA">
              <w:rPr>
                <w:rFonts w:cs="Times New Roman"/>
                <w:sz w:val="20"/>
                <w:lang w:bidi="th-TH"/>
              </w:rPr>
              <w:t>instruments</w:t>
            </w:r>
          </w:p>
        </w:tc>
        <w:tc>
          <w:tcPr>
            <w:tcW w:w="630" w:type="dxa"/>
            <w:shd w:val="clear" w:color="auto" w:fill="auto"/>
          </w:tcPr>
          <w:p w14:paraId="20FBDBDA"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792E0545"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Pr>
                <w:rFonts w:cs="Times New Roman"/>
                <w:bCs/>
                <w:sz w:val="20"/>
              </w:rPr>
              <w:t>-</w:t>
            </w:r>
          </w:p>
        </w:tc>
        <w:tc>
          <w:tcPr>
            <w:tcW w:w="270" w:type="dxa"/>
          </w:tcPr>
          <w:p w14:paraId="758D286A"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080" w:type="dxa"/>
            <w:vAlign w:val="bottom"/>
          </w:tcPr>
          <w:p w14:paraId="4354708E"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r w:rsidRPr="00AB5DFA">
              <w:rPr>
                <w:rFonts w:cs="Times New Roman"/>
                <w:bCs/>
                <w:sz w:val="20"/>
                <w:lang w:val="en-US" w:bidi="th-TH"/>
              </w:rPr>
              <w:t>2,920,309</w:t>
            </w:r>
          </w:p>
        </w:tc>
        <w:tc>
          <w:tcPr>
            <w:tcW w:w="270" w:type="dxa"/>
            <w:shd w:val="clear" w:color="auto" w:fill="auto"/>
            <w:vAlign w:val="bottom"/>
          </w:tcPr>
          <w:p w14:paraId="196ECFC7"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39" w:type="dxa"/>
            <w:shd w:val="clear" w:color="auto" w:fill="auto"/>
            <w:vAlign w:val="bottom"/>
          </w:tcPr>
          <w:p w14:paraId="4B25D71D"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05BA5ADD"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593C9644"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lang w:val="en-US" w:bidi="th-TH"/>
              </w:rPr>
              <w:t>2,920,309</w:t>
            </w:r>
          </w:p>
        </w:tc>
        <w:tc>
          <w:tcPr>
            <w:tcW w:w="237" w:type="dxa"/>
            <w:gridSpan w:val="2"/>
            <w:shd w:val="clear" w:color="auto" w:fill="auto"/>
          </w:tcPr>
          <w:p w14:paraId="045DA192"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vAlign w:val="bottom"/>
          </w:tcPr>
          <w:p w14:paraId="170C22FA" w14:textId="77777777" w:rsidR="00556849" w:rsidRPr="00AB5DFA" w:rsidRDefault="00556849" w:rsidP="00556849">
            <w:pPr>
              <w:pStyle w:val="acctfourfigures"/>
              <w:tabs>
                <w:tab w:val="clear" w:pos="765"/>
                <w:tab w:val="decimal" w:pos="864"/>
              </w:tabs>
              <w:spacing w:line="220" w:lineRule="exact"/>
              <w:ind w:right="-180"/>
              <w:rPr>
                <w:rFonts w:cs="Times New Roman"/>
                <w:bCs/>
                <w:sz w:val="20"/>
              </w:rPr>
            </w:pPr>
            <w:r w:rsidRPr="00AB5DFA">
              <w:rPr>
                <w:rFonts w:cs="Times New Roman"/>
                <w:bCs/>
                <w:sz w:val="20"/>
                <w:lang w:val="en-US" w:bidi="th-TH"/>
              </w:rPr>
              <w:t>-</w:t>
            </w:r>
          </w:p>
        </w:tc>
        <w:tc>
          <w:tcPr>
            <w:tcW w:w="238" w:type="dxa"/>
            <w:gridSpan w:val="2"/>
            <w:shd w:val="clear" w:color="auto" w:fill="auto"/>
          </w:tcPr>
          <w:p w14:paraId="47A6887E"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vAlign w:val="bottom"/>
          </w:tcPr>
          <w:p w14:paraId="5ACF220A"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lang w:val="en-US" w:bidi="th-TH"/>
              </w:rPr>
              <w:t>2,920,309</w:t>
            </w:r>
          </w:p>
        </w:tc>
        <w:tc>
          <w:tcPr>
            <w:tcW w:w="238" w:type="dxa"/>
            <w:gridSpan w:val="2"/>
            <w:shd w:val="clear" w:color="auto" w:fill="auto"/>
          </w:tcPr>
          <w:p w14:paraId="5759B26C"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271EBC71"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w:t>
            </w:r>
          </w:p>
        </w:tc>
        <w:tc>
          <w:tcPr>
            <w:tcW w:w="236" w:type="dxa"/>
            <w:gridSpan w:val="2"/>
            <w:shd w:val="clear" w:color="auto" w:fill="auto"/>
          </w:tcPr>
          <w:p w14:paraId="61300168"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09B2E221"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lang w:val="en-US" w:bidi="th-TH"/>
              </w:rPr>
              <w:t>2,920,309</w:t>
            </w:r>
          </w:p>
        </w:tc>
      </w:tr>
      <w:tr w:rsidR="00556849" w:rsidRPr="00AB5DFA" w14:paraId="33E60CDD" w14:textId="77777777" w:rsidTr="00080F43">
        <w:trPr>
          <w:gridAfter w:val="1"/>
          <w:wAfter w:w="9" w:type="dxa"/>
          <w:cantSplit/>
        </w:trPr>
        <w:tc>
          <w:tcPr>
            <w:tcW w:w="2970" w:type="dxa"/>
            <w:shd w:val="clear" w:color="auto" w:fill="auto"/>
            <w:vAlign w:val="bottom"/>
          </w:tcPr>
          <w:p w14:paraId="5ADA4F55" w14:textId="77777777" w:rsidR="00556849" w:rsidRPr="00AB5DFA" w:rsidRDefault="00556849" w:rsidP="008D2489">
            <w:pPr>
              <w:tabs>
                <w:tab w:val="left" w:pos="167"/>
              </w:tabs>
              <w:spacing w:line="220" w:lineRule="exact"/>
              <w:ind w:left="-18" w:right="-108"/>
              <w:rPr>
                <w:rFonts w:cs="Times New Roman"/>
                <w:sz w:val="20"/>
              </w:rPr>
            </w:pPr>
            <w:r w:rsidRPr="00AB5DFA">
              <w:rPr>
                <w:sz w:val="20"/>
                <w:cs/>
                <w:lang w:bidi="th-TH"/>
              </w:rPr>
              <w:t>-</w:t>
            </w:r>
            <w:r w:rsidRPr="00AB5DFA">
              <w:rPr>
                <w:rFonts w:cs="Times New Roman"/>
                <w:sz w:val="20"/>
              </w:rPr>
              <w:tab/>
              <w:t>Equity instruments</w:t>
            </w:r>
          </w:p>
        </w:tc>
        <w:tc>
          <w:tcPr>
            <w:tcW w:w="630" w:type="dxa"/>
            <w:shd w:val="clear" w:color="auto" w:fill="auto"/>
          </w:tcPr>
          <w:p w14:paraId="04225CE7"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3552C869"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Pr>
                <w:rFonts w:cs="Times New Roman"/>
                <w:bCs/>
                <w:sz w:val="20"/>
              </w:rPr>
              <w:t>-</w:t>
            </w:r>
          </w:p>
        </w:tc>
        <w:tc>
          <w:tcPr>
            <w:tcW w:w="270" w:type="dxa"/>
          </w:tcPr>
          <w:p w14:paraId="43DF2A5A"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080" w:type="dxa"/>
            <w:vAlign w:val="bottom"/>
          </w:tcPr>
          <w:p w14:paraId="6368A01A"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r w:rsidRPr="00AB5DFA">
              <w:rPr>
                <w:rFonts w:cs="Times New Roman"/>
                <w:bCs/>
                <w:sz w:val="20"/>
              </w:rPr>
              <w:t>2,441</w:t>
            </w:r>
          </w:p>
        </w:tc>
        <w:tc>
          <w:tcPr>
            <w:tcW w:w="270" w:type="dxa"/>
            <w:shd w:val="clear" w:color="auto" w:fill="auto"/>
            <w:vAlign w:val="bottom"/>
          </w:tcPr>
          <w:p w14:paraId="3FD2E461"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39" w:type="dxa"/>
            <w:shd w:val="clear" w:color="auto" w:fill="auto"/>
            <w:vAlign w:val="bottom"/>
          </w:tcPr>
          <w:p w14:paraId="18903C66"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7069E2C1"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292CEDD1"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rPr>
              <w:t>2,441</w:t>
            </w:r>
          </w:p>
        </w:tc>
        <w:tc>
          <w:tcPr>
            <w:tcW w:w="237" w:type="dxa"/>
            <w:gridSpan w:val="2"/>
            <w:shd w:val="clear" w:color="auto" w:fill="auto"/>
          </w:tcPr>
          <w:p w14:paraId="3BAC2D63"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vAlign w:val="bottom"/>
          </w:tcPr>
          <w:p w14:paraId="57560D39"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1B4630E1"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vAlign w:val="bottom"/>
          </w:tcPr>
          <w:p w14:paraId="6ECDF42A"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rPr>
              <w:t>-</w:t>
            </w:r>
          </w:p>
        </w:tc>
        <w:tc>
          <w:tcPr>
            <w:tcW w:w="238" w:type="dxa"/>
            <w:gridSpan w:val="2"/>
            <w:shd w:val="clear" w:color="auto" w:fill="auto"/>
          </w:tcPr>
          <w:p w14:paraId="6E1CD396"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62EE03B9"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2,441</w:t>
            </w:r>
          </w:p>
        </w:tc>
        <w:tc>
          <w:tcPr>
            <w:tcW w:w="236" w:type="dxa"/>
            <w:gridSpan w:val="2"/>
            <w:shd w:val="clear" w:color="auto" w:fill="auto"/>
          </w:tcPr>
          <w:p w14:paraId="6011AF24"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2178D73D"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rPr>
              <w:t>2,441</w:t>
            </w:r>
          </w:p>
        </w:tc>
      </w:tr>
      <w:tr w:rsidR="00556849" w:rsidRPr="00AB5DFA" w14:paraId="4353BD4C" w14:textId="77777777" w:rsidTr="00080F43">
        <w:trPr>
          <w:gridAfter w:val="1"/>
          <w:wAfter w:w="9" w:type="dxa"/>
          <w:cantSplit/>
        </w:trPr>
        <w:tc>
          <w:tcPr>
            <w:tcW w:w="2970" w:type="dxa"/>
            <w:shd w:val="clear" w:color="auto" w:fill="auto"/>
          </w:tcPr>
          <w:p w14:paraId="1B883BA0" w14:textId="77777777" w:rsidR="00556849" w:rsidRPr="00AB5DFA" w:rsidRDefault="00556849" w:rsidP="00556849">
            <w:pPr>
              <w:tabs>
                <w:tab w:val="decimal" w:pos="864"/>
                <w:tab w:val="decimal" w:pos="1000"/>
              </w:tabs>
              <w:spacing w:line="220" w:lineRule="exact"/>
              <w:ind w:left="-18" w:right="-30"/>
              <w:rPr>
                <w:rFonts w:cs="Times New Roman"/>
                <w:sz w:val="20"/>
                <w:cs/>
                <w:lang w:bidi="th-TH"/>
              </w:rPr>
            </w:pPr>
          </w:p>
        </w:tc>
        <w:tc>
          <w:tcPr>
            <w:tcW w:w="630" w:type="dxa"/>
            <w:shd w:val="clear" w:color="auto" w:fill="auto"/>
          </w:tcPr>
          <w:p w14:paraId="54642B96"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21E8F7C1"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01756DED"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080" w:type="dxa"/>
          </w:tcPr>
          <w:p w14:paraId="1106C32A"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270" w:type="dxa"/>
            <w:shd w:val="clear" w:color="auto" w:fill="auto"/>
          </w:tcPr>
          <w:p w14:paraId="4B79E039"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39" w:type="dxa"/>
            <w:shd w:val="clear" w:color="auto" w:fill="auto"/>
          </w:tcPr>
          <w:p w14:paraId="1D9BD85E"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7EC84E49"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tcPr>
          <w:p w14:paraId="657032F0"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1C5F1B19"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079F55DE" w14:textId="77777777" w:rsidR="00556849" w:rsidRPr="00AB5DFA" w:rsidRDefault="00556849" w:rsidP="00556849">
            <w:pPr>
              <w:tabs>
                <w:tab w:val="decimal" w:pos="864"/>
              </w:tabs>
              <w:spacing w:line="220" w:lineRule="exact"/>
              <w:ind w:left="-14" w:right="-180"/>
              <w:rPr>
                <w:rFonts w:cs="Times New Roman"/>
                <w:bCs/>
                <w:sz w:val="20"/>
              </w:rPr>
            </w:pPr>
          </w:p>
        </w:tc>
        <w:tc>
          <w:tcPr>
            <w:tcW w:w="238" w:type="dxa"/>
            <w:gridSpan w:val="2"/>
            <w:shd w:val="clear" w:color="auto" w:fill="auto"/>
          </w:tcPr>
          <w:p w14:paraId="06ADD994"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5680B185" w14:textId="77777777" w:rsidR="00556849" w:rsidRPr="00AB5DFA" w:rsidRDefault="00556849" w:rsidP="00556849">
            <w:pPr>
              <w:tabs>
                <w:tab w:val="decimal" w:pos="970"/>
                <w:tab w:val="decimal" w:pos="1003"/>
              </w:tabs>
              <w:spacing w:line="220" w:lineRule="exact"/>
              <w:ind w:left="-14" w:right="-130"/>
              <w:rPr>
                <w:rFonts w:cs="Times New Roman"/>
                <w:bCs/>
                <w:sz w:val="20"/>
              </w:rPr>
            </w:pPr>
          </w:p>
        </w:tc>
        <w:tc>
          <w:tcPr>
            <w:tcW w:w="238" w:type="dxa"/>
            <w:gridSpan w:val="2"/>
            <w:shd w:val="clear" w:color="auto" w:fill="auto"/>
          </w:tcPr>
          <w:p w14:paraId="22272258"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525D5A71"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62637E09"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1DE70912"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p>
        </w:tc>
      </w:tr>
      <w:tr w:rsidR="00556849" w:rsidRPr="00AB5DFA" w14:paraId="6018B934" w14:textId="77777777" w:rsidTr="00080F43">
        <w:trPr>
          <w:gridAfter w:val="1"/>
          <w:wAfter w:w="9" w:type="dxa"/>
          <w:cantSplit/>
        </w:trPr>
        <w:tc>
          <w:tcPr>
            <w:tcW w:w="2970" w:type="dxa"/>
            <w:shd w:val="clear" w:color="auto" w:fill="auto"/>
          </w:tcPr>
          <w:p w14:paraId="7E91EA91"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liabilities</w:t>
            </w:r>
          </w:p>
        </w:tc>
        <w:tc>
          <w:tcPr>
            <w:tcW w:w="630" w:type="dxa"/>
            <w:shd w:val="clear" w:color="auto" w:fill="auto"/>
          </w:tcPr>
          <w:p w14:paraId="3EE0B456"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4D73243A"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5541AEDE"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53DE66C5" w14:textId="77777777" w:rsidR="00556849" w:rsidRPr="00AB5DFA" w:rsidRDefault="00556849" w:rsidP="00556849">
            <w:pPr>
              <w:tabs>
                <w:tab w:val="decimal" w:pos="856"/>
              </w:tabs>
              <w:spacing w:line="220" w:lineRule="exact"/>
              <w:ind w:left="-14" w:right="-180"/>
              <w:rPr>
                <w:rFonts w:cs="Times New Roman"/>
                <w:bCs/>
                <w:sz w:val="20"/>
                <w:rtl/>
                <w:cs/>
              </w:rPr>
            </w:pPr>
          </w:p>
        </w:tc>
        <w:tc>
          <w:tcPr>
            <w:tcW w:w="270" w:type="dxa"/>
            <w:shd w:val="clear" w:color="auto" w:fill="auto"/>
          </w:tcPr>
          <w:p w14:paraId="16197188"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tcPr>
          <w:p w14:paraId="69251957"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4F49FB84" w14:textId="77777777" w:rsidR="00556849" w:rsidRPr="00AB5DFA" w:rsidRDefault="00556849" w:rsidP="00556849">
            <w:pPr>
              <w:tabs>
                <w:tab w:val="decimal" w:pos="970"/>
              </w:tabs>
              <w:spacing w:line="220" w:lineRule="exact"/>
              <w:ind w:left="-14" w:right="-180"/>
              <w:rPr>
                <w:rFonts w:cs="Times New Roman"/>
                <w:bCs/>
                <w:sz w:val="20"/>
                <w:rtl/>
                <w:cs/>
              </w:rPr>
            </w:pPr>
          </w:p>
        </w:tc>
        <w:tc>
          <w:tcPr>
            <w:tcW w:w="1190" w:type="dxa"/>
            <w:gridSpan w:val="2"/>
            <w:shd w:val="clear" w:color="auto" w:fill="auto"/>
          </w:tcPr>
          <w:p w14:paraId="6442D9C8"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73A9BDE5"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51E6FE24" w14:textId="77777777" w:rsidR="00556849" w:rsidRPr="00AB5DFA" w:rsidRDefault="00556849" w:rsidP="00556849">
            <w:pPr>
              <w:tabs>
                <w:tab w:val="decimal" w:pos="864"/>
              </w:tabs>
              <w:spacing w:line="220" w:lineRule="exact"/>
              <w:ind w:left="-14" w:right="-180"/>
              <w:rPr>
                <w:rFonts w:cs="Times New Roman"/>
                <w:bCs/>
                <w:sz w:val="20"/>
              </w:rPr>
            </w:pPr>
          </w:p>
        </w:tc>
        <w:tc>
          <w:tcPr>
            <w:tcW w:w="238" w:type="dxa"/>
            <w:gridSpan w:val="2"/>
            <w:shd w:val="clear" w:color="auto" w:fill="auto"/>
          </w:tcPr>
          <w:p w14:paraId="25B07FF9"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7F2A4593" w14:textId="77777777" w:rsidR="00556849" w:rsidRPr="00AB5DFA" w:rsidRDefault="00556849" w:rsidP="00556849">
            <w:pPr>
              <w:tabs>
                <w:tab w:val="decimal" w:pos="970"/>
                <w:tab w:val="decimal" w:pos="1003"/>
              </w:tabs>
              <w:spacing w:line="220" w:lineRule="exact"/>
              <w:ind w:left="-14" w:right="-130"/>
              <w:rPr>
                <w:rFonts w:cs="Times New Roman"/>
                <w:bCs/>
                <w:sz w:val="20"/>
              </w:rPr>
            </w:pPr>
          </w:p>
        </w:tc>
        <w:tc>
          <w:tcPr>
            <w:tcW w:w="238" w:type="dxa"/>
            <w:gridSpan w:val="2"/>
            <w:shd w:val="clear" w:color="auto" w:fill="auto"/>
          </w:tcPr>
          <w:p w14:paraId="13BC1B9B"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327BBEE2"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5056B912"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2A06C0A1"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p>
        </w:tc>
      </w:tr>
      <w:tr w:rsidR="00556849" w:rsidRPr="00AB5DFA" w14:paraId="553E2D14" w14:textId="77777777" w:rsidTr="00080F43">
        <w:trPr>
          <w:gridAfter w:val="1"/>
          <w:wAfter w:w="9" w:type="dxa"/>
          <w:cantSplit/>
        </w:trPr>
        <w:tc>
          <w:tcPr>
            <w:tcW w:w="2970" w:type="dxa"/>
            <w:shd w:val="clear" w:color="auto" w:fill="auto"/>
            <w:vAlign w:val="bottom"/>
          </w:tcPr>
          <w:p w14:paraId="2F85DC21"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Deposits</w:t>
            </w:r>
          </w:p>
        </w:tc>
        <w:tc>
          <w:tcPr>
            <w:tcW w:w="630" w:type="dxa"/>
            <w:shd w:val="clear" w:color="auto" w:fill="auto"/>
            <w:vAlign w:val="bottom"/>
          </w:tcPr>
          <w:p w14:paraId="3D5AA878"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20.1</w:t>
            </w:r>
          </w:p>
        </w:tc>
        <w:tc>
          <w:tcPr>
            <w:tcW w:w="1170" w:type="dxa"/>
            <w:shd w:val="clear" w:color="auto" w:fill="auto"/>
            <w:vAlign w:val="bottom"/>
          </w:tcPr>
          <w:p w14:paraId="59FDCC33"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lang w:bidi="th-TH"/>
              </w:rPr>
            </w:pPr>
            <w:r w:rsidRPr="00AB5DFA">
              <w:rPr>
                <w:rFonts w:cs="Times New Roman"/>
                <w:bCs/>
                <w:sz w:val="20"/>
              </w:rPr>
              <w:t>-</w:t>
            </w:r>
          </w:p>
        </w:tc>
        <w:tc>
          <w:tcPr>
            <w:tcW w:w="270" w:type="dxa"/>
          </w:tcPr>
          <w:p w14:paraId="788F9ABD"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3830392D" w14:textId="77777777" w:rsidR="00556849" w:rsidRPr="00AB5DFA" w:rsidRDefault="00556849" w:rsidP="00556849">
            <w:pPr>
              <w:tabs>
                <w:tab w:val="decimal" w:pos="856"/>
              </w:tabs>
              <w:spacing w:line="220" w:lineRule="exact"/>
              <w:ind w:left="-14" w:right="-180"/>
              <w:rPr>
                <w:rFonts w:cs="Times New Roman"/>
                <w:bCs/>
                <w:sz w:val="20"/>
                <w:rtl/>
                <w:cs/>
              </w:rPr>
            </w:pPr>
            <w:r>
              <w:rPr>
                <w:rFonts w:cs="Times New Roman"/>
                <w:bCs/>
                <w:sz w:val="20"/>
              </w:rPr>
              <w:t>-</w:t>
            </w:r>
          </w:p>
        </w:tc>
        <w:tc>
          <w:tcPr>
            <w:tcW w:w="270" w:type="dxa"/>
            <w:shd w:val="clear" w:color="auto" w:fill="auto"/>
            <w:vAlign w:val="bottom"/>
          </w:tcPr>
          <w:p w14:paraId="2D0E3835"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158F2053"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lang w:val="en-US"/>
              </w:rPr>
              <w:t>113,444,149</w:t>
            </w:r>
          </w:p>
        </w:tc>
        <w:tc>
          <w:tcPr>
            <w:tcW w:w="238" w:type="dxa"/>
            <w:gridSpan w:val="2"/>
            <w:shd w:val="clear" w:color="auto" w:fill="auto"/>
          </w:tcPr>
          <w:p w14:paraId="2ED7C62D"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26DA84C4"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lang w:val="en-US"/>
              </w:rPr>
              <w:t>113,444,149</w:t>
            </w:r>
          </w:p>
        </w:tc>
        <w:tc>
          <w:tcPr>
            <w:tcW w:w="237" w:type="dxa"/>
            <w:gridSpan w:val="2"/>
            <w:shd w:val="clear" w:color="auto" w:fill="auto"/>
          </w:tcPr>
          <w:p w14:paraId="28241391"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0B0F7CA4"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6C2D66AF"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24C92FE0"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lang w:val="en-US"/>
              </w:rPr>
              <w:t>113,767,216</w:t>
            </w:r>
          </w:p>
        </w:tc>
        <w:tc>
          <w:tcPr>
            <w:tcW w:w="238" w:type="dxa"/>
            <w:gridSpan w:val="2"/>
            <w:shd w:val="clear" w:color="auto" w:fill="auto"/>
          </w:tcPr>
          <w:p w14:paraId="553E7838"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5896DFFF"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w:t>
            </w:r>
          </w:p>
        </w:tc>
        <w:tc>
          <w:tcPr>
            <w:tcW w:w="236" w:type="dxa"/>
            <w:gridSpan w:val="2"/>
            <w:shd w:val="clear" w:color="auto" w:fill="auto"/>
          </w:tcPr>
          <w:p w14:paraId="2F1C29CE"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667C9A73"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lang w:val="en-US"/>
              </w:rPr>
              <w:t>113,767,216</w:t>
            </w:r>
          </w:p>
        </w:tc>
      </w:tr>
      <w:tr w:rsidR="00556849" w:rsidRPr="00AB5DFA" w14:paraId="7C71544C" w14:textId="77777777" w:rsidTr="00080F43">
        <w:trPr>
          <w:gridAfter w:val="1"/>
          <w:wAfter w:w="9" w:type="dxa"/>
          <w:cantSplit/>
        </w:trPr>
        <w:tc>
          <w:tcPr>
            <w:tcW w:w="2970" w:type="dxa"/>
            <w:shd w:val="clear" w:color="auto" w:fill="auto"/>
            <w:vAlign w:val="bottom"/>
          </w:tcPr>
          <w:p w14:paraId="4D544968"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Interbank</w:t>
            </w:r>
            <w:r w:rsidRPr="00AB5DFA">
              <w:rPr>
                <w:sz w:val="20"/>
                <w:cs/>
                <w:lang w:bidi="th-TH"/>
              </w:rPr>
              <w:t xml:space="preserve"> </w:t>
            </w:r>
            <w:r w:rsidRPr="00AB5DFA">
              <w:rPr>
                <w:rFonts w:cs="Times New Roman"/>
                <w:sz w:val="20"/>
                <w:lang w:bidi="th-TH"/>
              </w:rPr>
              <w:t>and</w:t>
            </w:r>
            <w:r w:rsidRPr="00AB5DFA">
              <w:rPr>
                <w:sz w:val="20"/>
                <w:cs/>
                <w:lang w:bidi="th-TH"/>
              </w:rPr>
              <w:t xml:space="preserve"> </w:t>
            </w:r>
            <w:r w:rsidRPr="00AB5DFA">
              <w:rPr>
                <w:rFonts w:cs="Times New Roman"/>
                <w:sz w:val="20"/>
                <w:lang w:bidi="th-TH"/>
              </w:rPr>
              <w:t>money</w:t>
            </w:r>
            <w:r w:rsidRPr="00AB5DFA">
              <w:rPr>
                <w:sz w:val="20"/>
                <w:cs/>
                <w:lang w:bidi="th-TH"/>
              </w:rPr>
              <w:t xml:space="preserve"> </w:t>
            </w:r>
            <w:r w:rsidRPr="00AB5DFA">
              <w:rPr>
                <w:rFonts w:cs="Times New Roman"/>
                <w:sz w:val="20"/>
                <w:lang w:bidi="th-TH"/>
              </w:rPr>
              <w:t>market</w:t>
            </w:r>
            <w:r w:rsidRPr="00AB5DFA">
              <w:rPr>
                <w:sz w:val="20"/>
                <w:cs/>
                <w:lang w:bidi="th-TH"/>
              </w:rPr>
              <w:t xml:space="preserve"> </w:t>
            </w:r>
            <w:r w:rsidRPr="00AB5DFA">
              <w:rPr>
                <w:rFonts w:cs="Times New Roman"/>
                <w:sz w:val="20"/>
                <w:lang w:bidi="th-TH"/>
              </w:rPr>
              <w:t>items</w:t>
            </w:r>
          </w:p>
        </w:tc>
        <w:tc>
          <w:tcPr>
            <w:tcW w:w="630" w:type="dxa"/>
            <w:shd w:val="clear" w:color="auto" w:fill="auto"/>
            <w:vAlign w:val="bottom"/>
          </w:tcPr>
          <w:p w14:paraId="3590FF43"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21</w:t>
            </w:r>
          </w:p>
        </w:tc>
        <w:tc>
          <w:tcPr>
            <w:tcW w:w="1170" w:type="dxa"/>
            <w:shd w:val="clear" w:color="auto" w:fill="auto"/>
            <w:vAlign w:val="bottom"/>
          </w:tcPr>
          <w:p w14:paraId="169D7712"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sidRPr="00AB5DFA">
              <w:rPr>
                <w:rFonts w:cs="Times New Roman"/>
                <w:bCs/>
                <w:sz w:val="20"/>
              </w:rPr>
              <w:t>-</w:t>
            </w:r>
          </w:p>
        </w:tc>
        <w:tc>
          <w:tcPr>
            <w:tcW w:w="270" w:type="dxa"/>
          </w:tcPr>
          <w:p w14:paraId="31EDBD30"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087FB781" w14:textId="77777777" w:rsidR="00556849" w:rsidRPr="00AB5DFA" w:rsidRDefault="00556849" w:rsidP="00556849">
            <w:pPr>
              <w:tabs>
                <w:tab w:val="decimal" w:pos="856"/>
              </w:tabs>
              <w:spacing w:line="220" w:lineRule="exact"/>
              <w:ind w:left="-14" w:right="-180"/>
              <w:rPr>
                <w:rFonts w:cs="Times New Roman"/>
                <w:bCs/>
                <w:sz w:val="20"/>
                <w:rtl/>
                <w:cs/>
              </w:rPr>
            </w:pPr>
            <w:r>
              <w:rPr>
                <w:rFonts w:cs="Times New Roman"/>
                <w:bCs/>
                <w:sz w:val="20"/>
              </w:rPr>
              <w:t>-</w:t>
            </w:r>
          </w:p>
        </w:tc>
        <w:tc>
          <w:tcPr>
            <w:tcW w:w="270" w:type="dxa"/>
            <w:shd w:val="clear" w:color="auto" w:fill="auto"/>
            <w:vAlign w:val="bottom"/>
          </w:tcPr>
          <w:p w14:paraId="26AF73E8"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33FE4CEB"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11,398,479</w:t>
            </w:r>
          </w:p>
        </w:tc>
        <w:tc>
          <w:tcPr>
            <w:tcW w:w="238" w:type="dxa"/>
            <w:gridSpan w:val="2"/>
            <w:shd w:val="clear" w:color="auto" w:fill="auto"/>
          </w:tcPr>
          <w:p w14:paraId="3DD9B1B5"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63833A87"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rPr>
              <w:t>11,398,479</w:t>
            </w:r>
          </w:p>
        </w:tc>
        <w:tc>
          <w:tcPr>
            <w:tcW w:w="237" w:type="dxa"/>
            <w:gridSpan w:val="2"/>
            <w:shd w:val="clear" w:color="auto" w:fill="auto"/>
          </w:tcPr>
          <w:p w14:paraId="3C693BB6"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2C2499D3"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132DEBED"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63C0A662"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lang w:val="en-US" w:bidi="th-TH"/>
              </w:rPr>
              <w:t>11,394,</w:t>
            </w:r>
            <w:r w:rsidRPr="00AB5DFA">
              <w:rPr>
                <w:rFonts w:cs="Times New Roman"/>
                <w:bCs/>
                <w:sz w:val="20"/>
              </w:rPr>
              <w:t>227</w:t>
            </w:r>
          </w:p>
        </w:tc>
        <w:tc>
          <w:tcPr>
            <w:tcW w:w="238" w:type="dxa"/>
            <w:gridSpan w:val="2"/>
            <w:shd w:val="clear" w:color="auto" w:fill="auto"/>
          </w:tcPr>
          <w:p w14:paraId="70BBDBC9"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71EB9438"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lang w:bidi="th-TH"/>
              </w:rPr>
              <w:t>-</w:t>
            </w:r>
          </w:p>
        </w:tc>
        <w:tc>
          <w:tcPr>
            <w:tcW w:w="236" w:type="dxa"/>
            <w:gridSpan w:val="2"/>
            <w:shd w:val="clear" w:color="auto" w:fill="auto"/>
          </w:tcPr>
          <w:p w14:paraId="75A21F41"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6795E4A4"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lang w:val="en-US" w:bidi="th-TH"/>
              </w:rPr>
              <w:t>11,394,</w:t>
            </w:r>
            <w:r w:rsidRPr="00AB5DFA">
              <w:rPr>
                <w:rFonts w:cs="Times New Roman"/>
                <w:bCs/>
                <w:sz w:val="20"/>
              </w:rPr>
              <w:t>227</w:t>
            </w:r>
          </w:p>
        </w:tc>
      </w:tr>
      <w:tr w:rsidR="00556849" w:rsidRPr="00AB5DFA" w14:paraId="4022ADA4" w14:textId="77777777" w:rsidTr="00080F43">
        <w:trPr>
          <w:gridAfter w:val="1"/>
          <w:wAfter w:w="9" w:type="dxa"/>
          <w:cantSplit/>
        </w:trPr>
        <w:tc>
          <w:tcPr>
            <w:tcW w:w="2970" w:type="dxa"/>
            <w:shd w:val="clear" w:color="auto" w:fill="auto"/>
            <w:vAlign w:val="bottom"/>
          </w:tcPr>
          <w:p w14:paraId="22BBD6F4" w14:textId="77777777" w:rsidR="00556849" w:rsidRPr="00AB5DFA" w:rsidRDefault="00556849" w:rsidP="00556849">
            <w:pPr>
              <w:tabs>
                <w:tab w:val="left" w:pos="250"/>
              </w:tabs>
              <w:spacing w:line="220" w:lineRule="exact"/>
              <w:ind w:left="-18" w:right="-270"/>
              <w:rPr>
                <w:rFonts w:cs="Times New Roman"/>
                <w:sz w:val="20"/>
                <w:lang w:bidi="th-TH"/>
              </w:rPr>
            </w:pPr>
            <w:r w:rsidRPr="00AB5DFA">
              <w:rPr>
                <w:rFonts w:cs="Times New Roman"/>
                <w:sz w:val="20"/>
              </w:rPr>
              <w:t>Debt issued and borrowings</w:t>
            </w:r>
          </w:p>
        </w:tc>
        <w:tc>
          <w:tcPr>
            <w:tcW w:w="630" w:type="dxa"/>
            <w:shd w:val="clear" w:color="auto" w:fill="auto"/>
            <w:vAlign w:val="bottom"/>
          </w:tcPr>
          <w:p w14:paraId="1B32257C" w14:textId="77777777" w:rsidR="00556849" w:rsidRPr="00AB5DFA" w:rsidRDefault="00556849" w:rsidP="00556849">
            <w:pPr>
              <w:spacing w:line="220" w:lineRule="exact"/>
              <w:ind w:left="-199" w:right="-201"/>
              <w:jc w:val="center"/>
              <w:rPr>
                <w:rFonts w:cs="Times New Roman"/>
                <w:i/>
                <w:iCs/>
                <w:sz w:val="20"/>
              </w:rPr>
            </w:pPr>
            <w:r w:rsidRPr="00AB5DFA">
              <w:rPr>
                <w:rFonts w:cs="Times New Roman"/>
                <w:bCs/>
                <w:i/>
                <w:iCs/>
                <w:sz w:val="20"/>
              </w:rPr>
              <w:t>22</w:t>
            </w:r>
          </w:p>
        </w:tc>
        <w:tc>
          <w:tcPr>
            <w:tcW w:w="1170" w:type="dxa"/>
            <w:shd w:val="clear" w:color="auto" w:fill="auto"/>
            <w:vAlign w:val="bottom"/>
          </w:tcPr>
          <w:p w14:paraId="6DD4CD87"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sidRPr="00AB5DFA">
              <w:rPr>
                <w:rFonts w:cs="Times New Roman"/>
                <w:bCs/>
                <w:sz w:val="20"/>
              </w:rPr>
              <w:t>-</w:t>
            </w:r>
          </w:p>
        </w:tc>
        <w:tc>
          <w:tcPr>
            <w:tcW w:w="270" w:type="dxa"/>
          </w:tcPr>
          <w:p w14:paraId="17DD98D3"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2B3C95F8" w14:textId="77777777" w:rsidR="00556849" w:rsidRPr="00AB5DFA" w:rsidRDefault="00556849" w:rsidP="00556849">
            <w:pPr>
              <w:tabs>
                <w:tab w:val="decimal" w:pos="856"/>
              </w:tabs>
              <w:spacing w:line="220" w:lineRule="exact"/>
              <w:ind w:left="-14" w:right="-180"/>
              <w:rPr>
                <w:rFonts w:cs="Times New Roman"/>
                <w:bCs/>
                <w:sz w:val="20"/>
                <w:rtl/>
                <w:cs/>
              </w:rPr>
            </w:pPr>
            <w:r>
              <w:rPr>
                <w:rFonts w:cs="Times New Roman"/>
                <w:bCs/>
                <w:sz w:val="20"/>
              </w:rPr>
              <w:t>-</w:t>
            </w:r>
          </w:p>
        </w:tc>
        <w:tc>
          <w:tcPr>
            <w:tcW w:w="270" w:type="dxa"/>
            <w:shd w:val="clear" w:color="auto" w:fill="auto"/>
            <w:vAlign w:val="bottom"/>
          </w:tcPr>
          <w:p w14:paraId="4E52113A"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3D6BB882"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889,930</w:t>
            </w:r>
          </w:p>
        </w:tc>
        <w:tc>
          <w:tcPr>
            <w:tcW w:w="238" w:type="dxa"/>
            <w:gridSpan w:val="2"/>
            <w:shd w:val="clear" w:color="auto" w:fill="auto"/>
          </w:tcPr>
          <w:p w14:paraId="68923648"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4C3946F1"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rPr>
              <w:t>889,930</w:t>
            </w:r>
          </w:p>
        </w:tc>
        <w:tc>
          <w:tcPr>
            <w:tcW w:w="237" w:type="dxa"/>
            <w:gridSpan w:val="2"/>
            <w:shd w:val="clear" w:color="auto" w:fill="auto"/>
          </w:tcPr>
          <w:p w14:paraId="4C635CC6"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1AEAEDE0"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41B46AF7"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41784F3C"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rPr>
              <w:t>-</w:t>
            </w:r>
          </w:p>
        </w:tc>
        <w:tc>
          <w:tcPr>
            <w:tcW w:w="238" w:type="dxa"/>
            <w:gridSpan w:val="2"/>
            <w:shd w:val="clear" w:color="auto" w:fill="auto"/>
          </w:tcPr>
          <w:p w14:paraId="3F8491E7"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5BDE3457"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756,</w:t>
            </w:r>
            <w:r w:rsidRPr="00AB5DFA">
              <w:rPr>
                <w:rFonts w:cs="Times New Roman"/>
                <w:bCs/>
                <w:sz w:val="20"/>
                <w:lang w:bidi="th-TH"/>
              </w:rPr>
              <w:t>276</w:t>
            </w:r>
          </w:p>
        </w:tc>
        <w:tc>
          <w:tcPr>
            <w:tcW w:w="236" w:type="dxa"/>
            <w:gridSpan w:val="2"/>
            <w:shd w:val="clear" w:color="auto" w:fill="auto"/>
          </w:tcPr>
          <w:p w14:paraId="768ADD3F"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4856AC74"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rPr>
              <w:t>756,</w:t>
            </w:r>
            <w:r w:rsidRPr="00AB5DFA">
              <w:rPr>
                <w:rFonts w:cs="Times New Roman"/>
                <w:bCs/>
                <w:sz w:val="20"/>
                <w:lang w:bidi="th-TH"/>
              </w:rPr>
              <w:t>276</w:t>
            </w:r>
          </w:p>
        </w:tc>
      </w:tr>
      <w:tr w:rsidR="00556849" w:rsidRPr="00AB5DFA" w14:paraId="66DE66B1" w14:textId="77777777" w:rsidTr="00080F43">
        <w:trPr>
          <w:cantSplit/>
        </w:trPr>
        <w:tc>
          <w:tcPr>
            <w:tcW w:w="2970" w:type="dxa"/>
            <w:shd w:val="clear" w:color="auto" w:fill="auto"/>
          </w:tcPr>
          <w:p w14:paraId="0D6C3BB5" w14:textId="77777777" w:rsidR="00556849" w:rsidRPr="00AB5DFA" w:rsidRDefault="00556849" w:rsidP="00556849">
            <w:pPr>
              <w:tabs>
                <w:tab w:val="left" w:pos="360"/>
              </w:tabs>
              <w:spacing w:line="220" w:lineRule="exact"/>
              <w:ind w:left="-18" w:right="-270"/>
              <w:rPr>
                <w:rFonts w:cs="Times New Roman"/>
                <w:sz w:val="20"/>
                <w:lang w:bidi="th-TH"/>
              </w:rPr>
            </w:pPr>
          </w:p>
        </w:tc>
        <w:tc>
          <w:tcPr>
            <w:tcW w:w="630" w:type="dxa"/>
            <w:shd w:val="clear" w:color="auto" w:fill="auto"/>
          </w:tcPr>
          <w:p w14:paraId="0C3B3B0A" w14:textId="77777777" w:rsidR="00556849" w:rsidRPr="00AB5DFA" w:rsidRDefault="00556849" w:rsidP="00556849">
            <w:pPr>
              <w:spacing w:line="220" w:lineRule="exact"/>
              <w:ind w:left="-200" w:right="-274"/>
              <w:jc w:val="center"/>
              <w:rPr>
                <w:rFonts w:cs="Times New Roman"/>
                <w:b/>
                <w:bCs/>
                <w:i/>
                <w:iCs/>
                <w:sz w:val="20"/>
                <w:cs/>
                <w:lang w:bidi="th-TH"/>
              </w:rPr>
            </w:pPr>
          </w:p>
        </w:tc>
        <w:tc>
          <w:tcPr>
            <w:tcW w:w="11163" w:type="dxa"/>
            <w:gridSpan w:val="26"/>
          </w:tcPr>
          <w:p w14:paraId="5754AF85" w14:textId="77777777" w:rsidR="00556849" w:rsidRPr="00AB5DFA" w:rsidRDefault="00556849" w:rsidP="00556849">
            <w:pPr>
              <w:spacing w:line="220" w:lineRule="exact"/>
              <w:ind w:left="-18" w:right="-270"/>
              <w:jc w:val="center"/>
              <w:rPr>
                <w:rFonts w:cs="Times New Roman"/>
                <w:sz w:val="20"/>
                <w:cs/>
                <w:lang w:bidi="th-TH"/>
              </w:rPr>
            </w:pPr>
            <w:r>
              <w:rPr>
                <w:rFonts w:cs="Times New Roman"/>
                <w:b/>
                <w:bCs/>
                <w:sz w:val="20"/>
                <w:lang w:bidi="th-TH"/>
              </w:rPr>
              <w:t>T</w:t>
            </w:r>
            <w:r w:rsidRPr="00AB5DFA">
              <w:rPr>
                <w:rFonts w:cs="Times New Roman"/>
                <w:b/>
                <w:bCs/>
                <w:sz w:val="20"/>
                <w:lang w:bidi="th-TH"/>
              </w:rPr>
              <w:t>he Bank</w:t>
            </w:r>
          </w:p>
        </w:tc>
      </w:tr>
      <w:tr w:rsidR="00556849" w:rsidRPr="00AB5DFA" w14:paraId="2B2A5724" w14:textId="77777777" w:rsidTr="00080F43">
        <w:trPr>
          <w:cantSplit/>
        </w:trPr>
        <w:tc>
          <w:tcPr>
            <w:tcW w:w="2970" w:type="dxa"/>
            <w:shd w:val="clear" w:color="auto" w:fill="auto"/>
          </w:tcPr>
          <w:p w14:paraId="7D168B49" w14:textId="77777777" w:rsidR="00556849" w:rsidRPr="00AB5DFA" w:rsidRDefault="00556849" w:rsidP="00556849">
            <w:pPr>
              <w:tabs>
                <w:tab w:val="left" w:pos="360"/>
              </w:tabs>
              <w:spacing w:line="220" w:lineRule="exact"/>
              <w:ind w:left="-18" w:right="-270"/>
              <w:rPr>
                <w:rFonts w:cs="Times New Roman"/>
                <w:sz w:val="20"/>
                <w:cs/>
                <w:lang w:bidi="th-TH"/>
              </w:rPr>
            </w:pPr>
          </w:p>
        </w:tc>
        <w:tc>
          <w:tcPr>
            <w:tcW w:w="630" w:type="dxa"/>
            <w:shd w:val="clear" w:color="auto" w:fill="auto"/>
          </w:tcPr>
          <w:p w14:paraId="64EA5A71" w14:textId="77777777" w:rsidR="00556849" w:rsidRPr="00AB5DFA" w:rsidRDefault="00556849" w:rsidP="00556849">
            <w:pPr>
              <w:spacing w:line="220" w:lineRule="exact"/>
              <w:ind w:left="-200" w:right="-274"/>
              <w:jc w:val="center"/>
              <w:rPr>
                <w:rFonts w:cs="Times New Roman"/>
                <w:i/>
                <w:iCs/>
                <w:sz w:val="20"/>
              </w:rPr>
            </w:pPr>
          </w:p>
        </w:tc>
        <w:tc>
          <w:tcPr>
            <w:tcW w:w="5366" w:type="dxa"/>
            <w:gridSpan w:val="10"/>
          </w:tcPr>
          <w:p w14:paraId="0D9C82B0"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Carrying amount</w:t>
            </w:r>
          </w:p>
        </w:tc>
        <w:tc>
          <w:tcPr>
            <w:tcW w:w="237" w:type="dxa"/>
            <w:gridSpan w:val="2"/>
            <w:shd w:val="clear" w:color="auto" w:fill="auto"/>
          </w:tcPr>
          <w:p w14:paraId="484E410D" w14:textId="77777777" w:rsidR="00556849" w:rsidRPr="00AB5DFA" w:rsidRDefault="00556849" w:rsidP="00556849">
            <w:pPr>
              <w:spacing w:line="220" w:lineRule="exact"/>
              <w:ind w:left="-117" w:right="-90"/>
              <w:jc w:val="center"/>
              <w:rPr>
                <w:rFonts w:cs="Times New Roman"/>
                <w:sz w:val="20"/>
              </w:rPr>
            </w:pPr>
          </w:p>
        </w:tc>
        <w:tc>
          <w:tcPr>
            <w:tcW w:w="5560" w:type="dxa"/>
            <w:gridSpan w:val="14"/>
            <w:tcBorders>
              <w:bottom w:val="single" w:sz="4" w:space="0" w:color="auto"/>
            </w:tcBorders>
            <w:shd w:val="clear" w:color="auto" w:fill="auto"/>
            <w:vAlign w:val="bottom"/>
          </w:tcPr>
          <w:p w14:paraId="7D226284"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Fair value</w:t>
            </w:r>
          </w:p>
        </w:tc>
      </w:tr>
      <w:tr w:rsidR="00556849" w:rsidRPr="00AB5DFA" w14:paraId="4A8A81C1" w14:textId="77777777" w:rsidTr="00080F43">
        <w:trPr>
          <w:cantSplit/>
        </w:trPr>
        <w:tc>
          <w:tcPr>
            <w:tcW w:w="2970" w:type="dxa"/>
            <w:shd w:val="clear" w:color="auto" w:fill="auto"/>
          </w:tcPr>
          <w:p w14:paraId="125DDD38" w14:textId="77777777" w:rsidR="00556849" w:rsidRPr="00AB5DFA" w:rsidRDefault="00556849" w:rsidP="00556849">
            <w:pPr>
              <w:tabs>
                <w:tab w:val="left" w:pos="360"/>
              </w:tabs>
              <w:spacing w:line="220" w:lineRule="exact"/>
              <w:ind w:left="-18" w:right="-270"/>
              <w:rPr>
                <w:rFonts w:cs="Times New Roman"/>
                <w:sz w:val="20"/>
                <w:cs/>
                <w:lang w:bidi="th-TH"/>
              </w:rPr>
            </w:pPr>
          </w:p>
        </w:tc>
        <w:tc>
          <w:tcPr>
            <w:tcW w:w="630" w:type="dxa"/>
            <w:shd w:val="clear" w:color="auto" w:fill="auto"/>
          </w:tcPr>
          <w:p w14:paraId="35FC585B" w14:textId="77777777" w:rsidR="00556849" w:rsidRPr="00AB5DFA" w:rsidRDefault="00556849" w:rsidP="00556849">
            <w:pPr>
              <w:spacing w:line="220" w:lineRule="exact"/>
              <w:ind w:left="-200" w:right="-274"/>
              <w:jc w:val="center"/>
              <w:rPr>
                <w:rFonts w:cs="Times New Roman"/>
                <w:i/>
                <w:iCs/>
                <w:sz w:val="20"/>
              </w:rPr>
            </w:pPr>
          </w:p>
        </w:tc>
        <w:tc>
          <w:tcPr>
            <w:tcW w:w="1170" w:type="dxa"/>
            <w:tcBorders>
              <w:top w:val="single" w:sz="4" w:space="0" w:color="auto"/>
            </w:tcBorders>
            <w:shd w:val="clear" w:color="auto" w:fill="auto"/>
            <w:vAlign w:val="bottom"/>
          </w:tcPr>
          <w:p w14:paraId="2CD65894" w14:textId="77777777" w:rsidR="00556849" w:rsidRPr="00AB5DFA" w:rsidRDefault="00556849" w:rsidP="00556849">
            <w:pPr>
              <w:spacing w:line="220" w:lineRule="exact"/>
              <w:ind w:left="-117" w:right="-108"/>
              <w:jc w:val="center"/>
              <w:rPr>
                <w:sz w:val="20"/>
                <w:szCs w:val="25"/>
                <w:lang w:val="en-US" w:bidi="th-TH"/>
              </w:rPr>
            </w:pPr>
            <w:r w:rsidRPr="00AB5DFA">
              <w:rPr>
                <w:sz w:val="20"/>
                <w:szCs w:val="25"/>
                <w:lang w:val="en-US" w:bidi="th-TH"/>
              </w:rPr>
              <w:t>Hedging</w:t>
            </w:r>
          </w:p>
        </w:tc>
        <w:tc>
          <w:tcPr>
            <w:tcW w:w="270" w:type="dxa"/>
            <w:tcBorders>
              <w:top w:val="single" w:sz="4" w:space="0" w:color="auto"/>
            </w:tcBorders>
          </w:tcPr>
          <w:p w14:paraId="3610DE1D" w14:textId="77777777" w:rsidR="00556849" w:rsidRPr="00AB5DFA" w:rsidRDefault="00556849" w:rsidP="00556849">
            <w:pPr>
              <w:spacing w:line="220" w:lineRule="exact"/>
              <w:ind w:left="-117" w:right="-90"/>
              <w:jc w:val="center"/>
              <w:rPr>
                <w:rFonts w:cs="Times New Roman"/>
                <w:sz w:val="20"/>
              </w:rPr>
            </w:pPr>
          </w:p>
        </w:tc>
        <w:tc>
          <w:tcPr>
            <w:tcW w:w="1080" w:type="dxa"/>
            <w:tcBorders>
              <w:top w:val="single" w:sz="4" w:space="0" w:color="auto"/>
            </w:tcBorders>
          </w:tcPr>
          <w:p w14:paraId="4025C8CA" w14:textId="77777777" w:rsidR="00556849" w:rsidRPr="00AB5DFA" w:rsidRDefault="00556849" w:rsidP="00556849">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0494C773" w14:textId="77777777" w:rsidR="00556849" w:rsidRPr="00AB5DFA" w:rsidRDefault="00556849" w:rsidP="00556849">
            <w:pPr>
              <w:spacing w:line="220" w:lineRule="exact"/>
              <w:ind w:left="-117" w:right="-90"/>
              <w:jc w:val="center"/>
              <w:rPr>
                <w:rFonts w:cs="Times New Roman"/>
                <w:sz w:val="20"/>
              </w:rPr>
            </w:pPr>
          </w:p>
        </w:tc>
        <w:tc>
          <w:tcPr>
            <w:tcW w:w="1148" w:type="dxa"/>
            <w:gridSpan w:val="2"/>
            <w:tcBorders>
              <w:top w:val="single" w:sz="4" w:space="0" w:color="auto"/>
            </w:tcBorders>
            <w:shd w:val="clear" w:color="auto" w:fill="auto"/>
            <w:vAlign w:val="bottom"/>
          </w:tcPr>
          <w:p w14:paraId="5AB446FD"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Amortised</w:t>
            </w:r>
          </w:p>
        </w:tc>
        <w:tc>
          <w:tcPr>
            <w:tcW w:w="238" w:type="dxa"/>
            <w:gridSpan w:val="2"/>
            <w:tcBorders>
              <w:top w:val="single" w:sz="4" w:space="0" w:color="auto"/>
            </w:tcBorders>
            <w:shd w:val="clear" w:color="auto" w:fill="auto"/>
          </w:tcPr>
          <w:p w14:paraId="51144B4D" w14:textId="77777777" w:rsidR="00556849" w:rsidRPr="00AB5DFA" w:rsidRDefault="00556849" w:rsidP="00556849">
            <w:pPr>
              <w:spacing w:line="220" w:lineRule="exact"/>
              <w:ind w:left="-117" w:right="-90"/>
              <w:jc w:val="center"/>
              <w:rPr>
                <w:rFonts w:cs="Times New Roman"/>
                <w:sz w:val="20"/>
              </w:rPr>
            </w:pPr>
          </w:p>
        </w:tc>
        <w:tc>
          <w:tcPr>
            <w:tcW w:w="1190" w:type="dxa"/>
            <w:gridSpan w:val="2"/>
            <w:tcBorders>
              <w:top w:val="single" w:sz="4" w:space="0" w:color="auto"/>
            </w:tcBorders>
            <w:shd w:val="clear" w:color="auto" w:fill="auto"/>
            <w:vAlign w:val="bottom"/>
          </w:tcPr>
          <w:p w14:paraId="12999853" w14:textId="77777777" w:rsidR="00556849" w:rsidRPr="00AB5DFA" w:rsidRDefault="00556849" w:rsidP="00556849">
            <w:pPr>
              <w:spacing w:line="220" w:lineRule="exact"/>
              <w:ind w:left="-117" w:right="-90"/>
              <w:jc w:val="center"/>
              <w:rPr>
                <w:rFonts w:cs="Times New Roman"/>
                <w:sz w:val="20"/>
              </w:rPr>
            </w:pPr>
          </w:p>
        </w:tc>
        <w:tc>
          <w:tcPr>
            <w:tcW w:w="237" w:type="dxa"/>
            <w:gridSpan w:val="2"/>
            <w:shd w:val="clear" w:color="auto" w:fill="auto"/>
          </w:tcPr>
          <w:p w14:paraId="29756957" w14:textId="77777777" w:rsidR="00556849" w:rsidRPr="00AB5DFA" w:rsidRDefault="00556849" w:rsidP="00556849">
            <w:pPr>
              <w:spacing w:line="220" w:lineRule="exact"/>
              <w:ind w:left="-117" w:right="-90"/>
              <w:jc w:val="center"/>
              <w:rPr>
                <w:rFonts w:cs="Times New Roman"/>
                <w:sz w:val="20"/>
              </w:rPr>
            </w:pPr>
          </w:p>
        </w:tc>
        <w:tc>
          <w:tcPr>
            <w:tcW w:w="1152" w:type="dxa"/>
            <w:gridSpan w:val="2"/>
            <w:tcBorders>
              <w:top w:val="single" w:sz="4" w:space="0" w:color="auto"/>
            </w:tcBorders>
            <w:shd w:val="clear" w:color="auto" w:fill="auto"/>
            <w:vAlign w:val="bottom"/>
          </w:tcPr>
          <w:p w14:paraId="1857097F" w14:textId="77777777" w:rsidR="00556849" w:rsidRPr="00AB5DFA" w:rsidRDefault="00556849" w:rsidP="00556849">
            <w:pPr>
              <w:spacing w:line="220" w:lineRule="exact"/>
              <w:ind w:left="-117" w:right="-90"/>
              <w:jc w:val="center"/>
              <w:rPr>
                <w:rFonts w:cs="Times New Roman"/>
                <w:sz w:val="20"/>
              </w:rPr>
            </w:pPr>
          </w:p>
        </w:tc>
        <w:tc>
          <w:tcPr>
            <w:tcW w:w="238" w:type="dxa"/>
            <w:gridSpan w:val="2"/>
            <w:tcBorders>
              <w:top w:val="single" w:sz="4" w:space="0" w:color="auto"/>
            </w:tcBorders>
            <w:shd w:val="clear" w:color="auto" w:fill="auto"/>
          </w:tcPr>
          <w:p w14:paraId="5E140D46" w14:textId="77777777" w:rsidR="00556849" w:rsidRPr="00AB5DFA" w:rsidRDefault="00556849" w:rsidP="00556849">
            <w:pPr>
              <w:spacing w:line="220" w:lineRule="exact"/>
              <w:ind w:left="-117" w:right="-90"/>
              <w:jc w:val="center"/>
              <w:rPr>
                <w:rFonts w:cs="Times New Roman"/>
                <w:sz w:val="20"/>
              </w:rPr>
            </w:pPr>
          </w:p>
        </w:tc>
        <w:tc>
          <w:tcPr>
            <w:tcW w:w="1177" w:type="dxa"/>
            <w:gridSpan w:val="2"/>
            <w:tcBorders>
              <w:top w:val="single" w:sz="4" w:space="0" w:color="auto"/>
            </w:tcBorders>
            <w:shd w:val="clear" w:color="auto" w:fill="auto"/>
          </w:tcPr>
          <w:p w14:paraId="424E22DA" w14:textId="77777777" w:rsidR="00556849" w:rsidRPr="00AB5DFA" w:rsidRDefault="00556849" w:rsidP="00556849">
            <w:pPr>
              <w:spacing w:line="220" w:lineRule="exact"/>
              <w:ind w:left="-117" w:right="-90"/>
              <w:jc w:val="center"/>
              <w:rPr>
                <w:rFonts w:cs="Times New Roman"/>
                <w:sz w:val="20"/>
              </w:rPr>
            </w:pPr>
          </w:p>
        </w:tc>
        <w:tc>
          <w:tcPr>
            <w:tcW w:w="238" w:type="dxa"/>
            <w:gridSpan w:val="2"/>
            <w:tcBorders>
              <w:top w:val="single" w:sz="4" w:space="0" w:color="auto"/>
            </w:tcBorders>
            <w:shd w:val="clear" w:color="auto" w:fill="auto"/>
          </w:tcPr>
          <w:p w14:paraId="4A9BD8AA" w14:textId="77777777" w:rsidR="00556849" w:rsidRPr="00AB5DFA" w:rsidRDefault="00556849" w:rsidP="00556849">
            <w:pPr>
              <w:spacing w:line="220" w:lineRule="exact"/>
              <w:ind w:left="-117" w:right="-90"/>
              <w:jc w:val="center"/>
              <w:rPr>
                <w:rFonts w:cs="Times New Roman"/>
                <w:sz w:val="20"/>
              </w:rPr>
            </w:pPr>
          </w:p>
        </w:tc>
        <w:tc>
          <w:tcPr>
            <w:tcW w:w="1227" w:type="dxa"/>
            <w:gridSpan w:val="2"/>
            <w:tcBorders>
              <w:top w:val="single" w:sz="4" w:space="0" w:color="auto"/>
            </w:tcBorders>
            <w:shd w:val="clear" w:color="auto" w:fill="auto"/>
          </w:tcPr>
          <w:p w14:paraId="57D3D8EF" w14:textId="77777777" w:rsidR="00556849" w:rsidRPr="00AB5DFA" w:rsidRDefault="00556849" w:rsidP="00556849">
            <w:pPr>
              <w:spacing w:line="220" w:lineRule="exact"/>
              <w:ind w:left="-117" w:right="-90"/>
              <w:jc w:val="center"/>
              <w:rPr>
                <w:rFonts w:cs="Times New Roman"/>
                <w:sz w:val="20"/>
              </w:rPr>
            </w:pPr>
          </w:p>
        </w:tc>
        <w:tc>
          <w:tcPr>
            <w:tcW w:w="243" w:type="dxa"/>
            <w:gridSpan w:val="2"/>
            <w:tcBorders>
              <w:top w:val="single" w:sz="4" w:space="0" w:color="auto"/>
            </w:tcBorders>
            <w:shd w:val="clear" w:color="auto" w:fill="auto"/>
          </w:tcPr>
          <w:p w14:paraId="7536273B" w14:textId="77777777" w:rsidR="00556849" w:rsidRPr="00AB5DFA" w:rsidRDefault="00556849" w:rsidP="00556849">
            <w:pPr>
              <w:spacing w:line="220" w:lineRule="exact"/>
              <w:ind w:left="-117" w:right="-90"/>
              <w:jc w:val="center"/>
              <w:rPr>
                <w:rFonts w:cs="Times New Roman"/>
                <w:sz w:val="20"/>
              </w:rPr>
            </w:pPr>
          </w:p>
        </w:tc>
        <w:tc>
          <w:tcPr>
            <w:tcW w:w="1285" w:type="dxa"/>
            <w:gridSpan w:val="2"/>
            <w:tcBorders>
              <w:top w:val="single" w:sz="4" w:space="0" w:color="auto"/>
            </w:tcBorders>
            <w:shd w:val="clear" w:color="auto" w:fill="auto"/>
          </w:tcPr>
          <w:p w14:paraId="398BFD8B" w14:textId="77777777" w:rsidR="00556849" w:rsidRPr="00AB5DFA" w:rsidRDefault="00556849" w:rsidP="00556849">
            <w:pPr>
              <w:spacing w:line="220" w:lineRule="exact"/>
              <w:ind w:left="-117" w:right="-90"/>
              <w:jc w:val="center"/>
              <w:rPr>
                <w:rFonts w:cs="Times New Roman"/>
                <w:sz w:val="20"/>
              </w:rPr>
            </w:pPr>
          </w:p>
        </w:tc>
      </w:tr>
      <w:tr w:rsidR="00556849" w:rsidRPr="00AB5DFA" w14:paraId="51EDD125" w14:textId="77777777" w:rsidTr="00080F43">
        <w:trPr>
          <w:cantSplit/>
        </w:trPr>
        <w:tc>
          <w:tcPr>
            <w:tcW w:w="2970" w:type="dxa"/>
            <w:shd w:val="clear" w:color="auto" w:fill="auto"/>
          </w:tcPr>
          <w:p w14:paraId="3EA0B529" w14:textId="77777777" w:rsidR="00556849" w:rsidRPr="00AB5DFA" w:rsidRDefault="00556849" w:rsidP="00556849">
            <w:pPr>
              <w:tabs>
                <w:tab w:val="left" w:pos="250"/>
              </w:tabs>
              <w:spacing w:line="220" w:lineRule="exact"/>
              <w:ind w:left="-18" w:right="-270"/>
              <w:rPr>
                <w:rFonts w:cs="Times New Roman"/>
                <w:b/>
                <w:bCs/>
                <w:sz w:val="20"/>
                <w:cs/>
                <w:lang w:bidi="th-TH"/>
              </w:rPr>
            </w:pPr>
          </w:p>
        </w:tc>
        <w:tc>
          <w:tcPr>
            <w:tcW w:w="630" w:type="dxa"/>
            <w:shd w:val="clear" w:color="auto" w:fill="auto"/>
          </w:tcPr>
          <w:p w14:paraId="3652BCE3" w14:textId="77777777" w:rsidR="00556849" w:rsidRPr="00AB5DFA" w:rsidRDefault="00556849" w:rsidP="00556849">
            <w:pPr>
              <w:spacing w:line="220" w:lineRule="exact"/>
              <w:ind w:left="-200" w:right="-274"/>
              <w:jc w:val="center"/>
              <w:rPr>
                <w:rFonts w:cs="Times New Roman"/>
                <w:i/>
                <w:iCs/>
                <w:sz w:val="20"/>
              </w:rPr>
            </w:pPr>
            <w:r w:rsidRPr="00AB5DFA">
              <w:rPr>
                <w:rFonts w:cs="Times New Roman"/>
                <w:i/>
                <w:iCs/>
                <w:sz w:val="20"/>
              </w:rPr>
              <w:t>Note</w:t>
            </w:r>
          </w:p>
        </w:tc>
        <w:tc>
          <w:tcPr>
            <w:tcW w:w="1170" w:type="dxa"/>
            <w:shd w:val="clear" w:color="auto" w:fill="auto"/>
            <w:vAlign w:val="bottom"/>
          </w:tcPr>
          <w:p w14:paraId="1F2525E3" w14:textId="77777777" w:rsidR="00556849" w:rsidRPr="00AB5DFA" w:rsidRDefault="00556849" w:rsidP="00556849">
            <w:pPr>
              <w:spacing w:line="220" w:lineRule="exact"/>
              <w:ind w:left="-117" w:right="-108"/>
              <w:jc w:val="center"/>
              <w:rPr>
                <w:rFonts w:cs="Times New Roman"/>
                <w:sz w:val="20"/>
                <w:lang w:val="en-US"/>
              </w:rPr>
            </w:pPr>
            <w:r w:rsidRPr="00AB5DFA">
              <w:rPr>
                <w:rFonts w:cs="Times New Roman"/>
                <w:sz w:val="20"/>
              </w:rPr>
              <w:t>instruments</w:t>
            </w:r>
          </w:p>
        </w:tc>
        <w:tc>
          <w:tcPr>
            <w:tcW w:w="270" w:type="dxa"/>
          </w:tcPr>
          <w:p w14:paraId="6F2B2BA3" w14:textId="77777777" w:rsidR="00556849" w:rsidRPr="00AB5DFA" w:rsidRDefault="00556849" w:rsidP="00556849">
            <w:pPr>
              <w:spacing w:line="220" w:lineRule="exact"/>
              <w:ind w:left="-117" w:right="-90"/>
              <w:jc w:val="center"/>
              <w:rPr>
                <w:rFonts w:cs="Times New Roman"/>
                <w:sz w:val="20"/>
              </w:rPr>
            </w:pPr>
          </w:p>
        </w:tc>
        <w:tc>
          <w:tcPr>
            <w:tcW w:w="1080" w:type="dxa"/>
          </w:tcPr>
          <w:p w14:paraId="6635F291"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FVOCI</w:t>
            </w:r>
          </w:p>
        </w:tc>
        <w:tc>
          <w:tcPr>
            <w:tcW w:w="270" w:type="dxa"/>
            <w:shd w:val="clear" w:color="auto" w:fill="auto"/>
          </w:tcPr>
          <w:p w14:paraId="3EA78350" w14:textId="77777777" w:rsidR="00556849" w:rsidRPr="00AB5DFA" w:rsidRDefault="00556849" w:rsidP="00556849">
            <w:pPr>
              <w:spacing w:line="220" w:lineRule="exact"/>
              <w:ind w:left="-117" w:right="-90"/>
              <w:jc w:val="center"/>
              <w:rPr>
                <w:rFonts w:cs="Times New Roman"/>
                <w:sz w:val="20"/>
              </w:rPr>
            </w:pPr>
          </w:p>
        </w:tc>
        <w:tc>
          <w:tcPr>
            <w:tcW w:w="1148" w:type="dxa"/>
            <w:gridSpan w:val="2"/>
            <w:shd w:val="clear" w:color="auto" w:fill="auto"/>
            <w:vAlign w:val="bottom"/>
          </w:tcPr>
          <w:p w14:paraId="3B655759"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lang w:bidi="th-TH"/>
              </w:rPr>
              <w:t>cost</w:t>
            </w:r>
          </w:p>
        </w:tc>
        <w:tc>
          <w:tcPr>
            <w:tcW w:w="238" w:type="dxa"/>
            <w:gridSpan w:val="2"/>
            <w:shd w:val="clear" w:color="auto" w:fill="auto"/>
          </w:tcPr>
          <w:p w14:paraId="39D4CF85" w14:textId="77777777" w:rsidR="00556849" w:rsidRPr="00AB5DFA" w:rsidRDefault="00556849" w:rsidP="00556849">
            <w:pPr>
              <w:spacing w:line="220" w:lineRule="exact"/>
              <w:ind w:left="-117" w:right="-90"/>
              <w:jc w:val="center"/>
              <w:rPr>
                <w:rFonts w:cs="Times New Roman"/>
                <w:sz w:val="20"/>
              </w:rPr>
            </w:pPr>
          </w:p>
        </w:tc>
        <w:tc>
          <w:tcPr>
            <w:tcW w:w="1190" w:type="dxa"/>
            <w:gridSpan w:val="2"/>
            <w:shd w:val="clear" w:color="auto" w:fill="auto"/>
            <w:vAlign w:val="bottom"/>
          </w:tcPr>
          <w:p w14:paraId="3429E128"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Total</w:t>
            </w:r>
          </w:p>
        </w:tc>
        <w:tc>
          <w:tcPr>
            <w:tcW w:w="237" w:type="dxa"/>
            <w:gridSpan w:val="2"/>
            <w:shd w:val="clear" w:color="auto" w:fill="auto"/>
          </w:tcPr>
          <w:p w14:paraId="45AF8C14" w14:textId="77777777" w:rsidR="00556849" w:rsidRPr="00AB5DFA" w:rsidRDefault="00556849" w:rsidP="00556849">
            <w:pPr>
              <w:spacing w:line="220" w:lineRule="exact"/>
              <w:ind w:left="-117" w:right="-90"/>
              <w:jc w:val="center"/>
              <w:rPr>
                <w:rFonts w:cs="Times New Roman"/>
                <w:sz w:val="20"/>
              </w:rPr>
            </w:pPr>
          </w:p>
        </w:tc>
        <w:tc>
          <w:tcPr>
            <w:tcW w:w="1152" w:type="dxa"/>
            <w:gridSpan w:val="2"/>
            <w:shd w:val="clear" w:color="auto" w:fill="auto"/>
            <w:vAlign w:val="bottom"/>
          </w:tcPr>
          <w:p w14:paraId="7A9DBF37"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Level 1</w:t>
            </w:r>
          </w:p>
        </w:tc>
        <w:tc>
          <w:tcPr>
            <w:tcW w:w="238" w:type="dxa"/>
            <w:gridSpan w:val="2"/>
            <w:shd w:val="clear" w:color="auto" w:fill="auto"/>
          </w:tcPr>
          <w:p w14:paraId="10BDAD06" w14:textId="77777777" w:rsidR="00556849" w:rsidRPr="00AB5DFA" w:rsidRDefault="00556849" w:rsidP="00556849">
            <w:pPr>
              <w:spacing w:line="220" w:lineRule="exact"/>
              <w:ind w:left="-117" w:right="-90"/>
              <w:jc w:val="center"/>
              <w:rPr>
                <w:rFonts w:cs="Times New Roman"/>
                <w:sz w:val="20"/>
              </w:rPr>
            </w:pPr>
          </w:p>
        </w:tc>
        <w:tc>
          <w:tcPr>
            <w:tcW w:w="1177" w:type="dxa"/>
            <w:gridSpan w:val="2"/>
            <w:shd w:val="clear" w:color="auto" w:fill="auto"/>
          </w:tcPr>
          <w:p w14:paraId="57A38563"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Level 2</w:t>
            </w:r>
          </w:p>
        </w:tc>
        <w:tc>
          <w:tcPr>
            <w:tcW w:w="238" w:type="dxa"/>
            <w:gridSpan w:val="2"/>
            <w:shd w:val="clear" w:color="auto" w:fill="auto"/>
          </w:tcPr>
          <w:p w14:paraId="3741085F" w14:textId="77777777" w:rsidR="00556849" w:rsidRPr="00AB5DFA" w:rsidRDefault="00556849" w:rsidP="00556849">
            <w:pPr>
              <w:spacing w:line="220" w:lineRule="exact"/>
              <w:ind w:left="-117" w:right="-90"/>
              <w:jc w:val="center"/>
              <w:rPr>
                <w:rFonts w:cs="Times New Roman"/>
                <w:sz w:val="20"/>
              </w:rPr>
            </w:pPr>
          </w:p>
        </w:tc>
        <w:tc>
          <w:tcPr>
            <w:tcW w:w="1227" w:type="dxa"/>
            <w:gridSpan w:val="2"/>
            <w:shd w:val="clear" w:color="auto" w:fill="auto"/>
          </w:tcPr>
          <w:p w14:paraId="54EB0372"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Level 3</w:t>
            </w:r>
          </w:p>
        </w:tc>
        <w:tc>
          <w:tcPr>
            <w:tcW w:w="243" w:type="dxa"/>
            <w:gridSpan w:val="2"/>
            <w:shd w:val="clear" w:color="auto" w:fill="auto"/>
          </w:tcPr>
          <w:p w14:paraId="56F00B92" w14:textId="77777777" w:rsidR="00556849" w:rsidRPr="00AB5DFA" w:rsidRDefault="00556849" w:rsidP="00556849">
            <w:pPr>
              <w:spacing w:line="220" w:lineRule="exact"/>
              <w:ind w:left="-117" w:right="-90"/>
              <w:jc w:val="center"/>
              <w:rPr>
                <w:rFonts w:cs="Times New Roman"/>
                <w:sz w:val="20"/>
              </w:rPr>
            </w:pPr>
          </w:p>
        </w:tc>
        <w:tc>
          <w:tcPr>
            <w:tcW w:w="1285" w:type="dxa"/>
            <w:gridSpan w:val="2"/>
            <w:shd w:val="clear" w:color="auto" w:fill="auto"/>
          </w:tcPr>
          <w:p w14:paraId="51F8D41A" w14:textId="77777777" w:rsidR="00556849" w:rsidRPr="00AB5DFA" w:rsidRDefault="00556849" w:rsidP="00556849">
            <w:pPr>
              <w:spacing w:line="220" w:lineRule="exact"/>
              <w:ind w:left="-117" w:right="-90"/>
              <w:jc w:val="center"/>
              <w:rPr>
                <w:rFonts w:cs="Times New Roman"/>
                <w:sz w:val="20"/>
              </w:rPr>
            </w:pPr>
            <w:r w:rsidRPr="00AB5DFA">
              <w:rPr>
                <w:rFonts w:cs="Times New Roman"/>
                <w:sz w:val="20"/>
              </w:rPr>
              <w:t>Total</w:t>
            </w:r>
          </w:p>
        </w:tc>
      </w:tr>
      <w:tr w:rsidR="00556849" w:rsidRPr="00AB5DFA" w14:paraId="5CDEBF8F" w14:textId="77777777" w:rsidTr="00080F43">
        <w:trPr>
          <w:cantSplit/>
        </w:trPr>
        <w:tc>
          <w:tcPr>
            <w:tcW w:w="2970" w:type="dxa"/>
            <w:shd w:val="clear" w:color="auto" w:fill="auto"/>
          </w:tcPr>
          <w:p w14:paraId="2B7D6145" w14:textId="77777777" w:rsidR="00556849" w:rsidRPr="00AB5DFA" w:rsidRDefault="00556849" w:rsidP="00556849">
            <w:pPr>
              <w:tabs>
                <w:tab w:val="left" w:pos="250"/>
              </w:tabs>
              <w:spacing w:line="220" w:lineRule="exact"/>
              <w:ind w:left="-18" w:right="-270"/>
              <w:rPr>
                <w:rFonts w:cs="Times New Roman"/>
                <w:b/>
                <w:bCs/>
                <w:sz w:val="20"/>
                <w:cs/>
                <w:lang w:bidi="th-TH"/>
              </w:rPr>
            </w:pPr>
          </w:p>
        </w:tc>
        <w:tc>
          <w:tcPr>
            <w:tcW w:w="630" w:type="dxa"/>
            <w:shd w:val="clear" w:color="auto" w:fill="auto"/>
          </w:tcPr>
          <w:p w14:paraId="04094BF8" w14:textId="77777777" w:rsidR="00556849" w:rsidRPr="00AB5DFA" w:rsidRDefault="00556849" w:rsidP="00556849">
            <w:pPr>
              <w:spacing w:line="220" w:lineRule="exact"/>
              <w:ind w:left="-200" w:right="-274"/>
              <w:jc w:val="center"/>
              <w:rPr>
                <w:rFonts w:cs="Times New Roman"/>
                <w:i/>
                <w:iCs/>
                <w:sz w:val="20"/>
              </w:rPr>
            </w:pPr>
          </w:p>
        </w:tc>
        <w:tc>
          <w:tcPr>
            <w:tcW w:w="11163" w:type="dxa"/>
            <w:gridSpan w:val="26"/>
            <w:shd w:val="clear" w:color="auto" w:fill="auto"/>
            <w:vAlign w:val="bottom"/>
          </w:tcPr>
          <w:p w14:paraId="73B40989" w14:textId="77777777" w:rsidR="00556849" w:rsidRPr="00AB5DFA" w:rsidRDefault="00556849" w:rsidP="00556849">
            <w:pPr>
              <w:spacing w:line="220" w:lineRule="exact"/>
              <w:ind w:left="-117" w:right="-90"/>
              <w:jc w:val="center"/>
              <w:rPr>
                <w:rFonts w:cs="Times New Roman"/>
                <w:i/>
                <w:iCs/>
                <w:sz w:val="20"/>
              </w:rPr>
            </w:pPr>
            <w:r w:rsidRPr="00AB5DFA">
              <w:rPr>
                <w:rFonts w:cs="Times New Roman"/>
                <w:i/>
                <w:iCs/>
                <w:sz w:val="20"/>
              </w:rPr>
              <w:t>(In thousand Baht)</w:t>
            </w:r>
          </w:p>
        </w:tc>
      </w:tr>
      <w:tr w:rsidR="00556849" w:rsidRPr="00AB5DFA" w14:paraId="0CC68845" w14:textId="77777777" w:rsidTr="00080F43">
        <w:trPr>
          <w:cantSplit/>
        </w:trPr>
        <w:tc>
          <w:tcPr>
            <w:tcW w:w="2970" w:type="dxa"/>
            <w:shd w:val="clear" w:color="auto" w:fill="auto"/>
          </w:tcPr>
          <w:p w14:paraId="6867B547" w14:textId="031F9414"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sz w:val="20"/>
                <w:lang w:bidi="th-TH"/>
              </w:rPr>
              <w:t>2023</w:t>
            </w:r>
          </w:p>
        </w:tc>
        <w:tc>
          <w:tcPr>
            <w:tcW w:w="630" w:type="dxa"/>
            <w:shd w:val="clear" w:color="auto" w:fill="auto"/>
          </w:tcPr>
          <w:p w14:paraId="6DA246F2" w14:textId="77777777" w:rsidR="00556849" w:rsidRPr="00AB5DFA" w:rsidRDefault="00556849" w:rsidP="00556849">
            <w:pPr>
              <w:spacing w:line="220" w:lineRule="exact"/>
              <w:ind w:left="-200" w:right="-274"/>
              <w:rPr>
                <w:rFonts w:cs="Times New Roman"/>
                <w:i/>
                <w:iCs/>
                <w:sz w:val="20"/>
              </w:rPr>
            </w:pPr>
          </w:p>
        </w:tc>
        <w:tc>
          <w:tcPr>
            <w:tcW w:w="1170" w:type="dxa"/>
            <w:shd w:val="clear" w:color="auto" w:fill="auto"/>
            <w:vAlign w:val="bottom"/>
          </w:tcPr>
          <w:p w14:paraId="0588B02C" w14:textId="77777777" w:rsidR="00556849" w:rsidRPr="00AB5DFA" w:rsidRDefault="00556849" w:rsidP="00556849">
            <w:pPr>
              <w:tabs>
                <w:tab w:val="decimal" w:pos="880"/>
              </w:tabs>
              <w:spacing w:line="220" w:lineRule="exact"/>
              <w:ind w:left="-135" w:right="-108"/>
              <w:rPr>
                <w:rFonts w:cs="Times New Roman"/>
                <w:sz w:val="20"/>
              </w:rPr>
            </w:pPr>
          </w:p>
        </w:tc>
        <w:tc>
          <w:tcPr>
            <w:tcW w:w="270" w:type="dxa"/>
          </w:tcPr>
          <w:p w14:paraId="67DB3E01" w14:textId="77777777" w:rsidR="00556849" w:rsidRPr="00AB5DFA" w:rsidRDefault="00556849" w:rsidP="00556849">
            <w:pPr>
              <w:tabs>
                <w:tab w:val="decimal" w:pos="880"/>
              </w:tabs>
              <w:spacing w:line="220" w:lineRule="exact"/>
              <w:ind w:left="-135" w:right="-108"/>
              <w:rPr>
                <w:rFonts w:cs="Times New Roman"/>
                <w:sz w:val="20"/>
                <w:rtl/>
                <w:cs/>
              </w:rPr>
            </w:pPr>
          </w:p>
        </w:tc>
        <w:tc>
          <w:tcPr>
            <w:tcW w:w="1080" w:type="dxa"/>
          </w:tcPr>
          <w:p w14:paraId="60E6AB24" w14:textId="77777777" w:rsidR="00556849" w:rsidRPr="00AB5DFA" w:rsidRDefault="00556849" w:rsidP="00556849">
            <w:pPr>
              <w:tabs>
                <w:tab w:val="decimal" w:pos="880"/>
              </w:tabs>
              <w:spacing w:line="220" w:lineRule="exact"/>
              <w:ind w:left="-135" w:right="-108"/>
              <w:rPr>
                <w:rFonts w:cs="Times New Roman"/>
                <w:sz w:val="20"/>
                <w:rtl/>
                <w:cs/>
              </w:rPr>
            </w:pPr>
          </w:p>
        </w:tc>
        <w:tc>
          <w:tcPr>
            <w:tcW w:w="270" w:type="dxa"/>
            <w:shd w:val="clear" w:color="auto" w:fill="auto"/>
          </w:tcPr>
          <w:p w14:paraId="0C406ACF" w14:textId="77777777" w:rsidR="00556849" w:rsidRPr="00AB5DFA" w:rsidRDefault="00556849" w:rsidP="00556849">
            <w:pPr>
              <w:tabs>
                <w:tab w:val="decimal" w:pos="880"/>
              </w:tabs>
              <w:spacing w:line="220" w:lineRule="exact"/>
              <w:ind w:left="-135" w:right="-108"/>
              <w:rPr>
                <w:rFonts w:cs="Times New Roman"/>
                <w:sz w:val="20"/>
                <w:rtl/>
                <w:cs/>
              </w:rPr>
            </w:pPr>
          </w:p>
        </w:tc>
        <w:tc>
          <w:tcPr>
            <w:tcW w:w="1148" w:type="dxa"/>
            <w:gridSpan w:val="2"/>
            <w:shd w:val="clear" w:color="auto" w:fill="auto"/>
            <w:vAlign w:val="bottom"/>
          </w:tcPr>
          <w:p w14:paraId="1E4E3BCD" w14:textId="77777777" w:rsidR="00556849" w:rsidRPr="00AB5DFA" w:rsidRDefault="00556849" w:rsidP="00556849">
            <w:pPr>
              <w:tabs>
                <w:tab w:val="decimal" w:pos="967"/>
              </w:tabs>
              <w:spacing w:line="220" w:lineRule="exact"/>
              <w:ind w:left="-135" w:right="-108"/>
              <w:rPr>
                <w:rFonts w:cs="Times New Roman"/>
                <w:sz w:val="20"/>
              </w:rPr>
            </w:pPr>
          </w:p>
        </w:tc>
        <w:tc>
          <w:tcPr>
            <w:tcW w:w="238" w:type="dxa"/>
            <w:gridSpan w:val="2"/>
            <w:shd w:val="clear" w:color="auto" w:fill="auto"/>
          </w:tcPr>
          <w:p w14:paraId="3A58EE95" w14:textId="77777777" w:rsidR="00556849" w:rsidRPr="00AB5DFA" w:rsidRDefault="00556849" w:rsidP="00556849">
            <w:pPr>
              <w:tabs>
                <w:tab w:val="decimal" w:pos="880"/>
              </w:tabs>
              <w:spacing w:line="220" w:lineRule="exact"/>
              <w:ind w:left="-135" w:right="-108"/>
              <w:rPr>
                <w:rFonts w:cs="Times New Roman"/>
                <w:sz w:val="20"/>
              </w:rPr>
            </w:pPr>
          </w:p>
        </w:tc>
        <w:tc>
          <w:tcPr>
            <w:tcW w:w="1190" w:type="dxa"/>
            <w:gridSpan w:val="2"/>
            <w:shd w:val="clear" w:color="auto" w:fill="auto"/>
            <w:vAlign w:val="bottom"/>
          </w:tcPr>
          <w:p w14:paraId="00C58C12" w14:textId="77777777" w:rsidR="00556849" w:rsidRPr="00AB5DFA" w:rsidRDefault="00556849" w:rsidP="00556849">
            <w:pPr>
              <w:tabs>
                <w:tab w:val="decimal" w:pos="938"/>
              </w:tabs>
              <w:spacing w:line="220" w:lineRule="exact"/>
              <w:ind w:left="-135" w:right="-108"/>
              <w:rPr>
                <w:rFonts w:cs="Times New Roman"/>
                <w:sz w:val="20"/>
              </w:rPr>
            </w:pPr>
          </w:p>
        </w:tc>
        <w:tc>
          <w:tcPr>
            <w:tcW w:w="237" w:type="dxa"/>
            <w:gridSpan w:val="2"/>
            <w:shd w:val="clear" w:color="auto" w:fill="auto"/>
          </w:tcPr>
          <w:p w14:paraId="359B3C06" w14:textId="77777777" w:rsidR="00556849" w:rsidRPr="00AB5DFA" w:rsidRDefault="00556849" w:rsidP="00556849">
            <w:pPr>
              <w:tabs>
                <w:tab w:val="decimal" w:pos="880"/>
              </w:tabs>
              <w:spacing w:line="220" w:lineRule="exact"/>
              <w:ind w:left="-135" w:right="-108"/>
              <w:rPr>
                <w:rFonts w:cs="Times New Roman"/>
                <w:sz w:val="20"/>
              </w:rPr>
            </w:pPr>
          </w:p>
        </w:tc>
        <w:tc>
          <w:tcPr>
            <w:tcW w:w="1152" w:type="dxa"/>
            <w:gridSpan w:val="2"/>
            <w:shd w:val="clear" w:color="auto" w:fill="auto"/>
            <w:vAlign w:val="bottom"/>
          </w:tcPr>
          <w:p w14:paraId="1F5A6F79" w14:textId="77777777" w:rsidR="00556849" w:rsidRPr="00AB5DFA" w:rsidRDefault="00556849" w:rsidP="00556849">
            <w:pPr>
              <w:tabs>
                <w:tab w:val="decimal" w:pos="880"/>
              </w:tabs>
              <w:spacing w:line="220" w:lineRule="exact"/>
              <w:ind w:left="-135" w:right="-108"/>
              <w:rPr>
                <w:rFonts w:cs="Times New Roman"/>
                <w:sz w:val="20"/>
              </w:rPr>
            </w:pPr>
          </w:p>
        </w:tc>
        <w:tc>
          <w:tcPr>
            <w:tcW w:w="238" w:type="dxa"/>
            <w:gridSpan w:val="2"/>
            <w:shd w:val="clear" w:color="auto" w:fill="auto"/>
          </w:tcPr>
          <w:p w14:paraId="6B734A39" w14:textId="77777777" w:rsidR="00556849" w:rsidRPr="00AB5DFA" w:rsidRDefault="00556849" w:rsidP="00556849">
            <w:pPr>
              <w:tabs>
                <w:tab w:val="decimal" w:pos="880"/>
              </w:tabs>
              <w:spacing w:line="220" w:lineRule="exact"/>
              <w:ind w:left="-135" w:right="-108"/>
              <w:rPr>
                <w:rFonts w:cs="Times New Roman"/>
                <w:sz w:val="20"/>
              </w:rPr>
            </w:pPr>
          </w:p>
        </w:tc>
        <w:tc>
          <w:tcPr>
            <w:tcW w:w="1177" w:type="dxa"/>
            <w:gridSpan w:val="2"/>
            <w:shd w:val="clear" w:color="auto" w:fill="auto"/>
            <w:vAlign w:val="bottom"/>
          </w:tcPr>
          <w:p w14:paraId="40F361AC" w14:textId="77777777" w:rsidR="00556849" w:rsidRPr="00AB5DFA" w:rsidRDefault="00556849" w:rsidP="00556849">
            <w:pPr>
              <w:tabs>
                <w:tab w:val="decimal" w:pos="913"/>
              </w:tabs>
              <w:spacing w:line="220" w:lineRule="exact"/>
              <w:ind w:left="-135" w:right="-108"/>
              <w:rPr>
                <w:rFonts w:cs="Times New Roman"/>
                <w:sz w:val="20"/>
              </w:rPr>
            </w:pPr>
          </w:p>
        </w:tc>
        <w:tc>
          <w:tcPr>
            <w:tcW w:w="238" w:type="dxa"/>
            <w:gridSpan w:val="2"/>
            <w:shd w:val="clear" w:color="auto" w:fill="auto"/>
          </w:tcPr>
          <w:p w14:paraId="53F6CBCA" w14:textId="77777777" w:rsidR="00556849" w:rsidRPr="00AB5DFA" w:rsidRDefault="00556849" w:rsidP="00556849">
            <w:pPr>
              <w:tabs>
                <w:tab w:val="decimal" w:pos="880"/>
              </w:tabs>
              <w:spacing w:line="220" w:lineRule="exact"/>
              <w:ind w:left="-135" w:right="-108"/>
              <w:rPr>
                <w:rFonts w:cs="Times New Roman"/>
                <w:sz w:val="20"/>
              </w:rPr>
            </w:pPr>
          </w:p>
        </w:tc>
        <w:tc>
          <w:tcPr>
            <w:tcW w:w="1227" w:type="dxa"/>
            <w:gridSpan w:val="2"/>
            <w:shd w:val="clear" w:color="auto" w:fill="auto"/>
            <w:vAlign w:val="bottom"/>
          </w:tcPr>
          <w:p w14:paraId="3DF4E916" w14:textId="77777777" w:rsidR="00556849" w:rsidRPr="00AB5DFA" w:rsidRDefault="00556849" w:rsidP="00556849">
            <w:pPr>
              <w:tabs>
                <w:tab w:val="decimal" w:pos="960"/>
              </w:tabs>
              <w:spacing w:line="220" w:lineRule="exact"/>
              <w:ind w:left="-135" w:right="-108"/>
              <w:rPr>
                <w:rFonts w:cs="Times New Roman"/>
                <w:sz w:val="20"/>
              </w:rPr>
            </w:pPr>
          </w:p>
        </w:tc>
        <w:tc>
          <w:tcPr>
            <w:tcW w:w="243" w:type="dxa"/>
            <w:gridSpan w:val="2"/>
            <w:shd w:val="clear" w:color="auto" w:fill="auto"/>
          </w:tcPr>
          <w:p w14:paraId="779ECFA0" w14:textId="77777777" w:rsidR="00556849" w:rsidRPr="00AB5DFA" w:rsidRDefault="00556849" w:rsidP="00556849">
            <w:pPr>
              <w:tabs>
                <w:tab w:val="decimal" w:pos="880"/>
              </w:tabs>
              <w:spacing w:line="220" w:lineRule="exact"/>
              <w:ind w:left="-135" w:right="-108"/>
              <w:rPr>
                <w:rFonts w:cs="Times New Roman"/>
                <w:sz w:val="20"/>
              </w:rPr>
            </w:pPr>
          </w:p>
        </w:tc>
        <w:tc>
          <w:tcPr>
            <w:tcW w:w="1285" w:type="dxa"/>
            <w:gridSpan w:val="2"/>
            <w:shd w:val="clear" w:color="auto" w:fill="auto"/>
            <w:vAlign w:val="bottom"/>
          </w:tcPr>
          <w:p w14:paraId="229016C7" w14:textId="77777777" w:rsidR="00556849" w:rsidRPr="00AB5DFA" w:rsidRDefault="00556849" w:rsidP="00556849">
            <w:pPr>
              <w:tabs>
                <w:tab w:val="decimal" w:pos="1020"/>
              </w:tabs>
              <w:spacing w:line="220" w:lineRule="exact"/>
              <w:ind w:left="-135" w:right="-108"/>
              <w:rPr>
                <w:rFonts w:cs="Times New Roman"/>
                <w:sz w:val="20"/>
              </w:rPr>
            </w:pPr>
          </w:p>
        </w:tc>
      </w:tr>
      <w:tr w:rsidR="00556849" w:rsidRPr="00AB5DFA" w14:paraId="2560899A" w14:textId="77777777" w:rsidTr="00080F43">
        <w:trPr>
          <w:cantSplit/>
        </w:trPr>
        <w:tc>
          <w:tcPr>
            <w:tcW w:w="2970" w:type="dxa"/>
            <w:shd w:val="clear" w:color="auto" w:fill="auto"/>
          </w:tcPr>
          <w:p w14:paraId="3766667B"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assets</w:t>
            </w:r>
          </w:p>
        </w:tc>
        <w:tc>
          <w:tcPr>
            <w:tcW w:w="630" w:type="dxa"/>
            <w:shd w:val="clear" w:color="auto" w:fill="auto"/>
          </w:tcPr>
          <w:p w14:paraId="6E7644FD" w14:textId="77777777" w:rsidR="00556849" w:rsidRPr="00AB5DFA" w:rsidRDefault="00556849" w:rsidP="00556849">
            <w:pPr>
              <w:spacing w:line="220" w:lineRule="exact"/>
              <w:ind w:left="-200" w:right="-274"/>
              <w:rPr>
                <w:rFonts w:cs="Times New Roman"/>
                <w:i/>
                <w:iCs/>
                <w:sz w:val="20"/>
              </w:rPr>
            </w:pPr>
          </w:p>
        </w:tc>
        <w:tc>
          <w:tcPr>
            <w:tcW w:w="1170" w:type="dxa"/>
            <w:shd w:val="clear" w:color="auto" w:fill="auto"/>
            <w:vAlign w:val="bottom"/>
          </w:tcPr>
          <w:p w14:paraId="4A41829D" w14:textId="77777777" w:rsidR="00556849" w:rsidRPr="00AB5DFA" w:rsidRDefault="00556849" w:rsidP="00556849">
            <w:pPr>
              <w:tabs>
                <w:tab w:val="decimal" w:pos="880"/>
              </w:tabs>
              <w:spacing w:line="220" w:lineRule="exact"/>
              <w:ind w:left="-135" w:right="-108"/>
              <w:rPr>
                <w:rFonts w:cs="Times New Roman"/>
                <w:sz w:val="20"/>
              </w:rPr>
            </w:pPr>
          </w:p>
        </w:tc>
        <w:tc>
          <w:tcPr>
            <w:tcW w:w="270" w:type="dxa"/>
          </w:tcPr>
          <w:p w14:paraId="4E3C9FAB" w14:textId="77777777" w:rsidR="00556849" w:rsidRPr="00AB5DFA" w:rsidRDefault="00556849" w:rsidP="00556849">
            <w:pPr>
              <w:tabs>
                <w:tab w:val="decimal" w:pos="880"/>
              </w:tabs>
              <w:spacing w:line="220" w:lineRule="exact"/>
              <w:ind w:left="-135" w:right="-108"/>
              <w:rPr>
                <w:rFonts w:cs="Times New Roman"/>
                <w:sz w:val="20"/>
                <w:rtl/>
                <w:cs/>
              </w:rPr>
            </w:pPr>
          </w:p>
        </w:tc>
        <w:tc>
          <w:tcPr>
            <w:tcW w:w="1080" w:type="dxa"/>
          </w:tcPr>
          <w:p w14:paraId="06C64CC6" w14:textId="77777777" w:rsidR="00556849" w:rsidRPr="00AB5DFA" w:rsidRDefault="00556849" w:rsidP="00556849">
            <w:pPr>
              <w:tabs>
                <w:tab w:val="decimal" w:pos="880"/>
              </w:tabs>
              <w:spacing w:line="220" w:lineRule="exact"/>
              <w:ind w:left="-135" w:right="-108"/>
              <w:rPr>
                <w:rFonts w:cs="Times New Roman"/>
                <w:sz w:val="20"/>
                <w:rtl/>
                <w:cs/>
              </w:rPr>
            </w:pPr>
          </w:p>
        </w:tc>
        <w:tc>
          <w:tcPr>
            <w:tcW w:w="270" w:type="dxa"/>
            <w:shd w:val="clear" w:color="auto" w:fill="auto"/>
          </w:tcPr>
          <w:p w14:paraId="007BFFC1" w14:textId="77777777" w:rsidR="00556849" w:rsidRPr="00AB5DFA" w:rsidRDefault="00556849" w:rsidP="00556849">
            <w:pPr>
              <w:tabs>
                <w:tab w:val="decimal" w:pos="880"/>
              </w:tabs>
              <w:spacing w:line="220" w:lineRule="exact"/>
              <w:ind w:left="-135" w:right="-108"/>
              <w:rPr>
                <w:rFonts w:cs="Times New Roman"/>
                <w:sz w:val="20"/>
                <w:rtl/>
                <w:cs/>
              </w:rPr>
            </w:pPr>
          </w:p>
        </w:tc>
        <w:tc>
          <w:tcPr>
            <w:tcW w:w="1148" w:type="dxa"/>
            <w:gridSpan w:val="2"/>
            <w:shd w:val="clear" w:color="auto" w:fill="auto"/>
            <w:vAlign w:val="bottom"/>
          </w:tcPr>
          <w:p w14:paraId="300F4EF4" w14:textId="77777777" w:rsidR="00556849" w:rsidRPr="00AB5DFA" w:rsidRDefault="00556849" w:rsidP="00556849">
            <w:pPr>
              <w:tabs>
                <w:tab w:val="decimal" w:pos="967"/>
              </w:tabs>
              <w:spacing w:line="220" w:lineRule="exact"/>
              <w:ind w:left="-135" w:right="-108"/>
              <w:rPr>
                <w:rFonts w:cs="Times New Roman"/>
                <w:sz w:val="20"/>
                <w:cs/>
                <w:lang w:bidi="th-TH"/>
              </w:rPr>
            </w:pPr>
          </w:p>
        </w:tc>
        <w:tc>
          <w:tcPr>
            <w:tcW w:w="238" w:type="dxa"/>
            <w:gridSpan w:val="2"/>
            <w:shd w:val="clear" w:color="auto" w:fill="auto"/>
          </w:tcPr>
          <w:p w14:paraId="5654B730" w14:textId="77777777" w:rsidR="00556849" w:rsidRPr="00AB5DFA" w:rsidRDefault="00556849" w:rsidP="00556849">
            <w:pPr>
              <w:tabs>
                <w:tab w:val="decimal" w:pos="880"/>
              </w:tabs>
              <w:spacing w:line="220" w:lineRule="exact"/>
              <w:ind w:left="-135" w:right="-108"/>
              <w:rPr>
                <w:rFonts w:cs="Times New Roman"/>
                <w:sz w:val="20"/>
              </w:rPr>
            </w:pPr>
          </w:p>
        </w:tc>
        <w:tc>
          <w:tcPr>
            <w:tcW w:w="1190" w:type="dxa"/>
            <w:gridSpan w:val="2"/>
            <w:shd w:val="clear" w:color="auto" w:fill="auto"/>
            <w:vAlign w:val="bottom"/>
          </w:tcPr>
          <w:p w14:paraId="0B049BE6" w14:textId="77777777" w:rsidR="00556849" w:rsidRPr="00AB5DFA" w:rsidRDefault="00556849" w:rsidP="00556849">
            <w:pPr>
              <w:tabs>
                <w:tab w:val="decimal" w:pos="938"/>
              </w:tabs>
              <w:spacing w:line="220" w:lineRule="exact"/>
              <w:ind w:left="-135" w:right="-108"/>
              <w:rPr>
                <w:rFonts w:cs="Times New Roman"/>
                <w:sz w:val="20"/>
              </w:rPr>
            </w:pPr>
          </w:p>
        </w:tc>
        <w:tc>
          <w:tcPr>
            <w:tcW w:w="237" w:type="dxa"/>
            <w:gridSpan w:val="2"/>
            <w:shd w:val="clear" w:color="auto" w:fill="auto"/>
          </w:tcPr>
          <w:p w14:paraId="4ADD6E1E" w14:textId="77777777" w:rsidR="00556849" w:rsidRPr="00AB5DFA" w:rsidRDefault="00556849" w:rsidP="00556849">
            <w:pPr>
              <w:tabs>
                <w:tab w:val="decimal" w:pos="880"/>
              </w:tabs>
              <w:spacing w:line="220" w:lineRule="exact"/>
              <w:ind w:left="-135" w:right="-108"/>
              <w:rPr>
                <w:rFonts w:cs="Times New Roman"/>
                <w:sz w:val="20"/>
              </w:rPr>
            </w:pPr>
          </w:p>
        </w:tc>
        <w:tc>
          <w:tcPr>
            <w:tcW w:w="1152" w:type="dxa"/>
            <w:gridSpan w:val="2"/>
            <w:shd w:val="clear" w:color="auto" w:fill="auto"/>
            <w:vAlign w:val="bottom"/>
          </w:tcPr>
          <w:p w14:paraId="2BD64B24" w14:textId="77777777" w:rsidR="00556849" w:rsidRPr="00AB5DFA" w:rsidRDefault="00556849" w:rsidP="00556849">
            <w:pPr>
              <w:tabs>
                <w:tab w:val="decimal" w:pos="880"/>
              </w:tabs>
              <w:spacing w:line="220" w:lineRule="exact"/>
              <w:ind w:left="-135" w:right="-108"/>
              <w:rPr>
                <w:rFonts w:cs="Times New Roman"/>
                <w:sz w:val="20"/>
              </w:rPr>
            </w:pPr>
          </w:p>
        </w:tc>
        <w:tc>
          <w:tcPr>
            <w:tcW w:w="238" w:type="dxa"/>
            <w:gridSpan w:val="2"/>
            <w:shd w:val="clear" w:color="auto" w:fill="auto"/>
          </w:tcPr>
          <w:p w14:paraId="570D808A" w14:textId="77777777" w:rsidR="00556849" w:rsidRPr="00AB5DFA" w:rsidRDefault="00556849" w:rsidP="00556849">
            <w:pPr>
              <w:tabs>
                <w:tab w:val="decimal" w:pos="880"/>
              </w:tabs>
              <w:spacing w:line="220" w:lineRule="exact"/>
              <w:ind w:left="-135" w:right="-108"/>
              <w:rPr>
                <w:rFonts w:cs="Times New Roman"/>
                <w:sz w:val="20"/>
              </w:rPr>
            </w:pPr>
          </w:p>
        </w:tc>
        <w:tc>
          <w:tcPr>
            <w:tcW w:w="1177" w:type="dxa"/>
            <w:gridSpan w:val="2"/>
            <w:shd w:val="clear" w:color="auto" w:fill="auto"/>
            <w:vAlign w:val="bottom"/>
          </w:tcPr>
          <w:p w14:paraId="3C090D84" w14:textId="77777777" w:rsidR="00556849" w:rsidRPr="00AB5DFA" w:rsidRDefault="00556849" w:rsidP="00556849">
            <w:pPr>
              <w:tabs>
                <w:tab w:val="decimal" w:pos="913"/>
              </w:tabs>
              <w:spacing w:line="220" w:lineRule="exact"/>
              <w:ind w:left="-135" w:right="-108"/>
              <w:rPr>
                <w:rFonts w:cs="Times New Roman"/>
                <w:sz w:val="20"/>
              </w:rPr>
            </w:pPr>
          </w:p>
        </w:tc>
        <w:tc>
          <w:tcPr>
            <w:tcW w:w="238" w:type="dxa"/>
            <w:gridSpan w:val="2"/>
            <w:shd w:val="clear" w:color="auto" w:fill="auto"/>
          </w:tcPr>
          <w:p w14:paraId="4258638F" w14:textId="77777777" w:rsidR="00556849" w:rsidRPr="00AB5DFA" w:rsidRDefault="00556849" w:rsidP="00556849">
            <w:pPr>
              <w:tabs>
                <w:tab w:val="decimal" w:pos="880"/>
              </w:tabs>
              <w:spacing w:line="220" w:lineRule="exact"/>
              <w:ind w:left="-135" w:right="-108"/>
              <w:rPr>
                <w:rFonts w:cs="Times New Roman"/>
                <w:sz w:val="20"/>
              </w:rPr>
            </w:pPr>
          </w:p>
        </w:tc>
        <w:tc>
          <w:tcPr>
            <w:tcW w:w="1227" w:type="dxa"/>
            <w:gridSpan w:val="2"/>
            <w:shd w:val="clear" w:color="auto" w:fill="auto"/>
            <w:vAlign w:val="bottom"/>
          </w:tcPr>
          <w:p w14:paraId="53F04049" w14:textId="77777777" w:rsidR="00556849" w:rsidRPr="00AB5DFA" w:rsidRDefault="00556849" w:rsidP="00556849">
            <w:pPr>
              <w:tabs>
                <w:tab w:val="decimal" w:pos="960"/>
              </w:tabs>
              <w:spacing w:line="220" w:lineRule="exact"/>
              <w:ind w:left="-135" w:right="-108"/>
              <w:rPr>
                <w:rFonts w:cs="Times New Roman"/>
                <w:sz w:val="20"/>
              </w:rPr>
            </w:pPr>
          </w:p>
        </w:tc>
        <w:tc>
          <w:tcPr>
            <w:tcW w:w="243" w:type="dxa"/>
            <w:gridSpan w:val="2"/>
            <w:shd w:val="clear" w:color="auto" w:fill="auto"/>
          </w:tcPr>
          <w:p w14:paraId="42DF1A78" w14:textId="77777777" w:rsidR="00556849" w:rsidRPr="00AB5DFA" w:rsidRDefault="00556849" w:rsidP="00556849">
            <w:pPr>
              <w:tabs>
                <w:tab w:val="decimal" w:pos="880"/>
              </w:tabs>
              <w:spacing w:line="220" w:lineRule="exact"/>
              <w:ind w:left="-135" w:right="-108"/>
              <w:rPr>
                <w:rFonts w:cs="Times New Roman"/>
                <w:sz w:val="20"/>
              </w:rPr>
            </w:pPr>
          </w:p>
        </w:tc>
        <w:tc>
          <w:tcPr>
            <w:tcW w:w="1285" w:type="dxa"/>
            <w:gridSpan w:val="2"/>
            <w:shd w:val="clear" w:color="auto" w:fill="auto"/>
            <w:vAlign w:val="bottom"/>
          </w:tcPr>
          <w:p w14:paraId="0407414B" w14:textId="77777777" w:rsidR="00556849" w:rsidRPr="00AB5DFA" w:rsidRDefault="00556849" w:rsidP="00556849">
            <w:pPr>
              <w:tabs>
                <w:tab w:val="decimal" w:pos="1020"/>
              </w:tabs>
              <w:spacing w:line="220" w:lineRule="exact"/>
              <w:ind w:left="-135" w:right="-108"/>
              <w:rPr>
                <w:rFonts w:cs="Times New Roman"/>
                <w:sz w:val="20"/>
              </w:rPr>
            </w:pPr>
          </w:p>
        </w:tc>
      </w:tr>
      <w:tr w:rsidR="00556849" w:rsidRPr="00AB5DFA" w14:paraId="16D02CB5" w14:textId="77777777" w:rsidTr="0093239C">
        <w:trPr>
          <w:cantSplit/>
        </w:trPr>
        <w:tc>
          <w:tcPr>
            <w:tcW w:w="2970" w:type="dxa"/>
            <w:shd w:val="clear" w:color="auto" w:fill="auto"/>
            <w:vAlign w:val="bottom"/>
          </w:tcPr>
          <w:p w14:paraId="16B1F731" w14:textId="77777777" w:rsidR="00556849" w:rsidRPr="00AB5DFA" w:rsidRDefault="00556849" w:rsidP="00556849">
            <w:pPr>
              <w:tabs>
                <w:tab w:val="left" w:pos="250"/>
              </w:tabs>
              <w:spacing w:line="220" w:lineRule="exact"/>
              <w:ind w:left="-18" w:right="-270"/>
              <w:rPr>
                <w:rFonts w:cs="Times New Roman"/>
                <w:sz w:val="20"/>
                <w:lang w:bidi="th-TH"/>
              </w:rPr>
            </w:pPr>
            <w:r w:rsidRPr="00AB5DFA">
              <w:rPr>
                <w:rFonts w:cs="Times New Roman"/>
                <w:sz w:val="20"/>
                <w:lang w:bidi="th-TH"/>
              </w:rPr>
              <w:t>Investments</w:t>
            </w:r>
          </w:p>
        </w:tc>
        <w:tc>
          <w:tcPr>
            <w:tcW w:w="630" w:type="dxa"/>
            <w:shd w:val="clear" w:color="auto" w:fill="auto"/>
          </w:tcPr>
          <w:p w14:paraId="4464D410" w14:textId="77777777" w:rsidR="00556849" w:rsidRPr="00AB5DFA" w:rsidRDefault="00556849" w:rsidP="00556849">
            <w:pPr>
              <w:spacing w:line="220" w:lineRule="exact"/>
              <w:ind w:left="-199" w:right="-201"/>
              <w:jc w:val="center"/>
              <w:rPr>
                <w:rFonts w:cs="Times New Roman"/>
                <w:i/>
                <w:iCs/>
                <w:sz w:val="20"/>
              </w:rPr>
            </w:pPr>
            <w:r w:rsidRPr="00AB5DFA">
              <w:rPr>
                <w:rFonts w:cs="Times New Roman"/>
                <w:i/>
                <w:iCs/>
                <w:sz w:val="20"/>
              </w:rPr>
              <w:t>11</w:t>
            </w:r>
          </w:p>
        </w:tc>
        <w:tc>
          <w:tcPr>
            <w:tcW w:w="1170" w:type="dxa"/>
            <w:shd w:val="clear" w:color="auto" w:fill="auto"/>
          </w:tcPr>
          <w:p w14:paraId="6B284BAB" w14:textId="77777777" w:rsidR="00556849" w:rsidRPr="00AB5DFA" w:rsidRDefault="00556849" w:rsidP="00556849">
            <w:pPr>
              <w:pStyle w:val="acctfourfigures"/>
              <w:tabs>
                <w:tab w:val="clear" w:pos="765"/>
                <w:tab w:val="decimal" w:pos="880"/>
              </w:tabs>
              <w:spacing w:line="220" w:lineRule="exact"/>
              <w:ind w:left="-135" w:right="-108"/>
              <w:rPr>
                <w:rFonts w:cs="Times New Roman"/>
                <w:bCs/>
                <w:sz w:val="20"/>
              </w:rPr>
            </w:pPr>
          </w:p>
        </w:tc>
        <w:tc>
          <w:tcPr>
            <w:tcW w:w="270" w:type="dxa"/>
          </w:tcPr>
          <w:p w14:paraId="03EBC182" w14:textId="77777777" w:rsidR="00556849" w:rsidRPr="00AB5DFA" w:rsidRDefault="00556849" w:rsidP="00556849">
            <w:pPr>
              <w:pStyle w:val="acctfourfigures"/>
              <w:tabs>
                <w:tab w:val="clear" w:pos="765"/>
                <w:tab w:val="decimal" w:pos="880"/>
              </w:tabs>
              <w:spacing w:line="220" w:lineRule="exact"/>
              <w:ind w:left="-135" w:right="-108"/>
              <w:rPr>
                <w:rFonts w:cs="Times New Roman"/>
                <w:bCs/>
                <w:sz w:val="20"/>
              </w:rPr>
            </w:pPr>
          </w:p>
        </w:tc>
        <w:tc>
          <w:tcPr>
            <w:tcW w:w="1080" w:type="dxa"/>
            <w:vAlign w:val="bottom"/>
          </w:tcPr>
          <w:p w14:paraId="066B3860" w14:textId="77777777" w:rsidR="00556849" w:rsidRPr="00AB5DFA" w:rsidRDefault="00556849" w:rsidP="00556849">
            <w:pPr>
              <w:pStyle w:val="acctfourfigures"/>
              <w:tabs>
                <w:tab w:val="clear" w:pos="765"/>
                <w:tab w:val="decimal" w:pos="880"/>
              </w:tabs>
              <w:spacing w:line="220" w:lineRule="exact"/>
              <w:ind w:left="-135" w:right="-108"/>
              <w:rPr>
                <w:rFonts w:cs="Times New Roman"/>
                <w:bCs/>
                <w:sz w:val="20"/>
              </w:rPr>
            </w:pPr>
          </w:p>
        </w:tc>
        <w:tc>
          <w:tcPr>
            <w:tcW w:w="270" w:type="dxa"/>
            <w:shd w:val="clear" w:color="auto" w:fill="auto"/>
            <w:vAlign w:val="bottom"/>
          </w:tcPr>
          <w:p w14:paraId="5A5E6B6D" w14:textId="77777777" w:rsidR="00556849" w:rsidRPr="00AB5DFA" w:rsidRDefault="00556849" w:rsidP="00556849">
            <w:pPr>
              <w:pStyle w:val="acctfourfigures"/>
              <w:tabs>
                <w:tab w:val="clear" w:pos="765"/>
                <w:tab w:val="decimal" w:pos="880"/>
              </w:tabs>
              <w:spacing w:line="220" w:lineRule="exact"/>
              <w:ind w:left="-135" w:right="-108"/>
              <w:rPr>
                <w:rFonts w:cs="Times New Roman"/>
                <w:bCs/>
                <w:sz w:val="20"/>
              </w:rPr>
            </w:pPr>
          </w:p>
        </w:tc>
        <w:tc>
          <w:tcPr>
            <w:tcW w:w="1148" w:type="dxa"/>
            <w:gridSpan w:val="2"/>
            <w:shd w:val="clear" w:color="auto" w:fill="auto"/>
            <w:vAlign w:val="bottom"/>
          </w:tcPr>
          <w:p w14:paraId="734C2968"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4BDD81CD" w14:textId="77777777" w:rsidR="00556849" w:rsidRPr="00AB5DFA" w:rsidRDefault="00556849" w:rsidP="00556849">
            <w:pPr>
              <w:pStyle w:val="acctfourfigures"/>
              <w:tabs>
                <w:tab w:val="clear" w:pos="765"/>
                <w:tab w:val="decimal" w:pos="880"/>
              </w:tabs>
              <w:spacing w:line="220" w:lineRule="exact"/>
              <w:ind w:left="-135" w:right="-108"/>
              <w:rPr>
                <w:rFonts w:cs="Times New Roman"/>
                <w:bCs/>
                <w:sz w:val="20"/>
              </w:rPr>
            </w:pPr>
          </w:p>
        </w:tc>
        <w:tc>
          <w:tcPr>
            <w:tcW w:w="1190" w:type="dxa"/>
            <w:gridSpan w:val="2"/>
            <w:shd w:val="clear" w:color="auto" w:fill="auto"/>
          </w:tcPr>
          <w:p w14:paraId="0BC97B9A" w14:textId="77777777" w:rsidR="00556849" w:rsidRPr="00AB5DFA" w:rsidRDefault="00556849" w:rsidP="00556849">
            <w:pPr>
              <w:pStyle w:val="acctfourfigures"/>
              <w:tabs>
                <w:tab w:val="clear" w:pos="765"/>
                <w:tab w:val="decimal" w:pos="938"/>
              </w:tabs>
              <w:spacing w:line="220" w:lineRule="exact"/>
              <w:ind w:left="-135" w:right="-108"/>
              <w:rPr>
                <w:rFonts w:cs="Times New Roman"/>
                <w:bCs/>
                <w:sz w:val="20"/>
              </w:rPr>
            </w:pPr>
          </w:p>
        </w:tc>
        <w:tc>
          <w:tcPr>
            <w:tcW w:w="237" w:type="dxa"/>
            <w:gridSpan w:val="2"/>
            <w:shd w:val="clear" w:color="auto" w:fill="auto"/>
          </w:tcPr>
          <w:p w14:paraId="4B978C86" w14:textId="77777777" w:rsidR="00556849" w:rsidRPr="00AB5DFA" w:rsidRDefault="00556849" w:rsidP="00556849">
            <w:pPr>
              <w:tabs>
                <w:tab w:val="decimal" w:pos="880"/>
              </w:tabs>
              <w:spacing w:line="220" w:lineRule="exact"/>
              <w:ind w:left="-135" w:right="-108"/>
              <w:rPr>
                <w:rFonts w:cs="Times New Roman"/>
                <w:bCs/>
                <w:sz w:val="20"/>
              </w:rPr>
            </w:pPr>
          </w:p>
        </w:tc>
        <w:tc>
          <w:tcPr>
            <w:tcW w:w="1152" w:type="dxa"/>
            <w:gridSpan w:val="2"/>
            <w:shd w:val="clear" w:color="auto" w:fill="auto"/>
          </w:tcPr>
          <w:p w14:paraId="0FF6D8C2" w14:textId="77777777" w:rsidR="00556849" w:rsidRPr="00AB5DFA" w:rsidRDefault="00556849" w:rsidP="00556849">
            <w:pPr>
              <w:pStyle w:val="acctfourfigures"/>
              <w:tabs>
                <w:tab w:val="clear" w:pos="765"/>
                <w:tab w:val="decimal" w:pos="880"/>
              </w:tabs>
              <w:spacing w:line="220" w:lineRule="exact"/>
              <w:ind w:left="-135" w:right="-108"/>
              <w:rPr>
                <w:rFonts w:cs="Times New Roman"/>
                <w:bCs/>
                <w:sz w:val="20"/>
              </w:rPr>
            </w:pPr>
          </w:p>
        </w:tc>
        <w:tc>
          <w:tcPr>
            <w:tcW w:w="238" w:type="dxa"/>
            <w:gridSpan w:val="2"/>
            <w:shd w:val="clear" w:color="auto" w:fill="auto"/>
          </w:tcPr>
          <w:p w14:paraId="0BE6496B" w14:textId="77777777" w:rsidR="00556849" w:rsidRPr="00AB5DFA" w:rsidRDefault="00556849" w:rsidP="00556849">
            <w:pPr>
              <w:tabs>
                <w:tab w:val="decimal" w:pos="880"/>
              </w:tabs>
              <w:spacing w:line="220" w:lineRule="exact"/>
              <w:ind w:left="-135" w:right="-108"/>
              <w:rPr>
                <w:rFonts w:cs="Times New Roman"/>
                <w:bCs/>
                <w:sz w:val="20"/>
              </w:rPr>
            </w:pPr>
          </w:p>
        </w:tc>
        <w:tc>
          <w:tcPr>
            <w:tcW w:w="1177" w:type="dxa"/>
            <w:gridSpan w:val="2"/>
            <w:shd w:val="clear" w:color="auto" w:fill="auto"/>
          </w:tcPr>
          <w:p w14:paraId="1C9B5787" w14:textId="77777777" w:rsidR="00556849" w:rsidRPr="00AB5DFA" w:rsidRDefault="00556849" w:rsidP="00556849">
            <w:pPr>
              <w:pStyle w:val="acctfourfigures"/>
              <w:tabs>
                <w:tab w:val="clear" w:pos="765"/>
                <w:tab w:val="decimal" w:pos="913"/>
              </w:tabs>
              <w:spacing w:line="220" w:lineRule="exact"/>
              <w:ind w:left="-135" w:right="-108"/>
              <w:rPr>
                <w:rFonts w:cs="Times New Roman"/>
                <w:bCs/>
                <w:sz w:val="20"/>
              </w:rPr>
            </w:pPr>
          </w:p>
        </w:tc>
        <w:tc>
          <w:tcPr>
            <w:tcW w:w="238" w:type="dxa"/>
            <w:gridSpan w:val="2"/>
            <w:shd w:val="clear" w:color="auto" w:fill="auto"/>
          </w:tcPr>
          <w:p w14:paraId="0E799EBA" w14:textId="77777777" w:rsidR="00556849" w:rsidRPr="00AB5DFA" w:rsidRDefault="00556849" w:rsidP="00556849">
            <w:pPr>
              <w:tabs>
                <w:tab w:val="decimal" w:pos="880"/>
              </w:tabs>
              <w:spacing w:line="220" w:lineRule="exact"/>
              <w:ind w:left="-135" w:right="-108"/>
              <w:rPr>
                <w:rFonts w:cs="Times New Roman"/>
                <w:bCs/>
                <w:sz w:val="20"/>
              </w:rPr>
            </w:pPr>
          </w:p>
        </w:tc>
        <w:tc>
          <w:tcPr>
            <w:tcW w:w="1227" w:type="dxa"/>
            <w:gridSpan w:val="2"/>
            <w:shd w:val="clear" w:color="auto" w:fill="auto"/>
          </w:tcPr>
          <w:p w14:paraId="6ACB0063" w14:textId="77777777" w:rsidR="00556849" w:rsidRPr="00AB5DFA" w:rsidRDefault="00556849" w:rsidP="00556849">
            <w:pPr>
              <w:pStyle w:val="acctfourfigures"/>
              <w:tabs>
                <w:tab w:val="clear" w:pos="765"/>
                <w:tab w:val="decimal" w:pos="960"/>
              </w:tabs>
              <w:spacing w:line="220" w:lineRule="exact"/>
              <w:ind w:left="-135" w:right="-108"/>
              <w:rPr>
                <w:rFonts w:cs="Times New Roman"/>
                <w:bCs/>
                <w:sz w:val="20"/>
              </w:rPr>
            </w:pPr>
          </w:p>
        </w:tc>
        <w:tc>
          <w:tcPr>
            <w:tcW w:w="243" w:type="dxa"/>
            <w:gridSpan w:val="2"/>
            <w:shd w:val="clear" w:color="auto" w:fill="auto"/>
          </w:tcPr>
          <w:p w14:paraId="08DAC65C" w14:textId="77777777" w:rsidR="00556849" w:rsidRPr="00AB5DFA" w:rsidRDefault="00556849" w:rsidP="00556849">
            <w:pPr>
              <w:tabs>
                <w:tab w:val="decimal" w:pos="880"/>
              </w:tabs>
              <w:spacing w:line="220" w:lineRule="exact"/>
              <w:ind w:left="-135" w:right="-108"/>
              <w:rPr>
                <w:rFonts w:cs="Times New Roman"/>
                <w:bCs/>
                <w:sz w:val="20"/>
              </w:rPr>
            </w:pPr>
          </w:p>
        </w:tc>
        <w:tc>
          <w:tcPr>
            <w:tcW w:w="1285" w:type="dxa"/>
            <w:gridSpan w:val="2"/>
            <w:shd w:val="clear" w:color="auto" w:fill="auto"/>
          </w:tcPr>
          <w:p w14:paraId="4BF87C95" w14:textId="77777777" w:rsidR="00556849" w:rsidRPr="00AB5DFA" w:rsidRDefault="00556849" w:rsidP="00556849">
            <w:pPr>
              <w:pStyle w:val="acctfourfigures"/>
              <w:tabs>
                <w:tab w:val="clear" w:pos="765"/>
                <w:tab w:val="decimal" w:pos="1020"/>
              </w:tabs>
              <w:spacing w:line="220" w:lineRule="exact"/>
              <w:ind w:left="-135" w:right="-108"/>
              <w:rPr>
                <w:rFonts w:cs="Times New Roman"/>
                <w:bCs/>
                <w:sz w:val="20"/>
              </w:rPr>
            </w:pPr>
          </w:p>
        </w:tc>
      </w:tr>
      <w:tr w:rsidR="00556849" w:rsidRPr="00AB5DFA" w14:paraId="0B3A029D" w14:textId="77777777" w:rsidTr="0093239C">
        <w:trPr>
          <w:cantSplit/>
        </w:trPr>
        <w:tc>
          <w:tcPr>
            <w:tcW w:w="2970" w:type="dxa"/>
            <w:shd w:val="clear" w:color="auto" w:fill="auto"/>
          </w:tcPr>
          <w:p w14:paraId="4B4FE7A8" w14:textId="77777777" w:rsidR="00556849" w:rsidRPr="00AB5DFA" w:rsidRDefault="00556849" w:rsidP="00556849">
            <w:pPr>
              <w:tabs>
                <w:tab w:val="left" w:pos="164"/>
              </w:tabs>
              <w:spacing w:line="220" w:lineRule="exact"/>
              <w:ind w:left="-14" w:right="-274"/>
              <w:rPr>
                <w:rFonts w:cs="Times New Roman"/>
                <w:sz w:val="20"/>
                <w:cs/>
                <w:lang w:bidi="th-TH"/>
              </w:rPr>
            </w:pPr>
            <w:r w:rsidRPr="00AB5DFA">
              <w:rPr>
                <w:sz w:val="20"/>
                <w:cs/>
                <w:lang w:bidi="th-TH"/>
              </w:rPr>
              <w:t>-</w:t>
            </w:r>
            <w:r w:rsidRPr="00AB5DFA">
              <w:rPr>
                <w:sz w:val="20"/>
                <w:cs/>
                <w:lang w:bidi="th-TH"/>
              </w:rPr>
              <w:tab/>
            </w:r>
            <w:r w:rsidRPr="00AB5DFA">
              <w:rPr>
                <w:rFonts w:cs="Times New Roman"/>
                <w:sz w:val="20"/>
                <w:lang w:bidi="th-TH"/>
              </w:rPr>
              <w:t>Debt</w:t>
            </w:r>
            <w:r w:rsidRPr="00AB5DFA">
              <w:rPr>
                <w:sz w:val="20"/>
                <w:cs/>
                <w:lang w:bidi="th-TH"/>
              </w:rPr>
              <w:t xml:space="preserve"> </w:t>
            </w:r>
            <w:r w:rsidRPr="00AB5DFA">
              <w:rPr>
                <w:rFonts w:cs="Times New Roman"/>
                <w:sz w:val="20"/>
                <w:lang w:bidi="th-TH"/>
              </w:rPr>
              <w:t>instruments</w:t>
            </w:r>
          </w:p>
        </w:tc>
        <w:tc>
          <w:tcPr>
            <w:tcW w:w="630" w:type="dxa"/>
            <w:shd w:val="clear" w:color="auto" w:fill="auto"/>
          </w:tcPr>
          <w:p w14:paraId="5376F1F2"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tcPr>
          <w:p w14:paraId="152CA98F" w14:textId="63F9DC9E"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bidi="th-TH"/>
              </w:rPr>
              <w:t>-</w:t>
            </w:r>
          </w:p>
        </w:tc>
        <w:tc>
          <w:tcPr>
            <w:tcW w:w="270" w:type="dxa"/>
          </w:tcPr>
          <w:p w14:paraId="6D7181DA"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080" w:type="dxa"/>
            <w:vAlign w:val="bottom"/>
          </w:tcPr>
          <w:p w14:paraId="368F7D29" w14:textId="039176C3"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bidi="th-TH"/>
              </w:rPr>
              <w:t>2,991,282</w:t>
            </w:r>
          </w:p>
        </w:tc>
        <w:tc>
          <w:tcPr>
            <w:tcW w:w="270" w:type="dxa"/>
            <w:shd w:val="clear" w:color="auto" w:fill="auto"/>
            <w:vAlign w:val="bottom"/>
          </w:tcPr>
          <w:p w14:paraId="39C15633"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vAlign w:val="bottom"/>
          </w:tcPr>
          <w:p w14:paraId="4914C73B" w14:textId="7E85D6C0"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3D2C0112"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vAlign w:val="bottom"/>
          </w:tcPr>
          <w:p w14:paraId="5C31D2D3" w14:textId="6F8C81A0" w:rsidR="00556849" w:rsidRPr="00556849" w:rsidRDefault="00556849" w:rsidP="00556849">
            <w:pPr>
              <w:pStyle w:val="acctfourfigures"/>
              <w:tabs>
                <w:tab w:val="clear" w:pos="765"/>
                <w:tab w:val="decimal" w:pos="963"/>
              </w:tabs>
              <w:spacing w:line="220" w:lineRule="exact"/>
              <w:ind w:left="-14" w:right="-180"/>
              <w:rPr>
                <w:rFonts w:cs="Times New Roman"/>
                <w:bCs/>
                <w:sz w:val="20"/>
              </w:rPr>
            </w:pPr>
            <w:r w:rsidRPr="0093239C">
              <w:rPr>
                <w:rFonts w:cs="Times New Roman"/>
                <w:bCs/>
                <w:sz w:val="20"/>
                <w:lang w:val="en-US" w:bidi="th-TH"/>
              </w:rPr>
              <w:t>2,991,282</w:t>
            </w:r>
          </w:p>
        </w:tc>
        <w:tc>
          <w:tcPr>
            <w:tcW w:w="237" w:type="dxa"/>
            <w:gridSpan w:val="2"/>
            <w:shd w:val="clear" w:color="auto" w:fill="auto"/>
          </w:tcPr>
          <w:p w14:paraId="7E71C6D5" w14:textId="77777777" w:rsidR="00556849" w:rsidRPr="00556849" w:rsidRDefault="00556849" w:rsidP="00556849">
            <w:pPr>
              <w:tabs>
                <w:tab w:val="decimal" w:pos="880"/>
              </w:tabs>
              <w:spacing w:line="220" w:lineRule="exact"/>
              <w:ind w:left="-14" w:right="-180"/>
              <w:rPr>
                <w:rFonts w:cs="Times New Roman"/>
                <w:bCs/>
                <w:sz w:val="20"/>
              </w:rPr>
            </w:pPr>
          </w:p>
        </w:tc>
        <w:tc>
          <w:tcPr>
            <w:tcW w:w="1152" w:type="dxa"/>
            <w:gridSpan w:val="2"/>
            <w:shd w:val="clear" w:color="auto" w:fill="auto"/>
            <w:vAlign w:val="bottom"/>
          </w:tcPr>
          <w:p w14:paraId="6DE5E5F1" w14:textId="7C55DD51"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27B34577" w14:textId="77777777" w:rsidR="00556849" w:rsidRPr="00556849" w:rsidRDefault="00556849" w:rsidP="00556849">
            <w:pPr>
              <w:tabs>
                <w:tab w:val="decimal" w:pos="880"/>
              </w:tabs>
              <w:spacing w:line="220" w:lineRule="exact"/>
              <w:ind w:left="-14" w:right="-180"/>
              <w:rPr>
                <w:rFonts w:cs="Times New Roman"/>
                <w:bCs/>
                <w:sz w:val="20"/>
              </w:rPr>
            </w:pPr>
          </w:p>
        </w:tc>
        <w:tc>
          <w:tcPr>
            <w:tcW w:w="1177" w:type="dxa"/>
            <w:gridSpan w:val="2"/>
            <w:shd w:val="clear" w:color="auto" w:fill="auto"/>
            <w:vAlign w:val="bottom"/>
          </w:tcPr>
          <w:p w14:paraId="237CA3E6" w14:textId="051878EC"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lang w:val="en-US" w:bidi="th-TH"/>
              </w:rPr>
              <w:t>2,991,282</w:t>
            </w:r>
          </w:p>
        </w:tc>
        <w:tc>
          <w:tcPr>
            <w:tcW w:w="238" w:type="dxa"/>
            <w:gridSpan w:val="2"/>
            <w:shd w:val="clear" w:color="auto" w:fill="auto"/>
          </w:tcPr>
          <w:p w14:paraId="7FA874D5"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7C971E1D" w14:textId="16E39907"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lang w:val="en-US" w:bidi="th-TH"/>
              </w:rPr>
              <w:t>-</w:t>
            </w:r>
          </w:p>
        </w:tc>
        <w:tc>
          <w:tcPr>
            <w:tcW w:w="243" w:type="dxa"/>
            <w:gridSpan w:val="2"/>
            <w:shd w:val="clear" w:color="auto" w:fill="auto"/>
          </w:tcPr>
          <w:p w14:paraId="4C6B3FC9"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tcPr>
          <w:p w14:paraId="497AE899" w14:textId="34726A39"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lang w:val="en-US" w:bidi="th-TH"/>
              </w:rPr>
              <w:t>2,991,282</w:t>
            </w:r>
          </w:p>
        </w:tc>
      </w:tr>
      <w:tr w:rsidR="00556849" w:rsidRPr="00AB5DFA" w14:paraId="40A6C9CB" w14:textId="77777777" w:rsidTr="0093239C">
        <w:trPr>
          <w:cantSplit/>
        </w:trPr>
        <w:tc>
          <w:tcPr>
            <w:tcW w:w="2970" w:type="dxa"/>
            <w:shd w:val="clear" w:color="auto" w:fill="auto"/>
            <w:vAlign w:val="bottom"/>
          </w:tcPr>
          <w:p w14:paraId="4B82EA05" w14:textId="77777777" w:rsidR="00556849" w:rsidRPr="00AB5DFA" w:rsidRDefault="00556849" w:rsidP="00556849">
            <w:pPr>
              <w:tabs>
                <w:tab w:val="left" w:pos="160"/>
              </w:tabs>
              <w:spacing w:line="220" w:lineRule="exact"/>
              <w:ind w:left="-18" w:right="-108"/>
              <w:rPr>
                <w:rFonts w:cs="Times New Roman"/>
                <w:sz w:val="20"/>
              </w:rPr>
            </w:pPr>
            <w:r w:rsidRPr="00AB5DFA">
              <w:rPr>
                <w:sz w:val="20"/>
                <w:cs/>
                <w:lang w:bidi="th-TH"/>
              </w:rPr>
              <w:t>-</w:t>
            </w:r>
            <w:r w:rsidRPr="00AB5DFA">
              <w:rPr>
                <w:rFonts w:cs="Times New Roman"/>
                <w:sz w:val="20"/>
              </w:rPr>
              <w:tab/>
              <w:t>Equity instruments</w:t>
            </w:r>
          </w:p>
        </w:tc>
        <w:tc>
          <w:tcPr>
            <w:tcW w:w="630" w:type="dxa"/>
            <w:shd w:val="clear" w:color="auto" w:fill="auto"/>
          </w:tcPr>
          <w:p w14:paraId="7858A95D"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tcPr>
          <w:p w14:paraId="7C665608" w14:textId="2461EDE4"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bidi="th-TH"/>
              </w:rPr>
              <w:t>-</w:t>
            </w:r>
          </w:p>
        </w:tc>
        <w:tc>
          <w:tcPr>
            <w:tcW w:w="270" w:type="dxa"/>
          </w:tcPr>
          <w:p w14:paraId="7CFF7DD8"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080" w:type="dxa"/>
            <w:vAlign w:val="bottom"/>
          </w:tcPr>
          <w:p w14:paraId="708BBAEE" w14:textId="5BF00DDB"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2,464</w:t>
            </w:r>
          </w:p>
        </w:tc>
        <w:tc>
          <w:tcPr>
            <w:tcW w:w="270" w:type="dxa"/>
            <w:shd w:val="clear" w:color="auto" w:fill="auto"/>
            <w:vAlign w:val="bottom"/>
          </w:tcPr>
          <w:p w14:paraId="3B8F3938"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vAlign w:val="bottom"/>
          </w:tcPr>
          <w:p w14:paraId="0092DD75" w14:textId="23507615"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1D468941"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vAlign w:val="bottom"/>
          </w:tcPr>
          <w:p w14:paraId="360C3B7C" w14:textId="60CED034" w:rsidR="00556849" w:rsidRPr="00556849" w:rsidRDefault="00556849" w:rsidP="00556849">
            <w:pPr>
              <w:pStyle w:val="acctfourfigures"/>
              <w:tabs>
                <w:tab w:val="clear" w:pos="765"/>
                <w:tab w:val="decimal" w:pos="963"/>
              </w:tabs>
              <w:spacing w:line="220" w:lineRule="exact"/>
              <w:ind w:left="-14" w:right="-180"/>
              <w:rPr>
                <w:rFonts w:cs="Times New Roman"/>
                <w:bCs/>
                <w:sz w:val="20"/>
              </w:rPr>
            </w:pPr>
            <w:r w:rsidRPr="0093239C">
              <w:rPr>
                <w:rFonts w:cs="Times New Roman"/>
                <w:bCs/>
                <w:sz w:val="20"/>
              </w:rPr>
              <w:t>2,464</w:t>
            </w:r>
          </w:p>
        </w:tc>
        <w:tc>
          <w:tcPr>
            <w:tcW w:w="237" w:type="dxa"/>
            <w:gridSpan w:val="2"/>
            <w:shd w:val="clear" w:color="auto" w:fill="auto"/>
          </w:tcPr>
          <w:p w14:paraId="0E52E438"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vAlign w:val="bottom"/>
          </w:tcPr>
          <w:p w14:paraId="1D0A042C" w14:textId="79164D27"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244EDEEF" w14:textId="77777777" w:rsidR="00556849" w:rsidRPr="00556849" w:rsidRDefault="00556849" w:rsidP="00556849">
            <w:pPr>
              <w:tabs>
                <w:tab w:val="decimal" w:pos="880"/>
              </w:tabs>
              <w:spacing w:line="220" w:lineRule="exact"/>
              <w:ind w:left="-14" w:right="-180"/>
              <w:rPr>
                <w:rFonts w:cs="Times New Roman"/>
                <w:bCs/>
                <w:sz w:val="20"/>
                <w:rtl/>
                <w:cs/>
              </w:rPr>
            </w:pPr>
          </w:p>
        </w:tc>
        <w:tc>
          <w:tcPr>
            <w:tcW w:w="1177" w:type="dxa"/>
            <w:gridSpan w:val="2"/>
            <w:shd w:val="clear" w:color="auto" w:fill="auto"/>
            <w:vAlign w:val="bottom"/>
          </w:tcPr>
          <w:p w14:paraId="00CB2D3A" w14:textId="679AD171"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0D92B89B" w14:textId="77777777" w:rsidR="00556849" w:rsidRPr="00556849" w:rsidRDefault="00556849" w:rsidP="00556849">
            <w:pPr>
              <w:tabs>
                <w:tab w:val="decimal" w:pos="880"/>
              </w:tabs>
              <w:spacing w:line="220" w:lineRule="exact"/>
              <w:ind w:left="-14" w:right="-180"/>
              <w:rPr>
                <w:rFonts w:cs="Times New Roman"/>
                <w:bCs/>
                <w:sz w:val="20"/>
                <w:rtl/>
                <w:cs/>
              </w:rPr>
            </w:pPr>
          </w:p>
        </w:tc>
        <w:tc>
          <w:tcPr>
            <w:tcW w:w="1227" w:type="dxa"/>
            <w:gridSpan w:val="2"/>
            <w:shd w:val="clear" w:color="auto" w:fill="auto"/>
            <w:vAlign w:val="bottom"/>
          </w:tcPr>
          <w:p w14:paraId="50C0BE11" w14:textId="3961DB0E"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2,464</w:t>
            </w:r>
          </w:p>
        </w:tc>
        <w:tc>
          <w:tcPr>
            <w:tcW w:w="243" w:type="dxa"/>
            <w:gridSpan w:val="2"/>
            <w:shd w:val="clear" w:color="auto" w:fill="auto"/>
          </w:tcPr>
          <w:p w14:paraId="0D487A84"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tcPr>
          <w:p w14:paraId="3090DE24" w14:textId="7A1D7D5A"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2,464</w:t>
            </w:r>
          </w:p>
        </w:tc>
      </w:tr>
      <w:tr w:rsidR="00556849" w:rsidRPr="00AB5DFA" w14:paraId="456BFF3E" w14:textId="77777777" w:rsidTr="00080F43">
        <w:trPr>
          <w:cantSplit/>
        </w:trPr>
        <w:tc>
          <w:tcPr>
            <w:tcW w:w="2970" w:type="dxa"/>
            <w:shd w:val="clear" w:color="auto" w:fill="auto"/>
          </w:tcPr>
          <w:p w14:paraId="59984BDC" w14:textId="77777777" w:rsidR="00556849" w:rsidRPr="00AB5DFA" w:rsidRDefault="00556849" w:rsidP="00556849">
            <w:pPr>
              <w:tabs>
                <w:tab w:val="left" w:pos="250"/>
                <w:tab w:val="decimal" w:pos="1020"/>
              </w:tabs>
              <w:spacing w:line="220" w:lineRule="exact"/>
              <w:ind w:left="-18" w:right="-270"/>
              <w:rPr>
                <w:rFonts w:cs="Times New Roman"/>
                <w:b/>
                <w:bCs/>
                <w:sz w:val="20"/>
                <w:lang w:bidi="th-TH"/>
              </w:rPr>
            </w:pPr>
          </w:p>
        </w:tc>
        <w:tc>
          <w:tcPr>
            <w:tcW w:w="630" w:type="dxa"/>
            <w:shd w:val="clear" w:color="auto" w:fill="auto"/>
          </w:tcPr>
          <w:p w14:paraId="42A30BF7"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vAlign w:val="bottom"/>
          </w:tcPr>
          <w:p w14:paraId="040EE2CB"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4A1F33FA"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080" w:type="dxa"/>
          </w:tcPr>
          <w:p w14:paraId="2A19DA6F"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shd w:val="clear" w:color="auto" w:fill="auto"/>
          </w:tcPr>
          <w:p w14:paraId="3CDD9B48"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tcPr>
          <w:p w14:paraId="1C9AF386"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7F7D1166"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tcPr>
          <w:p w14:paraId="7C117F52" w14:textId="77777777" w:rsidR="00556849" w:rsidRPr="00556849" w:rsidRDefault="00556849" w:rsidP="00556849">
            <w:pPr>
              <w:pStyle w:val="acctfourfigures"/>
              <w:tabs>
                <w:tab w:val="clear" w:pos="765"/>
                <w:tab w:val="decimal" w:pos="938"/>
              </w:tabs>
              <w:spacing w:line="220" w:lineRule="exact"/>
              <w:ind w:left="-14" w:right="-180"/>
              <w:rPr>
                <w:rFonts w:cs="Times New Roman"/>
                <w:bCs/>
                <w:sz w:val="20"/>
              </w:rPr>
            </w:pPr>
          </w:p>
        </w:tc>
        <w:tc>
          <w:tcPr>
            <w:tcW w:w="237" w:type="dxa"/>
            <w:gridSpan w:val="2"/>
            <w:shd w:val="clear" w:color="auto" w:fill="auto"/>
          </w:tcPr>
          <w:p w14:paraId="464E6400"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tcPr>
          <w:p w14:paraId="485F2D8A" w14:textId="77777777" w:rsidR="00556849" w:rsidRPr="00556849" w:rsidRDefault="00556849" w:rsidP="00556849">
            <w:pPr>
              <w:tabs>
                <w:tab w:val="decimal" w:pos="880"/>
              </w:tabs>
              <w:spacing w:line="220" w:lineRule="exact"/>
              <w:ind w:left="-14" w:right="-180"/>
              <w:rPr>
                <w:rFonts w:cs="Times New Roman"/>
                <w:bCs/>
                <w:sz w:val="20"/>
              </w:rPr>
            </w:pPr>
          </w:p>
        </w:tc>
        <w:tc>
          <w:tcPr>
            <w:tcW w:w="238" w:type="dxa"/>
            <w:gridSpan w:val="2"/>
            <w:shd w:val="clear" w:color="auto" w:fill="auto"/>
          </w:tcPr>
          <w:p w14:paraId="0662E34C" w14:textId="77777777" w:rsidR="00556849" w:rsidRPr="00556849" w:rsidRDefault="00556849" w:rsidP="00556849">
            <w:pPr>
              <w:tabs>
                <w:tab w:val="decimal" w:pos="880"/>
              </w:tabs>
              <w:spacing w:line="220" w:lineRule="exact"/>
              <w:ind w:left="-14" w:right="-180"/>
              <w:rPr>
                <w:rFonts w:cs="Times New Roman"/>
                <w:bCs/>
                <w:sz w:val="20"/>
                <w:rtl/>
                <w:cs/>
              </w:rPr>
            </w:pPr>
          </w:p>
        </w:tc>
        <w:tc>
          <w:tcPr>
            <w:tcW w:w="1177" w:type="dxa"/>
            <w:gridSpan w:val="2"/>
            <w:shd w:val="clear" w:color="auto" w:fill="auto"/>
          </w:tcPr>
          <w:p w14:paraId="1AB69E1F" w14:textId="77777777" w:rsidR="00556849" w:rsidRPr="00556849" w:rsidRDefault="00556849" w:rsidP="00556849">
            <w:pPr>
              <w:tabs>
                <w:tab w:val="decimal" w:pos="1003"/>
              </w:tabs>
              <w:spacing w:line="220" w:lineRule="exact"/>
              <w:ind w:left="-14" w:right="-180"/>
              <w:rPr>
                <w:rFonts w:cs="Times New Roman"/>
                <w:bCs/>
                <w:sz w:val="20"/>
              </w:rPr>
            </w:pPr>
          </w:p>
        </w:tc>
        <w:tc>
          <w:tcPr>
            <w:tcW w:w="238" w:type="dxa"/>
            <w:gridSpan w:val="2"/>
            <w:shd w:val="clear" w:color="auto" w:fill="auto"/>
          </w:tcPr>
          <w:p w14:paraId="6ADCD7FC"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3556DEC0" w14:textId="77777777" w:rsidR="00556849" w:rsidRPr="00556849" w:rsidRDefault="00556849" w:rsidP="00556849">
            <w:pPr>
              <w:tabs>
                <w:tab w:val="decimal" w:pos="960"/>
              </w:tabs>
              <w:spacing w:line="220" w:lineRule="exact"/>
              <w:ind w:left="-14" w:right="-180"/>
              <w:rPr>
                <w:rFonts w:cs="Times New Roman"/>
                <w:bCs/>
                <w:sz w:val="20"/>
              </w:rPr>
            </w:pPr>
          </w:p>
        </w:tc>
        <w:tc>
          <w:tcPr>
            <w:tcW w:w="243" w:type="dxa"/>
            <w:gridSpan w:val="2"/>
            <w:shd w:val="clear" w:color="auto" w:fill="auto"/>
          </w:tcPr>
          <w:p w14:paraId="60AC3D7F"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tcPr>
          <w:p w14:paraId="4AC0117F" w14:textId="77777777" w:rsidR="00556849" w:rsidRPr="00556849" w:rsidRDefault="00556849" w:rsidP="00556849">
            <w:pPr>
              <w:tabs>
                <w:tab w:val="decimal" w:pos="1020"/>
              </w:tabs>
              <w:spacing w:line="220" w:lineRule="exact"/>
              <w:ind w:left="-14" w:right="-180"/>
              <w:rPr>
                <w:rFonts w:cs="Times New Roman"/>
                <w:bCs/>
                <w:sz w:val="20"/>
              </w:rPr>
            </w:pPr>
          </w:p>
        </w:tc>
      </w:tr>
      <w:tr w:rsidR="00556849" w:rsidRPr="00AB5DFA" w14:paraId="6D99EBDC" w14:textId="77777777" w:rsidTr="00080F43">
        <w:trPr>
          <w:cantSplit/>
        </w:trPr>
        <w:tc>
          <w:tcPr>
            <w:tcW w:w="2970" w:type="dxa"/>
            <w:shd w:val="clear" w:color="auto" w:fill="auto"/>
          </w:tcPr>
          <w:p w14:paraId="5B2BB9A6"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liabilities</w:t>
            </w:r>
          </w:p>
        </w:tc>
        <w:tc>
          <w:tcPr>
            <w:tcW w:w="630" w:type="dxa"/>
            <w:shd w:val="clear" w:color="auto" w:fill="auto"/>
          </w:tcPr>
          <w:p w14:paraId="377E0420" w14:textId="77777777" w:rsidR="00556849" w:rsidRPr="00AB5DFA" w:rsidRDefault="00556849" w:rsidP="00556849">
            <w:pPr>
              <w:spacing w:line="220" w:lineRule="exact"/>
              <w:ind w:left="-199" w:right="-201"/>
              <w:rPr>
                <w:rFonts w:cs="Times New Roman"/>
                <w:i/>
                <w:iCs/>
                <w:sz w:val="20"/>
              </w:rPr>
            </w:pPr>
          </w:p>
        </w:tc>
        <w:tc>
          <w:tcPr>
            <w:tcW w:w="1170" w:type="dxa"/>
            <w:shd w:val="clear" w:color="auto" w:fill="auto"/>
            <w:vAlign w:val="bottom"/>
          </w:tcPr>
          <w:p w14:paraId="78710BE6"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23E27350"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080" w:type="dxa"/>
          </w:tcPr>
          <w:p w14:paraId="416E882C"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270" w:type="dxa"/>
            <w:shd w:val="clear" w:color="auto" w:fill="auto"/>
          </w:tcPr>
          <w:p w14:paraId="486ADE18"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48" w:type="dxa"/>
            <w:gridSpan w:val="2"/>
            <w:shd w:val="clear" w:color="auto" w:fill="auto"/>
          </w:tcPr>
          <w:p w14:paraId="46D71DF4"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45A4EE4F"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90" w:type="dxa"/>
            <w:gridSpan w:val="2"/>
            <w:shd w:val="clear" w:color="auto" w:fill="auto"/>
          </w:tcPr>
          <w:p w14:paraId="63573047"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237" w:type="dxa"/>
            <w:gridSpan w:val="2"/>
            <w:shd w:val="clear" w:color="auto" w:fill="auto"/>
          </w:tcPr>
          <w:p w14:paraId="22E3FCFF"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52" w:type="dxa"/>
            <w:gridSpan w:val="2"/>
            <w:shd w:val="clear" w:color="auto" w:fill="auto"/>
          </w:tcPr>
          <w:p w14:paraId="1F6D7704"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238" w:type="dxa"/>
            <w:gridSpan w:val="2"/>
            <w:shd w:val="clear" w:color="auto" w:fill="auto"/>
          </w:tcPr>
          <w:p w14:paraId="457B86A8"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77" w:type="dxa"/>
            <w:gridSpan w:val="2"/>
            <w:shd w:val="clear" w:color="auto" w:fill="auto"/>
          </w:tcPr>
          <w:p w14:paraId="2EE9A955" w14:textId="77777777" w:rsidR="00556849" w:rsidRPr="00556849" w:rsidRDefault="00556849" w:rsidP="00556849">
            <w:pPr>
              <w:pStyle w:val="acctfourfigures"/>
              <w:tabs>
                <w:tab w:val="clear" w:pos="765"/>
                <w:tab w:val="decimal" w:pos="856"/>
                <w:tab w:val="decimal" w:pos="1003"/>
              </w:tabs>
              <w:spacing w:line="220" w:lineRule="exact"/>
              <w:ind w:left="-14" w:right="-180"/>
              <w:rPr>
                <w:rFonts w:cs="Times New Roman"/>
                <w:bCs/>
                <w:sz w:val="20"/>
              </w:rPr>
            </w:pPr>
          </w:p>
        </w:tc>
        <w:tc>
          <w:tcPr>
            <w:tcW w:w="238" w:type="dxa"/>
            <w:gridSpan w:val="2"/>
            <w:shd w:val="clear" w:color="auto" w:fill="auto"/>
          </w:tcPr>
          <w:p w14:paraId="5511F499"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1227" w:type="dxa"/>
            <w:gridSpan w:val="2"/>
            <w:shd w:val="clear" w:color="auto" w:fill="auto"/>
          </w:tcPr>
          <w:p w14:paraId="2CE17FCE"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243" w:type="dxa"/>
            <w:gridSpan w:val="2"/>
            <w:shd w:val="clear" w:color="auto" w:fill="auto"/>
          </w:tcPr>
          <w:p w14:paraId="61F0BCBA"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c>
          <w:tcPr>
            <w:tcW w:w="1285" w:type="dxa"/>
            <w:gridSpan w:val="2"/>
            <w:shd w:val="clear" w:color="auto" w:fill="auto"/>
          </w:tcPr>
          <w:p w14:paraId="6B8522EE" w14:textId="77777777" w:rsidR="00556849" w:rsidRPr="00556849" w:rsidRDefault="00556849" w:rsidP="00556849">
            <w:pPr>
              <w:pStyle w:val="acctfourfigures"/>
              <w:tabs>
                <w:tab w:val="clear" w:pos="765"/>
                <w:tab w:val="decimal" w:pos="856"/>
              </w:tabs>
              <w:spacing w:line="220" w:lineRule="exact"/>
              <w:ind w:left="-14" w:right="-180"/>
              <w:rPr>
                <w:rFonts w:cs="Times New Roman"/>
                <w:bCs/>
                <w:sz w:val="20"/>
              </w:rPr>
            </w:pPr>
          </w:p>
        </w:tc>
      </w:tr>
      <w:tr w:rsidR="00556849" w:rsidRPr="00AB5DFA" w14:paraId="0271F4E0" w14:textId="77777777" w:rsidTr="0093239C">
        <w:trPr>
          <w:cantSplit/>
        </w:trPr>
        <w:tc>
          <w:tcPr>
            <w:tcW w:w="2970" w:type="dxa"/>
            <w:shd w:val="clear" w:color="auto" w:fill="auto"/>
            <w:vAlign w:val="bottom"/>
          </w:tcPr>
          <w:p w14:paraId="44FA4A3D"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Deposits</w:t>
            </w:r>
          </w:p>
        </w:tc>
        <w:tc>
          <w:tcPr>
            <w:tcW w:w="630" w:type="dxa"/>
            <w:shd w:val="clear" w:color="auto" w:fill="auto"/>
            <w:vAlign w:val="bottom"/>
          </w:tcPr>
          <w:p w14:paraId="50FECE9D" w14:textId="77777777" w:rsidR="00556849" w:rsidRPr="00AB5DFA" w:rsidRDefault="00556849" w:rsidP="00556849">
            <w:pPr>
              <w:spacing w:line="220" w:lineRule="exact"/>
              <w:ind w:left="-199" w:right="-201"/>
              <w:jc w:val="center"/>
              <w:rPr>
                <w:rFonts w:cs="Times New Roman"/>
                <w:i/>
                <w:iCs/>
                <w:sz w:val="20"/>
              </w:rPr>
            </w:pPr>
            <w:r w:rsidRPr="00AB5DFA">
              <w:rPr>
                <w:rFonts w:cs="Times New Roman"/>
                <w:i/>
                <w:iCs/>
                <w:sz w:val="20"/>
              </w:rPr>
              <w:t>20.1</w:t>
            </w:r>
          </w:p>
        </w:tc>
        <w:tc>
          <w:tcPr>
            <w:tcW w:w="1170" w:type="dxa"/>
            <w:shd w:val="clear" w:color="auto" w:fill="auto"/>
          </w:tcPr>
          <w:p w14:paraId="5A494FAD" w14:textId="3CE9B0F1"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w:t>
            </w:r>
          </w:p>
        </w:tc>
        <w:tc>
          <w:tcPr>
            <w:tcW w:w="270" w:type="dxa"/>
          </w:tcPr>
          <w:p w14:paraId="4982763D"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vAlign w:val="bottom"/>
          </w:tcPr>
          <w:p w14:paraId="2CFEEC8F" w14:textId="6C35D554" w:rsidR="00556849" w:rsidRPr="00556849" w:rsidRDefault="00556849" w:rsidP="00556849">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4AC60117" w14:textId="77777777" w:rsidR="00556849" w:rsidRPr="00556849" w:rsidRDefault="00556849" w:rsidP="00556849">
            <w:pPr>
              <w:tabs>
                <w:tab w:val="decimal" w:pos="880"/>
              </w:tabs>
              <w:spacing w:line="220" w:lineRule="exact"/>
              <w:ind w:left="-14" w:right="-180"/>
              <w:rPr>
                <w:rFonts w:cs="Times New Roman"/>
                <w:bCs/>
                <w:sz w:val="20"/>
                <w:rtl/>
                <w:cs/>
              </w:rPr>
            </w:pPr>
          </w:p>
        </w:tc>
        <w:tc>
          <w:tcPr>
            <w:tcW w:w="1148" w:type="dxa"/>
            <w:gridSpan w:val="2"/>
            <w:shd w:val="clear" w:color="auto" w:fill="auto"/>
            <w:vAlign w:val="bottom"/>
          </w:tcPr>
          <w:p w14:paraId="2924B2B6" w14:textId="6845F82A"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117,017,345</w:t>
            </w:r>
          </w:p>
        </w:tc>
        <w:tc>
          <w:tcPr>
            <w:tcW w:w="238" w:type="dxa"/>
            <w:gridSpan w:val="2"/>
            <w:shd w:val="clear" w:color="auto" w:fill="auto"/>
          </w:tcPr>
          <w:p w14:paraId="7FE8C468" w14:textId="77777777" w:rsidR="00556849" w:rsidRPr="00556849" w:rsidRDefault="00556849" w:rsidP="00556849">
            <w:pPr>
              <w:tabs>
                <w:tab w:val="decimal" w:pos="880"/>
              </w:tabs>
              <w:spacing w:line="220" w:lineRule="exact"/>
              <w:ind w:left="-14" w:right="-180"/>
              <w:rPr>
                <w:rFonts w:cs="Times New Roman"/>
                <w:bCs/>
                <w:sz w:val="20"/>
                <w:rtl/>
                <w:cs/>
              </w:rPr>
            </w:pPr>
          </w:p>
        </w:tc>
        <w:tc>
          <w:tcPr>
            <w:tcW w:w="1190" w:type="dxa"/>
            <w:gridSpan w:val="2"/>
            <w:shd w:val="clear" w:color="auto" w:fill="auto"/>
            <w:vAlign w:val="bottom"/>
          </w:tcPr>
          <w:p w14:paraId="1FC3D740" w14:textId="5F4E5ED0"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rPr>
              <w:t>117,017,345</w:t>
            </w:r>
          </w:p>
        </w:tc>
        <w:tc>
          <w:tcPr>
            <w:tcW w:w="237" w:type="dxa"/>
            <w:gridSpan w:val="2"/>
            <w:shd w:val="clear" w:color="auto" w:fill="auto"/>
          </w:tcPr>
          <w:p w14:paraId="37256354"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tcPr>
          <w:p w14:paraId="30606662" w14:textId="5C983F8E"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7D448169" w14:textId="77777777" w:rsidR="00556849" w:rsidRPr="00556849" w:rsidRDefault="00556849" w:rsidP="00556849">
            <w:pPr>
              <w:tabs>
                <w:tab w:val="decimal" w:pos="880"/>
              </w:tabs>
              <w:spacing w:line="220" w:lineRule="exact"/>
              <w:ind w:left="-14" w:right="-180"/>
              <w:rPr>
                <w:rFonts w:cs="Times New Roman"/>
                <w:bCs/>
                <w:sz w:val="20"/>
                <w:rtl/>
                <w:cs/>
              </w:rPr>
            </w:pPr>
          </w:p>
        </w:tc>
        <w:tc>
          <w:tcPr>
            <w:tcW w:w="1177" w:type="dxa"/>
            <w:gridSpan w:val="2"/>
            <w:shd w:val="clear" w:color="auto" w:fill="auto"/>
            <w:vAlign w:val="bottom"/>
          </w:tcPr>
          <w:p w14:paraId="482581BF" w14:textId="57CB1D4D"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116,846,462</w:t>
            </w:r>
          </w:p>
        </w:tc>
        <w:tc>
          <w:tcPr>
            <w:tcW w:w="238" w:type="dxa"/>
            <w:gridSpan w:val="2"/>
            <w:shd w:val="clear" w:color="auto" w:fill="auto"/>
          </w:tcPr>
          <w:p w14:paraId="61EF45BD"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33535D32" w14:textId="262FF056"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43" w:type="dxa"/>
            <w:gridSpan w:val="2"/>
            <w:shd w:val="clear" w:color="auto" w:fill="auto"/>
          </w:tcPr>
          <w:p w14:paraId="202B1278"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vAlign w:val="bottom"/>
          </w:tcPr>
          <w:p w14:paraId="2F704E20" w14:textId="1823D329"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116,846,462</w:t>
            </w:r>
          </w:p>
        </w:tc>
      </w:tr>
      <w:tr w:rsidR="00556849" w:rsidRPr="00AB5DFA" w14:paraId="6E449963" w14:textId="77777777" w:rsidTr="0093239C">
        <w:trPr>
          <w:cantSplit/>
        </w:trPr>
        <w:tc>
          <w:tcPr>
            <w:tcW w:w="2970" w:type="dxa"/>
            <w:shd w:val="clear" w:color="auto" w:fill="auto"/>
            <w:vAlign w:val="bottom"/>
          </w:tcPr>
          <w:p w14:paraId="68CBE148"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Interbank</w:t>
            </w:r>
            <w:r w:rsidRPr="00AB5DFA">
              <w:rPr>
                <w:sz w:val="20"/>
                <w:cs/>
                <w:lang w:bidi="th-TH"/>
              </w:rPr>
              <w:t xml:space="preserve"> </w:t>
            </w:r>
            <w:r w:rsidRPr="00AB5DFA">
              <w:rPr>
                <w:rFonts w:cs="Times New Roman"/>
                <w:sz w:val="20"/>
                <w:lang w:bidi="th-TH"/>
              </w:rPr>
              <w:t>and</w:t>
            </w:r>
            <w:r w:rsidRPr="00AB5DFA">
              <w:rPr>
                <w:sz w:val="20"/>
                <w:cs/>
                <w:lang w:bidi="th-TH"/>
              </w:rPr>
              <w:t xml:space="preserve"> </w:t>
            </w:r>
            <w:r w:rsidRPr="00AB5DFA">
              <w:rPr>
                <w:rFonts w:cs="Times New Roman"/>
                <w:sz w:val="20"/>
                <w:lang w:bidi="th-TH"/>
              </w:rPr>
              <w:t>money</w:t>
            </w:r>
            <w:r w:rsidRPr="00AB5DFA">
              <w:rPr>
                <w:sz w:val="20"/>
                <w:cs/>
                <w:lang w:bidi="th-TH"/>
              </w:rPr>
              <w:t xml:space="preserve"> </w:t>
            </w:r>
            <w:r w:rsidRPr="00AB5DFA">
              <w:rPr>
                <w:rFonts w:cs="Times New Roman"/>
                <w:sz w:val="20"/>
                <w:lang w:bidi="th-TH"/>
              </w:rPr>
              <w:t>market</w:t>
            </w:r>
            <w:r w:rsidRPr="00AB5DFA">
              <w:rPr>
                <w:sz w:val="20"/>
                <w:cs/>
                <w:lang w:bidi="th-TH"/>
              </w:rPr>
              <w:t xml:space="preserve"> </w:t>
            </w:r>
            <w:r w:rsidRPr="00AB5DFA">
              <w:rPr>
                <w:rFonts w:cs="Times New Roman"/>
                <w:sz w:val="20"/>
                <w:lang w:bidi="th-TH"/>
              </w:rPr>
              <w:t>items</w:t>
            </w:r>
          </w:p>
        </w:tc>
        <w:tc>
          <w:tcPr>
            <w:tcW w:w="630" w:type="dxa"/>
            <w:shd w:val="clear" w:color="auto" w:fill="auto"/>
            <w:vAlign w:val="bottom"/>
          </w:tcPr>
          <w:p w14:paraId="708E71EE" w14:textId="77777777" w:rsidR="00556849" w:rsidRPr="00AB5DFA" w:rsidRDefault="00556849" w:rsidP="00556849">
            <w:pPr>
              <w:spacing w:line="220" w:lineRule="exact"/>
              <w:ind w:left="-199" w:right="-201"/>
              <w:jc w:val="center"/>
              <w:rPr>
                <w:rFonts w:cs="Times New Roman"/>
                <w:i/>
                <w:iCs/>
                <w:sz w:val="20"/>
              </w:rPr>
            </w:pPr>
            <w:r w:rsidRPr="00AB5DFA">
              <w:rPr>
                <w:rFonts w:cs="Times New Roman"/>
                <w:i/>
                <w:iCs/>
                <w:sz w:val="20"/>
              </w:rPr>
              <w:t>21</w:t>
            </w:r>
          </w:p>
        </w:tc>
        <w:tc>
          <w:tcPr>
            <w:tcW w:w="1170" w:type="dxa"/>
            <w:shd w:val="clear" w:color="auto" w:fill="auto"/>
          </w:tcPr>
          <w:p w14:paraId="23B5A216" w14:textId="31687D0C" w:rsidR="00556849" w:rsidRPr="00556849" w:rsidRDefault="00556849" w:rsidP="00556849">
            <w:pPr>
              <w:pStyle w:val="acctfourfigures"/>
              <w:tabs>
                <w:tab w:val="clear" w:pos="765"/>
                <w:tab w:val="decimal" w:pos="880"/>
              </w:tabs>
              <w:spacing w:line="220" w:lineRule="exact"/>
              <w:ind w:right="-180"/>
              <w:rPr>
                <w:rFonts w:cs="Times New Roman"/>
                <w:bCs/>
                <w:sz w:val="20"/>
              </w:rPr>
            </w:pPr>
            <w:r w:rsidRPr="0093239C">
              <w:rPr>
                <w:rFonts w:cs="Times New Roman"/>
                <w:bCs/>
                <w:sz w:val="20"/>
                <w:lang w:val="en-US"/>
              </w:rPr>
              <w:t>-</w:t>
            </w:r>
          </w:p>
        </w:tc>
        <w:tc>
          <w:tcPr>
            <w:tcW w:w="270" w:type="dxa"/>
          </w:tcPr>
          <w:p w14:paraId="0A17EBC1" w14:textId="77777777" w:rsidR="00556849" w:rsidRPr="00556849" w:rsidRDefault="00556849" w:rsidP="00556849">
            <w:pPr>
              <w:tabs>
                <w:tab w:val="decimal" w:pos="880"/>
              </w:tabs>
              <w:spacing w:line="220" w:lineRule="exact"/>
              <w:ind w:left="-14" w:right="-180"/>
              <w:rPr>
                <w:rFonts w:cs="Times New Roman"/>
                <w:bCs/>
                <w:sz w:val="20"/>
                <w:rtl/>
                <w:cs/>
                <w:lang w:bidi="th-TH"/>
              </w:rPr>
            </w:pPr>
          </w:p>
        </w:tc>
        <w:tc>
          <w:tcPr>
            <w:tcW w:w="1080" w:type="dxa"/>
            <w:vAlign w:val="bottom"/>
          </w:tcPr>
          <w:p w14:paraId="52BC02B6" w14:textId="10921532" w:rsidR="00556849" w:rsidRPr="00556849" w:rsidRDefault="00556849" w:rsidP="00556849">
            <w:pPr>
              <w:tabs>
                <w:tab w:val="decimal" w:pos="880"/>
              </w:tabs>
              <w:spacing w:line="220" w:lineRule="exact"/>
              <w:ind w:left="-14" w:right="-180"/>
              <w:rPr>
                <w:rFonts w:cs="Times New Roman"/>
                <w:bCs/>
                <w:sz w:val="20"/>
                <w:rtl/>
                <w:cs/>
                <w:lang w:bidi="th-TH"/>
              </w:rPr>
            </w:pPr>
            <w:r w:rsidRPr="0093239C">
              <w:rPr>
                <w:rFonts w:cs="Times New Roman"/>
                <w:bCs/>
                <w:sz w:val="20"/>
                <w:lang w:val="en-US"/>
              </w:rPr>
              <w:t>-</w:t>
            </w:r>
          </w:p>
        </w:tc>
        <w:tc>
          <w:tcPr>
            <w:tcW w:w="270" w:type="dxa"/>
            <w:shd w:val="clear" w:color="auto" w:fill="auto"/>
            <w:vAlign w:val="bottom"/>
          </w:tcPr>
          <w:p w14:paraId="11C0D16B" w14:textId="77777777" w:rsidR="00556849" w:rsidRPr="00556849" w:rsidRDefault="00556849" w:rsidP="00556849">
            <w:pPr>
              <w:tabs>
                <w:tab w:val="decimal" w:pos="880"/>
              </w:tabs>
              <w:spacing w:line="220" w:lineRule="exact"/>
              <w:ind w:left="-14" w:right="-180"/>
              <w:rPr>
                <w:rFonts w:cs="Times New Roman"/>
                <w:bCs/>
                <w:sz w:val="20"/>
                <w:rtl/>
                <w:cs/>
                <w:lang w:bidi="th-TH"/>
              </w:rPr>
            </w:pPr>
          </w:p>
        </w:tc>
        <w:tc>
          <w:tcPr>
            <w:tcW w:w="1148" w:type="dxa"/>
            <w:gridSpan w:val="2"/>
            <w:shd w:val="clear" w:color="auto" w:fill="auto"/>
            <w:vAlign w:val="bottom"/>
          </w:tcPr>
          <w:p w14:paraId="2D2EAC6C" w14:textId="4F43DEDA"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22,757,398</w:t>
            </w:r>
          </w:p>
        </w:tc>
        <w:tc>
          <w:tcPr>
            <w:tcW w:w="238" w:type="dxa"/>
            <w:gridSpan w:val="2"/>
            <w:shd w:val="clear" w:color="auto" w:fill="auto"/>
          </w:tcPr>
          <w:p w14:paraId="729967B3" w14:textId="77777777" w:rsidR="00556849" w:rsidRPr="00556849" w:rsidRDefault="00556849" w:rsidP="00556849">
            <w:pPr>
              <w:tabs>
                <w:tab w:val="decimal" w:pos="880"/>
              </w:tabs>
              <w:spacing w:line="220" w:lineRule="exact"/>
              <w:ind w:left="-14" w:right="-180"/>
              <w:rPr>
                <w:rFonts w:cs="Times New Roman"/>
                <w:bCs/>
                <w:sz w:val="20"/>
                <w:rtl/>
                <w:cs/>
              </w:rPr>
            </w:pPr>
          </w:p>
        </w:tc>
        <w:tc>
          <w:tcPr>
            <w:tcW w:w="1190" w:type="dxa"/>
            <w:gridSpan w:val="2"/>
            <w:shd w:val="clear" w:color="auto" w:fill="auto"/>
            <w:vAlign w:val="bottom"/>
          </w:tcPr>
          <w:p w14:paraId="022C2E46" w14:textId="79C93A2B"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rPr>
              <w:t>22,757,398</w:t>
            </w:r>
          </w:p>
        </w:tc>
        <w:tc>
          <w:tcPr>
            <w:tcW w:w="237" w:type="dxa"/>
            <w:gridSpan w:val="2"/>
            <w:shd w:val="clear" w:color="auto" w:fill="auto"/>
          </w:tcPr>
          <w:p w14:paraId="73F7EACD" w14:textId="77777777" w:rsidR="00556849" w:rsidRPr="00556849" w:rsidRDefault="00556849" w:rsidP="00556849">
            <w:pPr>
              <w:tabs>
                <w:tab w:val="decimal" w:pos="880"/>
              </w:tabs>
              <w:spacing w:line="220" w:lineRule="exact"/>
              <w:ind w:left="-14" w:right="-180"/>
              <w:rPr>
                <w:rFonts w:cs="Times New Roman"/>
                <w:bCs/>
                <w:sz w:val="20"/>
                <w:rtl/>
                <w:cs/>
              </w:rPr>
            </w:pPr>
          </w:p>
        </w:tc>
        <w:tc>
          <w:tcPr>
            <w:tcW w:w="1152" w:type="dxa"/>
            <w:gridSpan w:val="2"/>
            <w:shd w:val="clear" w:color="auto" w:fill="auto"/>
          </w:tcPr>
          <w:p w14:paraId="08F79D3C" w14:textId="37C96FD2"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1E57BA6D" w14:textId="77777777" w:rsidR="00556849" w:rsidRPr="00556849" w:rsidRDefault="00556849" w:rsidP="00556849">
            <w:pPr>
              <w:tabs>
                <w:tab w:val="decimal" w:pos="880"/>
              </w:tabs>
              <w:spacing w:line="220" w:lineRule="exact"/>
              <w:ind w:left="-14" w:right="-180"/>
              <w:rPr>
                <w:rFonts w:cs="Times New Roman"/>
                <w:bCs/>
                <w:sz w:val="20"/>
                <w:rtl/>
                <w:cs/>
              </w:rPr>
            </w:pPr>
          </w:p>
        </w:tc>
        <w:tc>
          <w:tcPr>
            <w:tcW w:w="1177" w:type="dxa"/>
            <w:gridSpan w:val="2"/>
            <w:shd w:val="clear" w:color="auto" w:fill="auto"/>
            <w:vAlign w:val="bottom"/>
          </w:tcPr>
          <w:p w14:paraId="2697A0D8" w14:textId="45D389DB"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22,750,735</w:t>
            </w:r>
          </w:p>
        </w:tc>
        <w:tc>
          <w:tcPr>
            <w:tcW w:w="238" w:type="dxa"/>
            <w:gridSpan w:val="2"/>
            <w:shd w:val="clear" w:color="auto" w:fill="auto"/>
          </w:tcPr>
          <w:p w14:paraId="22024F9E"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4DB52F5F" w14:textId="5F5C63BC"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43" w:type="dxa"/>
            <w:gridSpan w:val="2"/>
            <w:shd w:val="clear" w:color="auto" w:fill="auto"/>
          </w:tcPr>
          <w:p w14:paraId="3AE73A96" w14:textId="77777777" w:rsidR="00556849" w:rsidRPr="00556849" w:rsidRDefault="00556849" w:rsidP="00556849">
            <w:pPr>
              <w:tabs>
                <w:tab w:val="decimal" w:pos="880"/>
              </w:tabs>
              <w:spacing w:line="220" w:lineRule="exact"/>
              <w:ind w:left="-14" w:right="-180"/>
              <w:rPr>
                <w:rFonts w:cs="Times New Roman"/>
                <w:bCs/>
                <w:sz w:val="20"/>
              </w:rPr>
            </w:pPr>
          </w:p>
        </w:tc>
        <w:tc>
          <w:tcPr>
            <w:tcW w:w="1285" w:type="dxa"/>
            <w:gridSpan w:val="2"/>
            <w:shd w:val="clear" w:color="auto" w:fill="auto"/>
            <w:vAlign w:val="bottom"/>
          </w:tcPr>
          <w:p w14:paraId="53BF559F" w14:textId="766B0094"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22,750,735</w:t>
            </w:r>
          </w:p>
        </w:tc>
      </w:tr>
      <w:tr w:rsidR="00556849" w:rsidRPr="00AB5DFA" w14:paraId="06CCEC88" w14:textId="77777777" w:rsidTr="0093239C">
        <w:trPr>
          <w:gridAfter w:val="1"/>
          <w:wAfter w:w="9" w:type="dxa"/>
          <w:cantSplit/>
          <w:trHeight w:val="173"/>
        </w:trPr>
        <w:tc>
          <w:tcPr>
            <w:tcW w:w="2970" w:type="dxa"/>
            <w:shd w:val="clear" w:color="auto" w:fill="auto"/>
            <w:vAlign w:val="bottom"/>
          </w:tcPr>
          <w:p w14:paraId="3D40D995" w14:textId="01E6515E" w:rsidR="00556849" w:rsidRPr="00AB5DFA" w:rsidRDefault="00556849" w:rsidP="00556849">
            <w:pPr>
              <w:tabs>
                <w:tab w:val="left" w:pos="250"/>
              </w:tabs>
              <w:spacing w:line="220" w:lineRule="exact"/>
              <w:ind w:left="-18" w:right="-270"/>
              <w:rPr>
                <w:rFonts w:cs="Times New Roman"/>
                <w:sz w:val="20"/>
              </w:rPr>
            </w:pPr>
            <w:r w:rsidRPr="00AB5DFA">
              <w:rPr>
                <w:rFonts w:cs="Times New Roman"/>
                <w:sz w:val="20"/>
                <w:lang w:bidi="th-TH"/>
              </w:rPr>
              <w:t>Derivatives</w:t>
            </w:r>
          </w:p>
        </w:tc>
        <w:tc>
          <w:tcPr>
            <w:tcW w:w="630" w:type="dxa"/>
            <w:shd w:val="clear" w:color="auto" w:fill="auto"/>
          </w:tcPr>
          <w:p w14:paraId="7BE805A9" w14:textId="7BCC41DC"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10</w:t>
            </w:r>
          </w:p>
        </w:tc>
        <w:tc>
          <w:tcPr>
            <w:tcW w:w="1170" w:type="dxa"/>
            <w:shd w:val="clear" w:color="auto" w:fill="auto"/>
            <w:vAlign w:val="bottom"/>
          </w:tcPr>
          <w:p w14:paraId="0F2E311D"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7A1EDDCE"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tcPr>
          <w:p w14:paraId="0D30117D" w14:textId="77777777" w:rsidR="00556849" w:rsidRPr="00556849" w:rsidRDefault="00556849" w:rsidP="00556849">
            <w:pPr>
              <w:tabs>
                <w:tab w:val="decimal" w:pos="880"/>
              </w:tabs>
              <w:spacing w:line="220" w:lineRule="exact"/>
              <w:ind w:left="-14" w:right="-180"/>
              <w:rPr>
                <w:rFonts w:cs="Times New Roman"/>
                <w:bCs/>
                <w:sz w:val="20"/>
                <w:rtl/>
                <w:cs/>
              </w:rPr>
            </w:pPr>
          </w:p>
        </w:tc>
        <w:tc>
          <w:tcPr>
            <w:tcW w:w="270" w:type="dxa"/>
            <w:shd w:val="clear" w:color="auto" w:fill="auto"/>
            <w:vAlign w:val="bottom"/>
          </w:tcPr>
          <w:p w14:paraId="081BA063"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26E49D61"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2B765A8C"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767C6B32" w14:textId="77777777" w:rsidR="00556849" w:rsidRPr="00556849" w:rsidRDefault="00556849" w:rsidP="00556849">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1E29622A"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34A7A89F"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238" w:type="dxa"/>
            <w:gridSpan w:val="2"/>
            <w:shd w:val="clear" w:color="auto" w:fill="auto"/>
          </w:tcPr>
          <w:p w14:paraId="1EFC9A8E"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5BC1F54D" w14:textId="77777777" w:rsidR="00556849" w:rsidRPr="00556849" w:rsidRDefault="00556849" w:rsidP="00556849">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3AEC8242"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1E4DFE69" w14:textId="77777777" w:rsidR="00556849" w:rsidRPr="00556849" w:rsidRDefault="00556849" w:rsidP="00556849">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3125D338"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1324D35A" w14:textId="77777777" w:rsidR="00556849" w:rsidRPr="00556849"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5D088018" w14:textId="77777777" w:rsidTr="0093239C">
        <w:trPr>
          <w:gridAfter w:val="1"/>
          <w:wAfter w:w="9" w:type="dxa"/>
          <w:cantSplit/>
          <w:trHeight w:val="173"/>
        </w:trPr>
        <w:tc>
          <w:tcPr>
            <w:tcW w:w="2970" w:type="dxa"/>
            <w:shd w:val="clear" w:color="auto" w:fill="auto"/>
          </w:tcPr>
          <w:p w14:paraId="28343E6B" w14:textId="66079666" w:rsidR="00556849" w:rsidRPr="00AB5DFA" w:rsidRDefault="00556849" w:rsidP="008D2489">
            <w:pPr>
              <w:tabs>
                <w:tab w:val="left" w:pos="167"/>
              </w:tabs>
              <w:spacing w:line="220" w:lineRule="exact"/>
              <w:ind w:left="-18" w:right="-270"/>
              <w:rPr>
                <w:rFonts w:cs="Times New Roman"/>
                <w:sz w:val="20"/>
              </w:rPr>
            </w:pPr>
            <w:r w:rsidRPr="00AB5DFA">
              <w:rPr>
                <w:sz w:val="20"/>
                <w:cs/>
                <w:lang w:bidi="th-TH"/>
              </w:rPr>
              <w:t>-</w:t>
            </w:r>
            <w:r w:rsidRPr="00AB5DFA">
              <w:rPr>
                <w:sz w:val="20"/>
                <w:cs/>
                <w:lang w:bidi="th-TH"/>
              </w:rPr>
              <w:tab/>
            </w:r>
            <w:r w:rsidRPr="00AB5DFA">
              <w:rPr>
                <w:rFonts w:cs="Times New Roman"/>
                <w:sz w:val="20"/>
                <w:lang w:bidi="th-TH"/>
              </w:rPr>
              <w:t>Cross-currency interest rate</w:t>
            </w:r>
          </w:p>
        </w:tc>
        <w:tc>
          <w:tcPr>
            <w:tcW w:w="630" w:type="dxa"/>
            <w:shd w:val="clear" w:color="auto" w:fill="auto"/>
          </w:tcPr>
          <w:p w14:paraId="774B518E" w14:textId="77777777" w:rsidR="00556849" w:rsidRPr="00AB5DFA" w:rsidRDefault="00556849" w:rsidP="00556849">
            <w:pPr>
              <w:spacing w:line="220" w:lineRule="exact"/>
              <w:ind w:left="-199" w:right="-201"/>
              <w:jc w:val="center"/>
              <w:rPr>
                <w:rFonts w:cs="Times New Roman"/>
                <w:bCs/>
                <w:i/>
                <w:iCs/>
                <w:sz w:val="20"/>
              </w:rPr>
            </w:pPr>
          </w:p>
        </w:tc>
        <w:tc>
          <w:tcPr>
            <w:tcW w:w="1170" w:type="dxa"/>
            <w:shd w:val="clear" w:color="auto" w:fill="auto"/>
            <w:vAlign w:val="bottom"/>
          </w:tcPr>
          <w:p w14:paraId="1F84BEC2" w14:textId="77777777" w:rsidR="00556849" w:rsidRPr="00556849"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4296C9DB"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tcPr>
          <w:p w14:paraId="2DCAA4EF" w14:textId="77777777" w:rsidR="00556849" w:rsidRPr="00556849" w:rsidRDefault="00556849" w:rsidP="00556849">
            <w:pPr>
              <w:tabs>
                <w:tab w:val="decimal" w:pos="880"/>
              </w:tabs>
              <w:spacing w:line="220" w:lineRule="exact"/>
              <w:ind w:left="-14" w:right="-180"/>
              <w:rPr>
                <w:rFonts w:cs="Times New Roman"/>
                <w:bCs/>
                <w:sz w:val="20"/>
                <w:rtl/>
                <w:cs/>
              </w:rPr>
            </w:pPr>
          </w:p>
        </w:tc>
        <w:tc>
          <w:tcPr>
            <w:tcW w:w="270" w:type="dxa"/>
            <w:shd w:val="clear" w:color="auto" w:fill="auto"/>
            <w:vAlign w:val="bottom"/>
          </w:tcPr>
          <w:p w14:paraId="52263E83"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203911B1" w14:textId="77777777" w:rsidR="00556849" w:rsidRPr="00556849"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48686E92"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6966A483" w14:textId="77777777" w:rsidR="00556849" w:rsidRPr="00556849" w:rsidRDefault="00556849" w:rsidP="00556849">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21C22EC0"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31884A93"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238" w:type="dxa"/>
            <w:gridSpan w:val="2"/>
            <w:shd w:val="clear" w:color="auto" w:fill="auto"/>
          </w:tcPr>
          <w:p w14:paraId="54A1C68A"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5D4A6D81" w14:textId="77777777" w:rsidR="00556849" w:rsidRPr="00556849" w:rsidRDefault="00556849" w:rsidP="00556849">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0B57D1BF"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431644BC" w14:textId="77777777" w:rsidR="00556849" w:rsidRPr="00556849" w:rsidRDefault="00556849" w:rsidP="00556849">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4857AA8D"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6636BD49" w14:textId="77777777" w:rsidR="00556849" w:rsidRPr="00556849"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0B36522D" w14:textId="77777777" w:rsidTr="0093239C">
        <w:trPr>
          <w:gridAfter w:val="1"/>
          <w:wAfter w:w="9" w:type="dxa"/>
          <w:cantSplit/>
          <w:trHeight w:val="173"/>
        </w:trPr>
        <w:tc>
          <w:tcPr>
            <w:tcW w:w="2970" w:type="dxa"/>
            <w:shd w:val="clear" w:color="auto" w:fill="auto"/>
            <w:vAlign w:val="bottom"/>
          </w:tcPr>
          <w:p w14:paraId="5B5E91EF" w14:textId="6D9308FE" w:rsidR="00556849" w:rsidRPr="00AB5DFA" w:rsidRDefault="009D5E43" w:rsidP="00556849">
            <w:pPr>
              <w:tabs>
                <w:tab w:val="left" w:pos="250"/>
              </w:tabs>
              <w:spacing w:line="220" w:lineRule="exact"/>
              <w:ind w:left="-18" w:right="-270"/>
              <w:rPr>
                <w:rFonts w:cs="Times New Roman"/>
                <w:sz w:val="20"/>
              </w:rPr>
            </w:pPr>
            <w:r w:rsidRPr="00AB5DFA">
              <w:rPr>
                <w:sz w:val="20"/>
                <w:cs/>
                <w:lang w:bidi="th-TH"/>
              </w:rPr>
              <w:tab/>
            </w:r>
            <w:r>
              <w:rPr>
                <w:sz w:val="20"/>
                <w:lang w:bidi="th-TH"/>
              </w:rPr>
              <w:t xml:space="preserve">   </w:t>
            </w:r>
            <w:r w:rsidR="00556849" w:rsidRPr="00AB5DFA">
              <w:rPr>
                <w:rFonts w:cs="Times New Roman"/>
                <w:sz w:val="20"/>
                <w:lang w:bidi="th-TH"/>
              </w:rPr>
              <w:t>swaps</w:t>
            </w:r>
          </w:p>
        </w:tc>
        <w:tc>
          <w:tcPr>
            <w:tcW w:w="630" w:type="dxa"/>
            <w:shd w:val="clear" w:color="auto" w:fill="auto"/>
            <w:vAlign w:val="bottom"/>
          </w:tcPr>
          <w:p w14:paraId="56116C58" w14:textId="77777777" w:rsidR="00556849" w:rsidRPr="00AB5DFA" w:rsidRDefault="00556849" w:rsidP="0093239C">
            <w:pPr>
              <w:spacing w:line="220" w:lineRule="exact"/>
              <w:ind w:left="-199" w:right="-201"/>
              <w:rPr>
                <w:rFonts w:cs="Times New Roman"/>
                <w:bCs/>
                <w:i/>
                <w:iCs/>
                <w:sz w:val="20"/>
              </w:rPr>
            </w:pPr>
          </w:p>
        </w:tc>
        <w:tc>
          <w:tcPr>
            <w:tcW w:w="1170" w:type="dxa"/>
            <w:shd w:val="clear" w:color="auto" w:fill="auto"/>
            <w:vAlign w:val="bottom"/>
          </w:tcPr>
          <w:p w14:paraId="757642BC" w14:textId="6CAD9C66"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152,106</w:t>
            </w:r>
          </w:p>
        </w:tc>
        <w:tc>
          <w:tcPr>
            <w:tcW w:w="270" w:type="dxa"/>
            <w:vAlign w:val="bottom"/>
          </w:tcPr>
          <w:p w14:paraId="54EB0D2C"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vAlign w:val="bottom"/>
          </w:tcPr>
          <w:p w14:paraId="586539F5" w14:textId="5B55DAF5" w:rsidR="00556849" w:rsidRPr="00556849" w:rsidRDefault="00556849" w:rsidP="00556849">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3E6D5833"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03DD8176" w14:textId="07BDC40C"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vAlign w:val="bottom"/>
          </w:tcPr>
          <w:p w14:paraId="63BC32AE"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45F11A7F" w14:textId="1616A813"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lang w:val="en-US"/>
              </w:rPr>
              <w:t>152,106</w:t>
            </w:r>
          </w:p>
        </w:tc>
        <w:tc>
          <w:tcPr>
            <w:tcW w:w="237" w:type="dxa"/>
            <w:gridSpan w:val="2"/>
            <w:shd w:val="clear" w:color="auto" w:fill="auto"/>
            <w:vAlign w:val="bottom"/>
          </w:tcPr>
          <w:p w14:paraId="4D925972"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vAlign w:val="bottom"/>
          </w:tcPr>
          <w:p w14:paraId="027E460E" w14:textId="29E7CD11" w:rsidR="00556849" w:rsidRPr="00556849" w:rsidRDefault="00556849" w:rsidP="00556849">
            <w:pPr>
              <w:tabs>
                <w:tab w:val="decimal" w:pos="880"/>
              </w:tabs>
              <w:spacing w:line="220" w:lineRule="exact"/>
              <w:ind w:left="-14" w:right="-180"/>
              <w:rPr>
                <w:rFonts w:cs="Times New Roman"/>
                <w:bCs/>
                <w:sz w:val="20"/>
                <w:lang w:bidi="th-TH"/>
              </w:rPr>
            </w:pPr>
            <w:r w:rsidRPr="0093239C">
              <w:rPr>
                <w:rFonts w:cs="Times New Roman"/>
                <w:bCs/>
                <w:sz w:val="20"/>
              </w:rPr>
              <w:t>-</w:t>
            </w:r>
          </w:p>
        </w:tc>
        <w:tc>
          <w:tcPr>
            <w:tcW w:w="238" w:type="dxa"/>
            <w:gridSpan w:val="2"/>
            <w:shd w:val="clear" w:color="auto" w:fill="auto"/>
            <w:vAlign w:val="bottom"/>
          </w:tcPr>
          <w:p w14:paraId="4152402E"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vAlign w:val="bottom"/>
          </w:tcPr>
          <w:p w14:paraId="0B750E4A" w14:textId="3CB2BEF2"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lang w:val="en-US"/>
              </w:rPr>
              <w:t>152,106</w:t>
            </w:r>
          </w:p>
        </w:tc>
        <w:tc>
          <w:tcPr>
            <w:tcW w:w="238" w:type="dxa"/>
            <w:gridSpan w:val="2"/>
            <w:shd w:val="clear" w:color="auto" w:fill="auto"/>
            <w:vAlign w:val="bottom"/>
          </w:tcPr>
          <w:p w14:paraId="24B1F4BE"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vAlign w:val="bottom"/>
          </w:tcPr>
          <w:p w14:paraId="5A06D7EA" w14:textId="272E91D0"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36" w:type="dxa"/>
            <w:gridSpan w:val="2"/>
            <w:shd w:val="clear" w:color="auto" w:fill="auto"/>
            <w:vAlign w:val="bottom"/>
          </w:tcPr>
          <w:p w14:paraId="5396235E"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vAlign w:val="bottom"/>
          </w:tcPr>
          <w:p w14:paraId="41D7B48D" w14:textId="53AEEB08"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152,106</w:t>
            </w:r>
          </w:p>
        </w:tc>
      </w:tr>
      <w:tr w:rsidR="00556849" w:rsidRPr="00AB5DFA" w14:paraId="7D3D7B01" w14:textId="77777777" w:rsidTr="0093239C">
        <w:trPr>
          <w:gridAfter w:val="1"/>
          <w:wAfter w:w="9" w:type="dxa"/>
          <w:cantSplit/>
          <w:trHeight w:val="173"/>
        </w:trPr>
        <w:tc>
          <w:tcPr>
            <w:tcW w:w="2970" w:type="dxa"/>
            <w:shd w:val="clear" w:color="auto" w:fill="auto"/>
            <w:vAlign w:val="bottom"/>
          </w:tcPr>
          <w:p w14:paraId="58BD68FE" w14:textId="77777777" w:rsidR="00556849" w:rsidRPr="00AB5DFA" w:rsidRDefault="00556849" w:rsidP="00556849">
            <w:pPr>
              <w:tabs>
                <w:tab w:val="left" w:pos="250"/>
              </w:tabs>
              <w:spacing w:line="220" w:lineRule="exact"/>
              <w:ind w:left="-18" w:right="-270"/>
              <w:rPr>
                <w:rFonts w:cs="Times New Roman"/>
                <w:sz w:val="20"/>
              </w:rPr>
            </w:pPr>
            <w:r w:rsidRPr="00AB5DFA">
              <w:rPr>
                <w:rFonts w:cs="Times New Roman"/>
                <w:sz w:val="20"/>
              </w:rPr>
              <w:t>Debt issued and borrowings</w:t>
            </w:r>
          </w:p>
        </w:tc>
        <w:tc>
          <w:tcPr>
            <w:tcW w:w="630" w:type="dxa"/>
            <w:shd w:val="clear" w:color="auto" w:fill="auto"/>
            <w:vAlign w:val="bottom"/>
          </w:tcPr>
          <w:p w14:paraId="7571C631"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bCs/>
                <w:i/>
                <w:iCs/>
                <w:sz w:val="20"/>
              </w:rPr>
              <w:t>22</w:t>
            </w:r>
          </w:p>
        </w:tc>
        <w:tc>
          <w:tcPr>
            <w:tcW w:w="1170" w:type="dxa"/>
            <w:shd w:val="clear" w:color="auto" w:fill="auto"/>
          </w:tcPr>
          <w:p w14:paraId="28CD318D" w14:textId="787B7FBF" w:rsidR="00556849" w:rsidRPr="00556849" w:rsidRDefault="00556849" w:rsidP="00556849">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w:t>
            </w:r>
          </w:p>
        </w:tc>
        <w:tc>
          <w:tcPr>
            <w:tcW w:w="270" w:type="dxa"/>
          </w:tcPr>
          <w:p w14:paraId="62F2A97D" w14:textId="77777777" w:rsidR="00556849" w:rsidRPr="00556849" w:rsidRDefault="00556849" w:rsidP="00556849">
            <w:pPr>
              <w:tabs>
                <w:tab w:val="decimal" w:pos="880"/>
              </w:tabs>
              <w:spacing w:line="220" w:lineRule="exact"/>
              <w:ind w:left="-14" w:right="-180"/>
              <w:rPr>
                <w:rFonts w:cs="Times New Roman"/>
                <w:bCs/>
                <w:sz w:val="20"/>
                <w:rtl/>
                <w:cs/>
              </w:rPr>
            </w:pPr>
          </w:p>
        </w:tc>
        <w:tc>
          <w:tcPr>
            <w:tcW w:w="1080" w:type="dxa"/>
            <w:vAlign w:val="bottom"/>
          </w:tcPr>
          <w:p w14:paraId="125D1441" w14:textId="34E0CD88" w:rsidR="00556849" w:rsidRPr="00556849" w:rsidRDefault="00556849" w:rsidP="00556849">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17DEAE0C" w14:textId="77777777" w:rsidR="00556849" w:rsidRPr="00556849" w:rsidRDefault="00556849" w:rsidP="00556849">
            <w:pPr>
              <w:tabs>
                <w:tab w:val="decimal" w:pos="880"/>
              </w:tabs>
              <w:spacing w:line="220" w:lineRule="exact"/>
              <w:ind w:left="-14" w:right="-180"/>
              <w:rPr>
                <w:rFonts w:cs="Times New Roman"/>
                <w:bCs/>
                <w:sz w:val="20"/>
                <w:rtl/>
                <w:cs/>
              </w:rPr>
            </w:pPr>
          </w:p>
        </w:tc>
        <w:tc>
          <w:tcPr>
            <w:tcW w:w="1139" w:type="dxa"/>
            <w:shd w:val="clear" w:color="auto" w:fill="auto"/>
            <w:vAlign w:val="bottom"/>
          </w:tcPr>
          <w:p w14:paraId="54C7D12F" w14:textId="2F3999B9" w:rsidR="00556849" w:rsidRPr="00556849" w:rsidRDefault="00556849" w:rsidP="00556849">
            <w:pPr>
              <w:pStyle w:val="acctfourfigures"/>
              <w:tabs>
                <w:tab w:val="clear" w:pos="765"/>
                <w:tab w:val="decimal" w:pos="967"/>
              </w:tabs>
              <w:spacing w:line="220" w:lineRule="exact"/>
              <w:ind w:left="-14" w:right="-180"/>
              <w:rPr>
                <w:rFonts w:cs="Times New Roman"/>
                <w:bCs/>
                <w:sz w:val="20"/>
              </w:rPr>
            </w:pPr>
            <w:r w:rsidRPr="0093239C">
              <w:rPr>
                <w:rFonts w:cs="Times New Roman"/>
                <w:bCs/>
                <w:sz w:val="20"/>
                <w:lang w:bidi="th-TH"/>
              </w:rPr>
              <w:t>2,611,763</w:t>
            </w:r>
          </w:p>
        </w:tc>
        <w:tc>
          <w:tcPr>
            <w:tcW w:w="238" w:type="dxa"/>
            <w:gridSpan w:val="2"/>
            <w:shd w:val="clear" w:color="auto" w:fill="auto"/>
          </w:tcPr>
          <w:p w14:paraId="10B0D537"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6AF049FD" w14:textId="4FCB1457" w:rsidR="00556849" w:rsidRPr="00556849" w:rsidRDefault="00556849" w:rsidP="00556849">
            <w:pPr>
              <w:pStyle w:val="acctfourfigures"/>
              <w:tabs>
                <w:tab w:val="clear" w:pos="765"/>
                <w:tab w:val="decimal" w:pos="970"/>
              </w:tabs>
              <w:spacing w:line="220" w:lineRule="exact"/>
              <w:ind w:left="-14" w:right="-180"/>
              <w:rPr>
                <w:rFonts w:cs="Times New Roman"/>
                <w:bCs/>
                <w:sz w:val="20"/>
              </w:rPr>
            </w:pPr>
            <w:r w:rsidRPr="0093239C">
              <w:rPr>
                <w:rFonts w:cs="Times New Roman"/>
                <w:bCs/>
                <w:sz w:val="20"/>
                <w:lang w:bidi="th-TH"/>
              </w:rPr>
              <w:t>2,611,763</w:t>
            </w:r>
          </w:p>
        </w:tc>
        <w:tc>
          <w:tcPr>
            <w:tcW w:w="237" w:type="dxa"/>
            <w:gridSpan w:val="2"/>
            <w:shd w:val="clear" w:color="auto" w:fill="auto"/>
          </w:tcPr>
          <w:p w14:paraId="1F5352CB"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5A9BEE2A" w14:textId="3CD8280B" w:rsidR="00556849" w:rsidRPr="00556849" w:rsidRDefault="00556849" w:rsidP="00556849">
            <w:pPr>
              <w:tabs>
                <w:tab w:val="decimal" w:pos="880"/>
              </w:tabs>
              <w:spacing w:line="220" w:lineRule="exact"/>
              <w:ind w:left="-14" w:right="-180"/>
              <w:rPr>
                <w:rFonts w:cs="Times New Roman"/>
                <w:bCs/>
                <w:sz w:val="20"/>
                <w:lang w:bidi="th-TH"/>
              </w:rPr>
            </w:pPr>
            <w:r w:rsidRPr="0093239C">
              <w:rPr>
                <w:rFonts w:cs="Times New Roman"/>
                <w:bCs/>
                <w:sz w:val="20"/>
              </w:rPr>
              <w:t>-</w:t>
            </w:r>
          </w:p>
        </w:tc>
        <w:tc>
          <w:tcPr>
            <w:tcW w:w="238" w:type="dxa"/>
            <w:gridSpan w:val="2"/>
            <w:shd w:val="clear" w:color="auto" w:fill="auto"/>
          </w:tcPr>
          <w:p w14:paraId="2B0CB8D8"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221C0C6A" w14:textId="4B85110D" w:rsidR="00556849" w:rsidRPr="00556849" w:rsidRDefault="00556849" w:rsidP="00556849">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2914FF19" w14:textId="77777777" w:rsidR="00556849" w:rsidRPr="00556849" w:rsidRDefault="00556849" w:rsidP="00556849">
            <w:pPr>
              <w:tabs>
                <w:tab w:val="decimal" w:pos="880"/>
              </w:tabs>
              <w:spacing w:line="220" w:lineRule="exact"/>
              <w:ind w:left="-14" w:right="-180"/>
              <w:rPr>
                <w:rFonts w:cs="Times New Roman"/>
                <w:bCs/>
                <w:sz w:val="20"/>
              </w:rPr>
            </w:pPr>
          </w:p>
        </w:tc>
        <w:tc>
          <w:tcPr>
            <w:tcW w:w="1227" w:type="dxa"/>
            <w:gridSpan w:val="2"/>
            <w:shd w:val="clear" w:color="auto" w:fill="auto"/>
          </w:tcPr>
          <w:p w14:paraId="258B2B97" w14:textId="4AEBFE82" w:rsidR="00556849" w:rsidRPr="00556849" w:rsidRDefault="00556849" w:rsidP="00556849">
            <w:pPr>
              <w:pStyle w:val="acctfourfigures"/>
              <w:tabs>
                <w:tab w:val="clear" w:pos="765"/>
                <w:tab w:val="decimal" w:pos="960"/>
              </w:tabs>
              <w:spacing w:line="220" w:lineRule="exact"/>
              <w:ind w:left="-14" w:right="-180"/>
              <w:rPr>
                <w:rFonts w:cs="Times New Roman"/>
                <w:bCs/>
                <w:sz w:val="20"/>
              </w:rPr>
            </w:pPr>
            <w:r w:rsidRPr="0093239C">
              <w:rPr>
                <w:rFonts w:cs="Times New Roman"/>
                <w:bCs/>
                <w:sz w:val="20"/>
                <w:lang w:val="en-US"/>
              </w:rPr>
              <w:t>2,546,125</w:t>
            </w:r>
          </w:p>
        </w:tc>
        <w:tc>
          <w:tcPr>
            <w:tcW w:w="236" w:type="dxa"/>
            <w:gridSpan w:val="2"/>
            <w:shd w:val="clear" w:color="auto" w:fill="auto"/>
          </w:tcPr>
          <w:p w14:paraId="6713FA99" w14:textId="77777777" w:rsidR="00556849" w:rsidRPr="00556849" w:rsidRDefault="00556849" w:rsidP="00556849">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0481A903" w14:textId="5A8F9273" w:rsidR="00556849" w:rsidRPr="00556849" w:rsidRDefault="00556849" w:rsidP="00556849">
            <w:pPr>
              <w:pStyle w:val="acctfourfigures"/>
              <w:tabs>
                <w:tab w:val="clear" w:pos="765"/>
                <w:tab w:val="decimal" w:pos="1020"/>
              </w:tabs>
              <w:spacing w:line="220" w:lineRule="exact"/>
              <w:ind w:left="-14" w:right="-180"/>
              <w:rPr>
                <w:rFonts w:cs="Times New Roman"/>
                <w:bCs/>
                <w:sz w:val="20"/>
              </w:rPr>
            </w:pPr>
            <w:r w:rsidRPr="0093239C">
              <w:rPr>
                <w:rFonts w:cs="Times New Roman"/>
                <w:bCs/>
                <w:sz w:val="20"/>
                <w:lang w:val="en-US"/>
              </w:rPr>
              <w:t>2,546,125</w:t>
            </w:r>
          </w:p>
        </w:tc>
      </w:tr>
      <w:tr w:rsidR="00556849" w:rsidRPr="00AB5DFA" w14:paraId="5F4380A9" w14:textId="77777777" w:rsidTr="00080F43">
        <w:trPr>
          <w:gridAfter w:val="1"/>
          <w:wAfter w:w="9" w:type="dxa"/>
          <w:cantSplit/>
          <w:trHeight w:val="209"/>
        </w:trPr>
        <w:tc>
          <w:tcPr>
            <w:tcW w:w="2970" w:type="dxa"/>
            <w:shd w:val="clear" w:color="auto" w:fill="auto"/>
          </w:tcPr>
          <w:p w14:paraId="3AA4C7EE" w14:textId="77777777" w:rsidR="00556849" w:rsidRPr="00AB5DFA" w:rsidRDefault="00556849" w:rsidP="00556849">
            <w:pPr>
              <w:rPr>
                <w:rFonts w:cs="Times New Roman"/>
                <w:b/>
                <w:bCs/>
                <w:sz w:val="20"/>
                <w:lang w:bidi="th-TH"/>
              </w:rPr>
            </w:pPr>
          </w:p>
        </w:tc>
        <w:tc>
          <w:tcPr>
            <w:tcW w:w="630" w:type="dxa"/>
            <w:shd w:val="clear" w:color="auto" w:fill="auto"/>
          </w:tcPr>
          <w:p w14:paraId="5E96C4F5" w14:textId="77777777" w:rsidR="00556849" w:rsidRPr="00AB5DFA" w:rsidRDefault="00556849" w:rsidP="00556849">
            <w:pPr>
              <w:pStyle w:val="acctfourfigures"/>
              <w:tabs>
                <w:tab w:val="clear" w:pos="765"/>
                <w:tab w:val="decimal" w:pos="856"/>
              </w:tabs>
              <w:spacing w:line="220" w:lineRule="exact"/>
              <w:ind w:left="-199" w:right="-201"/>
              <w:rPr>
                <w:rFonts w:cs="Times New Roman"/>
                <w:bCs/>
                <w:i/>
                <w:iCs/>
                <w:sz w:val="20"/>
              </w:rPr>
            </w:pPr>
          </w:p>
        </w:tc>
        <w:tc>
          <w:tcPr>
            <w:tcW w:w="1170" w:type="dxa"/>
            <w:shd w:val="clear" w:color="auto" w:fill="auto"/>
            <w:vAlign w:val="bottom"/>
          </w:tcPr>
          <w:p w14:paraId="590EE07E"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2AC7146C"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tl/>
                <w:cs/>
              </w:rPr>
            </w:pPr>
          </w:p>
        </w:tc>
        <w:tc>
          <w:tcPr>
            <w:tcW w:w="1080" w:type="dxa"/>
          </w:tcPr>
          <w:p w14:paraId="32673420"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tl/>
                <w:cs/>
              </w:rPr>
            </w:pPr>
          </w:p>
        </w:tc>
        <w:tc>
          <w:tcPr>
            <w:tcW w:w="270" w:type="dxa"/>
            <w:shd w:val="clear" w:color="auto" w:fill="auto"/>
          </w:tcPr>
          <w:p w14:paraId="3C476EA4"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tl/>
                <w:cs/>
              </w:rPr>
            </w:pPr>
          </w:p>
        </w:tc>
        <w:tc>
          <w:tcPr>
            <w:tcW w:w="1139" w:type="dxa"/>
            <w:shd w:val="clear" w:color="auto" w:fill="auto"/>
            <w:vAlign w:val="bottom"/>
          </w:tcPr>
          <w:p w14:paraId="1B6C5A34" w14:textId="77777777" w:rsidR="00556849" w:rsidRPr="00AB5DFA" w:rsidRDefault="00556849" w:rsidP="00556849">
            <w:pPr>
              <w:pStyle w:val="acctfourfigures"/>
              <w:tabs>
                <w:tab w:val="clear" w:pos="765"/>
                <w:tab w:val="decimal" w:pos="856"/>
                <w:tab w:val="decimal" w:pos="967"/>
              </w:tabs>
              <w:spacing w:line="220" w:lineRule="exact"/>
              <w:ind w:left="-14" w:right="-180"/>
              <w:rPr>
                <w:rFonts w:cs="Times New Roman"/>
                <w:bCs/>
                <w:sz w:val="20"/>
              </w:rPr>
            </w:pPr>
          </w:p>
        </w:tc>
        <w:tc>
          <w:tcPr>
            <w:tcW w:w="238" w:type="dxa"/>
            <w:gridSpan w:val="2"/>
            <w:shd w:val="clear" w:color="auto" w:fill="auto"/>
          </w:tcPr>
          <w:p w14:paraId="26CD4174" w14:textId="77777777" w:rsidR="00556849" w:rsidRPr="0093239C" w:rsidRDefault="00556849" w:rsidP="00556849">
            <w:pPr>
              <w:pStyle w:val="acctfourfigures"/>
              <w:tabs>
                <w:tab w:val="clear" w:pos="765"/>
                <w:tab w:val="decimal" w:pos="856"/>
              </w:tabs>
              <w:spacing w:line="220" w:lineRule="exact"/>
              <w:ind w:left="-14" w:right="-180"/>
              <w:rPr>
                <w:rFonts w:cstheme="minorBidi"/>
                <w:bCs/>
                <w:sz w:val="20"/>
                <w:szCs w:val="25"/>
                <w:lang w:bidi="th-TH"/>
              </w:rPr>
            </w:pPr>
          </w:p>
        </w:tc>
        <w:tc>
          <w:tcPr>
            <w:tcW w:w="1190" w:type="dxa"/>
            <w:gridSpan w:val="2"/>
            <w:shd w:val="clear" w:color="auto" w:fill="auto"/>
            <w:vAlign w:val="bottom"/>
          </w:tcPr>
          <w:p w14:paraId="2B54BA56"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237" w:type="dxa"/>
            <w:gridSpan w:val="2"/>
            <w:shd w:val="clear" w:color="auto" w:fill="auto"/>
          </w:tcPr>
          <w:p w14:paraId="6C7D3BBF"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52" w:type="dxa"/>
            <w:gridSpan w:val="2"/>
            <w:shd w:val="clear" w:color="auto" w:fill="auto"/>
          </w:tcPr>
          <w:p w14:paraId="1B6A0BAB"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238" w:type="dxa"/>
            <w:gridSpan w:val="2"/>
            <w:shd w:val="clear" w:color="auto" w:fill="auto"/>
          </w:tcPr>
          <w:p w14:paraId="4E4E6D92"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77" w:type="dxa"/>
            <w:gridSpan w:val="2"/>
            <w:shd w:val="clear" w:color="auto" w:fill="auto"/>
            <w:vAlign w:val="bottom"/>
          </w:tcPr>
          <w:p w14:paraId="31CE5AB3" w14:textId="77777777" w:rsidR="00556849" w:rsidRPr="00AB5DFA" w:rsidRDefault="00556849" w:rsidP="00556849">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547A44A4"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227" w:type="dxa"/>
            <w:gridSpan w:val="2"/>
            <w:shd w:val="clear" w:color="auto" w:fill="auto"/>
          </w:tcPr>
          <w:p w14:paraId="71A82995" w14:textId="77777777" w:rsidR="00556849" w:rsidRPr="00AB5DFA" w:rsidRDefault="00556849" w:rsidP="00556849">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5B502972"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292" w:type="dxa"/>
            <w:gridSpan w:val="2"/>
            <w:shd w:val="clear" w:color="auto" w:fill="auto"/>
            <w:vAlign w:val="bottom"/>
          </w:tcPr>
          <w:p w14:paraId="2D52DF0B"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2A4BD494" w14:textId="77777777" w:rsidTr="00080F43">
        <w:trPr>
          <w:gridAfter w:val="1"/>
          <w:wAfter w:w="9" w:type="dxa"/>
          <w:cantSplit/>
        </w:trPr>
        <w:tc>
          <w:tcPr>
            <w:tcW w:w="2970" w:type="dxa"/>
            <w:shd w:val="clear" w:color="auto" w:fill="auto"/>
          </w:tcPr>
          <w:p w14:paraId="3BABC12A" w14:textId="733204BE"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sz w:val="20"/>
                <w:lang w:bidi="th-TH"/>
              </w:rPr>
              <w:t>2022</w:t>
            </w:r>
          </w:p>
        </w:tc>
        <w:tc>
          <w:tcPr>
            <w:tcW w:w="630" w:type="dxa"/>
            <w:shd w:val="clear" w:color="auto" w:fill="auto"/>
          </w:tcPr>
          <w:p w14:paraId="471E4611"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6F72E3E6" w14:textId="77777777" w:rsidR="00556849" w:rsidRPr="00AB5DFA" w:rsidRDefault="00556849" w:rsidP="00556849">
            <w:pPr>
              <w:tabs>
                <w:tab w:val="decimal" w:pos="880"/>
              </w:tabs>
              <w:spacing w:line="220" w:lineRule="exact"/>
              <w:ind w:left="-14" w:right="-180"/>
              <w:rPr>
                <w:rFonts w:cstheme="minorBidi"/>
                <w:bCs/>
                <w:sz w:val="20"/>
                <w:szCs w:val="25"/>
                <w:lang w:val="en-US" w:bidi="th-TH"/>
              </w:rPr>
            </w:pPr>
          </w:p>
        </w:tc>
        <w:tc>
          <w:tcPr>
            <w:tcW w:w="270" w:type="dxa"/>
          </w:tcPr>
          <w:p w14:paraId="259DD3B6"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32CFA8FC" w14:textId="77777777" w:rsidR="00556849" w:rsidRPr="00AB5DFA" w:rsidRDefault="00556849" w:rsidP="00556849">
            <w:pPr>
              <w:tabs>
                <w:tab w:val="decimal" w:pos="856"/>
              </w:tabs>
              <w:spacing w:line="220" w:lineRule="exact"/>
              <w:ind w:left="-14" w:right="-180"/>
              <w:rPr>
                <w:rFonts w:cs="Times New Roman"/>
                <w:bCs/>
                <w:sz w:val="20"/>
                <w:rtl/>
                <w:cs/>
              </w:rPr>
            </w:pPr>
          </w:p>
        </w:tc>
        <w:tc>
          <w:tcPr>
            <w:tcW w:w="270" w:type="dxa"/>
            <w:shd w:val="clear" w:color="auto" w:fill="auto"/>
          </w:tcPr>
          <w:p w14:paraId="6392AA67"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0CA02FFA"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785D3547" w14:textId="77777777" w:rsidR="00556849" w:rsidRPr="00AB5DFA" w:rsidRDefault="00556849" w:rsidP="00556849">
            <w:pPr>
              <w:tabs>
                <w:tab w:val="decimal" w:pos="970"/>
              </w:tabs>
              <w:spacing w:line="220" w:lineRule="exact"/>
              <w:ind w:left="-14" w:right="-180"/>
              <w:rPr>
                <w:rFonts w:cs="Times New Roman"/>
                <w:bCs/>
                <w:sz w:val="20"/>
              </w:rPr>
            </w:pPr>
          </w:p>
        </w:tc>
        <w:tc>
          <w:tcPr>
            <w:tcW w:w="1190" w:type="dxa"/>
            <w:gridSpan w:val="2"/>
            <w:shd w:val="clear" w:color="auto" w:fill="auto"/>
            <w:vAlign w:val="bottom"/>
          </w:tcPr>
          <w:p w14:paraId="2AD1CC1F"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4D908752" w14:textId="77777777" w:rsidR="00556849" w:rsidRPr="00AB5DFA" w:rsidRDefault="00556849" w:rsidP="00556849">
            <w:pPr>
              <w:tabs>
                <w:tab w:val="decimal" w:pos="970"/>
              </w:tabs>
              <w:spacing w:line="220" w:lineRule="exact"/>
              <w:ind w:left="-14" w:right="-180"/>
              <w:rPr>
                <w:rFonts w:cs="Times New Roman"/>
                <w:bCs/>
                <w:sz w:val="20"/>
              </w:rPr>
            </w:pPr>
          </w:p>
        </w:tc>
        <w:tc>
          <w:tcPr>
            <w:tcW w:w="1152" w:type="dxa"/>
            <w:gridSpan w:val="2"/>
            <w:shd w:val="clear" w:color="auto" w:fill="auto"/>
            <w:vAlign w:val="bottom"/>
          </w:tcPr>
          <w:p w14:paraId="3CA42842" w14:textId="77777777" w:rsidR="00556849" w:rsidRPr="00AB5DFA" w:rsidRDefault="00556849" w:rsidP="00556849">
            <w:pPr>
              <w:tabs>
                <w:tab w:val="decimal" w:pos="917"/>
              </w:tabs>
              <w:spacing w:line="220" w:lineRule="exact"/>
              <w:ind w:left="-14" w:right="-180"/>
              <w:rPr>
                <w:rFonts w:cs="Times New Roman"/>
                <w:bCs/>
                <w:sz w:val="20"/>
              </w:rPr>
            </w:pPr>
          </w:p>
        </w:tc>
        <w:tc>
          <w:tcPr>
            <w:tcW w:w="238" w:type="dxa"/>
            <w:gridSpan w:val="2"/>
            <w:shd w:val="clear" w:color="auto" w:fill="auto"/>
          </w:tcPr>
          <w:p w14:paraId="00A95328" w14:textId="77777777" w:rsidR="00556849" w:rsidRPr="00AB5DFA" w:rsidRDefault="00556849" w:rsidP="00556849">
            <w:pPr>
              <w:tabs>
                <w:tab w:val="decimal" w:pos="970"/>
              </w:tabs>
              <w:spacing w:line="220" w:lineRule="exact"/>
              <w:ind w:left="-14" w:right="-180"/>
              <w:rPr>
                <w:rFonts w:cs="Times New Roman"/>
                <w:bCs/>
                <w:sz w:val="20"/>
              </w:rPr>
            </w:pPr>
          </w:p>
        </w:tc>
        <w:tc>
          <w:tcPr>
            <w:tcW w:w="1177" w:type="dxa"/>
            <w:gridSpan w:val="2"/>
            <w:shd w:val="clear" w:color="auto" w:fill="auto"/>
            <w:vAlign w:val="bottom"/>
          </w:tcPr>
          <w:p w14:paraId="7AE7DD93" w14:textId="77777777" w:rsidR="00556849" w:rsidRPr="00AB5DFA" w:rsidRDefault="00556849" w:rsidP="00556849">
            <w:pPr>
              <w:tabs>
                <w:tab w:val="decimal" w:pos="940"/>
                <w:tab w:val="decimal" w:pos="1003"/>
              </w:tabs>
              <w:spacing w:line="220" w:lineRule="exact"/>
              <w:ind w:left="-14" w:right="-180"/>
              <w:rPr>
                <w:rFonts w:cs="Times New Roman"/>
                <w:bCs/>
                <w:sz w:val="20"/>
              </w:rPr>
            </w:pPr>
          </w:p>
        </w:tc>
        <w:tc>
          <w:tcPr>
            <w:tcW w:w="238" w:type="dxa"/>
            <w:gridSpan w:val="2"/>
            <w:shd w:val="clear" w:color="auto" w:fill="auto"/>
          </w:tcPr>
          <w:p w14:paraId="2C2C4B83"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3A59B064"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1DD0B0F7"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6A21B5E4"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2DA64733" w14:textId="77777777" w:rsidTr="00080F43">
        <w:trPr>
          <w:gridAfter w:val="1"/>
          <w:wAfter w:w="9" w:type="dxa"/>
          <w:cantSplit/>
        </w:trPr>
        <w:tc>
          <w:tcPr>
            <w:tcW w:w="2970" w:type="dxa"/>
            <w:shd w:val="clear" w:color="auto" w:fill="auto"/>
          </w:tcPr>
          <w:p w14:paraId="3A27090F"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assets</w:t>
            </w:r>
          </w:p>
        </w:tc>
        <w:tc>
          <w:tcPr>
            <w:tcW w:w="630" w:type="dxa"/>
            <w:shd w:val="clear" w:color="auto" w:fill="auto"/>
          </w:tcPr>
          <w:p w14:paraId="06934F62"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5C59084A"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5E9FE6BB"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37638AB2" w14:textId="77777777" w:rsidR="00556849" w:rsidRPr="00AB5DFA" w:rsidRDefault="00556849" w:rsidP="00556849">
            <w:pPr>
              <w:tabs>
                <w:tab w:val="decimal" w:pos="856"/>
              </w:tabs>
              <w:spacing w:line="220" w:lineRule="exact"/>
              <w:ind w:left="-14" w:right="-180"/>
              <w:rPr>
                <w:rFonts w:cs="Times New Roman"/>
                <w:bCs/>
                <w:sz w:val="20"/>
                <w:rtl/>
                <w:cs/>
              </w:rPr>
            </w:pPr>
          </w:p>
        </w:tc>
        <w:tc>
          <w:tcPr>
            <w:tcW w:w="270" w:type="dxa"/>
            <w:shd w:val="clear" w:color="auto" w:fill="auto"/>
          </w:tcPr>
          <w:p w14:paraId="00CCA4B0"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45D69521"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5423FEBC" w14:textId="77777777" w:rsidR="00556849" w:rsidRPr="00AB5DFA" w:rsidRDefault="00556849" w:rsidP="00556849">
            <w:pPr>
              <w:tabs>
                <w:tab w:val="decimal" w:pos="970"/>
              </w:tabs>
              <w:spacing w:line="220" w:lineRule="exact"/>
              <w:ind w:left="-14" w:right="-180"/>
              <w:rPr>
                <w:rFonts w:cs="Times New Roman"/>
                <w:bCs/>
                <w:sz w:val="20"/>
              </w:rPr>
            </w:pPr>
          </w:p>
        </w:tc>
        <w:tc>
          <w:tcPr>
            <w:tcW w:w="1190" w:type="dxa"/>
            <w:gridSpan w:val="2"/>
            <w:shd w:val="clear" w:color="auto" w:fill="auto"/>
            <w:vAlign w:val="bottom"/>
          </w:tcPr>
          <w:p w14:paraId="03F05F3F"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3782AB69" w14:textId="77777777" w:rsidR="00556849" w:rsidRPr="00AB5DFA" w:rsidRDefault="00556849" w:rsidP="00556849">
            <w:pPr>
              <w:tabs>
                <w:tab w:val="decimal" w:pos="970"/>
              </w:tabs>
              <w:spacing w:line="220" w:lineRule="exact"/>
              <w:ind w:left="-14" w:right="-180"/>
              <w:rPr>
                <w:rFonts w:cs="Times New Roman"/>
                <w:bCs/>
                <w:sz w:val="20"/>
              </w:rPr>
            </w:pPr>
          </w:p>
        </w:tc>
        <w:tc>
          <w:tcPr>
            <w:tcW w:w="1152" w:type="dxa"/>
            <w:gridSpan w:val="2"/>
            <w:shd w:val="clear" w:color="auto" w:fill="auto"/>
            <w:vAlign w:val="bottom"/>
          </w:tcPr>
          <w:p w14:paraId="2AF6A57A" w14:textId="77777777" w:rsidR="00556849" w:rsidRPr="00AB5DFA" w:rsidRDefault="00556849" w:rsidP="00556849">
            <w:pPr>
              <w:tabs>
                <w:tab w:val="decimal" w:pos="917"/>
              </w:tabs>
              <w:spacing w:line="220" w:lineRule="exact"/>
              <w:ind w:left="-14" w:right="-180"/>
              <w:rPr>
                <w:rFonts w:cs="Times New Roman"/>
                <w:bCs/>
                <w:sz w:val="20"/>
              </w:rPr>
            </w:pPr>
          </w:p>
        </w:tc>
        <w:tc>
          <w:tcPr>
            <w:tcW w:w="238" w:type="dxa"/>
            <w:gridSpan w:val="2"/>
            <w:shd w:val="clear" w:color="auto" w:fill="auto"/>
          </w:tcPr>
          <w:p w14:paraId="5336F3FD" w14:textId="77777777" w:rsidR="00556849" w:rsidRPr="00AB5DFA" w:rsidRDefault="00556849" w:rsidP="00556849">
            <w:pPr>
              <w:tabs>
                <w:tab w:val="decimal" w:pos="970"/>
              </w:tabs>
              <w:spacing w:line="220" w:lineRule="exact"/>
              <w:ind w:left="-14" w:right="-180"/>
              <w:rPr>
                <w:rFonts w:cs="Times New Roman"/>
                <w:bCs/>
                <w:sz w:val="20"/>
              </w:rPr>
            </w:pPr>
          </w:p>
        </w:tc>
        <w:tc>
          <w:tcPr>
            <w:tcW w:w="1177" w:type="dxa"/>
            <w:gridSpan w:val="2"/>
            <w:shd w:val="clear" w:color="auto" w:fill="auto"/>
            <w:vAlign w:val="bottom"/>
          </w:tcPr>
          <w:p w14:paraId="7E3B135D" w14:textId="77777777" w:rsidR="00556849" w:rsidRPr="00AB5DFA" w:rsidRDefault="00556849" w:rsidP="00556849">
            <w:pPr>
              <w:tabs>
                <w:tab w:val="decimal" w:pos="940"/>
                <w:tab w:val="decimal" w:pos="1003"/>
              </w:tabs>
              <w:spacing w:line="220" w:lineRule="exact"/>
              <w:ind w:left="-14" w:right="-180"/>
              <w:rPr>
                <w:rFonts w:cs="Times New Roman"/>
                <w:bCs/>
                <w:sz w:val="20"/>
              </w:rPr>
            </w:pPr>
          </w:p>
        </w:tc>
        <w:tc>
          <w:tcPr>
            <w:tcW w:w="238" w:type="dxa"/>
            <w:gridSpan w:val="2"/>
            <w:shd w:val="clear" w:color="auto" w:fill="auto"/>
          </w:tcPr>
          <w:p w14:paraId="3B62CA8D"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58014F20"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4545588A"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10627EC7"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7DE39A97" w14:textId="77777777" w:rsidTr="00080F43">
        <w:trPr>
          <w:gridAfter w:val="1"/>
          <w:wAfter w:w="9" w:type="dxa"/>
          <w:cantSplit/>
        </w:trPr>
        <w:tc>
          <w:tcPr>
            <w:tcW w:w="2970" w:type="dxa"/>
            <w:shd w:val="clear" w:color="auto" w:fill="auto"/>
            <w:vAlign w:val="bottom"/>
          </w:tcPr>
          <w:p w14:paraId="5F063E20" w14:textId="77777777" w:rsidR="00556849" w:rsidRPr="00AB5DFA" w:rsidRDefault="00556849" w:rsidP="00556849">
            <w:pPr>
              <w:tabs>
                <w:tab w:val="left" w:pos="250"/>
              </w:tabs>
              <w:spacing w:line="220" w:lineRule="exact"/>
              <w:ind w:left="-18" w:right="-270"/>
              <w:rPr>
                <w:rFonts w:cs="Times New Roman"/>
                <w:sz w:val="20"/>
                <w:lang w:bidi="th-TH"/>
              </w:rPr>
            </w:pPr>
            <w:r w:rsidRPr="00AB5DFA">
              <w:rPr>
                <w:rFonts w:cs="Times New Roman"/>
                <w:sz w:val="20"/>
                <w:lang w:bidi="th-TH"/>
              </w:rPr>
              <w:t>Investments</w:t>
            </w:r>
          </w:p>
        </w:tc>
        <w:tc>
          <w:tcPr>
            <w:tcW w:w="630" w:type="dxa"/>
            <w:shd w:val="clear" w:color="auto" w:fill="auto"/>
          </w:tcPr>
          <w:p w14:paraId="0D8A4039"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11</w:t>
            </w:r>
          </w:p>
        </w:tc>
        <w:tc>
          <w:tcPr>
            <w:tcW w:w="1170" w:type="dxa"/>
            <w:shd w:val="clear" w:color="auto" w:fill="auto"/>
            <w:vAlign w:val="bottom"/>
          </w:tcPr>
          <w:p w14:paraId="0BCE8215"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0C611C06" w14:textId="77777777" w:rsidR="00556849" w:rsidRPr="00AB5DFA" w:rsidRDefault="00556849" w:rsidP="00556849">
            <w:pPr>
              <w:tabs>
                <w:tab w:val="decimal" w:pos="856"/>
              </w:tabs>
              <w:spacing w:line="220" w:lineRule="exact"/>
              <w:ind w:left="-14" w:right="-180"/>
              <w:rPr>
                <w:rFonts w:cs="Times New Roman"/>
                <w:bCs/>
                <w:sz w:val="20"/>
              </w:rPr>
            </w:pPr>
          </w:p>
        </w:tc>
        <w:tc>
          <w:tcPr>
            <w:tcW w:w="1080" w:type="dxa"/>
            <w:vAlign w:val="bottom"/>
          </w:tcPr>
          <w:p w14:paraId="047CD518" w14:textId="77777777" w:rsidR="00556849" w:rsidRPr="00AB5DFA" w:rsidRDefault="00556849" w:rsidP="00556849">
            <w:pPr>
              <w:tabs>
                <w:tab w:val="decimal" w:pos="856"/>
              </w:tabs>
              <w:spacing w:line="220" w:lineRule="exact"/>
              <w:ind w:left="-14" w:right="-180"/>
              <w:rPr>
                <w:rFonts w:cs="Times New Roman"/>
                <w:bCs/>
                <w:sz w:val="20"/>
              </w:rPr>
            </w:pPr>
          </w:p>
        </w:tc>
        <w:tc>
          <w:tcPr>
            <w:tcW w:w="270" w:type="dxa"/>
            <w:shd w:val="clear" w:color="auto" w:fill="auto"/>
            <w:vAlign w:val="bottom"/>
          </w:tcPr>
          <w:p w14:paraId="4407B510" w14:textId="77777777" w:rsidR="00556849" w:rsidRPr="00AB5DFA" w:rsidRDefault="00556849" w:rsidP="00556849">
            <w:pPr>
              <w:tabs>
                <w:tab w:val="decimal" w:pos="856"/>
              </w:tabs>
              <w:spacing w:line="220" w:lineRule="exact"/>
              <w:ind w:left="-14" w:right="-180"/>
              <w:rPr>
                <w:rFonts w:cs="Times New Roman"/>
                <w:bCs/>
                <w:sz w:val="20"/>
              </w:rPr>
            </w:pPr>
          </w:p>
        </w:tc>
        <w:tc>
          <w:tcPr>
            <w:tcW w:w="1139" w:type="dxa"/>
            <w:shd w:val="clear" w:color="auto" w:fill="auto"/>
            <w:vAlign w:val="bottom"/>
          </w:tcPr>
          <w:p w14:paraId="76B9FB41"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57E8E1A6" w14:textId="77777777" w:rsidR="00556849" w:rsidRPr="00AB5DFA" w:rsidRDefault="00556849" w:rsidP="00556849">
            <w:pPr>
              <w:tabs>
                <w:tab w:val="decimal" w:pos="970"/>
              </w:tabs>
              <w:spacing w:line="220" w:lineRule="exact"/>
              <w:ind w:left="-14" w:right="-180"/>
              <w:rPr>
                <w:rFonts w:cs="Times New Roman"/>
                <w:bCs/>
                <w:sz w:val="20"/>
              </w:rPr>
            </w:pPr>
          </w:p>
        </w:tc>
        <w:tc>
          <w:tcPr>
            <w:tcW w:w="1190" w:type="dxa"/>
            <w:gridSpan w:val="2"/>
            <w:shd w:val="clear" w:color="auto" w:fill="auto"/>
            <w:vAlign w:val="bottom"/>
          </w:tcPr>
          <w:p w14:paraId="1C259305"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6885E800" w14:textId="77777777" w:rsidR="00556849" w:rsidRPr="00AB5DFA" w:rsidRDefault="00556849" w:rsidP="00556849">
            <w:pPr>
              <w:tabs>
                <w:tab w:val="decimal" w:pos="970"/>
              </w:tabs>
              <w:spacing w:line="220" w:lineRule="exact"/>
              <w:ind w:left="-14" w:right="-180"/>
              <w:rPr>
                <w:rFonts w:cs="Times New Roman"/>
                <w:bCs/>
                <w:sz w:val="20"/>
              </w:rPr>
            </w:pPr>
          </w:p>
        </w:tc>
        <w:tc>
          <w:tcPr>
            <w:tcW w:w="1152" w:type="dxa"/>
            <w:gridSpan w:val="2"/>
            <w:shd w:val="clear" w:color="auto" w:fill="auto"/>
          </w:tcPr>
          <w:p w14:paraId="74224940" w14:textId="77777777" w:rsidR="00556849" w:rsidRPr="00AB5DFA" w:rsidRDefault="00556849" w:rsidP="00556849">
            <w:pPr>
              <w:tabs>
                <w:tab w:val="decimal" w:pos="917"/>
              </w:tabs>
              <w:spacing w:line="220" w:lineRule="exact"/>
              <w:ind w:left="-14" w:right="-180"/>
              <w:rPr>
                <w:rFonts w:cs="Times New Roman"/>
                <w:bCs/>
                <w:sz w:val="20"/>
              </w:rPr>
            </w:pPr>
          </w:p>
        </w:tc>
        <w:tc>
          <w:tcPr>
            <w:tcW w:w="238" w:type="dxa"/>
            <w:gridSpan w:val="2"/>
            <w:shd w:val="clear" w:color="auto" w:fill="auto"/>
          </w:tcPr>
          <w:p w14:paraId="626102C0" w14:textId="77777777" w:rsidR="00556849" w:rsidRPr="00AB5DFA" w:rsidRDefault="00556849" w:rsidP="00556849">
            <w:pPr>
              <w:tabs>
                <w:tab w:val="decimal" w:pos="970"/>
              </w:tabs>
              <w:spacing w:line="220" w:lineRule="exact"/>
              <w:ind w:left="-14" w:right="-180"/>
              <w:rPr>
                <w:rFonts w:cs="Times New Roman"/>
                <w:bCs/>
                <w:sz w:val="20"/>
              </w:rPr>
            </w:pPr>
          </w:p>
        </w:tc>
        <w:tc>
          <w:tcPr>
            <w:tcW w:w="1177" w:type="dxa"/>
            <w:gridSpan w:val="2"/>
            <w:shd w:val="clear" w:color="auto" w:fill="auto"/>
          </w:tcPr>
          <w:p w14:paraId="3EB36C2C" w14:textId="77777777" w:rsidR="00556849" w:rsidRPr="00AB5DFA" w:rsidRDefault="00556849" w:rsidP="00556849">
            <w:pPr>
              <w:tabs>
                <w:tab w:val="decimal" w:pos="940"/>
                <w:tab w:val="decimal" w:pos="1003"/>
              </w:tabs>
              <w:spacing w:line="220" w:lineRule="exact"/>
              <w:ind w:left="-14" w:right="-180"/>
              <w:rPr>
                <w:rFonts w:cs="Times New Roman"/>
                <w:bCs/>
                <w:sz w:val="20"/>
              </w:rPr>
            </w:pPr>
          </w:p>
        </w:tc>
        <w:tc>
          <w:tcPr>
            <w:tcW w:w="238" w:type="dxa"/>
            <w:gridSpan w:val="2"/>
            <w:shd w:val="clear" w:color="auto" w:fill="auto"/>
          </w:tcPr>
          <w:p w14:paraId="0449A775"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18A9F452"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4B0EA5D6"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0BFCD77D" w14:textId="77777777" w:rsidR="00556849" w:rsidRPr="00AB5DFA" w:rsidRDefault="00556849" w:rsidP="00556849">
            <w:pPr>
              <w:pStyle w:val="acctfourfigures"/>
              <w:tabs>
                <w:tab w:val="clear" w:pos="765"/>
                <w:tab w:val="decimal" w:pos="1020"/>
              </w:tabs>
              <w:spacing w:line="220" w:lineRule="exact"/>
              <w:ind w:left="-14" w:right="-180"/>
              <w:rPr>
                <w:rFonts w:cs="Times New Roman"/>
                <w:bCs/>
                <w:sz w:val="20"/>
              </w:rPr>
            </w:pPr>
          </w:p>
        </w:tc>
      </w:tr>
      <w:tr w:rsidR="00556849" w:rsidRPr="00AB5DFA" w14:paraId="17E7C896" w14:textId="77777777" w:rsidTr="00080F43">
        <w:trPr>
          <w:gridAfter w:val="1"/>
          <w:wAfter w:w="9" w:type="dxa"/>
          <w:cantSplit/>
        </w:trPr>
        <w:tc>
          <w:tcPr>
            <w:tcW w:w="2970" w:type="dxa"/>
            <w:shd w:val="clear" w:color="auto" w:fill="auto"/>
          </w:tcPr>
          <w:p w14:paraId="1FAE9E4D" w14:textId="77777777" w:rsidR="00556849" w:rsidRPr="00AB5DFA" w:rsidRDefault="00556849" w:rsidP="008D2489">
            <w:pPr>
              <w:tabs>
                <w:tab w:val="left" w:pos="167"/>
              </w:tabs>
              <w:spacing w:line="220" w:lineRule="exact"/>
              <w:ind w:left="-18" w:right="-270"/>
              <w:rPr>
                <w:rFonts w:cs="Times New Roman"/>
                <w:sz w:val="20"/>
                <w:cs/>
                <w:lang w:bidi="th-TH"/>
              </w:rPr>
            </w:pPr>
            <w:r w:rsidRPr="00AB5DFA">
              <w:rPr>
                <w:sz w:val="20"/>
                <w:cs/>
                <w:lang w:bidi="th-TH"/>
              </w:rPr>
              <w:t>-</w:t>
            </w:r>
            <w:r w:rsidRPr="00AB5DFA">
              <w:rPr>
                <w:sz w:val="20"/>
                <w:cs/>
                <w:lang w:bidi="th-TH"/>
              </w:rPr>
              <w:tab/>
            </w:r>
            <w:r w:rsidRPr="00AB5DFA">
              <w:rPr>
                <w:rFonts w:cs="Times New Roman"/>
                <w:sz w:val="20"/>
                <w:lang w:bidi="th-TH"/>
              </w:rPr>
              <w:t>Debt</w:t>
            </w:r>
            <w:r w:rsidRPr="00AB5DFA">
              <w:rPr>
                <w:sz w:val="20"/>
                <w:cs/>
                <w:lang w:bidi="th-TH"/>
              </w:rPr>
              <w:t xml:space="preserve"> </w:t>
            </w:r>
            <w:r w:rsidRPr="00AB5DFA">
              <w:rPr>
                <w:rFonts w:cs="Times New Roman"/>
                <w:sz w:val="20"/>
                <w:lang w:bidi="th-TH"/>
              </w:rPr>
              <w:t>instruments</w:t>
            </w:r>
          </w:p>
        </w:tc>
        <w:tc>
          <w:tcPr>
            <w:tcW w:w="630" w:type="dxa"/>
            <w:shd w:val="clear" w:color="auto" w:fill="auto"/>
          </w:tcPr>
          <w:p w14:paraId="08FBA4CD"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38EE021F"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Pr>
                <w:rFonts w:cs="Times New Roman"/>
                <w:bCs/>
                <w:sz w:val="20"/>
              </w:rPr>
              <w:t>-</w:t>
            </w:r>
          </w:p>
        </w:tc>
        <w:tc>
          <w:tcPr>
            <w:tcW w:w="270" w:type="dxa"/>
          </w:tcPr>
          <w:p w14:paraId="1DD43B33"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080" w:type="dxa"/>
            <w:vAlign w:val="bottom"/>
          </w:tcPr>
          <w:p w14:paraId="71EFE87E"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r w:rsidRPr="00AB5DFA">
              <w:rPr>
                <w:rFonts w:cs="Times New Roman"/>
                <w:bCs/>
                <w:sz w:val="20"/>
                <w:lang w:val="en-US" w:bidi="th-TH"/>
              </w:rPr>
              <w:t>2,920,309</w:t>
            </w:r>
          </w:p>
        </w:tc>
        <w:tc>
          <w:tcPr>
            <w:tcW w:w="270" w:type="dxa"/>
            <w:shd w:val="clear" w:color="auto" w:fill="auto"/>
            <w:vAlign w:val="bottom"/>
          </w:tcPr>
          <w:p w14:paraId="1BB7293B"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39" w:type="dxa"/>
            <w:shd w:val="clear" w:color="auto" w:fill="auto"/>
            <w:vAlign w:val="bottom"/>
          </w:tcPr>
          <w:p w14:paraId="5CB56EDC"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376AD121"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17E5A559"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lang w:val="en-US" w:bidi="th-TH"/>
              </w:rPr>
              <w:t>2,920,309</w:t>
            </w:r>
          </w:p>
        </w:tc>
        <w:tc>
          <w:tcPr>
            <w:tcW w:w="237" w:type="dxa"/>
            <w:gridSpan w:val="2"/>
            <w:shd w:val="clear" w:color="auto" w:fill="auto"/>
          </w:tcPr>
          <w:p w14:paraId="60051050"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vAlign w:val="bottom"/>
          </w:tcPr>
          <w:p w14:paraId="3D4FA3C1" w14:textId="77777777" w:rsidR="00556849" w:rsidRPr="00AB5DFA" w:rsidRDefault="00556849" w:rsidP="00556849">
            <w:pPr>
              <w:pStyle w:val="acctfourfigures"/>
              <w:tabs>
                <w:tab w:val="clear" w:pos="765"/>
                <w:tab w:val="decimal" w:pos="864"/>
              </w:tabs>
              <w:spacing w:line="220" w:lineRule="exact"/>
              <w:ind w:right="-180"/>
              <w:rPr>
                <w:rFonts w:cs="Times New Roman"/>
                <w:bCs/>
                <w:sz w:val="20"/>
              </w:rPr>
            </w:pPr>
            <w:r w:rsidRPr="00AB5DFA">
              <w:rPr>
                <w:rFonts w:cs="Times New Roman"/>
                <w:bCs/>
                <w:sz w:val="20"/>
                <w:lang w:val="en-US" w:bidi="th-TH"/>
              </w:rPr>
              <w:t>-</w:t>
            </w:r>
          </w:p>
        </w:tc>
        <w:tc>
          <w:tcPr>
            <w:tcW w:w="238" w:type="dxa"/>
            <w:gridSpan w:val="2"/>
            <w:shd w:val="clear" w:color="auto" w:fill="auto"/>
          </w:tcPr>
          <w:p w14:paraId="334A0306"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vAlign w:val="bottom"/>
          </w:tcPr>
          <w:p w14:paraId="3962C3D6"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lang w:val="en-US" w:bidi="th-TH"/>
              </w:rPr>
              <w:t>2,920,309</w:t>
            </w:r>
          </w:p>
        </w:tc>
        <w:tc>
          <w:tcPr>
            <w:tcW w:w="238" w:type="dxa"/>
            <w:gridSpan w:val="2"/>
            <w:shd w:val="clear" w:color="auto" w:fill="auto"/>
          </w:tcPr>
          <w:p w14:paraId="1CFFCD99"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1C7F2CCB"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w:t>
            </w:r>
          </w:p>
        </w:tc>
        <w:tc>
          <w:tcPr>
            <w:tcW w:w="236" w:type="dxa"/>
            <w:gridSpan w:val="2"/>
            <w:shd w:val="clear" w:color="auto" w:fill="auto"/>
          </w:tcPr>
          <w:p w14:paraId="55E622CA"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78D17E50"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lang w:val="en-US" w:bidi="th-TH"/>
              </w:rPr>
              <w:t>2,920,309</w:t>
            </w:r>
          </w:p>
        </w:tc>
      </w:tr>
      <w:tr w:rsidR="00556849" w:rsidRPr="00AB5DFA" w14:paraId="29F4FD8B" w14:textId="77777777" w:rsidTr="00080F43">
        <w:trPr>
          <w:gridAfter w:val="1"/>
          <w:wAfter w:w="9" w:type="dxa"/>
          <w:cantSplit/>
        </w:trPr>
        <w:tc>
          <w:tcPr>
            <w:tcW w:w="2970" w:type="dxa"/>
            <w:shd w:val="clear" w:color="auto" w:fill="auto"/>
            <w:vAlign w:val="bottom"/>
          </w:tcPr>
          <w:p w14:paraId="3206F058" w14:textId="77777777" w:rsidR="00556849" w:rsidRPr="00AB5DFA" w:rsidRDefault="00556849" w:rsidP="008D2489">
            <w:pPr>
              <w:tabs>
                <w:tab w:val="left" w:pos="167"/>
              </w:tabs>
              <w:spacing w:line="220" w:lineRule="exact"/>
              <w:ind w:left="-18" w:right="-108"/>
              <w:rPr>
                <w:rFonts w:cs="Times New Roman"/>
                <w:sz w:val="20"/>
              </w:rPr>
            </w:pPr>
            <w:r w:rsidRPr="00AB5DFA">
              <w:rPr>
                <w:sz w:val="20"/>
                <w:cs/>
                <w:lang w:bidi="th-TH"/>
              </w:rPr>
              <w:t>-</w:t>
            </w:r>
            <w:r w:rsidRPr="00AB5DFA">
              <w:rPr>
                <w:rFonts w:cs="Times New Roman"/>
                <w:sz w:val="20"/>
              </w:rPr>
              <w:tab/>
              <w:t>Equity instruments</w:t>
            </w:r>
          </w:p>
        </w:tc>
        <w:tc>
          <w:tcPr>
            <w:tcW w:w="630" w:type="dxa"/>
            <w:shd w:val="clear" w:color="auto" w:fill="auto"/>
          </w:tcPr>
          <w:p w14:paraId="4F3F2F3E"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46043E1B"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Pr>
                <w:rFonts w:cs="Times New Roman"/>
                <w:bCs/>
                <w:sz w:val="20"/>
              </w:rPr>
              <w:t>-</w:t>
            </w:r>
          </w:p>
        </w:tc>
        <w:tc>
          <w:tcPr>
            <w:tcW w:w="270" w:type="dxa"/>
          </w:tcPr>
          <w:p w14:paraId="2BCF70D2"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080" w:type="dxa"/>
            <w:vAlign w:val="bottom"/>
          </w:tcPr>
          <w:p w14:paraId="5027E80D"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r w:rsidRPr="00AB5DFA">
              <w:rPr>
                <w:rFonts w:cs="Times New Roman"/>
                <w:bCs/>
                <w:sz w:val="20"/>
              </w:rPr>
              <w:t>2,441</w:t>
            </w:r>
          </w:p>
        </w:tc>
        <w:tc>
          <w:tcPr>
            <w:tcW w:w="270" w:type="dxa"/>
            <w:shd w:val="clear" w:color="auto" w:fill="auto"/>
            <w:vAlign w:val="bottom"/>
          </w:tcPr>
          <w:p w14:paraId="25FE2AAB"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39" w:type="dxa"/>
            <w:shd w:val="clear" w:color="auto" w:fill="auto"/>
            <w:vAlign w:val="bottom"/>
          </w:tcPr>
          <w:p w14:paraId="22B7A3D6"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7A1507AE"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13D48E3B"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rPr>
              <w:t>2,441</w:t>
            </w:r>
          </w:p>
        </w:tc>
        <w:tc>
          <w:tcPr>
            <w:tcW w:w="237" w:type="dxa"/>
            <w:gridSpan w:val="2"/>
            <w:shd w:val="clear" w:color="auto" w:fill="auto"/>
          </w:tcPr>
          <w:p w14:paraId="5C613630"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vAlign w:val="bottom"/>
          </w:tcPr>
          <w:p w14:paraId="1868B797"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0457E1C4"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vAlign w:val="bottom"/>
          </w:tcPr>
          <w:p w14:paraId="3A7CE1BD"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rPr>
              <w:t>-</w:t>
            </w:r>
          </w:p>
        </w:tc>
        <w:tc>
          <w:tcPr>
            <w:tcW w:w="238" w:type="dxa"/>
            <w:gridSpan w:val="2"/>
            <w:shd w:val="clear" w:color="auto" w:fill="auto"/>
          </w:tcPr>
          <w:p w14:paraId="63ECD8B7"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vAlign w:val="bottom"/>
          </w:tcPr>
          <w:p w14:paraId="1042C225"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2,441</w:t>
            </w:r>
          </w:p>
        </w:tc>
        <w:tc>
          <w:tcPr>
            <w:tcW w:w="236" w:type="dxa"/>
            <w:gridSpan w:val="2"/>
            <w:shd w:val="clear" w:color="auto" w:fill="auto"/>
          </w:tcPr>
          <w:p w14:paraId="6C1EBADD"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71F39DAE"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rPr>
              <w:t>2,441</w:t>
            </w:r>
          </w:p>
        </w:tc>
      </w:tr>
      <w:tr w:rsidR="00556849" w:rsidRPr="00AB5DFA" w14:paraId="795B83C0" w14:textId="77777777" w:rsidTr="00080F43">
        <w:trPr>
          <w:gridAfter w:val="1"/>
          <w:wAfter w:w="9" w:type="dxa"/>
          <w:cantSplit/>
        </w:trPr>
        <w:tc>
          <w:tcPr>
            <w:tcW w:w="2970" w:type="dxa"/>
            <w:shd w:val="clear" w:color="auto" w:fill="auto"/>
          </w:tcPr>
          <w:p w14:paraId="36AF958A" w14:textId="77777777" w:rsidR="00556849" w:rsidRPr="00AB5DFA" w:rsidRDefault="00556849" w:rsidP="00556849">
            <w:pPr>
              <w:tabs>
                <w:tab w:val="decimal" w:pos="864"/>
                <w:tab w:val="decimal" w:pos="1000"/>
              </w:tabs>
              <w:spacing w:line="220" w:lineRule="exact"/>
              <w:ind w:left="-18" w:right="-30"/>
              <w:rPr>
                <w:rFonts w:cs="Times New Roman"/>
                <w:sz w:val="20"/>
                <w:cs/>
                <w:lang w:bidi="th-TH"/>
              </w:rPr>
            </w:pPr>
          </w:p>
        </w:tc>
        <w:tc>
          <w:tcPr>
            <w:tcW w:w="630" w:type="dxa"/>
            <w:shd w:val="clear" w:color="auto" w:fill="auto"/>
          </w:tcPr>
          <w:p w14:paraId="09089306"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28FCF006"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p>
        </w:tc>
        <w:tc>
          <w:tcPr>
            <w:tcW w:w="270" w:type="dxa"/>
          </w:tcPr>
          <w:p w14:paraId="0A90DB6B"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080" w:type="dxa"/>
          </w:tcPr>
          <w:p w14:paraId="723E450D"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270" w:type="dxa"/>
            <w:shd w:val="clear" w:color="auto" w:fill="auto"/>
          </w:tcPr>
          <w:p w14:paraId="59EBF1DE" w14:textId="77777777" w:rsidR="00556849" w:rsidRPr="00AB5DFA" w:rsidRDefault="00556849" w:rsidP="00556849">
            <w:pPr>
              <w:pStyle w:val="acctfourfigures"/>
              <w:tabs>
                <w:tab w:val="clear" w:pos="765"/>
                <w:tab w:val="decimal" w:pos="856"/>
              </w:tabs>
              <w:spacing w:line="220" w:lineRule="exact"/>
              <w:ind w:left="-14" w:right="-180"/>
              <w:rPr>
                <w:rFonts w:cs="Times New Roman"/>
                <w:bCs/>
                <w:sz w:val="20"/>
              </w:rPr>
            </w:pPr>
          </w:p>
        </w:tc>
        <w:tc>
          <w:tcPr>
            <w:tcW w:w="1139" w:type="dxa"/>
            <w:shd w:val="clear" w:color="auto" w:fill="auto"/>
          </w:tcPr>
          <w:p w14:paraId="4BAAAC16"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6D98AB0C"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tcPr>
          <w:p w14:paraId="14E6CA26"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74E5BEBC"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2CD33593" w14:textId="77777777" w:rsidR="00556849" w:rsidRPr="00AB5DFA" w:rsidRDefault="00556849" w:rsidP="00556849">
            <w:pPr>
              <w:tabs>
                <w:tab w:val="decimal" w:pos="864"/>
              </w:tabs>
              <w:spacing w:line="220" w:lineRule="exact"/>
              <w:ind w:left="-14" w:right="-180"/>
              <w:rPr>
                <w:rFonts w:cs="Times New Roman"/>
                <w:bCs/>
                <w:sz w:val="20"/>
              </w:rPr>
            </w:pPr>
          </w:p>
        </w:tc>
        <w:tc>
          <w:tcPr>
            <w:tcW w:w="238" w:type="dxa"/>
            <w:gridSpan w:val="2"/>
            <w:shd w:val="clear" w:color="auto" w:fill="auto"/>
          </w:tcPr>
          <w:p w14:paraId="3DBB04DF"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4AB6A8E4" w14:textId="77777777" w:rsidR="00556849" w:rsidRPr="00AB5DFA" w:rsidRDefault="00556849" w:rsidP="00556849">
            <w:pPr>
              <w:tabs>
                <w:tab w:val="decimal" w:pos="970"/>
                <w:tab w:val="decimal" w:pos="1003"/>
              </w:tabs>
              <w:spacing w:line="220" w:lineRule="exact"/>
              <w:ind w:left="-14" w:right="-130"/>
              <w:rPr>
                <w:rFonts w:cs="Times New Roman"/>
                <w:bCs/>
                <w:sz w:val="20"/>
              </w:rPr>
            </w:pPr>
          </w:p>
        </w:tc>
        <w:tc>
          <w:tcPr>
            <w:tcW w:w="238" w:type="dxa"/>
            <w:gridSpan w:val="2"/>
            <w:shd w:val="clear" w:color="auto" w:fill="auto"/>
          </w:tcPr>
          <w:p w14:paraId="5C7A106A"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51D48753"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61586CAB"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184DBD15"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p>
        </w:tc>
      </w:tr>
      <w:tr w:rsidR="00556849" w:rsidRPr="00AB5DFA" w14:paraId="7913A9E3" w14:textId="77777777" w:rsidTr="00080F43">
        <w:trPr>
          <w:gridAfter w:val="1"/>
          <w:wAfter w:w="9" w:type="dxa"/>
          <w:cantSplit/>
        </w:trPr>
        <w:tc>
          <w:tcPr>
            <w:tcW w:w="2970" w:type="dxa"/>
            <w:shd w:val="clear" w:color="auto" w:fill="auto"/>
          </w:tcPr>
          <w:p w14:paraId="46DA54A3" w14:textId="77777777" w:rsidR="00556849" w:rsidRPr="00AB5DFA" w:rsidRDefault="00556849" w:rsidP="00556849">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liabilities</w:t>
            </w:r>
          </w:p>
        </w:tc>
        <w:tc>
          <w:tcPr>
            <w:tcW w:w="630" w:type="dxa"/>
            <w:shd w:val="clear" w:color="auto" w:fill="auto"/>
          </w:tcPr>
          <w:p w14:paraId="40EDBCAB" w14:textId="77777777" w:rsidR="00556849" w:rsidRPr="00AB5DFA" w:rsidRDefault="00556849" w:rsidP="00556849">
            <w:pPr>
              <w:spacing w:line="220" w:lineRule="exact"/>
              <w:ind w:left="-199" w:right="-201"/>
              <w:rPr>
                <w:rFonts w:cs="Times New Roman"/>
                <w:bCs/>
                <w:i/>
                <w:iCs/>
                <w:sz w:val="20"/>
              </w:rPr>
            </w:pPr>
          </w:p>
        </w:tc>
        <w:tc>
          <w:tcPr>
            <w:tcW w:w="1170" w:type="dxa"/>
            <w:shd w:val="clear" w:color="auto" w:fill="auto"/>
            <w:vAlign w:val="bottom"/>
          </w:tcPr>
          <w:p w14:paraId="7B6BC296" w14:textId="77777777" w:rsidR="00556849" w:rsidRPr="00AB5DFA" w:rsidRDefault="00556849" w:rsidP="00556849">
            <w:pPr>
              <w:tabs>
                <w:tab w:val="decimal" w:pos="880"/>
              </w:tabs>
              <w:spacing w:line="220" w:lineRule="exact"/>
              <w:ind w:left="-14" w:right="-180"/>
              <w:rPr>
                <w:rFonts w:cs="Times New Roman"/>
                <w:bCs/>
                <w:sz w:val="20"/>
              </w:rPr>
            </w:pPr>
          </w:p>
        </w:tc>
        <w:tc>
          <w:tcPr>
            <w:tcW w:w="270" w:type="dxa"/>
          </w:tcPr>
          <w:p w14:paraId="7014E5DB"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tcPr>
          <w:p w14:paraId="6CC2FC04" w14:textId="77777777" w:rsidR="00556849" w:rsidRPr="00AB5DFA" w:rsidRDefault="00556849" w:rsidP="00556849">
            <w:pPr>
              <w:tabs>
                <w:tab w:val="decimal" w:pos="856"/>
              </w:tabs>
              <w:spacing w:line="220" w:lineRule="exact"/>
              <w:ind w:left="-14" w:right="-180"/>
              <w:rPr>
                <w:rFonts w:cs="Times New Roman"/>
                <w:bCs/>
                <w:sz w:val="20"/>
                <w:rtl/>
                <w:cs/>
              </w:rPr>
            </w:pPr>
          </w:p>
        </w:tc>
        <w:tc>
          <w:tcPr>
            <w:tcW w:w="270" w:type="dxa"/>
            <w:shd w:val="clear" w:color="auto" w:fill="auto"/>
          </w:tcPr>
          <w:p w14:paraId="0F4B103B"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tcPr>
          <w:p w14:paraId="4DBA54C4" w14:textId="77777777" w:rsidR="00556849" w:rsidRPr="00AB5DFA" w:rsidRDefault="00556849" w:rsidP="00556849">
            <w:pPr>
              <w:tabs>
                <w:tab w:val="decimal" w:pos="967"/>
              </w:tabs>
              <w:spacing w:line="220" w:lineRule="exact"/>
              <w:ind w:left="-14" w:right="-180"/>
              <w:rPr>
                <w:rFonts w:cs="Times New Roman"/>
                <w:bCs/>
                <w:sz w:val="20"/>
              </w:rPr>
            </w:pPr>
          </w:p>
        </w:tc>
        <w:tc>
          <w:tcPr>
            <w:tcW w:w="238" w:type="dxa"/>
            <w:gridSpan w:val="2"/>
            <w:shd w:val="clear" w:color="auto" w:fill="auto"/>
          </w:tcPr>
          <w:p w14:paraId="0052B8ED" w14:textId="77777777" w:rsidR="00556849" w:rsidRPr="00AB5DFA" w:rsidRDefault="00556849" w:rsidP="00556849">
            <w:pPr>
              <w:tabs>
                <w:tab w:val="decimal" w:pos="970"/>
              </w:tabs>
              <w:spacing w:line="220" w:lineRule="exact"/>
              <w:ind w:left="-14" w:right="-180"/>
              <w:rPr>
                <w:rFonts w:cs="Times New Roman"/>
                <w:bCs/>
                <w:sz w:val="20"/>
                <w:rtl/>
                <w:cs/>
              </w:rPr>
            </w:pPr>
          </w:p>
        </w:tc>
        <w:tc>
          <w:tcPr>
            <w:tcW w:w="1190" w:type="dxa"/>
            <w:gridSpan w:val="2"/>
            <w:shd w:val="clear" w:color="auto" w:fill="auto"/>
          </w:tcPr>
          <w:p w14:paraId="008D07C9" w14:textId="77777777" w:rsidR="00556849" w:rsidRPr="00AB5DFA" w:rsidRDefault="00556849" w:rsidP="00556849">
            <w:pPr>
              <w:tabs>
                <w:tab w:val="decimal" w:pos="970"/>
              </w:tabs>
              <w:spacing w:line="220" w:lineRule="exact"/>
              <w:ind w:left="-14" w:right="-180"/>
              <w:rPr>
                <w:rFonts w:cs="Times New Roman"/>
                <w:bCs/>
                <w:sz w:val="20"/>
              </w:rPr>
            </w:pPr>
          </w:p>
        </w:tc>
        <w:tc>
          <w:tcPr>
            <w:tcW w:w="237" w:type="dxa"/>
            <w:gridSpan w:val="2"/>
            <w:shd w:val="clear" w:color="auto" w:fill="auto"/>
          </w:tcPr>
          <w:p w14:paraId="3D705987"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1A27580A" w14:textId="77777777" w:rsidR="00556849" w:rsidRPr="00AB5DFA" w:rsidRDefault="00556849" w:rsidP="00556849">
            <w:pPr>
              <w:tabs>
                <w:tab w:val="decimal" w:pos="864"/>
              </w:tabs>
              <w:spacing w:line="220" w:lineRule="exact"/>
              <w:ind w:left="-14" w:right="-180"/>
              <w:rPr>
                <w:rFonts w:cs="Times New Roman"/>
                <w:bCs/>
                <w:sz w:val="20"/>
              </w:rPr>
            </w:pPr>
          </w:p>
        </w:tc>
        <w:tc>
          <w:tcPr>
            <w:tcW w:w="238" w:type="dxa"/>
            <w:gridSpan w:val="2"/>
            <w:shd w:val="clear" w:color="auto" w:fill="auto"/>
          </w:tcPr>
          <w:p w14:paraId="72693512"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4925F1A5" w14:textId="77777777" w:rsidR="00556849" w:rsidRPr="00AB5DFA" w:rsidRDefault="00556849" w:rsidP="00556849">
            <w:pPr>
              <w:tabs>
                <w:tab w:val="decimal" w:pos="970"/>
                <w:tab w:val="decimal" w:pos="1003"/>
              </w:tabs>
              <w:spacing w:line="220" w:lineRule="exact"/>
              <w:ind w:left="-14" w:right="-130"/>
              <w:rPr>
                <w:rFonts w:cs="Times New Roman"/>
                <w:bCs/>
                <w:sz w:val="20"/>
              </w:rPr>
            </w:pPr>
          </w:p>
        </w:tc>
        <w:tc>
          <w:tcPr>
            <w:tcW w:w="238" w:type="dxa"/>
            <w:gridSpan w:val="2"/>
            <w:shd w:val="clear" w:color="auto" w:fill="auto"/>
          </w:tcPr>
          <w:p w14:paraId="4FB41564"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4AA57DFC" w14:textId="77777777" w:rsidR="00556849" w:rsidRPr="00AB5DFA" w:rsidRDefault="00556849" w:rsidP="00556849">
            <w:pPr>
              <w:tabs>
                <w:tab w:val="decimal" w:pos="949"/>
              </w:tabs>
              <w:spacing w:line="220" w:lineRule="exact"/>
              <w:ind w:left="-14" w:right="-180"/>
              <w:rPr>
                <w:rFonts w:cs="Times New Roman"/>
                <w:bCs/>
                <w:sz w:val="20"/>
              </w:rPr>
            </w:pPr>
          </w:p>
        </w:tc>
        <w:tc>
          <w:tcPr>
            <w:tcW w:w="236" w:type="dxa"/>
            <w:gridSpan w:val="2"/>
            <w:shd w:val="clear" w:color="auto" w:fill="auto"/>
          </w:tcPr>
          <w:p w14:paraId="49DF1286"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0DD680B0"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p>
        </w:tc>
      </w:tr>
      <w:tr w:rsidR="00556849" w:rsidRPr="00AB5DFA" w14:paraId="065BAF6C" w14:textId="77777777" w:rsidTr="00080F43">
        <w:trPr>
          <w:gridAfter w:val="1"/>
          <w:wAfter w:w="9" w:type="dxa"/>
          <w:cantSplit/>
        </w:trPr>
        <w:tc>
          <w:tcPr>
            <w:tcW w:w="2970" w:type="dxa"/>
            <w:shd w:val="clear" w:color="auto" w:fill="auto"/>
            <w:vAlign w:val="bottom"/>
          </w:tcPr>
          <w:p w14:paraId="02697463"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Deposits</w:t>
            </w:r>
          </w:p>
        </w:tc>
        <w:tc>
          <w:tcPr>
            <w:tcW w:w="630" w:type="dxa"/>
            <w:shd w:val="clear" w:color="auto" w:fill="auto"/>
            <w:vAlign w:val="bottom"/>
          </w:tcPr>
          <w:p w14:paraId="22A2A474"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20.1</w:t>
            </w:r>
          </w:p>
        </w:tc>
        <w:tc>
          <w:tcPr>
            <w:tcW w:w="1170" w:type="dxa"/>
            <w:shd w:val="clear" w:color="auto" w:fill="auto"/>
            <w:vAlign w:val="bottom"/>
          </w:tcPr>
          <w:p w14:paraId="548BA93E"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lang w:bidi="th-TH"/>
              </w:rPr>
            </w:pPr>
            <w:r w:rsidRPr="00AB5DFA">
              <w:rPr>
                <w:rFonts w:cs="Times New Roman"/>
                <w:bCs/>
                <w:sz w:val="20"/>
              </w:rPr>
              <w:t>-</w:t>
            </w:r>
          </w:p>
        </w:tc>
        <w:tc>
          <w:tcPr>
            <w:tcW w:w="270" w:type="dxa"/>
          </w:tcPr>
          <w:p w14:paraId="0CE89BB9"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vAlign w:val="bottom"/>
          </w:tcPr>
          <w:p w14:paraId="52AAC6C5" w14:textId="77777777" w:rsidR="00556849" w:rsidRPr="00AB5DFA" w:rsidRDefault="00556849" w:rsidP="00556849">
            <w:pPr>
              <w:tabs>
                <w:tab w:val="decimal" w:pos="856"/>
              </w:tabs>
              <w:spacing w:line="220" w:lineRule="exact"/>
              <w:ind w:left="-14" w:right="-180"/>
              <w:rPr>
                <w:rFonts w:cs="Times New Roman"/>
                <w:bCs/>
                <w:sz w:val="20"/>
                <w:rtl/>
                <w:cs/>
              </w:rPr>
            </w:pPr>
            <w:r w:rsidRPr="00AB5DFA">
              <w:rPr>
                <w:rFonts w:cs="Times New Roman"/>
                <w:bCs/>
                <w:sz w:val="20"/>
              </w:rPr>
              <w:t>-</w:t>
            </w:r>
          </w:p>
        </w:tc>
        <w:tc>
          <w:tcPr>
            <w:tcW w:w="270" w:type="dxa"/>
            <w:shd w:val="clear" w:color="auto" w:fill="auto"/>
            <w:vAlign w:val="bottom"/>
          </w:tcPr>
          <w:p w14:paraId="7C98671A"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7DB85417"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lang w:val="en-US"/>
              </w:rPr>
              <w:t>113,621,873</w:t>
            </w:r>
          </w:p>
        </w:tc>
        <w:tc>
          <w:tcPr>
            <w:tcW w:w="238" w:type="dxa"/>
            <w:gridSpan w:val="2"/>
            <w:shd w:val="clear" w:color="auto" w:fill="auto"/>
          </w:tcPr>
          <w:p w14:paraId="237EFC1B"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599A5420"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lang w:val="en-US"/>
              </w:rPr>
              <w:t>113,621,873</w:t>
            </w:r>
          </w:p>
        </w:tc>
        <w:tc>
          <w:tcPr>
            <w:tcW w:w="237" w:type="dxa"/>
            <w:gridSpan w:val="2"/>
            <w:shd w:val="clear" w:color="auto" w:fill="auto"/>
          </w:tcPr>
          <w:p w14:paraId="109A31EF"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067A5D4B"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1F59B3F4"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4F5969D6"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lang w:val="en-US"/>
              </w:rPr>
              <w:t>113,944,940</w:t>
            </w:r>
          </w:p>
        </w:tc>
        <w:tc>
          <w:tcPr>
            <w:tcW w:w="238" w:type="dxa"/>
            <w:gridSpan w:val="2"/>
            <w:shd w:val="clear" w:color="auto" w:fill="auto"/>
          </w:tcPr>
          <w:p w14:paraId="343E1A8C"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4D8D449A"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w:t>
            </w:r>
          </w:p>
        </w:tc>
        <w:tc>
          <w:tcPr>
            <w:tcW w:w="236" w:type="dxa"/>
            <w:gridSpan w:val="2"/>
            <w:shd w:val="clear" w:color="auto" w:fill="auto"/>
          </w:tcPr>
          <w:p w14:paraId="3F8D9652"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35CCA17B"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lang w:val="en-US"/>
              </w:rPr>
              <w:t>113,944,940</w:t>
            </w:r>
          </w:p>
        </w:tc>
      </w:tr>
      <w:tr w:rsidR="00556849" w:rsidRPr="00AB5DFA" w14:paraId="1F0BE07B" w14:textId="77777777" w:rsidTr="00080F43">
        <w:trPr>
          <w:gridAfter w:val="1"/>
          <w:wAfter w:w="9" w:type="dxa"/>
          <w:cantSplit/>
        </w:trPr>
        <w:tc>
          <w:tcPr>
            <w:tcW w:w="2970" w:type="dxa"/>
            <w:shd w:val="clear" w:color="auto" w:fill="auto"/>
            <w:vAlign w:val="bottom"/>
          </w:tcPr>
          <w:p w14:paraId="06657D82" w14:textId="77777777" w:rsidR="00556849" w:rsidRPr="00AB5DFA" w:rsidRDefault="00556849" w:rsidP="00556849">
            <w:pPr>
              <w:tabs>
                <w:tab w:val="left" w:pos="250"/>
              </w:tabs>
              <w:spacing w:line="220" w:lineRule="exact"/>
              <w:ind w:left="-18" w:right="-270"/>
              <w:rPr>
                <w:rFonts w:cs="Times New Roman"/>
                <w:sz w:val="20"/>
                <w:cs/>
                <w:lang w:bidi="th-TH"/>
              </w:rPr>
            </w:pPr>
            <w:r w:rsidRPr="00AB5DFA">
              <w:rPr>
                <w:rFonts w:cs="Times New Roman"/>
                <w:sz w:val="20"/>
                <w:lang w:bidi="th-TH"/>
              </w:rPr>
              <w:t>Interbank</w:t>
            </w:r>
            <w:r w:rsidRPr="00AB5DFA">
              <w:rPr>
                <w:sz w:val="20"/>
                <w:cs/>
                <w:lang w:bidi="th-TH"/>
              </w:rPr>
              <w:t xml:space="preserve"> </w:t>
            </w:r>
            <w:r w:rsidRPr="00AB5DFA">
              <w:rPr>
                <w:rFonts w:cs="Times New Roman"/>
                <w:sz w:val="20"/>
                <w:lang w:bidi="th-TH"/>
              </w:rPr>
              <w:t>and</w:t>
            </w:r>
            <w:r w:rsidRPr="00AB5DFA">
              <w:rPr>
                <w:sz w:val="20"/>
                <w:cs/>
                <w:lang w:bidi="th-TH"/>
              </w:rPr>
              <w:t xml:space="preserve"> </w:t>
            </w:r>
            <w:r w:rsidRPr="00AB5DFA">
              <w:rPr>
                <w:rFonts w:cs="Times New Roman"/>
                <w:sz w:val="20"/>
                <w:lang w:bidi="th-TH"/>
              </w:rPr>
              <w:t>money</w:t>
            </w:r>
            <w:r w:rsidRPr="00AB5DFA">
              <w:rPr>
                <w:sz w:val="20"/>
                <w:cs/>
                <w:lang w:bidi="th-TH"/>
              </w:rPr>
              <w:t xml:space="preserve"> </w:t>
            </w:r>
            <w:r w:rsidRPr="00AB5DFA">
              <w:rPr>
                <w:rFonts w:cs="Times New Roman"/>
                <w:sz w:val="20"/>
                <w:lang w:bidi="th-TH"/>
              </w:rPr>
              <w:t>market</w:t>
            </w:r>
            <w:r w:rsidRPr="00AB5DFA">
              <w:rPr>
                <w:sz w:val="20"/>
                <w:cs/>
                <w:lang w:bidi="th-TH"/>
              </w:rPr>
              <w:t xml:space="preserve"> </w:t>
            </w:r>
            <w:r w:rsidRPr="00AB5DFA">
              <w:rPr>
                <w:rFonts w:cs="Times New Roman"/>
                <w:sz w:val="20"/>
                <w:lang w:bidi="th-TH"/>
              </w:rPr>
              <w:t>items</w:t>
            </w:r>
          </w:p>
        </w:tc>
        <w:tc>
          <w:tcPr>
            <w:tcW w:w="630" w:type="dxa"/>
            <w:shd w:val="clear" w:color="auto" w:fill="auto"/>
            <w:vAlign w:val="bottom"/>
          </w:tcPr>
          <w:p w14:paraId="7E8C8B56" w14:textId="77777777" w:rsidR="00556849" w:rsidRPr="00AB5DFA" w:rsidRDefault="00556849" w:rsidP="00556849">
            <w:pPr>
              <w:spacing w:line="220" w:lineRule="exact"/>
              <w:ind w:left="-199" w:right="-201"/>
              <w:jc w:val="center"/>
              <w:rPr>
                <w:rFonts w:cs="Times New Roman"/>
                <w:bCs/>
                <w:i/>
                <w:iCs/>
                <w:sz w:val="20"/>
              </w:rPr>
            </w:pPr>
            <w:r w:rsidRPr="00AB5DFA">
              <w:rPr>
                <w:rFonts w:cs="Times New Roman"/>
                <w:i/>
                <w:iCs/>
                <w:sz w:val="20"/>
              </w:rPr>
              <w:t>21</w:t>
            </w:r>
          </w:p>
        </w:tc>
        <w:tc>
          <w:tcPr>
            <w:tcW w:w="1170" w:type="dxa"/>
            <w:shd w:val="clear" w:color="auto" w:fill="auto"/>
            <w:vAlign w:val="bottom"/>
          </w:tcPr>
          <w:p w14:paraId="70CA5B66"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sidRPr="00AB5DFA">
              <w:rPr>
                <w:rFonts w:cs="Times New Roman"/>
                <w:bCs/>
                <w:sz w:val="20"/>
              </w:rPr>
              <w:t>-</w:t>
            </w:r>
          </w:p>
        </w:tc>
        <w:tc>
          <w:tcPr>
            <w:tcW w:w="270" w:type="dxa"/>
          </w:tcPr>
          <w:p w14:paraId="1E214D52"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vAlign w:val="bottom"/>
          </w:tcPr>
          <w:p w14:paraId="7EA0009A" w14:textId="77777777" w:rsidR="00556849" w:rsidRPr="00AB5DFA" w:rsidRDefault="00556849" w:rsidP="00556849">
            <w:pPr>
              <w:tabs>
                <w:tab w:val="decimal" w:pos="856"/>
              </w:tabs>
              <w:spacing w:line="220" w:lineRule="exact"/>
              <w:ind w:left="-14" w:right="-180"/>
              <w:rPr>
                <w:rFonts w:cs="Times New Roman"/>
                <w:bCs/>
                <w:sz w:val="20"/>
                <w:rtl/>
                <w:cs/>
              </w:rPr>
            </w:pPr>
            <w:r w:rsidRPr="00AB5DFA">
              <w:rPr>
                <w:rFonts w:cs="Times New Roman"/>
                <w:bCs/>
                <w:sz w:val="20"/>
              </w:rPr>
              <w:t>-</w:t>
            </w:r>
          </w:p>
        </w:tc>
        <w:tc>
          <w:tcPr>
            <w:tcW w:w="270" w:type="dxa"/>
            <w:shd w:val="clear" w:color="auto" w:fill="auto"/>
            <w:vAlign w:val="bottom"/>
          </w:tcPr>
          <w:p w14:paraId="5B440E87"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5CEE312D"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11,398,479</w:t>
            </w:r>
          </w:p>
        </w:tc>
        <w:tc>
          <w:tcPr>
            <w:tcW w:w="238" w:type="dxa"/>
            <w:gridSpan w:val="2"/>
            <w:shd w:val="clear" w:color="auto" w:fill="auto"/>
          </w:tcPr>
          <w:p w14:paraId="38E166E9"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3A35D123"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rPr>
              <w:t>11,398,479</w:t>
            </w:r>
          </w:p>
        </w:tc>
        <w:tc>
          <w:tcPr>
            <w:tcW w:w="237" w:type="dxa"/>
            <w:gridSpan w:val="2"/>
            <w:shd w:val="clear" w:color="auto" w:fill="auto"/>
          </w:tcPr>
          <w:p w14:paraId="3DA4F30C"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7C0CEA33"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16819460"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0425E572"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lang w:val="en-US" w:bidi="th-TH"/>
              </w:rPr>
              <w:t>11,394,</w:t>
            </w:r>
            <w:r w:rsidRPr="00AB5DFA">
              <w:rPr>
                <w:rFonts w:cs="Times New Roman"/>
                <w:bCs/>
                <w:sz w:val="20"/>
              </w:rPr>
              <w:t>227</w:t>
            </w:r>
          </w:p>
        </w:tc>
        <w:tc>
          <w:tcPr>
            <w:tcW w:w="238" w:type="dxa"/>
            <w:gridSpan w:val="2"/>
            <w:shd w:val="clear" w:color="auto" w:fill="auto"/>
          </w:tcPr>
          <w:p w14:paraId="3CDFED3A"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759CA75A"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lang w:bidi="th-TH"/>
              </w:rPr>
              <w:t>-</w:t>
            </w:r>
          </w:p>
        </w:tc>
        <w:tc>
          <w:tcPr>
            <w:tcW w:w="236" w:type="dxa"/>
            <w:gridSpan w:val="2"/>
            <w:shd w:val="clear" w:color="auto" w:fill="auto"/>
          </w:tcPr>
          <w:p w14:paraId="15CD2D5F"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7B524AC8"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lang w:val="en-US" w:bidi="th-TH"/>
              </w:rPr>
              <w:t>11,394,</w:t>
            </w:r>
            <w:r w:rsidRPr="00AB5DFA">
              <w:rPr>
                <w:rFonts w:cs="Times New Roman"/>
                <w:bCs/>
                <w:sz w:val="20"/>
              </w:rPr>
              <w:t>227</w:t>
            </w:r>
          </w:p>
        </w:tc>
      </w:tr>
      <w:tr w:rsidR="00556849" w:rsidRPr="00AB5DFA" w14:paraId="24CF3065" w14:textId="77777777" w:rsidTr="00080F43">
        <w:trPr>
          <w:gridAfter w:val="1"/>
          <w:wAfter w:w="9" w:type="dxa"/>
          <w:cantSplit/>
        </w:trPr>
        <w:tc>
          <w:tcPr>
            <w:tcW w:w="2970" w:type="dxa"/>
            <w:shd w:val="clear" w:color="auto" w:fill="auto"/>
            <w:vAlign w:val="bottom"/>
          </w:tcPr>
          <w:p w14:paraId="25AF920C" w14:textId="77777777" w:rsidR="00556849" w:rsidRPr="00AB5DFA" w:rsidRDefault="00556849" w:rsidP="00556849">
            <w:pPr>
              <w:tabs>
                <w:tab w:val="left" w:pos="250"/>
              </w:tabs>
              <w:spacing w:line="220" w:lineRule="exact"/>
              <w:ind w:left="-18" w:right="-270"/>
              <w:rPr>
                <w:rFonts w:cs="Times New Roman"/>
                <w:sz w:val="20"/>
                <w:lang w:bidi="th-TH"/>
              </w:rPr>
            </w:pPr>
            <w:r w:rsidRPr="00AB5DFA">
              <w:rPr>
                <w:rFonts w:cs="Times New Roman"/>
                <w:sz w:val="20"/>
              </w:rPr>
              <w:t>Debt issued and borrowings</w:t>
            </w:r>
          </w:p>
        </w:tc>
        <w:tc>
          <w:tcPr>
            <w:tcW w:w="630" w:type="dxa"/>
            <w:shd w:val="clear" w:color="auto" w:fill="auto"/>
            <w:vAlign w:val="bottom"/>
          </w:tcPr>
          <w:p w14:paraId="5B829526" w14:textId="77777777" w:rsidR="00556849" w:rsidRPr="00AB5DFA" w:rsidRDefault="00556849" w:rsidP="00556849">
            <w:pPr>
              <w:spacing w:line="220" w:lineRule="exact"/>
              <w:ind w:left="-199" w:right="-201"/>
              <w:jc w:val="center"/>
              <w:rPr>
                <w:rFonts w:cs="Times New Roman"/>
                <w:i/>
                <w:iCs/>
                <w:sz w:val="20"/>
              </w:rPr>
            </w:pPr>
            <w:r w:rsidRPr="00AB5DFA">
              <w:rPr>
                <w:rFonts w:cs="Times New Roman"/>
                <w:bCs/>
                <w:i/>
                <w:iCs/>
                <w:sz w:val="20"/>
              </w:rPr>
              <w:t>22</w:t>
            </w:r>
          </w:p>
        </w:tc>
        <w:tc>
          <w:tcPr>
            <w:tcW w:w="1170" w:type="dxa"/>
            <w:shd w:val="clear" w:color="auto" w:fill="auto"/>
            <w:vAlign w:val="bottom"/>
          </w:tcPr>
          <w:p w14:paraId="3BA0B4E3" w14:textId="77777777" w:rsidR="00556849" w:rsidRPr="00AB5DFA" w:rsidRDefault="00556849" w:rsidP="00556849">
            <w:pPr>
              <w:pStyle w:val="acctfourfigures"/>
              <w:tabs>
                <w:tab w:val="clear" w:pos="765"/>
                <w:tab w:val="decimal" w:pos="880"/>
              </w:tabs>
              <w:spacing w:line="220" w:lineRule="exact"/>
              <w:ind w:left="-14" w:right="-180"/>
              <w:rPr>
                <w:rFonts w:cs="Times New Roman"/>
                <w:bCs/>
                <w:sz w:val="20"/>
              </w:rPr>
            </w:pPr>
            <w:r w:rsidRPr="00AB5DFA">
              <w:rPr>
                <w:rFonts w:cs="Times New Roman"/>
                <w:bCs/>
                <w:sz w:val="20"/>
              </w:rPr>
              <w:t>-</w:t>
            </w:r>
          </w:p>
        </w:tc>
        <w:tc>
          <w:tcPr>
            <w:tcW w:w="270" w:type="dxa"/>
          </w:tcPr>
          <w:p w14:paraId="1F483964" w14:textId="77777777" w:rsidR="00556849" w:rsidRPr="00AB5DFA" w:rsidRDefault="00556849" w:rsidP="00556849">
            <w:pPr>
              <w:tabs>
                <w:tab w:val="decimal" w:pos="856"/>
              </w:tabs>
              <w:spacing w:line="220" w:lineRule="exact"/>
              <w:ind w:left="-14" w:right="-180"/>
              <w:rPr>
                <w:rFonts w:cs="Times New Roman"/>
                <w:bCs/>
                <w:sz w:val="20"/>
                <w:rtl/>
                <w:cs/>
              </w:rPr>
            </w:pPr>
          </w:p>
        </w:tc>
        <w:tc>
          <w:tcPr>
            <w:tcW w:w="1080" w:type="dxa"/>
            <w:vAlign w:val="bottom"/>
          </w:tcPr>
          <w:p w14:paraId="30CE6B66" w14:textId="77777777" w:rsidR="00556849" w:rsidRPr="00AB5DFA" w:rsidRDefault="00556849" w:rsidP="00556849">
            <w:pPr>
              <w:tabs>
                <w:tab w:val="decimal" w:pos="856"/>
              </w:tabs>
              <w:spacing w:line="220" w:lineRule="exact"/>
              <w:ind w:left="-14" w:right="-180"/>
              <w:rPr>
                <w:rFonts w:cs="Times New Roman"/>
                <w:bCs/>
                <w:sz w:val="20"/>
                <w:rtl/>
                <w:cs/>
              </w:rPr>
            </w:pPr>
            <w:r w:rsidRPr="00AB5DFA">
              <w:rPr>
                <w:rFonts w:cs="Times New Roman"/>
                <w:bCs/>
                <w:sz w:val="20"/>
              </w:rPr>
              <w:t>-</w:t>
            </w:r>
          </w:p>
        </w:tc>
        <w:tc>
          <w:tcPr>
            <w:tcW w:w="270" w:type="dxa"/>
            <w:shd w:val="clear" w:color="auto" w:fill="auto"/>
            <w:vAlign w:val="bottom"/>
          </w:tcPr>
          <w:p w14:paraId="79FAF920" w14:textId="77777777" w:rsidR="00556849" w:rsidRPr="00AB5DFA" w:rsidRDefault="00556849" w:rsidP="00556849">
            <w:pPr>
              <w:tabs>
                <w:tab w:val="decimal" w:pos="856"/>
              </w:tabs>
              <w:spacing w:line="220" w:lineRule="exact"/>
              <w:ind w:left="-14" w:right="-180"/>
              <w:rPr>
                <w:rFonts w:cs="Times New Roman"/>
                <w:bCs/>
                <w:sz w:val="20"/>
                <w:rtl/>
                <w:cs/>
              </w:rPr>
            </w:pPr>
          </w:p>
        </w:tc>
        <w:tc>
          <w:tcPr>
            <w:tcW w:w="1139" w:type="dxa"/>
            <w:shd w:val="clear" w:color="auto" w:fill="auto"/>
            <w:vAlign w:val="bottom"/>
          </w:tcPr>
          <w:p w14:paraId="2C342EFF" w14:textId="77777777" w:rsidR="00556849" w:rsidRPr="00AB5DFA" w:rsidRDefault="00556849" w:rsidP="00556849">
            <w:pPr>
              <w:pStyle w:val="acctfourfigures"/>
              <w:tabs>
                <w:tab w:val="clear" w:pos="765"/>
                <w:tab w:val="decimal" w:pos="967"/>
              </w:tabs>
              <w:spacing w:line="220" w:lineRule="exact"/>
              <w:ind w:left="-14" w:right="-180"/>
              <w:rPr>
                <w:rFonts w:cs="Times New Roman"/>
                <w:bCs/>
                <w:sz w:val="20"/>
              </w:rPr>
            </w:pPr>
            <w:r w:rsidRPr="00AB5DFA">
              <w:rPr>
                <w:rFonts w:cs="Times New Roman"/>
                <w:bCs/>
                <w:sz w:val="20"/>
              </w:rPr>
              <w:t>889,930</w:t>
            </w:r>
          </w:p>
        </w:tc>
        <w:tc>
          <w:tcPr>
            <w:tcW w:w="238" w:type="dxa"/>
            <w:gridSpan w:val="2"/>
            <w:shd w:val="clear" w:color="auto" w:fill="auto"/>
          </w:tcPr>
          <w:p w14:paraId="68FBB58A"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p>
        </w:tc>
        <w:tc>
          <w:tcPr>
            <w:tcW w:w="1190" w:type="dxa"/>
            <w:gridSpan w:val="2"/>
            <w:shd w:val="clear" w:color="auto" w:fill="auto"/>
            <w:vAlign w:val="bottom"/>
          </w:tcPr>
          <w:p w14:paraId="1B706539" w14:textId="77777777" w:rsidR="00556849" w:rsidRPr="00AB5DFA" w:rsidRDefault="00556849" w:rsidP="00556849">
            <w:pPr>
              <w:pStyle w:val="acctfourfigures"/>
              <w:tabs>
                <w:tab w:val="clear" w:pos="765"/>
                <w:tab w:val="decimal" w:pos="970"/>
              </w:tabs>
              <w:spacing w:line="220" w:lineRule="exact"/>
              <w:ind w:left="-14" w:right="-180"/>
              <w:rPr>
                <w:rFonts w:cs="Times New Roman"/>
                <w:bCs/>
                <w:sz w:val="20"/>
              </w:rPr>
            </w:pPr>
            <w:r w:rsidRPr="00AB5DFA">
              <w:rPr>
                <w:rFonts w:cs="Times New Roman"/>
                <w:bCs/>
                <w:sz w:val="20"/>
              </w:rPr>
              <w:t>889,930</w:t>
            </w:r>
          </w:p>
        </w:tc>
        <w:tc>
          <w:tcPr>
            <w:tcW w:w="237" w:type="dxa"/>
            <w:gridSpan w:val="2"/>
            <w:shd w:val="clear" w:color="auto" w:fill="auto"/>
          </w:tcPr>
          <w:p w14:paraId="41E7F960" w14:textId="77777777" w:rsidR="00556849" w:rsidRPr="00AB5DFA" w:rsidRDefault="00556849" w:rsidP="00556849">
            <w:pPr>
              <w:tabs>
                <w:tab w:val="decimal" w:pos="970"/>
              </w:tabs>
              <w:spacing w:line="220" w:lineRule="exact"/>
              <w:ind w:left="-14" w:right="-180"/>
              <w:rPr>
                <w:rFonts w:cs="Times New Roman"/>
                <w:bCs/>
                <w:sz w:val="20"/>
                <w:rtl/>
                <w:cs/>
              </w:rPr>
            </w:pPr>
          </w:p>
        </w:tc>
        <w:tc>
          <w:tcPr>
            <w:tcW w:w="1152" w:type="dxa"/>
            <w:gridSpan w:val="2"/>
            <w:shd w:val="clear" w:color="auto" w:fill="auto"/>
          </w:tcPr>
          <w:p w14:paraId="7B569E28" w14:textId="77777777" w:rsidR="00556849" w:rsidRPr="00AB5DFA" w:rsidRDefault="00556849" w:rsidP="00556849">
            <w:pPr>
              <w:pStyle w:val="acctfourfigures"/>
              <w:tabs>
                <w:tab w:val="clear" w:pos="765"/>
                <w:tab w:val="decimal" w:pos="864"/>
              </w:tabs>
              <w:spacing w:line="220" w:lineRule="exact"/>
              <w:ind w:left="-14" w:right="-180"/>
              <w:rPr>
                <w:rFonts w:cs="Times New Roman"/>
                <w:bCs/>
                <w:sz w:val="20"/>
              </w:rPr>
            </w:pPr>
            <w:r w:rsidRPr="00AB5DFA">
              <w:rPr>
                <w:rFonts w:cs="Times New Roman"/>
                <w:bCs/>
                <w:sz w:val="20"/>
              </w:rPr>
              <w:t>-</w:t>
            </w:r>
          </w:p>
        </w:tc>
        <w:tc>
          <w:tcPr>
            <w:tcW w:w="238" w:type="dxa"/>
            <w:gridSpan w:val="2"/>
            <w:shd w:val="clear" w:color="auto" w:fill="auto"/>
          </w:tcPr>
          <w:p w14:paraId="44FE4CE8" w14:textId="77777777" w:rsidR="00556849" w:rsidRPr="00AB5DFA" w:rsidRDefault="00556849" w:rsidP="00556849">
            <w:pPr>
              <w:tabs>
                <w:tab w:val="decimal" w:pos="970"/>
              </w:tabs>
              <w:spacing w:line="220" w:lineRule="exact"/>
              <w:ind w:left="-14" w:right="-180"/>
              <w:rPr>
                <w:rFonts w:cs="Times New Roman"/>
                <w:bCs/>
                <w:sz w:val="20"/>
                <w:rtl/>
                <w:cs/>
              </w:rPr>
            </w:pPr>
          </w:p>
        </w:tc>
        <w:tc>
          <w:tcPr>
            <w:tcW w:w="1177" w:type="dxa"/>
            <w:gridSpan w:val="2"/>
            <w:shd w:val="clear" w:color="auto" w:fill="auto"/>
          </w:tcPr>
          <w:p w14:paraId="6AD93B2B" w14:textId="77777777" w:rsidR="00556849" w:rsidRPr="00AB5DFA" w:rsidRDefault="00556849" w:rsidP="00556849">
            <w:pPr>
              <w:pStyle w:val="acctfourfigures"/>
              <w:tabs>
                <w:tab w:val="clear" w:pos="765"/>
                <w:tab w:val="decimal" w:pos="1003"/>
              </w:tabs>
              <w:spacing w:line="220" w:lineRule="exact"/>
              <w:ind w:left="-14" w:right="-130"/>
              <w:rPr>
                <w:rFonts w:cs="Times New Roman"/>
                <w:bCs/>
                <w:sz w:val="20"/>
              </w:rPr>
            </w:pPr>
            <w:r w:rsidRPr="00AB5DFA">
              <w:rPr>
                <w:rFonts w:cs="Times New Roman"/>
                <w:bCs/>
                <w:sz w:val="20"/>
              </w:rPr>
              <w:t>-</w:t>
            </w:r>
          </w:p>
        </w:tc>
        <w:tc>
          <w:tcPr>
            <w:tcW w:w="238" w:type="dxa"/>
            <w:gridSpan w:val="2"/>
            <w:shd w:val="clear" w:color="auto" w:fill="auto"/>
          </w:tcPr>
          <w:p w14:paraId="2ABFC720" w14:textId="77777777" w:rsidR="00556849" w:rsidRPr="00AB5DFA" w:rsidRDefault="00556849" w:rsidP="00556849">
            <w:pPr>
              <w:tabs>
                <w:tab w:val="decimal" w:pos="856"/>
              </w:tabs>
              <w:spacing w:line="220" w:lineRule="exact"/>
              <w:ind w:left="-14" w:right="-180"/>
              <w:rPr>
                <w:rFonts w:cs="Times New Roman"/>
                <w:bCs/>
                <w:sz w:val="20"/>
              </w:rPr>
            </w:pPr>
          </w:p>
        </w:tc>
        <w:tc>
          <w:tcPr>
            <w:tcW w:w="1227" w:type="dxa"/>
            <w:gridSpan w:val="2"/>
            <w:shd w:val="clear" w:color="auto" w:fill="auto"/>
          </w:tcPr>
          <w:p w14:paraId="1A46DCB0" w14:textId="77777777" w:rsidR="00556849" w:rsidRPr="00AB5DFA" w:rsidRDefault="00556849" w:rsidP="00556849">
            <w:pPr>
              <w:pStyle w:val="acctfourfigures"/>
              <w:tabs>
                <w:tab w:val="clear" w:pos="765"/>
                <w:tab w:val="decimal" w:pos="949"/>
              </w:tabs>
              <w:spacing w:line="220" w:lineRule="exact"/>
              <w:ind w:left="-14" w:right="-180"/>
              <w:rPr>
                <w:rFonts w:cs="Times New Roman"/>
                <w:bCs/>
                <w:sz w:val="20"/>
              </w:rPr>
            </w:pPr>
            <w:r w:rsidRPr="00AB5DFA">
              <w:rPr>
                <w:rFonts w:cs="Times New Roman"/>
                <w:bCs/>
                <w:sz w:val="20"/>
              </w:rPr>
              <w:t>756,</w:t>
            </w:r>
            <w:r w:rsidRPr="00AB5DFA">
              <w:rPr>
                <w:rFonts w:cs="Times New Roman"/>
                <w:bCs/>
                <w:sz w:val="20"/>
                <w:lang w:bidi="th-TH"/>
              </w:rPr>
              <w:t>276</w:t>
            </w:r>
          </w:p>
        </w:tc>
        <w:tc>
          <w:tcPr>
            <w:tcW w:w="236" w:type="dxa"/>
            <w:gridSpan w:val="2"/>
            <w:shd w:val="clear" w:color="auto" w:fill="auto"/>
          </w:tcPr>
          <w:p w14:paraId="2B8CF90C" w14:textId="77777777" w:rsidR="00556849" w:rsidRPr="00AB5DFA" w:rsidRDefault="00556849" w:rsidP="00556849">
            <w:pPr>
              <w:tabs>
                <w:tab w:val="decimal" w:pos="949"/>
              </w:tabs>
              <w:spacing w:line="220" w:lineRule="exact"/>
              <w:ind w:left="-14" w:right="-180"/>
              <w:rPr>
                <w:rFonts w:cs="Times New Roman"/>
                <w:bCs/>
                <w:sz w:val="20"/>
              </w:rPr>
            </w:pPr>
          </w:p>
        </w:tc>
        <w:tc>
          <w:tcPr>
            <w:tcW w:w="1292" w:type="dxa"/>
            <w:gridSpan w:val="2"/>
            <w:shd w:val="clear" w:color="auto" w:fill="auto"/>
          </w:tcPr>
          <w:p w14:paraId="5A3B022C" w14:textId="77777777" w:rsidR="00556849" w:rsidRPr="00AB5DFA" w:rsidRDefault="00556849" w:rsidP="00556849">
            <w:pPr>
              <w:pStyle w:val="acctfourfigures"/>
              <w:tabs>
                <w:tab w:val="clear" w:pos="765"/>
                <w:tab w:val="decimal" w:pos="1000"/>
              </w:tabs>
              <w:spacing w:line="220" w:lineRule="exact"/>
              <w:ind w:left="-14" w:right="-180"/>
              <w:rPr>
                <w:rFonts w:cs="Times New Roman"/>
                <w:bCs/>
                <w:sz w:val="20"/>
              </w:rPr>
            </w:pPr>
            <w:r w:rsidRPr="00AB5DFA">
              <w:rPr>
                <w:rFonts w:cs="Times New Roman"/>
                <w:bCs/>
                <w:sz w:val="20"/>
              </w:rPr>
              <w:t>756,</w:t>
            </w:r>
            <w:r w:rsidRPr="00AB5DFA">
              <w:rPr>
                <w:rFonts w:cs="Times New Roman"/>
                <w:bCs/>
                <w:sz w:val="20"/>
                <w:lang w:bidi="th-TH"/>
              </w:rPr>
              <w:t>276</w:t>
            </w:r>
          </w:p>
        </w:tc>
      </w:tr>
    </w:tbl>
    <w:p w14:paraId="22DED7E4" w14:textId="715C3AEE" w:rsidR="00E6456F" w:rsidRDefault="00E6456F" w:rsidP="002D1C7D">
      <w:pPr>
        <w:rPr>
          <w:rFonts w:cs="Times New Roman"/>
          <w:lang w:bidi="th-TH"/>
        </w:rPr>
      </w:pPr>
    </w:p>
    <w:p w14:paraId="5808F156" w14:textId="6A1F58B1" w:rsidR="00C87FB9" w:rsidRDefault="00C87FB9" w:rsidP="002D1C7D">
      <w:pPr>
        <w:rPr>
          <w:rFonts w:cs="Times New Roman"/>
          <w:lang w:bidi="th-TH"/>
        </w:rPr>
      </w:pPr>
    </w:p>
    <w:p w14:paraId="4F9A6015" w14:textId="77777777" w:rsidR="00C87FB9" w:rsidRDefault="00C87FB9" w:rsidP="002D1C7D">
      <w:pPr>
        <w:rPr>
          <w:rFonts w:cs="Times New Roman"/>
          <w:lang w:bidi="th-TH"/>
        </w:rPr>
      </w:pPr>
    </w:p>
    <w:p w14:paraId="37ACC5A4" w14:textId="77777777" w:rsidR="002D1C7D" w:rsidRPr="00C71F24" w:rsidRDefault="002D1C7D" w:rsidP="002D1C7D">
      <w:pPr>
        <w:tabs>
          <w:tab w:val="left" w:pos="540"/>
          <w:tab w:val="left" w:pos="9360"/>
        </w:tabs>
        <w:spacing w:line="240" w:lineRule="atLeast"/>
        <w:ind w:left="540" w:right="9" w:hanging="540"/>
        <w:jc w:val="thaiDistribute"/>
        <w:rPr>
          <w:rFonts w:cs="Times New Roman"/>
          <w:b/>
          <w:bCs/>
        </w:rPr>
      </w:pPr>
    </w:p>
    <w:p w14:paraId="63DB8878" w14:textId="6E05ACA9" w:rsidR="002D1C7D" w:rsidRPr="0012708E" w:rsidRDefault="002D1C7D" w:rsidP="00A577E8">
      <w:pPr>
        <w:tabs>
          <w:tab w:val="left" w:pos="540"/>
          <w:tab w:val="left" w:pos="9360"/>
        </w:tabs>
        <w:spacing w:line="240" w:lineRule="atLeast"/>
        <w:ind w:right="9"/>
        <w:jc w:val="thaiDistribute"/>
        <w:rPr>
          <w:rFonts w:cs="Times New Roman"/>
          <w:b/>
          <w:bCs/>
        </w:rPr>
        <w:sectPr w:rsidR="002D1C7D" w:rsidRPr="0012708E" w:rsidSect="009D7C55">
          <w:headerReference w:type="first" r:id="rId14"/>
          <w:footerReference w:type="first" r:id="rId15"/>
          <w:pgSz w:w="16840" w:h="11907" w:orient="landscape" w:code="9"/>
          <w:pgMar w:top="691" w:right="1152" w:bottom="576" w:left="1152" w:header="720" w:footer="720" w:gutter="0"/>
          <w:cols w:space="720"/>
          <w:titlePg/>
          <w:docGrid w:linePitch="299"/>
        </w:sectPr>
      </w:pPr>
    </w:p>
    <w:p w14:paraId="14B0597C" w14:textId="77777777" w:rsidR="00BD2289" w:rsidRPr="0012708E" w:rsidRDefault="00BD2289" w:rsidP="00BD2289">
      <w:pPr>
        <w:rPr>
          <w:rFonts w:cs="Times New Roman"/>
          <w:sz w:val="2"/>
          <w:szCs w:val="2"/>
        </w:rPr>
      </w:pPr>
    </w:p>
    <w:p w14:paraId="0E268379" w14:textId="7777777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Valuation techniques and significant unobservable inputs</w:t>
      </w:r>
    </w:p>
    <w:p w14:paraId="768E7951"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2D119C0" w14:textId="5FCA83C5" w:rsidR="00BD2289" w:rsidRPr="0012708E" w:rsidRDefault="00BD2289" w:rsidP="00BD2289">
      <w:pPr>
        <w:tabs>
          <w:tab w:val="left" w:pos="9630"/>
        </w:tabs>
        <w:spacing w:line="240" w:lineRule="atLeast"/>
        <w:ind w:left="540"/>
        <w:jc w:val="thaiDistribute"/>
        <w:rPr>
          <w:rFonts w:cs="Times New Roman"/>
          <w:noProof/>
          <w:szCs w:val="22"/>
          <w:lang w:bidi="th-TH"/>
        </w:rPr>
      </w:pPr>
      <w:r w:rsidRPr="0012708E">
        <w:rPr>
          <w:rFonts w:cs="Times New Roman"/>
          <w:noProof/>
          <w:szCs w:val="22"/>
          <w:lang w:bidi="th-TH"/>
        </w:rPr>
        <w:t>The following tables show the valuation techniques</w:t>
      </w:r>
      <w:r w:rsidR="00060540">
        <w:rPr>
          <w:rFonts w:cs="Times New Roman"/>
          <w:noProof/>
          <w:szCs w:val="22"/>
          <w:lang w:bidi="th-TH"/>
        </w:rPr>
        <w:t xml:space="preserve"> and significant unobservable inputs which are</w:t>
      </w:r>
      <w:r w:rsidRPr="0012708E">
        <w:rPr>
          <w:rFonts w:cs="Times New Roman"/>
          <w:noProof/>
          <w:szCs w:val="22"/>
          <w:lang w:bidi="th-TH"/>
        </w:rPr>
        <w:t xml:space="preserve"> used in measuring Level 3 fair values for financial instruments measured at fair value in the statement of financial position</w:t>
      </w:r>
      <w:r w:rsidR="00CE5140">
        <w:rPr>
          <w:rFonts w:cs="Times New Roman"/>
          <w:noProof/>
          <w:szCs w:val="22"/>
          <w:lang w:bidi="th-TH"/>
        </w:rPr>
        <w:t>.</w:t>
      </w:r>
    </w:p>
    <w:p w14:paraId="36390592"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BD2289" w:rsidRPr="0012708E" w14:paraId="214583C6" w14:textId="77777777" w:rsidTr="00D912E0">
        <w:tc>
          <w:tcPr>
            <w:tcW w:w="3438" w:type="dxa"/>
          </w:tcPr>
          <w:p w14:paraId="771A2FB4" w14:textId="2755998A" w:rsidR="006F2DEC" w:rsidRPr="0012708E" w:rsidRDefault="007D14FF" w:rsidP="006F2DEC">
            <w:pPr>
              <w:tabs>
                <w:tab w:val="left" w:pos="9630"/>
              </w:tabs>
              <w:spacing w:line="240" w:lineRule="atLeast"/>
              <w:rPr>
                <w:rFonts w:cs="Times New Roman"/>
                <w:b/>
                <w:bCs/>
                <w:noProof/>
                <w:szCs w:val="22"/>
                <w:lang w:bidi="th-TH"/>
              </w:rPr>
            </w:pPr>
            <w:r w:rsidRPr="0012708E">
              <w:rPr>
                <w:rFonts w:cs="Times New Roman"/>
                <w:b/>
                <w:bCs/>
                <w:noProof/>
                <w:szCs w:val="22"/>
                <w:lang w:bidi="th-TH"/>
              </w:rPr>
              <w:t xml:space="preserve">Financial instruments </w:t>
            </w:r>
          </w:p>
          <w:p w14:paraId="44977014" w14:textId="675969CB" w:rsidR="00BD2289" w:rsidRPr="0012708E" w:rsidRDefault="006F2DEC">
            <w:pPr>
              <w:tabs>
                <w:tab w:val="left" w:pos="9630"/>
              </w:tabs>
              <w:spacing w:line="240" w:lineRule="atLeast"/>
              <w:rPr>
                <w:rFonts w:cs="Times New Roman"/>
                <w:b/>
                <w:bCs/>
                <w:noProof/>
                <w:szCs w:val="22"/>
                <w:lang w:bidi="th-TH"/>
              </w:rPr>
            </w:pPr>
            <w:r w:rsidRPr="0012708E">
              <w:rPr>
                <w:rFonts w:cs="Times New Roman"/>
                <w:b/>
                <w:bCs/>
                <w:noProof/>
                <w:szCs w:val="22"/>
                <w:cs/>
                <w:lang w:bidi="th-TH"/>
              </w:rPr>
              <w:t xml:space="preserve">   </w:t>
            </w:r>
            <w:r w:rsidR="00426387" w:rsidRPr="0012708E">
              <w:rPr>
                <w:rFonts w:cs="Times New Roman"/>
                <w:b/>
                <w:bCs/>
                <w:noProof/>
                <w:szCs w:val="22"/>
                <w:lang w:bidi="th-TH"/>
              </w:rPr>
              <w:t>m</w:t>
            </w:r>
            <w:r w:rsidR="007D14FF" w:rsidRPr="0012708E">
              <w:rPr>
                <w:rFonts w:cs="Times New Roman"/>
                <w:b/>
                <w:bCs/>
                <w:noProof/>
                <w:szCs w:val="22"/>
                <w:lang w:bidi="th-TH"/>
              </w:rPr>
              <w:t>easured</w:t>
            </w:r>
            <w:r w:rsidRPr="0012708E">
              <w:rPr>
                <w:rFonts w:cs="Times New Roman"/>
                <w:b/>
                <w:bCs/>
                <w:noProof/>
                <w:szCs w:val="22"/>
                <w:cs/>
                <w:lang w:bidi="th-TH"/>
              </w:rPr>
              <w:t xml:space="preserve"> </w:t>
            </w:r>
            <w:r w:rsidR="007D14FF" w:rsidRPr="0012708E">
              <w:rPr>
                <w:rFonts w:cs="Times New Roman"/>
                <w:b/>
                <w:bCs/>
                <w:noProof/>
                <w:szCs w:val="22"/>
                <w:lang w:bidi="th-TH"/>
              </w:rPr>
              <w:t xml:space="preserve">at fair value </w:t>
            </w:r>
          </w:p>
        </w:tc>
        <w:tc>
          <w:tcPr>
            <w:tcW w:w="2700" w:type="dxa"/>
          </w:tcPr>
          <w:p w14:paraId="00B39865"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Valuation technique</w:t>
            </w:r>
          </w:p>
        </w:tc>
        <w:tc>
          <w:tcPr>
            <w:tcW w:w="3360" w:type="dxa"/>
          </w:tcPr>
          <w:p w14:paraId="04EA081A"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Significant unobservable inputs</w:t>
            </w:r>
          </w:p>
        </w:tc>
      </w:tr>
      <w:tr w:rsidR="00BD2289" w:rsidRPr="0012708E" w14:paraId="0E52EF5D" w14:textId="77777777" w:rsidTr="00D912E0">
        <w:tc>
          <w:tcPr>
            <w:tcW w:w="3438" w:type="dxa"/>
          </w:tcPr>
          <w:p w14:paraId="14D71CAF"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Investments in equity instruments</w:t>
            </w:r>
          </w:p>
        </w:tc>
        <w:tc>
          <w:tcPr>
            <w:tcW w:w="2700" w:type="dxa"/>
          </w:tcPr>
          <w:p w14:paraId="1B741202"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c>
          <w:tcPr>
            <w:tcW w:w="3360" w:type="dxa"/>
          </w:tcPr>
          <w:p w14:paraId="4EE3A58D"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r>
    </w:tbl>
    <w:p w14:paraId="1EB56DCC"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3141E8A0" w14:textId="52EC849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Level 3 fair values</w:t>
      </w:r>
    </w:p>
    <w:p w14:paraId="488620D6"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CA67BFF" w14:textId="77777777" w:rsidR="00BD2289" w:rsidRPr="0012708E" w:rsidRDefault="00BD2289" w:rsidP="00BD2289">
      <w:pPr>
        <w:tabs>
          <w:tab w:val="left" w:pos="9630"/>
        </w:tabs>
        <w:spacing w:line="240" w:lineRule="atLeast"/>
        <w:ind w:left="547"/>
        <w:jc w:val="thaiDistribute"/>
        <w:rPr>
          <w:rFonts w:cs="Times New Roman"/>
          <w:b/>
          <w:bCs/>
          <w:noProof/>
          <w:szCs w:val="22"/>
          <w:lang w:bidi="th-TH"/>
        </w:rPr>
      </w:pPr>
      <w:r w:rsidRPr="0012708E">
        <w:rPr>
          <w:rFonts w:cs="Times New Roman"/>
          <w:b/>
          <w:bCs/>
          <w:noProof/>
          <w:szCs w:val="22"/>
          <w:lang w:bidi="th-TH"/>
        </w:rPr>
        <w:t>Reconciliation of Level 3 fair values</w:t>
      </w:r>
    </w:p>
    <w:p w14:paraId="79EFBFB3" w14:textId="77777777" w:rsidR="00BD2289" w:rsidRPr="0012708E" w:rsidRDefault="00BD2289" w:rsidP="00BD2289">
      <w:pPr>
        <w:tabs>
          <w:tab w:val="left" w:pos="9630"/>
        </w:tabs>
        <w:spacing w:line="240" w:lineRule="atLeast"/>
        <w:ind w:left="547"/>
        <w:jc w:val="thaiDistribute"/>
        <w:rPr>
          <w:rFonts w:cs="Times New Roman"/>
          <w:noProof/>
          <w:szCs w:val="22"/>
          <w:lang w:bidi="th-TH"/>
        </w:rPr>
      </w:pPr>
    </w:p>
    <w:p w14:paraId="7D9A1C9A" w14:textId="38C87CD3" w:rsidR="00BD2289" w:rsidRDefault="00BD2289" w:rsidP="00BD2289">
      <w:pPr>
        <w:tabs>
          <w:tab w:val="left" w:pos="9630"/>
        </w:tabs>
        <w:spacing w:line="240" w:lineRule="atLeast"/>
        <w:ind w:left="547"/>
        <w:jc w:val="thaiDistribute"/>
        <w:rPr>
          <w:rFonts w:cs="Times New Roman"/>
          <w:noProof/>
          <w:szCs w:val="22"/>
          <w:lang w:bidi="th-TH"/>
        </w:rPr>
      </w:pPr>
      <w:r w:rsidRPr="0012708E">
        <w:rPr>
          <w:rFonts w:cs="Times New Roman"/>
          <w:noProof/>
          <w:spacing w:val="-2"/>
          <w:szCs w:val="22"/>
          <w:lang w:bidi="th-TH"/>
        </w:rPr>
        <w:t>The following table shows a reconciliation from the opening balances to the closing balances for Level</w:t>
      </w:r>
      <w:r w:rsidRPr="0012708E">
        <w:rPr>
          <w:rFonts w:cs="Times New Roman"/>
          <w:noProof/>
          <w:szCs w:val="22"/>
          <w:lang w:bidi="th-TH"/>
        </w:rPr>
        <w:t xml:space="preserve"> 3 fair values of investments in equity instruments.</w:t>
      </w:r>
    </w:p>
    <w:p w14:paraId="7E696F0F" w14:textId="2DD68C6F" w:rsidR="00D87098" w:rsidRDefault="00D87098" w:rsidP="00BD2289">
      <w:pPr>
        <w:tabs>
          <w:tab w:val="left" w:pos="9630"/>
        </w:tabs>
        <w:spacing w:line="240" w:lineRule="atLeast"/>
        <w:ind w:left="547"/>
        <w:jc w:val="thaiDistribute"/>
        <w:rPr>
          <w:rFonts w:cs="Times New Roman"/>
          <w:noProof/>
          <w:szCs w:val="22"/>
          <w:lang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D85420" w:rsidRPr="002D1F81" w14:paraId="526D4B8D" w14:textId="77777777" w:rsidTr="003023D6">
        <w:trPr>
          <w:trHeight w:val="20"/>
          <w:tblHeader/>
        </w:trPr>
        <w:tc>
          <w:tcPr>
            <w:tcW w:w="5922" w:type="dxa"/>
          </w:tcPr>
          <w:p w14:paraId="146E7E27" w14:textId="77777777" w:rsidR="00D85420" w:rsidRPr="002D1F81" w:rsidRDefault="00D85420" w:rsidP="0033522A">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6DEA5936" w14:textId="77777777" w:rsidR="00D85420" w:rsidRPr="002D1F81" w:rsidRDefault="00D85420" w:rsidP="003023D6">
            <w:pPr>
              <w:spacing w:line="260" w:lineRule="atLeast"/>
              <w:ind w:left="-108" w:right="-108"/>
              <w:jc w:val="center"/>
              <w:rPr>
                <w:rFonts w:cs="Times New Roman"/>
                <w:snapToGrid w:val="0"/>
                <w:szCs w:val="22"/>
              </w:rPr>
            </w:pPr>
            <w:r w:rsidRPr="002D1F81">
              <w:rPr>
                <w:rFonts w:cs="Times New Roman"/>
                <w:b/>
                <w:bCs/>
                <w:szCs w:val="22"/>
              </w:rPr>
              <w:t>Consolidated and the Bank</w:t>
            </w:r>
          </w:p>
        </w:tc>
      </w:tr>
      <w:tr w:rsidR="00D85420" w:rsidRPr="002D1F81" w14:paraId="4694B854" w14:textId="77777777" w:rsidTr="003023D6">
        <w:trPr>
          <w:trHeight w:val="60"/>
          <w:tblHeader/>
        </w:trPr>
        <w:tc>
          <w:tcPr>
            <w:tcW w:w="5922" w:type="dxa"/>
          </w:tcPr>
          <w:p w14:paraId="45F83F75" w14:textId="05FD9675" w:rsidR="00D85420" w:rsidRPr="002D1F81" w:rsidRDefault="00D85420" w:rsidP="00D85420">
            <w:pPr>
              <w:pStyle w:val="Heading8"/>
              <w:tabs>
                <w:tab w:val="left" w:pos="240"/>
              </w:tabs>
              <w:spacing w:line="260" w:lineRule="atLeast"/>
              <w:ind w:right="-29"/>
              <w:rPr>
                <w:rFonts w:cs="Times New Roman"/>
                <w:b/>
                <w:bCs/>
                <w:i/>
                <w:iCs/>
                <w:szCs w:val="22"/>
                <w:lang w:eastAsia="en-US"/>
              </w:rPr>
            </w:pPr>
            <w:r w:rsidRPr="002D1F81">
              <w:rPr>
                <w:rFonts w:cs="Times New Roman"/>
                <w:b/>
                <w:bCs/>
                <w:i/>
                <w:iCs/>
                <w:color w:val="000000"/>
                <w:szCs w:val="22"/>
              </w:rPr>
              <w:t>For the year ended 31 December</w:t>
            </w:r>
          </w:p>
        </w:tc>
        <w:tc>
          <w:tcPr>
            <w:tcW w:w="1494" w:type="dxa"/>
            <w:vAlign w:val="bottom"/>
          </w:tcPr>
          <w:p w14:paraId="5FA7402C" w14:textId="37A3BA01" w:rsidR="00D85420" w:rsidRPr="002D1F81" w:rsidRDefault="0009749A" w:rsidP="00D85420">
            <w:pPr>
              <w:spacing w:line="260" w:lineRule="atLeast"/>
              <w:ind w:left="-108" w:right="-108"/>
              <w:jc w:val="center"/>
              <w:rPr>
                <w:rFonts w:cs="Times New Roman"/>
                <w:snapToGrid w:val="0"/>
                <w:szCs w:val="22"/>
              </w:rPr>
            </w:pPr>
            <w:r>
              <w:rPr>
                <w:rFonts w:cs="Times New Roman"/>
                <w:snapToGrid w:val="0"/>
                <w:szCs w:val="22"/>
              </w:rPr>
              <w:t>2023</w:t>
            </w:r>
          </w:p>
        </w:tc>
        <w:tc>
          <w:tcPr>
            <w:tcW w:w="270" w:type="dxa"/>
            <w:vAlign w:val="bottom"/>
          </w:tcPr>
          <w:p w14:paraId="2E55BB91" w14:textId="77777777" w:rsidR="00D85420" w:rsidRPr="002D1F81" w:rsidRDefault="00D85420" w:rsidP="00D85420">
            <w:pPr>
              <w:spacing w:line="260" w:lineRule="atLeast"/>
              <w:ind w:left="-108" w:right="-108"/>
              <w:jc w:val="center"/>
              <w:rPr>
                <w:rFonts w:cs="Times New Roman"/>
                <w:color w:val="000000"/>
                <w:szCs w:val="22"/>
              </w:rPr>
            </w:pPr>
          </w:p>
        </w:tc>
        <w:tc>
          <w:tcPr>
            <w:tcW w:w="1467" w:type="dxa"/>
            <w:vAlign w:val="bottom"/>
          </w:tcPr>
          <w:p w14:paraId="2A096C83" w14:textId="443520B3" w:rsidR="00D85420" w:rsidRPr="002D1F81" w:rsidRDefault="0009749A" w:rsidP="00D85420">
            <w:pPr>
              <w:spacing w:line="260" w:lineRule="atLeast"/>
              <w:ind w:left="-108" w:right="-108"/>
              <w:jc w:val="center"/>
              <w:rPr>
                <w:rFonts w:cs="Times New Roman"/>
                <w:snapToGrid w:val="0"/>
                <w:szCs w:val="22"/>
              </w:rPr>
            </w:pPr>
            <w:r>
              <w:rPr>
                <w:rFonts w:cs="Times New Roman"/>
                <w:snapToGrid w:val="0"/>
                <w:szCs w:val="22"/>
              </w:rPr>
              <w:t>2022</w:t>
            </w:r>
          </w:p>
        </w:tc>
      </w:tr>
      <w:tr w:rsidR="00D85420" w:rsidRPr="002D1F81" w14:paraId="65A0832E" w14:textId="77777777" w:rsidTr="003023D6">
        <w:trPr>
          <w:trHeight w:val="20"/>
          <w:tblHeader/>
        </w:trPr>
        <w:tc>
          <w:tcPr>
            <w:tcW w:w="5922" w:type="dxa"/>
          </w:tcPr>
          <w:p w14:paraId="52704714" w14:textId="77777777" w:rsidR="00D85420" w:rsidRPr="002D1F81" w:rsidRDefault="00D85420" w:rsidP="0033522A">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3863BEEE" w14:textId="77777777" w:rsidR="00D85420" w:rsidRPr="002D1F81" w:rsidRDefault="00D85420" w:rsidP="003023D6">
            <w:pPr>
              <w:spacing w:line="260" w:lineRule="atLeast"/>
              <w:ind w:left="184" w:right="54"/>
              <w:jc w:val="center"/>
              <w:rPr>
                <w:rFonts w:cs="Times New Roman"/>
                <w:color w:val="000000"/>
                <w:szCs w:val="22"/>
              </w:rPr>
            </w:pPr>
            <w:r w:rsidRPr="002D1F81">
              <w:rPr>
                <w:rFonts w:cs="Times New Roman"/>
                <w:i/>
                <w:iCs/>
                <w:szCs w:val="22"/>
              </w:rPr>
              <w:t>(in thousand Baht)</w:t>
            </w:r>
          </w:p>
        </w:tc>
      </w:tr>
      <w:tr w:rsidR="00556849" w:rsidRPr="002D1F81" w14:paraId="07F2960D" w14:textId="77777777" w:rsidTr="003023D6">
        <w:trPr>
          <w:trHeight w:val="20"/>
        </w:trPr>
        <w:tc>
          <w:tcPr>
            <w:tcW w:w="5922" w:type="dxa"/>
          </w:tcPr>
          <w:p w14:paraId="59D569EE" w14:textId="0EF691EE" w:rsidR="00556849" w:rsidRPr="002D1F81" w:rsidRDefault="00556849" w:rsidP="00556849">
            <w:pPr>
              <w:pStyle w:val="Heading8"/>
              <w:tabs>
                <w:tab w:val="left" w:pos="240"/>
              </w:tabs>
              <w:spacing w:line="260" w:lineRule="atLeast"/>
              <w:ind w:right="-29"/>
              <w:rPr>
                <w:rFonts w:cs="Times New Roman"/>
                <w:color w:val="000000"/>
                <w:szCs w:val="22"/>
                <w:lang w:eastAsia="en-US"/>
              </w:rPr>
            </w:pPr>
            <w:r w:rsidRPr="002D1F81">
              <w:rPr>
                <w:rFonts w:cs="Times New Roman"/>
                <w:color w:val="000000"/>
                <w:szCs w:val="22"/>
              </w:rPr>
              <w:t>A</w:t>
            </w:r>
            <w:r>
              <w:rPr>
                <w:rFonts w:cs="Times New Roman"/>
                <w:color w:val="000000"/>
                <w:szCs w:val="22"/>
              </w:rPr>
              <w:t>t</w:t>
            </w:r>
            <w:r w:rsidRPr="002D1F81">
              <w:rPr>
                <w:rFonts w:cs="Times New Roman"/>
                <w:color w:val="000000"/>
                <w:szCs w:val="22"/>
              </w:rPr>
              <w:t xml:space="preserve"> 1 January</w:t>
            </w:r>
          </w:p>
        </w:tc>
        <w:tc>
          <w:tcPr>
            <w:tcW w:w="1494" w:type="dxa"/>
          </w:tcPr>
          <w:p w14:paraId="6B4DB0B7" w14:textId="0E097FD4" w:rsidR="00556849" w:rsidRPr="002D1F81" w:rsidRDefault="00556849" w:rsidP="00556849">
            <w:pPr>
              <w:tabs>
                <w:tab w:val="decimal" w:pos="1235"/>
              </w:tabs>
              <w:spacing w:line="260" w:lineRule="atLeast"/>
              <w:ind w:right="-205"/>
              <w:rPr>
                <w:rFonts w:eastAsia="MS Mincho" w:cs="Times New Roman"/>
                <w:szCs w:val="22"/>
                <w:lang w:val="en-US" w:eastAsia="th-TH" w:bidi="th-TH"/>
              </w:rPr>
            </w:pPr>
            <w:r w:rsidRPr="00294A64">
              <w:rPr>
                <w:color w:val="000000"/>
              </w:rPr>
              <w:t>2,44</w:t>
            </w:r>
            <w:r>
              <w:rPr>
                <w:color w:val="000000"/>
              </w:rPr>
              <w:t>1</w:t>
            </w:r>
          </w:p>
        </w:tc>
        <w:tc>
          <w:tcPr>
            <w:tcW w:w="270" w:type="dxa"/>
          </w:tcPr>
          <w:p w14:paraId="1E8153D8" w14:textId="77777777" w:rsidR="00556849" w:rsidRPr="002D1F81" w:rsidRDefault="00556849" w:rsidP="00556849">
            <w:pPr>
              <w:tabs>
                <w:tab w:val="decimal" w:pos="1230"/>
              </w:tabs>
              <w:spacing w:line="260" w:lineRule="atLeast"/>
              <w:ind w:left="-29" w:right="-115"/>
              <w:rPr>
                <w:rFonts w:cs="Times New Roman"/>
                <w:color w:val="000000"/>
                <w:szCs w:val="22"/>
              </w:rPr>
            </w:pPr>
          </w:p>
        </w:tc>
        <w:tc>
          <w:tcPr>
            <w:tcW w:w="1467" w:type="dxa"/>
          </w:tcPr>
          <w:p w14:paraId="627A4694" w14:textId="57E7759E" w:rsidR="00556849" w:rsidRPr="002D1F81" w:rsidRDefault="00556849" w:rsidP="00556849">
            <w:pPr>
              <w:tabs>
                <w:tab w:val="decimal" w:pos="1235"/>
              </w:tabs>
              <w:spacing w:line="260" w:lineRule="atLeast"/>
              <w:ind w:right="-205"/>
              <w:rPr>
                <w:rFonts w:eastAsia="MS Mincho" w:cs="Times New Roman"/>
                <w:szCs w:val="22"/>
                <w:lang w:eastAsia="th-TH"/>
              </w:rPr>
            </w:pPr>
            <w:r>
              <w:rPr>
                <w:color w:val="000000"/>
              </w:rPr>
              <w:t>2,378</w:t>
            </w:r>
          </w:p>
        </w:tc>
      </w:tr>
      <w:tr w:rsidR="00556849" w:rsidRPr="002D1F81" w14:paraId="3CBB871C" w14:textId="77777777" w:rsidTr="00B70687">
        <w:trPr>
          <w:trHeight w:val="20"/>
        </w:trPr>
        <w:tc>
          <w:tcPr>
            <w:tcW w:w="5922" w:type="dxa"/>
          </w:tcPr>
          <w:p w14:paraId="39FD8677" w14:textId="1AF06B81" w:rsidR="00556849" w:rsidRPr="002D1F81" w:rsidRDefault="00556849" w:rsidP="00556849">
            <w:pPr>
              <w:pStyle w:val="Heading8"/>
              <w:tabs>
                <w:tab w:val="left" w:pos="240"/>
              </w:tabs>
              <w:spacing w:line="260" w:lineRule="atLeast"/>
              <w:ind w:right="-29"/>
              <w:rPr>
                <w:rFonts w:cs="Times New Roman"/>
                <w:color w:val="000000"/>
                <w:szCs w:val="22"/>
              </w:rPr>
            </w:pPr>
            <w:r>
              <w:rPr>
                <w:rFonts w:cs="Times New Roman"/>
                <w:color w:val="000000"/>
                <w:szCs w:val="22"/>
              </w:rPr>
              <w:t>Gain</w:t>
            </w:r>
            <w:r w:rsidRPr="002D1F81">
              <w:rPr>
                <w:rFonts w:cs="Times New Roman"/>
                <w:color w:val="000000"/>
                <w:szCs w:val="22"/>
              </w:rPr>
              <w:t xml:space="preserve"> recognised </w:t>
            </w:r>
            <w:r>
              <w:rPr>
                <w:rFonts w:cs="Times New Roman"/>
                <w:color w:val="000000"/>
                <w:szCs w:val="22"/>
              </w:rPr>
              <w:t>in</w:t>
            </w:r>
            <w:r w:rsidRPr="002D1F81">
              <w:rPr>
                <w:rFonts w:cs="Times New Roman"/>
                <w:color w:val="000000"/>
                <w:szCs w:val="22"/>
              </w:rPr>
              <w:t xml:space="preserve"> other comprehensive income</w:t>
            </w:r>
          </w:p>
        </w:tc>
        <w:tc>
          <w:tcPr>
            <w:tcW w:w="1494" w:type="dxa"/>
            <w:tcBorders>
              <w:bottom w:val="single" w:sz="4" w:space="0" w:color="auto"/>
            </w:tcBorders>
          </w:tcPr>
          <w:p w14:paraId="4E1C66BC" w14:textId="1D799FD7" w:rsidR="00556849" w:rsidRPr="006456CE" w:rsidRDefault="00556849" w:rsidP="00556849">
            <w:pPr>
              <w:tabs>
                <w:tab w:val="decimal" w:pos="1235"/>
              </w:tabs>
              <w:spacing w:line="260" w:lineRule="atLeast"/>
              <w:ind w:right="-205"/>
              <w:rPr>
                <w:rFonts w:cs="Times New Roman"/>
                <w:szCs w:val="22"/>
                <w:lang w:bidi="th-TH"/>
              </w:rPr>
            </w:pPr>
            <w:r>
              <w:rPr>
                <w:color w:val="000000"/>
              </w:rPr>
              <w:t>23</w:t>
            </w:r>
          </w:p>
        </w:tc>
        <w:tc>
          <w:tcPr>
            <w:tcW w:w="270" w:type="dxa"/>
          </w:tcPr>
          <w:p w14:paraId="329E1C87" w14:textId="77777777" w:rsidR="00556849" w:rsidRPr="002D1F81" w:rsidRDefault="00556849" w:rsidP="00556849">
            <w:pPr>
              <w:tabs>
                <w:tab w:val="decimal" w:pos="1230"/>
              </w:tabs>
              <w:spacing w:line="260" w:lineRule="atLeast"/>
              <w:ind w:left="-29" w:right="-115"/>
              <w:rPr>
                <w:rFonts w:cs="Times New Roman"/>
                <w:color w:val="000000"/>
                <w:szCs w:val="22"/>
              </w:rPr>
            </w:pPr>
          </w:p>
        </w:tc>
        <w:tc>
          <w:tcPr>
            <w:tcW w:w="1467" w:type="dxa"/>
            <w:tcBorders>
              <w:bottom w:val="single" w:sz="4" w:space="0" w:color="auto"/>
            </w:tcBorders>
          </w:tcPr>
          <w:p w14:paraId="76B945E6" w14:textId="15CB6EF6" w:rsidR="00556849" w:rsidRPr="006456CE" w:rsidRDefault="00556849" w:rsidP="00556849">
            <w:pPr>
              <w:tabs>
                <w:tab w:val="decimal" w:pos="1235"/>
              </w:tabs>
              <w:spacing w:line="260" w:lineRule="atLeast"/>
              <w:ind w:right="-205"/>
              <w:rPr>
                <w:rFonts w:cs="Times New Roman"/>
                <w:szCs w:val="22"/>
                <w:lang w:bidi="th-TH"/>
              </w:rPr>
            </w:pPr>
            <w:r>
              <w:rPr>
                <w:color w:val="000000"/>
              </w:rPr>
              <w:t>63</w:t>
            </w:r>
          </w:p>
        </w:tc>
      </w:tr>
      <w:tr w:rsidR="00556849" w:rsidRPr="002D1F81" w14:paraId="0839A035" w14:textId="77777777" w:rsidTr="00080F43">
        <w:trPr>
          <w:trHeight w:val="20"/>
        </w:trPr>
        <w:tc>
          <w:tcPr>
            <w:tcW w:w="5922" w:type="dxa"/>
          </w:tcPr>
          <w:p w14:paraId="007334FD" w14:textId="22495E72" w:rsidR="00556849" w:rsidRPr="00C810F0" w:rsidRDefault="00556849" w:rsidP="00556849">
            <w:pPr>
              <w:spacing w:line="240" w:lineRule="atLeast"/>
              <w:ind w:right="-90"/>
              <w:rPr>
                <w:rFonts w:cs="Times New Roman"/>
                <w:b/>
                <w:bCs/>
                <w:color w:val="000000"/>
                <w:szCs w:val="22"/>
              </w:rPr>
            </w:pPr>
            <w:r w:rsidRPr="00C810F0">
              <w:rPr>
                <w:rFonts w:cs="Times New Roman"/>
                <w:b/>
                <w:bCs/>
                <w:color w:val="000000"/>
                <w:szCs w:val="22"/>
              </w:rPr>
              <w:t>A</w:t>
            </w:r>
            <w:r>
              <w:rPr>
                <w:rFonts w:cs="Times New Roman"/>
                <w:b/>
                <w:bCs/>
                <w:color w:val="000000"/>
                <w:szCs w:val="22"/>
              </w:rPr>
              <w:t>t</w:t>
            </w:r>
            <w:r w:rsidRPr="00C810F0">
              <w:rPr>
                <w:rFonts w:cs="Times New Roman"/>
                <w:b/>
                <w:bCs/>
                <w:color w:val="000000"/>
                <w:szCs w:val="22"/>
              </w:rPr>
              <w:t xml:space="preserve"> 31 December</w:t>
            </w:r>
          </w:p>
        </w:tc>
        <w:tc>
          <w:tcPr>
            <w:tcW w:w="1494" w:type="dxa"/>
            <w:tcBorders>
              <w:top w:val="single" w:sz="4" w:space="0" w:color="auto"/>
              <w:bottom w:val="double" w:sz="4" w:space="0" w:color="auto"/>
            </w:tcBorders>
          </w:tcPr>
          <w:p w14:paraId="5EC46D3B" w14:textId="5DF5BAF1" w:rsidR="00556849" w:rsidRPr="00C810F0" w:rsidRDefault="00556849" w:rsidP="00556849">
            <w:pPr>
              <w:tabs>
                <w:tab w:val="decimal" w:pos="1235"/>
              </w:tabs>
              <w:spacing w:line="260" w:lineRule="atLeast"/>
              <w:ind w:right="-205"/>
              <w:rPr>
                <w:rFonts w:eastAsia="MS Mincho" w:cs="Times New Roman"/>
                <w:b/>
                <w:bCs/>
                <w:szCs w:val="22"/>
                <w:lang w:eastAsia="th-TH"/>
              </w:rPr>
            </w:pPr>
            <w:r>
              <w:rPr>
                <w:rFonts w:eastAsia="MS Mincho"/>
                <w:b/>
                <w:bCs/>
                <w:lang w:eastAsia="th-TH"/>
              </w:rPr>
              <w:t>2,464</w:t>
            </w:r>
          </w:p>
        </w:tc>
        <w:tc>
          <w:tcPr>
            <w:tcW w:w="270" w:type="dxa"/>
          </w:tcPr>
          <w:p w14:paraId="309F476E" w14:textId="77777777" w:rsidR="00556849" w:rsidRPr="00C810F0" w:rsidRDefault="00556849" w:rsidP="00556849">
            <w:pPr>
              <w:tabs>
                <w:tab w:val="decimal" w:pos="1230"/>
              </w:tabs>
              <w:spacing w:line="260" w:lineRule="atLeast"/>
              <w:ind w:left="-29" w:right="-115"/>
              <w:rPr>
                <w:rFonts w:cs="Times New Roman"/>
                <w:b/>
                <w:bCs/>
                <w:color w:val="000000"/>
                <w:szCs w:val="22"/>
              </w:rPr>
            </w:pPr>
          </w:p>
        </w:tc>
        <w:tc>
          <w:tcPr>
            <w:tcW w:w="1467" w:type="dxa"/>
            <w:tcBorders>
              <w:top w:val="single" w:sz="4" w:space="0" w:color="auto"/>
              <w:bottom w:val="double" w:sz="4" w:space="0" w:color="auto"/>
            </w:tcBorders>
          </w:tcPr>
          <w:p w14:paraId="6984017A" w14:textId="3A24141C" w:rsidR="00556849" w:rsidRPr="00C810F0" w:rsidRDefault="00556849" w:rsidP="00556849">
            <w:pPr>
              <w:tabs>
                <w:tab w:val="decimal" w:pos="1235"/>
              </w:tabs>
              <w:spacing w:line="260" w:lineRule="atLeast"/>
              <w:ind w:right="-205"/>
              <w:rPr>
                <w:rFonts w:eastAsia="MS Mincho" w:cs="Times New Roman"/>
                <w:b/>
                <w:bCs/>
                <w:szCs w:val="22"/>
                <w:lang w:eastAsia="th-TH"/>
              </w:rPr>
            </w:pPr>
            <w:r>
              <w:rPr>
                <w:rFonts w:eastAsia="MS Mincho"/>
                <w:b/>
                <w:bCs/>
                <w:lang w:eastAsia="th-TH"/>
              </w:rPr>
              <w:t>2,441</w:t>
            </w:r>
          </w:p>
        </w:tc>
      </w:tr>
    </w:tbl>
    <w:p w14:paraId="15F3A460" w14:textId="3EF5A69B" w:rsidR="0033344D" w:rsidRDefault="0033344D" w:rsidP="00BD2289">
      <w:pPr>
        <w:rPr>
          <w:rFonts w:cs="Times New Roman"/>
          <w:szCs w:val="22"/>
        </w:rPr>
      </w:pPr>
    </w:p>
    <w:p w14:paraId="7F02070B" w14:textId="03CE3E67" w:rsidR="0033344D" w:rsidRPr="006456CE" w:rsidRDefault="0033344D" w:rsidP="0033344D">
      <w:pPr>
        <w:tabs>
          <w:tab w:val="left" w:pos="9630"/>
        </w:tabs>
        <w:spacing w:line="240" w:lineRule="atLeast"/>
        <w:ind w:left="547"/>
        <w:jc w:val="thaiDistribute"/>
        <w:rPr>
          <w:rFonts w:cs="Times New Roman"/>
          <w:noProof/>
          <w:szCs w:val="22"/>
          <w:lang w:bidi="th-TH"/>
        </w:rPr>
      </w:pPr>
      <w:r w:rsidRPr="006456CE">
        <w:rPr>
          <w:rFonts w:cs="Times New Roman"/>
          <w:noProof/>
          <w:szCs w:val="22"/>
          <w:lang w:bidi="th-TH"/>
        </w:rPr>
        <w:t>There were no transfers between Level 1 and Level 2 of the fair value hierarchy during the year</w:t>
      </w:r>
      <w:r w:rsidR="002D5422">
        <w:rPr>
          <w:rFonts w:cs="Times New Roman"/>
          <w:noProof/>
          <w:szCs w:val="22"/>
          <w:lang w:bidi="th-TH"/>
        </w:rPr>
        <w:t>s</w:t>
      </w:r>
      <w:r w:rsidRPr="006456CE">
        <w:rPr>
          <w:rFonts w:cs="Times New Roman"/>
          <w:noProof/>
          <w:szCs w:val="22"/>
          <w:lang w:bidi="th-TH"/>
        </w:rPr>
        <w:t xml:space="preserve"> ended 31 December </w:t>
      </w:r>
      <w:r w:rsidR="00F24EAF">
        <w:rPr>
          <w:rFonts w:cs="Times New Roman"/>
          <w:noProof/>
          <w:szCs w:val="22"/>
          <w:lang w:bidi="th-TH"/>
        </w:rPr>
        <w:t>2023 and 2022</w:t>
      </w:r>
      <w:r w:rsidRPr="006456CE">
        <w:rPr>
          <w:rFonts w:cs="Times New Roman"/>
          <w:noProof/>
          <w:szCs w:val="22"/>
          <w:lang w:bidi="th-TH"/>
        </w:rPr>
        <w:t>.</w:t>
      </w:r>
    </w:p>
    <w:p w14:paraId="0BD53FE3" w14:textId="77777777" w:rsidR="0033344D" w:rsidRPr="006456CE" w:rsidRDefault="0033344D" w:rsidP="0033344D">
      <w:pPr>
        <w:spacing w:line="240" w:lineRule="atLeast"/>
        <w:ind w:left="540"/>
        <w:jc w:val="thaiDistribute"/>
        <w:rPr>
          <w:rFonts w:cs="Times New Roman"/>
          <w:noProof/>
          <w:szCs w:val="22"/>
        </w:rPr>
      </w:pPr>
    </w:p>
    <w:p w14:paraId="6715C66D" w14:textId="77777777"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following methods and assumptions were used by the </w:t>
      </w:r>
      <w:r w:rsidRPr="0012708E">
        <w:rPr>
          <w:rFonts w:cs="Times New Roman"/>
          <w:noProof/>
          <w:szCs w:val="22"/>
          <w:lang w:bidi="th-TH"/>
        </w:rPr>
        <w:t xml:space="preserve">Group </w:t>
      </w:r>
      <w:r w:rsidRPr="0012708E">
        <w:rPr>
          <w:rFonts w:cs="Times New Roman"/>
          <w:noProof/>
          <w:szCs w:val="22"/>
        </w:rPr>
        <w:t xml:space="preserve">in estimating the fair value of financial </w:t>
      </w:r>
      <w:r w:rsidRPr="0012708E">
        <w:rPr>
          <w:rFonts w:cs="Times New Roman"/>
          <w:bCs/>
          <w:noProof/>
          <w:color w:val="000000"/>
          <w:szCs w:val="22"/>
        </w:rPr>
        <w:t>assets and liabilities</w:t>
      </w:r>
      <w:r w:rsidRPr="0012708E">
        <w:rPr>
          <w:rFonts w:cs="Times New Roman"/>
          <w:noProof/>
          <w:szCs w:val="22"/>
        </w:rPr>
        <w:t>.</w:t>
      </w:r>
    </w:p>
    <w:p w14:paraId="496A3530" w14:textId="77777777" w:rsidR="00BD2289" w:rsidRPr="0012708E" w:rsidRDefault="00BD2289" w:rsidP="00B82AE4">
      <w:pPr>
        <w:spacing w:line="240" w:lineRule="atLeast"/>
        <w:jc w:val="thaiDistribute"/>
        <w:rPr>
          <w:rFonts w:cs="Times New Roman"/>
          <w:noProof/>
          <w:szCs w:val="22"/>
        </w:rPr>
      </w:pPr>
    </w:p>
    <w:p w14:paraId="0A875A5E" w14:textId="77777777" w:rsidR="00BD2289" w:rsidRPr="0012708E" w:rsidRDefault="00BD2289" w:rsidP="00B82AE4">
      <w:pPr>
        <w:spacing w:line="240" w:lineRule="atLeast"/>
        <w:ind w:left="540"/>
        <w:jc w:val="thaiDistribute"/>
        <w:rPr>
          <w:rFonts w:cs="Times New Roman"/>
          <w:i/>
          <w:iCs/>
          <w:noProof/>
          <w:szCs w:val="22"/>
        </w:rPr>
      </w:pPr>
      <w:r w:rsidRPr="0012708E">
        <w:rPr>
          <w:rFonts w:cs="Times New Roman"/>
          <w:i/>
          <w:iCs/>
          <w:noProof/>
          <w:szCs w:val="22"/>
        </w:rPr>
        <w:t>Interbank and money market items (assets and liabilities)</w:t>
      </w:r>
    </w:p>
    <w:p w14:paraId="05A27928" w14:textId="77777777" w:rsidR="00BD2289" w:rsidRPr="0012708E" w:rsidRDefault="00BD2289" w:rsidP="00B82AE4">
      <w:pPr>
        <w:spacing w:line="240" w:lineRule="atLeast"/>
        <w:rPr>
          <w:rFonts w:cs="Times New Roman"/>
          <w:noProof/>
          <w:szCs w:val="22"/>
        </w:rPr>
      </w:pPr>
      <w:r w:rsidRPr="0012708E">
        <w:rPr>
          <w:rFonts w:cs="Times New Roman"/>
          <w:noProof/>
          <w:szCs w:val="22"/>
        </w:rPr>
        <w:tab/>
      </w:r>
    </w:p>
    <w:p w14:paraId="450E9F11" w14:textId="5013A2F1"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interbank and money market items (assets) are deposits at the BoT, deposits at other financial institutions and loans to financial institutions which are short-term or at call. Accordingly, </w:t>
      </w:r>
      <w:r w:rsidR="00122E43" w:rsidRPr="0012708E">
        <w:rPr>
          <w:rFonts w:cs="Times New Roman"/>
          <w:szCs w:val="22"/>
        </w:rPr>
        <w:t>the fair value</w:t>
      </w:r>
      <w:r w:rsidR="004250D4">
        <w:rPr>
          <w:rFonts w:cs="Times New Roman"/>
          <w:szCs w:val="22"/>
        </w:rPr>
        <w:t>s</w:t>
      </w:r>
      <w:r w:rsidR="00122E43" w:rsidRPr="0012708E">
        <w:rPr>
          <w:rFonts w:cs="Times New Roman"/>
          <w:szCs w:val="22"/>
        </w:rPr>
        <w:t xml:space="preserve"> </w:t>
      </w:r>
      <w:r w:rsidR="004250D4">
        <w:rPr>
          <w:rFonts w:cs="Times New Roman"/>
          <w:szCs w:val="22"/>
        </w:rPr>
        <w:t>are</w:t>
      </w:r>
      <w:r w:rsidR="00122E43" w:rsidRPr="0012708E">
        <w:rPr>
          <w:rFonts w:cs="Times New Roman"/>
          <w:szCs w:val="22"/>
        </w:rPr>
        <w:t xml:space="preserve"> </w:t>
      </w:r>
      <w:r w:rsidR="00122E43">
        <w:rPr>
          <w:rFonts w:cs="Times New Roman"/>
          <w:szCs w:val="22"/>
        </w:rPr>
        <w:t>approximated based on</w:t>
      </w:r>
      <w:r w:rsidR="00122E43" w:rsidRPr="0012708E">
        <w:rPr>
          <w:rFonts w:cs="Times New Roman"/>
          <w:szCs w:val="22"/>
        </w:rPr>
        <w:t xml:space="preserve"> the carrying amount</w:t>
      </w:r>
      <w:r w:rsidR="004250D4">
        <w:rPr>
          <w:rFonts w:cs="Times New Roman"/>
          <w:szCs w:val="22"/>
        </w:rPr>
        <w:t>s</w:t>
      </w:r>
      <w:r w:rsidR="00122E43" w:rsidRPr="0012708E">
        <w:rPr>
          <w:rFonts w:cs="Times New Roman"/>
          <w:szCs w:val="22"/>
        </w:rPr>
        <w:t>.</w:t>
      </w:r>
    </w:p>
    <w:p w14:paraId="5CF9171B" w14:textId="77777777" w:rsidR="00BD2289" w:rsidRPr="0012708E" w:rsidRDefault="00BD2289" w:rsidP="00B82AE4">
      <w:pPr>
        <w:spacing w:line="240" w:lineRule="atLeast"/>
        <w:ind w:left="540"/>
        <w:jc w:val="thaiDistribute"/>
        <w:rPr>
          <w:rFonts w:cs="Times New Roman"/>
          <w:noProof/>
          <w:szCs w:val="22"/>
        </w:rPr>
      </w:pPr>
    </w:p>
    <w:p w14:paraId="0A19256E" w14:textId="774B48CD" w:rsidR="00822BA4" w:rsidRDefault="00822BA4" w:rsidP="00822BA4">
      <w:pPr>
        <w:spacing w:line="240" w:lineRule="atLeast"/>
        <w:ind w:left="562" w:hanging="22"/>
        <w:jc w:val="thaiDistribute"/>
        <w:rPr>
          <w:rFonts w:cs="Times New Roman"/>
          <w:noProof/>
          <w:szCs w:val="22"/>
        </w:rPr>
      </w:pPr>
      <w:r w:rsidRPr="00AB5DFA">
        <w:rPr>
          <w:rFonts w:cs="Times New Roman"/>
          <w:noProof/>
          <w:szCs w:val="22"/>
        </w:rPr>
        <w:t>The interbank and money market items (liabilities) are deposits and borrowings from the BoT and other financial institutions. Some are short-term</w:t>
      </w:r>
      <w:r>
        <w:rPr>
          <w:rFonts w:cs="Times New Roman"/>
          <w:noProof/>
          <w:szCs w:val="22"/>
        </w:rPr>
        <w:t xml:space="preserve">, </w:t>
      </w:r>
      <w:r w:rsidRPr="00AB5DFA">
        <w:rPr>
          <w:rFonts w:cs="Times New Roman"/>
          <w:noProof/>
          <w:szCs w:val="22"/>
        </w:rPr>
        <w:t>at call</w:t>
      </w:r>
      <w:r>
        <w:rPr>
          <w:rFonts w:cs="Times New Roman"/>
          <w:noProof/>
          <w:szCs w:val="22"/>
        </w:rPr>
        <w:t xml:space="preserve">, or </w:t>
      </w:r>
      <w:r w:rsidR="008D2489">
        <w:rPr>
          <w:rFonts w:cs="Times New Roman"/>
          <w:noProof/>
          <w:szCs w:val="22"/>
        </w:rPr>
        <w:t>exposed to floating interest rate</w:t>
      </w:r>
      <w:r w:rsidRPr="00AB5DFA">
        <w:rPr>
          <w:rFonts w:cs="Times New Roman"/>
          <w:noProof/>
          <w:szCs w:val="22"/>
        </w:rPr>
        <w:t xml:space="preserve">. Accordingly, </w:t>
      </w:r>
      <w:r w:rsidRPr="00AB5DFA">
        <w:rPr>
          <w:rFonts w:cs="Times New Roman"/>
          <w:szCs w:val="22"/>
        </w:rPr>
        <w:t>the fair values are approximated based on the carrying amounts.</w:t>
      </w:r>
      <w:r w:rsidRPr="00AB5DFA">
        <w:rPr>
          <w:rFonts w:cs="Times New Roman"/>
          <w:noProof/>
          <w:szCs w:val="22"/>
        </w:rPr>
        <w:t xml:space="preserve"> Whereas </w:t>
      </w:r>
      <w:r>
        <w:rPr>
          <w:rFonts w:cs="Times New Roman"/>
          <w:noProof/>
          <w:szCs w:val="22"/>
        </w:rPr>
        <w:t xml:space="preserve">fixed rate </w:t>
      </w:r>
      <w:r w:rsidRPr="00AB5DFA">
        <w:rPr>
          <w:rFonts w:cs="Times New Roman"/>
          <w:noProof/>
          <w:szCs w:val="22"/>
        </w:rPr>
        <w:t>deposits and borrowings from other financial institutions with longer than 1-year maturity, the fair values are estimated using discounted cash flow by current effective interest rates of similar remaining maturities.</w:t>
      </w:r>
    </w:p>
    <w:p w14:paraId="40A65953" w14:textId="48BD97B9" w:rsidR="00016BF1" w:rsidRDefault="00016BF1" w:rsidP="00822BA4">
      <w:pPr>
        <w:spacing w:line="240" w:lineRule="atLeast"/>
        <w:ind w:left="562" w:hanging="22"/>
        <w:jc w:val="thaiDistribute"/>
        <w:rPr>
          <w:rFonts w:cs="Times New Roman"/>
          <w:noProof/>
          <w:szCs w:val="22"/>
        </w:rPr>
      </w:pPr>
    </w:p>
    <w:p w14:paraId="3DEBC8E9" w14:textId="7777777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r w:rsidRPr="00AB5DFA">
        <w:rPr>
          <w:rFonts w:cs="Times New Roman"/>
          <w:i/>
          <w:iCs/>
          <w:szCs w:val="22"/>
          <w:lang w:bidi="th-TH"/>
        </w:rPr>
        <w:t>Derivatives</w:t>
      </w:r>
    </w:p>
    <w:p w14:paraId="198762E5" w14:textId="7777777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p>
    <w:p w14:paraId="2C72747E" w14:textId="1E34D4FD" w:rsidR="00016BF1" w:rsidRPr="00AB5DFA" w:rsidRDefault="00016BF1" w:rsidP="006C173D">
      <w:pPr>
        <w:tabs>
          <w:tab w:val="left" w:pos="540"/>
          <w:tab w:val="left" w:pos="1170"/>
        </w:tabs>
        <w:spacing w:line="240" w:lineRule="atLeast"/>
        <w:ind w:left="540" w:right="9"/>
        <w:jc w:val="thaiDistribute"/>
        <w:rPr>
          <w:rFonts w:cs="Times New Roman"/>
          <w:szCs w:val="22"/>
          <w:lang w:bidi="th-TH"/>
        </w:rPr>
      </w:pPr>
      <w:r w:rsidRPr="00AB5DFA">
        <w:rPr>
          <w:rFonts w:cs="Times New Roman"/>
          <w:szCs w:val="22"/>
          <w:lang w:bidi="th-TH"/>
        </w:rPr>
        <w:t>The fair value of over-the-counter derivatives is based on</w:t>
      </w:r>
      <w:r>
        <w:rPr>
          <w:rFonts w:cs="Times New Roman"/>
          <w:szCs w:val="22"/>
          <w:lang w:bidi="th-TH"/>
        </w:rPr>
        <w:t xml:space="preserve"> dealer price</w:t>
      </w:r>
      <w:r w:rsidRPr="00AB5DFA">
        <w:rPr>
          <w:rFonts w:cs="Times New Roman"/>
          <w:szCs w:val="22"/>
          <w:lang w:bidi="th-TH"/>
        </w:rPr>
        <w:t>. Fair values of derivatives assets reflect the credit risk of the instrument and include adjustment to take into account of credit risk of the counterparty when appropriate.</w:t>
      </w:r>
    </w:p>
    <w:p w14:paraId="4F121DDB" w14:textId="2A87F3B9" w:rsidR="00C53113" w:rsidRPr="0012708E" w:rsidRDefault="00C53113">
      <w:pPr>
        <w:rPr>
          <w:rFonts w:cs="Times New Roman"/>
          <w:i/>
          <w:iCs/>
          <w:szCs w:val="22"/>
          <w:lang w:bidi="th-TH"/>
        </w:rPr>
      </w:pPr>
    </w:p>
    <w:p w14:paraId="7D8F86B3" w14:textId="77777777" w:rsidR="00D0690B" w:rsidRDefault="00D0690B">
      <w:pPr>
        <w:rPr>
          <w:rFonts w:cs="Times New Roman"/>
          <w:i/>
          <w:iCs/>
          <w:szCs w:val="22"/>
          <w:lang w:bidi="th-TH"/>
        </w:rPr>
      </w:pPr>
      <w:r>
        <w:rPr>
          <w:rFonts w:cs="Times New Roman"/>
          <w:i/>
          <w:iCs/>
          <w:szCs w:val="22"/>
          <w:lang w:bidi="th-TH"/>
        </w:rPr>
        <w:br w:type="page"/>
      </w:r>
    </w:p>
    <w:p w14:paraId="39234838" w14:textId="46491AA2" w:rsidR="00BD2289" w:rsidRPr="0012708E" w:rsidRDefault="00BD2289" w:rsidP="00BD2289">
      <w:pPr>
        <w:tabs>
          <w:tab w:val="left" w:pos="540"/>
          <w:tab w:val="left" w:pos="1170"/>
        </w:tabs>
        <w:spacing w:line="240" w:lineRule="atLeast"/>
        <w:ind w:left="540" w:right="9"/>
        <w:jc w:val="thaiDistribute"/>
        <w:rPr>
          <w:rFonts w:cs="Times New Roman"/>
          <w:i/>
          <w:iCs/>
          <w:szCs w:val="22"/>
          <w:lang w:bidi="th-TH"/>
        </w:rPr>
      </w:pPr>
      <w:r w:rsidRPr="0012708E">
        <w:rPr>
          <w:rFonts w:cs="Times New Roman"/>
          <w:i/>
          <w:iCs/>
          <w:szCs w:val="22"/>
          <w:lang w:bidi="th-TH"/>
        </w:rPr>
        <w:lastRenderedPageBreak/>
        <w:t>Investments in debt instruments</w:t>
      </w:r>
    </w:p>
    <w:p w14:paraId="199655C7" w14:textId="77777777" w:rsidR="00BD2289" w:rsidRPr="0012708E" w:rsidRDefault="00BD2289" w:rsidP="00BD2289">
      <w:pPr>
        <w:tabs>
          <w:tab w:val="left" w:pos="540"/>
          <w:tab w:val="left" w:pos="1170"/>
          <w:tab w:val="left" w:pos="9360"/>
        </w:tabs>
        <w:spacing w:line="240" w:lineRule="atLeast"/>
        <w:ind w:left="547"/>
        <w:jc w:val="both"/>
        <w:rPr>
          <w:rFonts w:cs="Times New Roman"/>
          <w:szCs w:val="22"/>
          <w:cs/>
          <w:lang w:bidi="th-TH"/>
        </w:rPr>
      </w:pPr>
    </w:p>
    <w:p w14:paraId="15869483" w14:textId="2BBCA8C4" w:rsidR="00BD2289" w:rsidRDefault="003B7468" w:rsidP="003B7468">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of investments in debt instruments are calculated by using the bid prices </w:t>
      </w:r>
      <w:r>
        <w:rPr>
          <w:rFonts w:cs="Times New Roman"/>
          <w:szCs w:val="22"/>
        </w:rPr>
        <w:t xml:space="preserve">and information </w:t>
      </w:r>
      <w:r w:rsidRPr="00AB5DFA">
        <w:rPr>
          <w:rFonts w:cs="Times New Roman"/>
          <w:szCs w:val="22"/>
        </w:rPr>
        <w:t>of debt instruments at The ThaiBMA or other financial institutions at the reporting date.</w:t>
      </w:r>
    </w:p>
    <w:p w14:paraId="76D6E43F" w14:textId="77777777" w:rsidR="000A5F0E" w:rsidRPr="0012708E" w:rsidRDefault="000A5F0E" w:rsidP="00BD2289">
      <w:pPr>
        <w:tabs>
          <w:tab w:val="left" w:pos="540"/>
          <w:tab w:val="left" w:pos="1170"/>
          <w:tab w:val="left" w:pos="9360"/>
        </w:tabs>
        <w:spacing w:line="240" w:lineRule="atLeast"/>
        <w:ind w:left="540" w:right="9"/>
        <w:jc w:val="thaiDistribute"/>
        <w:rPr>
          <w:rFonts w:cs="Times New Roman"/>
          <w:szCs w:val="22"/>
        </w:rPr>
      </w:pPr>
    </w:p>
    <w:p w14:paraId="66FC1C49" w14:textId="18A4CF8A"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Investments in equity instruments</w:t>
      </w:r>
    </w:p>
    <w:p w14:paraId="70D60D49"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5EC89185" w14:textId="78A7EADD"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Fair values </w:t>
      </w:r>
      <w:r w:rsidR="00122E43">
        <w:rPr>
          <w:rFonts w:cs="Times New Roman"/>
          <w:szCs w:val="22"/>
        </w:rPr>
        <w:t xml:space="preserve">of investments in equity instruments </w:t>
      </w:r>
      <w:r w:rsidRPr="0012708E">
        <w:rPr>
          <w:rFonts w:cs="Times New Roman"/>
          <w:szCs w:val="22"/>
        </w:rPr>
        <w:t>are determined based on the net asset value of the investee company.</w:t>
      </w:r>
    </w:p>
    <w:p w14:paraId="4F8379A7"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p>
    <w:p w14:paraId="01DEC973" w14:textId="15A763C8"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Loans to customers</w:t>
      </w:r>
    </w:p>
    <w:p w14:paraId="5AE2E2B8"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4D20918D" w14:textId="5C465447"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 xml:space="preserve">Fair values of </w:t>
      </w:r>
      <w:r w:rsidRPr="0012708E">
        <w:rPr>
          <w:rFonts w:cs="Times New Roman"/>
          <w:szCs w:val="22"/>
        </w:rPr>
        <w:t>floating</w:t>
      </w:r>
      <w:r>
        <w:rPr>
          <w:rFonts w:cs="Times New Roman"/>
          <w:szCs w:val="22"/>
        </w:rPr>
        <w:t xml:space="preserve"> </w:t>
      </w:r>
      <w:r w:rsidRPr="0012708E">
        <w:rPr>
          <w:rFonts w:cs="Times New Roman"/>
          <w:szCs w:val="22"/>
        </w:rPr>
        <w:t xml:space="preserve">rate </w:t>
      </w:r>
      <w:r>
        <w:rPr>
          <w:rFonts w:cs="Times New Roman"/>
          <w:szCs w:val="22"/>
        </w:rPr>
        <w:t>loans to customers are</w:t>
      </w:r>
      <w:r w:rsidR="00BD2289" w:rsidRPr="0012708E">
        <w:rPr>
          <w:rFonts w:cs="Times New Roman"/>
          <w:szCs w:val="22"/>
        </w:rPr>
        <w:t xml:space="preserve"> </w:t>
      </w:r>
      <w:r w:rsidR="00862CD2">
        <w:rPr>
          <w:rFonts w:cs="Times New Roman"/>
          <w:szCs w:val="22"/>
        </w:rPr>
        <w:t>approximated based on</w:t>
      </w:r>
      <w:r w:rsidR="00BD2289" w:rsidRPr="0012708E">
        <w:rPr>
          <w:rFonts w:cs="Times New Roman"/>
          <w:szCs w:val="22"/>
        </w:rPr>
        <w:t xml:space="preserve"> the</w:t>
      </w:r>
      <w:r w:rsidR="00295508">
        <w:rPr>
          <w:rFonts w:cs="Times New Roman"/>
          <w:szCs w:val="22"/>
        </w:rPr>
        <w:t xml:space="preserve"> net</w:t>
      </w:r>
      <w:r w:rsidR="00BD2289" w:rsidRPr="0012708E">
        <w:rPr>
          <w:rFonts w:cs="Times New Roman"/>
          <w:szCs w:val="22"/>
        </w:rPr>
        <w:t xml:space="preserve"> carrying amount</w:t>
      </w:r>
      <w:r w:rsidR="00FA4F92">
        <w:rPr>
          <w:rFonts w:cs="Times New Roman"/>
          <w:szCs w:val="22"/>
        </w:rPr>
        <w:t>s</w:t>
      </w:r>
      <w:r w:rsidR="00BD2289" w:rsidRPr="0012708E">
        <w:rPr>
          <w:rFonts w:cs="Times New Roman"/>
          <w:szCs w:val="22"/>
        </w:rPr>
        <w:t>.</w:t>
      </w:r>
    </w:p>
    <w:p w14:paraId="757C9D7E"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48B2F1B8" w14:textId="1D3B523A" w:rsidR="00BD2289" w:rsidRPr="0012708E" w:rsidRDefault="004250D4" w:rsidP="00BD2289">
      <w:pPr>
        <w:tabs>
          <w:tab w:val="left" w:pos="540"/>
          <w:tab w:val="left" w:pos="1170"/>
          <w:tab w:val="left" w:pos="9630"/>
        </w:tabs>
        <w:spacing w:line="240" w:lineRule="atLeast"/>
        <w:ind w:left="540" w:right="14"/>
        <w:jc w:val="thaiDistribute"/>
        <w:rPr>
          <w:rFonts w:cs="Times New Roman"/>
        </w:rPr>
      </w:pPr>
      <w:r w:rsidRPr="00BF69E4">
        <w:rPr>
          <w:rFonts w:cs="Times New Roman"/>
        </w:rPr>
        <w:t xml:space="preserve">Fair values of </w:t>
      </w:r>
      <w:r w:rsidR="00BD2289" w:rsidRPr="00BF69E4">
        <w:rPr>
          <w:rFonts w:cs="Times New Roman"/>
        </w:rPr>
        <w:t>fixed rate loans</w:t>
      </w:r>
      <w:r w:rsidR="00D44D36" w:rsidRPr="00BF69E4">
        <w:rPr>
          <w:rFonts w:cs="Times New Roman"/>
        </w:rPr>
        <w:t xml:space="preserve"> to customers</w:t>
      </w:r>
      <w:r w:rsidR="00BD2289" w:rsidRPr="00BF69E4">
        <w:rPr>
          <w:rFonts w:cs="Times New Roman"/>
        </w:rPr>
        <w:t xml:space="preserve"> </w:t>
      </w:r>
      <w:r w:rsidR="00CA2E89" w:rsidRPr="00EC65EE">
        <w:rPr>
          <w:rFonts w:cs="Times New Roman"/>
        </w:rPr>
        <w:t>which</w:t>
      </w:r>
      <w:r w:rsidRPr="00BF69E4">
        <w:rPr>
          <w:rFonts w:cs="Times New Roman"/>
        </w:rPr>
        <w:t xml:space="preserve"> </w:t>
      </w:r>
      <w:r w:rsidR="00BD2289" w:rsidRPr="00BF69E4">
        <w:rPr>
          <w:rFonts w:cs="Times New Roman"/>
        </w:rPr>
        <w:t xml:space="preserve">are not </w:t>
      </w:r>
      <w:r w:rsidR="00DD7645" w:rsidRPr="00BF69E4">
        <w:rPr>
          <w:rFonts w:cs="Times New Roman"/>
        </w:rPr>
        <w:t>credit-impaired</w:t>
      </w:r>
      <w:r w:rsidR="00BD2289" w:rsidRPr="00BF69E4">
        <w:rPr>
          <w:rFonts w:cs="Times New Roman"/>
        </w:rPr>
        <w:t xml:space="preserve"> </w:t>
      </w:r>
      <w:r w:rsidR="00B43AB3" w:rsidRPr="00EC65EE">
        <w:rPr>
          <w:rFonts w:cs="Times New Roman"/>
        </w:rPr>
        <w:t xml:space="preserve">and have the effective </w:t>
      </w:r>
      <w:r w:rsidR="00C11808">
        <w:rPr>
          <w:rFonts w:cs="Times New Roman"/>
        </w:rPr>
        <w:t xml:space="preserve">interest </w:t>
      </w:r>
      <w:r w:rsidR="00B43AB3" w:rsidRPr="00EC65EE">
        <w:rPr>
          <w:rFonts w:cs="Times New Roman"/>
        </w:rPr>
        <w:t>rate</w:t>
      </w:r>
      <w:r w:rsidR="00B73F63" w:rsidRPr="00EC65EE">
        <w:rPr>
          <w:rFonts w:cs="Times New Roman"/>
        </w:rPr>
        <w:t xml:space="preserve"> assessed by the management to be a reasonable approximation of market effective </w:t>
      </w:r>
      <w:r w:rsidR="00C11808">
        <w:rPr>
          <w:rFonts w:cs="Times New Roman"/>
        </w:rPr>
        <w:t>interest</w:t>
      </w:r>
      <w:r w:rsidR="00C11808" w:rsidRPr="00EC65EE">
        <w:rPr>
          <w:rFonts w:cs="Times New Roman"/>
        </w:rPr>
        <w:t xml:space="preserve"> </w:t>
      </w:r>
      <w:r w:rsidR="00B73F63" w:rsidRPr="00EC65EE">
        <w:rPr>
          <w:rFonts w:cs="Times New Roman"/>
        </w:rPr>
        <w:t>rate</w:t>
      </w:r>
      <w:r w:rsidR="001F4AAD" w:rsidRPr="00EC65EE">
        <w:rPr>
          <w:rFonts w:cs="Times New Roman"/>
        </w:rPr>
        <w:t xml:space="preserve"> </w:t>
      </w:r>
      <w:r w:rsidR="00B73F63" w:rsidRPr="00EC65EE">
        <w:rPr>
          <w:rFonts w:cs="Times New Roman"/>
        </w:rPr>
        <w:t>are approximated based o</w:t>
      </w:r>
      <w:r w:rsidR="001F4AAD" w:rsidRPr="00EC65EE">
        <w:rPr>
          <w:rFonts w:cs="Times New Roman"/>
        </w:rPr>
        <w:t>n the net car</w:t>
      </w:r>
      <w:r w:rsidR="00293F0F" w:rsidRPr="00EC65EE">
        <w:rPr>
          <w:rFonts w:cs="Times New Roman"/>
        </w:rPr>
        <w:t>ry</w:t>
      </w:r>
      <w:r w:rsidR="001F4AAD" w:rsidRPr="00EC65EE">
        <w:rPr>
          <w:rFonts w:cs="Times New Roman"/>
        </w:rPr>
        <w:t>ing amount</w:t>
      </w:r>
      <w:r w:rsidR="008F7F7B">
        <w:rPr>
          <w:rFonts w:cs="Times New Roman"/>
        </w:rPr>
        <w:t>s</w:t>
      </w:r>
      <w:r w:rsidR="001C6C52">
        <w:rPr>
          <w:rFonts w:cs="Times New Roman"/>
        </w:rPr>
        <w:t>.</w:t>
      </w:r>
    </w:p>
    <w:p w14:paraId="13EFFEEE"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0467BEA0" w14:textId="54826EDB"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Fair values of</w:t>
      </w:r>
      <w:r w:rsidRPr="0012708E">
        <w:rPr>
          <w:rFonts w:cs="Times New Roman"/>
          <w:szCs w:val="22"/>
        </w:rPr>
        <w:t xml:space="preserve"> </w:t>
      </w:r>
      <w:r w:rsidR="00BD2289" w:rsidRPr="0012708E">
        <w:rPr>
          <w:rFonts w:cs="Times New Roman"/>
          <w:szCs w:val="22"/>
        </w:rPr>
        <w:t>credit-impaired</w:t>
      </w:r>
      <w:r w:rsidR="00BD2289" w:rsidRPr="0012708E">
        <w:rPr>
          <w:rFonts w:cs="Times New Roman"/>
          <w:i/>
          <w:iCs/>
        </w:rPr>
        <w:t xml:space="preserve"> </w:t>
      </w:r>
      <w:r w:rsidR="00BD2289" w:rsidRPr="0012708E">
        <w:rPr>
          <w:rFonts w:cs="Times New Roman"/>
          <w:szCs w:val="22"/>
        </w:rPr>
        <w:t>fixed rate loans</w:t>
      </w:r>
      <w:r w:rsidR="00D44D36" w:rsidRPr="0012708E">
        <w:rPr>
          <w:rFonts w:cs="Times New Roman"/>
          <w:szCs w:val="22"/>
        </w:rPr>
        <w:t xml:space="preserve"> to customers</w:t>
      </w:r>
      <w:r>
        <w:rPr>
          <w:rFonts w:cs="Times New Roman"/>
          <w:szCs w:val="22"/>
        </w:rPr>
        <w:t xml:space="preserve"> are</w:t>
      </w:r>
      <w:r w:rsidR="00BD2289" w:rsidRPr="0012708E">
        <w:rPr>
          <w:rFonts w:cs="Times New Roman"/>
          <w:szCs w:val="22"/>
        </w:rPr>
        <w:t xml:space="preserve"> </w:t>
      </w:r>
      <w:r w:rsidR="00862CD2">
        <w:rPr>
          <w:rFonts w:cs="Times New Roman"/>
          <w:szCs w:val="22"/>
        </w:rPr>
        <w:t xml:space="preserve">approximated </w:t>
      </w:r>
      <w:r w:rsidR="00572817">
        <w:rPr>
          <w:rFonts w:cs="Times New Roman"/>
          <w:szCs w:val="22"/>
        </w:rPr>
        <w:t xml:space="preserve">based </w:t>
      </w:r>
      <w:r w:rsidR="00862CD2">
        <w:rPr>
          <w:rFonts w:cs="Times New Roman"/>
          <w:szCs w:val="22"/>
        </w:rPr>
        <w:t>on</w:t>
      </w:r>
      <w:r w:rsidR="00BD2289" w:rsidRPr="0012708E">
        <w:rPr>
          <w:rFonts w:cs="Times New Roman"/>
          <w:szCs w:val="22"/>
        </w:rPr>
        <w:t xml:space="preserve"> the </w:t>
      </w:r>
      <w:r w:rsidR="00DD7645" w:rsidRPr="0012708E">
        <w:rPr>
          <w:rFonts w:cs="Times New Roman"/>
          <w:szCs w:val="22"/>
        </w:rPr>
        <w:t xml:space="preserve">net </w:t>
      </w:r>
      <w:r w:rsidR="00BD2289" w:rsidRPr="0012708E">
        <w:rPr>
          <w:rFonts w:cs="Times New Roman"/>
          <w:szCs w:val="22"/>
        </w:rPr>
        <w:t>carrying amount</w:t>
      </w:r>
      <w:r w:rsidR="00FA4F92">
        <w:rPr>
          <w:rFonts w:cs="Times New Roman"/>
          <w:szCs w:val="22"/>
        </w:rPr>
        <w:t>s</w:t>
      </w:r>
      <w:r w:rsidR="00BD2289" w:rsidRPr="0012708E">
        <w:rPr>
          <w:rFonts w:cs="Times New Roman"/>
          <w:szCs w:val="22"/>
        </w:rPr>
        <w:t>.</w:t>
      </w:r>
    </w:p>
    <w:p w14:paraId="1B08C24A"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3A125345"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i/>
          <w:iCs/>
          <w:szCs w:val="22"/>
        </w:rPr>
        <w:t>Deposits</w:t>
      </w:r>
    </w:p>
    <w:p w14:paraId="6C11555B"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6D767CBF" w14:textId="5EB55F74" w:rsidR="00C22916" w:rsidRPr="00AB5DFA" w:rsidRDefault="00C22916" w:rsidP="00C22916">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Deposits are saving deposits, current accounts, fixed or certificate of deposits. These deposits are typically short-term or at call in nature. The management has assessed the existing effective</w:t>
      </w:r>
      <w:r>
        <w:rPr>
          <w:rFonts w:cs="Times New Roman"/>
          <w:szCs w:val="22"/>
        </w:rPr>
        <w:t xml:space="preserve"> interest</w:t>
      </w:r>
      <w:r w:rsidRPr="00AB5DFA">
        <w:rPr>
          <w:rFonts w:cs="Times New Roman"/>
          <w:szCs w:val="22"/>
        </w:rPr>
        <w:t xml:space="preserve"> rate of the deposit is a reasonable approximation of market effective</w:t>
      </w:r>
      <w:r w:rsidR="00C11808">
        <w:rPr>
          <w:rFonts w:cs="Times New Roman"/>
          <w:szCs w:val="22"/>
        </w:rPr>
        <w:t xml:space="preserve"> </w:t>
      </w:r>
      <w:r w:rsidR="00C11808">
        <w:rPr>
          <w:rFonts w:cs="Times New Roman"/>
        </w:rPr>
        <w:t>interest</w:t>
      </w:r>
      <w:r w:rsidRPr="00AB5DFA">
        <w:rPr>
          <w:rFonts w:cs="Times New Roman"/>
          <w:szCs w:val="22"/>
        </w:rPr>
        <w:t xml:space="preserve"> rate. Accordingly, fair values of saving deposits, current accounts and fixed or certificate of deposits with the 1-year maturity or less are approximated based on the carrying amounts. Whereas fixed or certificate of deposits with longer than 1-year maturity, the fair values are estimated using discounted cash flow, applying current effective interest rates offered for fixed deposits of similar remaining maturities.</w:t>
      </w:r>
    </w:p>
    <w:p w14:paraId="7616C9B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p>
    <w:p w14:paraId="63468C4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Liabilities payable on demand</w:t>
      </w:r>
    </w:p>
    <w:p w14:paraId="2481B081"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1E5D1DBB" w14:textId="2AE39962" w:rsidR="00BD2289" w:rsidRPr="0012708E" w:rsidRDefault="00BD2289" w:rsidP="00BD2289">
      <w:pPr>
        <w:tabs>
          <w:tab w:val="left" w:pos="540"/>
          <w:tab w:val="left" w:pos="1170"/>
          <w:tab w:val="left" w:pos="9630"/>
        </w:tabs>
        <w:spacing w:line="240" w:lineRule="atLeast"/>
        <w:ind w:left="540" w:right="14"/>
        <w:jc w:val="thaiDistribute"/>
        <w:rPr>
          <w:rFonts w:cs="Times New Roman"/>
        </w:rPr>
      </w:pPr>
      <w:r w:rsidRPr="0012708E">
        <w:rPr>
          <w:rFonts w:cs="Times New Roman"/>
        </w:rPr>
        <w:t xml:space="preserve">Liabilities payable on demand are call liabilities. Accordingly, the </w:t>
      </w:r>
      <w:r w:rsidR="00862CD2">
        <w:rPr>
          <w:rFonts w:cs="Times New Roman"/>
        </w:rPr>
        <w:t>fair value</w:t>
      </w:r>
      <w:r w:rsidR="00FA4F92">
        <w:rPr>
          <w:rFonts w:cs="Times New Roman"/>
        </w:rPr>
        <w:t>s</w:t>
      </w:r>
      <w:r w:rsidR="00862CD2">
        <w:rPr>
          <w:rFonts w:cs="Times New Roman"/>
        </w:rPr>
        <w:t xml:space="preserve"> </w:t>
      </w:r>
      <w:r w:rsidR="00FA4F92">
        <w:rPr>
          <w:rFonts w:cs="Times New Roman"/>
        </w:rPr>
        <w:t>are</w:t>
      </w:r>
      <w:r w:rsidR="00862CD2">
        <w:rPr>
          <w:rFonts w:cs="Times New Roman"/>
        </w:rPr>
        <w:t xml:space="preserve"> approximated based on the carrying amount</w:t>
      </w:r>
      <w:r w:rsidR="00FA4F92">
        <w:rPr>
          <w:rFonts w:cs="Times New Roman"/>
        </w:rPr>
        <w:t>s</w:t>
      </w:r>
      <w:r w:rsidR="00862CD2">
        <w:rPr>
          <w:rFonts w:cs="Times New Roman"/>
        </w:rPr>
        <w:t>.</w:t>
      </w:r>
    </w:p>
    <w:p w14:paraId="754A52BE" w14:textId="2E11386D"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6D69BF13" w14:textId="6EBA0A78" w:rsidR="002E613E" w:rsidRPr="0012708E" w:rsidRDefault="002E613E" w:rsidP="002E613E">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Debt issued and borrowings</w:t>
      </w:r>
      <w:r w:rsidR="001C6C52">
        <w:rPr>
          <w:rFonts w:cs="Times New Roman"/>
          <w:i/>
          <w:iCs/>
        </w:rPr>
        <w:t xml:space="preserve"> </w:t>
      </w:r>
    </w:p>
    <w:p w14:paraId="65AE675E" w14:textId="6EC05CB5" w:rsidR="002E613E" w:rsidRPr="0012708E" w:rsidRDefault="002E613E" w:rsidP="00BD2289">
      <w:pPr>
        <w:tabs>
          <w:tab w:val="left" w:pos="540"/>
          <w:tab w:val="left" w:pos="1170"/>
          <w:tab w:val="left" w:pos="9630"/>
        </w:tabs>
        <w:spacing w:line="240" w:lineRule="atLeast"/>
        <w:ind w:left="540" w:right="14"/>
        <w:jc w:val="thaiDistribute"/>
        <w:rPr>
          <w:rFonts w:cs="Times New Roman"/>
        </w:rPr>
      </w:pPr>
    </w:p>
    <w:p w14:paraId="3D7B75BF" w14:textId="64A6D83A" w:rsidR="002E613E" w:rsidRPr="0012708E" w:rsidRDefault="00FA4F92" w:rsidP="002E613E">
      <w:pPr>
        <w:tabs>
          <w:tab w:val="left" w:pos="540"/>
          <w:tab w:val="left" w:pos="1170"/>
          <w:tab w:val="left" w:pos="9630"/>
        </w:tabs>
        <w:spacing w:line="240" w:lineRule="atLeast"/>
        <w:ind w:left="540" w:right="14"/>
        <w:jc w:val="thaiDistribute"/>
        <w:rPr>
          <w:rFonts w:cs="Times New Roman"/>
        </w:rPr>
      </w:pPr>
      <w:r>
        <w:rPr>
          <w:rFonts w:cs="Times New Roman"/>
        </w:rPr>
        <w:t>F</w:t>
      </w:r>
      <w:r w:rsidR="002E613E" w:rsidRPr="0012708E">
        <w:rPr>
          <w:rFonts w:cs="Times New Roman"/>
        </w:rPr>
        <w:t>air value</w:t>
      </w:r>
      <w:r>
        <w:rPr>
          <w:rFonts w:cs="Times New Roman"/>
        </w:rPr>
        <w:t>s are</w:t>
      </w:r>
      <w:r w:rsidR="002E613E" w:rsidRPr="0012708E">
        <w:rPr>
          <w:rFonts w:cs="Times New Roman"/>
        </w:rPr>
        <w:t xml:space="preserve"> approximated based on the carrying amount</w:t>
      </w:r>
      <w:r>
        <w:rPr>
          <w:rFonts w:cs="Times New Roman"/>
        </w:rPr>
        <w:t>s</w:t>
      </w:r>
      <w:r w:rsidR="002E613E" w:rsidRPr="0012708E">
        <w:rPr>
          <w:rFonts w:cs="Times New Roman"/>
        </w:rPr>
        <w:t>, except for the fair value</w:t>
      </w:r>
      <w:r>
        <w:rPr>
          <w:rFonts w:cs="Times New Roman"/>
        </w:rPr>
        <w:t>s</w:t>
      </w:r>
      <w:r w:rsidR="002E613E" w:rsidRPr="0012708E">
        <w:rPr>
          <w:rFonts w:cs="Times New Roman"/>
        </w:rPr>
        <w:t xml:space="preserve"> of fixed rate items with remaining maturity period greater than 1 year which is calculated based on the present value of future cash flows of principal and interest, discounted at the market interest rate at the reporting date, in case where there is no active market</w:t>
      </w:r>
      <w:r w:rsidR="00987A63" w:rsidRPr="0012708E">
        <w:rPr>
          <w:rFonts w:cs="Times New Roman"/>
        </w:rPr>
        <w:t>.</w:t>
      </w:r>
    </w:p>
    <w:p w14:paraId="1AC47D9F" w14:textId="77777777" w:rsidR="002E613E" w:rsidRPr="0012708E" w:rsidRDefault="002E613E" w:rsidP="002E613E">
      <w:pPr>
        <w:tabs>
          <w:tab w:val="left" w:pos="540"/>
          <w:tab w:val="left" w:pos="1170"/>
          <w:tab w:val="left" w:pos="9630"/>
        </w:tabs>
        <w:spacing w:line="240" w:lineRule="atLeast"/>
        <w:ind w:left="540" w:right="14"/>
        <w:jc w:val="thaiDistribute"/>
        <w:rPr>
          <w:rFonts w:cs="Times New Roman"/>
        </w:rPr>
      </w:pPr>
    </w:p>
    <w:p w14:paraId="3F552BA0"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 xml:space="preserve">Other financial instruments </w:t>
      </w:r>
    </w:p>
    <w:p w14:paraId="4177627B" w14:textId="77777777" w:rsidR="00BD2289" w:rsidRPr="00EC65EE" w:rsidRDefault="00BD2289" w:rsidP="00BD2289">
      <w:pPr>
        <w:tabs>
          <w:tab w:val="left" w:pos="540"/>
          <w:tab w:val="left" w:pos="1170"/>
          <w:tab w:val="left" w:pos="9630"/>
        </w:tabs>
        <w:spacing w:line="240" w:lineRule="atLeast"/>
        <w:ind w:left="540" w:right="14"/>
        <w:jc w:val="thaiDistribute"/>
        <w:rPr>
          <w:rFonts w:cs="Times New Roman"/>
        </w:rPr>
      </w:pPr>
    </w:p>
    <w:p w14:paraId="1C09DBDB" w14:textId="0620BAD5" w:rsidR="00BD2289" w:rsidRPr="0012708E" w:rsidRDefault="00FA4F92" w:rsidP="00BD2289">
      <w:pPr>
        <w:tabs>
          <w:tab w:val="left" w:pos="540"/>
          <w:tab w:val="left" w:pos="1170"/>
          <w:tab w:val="left" w:pos="9630"/>
        </w:tabs>
        <w:spacing w:line="240" w:lineRule="atLeast"/>
        <w:ind w:left="540" w:right="14"/>
        <w:jc w:val="thaiDistribute"/>
        <w:rPr>
          <w:rFonts w:cs="Times New Roman"/>
        </w:rPr>
      </w:pPr>
      <w:r>
        <w:rPr>
          <w:rFonts w:cs="Times New Roman"/>
        </w:rPr>
        <w:t>F</w:t>
      </w:r>
      <w:r w:rsidR="00BD2289" w:rsidRPr="0012708E">
        <w:rPr>
          <w:rFonts w:cs="Times New Roman"/>
        </w:rPr>
        <w:t>air value</w:t>
      </w:r>
      <w:r>
        <w:rPr>
          <w:rFonts w:cs="Times New Roman"/>
        </w:rPr>
        <w:t>s</w:t>
      </w:r>
      <w:r w:rsidR="00BD2289" w:rsidRPr="0012708E">
        <w:rPr>
          <w:rFonts w:cs="Times New Roman"/>
        </w:rPr>
        <w:t xml:space="preserve"> of other financial instruments </w:t>
      </w:r>
      <w:r>
        <w:rPr>
          <w:rFonts w:cs="Times New Roman"/>
        </w:rPr>
        <w:t>are</w:t>
      </w:r>
      <w:r w:rsidR="00862CD2">
        <w:rPr>
          <w:rFonts w:cs="Times New Roman"/>
        </w:rPr>
        <w:t xml:space="preserve"> </w:t>
      </w:r>
      <w:r w:rsidR="00BD2289" w:rsidRPr="0012708E">
        <w:rPr>
          <w:rFonts w:cs="Times New Roman"/>
        </w:rPr>
        <w:t>approximate</w:t>
      </w:r>
      <w:r w:rsidR="00862CD2">
        <w:rPr>
          <w:rFonts w:cs="Times New Roman"/>
        </w:rPr>
        <w:t>d based on</w:t>
      </w:r>
      <w:r w:rsidR="00BD2289" w:rsidRPr="0012708E">
        <w:rPr>
          <w:rFonts w:cs="Times New Roman"/>
        </w:rPr>
        <w:t xml:space="preserve"> the carrying </w:t>
      </w:r>
      <w:r w:rsidR="00862CD2">
        <w:rPr>
          <w:rFonts w:cs="Times New Roman"/>
        </w:rPr>
        <w:t>amount</w:t>
      </w:r>
      <w:r>
        <w:rPr>
          <w:rFonts w:cs="Times New Roman"/>
        </w:rPr>
        <w:t>s</w:t>
      </w:r>
      <w:r w:rsidR="00862CD2">
        <w:rPr>
          <w:rFonts w:cs="Times New Roman"/>
        </w:rPr>
        <w:t>.</w:t>
      </w:r>
    </w:p>
    <w:p w14:paraId="17A6393F" w14:textId="5832038D" w:rsidR="009B66D5" w:rsidRPr="00EC65EE" w:rsidRDefault="009B66D5" w:rsidP="00EC65EE">
      <w:pPr>
        <w:tabs>
          <w:tab w:val="left" w:pos="540"/>
          <w:tab w:val="left" w:pos="1170"/>
          <w:tab w:val="left" w:pos="9630"/>
        </w:tabs>
        <w:spacing w:line="240" w:lineRule="atLeast"/>
        <w:ind w:left="540" w:right="14"/>
        <w:jc w:val="thaiDistribute"/>
        <w:rPr>
          <w:rFonts w:cs="Times New Roman"/>
        </w:rPr>
      </w:pPr>
    </w:p>
    <w:p w14:paraId="4C1FA64A" w14:textId="77777777" w:rsidR="00FD6896" w:rsidRDefault="00FD6896">
      <w:pPr>
        <w:rPr>
          <w:rFonts w:cs="Times New Roman"/>
          <w:b/>
          <w:bCs/>
          <w:sz w:val="24"/>
          <w:szCs w:val="24"/>
          <w:lang w:bidi="th-TH"/>
        </w:rPr>
      </w:pPr>
      <w:r>
        <w:rPr>
          <w:rFonts w:cs="Times New Roman"/>
          <w:b/>
          <w:bCs/>
          <w:sz w:val="24"/>
          <w:szCs w:val="24"/>
          <w:lang w:bidi="th-TH"/>
        </w:rPr>
        <w:br w:type="page"/>
      </w:r>
    </w:p>
    <w:p w14:paraId="1B1357AB" w14:textId="64F5FE0A" w:rsidR="0061423C" w:rsidRPr="0012708E" w:rsidRDefault="03CE0D52" w:rsidP="0061423C">
      <w:pPr>
        <w:pStyle w:val="block"/>
        <w:spacing w:after="0" w:line="240" w:lineRule="atLeast"/>
        <w:ind w:right="-7" w:hanging="567"/>
        <w:jc w:val="both"/>
        <w:rPr>
          <w:rFonts w:cs="Times New Roman"/>
          <w:b/>
          <w:bCs/>
          <w:sz w:val="24"/>
          <w:szCs w:val="24"/>
          <w:lang w:val="en-GB" w:bidi="th-TH"/>
        </w:rPr>
      </w:pPr>
      <w:r w:rsidRPr="0012708E">
        <w:rPr>
          <w:rFonts w:cs="Times New Roman"/>
          <w:b/>
          <w:bCs/>
          <w:sz w:val="24"/>
          <w:szCs w:val="24"/>
          <w:lang w:val="en-GB" w:bidi="th-TH"/>
        </w:rPr>
        <w:lastRenderedPageBreak/>
        <w:t>7</w:t>
      </w:r>
      <w:r w:rsidR="00365E1C" w:rsidRPr="0012708E">
        <w:rPr>
          <w:rFonts w:cs="Times New Roman"/>
          <w:b/>
          <w:bCs/>
          <w:sz w:val="24"/>
          <w:szCs w:val="24"/>
          <w:lang w:val="en-GB" w:bidi="th-TH"/>
        </w:rPr>
        <w:tab/>
      </w:r>
      <w:r w:rsidR="284EA72C" w:rsidRPr="0012708E">
        <w:rPr>
          <w:rFonts w:cs="Times New Roman"/>
          <w:b/>
          <w:bCs/>
          <w:sz w:val="24"/>
          <w:szCs w:val="24"/>
          <w:lang w:val="en-GB"/>
        </w:rPr>
        <w:t>Maintenance of capital fund</w:t>
      </w:r>
    </w:p>
    <w:p w14:paraId="5016FF4E" w14:textId="77777777" w:rsidR="0061423C" w:rsidRPr="0012708E" w:rsidRDefault="0061423C" w:rsidP="0061423C">
      <w:pPr>
        <w:pStyle w:val="Heading1"/>
        <w:numPr>
          <w:ilvl w:val="0"/>
          <w:numId w:val="0"/>
        </w:numPr>
        <w:spacing w:before="0" w:after="0" w:line="240" w:lineRule="atLeast"/>
        <w:ind w:left="540"/>
        <w:rPr>
          <w:rFonts w:cs="Times New Roman"/>
          <w:b w:val="0"/>
          <w:bCs/>
          <w:i w:val="0"/>
          <w:iCs/>
          <w:sz w:val="22"/>
          <w:szCs w:val="22"/>
        </w:rPr>
      </w:pPr>
    </w:p>
    <w:p w14:paraId="1D4D386B" w14:textId="77777777"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1A4BC8E3" w14:textId="77777777" w:rsidR="00C11808" w:rsidRDefault="00C11808" w:rsidP="0061423C">
      <w:pPr>
        <w:ind w:left="560"/>
        <w:jc w:val="thaiDistribute"/>
        <w:rPr>
          <w:rFonts w:cs="Times New Roman"/>
          <w:color w:val="000000"/>
          <w:szCs w:val="22"/>
          <w:lang w:eastAsia="en-GB" w:bidi="th-TH"/>
        </w:rPr>
      </w:pPr>
    </w:p>
    <w:p w14:paraId="049C49CF" w14:textId="6F1BD874"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In order to maintain or adjust the capital structure, the Bank may adjust the amount of dividends paid to shareholders, return capital to shareholders, issue new shares or sell assets to reduce debt obligations.</w:t>
      </w:r>
    </w:p>
    <w:p w14:paraId="7AC843E4" w14:textId="77777777" w:rsidR="0061423C" w:rsidRPr="0012708E" w:rsidRDefault="0061423C" w:rsidP="0061423C">
      <w:pPr>
        <w:jc w:val="thaiDistribute"/>
        <w:rPr>
          <w:rFonts w:cs="Times New Roman"/>
          <w:color w:val="000000"/>
          <w:szCs w:val="22"/>
          <w:lang w:eastAsia="en-GB" w:bidi="th-TH"/>
        </w:rPr>
      </w:pPr>
    </w:p>
    <w:p w14:paraId="387D07B5" w14:textId="7EBB98C1" w:rsidR="0061423C" w:rsidRDefault="00DD7645" w:rsidP="00190C0E">
      <w:pPr>
        <w:ind w:left="560"/>
        <w:jc w:val="thaiDistribute"/>
        <w:rPr>
          <w:rFonts w:cs="Times New Roman"/>
          <w:color w:val="000000"/>
          <w:szCs w:val="22"/>
          <w:lang w:eastAsia="en-GB" w:bidi="th-TH"/>
        </w:rPr>
      </w:pPr>
      <w:r w:rsidRPr="0012708E">
        <w:rPr>
          <w:rFonts w:cs="Times New Roman"/>
          <w:color w:val="000000"/>
          <w:szCs w:val="22"/>
          <w:lang w:eastAsia="en-GB" w:bidi="th-TH"/>
        </w:rPr>
        <w:t>T</w:t>
      </w:r>
      <w:r w:rsidR="0061423C" w:rsidRPr="0012708E">
        <w:rPr>
          <w:rFonts w:cs="Times New Roman"/>
          <w:color w:val="000000"/>
          <w:szCs w:val="22"/>
          <w:lang w:eastAsia="en-GB" w:bidi="th-TH"/>
        </w:rPr>
        <w:t xml:space="preserve">he Bank is required to manage its capital funds in accordance with the Act on Undertaking of Banking </w:t>
      </w:r>
      <w:r w:rsidR="0061423C" w:rsidRPr="0012708E">
        <w:rPr>
          <w:rFonts w:cs="Times New Roman"/>
          <w:color w:val="000000"/>
          <w:spacing w:val="-2"/>
          <w:szCs w:val="22"/>
          <w:lang w:eastAsia="en-GB" w:bidi="th-TH"/>
        </w:rPr>
        <w:t xml:space="preserve">Business B.E. 2551. As at </w:t>
      </w:r>
      <w:r w:rsidR="00161CF4" w:rsidRPr="0012708E">
        <w:rPr>
          <w:rFonts w:cs="Times New Roman"/>
          <w:spacing w:val="-2"/>
        </w:rPr>
        <w:t xml:space="preserve">31 December </w:t>
      </w:r>
      <w:r w:rsidR="00F24EAF">
        <w:rPr>
          <w:rFonts w:cs="Times New Roman"/>
          <w:spacing w:val="-2"/>
        </w:rPr>
        <w:t>2023 and 2022</w:t>
      </w:r>
      <w:r w:rsidR="0061423C" w:rsidRPr="0012708E">
        <w:rPr>
          <w:rFonts w:cs="Times New Roman"/>
          <w:color w:val="000000"/>
          <w:spacing w:val="-2"/>
          <w:szCs w:val="22"/>
          <w:lang w:eastAsia="en-GB" w:bidi="th-TH"/>
        </w:rPr>
        <w:t>, the Bank’s total capital funds could be categorised</w:t>
      </w:r>
      <w:r w:rsidR="0061423C" w:rsidRPr="0012708E">
        <w:rPr>
          <w:rFonts w:cs="Times New Roman"/>
          <w:color w:val="000000"/>
          <w:szCs w:val="22"/>
          <w:lang w:eastAsia="en-GB" w:bidi="th-TH"/>
        </w:rPr>
        <w:t xml:space="preserve"> as follows:</w:t>
      </w:r>
    </w:p>
    <w:p w14:paraId="7DE00F55" w14:textId="77777777" w:rsidR="00B97B3F" w:rsidRPr="0012708E" w:rsidRDefault="00B97B3F" w:rsidP="00190C0E">
      <w:pPr>
        <w:ind w:left="560"/>
        <w:jc w:val="thaiDistribute"/>
        <w:rPr>
          <w:rFonts w:cs="Times New Roman"/>
          <w:color w:val="000000"/>
          <w:szCs w:val="22"/>
          <w:lang w:eastAsia="en-GB"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61423C" w:rsidRPr="0012708E" w14:paraId="5958857E" w14:textId="77777777" w:rsidTr="00210C16">
        <w:trPr>
          <w:trHeight w:val="20"/>
          <w:tblHeader/>
        </w:trPr>
        <w:tc>
          <w:tcPr>
            <w:tcW w:w="5922" w:type="dxa"/>
          </w:tcPr>
          <w:p w14:paraId="2F9D78C1" w14:textId="77777777" w:rsidR="0061423C" w:rsidRPr="0012708E" w:rsidRDefault="0061423C" w:rsidP="006059D9">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472E6153" w14:textId="77777777" w:rsidR="0061423C" w:rsidRPr="0012708E" w:rsidRDefault="0061423C" w:rsidP="006059D9">
            <w:pPr>
              <w:spacing w:line="260" w:lineRule="atLeast"/>
              <w:ind w:left="-108" w:right="-108"/>
              <w:jc w:val="center"/>
              <w:rPr>
                <w:rFonts w:cs="Times New Roman"/>
                <w:snapToGrid w:val="0"/>
                <w:szCs w:val="22"/>
              </w:rPr>
            </w:pPr>
            <w:r w:rsidRPr="0012708E">
              <w:rPr>
                <w:rFonts w:cs="Times New Roman"/>
                <w:b/>
                <w:bCs/>
                <w:szCs w:val="22"/>
              </w:rPr>
              <w:t xml:space="preserve">The Bank </w:t>
            </w:r>
          </w:p>
        </w:tc>
      </w:tr>
      <w:tr w:rsidR="00BE3D95" w:rsidRPr="0012708E" w14:paraId="53C28D71" w14:textId="77777777" w:rsidTr="00867BAF">
        <w:trPr>
          <w:trHeight w:val="60"/>
          <w:tblHeader/>
        </w:trPr>
        <w:tc>
          <w:tcPr>
            <w:tcW w:w="5922" w:type="dxa"/>
          </w:tcPr>
          <w:p w14:paraId="00A8C80B" w14:textId="77777777" w:rsidR="00BE3D95" w:rsidRPr="0012708E" w:rsidRDefault="00BE3D95" w:rsidP="00BE3D95">
            <w:pPr>
              <w:pStyle w:val="Heading8"/>
              <w:tabs>
                <w:tab w:val="left" w:pos="240"/>
              </w:tabs>
              <w:spacing w:line="260" w:lineRule="atLeast"/>
              <w:ind w:right="-29"/>
              <w:rPr>
                <w:rFonts w:cs="Times New Roman"/>
                <w:b/>
                <w:bCs/>
                <w:i/>
                <w:iCs/>
                <w:szCs w:val="22"/>
                <w:lang w:eastAsia="en-US"/>
              </w:rPr>
            </w:pPr>
          </w:p>
        </w:tc>
        <w:tc>
          <w:tcPr>
            <w:tcW w:w="1494" w:type="dxa"/>
            <w:vAlign w:val="bottom"/>
          </w:tcPr>
          <w:p w14:paraId="660EFDE0" w14:textId="3CB9EDC2" w:rsidR="00BE3D95" w:rsidRPr="0012708E" w:rsidRDefault="0009749A" w:rsidP="00BE3D95">
            <w:pPr>
              <w:spacing w:line="260" w:lineRule="atLeast"/>
              <w:ind w:left="-108" w:right="-108"/>
              <w:jc w:val="center"/>
              <w:rPr>
                <w:rFonts w:cs="Times New Roman"/>
                <w:snapToGrid w:val="0"/>
                <w:szCs w:val="22"/>
              </w:rPr>
            </w:pPr>
            <w:r>
              <w:rPr>
                <w:rFonts w:cs="Times New Roman"/>
                <w:snapToGrid w:val="0"/>
                <w:szCs w:val="22"/>
              </w:rPr>
              <w:t>2023</w:t>
            </w:r>
          </w:p>
        </w:tc>
        <w:tc>
          <w:tcPr>
            <w:tcW w:w="270" w:type="dxa"/>
            <w:vAlign w:val="bottom"/>
          </w:tcPr>
          <w:p w14:paraId="682E56D6" w14:textId="77777777" w:rsidR="00BE3D95" w:rsidRPr="0012708E" w:rsidRDefault="00BE3D95" w:rsidP="00BE3D95">
            <w:pPr>
              <w:spacing w:line="260" w:lineRule="atLeast"/>
              <w:ind w:left="-108" w:right="-108"/>
              <w:jc w:val="center"/>
              <w:rPr>
                <w:rFonts w:cs="Times New Roman"/>
                <w:color w:val="000000"/>
                <w:szCs w:val="22"/>
              </w:rPr>
            </w:pPr>
          </w:p>
        </w:tc>
        <w:tc>
          <w:tcPr>
            <w:tcW w:w="1467" w:type="dxa"/>
            <w:vAlign w:val="bottom"/>
          </w:tcPr>
          <w:p w14:paraId="54C63A97" w14:textId="609DC9F1" w:rsidR="00BE3D95" w:rsidRPr="0012708E" w:rsidRDefault="0009749A" w:rsidP="00BE3D95">
            <w:pPr>
              <w:spacing w:line="260" w:lineRule="atLeast"/>
              <w:ind w:left="-108" w:right="-108"/>
              <w:jc w:val="center"/>
              <w:rPr>
                <w:rFonts w:cs="Times New Roman"/>
                <w:snapToGrid w:val="0"/>
                <w:szCs w:val="22"/>
              </w:rPr>
            </w:pPr>
            <w:r>
              <w:rPr>
                <w:rFonts w:cs="Times New Roman"/>
                <w:snapToGrid w:val="0"/>
                <w:szCs w:val="22"/>
              </w:rPr>
              <w:t>2022</w:t>
            </w:r>
          </w:p>
        </w:tc>
      </w:tr>
      <w:tr w:rsidR="00BE3D95" w:rsidRPr="0012708E" w14:paraId="32E2CEE5" w14:textId="77777777" w:rsidTr="00210C16">
        <w:trPr>
          <w:trHeight w:val="20"/>
          <w:tblHeader/>
        </w:trPr>
        <w:tc>
          <w:tcPr>
            <w:tcW w:w="5922" w:type="dxa"/>
          </w:tcPr>
          <w:p w14:paraId="19AA0636" w14:textId="77777777" w:rsidR="00BE3D95" w:rsidRPr="0012708E" w:rsidRDefault="00BE3D95" w:rsidP="00BE3D95">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2ABD1531" w14:textId="77777777" w:rsidR="00BE3D95" w:rsidRPr="0012708E" w:rsidRDefault="00BE3D95" w:rsidP="00BE3D95">
            <w:pPr>
              <w:spacing w:line="260" w:lineRule="atLeast"/>
              <w:ind w:left="184" w:right="54"/>
              <w:jc w:val="center"/>
              <w:rPr>
                <w:rFonts w:cs="Times New Roman"/>
                <w:color w:val="000000"/>
                <w:szCs w:val="22"/>
              </w:rPr>
            </w:pPr>
            <w:r w:rsidRPr="0012708E">
              <w:rPr>
                <w:rFonts w:cs="Times New Roman"/>
                <w:i/>
                <w:iCs/>
                <w:szCs w:val="22"/>
              </w:rPr>
              <w:t>(in thousand Baht)</w:t>
            </w:r>
          </w:p>
        </w:tc>
      </w:tr>
      <w:tr w:rsidR="00BE3D95" w:rsidRPr="0012708E" w14:paraId="37885583" w14:textId="77777777" w:rsidTr="00210C16">
        <w:trPr>
          <w:trHeight w:val="20"/>
        </w:trPr>
        <w:tc>
          <w:tcPr>
            <w:tcW w:w="5922" w:type="dxa"/>
          </w:tcPr>
          <w:p w14:paraId="4227F5B7" w14:textId="77777777" w:rsidR="00BE3D95" w:rsidRPr="0012708E" w:rsidRDefault="00BE3D95" w:rsidP="00BE3D95">
            <w:pPr>
              <w:pStyle w:val="Heading8"/>
              <w:tabs>
                <w:tab w:val="left" w:pos="240"/>
              </w:tabs>
              <w:spacing w:line="260" w:lineRule="atLeast"/>
              <w:ind w:right="-29"/>
              <w:rPr>
                <w:rFonts w:cs="Times New Roman"/>
                <w:b/>
                <w:bCs/>
                <w:i/>
                <w:iCs/>
                <w:szCs w:val="22"/>
                <w:lang w:eastAsia="en-US"/>
              </w:rPr>
            </w:pPr>
            <w:r w:rsidRPr="0012708E">
              <w:rPr>
                <w:rFonts w:cs="Times New Roman"/>
                <w:b/>
                <w:bCs/>
                <w:i/>
                <w:iCs/>
                <w:szCs w:val="22"/>
                <w:lang w:eastAsia="en-US"/>
              </w:rPr>
              <w:t>Tier 1 Capital</w:t>
            </w:r>
          </w:p>
        </w:tc>
        <w:tc>
          <w:tcPr>
            <w:tcW w:w="1494" w:type="dxa"/>
          </w:tcPr>
          <w:p w14:paraId="120A551C" w14:textId="77777777" w:rsidR="00BE3D95" w:rsidRPr="0012708E" w:rsidRDefault="00BE3D95" w:rsidP="00BE3D95">
            <w:pPr>
              <w:tabs>
                <w:tab w:val="decimal" w:pos="1230"/>
              </w:tabs>
              <w:spacing w:line="260" w:lineRule="atLeast"/>
              <w:ind w:left="-29" w:right="-115"/>
              <w:rPr>
                <w:rFonts w:cs="Times New Roman"/>
                <w:color w:val="000000"/>
                <w:szCs w:val="22"/>
              </w:rPr>
            </w:pPr>
          </w:p>
        </w:tc>
        <w:tc>
          <w:tcPr>
            <w:tcW w:w="270" w:type="dxa"/>
          </w:tcPr>
          <w:p w14:paraId="316FCEAB" w14:textId="77777777" w:rsidR="00BE3D95" w:rsidRPr="0012708E" w:rsidRDefault="00BE3D95" w:rsidP="00BE3D95">
            <w:pPr>
              <w:tabs>
                <w:tab w:val="decimal" w:pos="1230"/>
              </w:tabs>
              <w:spacing w:line="260" w:lineRule="atLeast"/>
              <w:ind w:left="-29" w:right="-115"/>
              <w:rPr>
                <w:rFonts w:cs="Times New Roman"/>
                <w:color w:val="000000"/>
                <w:szCs w:val="22"/>
              </w:rPr>
            </w:pPr>
          </w:p>
        </w:tc>
        <w:tc>
          <w:tcPr>
            <w:tcW w:w="1467" w:type="dxa"/>
          </w:tcPr>
          <w:p w14:paraId="29583224" w14:textId="77777777" w:rsidR="00BE3D95" w:rsidRPr="0012708E" w:rsidRDefault="00BE3D95" w:rsidP="00BE3D95">
            <w:pPr>
              <w:tabs>
                <w:tab w:val="decimal" w:pos="1230"/>
              </w:tabs>
              <w:spacing w:line="260" w:lineRule="atLeast"/>
              <w:ind w:left="-29" w:right="-115"/>
              <w:rPr>
                <w:rFonts w:cs="Times New Roman"/>
                <w:color w:val="000000"/>
                <w:szCs w:val="22"/>
              </w:rPr>
            </w:pPr>
          </w:p>
        </w:tc>
      </w:tr>
      <w:tr w:rsidR="00F41A15" w:rsidRPr="0012708E" w14:paraId="7C3F2077" w14:textId="77777777" w:rsidTr="00210C16">
        <w:trPr>
          <w:trHeight w:val="20"/>
        </w:trPr>
        <w:tc>
          <w:tcPr>
            <w:tcW w:w="5922" w:type="dxa"/>
          </w:tcPr>
          <w:p w14:paraId="7244E83B" w14:textId="2233E746" w:rsidR="00F41A15" w:rsidRPr="0012708E" w:rsidRDefault="00F41A15" w:rsidP="00BE3D95">
            <w:pPr>
              <w:pStyle w:val="Heading8"/>
              <w:tabs>
                <w:tab w:val="left" w:pos="240"/>
              </w:tabs>
              <w:spacing w:line="260" w:lineRule="atLeast"/>
              <w:ind w:right="-29"/>
              <w:rPr>
                <w:rFonts w:cs="Times New Roman"/>
                <w:b/>
                <w:bCs/>
                <w:szCs w:val="22"/>
                <w:lang w:eastAsia="en-US"/>
              </w:rPr>
            </w:pPr>
            <w:r w:rsidRPr="0012708E">
              <w:rPr>
                <w:rFonts w:cs="Times New Roman"/>
                <w:b/>
                <w:bCs/>
                <w:szCs w:val="22"/>
                <w:lang w:eastAsia="en-US"/>
              </w:rPr>
              <w:t>Common Equity Tier 1 Capital (CET1)</w:t>
            </w:r>
          </w:p>
        </w:tc>
        <w:tc>
          <w:tcPr>
            <w:tcW w:w="1494" w:type="dxa"/>
          </w:tcPr>
          <w:p w14:paraId="588E09C1" w14:textId="77777777" w:rsidR="00F41A15" w:rsidRPr="0012708E" w:rsidRDefault="00F41A15" w:rsidP="00BE3D95">
            <w:pPr>
              <w:tabs>
                <w:tab w:val="decimal" w:pos="1230"/>
              </w:tabs>
              <w:spacing w:line="260" w:lineRule="atLeast"/>
              <w:ind w:left="-29" w:right="-115"/>
              <w:rPr>
                <w:rFonts w:cs="Times New Roman"/>
                <w:color w:val="000000"/>
                <w:szCs w:val="22"/>
              </w:rPr>
            </w:pPr>
          </w:p>
        </w:tc>
        <w:tc>
          <w:tcPr>
            <w:tcW w:w="270" w:type="dxa"/>
          </w:tcPr>
          <w:p w14:paraId="5C1927B9" w14:textId="77777777" w:rsidR="00F41A15" w:rsidRPr="0012708E" w:rsidRDefault="00F41A15" w:rsidP="00BE3D95">
            <w:pPr>
              <w:tabs>
                <w:tab w:val="decimal" w:pos="1230"/>
              </w:tabs>
              <w:spacing w:line="260" w:lineRule="atLeast"/>
              <w:ind w:left="-29" w:right="-115"/>
              <w:rPr>
                <w:rFonts w:cs="Times New Roman"/>
                <w:color w:val="000000"/>
                <w:szCs w:val="22"/>
              </w:rPr>
            </w:pPr>
          </w:p>
        </w:tc>
        <w:tc>
          <w:tcPr>
            <w:tcW w:w="1467" w:type="dxa"/>
          </w:tcPr>
          <w:p w14:paraId="4C15D2A7" w14:textId="77777777" w:rsidR="00F41A15" w:rsidRPr="0012708E" w:rsidRDefault="00F41A15" w:rsidP="00BE3D95">
            <w:pPr>
              <w:tabs>
                <w:tab w:val="decimal" w:pos="1230"/>
              </w:tabs>
              <w:spacing w:line="260" w:lineRule="atLeast"/>
              <w:ind w:left="-29" w:right="-115"/>
              <w:rPr>
                <w:rFonts w:cs="Times New Roman"/>
                <w:color w:val="000000"/>
                <w:szCs w:val="22"/>
              </w:rPr>
            </w:pPr>
          </w:p>
        </w:tc>
      </w:tr>
      <w:tr w:rsidR="00A14C1F" w:rsidRPr="0012708E" w14:paraId="2EF8D9AB" w14:textId="77777777" w:rsidTr="00210C16">
        <w:trPr>
          <w:trHeight w:val="20"/>
        </w:trPr>
        <w:tc>
          <w:tcPr>
            <w:tcW w:w="5922" w:type="dxa"/>
          </w:tcPr>
          <w:p w14:paraId="0445528B" w14:textId="77777777" w:rsidR="00A14C1F" w:rsidRPr="0012708E" w:rsidRDefault="00A14C1F" w:rsidP="00A14C1F">
            <w:pPr>
              <w:pStyle w:val="Heading8"/>
              <w:tabs>
                <w:tab w:val="left" w:pos="240"/>
              </w:tabs>
              <w:spacing w:line="260" w:lineRule="atLeast"/>
              <w:ind w:right="-29"/>
              <w:rPr>
                <w:rFonts w:cs="Times New Roman"/>
                <w:color w:val="000000"/>
                <w:szCs w:val="22"/>
                <w:lang w:eastAsia="en-US"/>
              </w:rPr>
            </w:pPr>
            <w:r w:rsidRPr="0012708E">
              <w:rPr>
                <w:rFonts w:cs="Times New Roman"/>
                <w:color w:val="000000"/>
                <w:szCs w:val="22"/>
                <w:lang w:eastAsia="en-US"/>
              </w:rPr>
              <w:tab/>
              <w:t>Paid-up share capital</w:t>
            </w:r>
          </w:p>
        </w:tc>
        <w:tc>
          <w:tcPr>
            <w:tcW w:w="1494" w:type="dxa"/>
          </w:tcPr>
          <w:p w14:paraId="727C4AB3" w14:textId="3CDE974D"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5,822,917</w:t>
            </w:r>
          </w:p>
        </w:tc>
        <w:tc>
          <w:tcPr>
            <w:tcW w:w="270" w:type="dxa"/>
          </w:tcPr>
          <w:p w14:paraId="254ABBAD" w14:textId="77777777" w:rsidR="00A14C1F" w:rsidRPr="0012708E" w:rsidRDefault="00A14C1F" w:rsidP="00A14C1F">
            <w:pPr>
              <w:tabs>
                <w:tab w:val="decimal" w:pos="1230"/>
              </w:tabs>
              <w:spacing w:line="260" w:lineRule="atLeast"/>
              <w:ind w:left="-29" w:right="-115"/>
              <w:rPr>
                <w:rFonts w:cs="Times New Roman"/>
                <w:color w:val="000000"/>
                <w:szCs w:val="22"/>
              </w:rPr>
            </w:pPr>
          </w:p>
        </w:tc>
        <w:tc>
          <w:tcPr>
            <w:tcW w:w="1467" w:type="dxa"/>
          </w:tcPr>
          <w:p w14:paraId="3F0E9F0F" w14:textId="61782574"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5,822,917</w:t>
            </w:r>
          </w:p>
        </w:tc>
      </w:tr>
      <w:tr w:rsidR="00A14C1F" w:rsidRPr="0012708E" w14:paraId="27E7A258" w14:textId="77777777" w:rsidTr="00210C16">
        <w:trPr>
          <w:trHeight w:val="20"/>
        </w:trPr>
        <w:tc>
          <w:tcPr>
            <w:tcW w:w="5922" w:type="dxa"/>
          </w:tcPr>
          <w:p w14:paraId="75E73700" w14:textId="59C234DD" w:rsidR="00A14C1F" w:rsidRPr="0012708E" w:rsidRDefault="00A14C1F" w:rsidP="00A14C1F">
            <w:pPr>
              <w:pStyle w:val="Heading8"/>
              <w:keepNext/>
              <w:numPr>
                <w:ilvl w:val="7"/>
                <w:numId w:val="0"/>
              </w:numPr>
              <w:tabs>
                <w:tab w:val="left" w:pos="240"/>
              </w:tabs>
              <w:spacing w:line="260" w:lineRule="atLeast"/>
              <w:ind w:left="240" w:right="-29"/>
              <w:jc w:val="both"/>
              <w:rPr>
                <w:rFonts w:eastAsia="Angsana New" w:cs="Times New Roman"/>
                <w:color w:val="000000"/>
                <w:szCs w:val="22"/>
                <w:lang w:eastAsia="en-US"/>
              </w:rPr>
            </w:pPr>
            <w:r>
              <w:rPr>
                <w:rFonts w:eastAsia="Angsana New" w:cs="Times New Roman"/>
                <w:color w:val="000000"/>
                <w:szCs w:val="22"/>
                <w:lang w:eastAsia="en-US"/>
              </w:rPr>
              <w:t>Premium on share capital</w:t>
            </w:r>
          </w:p>
        </w:tc>
        <w:tc>
          <w:tcPr>
            <w:tcW w:w="1494" w:type="dxa"/>
          </w:tcPr>
          <w:p w14:paraId="4235E8FF" w14:textId="425F4BA0"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733,333</w:t>
            </w:r>
          </w:p>
        </w:tc>
        <w:tc>
          <w:tcPr>
            <w:tcW w:w="270" w:type="dxa"/>
          </w:tcPr>
          <w:p w14:paraId="29384AFE" w14:textId="77777777" w:rsidR="00A14C1F" w:rsidRPr="0012708E" w:rsidRDefault="00A14C1F" w:rsidP="00A14C1F">
            <w:pPr>
              <w:tabs>
                <w:tab w:val="decimal" w:pos="1230"/>
              </w:tabs>
              <w:spacing w:line="260" w:lineRule="atLeast"/>
              <w:ind w:left="-29" w:right="-115"/>
              <w:rPr>
                <w:rFonts w:cs="Times New Roman"/>
                <w:color w:val="000000"/>
                <w:szCs w:val="22"/>
              </w:rPr>
            </w:pPr>
          </w:p>
        </w:tc>
        <w:tc>
          <w:tcPr>
            <w:tcW w:w="1467" w:type="dxa"/>
          </w:tcPr>
          <w:p w14:paraId="6FA1A945" w14:textId="41885427"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733,333</w:t>
            </w:r>
          </w:p>
        </w:tc>
      </w:tr>
      <w:tr w:rsidR="00A14C1F" w:rsidRPr="0012708E" w14:paraId="2FBAB7F9" w14:textId="77777777" w:rsidTr="00210C16">
        <w:trPr>
          <w:trHeight w:val="20"/>
        </w:trPr>
        <w:tc>
          <w:tcPr>
            <w:tcW w:w="5922" w:type="dxa"/>
          </w:tcPr>
          <w:p w14:paraId="0BB86612" w14:textId="77777777" w:rsidR="00A14C1F" w:rsidRPr="0012708E" w:rsidRDefault="00A14C1F" w:rsidP="00A14C1F">
            <w:pPr>
              <w:tabs>
                <w:tab w:val="left" w:pos="240"/>
              </w:tabs>
              <w:spacing w:line="260" w:lineRule="atLeast"/>
              <w:ind w:right="-29"/>
              <w:rPr>
                <w:rFonts w:eastAsia="Angsana New" w:cs="Times New Roman"/>
                <w:szCs w:val="22"/>
              </w:rPr>
            </w:pPr>
            <w:r w:rsidRPr="0012708E">
              <w:rPr>
                <w:rFonts w:eastAsia="Angsana New" w:cs="Times New Roman"/>
                <w:szCs w:val="22"/>
              </w:rPr>
              <w:tab/>
              <w:t>Legal reserve</w:t>
            </w:r>
          </w:p>
        </w:tc>
        <w:tc>
          <w:tcPr>
            <w:tcW w:w="1494" w:type="dxa"/>
          </w:tcPr>
          <w:p w14:paraId="3C30712B" w14:textId="5CE50D1E"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569,398</w:t>
            </w:r>
          </w:p>
        </w:tc>
        <w:tc>
          <w:tcPr>
            <w:tcW w:w="270" w:type="dxa"/>
          </w:tcPr>
          <w:p w14:paraId="2972540B" w14:textId="77777777" w:rsidR="00A14C1F" w:rsidRPr="0012708E" w:rsidRDefault="00A14C1F" w:rsidP="00A14C1F">
            <w:pPr>
              <w:tabs>
                <w:tab w:val="decimal" w:pos="1230"/>
              </w:tabs>
              <w:spacing w:line="260" w:lineRule="atLeast"/>
              <w:ind w:left="-29" w:right="-115"/>
              <w:rPr>
                <w:rFonts w:cs="Times New Roman"/>
                <w:color w:val="000000"/>
                <w:szCs w:val="22"/>
                <w:lang w:eastAsia="en-GB" w:bidi="th-TH"/>
              </w:rPr>
            </w:pPr>
          </w:p>
        </w:tc>
        <w:tc>
          <w:tcPr>
            <w:tcW w:w="1467" w:type="dxa"/>
          </w:tcPr>
          <w:p w14:paraId="220EE02C" w14:textId="7DAAD863"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389,831</w:t>
            </w:r>
          </w:p>
        </w:tc>
      </w:tr>
      <w:tr w:rsidR="00A14C1F" w:rsidRPr="0012708E" w14:paraId="5E00FE9F" w14:textId="77777777" w:rsidTr="00210C16">
        <w:trPr>
          <w:trHeight w:val="20"/>
        </w:trPr>
        <w:tc>
          <w:tcPr>
            <w:tcW w:w="5922" w:type="dxa"/>
          </w:tcPr>
          <w:p w14:paraId="2930A9F1" w14:textId="5C143F70"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Net profit after appropriation</w:t>
            </w:r>
          </w:p>
        </w:tc>
        <w:tc>
          <w:tcPr>
            <w:tcW w:w="1494" w:type="dxa"/>
          </w:tcPr>
          <w:p w14:paraId="4AF45E43" w14:textId="5A35297D"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8,906,545</w:t>
            </w:r>
          </w:p>
        </w:tc>
        <w:tc>
          <w:tcPr>
            <w:tcW w:w="270" w:type="dxa"/>
          </w:tcPr>
          <w:p w14:paraId="1BD116C5" w14:textId="77777777" w:rsidR="00A14C1F" w:rsidRPr="0012708E" w:rsidRDefault="00A14C1F" w:rsidP="00A14C1F">
            <w:pPr>
              <w:tabs>
                <w:tab w:val="decimal" w:pos="1230"/>
              </w:tabs>
              <w:spacing w:line="260" w:lineRule="atLeast"/>
              <w:ind w:left="-29" w:right="-115"/>
              <w:rPr>
                <w:rFonts w:cs="Times New Roman"/>
                <w:color w:val="000000"/>
                <w:szCs w:val="22"/>
                <w:lang w:eastAsia="en-GB" w:bidi="th-TH"/>
              </w:rPr>
            </w:pPr>
          </w:p>
        </w:tc>
        <w:tc>
          <w:tcPr>
            <w:tcW w:w="1467" w:type="dxa"/>
          </w:tcPr>
          <w:p w14:paraId="3F6342A8" w14:textId="08988FEE"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6,120,475</w:t>
            </w:r>
          </w:p>
        </w:tc>
      </w:tr>
      <w:tr w:rsidR="00A14C1F" w:rsidRPr="0012708E" w14:paraId="5B897000" w14:textId="77777777" w:rsidTr="00210C16">
        <w:trPr>
          <w:trHeight w:val="20"/>
        </w:trPr>
        <w:tc>
          <w:tcPr>
            <w:tcW w:w="5922" w:type="dxa"/>
          </w:tcPr>
          <w:p w14:paraId="67350090" w14:textId="77777777"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r w:rsidRPr="0012708E">
              <w:rPr>
                <w:rFonts w:eastAsia="Angsana New" w:cs="Times New Roman"/>
                <w:color w:val="000000"/>
                <w:szCs w:val="22"/>
                <w:lang w:eastAsia="en-US"/>
              </w:rPr>
              <w:tab/>
              <w:t>Other reserves</w:t>
            </w:r>
          </w:p>
        </w:tc>
        <w:tc>
          <w:tcPr>
            <w:tcW w:w="1494" w:type="dxa"/>
          </w:tcPr>
          <w:p w14:paraId="7763763E" w14:textId="44858856"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(26,593)</w:t>
            </w:r>
          </w:p>
        </w:tc>
        <w:tc>
          <w:tcPr>
            <w:tcW w:w="270" w:type="dxa"/>
          </w:tcPr>
          <w:p w14:paraId="3DBC11E0"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Pr>
          <w:p w14:paraId="730680D5" w14:textId="3AB286F5"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64</w:t>
            </w:r>
          </w:p>
        </w:tc>
      </w:tr>
      <w:tr w:rsidR="00A14C1F" w:rsidRPr="0012708E" w14:paraId="37AF142A" w14:textId="77777777" w:rsidTr="00210C16">
        <w:trPr>
          <w:trHeight w:val="20"/>
        </w:trPr>
        <w:tc>
          <w:tcPr>
            <w:tcW w:w="5922" w:type="dxa"/>
          </w:tcPr>
          <w:p w14:paraId="429A9D52" w14:textId="0EFFD080"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i/>
                <w:iCs/>
                <w:color w:val="000000"/>
                <w:szCs w:val="22"/>
                <w:lang w:eastAsia="en-US"/>
              </w:rPr>
              <w:tab/>
            </w:r>
            <w:r w:rsidRPr="0012708E">
              <w:rPr>
                <w:rFonts w:eastAsia="Angsana New" w:cs="Times New Roman"/>
                <w:color w:val="000000"/>
                <w:szCs w:val="22"/>
                <w:lang w:eastAsia="en-US"/>
              </w:rPr>
              <w:t>Capital deduction items on CET1</w:t>
            </w:r>
          </w:p>
        </w:tc>
        <w:tc>
          <w:tcPr>
            <w:tcW w:w="1494" w:type="dxa"/>
            <w:tcBorders>
              <w:bottom w:val="single" w:sz="4" w:space="0" w:color="auto"/>
            </w:tcBorders>
          </w:tcPr>
          <w:p w14:paraId="40922D27" w14:textId="0C61C73F"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(574,20</w:t>
            </w:r>
            <w:r w:rsidR="00C01D67">
              <w:rPr>
                <w:rFonts w:eastAsia="MS Mincho" w:cs="Times New Roman"/>
                <w:szCs w:val="22"/>
                <w:lang w:eastAsia="th-TH"/>
              </w:rPr>
              <w:t>4</w:t>
            </w:r>
            <w:r w:rsidRPr="0093239C">
              <w:rPr>
                <w:rFonts w:eastAsia="MS Mincho" w:cs="Times New Roman"/>
                <w:szCs w:val="22"/>
                <w:lang w:eastAsia="th-TH"/>
              </w:rPr>
              <w:t>)</w:t>
            </w:r>
          </w:p>
        </w:tc>
        <w:tc>
          <w:tcPr>
            <w:tcW w:w="270" w:type="dxa"/>
          </w:tcPr>
          <w:p w14:paraId="42DB0D41"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Borders>
              <w:bottom w:val="single" w:sz="4" w:space="0" w:color="auto"/>
            </w:tcBorders>
          </w:tcPr>
          <w:p w14:paraId="68985984" w14:textId="32EA2A30"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(578,280)</w:t>
            </w:r>
          </w:p>
        </w:tc>
      </w:tr>
      <w:tr w:rsidR="00A14C1F" w:rsidRPr="0012708E" w14:paraId="49C33F50" w14:textId="77777777" w:rsidTr="00210C16">
        <w:trPr>
          <w:trHeight w:val="20"/>
        </w:trPr>
        <w:tc>
          <w:tcPr>
            <w:tcW w:w="5922" w:type="dxa"/>
          </w:tcPr>
          <w:p w14:paraId="1D4B0408" w14:textId="6367C866"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b/>
                <w:bCs/>
                <w:color w:val="000000"/>
                <w:szCs w:val="22"/>
                <w:cs/>
                <w:lang w:eastAsia="en-US" w:bidi="th-TH"/>
              </w:rPr>
            </w:pPr>
            <w:r w:rsidRPr="0012708E">
              <w:rPr>
                <w:rFonts w:eastAsia="Angsana New" w:cs="Times New Roman"/>
                <w:b/>
                <w:bCs/>
                <w:color w:val="000000"/>
                <w:szCs w:val="22"/>
                <w:lang w:eastAsia="en-US"/>
              </w:rPr>
              <w:t>Total Common Equity Tier 1 Capital</w:t>
            </w:r>
          </w:p>
        </w:tc>
        <w:tc>
          <w:tcPr>
            <w:tcW w:w="1494" w:type="dxa"/>
            <w:tcBorders>
              <w:bottom w:val="single" w:sz="4" w:space="0" w:color="auto"/>
            </w:tcBorders>
          </w:tcPr>
          <w:p w14:paraId="61E65A4E" w14:textId="1E258445" w:rsidR="00A14C1F" w:rsidRPr="00A14C1F" w:rsidRDefault="00A14C1F" w:rsidP="00A14C1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15,431,39</w:t>
            </w:r>
            <w:r w:rsidR="00C01D67">
              <w:rPr>
                <w:rFonts w:eastAsia="MS Mincho" w:cs="Times New Roman"/>
                <w:b/>
                <w:bCs/>
                <w:szCs w:val="22"/>
                <w:lang w:eastAsia="th-TH"/>
              </w:rPr>
              <w:t>6</w:t>
            </w:r>
          </w:p>
        </w:tc>
        <w:tc>
          <w:tcPr>
            <w:tcW w:w="270" w:type="dxa"/>
          </w:tcPr>
          <w:p w14:paraId="5D235367"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Borders>
              <w:bottom w:val="single" w:sz="4" w:space="0" w:color="auto"/>
            </w:tcBorders>
          </w:tcPr>
          <w:p w14:paraId="2F4373EE" w14:textId="19CD8643" w:rsidR="00A14C1F" w:rsidRPr="0012708E" w:rsidRDefault="00A14C1F" w:rsidP="00A14C1F">
            <w:pPr>
              <w:tabs>
                <w:tab w:val="decimal" w:pos="1235"/>
              </w:tabs>
              <w:spacing w:line="260" w:lineRule="atLeast"/>
              <w:ind w:right="-205"/>
              <w:rPr>
                <w:rFonts w:eastAsia="MS Mincho" w:cs="Times New Roman"/>
                <w:szCs w:val="22"/>
                <w:lang w:eastAsia="th-TH"/>
              </w:rPr>
            </w:pPr>
            <w:r w:rsidRPr="00EC65EE">
              <w:rPr>
                <w:rFonts w:eastAsia="MS Mincho"/>
                <w:b/>
                <w:bCs/>
                <w:szCs w:val="22"/>
                <w:lang w:eastAsia="th-TH"/>
              </w:rPr>
              <w:t>12,488,340</w:t>
            </w:r>
          </w:p>
        </w:tc>
      </w:tr>
      <w:tr w:rsidR="00A14C1F" w:rsidRPr="0012708E" w14:paraId="0152B319" w14:textId="77777777" w:rsidTr="00F41A15">
        <w:trPr>
          <w:trHeight w:val="20"/>
        </w:trPr>
        <w:tc>
          <w:tcPr>
            <w:tcW w:w="5922" w:type="dxa"/>
          </w:tcPr>
          <w:p w14:paraId="52A632F7" w14:textId="77777777"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p>
        </w:tc>
        <w:tc>
          <w:tcPr>
            <w:tcW w:w="1494" w:type="dxa"/>
          </w:tcPr>
          <w:p w14:paraId="4CFE0E16" w14:textId="77777777" w:rsidR="00A14C1F" w:rsidRPr="00A14C1F" w:rsidRDefault="00A14C1F" w:rsidP="00A14C1F">
            <w:pPr>
              <w:tabs>
                <w:tab w:val="decimal" w:pos="1235"/>
              </w:tabs>
              <w:spacing w:line="260" w:lineRule="atLeast"/>
              <w:ind w:right="-205"/>
              <w:rPr>
                <w:rFonts w:eastAsia="MS Mincho" w:cs="Times New Roman"/>
                <w:szCs w:val="22"/>
                <w:lang w:eastAsia="th-TH"/>
              </w:rPr>
            </w:pPr>
          </w:p>
        </w:tc>
        <w:tc>
          <w:tcPr>
            <w:tcW w:w="270" w:type="dxa"/>
          </w:tcPr>
          <w:p w14:paraId="496F5276"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Pr>
          <w:p w14:paraId="4EBB44FE" w14:textId="77777777" w:rsidR="00A14C1F" w:rsidRPr="0012708E" w:rsidRDefault="00A14C1F" w:rsidP="00A14C1F">
            <w:pPr>
              <w:tabs>
                <w:tab w:val="decimal" w:pos="1235"/>
              </w:tabs>
              <w:spacing w:line="260" w:lineRule="atLeast"/>
              <w:ind w:right="-205"/>
              <w:rPr>
                <w:rFonts w:eastAsia="MS Mincho" w:cs="Times New Roman"/>
                <w:szCs w:val="22"/>
                <w:lang w:eastAsia="th-TH"/>
              </w:rPr>
            </w:pPr>
          </w:p>
        </w:tc>
      </w:tr>
      <w:tr w:rsidR="00A14C1F" w:rsidRPr="0012708E" w14:paraId="7F243D94" w14:textId="77777777" w:rsidTr="00F41A15">
        <w:trPr>
          <w:trHeight w:val="20"/>
        </w:trPr>
        <w:tc>
          <w:tcPr>
            <w:tcW w:w="5922" w:type="dxa"/>
          </w:tcPr>
          <w:p w14:paraId="2F9A18EE" w14:textId="6F7A8D2B"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Additional Tier 1 Capital</w:t>
            </w:r>
          </w:p>
        </w:tc>
        <w:tc>
          <w:tcPr>
            <w:tcW w:w="1494" w:type="dxa"/>
          </w:tcPr>
          <w:p w14:paraId="45BB2359" w14:textId="77777777" w:rsidR="00A14C1F" w:rsidRPr="00A14C1F" w:rsidRDefault="00A14C1F" w:rsidP="00A14C1F">
            <w:pPr>
              <w:tabs>
                <w:tab w:val="decimal" w:pos="1235"/>
              </w:tabs>
              <w:spacing w:line="260" w:lineRule="atLeast"/>
              <w:ind w:right="-205"/>
              <w:rPr>
                <w:rFonts w:eastAsia="MS Mincho" w:cs="Times New Roman"/>
                <w:szCs w:val="22"/>
                <w:lang w:eastAsia="th-TH"/>
              </w:rPr>
            </w:pPr>
          </w:p>
        </w:tc>
        <w:tc>
          <w:tcPr>
            <w:tcW w:w="270" w:type="dxa"/>
          </w:tcPr>
          <w:p w14:paraId="3747F2B6"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Pr>
          <w:p w14:paraId="5E3700BD" w14:textId="77777777" w:rsidR="00A14C1F" w:rsidRPr="0012708E" w:rsidRDefault="00A14C1F" w:rsidP="00A14C1F">
            <w:pPr>
              <w:tabs>
                <w:tab w:val="decimal" w:pos="1235"/>
              </w:tabs>
              <w:spacing w:line="260" w:lineRule="atLeast"/>
              <w:ind w:right="-205"/>
              <w:rPr>
                <w:rFonts w:eastAsia="MS Mincho" w:cs="Times New Roman"/>
                <w:szCs w:val="22"/>
                <w:lang w:eastAsia="th-TH"/>
              </w:rPr>
            </w:pPr>
          </w:p>
        </w:tc>
      </w:tr>
      <w:tr w:rsidR="00A14C1F" w:rsidRPr="0012708E" w14:paraId="0A50438C" w14:textId="77777777" w:rsidTr="00E259E3">
        <w:trPr>
          <w:trHeight w:val="20"/>
        </w:trPr>
        <w:tc>
          <w:tcPr>
            <w:tcW w:w="5922" w:type="dxa"/>
          </w:tcPr>
          <w:p w14:paraId="7430428E" w14:textId="03B9AE69" w:rsidR="00A14C1F" w:rsidRPr="0012708E" w:rsidRDefault="00A14C1F" w:rsidP="00A14C1F">
            <w:pPr>
              <w:tabs>
                <w:tab w:val="left" w:pos="240"/>
                <w:tab w:val="left" w:pos="423"/>
              </w:tabs>
              <w:spacing w:line="260" w:lineRule="atLeast"/>
              <w:ind w:left="222" w:right="-117"/>
              <w:rPr>
                <w:rFonts w:eastAsia="Angsana New" w:cs="Times New Roman"/>
                <w:color w:val="000000"/>
                <w:szCs w:val="22"/>
              </w:rPr>
            </w:pPr>
            <w:r w:rsidRPr="00AB5DFA">
              <w:rPr>
                <w:rFonts w:eastAsia="Angsana New" w:cs="Times New Roman"/>
                <w:szCs w:val="22"/>
              </w:rPr>
              <w:t>Subordinated</w:t>
            </w:r>
            <w:r w:rsidRPr="00AB5DFA">
              <w:rPr>
                <w:rFonts w:eastAsia="Angsana New" w:cs="Times New Roman"/>
                <w:color w:val="000000"/>
                <w:szCs w:val="22"/>
              </w:rPr>
              <w:t xml:space="preserve"> debentures classified as </w:t>
            </w:r>
            <w:r>
              <w:rPr>
                <w:rFonts w:eastAsia="Angsana New" w:cs="Times New Roman"/>
                <w:color w:val="000000"/>
                <w:szCs w:val="22"/>
              </w:rPr>
              <w:br/>
              <w:t xml:space="preserve">   </w:t>
            </w:r>
            <w:r w:rsidRPr="00AB5DFA">
              <w:rPr>
                <w:rFonts w:eastAsia="Angsana New" w:cs="Times New Roman"/>
                <w:color w:val="000000"/>
                <w:szCs w:val="22"/>
              </w:rPr>
              <w:t>additional Tier 1 Capital</w:t>
            </w:r>
          </w:p>
        </w:tc>
        <w:tc>
          <w:tcPr>
            <w:tcW w:w="1494" w:type="dxa"/>
            <w:tcBorders>
              <w:bottom w:val="single" w:sz="4" w:space="0" w:color="auto"/>
            </w:tcBorders>
          </w:tcPr>
          <w:p w14:paraId="3C994748" w14:textId="77777777" w:rsidR="00A14C1F" w:rsidRPr="0093239C" w:rsidRDefault="00A14C1F" w:rsidP="00A14C1F">
            <w:pPr>
              <w:tabs>
                <w:tab w:val="decimal" w:pos="1235"/>
              </w:tabs>
              <w:spacing w:line="260" w:lineRule="atLeast"/>
              <w:ind w:right="-205"/>
              <w:rPr>
                <w:rFonts w:eastAsia="MS Mincho" w:cs="Times New Roman"/>
                <w:szCs w:val="22"/>
                <w:lang w:eastAsia="th-TH"/>
              </w:rPr>
            </w:pPr>
          </w:p>
          <w:p w14:paraId="7A7637E5" w14:textId="20501061"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861,06</w:t>
            </w:r>
            <w:r w:rsidR="00C01D67">
              <w:rPr>
                <w:rFonts w:eastAsia="MS Mincho" w:cs="Times New Roman"/>
                <w:szCs w:val="22"/>
                <w:lang w:eastAsia="th-TH"/>
              </w:rPr>
              <w:t>2</w:t>
            </w:r>
          </w:p>
        </w:tc>
        <w:tc>
          <w:tcPr>
            <w:tcW w:w="270" w:type="dxa"/>
          </w:tcPr>
          <w:p w14:paraId="244B4534"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Borders>
              <w:bottom w:val="single" w:sz="4" w:space="0" w:color="auto"/>
            </w:tcBorders>
            <w:vAlign w:val="bottom"/>
          </w:tcPr>
          <w:p w14:paraId="76AA9CDA" w14:textId="4F1E90AD" w:rsidR="00A14C1F" w:rsidRPr="0012708E" w:rsidRDefault="00A14C1F" w:rsidP="00A14C1F">
            <w:pPr>
              <w:tabs>
                <w:tab w:val="decimal" w:pos="1235"/>
              </w:tabs>
              <w:spacing w:line="260" w:lineRule="atLeast"/>
              <w:ind w:right="-205"/>
              <w:rPr>
                <w:rFonts w:eastAsia="MS Mincho" w:cs="Times New Roman"/>
                <w:b/>
                <w:bCs/>
                <w:szCs w:val="22"/>
                <w:lang w:eastAsia="th-TH"/>
              </w:rPr>
            </w:pPr>
            <w:r w:rsidRPr="00A962B9">
              <w:rPr>
                <w:rFonts w:eastAsia="MS Mincho"/>
                <w:lang w:eastAsia="th-TH"/>
              </w:rPr>
              <w:t>1,150,000</w:t>
            </w:r>
          </w:p>
        </w:tc>
      </w:tr>
      <w:tr w:rsidR="00A14C1F" w:rsidRPr="0012708E" w14:paraId="0D23F644" w14:textId="77777777" w:rsidTr="00210C16">
        <w:trPr>
          <w:trHeight w:val="20"/>
        </w:trPr>
        <w:tc>
          <w:tcPr>
            <w:tcW w:w="5922" w:type="dxa"/>
            <w:vAlign w:val="bottom"/>
          </w:tcPr>
          <w:p w14:paraId="52A568B9" w14:textId="77777777" w:rsidR="00A14C1F" w:rsidRPr="0012708E" w:rsidRDefault="00A14C1F" w:rsidP="00A14C1F">
            <w:pPr>
              <w:pStyle w:val="Heading8"/>
              <w:numPr>
                <w:ilvl w:val="7"/>
                <w:numId w:val="0"/>
              </w:numPr>
              <w:spacing w:line="260" w:lineRule="atLeast"/>
              <w:ind w:right="-29"/>
              <w:rPr>
                <w:rFonts w:eastAsia="Angsana New" w:cs="Times New Roman"/>
                <w:b/>
                <w:bCs/>
                <w:i/>
                <w:iCs/>
                <w:color w:val="000000"/>
                <w:szCs w:val="22"/>
                <w:lang w:eastAsia="en-US"/>
              </w:rPr>
            </w:pPr>
            <w:r w:rsidRPr="0012708E">
              <w:rPr>
                <w:rFonts w:eastAsia="Angsana New" w:cs="Times New Roman"/>
                <w:b/>
                <w:bCs/>
                <w:color w:val="000000"/>
                <w:szCs w:val="22"/>
                <w:lang w:eastAsia="en-US"/>
              </w:rPr>
              <w:t>Total Tier 1 Capital</w:t>
            </w:r>
          </w:p>
        </w:tc>
        <w:tc>
          <w:tcPr>
            <w:tcW w:w="1494" w:type="dxa"/>
            <w:tcBorders>
              <w:top w:val="single" w:sz="4" w:space="0" w:color="auto"/>
              <w:bottom w:val="single" w:sz="4" w:space="0" w:color="auto"/>
            </w:tcBorders>
          </w:tcPr>
          <w:p w14:paraId="2EAF5667" w14:textId="33F98AB6" w:rsidR="00A14C1F" w:rsidRPr="00A14C1F" w:rsidRDefault="00A14C1F" w:rsidP="00A14C1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16,292,458</w:t>
            </w:r>
          </w:p>
        </w:tc>
        <w:tc>
          <w:tcPr>
            <w:tcW w:w="270" w:type="dxa"/>
          </w:tcPr>
          <w:p w14:paraId="1792750D" w14:textId="77777777" w:rsidR="00A14C1F" w:rsidRPr="0012708E" w:rsidRDefault="00A14C1F" w:rsidP="00A14C1F">
            <w:pPr>
              <w:tabs>
                <w:tab w:val="decimal" w:pos="1230"/>
              </w:tabs>
              <w:spacing w:line="260" w:lineRule="atLeast"/>
              <w:ind w:left="-29" w:right="-115"/>
              <w:rPr>
                <w:rFonts w:cs="Times New Roman"/>
                <w:b/>
                <w:bCs/>
                <w:szCs w:val="22"/>
              </w:rPr>
            </w:pPr>
          </w:p>
        </w:tc>
        <w:tc>
          <w:tcPr>
            <w:tcW w:w="1467" w:type="dxa"/>
            <w:tcBorders>
              <w:top w:val="single" w:sz="4" w:space="0" w:color="auto"/>
              <w:bottom w:val="single" w:sz="4" w:space="0" w:color="auto"/>
            </w:tcBorders>
          </w:tcPr>
          <w:p w14:paraId="68A14013" w14:textId="5BF28CF3" w:rsidR="00A14C1F" w:rsidRPr="0012708E" w:rsidRDefault="00A14C1F" w:rsidP="00A14C1F">
            <w:pPr>
              <w:tabs>
                <w:tab w:val="decimal" w:pos="1235"/>
              </w:tabs>
              <w:spacing w:line="260" w:lineRule="atLeast"/>
              <w:ind w:right="-205"/>
              <w:rPr>
                <w:rFonts w:eastAsia="MS Mincho" w:cs="Times New Roman"/>
                <w:b/>
                <w:bCs/>
                <w:szCs w:val="22"/>
                <w:lang w:eastAsia="th-TH"/>
              </w:rPr>
            </w:pPr>
            <w:r>
              <w:rPr>
                <w:rFonts w:eastAsia="MS Mincho"/>
                <w:b/>
                <w:bCs/>
                <w:lang w:eastAsia="th-TH"/>
              </w:rPr>
              <w:t>13,638,340</w:t>
            </w:r>
          </w:p>
        </w:tc>
      </w:tr>
      <w:tr w:rsidR="00A14C1F" w:rsidRPr="0012708E" w14:paraId="05098C0F" w14:textId="77777777" w:rsidTr="00210C16">
        <w:trPr>
          <w:trHeight w:val="20"/>
        </w:trPr>
        <w:tc>
          <w:tcPr>
            <w:tcW w:w="5922" w:type="dxa"/>
            <w:vAlign w:val="bottom"/>
          </w:tcPr>
          <w:p w14:paraId="674C1FE7" w14:textId="77777777" w:rsidR="00A14C1F" w:rsidRPr="0012708E" w:rsidRDefault="00A14C1F" w:rsidP="00A14C1F">
            <w:pPr>
              <w:pStyle w:val="Heading8"/>
              <w:keepNext/>
              <w:numPr>
                <w:ilvl w:val="7"/>
                <w:numId w:val="0"/>
              </w:numPr>
              <w:tabs>
                <w:tab w:val="left" w:pos="240"/>
              </w:tabs>
              <w:spacing w:line="260" w:lineRule="atLeast"/>
              <w:ind w:right="-29"/>
              <w:rPr>
                <w:rFonts w:eastAsia="Angsana New" w:cs="Times New Roman"/>
                <w:b/>
                <w:bCs/>
                <w:i/>
                <w:iCs/>
                <w:color w:val="000000"/>
                <w:szCs w:val="22"/>
                <w:lang w:eastAsia="en-US"/>
              </w:rPr>
            </w:pPr>
          </w:p>
          <w:p w14:paraId="4715640F" w14:textId="65AE35A0" w:rsidR="00A14C1F" w:rsidRPr="0012708E" w:rsidRDefault="00A14C1F" w:rsidP="00A14C1F">
            <w:pPr>
              <w:pStyle w:val="Heading8"/>
              <w:keepNext/>
              <w:numPr>
                <w:ilvl w:val="7"/>
                <w:numId w:val="0"/>
              </w:numPr>
              <w:tabs>
                <w:tab w:val="left" w:pos="240"/>
              </w:tabs>
              <w:spacing w:line="260" w:lineRule="atLeast"/>
              <w:ind w:right="-29"/>
              <w:rPr>
                <w:rFonts w:cs="Times New Roman"/>
                <w:b/>
                <w:bCs/>
                <w:i/>
                <w:iCs/>
                <w:color w:val="000000"/>
                <w:szCs w:val="22"/>
                <w:lang w:eastAsia="en-US"/>
              </w:rPr>
            </w:pPr>
            <w:r w:rsidRPr="0012708E">
              <w:rPr>
                <w:rFonts w:eastAsia="Angsana New" w:cs="Times New Roman"/>
                <w:b/>
                <w:bCs/>
                <w:i/>
                <w:iCs/>
                <w:color w:val="000000"/>
                <w:szCs w:val="22"/>
                <w:lang w:eastAsia="en-US"/>
              </w:rPr>
              <w:t>Tier 2 Capital</w:t>
            </w:r>
          </w:p>
        </w:tc>
        <w:tc>
          <w:tcPr>
            <w:tcW w:w="1494" w:type="dxa"/>
          </w:tcPr>
          <w:p w14:paraId="1AAC7861" w14:textId="77777777" w:rsidR="00A14C1F" w:rsidRPr="00A14C1F" w:rsidRDefault="00A14C1F" w:rsidP="00A14C1F">
            <w:pPr>
              <w:tabs>
                <w:tab w:val="decimal" w:pos="1230"/>
              </w:tabs>
              <w:spacing w:line="260" w:lineRule="atLeast"/>
              <w:ind w:right="-205"/>
              <w:rPr>
                <w:rFonts w:eastAsia="MS Mincho" w:cs="Times New Roman"/>
                <w:szCs w:val="22"/>
                <w:lang w:eastAsia="th-TH"/>
              </w:rPr>
            </w:pPr>
          </w:p>
        </w:tc>
        <w:tc>
          <w:tcPr>
            <w:tcW w:w="270" w:type="dxa"/>
          </w:tcPr>
          <w:p w14:paraId="6592EE6A"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tcPr>
          <w:p w14:paraId="50D135CB" w14:textId="77777777" w:rsidR="00A14C1F" w:rsidRPr="0012708E" w:rsidRDefault="00A14C1F" w:rsidP="00A14C1F">
            <w:pPr>
              <w:tabs>
                <w:tab w:val="decimal" w:pos="1230"/>
              </w:tabs>
              <w:spacing w:line="260" w:lineRule="atLeast"/>
              <w:ind w:left="-29" w:right="-115"/>
              <w:rPr>
                <w:rFonts w:cs="Times New Roman"/>
                <w:szCs w:val="22"/>
              </w:rPr>
            </w:pPr>
          </w:p>
        </w:tc>
      </w:tr>
      <w:tr w:rsidR="00A14C1F" w:rsidRPr="0012708E" w14:paraId="0FF83271" w14:textId="77777777" w:rsidTr="0093239C">
        <w:trPr>
          <w:trHeight w:val="20"/>
        </w:trPr>
        <w:tc>
          <w:tcPr>
            <w:tcW w:w="5922" w:type="dxa"/>
          </w:tcPr>
          <w:p w14:paraId="469E73E4" w14:textId="1BCAB428" w:rsidR="00A14C1F" w:rsidRPr="0012708E" w:rsidRDefault="00A14C1F" w:rsidP="00A14C1F">
            <w:pPr>
              <w:tabs>
                <w:tab w:val="left" w:pos="240"/>
              </w:tabs>
              <w:spacing w:line="260" w:lineRule="atLeast"/>
              <w:ind w:left="222" w:right="-117"/>
              <w:rPr>
                <w:rFonts w:eastAsia="Angsana New" w:cs="Times New Roman"/>
                <w:b/>
                <w:bCs/>
                <w:i/>
                <w:iCs/>
                <w:color w:val="000000"/>
                <w:szCs w:val="22"/>
              </w:rPr>
            </w:pPr>
            <w:r w:rsidRPr="00AB5DFA">
              <w:rPr>
                <w:rFonts w:eastAsia="Angsana New" w:cs="Times New Roman"/>
                <w:color w:val="000000"/>
                <w:szCs w:val="22"/>
              </w:rPr>
              <w:tab/>
              <w:t xml:space="preserve">Subordinated debentures classified as </w:t>
            </w:r>
            <w:r>
              <w:rPr>
                <w:rFonts w:eastAsia="Angsana New" w:cs="Times New Roman"/>
                <w:color w:val="000000"/>
                <w:szCs w:val="22"/>
              </w:rPr>
              <w:br/>
              <w:t xml:space="preserve">   </w:t>
            </w:r>
            <w:r w:rsidRPr="00AB5DFA">
              <w:rPr>
                <w:rFonts w:eastAsia="Angsana New" w:cs="Times New Roman"/>
                <w:color w:val="000000"/>
                <w:szCs w:val="22"/>
              </w:rPr>
              <w:t>Tier 2 Capital</w:t>
            </w:r>
          </w:p>
        </w:tc>
        <w:tc>
          <w:tcPr>
            <w:tcW w:w="1494" w:type="dxa"/>
          </w:tcPr>
          <w:p w14:paraId="59AFF1E1" w14:textId="77777777" w:rsidR="00A14C1F" w:rsidRPr="0093239C" w:rsidRDefault="00A14C1F" w:rsidP="00A14C1F">
            <w:pPr>
              <w:tabs>
                <w:tab w:val="decimal" w:pos="1230"/>
              </w:tabs>
              <w:spacing w:line="260" w:lineRule="atLeast"/>
              <w:ind w:right="-205"/>
              <w:rPr>
                <w:rFonts w:eastAsia="MS Mincho" w:cs="Times New Roman"/>
                <w:szCs w:val="22"/>
                <w:lang w:eastAsia="th-TH"/>
              </w:rPr>
            </w:pPr>
          </w:p>
          <w:p w14:paraId="47D0D927" w14:textId="481B4842" w:rsidR="00A14C1F" w:rsidRPr="00A14C1F" w:rsidRDefault="00A14C1F" w:rsidP="00A14C1F">
            <w:pPr>
              <w:tabs>
                <w:tab w:val="decimal" w:pos="1230"/>
              </w:tabs>
              <w:spacing w:line="260" w:lineRule="atLeast"/>
              <w:ind w:right="-205"/>
              <w:rPr>
                <w:rFonts w:eastAsia="MS Mincho" w:cs="Times New Roman"/>
                <w:szCs w:val="22"/>
                <w:lang w:eastAsia="th-TH"/>
              </w:rPr>
            </w:pPr>
            <w:r w:rsidRPr="0093239C">
              <w:rPr>
                <w:rFonts w:eastAsia="MS Mincho" w:cs="Times New Roman"/>
                <w:szCs w:val="22"/>
                <w:lang w:eastAsia="th-TH"/>
              </w:rPr>
              <w:t>1,700,000</w:t>
            </w:r>
          </w:p>
        </w:tc>
        <w:tc>
          <w:tcPr>
            <w:tcW w:w="270" w:type="dxa"/>
            <w:vAlign w:val="bottom"/>
          </w:tcPr>
          <w:p w14:paraId="32279984" w14:textId="77777777" w:rsidR="00A14C1F" w:rsidRPr="0012708E" w:rsidRDefault="00A14C1F" w:rsidP="00A14C1F">
            <w:pPr>
              <w:tabs>
                <w:tab w:val="decimal" w:pos="1230"/>
              </w:tabs>
              <w:spacing w:line="260" w:lineRule="atLeast"/>
              <w:ind w:left="-29" w:right="-115"/>
              <w:rPr>
                <w:rFonts w:cs="Times New Roman"/>
                <w:szCs w:val="22"/>
              </w:rPr>
            </w:pPr>
          </w:p>
        </w:tc>
        <w:tc>
          <w:tcPr>
            <w:tcW w:w="1467" w:type="dxa"/>
            <w:vAlign w:val="bottom"/>
          </w:tcPr>
          <w:p w14:paraId="34392975" w14:textId="5ADA11AD" w:rsidR="00A14C1F" w:rsidRPr="0012708E" w:rsidRDefault="00A14C1F" w:rsidP="00A14C1F">
            <w:pPr>
              <w:tabs>
                <w:tab w:val="decimal" w:pos="1230"/>
              </w:tabs>
              <w:spacing w:line="260" w:lineRule="atLeast"/>
              <w:ind w:left="-29" w:right="-115"/>
              <w:rPr>
                <w:rFonts w:cs="Times New Roman"/>
                <w:szCs w:val="22"/>
              </w:rPr>
            </w:pPr>
            <w:r w:rsidRPr="00AB5DFA">
              <w:rPr>
                <w:rFonts w:eastAsia="MS Mincho"/>
                <w:lang w:eastAsia="th-TH"/>
              </w:rPr>
              <w:t>-</w:t>
            </w:r>
          </w:p>
        </w:tc>
      </w:tr>
      <w:tr w:rsidR="00A14C1F" w:rsidRPr="0012708E" w14:paraId="3B20CA0B" w14:textId="77777777" w:rsidTr="00210C16">
        <w:trPr>
          <w:trHeight w:val="20"/>
        </w:trPr>
        <w:tc>
          <w:tcPr>
            <w:tcW w:w="5922" w:type="dxa"/>
          </w:tcPr>
          <w:p w14:paraId="5A4ED0B9" w14:textId="6B16C5D8"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General provision</w:t>
            </w:r>
          </w:p>
        </w:tc>
        <w:tc>
          <w:tcPr>
            <w:tcW w:w="1494" w:type="dxa"/>
          </w:tcPr>
          <w:p w14:paraId="1CAA28AB" w14:textId="7E8ABAC9" w:rsidR="00A14C1F" w:rsidRPr="00A14C1F" w:rsidRDefault="00A14C1F" w:rsidP="00A14C1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1,219,299</w:t>
            </w:r>
          </w:p>
        </w:tc>
        <w:tc>
          <w:tcPr>
            <w:tcW w:w="270" w:type="dxa"/>
          </w:tcPr>
          <w:p w14:paraId="46E6EB55" w14:textId="77777777" w:rsidR="00A14C1F" w:rsidRPr="0012708E" w:rsidRDefault="00A14C1F" w:rsidP="00A14C1F">
            <w:pPr>
              <w:tabs>
                <w:tab w:val="decimal" w:pos="1230"/>
              </w:tabs>
              <w:spacing w:line="260" w:lineRule="atLeast"/>
              <w:ind w:left="-29" w:right="-115"/>
              <w:rPr>
                <w:rFonts w:eastAsia="MS Mincho" w:cs="Times New Roman"/>
                <w:szCs w:val="22"/>
                <w:lang w:eastAsia="th-TH"/>
              </w:rPr>
            </w:pPr>
          </w:p>
        </w:tc>
        <w:tc>
          <w:tcPr>
            <w:tcW w:w="1467" w:type="dxa"/>
          </w:tcPr>
          <w:p w14:paraId="23DEF319" w14:textId="04002362" w:rsidR="00A14C1F" w:rsidRPr="0012708E" w:rsidRDefault="00A14C1F" w:rsidP="00A14C1F">
            <w:pPr>
              <w:tabs>
                <w:tab w:val="decimal" w:pos="1235"/>
              </w:tabs>
              <w:spacing w:line="260" w:lineRule="atLeast"/>
              <w:ind w:right="-205"/>
              <w:rPr>
                <w:rFonts w:eastAsia="MS Mincho" w:cs="Times New Roman"/>
                <w:szCs w:val="22"/>
                <w:lang w:eastAsia="th-TH"/>
              </w:rPr>
            </w:pPr>
            <w:r>
              <w:rPr>
                <w:rFonts w:eastAsia="MS Mincho"/>
                <w:lang w:eastAsia="th-TH"/>
              </w:rPr>
              <w:t>1,003,250</w:t>
            </w:r>
          </w:p>
        </w:tc>
      </w:tr>
      <w:tr w:rsidR="00A14C1F" w:rsidRPr="0012708E" w14:paraId="37498B92" w14:textId="77777777" w:rsidTr="00210C16">
        <w:trPr>
          <w:trHeight w:val="20"/>
        </w:trPr>
        <w:tc>
          <w:tcPr>
            <w:tcW w:w="5922" w:type="dxa"/>
          </w:tcPr>
          <w:p w14:paraId="73F3D82B" w14:textId="77777777"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Tier 2 Capital</w:t>
            </w:r>
          </w:p>
        </w:tc>
        <w:tc>
          <w:tcPr>
            <w:tcW w:w="1494" w:type="dxa"/>
            <w:tcBorders>
              <w:top w:val="single" w:sz="4" w:space="0" w:color="auto"/>
              <w:bottom w:val="single" w:sz="4" w:space="0" w:color="auto"/>
            </w:tcBorders>
          </w:tcPr>
          <w:p w14:paraId="6CB8D118" w14:textId="2B2CA6CF" w:rsidR="00A14C1F" w:rsidRPr="00A14C1F" w:rsidRDefault="00A14C1F" w:rsidP="00A14C1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2,919,299</w:t>
            </w:r>
          </w:p>
        </w:tc>
        <w:tc>
          <w:tcPr>
            <w:tcW w:w="270" w:type="dxa"/>
          </w:tcPr>
          <w:p w14:paraId="093A8015" w14:textId="77777777" w:rsidR="00A14C1F" w:rsidRPr="0012708E" w:rsidRDefault="00A14C1F" w:rsidP="00A14C1F">
            <w:pPr>
              <w:tabs>
                <w:tab w:val="decimal" w:pos="1230"/>
              </w:tabs>
              <w:spacing w:line="260" w:lineRule="atLeast"/>
              <w:ind w:left="-29" w:right="-115"/>
              <w:rPr>
                <w:rFonts w:eastAsia="MS Mincho" w:cs="Times New Roman"/>
                <w:b/>
                <w:bCs/>
                <w:szCs w:val="22"/>
                <w:lang w:eastAsia="th-TH"/>
              </w:rPr>
            </w:pPr>
          </w:p>
        </w:tc>
        <w:tc>
          <w:tcPr>
            <w:tcW w:w="1467" w:type="dxa"/>
            <w:tcBorders>
              <w:top w:val="single" w:sz="4" w:space="0" w:color="auto"/>
              <w:bottom w:val="single" w:sz="4" w:space="0" w:color="auto"/>
            </w:tcBorders>
          </w:tcPr>
          <w:p w14:paraId="24504A92" w14:textId="5FD557DC" w:rsidR="00A14C1F" w:rsidRPr="0012708E" w:rsidRDefault="00A14C1F" w:rsidP="00A14C1F">
            <w:pPr>
              <w:tabs>
                <w:tab w:val="decimal" w:pos="1235"/>
              </w:tabs>
              <w:spacing w:line="260" w:lineRule="atLeast"/>
              <w:ind w:right="-205"/>
              <w:rPr>
                <w:rFonts w:eastAsia="MS Mincho" w:cs="Times New Roman"/>
                <w:b/>
                <w:bCs/>
                <w:szCs w:val="22"/>
                <w:lang w:eastAsia="th-TH"/>
              </w:rPr>
            </w:pPr>
            <w:r w:rsidRPr="00FF0655">
              <w:rPr>
                <w:rFonts w:eastAsia="MS Mincho"/>
                <w:b/>
                <w:bCs/>
                <w:lang w:eastAsia="th-TH"/>
              </w:rPr>
              <w:t>1,003,250</w:t>
            </w:r>
          </w:p>
        </w:tc>
      </w:tr>
      <w:tr w:rsidR="00A14C1F" w:rsidRPr="0012708E" w14:paraId="095F0DEC" w14:textId="77777777" w:rsidTr="00210C16">
        <w:trPr>
          <w:trHeight w:val="20"/>
        </w:trPr>
        <w:tc>
          <w:tcPr>
            <w:tcW w:w="5922" w:type="dxa"/>
          </w:tcPr>
          <w:p w14:paraId="1B7C3349" w14:textId="77777777"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Borders>
              <w:top w:val="single" w:sz="4" w:space="0" w:color="auto"/>
            </w:tcBorders>
          </w:tcPr>
          <w:p w14:paraId="06C849CB" w14:textId="77777777" w:rsidR="00A14C1F" w:rsidRPr="00A14C1F" w:rsidRDefault="00A14C1F" w:rsidP="00A14C1F">
            <w:pPr>
              <w:tabs>
                <w:tab w:val="decimal" w:pos="1235"/>
              </w:tabs>
              <w:spacing w:line="260" w:lineRule="atLeast"/>
              <w:ind w:right="-205"/>
              <w:rPr>
                <w:rFonts w:eastAsia="MS Mincho" w:cs="Times New Roman"/>
                <w:szCs w:val="22"/>
                <w:lang w:eastAsia="th-TH"/>
              </w:rPr>
            </w:pPr>
          </w:p>
        </w:tc>
        <w:tc>
          <w:tcPr>
            <w:tcW w:w="270" w:type="dxa"/>
          </w:tcPr>
          <w:p w14:paraId="4CC3B528" w14:textId="77777777" w:rsidR="00A14C1F" w:rsidRPr="0012708E" w:rsidRDefault="00A14C1F" w:rsidP="00A14C1F">
            <w:pPr>
              <w:tabs>
                <w:tab w:val="decimal" w:pos="1230"/>
              </w:tabs>
              <w:spacing w:line="260" w:lineRule="atLeast"/>
              <w:ind w:left="-29" w:right="-115"/>
              <w:rPr>
                <w:rFonts w:cs="Times New Roman"/>
                <w:b/>
                <w:bCs/>
                <w:color w:val="000000"/>
                <w:szCs w:val="22"/>
                <w:lang w:eastAsia="en-GB" w:bidi="th-TH"/>
              </w:rPr>
            </w:pPr>
          </w:p>
        </w:tc>
        <w:tc>
          <w:tcPr>
            <w:tcW w:w="1467" w:type="dxa"/>
            <w:tcBorders>
              <w:top w:val="single" w:sz="4" w:space="0" w:color="auto"/>
            </w:tcBorders>
          </w:tcPr>
          <w:p w14:paraId="0B099328" w14:textId="77777777" w:rsidR="00A14C1F" w:rsidRPr="0012708E" w:rsidRDefault="00A14C1F" w:rsidP="00A14C1F">
            <w:pPr>
              <w:tabs>
                <w:tab w:val="decimal" w:pos="1235"/>
              </w:tabs>
              <w:spacing w:line="260" w:lineRule="atLeast"/>
              <w:ind w:right="-205"/>
              <w:rPr>
                <w:rFonts w:eastAsia="MS Mincho" w:cs="Times New Roman"/>
                <w:szCs w:val="22"/>
                <w:lang w:eastAsia="th-TH"/>
              </w:rPr>
            </w:pPr>
          </w:p>
        </w:tc>
      </w:tr>
      <w:tr w:rsidR="00A14C1F" w:rsidRPr="0012708E" w14:paraId="0700E5B5" w14:textId="77777777" w:rsidTr="00210C16">
        <w:trPr>
          <w:trHeight w:val="20"/>
        </w:trPr>
        <w:tc>
          <w:tcPr>
            <w:tcW w:w="5922" w:type="dxa"/>
          </w:tcPr>
          <w:p w14:paraId="1EA5C68A" w14:textId="77777777"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Capital funds</w:t>
            </w:r>
          </w:p>
        </w:tc>
        <w:tc>
          <w:tcPr>
            <w:tcW w:w="1494" w:type="dxa"/>
            <w:tcBorders>
              <w:bottom w:val="double" w:sz="4" w:space="0" w:color="auto"/>
            </w:tcBorders>
          </w:tcPr>
          <w:p w14:paraId="58BE71A0" w14:textId="52F0C522" w:rsidR="00A14C1F" w:rsidRPr="00A14C1F" w:rsidRDefault="00A14C1F" w:rsidP="00A14C1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19,211,757</w:t>
            </w:r>
          </w:p>
        </w:tc>
        <w:tc>
          <w:tcPr>
            <w:tcW w:w="270" w:type="dxa"/>
          </w:tcPr>
          <w:p w14:paraId="1D19EAA2" w14:textId="77777777" w:rsidR="00A14C1F" w:rsidRPr="0012708E" w:rsidRDefault="00A14C1F" w:rsidP="00A14C1F">
            <w:pPr>
              <w:tabs>
                <w:tab w:val="decimal" w:pos="1230"/>
              </w:tabs>
              <w:spacing w:line="260" w:lineRule="atLeast"/>
              <w:ind w:left="-29" w:right="-115"/>
              <w:rPr>
                <w:rFonts w:cs="Times New Roman"/>
                <w:b/>
                <w:bCs/>
                <w:color w:val="000000"/>
                <w:szCs w:val="22"/>
                <w:lang w:eastAsia="en-GB" w:bidi="th-TH"/>
              </w:rPr>
            </w:pPr>
          </w:p>
        </w:tc>
        <w:tc>
          <w:tcPr>
            <w:tcW w:w="1467" w:type="dxa"/>
            <w:tcBorders>
              <w:bottom w:val="double" w:sz="4" w:space="0" w:color="auto"/>
            </w:tcBorders>
          </w:tcPr>
          <w:p w14:paraId="064B04B9" w14:textId="7438EC73" w:rsidR="00A14C1F" w:rsidRPr="0012708E" w:rsidRDefault="00A14C1F" w:rsidP="00A14C1F">
            <w:pPr>
              <w:tabs>
                <w:tab w:val="decimal" w:pos="1235"/>
              </w:tabs>
              <w:spacing w:line="260" w:lineRule="atLeast"/>
              <w:ind w:right="-205"/>
              <w:rPr>
                <w:rFonts w:eastAsia="MS Mincho" w:cs="Times New Roman"/>
                <w:b/>
                <w:bCs/>
                <w:szCs w:val="22"/>
                <w:lang w:eastAsia="th-TH"/>
              </w:rPr>
            </w:pPr>
            <w:r>
              <w:rPr>
                <w:rFonts w:eastAsia="MS Mincho"/>
                <w:b/>
                <w:bCs/>
                <w:lang w:eastAsia="th-TH"/>
              </w:rPr>
              <w:t>14,641,590</w:t>
            </w:r>
          </w:p>
        </w:tc>
      </w:tr>
      <w:tr w:rsidR="00A14C1F" w:rsidRPr="0012708E" w14:paraId="16E1FDC0" w14:textId="77777777" w:rsidTr="00210C16">
        <w:trPr>
          <w:trHeight w:val="20"/>
        </w:trPr>
        <w:tc>
          <w:tcPr>
            <w:tcW w:w="5922" w:type="dxa"/>
          </w:tcPr>
          <w:p w14:paraId="48790295" w14:textId="77777777" w:rsidR="00A14C1F" w:rsidRPr="0012708E" w:rsidRDefault="00A14C1F" w:rsidP="00A14C1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Pr>
          <w:p w14:paraId="6564DFF3" w14:textId="77777777" w:rsidR="00A14C1F" w:rsidRPr="00A14C1F" w:rsidRDefault="00A14C1F" w:rsidP="00A14C1F">
            <w:pPr>
              <w:tabs>
                <w:tab w:val="decimal" w:pos="1235"/>
              </w:tabs>
              <w:spacing w:line="260" w:lineRule="atLeast"/>
              <w:ind w:right="-205"/>
              <w:rPr>
                <w:rFonts w:eastAsia="MS Mincho" w:cs="Times New Roman"/>
                <w:szCs w:val="22"/>
                <w:lang w:eastAsia="th-TH"/>
              </w:rPr>
            </w:pPr>
          </w:p>
        </w:tc>
        <w:tc>
          <w:tcPr>
            <w:tcW w:w="270" w:type="dxa"/>
          </w:tcPr>
          <w:p w14:paraId="69F0549A" w14:textId="77777777" w:rsidR="00A14C1F" w:rsidRPr="0012708E" w:rsidRDefault="00A14C1F" w:rsidP="00A14C1F">
            <w:pPr>
              <w:tabs>
                <w:tab w:val="decimal" w:pos="1230"/>
              </w:tabs>
              <w:spacing w:line="260" w:lineRule="atLeast"/>
              <w:ind w:left="-29" w:right="-115"/>
              <w:rPr>
                <w:rFonts w:cs="Times New Roman"/>
                <w:b/>
                <w:bCs/>
                <w:color w:val="000000"/>
                <w:szCs w:val="22"/>
                <w:lang w:eastAsia="en-GB" w:bidi="th-TH"/>
              </w:rPr>
            </w:pPr>
          </w:p>
        </w:tc>
        <w:tc>
          <w:tcPr>
            <w:tcW w:w="1467" w:type="dxa"/>
          </w:tcPr>
          <w:p w14:paraId="43EA844B" w14:textId="77777777" w:rsidR="00A14C1F" w:rsidRPr="0012708E" w:rsidRDefault="00A14C1F" w:rsidP="00A14C1F">
            <w:pPr>
              <w:tabs>
                <w:tab w:val="decimal" w:pos="1235"/>
              </w:tabs>
              <w:spacing w:line="260" w:lineRule="atLeast"/>
              <w:ind w:right="-205"/>
              <w:rPr>
                <w:rFonts w:eastAsia="MS Mincho" w:cs="Times New Roman"/>
                <w:b/>
                <w:bCs/>
                <w:szCs w:val="22"/>
                <w:lang w:eastAsia="th-TH"/>
              </w:rPr>
            </w:pPr>
          </w:p>
        </w:tc>
      </w:tr>
      <w:tr w:rsidR="00A14C1F" w:rsidRPr="0012708E" w14:paraId="42E444EB" w14:textId="77777777" w:rsidTr="00210C16">
        <w:trPr>
          <w:trHeight w:val="20"/>
        </w:trPr>
        <w:tc>
          <w:tcPr>
            <w:tcW w:w="5922" w:type="dxa"/>
          </w:tcPr>
          <w:p w14:paraId="76D073AE" w14:textId="77777777" w:rsidR="00A14C1F" w:rsidRPr="0012708E" w:rsidRDefault="00A14C1F" w:rsidP="00A14C1F">
            <w:pPr>
              <w:tabs>
                <w:tab w:val="left" w:pos="240"/>
              </w:tabs>
              <w:spacing w:line="260" w:lineRule="atLeast"/>
              <w:ind w:right="-29"/>
              <w:rPr>
                <w:rFonts w:eastAsia="Angsana New" w:cs="Times New Roman"/>
                <w:b/>
                <w:bCs/>
                <w:color w:val="000000"/>
                <w:szCs w:val="22"/>
              </w:rPr>
            </w:pPr>
            <w:r w:rsidRPr="0012708E">
              <w:rPr>
                <w:rFonts w:eastAsia="Angsana New" w:cs="Times New Roman"/>
                <w:b/>
                <w:bCs/>
                <w:color w:val="000000"/>
                <w:szCs w:val="22"/>
              </w:rPr>
              <w:t>Total Risk-Weighted Assets</w:t>
            </w:r>
          </w:p>
        </w:tc>
        <w:tc>
          <w:tcPr>
            <w:tcW w:w="1494" w:type="dxa"/>
            <w:tcBorders>
              <w:bottom w:val="double" w:sz="4" w:space="0" w:color="auto"/>
            </w:tcBorders>
          </w:tcPr>
          <w:p w14:paraId="35F2DE9C" w14:textId="79C783B6" w:rsidR="00A14C1F" w:rsidRPr="00A14C1F" w:rsidRDefault="00A14C1F" w:rsidP="00A14C1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118,002,561</w:t>
            </w:r>
          </w:p>
        </w:tc>
        <w:tc>
          <w:tcPr>
            <w:tcW w:w="270" w:type="dxa"/>
          </w:tcPr>
          <w:p w14:paraId="4152DF03" w14:textId="77777777" w:rsidR="00A14C1F" w:rsidRPr="0012708E" w:rsidRDefault="00A14C1F" w:rsidP="00A14C1F">
            <w:pPr>
              <w:tabs>
                <w:tab w:val="decimal" w:pos="1230"/>
              </w:tabs>
              <w:spacing w:line="260" w:lineRule="atLeast"/>
              <w:ind w:left="-29" w:right="-115"/>
              <w:rPr>
                <w:rFonts w:cs="Times New Roman"/>
                <w:b/>
                <w:bCs/>
                <w:szCs w:val="22"/>
              </w:rPr>
            </w:pPr>
          </w:p>
        </w:tc>
        <w:tc>
          <w:tcPr>
            <w:tcW w:w="1467" w:type="dxa"/>
            <w:tcBorders>
              <w:bottom w:val="double" w:sz="4" w:space="0" w:color="auto"/>
            </w:tcBorders>
          </w:tcPr>
          <w:p w14:paraId="234255DA" w14:textId="4D83E26E" w:rsidR="00A14C1F" w:rsidRPr="0012708E" w:rsidRDefault="00A14C1F" w:rsidP="00A14C1F">
            <w:pPr>
              <w:tabs>
                <w:tab w:val="decimal" w:pos="1235"/>
              </w:tabs>
              <w:spacing w:line="260" w:lineRule="atLeast"/>
              <w:ind w:right="-205"/>
              <w:rPr>
                <w:rFonts w:eastAsia="MS Mincho" w:cs="Times New Roman"/>
                <w:b/>
                <w:bCs/>
                <w:szCs w:val="22"/>
                <w:lang w:eastAsia="th-TH"/>
              </w:rPr>
            </w:pPr>
            <w:r>
              <w:rPr>
                <w:rFonts w:eastAsia="MS Mincho"/>
                <w:b/>
                <w:bCs/>
                <w:lang w:eastAsia="th-TH"/>
              </w:rPr>
              <w:t>96,496,223</w:t>
            </w:r>
          </w:p>
        </w:tc>
      </w:tr>
    </w:tbl>
    <w:p w14:paraId="4A34B21A" w14:textId="77777777" w:rsidR="0061423C" w:rsidRPr="0012708E" w:rsidRDefault="0061423C" w:rsidP="006059D9">
      <w:pPr>
        <w:ind w:left="547" w:firstLine="14"/>
        <w:jc w:val="both"/>
        <w:rPr>
          <w:rFonts w:cs="Times New Roman"/>
          <w:sz w:val="20"/>
        </w:rPr>
      </w:pPr>
    </w:p>
    <w:tbl>
      <w:tblPr>
        <w:tblW w:w="9180" w:type="dxa"/>
        <w:tblInd w:w="450" w:type="dxa"/>
        <w:tblLayout w:type="fixed"/>
        <w:tblCellMar>
          <w:left w:w="115" w:type="dxa"/>
          <w:right w:w="115" w:type="dxa"/>
        </w:tblCellMar>
        <w:tblLook w:val="0000" w:firstRow="0" w:lastRow="0" w:firstColumn="0" w:lastColumn="0" w:noHBand="0" w:noVBand="0"/>
      </w:tblPr>
      <w:tblGrid>
        <w:gridCol w:w="5283"/>
        <w:gridCol w:w="1357"/>
        <w:gridCol w:w="1242"/>
        <w:gridCol w:w="1298"/>
      </w:tblGrid>
      <w:tr w:rsidR="00F62A3C" w:rsidRPr="0012708E" w14:paraId="74E334AD" w14:textId="77777777" w:rsidTr="001124E3">
        <w:tc>
          <w:tcPr>
            <w:tcW w:w="5283" w:type="dxa"/>
            <w:vAlign w:val="bottom"/>
          </w:tcPr>
          <w:p w14:paraId="62A17B44" w14:textId="77777777" w:rsidR="00F62A3C" w:rsidRPr="0012708E" w:rsidRDefault="00F62A3C" w:rsidP="00F62A3C">
            <w:pPr>
              <w:spacing w:line="240" w:lineRule="atLeast"/>
              <w:ind w:left="-30"/>
              <w:jc w:val="both"/>
              <w:outlineLvl w:val="7"/>
              <w:rPr>
                <w:rFonts w:cs="Times New Roman"/>
                <w:color w:val="000000"/>
                <w:szCs w:val="22"/>
              </w:rPr>
            </w:pPr>
          </w:p>
        </w:tc>
        <w:tc>
          <w:tcPr>
            <w:tcW w:w="1357" w:type="dxa"/>
          </w:tcPr>
          <w:p w14:paraId="6802C827" w14:textId="77777777" w:rsidR="00F62A3C" w:rsidRPr="0012708E" w:rsidRDefault="00F62A3C" w:rsidP="00221A96">
            <w:pPr>
              <w:spacing w:line="240" w:lineRule="atLeast"/>
              <w:ind w:right="-64"/>
              <w:jc w:val="center"/>
              <w:rPr>
                <w:rFonts w:cs="Times New Roman"/>
                <w:szCs w:val="22"/>
              </w:rPr>
            </w:pPr>
            <w:r w:rsidRPr="0012708E">
              <w:rPr>
                <w:rFonts w:eastAsia="Angsana New" w:cs="Times New Roman"/>
                <w:color w:val="000000"/>
                <w:szCs w:val="22"/>
              </w:rPr>
              <w:t>The BoT’s regulation minimum requirement</w:t>
            </w:r>
          </w:p>
        </w:tc>
        <w:tc>
          <w:tcPr>
            <w:tcW w:w="1242" w:type="dxa"/>
            <w:vAlign w:val="bottom"/>
          </w:tcPr>
          <w:p w14:paraId="4DC561F3" w14:textId="77777777" w:rsidR="00F62A3C" w:rsidRPr="0093239C" w:rsidRDefault="00F62A3C" w:rsidP="00221A96">
            <w:pPr>
              <w:spacing w:line="240" w:lineRule="atLeast"/>
              <w:ind w:right="-64"/>
              <w:jc w:val="center"/>
              <w:rPr>
                <w:rFonts w:eastAsia="Angsana New" w:cstheme="minorBidi"/>
                <w:color w:val="000000"/>
                <w:szCs w:val="28"/>
                <w:lang w:bidi="th-TH"/>
              </w:rPr>
            </w:pPr>
          </w:p>
          <w:p w14:paraId="284B82B1" w14:textId="6C7A1598" w:rsidR="00F62A3C" w:rsidRPr="0012708E" w:rsidRDefault="00F62A3C" w:rsidP="00221A96">
            <w:pPr>
              <w:spacing w:line="240" w:lineRule="atLeast"/>
              <w:ind w:right="-64"/>
              <w:jc w:val="center"/>
              <w:rPr>
                <w:rFonts w:eastAsia="Angsana New" w:cs="Times New Roman"/>
                <w:color w:val="000000"/>
                <w:szCs w:val="22"/>
              </w:rPr>
            </w:pPr>
          </w:p>
          <w:p w14:paraId="73E18ADA" w14:textId="342F3B0D" w:rsidR="00F62A3C" w:rsidRPr="0012708E" w:rsidRDefault="00F62A3C" w:rsidP="00221A96">
            <w:pPr>
              <w:spacing w:line="240" w:lineRule="atLeast"/>
              <w:ind w:right="-64"/>
              <w:jc w:val="center"/>
              <w:rPr>
                <w:rFonts w:cs="Times New Roman"/>
                <w:szCs w:val="22"/>
              </w:rPr>
            </w:pPr>
            <w:r w:rsidRPr="0012708E">
              <w:rPr>
                <w:rFonts w:eastAsia="Angsana New" w:cs="Times New Roman"/>
                <w:color w:val="000000"/>
                <w:szCs w:val="22"/>
              </w:rPr>
              <w:t>202</w:t>
            </w:r>
            <w:r w:rsidR="0009749A">
              <w:rPr>
                <w:rFonts w:eastAsia="Angsana New" w:cs="Times New Roman"/>
                <w:color w:val="000000"/>
                <w:szCs w:val="22"/>
              </w:rPr>
              <w:t>3</w:t>
            </w:r>
          </w:p>
        </w:tc>
        <w:tc>
          <w:tcPr>
            <w:tcW w:w="1298" w:type="dxa"/>
            <w:vAlign w:val="bottom"/>
          </w:tcPr>
          <w:p w14:paraId="3A117AE6" w14:textId="43D53CF5" w:rsidR="00FC4790" w:rsidRPr="0012708E" w:rsidRDefault="00FC4790" w:rsidP="00221A96">
            <w:pPr>
              <w:spacing w:line="240" w:lineRule="atLeast"/>
              <w:ind w:left="-100" w:right="-110"/>
              <w:jc w:val="center"/>
              <w:rPr>
                <w:rFonts w:eastAsia="Angsana New" w:cs="Times New Roman"/>
                <w:color w:val="000000"/>
                <w:szCs w:val="22"/>
              </w:rPr>
            </w:pPr>
          </w:p>
          <w:p w14:paraId="3582C598" w14:textId="7A8C41BA" w:rsidR="00F62A3C" w:rsidRPr="0012708E" w:rsidRDefault="00F62A3C" w:rsidP="00221A96">
            <w:pPr>
              <w:spacing w:line="240" w:lineRule="atLeast"/>
              <w:ind w:left="-100" w:right="-110"/>
              <w:jc w:val="center"/>
              <w:rPr>
                <w:rFonts w:cs="Times New Roman"/>
                <w:szCs w:val="22"/>
              </w:rPr>
            </w:pPr>
            <w:r w:rsidRPr="0012708E">
              <w:rPr>
                <w:rFonts w:eastAsia="Angsana New" w:cs="Times New Roman"/>
                <w:color w:val="000000"/>
                <w:szCs w:val="22"/>
              </w:rPr>
              <w:t>20</w:t>
            </w:r>
            <w:r w:rsidR="00BE3D95" w:rsidRPr="0012708E">
              <w:rPr>
                <w:rFonts w:eastAsia="Angsana New" w:cs="Times New Roman"/>
                <w:color w:val="000000"/>
                <w:szCs w:val="22"/>
              </w:rPr>
              <w:t>2</w:t>
            </w:r>
            <w:r w:rsidR="0009749A">
              <w:rPr>
                <w:rFonts w:eastAsia="Angsana New" w:cs="Times New Roman"/>
                <w:color w:val="000000"/>
                <w:szCs w:val="22"/>
              </w:rPr>
              <w:t>2</w:t>
            </w:r>
          </w:p>
        </w:tc>
      </w:tr>
      <w:tr w:rsidR="00F62A3C" w:rsidRPr="0012708E" w14:paraId="0787C4DD" w14:textId="77777777" w:rsidTr="001124E3">
        <w:tc>
          <w:tcPr>
            <w:tcW w:w="5283" w:type="dxa"/>
            <w:vAlign w:val="bottom"/>
          </w:tcPr>
          <w:p w14:paraId="4B68D698" w14:textId="77777777" w:rsidR="00F62A3C" w:rsidRPr="0012708E" w:rsidRDefault="00F62A3C" w:rsidP="00F62A3C">
            <w:pPr>
              <w:spacing w:line="240" w:lineRule="atLeast"/>
              <w:ind w:left="-30" w:right="-106"/>
              <w:jc w:val="both"/>
              <w:outlineLvl w:val="7"/>
              <w:rPr>
                <w:rFonts w:cs="Times New Roman"/>
                <w:color w:val="000000"/>
                <w:spacing w:val="-4"/>
                <w:szCs w:val="22"/>
              </w:rPr>
            </w:pPr>
          </w:p>
        </w:tc>
        <w:tc>
          <w:tcPr>
            <w:tcW w:w="3897" w:type="dxa"/>
            <w:gridSpan w:val="3"/>
            <w:vAlign w:val="center"/>
          </w:tcPr>
          <w:p w14:paraId="0FFD67E7" w14:textId="77777777" w:rsidR="00F62A3C" w:rsidRPr="0012708E" w:rsidRDefault="00F62A3C" w:rsidP="00221A96">
            <w:pPr>
              <w:spacing w:line="240" w:lineRule="atLeast"/>
              <w:jc w:val="center"/>
              <w:rPr>
                <w:rFonts w:cs="Times New Roman"/>
                <w:i/>
                <w:iCs/>
                <w:szCs w:val="22"/>
              </w:rPr>
            </w:pPr>
            <w:r w:rsidRPr="0012708E">
              <w:rPr>
                <w:rFonts w:cs="Times New Roman"/>
                <w:i/>
                <w:iCs/>
                <w:szCs w:val="22"/>
              </w:rPr>
              <w:t>(%)</w:t>
            </w:r>
          </w:p>
        </w:tc>
      </w:tr>
      <w:tr w:rsidR="005F213F" w:rsidRPr="0012708E" w14:paraId="07B5E6DF" w14:textId="77777777" w:rsidTr="0093239C">
        <w:tc>
          <w:tcPr>
            <w:tcW w:w="5283" w:type="dxa"/>
            <w:vAlign w:val="bottom"/>
          </w:tcPr>
          <w:p w14:paraId="7E9811BF" w14:textId="6830B398" w:rsidR="005F213F" w:rsidRPr="00360B85" w:rsidRDefault="005F213F" w:rsidP="005F213F">
            <w:pPr>
              <w:spacing w:line="240" w:lineRule="atLeast"/>
              <w:ind w:left="-30" w:right="-106"/>
              <w:jc w:val="both"/>
              <w:outlineLvl w:val="7"/>
              <w:rPr>
                <w:rFonts w:cs="Times New Roman"/>
                <w:color w:val="000000"/>
                <w:szCs w:val="22"/>
              </w:rPr>
            </w:pPr>
            <w:r w:rsidRPr="00360B85">
              <w:rPr>
                <w:rFonts w:cs="Times New Roman"/>
                <w:color w:val="000000"/>
                <w:szCs w:val="22"/>
              </w:rPr>
              <w:t>Capital Adequacy Ratio/Total Risk-Weighted Assets</w:t>
            </w:r>
          </w:p>
        </w:tc>
        <w:tc>
          <w:tcPr>
            <w:tcW w:w="1357" w:type="dxa"/>
            <w:vAlign w:val="center"/>
          </w:tcPr>
          <w:p w14:paraId="2AEDC6D2" w14:textId="7F98C207" w:rsidR="005F213F" w:rsidRPr="0012708E" w:rsidRDefault="005F213F" w:rsidP="005F213F">
            <w:pPr>
              <w:tabs>
                <w:tab w:val="decimal" w:pos="515"/>
              </w:tabs>
              <w:spacing w:line="240" w:lineRule="atLeast"/>
              <w:rPr>
                <w:rFonts w:cs="Times New Roman"/>
                <w:szCs w:val="22"/>
              </w:rPr>
            </w:pPr>
            <w:r w:rsidRPr="0012708E">
              <w:rPr>
                <w:rFonts w:cs="Times New Roman"/>
                <w:szCs w:val="22"/>
              </w:rPr>
              <w:t>11.00</w:t>
            </w:r>
          </w:p>
        </w:tc>
        <w:tc>
          <w:tcPr>
            <w:tcW w:w="1242" w:type="dxa"/>
          </w:tcPr>
          <w:p w14:paraId="7EF138A2" w14:textId="6D08A4E8" w:rsidR="005F213F" w:rsidRPr="0093239C" w:rsidRDefault="005F213F" w:rsidP="005F213F">
            <w:pPr>
              <w:spacing w:line="240" w:lineRule="atLeast"/>
              <w:jc w:val="center"/>
              <w:rPr>
                <w:rFonts w:cstheme="minorBidi"/>
                <w:szCs w:val="28"/>
                <w:lang w:bidi="th-TH"/>
              </w:rPr>
            </w:pPr>
            <w:r w:rsidRPr="009B64D9">
              <w:t xml:space="preserve"> 16.28 </w:t>
            </w:r>
          </w:p>
        </w:tc>
        <w:tc>
          <w:tcPr>
            <w:tcW w:w="1298" w:type="dxa"/>
            <w:vAlign w:val="center"/>
          </w:tcPr>
          <w:p w14:paraId="07169099" w14:textId="5927DD63" w:rsidR="005F213F" w:rsidRPr="0012708E" w:rsidRDefault="005F213F" w:rsidP="005F213F">
            <w:pPr>
              <w:tabs>
                <w:tab w:val="center" w:pos="666"/>
              </w:tabs>
              <w:spacing w:line="240" w:lineRule="atLeast"/>
              <w:jc w:val="center"/>
              <w:rPr>
                <w:rFonts w:cs="Times New Roman"/>
                <w:szCs w:val="22"/>
              </w:rPr>
            </w:pPr>
            <w:r>
              <w:t>15.17</w:t>
            </w:r>
          </w:p>
        </w:tc>
      </w:tr>
      <w:tr w:rsidR="005F213F" w:rsidRPr="0012708E" w14:paraId="4EB1989D" w14:textId="77777777" w:rsidTr="0093239C">
        <w:tc>
          <w:tcPr>
            <w:tcW w:w="5283" w:type="dxa"/>
          </w:tcPr>
          <w:p w14:paraId="6866AFB5" w14:textId="2F66BC4A" w:rsidR="005F213F" w:rsidRPr="0012708E" w:rsidRDefault="005F213F" w:rsidP="005F213F">
            <w:pPr>
              <w:spacing w:line="240" w:lineRule="atLeast"/>
              <w:ind w:left="-30"/>
              <w:jc w:val="both"/>
              <w:outlineLvl w:val="7"/>
              <w:rPr>
                <w:rFonts w:cs="Times New Roman"/>
                <w:color w:val="000000"/>
                <w:szCs w:val="22"/>
              </w:rPr>
            </w:pPr>
            <w:r w:rsidRPr="0012708E">
              <w:rPr>
                <w:rFonts w:cs="Times New Roman"/>
                <w:color w:val="000000"/>
                <w:szCs w:val="22"/>
              </w:rPr>
              <w:t>Tier 1 Capital Ratio/Total Risk-Weighted Asset</w:t>
            </w:r>
            <w:r>
              <w:rPr>
                <w:rFonts w:cs="Times New Roman"/>
                <w:color w:val="000000"/>
                <w:szCs w:val="22"/>
              </w:rPr>
              <w:t>s</w:t>
            </w:r>
          </w:p>
        </w:tc>
        <w:tc>
          <w:tcPr>
            <w:tcW w:w="1357" w:type="dxa"/>
            <w:vAlign w:val="center"/>
          </w:tcPr>
          <w:p w14:paraId="466FA385" w14:textId="2258852D" w:rsidR="005F213F" w:rsidRPr="0012708E" w:rsidRDefault="005F213F" w:rsidP="005F213F">
            <w:pPr>
              <w:tabs>
                <w:tab w:val="decimal" w:pos="515"/>
              </w:tabs>
              <w:spacing w:line="240" w:lineRule="atLeast"/>
              <w:rPr>
                <w:rFonts w:cs="Times New Roman"/>
                <w:szCs w:val="22"/>
              </w:rPr>
            </w:pPr>
            <w:r w:rsidRPr="0012708E">
              <w:rPr>
                <w:rFonts w:cs="Times New Roman"/>
                <w:szCs w:val="22"/>
              </w:rPr>
              <w:t>8.50</w:t>
            </w:r>
          </w:p>
        </w:tc>
        <w:tc>
          <w:tcPr>
            <w:tcW w:w="1242" w:type="dxa"/>
          </w:tcPr>
          <w:p w14:paraId="43E10D51" w14:textId="7FAB4CCB" w:rsidR="005F213F" w:rsidRPr="0012708E" w:rsidRDefault="005F213F" w:rsidP="005F213F">
            <w:pPr>
              <w:tabs>
                <w:tab w:val="center" w:pos="726"/>
              </w:tabs>
              <w:spacing w:line="240" w:lineRule="atLeast"/>
              <w:jc w:val="center"/>
              <w:rPr>
                <w:rFonts w:cs="Times New Roman"/>
                <w:szCs w:val="22"/>
              </w:rPr>
            </w:pPr>
            <w:r w:rsidRPr="009B64D9">
              <w:t xml:space="preserve"> 13.81 </w:t>
            </w:r>
          </w:p>
        </w:tc>
        <w:tc>
          <w:tcPr>
            <w:tcW w:w="1298" w:type="dxa"/>
            <w:vAlign w:val="center"/>
          </w:tcPr>
          <w:p w14:paraId="2BC8BAC3" w14:textId="61A408C4" w:rsidR="005F213F" w:rsidRPr="0012708E" w:rsidRDefault="005F213F" w:rsidP="005F213F">
            <w:pPr>
              <w:spacing w:line="240" w:lineRule="atLeast"/>
              <w:jc w:val="center"/>
              <w:rPr>
                <w:rFonts w:cs="Times New Roman"/>
                <w:szCs w:val="22"/>
              </w:rPr>
            </w:pPr>
            <w:r>
              <w:t>14.13</w:t>
            </w:r>
          </w:p>
        </w:tc>
      </w:tr>
      <w:tr w:rsidR="005F213F" w:rsidRPr="0012708E" w14:paraId="40B51E4E" w14:textId="77777777" w:rsidTr="0093239C">
        <w:tc>
          <w:tcPr>
            <w:tcW w:w="5283" w:type="dxa"/>
          </w:tcPr>
          <w:p w14:paraId="0E38ADB5" w14:textId="77777777" w:rsidR="005F213F" w:rsidRPr="002D55A3" w:rsidRDefault="005F213F" w:rsidP="005F213F">
            <w:pPr>
              <w:spacing w:line="240" w:lineRule="atLeast"/>
              <w:ind w:left="-30"/>
              <w:jc w:val="both"/>
              <w:outlineLvl w:val="7"/>
              <w:rPr>
                <w:rFonts w:cs="Times New Roman"/>
                <w:color w:val="000000"/>
                <w:szCs w:val="22"/>
              </w:rPr>
            </w:pPr>
            <w:r w:rsidRPr="00360B85">
              <w:rPr>
                <w:rFonts w:cs="Times New Roman"/>
                <w:color w:val="000000"/>
                <w:szCs w:val="22"/>
              </w:rPr>
              <w:t>Common Equity Tier 1 Capital Ratio/Total</w:t>
            </w:r>
          </w:p>
        </w:tc>
        <w:tc>
          <w:tcPr>
            <w:tcW w:w="1357" w:type="dxa"/>
            <w:vAlign w:val="center"/>
          </w:tcPr>
          <w:p w14:paraId="2F6CB718" w14:textId="77777777" w:rsidR="005F213F" w:rsidRPr="0012708E" w:rsidRDefault="005F213F" w:rsidP="005F213F">
            <w:pPr>
              <w:tabs>
                <w:tab w:val="decimal" w:pos="515"/>
              </w:tabs>
              <w:spacing w:line="240" w:lineRule="atLeast"/>
              <w:rPr>
                <w:rFonts w:cs="Times New Roman"/>
                <w:szCs w:val="22"/>
              </w:rPr>
            </w:pPr>
          </w:p>
        </w:tc>
        <w:tc>
          <w:tcPr>
            <w:tcW w:w="1242" w:type="dxa"/>
          </w:tcPr>
          <w:p w14:paraId="78B8F25A" w14:textId="69ADF2F7" w:rsidR="005F213F" w:rsidRPr="0012708E" w:rsidRDefault="005F213F" w:rsidP="005F213F">
            <w:pPr>
              <w:spacing w:line="240" w:lineRule="atLeast"/>
              <w:jc w:val="center"/>
              <w:rPr>
                <w:rFonts w:cs="Times New Roman"/>
                <w:szCs w:val="22"/>
              </w:rPr>
            </w:pPr>
            <w:r w:rsidRPr="009B64D9">
              <w:t xml:space="preserve"> </w:t>
            </w:r>
          </w:p>
        </w:tc>
        <w:tc>
          <w:tcPr>
            <w:tcW w:w="1298" w:type="dxa"/>
            <w:vAlign w:val="center"/>
          </w:tcPr>
          <w:p w14:paraId="6A365058" w14:textId="77777777" w:rsidR="005F213F" w:rsidRPr="0012708E" w:rsidRDefault="005F213F" w:rsidP="005F213F">
            <w:pPr>
              <w:spacing w:line="240" w:lineRule="atLeast"/>
              <w:jc w:val="center"/>
              <w:rPr>
                <w:rFonts w:cs="Times New Roman"/>
                <w:szCs w:val="22"/>
              </w:rPr>
            </w:pPr>
          </w:p>
        </w:tc>
      </w:tr>
      <w:tr w:rsidR="005F213F" w:rsidRPr="0012708E" w14:paraId="43EBD5CA" w14:textId="77777777" w:rsidTr="0093239C">
        <w:tc>
          <w:tcPr>
            <w:tcW w:w="5283" w:type="dxa"/>
          </w:tcPr>
          <w:p w14:paraId="7F58641C" w14:textId="3BEA96A5" w:rsidR="005F213F" w:rsidRPr="00360B85" w:rsidRDefault="005F213F" w:rsidP="005F213F">
            <w:pPr>
              <w:spacing w:line="240" w:lineRule="atLeast"/>
              <w:ind w:left="-30" w:right="524"/>
              <w:jc w:val="thaiDistribute"/>
              <w:outlineLvl w:val="7"/>
              <w:rPr>
                <w:rFonts w:cs="Times New Roman"/>
                <w:color w:val="000000"/>
                <w:szCs w:val="22"/>
              </w:rPr>
            </w:pPr>
            <w:r w:rsidRPr="00360B85">
              <w:rPr>
                <w:rFonts w:cs="Times New Roman"/>
                <w:color w:val="000000"/>
                <w:szCs w:val="22"/>
              </w:rPr>
              <w:t xml:space="preserve">   Risk-Weighted Assets</w:t>
            </w:r>
          </w:p>
        </w:tc>
        <w:tc>
          <w:tcPr>
            <w:tcW w:w="1357" w:type="dxa"/>
            <w:vAlign w:val="center"/>
          </w:tcPr>
          <w:p w14:paraId="7D0574D6" w14:textId="38F9C1ED" w:rsidR="005F213F" w:rsidRPr="0012708E" w:rsidRDefault="005F213F" w:rsidP="005F213F">
            <w:pPr>
              <w:tabs>
                <w:tab w:val="decimal" w:pos="515"/>
              </w:tabs>
              <w:spacing w:line="240" w:lineRule="atLeast"/>
              <w:rPr>
                <w:rFonts w:cs="Times New Roman"/>
                <w:szCs w:val="22"/>
              </w:rPr>
            </w:pPr>
            <w:r w:rsidRPr="0012708E">
              <w:rPr>
                <w:rFonts w:cs="Times New Roman"/>
                <w:szCs w:val="22"/>
              </w:rPr>
              <w:t>7.00</w:t>
            </w:r>
          </w:p>
        </w:tc>
        <w:tc>
          <w:tcPr>
            <w:tcW w:w="1242" w:type="dxa"/>
          </w:tcPr>
          <w:p w14:paraId="556040E2" w14:textId="514EEB3C" w:rsidR="005F213F" w:rsidRPr="0012708E" w:rsidRDefault="005F213F" w:rsidP="005F213F">
            <w:pPr>
              <w:spacing w:line="240" w:lineRule="atLeast"/>
              <w:jc w:val="center"/>
              <w:rPr>
                <w:rFonts w:cs="Times New Roman"/>
                <w:szCs w:val="22"/>
              </w:rPr>
            </w:pPr>
            <w:r w:rsidRPr="009B64D9">
              <w:t xml:space="preserve"> 13.08</w:t>
            </w:r>
          </w:p>
        </w:tc>
        <w:tc>
          <w:tcPr>
            <w:tcW w:w="1298" w:type="dxa"/>
            <w:vAlign w:val="center"/>
          </w:tcPr>
          <w:p w14:paraId="68A603C7" w14:textId="7AB86737" w:rsidR="005F213F" w:rsidRPr="0012708E" w:rsidRDefault="005F213F" w:rsidP="005F213F">
            <w:pPr>
              <w:spacing w:line="240" w:lineRule="atLeast"/>
              <w:jc w:val="center"/>
              <w:rPr>
                <w:rFonts w:cs="Times New Roman"/>
                <w:szCs w:val="22"/>
              </w:rPr>
            </w:pPr>
            <w:r>
              <w:t>12.94</w:t>
            </w:r>
          </w:p>
        </w:tc>
      </w:tr>
    </w:tbl>
    <w:p w14:paraId="497580D2" w14:textId="77777777" w:rsidR="0061423C" w:rsidRPr="0012708E" w:rsidRDefault="0061423C" w:rsidP="0061423C">
      <w:pPr>
        <w:ind w:left="540" w:firstLine="15"/>
        <w:jc w:val="both"/>
        <w:rPr>
          <w:rFonts w:cs="Times New Roman"/>
          <w:szCs w:val="22"/>
          <w:cs/>
          <w:lang w:bidi="th-TH"/>
        </w:rPr>
      </w:pPr>
    </w:p>
    <w:p w14:paraId="49D18CDA" w14:textId="5C0F9A3F" w:rsidR="009C38B7" w:rsidRDefault="009C38B7" w:rsidP="009C38B7">
      <w:pPr>
        <w:ind w:left="540"/>
        <w:jc w:val="both"/>
        <w:rPr>
          <w:rFonts w:cs="Times New Roman"/>
          <w:lang w:val="en-US"/>
        </w:rPr>
      </w:pPr>
      <w:r w:rsidRPr="0012708E">
        <w:rPr>
          <w:rFonts w:cs="Times New Roman"/>
          <w:lang w:val="en-US"/>
        </w:rPr>
        <w:lastRenderedPageBreak/>
        <w:t xml:space="preserve">As at </w:t>
      </w:r>
      <w:r w:rsidR="0083673B">
        <w:rPr>
          <w:rFonts w:cs="Times New Roman"/>
          <w:spacing w:val="-4"/>
        </w:rPr>
        <w:t>31 December</w:t>
      </w:r>
      <w:r w:rsidRPr="0012708E">
        <w:rPr>
          <w:rFonts w:cs="Times New Roman"/>
          <w:spacing w:val="-4"/>
        </w:rPr>
        <w:t xml:space="preserve"> </w:t>
      </w:r>
      <w:r w:rsidR="00F24EAF">
        <w:rPr>
          <w:rFonts w:cs="Times New Roman"/>
          <w:spacing w:val="-4"/>
        </w:rPr>
        <w:t>2023 and 2022</w:t>
      </w:r>
      <w:r w:rsidRPr="0012708E">
        <w:rPr>
          <w:rFonts w:cs="Times New Roman"/>
          <w:lang w:val="en-US"/>
        </w:rPr>
        <w:t>, the Bank has no add-on arising from Single Lending Limit.</w:t>
      </w:r>
    </w:p>
    <w:p w14:paraId="7F37B82F" w14:textId="77777777" w:rsidR="00C11808" w:rsidRPr="0012708E" w:rsidRDefault="00C11808" w:rsidP="009C38B7">
      <w:pPr>
        <w:ind w:left="540"/>
        <w:jc w:val="both"/>
        <w:rPr>
          <w:rFonts w:cs="Times New Roman"/>
          <w:lang w:val="en-US"/>
        </w:rPr>
      </w:pPr>
    </w:p>
    <w:p w14:paraId="759FCFFF" w14:textId="49997646" w:rsidR="00017688" w:rsidRPr="00FA4F92" w:rsidRDefault="5681425A" w:rsidP="0083440B">
      <w:pPr>
        <w:ind w:left="547"/>
        <w:jc w:val="thaiDistribute"/>
        <w:rPr>
          <w:rFonts w:cs="Times New Roman"/>
        </w:rPr>
      </w:pPr>
      <w:r w:rsidRPr="00EC65EE">
        <w:rPr>
          <w:rFonts w:cs="Times New Roman"/>
        </w:rPr>
        <w:t xml:space="preserve">The Bank will disclose capital adequacy and capital risk exposure information for the Bank as at </w:t>
      </w:r>
      <w:r w:rsidR="00FA4F92">
        <w:rPr>
          <w:rFonts w:cs="Times New Roman"/>
        </w:rPr>
        <w:br/>
      </w:r>
      <w:r w:rsidR="0083673B" w:rsidRPr="00EC65EE">
        <w:rPr>
          <w:rFonts w:cs="Times New Roman"/>
          <w:lang w:bidi="th-TH"/>
        </w:rPr>
        <w:t>31 December</w:t>
      </w:r>
      <w:r w:rsidR="63D860E3" w:rsidRPr="00EC65EE">
        <w:rPr>
          <w:rFonts w:cs="Times New Roman"/>
        </w:rPr>
        <w:t xml:space="preserve"> 202</w:t>
      </w:r>
      <w:r w:rsidR="00E259E3">
        <w:rPr>
          <w:rFonts w:cs="Times New Roman"/>
        </w:rPr>
        <w:t>3</w:t>
      </w:r>
      <w:r w:rsidR="63D860E3" w:rsidRPr="00EC65EE">
        <w:rPr>
          <w:rFonts w:cs="Times New Roman"/>
        </w:rPr>
        <w:t xml:space="preserve"> </w:t>
      </w:r>
      <w:r w:rsidRPr="00EC65EE">
        <w:rPr>
          <w:rFonts w:cs="Times New Roman"/>
        </w:rPr>
        <w:t xml:space="preserve">through the Bank’s website at </w:t>
      </w:r>
      <w:r w:rsidRPr="00360B85">
        <w:rPr>
          <w:rFonts w:cs="Times New Roman"/>
        </w:rPr>
        <w:t>www.</w:t>
      </w:r>
      <w:r w:rsidR="00E259E3">
        <w:rPr>
          <w:rFonts w:cs="Times New Roman"/>
        </w:rPr>
        <w:t>thaicreditbank</w:t>
      </w:r>
      <w:r w:rsidRPr="00360B85">
        <w:rPr>
          <w:rFonts w:cs="Times New Roman"/>
        </w:rPr>
        <w:t>.com</w:t>
      </w:r>
      <w:r w:rsidRPr="00FA4F92">
        <w:rPr>
          <w:rFonts w:cs="Times New Roman"/>
        </w:rPr>
        <w:t xml:space="preserve"> within </w:t>
      </w:r>
      <w:r w:rsidR="00287ECD" w:rsidRPr="00FA4F92">
        <w:rPr>
          <w:rFonts w:cs="Times New Roman"/>
        </w:rPr>
        <w:t>April</w:t>
      </w:r>
      <w:r w:rsidR="00882EC6" w:rsidRPr="00FA4F92">
        <w:rPr>
          <w:rFonts w:cs="Times New Roman"/>
        </w:rPr>
        <w:t xml:space="preserve"> </w:t>
      </w:r>
      <w:r w:rsidRPr="00FA4F92">
        <w:rPr>
          <w:rFonts w:cs="Times New Roman"/>
        </w:rPr>
        <w:t>202</w:t>
      </w:r>
      <w:r w:rsidR="00CE6C82">
        <w:rPr>
          <w:rFonts w:cs="Times New Roman"/>
        </w:rPr>
        <w:t>4</w:t>
      </w:r>
      <w:r w:rsidRPr="00FA4F92">
        <w:rPr>
          <w:rFonts w:cs="Times New Roman"/>
        </w:rPr>
        <w:t>.</w:t>
      </w:r>
    </w:p>
    <w:p w14:paraId="710A3D9C" w14:textId="3E295DFE" w:rsidR="002F7B01" w:rsidRDefault="002F7B01">
      <w:pPr>
        <w:rPr>
          <w:rFonts w:cs="Times New Roman"/>
          <w:b/>
          <w:bCs/>
          <w:i/>
          <w:iCs/>
          <w:szCs w:val="22"/>
        </w:rPr>
      </w:pPr>
    </w:p>
    <w:p w14:paraId="0C3D9D07" w14:textId="32B8A7CD" w:rsidR="0061423C" w:rsidRPr="0012708E" w:rsidRDefault="0061423C" w:rsidP="00F3534A">
      <w:pPr>
        <w:spacing w:line="240" w:lineRule="exact"/>
        <w:ind w:left="540"/>
        <w:jc w:val="both"/>
        <w:rPr>
          <w:rFonts w:cs="Times New Roman"/>
          <w:b/>
          <w:bCs/>
          <w:i/>
          <w:iCs/>
          <w:szCs w:val="22"/>
        </w:rPr>
      </w:pPr>
      <w:r w:rsidRPr="0012708E">
        <w:rPr>
          <w:rFonts w:cs="Times New Roman"/>
          <w:b/>
          <w:bCs/>
          <w:i/>
          <w:iCs/>
          <w:szCs w:val="22"/>
        </w:rPr>
        <w:t>Capital management</w:t>
      </w:r>
    </w:p>
    <w:p w14:paraId="32BDDF0C" w14:textId="77777777" w:rsidR="0061423C" w:rsidRPr="0012708E" w:rsidRDefault="0061423C" w:rsidP="00F3534A">
      <w:pPr>
        <w:pStyle w:val="block"/>
        <w:spacing w:after="0" w:line="240" w:lineRule="exact"/>
        <w:ind w:left="540"/>
        <w:jc w:val="thaiDistribute"/>
        <w:rPr>
          <w:rFonts w:cs="Times New Roman"/>
          <w:szCs w:val="22"/>
          <w:lang w:val="en-GB"/>
        </w:rPr>
      </w:pPr>
    </w:p>
    <w:p w14:paraId="4C6DA0D1" w14:textId="4A0BCE33" w:rsidR="00205848" w:rsidRPr="0083440B" w:rsidRDefault="0061423C" w:rsidP="0083440B">
      <w:pPr>
        <w:pStyle w:val="block"/>
        <w:spacing w:after="0"/>
        <w:ind w:left="547"/>
        <w:jc w:val="thaiDistribute"/>
        <w:rPr>
          <w:rFonts w:cs="Times New Roman"/>
          <w:lang w:val="en-GB"/>
        </w:rPr>
      </w:pPr>
      <w:r w:rsidRPr="0083440B">
        <w:rPr>
          <w:rFonts w:cs="Times New Roman"/>
          <w:lang w:val="en-GB"/>
        </w:rPr>
        <w:t>The primary objectives of the Bank’s capital management are to maintain the Bank’s ability to continue as a going concern and to maintain a capital adequacy ratio in accordance with the Act on Undertaking of Banking Business B.E. 2551.</w:t>
      </w:r>
    </w:p>
    <w:p w14:paraId="03BB9CD7" w14:textId="77777777" w:rsidR="00CE6C82" w:rsidRPr="00B35CA9" w:rsidRDefault="00CE6C82" w:rsidP="00B35CA9">
      <w:pPr>
        <w:pStyle w:val="block"/>
        <w:spacing w:after="0" w:line="240" w:lineRule="exact"/>
        <w:ind w:left="540"/>
        <w:jc w:val="thaiDistribute"/>
        <w:rPr>
          <w:rFonts w:cs="Times New Roman"/>
          <w:color w:val="000000"/>
          <w:szCs w:val="22"/>
          <w:lang w:val="en-GB" w:eastAsia="en-GB" w:bidi="th-TH"/>
        </w:rPr>
      </w:pPr>
    </w:p>
    <w:p w14:paraId="4285A821" w14:textId="77DF4BD8" w:rsidR="0061423C" w:rsidRPr="0012708E" w:rsidRDefault="0C45BBDB" w:rsidP="00360B85">
      <w:pPr>
        <w:pStyle w:val="block"/>
        <w:spacing w:after="0" w:line="240" w:lineRule="atLeast"/>
        <w:ind w:right="-7" w:hanging="567"/>
        <w:jc w:val="both"/>
        <w:rPr>
          <w:rFonts w:cs="Times New Roman"/>
          <w:b/>
          <w:bCs/>
          <w:sz w:val="24"/>
          <w:szCs w:val="24"/>
          <w:lang w:val="en-GB"/>
        </w:rPr>
      </w:pPr>
      <w:r w:rsidRPr="0012708E">
        <w:rPr>
          <w:rFonts w:cs="Times New Roman"/>
          <w:b/>
          <w:bCs/>
          <w:sz w:val="24"/>
          <w:szCs w:val="24"/>
          <w:lang w:val="en-GB"/>
        </w:rPr>
        <w:t>8</w:t>
      </w:r>
      <w:r w:rsidR="005F686E" w:rsidRPr="0012708E">
        <w:rPr>
          <w:rFonts w:cs="Times New Roman"/>
          <w:b/>
          <w:bCs/>
          <w:sz w:val="24"/>
          <w:szCs w:val="24"/>
          <w:lang w:val="en-GB"/>
        </w:rPr>
        <w:tab/>
      </w:r>
      <w:r w:rsidR="284EA72C" w:rsidRPr="0012708E">
        <w:rPr>
          <w:rFonts w:cs="Times New Roman"/>
          <w:b/>
          <w:bCs/>
          <w:sz w:val="24"/>
          <w:szCs w:val="24"/>
          <w:lang w:val="en-GB"/>
        </w:rPr>
        <w:t>Classification of financial assets and financial liabilities</w:t>
      </w:r>
    </w:p>
    <w:p w14:paraId="57C522AE" w14:textId="77777777" w:rsidR="00AD11A9" w:rsidRPr="00EC65EE" w:rsidRDefault="00AD11A9" w:rsidP="00F3534A">
      <w:pPr>
        <w:pStyle w:val="BodyText"/>
        <w:spacing w:after="0" w:line="240" w:lineRule="exact"/>
        <w:rPr>
          <w:rFonts w:cs="Times New Roman"/>
          <w:szCs w:val="22"/>
          <w:lang w:val="en-GB"/>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CA177D" w:rsidRPr="00AB5DFA" w14:paraId="14531004" w14:textId="77777777" w:rsidTr="00080F43">
        <w:trPr>
          <w:tblHeader/>
        </w:trPr>
        <w:tc>
          <w:tcPr>
            <w:tcW w:w="1583" w:type="pct"/>
            <w:shd w:val="clear" w:color="auto" w:fill="auto"/>
          </w:tcPr>
          <w:p w14:paraId="7D6908D3" w14:textId="77777777" w:rsidR="00CA177D" w:rsidRPr="00AB5DFA" w:rsidRDefault="00CA177D" w:rsidP="00080F43">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4184879B" w14:textId="77777777" w:rsidR="00CA177D" w:rsidRPr="00AB5DFA" w:rsidRDefault="00CA177D" w:rsidP="00080F43">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CA177D" w:rsidRPr="00AB5DFA" w14:paraId="063D3E63" w14:textId="77777777" w:rsidTr="00080F43">
        <w:trPr>
          <w:tblHeader/>
        </w:trPr>
        <w:tc>
          <w:tcPr>
            <w:tcW w:w="1583" w:type="pct"/>
            <w:shd w:val="clear" w:color="auto" w:fill="auto"/>
          </w:tcPr>
          <w:p w14:paraId="519A2099"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20E181CC" w14:textId="0F74C706" w:rsidR="00CA177D" w:rsidRPr="00AB5DFA" w:rsidRDefault="00CA177D" w:rsidP="00080F43">
            <w:pPr>
              <w:spacing w:line="240" w:lineRule="atLeast"/>
              <w:ind w:left="-108"/>
              <w:jc w:val="center"/>
              <w:rPr>
                <w:rFonts w:cs="Times New Roman"/>
                <w:sz w:val="20"/>
              </w:rPr>
            </w:pPr>
            <w:r w:rsidRPr="00AB5DFA">
              <w:rPr>
                <w:rFonts w:cs="Times New Roman"/>
                <w:color w:val="000000"/>
                <w:sz w:val="20"/>
                <w:lang w:bidi="th-TH"/>
              </w:rPr>
              <w:t>2023</w:t>
            </w:r>
          </w:p>
        </w:tc>
      </w:tr>
      <w:tr w:rsidR="00CA177D" w:rsidRPr="00AB5DFA" w14:paraId="03210D9D" w14:textId="77777777" w:rsidTr="00080F43">
        <w:trPr>
          <w:tblHeader/>
        </w:trPr>
        <w:tc>
          <w:tcPr>
            <w:tcW w:w="1583" w:type="pct"/>
            <w:shd w:val="clear" w:color="auto" w:fill="auto"/>
          </w:tcPr>
          <w:p w14:paraId="768F162E"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A52E815" w14:textId="77777777" w:rsidR="00CA177D" w:rsidRPr="00AB5DFA" w:rsidRDefault="00CA177D" w:rsidP="00080F43">
            <w:pPr>
              <w:spacing w:line="240" w:lineRule="atLeast"/>
              <w:ind w:left="-110" w:right="-115"/>
              <w:jc w:val="center"/>
              <w:rPr>
                <w:rFonts w:cs="Times New Roman"/>
                <w:sz w:val="20"/>
              </w:rPr>
            </w:pPr>
          </w:p>
        </w:tc>
        <w:tc>
          <w:tcPr>
            <w:tcW w:w="141" w:type="pct"/>
          </w:tcPr>
          <w:p w14:paraId="099E53C3"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1A00030F" w14:textId="77777777" w:rsidR="00CA177D" w:rsidRPr="00AB5DFA" w:rsidRDefault="00CA177D" w:rsidP="00080F43">
            <w:pPr>
              <w:spacing w:line="240" w:lineRule="atLeast"/>
              <w:ind w:left="-110" w:right="-115"/>
              <w:jc w:val="center"/>
              <w:rPr>
                <w:rFonts w:cs="Times New Roman"/>
                <w:sz w:val="20"/>
              </w:rPr>
            </w:pPr>
          </w:p>
        </w:tc>
        <w:tc>
          <w:tcPr>
            <w:tcW w:w="125" w:type="pct"/>
            <w:shd w:val="clear" w:color="auto" w:fill="auto"/>
            <w:vAlign w:val="bottom"/>
          </w:tcPr>
          <w:p w14:paraId="0D82182A"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52E5C232"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 xml:space="preserve">Investments </w:t>
            </w:r>
          </w:p>
        </w:tc>
        <w:tc>
          <w:tcPr>
            <w:tcW w:w="141" w:type="pct"/>
            <w:shd w:val="clear" w:color="auto" w:fill="auto"/>
            <w:vAlign w:val="bottom"/>
          </w:tcPr>
          <w:p w14:paraId="5357E82E"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6E731BC1" w14:textId="77777777" w:rsidR="00CA177D" w:rsidRPr="00AB5DFA" w:rsidRDefault="00CA177D" w:rsidP="00080F43">
            <w:pPr>
              <w:spacing w:line="240" w:lineRule="atLeast"/>
              <w:ind w:left="-110" w:right="-115"/>
              <w:jc w:val="center"/>
              <w:rPr>
                <w:rFonts w:cs="Times New Roman"/>
                <w:sz w:val="20"/>
              </w:rPr>
            </w:pPr>
          </w:p>
        </w:tc>
        <w:tc>
          <w:tcPr>
            <w:tcW w:w="141" w:type="pct"/>
            <w:shd w:val="clear" w:color="auto" w:fill="auto"/>
            <w:vAlign w:val="bottom"/>
          </w:tcPr>
          <w:p w14:paraId="50FC9C4B"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0604D9B8" w14:textId="77777777" w:rsidR="00CA177D" w:rsidRPr="00AB5DFA" w:rsidRDefault="00CA177D" w:rsidP="00080F43">
            <w:pPr>
              <w:spacing w:line="240" w:lineRule="atLeast"/>
              <w:ind w:left="-110" w:right="-115"/>
              <w:jc w:val="center"/>
              <w:rPr>
                <w:rFonts w:cs="Times New Roman"/>
                <w:sz w:val="20"/>
              </w:rPr>
            </w:pPr>
          </w:p>
        </w:tc>
      </w:tr>
      <w:tr w:rsidR="00CA177D" w:rsidRPr="00AB5DFA" w14:paraId="5D3F4671" w14:textId="77777777" w:rsidTr="00080F43">
        <w:trPr>
          <w:tblHeader/>
        </w:trPr>
        <w:tc>
          <w:tcPr>
            <w:tcW w:w="1583" w:type="pct"/>
            <w:shd w:val="clear" w:color="auto" w:fill="auto"/>
          </w:tcPr>
          <w:p w14:paraId="2613E221"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6D84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tcPr>
          <w:p w14:paraId="44339619"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0A121E6B"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25" w:type="pct"/>
            <w:shd w:val="clear" w:color="auto" w:fill="auto"/>
            <w:vAlign w:val="bottom"/>
          </w:tcPr>
          <w:p w14:paraId="7425A079"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628A253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 equity</w:t>
            </w:r>
          </w:p>
        </w:tc>
        <w:tc>
          <w:tcPr>
            <w:tcW w:w="141" w:type="pct"/>
            <w:shd w:val="clear" w:color="auto" w:fill="auto"/>
            <w:vAlign w:val="bottom"/>
          </w:tcPr>
          <w:p w14:paraId="68C3628F"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2AA8FA2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shd w:val="clear" w:color="auto" w:fill="auto"/>
            <w:vAlign w:val="bottom"/>
          </w:tcPr>
          <w:p w14:paraId="2F910A06"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6A3A64F0" w14:textId="77777777" w:rsidR="00CA177D" w:rsidRPr="00AB5DFA" w:rsidRDefault="00CA177D" w:rsidP="00080F43">
            <w:pPr>
              <w:spacing w:line="240" w:lineRule="atLeast"/>
              <w:ind w:left="-110" w:right="-115"/>
              <w:jc w:val="center"/>
              <w:rPr>
                <w:rFonts w:cs="Times New Roman"/>
                <w:sz w:val="20"/>
              </w:rPr>
            </w:pPr>
          </w:p>
        </w:tc>
      </w:tr>
      <w:tr w:rsidR="00CA177D" w:rsidRPr="00AB5DFA" w14:paraId="41B668E7" w14:textId="77777777" w:rsidTr="00080F43">
        <w:trPr>
          <w:tblHeader/>
        </w:trPr>
        <w:tc>
          <w:tcPr>
            <w:tcW w:w="1583" w:type="pct"/>
            <w:shd w:val="clear" w:color="auto" w:fill="auto"/>
          </w:tcPr>
          <w:p w14:paraId="5F7E5589"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0CA4459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tcPr>
          <w:p w14:paraId="150F272C"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015E90FD"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25" w:type="pct"/>
            <w:shd w:val="clear" w:color="auto" w:fill="auto"/>
            <w:vAlign w:val="bottom"/>
          </w:tcPr>
          <w:p w14:paraId="23ECF0C2"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53DD1AD1"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645AAF2F"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05FF8BC6"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37A1DB69"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576B12A0" w14:textId="77777777" w:rsidR="00CA177D" w:rsidRPr="00AB5DFA" w:rsidRDefault="00CA177D" w:rsidP="00080F43">
            <w:pPr>
              <w:spacing w:line="240" w:lineRule="atLeast"/>
              <w:ind w:left="-110" w:right="-115"/>
              <w:jc w:val="center"/>
              <w:rPr>
                <w:rFonts w:cs="Times New Roman"/>
                <w:sz w:val="20"/>
              </w:rPr>
            </w:pPr>
          </w:p>
        </w:tc>
      </w:tr>
      <w:tr w:rsidR="00CA177D" w:rsidRPr="00AB5DFA" w14:paraId="2B5E32C7" w14:textId="77777777" w:rsidTr="00080F43">
        <w:trPr>
          <w:tblHeader/>
        </w:trPr>
        <w:tc>
          <w:tcPr>
            <w:tcW w:w="1583" w:type="pct"/>
            <w:shd w:val="clear" w:color="auto" w:fill="auto"/>
          </w:tcPr>
          <w:p w14:paraId="0DE34B86"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512D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tcPr>
          <w:p w14:paraId="0040C708"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50203A39"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25" w:type="pct"/>
            <w:shd w:val="clear" w:color="auto" w:fill="auto"/>
            <w:vAlign w:val="bottom"/>
          </w:tcPr>
          <w:p w14:paraId="7F667F03"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1A238A4E"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designated at</w:t>
            </w:r>
          </w:p>
        </w:tc>
        <w:tc>
          <w:tcPr>
            <w:tcW w:w="141" w:type="pct"/>
            <w:shd w:val="clear" w:color="auto" w:fill="auto"/>
            <w:vAlign w:val="bottom"/>
          </w:tcPr>
          <w:p w14:paraId="607DA1AF"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4EB09E20"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shd w:val="clear" w:color="auto" w:fill="auto"/>
            <w:vAlign w:val="bottom"/>
          </w:tcPr>
          <w:p w14:paraId="68AF0C83"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1E7FE418" w14:textId="77777777" w:rsidR="00CA177D" w:rsidRPr="00AB5DFA" w:rsidRDefault="00CA177D" w:rsidP="00080F43">
            <w:pPr>
              <w:spacing w:line="240" w:lineRule="atLeast"/>
              <w:ind w:left="-110" w:right="-115"/>
              <w:jc w:val="center"/>
              <w:rPr>
                <w:rFonts w:cs="Times New Roman"/>
                <w:sz w:val="20"/>
              </w:rPr>
            </w:pPr>
          </w:p>
        </w:tc>
      </w:tr>
      <w:tr w:rsidR="00CA177D" w:rsidRPr="00AB5DFA" w14:paraId="23E49701" w14:textId="77777777" w:rsidTr="00080F43">
        <w:trPr>
          <w:tblHeader/>
        </w:trPr>
        <w:tc>
          <w:tcPr>
            <w:tcW w:w="1583" w:type="pct"/>
            <w:shd w:val="clear" w:color="auto" w:fill="auto"/>
          </w:tcPr>
          <w:p w14:paraId="57CECFC3"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340553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FVTPL</w:t>
            </w:r>
          </w:p>
        </w:tc>
        <w:tc>
          <w:tcPr>
            <w:tcW w:w="141" w:type="pct"/>
          </w:tcPr>
          <w:p w14:paraId="4B4E9EDD"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2231590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25" w:type="pct"/>
            <w:shd w:val="clear" w:color="auto" w:fill="auto"/>
            <w:vAlign w:val="bottom"/>
          </w:tcPr>
          <w:p w14:paraId="5A314C17"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3040F36F"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41" w:type="pct"/>
            <w:shd w:val="clear" w:color="auto" w:fill="auto"/>
            <w:vAlign w:val="bottom"/>
          </w:tcPr>
          <w:p w14:paraId="46C7C470"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78C7D1BA"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amortised cost</w:t>
            </w:r>
          </w:p>
        </w:tc>
        <w:tc>
          <w:tcPr>
            <w:tcW w:w="141" w:type="pct"/>
            <w:shd w:val="clear" w:color="auto" w:fill="auto"/>
            <w:vAlign w:val="bottom"/>
          </w:tcPr>
          <w:p w14:paraId="24C5D2FE"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543C2F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Total</w:t>
            </w:r>
          </w:p>
        </w:tc>
      </w:tr>
      <w:tr w:rsidR="00CA177D" w:rsidRPr="00AB5DFA" w14:paraId="25D95049" w14:textId="77777777" w:rsidTr="00080F43">
        <w:trPr>
          <w:tblHeader/>
        </w:trPr>
        <w:tc>
          <w:tcPr>
            <w:tcW w:w="1583" w:type="pct"/>
            <w:shd w:val="clear" w:color="auto" w:fill="auto"/>
          </w:tcPr>
          <w:p w14:paraId="1381C015"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73B29A60" w14:textId="77777777" w:rsidR="00CA177D" w:rsidRPr="00AB5DFA" w:rsidRDefault="00CA177D" w:rsidP="00080F43">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CA177D" w:rsidRPr="00AB5DFA" w14:paraId="139A5FF2" w14:textId="77777777" w:rsidTr="00080F43">
        <w:tc>
          <w:tcPr>
            <w:tcW w:w="1583" w:type="pct"/>
            <w:shd w:val="clear" w:color="auto" w:fill="auto"/>
          </w:tcPr>
          <w:p w14:paraId="1CE9BA4B" w14:textId="77777777" w:rsidR="00CA177D" w:rsidRPr="00AB5DFA" w:rsidRDefault="00CA177D" w:rsidP="00080F43">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4D9C8472" w14:textId="77777777" w:rsidR="00CA177D" w:rsidRPr="00AB5DFA" w:rsidRDefault="00CA177D" w:rsidP="00080F43">
            <w:pPr>
              <w:tabs>
                <w:tab w:val="decimal" w:pos="997"/>
              </w:tabs>
              <w:spacing w:line="240" w:lineRule="atLeast"/>
              <w:ind w:left="-110" w:right="-20"/>
              <w:rPr>
                <w:rFonts w:cs="Times New Roman"/>
                <w:i/>
                <w:iCs/>
                <w:sz w:val="20"/>
              </w:rPr>
            </w:pPr>
          </w:p>
        </w:tc>
        <w:tc>
          <w:tcPr>
            <w:tcW w:w="141" w:type="pct"/>
          </w:tcPr>
          <w:p w14:paraId="0891E1E8"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60" w:type="pct"/>
            <w:shd w:val="clear" w:color="auto" w:fill="auto"/>
          </w:tcPr>
          <w:p w14:paraId="5F94489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25" w:type="pct"/>
            <w:shd w:val="clear" w:color="auto" w:fill="auto"/>
          </w:tcPr>
          <w:p w14:paraId="56B285E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7" w:type="pct"/>
            <w:shd w:val="clear" w:color="auto" w:fill="auto"/>
          </w:tcPr>
          <w:p w14:paraId="19C6D039"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shd w:val="clear" w:color="auto" w:fill="auto"/>
          </w:tcPr>
          <w:p w14:paraId="7B2ED91E"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604" w:type="pct"/>
            <w:shd w:val="clear" w:color="auto" w:fill="auto"/>
          </w:tcPr>
          <w:p w14:paraId="4F4C5FD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shd w:val="clear" w:color="auto" w:fill="auto"/>
          </w:tcPr>
          <w:p w14:paraId="400686D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9" w:type="pct"/>
            <w:shd w:val="clear" w:color="auto" w:fill="auto"/>
            <w:vAlign w:val="bottom"/>
          </w:tcPr>
          <w:p w14:paraId="556EB81F" w14:textId="77777777" w:rsidR="00CA177D" w:rsidRPr="00AB5DFA" w:rsidRDefault="00CA177D" w:rsidP="00080F43">
            <w:pPr>
              <w:tabs>
                <w:tab w:val="decimal" w:pos="997"/>
              </w:tabs>
              <w:spacing w:line="240" w:lineRule="atLeast"/>
              <w:ind w:left="-110" w:right="-20"/>
              <w:rPr>
                <w:rFonts w:cs="Times New Roman"/>
                <w:b/>
                <w:bCs/>
                <w:i/>
                <w:iCs/>
                <w:sz w:val="20"/>
              </w:rPr>
            </w:pPr>
          </w:p>
        </w:tc>
      </w:tr>
      <w:tr w:rsidR="005F213F" w:rsidRPr="00AB5DFA" w14:paraId="62697748" w14:textId="77777777" w:rsidTr="00080F43">
        <w:tc>
          <w:tcPr>
            <w:tcW w:w="1583" w:type="pct"/>
            <w:shd w:val="clear" w:color="auto" w:fill="auto"/>
          </w:tcPr>
          <w:p w14:paraId="245F82DC" w14:textId="77777777" w:rsidR="005F213F" w:rsidRPr="00AB5DFA" w:rsidRDefault="005F213F" w:rsidP="005F213F">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F2BF162" w14:textId="6EE5F1D9"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3D83709"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28C4269E" w14:textId="067C1509" w:rsidR="005F213F" w:rsidRPr="005F213F" w:rsidRDefault="005F213F" w:rsidP="005F213F">
            <w:pPr>
              <w:tabs>
                <w:tab w:val="decimal" w:pos="997"/>
              </w:tabs>
              <w:spacing w:line="240" w:lineRule="atLeast"/>
              <w:ind w:left="-110" w:right="-20"/>
              <w:rPr>
                <w:rFonts w:cs="Times New Roman"/>
                <w:b/>
                <w:bCs/>
                <w:i/>
                <w:iCs/>
                <w:sz w:val="20"/>
              </w:rPr>
            </w:pPr>
            <w:r w:rsidRPr="0093239C">
              <w:rPr>
                <w:color w:val="000000"/>
                <w:sz w:val="20"/>
              </w:rPr>
              <w:t>-</w:t>
            </w:r>
          </w:p>
        </w:tc>
        <w:tc>
          <w:tcPr>
            <w:tcW w:w="125" w:type="pct"/>
            <w:shd w:val="clear" w:color="auto" w:fill="auto"/>
          </w:tcPr>
          <w:p w14:paraId="080A46C8" w14:textId="77777777" w:rsidR="005F213F" w:rsidRPr="005F213F" w:rsidRDefault="005F213F" w:rsidP="005F213F">
            <w:pPr>
              <w:tabs>
                <w:tab w:val="decimal" w:pos="997"/>
              </w:tabs>
              <w:spacing w:line="240" w:lineRule="atLeast"/>
              <w:ind w:left="-110" w:right="-20"/>
              <w:rPr>
                <w:rFonts w:cs="Times New Roman"/>
                <w:b/>
                <w:bCs/>
                <w:i/>
                <w:iCs/>
                <w:sz w:val="20"/>
              </w:rPr>
            </w:pPr>
          </w:p>
        </w:tc>
        <w:tc>
          <w:tcPr>
            <w:tcW w:w="577" w:type="pct"/>
            <w:shd w:val="clear" w:color="auto" w:fill="auto"/>
          </w:tcPr>
          <w:p w14:paraId="0D4A0FCC" w14:textId="613FAFD7" w:rsidR="005F213F" w:rsidRPr="005F213F" w:rsidRDefault="005F213F" w:rsidP="005F213F">
            <w:pPr>
              <w:tabs>
                <w:tab w:val="decimal" w:pos="997"/>
              </w:tabs>
              <w:spacing w:line="240" w:lineRule="atLeast"/>
              <w:ind w:left="-110" w:right="-20"/>
              <w:rPr>
                <w:rFonts w:cs="Times New Roman"/>
                <w:b/>
                <w:bCs/>
                <w:i/>
                <w:iCs/>
                <w:sz w:val="20"/>
              </w:rPr>
            </w:pPr>
            <w:r w:rsidRPr="0093239C">
              <w:rPr>
                <w:color w:val="000000"/>
                <w:sz w:val="20"/>
              </w:rPr>
              <w:t>-</w:t>
            </w:r>
          </w:p>
        </w:tc>
        <w:tc>
          <w:tcPr>
            <w:tcW w:w="141" w:type="pct"/>
            <w:shd w:val="clear" w:color="auto" w:fill="auto"/>
          </w:tcPr>
          <w:p w14:paraId="6D4CADDE" w14:textId="77777777" w:rsidR="005F213F" w:rsidRPr="005F213F" w:rsidRDefault="005F213F" w:rsidP="005F213F">
            <w:pPr>
              <w:tabs>
                <w:tab w:val="decimal" w:pos="997"/>
              </w:tabs>
              <w:spacing w:line="240" w:lineRule="atLeast"/>
              <w:ind w:left="-110" w:right="-20"/>
              <w:rPr>
                <w:rFonts w:cs="Times New Roman"/>
                <w:b/>
                <w:bCs/>
                <w:i/>
                <w:iCs/>
                <w:sz w:val="20"/>
              </w:rPr>
            </w:pPr>
          </w:p>
        </w:tc>
        <w:tc>
          <w:tcPr>
            <w:tcW w:w="604" w:type="pct"/>
            <w:shd w:val="clear" w:color="auto" w:fill="auto"/>
          </w:tcPr>
          <w:p w14:paraId="31B716A9" w14:textId="6349C670" w:rsidR="005F213F" w:rsidRPr="005F213F" w:rsidRDefault="005F213F" w:rsidP="005F213F">
            <w:pPr>
              <w:tabs>
                <w:tab w:val="decimal" w:pos="997"/>
              </w:tabs>
              <w:spacing w:line="240" w:lineRule="atLeast"/>
              <w:ind w:left="-110" w:right="-20"/>
              <w:rPr>
                <w:rFonts w:cs="Times New Roman"/>
                <w:b/>
                <w:bCs/>
                <w:i/>
                <w:iCs/>
                <w:sz w:val="20"/>
              </w:rPr>
            </w:pPr>
            <w:r w:rsidRPr="0093239C">
              <w:rPr>
                <w:color w:val="000000"/>
                <w:sz w:val="20"/>
              </w:rPr>
              <w:t>513,458</w:t>
            </w:r>
          </w:p>
        </w:tc>
        <w:tc>
          <w:tcPr>
            <w:tcW w:w="141" w:type="pct"/>
            <w:shd w:val="clear" w:color="auto" w:fill="auto"/>
          </w:tcPr>
          <w:p w14:paraId="57ED125B" w14:textId="77777777" w:rsidR="005F213F" w:rsidRPr="005F213F" w:rsidRDefault="005F213F" w:rsidP="005F213F">
            <w:pPr>
              <w:tabs>
                <w:tab w:val="decimal" w:pos="997"/>
              </w:tabs>
              <w:spacing w:line="240" w:lineRule="atLeast"/>
              <w:ind w:left="-110" w:right="-20"/>
              <w:rPr>
                <w:rFonts w:cs="Times New Roman"/>
                <w:b/>
                <w:bCs/>
                <w:i/>
                <w:iCs/>
                <w:sz w:val="20"/>
              </w:rPr>
            </w:pPr>
          </w:p>
        </w:tc>
        <w:tc>
          <w:tcPr>
            <w:tcW w:w="579" w:type="pct"/>
            <w:shd w:val="clear" w:color="auto" w:fill="auto"/>
          </w:tcPr>
          <w:p w14:paraId="3CE61968" w14:textId="204E8FC8" w:rsidR="005F213F" w:rsidRPr="005F213F" w:rsidRDefault="005F213F" w:rsidP="005F213F">
            <w:pPr>
              <w:tabs>
                <w:tab w:val="decimal" w:pos="997"/>
              </w:tabs>
              <w:spacing w:line="240" w:lineRule="atLeast"/>
              <w:ind w:left="-110" w:right="-20"/>
              <w:rPr>
                <w:rFonts w:cs="Times New Roman"/>
                <w:b/>
                <w:bCs/>
                <w:i/>
                <w:iCs/>
                <w:sz w:val="20"/>
              </w:rPr>
            </w:pPr>
            <w:r w:rsidRPr="0093239C">
              <w:rPr>
                <w:color w:val="000000"/>
                <w:sz w:val="20"/>
              </w:rPr>
              <w:t>513,458</w:t>
            </w:r>
          </w:p>
        </w:tc>
      </w:tr>
      <w:tr w:rsidR="005F213F" w:rsidRPr="00AB5DFA" w14:paraId="7794303F" w14:textId="77777777" w:rsidTr="00080F43">
        <w:tc>
          <w:tcPr>
            <w:tcW w:w="1583" w:type="pct"/>
            <w:shd w:val="clear" w:color="auto" w:fill="auto"/>
          </w:tcPr>
          <w:p w14:paraId="0311F075"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6242702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tcPr>
          <w:p w14:paraId="29D6469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1C5FE4D5"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25" w:type="pct"/>
            <w:shd w:val="clear" w:color="auto" w:fill="auto"/>
          </w:tcPr>
          <w:p w14:paraId="25DA732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48808CB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06A31164"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38DED2B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57458DF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22642961" w14:textId="77777777" w:rsidR="005F213F" w:rsidRPr="005F213F" w:rsidRDefault="005F213F" w:rsidP="005F213F">
            <w:pPr>
              <w:tabs>
                <w:tab w:val="decimal" w:pos="997"/>
              </w:tabs>
              <w:spacing w:line="240" w:lineRule="atLeast"/>
              <w:ind w:left="-110" w:right="-20"/>
              <w:rPr>
                <w:rFonts w:cs="Times New Roman"/>
                <w:color w:val="000000"/>
                <w:sz w:val="20"/>
              </w:rPr>
            </w:pPr>
          </w:p>
        </w:tc>
      </w:tr>
      <w:tr w:rsidR="005F213F" w:rsidRPr="00AB5DFA" w14:paraId="2DB8411D" w14:textId="77777777" w:rsidTr="00080F43">
        <w:tc>
          <w:tcPr>
            <w:tcW w:w="1583" w:type="pct"/>
            <w:shd w:val="clear" w:color="auto" w:fill="auto"/>
          </w:tcPr>
          <w:p w14:paraId="0B0BE211"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61EC5F58" w14:textId="00EE9E03"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412A383"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1A17ABB0" w14:textId="5D308EF6"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19224346"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527BA115" w14:textId="2AE96436"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BDF757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76AB854A" w14:textId="56B63FB0"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15,484,690</w:t>
            </w:r>
          </w:p>
        </w:tc>
        <w:tc>
          <w:tcPr>
            <w:tcW w:w="141" w:type="pct"/>
            <w:shd w:val="clear" w:color="auto" w:fill="auto"/>
          </w:tcPr>
          <w:p w14:paraId="2D256756"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0EFA2709" w14:textId="28B61523"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15,484,690</w:t>
            </w:r>
          </w:p>
        </w:tc>
      </w:tr>
      <w:tr w:rsidR="005F213F" w:rsidRPr="00AB5DFA" w14:paraId="08AF1CE6" w14:textId="77777777" w:rsidTr="00080F43">
        <w:tc>
          <w:tcPr>
            <w:tcW w:w="1583" w:type="pct"/>
            <w:shd w:val="clear" w:color="auto" w:fill="auto"/>
          </w:tcPr>
          <w:p w14:paraId="7BBD55BC"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298EF62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tcPr>
          <w:p w14:paraId="6C84E19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vAlign w:val="bottom"/>
          </w:tcPr>
          <w:p w14:paraId="40CF785C"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25" w:type="pct"/>
            <w:shd w:val="clear" w:color="auto" w:fill="auto"/>
          </w:tcPr>
          <w:p w14:paraId="724929E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vAlign w:val="bottom"/>
          </w:tcPr>
          <w:p w14:paraId="7BD86903"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384194F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vAlign w:val="bottom"/>
          </w:tcPr>
          <w:p w14:paraId="46FDCCA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11A22B72"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vAlign w:val="bottom"/>
          </w:tcPr>
          <w:p w14:paraId="15696E09" w14:textId="77777777" w:rsidR="005F213F" w:rsidRPr="005F213F" w:rsidRDefault="005F213F" w:rsidP="005F213F">
            <w:pPr>
              <w:tabs>
                <w:tab w:val="decimal" w:pos="997"/>
              </w:tabs>
              <w:spacing w:line="240" w:lineRule="atLeast"/>
              <w:ind w:left="-110" w:right="-20"/>
              <w:rPr>
                <w:rFonts w:cs="Times New Roman"/>
                <w:color w:val="000000"/>
                <w:sz w:val="20"/>
              </w:rPr>
            </w:pPr>
          </w:p>
        </w:tc>
      </w:tr>
      <w:tr w:rsidR="005F213F" w:rsidRPr="00AB5DFA" w14:paraId="30CFFEC3" w14:textId="77777777" w:rsidTr="00080F43">
        <w:tc>
          <w:tcPr>
            <w:tcW w:w="1583" w:type="pct"/>
            <w:shd w:val="clear" w:color="auto" w:fill="auto"/>
          </w:tcPr>
          <w:p w14:paraId="40F45DED" w14:textId="77777777" w:rsidR="005F213F" w:rsidRPr="00AB5DFA" w:rsidRDefault="005F213F" w:rsidP="005F213F">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79C413A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tcPr>
          <w:p w14:paraId="7233D81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49F6017C"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25" w:type="pct"/>
            <w:shd w:val="clear" w:color="auto" w:fill="auto"/>
          </w:tcPr>
          <w:p w14:paraId="7DA3DA1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11F3BC91"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4E95D054"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6466158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3B55F022"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6AEA1261" w14:textId="77777777" w:rsidR="005F213F" w:rsidRPr="005F213F" w:rsidRDefault="005F213F" w:rsidP="005F213F">
            <w:pPr>
              <w:tabs>
                <w:tab w:val="decimal" w:pos="997"/>
              </w:tabs>
              <w:spacing w:line="240" w:lineRule="atLeast"/>
              <w:ind w:left="-110" w:right="-20"/>
              <w:rPr>
                <w:rFonts w:cs="Times New Roman"/>
                <w:color w:val="000000"/>
                <w:sz w:val="20"/>
              </w:rPr>
            </w:pPr>
          </w:p>
        </w:tc>
      </w:tr>
      <w:tr w:rsidR="005F213F" w:rsidRPr="00AB5DFA" w14:paraId="10ACA320" w14:textId="77777777" w:rsidTr="00080F43">
        <w:tc>
          <w:tcPr>
            <w:tcW w:w="1583" w:type="pct"/>
            <w:shd w:val="clear" w:color="auto" w:fill="auto"/>
          </w:tcPr>
          <w:p w14:paraId="366D4B7E" w14:textId="77777777" w:rsidR="005F213F" w:rsidRPr="00AB5DFA" w:rsidRDefault="005F213F" w:rsidP="005F213F">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9F5F3A6" w14:textId="3A9F0FD4" w:rsidR="005F213F" w:rsidRPr="0093239C" w:rsidRDefault="005F213F" w:rsidP="005F213F">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0B90D6B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4E8AC350" w14:textId="032F056C"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2,971,603</w:t>
            </w:r>
          </w:p>
        </w:tc>
        <w:tc>
          <w:tcPr>
            <w:tcW w:w="125" w:type="pct"/>
            <w:shd w:val="clear" w:color="auto" w:fill="auto"/>
          </w:tcPr>
          <w:p w14:paraId="3C73A5C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3BACD68F" w14:textId="3DEFA5B3"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70AFF60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297F4337" w14:textId="2DB496FA"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12425D7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17075DF8" w14:textId="0410C23A"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 2,971,603 </w:t>
            </w:r>
          </w:p>
        </w:tc>
      </w:tr>
      <w:tr w:rsidR="005F213F" w:rsidRPr="00AB5DFA" w14:paraId="3C167FEF" w14:textId="77777777" w:rsidTr="00080F43">
        <w:tc>
          <w:tcPr>
            <w:tcW w:w="1583" w:type="pct"/>
            <w:shd w:val="clear" w:color="auto" w:fill="auto"/>
          </w:tcPr>
          <w:p w14:paraId="49FAC6A9" w14:textId="6DD49B84" w:rsidR="005F213F" w:rsidRPr="004D1DBA" w:rsidRDefault="005F213F" w:rsidP="005F213F">
            <w:pPr>
              <w:spacing w:line="240" w:lineRule="atLeast"/>
              <w:ind w:left="166" w:right="-110" w:hanging="10"/>
              <w:rPr>
                <w:rFonts w:cstheme="minorBidi"/>
                <w:sz w:val="20"/>
                <w:cs/>
                <w:lang w:val="en-US"/>
              </w:rPr>
            </w:pPr>
            <w:r>
              <w:rPr>
                <w:rFonts w:cstheme="minorBidi"/>
                <w:sz w:val="20"/>
                <w:lang w:val="en-US"/>
              </w:rPr>
              <w:t>Private debt securities</w:t>
            </w:r>
          </w:p>
        </w:tc>
        <w:tc>
          <w:tcPr>
            <w:tcW w:w="549" w:type="pct"/>
          </w:tcPr>
          <w:p w14:paraId="34A4188A" w14:textId="11F7D08A"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64E2321"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4EA656EB" w14:textId="6B07EAB6"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19,679</w:t>
            </w:r>
          </w:p>
        </w:tc>
        <w:tc>
          <w:tcPr>
            <w:tcW w:w="125" w:type="pct"/>
            <w:shd w:val="clear" w:color="auto" w:fill="auto"/>
          </w:tcPr>
          <w:p w14:paraId="5E615C79"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58256566" w14:textId="29C44B3E" w:rsidR="005F213F" w:rsidRPr="005F213F" w:rsidRDefault="005F213F" w:rsidP="005F213F">
            <w:pPr>
              <w:tabs>
                <w:tab w:val="decimal" w:pos="997"/>
              </w:tabs>
              <w:spacing w:line="240" w:lineRule="atLeast"/>
              <w:ind w:right="-20"/>
              <w:rPr>
                <w:rFonts w:cs="Times New Roman"/>
                <w:color w:val="000000"/>
                <w:sz w:val="20"/>
              </w:rPr>
            </w:pPr>
            <w:r w:rsidRPr="0093239C">
              <w:rPr>
                <w:color w:val="000000"/>
                <w:sz w:val="20"/>
              </w:rPr>
              <w:t>-</w:t>
            </w:r>
          </w:p>
        </w:tc>
        <w:tc>
          <w:tcPr>
            <w:tcW w:w="141" w:type="pct"/>
            <w:shd w:val="clear" w:color="auto" w:fill="auto"/>
          </w:tcPr>
          <w:p w14:paraId="2DAFD2EC"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4D3B6B8B" w14:textId="6A875E91"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7B999C1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4F063470" w14:textId="6643C0BB"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 19,679 </w:t>
            </w:r>
          </w:p>
        </w:tc>
      </w:tr>
      <w:tr w:rsidR="005F213F" w:rsidRPr="00AB5DFA" w14:paraId="0ED910B2" w14:textId="77777777" w:rsidTr="00080F43">
        <w:tc>
          <w:tcPr>
            <w:tcW w:w="1583" w:type="pct"/>
            <w:shd w:val="clear" w:color="auto" w:fill="auto"/>
          </w:tcPr>
          <w:p w14:paraId="4636C618" w14:textId="77777777" w:rsidR="005F213F" w:rsidRPr="00AB5DFA" w:rsidRDefault="005F213F" w:rsidP="005F213F">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3E5A717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tcPr>
          <w:p w14:paraId="2EC0C265"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33EE6B71"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25" w:type="pct"/>
            <w:shd w:val="clear" w:color="auto" w:fill="auto"/>
          </w:tcPr>
          <w:p w14:paraId="5C9CA43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0054CDD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50696E3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77B7491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4D7CF125"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4D3BEBFC" w14:textId="77777777" w:rsidR="005F213F" w:rsidRPr="005F213F" w:rsidRDefault="005F213F" w:rsidP="005F213F">
            <w:pPr>
              <w:tabs>
                <w:tab w:val="decimal" w:pos="997"/>
              </w:tabs>
              <w:spacing w:line="240" w:lineRule="atLeast"/>
              <w:ind w:left="-110" w:right="-20"/>
              <w:rPr>
                <w:rFonts w:cs="Times New Roman"/>
                <w:color w:val="000000"/>
                <w:sz w:val="20"/>
              </w:rPr>
            </w:pPr>
          </w:p>
        </w:tc>
      </w:tr>
      <w:tr w:rsidR="005F213F" w:rsidRPr="00AB5DFA" w14:paraId="6D2F4BA3" w14:textId="77777777" w:rsidTr="00080F43">
        <w:tc>
          <w:tcPr>
            <w:tcW w:w="1583" w:type="pct"/>
            <w:shd w:val="clear" w:color="auto" w:fill="auto"/>
          </w:tcPr>
          <w:p w14:paraId="38623097" w14:textId="77777777" w:rsidR="005F213F" w:rsidRPr="00AB5DFA" w:rsidRDefault="005F213F" w:rsidP="005F213F">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9EEE5FA" w14:textId="6153A85A"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CF9687C"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172A2D86" w14:textId="616E7563"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4821244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3A7A87C6" w14:textId="659A37FF"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2,464</w:t>
            </w:r>
          </w:p>
        </w:tc>
        <w:tc>
          <w:tcPr>
            <w:tcW w:w="141" w:type="pct"/>
            <w:shd w:val="clear" w:color="auto" w:fill="auto"/>
          </w:tcPr>
          <w:p w14:paraId="09B77CB1"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5F3749E5" w14:textId="68631417"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71ACDDA"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0A58011C" w14:textId="3C06AA1F"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2,464 </w:t>
            </w:r>
          </w:p>
        </w:tc>
      </w:tr>
      <w:tr w:rsidR="005F213F" w:rsidRPr="00AB5DFA" w14:paraId="20171E5E" w14:textId="77777777" w:rsidTr="00080F43">
        <w:tc>
          <w:tcPr>
            <w:tcW w:w="1583" w:type="pct"/>
            <w:shd w:val="clear" w:color="auto" w:fill="auto"/>
          </w:tcPr>
          <w:p w14:paraId="4A759C75" w14:textId="1458FBDF" w:rsidR="005F213F" w:rsidRPr="00AB5DFA" w:rsidRDefault="005F213F" w:rsidP="005F213F">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1D00123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tcPr>
          <w:p w14:paraId="26C890EB"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776C4A4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25" w:type="pct"/>
            <w:shd w:val="clear" w:color="auto" w:fill="auto"/>
          </w:tcPr>
          <w:p w14:paraId="106A8DD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62D12BBA"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0D87739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206AF6E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141" w:type="pct"/>
            <w:shd w:val="clear" w:color="auto" w:fill="auto"/>
          </w:tcPr>
          <w:p w14:paraId="428DA2A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4EA4B741" w14:textId="77777777" w:rsidR="005F213F" w:rsidRPr="005F213F" w:rsidRDefault="005F213F" w:rsidP="005F213F">
            <w:pPr>
              <w:tabs>
                <w:tab w:val="decimal" w:pos="997"/>
              </w:tabs>
              <w:spacing w:line="240" w:lineRule="atLeast"/>
              <w:ind w:left="-110" w:right="-20"/>
              <w:rPr>
                <w:rFonts w:cs="Times New Roman"/>
                <w:color w:val="000000"/>
                <w:sz w:val="20"/>
              </w:rPr>
            </w:pPr>
          </w:p>
        </w:tc>
      </w:tr>
      <w:tr w:rsidR="005F213F" w:rsidRPr="00AB5DFA" w14:paraId="224D1B90" w14:textId="77777777" w:rsidTr="00080F43">
        <w:tc>
          <w:tcPr>
            <w:tcW w:w="1583" w:type="pct"/>
            <w:shd w:val="clear" w:color="auto" w:fill="auto"/>
          </w:tcPr>
          <w:p w14:paraId="31F4C940" w14:textId="3E0FDCE1" w:rsidR="005F213F" w:rsidRPr="00AB5DFA" w:rsidRDefault="00B26726" w:rsidP="005F213F">
            <w:pPr>
              <w:spacing w:line="240" w:lineRule="atLeast"/>
              <w:ind w:left="166" w:right="-110" w:hanging="10"/>
              <w:rPr>
                <w:rFonts w:cs="Times New Roman"/>
                <w:sz w:val="20"/>
              </w:rPr>
            </w:pPr>
            <w:r w:rsidRPr="00AB5DFA">
              <w:rPr>
                <w:rFonts w:cs="Times New Roman"/>
                <w:sz w:val="20"/>
              </w:rPr>
              <w:t xml:space="preserve">accrued </w:t>
            </w:r>
            <w:r w:rsidR="005F213F" w:rsidRPr="00AB5DFA">
              <w:rPr>
                <w:rFonts w:cs="Times New Roman"/>
                <w:sz w:val="20"/>
              </w:rPr>
              <w:t xml:space="preserve">interest receivables, net   </w:t>
            </w:r>
          </w:p>
        </w:tc>
        <w:tc>
          <w:tcPr>
            <w:tcW w:w="549" w:type="pct"/>
          </w:tcPr>
          <w:p w14:paraId="16D97292" w14:textId="7E304D98"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F0D081B"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21FCCF13" w14:textId="1E1DC2BF"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7AA0C884"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05396E23" w14:textId="76C4DD0B"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0742E3B3"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2C25F93C" w14:textId="7960F005"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140,180,600</w:t>
            </w:r>
          </w:p>
        </w:tc>
        <w:tc>
          <w:tcPr>
            <w:tcW w:w="141" w:type="pct"/>
            <w:shd w:val="clear" w:color="auto" w:fill="auto"/>
          </w:tcPr>
          <w:p w14:paraId="47D736E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26624065" w14:textId="65DEC563"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140,180,600</w:t>
            </w:r>
          </w:p>
        </w:tc>
      </w:tr>
      <w:tr w:rsidR="005F213F" w:rsidRPr="00AB5DFA" w14:paraId="000E471D" w14:textId="77777777" w:rsidTr="00080F43">
        <w:tc>
          <w:tcPr>
            <w:tcW w:w="1583" w:type="pct"/>
            <w:shd w:val="clear" w:color="auto" w:fill="auto"/>
          </w:tcPr>
          <w:p w14:paraId="032737FC"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129B7BC4" w14:textId="66A24F87"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1E7D10A"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654B5E5F" w14:textId="7BD1E57A"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1770588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4C00E9BD" w14:textId="3E5D67B1"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5A13E86D"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48C88599" w14:textId="205FBA35"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1,268,676</w:t>
            </w:r>
          </w:p>
        </w:tc>
        <w:tc>
          <w:tcPr>
            <w:tcW w:w="141" w:type="pct"/>
            <w:shd w:val="clear" w:color="auto" w:fill="auto"/>
          </w:tcPr>
          <w:p w14:paraId="4FBA1CEB"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31F43126" w14:textId="137752FB"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 1,268,676 </w:t>
            </w:r>
          </w:p>
        </w:tc>
      </w:tr>
      <w:tr w:rsidR="005F213F" w:rsidRPr="00AB5DFA" w14:paraId="7CD61D3C" w14:textId="77777777" w:rsidTr="00080F43">
        <w:tc>
          <w:tcPr>
            <w:tcW w:w="1583" w:type="pct"/>
            <w:shd w:val="clear" w:color="auto" w:fill="auto"/>
          </w:tcPr>
          <w:p w14:paraId="3ECAE1E0" w14:textId="77777777" w:rsidR="005F213F" w:rsidRPr="00AB5DFA" w:rsidRDefault="005F213F" w:rsidP="005F213F">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08482D04" w14:textId="63B724D9" w:rsidR="005F213F" w:rsidRPr="005F213F" w:rsidRDefault="005F213F" w:rsidP="005F213F">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41" w:type="pct"/>
          </w:tcPr>
          <w:p w14:paraId="53F39D03" w14:textId="77777777" w:rsidR="005F213F" w:rsidRPr="005F213F" w:rsidRDefault="005F213F" w:rsidP="005F213F">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43DB5C86" w14:textId="040D857B" w:rsidR="005F213F" w:rsidRPr="005F213F" w:rsidRDefault="005F213F" w:rsidP="005F213F">
            <w:pPr>
              <w:tabs>
                <w:tab w:val="decimal" w:pos="997"/>
              </w:tabs>
              <w:spacing w:line="240" w:lineRule="atLeast"/>
              <w:ind w:left="-110" w:right="-20"/>
              <w:rPr>
                <w:rFonts w:cs="Times New Roman"/>
                <w:b/>
                <w:bCs/>
                <w:color w:val="000000"/>
                <w:sz w:val="20"/>
              </w:rPr>
            </w:pPr>
            <w:r w:rsidRPr="0093239C">
              <w:rPr>
                <w:b/>
                <w:bCs/>
                <w:color w:val="000000"/>
                <w:sz w:val="20"/>
              </w:rPr>
              <w:t>2,991,282</w:t>
            </w:r>
          </w:p>
        </w:tc>
        <w:tc>
          <w:tcPr>
            <w:tcW w:w="125" w:type="pct"/>
            <w:shd w:val="clear" w:color="auto" w:fill="auto"/>
          </w:tcPr>
          <w:p w14:paraId="517951C0" w14:textId="77777777" w:rsidR="005F213F" w:rsidRPr="005F213F" w:rsidRDefault="005F213F" w:rsidP="005F213F">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3642211F" w14:textId="15C681B3" w:rsidR="005F213F" w:rsidRPr="005F213F" w:rsidRDefault="005F213F" w:rsidP="005F213F">
            <w:pPr>
              <w:tabs>
                <w:tab w:val="decimal" w:pos="997"/>
              </w:tabs>
              <w:spacing w:line="240" w:lineRule="atLeast"/>
              <w:ind w:left="-110" w:right="-20"/>
              <w:rPr>
                <w:rFonts w:cs="Times New Roman"/>
                <w:b/>
                <w:bCs/>
                <w:color w:val="000000"/>
                <w:sz w:val="20"/>
              </w:rPr>
            </w:pPr>
            <w:r w:rsidRPr="0093239C">
              <w:rPr>
                <w:b/>
                <w:bCs/>
                <w:color w:val="000000"/>
                <w:sz w:val="20"/>
              </w:rPr>
              <w:t>2,464</w:t>
            </w:r>
          </w:p>
        </w:tc>
        <w:tc>
          <w:tcPr>
            <w:tcW w:w="141" w:type="pct"/>
            <w:shd w:val="clear" w:color="auto" w:fill="auto"/>
          </w:tcPr>
          <w:p w14:paraId="21FD6B18" w14:textId="77777777" w:rsidR="005F213F" w:rsidRPr="005F213F" w:rsidRDefault="005F213F" w:rsidP="005F213F">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1202407A" w14:textId="7B6A6479" w:rsidR="005F213F" w:rsidRPr="0093239C" w:rsidRDefault="005F213F" w:rsidP="005F213F">
            <w:pPr>
              <w:tabs>
                <w:tab w:val="decimal" w:pos="997"/>
              </w:tabs>
              <w:spacing w:line="240" w:lineRule="atLeast"/>
              <w:ind w:left="-110" w:right="-20"/>
              <w:rPr>
                <w:rFonts w:cstheme="minorBidi"/>
                <w:b/>
                <w:bCs/>
                <w:color w:val="000000"/>
                <w:sz w:val="20"/>
                <w:lang w:bidi="th-TH"/>
              </w:rPr>
            </w:pPr>
            <w:r w:rsidRPr="0093239C">
              <w:rPr>
                <w:b/>
                <w:bCs/>
                <w:color w:val="000000"/>
                <w:sz w:val="20"/>
              </w:rPr>
              <w:t>157,447,424</w:t>
            </w:r>
          </w:p>
        </w:tc>
        <w:tc>
          <w:tcPr>
            <w:tcW w:w="141" w:type="pct"/>
            <w:shd w:val="clear" w:color="auto" w:fill="auto"/>
          </w:tcPr>
          <w:p w14:paraId="7B704A1B" w14:textId="77777777" w:rsidR="005F213F" w:rsidRPr="005F213F" w:rsidRDefault="005F213F" w:rsidP="005F213F">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1DD7DA15" w14:textId="20293ED3" w:rsidR="005F213F" w:rsidRPr="005F213F" w:rsidRDefault="005F213F" w:rsidP="005F213F">
            <w:pPr>
              <w:tabs>
                <w:tab w:val="decimal" w:pos="997"/>
              </w:tabs>
              <w:spacing w:line="240" w:lineRule="atLeast"/>
              <w:ind w:left="-110" w:right="-20"/>
              <w:rPr>
                <w:rFonts w:cs="Times New Roman"/>
                <w:b/>
                <w:bCs/>
                <w:color w:val="000000"/>
                <w:sz w:val="20"/>
              </w:rPr>
            </w:pPr>
            <w:r w:rsidRPr="0093239C">
              <w:rPr>
                <w:b/>
                <w:bCs/>
                <w:color w:val="000000"/>
                <w:sz w:val="20"/>
              </w:rPr>
              <w:t xml:space="preserve">160,441,170 </w:t>
            </w:r>
          </w:p>
        </w:tc>
      </w:tr>
      <w:tr w:rsidR="005F213F" w:rsidRPr="00AB5DFA" w14:paraId="6F3D1B88" w14:textId="77777777" w:rsidTr="00080F43">
        <w:tc>
          <w:tcPr>
            <w:tcW w:w="1583" w:type="pct"/>
            <w:shd w:val="clear" w:color="auto" w:fill="auto"/>
          </w:tcPr>
          <w:p w14:paraId="3D2C7D2F" w14:textId="77777777" w:rsidR="005F213F" w:rsidRPr="00AB5DFA" w:rsidRDefault="005F213F" w:rsidP="005F213F">
            <w:pPr>
              <w:ind w:left="340" w:right="-110" w:hanging="358"/>
              <w:rPr>
                <w:rFonts w:cs="Times New Roman"/>
                <w:sz w:val="20"/>
              </w:rPr>
            </w:pPr>
          </w:p>
        </w:tc>
        <w:tc>
          <w:tcPr>
            <w:tcW w:w="549" w:type="pct"/>
            <w:tcBorders>
              <w:top w:val="double" w:sz="4" w:space="0" w:color="auto"/>
            </w:tcBorders>
          </w:tcPr>
          <w:p w14:paraId="6ECB4D9C" w14:textId="77777777" w:rsidR="005F213F" w:rsidRPr="00AB5DFA" w:rsidRDefault="005F213F" w:rsidP="005F213F">
            <w:pPr>
              <w:tabs>
                <w:tab w:val="decimal" w:pos="997"/>
              </w:tabs>
              <w:ind w:left="-110" w:right="-20"/>
              <w:rPr>
                <w:rFonts w:cs="Times New Roman"/>
                <w:sz w:val="20"/>
              </w:rPr>
            </w:pPr>
          </w:p>
        </w:tc>
        <w:tc>
          <w:tcPr>
            <w:tcW w:w="141" w:type="pct"/>
          </w:tcPr>
          <w:p w14:paraId="086D5C33" w14:textId="77777777" w:rsidR="005F213F" w:rsidRPr="00AB5DFA" w:rsidRDefault="005F213F" w:rsidP="005F213F">
            <w:pPr>
              <w:tabs>
                <w:tab w:val="decimal" w:pos="997"/>
              </w:tabs>
              <w:ind w:left="-110" w:right="-20"/>
              <w:rPr>
                <w:rFonts w:cs="Times New Roman"/>
                <w:sz w:val="20"/>
              </w:rPr>
            </w:pPr>
          </w:p>
        </w:tc>
        <w:tc>
          <w:tcPr>
            <w:tcW w:w="560" w:type="pct"/>
            <w:tcBorders>
              <w:top w:val="double" w:sz="4" w:space="0" w:color="auto"/>
            </w:tcBorders>
            <w:shd w:val="clear" w:color="auto" w:fill="auto"/>
          </w:tcPr>
          <w:p w14:paraId="6676D430" w14:textId="77777777" w:rsidR="005F213F" w:rsidRPr="00AB5DFA" w:rsidRDefault="005F213F" w:rsidP="005F213F">
            <w:pPr>
              <w:tabs>
                <w:tab w:val="decimal" w:pos="997"/>
              </w:tabs>
              <w:ind w:left="-110" w:right="-20"/>
              <w:rPr>
                <w:rFonts w:cs="Times New Roman"/>
                <w:sz w:val="20"/>
              </w:rPr>
            </w:pPr>
          </w:p>
        </w:tc>
        <w:tc>
          <w:tcPr>
            <w:tcW w:w="125" w:type="pct"/>
            <w:shd w:val="clear" w:color="auto" w:fill="auto"/>
          </w:tcPr>
          <w:p w14:paraId="77B71019" w14:textId="77777777" w:rsidR="005F213F" w:rsidRPr="00AB5DFA" w:rsidRDefault="005F213F" w:rsidP="005F213F">
            <w:pPr>
              <w:tabs>
                <w:tab w:val="decimal" w:pos="997"/>
              </w:tabs>
              <w:ind w:left="-110" w:right="-20"/>
              <w:rPr>
                <w:rFonts w:cs="Times New Roman"/>
                <w:sz w:val="20"/>
              </w:rPr>
            </w:pPr>
          </w:p>
        </w:tc>
        <w:tc>
          <w:tcPr>
            <w:tcW w:w="577" w:type="pct"/>
            <w:tcBorders>
              <w:top w:val="double" w:sz="4" w:space="0" w:color="auto"/>
            </w:tcBorders>
            <w:shd w:val="clear" w:color="auto" w:fill="auto"/>
          </w:tcPr>
          <w:p w14:paraId="44F1870B" w14:textId="77777777" w:rsidR="005F213F" w:rsidRPr="00AB5DFA" w:rsidRDefault="005F213F" w:rsidP="005F213F">
            <w:pPr>
              <w:tabs>
                <w:tab w:val="decimal" w:pos="997"/>
              </w:tabs>
              <w:ind w:left="-110" w:right="-20"/>
              <w:rPr>
                <w:rFonts w:cs="Times New Roman"/>
                <w:sz w:val="20"/>
              </w:rPr>
            </w:pPr>
          </w:p>
        </w:tc>
        <w:tc>
          <w:tcPr>
            <w:tcW w:w="141" w:type="pct"/>
            <w:shd w:val="clear" w:color="auto" w:fill="auto"/>
          </w:tcPr>
          <w:p w14:paraId="00D6837F" w14:textId="77777777" w:rsidR="005F213F" w:rsidRPr="00AB5DFA" w:rsidRDefault="005F213F" w:rsidP="005F213F">
            <w:pPr>
              <w:tabs>
                <w:tab w:val="decimal" w:pos="997"/>
              </w:tabs>
              <w:ind w:left="-110" w:right="-20"/>
              <w:rPr>
                <w:rFonts w:cs="Times New Roman"/>
                <w:sz w:val="20"/>
              </w:rPr>
            </w:pPr>
          </w:p>
        </w:tc>
        <w:tc>
          <w:tcPr>
            <w:tcW w:w="604" w:type="pct"/>
            <w:tcBorders>
              <w:top w:val="double" w:sz="4" w:space="0" w:color="auto"/>
            </w:tcBorders>
            <w:shd w:val="clear" w:color="auto" w:fill="auto"/>
          </w:tcPr>
          <w:p w14:paraId="407F5217" w14:textId="77777777" w:rsidR="005F213F" w:rsidRPr="00AB5DFA" w:rsidRDefault="005F213F" w:rsidP="005F213F">
            <w:pPr>
              <w:tabs>
                <w:tab w:val="decimal" w:pos="997"/>
              </w:tabs>
              <w:ind w:left="-110" w:right="-20"/>
              <w:rPr>
                <w:rFonts w:cs="Times New Roman"/>
                <w:sz w:val="20"/>
              </w:rPr>
            </w:pPr>
          </w:p>
        </w:tc>
        <w:tc>
          <w:tcPr>
            <w:tcW w:w="141" w:type="pct"/>
            <w:shd w:val="clear" w:color="auto" w:fill="auto"/>
          </w:tcPr>
          <w:p w14:paraId="6F7D039C" w14:textId="77777777" w:rsidR="005F213F" w:rsidRPr="00AB5DFA" w:rsidRDefault="005F213F" w:rsidP="005F213F">
            <w:pPr>
              <w:tabs>
                <w:tab w:val="decimal" w:pos="997"/>
              </w:tabs>
              <w:ind w:left="-110" w:right="-20"/>
              <w:rPr>
                <w:rFonts w:cs="Times New Roman"/>
                <w:sz w:val="20"/>
              </w:rPr>
            </w:pPr>
          </w:p>
        </w:tc>
        <w:tc>
          <w:tcPr>
            <w:tcW w:w="579" w:type="pct"/>
            <w:tcBorders>
              <w:top w:val="double" w:sz="4" w:space="0" w:color="auto"/>
            </w:tcBorders>
            <w:shd w:val="clear" w:color="auto" w:fill="auto"/>
          </w:tcPr>
          <w:p w14:paraId="2A007960" w14:textId="77777777" w:rsidR="005F213F" w:rsidRPr="00AB5DFA" w:rsidRDefault="005F213F" w:rsidP="005F213F">
            <w:pPr>
              <w:tabs>
                <w:tab w:val="decimal" w:pos="997"/>
              </w:tabs>
              <w:ind w:left="-110" w:right="-20"/>
              <w:rPr>
                <w:rFonts w:cs="Times New Roman"/>
                <w:sz w:val="20"/>
              </w:rPr>
            </w:pPr>
          </w:p>
        </w:tc>
      </w:tr>
      <w:tr w:rsidR="005F213F" w:rsidRPr="00AB5DFA" w14:paraId="2DADBAD7" w14:textId="77777777" w:rsidTr="00080F43">
        <w:tc>
          <w:tcPr>
            <w:tcW w:w="1583" w:type="pct"/>
            <w:shd w:val="clear" w:color="auto" w:fill="auto"/>
          </w:tcPr>
          <w:p w14:paraId="16563170" w14:textId="77777777" w:rsidR="005F213F" w:rsidRPr="00AB5DFA" w:rsidRDefault="005F213F" w:rsidP="005F213F">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03B34113" w14:textId="77777777" w:rsidR="005F213F" w:rsidRPr="00AB5DFA" w:rsidRDefault="005F213F" w:rsidP="005F213F">
            <w:pPr>
              <w:tabs>
                <w:tab w:val="decimal" w:pos="997"/>
              </w:tabs>
              <w:spacing w:line="240" w:lineRule="atLeast"/>
              <w:ind w:left="-110" w:right="-20"/>
              <w:rPr>
                <w:rFonts w:cs="Times New Roman"/>
                <w:sz w:val="20"/>
              </w:rPr>
            </w:pPr>
          </w:p>
        </w:tc>
        <w:tc>
          <w:tcPr>
            <w:tcW w:w="141" w:type="pct"/>
          </w:tcPr>
          <w:p w14:paraId="0ED42FE6" w14:textId="77777777" w:rsidR="005F213F" w:rsidRPr="00AB5DFA" w:rsidRDefault="005F213F" w:rsidP="005F213F">
            <w:pPr>
              <w:tabs>
                <w:tab w:val="decimal" w:pos="997"/>
              </w:tabs>
              <w:spacing w:line="240" w:lineRule="atLeast"/>
              <w:ind w:left="-110" w:right="-20"/>
              <w:rPr>
                <w:rFonts w:cs="Times New Roman"/>
                <w:sz w:val="20"/>
              </w:rPr>
            </w:pPr>
          </w:p>
        </w:tc>
        <w:tc>
          <w:tcPr>
            <w:tcW w:w="560" w:type="pct"/>
            <w:shd w:val="clear" w:color="auto" w:fill="auto"/>
          </w:tcPr>
          <w:p w14:paraId="7D3E54A8" w14:textId="77777777" w:rsidR="005F213F" w:rsidRPr="00AB5DFA" w:rsidRDefault="005F213F" w:rsidP="005F213F">
            <w:pPr>
              <w:tabs>
                <w:tab w:val="decimal" w:pos="997"/>
              </w:tabs>
              <w:spacing w:line="240" w:lineRule="atLeast"/>
              <w:ind w:left="-110" w:right="-20"/>
              <w:rPr>
                <w:rFonts w:cs="Times New Roman"/>
                <w:sz w:val="20"/>
              </w:rPr>
            </w:pPr>
          </w:p>
        </w:tc>
        <w:tc>
          <w:tcPr>
            <w:tcW w:w="125" w:type="pct"/>
            <w:shd w:val="clear" w:color="auto" w:fill="auto"/>
          </w:tcPr>
          <w:p w14:paraId="5B42A385" w14:textId="77777777" w:rsidR="005F213F" w:rsidRPr="00AB5DFA" w:rsidRDefault="005F213F" w:rsidP="005F213F">
            <w:pPr>
              <w:tabs>
                <w:tab w:val="decimal" w:pos="997"/>
              </w:tabs>
              <w:spacing w:line="240" w:lineRule="atLeast"/>
              <w:ind w:left="-110" w:right="-20"/>
              <w:rPr>
                <w:rFonts w:cs="Times New Roman"/>
                <w:sz w:val="20"/>
              </w:rPr>
            </w:pPr>
          </w:p>
        </w:tc>
        <w:tc>
          <w:tcPr>
            <w:tcW w:w="577" w:type="pct"/>
            <w:shd w:val="clear" w:color="auto" w:fill="auto"/>
          </w:tcPr>
          <w:p w14:paraId="26881423" w14:textId="77777777" w:rsidR="005F213F" w:rsidRPr="00AB5DFA" w:rsidRDefault="005F213F" w:rsidP="005F213F">
            <w:pPr>
              <w:tabs>
                <w:tab w:val="decimal" w:pos="997"/>
              </w:tabs>
              <w:spacing w:line="240" w:lineRule="atLeast"/>
              <w:ind w:left="-110" w:right="-20"/>
              <w:rPr>
                <w:rFonts w:cs="Times New Roman"/>
                <w:sz w:val="20"/>
              </w:rPr>
            </w:pPr>
          </w:p>
        </w:tc>
        <w:tc>
          <w:tcPr>
            <w:tcW w:w="141" w:type="pct"/>
            <w:shd w:val="clear" w:color="auto" w:fill="auto"/>
          </w:tcPr>
          <w:p w14:paraId="4D794EFE" w14:textId="77777777" w:rsidR="005F213F" w:rsidRPr="00AB5DFA" w:rsidRDefault="005F213F" w:rsidP="005F213F">
            <w:pPr>
              <w:tabs>
                <w:tab w:val="decimal" w:pos="997"/>
              </w:tabs>
              <w:spacing w:line="240" w:lineRule="atLeast"/>
              <w:ind w:left="-110" w:right="-20"/>
              <w:rPr>
                <w:rFonts w:cs="Times New Roman"/>
                <w:sz w:val="20"/>
              </w:rPr>
            </w:pPr>
          </w:p>
        </w:tc>
        <w:tc>
          <w:tcPr>
            <w:tcW w:w="604" w:type="pct"/>
            <w:shd w:val="clear" w:color="auto" w:fill="auto"/>
          </w:tcPr>
          <w:p w14:paraId="41D83CAA" w14:textId="77777777" w:rsidR="005F213F" w:rsidRPr="00AB5DFA" w:rsidRDefault="005F213F" w:rsidP="005F213F">
            <w:pPr>
              <w:tabs>
                <w:tab w:val="decimal" w:pos="997"/>
              </w:tabs>
              <w:spacing w:line="240" w:lineRule="atLeast"/>
              <w:ind w:left="-110" w:right="-20"/>
              <w:rPr>
                <w:rFonts w:cs="Times New Roman"/>
                <w:sz w:val="20"/>
              </w:rPr>
            </w:pPr>
          </w:p>
        </w:tc>
        <w:tc>
          <w:tcPr>
            <w:tcW w:w="141" w:type="pct"/>
            <w:shd w:val="clear" w:color="auto" w:fill="auto"/>
          </w:tcPr>
          <w:p w14:paraId="1F9C3029" w14:textId="77777777" w:rsidR="005F213F" w:rsidRPr="00AB5DFA" w:rsidRDefault="005F213F" w:rsidP="005F213F">
            <w:pPr>
              <w:tabs>
                <w:tab w:val="decimal" w:pos="997"/>
              </w:tabs>
              <w:spacing w:line="240" w:lineRule="atLeast"/>
              <w:ind w:left="-110" w:right="-20"/>
              <w:rPr>
                <w:rFonts w:cs="Times New Roman"/>
                <w:sz w:val="20"/>
              </w:rPr>
            </w:pPr>
          </w:p>
        </w:tc>
        <w:tc>
          <w:tcPr>
            <w:tcW w:w="579" w:type="pct"/>
            <w:shd w:val="clear" w:color="auto" w:fill="auto"/>
          </w:tcPr>
          <w:p w14:paraId="45F045AC" w14:textId="77777777" w:rsidR="005F213F" w:rsidRPr="00AB5DFA" w:rsidRDefault="005F213F" w:rsidP="005F213F">
            <w:pPr>
              <w:tabs>
                <w:tab w:val="decimal" w:pos="997"/>
              </w:tabs>
              <w:spacing w:line="240" w:lineRule="atLeast"/>
              <w:ind w:left="-110" w:right="-20"/>
              <w:rPr>
                <w:rFonts w:cs="Times New Roman"/>
                <w:sz w:val="20"/>
              </w:rPr>
            </w:pPr>
          </w:p>
        </w:tc>
      </w:tr>
      <w:tr w:rsidR="005F213F" w:rsidRPr="00AB5DFA" w14:paraId="124D6497" w14:textId="77777777" w:rsidTr="00080F43">
        <w:tc>
          <w:tcPr>
            <w:tcW w:w="1583" w:type="pct"/>
            <w:shd w:val="clear" w:color="auto" w:fill="auto"/>
          </w:tcPr>
          <w:p w14:paraId="7CE59E65"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Deposits</w:t>
            </w:r>
          </w:p>
        </w:tc>
        <w:tc>
          <w:tcPr>
            <w:tcW w:w="549" w:type="pct"/>
          </w:tcPr>
          <w:p w14:paraId="0FFA9629" w14:textId="7EE442C7" w:rsidR="005F213F" w:rsidRPr="005F213F" w:rsidRDefault="005F213F" w:rsidP="005F213F">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1B5F53FA"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33255053" w14:textId="15E2C861"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398743F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15471CF8" w14:textId="382DDCEC"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42F1F72"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7ED651F2" w14:textId="613DB8F4"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116,761,613</w:t>
            </w:r>
          </w:p>
        </w:tc>
        <w:tc>
          <w:tcPr>
            <w:tcW w:w="141" w:type="pct"/>
            <w:shd w:val="clear" w:color="auto" w:fill="auto"/>
          </w:tcPr>
          <w:p w14:paraId="7F12A294"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08F3F6BD" w14:textId="7E522344"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116,761,613</w:t>
            </w:r>
          </w:p>
        </w:tc>
      </w:tr>
      <w:tr w:rsidR="005F213F" w:rsidRPr="00AB5DFA" w14:paraId="4C5E1D50" w14:textId="77777777" w:rsidTr="00080F43">
        <w:tc>
          <w:tcPr>
            <w:tcW w:w="1583" w:type="pct"/>
            <w:shd w:val="clear" w:color="auto" w:fill="auto"/>
          </w:tcPr>
          <w:p w14:paraId="3E18A39C"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52497EB3" w14:textId="6581FC6A"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88E6980"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3A72307D" w14:textId="46BD4EB7"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49BAEED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2369C098" w14:textId="6781A502"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2B0E3ED1"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5C8CA939" w14:textId="73A43875"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22,757,398</w:t>
            </w:r>
          </w:p>
        </w:tc>
        <w:tc>
          <w:tcPr>
            <w:tcW w:w="141" w:type="pct"/>
            <w:shd w:val="clear" w:color="auto" w:fill="auto"/>
          </w:tcPr>
          <w:p w14:paraId="1B44CC9F"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396AAC3B" w14:textId="7E16CE92"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 22,757,398 </w:t>
            </w:r>
          </w:p>
        </w:tc>
      </w:tr>
      <w:tr w:rsidR="005F213F" w:rsidRPr="00AB5DFA" w14:paraId="3DF147E4" w14:textId="77777777" w:rsidTr="00080F43">
        <w:tc>
          <w:tcPr>
            <w:tcW w:w="1583" w:type="pct"/>
            <w:shd w:val="clear" w:color="auto" w:fill="auto"/>
          </w:tcPr>
          <w:p w14:paraId="519763A6" w14:textId="77777777" w:rsidR="005F213F" w:rsidRPr="00AB5DFA" w:rsidRDefault="005F213F" w:rsidP="005F213F">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7D6AC20" w14:textId="4BFFB0CC"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19612C7"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60" w:type="pct"/>
            <w:shd w:val="clear" w:color="auto" w:fill="auto"/>
          </w:tcPr>
          <w:p w14:paraId="355B3D40" w14:textId="2B2E6265"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08499BBE"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7" w:type="pct"/>
            <w:shd w:val="clear" w:color="auto" w:fill="auto"/>
          </w:tcPr>
          <w:p w14:paraId="0AE87330" w14:textId="2D817FD4" w:rsidR="005F213F" w:rsidRPr="005F213F" w:rsidRDefault="005F213F" w:rsidP="005F213F">
            <w:pPr>
              <w:tabs>
                <w:tab w:val="decimal" w:pos="909"/>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12979D88"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604" w:type="pct"/>
            <w:shd w:val="clear" w:color="auto" w:fill="auto"/>
          </w:tcPr>
          <w:p w14:paraId="5D831A82" w14:textId="5C11B843"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 145,601 </w:t>
            </w:r>
          </w:p>
        </w:tc>
        <w:tc>
          <w:tcPr>
            <w:tcW w:w="141" w:type="pct"/>
            <w:shd w:val="clear" w:color="auto" w:fill="auto"/>
          </w:tcPr>
          <w:p w14:paraId="099CDE99" w14:textId="77777777" w:rsidR="005F213F" w:rsidRPr="005F213F" w:rsidRDefault="005F213F" w:rsidP="005F213F">
            <w:pPr>
              <w:tabs>
                <w:tab w:val="decimal" w:pos="997"/>
              </w:tabs>
              <w:spacing w:line="240" w:lineRule="atLeast"/>
              <w:ind w:left="-110" w:right="-20"/>
              <w:rPr>
                <w:rFonts w:cs="Times New Roman"/>
                <w:color w:val="000000"/>
                <w:sz w:val="20"/>
              </w:rPr>
            </w:pPr>
          </w:p>
        </w:tc>
        <w:tc>
          <w:tcPr>
            <w:tcW w:w="579" w:type="pct"/>
            <w:shd w:val="clear" w:color="auto" w:fill="auto"/>
          </w:tcPr>
          <w:p w14:paraId="6214403D" w14:textId="2ED6D0C9" w:rsidR="005F213F" w:rsidRPr="005F213F" w:rsidRDefault="005F213F" w:rsidP="005F213F">
            <w:pPr>
              <w:tabs>
                <w:tab w:val="decimal" w:pos="997"/>
              </w:tabs>
              <w:spacing w:line="240" w:lineRule="atLeast"/>
              <w:ind w:left="-110" w:right="-20"/>
              <w:rPr>
                <w:rFonts w:cs="Times New Roman"/>
                <w:color w:val="000000"/>
                <w:sz w:val="20"/>
              </w:rPr>
            </w:pPr>
            <w:r w:rsidRPr="0093239C">
              <w:rPr>
                <w:color w:val="000000"/>
                <w:sz w:val="20"/>
              </w:rPr>
              <w:t xml:space="preserve"> 145,601 </w:t>
            </w:r>
          </w:p>
        </w:tc>
      </w:tr>
      <w:tr w:rsidR="00A6283C" w:rsidRPr="00AB5DFA" w14:paraId="4A369C19" w14:textId="77777777" w:rsidTr="00080F43">
        <w:tc>
          <w:tcPr>
            <w:tcW w:w="1583" w:type="pct"/>
            <w:shd w:val="clear" w:color="auto" w:fill="auto"/>
          </w:tcPr>
          <w:p w14:paraId="206181B1" w14:textId="2F47BAC3" w:rsidR="00A6283C" w:rsidRPr="00AB5DFA" w:rsidRDefault="00A6283C" w:rsidP="00A6283C">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57B91F9E" w14:textId="68C79A93" w:rsidR="00A6283C" w:rsidRPr="00A6283C" w:rsidRDefault="00A6283C" w:rsidP="00A6283C">
            <w:pPr>
              <w:tabs>
                <w:tab w:val="decimal" w:pos="882"/>
              </w:tabs>
              <w:spacing w:line="240" w:lineRule="atLeast"/>
              <w:ind w:left="-110" w:right="-20"/>
              <w:rPr>
                <w:color w:val="000000"/>
                <w:sz w:val="20"/>
              </w:rPr>
            </w:pPr>
            <w:r w:rsidRPr="005B5791">
              <w:rPr>
                <w:color w:val="000000"/>
                <w:sz w:val="20"/>
              </w:rPr>
              <w:t>152,106</w:t>
            </w:r>
          </w:p>
        </w:tc>
        <w:tc>
          <w:tcPr>
            <w:tcW w:w="141" w:type="pct"/>
          </w:tcPr>
          <w:p w14:paraId="73FED2B4" w14:textId="77777777" w:rsidR="00A6283C" w:rsidRPr="005F213F" w:rsidRDefault="00A6283C" w:rsidP="00A6283C">
            <w:pPr>
              <w:tabs>
                <w:tab w:val="decimal" w:pos="882"/>
              </w:tabs>
              <w:spacing w:line="240" w:lineRule="atLeast"/>
              <w:ind w:left="-110" w:right="-20"/>
              <w:rPr>
                <w:rFonts w:cs="Times New Roman"/>
                <w:color w:val="000000"/>
                <w:sz w:val="20"/>
              </w:rPr>
            </w:pPr>
          </w:p>
        </w:tc>
        <w:tc>
          <w:tcPr>
            <w:tcW w:w="560" w:type="pct"/>
            <w:shd w:val="clear" w:color="auto" w:fill="auto"/>
          </w:tcPr>
          <w:p w14:paraId="11E62939" w14:textId="4C81E214" w:rsidR="00A6283C" w:rsidRPr="00A6283C" w:rsidRDefault="00A6283C" w:rsidP="00A6283C">
            <w:pPr>
              <w:tabs>
                <w:tab w:val="decimal" w:pos="882"/>
              </w:tabs>
              <w:spacing w:line="240" w:lineRule="atLeast"/>
              <w:ind w:left="-110" w:right="-20"/>
              <w:rPr>
                <w:color w:val="000000"/>
                <w:sz w:val="20"/>
              </w:rPr>
            </w:pPr>
            <w:r w:rsidRPr="005B5791">
              <w:rPr>
                <w:color w:val="000000"/>
                <w:sz w:val="20"/>
              </w:rPr>
              <w:t>-</w:t>
            </w:r>
          </w:p>
        </w:tc>
        <w:tc>
          <w:tcPr>
            <w:tcW w:w="125" w:type="pct"/>
            <w:shd w:val="clear" w:color="auto" w:fill="auto"/>
          </w:tcPr>
          <w:p w14:paraId="45C81D7D"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77" w:type="pct"/>
            <w:shd w:val="clear" w:color="auto" w:fill="auto"/>
          </w:tcPr>
          <w:p w14:paraId="29201D94" w14:textId="2DCAE997" w:rsidR="00A6283C" w:rsidRPr="00A6283C" w:rsidRDefault="00A6283C" w:rsidP="00A6283C">
            <w:pPr>
              <w:tabs>
                <w:tab w:val="decimal" w:pos="909"/>
              </w:tabs>
              <w:spacing w:line="240" w:lineRule="atLeast"/>
              <w:ind w:left="-110" w:right="-20"/>
              <w:rPr>
                <w:color w:val="000000"/>
                <w:sz w:val="20"/>
              </w:rPr>
            </w:pPr>
            <w:r w:rsidRPr="005B5791">
              <w:rPr>
                <w:color w:val="000000"/>
                <w:sz w:val="20"/>
              </w:rPr>
              <w:t>-</w:t>
            </w:r>
          </w:p>
        </w:tc>
        <w:tc>
          <w:tcPr>
            <w:tcW w:w="141" w:type="pct"/>
            <w:shd w:val="clear" w:color="auto" w:fill="auto"/>
          </w:tcPr>
          <w:p w14:paraId="501B7016"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604" w:type="pct"/>
            <w:shd w:val="clear" w:color="auto" w:fill="auto"/>
          </w:tcPr>
          <w:p w14:paraId="47A7D41C" w14:textId="5C7014E7" w:rsidR="00A6283C" w:rsidRPr="00A6283C" w:rsidRDefault="00A6283C" w:rsidP="00A6283C">
            <w:pPr>
              <w:tabs>
                <w:tab w:val="decimal" w:pos="997"/>
              </w:tabs>
              <w:spacing w:line="240" w:lineRule="atLeast"/>
              <w:ind w:left="-110" w:right="-20"/>
              <w:rPr>
                <w:color w:val="000000"/>
                <w:sz w:val="20"/>
              </w:rPr>
            </w:pPr>
            <w:r w:rsidRPr="005B5791">
              <w:rPr>
                <w:color w:val="000000"/>
                <w:sz w:val="20"/>
              </w:rPr>
              <w:t>-</w:t>
            </w:r>
          </w:p>
        </w:tc>
        <w:tc>
          <w:tcPr>
            <w:tcW w:w="141" w:type="pct"/>
            <w:shd w:val="clear" w:color="auto" w:fill="auto"/>
          </w:tcPr>
          <w:p w14:paraId="0C810107"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79" w:type="pct"/>
            <w:shd w:val="clear" w:color="auto" w:fill="auto"/>
          </w:tcPr>
          <w:p w14:paraId="4C112EA0" w14:textId="52DED3F5" w:rsidR="00A6283C" w:rsidRPr="00A6283C" w:rsidRDefault="00A6283C" w:rsidP="00A6283C">
            <w:pPr>
              <w:tabs>
                <w:tab w:val="decimal" w:pos="997"/>
              </w:tabs>
              <w:spacing w:line="240" w:lineRule="atLeast"/>
              <w:ind w:left="-110" w:right="-20"/>
              <w:rPr>
                <w:color w:val="000000"/>
                <w:sz w:val="20"/>
              </w:rPr>
            </w:pPr>
            <w:r w:rsidRPr="005B5791">
              <w:rPr>
                <w:color w:val="000000"/>
                <w:sz w:val="20"/>
              </w:rPr>
              <w:t>152,106</w:t>
            </w:r>
          </w:p>
        </w:tc>
      </w:tr>
      <w:tr w:rsidR="00A6283C" w:rsidRPr="00AB5DFA" w14:paraId="2614DFF0" w14:textId="77777777" w:rsidTr="00080F43">
        <w:tc>
          <w:tcPr>
            <w:tcW w:w="1583" w:type="pct"/>
            <w:shd w:val="clear" w:color="auto" w:fill="auto"/>
          </w:tcPr>
          <w:p w14:paraId="6C5FC699" w14:textId="77777777" w:rsidR="00A6283C" w:rsidRPr="00AB5DFA" w:rsidRDefault="00A6283C" w:rsidP="00A6283C">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3152D471" w14:textId="59E9CCE1" w:rsidR="00A6283C" w:rsidRPr="005F213F" w:rsidRDefault="00A6283C" w:rsidP="00A6283C">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51ACCC71" w14:textId="77777777" w:rsidR="00A6283C" w:rsidRPr="005F213F" w:rsidRDefault="00A6283C" w:rsidP="00A6283C">
            <w:pPr>
              <w:tabs>
                <w:tab w:val="decimal" w:pos="882"/>
              </w:tabs>
              <w:spacing w:line="240" w:lineRule="atLeast"/>
              <w:ind w:left="-110" w:right="-20"/>
              <w:rPr>
                <w:rFonts w:cs="Times New Roman"/>
                <w:color w:val="000000"/>
                <w:sz w:val="20"/>
              </w:rPr>
            </w:pPr>
          </w:p>
        </w:tc>
        <w:tc>
          <w:tcPr>
            <w:tcW w:w="560" w:type="pct"/>
            <w:shd w:val="clear" w:color="auto" w:fill="auto"/>
          </w:tcPr>
          <w:p w14:paraId="6D2BD946" w14:textId="4BE66244" w:rsidR="00A6283C" w:rsidRPr="005F213F" w:rsidRDefault="00A6283C" w:rsidP="00A6283C">
            <w:pPr>
              <w:tabs>
                <w:tab w:val="decimal" w:pos="882"/>
              </w:tabs>
              <w:spacing w:line="240" w:lineRule="atLeast"/>
              <w:ind w:left="-110" w:right="-20"/>
              <w:rPr>
                <w:rFonts w:cs="Times New Roman"/>
                <w:color w:val="000000"/>
                <w:sz w:val="20"/>
              </w:rPr>
            </w:pPr>
            <w:r w:rsidRPr="005B5791">
              <w:rPr>
                <w:color w:val="000000"/>
                <w:sz w:val="20"/>
              </w:rPr>
              <w:t>-</w:t>
            </w:r>
          </w:p>
        </w:tc>
        <w:tc>
          <w:tcPr>
            <w:tcW w:w="125" w:type="pct"/>
            <w:shd w:val="clear" w:color="auto" w:fill="auto"/>
          </w:tcPr>
          <w:p w14:paraId="463B448C"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77" w:type="pct"/>
            <w:shd w:val="clear" w:color="auto" w:fill="auto"/>
          </w:tcPr>
          <w:p w14:paraId="6AC17AE9" w14:textId="2B1F2FD3" w:rsidR="00A6283C" w:rsidRPr="005F213F" w:rsidRDefault="00A6283C" w:rsidP="00A6283C">
            <w:pPr>
              <w:tabs>
                <w:tab w:val="decimal" w:pos="909"/>
              </w:tabs>
              <w:spacing w:line="240" w:lineRule="atLeast"/>
              <w:ind w:left="-110" w:right="-20"/>
              <w:rPr>
                <w:rFonts w:cs="Times New Roman"/>
                <w:color w:val="000000"/>
                <w:sz w:val="20"/>
              </w:rPr>
            </w:pPr>
            <w:r w:rsidRPr="005B5791">
              <w:rPr>
                <w:color w:val="000000"/>
                <w:sz w:val="20"/>
              </w:rPr>
              <w:t>-</w:t>
            </w:r>
          </w:p>
        </w:tc>
        <w:tc>
          <w:tcPr>
            <w:tcW w:w="141" w:type="pct"/>
            <w:shd w:val="clear" w:color="auto" w:fill="auto"/>
          </w:tcPr>
          <w:p w14:paraId="1B95247F"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604" w:type="pct"/>
            <w:shd w:val="clear" w:color="auto" w:fill="auto"/>
          </w:tcPr>
          <w:p w14:paraId="43A5EC89" w14:textId="02CB1A8A"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 xml:space="preserve"> 2,611,763 </w:t>
            </w:r>
          </w:p>
        </w:tc>
        <w:tc>
          <w:tcPr>
            <w:tcW w:w="141" w:type="pct"/>
            <w:shd w:val="clear" w:color="auto" w:fill="auto"/>
          </w:tcPr>
          <w:p w14:paraId="4F7019C9"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79" w:type="pct"/>
            <w:shd w:val="clear" w:color="auto" w:fill="auto"/>
          </w:tcPr>
          <w:p w14:paraId="1A9A21F1" w14:textId="75FD4634"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 xml:space="preserve"> 2,611,763 </w:t>
            </w:r>
          </w:p>
        </w:tc>
      </w:tr>
      <w:tr w:rsidR="00A6283C" w:rsidRPr="00AB5DFA" w14:paraId="7C9F5A30" w14:textId="77777777" w:rsidTr="00080F43">
        <w:tc>
          <w:tcPr>
            <w:tcW w:w="1583" w:type="pct"/>
            <w:shd w:val="clear" w:color="auto" w:fill="auto"/>
          </w:tcPr>
          <w:p w14:paraId="09DFB54F" w14:textId="77777777" w:rsidR="00A6283C" w:rsidRPr="00AB5DFA" w:rsidRDefault="00A6283C" w:rsidP="00A6283C">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663B573D" w14:textId="1CE88177"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0D8E9A34"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32BE649B" w14:textId="174D9603"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w:t>
            </w:r>
          </w:p>
        </w:tc>
        <w:tc>
          <w:tcPr>
            <w:tcW w:w="125" w:type="pct"/>
            <w:shd w:val="clear" w:color="auto" w:fill="auto"/>
          </w:tcPr>
          <w:p w14:paraId="4D264C20"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51433BD8" w14:textId="6418B399"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w:t>
            </w:r>
          </w:p>
        </w:tc>
        <w:tc>
          <w:tcPr>
            <w:tcW w:w="141" w:type="pct"/>
            <w:shd w:val="clear" w:color="auto" w:fill="auto"/>
          </w:tcPr>
          <w:p w14:paraId="1B5BAD9B"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271FC882" w14:textId="2BE92097"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 xml:space="preserve"> 1,925,756 </w:t>
            </w:r>
          </w:p>
        </w:tc>
        <w:tc>
          <w:tcPr>
            <w:tcW w:w="141" w:type="pct"/>
            <w:shd w:val="clear" w:color="auto" w:fill="auto"/>
          </w:tcPr>
          <w:p w14:paraId="095BFBB8" w14:textId="77777777" w:rsidR="00A6283C" w:rsidRPr="005F213F" w:rsidRDefault="00A6283C" w:rsidP="00A6283C">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28D4892D" w14:textId="311338DF" w:rsidR="00A6283C" w:rsidRPr="005F213F" w:rsidRDefault="00A6283C" w:rsidP="00A6283C">
            <w:pPr>
              <w:tabs>
                <w:tab w:val="decimal" w:pos="997"/>
              </w:tabs>
              <w:spacing w:line="240" w:lineRule="atLeast"/>
              <w:ind w:left="-110" w:right="-20"/>
              <w:rPr>
                <w:rFonts w:cs="Times New Roman"/>
                <w:color w:val="000000"/>
                <w:sz w:val="20"/>
              </w:rPr>
            </w:pPr>
            <w:r w:rsidRPr="005B5791">
              <w:rPr>
                <w:color w:val="000000"/>
                <w:sz w:val="20"/>
              </w:rPr>
              <w:t xml:space="preserve"> 1,925,756 </w:t>
            </w:r>
          </w:p>
        </w:tc>
      </w:tr>
      <w:tr w:rsidR="00A6283C" w:rsidRPr="00AB5DFA" w14:paraId="0597EDCD" w14:textId="77777777" w:rsidTr="00080F43">
        <w:tc>
          <w:tcPr>
            <w:tcW w:w="1583" w:type="pct"/>
            <w:shd w:val="clear" w:color="auto" w:fill="auto"/>
          </w:tcPr>
          <w:p w14:paraId="0853D149" w14:textId="77777777" w:rsidR="00A6283C" w:rsidRPr="00AB5DFA" w:rsidRDefault="00A6283C" w:rsidP="00A6283C">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2909C16" w14:textId="59F623B1" w:rsidR="00A6283C" w:rsidRPr="005F213F" w:rsidRDefault="00A6283C" w:rsidP="00A6283C">
            <w:pPr>
              <w:tabs>
                <w:tab w:val="decimal" w:pos="997"/>
              </w:tabs>
              <w:spacing w:line="240" w:lineRule="atLeast"/>
              <w:ind w:left="-110" w:right="-20"/>
              <w:rPr>
                <w:rFonts w:cs="Times New Roman"/>
                <w:color w:val="000000"/>
                <w:sz w:val="20"/>
              </w:rPr>
            </w:pPr>
            <w:r w:rsidRPr="005B5791">
              <w:rPr>
                <w:b/>
                <w:bCs/>
                <w:color w:val="000000"/>
                <w:sz w:val="20"/>
              </w:rPr>
              <w:t>152,106</w:t>
            </w:r>
          </w:p>
        </w:tc>
        <w:tc>
          <w:tcPr>
            <w:tcW w:w="141" w:type="pct"/>
          </w:tcPr>
          <w:p w14:paraId="50C0C52B" w14:textId="77777777" w:rsidR="00A6283C" w:rsidRPr="005F213F" w:rsidRDefault="00A6283C" w:rsidP="00A6283C">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0E58DFE9" w14:textId="4BB223F8" w:rsidR="00A6283C" w:rsidRPr="005F213F" w:rsidRDefault="00A6283C" w:rsidP="00A6283C">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shd w:val="clear" w:color="auto" w:fill="auto"/>
          </w:tcPr>
          <w:p w14:paraId="0292A698" w14:textId="77777777" w:rsidR="00A6283C" w:rsidRPr="005F213F" w:rsidRDefault="00A6283C" w:rsidP="00A6283C">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4F0DCA7E" w14:textId="7848B714" w:rsidR="00A6283C" w:rsidRPr="005F213F" w:rsidRDefault="00A6283C" w:rsidP="00A6283C">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shd w:val="clear" w:color="auto" w:fill="auto"/>
          </w:tcPr>
          <w:p w14:paraId="5F1E233C" w14:textId="77777777" w:rsidR="00A6283C" w:rsidRPr="005F213F" w:rsidRDefault="00A6283C" w:rsidP="00A6283C">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223A8F03" w14:textId="79C45649" w:rsidR="00A6283C" w:rsidRPr="005F213F" w:rsidRDefault="00A6283C" w:rsidP="00A6283C">
            <w:pPr>
              <w:tabs>
                <w:tab w:val="decimal" w:pos="961"/>
              </w:tabs>
              <w:spacing w:line="240" w:lineRule="atLeast"/>
              <w:ind w:left="-110" w:right="-20"/>
              <w:rPr>
                <w:rFonts w:cs="Times New Roman"/>
                <w:b/>
                <w:bCs/>
                <w:color w:val="000000"/>
                <w:sz w:val="20"/>
              </w:rPr>
            </w:pPr>
            <w:r w:rsidRPr="005B5791">
              <w:rPr>
                <w:b/>
                <w:bCs/>
                <w:color w:val="000000"/>
                <w:sz w:val="20"/>
              </w:rPr>
              <w:t xml:space="preserve"> 144,202,131 </w:t>
            </w:r>
          </w:p>
        </w:tc>
        <w:tc>
          <w:tcPr>
            <w:tcW w:w="141" w:type="pct"/>
            <w:shd w:val="clear" w:color="auto" w:fill="auto"/>
          </w:tcPr>
          <w:p w14:paraId="3B8D343E" w14:textId="77777777" w:rsidR="00A6283C" w:rsidRPr="005F213F" w:rsidRDefault="00A6283C" w:rsidP="00A6283C">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3319F34F" w14:textId="371DB807" w:rsidR="00A6283C" w:rsidRPr="005F213F" w:rsidRDefault="00A6283C" w:rsidP="00A6283C">
            <w:pPr>
              <w:tabs>
                <w:tab w:val="decimal" w:pos="997"/>
              </w:tabs>
              <w:spacing w:line="240" w:lineRule="atLeast"/>
              <w:ind w:left="-110" w:right="-20"/>
              <w:rPr>
                <w:rFonts w:cs="Times New Roman"/>
                <w:b/>
                <w:bCs/>
                <w:color w:val="000000"/>
                <w:sz w:val="20"/>
              </w:rPr>
            </w:pPr>
            <w:r w:rsidRPr="005B5791">
              <w:rPr>
                <w:b/>
                <w:bCs/>
                <w:color w:val="000000"/>
                <w:sz w:val="20"/>
              </w:rPr>
              <w:t>144,354,237</w:t>
            </w:r>
          </w:p>
        </w:tc>
      </w:tr>
    </w:tbl>
    <w:p w14:paraId="0E7E5766" w14:textId="5581F857" w:rsidR="00AD11A9" w:rsidRDefault="00AD11A9" w:rsidP="00AD11A9">
      <w:pPr>
        <w:rPr>
          <w:rFonts w:cs="Times New Roman"/>
          <w:szCs w:val="22"/>
        </w:rPr>
      </w:pPr>
    </w:p>
    <w:p w14:paraId="493FF87A" w14:textId="5AEEA15D" w:rsidR="006346DC" w:rsidRDefault="006346DC">
      <w:pPr>
        <w:rPr>
          <w:rFonts w:cs="Times New Roman"/>
          <w:szCs w:val="22"/>
        </w:rPr>
      </w:pPr>
      <w:r>
        <w:rPr>
          <w:rFonts w:cs="Times New Roman"/>
          <w:szCs w:val="22"/>
        </w:rPr>
        <w:br w:type="page"/>
      </w:r>
    </w:p>
    <w:tbl>
      <w:tblPr>
        <w:tblW w:w="9806" w:type="dxa"/>
        <w:tblInd w:w="450" w:type="dxa"/>
        <w:tblLayout w:type="fixed"/>
        <w:tblLook w:val="0000" w:firstRow="0" w:lastRow="0" w:firstColumn="0" w:lastColumn="0" w:noHBand="0" w:noVBand="0"/>
      </w:tblPr>
      <w:tblGrid>
        <w:gridCol w:w="4137"/>
        <w:gridCol w:w="1149"/>
        <w:gridCol w:w="259"/>
        <w:gridCol w:w="1185"/>
        <w:gridCol w:w="292"/>
        <w:gridCol w:w="1241"/>
        <w:gridCol w:w="292"/>
        <w:gridCol w:w="1251"/>
      </w:tblGrid>
      <w:tr w:rsidR="0009749A" w:rsidRPr="0012708E" w14:paraId="1F2AC557" w14:textId="77777777" w:rsidTr="0093239C">
        <w:trPr>
          <w:trHeight w:val="260"/>
          <w:tblHeader/>
        </w:trPr>
        <w:tc>
          <w:tcPr>
            <w:tcW w:w="2109" w:type="pct"/>
            <w:shd w:val="clear" w:color="auto" w:fill="auto"/>
          </w:tcPr>
          <w:p w14:paraId="362C45A0" w14:textId="77777777" w:rsidR="0009749A" w:rsidRPr="0012708E" w:rsidRDefault="0009749A" w:rsidP="00080F43">
            <w:pPr>
              <w:spacing w:line="240" w:lineRule="atLeast"/>
              <w:ind w:left="340" w:right="-468" w:hanging="358"/>
              <w:rPr>
                <w:rFonts w:cs="Times New Roman"/>
                <w:b/>
                <w:bCs/>
                <w:i/>
                <w:iCs/>
                <w:sz w:val="20"/>
                <w:cs/>
                <w:lang w:bidi="th-TH"/>
              </w:rPr>
            </w:pPr>
            <w:r w:rsidRPr="0012708E">
              <w:rPr>
                <w:rFonts w:cs="Times New Roman"/>
                <w:sz w:val="20"/>
              </w:rPr>
              <w:lastRenderedPageBreak/>
              <w:br w:type="page"/>
            </w:r>
          </w:p>
        </w:tc>
        <w:tc>
          <w:tcPr>
            <w:tcW w:w="2891" w:type="pct"/>
            <w:gridSpan w:val="7"/>
            <w:shd w:val="clear" w:color="auto" w:fill="auto"/>
          </w:tcPr>
          <w:p w14:paraId="5B77D4C7" w14:textId="77777777" w:rsidR="0009749A" w:rsidRPr="0012708E" w:rsidRDefault="0009749A" w:rsidP="00080F43">
            <w:pPr>
              <w:tabs>
                <w:tab w:val="decimal" w:pos="819"/>
              </w:tabs>
              <w:spacing w:line="240" w:lineRule="atLeast"/>
              <w:ind w:left="-108"/>
              <w:jc w:val="center"/>
              <w:rPr>
                <w:rFonts w:cs="Times New Roman"/>
                <w:b/>
                <w:bCs/>
                <w:sz w:val="20"/>
              </w:rPr>
            </w:pPr>
            <w:r w:rsidRPr="0012708E">
              <w:rPr>
                <w:rFonts w:cs="Times New Roman"/>
                <w:b/>
                <w:bCs/>
                <w:sz w:val="20"/>
              </w:rPr>
              <w:t>Consolidated</w:t>
            </w:r>
          </w:p>
        </w:tc>
      </w:tr>
      <w:tr w:rsidR="0009749A" w:rsidRPr="0012708E" w14:paraId="34FFE5A6" w14:textId="77777777" w:rsidTr="0093239C">
        <w:trPr>
          <w:trHeight w:val="260"/>
          <w:tblHeader/>
        </w:trPr>
        <w:tc>
          <w:tcPr>
            <w:tcW w:w="2109" w:type="pct"/>
            <w:shd w:val="clear" w:color="auto" w:fill="auto"/>
          </w:tcPr>
          <w:p w14:paraId="46E1556D" w14:textId="77777777" w:rsidR="0009749A" w:rsidRPr="0012708E" w:rsidRDefault="0009749A" w:rsidP="00080F43">
            <w:pPr>
              <w:spacing w:line="240" w:lineRule="atLeast"/>
              <w:ind w:left="340" w:right="-468" w:hanging="358"/>
              <w:rPr>
                <w:rFonts w:cs="Times New Roman"/>
                <w:b/>
                <w:bCs/>
                <w:i/>
                <w:iCs/>
                <w:sz w:val="20"/>
              </w:rPr>
            </w:pPr>
          </w:p>
        </w:tc>
        <w:tc>
          <w:tcPr>
            <w:tcW w:w="2891" w:type="pct"/>
            <w:gridSpan w:val="7"/>
            <w:shd w:val="clear" w:color="auto" w:fill="auto"/>
          </w:tcPr>
          <w:p w14:paraId="4D9700A0" w14:textId="77777777" w:rsidR="0009749A" w:rsidRPr="0012708E" w:rsidRDefault="0009749A" w:rsidP="00080F43">
            <w:pPr>
              <w:spacing w:line="240" w:lineRule="atLeast"/>
              <w:ind w:left="-108"/>
              <w:jc w:val="center"/>
              <w:rPr>
                <w:rFonts w:cs="Times New Roman"/>
                <w:sz w:val="20"/>
              </w:rPr>
            </w:pPr>
            <w:r>
              <w:rPr>
                <w:rFonts w:cs="Times New Roman"/>
                <w:color w:val="000000"/>
                <w:sz w:val="20"/>
                <w:lang w:bidi="th-TH"/>
              </w:rPr>
              <w:t>2022</w:t>
            </w:r>
          </w:p>
        </w:tc>
      </w:tr>
      <w:tr w:rsidR="0009749A" w:rsidRPr="0012708E" w14:paraId="1760FC7B" w14:textId="77777777" w:rsidTr="0093239C">
        <w:trPr>
          <w:trHeight w:val="273"/>
          <w:tblHeader/>
        </w:trPr>
        <w:tc>
          <w:tcPr>
            <w:tcW w:w="2109" w:type="pct"/>
            <w:shd w:val="clear" w:color="auto" w:fill="auto"/>
          </w:tcPr>
          <w:p w14:paraId="5819DDE1" w14:textId="77777777" w:rsidR="0009749A" w:rsidRPr="0012708E" w:rsidRDefault="0009749A" w:rsidP="00080F43">
            <w:pPr>
              <w:spacing w:line="240" w:lineRule="atLeast"/>
              <w:ind w:left="340" w:right="-468" w:hanging="358"/>
              <w:rPr>
                <w:rFonts w:cs="Times New Roman"/>
                <w:b/>
                <w:bCs/>
                <w:i/>
                <w:iCs/>
                <w:sz w:val="20"/>
              </w:rPr>
            </w:pPr>
          </w:p>
        </w:tc>
        <w:tc>
          <w:tcPr>
            <w:tcW w:w="586" w:type="pct"/>
            <w:shd w:val="clear" w:color="auto" w:fill="auto"/>
            <w:vAlign w:val="bottom"/>
          </w:tcPr>
          <w:p w14:paraId="7361F300" w14:textId="77777777" w:rsidR="0009749A" w:rsidRPr="0012708E" w:rsidRDefault="0009749A" w:rsidP="00080F43">
            <w:pPr>
              <w:spacing w:line="240" w:lineRule="atLeast"/>
              <w:ind w:left="-110" w:right="-115"/>
              <w:jc w:val="center"/>
              <w:rPr>
                <w:rFonts w:cs="Times New Roman"/>
                <w:sz w:val="20"/>
              </w:rPr>
            </w:pPr>
          </w:p>
        </w:tc>
        <w:tc>
          <w:tcPr>
            <w:tcW w:w="132" w:type="pct"/>
            <w:shd w:val="clear" w:color="auto" w:fill="auto"/>
            <w:vAlign w:val="bottom"/>
          </w:tcPr>
          <w:p w14:paraId="0FB44748" w14:textId="77777777" w:rsidR="0009749A" w:rsidRPr="0012708E" w:rsidRDefault="0009749A" w:rsidP="00080F43">
            <w:pPr>
              <w:spacing w:line="240" w:lineRule="atLeast"/>
              <w:ind w:left="-110" w:right="-115"/>
              <w:jc w:val="center"/>
              <w:rPr>
                <w:rFonts w:cs="Times New Roman"/>
                <w:sz w:val="20"/>
              </w:rPr>
            </w:pPr>
          </w:p>
        </w:tc>
        <w:tc>
          <w:tcPr>
            <w:tcW w:w="604" w:type="pct"/>
            <w:shd w:val="clear" w:color="auto" w:fill="auto"/>
            <w:vAlign w:val="bottom"/>
          </w:tcPr>
          <w:p w14:paraId="121F4770"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 xml:space="preserve">Investments </w:t>
            </w:r>
          </w:p>
        </w:tc>
        <w:tc>
          <w:tcPr>
            <w:tcW w:w="149" w:type="pct"/>
            <w:shd w:val="clear" w:color="auto" w:fill="auto"/>
            <w:vAlign w:val="bottom"/>
          </w:tcPr>
          <w:p w14:paraId="55044297" w14:textId="77777777" w:rsidR="0009749A" w:rsidRPr="0012708E" w:rsidRDefault="0009749A" w:rsidP="00080F43">
            <w:pPr>
              <w:spacing w:line="240" w:lineRule="atLeast"/>
              <w:ind w:left="-110" w:right="-115"/>
              <w:jc w:val="center"/>
              <w:rPr>
                <w:rFonts w:cs="Times New Roman"/>
                <w:sz w:val="20"/>
              </w:rPr>
            </w:pPr>
          </w:p>
        </w:tc>
        <w:tc>
          <w:tcPr>
            <w:tcW w:w="633" w:type="pct"/>
            <w:shd w:val="clear" w:color="auto" w:fill="auto"/>
            <w:vAlign w:val="bottom"/>
          </w:tcPr>
          <w:p w14:paraId="1F7B8FD2" w14:textId="77777777" w:rsidR="0009749A" w:rsidRPr="0012708E" w:rsidRDefault="0009749A" w:rsidP="00080F43">
            <w:pPr>
              <w:spacing w:line="240" w:lineRule="atLeast"/>
              <w:ind w:left="-110" w:right="-115"/>
              <w:jc w:val="center"/>
              <w:rPr>
                <w:rFonts w:cs="Times New Roman"/>
                <w:sz w:val="20"/>
              </w:rPr>
            </w:pPr>
          </w:p>
        </w:tc>
        <w:tc>
          <w:tcPr>
            <w:tcW w:w="149" w:type="pct"/>
            <w:shd w:val="clear" w:color="auto" w:fill="auto"/>
            <w:vAlign w:val="bottom"/>
          </w:tcPr>
          <w:p w14:paraId="62493385" w14:textId="77777777" w:rsidR="0009749A" w:rsidRPr="0012708E" w:rsidRDefault="0009749A" w:rsidP="00080F43">
            <w:pPr>
              <w:spacing w:line="240" w:lineRule="atLeast"/>
              <w:ind w:left="-110" w:right="-115"/>
              <w:jc w:val="center"/>
              <w:rPr>
                <w:rFonts w:cs="Times New Roman"/>
                <w:sz w:val="20"/>
              </w:rPr>
            </w:pPr>
          </w:p>
        </w:tc>
        <w:tc>
          <w:tcPr>
            <w:tcW w:w="637" w:type="pct"/>
            <w:shd w:val="clear" w:color="auto" w:fill="auto"/>
            <w:vAlign w:val="bottom"/>
          </w:tcPr>
          <w:p w14:paraId="2D4A530E" w14:textId="77777777" w:rsidR="0009749A" w:rsidRPr="0012708E" w:rsidRDefault="0009749A" w:rsidP="00080F43">
            <w:pPr>
              <w:spacing w:line="240" w:lineRule="atLeast"/>
              <w:ind w:left="-110" w:right="-115"/>
              <w:jc w:val="center"/>
              <w:rPr>
                <w:rFonts w:cs="Times New Roman"/>
                <w:sz w:val="20"/>
              </w:rPr>
            </w:pPr>
          </w:p>
        </w:tc>
      </w:tr>
      <w:tr w:rsidR="0009749A" w:rsidRPr="0012708E" w14:paraId="076ECEB7" w14:textId="77777777" w:rsidTr="0093239C">
        <w:trPr>
          <w:trHeight w:val="260"/>
          <w:tblHeader/>
        </w:trPr>
        <w:tc>
          <w:tcPr>
            <w:tcW w:w="2109" w:type="pct"/>
            <w:shd w:val="clear" w:color="auto" w:fill="auto"/>
          </w:tcPr>
          <w:p w14:paraId="7EC2BD97" w14:textId="77777777" w:rsidR="0009749A" w:rsidRPr="0012708E" w:rsidRDefault="0009749A" w:rsidP="00080F43">
            <w:pPr>
              <w:spacing w:line="240" w:lineRule="atLeast"/>
              <w:ind w:left="340" w:right="-468" w:hanging="358"/>
              <w:rPr>
                <w:rFonts w:cs="Times New Roman"/>
                <w:b/>
                <w:bCs/>
                <w:i/>
                <w:iCs/>
                <w:sz w:val="20"/>
              </w:rPr>
            </w:pPr>
          </w:p>
        </w:tc>
        <w:tc>
          <w:tcPr>
            <w:tcW w:w="586" w:type="pct"/>
            <w:shd w:val="clear" w:color="auto" w:fill="auto"/>
            <w:vAlign w:val="bottom"/>
          </w:tcPr>
          <w:p w14:paraId="0FF051EE"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Financial</w:t>
            </w:r>
          </w:p>
        </w:tc>
        <w:tc>
          <w:tcPr>
            <w:tcW w:w="132" w:type="pct"/>
            <w:shd w:val="clear" w:color="auto" w:fill="auto"/>
            <w:vAlign w:val="bottom"/>
          </w:tcPr>
          <w:p w14:paraId="1183C58C" w14:textId="77777777" w:rsidR="0009749A" w:rsidRPr="0012708E" w:rsidRDefault="0009749A" w:rsidP="00080F43">
            <w:pPr>
              <w:spacing w:line="240" w:lineRule="atLeast"/>
              <w:ind w:left="-110" w:right="-115"/>
              <w:jc w:val="center"/>
              <w:rPr>
                <w:rFonts w:cs="Times New Roman"/>
                <w:sz w:val="20"/>
              </w:rPr>
            </w:pPr>
          </w:p>
        </w:tc>
        <w:tc>
          <w:tcPr>
            <w:tcW w:w="604" w:type="pct"/>
            <w:shd w:val="clear" w:color="auto" w:fill="auto"/>
            <w:vAlign w:val="bottom"/>
          </w:tcPr>
          <w:p w14:paraId="073E342D"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 equity</w:t>
            </w:r>
          </w:p>
        </w:tc>
        <w:tc>
          <w:tcPr>
            <w:tcW w:w="149" w:type="pct"/>
            <w:shd w:val="clear" w:color="auto" w:fill="auto"/>
            <w:vAlign w:val="bottom"/>
          </w:tcPr>
          <w:p w14:paraId="78644B2E" w14:textId="77777777" w:rsidR="0009749A" w:rsidRPr="0012708E" w:rsidRDefault="0009749A" w:rsidP="00080F43">
            <w:pPr>
              <w:spacing w:line="240" w:lineRule="atLeast"/>
              <w:ind w:left="-110" w:right="-115"/>
              <w:jc w:val="center"/>
              <w:rPr>
                <w:rFonts w:cs="Times New Roman"/>
                <w:sz w:val="20"/>
              </w:rPr>
            </w:pPr>
          </w:p>
        </w:tc>
        <w:tc>
          <w:tcPr>
            <w:tcW w:w="633" w:type="pct"/>
            <w:shd w:val="clear" w:color="auto" w:fill="auto"/>
            <w:vAlign w:val="bottom"/>
          </w:tcPr>
          <w:p w14:paraId="3AA523B0"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Financial</w:t>
            </w:r>
          </w:p>
        </w:tc>
        <w:tc>
          <w:tcPr>
            <w:tcW w:w="149" w:type="pct"/>
            <w:shd w:val="clear" w:color="auto" w:fill="auto"/>
            <w:vAlign w:val="bottom"/>
          </w:tcPr>
          <w:p w14:paraId="6C56FA11" w14:textId="77777777" w:rsidR="0009749A" w:rsidRPr="0012708E" w:rsidRDefault="0009749A" w:rsidP="00080F43">
            <w:pPr>
              <w:spacing w:line="240" w:lineRule="atLeast"/>
              <w:ind w:left="-110" w:right="-115"/>
              <w:jc w:val="center"/>
              <w:rPr>
                <w:rFonts w:cs="Times New Roman"/>
                <w:sz w:val="20"/>
              </w:rPr>
            </w:pPr>
          </w:p>
        </w:tc>
        <w:tc>
          <w:tcPr>
            <w:tcW w:w="637" w:type="pct"/>
            <w:shd w:val="clear" w:color="auto" w:fill="auto"/>
            <w:vAlign w:val="bottom"/>
          </w:tcPr>
          <w:p w14:paraId="5FC443ED" w14:textId="77777777" w:rsidR="0009749A" w:rsidRPr="0012708E" w:rsidRDefault="0009749A" w:rsidP="00080F43">
            <w:pPr>
              <w:spacing w:line="240" w:lineRule="atLeast"/>
              <w:ind w:left="-110" w:right="-115"/>
              <w:jc w:val="center"/>
              <w:rPr>
                <w:rFonts w:cs="Times New Roman"/>
                <w:sz w:val="20"/>
              </w:rPr>
            </w:pPr>
          </w:p>
        </w:tc>
      </w:tr>
      <w:tr w:rsidR="0009749A" w:rsidRPr="0012708E" w14:paraId="2445F168" w14:textId="77777777" w:rsidTr="0093239C">
        <w:trPr>
          <w:trHeight w:val="260"/>
          <w:tblHeader/>
        </w:trPr>
        <w:tc>
          <w:tcPr>
            <w:tcW w:w="2109" w:type="pct"/>
            <w:shd w:val="clear" w:color="auto" w:fill="auto"/>
          </w:tcPr>
          <w:p w14:paraId="40FD005F" w14:textId="77777777" w:rsidR="0009749A" w:rsidRPr="0012708E" w:rsidRDefault="0009749A" w:rsidP="00080F43">
            <w:pPr>
              <w:spacing w:line="240" w:lineRule="atLeast"/>
              <w:ind w:left="340" w:right="-468" w:hanging="358"/>
              <w:rPr>
                <w:rFonts w:cs="Times New Roman"/>
                <w:b/>
                <w:bCs/>
                <w:i/>
                <w:iCs/>
                <w:sz w:val="20"/>
              </w:rPr>
            </w:pPr>
          </w:p>
        </w:tc>
        <w:tc>
          <w:tcPr>
            <w:tcW w:w="586" w:type="pct"/>
            <w:shd w:val="clear" w:color="auto" w:fill="auto"/>
            <w:vAlign w:val="bottom"/>
          </w:tcPr>
          <w:p w14:paraId="450417B3"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instruments</w:t>
            </w:r>
          </w:p>
        </w:tc>
        <w:tc>
          <w:tcPr>
            <w:tcW w:w="132" w:type="pct"/>
            <w:shd w:val="clear" w:color="auto" w:fill="auto"/>
            <w:vAlign w:val="bottom"/>
          </w:tcPr>
          <w:p w14:paraId="490E0A0A" w14:textId="77777777" w:rsidR="0009749A" w:rsidRPr="0012708E" w:rsidRDefault="0009749A" w:rsidP="00080F43">
            <w:pPr>
              <w:spacing w:line="240" w:lineRule="atLeast"/>
              <w:ind w:left="-110" w:right="-115"/>
              <w:jc w:val="center"/>
              <w:rPr>
                <w:rFonts w:cs="Times New Roman"/>
                <w:sz w:val="20"/>
              </w:rPr>
            </w:pPr>
          </w:p>
        </w:tc>
        <w:tc>
          <w:tcPr>
            <w:tcW w:w="604" w:type="pct"/>
            <w:shd w:val="clear" w:color="auto" w:fill="auto"/>
            <w:vAlign w:val="bottom"/>
          </w:tcPr>
          <w:p w14:paraId="3AA3FD92"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instruments</w:t>
            </w:r>
          </w:p>
        </w:tc>
        <w:tc>
          <w:tcPr>
            <w:tcW w:w="149" w:type="pct"/>
            <w:shd w:val="clear" w:color="auto" w:fill="auto"/>
            <w:vAlign w:val="bottom"/>
          </w:tcPr>
          <w:p w14:paraId="40439F02" w14:textId="77777777" w:rsidR="0009749A" w:rsidRPr="0012708E" w:rsidRDefault="0009749A" w:rsidP="00080F43">
            <w:pPr>
              <w:spacing w:line="240" w:lineRule="atLeast"/>
              <w:ind w:left="-110" w:right="-115"/>
              <w:jc w:val="center"/>
              <w:rPr>
                <w:rFonts w:cs="Times New Roman"/>
                <w:sz w:val="20"/>
              </w:rPr>
            </w:pPr>
          </w:p>
        </w:tc>
        <w:tc>
          <w:tcPr>
            <w:tcW w:w="633" w:type="pct"/>
            <w:shd w:val="clear" w:color="auto" w:fill="auto"/>
            <w:vAlign w:val="bottom"/>
          </w:tcPr>
          <w:p w14:paraId="7D37E8D0"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instruments</w:t>
            </w:r>
          </w:p>
        </w:tc>
        <w:tc>
          <w:tcPr>
            <w:tcW w:w="149" w:type="pct"/>
            <w:shd w:val="clear" w:color="auto" w:fill="auto"/>
            <w:vAlign w:val="bottom"/>
          </w:tcPr>
          <w:p w14:paraId="64EB72A4" w14:textId="77777777" w:rsidR="0009749A" w:rsidRPr="0012708E" w:rsidRDefault="0009749A" w:rsidP="00080F43">
            <w:pPr>
              <w:spacing w:line="240" w:lineRule="atLeast"/>
              <w:ind w:left="-110" w:right="-115"/>
              <w:jc w:val="center"/>
              <w:rPr>
                <w:rFonts w:cs="Times New Roman"/>
                <w:sz w:val="20"/>
              </w:rPr>
            </w:pPr>
          </w:p>
        </w:tc>
        <w:tc>
          <w:tcPr>
            <w:tcW w:w="637" w:type="pct"/>
            <w:shd w:val="clear" w:color="auto" w:fill="auto"/>
            <w:vAlign w:val="bottom"/>
          </w:tcPr>
          <w:p w14:paraId="3799D9D1" w14:textId="77777777" w:rsidR="0009749A" w:rsidRPr="0012708E" w:rsidRDefault="0009749A" w:rsidP="00080F43">
            <w:pPr>
              <w:spacing w:line="240" w:lineRule="atLeast"/>
              <w:ind w:left="-110" w:right="-115"/>
              <w:jc w:val="center"/>
              <w:rPr>
                <w:rFonts w:cs="Times New Roman"/>
                <w:sz w:val="20"/>
              </w:rPr>
            </w:pPr>
          </w:p>
        </w:tc>
      </w:tr>
      <w:tr w:rsidR="0009749A" w:rsidRPr="0012708E" w14:paraId="0076A720" w14:textId="77777777" w:rsidTr="0093239C">
        <w:trPr>
          <w:trHeight w:val="260"/>
          <w:tblHeader/>
        </w:trPr>
        <w:tc>
          <w:tcPr>
            <w:tcW w:w="2109" w:type="pct"/>
            <w:shd w:val="clear" w:color="auto" w:fill="auto"/>
          </w:tcPr>
          <w:p w14:paraId="2A4AEB63" w14:textId="77777777" w:rsidR="0009749A" w:rsidRPr="0012708E" w:rsidRDefault="0009749A" w:rsidP="00080F43">
            <w:pPr>
              <w:spacing w:line="240" w:lineRule="atLeast"/>
              <w:ind w:left="340" w:right="-468" w:hanging="358"/>
              <w:rPr>
                <w:rFonts w:cs="Times New Roman"/>
                <w:b/>
                <w:bCs/>
                <w:i/>
                <w:iCs/>
                <w:sz w:val="20"/>
              </w:rPr>
            </w:pPr>
          </w:p>
        </w:tc>
        <w:tc>
          <w:tcPr>
            <w:tcW w:w="586" w:type="pct"/>
            <w:shd w:val="clear" w:color="auto" w:fill="auto"/>
            <w:vAlign w:val="bottom"/>
          </w:tcPr>
          <w:p w14:paraId="17350F2E"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measured at</w:t>
            </w:r>
          </w:p>
        </w:tc>
        <w:tc>
          <w:tcPr>
            <w:tcW w:w="132" w:type="pct"/>
            <w:shd w:val="clear" w:color="auto" w:fill="auto"/>
            <w:vAlign w:val="bottom"/>
          </w:tcPr>
          <w:p w14:paraId="699425DC" w14:textId="77777777" w:rsidR="0009749A" w:rsidRPr="0012708E" w:rsidRDefault="0009749A" w:rsidP="00080F43">
            <w:pPr>
              <w:spacing w:line="240" w:lineRule="atLeast"/>
              <w:ind w:left="-110" w:right="-115"/>
              <w:jc w:val="center"/>
              <w:rPr>
                <w:rFonts w:cs="Times New Roman"/>
                <w:sz w:val="20"/>
              </w:rPr>
            </w:pPr>
          </w:p>
        </w:tc>
        <w:tc>
          <w:tcPr>
            <w:tcW w:w="604" w:type="pct"/>
            <w:shd w:val="clear" w:color="auto" w:fill="auto"/>
            <w:vAlign w:val="bottom"/>
          </w:tcPr>
          <w:p w14:paraId="737D5411"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designated at</w:t>
            </w:r>
          </w:p>
        </w:tc>
        <w:tc>
          <w:tcPr>
            <w:tcW w:w="149" w:type="pct"/>
            <w:shd w:val="clear" w:color="auto" w:fill="auto"/>
            <w:vAlign w:val="bottom"/>
          </w:tcPr>
          <w:p w14:paraId="2A0F06A4" w14:textId="77777777" w:rsidR="0009749A" w:rsidRPr="0012708E" w:rsidRDefault="0009749A" w:rsidP="00080F43">
            <w:pPr>
              <w:spacing w:line="240" w:lineRule="atLeast"/>
              <w:ind w:left="-110" w:right="-115"/>
              <w:jc w:val="center"/>
              <w:rPr>
                <w:rFonts w:cs="Times New Roman"/>
                <w:sz w:val="20"/>
              </w:rPr>
            </w:pPr>
          </w:p>
        </w:tc>
        <w:tc>
          <w:tcPr>
            <w:tcW w:w="633" w:type="pct"/>
            <w:shd w:val="clear" w:color="auto" w:fill="auto"/>
            <w:vAlign w:val="bottom"/>
          </w:tcPr>
          <w:p w14:paraId="1D7E7BCD"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measured at</w:t>
            </w:r>
          </w:p>
        </w:tc>
        <w:tc>
          <w:tcPr>
            <w:tcW w:w="149" w:type="pct"/>
            <w:shd w:val="clear" w:color="auto" w:fill="auto"/>
            <w:vAlign w:val="bottom"/>
          </w:tcPr>
          <w:p w14:paraId="1860201F" w14:textId="77777777" w:rsidR="0009749A" w:rsidRPr="0012708E" w:rsidRDefault="0009749A" w:rsidP="00080F43">
            <w:pPr>
              <w:spacing w:line="240" w:lineRule="atLeast"/>
              <w:ind w:left="-110" w:right="-115"/>
              <w:jc w:val="center"/>
              <w:rPr>
                <w:rFonts w:cs="Times New Roman"/>
                <w:sz w:val="20"/>
              </w:rPr>
            </w:pPr>
          </w:p>
        </w:tc>
        <w:tc>
          <w:tcPr>
            <w:tcW w:w="637" w:type="pct"/>
            <w:shd w:val="clear" w:color="auto" w:fill="auto"/>
            <w:vAlign w:val="bottom"/>
          </w:tcPr>
          <w:p w14:paraId="3ABD0507" w14:textId="77777777" w:rsidR="0009749A" w:rsidRPr="0012708E" w:rsidRDefault="0009749A" w:rsidP="00080F43">
            <w:pPr>
              <w:spacing w:line="240" w:lineRule="atLeast"/>
              <w:ind w:left="-110" w:right="-115"/>
              <w:jc w:val="center"/>
              <w:rPr>
                <w:rFonts w:cs="Times New Roman"/>
                <w:sz w:val="20"/>
              </w:rPr>
            </w:pPr>
          </w:p>
        </w:tc>
      </w:tr>
      <w:tr w:rsidR="0009749A" w:rsidRPr="0012708E" w14:paraId="525D3466" w14:textId="77777777" w:rsidTr="0093239C">
        <w:trPr>
          <w:trHeight w:val="260"/>
          <w:tblHeader/>
        </w:trPr>
        <w:tc>
          <w:tcPr>
            <w:tcW w:w="2109" w:type="pct"/>
            <w:shd w:val="clear" w:color="auto" w:fill="auto"/>
          </w:tcPr>
          <w:p w14:paraId="62F63856" w14:textId="77777777" w:rsidR="0009749A" w:rsidRPr="0012708E" w:rsidRDefault="0009749A" w:rsidP="00080F43">
            <w:pPr>
              <w:spacing w:line="240" w:lineRule="atLeast"/>
              <w:ind w:left="340" w:right="-468" w:hanging="358"/>
              <w:rPr>
                <w:rFonts w:cs="Times New Roman"/>
                <w:b/>
                <w:bCs/>
                <w:i/>
                <w:iCs/>
                <w:sz w:val="20"/>
              </w:rPr>
            </w:pPr>
          </w:p>
        </w:tc>
        <w:tc>
          <w:tcPr>
            <w:tcW w:w="586" w:type="pct"/>
            <w:shd w:val="clear" w:color="auto" w:fill="auto"/>
            <w:vAlign w:val="bottom"/>
          </w:tcPr>
          <w:p w14:paraId="1ADC208D"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FVOCI</w:t>
            </w:r>
          </w:p>
        </w:tc>
        <w:tc>
          <w:tcPr>
            <w:tcW w:w="132" w:type="pct"/>
            <w:shd w:val="clear" w:color="auto" w:fill="auto"/>
            <w:vAlign w:val="bottom"/>
          </w:tcPr>
          <w:p w14:paraId="09D96FFB" w14:textId="77777777" w:rsidR="0009749A" w:rsidRPr="0012708E" w:rsidRDefault="0009749A" w:rsidP="00080F43">
            <w:pPr>
              <w:spacing w:line="240" w:lineRule="atLeast"/>
              <w:ind w:left="-110" w:right="-115"/>
              <w:jc w:val="center"/>
              <w:rPr>
                <w:rFonts w:cs="Times New Roman"/>
                <w:sz w:val="20"/>
              </w:rPr>
            </w:pPr>
          </w:p>
        </w:tc>
        <w:tc>
          <w:tcPr>
            <w:tcW w:w="604" w:type="pct"/>
            <w:shd w:val="clear" w:color="auto" w:fill="auto"/>
            <w:vAlign w:val="bottom"/>
          </w:tcPr>
          <w:p w14:paraId="75A9B0D8"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FVOCI</w:t>
            </w:r>
          </w:p>
        </w:tc>
        <w:tc>
          <w:tcPr>
            <w:tcW w:w="149" w:type="pct"/>
            <w:shd w:val="clear" w:color="auto" w:fill="auto"/>
            <w:vAlign w:val="bottom"/>
          </w:tcPr>
          <w:p w14:paraId="09F2454F" w14:textId="77777777" w:rsidR="0009749A" w:rsidRPr="0012708E" w:rsidRDefault="0009749A" w:rsidP="00080F43">
            <w:pPr>
              <w:spacing w:line="240" w:lineRule="atLeast"/>
              <w:ind w:left="-110" w:right="-115"/>
              <w:jc w:val="center"/>
              <w:rPr>
                <w:rFonts w:cs="Times New Roman"/>
                <w:sz w:val="20"/>
              </w:rPr>
            </w:pPr>
          </w:p>
        </w:tc>
        <w:tc>
          <w:tcPr>
            <w:tcW w:w="633" w:type="pct"/>
            <w:shd w:val="clear" w:color="auto" w:fill="auto"/>
            <w:vAlign w:val="bottom"/>
          </w:tcPr>
          <w:p w14:paraId="2E599E79"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amortised cost</w:t>
            </w:r>
          </w:p>
        </w:tc>
        <w:tc>
          <w:tcPr>
            <w:tcW w:w="149" w:type="pct"/>
            <w:shd w:val="clear" w:color="auto" w:fill="auto"/>
            <w:vAlign w:val="bottom"/>
          </w:tcPr>
          <w:p w14:paraId="3F215954" w14:textId="77777777" w:rsidR="0009749A" w:rsidRPr="0012708E" w:rsidRDefault="0009749A" w:rsidP="00080F43">
            <w:pPr>
              <w:spacing w:line="240" w:lineRule="atLeast"/>
              <w:ind w:left="-110" w:right="-115"/>
              <w:jc w:val="center"/>
              <w:rPr>
                <w:rFonts w:cs="Times New Roman"/>
                <w:sz w:val="20"/>
              </w:rPr>
            </w:pPr>
          </w:p>
        </w:tc>
        <w:tc>
          <w:tcPr>
            <w:tcW w:w="637" w:type="pct"/>
            <w:shd w:val="clear" w:color="auto" w:fill="auto"/>
            <w:vAlign w:val="bottom"/>
          </w:tcPr>
          <w:p w14:paraId="7D6CCF64"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Total</w:t>
            </w:r>
          </w:p>
        </w:tc>
      </w:tr>
      <w:tr w:rsidR="0009749A" w:rsidRPr="0012708E" w14:paraId="2299C670" w14:textId="77777777" w:rsidTr="0093239C">
        <w:trPr>
          <w:trHeight w:val="260"/>
          <w:tblHeader/>
        </w:trPr>
        <w:tc>
          <w:tcPr>
            <w:tcW w:w="2109" w:type="pct"/>
            <w:shd w:val="clear" w:color="auto" w:fill="auto"/>
          </w:tcPr>
          <w:p w14:paraId="5CB01DAC" w14:textId="77777777" w:rsidR="0009749A" w:rsidRPr="0012708E" w:rsidRDefault="0009749A" w:rsidP="00080F43">
            <w:pPr>
              <w:spacing w:line="240" w:lineRule="atLeast"/>
              <w:ind w:left="340" w:right="-468" w:hanging="358"/>
              <w:rPr>
                <w:rFonts w:cs="Times New Roman"/>
                <w:b/>
                <w:bCs/>
                <w:i/>
                <w:iCs/>
                <w:sz w:val="20"/>
              </w:rPr>
            </w:pPr>
          </w:p>
        </w:tc>
        <w:tc>
          <w:tcPr>
            <w:tcW w:w="2891" w:type="pct"/>
            <w:gridSpan w:val="7"/>
            <w:shd w:val="clear" w:color="auto" w:fill="auto"/>
          </w:tcPr>
          <w:p w14:paraId="6B6F298C" w14:textId="77777777" w:rsidR="0009749A" w:rsidRPr="0012708E" w:rsidRDefault="0009749A" w:rsidP="00080F43">
            <w:pPr>
              <w:tabs>
                <w:tab w:val="decimal" w:pos="819"/>
              </w:tabs>
              <w:spacing w:line="240" w:lineRule="atLeast"/>
              <w:ind w:left="-108"/>
              <w:jc w:val="center"/>
              <w:rPr>
                <w:rFonts w:cs="Times New Roman"/>
                <w:sz w:val="20"/>
              </w:rPr>
            </w:pPr>
            <w:r w:rsidRPr="0012708E">
              <w:rPr>
                <w:rFonts w:cs="Times New Roman"/>
                <w:i/>
                <w:iCs/>
                <w:color w:val="000000"/>
                <w:sz w:val="20"/>
              </w:rPr>
              <w:t>(in thousand Baht)</w:t>
            </w:r>
          </w:p>
        </w:tc>
      </w:tr>
      <w:tr w:rsidR="0009749A" w:rsidRPr="0012708E" w14:paraId="2DB27603" w14:textId="77777777" w:rsidTr="0093239C">
        <w:trPr>
          <w:trHeight w:val="273"/>
        </w:trPr>
        <w:tc>
          <w:tcPr>
            <w:tcW w:w="2109" w:type="pct"/>
            <w:shd w:val="clear" w:color="auto" w:fill="auto"/>
          </w:tcPr>
          <w:p w14:paraId="005E83CB" w14:textId="77777777" w:rsidR="0009749A" w:rsidRPr="0012708E" w:rsidRDefault="0009749A" w:rsidP="00080F43">
            <w:pPr>
              <w:spacing w:line="240" w:lineRule="atLeast"/>
              <w:ind w:left="340" w:right="-468" w:hanging="358"/>
              <w:rPr>
                <w:rFonts w:cs="Times New Roman"/>
                <w:b/>
                <w:bCs/>
                <w:i/>
                <w:iCs/>
                <w:sz w:val="20"/>
              </w:rPr>
            </w:pPr>
            <w:r w:rsidRPr="0012708E">
              <w:rPr>
                <w:rFonts w:cs="Times New Roman"/>
                <w:b/>
                <w:bCs/>
                <w:i/>
                <w:iCs/>
                <w:sz w:val="20"/>
              </w:rPr>
              <w:t>Financial assets</w:t>
            </w:r>
          </w:p>
        </w:tc>
        <w:tc>
          <w:tcPr>
            <w:tcW w:w="586" w:type="pct"/>
            <w:shd w:val="clear" w:color="auto" w:fill="auto"/>
          </w:tcPr>
          <w:p w14:paraId="44F2B2B3" w14:textId="77777777" w:rsidR="0009749A" w:rsidRPr="0012708E" w:rsidRDefault="0009749A" w:rsidP="00080F43">
            <w:pPr>
              <w:tabs>
                <w:tab w:val="decimal" w:pos="997"/>
              </w:tabs>
              <w:spacing w:line="240" w:lineRule="atLeast"/>
              <w:ind w:left="-110" w:right="-20"/>
              <w:rPr>
                <w:rFonts w:cs="Times New Roman"/>
                <w:b/>
                <w:bCs/>
                <w:i/>
                <w:iCs/>
                <w:sz w:val="20"/>
              </w:rPr>
            </w:pPr>
          </w:p>
        </w:tc>
        <w:tc>
          <w:tcPr>
            <w:tcW w:w="132" w:type="pct"/>
            <w:shd w:val="clear" w:color="auto" w:fill="auto"/>
          </w:tcPr>
          <w:p w14:paraId="2DBE6076" w14:textId="77777777" w:rsidR="0009749A" w:rsidRPr="0012708E" w:rsidRDefault="0009749A" w:rsidP="00080F43">
            <w:pPr>
              <w:tabs>
                <w:tab w:val="decimal" w:pos="997"/>
              </w:tabs>
              <w:spacing w:line="240" w:lineRule="atLeast"/>
              <w:ind w:left="-110" w:right="-20"/>
              <w:rPr>
                <w:rFonts w:cs="Times New Roman"/>
                <w:b/>
                <w:bCs/>
                <w:i/>
                <w:iCs/>
                <w:sz w:val="20"/>
              </w:rPr>
            </w:pPr>
          </w:p>
        </w:tc>
        <w:tc>
          <w:tcPr>
            <w:tcW w:w="604" w:type="pct"/>
            <w:shd w:val="clear" w:color="auto" w:fill="auto"/>
          </w:tcPr>
          <w:p w14:paraId="7B875226" w14:textId="77777777" w:rsidR="0009749A" w:rsidRPr="0012708E" w:rsidRDefault="0009749A" w:rsidP="00080F43">
            <w:pPr>
              <w:tabs>
                <w:tab w:val="decimal" w:pos="997"/>
              </w:tabs>
              <w:spacing w:line="240" w:lineRule="atLeast"/>
              <w:ind w:left="-110" w:right="-20"/>
              <w:rPr>
                <w:rFonts w:cs="Times New Roman"/>
                <w:b/>
                <w:bCs/>
                <w:i/>
                <w:iCs/>
                <w:sz w:val="20"/>
              </w:rPr>
            </w:pPr>
          </w:p>
        </w:tc>
        <w:tc>
          <w:tcPr>
            <w:tcW w:w="149" w:type="pct"/>
            <w:shd w:val="clear" w:color="auto" w:fill="auto"/>
          </w:tcPr>
          <w:p w14:paraId="1167805B" w14:textId="77777777" w:rsidR="0009749A" w:rsidRPr="0012708E" w:rsidRDefault="0009749A" w:rsidP="00080F43">
            <w:pPr>
              <w:tabs>
                <w:tab w:val="decimal" w:pos="997"/>
              </w:tabs>
              <w:spacing w:line="240" w:lineRule="atLeast"/>
              <w:ind w:left="-110" w:right="-20"/>
              <w:rPr>
                <w:rFonts w:cs="Times New Roman"/>
                <w:b/>
                <w:bCs/>
                <w:i/>
                <w:iCs/>
                <w:sz w:val="20"/>
              </w:rPr>
            </w:pPr>
          </w:p>
        </w:tc>
        <w:tc>
          <w:tcPr>
            <w:tcW w:w="633" w:type="pct"/>
            <w:shd w:val="clear" w:color="auto" w:fill="auto"/>
          </w:tcPr>
          <w:p w14:paraId="4AB3E2F9" w14:textId="77777777" w:rsidR="0009749A" w:rsidRPr="0012708E" w:rsidRDefault="0009749A" w:rsidP="00080F43">
            <w:pPr>
              <w:tabs>
                <w:tab w:val="decimal" w:pos="997"/>
              </w:tabs>
              <w:spacing w:line="240" w:lineRule="atLeast"/>
              <w:ind w:left="-110" w:right="-20"/>
              <w:rPr>
                <w:rFonts w:cs="Times New Roman"/>
                <w:b/>
                <w:bCs/>
                <w:i/>
                <w:iCs/>
                <w:sz w:val="20"/>
              </w:rPr>
            </w:pPr>
          </w:p>
        </w:tc>
        <w:tc>
          <w:tcPr>
            <w:tcW w:w="149" w:type="pct"/>
            <w:shd w:val="clear" w:color="auto" w:fill="auto"/>
          </w:tcPr>
          <w:p w14:paraId="721741F8" w14:textId="77777777" w:rsidR="0009749A" w:rsidRPr="0012708E" w:rsidRDefault="0009749A" w:rsidP="00080F43">
            <w:pPr>
              <w:tabs>
                <w:tab w:val="decimal" w:pos="997"/>
              </w:tabs>
              <w:spacing w:line="240" w:lineRule="atLeast"/>
              <w:ind w:left="-110" w:right="-20"/>
              <w:rPr>
                <w:rFonts w:cs="Times New Roman"/>
                <w:b/>
                <w:bCs/>
                <w:i/>
                <w:iCs/>
                <w:sz w:val="20"/>
              </w:rPr>
            </w:pPr>
          </w:p>
        </w:tc>
        <w:tc>
          <w:tcPr>
            <w:tcW w:w="637" w:type="pct"/>
            <w:shd w:val="clear" w:color="auto" w:fill="auto"/>
            <w:vAlign w:val="bottom"/>
          </w:tcPr>
          <w:p w14:paraId="014ACD4B" w14:textId="77777777" w:rsidR="0009749A" w:rsidRPr="0012708E" w:rsidRDefault="0009749A" w:rsidP="00080F43">
            <w:pPr>
              <w:tabs>
                <w:tab w:val="decimal" w:pos="997"/>
              </w:tabs>
              <w:spacing w:line="240" w:lineRule="atLeast"/>
              <w:ind w:left="-110" w:right="-20"/>
              <w:rPr>
                <w:rFonts w:cs="Times New Roman"/>
                <w:b/>
                <w:bCs/>
                <w:i/>
                <w:iCs/>
                <w:sz w:val="20"/>
              </w:rPr>
            </w:pPr>
          </w:p>
        </w:tc>
      </w:tr>
      <w:tr w:rsidR="0009749A" w:rsidRPr="0012708E" w14:paraId="4DA277E3" w14:textId="77777777" w:rsidTr="0093239C">
        <w:trPr>
          <w:trHeight w:val="260"/>
        </w:trPr>
        <w:tc>
          <w:tcPr>
            <w:tcW w:w="2109" w:type="pct"/>
            <w:shd w:val="clear" w:color="auto" w:fill="auto"/>
          </w:tcPr>
          <w:p w14:paraId="32661AAC" w14:textId="77777777" w:rsidR="0009749A" w:rsidRPr="0093239C" w:rsidRDefault="0009749A" w:rsidP="00080F43">
            <w:pPr>
              <w:spacing w:line="240" w:lineRule="atLeast"/>
              <w:ind w:left="340" w:right="-468" w:hanging="358"/>
              <w:rPr>
                <w:rFonts w:cstheme="minorBidi"/>
                <w:sz w:val="20"/>
                <w:szCs w:val="25"/>
                <w:lang w:val="en-US" w:bidi="th-TH"/>
              </w:rPr>
            </w:pPr>
            <w:r w:rsidRPr="0012708E">
              <w:rPr>
                <w:rFonts w:cs="Times New Roman"/>
                <w:sz w:val="20"/>
              </w:rPr>
              <w:t xml:space="preserve">Cash </w:t>
            </w:r>
          </w:p>
        </w:tc>
        <w:tc>
          <w:tcPr>
            <w:tcW w:w="586" w:type="pct"/>
            <w:shd w:val="clear" w:color="auto" w:fill="auto"/>
          </w:tcPr>
          <w:p w14:paraId="121A05B3"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0B59719E"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01688478"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21AEA50F"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43FEE7C9"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504,097</w:t>
            </w:r>
          </w:p>
        </w:tc>
        <w:tc>
          <w:tcPr>
            <w:tcW w:w="149" w:type="pct"/>
            <w:shd w:val="clear" w:color="auto" w:fill="auto"/>
          </w:tcPr>
          <w:p w14:paraId="250EE19D"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46F20479"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504,097</w:t>
            </w:r>
          </w:p>
        </w:tc>
      </w:tr>
      <w:tr w:rsidR="0009749A" w:rsidRPr="0012708E" w14:paraId="37630EC9" w14:textId="77777777" w:rsidTr="0093239C">
        <w:trPr>
          <w:trHeight w:val="260"/>
        </w:trPr>
        <w:tc>
          <w:tcPr>
            <w:tcW w:w="2109" w:type="pct"/>
            <w:shd w:val="clear" w:color="auto" w:fill="auto"/>
          </w:tcPr>
          <w:p w14:paraId="6CDE28D0"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 xml:space="preserve">Interbank and money market items, net </w:t>
            </w:r>
          </w:p>
        </w:tc>
        <w:tc>
          <w:tcPr>
            <w:tcW w:w="586" w:type="pct"/>
            <w:shd w:val="clear" w:color="auto" w:fill="auto"/>
          </w:tcPr>
          <w:p w14:paraId="21D09C3D"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5B06A08F"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284A63F8"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48E9E8A6"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508F140D"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19,184,537</w:t>
            </w:r>
          </w:p>
        </w:tc>
        <w:tc>
          <w:tcPr>
            <w:tcW w:w="149" w:type="pct"/>
            <w:shd w:val="clear" w:color="auto" w:fill="auto"/>
          </w:tcPr>
          <w:p w14:paraId="1C011835"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710A68CA"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19,184,537</w:t>
            </w:r>
          </w:p>
        </w:tc>
      </w:tr>
      <w:tr w:rsidR="0009749A" w:rsidRPr="0012708E" w14:paraId="01C234A3" w14:textId="77777777" w:rsidTr="0093239C">
        <w:trPr>
          <w:trHeight w:val="260"/>
        </w:trPr>
        <w:tc>
          <w:tcPr>
            <w:tcW w:w="2109" w:type="pct"/>
            <w:shd w:val="clear" w:color="auto" w:fill="auto"/>
          </w:tcPr>
          <w:p w14:paraId="6E3B032B"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 xml:space="preserve">Investments, net </w:t>
            </w:r>
          </w:p>
        </w:tc>
        <w:tc>
          <w:tcPr>
            <w:tcW w:w="586" w:type="pct"/>
            <w:shd w:val="clear" w:color="auto" w:fill="auto"/>
            <w:vAlign w:val="bottom"/>
          </w:tcPr>
          <w:p w14:paraId="68F573C4"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132" w:type="pct"/>
            <w:shd w:val="clear" w:color="auto" w:fill="auto"/>
          </w:tcPr>
          <w:p w14:paraId="2B671CD1"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vAlign w:val="bottom"/>
          </w:tcPr>
          <w:p w14:paraId="2DC94602"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149" w:type="pct"/>
            <w:shd w:val="clear" w:color="auto" w:fill="auto"/>
          </w:tcPr>
          <w:p w14:paraId="1D8F8A87"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vAlign w:val="bottom"/>
          </w:tcPr>
          <w:p w14:paraId="26C221AE"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149" w:type="pct"/>
            <w:shd w:val="clear" w:color="auto" w:fill="auto"/>
          </w:tcPr>
          <w:p w14:paraId="0092D260"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vAlign w:val="bottom"/>
          </w:tcPr>
          <w:p w14:paraId="1B9D6F44" w14:textId="77777777" w:rsidR="0009749A" w:rsidRPr="00D7789A" w:rsidRDefault="0009749A" w:rsidP="00080F43">
            <w:pPr>
              <w:tabs>
                <w:tab w:val="decimal" w:pos="997"/>
              </w:tabs>
              <w:spacing w:line="240" w:lineRule="atLeast"/>
              <w:ind w:left="-110" w:right="-20"/>
              <w:rPr>
                <w:rFonts w:cs="Times New Roman"/>
                <w:color w:val="000000"/>
                <w:sz w:val="20"/>
              </w:rPr>
            </w:pPr>
          </w:p>
        </w:tc>
      </w:tr>
      <w:tr w:rsidR="0009749A" w:rsidRPr="0012708E" w14:paraId="4FE8F2EA" w14:textId="77777777" w:rsidTr="0093239C">
        <w:trPr>
          <w:trHeight w:val="260"/>
        </w:trPr>
        <w:tc>
          <w:tcPr>
            <w:tcW w:w="2109" w:type="pct"/>
            <w:shd w:val="clear" w:color="auto" w:fill="auto"/>
          </w:tcPr>
          <w:p w14:paraId="126A0149" w14:textId="77777777" w:rsidR="0009749A" w:rsidRPr="0012708E" w:rsidRDefault="0009749A" w:rsidP="00080F43">
            <w:pPr>
              <w:spacing w:line="240" w:lineRule="atLeast"/>
              <w:ind w:left="166" w:right="-110" w:hanging="10"/>
              <w:rPr>
                <w:rFonts w:cs="Times New Roman"/>
                <w:sz w:val="20"/>
              </w:rPr>
            </w:pPr>
            <w:r w:rsidRPr="0012708E">
              <w:rPr>
                <w:rFonts w:cs="Times New Roman"/>
                <w:sz w:val="20"/>
              </w:rPr>
              <w:t>Government and state enterprise securities</w:t>
            </w:r>
          </w:p>
        </w:tc>
        <w:tc>
          <w:tcPr>
            <w:tcW w:w="586" w:type="pct"/>
            <w:shd w:val="clear" w:color="auto" w:fill="auto"/>
          </w:tcPr>
          <w:p w14:paraId="07C001DD"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2,920,309</w:t>
            </w:r>
          </w:p>
        </w:tc>
        <w:tc>
          <w:tcPr>
            <w:tcW w:w="132" w:type="pct"/>
            <w:shd w:val="clear" w:color="auto" w:fill="auto"/>
          </w:tcPr>
          <w:p w14:paraId="6C142DD2"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5D2ED220"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68400F62"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7C9B02CE"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61C7A1BA"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42945761"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2,920,309</w:t>
            </w:r>
          </w:p>
        </w:tc>
      </w:tr>
      <w:tr w:rsidR="0009749A" w:rsidRPr="0012708E" w14:paraId="1BF891D0" w14:textId="77777777" w:rsidTr="0093239C">
        <w:trPr>
          <w:trHeight w:val="260"/>
        </w:trPr>
        <w:tc>
          <w:tcPr>
            <w:tcW w:w="2109" w:type="pct"/>
            <w:shd w:val="clear" w:color="auto" w:fill="auto"/>
          </w:tcPr>
          <w:p w14:paraId="36BBCA35" w14:textId="77777777" w:rsidR="0009749A" w:rsidRPr="0012708E" w:rsidRDefault="0009749A" w:rsidP="00080F43">
            <w:pPr>
              <w:spacing w:line="240" w:lineRule="atLeast"/>
              <w:ind w:left="166" w:right="-110" w:hanging="10"/>
              <w:rPr>
                <w:rFonts w:cs="Times New Roman"/>
                <w:sz w:val="20"/>
              </w:rPr>
            </w:pPr>
            <w:r w:rsidRPr="0012708E">
              <w:rPr>
                <w:rFonts w:cs="Times New Roman"/>
                <w:sz w:val="20"/>
              </w:rPr>
              <w:t xml:space="preserve">Domestic non-marketable equity </w:t>
            </w:r>
            <w:r>
              <w:rPr>
                <w:rFonts w:cs="Times New Roman"/>
                <w:sz w:val="20"/>
              </w:rPr>
              <w:t>instruments</w:t>
            </w:r>
          </w:p>
        </w:tc>
        <w:tc>
          <w:tcPr>
            <w:tcW w:w="586" w:type="pct"/>
            <w:shd w:val="clear" w:color="auto" w:fill="auto"/>
          </w:tcPr>
          <w:p w14:paraId="5D492CDE"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5B4B23C7"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6CA86F0B"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2,441</w:t>
            </w:r>
          </w:p>
        </w:tc>
        <w:tc>
          <w:tcPr>
            <w:tcW w:w="149" w:type="pct"/>
            <w:shd w:val="clear" w:color="auto" w:fill="auto"/>
          </w:tcPr>
          <w:p w14:paraId="14B8EC77"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15544143"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5C586B60"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471C1904"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2,441</w:t>
            </w:r>
          </w:p>
        </w:tc>
      </w:tr>
      <w:tr w:rsidR="0009749A" w:rsidRPr="0012708E" w14:paraId="7B3529E0" w14:textId="77777777" w:rsidTr="0093239C">
        <w:trPr>
          <w:trHeight w:val="273"/>
        </w:trPr>
        <w:tc>
          <w:tcPr>
            <w:tcW w:w="2109" w:type="pct"/>
            <w:shd w:val="clear" w:color="auto" w:fill="auto"/>
          </w:tcPr>
          <w:p w14:paraId="29FE867F"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Loans to customers and accrued interest</w:t>
            </w:r>
          </w:p>
        </w:tc>
        <w:tc>
          <w:tcPr>
            <w:tcW w:w="586" w:type="pct"/>
            <w:shd w:val="clear" w:color="auto" w:fill="auto"/>
          </w:tcPr>
          <w:p w14:paraId="247A76E0"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132" w:type="pct"/>
            <w:shd w:val="clear" w:color="auto" w:fill="auto"/>
          </w:tcPr>
          <w:p w14:paraId="092F46D2"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75BC98CA"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149" w:type="pct"/>
            <w:shd w:val="clear" w:color="auto" w:fill="auto"/>
          </w:tcPr>
          <w:p w14:paraId="5F3E678E"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78179B42"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149" w:type="pct"/>
            <w:shd w:val="clear" w:color="auto" w:fill="auto"/>
          </w:tcPr>
          <w:p w14:paraId="3CAC29AA"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33C72DCF" w14:textId="77777777" w:rsidR="0009749A" w:rsidRPr="00D7789A" w:rsidRDefault="0009749A" w:rsidP="00080F43">
            <w:pPr>
              <w:tabs>
                <w:tab w:val="decimal" w:pos="997"/>
              </w:tabs>
              <w:spacing w:line="240" w:lineRule="atLeast"/>
              <w:ind w:left="-110" w:right="-20"/>
              <w:rPr>
                <w:rFonts w:cs="Times New Roman"/>
                <w:color w:val="000000"/>
                <w:sz w:val="20"/>
              </w:rPr>
            </w:pPr>
          </w:p>
        </w:tc>
      </w:tr>
      <w:tr w:rsidR="0009749A" w:rsidRPr="0012708E" w14:paraId="6C1858A0" w14:textId="77777777" w:rsidTr="0093239C">
        <w:trPr>
          <w:trHeight w:val="260"/>
        </w:trPr>
        <w:tc>
          <w:tcPr>
            <w:tcW w:w="2109" w:type="pct"/>
            <w:shd w:val="clear" w:color="auto" w:fill="auto"/>
          </w:tcPr>
          <w:p w14:paraId="419461BF"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 xml:space="preserve">   receivables, net   </w:t>
            </w:r>
          </w:p>
        </w:tc>
        <w:tc>
          <w:tcPr>
            <w:tcW w:w="586" w:type="pct"/>
            <w:shd w:val="clear" w:color="auto" w:fill="auto"/>
          </w:tcPr>
          <w:p w14:paraId="7476C176"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0AE8CD59"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201A7E04"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33611926"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2F0E9B66"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117,456,900</w:t>
            </w:r>
          </w:p>
        </w:tc>
        <w:tc>
          <w:tcPr>
            <w:tcW w:w="149" w:type="pct"/>
            <w:shd w:val="clear" w:color="auto" w:fill="auto"/>
          </w:tcPr>
          <w:p w14:paraId="5E6C74AA"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01C48B15"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117,456,900</w:t>
            </w:r>
          </w:p>
        </w:tc>
      </w:tr>
      <w:tr w:rsidR="0009749A" w:rsidRPr="0012708E" w14:paraId="703206F0" w14:textId="77777777" w:rsidTr="0093239C">
        <w:trPr>
          <w:trHeight w:val="260"/>
        </w:trPr>
        <w:tc>
          <w:tcPr>
            <w:tcW w:w="2109" w:type="pct"/>
            <w:shd w:val="clear" w:color="auto" w:fill="auto"/>
          </w:tcPr>
          <w:p w14:paraId="7D0CF493"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Other financial assets, net</w:t>
            </w:r>
          </w:p>
        </w:tc>
        <w:tc>
          <w:tcPr>
            <w:tcW w:w="586" w:type="pct"/>
            <w:tcBorders>
              <w:bottom w:val="single" w:sz="4" w:space="0" w:color="auto"/>
            </w:tcBorders>
            <w:shd w:val="clear" w:color="auto" w:fill="auto"/>
          </w:tcPr>
          <w:p w14:paraId="750FA54F"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7445B5EA"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3160D9B4"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6B8CA66E"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3" w:type="pct"/>
            <w:tcBorders>
              <w:bottom w:val="single" w:sz="4" w:space="0" w:color="auto"/>
            </w:tcBorders>
            <w:shd w:val="clear" w:color="auto" w:fill="auto"/>
          </w:tcPr>
          <w:p w14:paraId="0DD9B436"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545,019</w:t>
            </w:r>
          </w:p>
        </w:tc>
        <w:tc>
          <w:tcPr>
            <w:tcW w:w="149" w:type="pct"/>
            <w:shd w:val="clear" w:color="auto" w:fill="auto"/>
          </w:tcPr>
          <w:p w14:paraId="73E344F8" w14:textId="77777777" w:rsidR="0009749A" w:rsidRPr="00D7789A" w:rsidRDefault="0009749A" w:rsidP="00080F43">
            <w:pPr>
              <w:tabs>
                <w:tab w:val="decimal" w:pos="997"/>
              </w:tabs>
              <w:spacing w:line="240" w:lineRule="atLeast"/>
              <w:ind w:left="-110" w:right="-20"/>
              <w:rPr>
                <w:rFonts w:cs="Times New Roman"/>
                <w:color w:val="000000"/>
                <w:sz w:val="20"/>
              </w:rPr>
            </w:pPr>
          </w:p>
        </w:tc>
        <w:tc>
          <w:tcPr>
            <w:tcW w:w="637" w:type="pct"/>
            <w:tcBorders>
              <w:bottom w:val="single" w:sz="4" w:space="0" w:color="auto"/>
            </w:tcBorders>
            <w:shd w:val="clear" w:color="auto" w:fill="auto"/>
          </w:tcPr>
          <w:p w14:paraId="70D9D7A0" w14:textId="77777777" w:rsidR="0009749A" w:rsidRPr="00D7789A" w:rsidRDefault="0009749A" w:rsidP="00080F43">
            <w:pPr>
              <w:tabs>
                <w:tab w:val="decimal" w:pos="997"/>
              </w:tabs>
              <w:spacing w:line="240" w:lineRule="atLeast"/>
              <w:ind w:left="-110" w:right="-20"/>
              <w:rPr>
                <w:rFonts w:cs="Times New Roman"/>
                <w:color w:val="000000"/>
                <w:sz w:val="20"/>
              </w:rPr>
            </w:pPr>
            <w:r w:rsidRPr="00EC65EE">
              <w:rPr>
                <w:rFonts w:cs="Times New Roman"/>
                <w:color w:val="000000"/>
                <w:sz w:val="20"/>
              </w:rPr>
              <w:t>545,019</w:t>
            </w:r>
          </w:p>
        </w:tc>
      </w:tr>
      <w:tr w:rsidR="0009749A" w:rsidRPr="0012708E" w14:paraId="4F6BD622" w14:textId="77777777" w:rsidTr="0093239C">
        <w:trPr>
          <w:trHeight w:val="260"/>
        </w:trPr>
        <w:tc>
          <w:tcPr>
            <w:tcW w:w="2109" w:type="pct"/>
            <w:shd w:val="clear" w:color="auto" w:fill="auto"/>
          </w:tcPr>
          <w:p w14:paraId="4A412218" w14:textId="77777777" w:rsidR="0009749A" w:rsidRPr="0012708E" w:rsidRDefault="0009749A" w:rsidP="00080F43">
            <w:pPr>
              <w:spacing w:line="240" w:lineRule="atLeast"/>
              <w:ind w:left="340" w:right="-110" w:hanging="358"/>
              <w:rPr>
                <w:rFonts w:cs="Times New Roman"/>
                <w:b/>
                <w:bCs/>
                <w:sz w:val="20"/>
              </w:rPr>
            </w:pPr>
            <w:r w:rsidRPr="0012708E">
              <w:rPr>
                <w:rFonts w:cs="Times New Roman"/>
                <w:b/>
                <w:bCs/>
                <w:sz w:val="20"/>
              </w:rPr>
              <w:t>Total</w:t>
            </w:r>
          </w:p>
        </w:tc>
        <w:tc>
          <w:tcPr>
            <w:tcW w:w="586" w:type="pct"/>
            <w:tcBorders>
              <w:top w:val="single" w:sz="4" w:space="0" w:color="auto"/>
              <w:bottom w:val="double" w:sz="4" w:space="0" w:color="auto"/>
            </w:tcBorders>
            <w:shd w:val="clear" w:color="auto" w:fill="auto"/>
          </w:tcPr>
          <w:p w14:paraId="3FC5C4C4" w14:textId="77777777" w:rsidR="0009749A" w:rsidRPr="00D7789A" w:rsidRDefault="0009749A" w:rsidP="00080F43">
            <w:pPr>
              <w:tabs>
                <w:tab w:val="decimal" w:pos="997"/>
              </w:tabs>
              <w:spacing w:line="240" w:lineRule="atLeast"/>
              <w:ind w:left="-110" w:right="-20"/>
              <w:rPr>
                <w:rFonts w:cs="Times New Roman"/>
                <w:b/>
                <w:bCs/>
                <w:color w:val="000000"/>
                <w:sz w:val="20"/>
              </w:rPr>
            </w:pPr>
            <w:r w:rsidRPr="00EC65EE">
              <w:rPr>
                <w:rFonts w:cs="Times New Roman"/>
                <w:b/>
                <w:bCs/>
                <w:color w:val="000000"/>
                <w:sz w:val="20"/>
              </w:rPr>
              <w:t>2,920,309</w:t>
            </w:r>
          </w:p>
        </w:tc>
        <w:tc>
          <w:tcPr>
            <w:tcW w:w="132" w:type="pct"/>
            <w:shd w:val="clear" w:color="auto" w:fill="auto"/>
          </w:tcPr>
          <w:p w14:paraId="211A6913" w14:textId="77777777" w:rsidR="0009749A" w:rsidRPr="00D7789A" w:rsidRDefault="0009749A" w:rsidP="00080F43">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0D3DB787" w14:textId="77777777" w:rsidR="0009749A" w:rsidRPr="00D7789A" w:rsidRDefault="0009749A" w:rsidP="00080F43">
            <w:pPr>
              <w:tabs>
                <w:tab w:val="decimal" w:pos="997"/>
              </w:tabs>
              <w:spacing w:line="240" w:lineRule="atLeast"/>
              <w:ind w:left="-110" w:right="-20"/>
              <w:rPr>
                <w:rFonts w:cs="Times New Roman"/>
                <w:b/>
                <w:bCs/>
                <w:color w:val="000000"/>
                <w:sz w:val="20"/>
              </w:rPr>
            </w:pPr>
            <w:r w:rsidRPr="00EC65EE">
              <w:rPr>
                <w:rFonts w:cs="Times New Roman"/>
                <w:b/>
                <w:bCs/>
                <w:color w:val="000000"/>
                <w:sz w:val="20"/>
              </w:rPr>
              <w:t>2,441</w:t>
            </w:r>
          </w:p>
        </w:tc>
        <w:tc>
          <w:tcPr>
            <w:tcW w:w="149" w:type="pct"/>
            <w:shd w:val="clear" w:color="auto" w:fill="auto"/>
          </w:tcPr>
          <w:p w14:paraId="13B65D4F" w14:textId="77777777" w:rsidR="0009749A" w:rsidRPr="00D7789A" w:rsidRDefault="0009749A" w:rsidP="00080F43">
            <w:pPr>
              <w:tabs>
                <w:tab w:val="decimal" w:pos="997"/>
              </w:tabs>
              <w:spacing w:line="240" w:lineRule="atLeast"/>
              <w:ind w:left="-110" w:right="-20"/>
              <w:rPr>
                <w:rFonts w:cs="Times New Roman"/>
                <w:b/>
                <w:bCs/>
                <w:color w:val="000000"/>
                <w:sz w:val="20"/>
              </w:rPr>
            </w:pPr>
          </w:p>
        </w:tc>
        <w:tc>
          <w:tcPr>
            <w:tcW w:w="633" w:type="pct"/>
            <w:tcBorders>
              <w:top w:val="single" w:sz="4" w:space="0" w:color="auto"/>
              <w:bottom w:val="double" w:sz="4" w:space="0" w:color="auto"/>
            </w:tcBorders>
            <w:shd w:val="clear" w:color="auto" w:fill="auto"/>
          </w:tcPr>
          <w:p w14:paraId="56265A11" w14:textId="77777777" w:rsidR="0009749A" w:rsidRPr="00D7789A" w:rsidRDefault="0009749A" w:rsidP="00080F43">
            <w:pPr>
              <w:tabs>
                <w:tab w:val="decimal" w:pos="997"/>
              </w:tabs>
              <w:spacing w:line="240" w:lineRule="atLeast"/>
              <w:ind w:left="-110" w:right="-20"/>
              <w:rPr>
                <w:rFonts w:cs="Times New Roman"/>
                <w:b/>
                <w:bCs/>
                <w:color w:val="000000"/>
                <w:sz w:val="20"/>
              </w:rPr>
            </w:pPr>
            <w:r w:rsidRPr="00EC65EE">
              <w:rPr>
                <w:rFonts w:cs="Times New Roman"/>
                <w:b/>
                <w:bCs/>
                <w:color w:val="000000"/>
                <w:sz w:val="20"/>
              </w:rPr>
              <w:t>137,690,553</w:t>
            </w:r>
          </w:p>
        </w:tc>
        <w:tc>
          <w:tcPr>
            <w:tcW w:w="149" w:type="pct"/>
            <w:shd w:val="clear" w:color="auto" w:fill="auto"/>
          </w:tcPr>
          <w:p w14:paraId="185A2B20" w14:textId="77777777" w:rsidR="0009749A" w:rsidRPr="00D7789A" w:rsidRDefault="0009749A" w:rsidP="00080F43">
            <w:pPr>
              <w:tabs>
                <w:tab w:val="decimal" w:pos="997"/>
              </w:tabs>
              <w:spacing w:line="240" w:lineRule="atLeast"/>
              <w:ind w:left="-110" w:right="-20"/>
              <w:rPr>
                <w:rFonts w:cs="Times New Roman"/>
                <w:b/>
                <w:bCs/>
                <w:color w:val="000000"/>
                <w:sz w:val="20"/>
              </w:rPr>
            </w:pPr>
          </w:p>
        </w:tc>
        <w:tc>
          <w:tcPr>
            <w:tcW w:w="637" w:type="pct"/>
            <w:tcBorders>
              <w:top w:val="single" w:sz="4" w:space="0" w:color="auto"/>
              <w:bottom w:val="double" w:sz="4" w:space="0" w:color="auto"/>
            </w:tcBorders>
            <w:shd w:val="clear" w:color="auto" w:fill="auto"/>
          </w:tcPr>
          <w:p w14:paraId="56352225" w14:textId="77777777" w:rsidR="0009749A" w:rsidRPr="00D7789A" w:rsidRDefault="0009749A" w:rsidP="00080F43">
            <w:pPr>
              <w:tabs>
                <w:tab w:val="decimal" w:pos="997"/>
              </w:tabs>
              <w:spacing w:line="240" w:lineRule="atLeast"/>
              <w:ind w:left="-110" w:right="-20"/>
              <w:rPr>
                <w:rFonts w:cs="Times New Roman"/>
                <w:b/>
                <w:bCs/>
                <w:color w:val="000000"/>
                <w:sz w:val="20"/>
              </w:rPr>
            </w:pPr>
            <w:r w:rsidRPr="00EC65EE">
              <w:rPr>
                <w:rFonts w:cs="Times New Roman"/>
                <w:b/>
                <w:bCs/>
                <w:color w:val="000000"/>
                <w:sz w:val="20"/>
              </w:rPr>
              <w:t>140,613,303</w:t>
            </w:r>
          </w:p>
        </w:tc>
      </w:tr>
      <w:tr w:rsidR="0009749A" w:rsidRPr="0012708E" w14:paraId="546D9824" w14:textId="77777777" w:rsidTr="0093239C">
        <w:trPr>
          <w:trHeight w:val="260"/>
        </w:trPr>
        <w:tc>
          <w:tcPr>
            <w:tcW w:w="2109" w:type="pct"/>
            <w:shd w:val="clear" w:color="auto" w:fill="auto"/>
          </w:tcPr>
          <w:p w14:paraId="7702B761" w14:textId="77777777" w:rsidR="0009749A" w:rsidRPr="0012708E" w:rsidRDefault="0009749A" w:rsidP="00080F43">
            <w:pPr>
              <w:ind w:left="340" w:right="-110" w:hanging="358"/>
              <w:rPr>
                <w:rFonts w:cs="Times New Roman"/>
                <w:sz w:val="20"/>
              </w:rPr>
            </w:pPr>
          </w:p>
        </w:tc>
        <w:tc>
          <w:tcPr>
            <w:tcW w:w="586" w:type="pct"/>
            <w:tcBorders>
              <w:top w:val="double" w:sz="4" w:space="0" w:color="auto"/>
            </w:tcBorders>
            <w:shd w:val="clear" w:color="auto" w:fill="auto"/>
          </w:tcPr>
          <w:p w14:paraId="3E420D0F" w14:textId="77777777" w:rsidR="0009749A" w:rsidRPr="0012708E" w:rsidRDefault="0009749A" w:rsidP="00080F43">
            <w:pPr>
              <w:tabs>
                <w:tab w:val="decimal" w:pos="997"/>
              </w:tabs>
              <w:ind w:left="-110" w:right="-20"/>
              <w:rPr>
                <w:rFonts w:cs="Times New Roman"/>
                <w:sz w:val="20"/>
              </w:rPr>
            </w:pPr>
          </w:p>
        </w:tc>
        <w:tc>
          <w:tcPr>
            <w:tcW w:w="132" w:type="pct"/>
            <w:shd w:val="clear" w:color="auto" w:fill="auto"/>
          </w:tcPr>
          <w:p w14:paraId="06FBC601" w14:textId="77777777" w:rsidR="0009749A" w:rsidRPr="0012708E" w:rsidRDefault="0009749A" w:rsidP="00080F43">
            <w:pPr>
              <w:tabs>
                <w:tab w:val="decimal" w:pos="997"/>
              </w:tabs>
              <w:ind w:left="-110" w:right="-20"/>
              <w:rPr>
                <w:rFonts w:cs="Times New Roman"/>
                <w:sz w:val="20"/>
              </w:rPr>
            </w:pPr>
          </w:p>
        </w:tc>
        <w:tc>
          <w:tcPr>
            <w:tcW w:w="604" w:type="pct"/>
            <w:tcBorders>
              <w:top w:val="double" w:sz="4" w:space="0" w:color="auto"/>
            </w:tcBorders>
            <w:shd w:val="clear" w:color="auto" w:fill="auto"/>
          </w:tcPr>
          <w:p w14:paraId="03E7C7C5" w14:textId="77777777" w:rsidR="0009749A" w:rsidRPr="0012708E" w:rsidRDefault="0009749A" w:rsidP="00080F43">
            <w:pPr>
              <w:tabs>
                <w:tab w:val="decimal" w:pos="997"/>
              </w:tabs>
              <w:ind w:left="-110" w:right="-20"/>
              <w:rPr>
                <w:rFonts w:cs="Times New Roman"/>
                <w:sz w:val="20"/>
              </w:rPr>
            </w:pPr>
          </w:p>
        </w:tc>
        <w:tc>
          <w:tcPr>
            <w:tcW w:w="149" w:type="pct"/>
            <w:shd w:val="clear" w:color="auto" w:fill="auto"/>
          </w:tcPr>
          <w:p w14:paraId="6DE774E7" w14:textId="77777777" w:rsidR="0009749A" w:rsidRPr="0012708E" w:rsidRDefault="0009749A" w:rsidP="00080F43">
            <w:pPr>
              <w:tabs>
                <w:tab w:val="decimal" w:pos="997"/>
              </w:tabs>
              <w:ind w:left="-110" w:right="-20"/>
              <w:rPr>
                <w:rFonts w:cs="Times New Roman"/>
                <w:sz w:val="20"/>
              </w:rPr>
            </w:pPr>
          </w:p>
        </w:tc>
        <w:tc>
          <w:tcPr>
            <w:tcW w:w="633" w:type="pct"/>
            <w:tcBorders>
              <w:top w:val="double" w:sz="4" w:space="0" w:color="auto"/>
            </w:tcBorders>
            <w:shd w:val="clear" w:color="auto" w:fill="auto"/>
          </w:tcPr>
          <w:p w14:paraId="637CC5CA" w14:textId="77777777" w:rsidR="0009749A" w:rsidRPr="0012708E" w:rsidRDefault="0009749A" w:rsidP="00080F43">
            <w:pPr>
              <w:tabs>
                <w:tab w:val="decimal" w:pos="997"/>
              </w:tabs>
              <w:ind w:left="-110" w:right="-20"/>
              <w:rPr>
                <w:rFonts w:cs="Times New Roman"/>
                <w:sz w:val="20"/>
              </w:rPr>
            </w:pPr>
          </w:p>
        </w:tc>
        <w:tc>
          <w:tcPr>
            <w:tcW w:w="149" w:type="pct"/>
            <w:shd w:val="clear" w:color="auto" w:fill="auto"/>
          </w:tcPr>
          <w:p w14:paraId="44BCCA99" w14:textId="77777777" w:rsidR="0009749A" w:rsidRPr="0012708E" w:rsidRDefault="0009749A" w:rsidP="00080F43">
            <w:pPr>
              <w:tabs>
                <w:tab w:val="decimal" w:pos="997"/>
              </w:tabs>
              <w:ind w:left="-110" w:right="-20"/>
              <w:rPr>
                <w:rFonts w:cs="Times New Roman"/>
                <w:sz w:val="20"/>
              </w:rPr>
            </w:pPr>
          </w:p>
        </w:tc>
        <w:tc>
          <w:tcPr>
            <w:tcW w:w="637" w:type="pct"/>
            <w:tcBorders>
              <w:top w:val="double" w:sz="4" w:space="0" w:color="auto"/>
            </w:tcBorders>
            <w:shd w:val="clear" w:color="auto" w:fill="auto"/>
          </w:tcPr>
          <w:p w14:paraId="19B51EDC" w14:textId="77777777" w:rsidR="0009749A" w:rsidRPr="0012708E" w:rsidRDefault="0009749A" w:rsidP="00080F43">
            <w:pPr>
              <w:tabs>
                <w:tab w:val="decimal" w:pos="997"/>
              </w:tabs>
              <w:ind w:left="-110" w:right="-20"/>
              <w:rPr>
                <w:rFonts w:cs="Times New Roman"/>
                <w:sz w:val="20"/>
              </w:rPr>
            </w:pPr>
          </w:p>
        </w:tc>
      </w:tr>
      <w:tr w:rsidR="0009749A" w:rsidRPr="0012708E" w14:paraId="131AC646" w14:textId="77777777" w:rsidTr="0093239C">
        <w:trPr>
          <w:trHeight w:val="260"/>
        </w:trPr>
        <w:tc>
          <w:tcPr>
            <w:tcW w:w="2109" w:type="pct"/>
            <w:shd w:val="clear" w:color="auto" w:fill="auto"/>
          </w:tcPr>
          <w:p w14:paraId="0B727C17" w14:textId="77777777" w:rsidR="0009749A" w:rsidRPr="0012708E" w:rsidRDefault="0009749A" w:rsidP="00080F43">
            <w:pPr>
              <w:spacing w:line="240" w:lineRule="atLeast"/>
              <w:ind w:left="340" w:right="-110" w:hanging="358"/>
              <w:rPr>
                <w:rFonts w:cs="Times New Roman"/>
                <w:b/>
                <w:bCs/>
                <w:i/>
                <w:iCs/>
                <w:sz w:val="20"/>
              </w:rPr>
            </w:pPr>
            <w:r w:rsidRPr="0012708E">
              <w:rPr>
                <w:rFonts w:cs="Times New Roman"/>
                <w:b/>
                <w:bCs/>
                <w:i/>
                <w:iCs/>
                <w:sz w:val="20"/>
              </w:rPr>
              <w:t>Financial liabilities</w:t>
            </w:r>
          </w:p>
        </w:tc>
        <w:tc>
          <w:tcPr>
            <w:tcW w:w="586" w:type="pct"/>
            <w:shd w:val="clear" w:color="auto" w:fill="auto"/>
          </w:tcPr>
          <w:p w14:paraId="420F3E1F" w14:textId="77777777" w:rsidR="0009749A" w:rsidRPr="0012708E" w:rsidRDefault="0009749A" w:rsidP="00080F43">
            <w:pPr>
              <w:tabs>
                <w:tab w:val="decimal" w:pos="997"/>
              </w:tabs>
              <w:spacing w:line="240" w:lineRule="atLeast"/>
              <w:ind w:left="-110" w:right="-20"/>
              <w:rPr>
                <w:rFonts w:cs="Times New Roman"/>
                <w:sz w:val="20"/>
              </w:rPr>
            </w:pPr>
          </w:p>
        </w:tc>
        <w:tc>
          <w:tcPr>
            <w:tcW w:w="132" w:type="pct"/>
            <w:shd w:val="clear" w:color="auto" w:fill="auto"/>
          </w:tcPr>
          <w:p w14:paraId="5DCEF4D7" w14:textId="77777777" w:rsidR="0009749A" w:rsidRPr="0012708E" w:rsidRDefault="0009749A" w:rsidP="00080F43">
            <w:pPr>
              <w:tabs>
                <w:tab w:val="decimal" w:pos="997"/>
              </w:tabs>
              <w:spacing w:line="240" w:lineRule="atLeast"/>
              <w:ind w:left="-110" w:right="-20"/>
              <w:rPr>
                <w:rFonts w:cs="Times New Roman"/>
                <w:sz w:val="20"/>
              </w:rPr>
            </w:pPr>
          </w:p>
        </w:tc>
        <w:tc>
          <w:tcPr>
            <w:tcW w:w="604" w:type="pct"/>
            <w:shd w:val="clear" w:color="auto" w:fill="auto"/>
          </w:tcPr>
          <w:p w14:paraId="6793C42E" w14:textId="77777777" w:rsidR="0009749A" w:rsidRPr="0012708E" w:rsidRDefault="0009749A" w:rsidP="00080F43">
            <w:pPr>
              <w:tabs>
                <w:tab w:val="decimal" w:pos="997"/>
              </w:tabs>
              <w:spacing w:line="240" w:lineRule="atLeast"/>
              <w:ind w:left="-110" w:right="-20"/>
              <w:rPr>
                <w:rFonts w:cs="Times New Roman"/>
                <w:sz w:val="20"/>
              </w:rPr>
            </w:pPr>
          </w:p>
        </w:tc>
        <w:tc>
          <w:tcPr>
            <w:tcW w:w="149" w:type="pct"/>
            <w:shd w:val="clear" w:color="auto" w:fill="auto"/>
          </w:tcPr>
          <w:p w14:paraId="2AD9FE04" w14:textId="77777777" w:rsidR="0009749A" w:rsidRPr="0012708E" w:rsidRDefault="0009749A" w:rsidP="00080F43">
            <w:pPr>
              <w:tabs>
                <w:tab w:val="decimal" w:pos="997"/>
              </w:tabs>
              <w:spacing w:line="240" w:lineRule="atLeast"/>
              <w:ind w:left="-110" w:right="-20"/>
              <w:rPr>
                <w:rFonts w:cs="Times New Roman"/>
                <w:sz w:val="20"/>
              </w:rPr>
            </w:pPr>
          </w:p>
        </w:tc>
        <w:tc>
          <w:tcPr>
            <w:tcW w:w="633" w:type="pct"/>
            <w:shd w:val="clear" w:color="auto" w:fill="auto"/>
          </w:tcPr>
          <w:p w14:paraId="07F2A91D" w14:textId="77777777" w:rsidR="0009749A" w:rsidRPr="0012708E" w:rsidRDefault="0009749A" w:rsidP="00080F43">
            <w:pPr>
              <w:tabs>
                <w:tab w:val="decimal" w:pos="997"/>
              </w:tabs>
              <w:spacing w:line="240" w:lineRule="atLeast"/>
              <w:ind w:left="-110" w:right="-20"/>
              <w:rPr>
                <w:rFonts w:cs="Times New Roman"/>
                <w:sz w:val="20"/>
              </w:rPr>
            </w:pPr>
          </w:p>
        </w:tc>
        <w:tc>
          <w:tcPr>
            <w:tcW w:w="149" w:type="pct"/>
            <w:shd w:val="clear" w:color="auto" w:fill="auto"/>
          </w:tcPr>
          <w:p w14:paraId="034E5FDB" w14:textId="77777777" w:rsidR="0009749A" w:rsidRPr="0012708E" w:rsidRDefault="0009749A" w:rsidP="00080F43">
            <w:pPr>
              <w:tabs>
                <w:tab w:val="decimal" w:pos="997"/>
              </w:tabs>
              <w:spacing w:line="240" w:lineRule="atLeast"/>
              <w:ind w:left="-110" w:right="-20"/>
              <w:rPr>
                <w:rFonts w:cs="Times New Roman"/>
                <w:sz w:val="20"/>
              </w:rPr>
            </w:pPr>
          </w:p>
        </w:tc>
        <w:tc>
          <w:tcPr>
            <w:tcW w:w="637" w:type="pct"/>
            <w:shd w:val="clear" w:color="auto" w:fill="auto"/>
          </w:tcPr>
          <w:p w14:paraId="70C00F60" w14:textId="77777777" w:rsidR="0009749A" w:rsidRPr="0012708E" w:rsidRDefault="0009749A" w:rsidP="00080F43">
            <w:pPr>
              <w:tabs>
                <w:tab w:val="decimal" w:pos="997"/>
              </w:tabs>
              <w:spacing w:line="240" w:lineRule="atLeast"/>
              <w:ind w:left="-110" w:right="-20"/>
              <w:rPr>
                <w:rFonts w:cs="Times New Roman"/>
                <w:sz w:val="20"/>
              </w:rPr>
            </w:pPr>
          </w:p>
        </w:tc>
      </w:tr>
      <w:tr w:rsidR="0009749A" w:rsidRPr="0012708E" w14:paraId="68CBADDC" w14:textId="77777777" w:rsidTr="0093239C">
        <w:trPr>
          <w:trHeight w:val="260"/>
        </w:trPr>
        <w:tc>
          <w:tcPr>
            <w:tcW w:w="2109" w:type="pct"/>
            <w:shd w:val="clear" w:color="auto" w:fill="auto"/>
          </w:tcPr>
          <w:p w14:paraId="0535214F"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Deposits</w:t>
            </w:r>
          </w:p>
        </w:tc>
        <w:tc>
          <w:tcPr>
            <w:tcW w:w="586" w:type="pct"/>
            <w:shd w:val="clear" w:color="auto" w:fill="auto"/>
          </w:tcPr>
          <w:p w14:paraId="624B77D0"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04405589"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331E1C9F"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253CCDEA"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28B44ECB"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113,444,149</w:t>
            </w:r>
          </w:p>
        </w:tc>
        <w:tc>
          <w:tcPr>
            <w:tcW w:w="149" w:type="pct"/>
            <w:shd w:val="clear" w:color="auto" w:fill="auto"/>
          </w:tcPr>
          <w:p w14:paraId="283F91D9"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29CAEBFA"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113,444,149</w:t>
            </w:r>
          </w:p>
        </w:tc>
      </w:tr>
      <w:tr w:rsidR="0009749A" w:rsidRPr="0012708E" w14:paraId="478DB0AD" w14:textId="77777777" w:rsidTr="0093239C">
        <w:trPr>
          <w:trHeight w:val="260"/>
        </w:trPr>
        <w:tc>
          <w:tcPr>
            <w:tcW w:w="2109" w:type="pct"/>
            <w:shd w:val="clear" w:color="auto" w:fill="auto"/>
          </w:tcPr>
          <w:p w14:paraId="68D9BB2B"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Interbank and money market items</w:t>
            </w:r>
          </w:p>
        </w:tc>
        <w:tc>
          <w:tcPr>
            <w:tcW w:w="586" w:type="pct"/>
            <w:shd w:val="clear" w:color="auto" w:fill="auto"/>
          </w:tcPr>
          <w:p w14:paraId="03EE5031"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68872D08"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24D785D1" w14:textId="77777777" w:rsidR="0009749A" w:rsidRPr="008D2489" w:rsidRDefault="0009749A" w:rsidP="00080F43">
            <w:pPr>
              <w:tabs>
                <w:tab w:val="decimal" w:pos="997"/>
              </w:tabs>
              <w:spacing w:line="240" w:lineRule="atLeast"/>
              <w:ind w:left="-110" w:right="-20"/>
              <w:rPr>
                <w:color w:val="000000"/>
                <w:sz w:val="20"/>
              </w:rPr>
            </w:pPr>
            <w:r w:rsidRPr="00EC65EE">
              <w:rPr>
                <w:color w:val="000000"/>
                <w:sz w:val="20"/>
              </w:rPr>
              <w:t>-</w:t>
            </w:r>
          </w:p>
        </w:tc>
        <w:tc>
          <w:tcPr>
            <w:tcW w:w="149" w:type="pct"/>
            <w:shd w:val="clear" w:color="auto" w:fill="auto"/>
          </w:tcPr>
          <w:p w14:paraId="7B356AB4"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4B4B7C0B"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11,398,479</w:t>
            </w:r>
          </w:p>
        </w:tc>
        <w:tc>
          <w:tcPr>
            <w:tcW w:w="149" w:type="pct"/>
            <w:shd w:val="clear" w:color="auto" w:fill="auto"/>
          </w:tcPr>
          <w:p w14:paraId="29E28731"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72692A6E"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11,398,479</w:t>
            </w:r>
          </w:p>
        </w:tc>
      </w:tr>
      <w:tr w:rsidR="0009749A" w:rsidRPr="0012708E" w14:paraId="4E5C3F68" w14:textId="77777777" w:rsidTr="0093239C">
        <w:trPr>
          <w:trHeight w:val="260"/>
        </w:trPr>
        <w:tc>
          <w:tcPr>
            <w:tcW w:w="2109" w:type="pct"/>
            <w:shd w:val="clear" w:color="auto" w:fill="auto"/>
          </w:tcPr>
          <w:p w14:paraId="21BFBA49"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Liabilities payable on demand</w:t>
            </w:r>
          </w:p>
        </w:tc>
        <w:tc>
          <w:tcPr>
            <w:tcW w:w="586" w:type="pct"/>
            <w:shd w:val="clear" w:color="auto" w:fill="auto"/>
          </w:tcPr>
          <w:p w14:paraId="535A4967" w14:textId="77777777" w:rsidR="0009749A" w:rsidRPr="008D2489" w:rsidRDefault="0009749A" w:rsidP="00080F43">
            <w:pPr>
              <w:tabs>
                <w:tab w:val="decimal" w:pos="997"/>
              </w:tabs>
              <w:spacing w:line="240" w:lineRule="atLeast"/>
              <w:ind w:left="-110" w:right="-20"/>
              <w:rPr>
                <w:color w:val="000000"/>
                <w:sz w:val="20"/>
              </w:rPr>
            </w:pPr>
            <w:r w:rsidRPr="00EC65EE">
              <w:rPr>
                <w:color w:val="000000"/>
                <w:sz w:val="20"/>
              </w:rPr>
              <w:t>-</w:t>
            </w:r>
          </w:p>
        </w:tc>
        <w:tc>
          <w:tcPr>
            <w:tcW w:w="132" w:type="pct"/>
            <w:shd w:val="clear" w:color="auto" w:fill="auto"/>
          </w:tcPr>
          <w:p w14:paraId="49BEC7D0"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370456C5" w14:textId="77777777" w:rsidR="0009749A" w:rsidRPr="008D2489" w:rsidRDefault="0009749A" w:rsidP="008D2489">
            <w:pPr>
              <w:tabs>
                <w:tab w:val="decimal" w:pos="997"/>
              </w:tabs>
              <w:spacing w:line="240" w:lineRule="atLeast"/>
              <w:ind w:left="-110" w:right="-20"/>
              <w:rPr>
                <w:color w:val="000000"/>
                <w:sz w:val="20"/>
              </w:rPr>
            </w:pPr>
            <w:r w:rsidRPr="00EC65EE">
              <w:rPr>
                <w:color w:val="000000"/>
                <w:sz w:val="20"/>
              </w:rPr>
              <w:t>-</w:t>
            </w:r>
          </w:p>
        </w:tc>
        <w:tc>
          <w:tcPr>
            <w:tcW w:w="149" w:type="pct"/>
            <w:shd w:val="clear" w:color="auto" w:fill="auto"/>
          </w:tcPr>
          <w:p w14:paraId="3C81A619"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54CDE173"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72,581</w:t>
            </w:r>
          </w:p>
        </w:tc>
        <w:tc>
          <w:tcPr>
            <w:tcW w:w="149" w:type="pct"/>
            <w:shd w:val="clear" w:color="auto" w:fill="auto"/>
          </w:tcPr>
          <w:p w14:paraId="794EE6D8"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62FAE627"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72,581</w:t>
            </w:r>
          </w:p>
        </w:tc>
      </w:tr>
      <w:tr w:rsidR="0009749A" w:rsidRPr="0012708E" w14:paraId="4BE261D9" w14:textId="77777777" w:rsidTr="0093239C">
        <w:trPr>
          <w:trHeight w:val="260"/>
        </w:trPr>
        <w:tc>
          <w:tcPr>
            <w:tcW w:w="2109" w:type="pct"/>
            <w:shd w:val="clear" w:color="auto" w:fill="auto"/>
          </w:tcPr>
          <w:p w14:paraId="43F95F6F"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Debt issued and borrowings</w:t>
            </w:r>
          </w:p>
        </w:tc>
        <w:tc>
          <w:tcPr>
            <w:tcW w:w="586" w:type="pct"/>
            <w:shd w:val="clear" w:color="auto" w:fill="auto"/>
          </w:tcPr>
          <w:p w14:paraId="50CEF951" w14:textId="77777777" w:rsidR="0009749A" w:rsidRPr="008D2489" w:rsidRDefault="0009749A" w:rsidP="008D2489">
            <w:pPr>
              <w:tabs>
                <w:tab w:val="decimal" w:pos="997"/>
              </w:tabs>
              <w:spacing w:line="240" w:lineRule="atLeast"/>
              <w:ind w:left="-110" w:right="-20"/>
              <w:rPr>
                <w:color w:val="000000"/>
                <w:sz w:val="20"/>
              </w:rPr>
            </w:pPr>
            <w:r w:rsidRPr="00EC65EE">
              <w:rPr>
                <w:color w:val="000000"/>
                <w:sz w:val="20"/>
              </w:rPr>
              <w:t>-</w:t>
            </w:r>
          </w:p>
        </w:tc>
        <w:tc>
          <w:tcPr>
            <w:tcW w:w="132" w:type="pct"/>
            <w:shd w:val="clear" w:color="auto" w:fill="auto"/>
          </w:tcPr>
          <w:p w14:paraId="2F3F8A05"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04" w:type="pct"/>
            <w:shd w:val="clear" w:color="auto" w:fill="auto"/>
          </w:tcPr>
          <w:p w14:paraId="339EA361" w14:textId="77777777" w:rsidR="0009749A" w:rsidRPr="008D2489" w:rsidRDefault="0009749A" w:rsidP="008D2489">
            <w:pPr>
              <w:tabs>
                <w:tab w:val="decimal" w:pos="997"/>
              </w:tabs>
              <w:spacing w:line="240" w:lineRule="atLeast"/>
              <w:ind w:left="-110" w:right="-20"/>
              <w:rPr>
                <w:color w:val="000000"/>
                <w:sz w:val="20"/>
              </w:rPr>
            </w:pPr>
            <w:r w:rsidRPr="00EC65EE">
              <w:rPr>
                <w:color w:val="000000"/>
                <w:sz w:val="20"/>
              </w:rPr>
              <w:t>-</w:t>
            </w:r>
          </w:p>
        </w:tc>
        <w:tc>
          <w:tcPr>
            <w:tcW w:w="149" w:type="pct"/>
            <w:shd w:val="clear" w:color="auto" w:fill="auto"/>
          </w:tcPr>
          <w:p w14:paraId="67EE979A"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3" w:type="pct"/>
            <w:shd w:val="clear" w:color="auto" w:fill="auto"/>
          </w:tcPr>
          <w:p w14:paraId="473AE735"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889,930</w:t>
            </w:r>
          </w:p>
        </w:tc>
        <w:tc>
          <w:tcPr>
            <w:tcW w:w="149" w:type="pct"/>
            <w:shd w:val="clear" w:color="auto" w:fill="auto"/>
          </w:tcPr>
          <w:p w14:paraId="39C4A430"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7" w:type="pct"/>
            <w:shd w:val="clear" w:color="auto" w:fill="auto"/>
          </w:tcPr>
          <w:p w14:paraId="47DB874D"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889,930</w:t>
            </w:r>
          </w:p>
        </w:tc>
      </w:tr>
      <w:tr w:rsidR="0009749A" w:rsidRPr="0012708E" w14:paraId="242D1246" w14:textId="77777777" w:rsidTr="0093239C">
        <w:trPr>
          <w:trHeight w:val="273"/>
        </w:trPr>
        <w:tc>
          <w:tcPr>
            <w:tcW w:w="2109" w:type="pct"/>
            <w:shd w:val="clear" w:color="auto" w:fill="auto"/>
          </w:tcPr>
          <w:p w14:paraId="46D0A99C"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Other financial liabilities</w:t>
            </w:r>
          </w:p>
        </w:tc>
        <w:tc>
          <w:tcPr>
            <w:tcW w:w="586" w:type="pct"/>
            <w:tcBorders>
              <w:bottom w:val="single" w:sz="4" w:space="0" w:color="auto"/>
            </w:tcBorders>
            <w:shd w:val="clear" w:color="auto" w:fill="auto"/>
          </w:tcPr>
          <w:p w14:paraId="4E078F1A"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1309B296"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7614EBAC"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1BA214C1"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3" w:type="pct"/>
            <w:tcBorders>
              <w:bottom w:val="single" w:sz="4" w:space="0" w:color="auto"/>
            </w:tcBorders>
            <w:shd w:val="clear" w:color="auto" w:fill="auto"/>
          </w:tcPr>
          <w:p w14:paraId="3402FFEA"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1,544,191</w:t>
            </w:r>
          </w:p>
        </w:tc>
        <w:tc>
          <w:tcPr>
            <w:tcW w:w="149" w:type="pct"/>
            <w:shd w:val="clear" w:color="auto" w:fill="auto"/>
          </w:tcPr>
          <w:p w14:paraId="722078A4" w14:textId="77777777" w:rsidR="0009749A" w:rsidRPr="00CB5CE5" w:rsidRDefault="0009749A" w:rsidP="00080F43">
            <w:pPr>
              <w:tabs>
                <w:tab w:val="decimal" w:pos="997"/>
              </w:tabs>
              <w:spacing w:line="240" w:lineRule="atLeast"/>
              <w:ind w:left="-110" w:right="-20"/>
              <w:rPr>
                <w:rFonts w:cs="Times New Roman"/>
                <w:color w:val="000000"/>
                <w:sz w:val="20"/>
              </w:rPr>
            </w:pPr>
          </w:p>
        </w:tc>
        <w:tc>
          <w:tcPr>
            <w:tcW w:w="637" w:type="pct"/>
            <w:tcBorders>
              <w:bottom w:val="single" w:sz="4" w:space="0" w:color="auto"/>
            </w:tcBorders>
            <w:shd w:val="clear" w:color="auto" w:fill="auto"/>
          </w:tcPr>
          <w:p w14:paraId="62C1141A" w14:textId="77777777" w:rsidR="0009749A" w:rsidRPr="00CB5CE5" w:rsidRDefault="0009749A" w:rsidP="00080F43">
            <w:pPr>
              <w:tabs>
                <w:tab w:val="decimal" w:pos="997"/>
              </w:tabs>
              <w:spacing w:line="240" w:lineRule="atLeast"/>
              <w:ind w:left="-110" w:right="-20"/>
              <w:rPr>
                <w:rFonts w:cs="Times New Roman"/>
                <w:color w:val="000000"/>
                <w:sz w:val="20"/>
              </w:rPr>
            </w:pPr>
            <w:r w:rsidRPr="00EC65EE">
              <w:rPr>
                <w:color w:val="000000"/>
                <w:sz w:val="20"/>
              </w:rPr>
              <w:t>1,544,191</w:t>
            </w:r>
          </w:p>
        </w:tc>
      </w:tr>
      <w:tr w:rsidR="0009749A" w:rsidRPr="0012708E" w14:paraId="2314E3B7" w14:textId="77777777" w:rsidTr="0093239C">
        <w:trPr>
          <w:trHeight w:val="260"/>
        </w:trPr>
        <w:tc>
          <w:tcPr>
            <w:tcW w:w="2109" w:type="pct"/>
            <w:shd w:val="clear" w:color="auto" w:fill="auto"/>
          </w:tcPr>
          <w:p w14:paraId="7022BF53" w14:textId="77777777" w:rsidR="0009749A" w:rsidRPr="0012708E" w:rsidRDefault="0009749A" w:rsidP="00080F43">
            <w:pPr>
              <w:spacing w:line="240" w:lineRule="atLeast"/>
              <w:ind w:left="340" w:right="-110" w:hanging="358"/>
              <w:rPr>
                <w:rFonts w:cs="Times New Roman"/>
                <w:b/>
                <w:bCs/>
                <w:sz w:val="20"/>
              </w:rPr>
            </w:pPr>
            <w:r w:rsidRPr="0012708E">
              <w:rPr>
                <w:rFonts w:cs="Times New Roman"/>
                <w:b/>
                <w:bCs/>
                <w:sz w:val="20"/>
              </w:rPr>
              <w:t>Total</w:t>
            </w:r>
          </w:p>
        </w:tc>
        <w:tc>
          <w:tcPr>
            <w:tcW w:w="586" w:type="pct"/>
            <w:tcBorders>
              <w:top w:val="single" w:sz="4" w:space="0" w:color="auto"/>
              <w:bottom w:val="double" w:sz="4" w:space="0" w:color="auto"/>
            </w:tcBorders>
            <w:shd w:val="clear" w:color="auto" w:fill="auto"/>
          </w:tcPr>
          <w:p w14:paraId="0012C054" w14:textId="77777777" w:rsidR="0009749A" w:rsidRPr="00CB5CE5" w:rsidRDefault="0009749A" w:rsidP="00080F43">
            <w:pPr>
              <w:tabs>
                <w:tab w:val="decimal" w:pos="997"/>
              </w:tabs>
              <w:spacing w:line="240" w:lineRule="atLeast"/>
              <w:ind w:left="-110" w:right="-20"/>
              <w:rPr>
                <w:rFonts w:cs="Times New Roman"/>
                <w:b/>
                <w:bCs/>
                <w:color w:val="000000"/>
                <w:sz w:val="20"/>
              </w:rPr>
            </w:pPr>
            <w:r w:rsidRPr="00EC65EE">
              <w:rPr>
                <w:b/>
                <w:bCs/>
                <w:color w:val="000000"/>
                <w:sz w:val="20"/>
              </w:rPr>
              <w:t>-</w:t>
            </w:r>
          </w:p>
        </w:tc>
        <w:tc>
          <w:tcPr>
            <w:tcW w:w="132" w:type="pct"/>
            <w:shd w:val="clear" w:color="auto" w:fill="auto"/>
          </w:tcPr>
          <w:p w14:paraId="6A68FCA7" w14:textId="77777777" w:rsidR="0009749A" w:rsidRPr="00CB5CE5" w:rsidRDefault="0009749A" w:rsidP="00080F43">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58B17DF7" w14:textId="77777777" w:rsidR="0009749A" w:rsidRPr="00CB5CE5" w:rsidRDefault="0009749A" w:rsidP="00080F43">
            <w:pPr>
              <w:tabs>
                <w:tab w:val="decimal" w:pos="997"/>
              </w:tabs>
              <w:spacing w:line="240" w:lineRule="atLeast"/>
              <w:ind w:left="-110" w:right="-20"/>
              <w:rPr>
                <w:rFonts w:cs="Times New Roman"/>
                <w:b/>
                <w:bCs/>
                <w:color w:val="000000"/>
                <w:sz w:val="20"/>
              </w:rPr>
            </w:pPr>
            <w:r w:rsidRPr="00EC65EE">
              <w:rPr>
                <w:b/>
                <w:bCs/>
                <w:color w:val="000000"/>
                <w:sz w:val="20"/>
              </w:rPr>
              <w:t>-</w:t>
            </w:r>
          </w:p>
        </w:tc>
        <w:tc>
          <w:tcPr>
            <w:tcW w:w="149" w:type="pct"/>
            <w:shd w:val="clear" w:color="auto" w:fill="auto"/>
          </w:tcPr>
          <w:p w14:paraId="2C3A5867" w14:textId="77777777" w:rsidR="0009749A" w:rsidRPr="00CB5CE5" w:rsidRDefault="0009749A" w:rsidP="00080F43">
            <w:pPr>
              <w:tabs>
                <w:tab w:val="decimal" w:pos="997"/>
              </w:tabs>
              <w:spacing w:line="240" w:lineRule="atLeast"/>
              <w:ind w:left="-110" w:right="-20"/>
              <w:rPr>
                <w:rFonts w:cs="Times New Roman"/>
                <w:b/>
                <w:bCs/>
                <w:color w:val="000000"/>
                <w:sz w:val="20"/>
              </w:rPr>
            </w:pPr>
          </w:p>
        </w:tc>
        <w:tc>
          <w:tcPr>
            <w:tcW w:w="633" w:type="pct"/>
            <w:tcBorders>
              <w:top w:val="single" w:sz="4" w:space="0" w:color="auto"/>
              <w:bottom w:val="double" w:sz="4" w:space="0" w:color="auto"/>
            </w:tcBorders>
            <w:shd w:val="clear" w:color="auto" w:fill="auto"/>
          </w:tcPr>
          <w:p w14:paraId="555E41EE" w14:textId="77777777" w:rsidR="0009749A" w:rsidRPr="00CB5CE5" w:rsidRDefault="0009749A" w:rsidP="00080F43">
            <w:pPr>
              <w:tabs>
                <w:tab w:val="decimal" w:pos="961"/>
              </w:tabs>
              <w:spacing w:line="240" w:lineRule="atLeast"/>
              <w:ind w:left="-110" w:right="-20"/>
              <w:rPr>
                <w:rFonts w:cs="Times New Roman"/>
                <w:b/>
                <w:bCs/>
                <w:color w:val="000000"/>
                <w:sz w:val="20"/>
              </w:rPr>
            </w:pPr>
            <w:r w:rsidRPr="00EC65EE">
              <w:rPr>
                <w:b/>
                <w:bCs/>
                <w:color w:val="000000"/>
                <w:sz w:val="20"/>
              </w:rPr>
              <w:t>127,349,330</w:t>
            </w:r>
          </w:p>
        </w:tc>
        <w:tc>
          <w:tcPr>
            <w:tcW w:w="149" w:type="pct"/>
            <w:shd w:val="clear" w:color="auto" w:fill="auto"/>
          </w:tcPr>
          <w:p w14:paraId="1C14317D" w14:textId="77777777" w:rsidR="0009749A" w:rsidRPr="00CB5CE5" w:rsidRDefault="0009749A" w:rsidP="00080F43">
            <w:pPr>
              <w:tabs>
                <w:tab w:val="decimal" w:pos="997"/>
              </w:tabs>
              <w:spacing w:line="240" w:lineRule="atLeast"/>
              <w:ind w:left="-110" w:right="-20"/>
              <w:rPr>
                <w:rFonts w:cs="Times New Roman"/>
                <w:b/>
                <w:bCs/>
                <w:color w:val="000000"/>
                <w:sz w:val="20"/>
              </w:rPr>
            </w:pPr>
          </w:p>
        </w:tc>
        <w:tc>
          <w:tcPr>
            <w:tcW w:w="637" w:type="pct"/>
            <w:tcBorders>
              <w:top w:val="single" w:sz="4" w:space="0" w:color="auto"/>
              <w:bottom w:val="double" w:sz="4" w:space="0" w:color="auto"/>
            </w:tcBorders>
            <w:shd w:val="clear" w:color="auto" w:fill="auto"/>
          </w:tcPr>
          <w:p w14:paraId="4DBB3CB6" w14:textId="77777777" w:rsidR="0009749A" w:rsidRPr="00CB5CE5" w:rsidRDefault="0009749A" w:rsidP="00080F43">
            <w:pPr>
              <w:tabs>
                <w:tab w:val="decimal" w:pos="997"/>
              </w:tabs>
              <w:spacing w:line="240" w:lineRule="atLeast"/>
              <w:ind w:left="-110" w:right="-20"/>
              <w:rPr>
                <w:rFonts w:cs="Times New Roman"/>
                <w:b/>
                <w:bCs/>
                <w:color w:val="000000"/>
                <w:sz w:val="20"/>
              </w:rPr>
            </w:pPr>
            <w:r w:rsidRPr="00EC65EE">
              <w:rPr>
                <w:b/>
                <w:bCs/>
                <w:color w:val="000000"/>
                <w:sz w:val="20"/>
              </w:rPr>
              <w:t>127,349,330</w:t>
            </w:r>
          </w:p>
        </w:tc>
      </w:tr>
    </w:tbl>
    <w:p w14:paraId="253E6A64" w14:textId="77777777" w:rsidR="00AD11A9" w:rsidRPr="0012708E" w:rsidRDefault="00AD11A9" w:rsidP="00AD11A9">
      <w:pPr>
        <w:rPr>
          <w:rFonts w:cs="Times New Roman"/>
          <w:sz w:val="20"/>
        </w:rPr>
      </w:pPr>
    </w:p>
    <w:tbl>
      <w:tblPr>
        <w:tblW w:w="9804" w:type="dxa"/>
        <w:tblInd w:w="450" w:type="dxa"/>
        <w:tblLayout w:type="fixed"/>
        <w:tblLook w:val="0000" w:firstRow="0" w:lastRow="0" w:firstColumn="0" w:lastColumn="0" w:noHBand="0" w:noVBand="0"/>
      </w:tblPr>
      <w:tblGrid>
        <w:gridCol w:w="3133"/>
        <w:gridCol w:w="1096"/>
        <w:gridCol w:w="269"/>
        <w:gridCol w:w="1080"/>
        <w:gridCol w:w="241"/>
        <w:gridCol w:w="1110"/>
        <w:gridCol w:w="286"/>
        <w:gridCol w:w="1169"/>
        <w:gridCol w:w="273"/>
        <w:gridCol w:w="1147"/>
      </w:tblGrid>
      <w:tr w:rsidR="00412E06" w:rsidRPr="00AB5DFA" w14:paraId="4B21B0BC" w14:textId="77777777" w:rsidTr="00080F43">
        <w:trPr>
          <w:tblHeader/>
        </w:trPr>
        <w:tc>
          <w:tcPr>
            <w:tcW w:w="1598" w:type="pct"/>
            <w:shd w:val="clear" w:color="auto" w:fill="auto"/>
          </w:tcPr>
          <w:p w14:paraId="2C151F32" w14:textId="77777777" w:rsidR="00412E06" w:rsidRPr="00AB5DFA" w:rsidRDefault="00412E06" w:rsidP="00080F43">
            <w:pPr>
              <w:spacing w:line="240" w:lineRule="atLeast"/>
              <w:ind w:left="340" w:right="-468" w:hanging="358"/>
              <w:rPr>
                <w:rFonts w:cs="Times New Roman"/>
                <w:b/>
                <w:bCs/>
                <w:i/>
                <w:iCs/>
                <w:sz w:val="20"/>
                <w:cs/>
                <w:lang w:bidi="th-TH"/>
              </w:rPr>
            </w:pPr>
            <w:r w:rsidRPr="00AB5DFA">
              <w:rPr>
                <w:rFonts w:cs="Times New Roman"/>
                <w:sz w:val="20"/>
              </w:rPr>
              <w:br w:type="page"/>
            </w:r>
          </w:p>
        </w:tc>
        <w:tc>
          <w:tcPr>
            <w:tcW w:w="3402" w:type="pct"/>
            <w:gridSpan w:val="9"/>
          </w:tcPr>
          <w:p w14:paraId="415A9562" w14:textId="77777777" w:rsidR="00412E06" w:rsidRPr="00AB5DFA" w:rsidRDefault="00412E06" w:rsidP="00080F43">
            <w:pPr>
              <w:spacing w:line="240" w:lineRule="atLeast"/>
              <w:ind w:left="-108"/>
              <w:jc w:val="center"/>
              <w:rPr>
                <w:rFonts w:cs="Times New Roman"/>
                <w:b/>
                <w:bCs/>
                <w:sz w:val="20"/>
                <w:lang w:bidi="th-TH"/>
              </w:rPr>
            </w:pPr>
            <w:r w:rsidRPr="00AB5DFA">
              <w:rPr>
                <w:rFonts w:cs="Times New Roman"/>
                <w:b/>
                <w:bCs/>
                <w:sz w:val="20"/>
                <w:lang w:bidi="th-TH"/>
              </w:rPr>
              <w:t>The Bank</w:t>
            </w:r>
          </w:p>
        </w:tc>
      </w:tr>
      <w:tr w:rsidR="00412E06" w:rsidRPr="00AB5DFA" w14:paraId="772B28D6" w14:textId="77777777" w:rsidTr="00080F43">
        <w:trPr>
          <w:tblHeader/>
        </w:trPr>
        <w:tc>
          <w:tcPr>
            <w:tcW w:w="1598" w:type="pct"/>
            <w:shd w:val="clear" w:color="auto" w:fill="auto"/>
          </w:tcPr>
          <w:p w14:paraId="6685F7DB" w14:textId="77777777" w:rsidR="00412E06" w:rsidRPr="00AB5DFA" w:rsidRDefault="00412E06" w:rsidP="00080F43">
            <w:pPr>
              <w:spacing w:line="240" w:lineRule="atLeast"/>
              <w:ind w:left="340" w:right="-468" w:hanging="358"/>
              <w:rPr>
                <w:rFonts w:cs="Times New Roman"/>
                <w:b/>
                <w:bCs/>
                <w:i/>
                <w:iCs/>
                <w:sz w:val="20"/>
              </w:rPr>
            </w:pPr>
          </w:p>
        </w:tc>
        <w:tc>
          <w:tcPr>
            <w:tcW w:w="3402" w:type="pct"/>
            <w:gridSpan w:val="9"/>
          </w:tcPr>
          <w:p w14:paraId="3C828B6A" w14:textId="519610FC" w:rsidR="00412E06" w:rsidRPr="00AB5DFA" w:rsidRDefault="00412E06" w:rsidP="00080F43">
            <w:pPr>
              <w:spacing w:line="240" w:lineRule="atLeast"/>
              <w:ind w:left="-108"/>
              <w:jc w:val="center"/>
              <w:rPr>
                <w:rFonts w:cs="Times New Roman"/>
                <w:sz w:val="20"/>
              </w:rPr>
            </w:pPr>
            <w:r w:rsidRPr="00AB5DFA">
              <w:rPr>
                <w:rFonts w:cs="Times New Roman"/>
                <w:color w:val="000000"/>
                <w:sz w:val="20"/>
                <w:lang w:bidi="th-TH"/>
              </w:rPr>
              <w:t>2023</w:t>
            </w:r>
          </w:p>
        </w:tc>
      </w:tr>
      <w:tr w:rsidR="00412E06" w:rsidRPr="00AB5DFA" w14:paraId="1482632C" w14:textId="77777777" w:rsidTr="00080F43">
        <w:trPr>
          <w:tblHeader/>
        </w:trPr>
        <w:tc>
          <w:tcPr>
            <w:tcW w:w="1598" w:type="pct"/>
            <w:shd w:val="clear" w:color="auto" w:fill="auto"/>
          </w:tcPr>
          <w:p w14:paraId="4DCA96F2" w14:textId="77777777" w:rsidR="00412E06" w:rsidRPr="00AB5DFA" w:rsidRDefault="00412E06" w:rsidP="00080F43">
            <w:pPr>
              <w:spacing w:line="240" w:lineRule="atLeast"/>
              <w:ind w:left="340" w:right="-468" w:hanging="358"/>
              <w:rPr>
                <w:rFonts w:cs="Times New Roman"/>
                <w:b/>
                <w:bCs/>
                <w:i/>
                <w:iCs/>
                <w:sz w:val="20"/>
              </w:rPr>
            </w:pPr>
          </w:p>
        </w:tc>
        <w:tc>
          <w:tcPr>
            <w:tcW w:w="559" w:type="pct"/>
          </w:tcPr>
          <w:p w14:paraId="700DAFD5" w14:textId="77777777" w:rsidR="00412E06" w:rsidRPr="00AB5DFA" w:rsidRDefault="00412E06" w:rsidP="00080F43">
            <w:pPr>
              <w:spacing w:line="240" w:lineRule="atLeast"/>
              <w:ind w:left="-110" w:right="-115"/>
              <w:jc w:val="center"/>
              <w:rPr>
                <w:rFonts w:cs="Times New Roman"/>
                <w:sz w:val="20"/>
              </w:rPr>
            </w:pPr>
          </w:p>
        </w:tc>
        <w:tc>
          <w:tcPr>
            <w:tcW w:w="137" w:type="pct"/>
          </w:tcPr>
          <w:p w14:paraId="581F6A20" w14:textId="77777777" w:rsidR="00412E06" w:rsidRPr="00AB5DFA" w:rsidRDefault="00412E06" w:rsidP="00080F43">
            <w:pPr>
              <w:spacing w:line="240" w:lineRule="atLeast"/>
              <w:ind w:left="-110" w:right="-115"/>
              <w:jc w:val="center"/>
              <w:rPr>
                <w:rFonts w:cs="Times New Roman"/>
                <w:sz w:val="20"/>
              </w:rPr>
            </w:pPr>
          </w:p>
        </w:tc>
        <w:tc>
          <w:tcPr>
            <w:tcW w:w="551" w:type="pct"/>
            <w:shd w:val="clear" w:color="auto" w:fill="auto"/>
            <w:vAlign w:val="bottom"/>
          </w:tcPr>
          <w:p w14:paraId="48372F42" w14:textId="77777777" w:rsidR="00412E06" w:rsidRPr="00AB5DFA" w:rsidRDefault="00412E06" w:rsidP="00080F43">
            <w:pPr>
              <w:spacing w:line="240" w:lineRule="atLeast"/>
              <w:ind w:left="-110" w:right="-115"/>
              <w:jc w:val="center"/>
              <w:rPr>
                <w:rFonts w:cs="Times New Roman"/>
                <w:sz w:val="20"/>
              </w:rPr>
            </w:pPr>
          </w:p>
        </w:tc>
        <w:tc>
          <w:tcPr>
            <w:tcW w:w="123" w:type="pct"/>
            <w:shd w:val="clear" w:color="auto" w:fill="auto"/>
            <w:vAlign w:val="bottom"/>
          </w:tcPr>
          <w:p w14:paraId="081CC475" w14:textId="77777777" w:rsidR="00412E06" w:rsidRPr="00AB5DFA" w:rsidRDefault="00412E06" w:rsidP="00080F43">
            <w:pPr>
              <w:spacing w:line="240" w:lineRule="atLeast"/>
              <w:ind w:left="-110" w:right="-115"/>
              <w:jc w:val="center"/>
              <w:rPr>
                <w:rFonts w:cs="Times New Roman"/>
                <w:sz w:val="20"/>
              </w:rPr>
            </w:pPr>
          </w:p>
        </w:tc>
        <w:tc>
          <w:tcPr>
            <w:tcW w:w="566" w:type="pct"/>
            <w:shd w:val="clear" w:color="auto" w:fill="auto"/>
            <w:vAlign w:val="bottom"/>
          </w:tcPr>
          <w:p w14:paraId="52A968F0"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 xml:space="preserve">Investments </w:t>
            </w:r>
          </w:p>
        </w:tc>
        <w:tc>
          <w:tcPr>
            <w:tcW w:w="146" w:type="pct"/>
            <w:shd w:val="clear" w:color="auto" w:fill="auto"/>
            <w:vAlign w:val="bottom"/>
          </w:tcPr>
          <w:p w14:paraId="482B8E03" w14:textId="77777777" w:rsidR="00412E06" w:rsidRPr="00AB5DFA" w:rsidRDefault="00412E06" w:rsidP="00080F43">
            <w:pPr>
              <w:spacing w:line="240" w:lineRule="atLeast"/>
              <w:ind w:left="-110" w:right="-115"/>
              <w:jc w:val="center"/>
              <w:rPr>
                <w:rFonts w:cs="Times New Roman"/>
                <w:sz w:val="20"/>
              </w:rPr>
            </w:pPr>
          </w:p>
        </w:tc>
        <w:tc>
          <w:tcPr>
            <w:tcW w:w="596" w:type="pct"/>
            <w:shd w:val="clear" w:color="auto" w:fill="auto"/>
            <w:vAlign w:val="bottom"/>
          </w:tcPr>
          <w:p w14:paraId="49F3E63A" w14:textId="77777777" w:rsidR="00412E06" w:rsidRPr="00AB5DFA" w:rsidRDefault="00412E06" w:rsidP="00080F43">
            <w:pPr>
              <w:spacing w:line="240" w:lineRule="atLeast"/>
              <w:ind w:left="-110" w:right="-115"/>
              <w:jc w:val="center"/>
              <w:rPr>
                <w:rFonts w:cs="Times New Roman"/>
                <w:sz w:val="20"/>
              </w:rPr>
            </w:pPr>
          </w:p>
        </w:tc>
        <w:tc>
          <w:tcPr>
            <w:tcW w:w="139" w:type="pct"/>
            <w:shd w:val="clear" w:color="auto" w:fill="auto"/>
            <w:vAlign w:val="bottom"/>
          </w:tcPr>
          <w:p w14:paraId="2CD41072" w14:textId="77777777" w:rsidR="00412E06" w:rsidRPr="00AB5DFA" w:rsidRDefault="00412E06" w:rsidP="00080F43">
            <w:pPr>
              <w:spacing w:line="240" w:lineRule="atLeast"/>
              <w:ind w:left="-110" w:right="-115"/>
              <w:jc w:val="center"/>
              <w:rPr>
                <w:rFonts w:cs="Times New Roman"/>
                <w:sz w:val="20"/>
              </w:rPr>
            </w:pPr>
          </w:p>
        </w:tc>
        <w:tc>
          <w:tcPr>
            <w:tcW w:w="585" w:type="pct"/>
            <w:shd w:val="clear" w:color="auto" w:fill="auto"/>
            <w:vAlign w:val="bottom"/>
          </w:tcPr>
          <w:p w14:paraId="5E87A2EE" w14:textId="77777777" w:rsidR="00412E06" w:rsidRPr="00AB5DFA" w:rsidRDefault="00412E06" w:rsidP="00080F43">
            <w:pPr>
              <w:spacing w:line="240" w:lineRule="atLeast"/>
              <w:ind w:left="-110" w:right="-115"/>
              <w:jc w:val="center"/>
              <w:rPr>
                <w:rFonts w:cs="Times New Roman"/>
                <w:sz w:val="20"/>
              </w:rPr>
            </w:pPr>
          </w:p>
        </w:tc>
      </w:tr>
      <w:tr w:rsidR="00412E06" w:rsidRPr="00AB5DFA" w14:paraId="5139411A" w14:textId="77777777" w:rsidTr="00080F43">
        <w:trPr>
          <w:tblHeader/>
        </w:trPr>
        <w:tc>
          <w:tcPr>
            <w:tcW w:w="1598" w:type="pct"/>
            <w:shd w:val="clear" w:color="auto" w:fill="auto"/>
          </w:tcPr>
          <w:p w14:paraId="6923593C" w14:textId="77777777" w:rsidR="00412E06" w:rsidRPr="00AB5DFA" w:rsidRDefault="00412E06" w:rsidP="00080F43">
            <w:pPr>
              <w:spacing w:line="240" w:lineRule="atLeast"/>
              <w:ind w:left="340" w:right="-468" w:hanging="358"/>
              <w:rPr>
                <w:rFonts w:cs="Times New Roman"/>
                <w:b/>
                <w:bCs/>
                <w:i/>
                <w:iCs/>
                <w:sz w:val="20"/>
              </w:rPr>
            </w:pPr>
          </w:p>
        </w:tc>
        <w:tc>
          <w:tcPr>
            <w:tcW w:w="559" w:type="pct"/>
          </w:tcPr>
          <w:p w14:paraId="0C23533A"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Financial</w:t>
            </w:r>
          </w:p>
        </w:tc>
        <w:tc>
          <w:tcPr>
            <w:tcW w:w="137" w:type="pct"/>
          </w:tcPr>
          <w:p w14:paraId="423C9849" w14:textId="77777777" w:rsidR="00412E06" w:rsidRPr="00AB5DFA" w:rsidRDefault="00412E06" w:rsidP="00080F43">
            <w:pPr>
              <w:spacing w:line="240" w:lineRule="atLeast"/>
              <w:ind w:left="-110" w:right="-115"/>
              <w:jc w:val="center"/>
              <w:rPr>
                <w:rFonts w:cs="Times New Roman"/>
                <w:sz w:val="20"/>
              </w:rPr>
            </w:pPr>
          </w:p>
        </w:tc>
        <w:tc>
          <w:tcPr>
            <w:tcW w:w="551" w:type="pct"/>
            <w:shd w:val="clear" w:color="auto" w:fill="auto"/>
            <w:vAlign w:val="bottom"/>
          </w:tcPr>
          <w:p w14:paraId="29AAF58C"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Financial</w:t>
            </w:r>
          </w:p>
        </w:tc>
        <w:tc>
          <w:tcPr>
            <w:tcW w:w="123" w:type="pct"/>
            <w:shd w:val="clear" w:color="auto" w:fill="auto"/>
            <w:vAlign w:val="bottom"/>
          </w:tcPr>
          <w:p w14:paraId="1E9ACB36" w14:textId="77777777" w:rsidR="00412E06" w:rsidRPr="00AB5DFA" w:rsidRDefault="00412E06" w:rsidP="00080F43">
            <w:pPr>
              <w:spacing w:line="240" w:lineRule="atLeast"/>
              <w:ind w:left="-110" w:right="-115"/>
              <w:jc w:val="center"/>
              <w:rPr>
                <w:rFonts w:cs="Times New Roman"/>
                <w:sz w:val="20"/>
              </w:rPr>
            </w:pPr>
          </w:p>
        </w:tc>
        <w:tc>
          <w:tcPr>
            <w:tcW w:w="566" w:type="pct"/>
            <w:shd w:val="clear" w:color="auto" w:fill="auto"/>
            <w:vAlign w:val="bottom"/>
          </w:tcPr>
          <w:p w14:paraId="337297CE"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in equity</w:t>
            </w:r>
          </w:p>
        </w:tc>
        <w:tc>
          <w:tcPr>
            <w:tcW w:w="146" w:type="pct"/>
            <w:shd w:val="clear" w:color="auto" w:fill="auto"/>
            <w:vAlign w:val="bottom"/>
          </w:tcPr>
          <w:p w14:paraId="4E3694B9" w14:textId="77777777" w:rsidR="00412E06" w:rsidRPr="00AB5DFA" w:rsidRDefault="00412E06" w:rsidP="00080F43">
            <w:pPr>
              <w:spacing w:line="240" w:lineRule="atLeast"/>
              <w:ind w:left="-110" w:right="-115"/>
              <w:jc w:val="center"/>
              <w:rPr>
                <w:rFonts w:cs="Times New Roman"/>
                <w:sz w:val="20"/>
              </w:rPr>
            </w:pPr>
          </w:p>
        </w:tc>
        <w:tc>
          <w:tcPr>
            <w:tcW w:w="596" w:type="pct"/>
            <w:shd w:val="clear" w:color="auto" w:fill="auto"/>
            <w:vAlign w:val="bottom"/>
          </w:tcPr>
          <w:p w14:paraId="1EF463B6"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Financial</w:t>
            </w:r>
          </w:p>
        </w:tc>
        <w:tc>
          <w:tcPr>
            <w:tcW w:w="139" w:type="pct"/>
            <w:shd w:val="clear" w:color="auto" w:fill="auto"/>
            <w:vAlign w:val="bottom"/>
          </w:tcPr>
          <w:p w14:paraId="20A2032D" w14:textId="77777777" w:rsidR="00412E06" w:rsidRPr="00AB5DFA" w:rsidRDefault="00412E06" w:rsidP="00080F43">
            <w:pPr>
              <w:spacing w:line="240" w:lineRule="atLeast"/>
              <w:ind w:left="-110" w:right="-115"/>
              <w:jc w:val="center"/>
              <w:rPr>
                <w:rFonts w:cs="Times New Roman"/>
                <w:sz w:val="20"/>
              </w:rPr>
            </w:pPr>
          </w:p>
        </w:tc>
        <w:tc>
          <w:tcPr>
            <w:tcW w:w="585" w:type="pct"/>
            <w:shd w:val="clear" w:color="auto" w:fill="auto"/>
            <w:vAlign w:val="bottom"/>
          </w:tcPr>
          <w:p w14:paraId="0260A8D2" w14:textId="77777777" w:rsidR="00412E06" w:rsidRPr="00AB5DFA" w:rsidRDefault="00412E06" w:rsidP="00080F43">
            <w:pPr>
              <w:spacing w:line="240" w:lineRule="atLeast"/>
              <w:ind w:left="-110" w:right="-115"/>
              <w:jc w:val="center"/>
              <w:rPr>
                <w:rFonts w:cs="Times New Roman"/>
                <w:sz w:val="20"/>
              </w:rPr>
            </w:pPr>
          </w:p>
        </w:tc>
      </w:tr>
      <w:tr w:rsidR="00412E06" w:rsidRPr="00AB5DFA" w14:paraId="4A9DF1EB" w14:textId="77777777" w:rsidTr="00080F43">
        <w:trPr>
          <w:tblHeader/>
        </w:trPr>
        <w:tc>
          <w:tcPr>
            <w:tcW w:w="1598" w:type="pct"/>
            <w:shd w:val="clear" w:color="auto" w:fill="auto"/>
          </w:tcPr>
          <w:p w14:paraId="1C8360DC" w14:textId="77777777" w:rsidR="00412E06" w:rsidRPr="00AB5DFA" w:rsidRDefault="00412E06" w:rsidP="00080F43">
            <w:pPr>
              <w:spacing w:line="240" w:lineRule="atLeast"/>
              <w:ind w:left="340" w:right="-468" w:hanging="358"/>
              <w:rPr>
                <w:rFonts w:cs="Times New Roman"/>
                <w:b/>
                <w:bCs/>
                <w:i/>
                <w:iCs/>
                <w:sz w:val="20"/>
              </w:rPr>
            </w:pPr>
          </w:p>
        </w:tc>
        <w:tc>
          <w:tcPr>
            <w:tcW w:w="559" w:type="pct"/>
          </w:tcPr>
          <w:p w14:paraId="77279D4D"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instruments</w:t>
            </w:r>
          </w:p>
        </w:tc>
        <w:tc>
          <w:tcPr>
            <w:tcW w:w="137" w:type="pct"/>
          </w:tcPr>
          <w:p w14:paraId="45CA9AD1" w14:textId="77777777" w:rsidR="00412E06" w:rsidRPr="00AB5DFA" w:rsidRDefault="00412E06" w:rsidP="00080F43">
            <w:pPr>
              <w:spacing w:line="240" w:lineRule="atLeast"/>
              <w:ind w:left="-110" w:right="-115"/>
              <w:jc w:val="center"/>
              <w:rPr>
                <w:rFonts w:cs="Times New Roman"/>
                <w:sz w:val="20"/>
              </w:rPr>
            </w:pPr>
          </w:p>
        </w:tc>
        <w:tc>
          <w:tcPr>
            <w:tcW w:w="551" w:type="pct"/>
            <w:shd w:val="clear" w:color="auto" w:fill="auto"/>
            <w:vAlign w:val="bottom"/>
          </w:tcPr>
          <w:p w14:paraId="08A229E8"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instruments</w:t>
            </w:r>
          </w:p>
        </w:tc>
        <w:tc>
          <w:tcPr>
            <w:tcW w:w="123" w:type="pct"/>
            <w:shd w:val="clear" w:color="auto" w:fill="auto"/>
            <w:vAlign w:val="bottom"/>
          </w:tcPr>
          <w:p w14:paraId="502E64EC" w14:textId="77777777" w:rsidR="00412E06" w:rsidRPr="00AB5DFA" w:rsidRDefault="00412E06" w:rsidP="00080F43">
            <w:pPr>
              <w:spacing w:line="240" w:lineRule="atLeast"/>
              <w:ind w:left="-110" w:right="-115"/>
              <w:jc w:val="center"/>
              <w:rPr>
                <w:rFonts w:cs="Times New Roman"/>
                <w:sz w:val="20"/>
              </w:rPr>
            </w:pPr>
          </w:p>
        </w:tc>
        <w:tc>
          <w:tcPr>
            <w:tcW w:w="566" w:type="pct"/>
            <w:shd w:val="clear" w:color="auto" w:fill="auto"/>
            <w:vAlign w:val="bottom"/>
          </w:tcPr>
          <w:p w14:paraId="1EE2A20E"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instruments</w:t>
            </w:r>
          </w:p>
        </w:tc>
        <w:tc>
          <w:tcPr>
            <w:tcW w:w="146" w:type="pct"/>
            <w:shd w:val="clear" w:color="auto" w:fill="auto"/>
            <w:vAlign w:val="bottom"/>
          </w:tcPr>
          <w:p w14:paraId="776FB146" w14:textId="77777777" w:rsidR="00412E06" w:rsidRPr="00AB5DFA" w:rsidRDefault="00412E06" w:rsidP="00080F43">
            <w:pPr>
              <w:spacing w:line="240" w:lineRule="atLeast"/>
              <w:ind w:left="-110" w:right="-115"/>
              <w:jc w:val="center"/>
              <w:rPr>
                <w:rFonts w:cs="Times New Roman"/>
                <w:sz w:val="20"/>
              </w:rPr>
            </w:pPr>
          </w:p>
        </w:tc>
        <w:tc>
          <w:tcPr>
            <w:tcW w:w="596" w:type="pct"/>
            <w:shd w:val="clear" w:color="auto" w:fill="auto"/>
            <w:vAlign w:val="bottom"/>
          </w:tcPr>
          <w:p w14:paraId="12F0C17E"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instruments</w:t>
            </w:r>
          </w:p>
        </w:tc>
        <w:tc>
          <w:tcPr>
            <w:tcW w:w="139" w:type="pct"/>
            <w:shd w:val="clear" w:color="auto" w:fill="auto"/>
            <w:vAlign w:val="bottom"/>
          </w:tcPr>
          <w:p w14:paraId="393BCA60" w14:textId="77777777" w:rsidR="00412E06" w:rsidRPr="00AB5DFA" w:rsidRDefault="00412E06" w:rsidP="00080F43">
            <w:pPr>
              <w:spacing w:line="240" w:lineRule="atLeast"/>
              <w:ind w:left="-110" w:right="-115"/>
              <w:jc w:val="center"/>
              <w:rPr>
                <w:rFonts w:cs="Times New Roman"/>
                <w:sz w:val="20"/>
              </w:rPr>
            </w:pPr>
          </w:p>
        </w:tc>
        <w:tc>
          <w:tcPr>
            <w:tcW w:w="585" w:type="pct"/>
            <w:shd w:val="clear" w:color="auto" w:fill="auto"/>
            <w:vAlign w:val="bottom"/>
          </w:tcPr>
          <w:p w14:paraId="45CFA947" w14:textId="77777777" w:rsidR="00412E06" w:rsidRPr="00AB5DFA" w:rsidRDefault="00412E06" w:rsidP="00080F43">
            <w:pPr>
              <w:spacing w:line="240" w:lineRule="atLeast"/>
              <w:ind w:left="-110" w:right="-115"/>
              <w:jc w:val="center"/>
              <w:rPr>
                <w:rFonts w:cs="Times New Roman"/>
                <w:sz w:val="20"/>
              </w:rPr>
            </w:pPr>
          </w:p>
        </w:tc>
      </w:tr>
      <w:tr w:rsidR="00412E06" w:rsidRPr="00AB5DFA" w14:paraId="4328477D" w14:textId="77777777" w:rsidTr="00080F43">
        <w:trPr>
          <w:tblHeader/>
        </w:trPr>
        <w:tc>
          <w:tcPr>
            <w:tcW w:w="1598" w:type="pct"/>
            <w:shd w:val="clear" w:color="auto" w:fill="auto"/>
          </w:tcPr>
          <w:p w14:paraId="28569825" w14:textId="77777777" w:rsidR="00412E06" w:rsidRPr="00AB5DFA" w:rsidRDefault="00412E06" w:rsidP="00080F43">
            <w:pPr>
              <w:spacing w:line="240" w:lineRule="atLeast"/>
              <w:ind w:left="340" w:right="-468" w:hanging="358"/>
              <w:rPr>
                <w:rFonts w:cs="Times New Roman"/>
                <w:b/>
                <w:bCs/>
                <w:i/>
                <w:iCs/>
                <w:sz w:val="20"/>
              </w:rPr>
            </w:pPr>
          </w:p>
        </w:tc>
        <w:tc>
          <w:tcPr>
            <w:tcW w:w="559" w:type="pct"/>
          </w:tcPr>
          <w:p w14:paraId="1D1779C4"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measured at</w:t>
            </w:r>
          </w:p>
        </w:tc>
        <w:tc>
          <w:tcPr>
            <w:tcW w:w="137" w:type="pct"/>
          </w:tcPr>
          <w:p w14:paraId="28A72221" w14:textId="77777777" w:rsidR="00412E06" w:rsidRPr="00AB5DFA" w:rsidRDefault="00412E06" w:rsidP="00080F43">
            <w:pPr>
              <w:spacing w:line="240" w:lineRule="atLeast"/>
              <w:ind w:left="-110" w:right="-115"/>
              <w:jc w:val="center"/>
              <w:rPr>
                <w:rFonts w:cs="Times New Roman"/>
                <w:sz w:val="20"/>
              </w:rPr>
            </w:pPr>
          </w:p>
        </w:tc>
        <w:tc>
          <w:tcPr>
            <w:tcW w:w="551" w:type="pct"/>
            <w:shd w:val="clear" w:color="auto" w:fill="auto"/>
            <w:vAlign w:val="bottom"/>
          </w:tcPr>
          <w:p w14:paraId="2ED5223B"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measured at</w:t>
            </w:r>
          </w:p>
        </w:tc>
        <w:tc>
          <w:tcPr>
            <w:tcW w:w="123" w:type="pct"/>
            <w:shd w:val="clear" w:color="auto" w:fill="auto"/>
            <w:vAlign w:val="bottom"/>
          </w:tcPr>
          <w:p w14:paraId="418F0DE5" w14:textId="77777777" w:rsidR="00412E06" w:rsidRPr="00AB5DFA" w:rsidRDefault="00412E06" w:rsidP="00080F43">
            <w:pPr>
              <w:spacing w:line="240" w:lineRule="atLeast"/>
              <w:ind w:left="-110" w:right="-115"/>
              <w:jc w:val="center"/>
              <w:rPr>
                <w:rFonts w:cs="Times New Roman"/>
                <w:sz w:val="20"/>
              </w:rPr>
            </w:pPr>
          </w:p>
        </w:tc>
        <w:tc>
          <w:tcPr>
            <w:tcW w:w="566" w:type="pct"/>
            <w:shd w:val="clear" w:color="auto" w:fill="auto"/>
            <w:vAlign w:val="bottom"/>
          </w:tcPr>
          <w:p w14:paraId="2814E994"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designated at</w:t>
            </w:r>
          </w:p>
        </w:tc>
        <w:tc>
          <w:tcPr>
            <w:tcW w:w="146" w:type="pct"/>
            <w:shd w:val="clear" w:color="auto" w:fill="auto"/>
            <w:vAlign w:val="bottom"/>
          </w:tcPr>
          <w:p w14:paraId="45518F02" w14:textId="77777777" w:rsidR="00412E06" w:rsidRPr="00AB5DFA" w:rsidRDefault="00412E06" w:rsidP="00080F43">
            <w:pPr>
              <w:spacing w:line="240" w:lineRule="atLeast"/>
              <w:ind w:left="-110" w:right="-115"/>
              <w:jc w:val="center"/>
              <w:rPr>
                <w:rFonts w:cs="Times New Roman"/>
                <w:sz w:val="20"/>
              </w:rPr>
            </w:pPr>
          </w:p>
        </w:tc>
        <w:tc>
          <w:tcPr>
            <w:tcW w:w="596" w:type="pct"/>
            <w:shd w:val="clear" w:color="auto" w:fill="auto"/>
            <w:vAlign w:val="bottom"/>
          </w:tcPr>
          <w:p w14:paraId="64E81B10"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measured at</w:t>
            </w:r>
          </w:p>
        </w:tc>
        <w:tc>
          <w:tcPr>
            <w:tcW w:w="139" w:type="pct"/>
            <w:shd w:val="clear" w:color="auto" w:fill="auto"/>
            <w:vAlign w:val="bottom"/>
          </w:tcPr>
          <w:p w14:paraId="37631EC3" w14:textId="77777777" w:rsidR="00412E06" w:rsidRPr="00AB5DFA" w:rsidRDefault="00412E06" w:rsidP="00080F43">
            <w:pPr>
              <w:spacing w:line="240" w:lineRule="atLeast"/>
              <w:ind w:left="-110" w:right="-115"/>
              <w:jc w:val="center"/>
              <w:rPr>
                <w:rFonts w:cs="Times New Roman"/>
                <w:sz w:val="20"/>
              </w:rPr>
            </w:pPr>
          </w:p>
        </w:tc>
        <w:tc>
          <w:tcPr>
            <w:tcW w:w="585" w:type="pct"/>
            <w:shd w:val="clear" w:color="auto" w:fill="auto"/>
            <w:vAlign w:val="bottom"/>
          </w:tcPr>
          <w:p w14:paraId="709FF288" w14:textId="77777777" w:rsidR="00412E06" w:rsidRPr="00AB5DFA" w:rsidRDefault="00412E06" w:rsidP="00080F43">
            <w:pPr>
              <w:spacing w:line="240" w:lineRule="atLeast"/>
              <w:ind w:left="-110" w:right="-115"/>
              <w:jc w:val="center"/>
              <w:rPr>
                <w:rFonts w:cs="Times New Roman"/>
                <w:sz w:val="20"/>
              </w:rPr>
            </w:pPr>
          </w:p>
        </w:tc>
      </w:tr>
      <w:tr w:rsidR="00412E06" w:rsidRPr="00AB5DFA" w14:paraId="283AA058" w14:textId="77777777" w:rsidTr="00080F43">
        <w:trPr>
          <w:tblHeader/>
        </w:trPr>
        <w:tc>
          <w:tcPr>
            <w:tcW w:w="1598" w:type="pct"/>
            <w:shd w:val="clear" w:color="auto" w:fill="auto"/>
          </w:tcPr>
          <w:p w14:paraId="7B4B5874" w14:textId="77777777" w:rsidR="00412E06" w:rsidRPr="00AB5DFA" w:rsidRDefault="00412E06" w:rsidP="00080F43">
            <w:pPr>
              <w:spacing w:line="240" w:lineRule="atLeast"/>
              <w:ind w:left="340" w:right="-468" w:hanging="358"/>
              <w:rPr>
                <w:rFonts w:cs="Times New Roman"/>
                <w:b/>
                <w:bCs/>
                <w:i/>
                <w:iCs/>
                <w:sz w:val="20"/>
              </w:rPr>
            </w:pPr>
          </w:p>
        </w:tc>
        <w:tc>
          <w:tcPr>
            <w:tcW w:w="559" w:type="pct"/>
          </w:tcPr>
          <w:p w14:paraId="148D5660"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FVTPL</w:t>
            </w:r>
          </w:p>
        </w:tc>
        <w:tc>
          <w:tcPr>
            <w:tcW w:w="137" w:type="pct"/>
          </w:tcPr>
          <w:p w14:paraId="0D375AA6" w14:textId="77777777" w:rsidR="00412E06" w:rsidRPr="00AB5DFA" w:rsidRDefault="00412E06" w:rsidP="00080F43">
            <w:pPr>
              <w:spacing w:line="240" w:lineRule="atLeast"/>
              <w:ind w:left="-110" w:right="-115"/>
              <w:jc w:val="center"/>
              <w:rPr>
                <w:rFonts w:cs="Times New Roman"/>
                <w:sz w:val="20"/>
              </w:rPr>
            </w:pPr>
          </w:p>
        </w:tc>
        <w:tc>
          <w:tcPr>
            <w:tcW w:w="551" w:type="pct"/>
            <w:shd w:val="clear" w:color="auto" w:fill="auto"/>
            <w:vAlign w:val="bottom"/>
          </w:tcPr>
          <w:p w14:paraId="1F9D4782"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FVOCI</w:t>
            </w:r>
          </w:p>
        </w:tc>
        <w:tc>
          <w:tcPr>
            <w:tcW w:w="123" w:type="pct"/>
            <w:shd w:val="clear" w:color="auto" w:fill="auto"/>
            <w:vAlign w:val="bottom"/>
          </w:tcPr>
          <w:p w14:paraId="6FCCF85A" w14:textId="77777777" w:rsidR="00412E06" w:rsidRPr="00AB5DFA" w:rsidRDefault="00412E06" w:rsidP="00080F43">
            <w:pPr>
              <w:spacing w:line="240" w:lineRule="atLeast"/>
              <w:ind w:left="-110" w:right="-115"/>
              <w:jc w:val="center"/>
              <w:rPr>
                <w:rFonts w:cs="Times New Roman"/>
                <w:sz w:val="20"/>
              </w:rPr>
            </w:pPr>
          </w:p>
        </w:tc>
        <w:tc>
          <w:tcPr>
            <w:tcW w:w="566" w:type="pct"/>
            <w:shd w:val="clear" w:color="auto" w:fill="auto"/>
            <w:vAlign w:val="bottom"/>
          </w:tcPr>
          <w:p w14:paraId="25608264"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FVOCI</w:t>
            </w:r>
          </w:p>
        </w:tc>
        <w:tc>
          <w:tcPr>
            <w:tcW w:w="146" w:type="pct"/>
            <w:shd w:val="clear" w:color="auto" w:fill="auto"/>
            <w:vAlign w:val="bottom"/>
          </w:tcPr>
          <w:p w14:paraId="02770D2D" w14:textId="77777777" w:rsidR="00412E06" w:rsidRPr="00AB5DFA" w:rsidRDefault="00412E06" w:rsidP="00080F43">
            <w:pPr>
              <w:spacing w:line="240" w:lineRule="atLeast"/>
              <w:ind w:left="-110" w:right="-115"/>
              <w:jc w:val="center"/>
              <w:rPr>
                <w:rFonts w:cs="Times New Roman"/>
                <w:sz w:val="20"/>
              </w:rPr>
            </w:pPr>
          </w:p>
        </w:tc>
        <w:tc>
          <w:tcPr>
            <w:tcW w:w="596" w:type="pct"/>
            <w:shd w:val="clear" w:color="auto" w:fill="auto"/>
            <w:vAlign w:val="bottom"/>
          </w:tcPr>
          <w:p w14:paraId="2C411878"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amortised cost</w:t>
            </w:r>
          </w:p>
        </w:tc>
        <w:tc>
          <w:tcPr>
            <w:tcW w:w="139" w:type="pct"/>
            <w:shd w:val="clear" w:color="auto" w:fill="auto"/>
            <w:vAlign w:val="bottom"/>
          </w:tcPr>
          <w:p w14:paraId="58547203" w14:textId="77777777" w:rsidR="00412E06" w:rsidRPr="00AB5DFA" w:rsidRDefault="00412E06" w:rsidP="00080F43">
            <w:pPr>
              <w:spacing w:line="240" w:lineRule="atLeast"/>
              <w:ind w:left="-110" w:right="-115"/>
              <w:jc w:val="center"/>
              <w:rPr>
                <w:rFonts w:cs="Times New Roman"/>
                <w:sz w:val="20"/>
              </w:rPr>
            </w:pPr>
          </w:p>
        </w:tc>
        <w:tc>
          <w:tcPr>
            <w:tcW w:w="585" w:type="pct"/>
            <w:shd w:val="clear" w:color="auto" w:fill="auto"/>
            <w:vAlign w:val="bottom"/>
          </w:tcPr>
          <w:p w14:paraId="3AA6B355" w14:textId="77777777" w:rsidR="00412E06" w:rsidRPr="00AB5DFA" w:rsidRDefault="00412E06" w:rsidP="00080F43">
            <w:pPr>
              <w:spacing w:line="240" w:lineRule="atLeast"/>
              <w:ind w:left="-110" w:right="-115"/>
              <w:jc w:val="center"/>
              <w:rPr>
                <w:rFonts w:cs="Times New Roman"/>
                <w:sz w:val="20"/>
              </w:rPr>
            </w:pPr>
            <w:r w:rsidRPr="00AB5DFA">
              <w:rPr>
                <w:rFonts w:cs="Times New Roman"/>
                <w:sz w:val="20"/>
              </w:rPr>
              <w:t>Total</w:t>
            </w:r>
          </w:p>
        </w:tc>
      </w:tr>
      <w:tr w:rsidR="00412E06" w:rsidRPr="00AB5DFA" w14:paraId="7CA1074A" w14:textId="77777777" w:rsidTr="00080F43">
        <w:trPr>
          <w:tblHeader/>
        </w:trPr>
        <w:tc>
          <w:tcPr>
            <w:tcW w:w="1598" w:type="pct"/>
            <w:shd w:val="clear" w:color="auto" w:fill="auto"/>
          </w:tcPr>
          <w:p w14:paraId="6C2608FD" w14:textId="77777777" w:rsidR="00412E06" w:rsidRPr="00AB5DFA" w:rsidRDefault="00412E06" w:rsidP="00080F43">
            <w:pPr>
              <w:spacing w:line="240" w:lineRule="atLeast"/>
              <w:ind w:left="340" w:right="-468" w:hanging="358"/>
              <w:rPr>
                <w:rFonts w:cs="Times New Roman"/>
                <w:b/>
                <w:bCs/>
                <w:i/>
                <w:iCs/>
                <w:sz w:val="20"/>
              </w:rPr>
            </w:pPr>
          </w:p>
        </w:tc>
        <w:tc>
          <w:tcPr>
            <w:tcW w:w="3402" w:type="pct"/>
            <w:gridSpan w:val="9"/>
          </w:tcPr>
          <w:p w14:paraId="0A33B485" w14:textId="77777777" w:rsidR="00412E06" w:rsidRPr="00AB5DFA" w:rsidRDefault="00412E06" w:rsidP="00080F43">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412E06" w:rsidRPr="00AB5DFA" w14:paraId="6E1E57D5" w14:textId="77777777" w:rsidTr="00080F43">
        <w:tc>
          <w:tcPr>
            <w:tcW w:w="1598" w:type="pct"/>
            <w:shd w:val="clear" w:color="auto" w:fill="auto"/>
          </w:tcPr>
          <w:p w14:paraId="48A18BD5" w14:textId="77777777" w:rsidR="00412E06" w:rsidRPr="00AB5DFA" w:rsidRDefault="00412E06" w:rsidP="00080F43">
            <w:pPr>
              <w:spacing w:line="240" w:lineRule="atLeast"/>
              <w:ind w:left="340" w:right="-468" w:hanging="358"/>
              <w:rPr>
                <w:rFonts w:cs="Times New Roman"/>
                <w:b/>
                <w:bCs/>
                <w:i/>
                <w:iCs/>
                <w:sz w:val="20"/>
              </w:rPr>
            </w:pPr>
            <w:r w:rsidRPr="00AB5DFA">
              <w:rPr>
                <w:rFonts w:cs="Times New Roman"/>
                <w:b/>
                <w:bCs/>
                <w:i/>
                <w:iCs/>
                <w:sz w:val="20"/>
              </w:rPr>
              <w:t>Financial assets</w:t>
            </w:r>
          </w:p>
        </w:tc>
        <w:tc>
          <w:tcPr>
            <w:tcW w:w="559" w:type="pct"/>
          </w:tcPr>
          <w:p w14:paraId="787E3E38" w14:textId="77777777" w:rsidR="00412E06" w:rsidRPr="00AB5DFA" w:rsidRDefault="00412E06" w:rsidP="00080F43">
            <w:pPr>
              <w:tabs>
                <w:tab w:val="decimal" w:pos="997"/>
              </w:tabs>
              <w:spacing w:line="240" w:lineRule="atLeast"/>
              <w:ind w:left="-110" w:right="-20"/>
              <w:rPr>
                <w:rFonts w:cs="Times New Roman"/>
                <w:color w:val="000000"/>
                <w:sz w:val="20"/>
              </w:rPr>
            </w:pPr>
          </w:p>
        </w:tc>
        <w:tc>
          <w:tcPr>
            <w:tcW w:w="137" w:type="pct"/>
          </w:tcPr>
          <w:p w14:paraId="1E25F45D" w14:textId="77777777" w:rsidR="00412E06" w:rsidRPr="00AB5DFA" w:rsidRDefault="00412E06" w:rsidP="00080F43">
            <w:pPr>
              <w:tabs>
                <w:tab w:val="decimal" w:pos="997"/>
              </w:tabs>
              <w:spacing w:line="240" w:lineRule="atLeast"/>
              <w:ind w:left="-110" w:right="-20"/>
              <w:rPr>
                <w:rFonts w:cs="Times New Roman"/>
                <w:color w:val="000000"/>
                <w:sz w:val="20"/>
              </w:rPr>
            </w:pPr>
          </w:p>
        </w:tc>
        <w:tc>
          <w:tcPr>
            <w:tcW w:w="551" w:type="pct"/>
            <w:shd w:val="clear" w:color="auto" w:fill="auto"/>
          </w:tcPr>
          <w:p w14:paraId="311C5DBE" w14:textId="77777777" w:rsidR="00412E06" w:rsidRPr="00AB5DFA" w:rsidRDefault="00412E06" w:rsidP="00080F43">
            <w:pPr>
              <w:tabs>
                <w:tab w:val="decimal" w:pos="997"/>
              </w:tabs>
              <w:spacing w:line="240" w:lineRule="atLeast"/>
              <w:ind w:left="-110" w:right="-20"/>
              <w:rPr>
                <w:rFonts w:cs="Times New Roman"/>
                <w:color w:val="000000"/>
                <w:sz w:val="20"/>
              </w:rPr>
            </w:pPr>
          </w:p>
        </w:tc>
        <w:tc>
          <w:tcPr>
            <w:tcW w:w="123" w:type="pct"/>
            <w:shd w:val="clear" w:color="auto" w:fill="auto"/>
          </w:tcPr>
          <w:p w14:paraId="28450037" w14:textId="77777777" w:rsidR="00412E06" w:rsidRPr="00AB5DFA" w:rsidRDefault="00412E06" w:rsidP="00080F43">
            <w:pPr>
              <w:tabs>
                <w:tab w:val="decimal" w:pos="970"/>
              </w:tabs>
              <w:spacing w:line="240" w:lineRule="atLeast"/>
              <w:ind w:left="-110" w:right="-100"/>
              <w:rPr>
                <w:rFonts w:cs="Times New Roman"/>
                <w:b/>
                <w:bCs/>
                <w:i/>
                <w:iCs/>
                <w:sz w:val="20"/>
              </w:rPr>
            </w:pPr>
          </w:p>
        </w:tc>
        <w:tc>
          <w:tcPr>
            <w:tcW w:w="566" w:type="pct"/>
            <w:shd w:val="clear" w:color="auto" w:fill="auto"/>
          </w:tcPr>
          <w:p w14:paraId="7A260EAD" w14:textId="77777777" w:rsidR="00412E06" w:rsidRPr="00AB5DFA" w:rsidRDefault="00412E06" w:rsidP="00080F43">
            <w:pPr>
              <w:tabs>
                <w:tab w:val="decimal" w:pos="997"/>
              </w:tabs>
              <w:spacing w:line="240" w:lineRule="atLeast"/>
              <w:ind w:left="-110" w:right="-20"/>
              <w:rPr>
                <w:rFonts w:cs="Times New Roman"/>
                <w:color w:val="000000"/>
                <w:sz w:val="20"/>
              </w:rPr>
            </w:pPr>
          </w:p>
        </w:tc>
        <w:tc>
          <w:tcPr>
            <w:tcW w:w="146" w:type="pct"/>
            <w:shd w:val="clear" w:color="auto" w:fill="auto"/>
          </w:tcPr>
          <w:p w14:paraId="210DF4BE" w14:textId="77777777" w:rsidR="00412E06" w:rsidRPr="00AB5DFA" w:rsidRDefault="00412E06" w:rsidP="00080F43">
            <w:pPr>
              <w:tabs>
                <w:tab w:val="decimal" w:pos="970"/>
              </w:tabs>
              <w:spacing w:line="240" w:lineRule="atLeast"/>
              <w:ind w:left="-110" w:right="-100"/>
              <w:rPr>
                <w:rFonts w:cs="Times New Roman"/>
                <w:b/>
                <w:bCs/>
                <w:i/>
                <w:iCs/>
                <w:sz w:val="20"/>
              </w:rPr>
            </w:pPr>
          </w:p>
        </w:tc>
        <w:tc>
          <w:tcPr>
            <w:tcW w:w="596" w:type="pct"/>
            <w:shd w:val="clear" w:color="auto" w:fill="auto"/>
          </w:tcPr>
          <w:p w14:paraId="2F72D419" w14:textId="77777777" w:rsidR="00412E06" w:rsidRPr="00AB5DFA" w:rsidRDefault="00412E06" w:rsidP="00080F43">
            <w:pPr>
              <w:tabs>
                <w:tab w:val="decimal" w:pos="970"/>
              </w:tabs>
              <w:spacing w:line="240" w:lineRule="atLeast"/>
              <w:ind w:left="-110" w:right="-20"/>
              <w:rPr>
                <w:rFonts w:cs="Times New Roman"/>
                <w:color w:val="000000"/>
                <w:sz w:val="20"/>
              </w:rPr>
            </w:pPr>
          </w:p>
        </w:tc>
        <w:tc>
          <w:tcPr>
            <w:tcW w:w="139" w:type="pct"/>
            <w:shd w:val="clear" w:color="auto" w:fill="auto"/>
          </w:tcPr>
          <w:p w14:paraId="633F89F6" w14:textId="77777777" w:rsidR="00412E06" w:rsidRPr="00AB5DFA" w:rsidRDefault="00412E06" w:rsidP="00080F43">
            <w:pPr>
              <w:tabs>
                <w:tab w:val="decimal" w:pos="970"/>
              </w:tabs>
              <w:spacing w:line="240" w:lineRule="atLeast"/>
              <w:ind w:left="-110" w:right="-100"/>
              <w:rPr>
                <w:rFonts w:cs="Times New Roman"/>
                <w:b/>
                <w:bCs/>
                <w:i/>
                <w:iCs/>
                <w:sz w:val="20"/>
              </w:rPr>
            </w:pPr>
          </w:p>
        </w:tc>
        <w:tc>
          <w:tcPr>
            <w:tcW w:w="585" w:type="pct"/>
            <w:shd w:val="clear" w:color="auto" w:fill="auto"/>
            <w:vAlign w:val="bottom"/>
          </w:tcPr>
          <w:p w14:paraId="179C9C21" w14:textId="77777777" w:rsidR="00412E06" w:rsidRPr="00AB5DFA" w:rsidRDefault="00412E06" w:rsidP="00080F43">
            <w:pPr>
              <w:tabs>
                <w:tab w:val="decimal" w:pos="997"/>
              </w:tabs>
              <w:spacing w:line="240" w:lineRule="atLeast"/>
              <w:ind w:left="-110" w:right="-20"/>
              <w:rPr>
                <w:rFonts w:cs="Times New Roman"/>
                <w:color w:val="000000"/>
                <w:sz w:val="20"/>
              </w:rPr>
            </w:pPr>
          </w:p>
        </w:tc>
      </w:tr>
      <w:tr w:rsidR="009D3FF6" w:rsidRPr="00AB5DFA" w14:paraId="1077250F" w14:textId="77777777" w:rsidTr="00080F43">
        <w:tc>
          <w:tcPr>
            <w:tcW w:w="1598" w:type="pct"/>
            <w:shd w:val="clear" w:color="auto" w:fill="auto"/>
          </w:tcPr>
          <w:p w14:paraId="1D1C68E9" w14:textId="77777777" w:rsidR="009D3FF6" w:rsidRPr="00AB5DFA" w:rsidRDefault="009D3FF6" w:rsidP="009D3FF6">
            <w:pPr>
              <w:spacing w:line="240" w:lineRule="atLeast"/>
              <w:ind w:left="340" w:right="-468" w:hanging="358"/>
              <w:rPr>
                <w:rFonts w:cs="Times New Roman"/>
                <w:sz w:val="20"/>
              </w:rPr>
            </w:pPr>
            <w:r w:rsidRPr="00AB5DFA">
              <w:rPr>
                <w:rFonts w:cs="Times New Roman"/>
                <w:sz w:val="20"/>
              </w:rPr>
              <w:t xml:space="preserve">Cash </w:t>
            </w:r>
          </w:p>
        </w:tc>
        <w:tc>
          <w:tcPr>
            <w:tcW w:w="559" w:type="pct"/>
          </w:tcPr>
          <w:p w14:paraId="65F18716" w14:textId="56ABCFCD"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7DD84C07"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6DE99E1A" w14:textId="184FD37A"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36634B80"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1A543150" w14:textId="4970A74B"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AF48C4D"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02B72F55" w14:textId="01CEB607"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513,458</w:t>
            </w:r>
          </w:p>
        </w:tc>
        <w:tc>
          <w:tcPr>
            <w:tcW w:w="139" w:type="pct"/>
            <w:shd w:val="clear" w:color="auto" w:fill="auto"/>
          </w:tcPr>
          <w:p w14:paraId="489F7CB0"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297F373F" w14:textId="7229CC7C"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513,458</w:t>
            </w:r>
          </w:p>
        </w:tc>
      </w:tr>
      <w:tr w:rsidR="009D3FF6" w:rsidRPr="00AB5DFA" w14:paraId="2C23CC4A" w14:textId="77777777" w:rsidTr="00080F43">
        <w:tc>
          <w:tcPr>
            <w:tcW w:w="1598" w:type="pct"/>
            <w:shd w:val="clear" w:color="auto" w:fill="auto"/>
          </w:tcPr>
          <w:p w14:paraId="45D57AA1" w14:textId="77777777" w:rsidR="009D3FF6" w:rsidRPr="00AB5DFA" w:rsidRDefault="009D3FF6" w:rsidP="009D3FF6">
            <w:pPr>
              <w:spacing w:line="240" w:lineRule="atLeast"/>
              <w:ind w:left="340" w:right="-110" w:hanging="358"/>
              <w:rPr>
                <w:rFonts w:cs="Times New Roman"/>
                <w:sz w:val="20"/>
              </w:rPr>
            </w:pPr>
            <w:r w:rsidRPr="00AB5DFA">
              <w:rPr>
                <w:rFonts w:cs="Times New Roman"/>
                <w:sz w:val="20"/>
              </w:rPr>
              <w:t xml:space="preserve">Interbank and money </w:t>
            </w:r>
          </w:p>
        </w:tc>
        <w:tc>
          <w:tcPr>
            <w:tcW w:w="559" w:type="pct"/>
          </w:tcPr>
          <w:p w14:paraId="29CE4596"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37" w:type="pct"/>
          </w:tcPr>
          <w:p w14:paraId="69504FD3"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491344AB"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23" w:type="pct"/>
            <w:shd w:val="clear" w:color="auto" w:fill="auto"/>
          </w:tcPr>
          <w:p w14:paraId="033E26FF"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026AB412"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528AC931"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3155458C" w14:textId="77777777" w:rsidR="009D3FF6" w:rsidRPr="009D3FF6" w:rsidRDefault="009D3FF6" w:rsidP="009D3FF6">
            <w:pPr>
              <w:tabs>
                <w:tab w:val="decimal" w:pos="967"/>
              </w:tabs>
              <w:spacing w:line="240" w:lineRule="atLeast"/>
              <w:ind w:left="-110" w:right="-20"/>
              <w:rPr>
                <w:rFonts w:cs="Times New Roman"/>
                <w:color w:val="000000"/>
                <w:sz w:val="20"/>
              </w:rPr>
            </w:pPr>
          </w:p>
        </w:tc>
        <w:tc>
          <w:tcPr>
            <w:tcW w:w="139" w:type="pct"/>
            <w:shd w:val="clear" w:color="auto" w:fill="auto"/>
          </w:tcPr>
          <w:p w14:paraId="2F59DB82"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2546E74A" w14:textId="77777777" w:rsidR="009D3FF6" w:rsidRPr="009D3FF6" w:rsidRDefault="009D3FF6" w:rsidP="009D3FF6">
            <w:pPr>
              <w:tabs>
                <w:tab w:val="decimal" w:pos="970"/>
              </w:tabs>
              <w:spacing w:line="240" w:lineRule="atLeast"/>
              <w:ind w:left="-110" w:right="-20"/>
              <w:rPr>
                <w:rFonts w:cs="Times New Roman"/>
                <w:color w:val="000000"/>
                <w:sz w:val="20"/>
              </w:rPr>
            </w:pPr>
          </w:p>
        </w:tc>
      </w:tr>
      <w:tr w:rsidR="009D3FF6" w:rsidRPr="00AB5DFA" w14:paraId="6F56F96F" w14:textId="77777777" w:rsidTr="00080F43">
        <w:tc>
          <w:tcPr>
            <w:tcW w:w="1598" w:type="pct"/>
            <w:shd w:val="clear" w:color="auto" w:fill="auto"/>
          </w:tcPr>
          <w:p w14:paraId="7460F484" w14:textId="77777777" w:rsidR="009D3FF6" w:rsidRPr="00AB5DFA" w:rsidRDefault="009D3FF6" w:rsidP="009D3FF6">
            <w:pPr>
              <w:spacing w:line="240" w:lineRule="atLeast"/>
              <w:ind w:left="340" w:right="-110" w:hanging="358"/>
              <w:rPr>
                <w:rFonts w:cs="Times New Roman"/>
                <w:sz w:val="20"/>
              </w:rPr>
            </w:pPr>
            <w:r w:rsidRPr="00AB5DFA">
              <w:rPr>
                <w:rFonts w:cs="Times New Roman"/>
                <w:sz w:val="20"/>
              </w:rPr>
              <w:t xml:space="preserve">   market items, net</w:t>
            </w:r>
          </w:p>
        </w:tc>
        <w:tc>
          <w:tcPr>
            <w:tcW w:w="559" w:type="pct"/>
          </w:tcPr>
          <w:p w14:paraId="469170A7" w14:textId="063132B9"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549B8484"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6D37B197" w14:textId="287394F6"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0CA4CE71"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29907DC6" w14:textId="75266C38"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735DBAA"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5838CE37" w14:textId="5E128BCA"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15,480,064</w:t>
            </w:r>
          </w:p>
        </w:tc>
        <w:tc>
          <w:tcPr>
            <w:tcW w:w="139" w:type="pct"/>
            <w:shd w:val="clear" w:color="auto" w:fill="auto"/>
          </w:tcPr>
          <w:p w14:paraId="164BFC6F"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7C1FE9BD" w14:textId="0889B082" w:rsidR="009D3FF6" w:rsidRPr="009D3FF6" w:rsidRDefault="009D3FF6" w:rsidP="009D3FF6">
            <w:pPr>
              <w:tabs>
                <w:tab w:val="decimal" w:pos="970"/>
              </w:tabs>
              <w:spacing w:line="240" w:lineRule="atLeast"/>
              <w:ind w:left="-110" w:right="-20"/>
              <w:rPr>
                <w:rFonts w:cs="Times New Roman"/>
                <w:color w:val="000000"/>
                <w:sz w:val="20"/>
              </w:rPr>
            </w:pPr>
            <w:r w:rsidRPr="0093239C">
              <w:rPr>
                <w:color w:val="000000"/>
                <w:sz w:val="20"/>
              </w:rPr>
              <w:t>15,480,064</w:t>
            </w:r>
          </w:p>
        </w:tc>
      </w:tr>
      <w:tr w:rsidR="009D3FF6" w:rsidRPr="00AB5DFA" w14:paraId="1880B69B" w14:textId="77777777" w:rsidTr="00080F43">
        <w:tc>
          <w:tcPr>
            <w:tcW w:w="1598" w:type="pct"/>
            <w:shd w:val="clear" w:color="auto" w:fill="auto"/>
          </w:tcPr>
          <w:p w14:paraId="1AFE27A0" w14:textId="77777777" w:rsidR="009D3FF6" w:rsidRPr="00AB5DFA" w:rsidRDefault="009D3FF6" w:rsidP="009D3FF6">
            <w:pPr>
              <w:spacing w:line="240" w:lineRule="atLeast"/>
              <w:ind w:left="340" w:right="-110" w:hanging="358"/>
              <w:rPr>
                <w:rFonts w:cs="Times New Roman"/>
                <w:sz w:val="20"/>
              </w:rPr>
            </w:pPr>
            <w:r w:rsidRPr="00AB5DFA">
              <w:rPr>
                <w:rFonts w:cs="Times New Roman"/>
                <w:sz w:val="20"/>
              </w:rPr>
              <w:t xml:space="preserve">Investments, net </w:t>
            </w:r>
          </w:p>
        </w:tc>
        <w:tc>
          <w:tcPr>
            <w:tcW w:w="559" w:type="pct"/>
          </w:tcPr>
          <w:p w14:paraId="2342D9A7"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37" w:type="pct"/>
          </w:tcPr>
          <w:p w14:paraId="56A49BCE"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vAlign w:val="bottom"/>
          </w:tcPr>
          <w:p w14:paraId="03FA1A43"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23" w:type="pct"/>
            <w:shd w:val="clear" w:color="auto" w:fill="auto"/>
          </w:tcPr>
          <w:p w14:paraId="2CCE2973"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vAlign w:val="bottom"/>
          </w:tcPr>
          <w:p w14:paraId="7C18E196"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61933C43"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vAlign w:val="bottom"/>
          </w:tcPr>
          <w:p w14:paraId="687BD172" w14:textId="77777777" w:rsidR="009D3FF6" w:rsidRPr="009D3FF6" w:rsidRDefault="009D3FF6" w:rsidP="009D3FF6">
            <w:pPr>
              <w:tabs>
                <w:tab w:val="decimal" w:pos="967"/>
              </w:tabs>
              <w:spacing w:line="240" w:lineRule="atLeast"/>
              <w:ind w:left="-110" w:right="-20"/>
              <w:rPr>
                <w:rFonts w:cs="Times New Roman"/>
                <w:color w:val="000000"/>
                <w:sz w:val="20"/>
              </w:rPr>
            </w:pPr>
          </w:p>
        </w:tc>
        <w:tc>
          <w:tcPr>
            <w:tcW w:w="139" w:type="pct"/>
            <w:shd w:val="clear" w:color="auto" w:fill="auto"/>
          </w:tcPr>
          <w:p w14:paraId="711EECF6"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vAlign w:val="bottom"/>
          </w:tcPr>
          <w:p w14:paraId="4A757E72" w14:textId="77777777" w:rsidR="009D3FF6" w:rsidRPr="009D3FF6" w:rsidRDefault="009D3FF6" w:rsidP="009D3FF6">
            <w:pPr>
              <w:tabs>
                <w:tab w:val="decimal" w:pos="997"/>
              </w:tabs>
              <w:spacing w:line="240" w:lineRule="atLeast"/>
              <w:ind w:left="-110" w:right="-20"/>
              <w:rPr>
                <w:rFonts w:cs="Times New Roman"/>
                <w:color w:val="000000"/>
                <w:sz w:val="20"/>
              </w:rPr>
            </w:pPr>
          </w:p>
        </w:tc>
      </w:tr>
      <w:tr w:rsidR="009D3FF6" w:rsidRPr="00AB5DFA" w14:paraId="00FB0076" w14:textId="77777777" w:rsidTr="00080F43">
        <w:tc>
          <w:tcPr>
            <w:tcW w:w="1598" w:type="pct"/>
            <w:shd w:val="clear" w:color="auto" w:fill="auto"/>
          </w:tcPr>
          <w:p w14:paraId="1CEA0DF6" w14:textId="77777777" w:rsidR="009D3FF6" w:rsidRPr="00AB5DFA" w:rsidRDefault="009D3FF6" w:rsidP="009D3FF6">
            <w:pPr>
              <w:spacing w:line="240" w:lineRule="atLeast"/>
              <w:ind w:left="166" w:right="-110" w:hanging="10"/>
              <w:rPr>
                <w:rFonts w:cs="Times New Roman"/>
                <w:sz w:val="20"/>
              </w:rPr>
            </w:pPr>
            <w:r w:rsidRPr="00AB5DFA">
              <w:rPr>
                <w:rFonts w:cs="Times New Roman"/>
                <w:sz w:val="20"/>
              </w:rPr>
              <w:t xml:space="preserve">Government and state </w:t>
            </w:r>
          </w:p>
        </w:tc>
        <w:tc>
          <w:tcPr>
            <w:tcW w:w="559" w:type="pct"/>
          </w:tcPr>
          <w:p w14:paraId="5A264BF1"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37" w:type="pct"/>
          </w:tcPr>
          <w:p w14:paraId="0A3C3186"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42449468"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23" w:type="pct"/>
            <w:shd w:val="clear" w:color="auto" w:fill="auto"/>
          </w:tcPr>
          <w:p w14:paraId="5BFE327F"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41E40E60"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6508435A"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090CC2AB" w14:textId="77777777" w:rsidR="009D3FF6" w:rsidRPr="009D3FF6" w:rsidRDefault="009D3FF6" w:rsidP="009D3FF6">
            <w:pPr>
              <w:tabs>
                <w:tab w:val="decimal" w:pos="967"/>
              </w:tabs>
              <w:spacing w:line="240" w:lineRule="atLeast"/>
              <w:ind w:left="-110" w:right="-20"/>
              <w:rPr>
                <w:rFonts w:cs="Times New Roman"/>
                <w:color w:val="000000"/>
                <w:sz w:val="20"/>
              </w:rPr>
            </w:pPr>
          </w:p>
        </w:tc>
        <w:tc>
          <w:tcPr>
            <w:tcW w:w="139" w:type="pct"/>
            <w:shd w:val="clear" w:color="auto" w:fill="auto"/>
          </w:tcPr>
          <w:p w14:paraId="4994CDF9"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6CAE979B" w14:textId="77777777" w:rsidR="009D3FF6" w:rsidRPr="009D3FF6" w:rsidRDefault="009D3FF6" w:rsidP="009D3FF6">
            <w:pPr>
              <w:tabs>
                <w:tab w:val="decimal" w:pos="997"/>
              </w:tabs>
              <w:spacing w:line="240" w:lineRule="atLeast"/>
              <w:ind w:left="-110" w:right="-20"/>
              <w:rPr>
                <w:rFonts w:cs="Times New Roman"/>
                <w:color w:val="000000"/>
                <w:sz w:val="20"/>
              </w:rPr>
            </w:pPr>
          </w:p>
        </w:tc>
      </w:tr>
      <w:tr w:rsidR="009D3FF6" w:rsidRPr="00AB5DFA" w14:paraId="2AD2FF37" w14:textId="77777777" w:rsidTr="00080F43">
        <w:tc>
          <w:tcPr>
            <w:tcW w:w="1598" w:type="pct"/>
            <w:shd w:val="clear" w:color="auto" w:fill="auto"/>
          </w:tcPr>
          <w:p w14:paraId="384D58C1" w14:textId="77777777" w:rsidR="009D3FF6" w:rsidRPr="00AB5DFA" w:rsidRDefault="009D3FF6" w:rsidP="009D3FF6">
            <w:pPr>
              <w:spacing w:line="240" w:lineRule="atLeast"/>
              <w:ind w:left="166" w:right="-110" w:hanging="10"/>
              <w:rPr>
                <w:rFonts w:cs="Times New Roman"/>
                <w:sz w:val="20"/>
              </w:rPr>
            </w:pPr>
            <w:r w:rsidRPr="00AB5DFA">
              <w:rPr>
                <w:rFonts w:cs="Times New Roman"/>
                <w:sz w:val="20"/>
              </w:rPr>
              <w:t xml:space="preserve">   enterprise</w:t>
            </w:r>
            <w:r w:rsidRPr="00AB5DFA">
              <w:rPr>
                <w:rFonts w:cs="Times New Roman"/>
                <w:sz w:val="20"/>
                <w:cs/>
                <w:lang w:bidi="th-TH"/>
              </w:rPr>
              <w:t xml:space="preserve"> </w:t>
            </w:r>
            <w:r w:rsidRPr="00AB5DFA">
              <w:rPr>
                <w:rFonts w:cs="Times New Roman"/>
                <w:sz w:val="20"/>
              </w:rPr>
              <w:t>securities</w:t>
            </w:r>
          </w:p>
        </w:tc>
        <w:tc>
          <w:tcPr>
            <w:tcW w:w="559" w:type="pct"/>
          </w:tcPr>
          <w:p w14:paraId="0A52AC33" w14:textId="3960A2EB" w:rsidR="009D3FF6" w:rsidRPr="009D3FF6" w:rsidRDefault="009D3FF6" w:rsidP="009D3FF6">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20A4D56E" w14:textId="77777777" w:rsidR="009D3FF6" w:rsidRPr="009D3FF6" w:rsidRDefault="009D3FF6" w:rsidP="009D3FF6">
            <w:pPr>
              <w:tabs>
                <w:tab w:val="decimal" w:pos="997"/>
              </w:tabs>
              <w:spacing w:line="240" w:lineRule="atLeast"/>
              <w:ind w:left="-110" w:right="-20"/>
              <w:rPr>
                <w:rFonts w:cs="Times New Roman"/>
                <w:color w:val="000000"/>
                <w:sz w:val="20"/>
                <w:cs/>
              </w:rPr>
            </w:pPr>
          </w:p>
        </w:tc>
        <w:tc>
          <w:tcPr>
            <w:tcW w:w="551" w:type="pct"/>
            <w:shd w:val="clear" w:color="auto" w:fill="auto"/>
          </w:tcPr>
          <w:p w14:paraId="6E9C9993" w14:textId="4B56E66A" w:rsidR="009D3FF6" w:rsidRPr="009D3FF6" w:rsidRDefault="009D3FF6" w:rsidP="009D3FF6">
            <w:pPr>
              <w:tabs>
                <w:tab w:val="decimal" w:pos="997"/>
              </w:tabs>
              <w:spacing w:line="240" w:lineRule="atLeast"/>
              <w:ind w:left="-110" w:right="-20"/>
              <w:rPr>
                <w:rFonts w:cs="Times New Roman"/>
                <w:color w:val="000000"/>
                <w:sz w:val="20"/>
                <w:cs/>
              </w:rPr>
            </w:pPr>
            <w:r w:rsidRPr="0093239C">
              <w:rPr>
                <w:color w:val="000000"/>
                <w:sz w:val="20"/>
              </w:rPr>
              <w:t>2,971,603</w:t>
            </w:r>
          </w:p>
        </w:tc>
        <w:tc>
          <w:tcPr>
            <w:tcW w:w="123" w:type="pct"/>
            <w:shd w:val="clear" w:color="auto" w:fill="auto"/>
          </w:tcPr>
          <w:p w14:paraId="08BC9A96"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46831B79" w14:textId="5FD25090"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EC1C687"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5AE9ED27" w14:textId="22699F46"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5B3BCF47"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208BB607" w14:textId="490FF6AD"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 xml:space="preserve"> 2,971,603 </w:t>
            </w:r>
          </w:p>
        </w:tc>
      </w:tr>
      <w:tr w:rsidR="009D3FF6" w:rsidRPr="00AB5DFA" w14:paraId="6E42DBA1" w14:textId="77777777" w:rsidTr="00080F43">
        <w:tc>
          <w:tcPr>
            <w:tcW w:w="1598" w:type="pct"/>
            <w:shd w:val="clear" w:color="auto" w:fill="auto"/>
          </w:tcPr>
          <w:p w14:paraId="7B959E32" w14:textId="7B058709" w:rsidR="009D3FF6" w:rsidRPr="00AB5DFA" w:rsidRDefault="009D3FF6" w:rsidP="009D3FF6">
            <w:pPr>
              <w:spacing w:line="240" w:lineRule="atLeast"/>
              <w:ind w:left="166" w:right="-110" w:hanging="10"/>
              <w:rPr>
                <w:rFonts w:cs="Times New Roman"/>
                <w:sz w:val="20"/>
                <w:rtl/>
              </w:rPr>
            </w:pPr>
            <w:r>
              <w:rPr>
                <w:rFonts w:cs="Times New Roman" w:hint="cs"/>
                <w:sz w:val="20"/>
                <w:rtl/>
                <w:lang w:val="th-TH"/>
              </w:rPr>
              <w:t>Private debt securities</w:t>
            </w:r>
          </w:p>
        </w:tc>
        <w:tc>
          <w:tcPr>
            <w:tcW w:w="559" w:type="pct"/>
          </w:tcPr>
          <w:p w14:paraId="35E2CD5D" w14:textId="4B4A562D"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58ED4386"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2144443F" w14:textId="7DD8E3BF"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19,679</w:t>
            </w:r>
          </w:p>
        </w:tc>
        <w:tc>
          <w:tcPr>
            <w:tcW w:w="123" w:type="pct"/>
            <w:shd w:val="clear" w:color="auto" w:fill="auto"/>
          </w:tcPr>
          <w:p w14:paraId="52FAF330"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00504B2A" w14:textId="04A609B5"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3602BC1"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3B7B4602" w14:textId="70CF06D8"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03399A1D"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53DA06C7" w14:textId="51467F1C"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 xml:space="preserve"> 19,679 </w:t>
            </w:r>
          </w:p>
        </w:tc>
      </w:tr>
      <w:tr w:rsidR="009D3FF6" w:rsidRPr="00AB5DFA" w14:paraId="67E229C8" w14:textId="77777777" w:rsidTr="00080F43">
        <w:tc>
          <w:tcPr>
            <w:tcW w:w="1598" w:type="pct"/>
            <w:shd w:val="clear" w:color="auto" w:fill="auto"/>
          </w:tcPr>
          <w:p w14:paraId="15F0B071" w14:textId="77777777" w:rsidR="009D3FF6" w:rsidRPr="00AB5DFA" w:rsidRDefault="009D3FF6" w:rsidP="009D3FF6">
            <w:pPr>
              <w:spacing w:line="240" w:lineRule="atLeast"/>
              <w:ind w:left="166" w:right="-110" w:hanging="10"/>
              <w:rPr>
                <w:rFonts w:cs="Times New Roman"/>
                <w:sz w:val="20"/>
              </w:rPr>
            </w:pPr>
            <w:r w:rsidRPr="00AB5DFA">
              <w:rPr>
                <w:rFonts w:cs="Times New Roman"/>
                <w:sz w:val="20"/>
              </w:rPr>
              <w:t xml:space="preserve">Domestic non-marketable </w:t>
            </w:r>
          </w:p>
        </w:tc>
        <w:tc>
          <w:tcPr>
            <w:tcW w:w="559" w:type="pct"/>
          </w:tcPr>
          <w:p w14:paraId="4DADA9C1"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37" w:type="pct"/>
          </w:tcPr>
          <w:p w14:paraId="1A562EA0"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77477DF9"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23" w:type="pct"/>
            <w:shd w:val="clear" w:color="auto" w:fill="auto"/>
          </w:tcPr>
          <w:p w14:paraId="0CB8AF19"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24220C74"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494484B9"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64A48B17" w14:textId="77777777" w:rsidR="009D3FF6" w:rsidRPr="009D3FF6" w:rsidRDefault="009D3FF6" w:rsidP="009D3FF6">
            <w:pPr>
              <w:tabs>
                <w:tab w:val="decimal" w:pos="967"/>
              </w:tabs>
              <w:spacing w:line="240" w:lineRule="atLeast"/>
              <w:ind w:left="-110" w:right="-20"/>
              <w:rPr>
                <w:rFonts w:cs="Times New Roman"/>
                <w:color w:val="000000"/>
                <w:sz w:val="20"/>
              </w:rPr>
            </w:pPr>
          </w:p>
        </w:tc>
        <w:tc>
          <w:tcPr>
            <w:tcW w:w="139" w:type="pct"/>
            <w:shd w:val="clear" w:color="auto" w:fill="auto"/>
          </w:tcPr>
          <w:p w14:paraId="1778E20D"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1384C765" w14:textId="77777777" w:rsidR="009D3FF6" w:rsidRPr="009D3FF6" w:rsidRDefault="009D3FF6" w:rsidP="009D3FF6">
            <w:pPr>
              <w:tabs>
                <w:tab w:val="decimal" w:pos="997"/>
              </w:tabs>
              <w:spacing w:line="240" w:lineRule="atLeast"/>
              <w:ind w:left="-110" w:right="-20"/>
              <w:rPr>
                <w:rFonts w:cs="Times New Roman"/>
                <w:color w:val="000000"/>
                <w:sz w:val="20"/>
              </w:rPr>
            </w:pPr>
          </w:p>
        </w:tc>
      </w:tr>
      <w:tr w:rsidR="009D3FF6" w:rsidRPr="00AB5DFA" w14:paraId="5E0B140C" w14:textId="77777777" w:rsidTr="00080F43">
        <w:tc>
          <w:tcPr>
            <w:tcW w:w="1598" w:type="pct"/>
            <w:shd w:val="clear" w:color="auto" w:fill="auto"/>
          </w:tcPr>
          <w:p w14:paraId="6A69D16B" w14:textId="77777777" w:rsidR="009D3FF6" w:rsidRPr="00AB5DFA" w:rsidRDefault="009D3FF6" w:rsidP="009D3FF6">
            <w:pPr>
              <w:spacing w:line="240" w:lineRule="atLeast"/>
              <w:ind w:left="166" w:right="-110" w:hanging="10"/>
              <w:rPr>
                <w:rFonts w:cs="Times New Roman"/>
                <w:sz w:val="20"/>
              </w:rPr>
            </w:pPr>
            <w:r w:rsidRPr="00AB5DFA">
              <w:rPr>
                <w:rFonts w:cs="Times New Roman"/>
                <w:sz w:val="20"/>
              </w:rPr>
              <w:t xml:space="preserve">   equity instruments</w:t>
            </w:r>
          </w:p>
        </w:tc>
        <w:tc>
          <w:tcPr>
            <w:tcW w:w="559" w:type="pct"/>
          </w:tcPr>
          <w:p w14:paraId="7893E80F" w14:textId="5AA6E714" w:rsidR="009D3FF6" w:rsidRPr="009D3FF6" w:rsidRDefault="009D3FF6" w:rsidP="009D3FF6">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5D3A80C2" w14:textId="77777777" w:rsidR="009D3FF6" w:rsidRPr="009D3FF6" w:rsidRDefault="009D3FF6" w:rsidP="009D3FF6">
            <w:pPr>
              <w:tabs>
                <w:tab w:val="decimal" w:pos="997"/>
              </w:tabs>
              <w:spacing w:line="240" w:lineRule="atLeast"/>
              <w:ind w:left="-110" w:right="-20"/>
              <w:rPr>
                <w:rFonts w:cs="Times New Roman"/>
                <w:color w:val="000000"/>
                <w:sz w:val="20"/>
                <w:cs/>
              </w:rPr>
            </w:pPr>
          </w:p>
        </w:tc>
        <w:tc>
          <w:tcPr>
            <w:tcW w:w="551" w:type="pct"/>
            <w:shd w:val="clear" w:color="auto" w:fill="auto"/>
          </w:tcPr>
          <w:p w14:paraId="286A6F51" w14:textId="4FFBD5DD" w:rsidR="009D3FF6" w:rsidRPr="009D3FF6" w:rsidRDefault="009D3FF6" w:rsidP="009D3FF6">
            <w:pPr>
              <w:tabs>
                <w:tab w:val="decimal" w:pos="997"/>
              </w:tabs>
              <w:spacing w:line="240" w:lineRule="atLeast"/>
              <w:ind w:left="-110" w:right="-20"/>
              <w:rPr>
                <w:rFonts w:cs="Times New Roman"/>
                <w:color w:val="000000"/>
                <w:sz w:val="20"/>
                <w:cs/>
              </w:rPr>
            </w:pPr>
            <w:r w:rsidRPr="0093239C">
              <w:rPr>
                <w:color w:val="000000"/>
                <w:sz w:val="20"/>
              </w:rPr>
              <w:t>-</w:t>
            </w:r>
          </w:p>
        </w:tc>
        <w:tc>
          <w:tcPr>
            <w:tcW w:w="123" w:type="pct"/>
            <w:shd w:val="clear" w:color="auto" w:fill="auto"/>
          </w:tcPr>
          <w:p w14:paraId="163D2BED"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43CAF119" w14:textId="0B4852D5"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2,464</w:t>
            </w:r>
          </w:p>
        </w:tc>
        <w:tc>
          <w:tcPr>
            <w:tcW w:w="146" w:type="pct"/>
            <w:shd w:val="clear" w:color="auto" w:fill="auto"/>
          </w:tcPr>
          <w:p w14:paraId="5B90294B"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448CFA96" w14:textId="709E7D28"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6F762C3F"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238C7256" w14:textId="0B346830" w:rsidR="009D3FF6" w:rsidRPr="009D3FF6" w:rsidRDefault="009D3FF6" w:rsidP="009D3FF6">
            <w:pPr>
              <w:tabs>
                <w:tab w:val="decimal" w:pos="997"/>
              </w:tabs>
              <w:spacing w:line="240" w:lineRule="atLeast"/>
              <w:ind w:left="-110" w:right="-20"/>
              <w:rPr>
                <w:rFonts w:cs="Times New Roman"/>
                <w:color w:val="000000"/>
                <w:sz w:val="20"/>
              </w:rPr>
            </w:pPr>
            <w:r w:rsidRPr="0093239C">
              <w:rPr>
                <w:rFonts w:cs="Times New Roman"/>
                <w:color w:val="000000"/>
                <w:sz w:val="20"/>
              </w:rPr>
              <w:t>2,464</w:t>
            </w:r>
          </w:p>
        </w:tc>
      </w:tr>
      <w:tr w:rsidR="009D3FF6" w:rsidRPr="00AB5DFA" w14:paraId="0D99D390" w14:textId="77777777" w:rsidTr="00080F43">
        <w:tc>
          <w:tcPr>
            <w:tcW w:w="1598" w:type="pct"/>
            <w:shd w:val="clear" w:color="auto" w:fill="auto"/>
          </w:tcPr>
          <w:p w14:paraId="6A0D0326" w14:textId="77777777" w:rsidR="009D3FF6" w:rsidRPr="00AB5DFA" w:rsidRDefault="009D3FF6" w:rsidP="009D3FF6">
            <w:pPr>
              <w:spacing w:line="240" w:lineRule="atLeast"/>
              <w:ind w:left="340" w:right="-110" w:hanging="358"/>
              <w:rPr>
                <w:rFonts w:cs="Times New Roman"/>
                <w:sz w:val="20"/>
              </w:rPr>
            </w:pPr>
            <w:r w:rsidRPr="00AB5DFA">
              <w:rPr>
                <w:rFonts w:cs="Times New Roman"/>
                <w:sz w:val="20"/>
              </w:rPr>
              <w:t xml:space="preserve">Loans to customers and </w:t>
            </w:r>
          </w:p>
        </w:tc>
        <w:tc>
          <w:tcPr>
            <w:tcW w:w="559" w:type="pct"/>
          </w:tcPr>
          <w:p w14:paraId="103EAD23"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37" w:type="pct"/>
          </w:tcPr>
          <w:p w14:paraId="4F84D382"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35B2FA1E"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23" w:type="pct"/>
            <w:shd w:val="clear" w:color="auto" w:fill="auto"/>
          </w:tcPr>
          <w:p w14:paraId="2E322D36"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55FD4210" w14:textId="77777777" w:rsidR="009D3FF6" w:rsidRPr="009D3FF6"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6FDC4AA8"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71290FFB" w14:textId="77777777" w:rsidR="009D3FF6" w:rsidRPr="009D3FF6" w:rsidRDefault="009D3FF6" w:rsidP="009D3FF6">
            <w:pPr>
              <w:tabs>
                <w:tab w:val="decimal" w:pos="967"/>
              </w:tabs>
              <w:spacing w:line="240" w:lineRule="atLeast"/>
              <w:ind w:left="-110" w:right="-20"/>
              <w:rPr>
                <w:rFonts w:cs="Times New Roman"/>
                <w:color w:val="000000"/>
                <w:sz w:val="20"/>
              </w:rPr>
            </w:pPr>
          </w:p>
        </w:tc>
        <w:tc>
          <w:tcPr>
            <w:tcW w:w="139" w:type="pct"/>
            <w:shd w:val="clear" w:color="auto" w:fill="auto"/>
          </w:tcPr>
          <w:p w14:paraId="4F570140"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57D7D1D6" w14:textId="77777777" w:rsidR="009D3FF6" w:rsidRPr="009D3FF6" w:rsidRDefault="009D3FF6" w:rsidP="009D3FF6">
            <w:pPr>
              <w:tabs>
                <w:tab w:val="decimal" w:pos="997"/>
              </w:tabs>
              <w:spacing w:line="240" w:lineRule="atLeast"/>
              <w:ind w:left="-110" w:right="-20"/>
              <w:rPr>
                <w:rFonts w:cs="Times New Roman"/>
                <w:color w:val="000000"/>
                <w:sz w:val="20"/>
              </w:rPr>
            </w:pPr>
          </w:p>
        </w:tc>
      </w:tr>
      <w:tr w:rsidR="009D3FF6" w:rsidRPr="00AB5DFA" w14:paraId="6BDDD7A0" w14:textId="77777777" w:rsidTr="00080F43">
        <w:tc>
          <w:tcPr>
            <w:tcW w:w="1598" w:type="pct"/>
            <w:shd w:val="clear" w:color="auto" w:fill="auto"/>
          </w:tcPr>
          <w:p w14:paraId="61560677" w14:textId="77777777" w:rsidR="009D3FF6" w:rsidRPr="00AB5DFA" w:rsidRDefault="009D3FF6" w:rsidP="009D3FF6">
            <w:pPr>
              <w:spacing w:line="240" w:lineRule="atLeast"/>
              <w:ind w:left="340" w:right="-110" w:hanging="358"/>
              <w:rPr>
                <w:rFonts w:cs="Times New Roman"/>
                <w:sz w:val="20"/>
              </w:rPr>
            </w:pPr>
            <w:r w:rsidRPr="00AB5DFA">
              <w:rPr>
                <w:rFonts w:cs="Times New Roman"/>
                <w:sz w:val="20"/>
              </w:rPr>
              <w:t xml:space="preserve">   accrued interest receivables, net   </w:t>
            </w:r>
          </w:p>
        </w:tc>
        <w:tc>
          <w:tcPr>
            <w:tcW w:w="559" w:type="pct"/>
          </w:tcPr>
          <w:p w14:paraId="3C42E430" w14:textId="22CB1EFB" w:rsidR="009D3FF6" w:rsidRPr="009D3FF6" w:rsidRDefault="009D3FF6" w:rsidP="009D3FF6">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6D38E0EC" w14:textId="77777777" w:rsidR="009D3FF6" w:rsidRPr="009D3FF6" w:rsidRDefault="009D3FF6" w:rsidP="009D3FF6">
            <w:pPr>
              <w:tabs>
                <w:tab w:val="decimal" w:pos="997"/>
              </w:tabs>
              <w:spacing w:line="240" w:lineRule="atLeast"/>
              <w:ind w:left="-110" w:right="-20"/>
              <w:rPr>
                <w:rFonts w:cs="Times New Roman"/>
                <w:color w:val="000000"/>
                <w:sz w:val="20"/>
                <w:cs/>
              </w:rPr>
            </w:pPr>
          </w:p>
        </w:tc>
        <w:tc>
          <w:tcPr>
            <w:tcW w:w="551" w:type="pct"/>
            <w:shd w:val="clear" w:color="auto" w:fill="auto"/>
          </w:tcPr>
          <w:p w14:paraId="3A19B59F" w14:textId="65703FCD"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07596038"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shd w:val="clear" w:color="auto" w:fill="auto"/>
          </w:tcPr>
          <w:p w14:paraId="0ACCF474" w14:textId="1E4C8A4B"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73CAAAC7"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shd w:val="clear" w:color="auto" w:fill="auto"/>
          </w:tcPr>
          <w:p w14:paraId="41068DAD" w14:textId="79622B85"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 xml:space="preserve"> 140,180,600 </w:t>
            </w:r>
          </w:p>
        </w:tc>
        <w:tc>
          <w:tcPr>
            <w:tcW w:w="139" w:type="pct"/>
            <w:shd w:val="clear" w:color="auto" w:fill="auto"/>
          </w:tcPr>
          <w:p w14:paraId="33760994"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shd w:val="clear" w:color="auto" w:fill="auto"/>
          </w:tcPr>
          <w:p w14:paraId="525A438A" w14:textId="462C8A12"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 xml:space="preserve"> 140,180,600 </w:t>
            </w:r>
          </w:p>
        </w:tc>
      </w:tr>
      <w:tr w:rsidR="009D3FF6" w:rsidRPr="00AB5DFA" w14:paraId="5D8E1766" w14:textId="77777777" w:rsidTr="00080F43">
        <w:tc>
          <w:tcPr>
            <w:tcW w:w="1598" w:type="pct"/>
            <w:shd w:val="clear" w:color="auto" w:fill="auto"/>
          </w:tcPr>
          <w:p w14:paraId="38A614CE" w14:textId="77777777" w:rsidR="009D3FF6" w:rsidRPr="00AB5DFA" w:rsidRDefault="009D3FF6" w:rsidP="009D3FF6">
            <w:pPr>
              <w:spacing w:line="240" w:lineRule="atLeast"/>
              <w:ind w:left="340" w:right="-110" w:hanging="358"/>
              <w:rPr>
                <w:rFonts w:cs="Times New Roman"/>
                <w:sz w:val="20"/>
              </w:rPr>
            </w:pPr>
            <w:r w:rsidRPr="00AB5DFA">
              <w:rPr>
                <w:rFonts w:cs="Times New Roman"/>
                <w:sz w:val="20"/>
              </w:rPr>
              <w:t>Other financial assets, net</w:t>
            </w:r>
          </w:p>
        </w:tc>
        <w:tc>
          <w:tcPr>
            <w:tcW w:w="559" w:type="pct"/>
            <w:tcBorders>
              <w:bottom w:val="single" w:sz="4" w:space="0" w:color="auto"/>
            </w:tcBorders>
          </w:tcPr>
          <w:p w14:paraId="5678EA17" w14:textId="35B9BF03" w:rsidR="009D3FF6" w:rsidRPr="009D3FF6" w:rsidRDefault="009D3FF6" w:rsidP="009D3FF6">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77B96A97" w14:textId="77777777" w:rsidR="009D3FF6" w:rsidRPr="009D3FF6" w:rsidRDefault="009D3FF6" w:rsidP="009D3FF6">
            <w:pPr>
              <w:tabs>
                <w:tab w:val="decimal" w:pos="997"/>
              </w:tabs>
              <w:spacing w:line="240" w:lineRule="atLeast"/>
              <w:ind w:left="-110" w:right="-20"/>
              <w:rPr>
                <w:rFonts w:cs="Times New Roman"/>
                <w:color w:val="000000"/>
                <w:sz w:val="20"/>
                <w:cs/>
              </w:rPr>
            </w:pPr>
          </w:p>
        </w:tc>
        <w:tc>
          <w:tcPr>
            <w:tcW w:w="551" w:type="pct"/>
            <w:tcBorders>
              <w:bottom w:val="single" w:sz="4" w:space="0" w:color="auto"/>
            </w:tcBorders>
            <w:shd w:val="clear" w:color="auto" w:fill="auto"/>
          </w:tcPr>
          <w:p w14:paraId="1F3B14D3" w14:textId="31E1B433"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389AA0C5"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66" w:type="pct"/>
            <w:tcBorders>
              <w:bottom w:val="single" w:sz="4" w:space="0" w:color="auto"/>
            </w:tcBorders>
            <w:shd w:val="clear" w:color="auto" w:fill="auto"/>
          </w:tcPr>
          <w:p w14:paraId="1F166F4C" w14:textId="3ACAE7C3" w:rsidR="009D3FF6" w:rsidRPr="009D3FF6" w:rsidRDefault="009D3FF6" w:rsidP="009D3FF6">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3AB88642"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96" w:type="pct"/>
            <w:tcBorders>
              <w:bottom w:val="single" w:sz="4" w:space="0" w:color="auto"/>
            </w:tcBorders>
            <w:shd w:val="clear" w:color="auto" w:fill="auto"/>
          </w:tcPr>
          <w:p w14:paraId="54036F09" w14:textId="1529F883" w:rsidR="009D3FF6" w:rsidRPr="009D3FF6" w:rsidRDefault="009D3FF6" w:rsidP="009D3FF6">
            <w:pPr>
              <w:tabs>
                <w:tab w:val="decimal" w:pos="967"/>
              </w:tabs>
              <w:spacing w:line="240" w:lineRule="atLeast"/>
              <w:ind w:left="-110" w:right="-20"/>
              <w:rPr>
                <w:rFonts w:cs="Times New Roman"/>
                <w:color w:val="000000"/>
                <w:sz w:val="20"/>
              </w:rPr>
            </w:pPr>
            <w:r w:rsidRPr="0093239C">
              <w:rPr>
                <w:color w:val="000000"/>
                <w:sz w:val="20"/>
              </w:rPr>
              <w:t xml:space="preserve"> 1,306,550 </w:t>
            </w:r>
          </w:p>
        </w:tc>
        <w:tc>
          <w:tcPr>
            <w:tcW w:w="139" w:type="pct"/>
            <w:shd w:val="clear" w:color="auto" w:fill="auto"/>
          </w:tcPr>
          <w:p w14:paraId="22C79D0A" w14:textId="77777777" w:rsidR="009D3FF6" w:rsidRPr="009D3FF6" w:rsidRDefault="009D3FF6" w:rsidP="009D3FF6">
            <w:pPr>
              <w:tabs>
                <w:tab w:val="decimal" w:pos="970"/>
              </w:tabs>
              <w:spacing w:line="240" w:lineRule="atLeast"/>
              <w:ind w:left="-110" w:right="-100"/>
              <w:rPr>
                <w:rFonts w:cs="Times New Roman"/>
                <w:color w:val="000000"/>
                <w:sz w:val="20"/>
              </w:rPr>
            </w:pPr>
          </w:p>
        </w:tc>
        <w:tc>
          <w:tcPr>
            <w:tcW w:w="585" w:type="pct"/>
            <w:tcBorders>
              <w:bottom w:val="single" w:sz="4" w:space="0" w:color="auto"/>
            </w:tcBorders>
            <w:shd w:val="clear" w:color="auto" w:fill="auto"/>
          </w:tcPr>
          <w:p w14:paraId="5EE04A45" w14:textId="062F76CF" w:rsidR="009D3FF6" w:rsidRPr="0093239C" w:rsidRDefault="009D3FF6" w:rsidP="009D3FF6">
            <w:pPr>
              <w:tabs>
                <w:tab w:val="decimal" w:pos="997"/>
              </w:tabs>
              <w:spacing w:line="240" w:lineRule="atLeast"/>
              <w:ind w:left="-110" w:right="-20"/>
              <w:rPr>
                <w:rFonts w:cstheme="minorBidi"/>
                <w:color w:val="000000"/>
                <w:sz w:val="20"/>
                <w:lang w:bidi="th-TH"/>
              </w:rPr>
            </w:pPr>
            <w:r w:rsidRPr="0093239C">
              <w:rPr>
                <w:color w:val="000000"/>
                <w:sz w:val="20"/>
              </w:rPr>
              <w:t xml:space="preserve"> 1,306,550 </w:t>
            </w:r>
          </w:p>
        </w:tc>
      </w:tr>
      <w:tr w:rsidR="009D3FF6" w:rsidRPr="00AB5DFA" w14:paraId="087A55EC" w14:textId="77777777" w:rsidTr="00080F43">
        <w:tc>
          <w:tcPr>
            <w:tcW w:w="1598" w:type="pct"/>
            <w:shd w:val="clear" w:color="auto" w:fill="auto"/>
          </w:tcPr>
          <w:p w14:paraId="2F249832" w14:textId="77777777" w:rsidR="009D3FF6" w:rsidRPr="00AB5DFA" w:rsidRDefault="009D3FF6" w:rsidP="009D3FF6">
            <w:pPr>
              <w:spacing w:line="240" w:lineRule="atLeast"/>
              <w:ind w:left="340" w:right="-110" w:hanging="358"/>
              <w:rPr>
                <w:rFonts w:cs="Times New Roman"/>
                <w:b/>
                <w:bCs/>
                <w:sz w:val="20"/>
              </w:rPr>
            </w:pPr>
            <w:r w:rsidRPr="00AB5DFA">
              <w:rPr>
                <w:rFonts w:cs="Times New Roman"/>
                <w:b/>
                <w:bCs/>
                <w:sz w:val="20"/>
              </w:rPr>
              <w:t>Total</w:t>
            </w:r>
          </w:p>
        </w:tc>
        <w:tc>
          <w:tcPr>
            <w:tcW w:w="559" w:type="pct"/>
            <w:tcBorders>
              <w:top w:val="single" w:sz="4" w:space="0" w:color="auto"/>
              <w:bottom w:val="double" w:sz="4" w:space="0" w:color="auto"/>
            </w:tcBorders>
          </w:tcPr>
          <w:p w14:paraId="29EF7E79" w14:textId="65EDA609" w:rsidR="009D3FF6" w:rsidRPr="009D3FF6" w:rsidRDefault="009D3FF6" w:rsidP="009D3FF6">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37" w:type="pct"/>
          </w:tcPr>
          <w:p w14:paraId="63D3A64C" w14:textId="77777777" w:rsidR="009D3FF6" w:rsidRPr="009D3FF6" w:rsidRDefault="009D3FF6" w:rsidP="009D3FF6">
            <w:pPr>
              <w:tabs>
                <w:tab w:val="decimal" w:pos="997"/>
              </w:tabs>
              <w:spacing w:line="240" w:lineRule="atLeast"/>
              <w:ind w:left="-110" w:right="-20"/>
              <w:rPr>
                <w:rFonts w:cs="Times New Roman"/>
                <w:b/>
                <w:bCs/>
                <w:color w:val="000000"/>
                <w:sz w:val="20"/>
              </w:rPr>
            </w:pPr>
          </w:p>
        </w:tc>
        <w:tc>
          <w:tcPr>
            <w:tcW w:w="551" w:type="pct"/>
            <w:tcBorders>
              <w:top w:val="single" w:sz="4" w:space="0" w:color="auto"/>
              <w:bottom w:val="double" w:sz="4" w:space="0" w:color="auto"/>
            </w:tcBorders>
            <w:shd w:val="clear" w:color="auto" w:fill="auto"/>
          </w:tcPr>
          <w:p w14:paraId="499F903E" w14:textId="69078201" w:rsidR="009D3FF6" w:rsidRPr="009D3FF6" w:rsidRDefault="009D3FF6" w:rsidP="009D3FF6">
            <w:pPr>
              <w:tabs>
                <w:tab w:val="decimal" w:pos="997"/>
              </w:tabs>
              <w:spacing w:line="240" w:lineRule="atLeast"/>
              <w:ind w:left="-110" w:right="-20"/>
              <w:rPr>
                <w:rFonts w:cs="Times New Roman"/>
                <w:b/>
                <w:bCs/>
                <w:color w:val="000000"/>
                <w:sz w:val="20"/>
              </w:rPr>
            </w:pPr>
            <w:r w:rsidRPr="0093239C">
              <w:rPr>
                <w:b/>
                <w:bCs/>
                <w:color w:val="000000"/>
                <w:sz w:val="20"/>
              </w:rPr>
              <w:t>2,991,282</w:t>
            </w:r>
          </w:p>
        </w:tc>
        <w:tc>
          <w:tcPr>
            <w:tcW w:w="123" w:type="pct"/>
            <w:shd w:val="clear" w:color="auto" w:fill="auto"/>
          </w:tcPr>
          <w:p w14:paraId="096D842D" w14:textId="77777777" w:rsidR="009D3FF6" w:rsidRPr="009D3FF6" w:rsidRDefault="009D3FF6" w:rsidP="009D3FF6">
            <w:pPr>
              <w:tabs>
                <w:tab w:val="decimal" w:pos="970"/>
              </w:tabs>
              <w:spacing w:line="240" w:lineRule="atLeast"/>
              <w:ind w:left="-110" w:right="-100"/>
              <w:rPr>
                <w:rFonts w:cs="Times New Roman"/>
                <w:b/>
                <w:bCs/>
                <w:color w:val="000000"/>
                <w:sz w:val="20"/>
              </w:rPr>
            </w:pPr>
          </w:p>
        </w:tc>
        <w:tc>
          <w:tcPr>
            <w:tcW w:w="566" w:type="pct"/>
            <w:tcBorders>
              <w:top w:val="single" w:sz="4" w:space="0" w:color="auto"/>
              <w:bottom w:val="double" w:sz="4" w:space="0" w:color="auto"/>
            </w:tcBorders>
            <w:shd w:val="clear" w:color="auto" w:fill="auto"/>
          </w:tcPr>
          <w:p w14:paraId="49746A2B" w14:textId="60135F4A" w:rsidR="009D3FF6" w:rsidRPr="009D3FF6" w:rsidRDefault="009D3FF6" w:rsidP="009D3FF6">
            <w:pPr>
              <w:tabs>
                <w:tab w:val="decimal" w:pos="997"/>
              </w:tabs>
              <w:spacing w:line="240" w:lineRule="atLeast"/>
              <w:ind w:left="-110" w:right="-20"/>
              <w:rPr>
                <w:rFonts w:cs="Times New Roman"/>
                <w:b/>
                <w:bCs/>
                <w:color w:val="000000"/>
                <w:sz w:val="20"/>
              </w:rPr>
            </w:pPr>
            <w:r w:rsidRPr="0093239C">
              <w:rPr>
                <w:b/>
                <w:bCs/>
                <w:color w:val="000000"/>
                <w:sz w:val="20"/>
              </w:rPr>
              <w:t>2,464</w:t>
            </w:r>
          </w:p>
        </w:tc>
        <w:tc>
          <w:tcPr>
            <w:tcW w:w="146" w:type="pct"/>
            <w:shd w:val="clear" w:color="auto" w:fill="auto"/>
          </w:tcPr>
          <w:p w14:paraId="1219D9D4" w14:textId="77777777" w:rsidR="009D3FF6" w:rsidRPr="009D3FF6" w:rsidRDefault="009D3FF6" w:rsidP="009D3FF6">
            <w:pPr>
              <w:tabs>
                <w:tab w:val="decimal" w:pos="970"/>
              </w:tabs>
              <w:spacing w:line="240" w:lineRule="atLeast"/>
              <w:ind w:left="-110" w:right="-100"/>
              <w:rPr>
                <w:rFonts w:cs="Times New Roman"/>
                <w:b/>
                <w:bCs/>
                <w:color w:val="000000"/>
                <w:sz w:val="20"/>
              </w:rPr>
            </w:pPr>
          </w:p>
        </w:tc>
        <w:tc>
          <w:tcPr>
            <w:tcW w:w="596" w:type="pct"/>
            <w:tcBorders>
              <w:top w:val="single" w:sz="4" w:space="0" w:color="auto"/>
              <w:bottom w:val="double" w:sz="4" w:space="0" w:color="auto"/>
            </w:tcBorders>
            <w:shd w:val="clear" w:color="auto" w:fill="auto"/>
          </w:tcPr>
          <w:p w14:paraId="04C64434" w14:textId="623B8E8B" w:rsidR="009D3FF6" w:rsidRPr="009D3FF6" w:rsidRDefault="009D3FF6" w:rsidP="009D3FF6">
            <w:pPr>
              <w:tabs>
                <w:tab w:val="decimal" w:pos="967"/>
              </w:tabs>
              <w:spacing w:line="240" w:lineRule="atLeast"/>
              <w:ind w:left="-110" w:right="-20"/>
              <w:rPr>
                <w:rFonts w:cs="Times New Roman"/>
                <w:b/>
                <w:bCs/>
                <w:color w:val="000000"/>
                <w:sz w:val="20"/>
              </w:rPr>
            </w:pPr>
            <w:r w:rsidRPr="0093239C">
              <w:rPr>
                <w:b/>
                <w:bCs/>
                <w:color w:val="000000"/>
                <w:sz w:val="20"/>
              </w:rPr>
              <w:t xml:space="preserve"> 157,480,672 </w:t>
            </w:r>
          </w:p>
        </w:tc>
        <w:tc>
          <w:tcPr>
            <w:tcW w:w="139" w:type="pct"/>
            <w:shd w:val="clear" w:color="auto" w:fill="auto"/>
          </w:tcPr>
          <w:p w14:paraId="45333C7B" w14:textId="77777777" w:rsidR="009D3FF6" w:rsidRPr="009D3FF6" w:rsidRDefault="009D3FF6" w:rsidP="009D3FF6">
            <w:pPr>
              <w:tabs>
                <w:tab w:val="decimal" w:pos="970"/>
              </w:tabs>
              <w:spacing w:line="240" w:lineRule="atLeast"/>
              <w:ind w:left="-110" w:right="-100"/>
              <w:rPr>
                <w:rFonts w:cs="Times New Roman"/>
                <w:b/>
                <w:bCs/>
                <w:color w:val="000000"/>
                <w:sz w:val="20"/>
              </w:rPr>
            </w:pPr>
          </w:p>
        </w:tc>
        <w:tc>
          <w:tcPr>
            <w:tcW w:w="585" w:type="pct"/>
            <w:tcBorders>
              <w:top w:val="single" w:sz="4" w:space="0" w:color="auto"/>
              <w:bottom w:val="double" w:sz="4" w:space="0" w:color="auto"/>
            </w:tcBorders>
            <w:shd w:val="clear" w:color="auto" w:fill="auto"/>
          </w:tcPr>
          <w:p w14:paraId="59A4205C" w14:textId="21D86395" w:rsidR="009D3FF6" w:rsidRPr="0093239C" w:rsidRDefault="009D3FF6" w:rsidP="009D3FF6">
            <w:pPr>
              <w:tabs>
                <w:tab w:val="decimal" w:pos="997"/>
              </w:tabs>
              <w:spacing w:line="240" w:lineRule="atLeast"/>
              <w:ind w:left="-110" w:right="-20"/>
              <w:rPr>
                <w:rFonts w:cstheme="minorBidi"/>
                <w:b/>
                <w:bCs/>
                <w:color w:val="000000"/>
                <w:sz w:val="20"/>
                <w:lang w:bidi="th-TH"/>
              </w:rPr>
            </w:pPr>
            <w:r w:rsidRPr="0093239C">
              <w:rPr>
                <w:b/>
                <w:bCs/>
                <w:color w:val="000000"/>
                <w:sz w:val="20"/>
              </w:rPr>
              <w:t xml:space="preserve"> 160,474,418 </w:t>
            </w:r>
          </w:p>
        </w:tc>
      </w:tr>
      <w:tr w:rsidR="009D3FF6" w:rsidRPr="00AB5DFA" w14:paraId="43B6177E" w14:textId="77777777" w:rsidTr="00080F43">
        <w:tc>
          <w:tcPr>
            <w:tcW w:w="1598" w:type="pct"/>
            <w:shd w:val="clear" w:color="auto" w:fill="auto"/>
          </w:tcPr>
          <w:p w14:paraId="583EF2CF" w14:textId="77777777" w:rsidR="009D3FF6" w:rsidRPr="00AB5DFA" w:rsidRDefault="009D3FF6" w:rsidP="009D3FF6">
            <w:pPr>
              <w:spacing w:line="240" w:lineRule="atLeast"/>
              <w:ind w:left="340" w:right="-110" w:hanging="358"/>
              <w:rPr>
                <w:rFonts w:cs="Times New Roman"/>
                <w:sz w:val="20"/>
              </w:rPr>
            </w:pPr>
          </w:p>
        </w:tc>
        <w:tc>
          <w:tcPr>
            <w:tcW w:w="559" w:type="pct"/>
            <w:tcBorders>
              <w:top w:val="double" w:sz="4" w:space="0" w:color="auto"/>
            </w:tcBorders>
          </w:tcPr>
          <w:p w14:paraId="01F5D242" w14:textId="77777777" w:rsidR="009D3FF6" w:rsidRPr="00AB5DFA" w:rsidRDefault="009D3FF6" w:rsidP="009D3FF6">
            <w:pPr>
              <w:tabs>
                <w:tab w:val="decimal" w:pos="970"/>
              </w:tabs>
              <w:spacing w:line="240" w:lineRule="atLeast"/>
              <w:ind w:left="-110" w:right="-100"/>
              <w:rPr>
                <w:rFonts w:cs="Times New Roman"/>
                <w:b/>
                <w:bCs/>
                <w:sz w:val="20"/>
              </w:rPr>
            </w:pPr>
          </w:p>
        </w:tc>
        <w:tc>
          <w:tcPr>
            <w:tcW w:w="137" w:type="pct"/>
          </w:tcPr>
          <w:p w14:paraId="4E8FE666" w14:textId="77777777" w:rsidR="009D3FF6" w:rsidRPr="00AB5DFA" w:rsidRDefault="009D3FF6" w:rsidP="009D3FF6">
            <w:pPr>
              <w:tabs>
                <w:tab w:val="decimal" w:pos="970"/>
              </w:tabs>
              <w:spacing w:line="240" w:lineRule="atLeast"/>
              <w:ind w:left="-110" w:right="-100"/>
              <w:rPr>
                <w:rFonts w:cs="Times New Roman"/>
                <w:b/>
                <w:bCs/>
                <w:sz w:val="20"/>
              </w:rPr>
            </w:pPr>
          </w:p>
        </w:tc>
        <w:tc>
          <w:tcPr>
            <w:tcW w:w="551" w:type="pct"/>
            <w:tcBorders>
              <w:top w:val="double" w:sz="4" w:space="0" w:color="auto"/>
            </w:tcBorders>
            <w:shd w:val="clear" w:color="auto" w:fill="auto"/>
          </w:tcPr>
          <w:p w14:paraId="0186A849" w14:textId="77777777" w:rsidR="009D3FF6" w:rsidRPr="00AB5DFA" w:rsidRDefault="009D3FF6" w:rsidP="009D3FF6">
            <w:pPr>
              <w:tabs>
                <w:tab w:val="decimal" w:pos="970"/>
              </w:tabs>
              <w:spacing w:line="240" w:lineRule="atLeast"/>
              <w:ind w:left="-110" w:right="-100"/>
              <w:rPr>
                <w:rFonts w:cs="Times New Roman"/>
                <w:b/>
                <w:bCs/>
                <w:sz w:val="20"/>
              </w:rPr>
            </w:pPr>
          </w:p>
        </w:tc>
        <w:tc>
          <w:tcPr>
            <w:tcW w:w="123" w:type="pct"/>
            <w:shd w:val="clear" w:color="auto" w:fill="auto"/>
          </w:tcPr>
          <w:p w14:paraId="25F298BE" w14:textId="77777777" w:rsidR="009D3FF6" w:rsidRPr="00AB5DFA" w:rsidRDefault="009D3FF6" w:rsidP="009D3FF6">
            <w:pPr>
              <w:tabs>
                <w:tab w:val="decimal" w:pos="970"/>
              </w:tabs>
              <w:spacing w:line="240" w:lineRule="atLeast"/>
              <w:ind w:left="-110" w:right="-100"/>
              <w:rPr>
                <w:rFonts w:cs="Times New Roman"/>
                <w:sz w:val="20"/>
              </w:rPr>
            </w:pPr>
          </w:p>
        </w:tc>
        <w:tc>
          <w:tcPr>
            <w:tcW w:w="566" w:type="pct"/>
            <w:tcBorders>
              <w:top w:val="double" w:sz="4" w:space="0" w:color="auto"/>
            </w:tcBorders>
            <w:shd w:val="clear" w:color="auto" w:fill="auto"/>
          </w:tcPr>
          <w:p w14:paraId="66DA688B"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63E998B0" w14:textId="77777777" w:rsidR="009D3FF6" w:rsidRPr="00AB5DFA" w:rsidRDefault="009D3FF6" w:rsidP="009D3FF6">
            <w:pPr>
              <w:tabs>
                <w:tab w:val="decimal" w:pos="970"/>
              </w:tabs>
              <w:spacing w:line="240" w:lineRule="atLeast"/>
              <w:ind w:left="-110" w:right="-100"/>
              <w:rPr>
                <w:rFonts w:cs="Times New Roman"/>
                <w:sz w:val="20"/>
              </w:rPr>
            </w:pPr>
          </w:p>
        </w:tc>
        <w:tc>
          <w:tcPr>
            <w:tcW w:w="596" w:type="pct"/>
            <w:tcBorders>
              <w:top w:val="double" w:sz="4" w:space="0" w:color="auto"/>
            </w:tcBorders>
            <w:shd w:val="clear" w:color="auto" w:fill="auto"/>
          </w:tcPr>
          <w:p w14:paraId="13938795"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39" w:type="pct"/>
            <w:shd w:val="clear" w:color="auto" w:fill="auto"/>
          </w:tcPr>
          <w:p w14:paraId="1DC52B55" w14:textId="77777777" w:rsidR="009D3FF6" w:rsidRPr="00AB5DFA" w:rsidRDefault="009D3FF6" w:rsidP="009D3FF6">
            <w:pPr>
              <w:tabs>
                <w:tab w:val="decimal" w:pos="970"/>
              </w:tabs>
              <w:spacing w:line="240" w:lineRule="atLeast"/>
              <w:ind w:left="-110" w:right="-100"/>
              <w:rPr>
                <w:rFonts w:cs="Times New Roman"/>
                <w:sz w:val="20"/>
              </w:rPr>
            </w:pPr>
          </w:p>
        </w:tc>
        <w:tc>
          <w:tcPr>
            <w:tcW w:w="585" w:type="pct"/>
            <w:tcBorders>
              <w:top w:val="double" w:sz="4" w:space="0" w:color="auto"/>
            </w:tcBorders>
            <w:shd w:val="clear" w:color="auto" w:fill="auto"/>
          </w:tcPr>
          <w:p w14:paraId="301C2B4E" w14:textId="77777777" w:rsidR="009D3FF6" w:rsidRPr="00AB5DFA" w:rsidRDefault="009D3FF6" w:rsidP="009D3FF6">
            <w:pPr>
              <w:tabs>
                <w:tab w:val="decimal" w:pos="970"/>
              </w:tabs>
              <w:spacing w:line="240" w:lineRule="atLeast"/>
              <w:ind w:left="-110" w:right="-100"/>
              <w:rPr>
                <w:rFonts w:cs="Times New Roman"/>
                <w:sz w:val="20"/>
              </w:rPr>
            </w:pPr>
          </w:p>
        </w:tc>
      </w:tr>
      <w:tr w:rsidR="009D3FF6" w:rsidRPr="00AB5DFA" w14:paraId="4E08B302" w14:textId="77777777" w:rsidTr="00080F43">
        <w:tc>
          <w:tcPr>
            <w:tcW w:w="1598" w:type="pct"/>
            <w:shd w:val="clear" w:color="auto" w:fill="auto"/>
          </w:tcPr>
          <w:p w14:paraId="73BBDBC4" w14:textId="77777777" w:rsidR="009D3FF6" w:rsidRPr="00AB5DFA" w:rsidRDefault="009D3FF6" w:rsidP="009D3FF6">
            <w:pPr>
              <w:spacing w:line="240" w:lineRule="atLeast"/>
              <w:ind w:left="340" w:right="-110" w:hanging="358"/>
              <w:rPr>
                <w:rFonts w:cs="Times New Roman"/>
                <w:sz w:val="20"/>
              </w:rPr>
            </w:pPr>
          </w:p>
        </w:tc>
        <w:tc>
          <w:tcPr>
            <w:tcW w:w="559" w:type="pct"/>
          </w:tcPr>
          <w:p w14:paraId="08EAF3A7" w14:textId="77777777" w:rsidR="009D3FF6" w:rsidRPr="00AB5DFA" w:rsidRDefault="009D3FF6" w:rsidP="009D3FF6">
            <w:pPr>
              <w:tabs>
                <w:tab w:val="decimal" w:pos="970"/>
              </w:tabs>
              <w:spacing w:line="240" w:lineRule="atLeast"/>
              <w:ind w:left="-110" w:right="-100"/>
              <w:rPr>
                <w:rFonts w:cs="Times New Roman"/>
                <w:b/>
                <w:bCs/>
                <w:sz w:val="20"/>
              </w:rPr>
            </w:pPr>
          </w:p>
        </w:tc>
        <w:tc>
          <w:tcPr>
            <w:tcW w:w="137" w:type="pct"/>
          </w:tcPr>
          <w:p w14:paraId="3892147A" w14:textId="77777777" w:rsidR="009D3FF6" w:rsidRPr="00AB5DFA" w:rsidRDefault="009D3FF6" w:rsidP="009D3FF6">
            <w:pPr>
              <w:tabs>
                <w:tab w:val="decimal" w:pos="970"/>
              </w:tabs>
              <w:spacing w:line="240" w:lineRule="atLeast"/>
              <w:ind w:left="-110" w:right="-100"/>
              <w:rPr>
                <w:rFonts w:cs="Times New Roman"/>
                <w:b/>
                <w:bCs/>
                <w:sz w:val="20"/>
              </w:rPr>
            </w:pPr>
          </w:p>
        </w:tc>
        <w:tc>
          <w:tcPr>
            <w:tcW w:w="551" w:type="pct"/>
            <w:shd w:val="clear" w:color="auto" w:fill="auto"/>
          </w:tcPr>
          <w:p w14:paraId="572858BF" w14:textId="77777777" w:rsidR="009D3FF6" w:rsidRPr="00AB5DFA" w:rsidRDefault="009D3FF6" w:rsidP="009D3FF6">
            <w:pPr>
              <w:tabs>
                <w:tab w:val="decimal" w:pos="970"/>
              </w:tabs>
              <w:spacing w:line="240" w:lineRule="atLeast"/>
              <w:ind w:left="-110" w:right="-100"/>
              <w:rPr>
                <w:rFonts w:cs="Times New Roman"/>
                <w:b/>
                <w:bCs/>
                <w:sz w:val="20"/>
              </w:rPr>
            </w:pPr>
          </w:p>
        </w:tc>
        <w:tc>
          <w:tcPr>
            <w:tcW w:w="123" w:type="pct"/>
            <w:shd w:val="clear" w:color="auto" w:fill="auto"/>
          </w:tcPr>
          <w:p w14:paraId="41E17BB7" w14:textId="77777777" w:rsidR="009D3FF6" w:rsidRPr="00AB5DFA" w:rsidRDefault="009D3FF6" w:rsidP="009D3FF6">
            <w:pPr>
              <w:tabs>
                <w:tab w:val="decimal" w:pos="970"/>
              </w:tabs>
              <w:spacing w:line="240" w:lineRule="atLeast"/>
              <w:ind w:left="-110" w:right="-100"/>
              <w:rPr>
                <w:rFonts w:cs="Times New Roman"/>
                <w:sz w:val="20"/>
              </w:rPr>
            </w:pPr>
          </w:p>
        </w:tc>
        <w:tc>
          <w:tcPr>
            <w:tcW w:w="566" w:type="pct"/>
            <w:shd w:val="clear" w:color="auto" w:fill="auto"/>
          </w:tcPr>
          <w:p w14:paraId="0253FDA4"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6B362E1A" w14:textId="77777777" w:rsidR="009D3FF6" w:rsidRPr="00AB5DFA" w:rsidRDefault="009D3FF6" w:rsidP="009D3FF6">
            <w:pPr>
              <w:tabs>
                <w:tab w:val="decimal" w:pos="970"/>
              </w:tabs>
              <w:spacing w:line="240" w:lineRule="atLeast"/>
              <w:ind w:left="-110" w:right="-100"/>
              <w:rPr>
                <w:rFonts w:cs="Times New Roman"/>
                <w:sz w:val="20"/>
              </w:rPr>
            </w:pPr>
          </w:p>
        </w:tc>
        <w:tc>
          <w:tcPr>
            <w:tcW w:w="596" w:type="pct"/>
            <w:shd w:val="clear" w:color="auto" w:fill="auto"/>
          </w:tcPr>
          <w:p w14:paraId="18939E20"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39" w:type="pct"/>
            <w:shd w:val="clear" w:color="auto" w:fill="auto"/>
          </w:tcPr>
          <w:p w14:paraId="7225F3C9" w14:textId="77777777" w:rsidR="009D3FF6" w:rsidRPr="00AB5DFA" w:rsidRDefault="009D3FF6" w:rsidP="009D3FF6">
            <w:pPr>
              <w:tabs>
                <w:tab w:val="decimal" w:pos="970"/>
              </w:tabs>
              <w:spacing w:line="240" w:lineRule="atLeast"/>
              <w:ind w:left="-110" w:right="-100"/>
              <w:rPr>
                <w:rFonts w:cs="Times New Roman"/>
                <w:sz w:val="20"/>
              </w:rPr>
            </w:pPr>
          </w:p>
        </w:tc>
        <w:tc>
          <w:tcPr>
            <w:tcW w:w="585" w:type="pct"/>
            <w:shd w:val="clear" w:color="auto" w:fill="auto"/>
          </w:tcPr>
          <w:p w14:paraId="35064EC5" w14:textId="77777777" w:rsidR="009D3FF6" w:rsidRPr="00AB5DFA" w:rsidRDefault="009D3FF6" w:rsidP="009D3FF6">
            <w:pPr>
              <w:tabs>
                <w:tab w:val="decimal" w:pos="970"/>
              </w:tabs>
              <w:spacing w:line="240" w:lineRule="atLeast"/>
              <w:ind w:left="-110" w:right="-100"/>
              <w:rPr>
                <w:rFonts w:cs="Times New Roman"/>
                <w:sz w:val="20"/>
              </w:rPr>
            </w:pPr>
          </w:p>
        </w:tc>
      </w:tr>
      <w:tr w:rsidR="009D3FF6" w:rsidRPr="00AB5DFA" w14:paraId="5780D90B" w14:textId="77777777" w:rsidTr="00080F43">
        <w:tc>
          <w:tcPr>
            <w:tcW w:w="1598" w:type="pct"/>
            <w:shd w:val="clear" w:color="auto" w:fill="auto"/>
          </w:tcPr>
          <w:p w14:paraId="3EC82C98" w14:textId="77777777" w:rsidR="009D3FF6" w:rsidRPr="00AB5DFA" w:rsidRDefault="009D3FF6" w:rsidP="009D3FF6">
            <w:pPr>
              <w:spacing w:line="240" w:lineRule="atLeast"/>
              <w:ind w:left="340" w:right="-110" w:hanging="358"/>
              <w:rPr>
                <w:rFonts w:cs="Times New Roman"/>
                <w:sz w:val="20"/>
              </w:rPr>
            </w:pPr>
          </w:p>
        </w:tc>
        <w:tc>
          <w:tcPr>
            <w:tcW w:w="559" w:type="pct"/>
          </w:tcPr>
          <w:p w14:paraId="20638708" w14:textId="77777777" w:rsidR="009D3FF6" w:rsidRPr="00AB5DFA" w:rsidRDefault="009D3FF6" w:rsidP="009D3FF6">
            <w:pPr>
              <w:tabs>
                <w:tab w:val="decimal" w:pos="970"/>
              </w:tabs>
              <w:spacing w:line="240" w:lineRule="atLeast"/>
              <w:ind w:left="-110" w:right="-100"/>
              <w:rPr>
                <w:rFonts w:cs="Times New Roman"/>
                <w:b/>
                <w:bCs/>
                <w:sz w:val="20"/>
              </w:rPr>
            </w:pPr>
          </w:p>
        </w:tc>
        <w:tc>
          <w:tcPr>
            <w:tcW w:w="137" w:type="pct"/>
          </w:tcPr>
          <w:p w14:paraId="25400025" w14:textId="77777777" w:rsidR="009D3FF6" w:rsidRPr="00AB5DFA" w:rsidRDefault="009D3FF6" w:rsidP="009D3FF6">
            <w:pPr>
              <w:tabs>
                <w:tab w:val="decimal" w:pos="970"/>
              </w:tabs>
              <w:spacing w:line="240" w:lineRule="atLeast"/>
              <w:ind w:left="-110" w:right="-100"/>
              <w:rPr>
                <w:rFonts w:cs="Times New Roman"/>
                <w:b/>
                <w:bCs/>
                <w:sz w:val="20"/>
              </w:rPr>
            </w:pPr>
          </w:p>
        </w:tc>
        <w:tc>
          <w:tcPr>
            <w:tcW w:w="551" w:type="pct"/>
            <w:shd w:val="clear" w:color="auto" w:fill="auto"/>
          </w:tcPr>
          <w:p w14:paraId="235254CC" w14:textId="77777777" w:rsidR="009D3FF6" w:rsidRPr="00AB5DFA" w:rsidRDefault="009D3FF6" w:rsidP="009D3FF6">
            <w:pPr>
              <w:tabs>
                <w:tab w:val="decimal" w:pos="970"/>
              </w:tabs>
              <w:spacing w:line="240" w:lineRule="atLeast"/>
              <w:ind w:left="-110" w:right="-100"/>
              <w:rPr>
                <w:rFonts w:cs="Times New Roman"/>
                <w:b/>
                <w:bCs/>
                <w:sz w:val="20"/>
              </w:rPr>
            </w:pPr>
          </w:p>
        </w:tc>
        <w:tc>
          <w:tcPr>
            <w:tcW w:w="123" w:type="pct"/>
            <w:shd w:val="clear" w:color="auto" w:fill="auto"/>
          </w:tcPr>
          <w:p w14:paraId="288BE948" w14:textId="77777777" w:rsidR="009D3FF6" w:rsidRPr="00AB5DFA" w:rsidRDefault="009D3FF6" w:rsidP="009D3FF6">
            <w:pPr>
              <w:tabs>
                <w:tab w:val="decimal" w:pos="970"/>
              </w:tabs>
              <w:spacing w:line="240" w:lineRule="atLeast"/>
              <w:ind w:left="-110" w:right="-100"/>
              <w:rPr>
                <w:rFonts w:cs="Times New Roman"/>
                <w:sz w:val="20"/>
              </w:rPr>
            </w:pPr>
          </w:p>
        </w:tc>
        <w:tc>
          <w:tcPr>
            <w:tcW w:w="566" w:type="pct"/>
            <w:shd w:val="clear" w:color="auto" w:fill="auto"/>
          </w:tcPr>
          <w:p w14:paraId="1A813A76"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6AAC8965" w14:textId="77777777" w:rsidR="009D3FF6" w:rsidRPr="00AB5DFA" w:rsidRDefault="009D3FF6" w:rsidP="009D3FF6">
            <w:pPr>
              <w:tabs>
                <w:tab w:val="decimal" w:pos="970"/>
              </w:tabs>
              <w:spacing w:line="240" w:lineRule="atLeast"/>
              <w:ind w:left="-110" w:right="-100"/>
              <w:rPr>
                <w:rFonts w:cs="Times New Roman"/>
                <w:sz w:val="20"/>
              </w:rPr>
            </w:pPr>
          </w:p>
        </w:tc>
        <w:tc>
          <w:tcPr>
            <w:tcW w:w="596" w:type="pct"/>
            <w:shd w:val="clear" w:color="auto" w:fill="auto"/>
          </w:tcPr>
          <w:p w14:paraId="781FE14C"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39" w:type="pct"/>
            <w:shd w:val="clear" w:color="auto" w:fill="auto"/>
          </w:tcPr>
          <w:p w14:paraId="7A13193E" w14:textId="77777777" w:rsidR="009D3FF6" w:rsidRPr="00AB5DFA" w:rsidRDefault="009D3FF6" w:rsidP="009D3FF6">
            <w:pPr>
              <w:tabs>
                <w:tab w:val="decimal" w:pos="970"/>
              </w:tabs>
              <w:spacing w:line="240" w:lineRule="atLeast"/>
              <w:ind w:left="-110" w:right="-100"/>
              <w:rPr>
                <w:rFonts w:cs="Times New Roman"/>
                <w:sz w:val="20"/>
              </w:rPr>
            </w:pPr>
          </w:p>
        </w:tc>
        <w:tc>
          <w:tcPr>
            <w:tcW w:w="585" w:type="pct"/>
            <w:shd w:val="clear" w:color="auto" w:fill="auto"/>
          </w:tcPr>
          <w:p w14:paraId="49BC4A72" w14:textId="77777777" w:rsidR="009D3FF6" w:rsidRPr="00AB5DFA" w:rsidRDefault="009D3FF6" w:rsidP="009D3FF6">
            <w:pPr>
              <w:tabs>
                <w:tab w:val="decimal" w:pos="970"/>
              </w:tabs>
              <w:spacing w:line="240" w:lineRule="atLeast"/>
              <w:ind w:left="-110" w:right="-100"/>
              <w:rPr>
                <w:rFonts w:cs="Times New Roman"/>
                <w:sz w:val="20"/>
              </w:rPr>
            </w:pPr>
          </w:p>
        </w:tc>
      </w:tr>
      <w:tr w:rsidR="009D3FF6" w:rsidRPr="00AB5DFA" w14:paraId="07C592FF" w14:textId="77777777" w:rsidTr="00080F43">
        <w:tc>
          <w:tcPr>
            <w:tcW w:w="1598" w:type="pct"/>
            <w:shd w:val="clear" w:color="auto" w:fill="auto"/>
          </w:tcPr>
          <w:p w14:paraId="0C8E11AF" w14:textId="77777777" w:rsidR="009D3FF6" w:rsidRPr="00AB5DFA" w:rsidRDefault="009D3FF6" w:rsidP="009D3FF6">
            <w:pPr>
              <w:spacing w:line="240" w:lineRule="atLeast"/>
              <w:ind w:left="340" w:right="-110" w:hanging="358"/>
              <w:rPr>
                <w:rFonts w:cs="Times New Roman"/>
                <w:b/>
                <w:bCs/>
                <w:i/>
                <w:iCs/>
                <w:sz w:val="20"/>
              </w:rPr>
            </w:pPr>
            <w:r w:rsidRPr="00AB5DFA">
              <w:rPr>
                <w:rFonts w:cs="Times New Roman"/>
                <w:b/>
                <w:bCs/>
                <w:i/>
                <w:iCs/>
                <w:sz w:val="20"/>
              </w:rPr>
              <w:lastRenderedPageBreak/>
              <w:t>Financial liabilities</w:t>
            </w:r>
          </w:p>
        </w:tc>
        <w:tc>
          <w:tcPr>
            <w:tcW w:w="559" w:type="pct"/>
          </w:tcPr>
          <w:p w14:paraId="41492AE9"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37" w:type="pct"/>
          </w:tcPr>
          <w:p w14:paraId="2EFFF94C"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551" w:type="pct"/>
            <w:shd w:val="clear" w:color="auto" w:fill="auto"/>
          </w:tcPr>
          <w:p w14:paraId="2D0BAB7B"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23" w:type="pct"/>
            <w:shd w:val="clear" w:color="auto" w:fill="auto"/>
          </w:tcPr>
          <w:p w14:paraId="33BE637A" w14:textId="77777777" w:rsidR="009D3FF6" w:rsidRPr="00AB5DFA" w:rsidRDefault="009D3FF6" w:rsidP="009D3FF6">
            <w:pPr>
              <w:tabs>
                <w:tab w:val="decimal" w:pos="970"/>
              </w:tabs>
              <w:spacing w:line="240" w:lineRule="atLeast"/>
              <w:ind w:left="-110" w:right="-100"/>
              <w:rPr>
                <w:rFonts w:cs="Times New Roman"/>
                <w:sz w:val="20"/>
              </w:rPr>
            </w:pPr>
          </w:p>
        </w:tc>
        <w:tc>
          <w:tcPr>
            <w:tcW w:w="566" w:type="pct"/>
            <w:shd w:val="clear" w:color="auto" w:fill="auto"/>
          </w:tcPr>
          <w:p w14:paraId="29FB1856"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46" w:type="pct"/>
            <w:shd w:val="clear" w:color="auto" w:fill="auto"/>
          </w:tcPr>
          <w:p w14:paraId="20E16CFE" w14:textId="77777777" w:rsidR="009D3FF6" w:rsidRPr="00AB5DFA" w:rsidRDefault="009D3FF6" w:rsidP="009D3FF6">
            <w:pPr>
              <w:tabs>
                <w:tab w:val="decimal" w:pos="970"/>
              </w:tabs>
              <w:spacing w:line="240" w:lineRule="atLeast"/>
              <w:ind w:left="-110" w:right="-100"/>
              <w:rPr>
                <w:rFonts w:cs="Times New Roman"/>
                <w:sz w:val="20"/>
              </w:rPr>
            </w:pPr>
          </w:p>
        </w:tc>
        <w:tc>
          <w:tcPr>
            <w:tcW w:w="596" w:type="pct"/>
            <w:shd w:val="clear" w:color="auto" w:fill="auto"/>
          </w:tcPr>
          <w:p w14:paraId="031F0646" w14:textId="77777777" w:rsidR="009D3FF6" w:rsidRPr="00AB5DFA" w:rsidRDefault="009D3FF6" w:rsidP="009D3FF6">
            <w:pPr>
              <w:tabs>
                <w:tab w:val="decimal" w:pos="997"/>
              </w:tabs>
              <w:spacing w:line="240" w:lineRule="atLeast"/>
              <w:ind w:left="-110" w:right="-20"/>
              <w:rPr>
                <w:rFonts w:cs="Times New Roman"/>
                <w:color w:val="000000"/>
                <w:sz w:val="20"/>
              </w:rPr>
            </w:pPr>
          </w:p>
        </w:tc>
        <w:tc>
          <w:tcPr>
            <w:tcW w:w="139" w:type="pct"/>
            <w:shd w:val="clear" w:color="auto" w:fill="auto"/>
          </w:tcPr>
          <w:p w14:paraId="58404F2B" w14:textId="77777777" w:rsidR="009D3FF6" w:rsidRPr="00AB5DFA" w:rsidRDefault="009D3FF6" w:rsidP="009D3FF6">
            <w:pPr>
              <w:tabs>
                <w:tab w:val="decimal" w:pos="970"/>
              </w:tabs>
              <w:spacing w:line="240" w:lineRule="atLeast"/>
              <w:ind w:left="-110" w:right="-100"/>
              <w:rPr>
                <w:rFonts w:cs="Times New Roman"/>
                <w:sz w:val="20"/>
              </w:rPr>
            </w:pPr>
          </w:p>
        </w:tc>
        <w:tc>
          <w:tcPr>
            <w:tcW w:w="585" w:type="pct"/>
            <w:shd w:val="clear" w:color="auto" w:fill="auto"/>
          </w:tcPr>
          <w:p w14:paraId="362A171D" w14:textId="77777777" w:rsidR="009D3FF6" w:rsidRPr="00AB5DFA" w:rsidRDefault="009D3FF6" w:rsidP="009D3FF6">
            <w:pPr>
              <w:tabs>
                <w:tab w:val="decimal" w:pos="970"/>
              </w:tabs>
              <w:spacing w:line="240" w:lineRule="atLeast"/>
              <w:ind w:left="-110" w:right="-100"/>
              <w:rPr>
                <w:rFonts w:cs="Times New Roman"/>
                <w:sz w:val="20"/>
              </w:rPr>
            </w:pPr>
          </w:p>
        </w:tc>
      </w:tr>
      <w:tr w:rsidR="00BF6D70" w:rsidRPr="00AB5DFA" w14:paraId="7C6F61AF" w14:textId="77777777" w:rsidTr="00080F43">
        <w:tc>
          <w:tcPr>
            <w:tcW w:w="1598" w:type="pct"/>
            <w:shd w:val="clear" w:color="auto" w:fill="auto"/>
          </w:tcPr>
          <w:p w14:paraId="41A503D9" w14:textId="77777777" w:rsidR="00BF6D70" w:rsidRPr="00AB5DFA" w:rsidRDefault="00BF6D70" w:rsidP="00BF6D70">
            <w:pPr>
              <w:spacing w:line="240" w:lineRule="atLeast"/>
              <w:ind w:left="340" w:right="-110" w:hanging="358"/>
              <w:rPr>
                <w:rFonts w:cs="Times New Roman"/>
                <w:sz w:val="20"/>
              </w:rPr>
            </w:pPr>
            <w:r w:rsidRPr="00AB5DFA">
              <w:rPr>
                <w:rFonts w:cs="Times New Roman"/>
                <w:sz w:val="20"/>
              </w:rPr>
              <w:t>Deposits</w:t>
            </w:r>
          </w:p>
        </w:tc>
        <w:tc>
          <w:tcPr>
            <w:tcW w:w="559" w:type="pct"/>
          </w:tcPr>
          <w:p w14:paraId="7291730C" w14:textId="0633CCEC"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50F77DAF" w14:textId="77777777" w:rsidR="00BF6D70" w:rsidRPr="008D2BAA" w:rsidRDefault="00BF6D70" w:rsidP="00BF6D70">
            <w:pPr>
              <w:tabs>
                <w:tab w:val="decimal" w:pos="997"/>
              </w:tabs>
              <w:spacing w:line="240" w:lineRule="atLeast"/>
              <w:ind w:left="-110" w:right="-20"/>
              <w:rPr>
                <w:rFonts w:cs="Times New Roman"/>
                <w:color w:val="000000"/>
                <w:sz w:val="20"/>
              </w:rPr>
            </w:pPr>
          </w:p>
        </w:tc>
        <w:tc>
          <w:tcPr>
            <w:tcW w:w="551" w:type="pct"/>
            <w:shd w:val="clear" w:color="auto" w:fill="auto"/>
          </w:tcPr>
          <w:p w14:paraId="419D72D3" w14:textId="0C493A67"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504AD0BC"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66" w:type="pct"/>
            <w:shd w:val="clear" w:color="auto" w:fill="auto"/>
          </w:tcPr>
          <w:p w14:paraId="61368C18" w14:textId="70522B86"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04A95FB8"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96" w:type="pct"/>
            <w:shd w:val="clear" w:color="auto" w:fill="auto"/>
          </w:tcPr>
          <w:p w14:paraId="70C9D801" w14:textId="1B5CB708"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117,017,345</w:t>
            </w:r>
          </w:p>
        </w:tc>
        <w:tc>
          <w:tcPr>
            <w:tcW w:w="139" w:type="pct"/>
            <w:shd w:val="clear" w:color="auto" w:fill="auto"/>
          </w:tcPr>
          <w:p w14:paraId="0A70871E"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85" w:type="pct"/>
            <w:shd w:val="clear" w:color="auto" w:fill="auto"/>
          </w:tcPr>
          <w:p w14:paraId="19FC3AFB" w14:textId="4EE6716B" w:rsidR="00BF6D70" w:rsidRPr="008D2BAA" w:rsidRDefault="00BF6D70" w:rsidP="00BF6D70">
            <w:pPr>
              <w:tabs>
                <w:tab w:val="decimal" w:pos="970"/>
              </w:tabs>
              <w:spacing w:line="240" w:lineRule="atLeast"/>
              <w:ind w:left="-110" w:right="-100"/>
              <w:rPr>
                <w:rFonts w:cs="Times New Roman"/>
                <w:color w:val="000000"/>
                <w:sz w:val="20"/>
              </w:rPr>
            </w:pPr>
            <w:r w:rsidRPr="0093239C">
              <w:rPr>
                <w:color w:val="000000"/>
                <w:sz w:val="20"/>
              </w:rPr>
              <w:t>117,017,345</w:t>
            </w:r>
          </w:p>
        </w:tc>
      </w:tr>
      <w:tr w:rsidR="00BF6D70" w:rsidRPr="00AB5DFA" w14:paraId="25D97C21" w14:textId="77777777" w:rsidTr="00080F43">
        <w:tc>
          <w:tcPr>
            <w:tcW w:w="1598" w:type="pct"/>
            <w:shd w:val="clear" w:color="auto" w:fill="auto"/>
          </w:tcPr>
          <w:p w14:paraId="580360BF" w14:textId="77777777" w:rsidR="00BF6D70" w:rsidRPr="00AB5DFA" w:rsidRDefault="00BF6D70" w:rsidP="00BF6D70">
            <w:pPr>
              <w:spacing w:line="240" w:lineRule="atLeast"/>
              <w:ind w:left="340" w:right="-110" w:hanging="358"/>
              <w:rPr>
                <w:rFonts w:cs="Times New Roman"/>
                <w:sz w:val="20"/>
              </w:rPr>
            </w:pPr>
            <w:r w:rsidRPr="00AB5DFA">
              <w:rPr>
                <w:rFonts w:cs="Times New Roman"/>
                <w:sz w:val="20"/>
              </w:rPr>
              <w:t>Interbank and money market items</w:t>
            </w:r>
          </w:p>
        </w:tc>
        <w:tc>
          <w:tcPr>
            <w:tcW w:w="559" w:type="pct"/>
          </w:tcPr>
          <w:p w14:paraId="14A36811" w14:textId="13CC6208"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5BDBFE22" w14:textId="77777777" w:rsidR="00BF6D70" w:rsidRPr="008D2BAA" w:rsidRDefault="00BF6D70" w:rsidP="00BF6D70">
            <w:pPr>
              <w:tabs>
                <w:tab w:val="decimal" w:pos="997"/>
              </w:tabs>
              <w:spacing w:line="240" w:lineRule="atLeast"/>
              <w:ind w:left="-110" w:right="-20"/>
              <w:rPr>
                <w:rFonts w:cs="Times New Roman"/>
                <w:color w:val="000000"/>
                <w:sz w:val="20"/>
              </w:rPr>
            </w:pPr>
          </w:p>
        </w:tc>
        <w:tc>
          <w:tcPr>
            <w:tcW w:w="551" w:type="pct"/>
            <w:shd w:val="clear" w:color="auto" w:fill="auto"/>
          </w:tcPr>
          <w:p w14:paraId="21B153C4" w14:textId="22D99118"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2AE751E2"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66" w:type="pct"/>
            <w:shd w:val="clear" w:color="auto" w:fill="auto"/>
          </w:tcPr>
          <w:p w14:paraId="073D101D" w14:textId="0FA00470"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4C9FE72D"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96" w:type="pct"/>
            <w:shd w:val="clear" w:color="auto" w:fill="auto"/>
          </w:tcPr>
          <w:p w14:paraId="2D747D7E" w14:textId="08D6F171"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 xml:space="preserve"> 22,757,398 </w:t>
            </w:r>
          </w:p>
        </w:tc>
        <w:tc>
          <w:tcPr>
            <w:tcW w:w="139" w:type="pct"/>
            <w:shd w:val="clear" w:color="auto" w:fill="auto"/>
          </w:tcPr>
          <w:p w14:paraId="68FF23F0"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85" w:type="pct"/>
            <w:shd w:val="clear" w:color="auto" w:fill="auto"/>
          </w:tcPr>
          <w:p w14:paraId="1F128DE0" w14:textId="38F92ABB" w:rsidR="00BF6D70" w:rsidRPr="008D2BAA" w:rsidRDefault="00BF6D70" w:rsidP="00BF6D70">
            <w:pPr>
              <w:tabs>
                <w:tab w:val="decimal" w:pos="970"/>
              </w:tabs>
              <w:spacing w:line="240" w:lineRule="atLeast"/>
              <w:ind w:left="-110" w:right="-100"/>
              <w:rPr>
                <w:rFonts w:cs="Times New Roman"/>
                <w:color w:val="000000"/>
                <w:sz w:val="20"/>
              </w:rPr>
            </w:pPr>
            <w:r w:rsidRPr="0093239C">
              <w:rPr>
                <w:color w:val="000000"/>
                <w:sz w:val="20"/>
              </w:rPr>
              <w:t xml:space="preserve"> 22,757,398 </w:t>
            </w:r>
          </w:p>
        </w:tc>
      </w:tr>
      <w:tr w:rsidR="00BF6D70" w:rsidRPr="00AB5DFA" w14:paraId="7E93B1E2" w14:textId="77777777" w:rsidTr="00080F43">
        <w:tc>
          <w:tcPr>
            <w:tcW w:w="1598" w:type="pct"/>
            <w:shd w:val="clear" w:color="auto" w:fill="auto"/>
          </w:tcPr>
          <w:p w14:paraId="237BC8D8" w14:textId="77777777" w:rsidR="00BF6D70" w:rsidRPr="00AB5DFA" w:rsidRDefault="00BF6D70" w:rsidP="00BF6D70">
            <w:pPr>
              <w:spacing w:line="240" w:lineRule="atLeast"/>
              <w:ind w:left="340" w:right="-468" w:hanging="358"/>
              <w:rPr>
                <w:rFonts w:cs="Times New Roman"/>
                <w:sz w:val="20"/>
              </w:rPr>
            </w:pPr>
            <w:r w:rsidRPr="00AB5DFA">
              <w:rPr>
                <w:rFonts w:cs="Times New Roman"/>
                <w:sz w:val="20"/>
              </w:rPr>
              <w:t>Liabilities payable on demand</w:t>
            </w:r>
          </w:p>
        </w:tc>
        <w:tc>
          <w:tcPr>
            <w:tcW w:w="559" w:type="pct"/>
          </w:tcPr>
          <w:p w14:paraId="5ED4CB8D" w14:textId="4F80DFC5"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2491CC32" w14:textId="77777777" w:rsidR="00BF6D70" w:rsidRPr="008D2BAA" w:rsidRDefault="00BF6D70" w:rsidP="00BF6D70">
            <w:pPr>
              <w:tabs>
                <w:tab w:val="decimal" w:pos="997"/>
              </w:tabs>
              <w:spacing w:line="240" w:lineRule="atLeast"/>
              <w:ind w:left="-110" w:right="-20"/>
              <w:rPr>
                <w:rFonts w:cs="Times New Roman"/>
                <w:color w:val="000000"/>
                <w:sz w:val="20"/>
              </w:rPr>
            </w:pPr>
          </w:p>
        </w:tc>
        <w:tc>
          <w:tcPr>
            <w:tcW w:w="551" w:type="pct"/>
            <w:shd w:val="clear" w:color="auto" w:fill="auto"/>
          </w:tcPr>
          <w:p w14:paraId="08536A31" w14:textId="1E15610F"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031D8CFB"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66" w:type="pct"/>
            <w:shd w:val="clear" w:color="auto" w:fill="auto"/>
          </w:tcPr>
          <w:p w14:paraId="1FB62EFC" w14:textId="353943C8"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B353D10"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96" w:type="pct"/>
            <w:shd w:val="clear" w:color="auto" w:fill="auto"/>
          </w:tcPr>
          <w:p w14:paraId="34744C2E" w14:textId="70EA267F"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 xml:space="preserve"> 145,601 </w:t>
            </w:r>
          </w:p>
        </w:tc>
        <w:tc>
          <w:tcPr>
            <w:tcW w:w="139" w:type="pct"/>
            <w:shd w:val="clear" w:color="auto" w:fill="auto"/>
          </w:tcPr>
          <w:p w14:paraId="6C9B517B"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85" w:type="pct"/>
            <w:shd w:val="clear" w:color="auto" w:fill="auto"/>
          </w:tcPr>
          <w:p w14:paraId="1D91D48C" w14:textId="61D3C3FB" w:rsidR="00BF6D70" w:rsidRPr="008D2BAA" w:rsidRDefault="00BF6D70" w:rsidP="00BF6D70">
            <w:pPr>
              <w:tabs>
                <w:tab w:val="decimal" w:pos="970"/>
              </w:tabs>
              <w:spacing w:line="240" w:lineRule="atLeast"/>
              <w:ind w:left="-110" w:right="-100"/>
              <w:rPr>
                <w:rFonts w:cs="Times New Roman"/>
                <w:color w:val="000000"/>
                <w:sz w:val="20"/>
              </w:rPr>
            </w:pPr>
            <w:r w:rsidRPr="0093239C">
              <w:rPr>
                <w:color w:val="000000"/>
                <w:sz w:val="20"/>
              </w:rPr>
              <w:t xml:space="preserve"> 145,601 </w:t>
            </w:r>
          </w:p>
        </w:tc>
      </w:tr>
      <w:tr w:rsidR="00BF6D70" w:rsidRPr="00AB5DFA" w14:paraId="78A76564" w14:textId="77777777" w:rsidTr="00080F43">
        <w:tc>
          <w:tcPr>
            <w:tcW w:w="1598" w:type="pct"/>
            <w:shd w:val="clear" w:color="auto" w:fill="auto"/>
          </w:tcPr>
          <w:p w14:paraId="27F41DB9" w14:textId="5F220B08" w:rsidR="00BF6D70" w:rsidRPr="00AB5DFA" w:rsidRDefault="00BF6D70" w:rsidP="00BF6D70">
            <w:pPr>
              <w:spacing w:line="240" w:lineRule="atLeast"/>
              <w:ind w:left="340" w:right="-468" w:hanging="358"/>
              <w:rPr>
                <w:rFonts w:cs="Times New Roman"/>
                <w:sz w:val="20"/>
              </w:rPr>
            </w:pPr>
            <w:r w:rsidRPr="00AB5DFA">
              <w:rPr>
                <w:rFonts w:cs="Times New Roman"/>
                <w:sz w:val="20"/>
              </w:rPr>
              <w:t>Derivative liabilities</w:t>
            </w:r>
          </w:p>
        </w:tc>
        <w:tc>
          <w:tcPr>
            <w:tcW w:w="559" w:type="pct"/>
          </w:tcPr>
          <w:p w14:paraId="5B250557" w14:textId="6D8C5047"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152,106</w:t>
            </w:r>
          </w:p>
        </w:tc>
        <w:tc>
          <w:tcPr>
            <w:tcW w:w="137" w:type="pct"/>
          </w:tcPr>
          <w:p w14:paraId="364AD138" w14:textId="77777777" w:rsidR="00BF6D70" w:rsidRPr="008D2BAA" w:rsidRDefault="00BF6D70" w:rsidP="00BF6D70">
            <w:pPr>
              <w:tabs>
                <w:tab w:val="decimal" w:pos="997"/>
              </w:tabs>
              <w:spacing w:line="240" w:lineRule="atLeast"/>
              <w:ind w:left="-110" w:right="-20"/>
              <w:rPr>
                <w:rFonts w:cs="Times New Roman"/>
                <w:color w:val="000000"/>
                <w:sz w:val="20"/>
              </w:rPr>
            </w:pPr>
          </w:p>
        </w:tc>
        <w:tc>
          <w:tcPr>
            <w:tcW w:w="551" w:type="pct"/>
            <w:shd w:val="clear" w:color="auto" w:fill="auto"/>
          </w:tcPr>
          <w:p w14:paraId="6F49196C" w14:textId="3AF0B186"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2613A65"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66" w:type="pct"/>
            <w:shd w:val="clear" w:color="auto" w:fill="auto"/>
          </w:tcPr>
          <w:p w14:paraId="470A1FC4" w14:textId="3ED733BA"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6A716B55"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96" w:type="pct"/>
            <w:shd w:val="clear" w:color="auto" w:fill="auto"/>
          </w:tcPr>
          <w:p w14:paraId="1C2F8083" w14:textId="60E83C70"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6561D2E4"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85" w:type="pct"/>
            <w:shd w:val="clear" w:color="auto" w:fill="auto"/>
          </w:tcPr>
          <w:p w14:paraId="74E46298" w14:textId="486374AC" w:rsidR="00BF6D70" w:rsidRPr="008D2BAA" w:rsidRDefault="00BF6D70" w:rsidP="00BF6D70">
            <w:pPr>
              <w:tabs>
                <w:tab w:val="decimal" w:pos="970"/>
              </w:tabs>
              <w:spacing w:line="240" w:lineRule="atLeast"/>
              <w:ind w:left="-110" w:right="-100"/>
              <w:rPr>
                <w:rFonts w:cs="Times New Roman"/>
                <w:color w:val="000000"/>
                <w:sz w:val="20"/>
              </w:rPr>
            </w:pPr>
            <w:r w:rsidRPr="0093239C">
              <w:rPr>
                <w:color w:val="000000"/>
                <w:sz w:val="20"/>
              </w:rPr>
              <w:t>152,106</w:t>
            </w:r>
          </w:p>
        </w:tc>
      </w:tr>
      <w:tr w:rsidR="00BF6D70" w:rsidRPr="00AB5DFA" w14:paraId="20547324" w14:textId="77777777" w:rsidTr="00080F43">
        <w:tc>
          <w:tcPr>
            <w:tcW w:w="1598" w:type="pct"/>
            <w:shd w:val="clear" w:color="auto" w:fill="auto"/>
          </w:tcPr>
          <w:p w14:paraId="031C1FB2" w14:textId="77777777" w:rsidR="00BF6D70" w:rsidRPr="00AB5DFA" w:rsidRDefault="00BF6D70" w:rsidP="00BF6D70">
            <w:pPr>
              <w:spacing w:line="240" w:lineRule="atLeast"/>
              <w:ind w:left="340" w:right="-468" w:hanging="358"/>
              <w:rPr>
                <w:rFonts w:cs="Times New Roman"/>
                <w:sz w:val="20"/>
              </w:rPr>
            </w:pPr>
            <w:r w:rsidRPr="00AB5DFA">
              <w:rPr>
                <w:rFonts w:cs="Times New Roman"/>
                <w:sz w:val="20"/>
              </w:rPr>
              <w:t>Debt issued and borrowings</w:t>
            </w:r>
          </w:p>
        </w:tc>
        <w:tc>
          <w:tcPr>
            <w:tcW w:w="559" w:type="pct"/>
          </w:tcPr>
          <w:p w14:paraId="68F8950D" w14:textId="54C6C979"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237B0611" w14:textId="77777777" w:rsidR="00BF6D70" w:rsidRPr="008D2BAA" w:rsidRDefault="00BF6D70" w:rsidP="00BF6D70">
            <w:pPr>
              <w:tabs>
                <w:tab w:val="decimal" w:pos="997"/>
              </w:tabs>
              <w:spacing w:line="240" w:lineRule="atLeast"/>
              <w:ind w:left="-110" w:right="-20"/>
              <w:rPr>
                <w:rFonts w:cs="Times New Roman"/>
                <w:color w:val="000000"/>
                <w:sz w:val="20"/>
              </w:rPr>
            </w:pPr>
          </w:p>
        </w:tc>
        <w:tc>
          <w:tcPr>
            <w:tcW w:w="551" w:type="pct"/>
            <w:shd w:val="clear" w:color="auto" w:fill="auto"/>
          </w:tcPr>
          <w:p w14:paraId="41A48BB3" w14:textId="692BFEFF"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0901D7A"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66" w:type="pct"/>
            <w:shd w:val="clear" w:color="auto" w:fill="auto"/>
          </w:tcPr>
          <w:p w14:paraId="13C7CE27" w14:textId="57E266E2"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733C792B"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96" w:type="pct"/>
            <w:shd w:val="clear" w:color="auto" w:fill="auto"/>
          </w:tcPr>
          <w:p w14:paraId="72016001" w14:textId="2391DBAC"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 xml:space="preserve"> 2,611,763 </w:t>
            </w:r>
          </w:p>
        </w:tc>
        <w:tc>
          <w:tcPr>
            <w:tcW w:w="139" w:type="pct"/>
            <w:shd w:val="clear" w:color="auto" w:fill="auto"/>
          </w:tcPr>
          <w:p w14:paraId="39CCEA18"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85" w:type="pct"/>
            <w:shd w:val="clear" w:color="auto" w:fill="auto"/>
          </w:tcPr>
          <w:p w14:paraId="053D6B92" w14:textId="2DA51AB8" w:rsidR="00BF6D70" w:rsidRPr="008D2BAA" w:rsidRDefault="00BF6D70" w:rsidP="00BF6D70">
            <w:pPr>
              <w:tabs>
                <w:tab w:val="decimal" w:pos="970"/>
              </w:tabs>
              <w:spacing w:line="240" w:lineRule="atLeast"/>
              <w:ind w:left="-110" w:right="-100"/>
              <w:rPr>
                <w:rFonts w:cs="Times New Roman"/>
                <w:color w:val="000000"/>
                <w:sz w:val="20"/>
              </w:rPr>
            </w:pPr>
            <w:r w:rsidRPr="0093239C">
              <w:rPr>
                <w:color w:val="000000"/>
                <w:sz w:val="20"/>
              </w:rPr>
              <w:t xml:space="preserve"> 2,611,763 </w:t>
            </w:r>
          </w:p>
        </w:tc>
      </w:tr>
      <w:tr w:rsidR="00BF6D70" w:rsidRPr="00AB5DFA" w14:paraId="1185551F" w14:textId="77777777" w:rsidTr="00080F43">
        <w:tc>
          <w:tcPr>
            <w:tcW w:w="1598" w:type="pct"/>
            <w:shd w:val="clear" w:color="auto" w:fill="auto"/>
          </w:tcPr>
          <w:p w14:paraId="62D20145" w14:textId="77777777" w:rsidR="00BF6D70" w:rsidRPr="00AB5DFA" w:rsidRDefault="00BF6D70" w:rsidP="00BF6D70">
            <w:pPr>
              <w:spacing w:line="240" w:lineRule="atLeast"/>
              <w:ind w:left="340" w:right="-468" w:hanging="358"/>
              <w:rPr>
                <w:rFonts w:cs="Times New Roman"/>
                <w:sz w:val="20"/>
              </w:rPr>
            </w:pPr>
            <w:r w:rsidRPr="00AB5DFA">
              <w:rPr>
                <w:rFonts w:cs="Times New Roman"/>
                <w:sz w:val="20"/>
              </w:rPr>
              <w:t>Other financial liabilities</w:t>
            </w:r>
          </w:p>
        </w:tc>
        <w:tc>
          <w:tcPr>
            <w:tcW w:w="559" w:type="pct"/>
            <w:tcBorders>
              <w:bottom w:val="single" w:sz="4" w:space="0" w:color="auto"/>
            </w:tcBorders>
          </w:tcPr>
          <w:p w14:paraId="2D87A210" w14:textId="31FED864"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47610C2A" w14:textId="77777777" w:rsidR="00BF6D70" w:rsidRPr="008D2BAA" w:rsidRDefault="00BF6D70" w:rsidP="00BF6D70">
            <w:pPr>
              <w:tabs>
                <w:tab w:val="decimal" w:pos="997"/>
              </w:tabs>
              <w:spacing w:line="240" w:lineRule="atLeast"/>
              <w:ind w:left="-110" w:right="-20"/>
              <w:rPr>
                <w:rFonts w:cs="Times New Roman"/>
                <w:color w:val="000000"/>
                <w:sz w:val="20"/>
              </w:rPr>
            </w:pPr>
          </w:p>
        </w:tc>
        <w:tc>
          <w:tcPr>
            <w:tcW w:w="551" w:type="pct"/>
            <w:shd w:val="clear" w:color="auto" w:fill="auto"/>
          </w:tcPr>
          <w:p w14:paraId="711C849E" w14:textId="18C03C1D"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E1887AC"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66" w:type="pct"/>
            <w:shd w:val="clear" w:color="auto" w:fill="auto"/>
          </w:tcPr>
          <w:p w14:paraId="3E19CF70" w14:textId="21CED876"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7F37E28F"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96" w:type="pct"/>
            <w:shd w:val="clear" w:color="auto" w:fill="auto"/>
          </w:tcPr>
          <w:p w14:paraId="1DFB9737" w14:textId="1752FBFD" w:rsidR="00BF6D70" w:rsidRPr="008D2BAA" w:rsidRDefault="00BF6D70" w:rsidP="00BF6D70">
            <w:pPr>
              <w:tabs>
                <w:tab w:val="decimal" w:pos="997"/>
              </w:tabs>
              <w:spacing w:line="240" w:lineRule="atLeast"/>
              <w:ind w:left="-110" w:right="-20"/>
              <w:rPr>
                <w:rFonts w:cs="Times New Roman"/>
                <w:color w:val="000000"/>
                <w:sz w:val="20"/>
              </w:rPr>
            </w:pPr>
            <w:r w:rsidRPr="0093239C">
              <w:rPr>
                <w:color w:val="000000"/>
                <w:sz w:val="20"/>
              </w:rPr>
              <w:t xml:space="preserve"> 1,860,870 </w:t>
            </w:r>
          </w:p>
        </w:tc>
        <w:tc>
          <w:tcPr>
            <w:tcW w:w="139" w:type="pct"/>
            <w:shd w:val="clear" w:color="auto" w:fill="auto"/>
          </w:tcPr>
          <w:p w14:paraId="57E4D7D8" w14:textId="77777777" w:rsidR="00BF6D70" w:rsidRPr="008D2BAA" w:rsidRDefault="00BF6D70" w:rsidP="00BF6D70">
            <w:pPr>
              <w:tabs>
                <w:tab w:val="decimal" w:pos="970"/>
              </w:tabs>
              <w:spacing w:line="240" w:lineRule="atLeast"/>
              <w:ind w:left="-110" w:right="-100"/>
              <w:rPr>
                <w:rFonts w:cs="Times New Roman"/>
                <w:color w:val="000000"/>
                <w:sz w:val="20"/>
              </w:rPr>
            </w:pPr>
          </w:p>
        </w:tc>
        <w:tc>
          <w:tcPr>
            <w:tcW w:w="585" w:type="pct"/>
            <w:shd w:val="clear" w:color="auto" w:fill="auto"/>
          </w:tcPr>
          <w:p w14:paraId="01396286" w14:textId="6599D992" w:rsidR="00BF6D70" w:rsidRPr="008D2BAA" w:rsidRDefault="00BF6D70" w:rsidP="00BF6D70">
            <w:pPr>
              <w:tabs>
                <w:tab w:val="decimal" w:pos="970"/>
              </w:tabs>
              <w:spacing w:line="240" w:lineRule="atLeast"/>
              <w:ind w:left="-110" w:right="-100"/>
              <w:rPr>
                <w:rFonts w:cs="Times New Roman"/>
                <w:color w:val="000000"/>
                <w:sz w:val="20"/>
              </w:rPr>
            </w:pPr>
            <w:r w:rsidRPr="0093239C">
              <w:rPr>
                <w:color w:val="000000"/>
                <w:sz w:val="20"/>
              </w:rPr>
              <w:t xml:space="preserve"> 1,860,870 </w:t>
            </w:r>
          </w:p>
        </w:tc>
      </w:tr>
      <w:tr w:rsidR="00BF6D70" w:rsidRPr="00AB5DFA" w14:paraId="70AE03F4" w14:textId="77777777" w:rsidTr="00080F43">
        <w:tc>
          <w:tcPr>
            <w:tcW w:w="1598" w:type="pct"/>
            <w:shd w:val="clear" w:color="auto" w:fill="auto"/>
          </w:tcPr>
          <w:p w14:paraId="431F40B5" w14:textId="77777777" w:rsidR="00BF6D70" w:rsidRPr="00AB5DFA" w:rsidRDefault="00BF6D70" w:rsidP="00BF6D70">
            <w:pPr>
              <w:spacing w:line="240" w:lineRule="atLeast"/>
              <w:ind w:left="340" w:right="-468" w:hanging="358"/>
              <w:rPr>
                <w:rFonts w:cs="Times New Roman"/>
                <w:b/>
                <w:bCs/>
                <w:sz w:val="20"/>
              </w:rPr>
            </w:pPr>
            <w:r w:rsidRPr="00AB5DFA">
              <w:rPr>
                <w:rFonts w:cs="Times New Roman"/>
                <w:b/>
                <w:bCs/>
                <w:sz w:val="20"/>
              </w:rPr>
              <w:t>Total</w:t>
            </w:r>
          </w:p>
        </w:tc>
        <w:tc>
          <w:tcPr>
            <w:tcW w:w="559" w:type="pct"/>
            <w:tcBorders>
              <w:top w:val="single" w:sz="4" w:space="0" w:color="auto"/>
              <w:bottom w:val="double" w:sz="4" w:space="0" w:color="auto"/>
            </w:tcBorders>
          </w:tcPr>
          <w:p w14:paraId="210238CF" w14:textId="5A3CACE0" w:rsidR="00BF6D70" w:rsidRPr="008D2BAA" w:rsidRDefault="00BF6D70" w:rsidP="00BF6D70">
            <w:pPr>
              <w:tabs>
                <w:tab w:val="decimal" w:pos="997"/>
              </w:tabs>
              <w:spacing w:line="240" w:lineRule="atLeast"/>
              <w:ind w:left="-110" w:right="-20"/>
              <w:rPr>
                <w:rFonts w:cs="Times New Roman"/>
                <w:b/>
                <w:bCs/>
                <w:color w:val="000000"/>
                <w:sz w:val="20"/>
              </w:rPr>
            </w:pPr>
            <w:r w:rsidRPr="0093239C">
              <w:rPr>
                <w:b/>
                <w:bCs/>
                <w:color w:val="000000"/>
                <w:sz w:val="20"/>
              </w:rPr>
              <w:t>152,106</w:t>
            </w:r>
          </w:p>
        </w:tc>
        <w:tc>
          <w:tcPr>
            <w:tcW w:w="137" w:type="pct"/>
          </w:tcPr>
          <w:p w14:paraId="6D4A1F49" w14:textId="77777777" w:rsidR="00BF6D70" w:rsidRPr="008D2BAA" w:rsidRDefault="00BF6D70" w:rsidP="00BF6D70">
            <w:pPr>
              <w:tabs>
                <w:tab w:val="decimal" w:pos="997"/>
              </w:tabs>
              <w:spacing w:line="240" w:lineRule="atLeast"/>
              <w:ind w:left="-110" w:right="-20"/>
              <w:rPr>
                <w:rFonts w:cs="Times New Roman"/>
                <w:b/>
                <w:bCs/>
                <w:color w:val="000000"/>
                <w:sz w:val="20"/>
              </w:rPr>
            </w:pPr>
          </w:p>
        </w:tc>
        <w:tc>
          <w:tcPr>
            <w:tcW w:w="551" w:type="pct"/>
            <w:tcBorders>
              <w:top w:val="single" w:sz="4" w:space="0" w:color="auto"/>
              <w:bottom w:val="double" w:sz="4" w:space="0" w:color="auto"/>
            </w:tcBorders>
            <w:shd w:val="clear" w:color="auto" w:fill="auto"/>
          </w:tcPr>
          <w:p w14:paraId="4F9F154D" w14:textId="64C0EA5C" w:rsidR="00BF6D70" w:rsidRPr="008D2BAA" w:rsidRDefault="00BF6D70" w:rsidP="00BF6D70">
            <w:pPr>
              <w:tabs>
                <w:tab w:val="decimal" w:pos="997"/>
              </w:tabs>
              <w:spacing w:line="240" w:lineRule="atLeast"/>
              <w:ind w:right="-20"/>
              <w:rPr>
                <w:rFonts w:cs="Times New Roman"/>
                <w:b/>
                <w:bCs/>
                <w:color w:val="000000"/>
                <w:sz w:val="20"/>
              </w:rPr>
            </w:pPr>
            <w:r w:rsidRPr="0093239C">
              <w:rPr>
                <w:b/>
                <w:bCs/>
                <w:color w:val="000000"/>
                <w:sz w:val="20"/>
              </w:rPr>
              <w:t>-</w:t>
            </w:r>
          </w:p>
        </w:tc>
        <w:tc>
          <w:tcPr>
            <w:tcW w:w="123" w:type="pct"/>
            <w:shd w:val="clear" w:color="auto" w:fill="auto"/>
          </w:tcPr>
          <w:p w14:paraId="25010676" w14:textId="77777777" w:rsidR="00BF6D70" w:rsidRPr="008D2BAA" w:rsidRDefault="00BF6D70" w:rsidP="00BF6D70">
            <w:pPr>
              <w:tabs>
                <w:tab w:val="decimal" w:pos="970"/>
              </w:tabs>
              <w:spacing w:line="240" w:lineRule="atLeast"/>
              <w:ind w:left="-110" w:right="-100"/>
              <w:rPr>
                <w:rFonts w:cs="Times New Roman"/>
                <w:b/>
                <w:bCs/>
                <w:color w:val="000000"/>
                <w:sz w:val="20"/>
              </w:rPr>
            </w:pPr>
          </w:p>
        </w:tc>
        <w:tc>
          <w:tcPr>
            <w:tcW w:w="566" w:type="pct"/>
            <w:tcBorders>
              <w:top w:val="single" w:sz="4" w:space="0" w:color="auto"/>
              <w:bottom w:val="double" w:sz="4" w:space="0" w:color="auto"/>
            </w:tcBorders>
            <w:shd w:val="clear" w:color="auto" w:fill="auto"/>
          </w:tcPr>
          <w:p w14:paraId="3361AE64" w14:textId="57EBB538" w:rsidR="00BF6D70" w:rsidRPr="008D2BAA" w:rsidRDefault="00BF6D70" w:rsidP="00BF6D70">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46" w:type="pct"/>
            <w:shd w:val="clear" w:color="auto" w:fill="auto"/>
          </w:tcPr>
          <w:p w14:paraId="456BFDC8" w14:textId="77777777" w:rsidR="00BF6D70" w:rsidRPr="008D2BAA" w:rsidRDefault="00BF6D70" w:rsidP="00BF6D70">
            <w:pPr>
              <w:tabs>
                <w:tab w:val="decimal" w:pos="970"/>
              </w:tabs>
              <w:spacing w:line="240" w:lineRule="atLeast"/>
              <w:ind w:left="-110" w:right="-100"/>
              <w:rPr>
                <w:rFonts w:cs="Times New Roman"/>
                <w:b/>
                <w:bCs/>
                <w:color w:val="000000"/>
                <w:sz w:val="20"/>
              </w:rPr>
            </w:pPr>
          </w:p>
        </w:tc>
        <w:tc>
          <w:tcPr>
            <w:tcW w:w="596" w:type="pct"/>
            <w:tcBorders>
              <w:top w:val="single" w:sz="4" w:space="0" w:color="auto"/>
              <w:bottom w:val="double" w:sz="4" w:space="0" w:color="auto"/>
            </w:tcBorders>
            <w:shd w:val="clear" w:color="auto" w:fill="auto"/>
          </w:tcPr>
          <w:p w14:paraId="5AF3B81F" w14:textId="08941178" w:rsidR="00BF6D70" w:rsidRPr="008D2BAA" w:rsidRDefault="00BF6D70" w:rsidP="00BF6D70">
            <w:pPr>
              <w:tabs>
                <w:tab w:val="decimal" w:pos="997"/>
              </w:tabs>
              <w:spacing w:line="240" w:lineRule="atLeast"/>
              <w:ind w:left="-110" w:right="-20"/>
              <w:rPr>
                <w:rFonts w:cs="Times New Roman"/>
                <w:b/>
                <w:bCs/>
                <w:color w:val="000000"/>
                <w:sz w:val="20"/>
              </w:rPr>
            </w:pPr>
            <w:r w:rsidRPr="0093239C">
              <w:rPr>
                <w:b/>
                <w:bCs/>
                <w:color w:val="000000"/>
                <w:sz w:val="20"/>
              </w:rPr>
              <w:t xml:space="preserve"> 144,392,977 </w:t>
            </w:r>
          </w:p>
        </w:tc>
        <w:tc>
          <w:tcPr>
            <w:tcW w:w="139" w:type="pct"/>
            <w:shd w:val="clear" w:color="auto" w:fill="auto"/>
          </w:tcPr>
          <w:p w14:paraId="52EB6EA1" w14:textId="77777777" w:rsidR="00BF6D70" w:rsidRPr="008D2BAA" w:rsidRDefault="00BF6D70" w:rsidP="00BF6D70">
            <w:pPr>
              <w:tabs>
                <w:tab w:val="decimal" w:pos="970"/>
              </w:tabs>
              <w:spacing w:line="240" w:lineRule="atLeast"/>
              <w:ind w:left="-110" w:right="-100"/>
              <w:rPr>
                <w:rFonts w:cs="Times New Roman"/>
                <w:b/>
                <w:bCs/>
                <w:color w:val="000000"/>
                <w:sz w:val="20"/>
              </w:rPr>
            </w:pPr>
          </w:p>
        </w:tc>
        <w:tc>
          <w:tcPr>
            <w:tcW w:w="585" w:type="pct"/>
            <w:tcBorders>
              <w:top w:val="single" w:sz="4" w:space="0" w:color="auto"/>
              <w:bottom w:val="double" w:sz="4" w:space="0" w:color="auto"/>
            </w:tcBorders>
            <w:shd w:val="clear" w:color="auto" w:fill="auto"/>
          </w:tcPr>
          <w:p w14:paraId="2CFFE983" w14:textId="336EE031" w:rsidR="00BF6D70" w:rsidRPr="008D2BAA" w:rsidRDefault="00BF6D70" w:rsidP="00BF6D70">
            <w:pPr>
              <w:tabs>
                <w:tab w:val="decimal" w:pos="970"/>
              </w:tabs>
              <w:spacing w:line="240" w:lineRule="atLeast"/>
              <w:ind w:left="-110" w:right="-100"/>
              <w:rPr>
                <w:rFonts w:cs="Times New Roman"/>
                <w:b/>
                <w:bCs/>
                <w:color w:val="000000"/>
                <w:sz w:val="20"/>
                <w:lang w:val="en-US"/>
              </w:rPr>
            </w:pPr>
            <w:r w:rsidRPr="0093239C">
              <w:rPr>
                <w:b/>
                <w:bCs/>
                <w:color w:val="000000"/>
                <w:sz w:val="20"/>
              </w:rPr>
              <w:t xml:space="preserve">144,545,083 </w:t>
            </w:r>
          </w:p>
        </w:tc>
      </w:tr>
    </w:tbl>
    <w:p w14:paraId="1256EED5" w14:textId="77777777" w:rsidR="00412E06" w:rsidRDefault="00412E06">
      <w:pPr>
        <w:rPr>
          <w:rFonts w:cs="Times New Roman"/>
        </w:rPr>
      </w:pPr>
    </w:p>
    <w:tbl>
      <w:tblPr>
        <w:tblW w:w="9831" w:type="dxa"/>
        <w:tblInd w:w="450" w:type="dxa"/>
        <w:tblLayout w:type="fixed"/>
        <w:tblLook w:val="0000" w:firstRow="0" w:lastRow="0" w:firstColumn="0" w:lastColumn="0" w:noHBand="0" w:noVBand="0"/>
      </w:tblPr>
      <w:tblGrid>
        <w:gridCol w:w="4142"/>
        <w:gridCol w:w="1158"/>
        <w:gridCol w:w="262"/>
        <w:gridCol w:w="1186"/>
        <w:gridCol w:w="295"/>
        <w:gridCol w:w="8"/>
        <w:gridCol w:w="1243"/>
        <w:gridCol w:w="281"/>
        <w:gridCol w:w="1256"/>
      </w:tblGrid>
      <w:tr w:rsidR="0009749A" w:rsidRPr="0012708E" w14:paraId="0FD4EDF0" w14:textId="77777777" w:rsidTr="0093239C">
        <w:trPr>
          <w:trHeight w:val="260"/>
          <w:tblHeader/>
        </w:trPr>
        <w:tc>
          <w:tcPr>
            <w:tcW w:w="2107" w:type="pct"/>
            <w:shd w:val="clear" w:color="auto" w:fill="auto"/>
          </w:tcPr>
          <w:p w14:paraId="1A901473" w14:textId="77777777" w:rsidR="0009749A" w:rsidRPr="0012708E" w:rsidRDefault="0009749A" w:rsidP="00080F43">
            <w:pPr>
              <w:spacing w:line="240" w:lineRule="atLeast"/>
              <w:ind w:left="340" w:right="-468" w:hanging="358"/>
              <w:rPr>
                <w:rFonts w:cs="Times New Roman"/>
                <w:b/>
                <w:bCs/>
                <w:i/>
                <w:iCs/>
                <w:sz w:val="20"/>
                <w:cs/>
                <w:lang w:bidi="th-TH"/>
              </w:rPr>
            </w:pPr>
            <w:r w:rsidRPr="0012708E">
              <w:rPr>
                <w:rFonts w:cs="Times New Roman"/>
                <w:sz w:val="20"/>
              </w:rPr>
              <w:br w:type="page"/>
            </w:r>
          </w:p>
        </w:tc>
        <w:tc>
          <w:tcPr>
            <w:tcW w:w="2893" w:type="pct"/>
            <w:gridSpan w:val="8"/>
            <w:shd w:val="clear" w:color="auto" w:fill="auto"/>
          </w:tcPr>
          <w:p w14:paraId="246D4AA2" w14:textId="77777777" w:rsidR="0009749A" w:rsidRPr="0012708E" w:rsidRDefault="0009749A" w:rsidP="00080F43">
            <w:pPr>
              <w:spacing w:line="240" w:lineRule="atLeast"/>
              <w:ind w:left="-108"/>
              <w:jc w:val="center"/>
              <w:rPr>
                <w:rFonts w:cs="Times New Roman"/>
                <w:b/>
                <w:bCs/>
                <w:sz w:val="20"/>
                <w:lang w:bidi="th-TH"/>
              </w:rPr>
            </w:pPr>
            <w:r w:rsidRPr="0012708E">
              <w:rPr>
                <w:rFonts w:cs="Times New Roman"/>
                <w:b/>
                <w:bCs/>
                <w:sz w:val="20"/>
                <w:lang w:bidi="th-TH"/>
              </w:rPr>
              <w:t>The Bank</w:t>
            </w:r>
          </w:p>
        </w:tc>
      </w:tr>
      <w:tr w:rsidR="0009749A" w:rsidRPr="0012708E" w14:paraId="01C0C8E5" w14:textId="77777777" w:rsidTr="0093239C">
        <w:trPr>
          <w:trHeight w:val="260"/>
          <w:tblHeader/>
        </w:trPr>
        <w:tc>
          <w:tcPr>
            <w:tcW w:w="2107" w:type="pct"/>
            <w:shd w:val="clear" w:color="auto" w:fill="auto"/>
          </w:tcPr>
          <w:p w14:paraId="76B8D5CB" w14:textId="77777777" w:rsidR="0009749A" w:rsidRPr="0012708E" w:rsidRDefault="0009749A" w:rsidP="00080F43">
            <w:pPr>
              <w:spacing w:line="240" w:lineRule="atLeast"/>
              <w:ind w:left="340" w:right="-468" w:hanging="358"/>
              <w:rPr>
                <w:rFonts w:cs="Times New Roman"/>
                <w:b/>
                <w:bCs/>
                <w:i/>
                <w:iCs/>
                <w:sz w:val="20"/>
              </w:rPr>
            </w:pPr>
          </w:p>
        </w:tc>
        <w:tc>
          <w:tcPr>
            <w:tcW w:w="2893" w:type="pct"/>
            <w:gridSpan w:val="8"/>
            <w:shd w:val="clear" w:color="auto" w:fill="auto"/>
          </w:tcPr>
          <w:p w14:paraId="2BEEC322" w14:textId="77777777" w:rsidR="0009749A" w:rsidRPr="0012708E" w:rsidRDefault="0009749A" w:rsidP="00080F43">
            <w:pPr>
              <w:spacing w:line="240" w:lineRule="atLeast"/>
              <w:ind w:left="-108"/>
              <w:jc w:val="center"/>
              <w:rPr>
                <w:rFonts w:cs="Times New Roman"/>
                <w:sz w:val="20"/>
              </w:rPr>
            </w:pPr>
            <w:r w:rsidRPr="0012708E">
              <w:rPr>
                <w:rFonts w:cs="Times New Roman"/>
                <w:color w:val="000000"/>
                <w:sz w:val="20"/>
                <w:lang w:bidi="th-TH"/>
              </w:rPr>
              <w:t>202</w:t>
            </w:r>
            <w:r>
              <w:rPr>
                <w:rFonts w:cs="Times New Roman"/>
                <w:color w:val="000000"/>
                <w:sz w:val="20"/>
                <w:lang w:bidi="th-TH"/>
              </w:rPr>
              <w:t>2</w:t>
            </w:r>
          </w:p>
        </w:tc>
      </w:tr>
      <w:tr w:rsidR="0009749A" w:rsidRPr="0012708E" w14:paraId="7E03E71D" w14:textId="77777777" w:rsidTr="0093239C">
        <w:trPr>
          <w:trHeight w:val="273"/>
          <w:tblHeader/>
        </w:trPr>
        <w:tc>
          <w:tcPr>
            <w:tcW w:w="2107" w:type="pct"/>
            <w:shd w:val="clear" w:color="auto" w:fill="auto"/>
          </w:tcPr>
          <w:p w14:paraId="5BE7AEFD" w14:textId="77777777" w:rsidR="0009749A" w:rsidRPr="0012708E" w:rsidRDefault="0009749A" w:rsidP="00080F43">
            <w:pPr>
              <w:spacing w:line="240" w:lineRule="atLeast"/>
              <w:ind w:left="340" w:right="-468" w:hanging="358"/>
              <w:rPr>
                <w:rFonts w:cs="Times New Roman"/>
                <w:b/>
                <w:bCs/>
                <w:i/>
                <w:iCs/>
                <w:sz w:val="20"/>
              </w:rPr>
            </w:pPr>
          </w:p>
        </w:tc>
        <w:tc>
          <w:tcPr>
            <w:tcW w:w="589" w:type="pct"/>
            <w:shd w:val="clear" w:color="auto" w:fill="auto"/>
            <w:vAlign w:val="bottom"/>
          </w:tcPr>
          <w:p w14:paraId="623109C9" w14:textId="77777777" w:rsidR="0009749A" w:rsidRPr="0012708E" w:rsidRDefault="0009749A" w:rsidP="00080F43">
            <w:pPr>
              <w:spacing w:line="240" w:lineRule="atLeast"/>
              <w:ind w:left="-110" w:right="-115"/>
              <w:jc w:val="center"/>
              <w:rPr>
                <w:rFonts w:cs="Times New Roman"/>
                <w:sz w:val="20"/>
              </w:rPr>
            </w:pPr>
          </w:p>
        </w:tc>
        <w:tc>
          <w:tcPr>
            <w:tcW w:w="133" w:type="pct"/>
            <w:shd w:val="clear" w:color="auto" w:fill="auto"/>
            <w:vAlign w:val="bottom"/>
          </w:tcPr>
          <w:p w14:paraId="0E5147C1" w14:textId="77777777" w:rsidR="0009749A" w:rsidRPr="0012708E" w:rsidRDefault="0009749A" w:rsidP="00080F43">
            <w:pPr>
              <w:spacing w:line="240" w:lineRule="atLeast"/>
              <w:ind w:left="-110" w:right="-115"/>
              <w:jc w:val="center"/>
              <w:rPr>
                <w:rFonts w:cs="Times New Roman"/>
                <w:sz w:val="20"/>
              </w:rPr>
            </w:pPr>
          </w:p>
        </w:tc>
        <w:tc>
          <w:tcPr>
            <w:tcW w:w="603" w:type="pct"/>
            <w:shd w:val="clear" w:color="auto" w:fill="auto"/>
            <w:vAlign w:val="bottom"/>
          </w:tcPr>
          <w:p w14:paraId="5F3A6185"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 xml:space="preserve">Investments </w:t>
            </w:r>
          </w:p>
        </w:tc>
        <w:tc>
          <w:tcPr>
            <w:tcW w:w="150" w:type="pct"/>
            <w:shd w:val="clear" w:color="auto" w:fill="auto"/>
            <w:vAlign w:val="bottom"/>
          </w:tcPr>
          <w:p w14:paraId="5DBC242D" w14:textId="77777777" w:rsidR="0009749A" w:rsidRPr="0012708E" w:rsidRDefault="0009749A" w:rsidP="00080F43">
            <w:pPr>
              <w:spacing w:line="240" w:lineRule="atLeast"/>
              <w:ind w:left="-110" w:right="-115"/>
              <w:jc w:val="center"/>
              <w:rPr>
                <w:rFonts w:cs="Times New Roman"/>
                <w:sz w:val="20"/>
              </w:rPr>
            </w:pPr>
          </w:p>
        </w:tc>
        <w:tc>
          <w:tcPr>
            <w:tcW w:w="635" w:type="pct"/>
            <w:gridSpan w:val="2"/>
            <w:shd w:val="clear" w:color="auto" w:fill="auto"/>
            <w:vAlign w:val="bottom"/>
          </w:tcPr>
          <w:p w14:paraId="15C4ABAA" w14:textId="77777777" w:rsidR="0009749A" w:rsidRPr="0012708E" w:rsidRDefault="0009749A" w:rsidP="00080F43">
            <w:pPr>
              <w:spacing w:line="240" w:lineRule="atLeast"/>
              <w:ind w:left="-110" w:right="-115"/>
              <w:jc w:val="center"/>
              <w:rPr>
                <w:rFonts w:cs="Times New Roman"/>
                <w:sz w:val="20"/>
              </w:rPr>
            </w:pPr>
          </w:p>
        </w:tc>
        <w:tc>
          <w:tcPr>
            <w:tcW w:w="143" w:type="pct"/>
            <w:shd w:val="clear" w:color="auto" w:fill="auto"/>
            <w:vAlign w:val="bottom"/>
          </w:tcPr>
          <w:p w14:paraId="34FA6004" w14:textId="77777777" w:rsidR="0009749A" w:rsidRPr="0012708E" w:rsidRDefault="0009749A" w:rsidP="00080F43">
            <w:pPr>
              <w:spacing w:line="240" w:lineRule="atLeast"/>
              <w:ind w:left="-110" w:right="-115"/>
              <w:jc w:val="center"/>
              <w:rPr>
                <w:rFonts w:cs="Times New Roman"/>
                <w:sz w:val="20"/>
              </w:rPr>
            </w:pPr>
          </w:p>
        </w:tc>
        <w:tc>
          <w:tcPr>
            <w:tcW w:w="638" w:type="pct"/>
            <w:shd w:val="clear" w:color="auto" w:fill="auto"/>
            <w:vAlign w:val="bottom"/>
          </w:tcPr>
          <w:p w14:paraId="04424955" w14:textId="77777777" w:rsidR="0009749A" w:rsidRPr="0012708E" w:rsidRDefault="0009749A" w:rsidP="00080F43">
            <w:pPr>
              <w:spacing w:line="240" w:lineRule="atLeast"/>
              <w:ind w:left="-110" w:right="-115"/>
              <w:jc w:val="center"/>
              <w:rPr>
                <w:rFonts w:cs="Times New Roman"/>
                <w:sz w:val="20"/>
              </w:rPr>
            </w:pPr>
          </w:p>
        </w:tc>
      </w:tr>
      <w:tr w:rsidR="0009749A" w:rsidRPr="0012708E" w14:paraId="4ED0A2E3" w14:textId="77777777" w:rsidTr="0093239C">
        <w:trPr>
          <w:trHeight w:val="260"/>
          <w:tblHeader/>
        </w:trPr>
        <w:tc>
          <w:tcPr>
            <w:tcW w:w="2107" w:type="pct"/>
            <w:shd w:val="clear" w:color="auto" w:fill="auto"/>
          </w:tcPr>
          <w:p w14:paraId="76C64E4D" w14:textId="77777777" w:rsidR="0009749A" w:rsidRPr="0012708E" w:rsidRDefault="0009749A" w:rsidP="00080F43">
            <w:pPr>
              <w:spacing w:line="240" w:lineRule="atLeast"/>
              <w:ind w:left="340" w:right="-468" w:hanging="358"/>
              <w:rPr>
                <w:rFonts w:cs="Times New Roman"/>
                <w:b/>
                <w:bCs/>
                <w:i/>
                <w:iCs/>
                <w:sz w:val="20"/>
              </w:rPr>
            </w:pPr>
          </w:p>
        </w:tc>
        <w:tc>
          <w:tcPr>
            <w:tcW w:w="589" w:type="pct"/>
            <w:shd w:val="clear" w:color="auto" w:fill="auto"/>
            <w:vAlign w:val="bottom"/>
          </w:tcPr>
          <w:p w14:paraId="30B6C919"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Financial</w:t>
            </w:r>
          </w:p>
        </w:tc>
        <w:tc>
          <w:tcPr>
            <w:tcW w:w="133" w:type="pct"/>
            <w:shd w:val="clear" w:color="auto" w:fill="auto"/>
            <w:vAlign w:val="bottom"/>
          </w:tcPr>
          <w:p w14:paraId="6F4D97ED" w14:textId="77777777" w:rsidR="0009749A" w:rsidRPr="0012708E" w:rsidRDefault="0009749A" w:rsidP="00080F43">
            <w:pPr>
              <w:spacing w:line="240" w:lineRule="atLeast"/>
              <w:ind w:left="-110" w:right="-115"/>
              <w:jc w:val="center"/>
              <w:rPr>
                <w:rFonts w:cs="Times New Roman"/>
                <w:sz w:val="20"/>
              </w:rPr>
            </w:pPr>
          </w:p>
        </w:tc>
        <w:tc>
          <w:tcPr>
            <w:tcW w:w="603" w:type="pct"/>
            <w:shd w:val="clear" w:color="auto" w:fill="auto"/>
            <w:vAlign w:val="bottom"/>
          </w:tcPr>
          <w:p w14:paraId="0ECA42C1"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 equity</w:t>
            </w:r>
          </w:p>
        </w:tc>
        <w:tc>
          <w:tcPr>
            <w:tcW w:w="150" w:type="pct"/>
            <w:shd w:val="clear" w:color="auto" w:fill="auto"/>
            <w:vAlign w:val="bottom"/>
          </w:tcPr>
          <w:p w14:paraId="006FB012" w14:textId="77777777" w:rsidR="0009749A" w:rsidRPr="0012708E" w:rsidRDefault="0009749A" w:rsidP="00080F43">
            <w:pPr>
              <w:spacing w:line="240" w:lineRule="atLeast"/>
              <w:ind w:left="-110" w:right="-115"/>
              <w:jc w:val="center"/>
              <w:rPr>
                <w:rFonts w:cs="Times New Roman"/>
                <w:sz w:val="20"/>
              </w:rPr>
            </w:pPr>
          </w:p>
        </w:tc>
        <w:tc>
          <w:tcPr>
            <w:tcW w:w="635" w:type="pct"/>
            <w:gridSpan w:val="2"/>
            <w:shd w:val="clear" w:color="auto" w:fill="auto"/>
            <w:vAlign w:val="bottom"/>
          </w:tcPr>
          <w:p w14:paraId="57C260BA"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Financial</w:t>
            </w:r>
          </w:p>
        </w:tc>
        <w:tc>
          <w:tcPr>
            <w:tcW w:w="143" w:type="pct"/>
            <w:shd w:val="clear" w:color="auto" w:fill="auto"/>
            <w:vAlign w:val="bottom"/>
          </w:tcPr>
          <w:p w14:paraId="5705B6A2" w14:textId="77777777" w:rsidR="0009749A" w:rsidRPr="0012708E" w:rsidRDefault="0009749A" w:rsidP="00080F43">
            <w:pPr>
              <w:spacing w:line="240" w:lineRule="atLeast"/>
              <w:ind w:left="-110" w:right="-115"/>
              <w:jc w:val="center"/>
              <w:rPr>
                <w:rFonts w:cs="Times New Roman"/>
                <w:sz w:val="20"/>
              </w:rPr>
            </w:pPr>
          </w:p>
        </w:tc>
        <w:tc>
          <w:tcPr>
            <w:tcW w:w="638" w:type="pct"/>
            <w:shd w:val="clear" w:color="auto" w:fill="auto"/>
            <w:vAlign w:val="bottom"/>
          </w:tcPr>
          <w:p w14:paraId="113C3BD9" w14:textId="77777777" w:rsidR="0009749A" w:rsidRPr="0012708E" w:rsidRDefault="0009749A" w:rsidP="00080F43">
            <w:pPr>
              <w:spacing w:line="240" w:lineRule="atLeast"/>
              <w:ind w:left="-110" w:right="-115"/>
              <w:jc w:val="center"/>
              <w:rPr>
                <w:rFonts w:cs="Times New Roman"/>
                <w:sz w:val="20"/>
              </w:rPr>
            </w:pPr>
          </w:p>
        </w:tc>
      </w:tr>
      <w:tr w:rsidR="0009749A" w:rsidRPr="0012708E" w14:paraId="0C53CE34" w14:textId="77777777" w:rsidTr="0093239C">
        <w:trPr>
          <w:trHeight w:val="260"/>
          <w:tblHeader/>
        </w:trPr>
        <w:tc>
          <w:tcPr>
            <w:tcW w:w="2107" w:type="pct"/>
            <w:shd w:val="clear" w:color="auto" w:fill="auto"/>
          </w:tcPr>
          <w:p w14:paraId="3505BB01" w14:textId="77777777" w:rsidR="0009749A" w:rsidRPr="0012708E" w:rsidRDefault="0009749A" w:rsidP="00080F43">
            <w:pPr>
              <w:spacing w:line="240" w:lineRule="atLeast"/>
              <w:ind w:left="340" w:right="-468" w:hanging="358"/>
              <w:rPr>
                <w:rFonts w:cs="Times New Roman"/>
                <w:b/>
                <w:bCs/>
                <w:i/>
                <w:iCs/>
                <w:sz w:val="20"/>
              </w:rPr>
            </w:pPr>
          </w:p>
        </w:tc>
        <w:tc>
          <w:tcPr>
            <w:tcW w:w="589" w:type="pct"/>
            <w:shd w:val="clear" w:color="auto" w:fill="auto"/>
            <w:vAlign w:val="bottom"/>
          </w:tcPr>
          <w:p w14:paraId="37E3D55A"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instruments</w:t>
            </w:r>
          </w:p>
        </w:tc>
        <w:tc>
          <w:tcPr>
            <w:tcW w:w="133" w:type="pct"/>
            <w:shd w:val="clear" w:color="auto" w:fill="auto"/>
            <w:vAlign w:val="bottom"/>
          </w:tcPr>
          <w:p w14:paraId="3A7CBC2E" w14:textId="77777777" w:rsidR="0009749A" w:rsidRPr="0012708E" w:rsidRDefault="0009749A" w:rsidP="00080F43">
            <w:pPr>
              <w:spacing w:line="240" w:lineRule="atLeast"/>
              <w:ind w:left="-110" w:right="-115"/>
              <w:jc w:val="center"/>
              <w:rPr>
                <w:rFonts w:cs="Times New Roman"/>
                <w:sz w:val="20"/>
              </w:rPr>
            </w:pPr>
          </w:p>
        </w:tc>
        <w:tc>
          <w:tcPr>
            <w:tcW w:w="603" w:type="pct"/>
            <w:shd w:val="clear" w:color="auto" w:fill="auto"/>
            <w:vAlign w:val="bottom"/>
          </w:tcPr>
          <w:p w14:paraId="5E4C0C6C"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instruments</w:t>
            </w:r>
          </w:p>
        </w:tc>
        <w:tc>
          <w:tcPr>
            <w:tcW w:w="150" w:type="pct"/>
            <w:shd w:val="clear" w:color="auto" w:fill="auto"/>
            <w:vAlign w:val="bottom"/>
          </w:tcPr>
          <w:p w14:paraId="268571AA" w14:textId="77777777" w:rsidR="0009749A" w:rsidRPr="0012708E" w:rsidRDefault="0009749A" w:rsidP="00080F43">
            <w:pPr>
              <w:spacing w:line="240" w:lineRule="atLeast"/>
              <w:ind w:left="-110" w:right="-115"/>
              <w:jc w:val="center"/>
              <w:rPr>
                <w:rFonts w:cs="Times New Roman"/>
                <w:sz w:val="20"/>
              </w:rPr>
            </w:pPr>
          </w:p>
        </w:tc>
        <w:tc>
          <w:tcPr>
            <w:tcW w:w="635" w:type="pct"/>
            <w:gridSpan w:val="2"/>
            <w:shd w:val="clear" w:color="auto" w:fill="auto"/>
            <w:vAlign w:val="bottom"/>
          </w:tcPr>
          <w:p w14:paraId="686645D8"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instruments</w:t>
            </w:r>
          </w:p>
        </w:tc>
        <w:tc>
          <w:tcPr>
            <w:tcW w:w="143" w:type="pct"/>
            <w:shd w:val="clear" w:color="auto" w:fill="auto"/>
            <w:vAlign w:val="bottom"/>
          </w:tcPr>
          <w:p w14:paraId="36926D6D" w14:textId="77777777" w:rsidR="0009749A" w:rsidRPr="0012708E" w:rsidRDefault="0009749A" w:rsidP="00080F43">
            <w:pPr>
              <w:spacing w:line="240" w:lineRule="atLeast"/>
              <w:ind w:left="-110" w:right="-115"/>
              <w:jc w:val="center"/>
              <w:rPr>
                <w:rFonts w:cs="Times New Roman"/>
                <w:sz w:val="20"/>
              </w:rPr>
            </w:pPr>
          </w:p>
        </w:tc>
        <w:tc>
          <w:tcPr>
            <w:tcW w:w="638" w:type="pct"/>
            <w:shd w:val="clear" w:color="auto" w:fill="auto"/>
            <w:vAlign w:val="bottom"/>
          </w:tcPr>
          <w:p w14:paraId="2A7CAF0A" w14:textId="77777777" w:rsidR="0009749A" w:rsidRPr="0012708E" w:rsidRDefault="0009749A" w:rsidP="00080F43">
            <w:pPr>
              <w:spacing w:line="240" w:lineRule="atLeast"/>
              <w:ind w:left="-110" w:right="-115"/>
              <w:jc w:val="center"/>
              <w:rPr>
                <w:rFonts w:cs="Times New Roman"/>
                <w:sz w:val="20"/>
              </w:rPr>
            </w:pPr>
          </w:p>
        </w:tc>
      </w:tr>
      <w:tr w:rsidR="0009749A" w:rsidRPr="0012708E" w14:paraId="6594F3C4" w14:textId="77777777" w:rsidTr="0093239C">
        <w:trPr>
          <w:trHeight w:val="260"/>
          <w:tblHeader/>
        </w:trPr>
        <w:tc>
          <w:tcPr>
            <w:tcW w:w="2107" w:type="pct"/>
            <w:shd w:val="clear" w:color="auto" w:fill="auto"/>
          </w:tcPr>
          <w:p w14:paraId="061A63E1" w14:textId="77777777" w:rsidR="0009749A" w:rsidRPr="0012708E" w:rsidRDefault="0009749A" w:rsidP="00080F43">
            <w:pPr>
              <w:spacing w:line="240" w:lineRule="atLeast"/>
              <w:ind w:left="340" w:right="-468" w:hanging="358"/>
              <w:rPr>
                <w:rFonts w:cs="Times New Roman"/>
                <w:b/>
                <w:bCs/>
                <w:i/>
                <w:iCs/>
                <w:sz w:val="20"/>
              </w:rPr>
            </w:pPr>
          </w:p>
        </w:tc>
        <w:tc>
          <w:tcPr>
            <w:tcW w:w="589" w:type="pct"/>
            <w:shd w:val="clear" w:color="auto" w:fill="auto"/>
            <w:vAlign w:val="bottom"/>
          </w:tcPr>
          <w:p w14:paraId="3D76710D"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measured at</w:t>
            </w:r>
          </w:p>
        </w:tc>
        <w:tc>
          <w:tcPr>
            <w:tcW w:w="133" w:type="pct"/>
            <w:shd w:val="clear" w:color="auto" w:fill="auto"/>
            <w:vAlign w:val="bottom"/>
          </w:tcPr>
          <w:p w14:paraId="03DBD00D" w14:textId="77777777" w:rsidR="0009749A" w:rsidRPr="0012708E" w:rsidRDefault="0009749A" w:rsidP="00080F43">
            <w:pPr>
              <w:spacing w:line="240" w:lineRule="atLeast"/>
              <w:ind w:left="-110" w:right="-115"/>
              <w:jc w:val="center"/>
              <w:rPr>
                <w:rFonts w:cs="Times New Roman"/>
                <w:sz w:val="20"/>
              </w:rPr>
            </w:pPr>
          </w:p>
        </w:tc>
        <w:tc>
          <w:tcPr>
            <w:tcW w:w="603" w:type="pct"/>
            <w:shd w:val="clear" w:color="auto" w:fill="auto"/>
            <w:vAlign w:val="bottom"/>
          </w:tcPr>
          <w:p w14:paraId="22C92B69"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designated at</w:t>
            </w:r>
          </w:p>
        </w:tc>
        <w:tc>
          <w:tcPr>
            <w:tcW w:w="150" w:type="pct"/>
            <w:shd w:val="clear" w:color="auto" w:fill="auto"/>
            <w:vAlign w:val="bottom"/>
          </w:tcPr>
          <w:p w14:paraId="1A9326D3" w14:textId="77777777" w:rsidR="0009749A" w:rsidRPr="0012708E" w:rsidRDefault="0009749A" w:rsidP="00080F43">
            <w:pPr>
              <w:spacing w:line="240" w:lineRule="atLeast"/>
              <w:ind w:left="-110" w:right="-115"/>
              <w:jc w:val="center"/>
              <w:rPr>
                <w:rFonts w:cs="Times New Roman"/>
                <w:sz w:val="20"/>
              </w:rPr>
            </w:pPr>
          </w:p>
        </w:tc>
        <w:tc>
          <w:tcPr>
            <w:tcW w:w="635" w:type="pct"/>
            <w:gridSpan w:val="2"/>
            <w:shd w:val="clear" w:color="auto" w:fill="auto"/>
            <w:vAlign w:val="bottom"/>
          </w:tcPr>
          <w:p w14:paraId="1A4531AA"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measured at</w:t>
            </w:r>
          </w:p>
        </w:tc>
        <w:tc>
          <w:tcPr>
            <w:tcW w:w="143" w:type="pct"/>
            <w:shd w:val="clear" w:color="auto" w:fill="auto"/>
            <w:vAlign w:val="bottom"/>
          </w:tcPr>
          <w:p w14:paraId="6B8F0565" w14:textId="77777777" w:rsidR="0009749A" w:rsidRPr="0012708E" w:rsidRDefault="0009749A" w:rsidP="00080F43">
            <w:pPr>
              <w:spacing w:line="240" w:lineRule="atLeast"/>
              <w:ind w:left="-110" w:right="-115"/>
              <w:jc w:val="center"/>
              <w:rPr>
                <w:rFonts w:cs="Times New Roman"/>
                <w:sz w:val="20"/>
              </w:rPr>
            </w:pPr>
          </w:p>
        </w:tc>
        <w:tc>
          <w:tcPr>
            <w:tcW w:w="638" w:type="pct"/>
            <w:shd w:val="clear" w:color="auto" w:fill="auto"/>
            <w:vAlign w:val="bottom"/>
          </w:tcPr>
          <w:p w14:paraId="68CEEE32" w14:textId="77777777" w:rsidR="0009749A" w:rsidRPr="0012708E" w:rsidRDefault="0009749A" w:rsidP="00080F43">
            <w:pPr>
              <w:spacing w:line="240" w:lineRule="atLeast"/>
              <w:ind w:left="-110" w:right="-115"/>
              <w:jc w:val="center"/>
              <w:rPr>
                <w:rFonts w:cs="Times New Roman"/>
                <w:sz w:val="20"/>
              </w:rPr>
            </w:pPr>
          </w:p>
        </w:tc>
      </w:tr>
      <w:tr w:rsidR="0009749A" w:rsidRPr="0012708E" w14:paraId="3CE37CAA" w14:textId="77777777" w:rsidTr="0093239C">
        <w:trPr>
          <w:trHeight w:val="260"/>
          <w:tblHeader/>
        </w:trPr>
        <w:tc>
          <w:tcPr>
            <w:tcW w:w="2107" w:type="pct"/>
            <w:shd w:val="clear" w:color="auto" w:fill="auto"/>
          </w:tcPr>
          <w:p w14:paraId="1E588CDB" w14:textId="77777777" w:rsidR="0009749A" w:rsidRPr="0012708E" w:rsidRDefault="0009749A" w:rsidP="00080F43">
            <w:pPr>
              <w:spacing w:line="240" w:lineRule="atLeast"/>
              <w:ind w:left="340" w:right="-468" w:hanging="358"/>
              <w:rPr>
                <w:rFonts w:cs="Times New Roman"/>
                <w:b/>
                <w:bCs/>
                <w:i/>
                <w:iCs/>
                <w:sz w:val="20"/>
              </w:rPr>
            </w:pPr>
          </w:p>
        </w:tc>
        <w:tc>
          <w:tcPr>
            <w:tcW w:w="589" w:type="pct"/>
            <w:shd w:val="clear" w:color="auto" w:fill="auto"/>
            <w:vAlign w:val="bottom"/>
          </w:tcPr>
          <w:p w14:paraId="4620818E"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FVOCI</w:t>
            </w:r>
          </w:p>
        </w:tc>
        <w:tc>
          <w:tcPr>
            <w:tcW w:w="133" w:type="pct"/>
            <w:shd w:val="clear" w:color="auto" w:fill="auto"/>
            <w:vAlign w:val="bottom"/>
          </w:tcPr>
          <w:p w14:paraId="6816EFD0" w14:textId="77777777" w:rsidR="0009749A" w:rsidRPr="0012708E" w:rsidRDefault="0009749A" w:rsidP="00080F43">
            <w:pPr>
              <w:spacing w:line="240" w:lineRule="atLeast"/>
              <w:ind w:left="-110" w:right="-115"/>
              <w:jc w:val="center"/>
              <w:rPr>
                <w:rFonts w:cs="Times New Roman"/>
                <w:sz w:val="20"/>
              </w:rPr>
            </w:pPr>
          </w:p>
        </w:tc>
        <w:tc>
          <w:tcPr>
            <w:tcW w:w="603" w:type="pct"/>
            <w:shd w:val="clear" w:color="auto" w:fill="auto"/>
            <w:vAlign w:val="bottom"/>
          </w:tcPr>
          <w:p w14:paraId="52FAE67D"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FVOCI</w:t>
            </w:r>
          </w:p>
        </w:tc>
        <w:tc>
          <w:tcPr>
            <w:tcW w:w="150" w:type="pct"/>
            <w:shd w:val="clear" w:color="auto" w:fill="auto"/>
            <w:vAlign w:val="bottom"/>
          </w:tcPr>
          <w:p w14:paraId="7E6920C6" w14:textId="77777777" w:rsidR="0009749A" w:rsidRPr="0012708E" w:rsidRDefault="0009749A" w:rsidP="00080F43">
            <w:pPr>
              <w:spacing w:line="240" w:lineRule="atLeast"/>
              <w:ind w:left="-110" w:right="-115"/>
              <w:jc w:val="center"/>
              <w:rPr>
                <w:rFonts w:cs="Times New Roman"/>
                <w:sz w:val="20"/>
              </w:rPr>
            </w:pPr>
          </w:p>
        </w:tc>
        <w:tc>
          <w:tcPr>
            <w:tcW w:w="635" w:type="pct"/>
            <w:gridSpan w:val="2"/>
            <w:shd w:val="clear" w:color="auto" w:fill="auto"/>
            <w:vAlign w:val="bottom"/>
          </w:tcPr>
          <w:p w14:paraId="221B4431"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amortised cost</w:t>
            </w:r>
          </w:p>
        </w:tc>
        <w:tc>
          <w:tcPr>
            <w:tcW w:w="143" w:type="pct"/>
            <w:shd w:val="clear" w:color="auto" w:fill="auto"/>
            <w:vAlign w:val="bottom"/>
          </w:tcPr>
          <w:p w14:paraId="0B13D3CF" w14:textId="77777777" w:rsidR="0009749A" w:rsidRPr="0012708E" w:rsidRDefault="0009749A" w:rsidP="00080F43">
            <w:pPr>
              <w:spacing w:line="240" w:lineRule="atLeast"/>
              <w:ind w:left="-110" w:right="-115"/>
              <w:jc w:val="center"/>
              <w:rPr>
                <w:rFonts w:cs="Times New Roman"/>
                <w:sz w:val="20"/>
              </w:rPr>
            </w:pPr>
          </w:p>
        </w:tc>
        <w:tc>
          <w:tcPr>
            <w:tcW w:w="638" w:type="pct"/>
            <w:shd w:val="clear" w:color="auto" w:fill="auto"/>
            <w:vAlign w:val="bottom"/>
          </w:tcPr>
          <w:p w14:paraId="12B17508" w14:textId="77777777" w:rsidR="0009749A" w:rsidRPr="0012708E" w:rsidRDefault="0009749A" w:rsidP="00080F43">
            <w:pPr>
              <w:spacing w:line="240" w:lineRule="atLeast"/>
              <w:ind w:left="-110" w:right="-115"/>
              <w:jc w:val="center"/>
              <w:rPr>
                <w:rFonts w:cs="Times New Roman"/>
                <w:sz w:val="20"/>
              </w:rPr>
            </w:pPr>
            <w:r w:rsidRPr="0012708E">
              <w:rPr>
                <w:rFonts w:cs="Times New Roman"/>
                <w:sz w:val="20"/>
              </w:rPr>
              <w:t>Total</w:t>
            </w:r>
          </w:p>
        </w:tc>
      </w:tr>
      <w:tr w:rsidR="0009749A" w:rsidRPr="0012708E" w14:paraId="25D1CA2D" w14:textId="77777777" w:rsidTr="0093239C">
        <w:trPr>
          <w:trHeight w:val="260"/>
          <w:tblHeader/>
        </w:trPr>
        <w:tc>
          <w:tcPr>
            <w:tcW w:w="2107" w:type="pct"/>
            <w:shd w:val="clear" w:color="auto" w:fill="auto"/>
          </w:tcPr>
          <w:p w14:paraId="7E32478B" w14:textId="77777777" w:rsidR="0009749A" w:rsidRPr="0012708E" w:rsidRDefault="0009749A" w:rsidP="00080F43">
            <w:pPr>
              <w:spacing w:line="240" w:lineRule="atLeast"/>
              <w:ind w:left="340" w:right="-468" w:hanging="358"/>
              <w:rPr>
                <w:rFonts w:cs="Times New Roman"/>
                <w:b/>
                <w:bCs/>
                <w:i/>
                <w:iCs/>
                <w:sz w:val="20"/>
              </w:rPr>
            </w:pPr>
          </w:p>
        </w:tc>
        <w:tc>
          <w:tcPr>
            <w:tcW w:w="2893" w:type="pct"/>
            <w:gridSpan w:val="8"/>
            <w:shd w:val="clear" w:color="auto" w:fill="auto"/>
          </w:tcPr>
          <w:p w14:paraId="69EF8BC4" w14:textId="77777777" w:rsidR="0009749A" w:rsidRPr="0012708E" w:rsidRDefault="0009749A" w:rsidP="00080F43">
            <w:pPr>
              <w:tabs>
                <w:tab w:val="decimal" w:pos="819"/>
              </w:tabs>
              <w:spacing w:line="240" w:lineRule="atLeast"/>
              <w:ind w:left="-108"/>
              <w:jc w:val="center"/>
              <w:rPr>
                <w:rFonts w:cs="Times New Roman"/>
                <w:sz w:val="20"/>
              </w:rPr>
            </w:pPr>
            <w:r w:rsidRPr="0012708E">
              <w:rPr>
                <w:rFonts w:cs="Times New Roman"/>
                <w:i/>
                <w:iCs/>
                <w:color w:val="000000"/>
                <w:sz w:val="20"/>
              </w:rPr>
              <w:t>(in thousand Baht)</w:t>
            </w:r>
          </w:p>
        </w:tc>
      </w:tr>
      <w:tr w:rsidR="0009749A" w:rsidRPr="0012708E" w14:paraId="6F60D0C9" w14:textId="77777777" w:rsidTr="0093239C">
        <w:trPr>
          <w:trHeight w:val="273"/>
        </w:trPr>
        <w:tc>
          <w:tcPr>
            <w:tcW w:w="2107" w:type="pct"/>
            <w:shd w:val="clear" w:color="auto" w:fill="auto"/>
          </w:tcPr>
          <w:p w14:paraId="7C45F05E" w14:textId="77777777" w:rsidR="0009749A" w:rsidRPr="0012708E" w:rsidRDefault="0009749A" w:rsidP="00080F43">
            <w:pPr>
              <w:spacing w:line="240" w:lineRule="atLeast"/>
              <w:ind w:left="340" w:right="-468" w:hanging="358"/>
              <w:rPr>
                <w:rFonts w:cs="Times New Roman"/>
                <w:b/>
                <w:bCs/>
                <w:i/>
                <w:iCs/>
                <w:sz w:val="20"/>
              </w:rPr>
            </w:pPr>
            <w:r w:rsidRPr="0012708E">
              <w:rPr>
                <w:rFonts w:cs="Times New Roman"/>
                <w:b/>
                <w:bCs/>
                <w:i/>
                <w:iCs/>
                <w:sz w:val="20"/>
              </w:rPr>
              <w:t>Financial assets</w:t>
            </w:r>
          </w:p>
        </w:tc>
        <w:tc>
          <w:tcPr>
            <w:tcW w:w="589" w:type="pct"/>
            <w:shd w:val="clear" w:color="auto" w:fill="auto"/>
          </w:tcPr>
          <w:p w14:paraId="2223460E" w14:textId="77777777" w:rsidR="0009749A" w:rsidRPr="00EC65EE" w:rsidRDefault="0009749A" w:rsidP="00080F43">
            <w:pPr>
              <w:tabs>
                <w:tab w:val="decimal" w:pos="997"/>
              </w:tabs>
              <w:spacing w:line="240" w:lineRule="atLeast"/>
              <w:ind w:left="-110" w:right="-20"/>
              <w:rPr>
                <w:rFonts w:cs="Times New Roman"/>
                <w:color w:val="000000"/>
                <w:sz w:val="20"/>
              </w:rPr>
            </w:pPr>
          </w:p>
        </w:tc>
        <w:tc>
          <w:tcPr>
            <w:tcW w:w="133" w:type="pct"/>
            <w:shd w:val="clear" w:color="auto" w:fill="auto"/>
          </w:tcPr>
          <w:p w14:paraId="3E433CF6" w14:textId="77777777" w:rsidR="0009749A" w:rsidRPr="0012708E" w:rsidRDefault="0009749A" w:rsidP="00080F43">
            <w:pPr>
              <w:tabs>
                <w:tab w:val="decimal" w:pos="970"/>
              </w:tabs>
              <w:spacing w:line="240" w:lineRule="atLeast"/>
              <w:ind w:left="-110" w:right="-100"/>
              <w:rPr>
                <w:rFonts w:cs="Times New Roman"/>
                <w:b/>
                <w:bCs/>
                <w:i/>
                <w:iCs/>
                <w:sz w:val="20"/>
              </w:rPr>
            </w:pPr>
          </w:p>
        </w:tc>
        <w:tc>
          <w:tcPr>
            <w:tcW w:w="603" w:type="pct"/>
            <w:shd w:val="clear" w:color="auto" w:fill="auto"/>
          </w:tcPr>
          <w:p w14:paraId="348673D9" w14:textId="77777777" w:rsidR="0009749A" w:rsidRPr="00EC65EE" w:rsidRDefault="0009749A" w:rsidP="00080F43">
            <w:pPr>
              <w:tabs>
                <w:tab w:val="decimal" w:pos="997"/>
              </w:tabs>
              <w:spacing w:line="240" w:lineRule="atLeast"/>
              <w:ind w:left="-110" w:right="-20"/>
              <w:rPr>
                <w:rFonts w:cs="Times New Roman"/>
                <w:color w:val="000000"/>
                <w:sz w:val="20"/>
              </w:rPr>
            </w:pPr>
          </w:p>
        </w:tc>
        <w:tc>
          <w:tcPr>
            <w:tcW w:w="150" w:type="pct"/>
            <w:shd w:val="clear" w:color="auto" w:fill="auto"/>
          </w:tcPr>
          <w:p w14:paraId="25171471" w14:textId="77777777" w:rsidR="0009749A" w:rsidRPr="0012708E" w:rsidRDefault="0009749A" w:rsidP="00080F43">
            <w:pPr>
              <w:tabs>
                <w:tab w:val="decimal" w:pos="970"/>
              </w:tabs>
              <w:spacing w:line="240" w:lineRule="atLeast"/>
              <w:ind w:left="-110" w:right="-100"/>
              <w:rPr>
                <w:rFonts w:cs="Times New Roman"/>
                <w:b/>
                <w:bCs/>
                <w:i/>
                <w:iCs/>
                <w:sz w:val="20"/>
              </w:rPr>
            </w:pPr>
          </w:p>
        </w:tc>
        <w:tc>
          <w:tcPr>
            <w:tcW w:w="635" w:type="pct"/>
            <w:gridSpan w:val="2"/>
            <w:shd w:val="clear" w:color="auto" w:fill="auto"/>
          </w:tcPr>
          <w:p w14:paraId="0177E6E8" w14:textId="77777777" w:rsidR="0009749A" w:rsidRPr="00EC65EE" w:rsidRDefault="0009749A" w:rsidP="00080F43">
            <w:pPr>
              <w:tabs>
                <w:tab w:val="decimal" w:pos="970"/>
              </w:tabs>
              <w:spacing w:line="240" w:lineRule="atLeast"/>
              <w:ind w:left="-110" w:right="-20"/>
              <w:rPr>
                <w:rFonts w:cs="Times New Roman"/>
                <w:color w:val="000000"/>
                <w:sz w:val="20"/>
              </w:rPr>
            </w:pPr>
          </w:p>
        </w:tc>
        <w:tc>
          <w:tcPr>
            <w:tcW w:w="143" w:type="pct"/>
            <w:shd w:val="clear" w:color="auto" w:fill="auto"/>
          </w:tcPr>
          <w:p w14:paraId="6FE1FA11" w14:textId="77777777" w:rsidR="0009749A" w:rsidRPr="0012708E" w:rsidRDefault="0009749A" w:rsidP="00080F43">
            <w:pPr>
              <w:tabs>
                <w:tab w:val="decimal" w:pos="970"/>
              </w:tabs>
              <w:spacing w:line="240" w:lineRule="atLeast"/>
              <w:ind w:left="-110" w:right="-100"/>
              <w:rPr>
                <w:rFonts w:cs="Times New Roman"/>
                <w:b/>
                <w:bCs/>
                <w:i/>
                <w:iCs/>
                <w:sz w:val="20"/>
              </w:rPr>
            </w:pPr>
          </w:p>
        </w:tc>
        <w:tc>
          <w:tcPr>
            <w:tcW w:w="638" w:type="pct"/>
            <w:shd w:val="clear" w:color="auto" w:fill="auto"/>
            <w:vAlign w:val="bottom"/>
          </w:tcPr>
          <w:p w14:paraId="4B434953" w14:textId="77777777" w:rsidR="0009749A" w:rsidRPr="00EC65EE" w:rsidRDefault="0009749A" w:rsidP="00080F43">
            <w:pPr>
              <w:tabs>
                <w:tab w:val="decimal" w:pos="997"/>
              </w:tabs>
              <w:spacing w:line="240" w:lineRule="atLeast"/>
              <w:ind w:left="-110" w:right="-20"/>
              <w:rPr>
                <w:rFonts w:cs="Times New Roman"/>
                <w:color w:val="000000"/>
                <w:sz w:val="20"/>
              </w:rPr>
            </w:pPr>
          </w:p>
        </w:tc>
      </w:tr>
      <w:tr w:rsidR="0009749A" w:rsidRPr="0012708E" w14:paraId="56176A2A" w14:textId="77777777" w:rsidTr="0093239C">
        <w:trPr>
          <w:trHeight w:val="260"/>
        </w:trPr>
        <w:tc>
          <w:tcPr>
            <w:tcW w:w="2107" w:type="pct"/>
            <w:shd w:val="clear" w:color="auto" w:fill="auto"/>
          </w:tcPr>
          <w:p w14:paraId="7036B4D7" w14:textId="77777777" w:rsidR="0009749A" w:rsidRPr="0012708E" w:rsidRDefault="0009749A" w:rsidP="00080F43">
            <w:pPr>
              <w:spacing w:line="240" w:lineRule="atLeast"/>
              <w:ind w:left="340" w:right="-468" w:hanging="358"/>
              <w:rPr>
                <w:rFonts w:cs="Times New Roman"/>
                <w:sz w:val="20"/>
              </w:rPr>
            </w:pPr>
            <w:r w:rsidRPr="0012708E">
              <w:rPr>
                <w:rFonts w:cs="Times New Roman"/>
                <w:sz w:val="20"/>
              </w:rPr>
              <w:t xml:space="preserve">Cash </w:t>
            </w:r>
          </w:p>
        </w:tc>
        <w:tc>
          <w:tcPr>
            <w:tcW w:w="589" w:type="pct"/>
            <w:shd w:val="clear" w:color="auto" w:fill="auto"/>
          </w:tcPr>
          <w:p w14:paraId="7DC485D3"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774EFB3E"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2C0962A6"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7F1A4E25"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tcPr>
          <w:p w14:paraId="2F34EB76" w14:textId="77777777" w:rsidR="0009749A" w:rsidRPr="00EC5900" w:rsidRDefault="0009749A" w:rsidP="00080F43">
            <w:pPr>
              <w:tabs>
                <w:tab w:val="decimal" w:pos="967"/>
              </w:tabs>
              <w:spacing w:line="240" w:lineRule="atLeast"/>
              <w:ind w:left="-110" w:right="-20"/>
              <w:rPr>
                <w:rFonts w:cs="Times New Roman"/>
                <w:color w:val="000000"/>
                <w:sz w:val="20"/>
              </w:rPr>
            </w:pPr>
            <w:r w:rsidRPr="00EC65EE">
              <w:rPr>
                <w:color w:val="000000"/>
                <w:sz w:val="20"/>
              </w:rPr>
              <w:t>504,097</w:t>
            </w:r>
          </w:p>
        </w:tc>
        <w:tc>
          <w:tcPr>
            <w:tcW w:w="143" w:type="pct"/>
            <w:shd w:val="clear" w:color="auto" w:fill="auto"/>
          </w:tcPr>
          <w:p w14:paraId="1C39D7D3"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721977D7"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504,097</w:t>
            </w:r>
          </w:p>
        </w:tc>
      </w:tr>
      <w:tr w:rsidR="0009749A" w:rsidRPr="0012708E" w14:paraId="398CACC9" w14:textId="77777777" w:rsidTr="0093239C">
        <w:trPr>
          <w:trHeight w:val="260"/>
        </w:trPr>
        <w:tc>
          <w:tcPr>
            <w:tcW w:w="2107" w:type="pct"/>
            <w:shd w:val="clear" w:color="auto" w:fill="auto"/>
          </w:tcPr>
          <w:p w14:paraId="5B50BF39"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 xml:space="preserve">Interbank and money market items, net </w:t>
            </w:r>
          </w:p>
        </w:tc>
        <w:tc>
          <w:tcPr>
            <w:tcW w:w="589" w:type="pct"/>
            <w:shd w:val="clear" w:color="auto" w:fill="auto"/>
          </w:tcPr>
          <w:p w14:paraId="43C4D21C"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70BD654B"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2CE3E861"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3E56AE13"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tcPr>
          <w:p w14:paraId="1E60EAC4" w14:textId="77777777" w:rsidR="0009749A" w:rsidRPr="00EC5900" w:rsidRDefault="0009749A" w:rsidP="00080F43">
            <w:pPr>
              <w:tabs>
                <w:tab w:val="decimal" w:pos="967"/>
              </w:tabs>
              <w:spacing w:line="240" w:lineRule="atLeast"/>
              <w:ind w:left="-110" w:right="-20"/>
              <w:rPr>
                <w:rFonts w:cs="Times New Roman"/>
                <w:color w:val="000000"/>
                <w:sz w:val="20"/>
              </w:rPr>
            </w:pPr>
            <w:r w:rsidRPr="00EC65EE">
              <w:rPr>
                <w:color w:val="000000"/>
                <w:sz w:val="20"/>
              </w:rPr>
              <w:t>19,183,555</w:t>
            </w:r>
          </w:p>
        </w:tc>
        <w:tc>
          <w:tcPr>
            <w:tcW w:w="143" w:type="pct"/>
            <w:shd w:val="clear" w:color="auto" w:fill="auto"/>
          </w:tcPr>
          <w:p w14:paraId="071B2F35"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38EEBB1A" w14:textId="77777777" w:rsidR="0009749A" w:rsidRPr="00EC5900" w:rsidRDefault="0009749A" w:rsidP="00080F43">
            <w:pPr>
              <w:tabs>
                <w:tab w:val="decimal" w:pos="970"/>
              </w:tabs>
              <w:spacing w:line="240" w:lineRule="atLeast"/>
              <w:ind w:left="-110" w:right="-20"/>
              <w:rPr>
                <w:rFonts w:cs="Times New Roman"/>
                <w:color w:val="000000"/>
                <w:sz w:val="20"/>
              </w:rPr>
            </w:pPr>
            <w:r w:rsidRPr="00EC65EE">
              <w:rPr>
                <w:color w:val="000000"/>
                <w:sz w:val="20"/>
              </w:rPr>
              <w:t>19,183,555</w:t>
            </w:r>
          </w:p>
        </w:tc>
      </w:tr>
      <w:tr w:rsidR="0009749A" w:rsidRPr="0012708E" w14:paraId="7D9A6D4A" w14:textId="77777777" w:rsidTr="0093239C">
        <w:trPr>
          <w:trHeight w:val="260"/>
        </w:trPr>
        <w:tc>
          <w:tcPr>
            <w:tcW w:w="2107" w:type="pct"/>
            <w:shd w:val="clear" w:color="auto" w:fill="auto"/>
          </w:tcPr>
          <w:p w14:paraId="64CD7AC7"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 xml:space="preserve">Investments, net </w:t>
            </w:r>
          </w:p>
        </w:tc>
        <w:tc>
          <w:tcPr>
            <w:tcW w:w="589" w:type="pct"/>
            <w:shd w:val="clear" w:color="auto" w:fill="auto"/>
          </w:tcPr>
          <w:p w14:paraId="39EC0361" w14:textId="77777777" w:rsidR="0009749A" w:rsidRPr="00EC5900" w:rsidRDefault="0009749A" w:rsidP="00080F43">
            <w:pPr>
              <w:tabs>
                <w:tab w:val="decimal" w:pos="997"/>
              </w:tabs>
              <w:spacing w:line="240" w:lineRule="atLeast"/>
              <w:ind w:left="-110" w:right="-20"/>
              <w:rPr>
                <w:rFonts w:cs="Times New Roman"/>
                <w:color w:val="000000"/>
                <w:sz w:val="20"/>
              </w:rPr>
            </w:pPr>
          </w:p>
        </w:tc>
        <w:tc>
          <w:tcPr>
            <w:tcW w:w="133" w:type="pct"/>
            <w:shd w:val="clear" w:color="auto" w:fill="auto"/>
          </w:tcPr>
          <w:p w14:paraId="2E4A66F9"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775D23EA" w14:textId="77777777" w:rsidR="0009749A" w:rsidRPr="00EC5900" w:rsidRDefault="0009749A" w:rsidP="00080F43">
            <w:pPr>
              <w:tabs>
                <w:tab w:val="decimal" w:pos="997"/>
              </w:tabs>
              <w:spacing w:line="240" w:lineRule="atLeast"/>
              <w:ind w:left="-110" w:right="-20"/>
              <w:rPr>
                <w:rFonts w:cs="Times New Roman"/>
                <w:color w:val="000000"/>
                <w:sz w:val="20"/>
              </w:rPr>
            </w:pPr>
          </w:p>
        </w:tc>
        <w:tc>
          <w:tcPr>
            <w:tcW w:w="150" w:type="pct"/>
            <w:shd w:val="clear" w:color="auto" w:fill="auto"/>
          </w:tcPr>
          <w:p w14:paraId="4B37B075"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tcPr>
          <w:p w14:paraId="32795A70" w14:textId="77777777" w:rsidR="0009749A" w:rsidRPr="00EC5900" w:rsidRDefault="0009749A" w:rsidP="00080F43">
            <w:pPr>
              <w:tabs>
                <w:tab w:val="decimal" w:pos="967"/>
              </w:tabs>
              <w:spacing w:line="240" w:lineRule="atLeast"/>
              <w:ind w:left="-110" w:right="-20"/>
              <w:rPr>
                <w:rFonts w:cs="Times New Roman"/>
                <w:color w:val="000000"/>
                <w:sz w:val="20"/>
              </w:rPr>
            </w:pPr>
          </w:p>
        </w:tc>
        <w:tc>
          <w:tcPr>
            <w:tcW w:w="143" w:type="pct"/>
            <w:shd w:val="clear" w:color="auto" w:fill="auto"/>
          </w:tcPr>
          <w:p w14:paraId="748F3DAC"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363DD829" w14:textId="77777777" w:rsidR="0009749A" w:rsidRPr="00EC5900" w:rsidRDefault="0009749A" w:rsidP="00080F43">
            <w:pPr>
              <w:tabs>
                <w:tab w:val="decimal" w:pos="997"/>
              </w:tabs>
              <w:spacing w:line="240" w:lineRule="atLeast"/>
              <w:ind w:left="-110" w:right="-20"/>
              <w:rPr>
                <w:rFonts w:cs="Times New Roman"/>
                <w:color w:val="000000"/>
                <w:sz w:val="20"/>
              </w:rPr>
            </w:pPr>
          </w:p>
        </w:tc>
      </w:tr>
      <w:tr w:rsidR="0009749A" w:rsidRPr="0012708E" w14:paraId="26BBD063" w14:textId="77777777" w:rsidTr="0093239C">
        <w:trPr>
          <w:trHeight w:val="260"/>
        </w:trPr>
        <w:tc>
          <w:tcPr>
            <w:tcW w:w="2107" w:type="pct"/>
            <w:shd w:val="clear" w:color="auto" w:fill="auto"/>
          </w:tcPr>
          <w:p w14:paraId="285FAC44" w14:textId="77777777" w:rsidR="0009749A" w:rsidRPr="0012708E" w:rsidRDefault="0009749A" w:rsidP="00080F43">
            <w:pPr>
              <w:spacing w:line="240" w:lineRule="atLeast"/>
              <w:ind w:left="166" w:right="-110" w:hanging="10"/>
              <w:rPr>
                <w:rFonts w:cs="Times New Roman"/>
                <w:sz w:val="20"/>
              </w:rPr>
            </w:pPr>
            <w:r w:rsidRPr="0012708E">
              <w:rPr>
                <w:rFonts w:cs="Times New Roman"/>
                <w:sz w:val="20"/>
              </w:rPr>
              <w:t>Government and state enterprise</w:t>
            </w:r>
            <w:r w:rsidRPr="0012708E">
              <w:rPr>
                <w:rFonts w:cs="Times New Roman"/>
                <w:sz w:val="20"/>
                <w:cs/>
                <w:lang w:bidi="th-TH"/>
              </w:rPr>
              <w:t xml:space="preserve"> </w:t>
            </w:r>
            <w:r w:rsidRPr="0012708E">
              <w:rPr>
                <w:rFonts w:cs="Times New Roman"/>
                <w:sz w:val="20"/>
              </w:rPr>
              <w:t>securities</w:t>
            </w:r>
          </w:p>
        </w:tc>
        <w:tc>
          <w:tcPr>
            <w:tcW w:w="589" w:type="pct"/>
            <w:shd w:val="clear" w:color="auto" w:fill="auto"/>
          </w:tcPr>
          <w:p w14:paraId="79607442"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2,920,309</w:t>
            </w:r>
          </w:p>
        </w:tc>
        <w:tc>
          <w:tcPr>
            <w:tcW w:w="133" w:type="pct"/>
            <w:shd w:val="clear" w:color="auto" w:fill="auto"/>
          </w:tcPr>
          <w:p w14:paraId="0458F3BA"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638AE1D6"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6206C294"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tcPr>
          <w:p w14:paraId="3863A0ED" w14:textId="77777777" w:rsidR="0009749A" w:rsidRPr="00EC5900" w:rsidRDefault="0009749A" w:rsidP="00080F43">
            <w:pPr>
              <w:tabs>
                <w:tab w:val="decimal" w:pos="967"/>
              </w:tabs>
              <w:spacing w:line="240" w:lineRule="atLeast"/>
              <w:ind w:left="-110" w:right="-20"/>
              <w:rPr>
                <w:rFonts w:cs="Times New Roman"/>
                <w:color w:val="000000"/>
                <w:sz w:val="20"/>
              </w:rPr>
            </w:pPr>
            <w:r w:rsidRPr="00EC65EE">
              <w:rPr>
                <w:color w:val="000000"/>
                <w:sz w:val="20"/>
              </w:rPr>
              <w:t>-</w:t>
            </w:r>
          </w:p>
        </w:tc>
        <w:tc>
          <w:tcPr>
            <w:tcW w:w="143" w:type="pct"/>
            <w:shd w:val="clear" w:color="auto" w:fill="auto"/>
          </w:tcPr>
          <w:p w14:paraId="612172EC"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5B42A4DE"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2,920,309</w:t>
            </w:r>
          </w:p>
        </w:tc>
      </w:tr>
      <w:tr w:rsidR="0009749A" w:rsidRPr="0012708E" w14:paraId="4B716566" w14:textId="77777777" w:rsidTr="0093239C">
        <w:trPr>
          <w:trHeight w:val="260"/>
        </w:trPr>
        <w:tc>
          <w:tcPr>
            <w:tcW w:w="2107" w:type="pct"/>
            <w:shd w:val="clear" w:color="auto" w:fill="auto"/>
          </w:tcPr>
          <w:p w14:paraId="0E36237C" w14:textId="77777777" w:rsidR="0009749A" w:rsidRPr="0012708E" w:rsidRDefault="0009749A" w:rsidP="00080F43">
            <w:pPr>
              <w:spacing w:line="240" w:lineRule="atLeast"/>
              <w:ind w:left="166" w:right="-110" w:hanging="10"/>
              <w:rPr>
                <w:rFonts w:cs="Times New Roman"/>
                <w:sz w:val="20"/>
              </w:rPr>
            </w:pPr>
            <w:r w:rsidRPr="0012708E">
              <w:rPr>
                <w:rFonts w:cs="Times New Roman"/>
                <w:sz w:val="20"/>
              </w:rPr>
              <w:t xml:space="preserve">Domestic non-marketable equity </w:t>
            </w:r>
            <w:r>
              <w:rPr>
                <w:rFonts w:cs="Times New Roman"/>
                <w:sz w:val="20"/>
              </w:rPr>
              <w:t>instruments</w:t>
            </w:r>
          </w:p>
        </w:tc>
        <w:tc>
          <w:tcPr>
            <w:tcW w:w="589" w:type="pct"/>
            <w:shd w:val="clear" w:color="auto" w:fill="auto"/>
          </w:tcPr>
          <w:p w14:paraId="4DFC0464"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584160F2"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5F30FDFA"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2,441</w:t>
            </w:r>
          </w:p>
        </w:tc>
        <w:tc>
          <w:tcPr>
            <w:tcW w:w="150" w:type="pct"/>
            <w:shd w:val="clear" w:color="auto" w:fill="auto"/>
          </w:tcPr>
          <w:p w14:paraId="758C4665"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tcPr>
          <w:p w14:paraId="21758415" w14:textId="77777777" w:rsidR="0009749A" w:rsidRPr="00EC5900" w:rsidRDefault="0009749A" w:rsidP="00080F43">
            <w:pPr>
              <w:tabs>
                <w:tab w:val="decimal" w:pos="967"/>
              </w:tabs>
              <w:spacing w:line="240" w:lineRule="atLeast"/>
              <w:ind w:left="-110" w:right="-20"/>
              <w:rPr>
                <w:rFonts w:cs="Times New Roman"/>
                <w:color w:val="000000"/>
                <w:sz w:val="20"/>
              </w:rPr>
            </w:pPr>
            <w:r w:rsidRPr="00EC65EE">
              <w:rPr>
                <w:color w:val="000000"/>
                <w:sz w:val="20"/>
              </w:rPr>
              <w:t>-</w:t>
            </w:r>
          </w:p>
        </w:tc>
        <w:tc>
          <w:tcPr>
            <w:tcW w:w="143" w:type="pct"/>
            <w:shd w:val="clear" w:color="auto" w:fill="auto"/>
          </w:tcPr>
          <w:p w14:paraId="3458E8FB"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51EEA65F"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2,441</w:t>
            </w:r>
          </w:p>
        </w:tc>
      </w:tr>
      <w:tr w:rsidR="0009749A" w:rsidRPr="0012708E" w14:paraId="70C5A756" w14:textId="77777777" w:rsidTr="0093239C">
        <w:trPr>
          <w:trHeight w:val="273"/>
        </w:trPr>
        <w:tc>
          <w:tcPr>
            <w:tcW w:w="2107" w:type="pct"/>
            <w:shd w:val="clear" w:color="auto" w:fill="auto"/>
          </w:tcPr>
          <w:p w14:paraId="584BE08E"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Loans to customers and accrued interest</w:t>
            </w:r>
          </w:p>
        </w:tc>
        <w:tc>
          <w:tcPr>
            <w:tcW w:w="589" w:type="pct"/>
            <w:shd w:val="clear" w:color="auto" w:fill="auto"/>
            <w:vAlign w:val="bottom"/>
          </w:tcPr>
          <w:p w14:paraId="71F29401" w14:textId="77777777" w:rsidR="0009749A" w:rsidRPr="00EC5900" w:rsidRDefault="0009749A" w:rsidP="00080F43">
            <w:pPr>
              <w:tabs>
                <w:tab w:val="decimal" w:pos="997"/>
              </w:tabs>
              <w:spacing w:line="240" w:lineRule="atLeast"/>
              <w:ind w:left="-110" w:right="-20"/>
              <w:rPr>
                <w:rFonts w:cs="Times New Roman"/>
                <w:color w:val="000000"/>
                <w:sz w:val="20"/>
              </w:rPr>
            </w:pPr>
          </w:p>
        </w:tc>
        <w:tc>
          <w:tcPr>
            <w:tcW w:w="133" w:type="pct"/>
            <w:shd w:val="clear" w:color="auto" w:fill="auto"/>
          </w:tcPr>
          <w:p w14:paraId="0224E433"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vAlign w:val="bottom"/>
          </w:tcPr>
          <w:p w14:paraId="5C53397D" w14:textId="77777777" w:rsidR="0009749A" w:rsidRPr="00EC5900" w:rsidRDefault="0009749A" w:rsidP="00080F43">
            <w:pPr>
              <w:tabs>
                <w:tab w:val="decimal" w:pos="997"/>
              </w:tabs>
              <w:spacing w:line="240" w:lineRule="atLeast"/>
              <w:ind w:left="-110" w:right="-20"/>
              <w:rPr>
                <w:rFonts w:cs="Times New Roman"/>
                <w:color w:val="000000"/>
                <w:sz w:val="20"/>
              </w:rPr>
            </w:pPr>
          </w:p>
        </w:tc>
        <w:tc>
          <w:tcPr>
            <w:tcW w:w="150" w:type="pct"/>
            <w:shd w:val="clear" w:color="auto" w:fill="auto"/>
          </w:tcPr>
          <w:p w14:paraId="7FD15CC1"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vAlign w:val="bottom"/>
          </w:tcPr>
          <w:p w14:paraId="1DE061FC" w14:textId="77777777" w:rsidR="0009749A" w:rsidRPr="00EC5900" w:rsidRDefault="0009749A" w:rsidP="00080F43">
            <w:pPr>
              <w:tabs>
                <w:tab w:val="decimal" w:pos="967"/>
              </w:tabs>
              <w:spacing w:line="240" w:lineRule="atLeast"/>
              <w:ind w:left="-110" w:right="-20"/>
              <w:rPr>
                <w:rFonts w:cs="Times New Roman"/>
                <w:color w:val="000000"/>
                <w:sz w:val="20"/>
              </w:rPr>
            </w:pPr>
          </w:p>
        </w:tc>
        <w:tc>
          <w:tcPr>
            <w:tcW w:w="143" w:type="pct"/>
            <w:shd w:val="clear" w:color="auto" w:fill="auto"/>
          </w:tcPr>
          <w:p w14:paraId="441BBC6A"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vAlign w:val="bottom"/>
          </w:tcPr>
          <w:p w14:paraId="77180D5D" w14:textId="77777777" w:rsidR="0009749A" w:rsidRPr="00EC5900" w:rsidRDefault="0009749A" w:rsidP="00080F43">
            <w:pPr>
              <w:tabs>
                <w:tab w:val="decimal" w:pos="997"/>
              </w:tabs>
              <w:spacing w:line="240" w:lineRule="atLeast"/>
              <w:ind w:left="-110" w:right="-20"/>
              <w:rPr>
                <w:rFonts w:cs="Times New Roman"/>
                <w:color w:val="000000"/>
                <w:sz w:val="20"/>
              </w:rPr>
            </w:pPr>
          </w:p>
        </w:tc>
      </w:tr>
      <w:tr w:rsidR="0009749A" w:rsidRPr="0012708E" w14:paraId="45BE70B2" w14:textId="77777777" w:rsidTr="0093239C">
        <w:trPr>
          <w:trHeight w:val="260"/>
        </w:trPr>
        <w:tc>
          <w:tcPr>
            <w:tcW w:w="2107" w:type="pct"/>
            <w:shd w:val="clear" w:color="auto" w:fill="auto"/>
          </w:tcPr>
          <w:p w14:paraId="69B18680"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 xml:space="preserve">   receivables, net   </w:t>
            </w:r>
          </w:p>
        </w:tc>
        <w:tc>
          <w:tcPr>
            <w:tcW w:w="589" w:type="pct"/>
            <w:shd w:val="clear" w:color="auto" w:fill="auto"/>
          </w:tcPr>
          <w:p w14:paraId="5A81CADE"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405095D8"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6E914839"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568C9ADB"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shd w:val="clear" w:color="auto" w:fill="auto"/>
          </w:tcPr>
          <w:p w14:paraId="6B1DAFFA" w14:textId="77777777" w:rsidR="0009749A" w:rsidRPr="00EC5900" w:rsidRDefault="0009749A" w:rsidP="00080F43">
            <w:pPr>
              <w:tabs>
                <w:tab w:val="decimal" w:pos="967"/>
              </w:tabs>
              <w:spacing w:line="240" w:lineRule="atLeast"/>
              <w:ind w:left="-110" w:right="-20"/>
              <w:rPr>
                <w:rFonts w:cs="Times New Roman"/>
                <w:color w:val="000000"/>
                <w:sz w:val="20"/>
              </w:rPr>
            </w:pPr>
            <w:r w:rsidRPr="00EC65EE">
              <w:rPr>
                <w:color w:val="000000"/>
                <w:sz w:val="20"/>
              </w:rPr>
              <w:t>117,456,900</w:t>
            </w:r>
          </w:p>
        </w:tc>
        <w:tc>
          <w:tcPr>
            <w:tcW w:w="143" w:type="pct"/>
            <w:shd w:val="clear" w:color="auto" w:fill="auto"/>
          </w:tcPr>
          <w:p w14:paraId="6CF503A7"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0E9A04FF"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117,456,900</w:t>
            </w:r>
          </w:p>
        </w:tc>
      </w:tr>
      <w:tr w:rsidR="0009749A" w:rsidRPr="0012708E" w14:paraId="16E096BE" w14:textId="77777777" w:rsidTr="0093239C">
        <w:trPr>
          <w:trHeight w:val="260"/>
        </w:trPr>
        <w:tc>
          <w:tcPr>
            <w:tcW w:w="2107" w:type="pct"/>
            <w:shd w:val="clear" w:color="auto" w:fill="auto"/>
          </w:tcPr>
          <w:p w14:paraId="35F63023"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Other financial assets, net</w:t>
            </w:r>
          </w:p>
        </w:tc>
        <w:tc>
          <w:tcPr>
            <w:tcW w:w="589" w:type="pct"/>
            <w:tcBorders>
              <w:bottom w:val="single" w:sz="4" w:space="0" w:color="auto"/>
            </w:tcBorders>
            <w:shd w:val="clear" w:color="auto" w:fill="auto"/>
          </w:tcPr>
          <w:p w14:paraId="40A16F87"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0C406C75"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03" w:type="pct"/>
            <w:tcBorders>
              <w:bottom w:val="single" w:sz="4" w:space="0" w:color="auto"/>
            </w:tcBorders>
            <w:shd w:val="clear" w:color="auto" w:fill="auto"/>
          </w:tcPr>
          <w:p w14:paraId="1E8D72E3"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337D32A7"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5" w:type="pct"/>
            <w:gridSpan w:val="2"/>
            <w:tcBorders>
              <w:bottom w:val="single" w:sz="4" w:space="0" w:color="auto"/>
            </w:tcBorders>
            <w:shd w:val="clear" w:color="auto" w:fill="auto"/>
          </w:tcPr>
          <w:p w14:paraId="650CEF62" w14:textId="77777777" w:rsidR="0009749A" w:rsidRPr="00EC5900" w:rsidRDefault="0009749A" w:rsidP="00080F43">
            <w:pPr>
              <w:tabs>
                <w:tab w:val="decimal" w:pos="967"/>
              </w:tabs>
              <w:spacing w:line="240" w:lineRule="atLeast"/>
              <w:ind w:left="-110" w:right="-20"/>
              <w:rPr>
                <w:rFonts w:cs="Times New Roman"/>
                <w:color w:val="000000"/>
                <w:sz w:val="20"/>
              </w:rPr>
            </w:pPr>
            <w:r w:rsidRPr="00EC65EE">
              <w:rPr>
                <w:color w:val="000000"/>
                <w:sz w:val="20"/>
              </w:rPr>
              <w:t>564,106</w:t>
            </w:r>
          </w:p>
        </w:tc>
        <w:tc>
          <w:tcPr>
            <w:tcW w:w="143" w:type="pct"/>
            <w:shd w:val="clear" w:color="auto" w:fill="auto"/>
          </w:tcPr>
          <w:p w14:paraId="3C485DB7" w14:textId="77777777" w:rsidR="0009749A" w:rsidRPr="00EC5900" w:rsidRDefault="0009749A" w:rsidP="00080F43">
            <w:pPr>
              <w:tabs>
                <w:tab w:val="decimal" w:pos="970"/>
              </w:tabs>
              <w:spacing w:line="240" w:lineRule="atLeast"/>
              <w:ind w:left="-110" w:right="-100"/>
              <w:rPr>
                <w:rFonts w:cs="Times New Roman"/>
                <w:color w:val="000000"/>
                <w:sz w:val="20"/>
              </w:rPr>
            </w:pPr>
          </w:p>
        </w:tc>
        <w:tc>
          <w:tcPr>
            <w:tcW w:w="638" w:type="pct"/>
            <w:tcBorders>
              <w:bottom w:val="single" w:sz="4" w:space="0" w:color="auto"/>
            </w:tcBorders>
            <w:shd w:val="clear" w:color="auto" w:fill="auto"/>
          </w:tcPr>
          <w:p w14:paraId="3F400A86" w14:textId="77777777" w:rsidR="0009749A" w:rsidRPr="00EC5900" w:rsidRDefault="0009749A" w:rsidP="00080F43">
            <w:pPr>
              <w:tabs>
                <w:tab w:val="decimal" w:pos="997"/>
              </w:tabs>
              <w:spacing w:line="240" w:lineRule="atLeast"/>
              <w:ind w:left="-110" w:right="-20"/>
              <w:rPr>
                <w:rFonts w:cs="Times New Roman"/>
                <w:color w:val="000000"/>
                <w:sz w:val="20"/>
              </w:rPr>
            </w:pPr>
            <w:r w:rsidRPr="00EC65EE">
              <w:rPr>
                <w:color w:val="000000"/>
                <w:sz w:val="20"/>
              </w:rPr>
              <w:t>564,106</w:t>
            </w:r>
          </w:p>
        </w:tc>
      </w:tr>
      <w:tr w:rsidR="0009749A" w:rsidRPr="0012708E" w14:paraId="064E293B" w14:textId="77777777" w:rsidTr="0093239C">
        <w:trPr>
          <w:trHeight w:val="260"/>
        </w:trPr>
        <w:tc>
          <w:tcPr>
            <w:tcW w:w="2107" w:type="pct"/>
            <w:shd w:val="clear" w:color="auto" w:fill="auto"/>
          </w:tcPr>
          <w:p w14:paraId="4103A541" w14:textId="77777777" w:rsidR="0009749A" w:rsidRPr="0012708E" w:rsidRDefault="0009749A" w:rsidP="00080F43">
            <w:pPr>
              <w:spacing w:line="240" w:lineRule="atLeast"/>
              <w:ind w:left="340" w:right="-110" w:hanging="358"/>
              <w:rPr>
                <w:rFonts w:cs="Times New Roman"/>
                <w:b/>
                <w:bCs/>
                <w:sz w:val="20"/>
              </w:rPr>
            </w:pPr>
            <w:r w:rsidRPr="0012708E">
              <w:rPr>
                <w:rFonts w:cs="Times New Roman"/>
                <w:b/>
                <w:bCs/>
                <w:sz w:val="20"/>
              </w:rPr>
              <w:t>Total</w:t>
            </w:r>
          </w:p>
        </w:tc>
        <w:tc>
          <w:tcPr>
            <w:tcW w:w="589" w:type="pct"/>
            <w:tcBorders>
              <w:top w:val="single" w:sz="4" w:space="0" w:color="auto"/>
              <w:bottom w:val="double" w:sz="4" w:space="0" w:color="auto"/>
            </w:tcBorders>
            <w:shd w:val="clear" w:color="auto" w:fill="auto"/>
          </w:tcPr>
          <w:p w14:paraId="43E78B3A" w14:textId="77777777" w:rsidR="0009749A" w:rsidRPr="00EC5900" w:rsidRDefault="0009749A" w:rsidP="00080F43">
            <w:pPr>
              <w:tabs>
                <w:tab w:val="decimal" w:pos="997"/>
              </w:tabs>
              <w:spacing w:line="240" w:lineRule="atLeast"/>
              <w:ind w:left="-110" w:right="-20"/>
              <w:rPr>
                <w:rFonts w:cs="Times New Roman"/>
                <w:b/>
                <w:bCs/>
                <w:color w:val="000000"/>
                <w:sz w:val="20"/>
              </w:rPr>
            </w:pPr>
            <w:r w:rsidRPr="00EC65EE">
              <w:rPr>
                <w:b/>
                <w:bCs/>
                <w:color w:val="000000"/>
                <w:sz w:val="20"/>
              </w:rPr>
              <w:t>2,920,309</w:t>
            </w:r>
          </w:p>
        </w:tc>
        <w:tc>
          <w:tcPr>
            <w:tcW w:w="133" w:type="pct"/>
            <w:shd w:val="clear" w:color="auto" w:fill="auto"/>
          </w:tcPr>
          <w:p w14:paraId="24D4F708" w14:textId="77777777" w:rsidR="0009749A" w:rsidRPr="00EC5900" w:rsidRDefault="0009749A" w:rsidP="00080F43">
            <w:pPr>
              <w:tabs>
                <w:tab w:val="decimal" w:pos="970"/>
              </w:tabs>
              <w:spacing w:line="240" w:lineRule="atLeast"/>
              <w:ind w:left="-110" w:right="-100"/>
              <w:rPr>
                <w:rFonts w:cs="Times New Roman"/>
                <w:b/>
                <w:bCs/>
                <w:color w:val="000000"/>
                <w:sz w:val="20"/>
              </w:rPr>
            </w:pPr>
          </w:p>
        </w:tc>
        <w:tc>
          <w:tcPr>
            <w:tcW w:w="603" w:type="pct"/>
            <w:tcBorders>
              <w:top w:val="single" w:sz="4" w:space="0" w:color="auto"/>
              <w:bottom w:val="double" w:sz="4" w:space="0" w:color="auto"/>
            </w:tcBorders>
            <w:shd w:val="clear" w:color="auto" w:fill="auto"/>
          </w:tcPr>
          <w:p w14:paraId="1915A1E9" w14:textId="77777777" w:rsidR="0009749A" w:rsidRPr="00EC5900" w:rsidRDefault="0009749A" w:rsidP="00080F43">
            <w:pPr>
              <w:tabs>
                <w:tab w:val="decimal" w:pos="997"/>
              </w:tabs>
              <w:spacing w:line="240" w:lineRule="atLeast"/>
              <w:ind w:left="-110" w:right="-20"/>
              <w:rPr>
                <w:rFonts w:cs="Times New Roman"/>
                <w:b/>
                <w:bCs/>
                <w:color w:val="000000"/>
                <w:sz w:val="20"/>
              </w:rPr>
            </w:pPr>
            <w:r w:rsidRPr="00EC65EE">
              <w:rPr>
                <w:b/>
                <w:bCs/>
                <w:color w:val="000000"/>
                <w:sz w:val="20"/>
              </w:rPr>
              <w:t>2,441</w:t>
            </w:r>
          </w:p>
        </w:tc>
        <w:tc>
          <w:tcPr>
            <w:tcW w:w="150" w:type="pct"/>
            <w:shd w:val="clear" w:color="auto" w:fill="auto"/>
          </w:tcPr>
          <w:p w14:paraId="6DF11D5E" w14:textId="77777777" w:rsidR="0009749A" w:rsidRPr="00EC5900" w:rsidRDefault="0009749A" w:rsidP="00080F43">
            <w:pPr>
              <w:tabs>
                <w:tab w:val="decimal" w:pos="970"/>
              </w:tabs>
              <w:spacing w:line="240" w:lineRule="atLeast"/>
              <w:ind w:left="-110" w:right="-100"/>
              <w:rPr>
                <w:rFonts w:cs="Times New Roman"/>
                <w:b/>
                <w:bCs/>
                <w:color w:val="000000"/>
                <w:sz w:val="20"/>
              </w:rPr>
            </w:pPr>
          </w:p>
        </w:tc>
        <w:tc>
          <w:tcPr>
            <w:tcW w:w="635" w:type="pct"/>
            <w:gridSpan w:val="2"/>
            <w:tcBorders>
              <w:top w:val="single" w:sz="4" w:space="0" w:color="auto"/>
              <w:bottom w:val="double" w:sz="4" w:space="0" w:color="auto"/>
            </w:tcBorders>
            <w:shd w:val="clear" w:color="auto" w:fill="auto"/>
          </w:tcPr>
          <w:p w14:paraId="5600820E" w14:textId="77777777" w:rsidR="0009749A" w:rsidRPr="00EC5900" w:rsidRDefault="0009749A" w:rsidP="00080F43">
            <w:pPr>
              <w:tabs>
                <w:tab w:val="decimal" w:pos="967"/>
              </w:tabs>
              <w:spacing w:line="240" w:lineRule="atLeast"/>
              <w:ind w:left="-110" w:right="-20"/>
              <w:rPr>
                <w:rFonts w:cs="Times New Roman"/>
                <w:b/>
                <w:bCs/>
                <w:color w:val="000000"/>
                <w:sz w:val="20"/>
              </w:rPr>
            </w:pPr>
            <w:r w:rsidRPr="00EC65EE">
              <w:rPr>
                <w:b/>
                <w:bCs/>
                <w:color w:val="000000"/>
                <w:sz w:val="20"/>
              </w:rPr>
              <w:t>137,708,658</w:t>
            </w:r>
          </w:p>
        </w:tc>
        <w:tc>
          <w:tcPr>
            <w:tcW w:w="143" w:type="pct"/>
            <w:shd w:val="clear" w:color="auto" w:fill="auto"/>
          </w:tcPr>
          <w:p w14:paraId="6C8A23EE" w14:textId="77777777" w:rsidR="0009749A" w:rsidRPr="00EC5900" w:rsidRDefault="0009749A" w:rsidP="00080F43">
            <w:pPr>
              <w:tabs>
                <w:tab w:val="decimal" w:pos="970"/>
              </w:tabs>
              <w:spacing w:line="240" w:lineRule="atLeast"/>
              <w:ind w:left="-110" w:right="-100"/>
              <w:rPr>
                <w:rFonts w:cs="Times New Roman"/>
                <w:b/>
                <w:bCs/>
                <w:color w:val="000000"/>
                <w:sz w:val="20"/>
              </w:rPr>
            </w:pPr>
          </w:p>
        </w:tc>
        <w:tc>
          <w:tcPr>
            <w:tcW w:w="638" w:type="pct"/>
            <w:tcBorders>
              <w:top w:val="single" w:sz="4" w:space="0" w:color="auto"/>
              <w:bottom w:val="double" w:sz="4" w:space="0" w:color="auto"/>
            </w:tcBorders>
            <w:shd w:val="clear" w:color="auto" w:fill="auto"/>
          </w:tcPr>
          <w:p w14:paraId="0A91614B" w14:textId="77777777" w:rsidR="0009749A" w:rsidRPr="00EC5900" w:rsidRDefault="0009749A" w:rsidP="00080F43">
            <w:pPr>
              <w:tabs>
                <w:tab w:val="decimal" w:pos="997"/>
              </w:tabs>
              <w:spacing w:line="240" w:lineRule="atLeast"/>
              <w:ind w:left="-110" w:right="-20"/>
              <w:rPr>
                <w:rFonts w:cs="Times New Roman"/>
                <w:b/>
                <w:bCs/>
                <w:color w:val="000000"/>
                <w:sz w:val="20"/>
              </w:rPr>
            </w:pPr>
            <w:r w:rsidRPr="00EC65EE">
              <w:rPr>
                <w:b/>
                <w:bCs/>
                <w:color w:val="000000"/>
                <w:sz w:val="20"/>
              </w:rPr>
              <w:t>140,631,408</w:t>
            </w:r>
          </w:p>
        </w:tc>
      </w:tr>
      <w:tr w:rsidR="0009749A" w:rsidRPr="0012708E" w14:paraId="33B453A4" w14:textId="77777777" w:rsidTr="0093239C">
        <w:trPr>
          <w:trHeight w:val="260"/>
        </w:trPr>
        <w:tc>
          <w:tcPr>
            <w:tcW w:w="2107" w:type="pct"/>
            <w:shd w:val="clear" w:color="auto" w:fill="auto"/>
          </w:tcPr>
          <w:p w14:paraId="7F906BA3" w14:textId="77777777" w:rsidR="0009749A" w:rsidRPr="0012708E" w:rsidRDefault="0009749A" w:rsidP="00080F43">
            <w:pPr>
              <w:spacing w:line="240" w:lineRule="atLeast"/>
              <w:ind w:left="340" w:right="-110" w:hanging="358"/>
              <w:rPr>
                <w:rFonts w:cs="Times New Roman"/>
                <w:sz w:val="20"/>
              </w:rPr>
            </w:pPr>
          </w:p>
        </w:tc>
        <w:tc>
          <w:tcPr>
            <w:tcW w:w="589" w:type="pct"/>
            <w:tcBorders>
              <w:top w:val="double" w:sz="4" w:space="0" w:color="auto"/>
            </w:tcBorders>
            <w:shd w:val="clear" w:color="auto" w:fill="auto"/>
          </w:tcPr>
          <w:p w14:paraId="627E36B0" w14:textId="77777777" w:rsidR="0009749A" w:rsidRPr="0012708E" w:rsidRDefault="0009749A" w:rsidP="00080F43">
            <w:pPr>
              <w:tabs>
                <w:tab w:val="decimal" w:pos="970"/>
              </w:tabs>
              <w:spacing w:line="240" w:lineRule="atLeast"/>
              <w:ind w:left="-110" w:right="-100"/>
              <w:rPr>
                <w:rFonts w:cs="Times New Roman"/>
                <w:b/>
                <w:bCs/>
                <w:sz w:val="20"/>
              </w:rPr>
            </w:pPr>
          </w:p>
        </w:tc>
        <w:tc>
          <w:tcPr>
            <w:tcW w:w="133" w:type="pct"/>
            <w:shd w:val="clear" w:color="auto" w:fill="auto"/>
          </w:tcPr>
          <w:p w14:paraId="1F04DC20" w14:textId="77777777" w:rsidR="0009749A" w:rsidRPr="0012708E" w:rsidRDefault="0009749A" w:rsidP="00080F43">
            <w:pPr>
              <w:tabs>
                <w:tab w:val="decimal" w:pos="970"/>
              </w:tabs>
              <w:spacing w:line="240" w:lineRule="atLeast"/>
              <w:ind w:left="-110" w:right="-100"/>
              <w:rPr>
                <w:rFonts w:cs="Times New Roman"/>
                <w:sz w:val="20"/>
              </w:rPr>
            </w:pPr>
          </w:p>
        </w:tc>
        <w:tc>
          <w:tcPr>
            <w:tcW w:w="603" w:type="pct"/>
            <w:tcBorders>
              <w:top w:val="double" w:sz="4" w:space="0" w:color="auto"/>
            </w:tcBorders>
            <w:shd w:val="clear" w:color="auto" w:fill="auto"/>
          </w:tcPr>
          <w:p w14:paraId="187D7777" w14:textId="77777777" w:rsidR="0009749A" w:rsidRPr="00EC65EE" w:rsidRDefault="0009749A" w:rsidP="00080F43">
            <w:pPr>
              <w:tabs>
                <w:tab w:val="decimal" w:pos="997"/>
              </w:tabs>
              <w:spacing w:line="240" w:lineRule="atLeast"/>
              <w:ind w:left="-110" w:right="-20"/>
              <w:rPr>
                <w:rFonts w:cs="Times New Roman"/>
                <w:color w:val="000000"/>
                <w:sz w:val="20"/>
              </w:rPr>
            </w:pPr>
          </w:p>
        </w:tc>
        <w:tc>
          <w:tcPr>
            <w:tcW w:w="150" w:type="pct"/>
            <w:shd w:val="clear" w:color="auto" w:fill="auto"/>
          </w:tcPr>
          <w:p w14:paraId="205CE0C8" w14:textId="77777777" w:rsidR="0009749A" w:rsidRPr="0012708E" w:rsidRDefault="0009749A" w:rsidP="00080F43">
            <w:pPr>
              <w:tabs>
                <w:tab w:val="decimal" w:pos="970"/>
              </w:tabs>
              <w:spacing w:line="240" w:lineRule="atLeast"/>
              <w:ind w:left="-110" w:right="-100"/>
              <w:rPr>
                <w:rFonts w:cs="Times New Roman"/>
                <w:sz w:val="20"/>
              </w:rPr>
            </w:pPr>
          </w:p>
        </w:tc>
        <w:tc>
          <w:tcPr>
            <w:tcW w:w="635" w:type="pct"/>
            <w:gridSpan w:val="2"/>
            <w:tcBorders>
              <w:top w:val="double" w:sz="4" w:space="0" w:color="auto"/>
            </w:tcBorders>
            <w:shd w:val="clear" w:color="auto" w:fill="auto"/>
          </w:tcPr>
          <w:p w14:paraId="26281640" w14:textId="77777777" w:rsidR="0009749A" w:rsidRPr="0012708E" w:rsidRDefault="0009749A" w:rsidP="00080F43">
            <w:pPr>
              <w:tabs>
                <w:tab w:val="decimal" w:pos="997"/>
              </w:tabs>
              <w:spacing w:line="240" w:lineRule="atLeast"/>
              <w:ind w:left="-110" w:right="-20"/>
              <w:rPr>
                <w:rFonts w:cs="Times New Roman"/>
                <w:color w:val="000000"/>
                <w:sz w:val="20"/>
              </w:rPr>
            </w:pPr>
          </w:p>
        </w:tc>
        <w:tc>
          <w:tcPr>
            <w:tcW w:w="143" w:type="pct"/>
            <w:shd w:val="clear" w:color="auto" w:fill="auto"/>
          </w:tcPr>
          <w:p w14:paraId="6AEA5490" w14:textId="77777777" w:rsidR="0009749A" w:rsidRPr="0012708E" w:rsidRDefault="0009749A" w:rsidP="00080F43">
            <w:pPr>
              <w:tabs>
                <w:tab w:val="decimal" w:pos="970"/>
              </w:tabs>
              <w:spacing w:line="240" w:lineRule="atLeast"/>
              <w:ind w:left="-110" w:right="-100"/>
              <w:rPr>
                <w:rFonts w:cs="Times New Roman"/>
                <w:sz w:val="20"/>
              </w:rPr>
            </w:pPr>
          </w:p>
        </w:tc>
        <w:tc>
          <w:tcPr>
            <w:tcW w:w="638" w:type="pct"/>
            <w:tcBorders>
              <w:top w:val="double" w:sz="4" w:space="0" w:color="auto"/>
            </w:tcBorders>
            <w:shd w:val="clear" w:color="auto" w:fill="auto"/>
          </w:tcPr>
          <w:p w14:paraId="3ABB04CF" w14:textId="77777777" w:rsidR="0009749A" w:rsidRPr="0012708E" w:rsidRDefault="0009749A" w:rsidP="00080F43">
            <w:pPr>
              <w:tabs>
                <w:tab w:val="decimal" w:pos="970"/>
              </w:tabs>
              <w:spacing w:line="240" w:lineRule="atLeast"/>
              <w:ind w:left="-110" w:right="-100"/>
              <w:rPr>
                <w:rFonts w:cs="Times New Roman"/>
                <w:sz w:val="20"/>
              </w:rPr>
            </w:pPr>
          </w:p>
        </w:tc>
      </w:tr>
      <w:tr w:rsidR="0009749A" w:rsidRPr="0012708E" w14:paraId="36DDD4C5" w14:textId="77777777" w:rsidTr="0093239C">
        <w:trPr>
          <w:trHeight w:val="273"/>
        </w:trPr>
        <w:tc>
          <w:tcPr>
            <w:tcW w:w="2107" w:type="pct"/>
            <w:shd w:val="clear" w:color="auto" w:fill="auto"/>
          </w:tcPr>
          <w:p w14:paraId="27F97746" w14:textId="77777777" w:rsidR="0009749A" w:rsidRPr="0012708E" w:rsidRDefault="0009749A" w:rsidP="00080F43">
            <w:pPr>
              <w:spacing w:line="240" w:lineRule="atLeast"/>
              <w:ind w:left="340" w:right="-110" w:hanging="358"/>
              <w:rPr>
                <w:rFonts w:cs="Times New Roman"/>
                <w:b/>
                <w:bCs/>
                <w:i/>
                <w:iCs/>
                <w:sz w:val="20"/>
              </w:rPr>
            </w:pPr>
            <w:r w:rsidRPr="0012708E">
              <w:rPr>
                <w:rFonts w:cs="Times New Roman"/>
                <w:b/>
                <w:bCs/>
                <w:i/>
                <w:iCs/>
                <w:sz w:val="20"/>
              </w:rPr>
              <w:t>Financial liabilities</w:t>
            </w:r>
          </w:p>
        </w:tc>
        <w:tc>
          <w:tcPr>
            <w:tcW w:w="589" w:type="pct"/>
            <w:shd w:val="clear" w:color="auto" w:fill="auto"/>
          </w:tcPr>
          <w:p w14:paraId="286170DA" w14:textId="77777777" w:rsidR="0009749A" w:rsidRPr="00EC65EE" w:rsidRDefault="0009749A" w:rsidP="00080F43">
            <w:pPr>
              <w:tabs>
                <w:tab w:val="decimal" w:pos="997"/>
              </w:tabs>
              <w:spacing w:line="240" w:lineRule="atLeast"/>
              <w:ind w:left="-110" w:right="-20"/>
              <w:rPr>
                <w:rFonts w:cs="Times New Roman"/>
                <w:color w:val="000000"/>
                <w:sz w:val="20"/>
              </w:rPr>
            </w:pPr>
          </w:p>
        </w:tc>
        <w:tc>
          <w:tcPr>
            <w:tcW w:w="133" w:type="pct"/>
            <w:shd w:val="clear" w:color="auto" w:fill="auto"/>
          </w:tcPr>
          <w:p w14:paraId="3D332C6B" w14:textId="77777777" w:rsidR="0009749A" w:rsidRPr="0012708E" w:rsidRDefault="0009749A" w:rsidP="00080F43">
            <w:pPr>
              <w:tabs>
                <w:tab w:val="decimal" w:pos="970"/>
              </w:tabs>
              <w:spacing w:line="240" w:lineRule="atLeast"/>
              <w:ind w:left="-110" w:right="-100"/>
              <w:rPr>
                <w:rFonts w:cs="Times New Roman"/>
                <w:sz w:val="20"/>
              </w:rPr>
            </w:pPr>
          </w:p>
        </w:tc>
        <w:tc>
          <w:tcPr>
            <w:tcW w:w="603" w:type="pct"/>
            <w:shd w:val="clear" w:color="auto" w:fill="auto"/>
          </w:tcPr>
          <w:p w14:paraId="6F3BDAD0" w14:textId="77777777" w:rsidR="0009749A" w:rsidRPr="00EC65EE" w:rsidRDefault="0009749A" w:rsidP="00080F43">
            <w:pPr>
              <w:tabs>
                <w:tab w:val="decimal" w:pos="997"/>
              </w:tabs>
              <w:spacing w:line="240" w:lineRule="atLeast"/>
              <w:ind w:left="-110" w:right="-20"/>
              <w:rPr>
                <w:rFonts w:cs="Times New Roman"/>
                <w:color w:val="000000"/>
                <w:sz w:val="20"/>
              </w:rPr>
            </w:pPr>
          </w:p>
        </w:tc>
        <w:tc>
          <w:tcPr>
            <w:tcW w:w="154" w:type="pct"/>
            <w:gridSpan w:val="2"/>
            <w:shd w:val="clear" w:color="auto" w:fill="auto"/>
          </w:tcPr>
          <w:p w14:paraId="66464483" w14:textId="77777777" w:rsidR="0009749A" w:rsidRPr="0012708E" w:rsidRDefault="0009749A" w:rsidP="00080F43">
            <w:pPr>
              <w:tabs>
                <w:tab w:val="decimal" w:pos="970"/>
              </w:tabs>
              <w:spacing w:line="240" w:lineRule="atLeast"/>
              <w:ind w:left="-110" w:right="-100"/>
              <w:rPr>
                <w:rFonts w:cs="Times New Roman"/>
                <w:sz w:val="20"/>
              </w:rPr>
            </w:pPr>
          </w:p>
        </w:tc>
        <w:tc>
          <w:tcPr>
            <w:tcW w:w="632" w:type="pct"/>
            <w:shd w:val="clear" w:color="auto" w:fill="auto"/>
          </w:tcPr>
          <w:p w14:paraId="30BF459C" w14:textId="77777777" w:rsidR="0009749A" w:rsidRPr="0012708E" w:rsidRDefault="0009749A" w:rsidP="00080F43">
            <w:pPr>
              <w:tabs>
                <w:tab w:val="decimal" w:pos="997"/>
              </w:tabs>
              <w:spacing w:line="240" w:lineRule="atLeast"/>
              <w:ind w:left="-110" w:right="-20"/>
              <w:rPr>
                <w:rFonts w:cs="Times New Roman"/>
                <w:color w:val="000000"/>
                <w:sz w:val="20"/>
              </w:rPr>
            </w:pPr>
          </w:p>
        </w:tc>
        <w:tc>
          <w:tcPr>
            <w:tcW w:w="143" w:type="pct"/>
            <w:shd w:val="clear" w:color="auto" w:fill="auto"/>
          </w:tcPr>
          <w:p w14:paraId="34DE3A5A" w14:textId="77777777" w:rsidR="0009749A" w:rsidRPr="0012708E" w:rsidRDefault="0009749A" w:rsidP="00080F43">
            <w:pPr>
              <w:tabs>
                <w:tab w:val="decimal" w:pos="970"/>
              </w:tabs>
              <w:spacing w:line="240" w:lineRule="atLeast"/>
              <w:ind w:left="-110" w:right="-100"/>
              <w:rPr>
                <w:rFonts w:cs="Times New Roman"/>
                <w:sz w:val="20"/>
              </w:rPr>
            </w:pPr>
          </w:p>
        </w:tc>
        <w:tc>
          <w:tcPr>
            <w:tcW w:w="638" w:type="pct"/>
            <w:shd w:val="clear" w:color="auto" w:fill="auto"/>
          </w:tcPr>
          <w:p w14:paraId="4C716FE0" w14:textId="77777777" w:rsidR="0009749A" w:rsidRPr="0012708E" w:rsidRDefault="0009749A" w:rsidP="00080F43">
            <w:pPr>
              <w:tabs>
                <w:tab w:val="decimal" w:pos="970"/>
              </w:tabs>
              <w:spacing w:line="240" w:lineRule="atLeast"/>
              <w:ind w:left="-110" w:right="-100"/>
              <w:rPr>
                <w:rFonts w:cs="Times New Roman"/>
                <w:sz w:val="20"/>
              </w:rPr>
            </w:pPr>
          </w:p>
        </w:tc>
      </w:tr>
      <w:tr w:rsidR="0009749A" w:rsidRPr="0012708E" w14:paraId="58D71924" w14:textId="77777777" w:rsidTr="0093239C">
        <w:trPr>
          <w:trHeight w:val="260"/>
        </w:trPr>
        <w:tc>
          <w:tcPr>
            <w:tcW w:w="2107" w:type="pct"/>
            <w:shd w:val="clear" w:color="auto" w:fill="auto"/>
          </w:tcPr>
          <w:p w14:paraId="77384EB9"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Deposits</w:t>
            </w:r>
          </w:p>
        </w:tc>
        <w:tc>
          <w:tcPr>
            <w:tcW w:w="589" w:type="pct"/>
            <w:shd w:val="clear" w:color="auto" w:fill="auto"/>
          </w:tcPr>
          <w:p w14:paraId="46310226" w14:textId="77777777" w:rsidR="0009749A" w:rsidRPr="00F60A2E"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612C37DB"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7867B468" w14:textId="77777777" w:rsidR="0009749A" w:rsidRPr="00F60A2E" w:rsidRDefault="0009749A" w:rsidP="00080F43">
            <w:pPr>
              <w:tabs>
                <w:tab w:val="decimal" w:pos="997"/>
              </w:tabs>
              <w:spacing w:line="240" w:lineRule="atLeast"/>
              <w:ind w:left="-110" w:right="-20"/>
              <w:rPr>
                <w:rFonts w:cs="Times New Roman"/>
                <w:color w:val="000000"/>
                <w:sz w:val="20"/>
              </w:rPr>
            </w:pPr>
            <w:r w:rsidRPr="00EC65EE">
              <w:rPr>
                <w:color w:val="000000"/>
                <w:sz w:val="20"/>
              </w:rPr>
              <w:t>-</w:t>
            </w:r>
          </w:p>
        </w:tc>
        <w:tc>
          <w:tcPr>
            <w:tcW w:w="154" w:type="pct"/>
            <w:gridSpan w:val="2"/>
            <w:shd w:val="clear" w:color="auto" w:fill="auto"/>
          </w:tcPr>
          <w:p w14:paraId="3D80F08B"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2" w:type="pct"/>
            <w:shd w:val="clear" w:color="auto" w:fill="auto"/>
          </w:tcPr>
          <w:p w14:paraId="1698DA97" w14:textId="77777777" w:rsidR="0009749A" w:rsidRPr="00F60A2E" w:rsidRDefault="0009749A" w:rsidP="00080F43">
            <w:pPr>
              <w:tabs>
                <w:tab w:val="decimal" w:pos="997"/>
              </w:tabs>
              <w:spacing w:line="240" w:lineRule="atLeast"/>
              <w:ind w:left="-110" w:right="-20"/>
              <w:rPr>
                <w:rFonts w:cs="Times New Roman"/>
                <w:color w:val="000000"/>
                <w:sz w:val="20"/>
              </w:rPr>
            </w:pPr>
            <w:r w:rsidRPr="00EC65EE">
              <w:rPr>
                <w:color w:val="000000"/>
                <w:sz w:val="20"/>
              </w:rPr>
              <w:t>113,621,873</w:t>
            </w:r>
          </w:p>
        </w:tc>
        <w:tc>
          <w:tcPr>
            <w:tcW w:w="143" w:type="pct"/>
            <w:shd w:val="clear" w:color="auto" w:fill="auto"/>
          </w:tcPr>
          <w:p w14:paraId="0106A162"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7669EDDC" w14:textId="77777777" w:rsidR="0009749A" w:rsidRPr="00F60A2E" w:rsidRDefault="0009749A" w:rsidP="00080F43">
            <w:pPr>
              <w:tabs>
                <w:tab w:val="decimal" w:pos="970"/>
              </w:tabs>
              <w:spacing w:line="240" w:lineRule="atLeast"/>
              <w:ind w:left="-110" w:right="-100"/>
              <w:rPr>
                <w:rFonts w:cs="Times New Roman"/>
                <w:color w:val="000000"/>
                <w:sz w:val="20"/>
              </w:rPr>
            </w:pPr>
            <w:r w:rsidRPr="00EC65EE">
              <w:rPr>
                <w:color w:val="000000"/>
                <w:sz w:val="20"/>
              </w:rPr>
              <w:t>113,621,873</w:t>
            </w:r>
          </w:p>
        </w:tc>
      </w:tr>
      <w:tr w:rsidR="0009749A" w:rsidRPr="0012708E" w14:paraId="1A7044E9" w14:textId="77777777" w:rsidTr="0093239C">
        <w:trPr>
          <w:trHeight w:val="260"/>
        </w:trPr>
        <w:tc>
          <w:tcPr>
            <w:tcW w:w="2107" w:type="pct"/>
            <w:shd w:val="clear" w:color="auto" w:fill="auto"/>
          </w:tcPr>
          <w:p w14:paraId="4EEC67FF" w14:textId="77777777" w:rsidR="0009749A" w:rsidRPr="0012708E" w:rsidRDefault="0009749A" w:rsidP="00080F43">
            <w:pPr>
              <w:spacing w:line="240" w:lineRule="atLeast"/>
              <w:ind w:left="340" w:right="-110" w:hanging="358"/>
              <w:rPr>
                <w:rFonts w:cs="Times New Roman"/>
                <w:sz w:val="20"/>
              </w:rPr>
            </w:pPr>
            <w:r w:rsidRPr="0012708E">
              <w:rPr>
                <w:rFonts w:cs="Times New Roman"/>
                <w:sz w:val="20"/>
              </w:rPr>
              <w:t>Interbank and money market items</w:t>
            </w:r>
          </w:p>
        </w:tc>
        <w:tc>
          <w:tcPr>
            <w:tcW w:w="589" w:type="pct"/>
            <w:shd w:val="clear" w:color="auto" w:fill="auto"/>
          </w:tcPr>
          <w:p w14:paraId="5E5E8D62"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6C62CA15"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24EF6D89"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1049D573"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2" w:type="pct"/>
            <w:shd w:val="clear" w:color="auto" w:fill="auto"/>
          </w:tcPr>
          <w:p w14:paraId="7B8E447C"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11,398,479</w:t>
            </w:r>
          </w:p>
        </w:tc>
        <w:tc>
          <w:tcPr>
            <w:tcW w:w="143" w:type="pct"/>
            <w:shd w:val="clear" w:color="auto" w:fill="auto"/>
          </w:tcPr>
          <w:p w14:paraId="1BE65398"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6E219C26" w14:textId="77777777" w:rsidR="0009749A" w:rsidRPr="00F60A2E" w:rsidRDefault="0009749A" w:rsidP="00080F43">
            <w:pPr>
              <w:tabs>
                <w:tab w:val="decimal" w:pos="970"/>
              </w:tabs>
              <w:spacing w:line="240" w:lineRule="atLeast"/>
              <w:ind w:left="-110" w:right="-100"/>
              <w:rPr>
                <w:rFonts w:cs="Times New Roman"/>
                <w:color w:val="000000"/>
                <w:sz w:val="20"/>
              </w:rPr>
            </w:pPr>
            <w:r w:rsidRPr="00EE7051">
              <w:rPr>
                <w:color w:val="000000"/>
                <w:sz w:val="20"/>
              </w:rPr>
              <w:t>11,398,479</w:t>
            </w:r>
          </w:p>
        </w:tc>
      </w:tr>
      <w:tr w:rsidR="0009749A" w:rsidRPr="0012708E" w14:paraId="28291B4C" w14:textId="77777777" w:rsidTr="0093239C">
        <w:trPr>
          <w:trHeight w:val="260"/>
        </w:trPr>
        <w:tc>
          <w:tcPr>
            <w:tcW w:w="2107" w:type="pct"/>
            <w:shd w:val="clear" w:color="auto" w:fill="auto"/>
          </w:tcPr>
          <w:p w14:paraId="60104FB9" w14:textId="77777777" w:rsidR="0009749A" w:rsidRPr="0012708E" w:rsidRDefault="0009749A" w:rsidP="00080F43">
            <w:pPr>
              <w:spacing w:line="240" w:lineRule="atLeast"/>
              <w:ind w:left="340" w:right="-468" w:hanging="358"/>
              <w:rPr>
                <w:rFonts w:cs="Times New Roman"/>
                <w:sz w:val="20"/>
              </w:rPr>
            </w:pPr>
            <w:r w:rsidRPr="0012708E">
              <w:rPr>
                <w:rFonts w:cs="Times New Roman"/>
                <w:sz w:val="20"/>
              </w:rPr>
              <w:t>Liabilities payable on demand</w:t>
            </w:r>
          </w:p>
        </w:tc>
        <w:tc>
          <w:tcPr>
            <w:tcW w:w="589" w:type="pct"/>
            <w:shd w:val="clear" w:color="auto" w:fill="auto"/>
          </w:tcPr>
          <w:p w14:paraId="6CCF4512"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6699ADB6"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30AA07CB"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05F9C713"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2" w:type="pct"/>
            <w:shd w:val="clear" w:color="auto" w:fill="auto"/>
          </w:tcPr>
          <w:p w14:paraId="5A56CC96"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72,581</w:t>
            </w:r>
          </w:p>
        </w:tc>
        <w:tc>
          <w:tcPr>
            <w:tcW w:w="143" w:type="pct"/>
            <w:shd w:val="clear" w:color="auto" w:fill="auto"/>
          </w:tcPr>
          <w:p w14:paraId="4EF38888"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6FC9B4C7" w14:textId="77777777" w:rsidR="0009749A" w:rsidRPr="00F60A2E" w:rsidRDefault="0009749A" w:rsidP="00080F43">
            <w:pPr>
              <w:tabs>
                <w:tab w:val="decimal" w:pos="970"/>
              </w:tabs>
              <w:spacing w:line="240" w:lineRule="atLeast"/>
              <w:ind w:left="-110" w:right="-100"/>
              <w:rPr>
                <w:rFonts w:cs="Times New Roman"/>
                <w:color w:val="000000"/>
                <w:sz w:val="20"/>
              </w:rPr>
            </w:pPr>
            <w:r w:rsidRPr="00EE7051">
              <w:rPr>
                <w:color w:val="000000"/>
                <w:sz w:val="20"/>
              </w:rPr>
              <w:t>72,581</w:t>
            </w:r>
          </w:p>
        </w:tc>
      </w:tr>
      <w:tr w:rsidR="0009749A" w:rsidRPr="0012708E" w14:paraId="4A6E0041" w14:textId="77777777" w:rsidTr="0093239C">
        <w:trPr>
          <w:trHeight w:val="260"/>
        </w:trPr>
        <w:tc>
          <w:tcPr>
            <w:tcW w:w="2107" w:type="pct"/>
            <w:shd w:val="clear" w:color="auto" w:fill="auto"/>
          </w:tcPr>
          <w:p w14:paraId="4C0906C1" w14:textId="77777777" w:rsidR="0009749A" w:rsidRPr="0012708E" w:rsidRDefault="0009749A" w:rsidP="00080F43">
            <w:pPr>
              <w:spacing w:line="240" w:lineRule="atLeast"/>
              <w:ind w:left="340" w:right="-468" w:hanging="358"/>
              <w:rPr>
                <w:rFonts w:cs="Times New Roman"/>
                <w:sz w:val="20"/>
              </w:rPr>
            </w:pPr>
            <w:r w:rsidRPr="0012708E">
              <w:rPr>
                <w:rFonts w:cs="Times New Roman"/>
                <w:sz w:val="20"/>
              </w:rPr>
              <w:t>Debt issued and borrowings</w:t>
            </w:r>
          </w:p>
        </w:tc>
        <w:tc>
          <w:tcPr>
            <w:tcW w:w="589" w:type="pct"/>
            <w:shd w:val="clear" w:color="auto" w:fill="auto"/>
          </w:tcPr>
          <w:p w14:paraId="1154F348"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0305CA7B"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10358270"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6FD9CD8A"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2" w:type="pct"/>
            <w:shd w:val="clear" w:color="auto" w:fill="auto"/>
          </w:tcPr>
          <w:p w14:paraId="11AF2996"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889,930</w:t>
            </w:r>
          </w:p>
        </w:tc>
        <w:tc>
          <w:tcPr>
            <w:tcW w:w="143" w:type="pct"/>
            <w:shd w:val="clear" w:color="auto" w:fill="auto"/>
          </w:tcPr>
          <w:p w14:paraId="07DB1C1D"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7BD235FC" w14:textId="77777777" w:rsidR="0009749A" w:rsidRPr="00F60A2E" w:rsidRDefault="0009749A" w:rsidP="00080F43">
            <w:pPr>
              <w:tabs>
                <w:tab w:val="decimal" w:pos="970"/>
              </w:tabs>
              <w:spacing w:line="240" w:lineRule="atLeast"/>
              <w:ind w:left="-110" w:right="-100"/>
              <w:rPr>
                <w:rFonts w:cs="Times New Roman"/>
                <w:color w:val="000000"/>
                <w:sz w:val="20"/>
              </w:rPr>
            </w:pPr>
            <w:r w:rsidRPr="00EE7051">
              <w:rPr>
                <w:color w:val="000000"/>
                <w:sz w:val="20"/>
              </w:rPr>
              <w:t>889,930</w:t>
            </w:r>
          </w:p>
        </w:tc>
      </w:tr>
      <w:tr w:rsidR="0009749A" w:rsidRPr="0012708E" w14:paraId="3A97CCCE" w14:textId="77777777" w:rsidTr="0093239C">
        <w:trPr>
          <w:trHeight w:val="260"/>
        </w:trPr>
        <w:tc>
          <w:tcPr>
            <w:tcW w:w="2107" w:type="pct"/>
            <w:shd w:val="clear" w:color="auto" w:fill="auto"/>
          </w:tcPr>
          <w:p w14:paraId="790C9341" w14:textId="77777777" w:rsidR="0009749A" w:rsidRPr="0012708E" w:rsidRDefault="0009749A" w:rsidP="00080F43">
            <w:pPr>
              <w:spacing w:line="240" w:lineRule="atLeast"/>
              <w:ind w:left="340" w:right="-468" w:hanging="358"/>
              <w:rPr>
                <w:rFonts w:cs="Times New Roman"/>
                <w:sz w:val="20"/>
              </w:rPr>
            </w:pPr>
            <w:r w:rsidRPr="0012708E">
              <w:rPr>
                <w:rFonts w:cs="Times New Roman"/>
                <w:sz w:val="20"/>
              </w:rPr>
              <w:t>Other financial liabilities</w:t>
            </w:r>
          </w:p>
        </w:tc>
        <w:tc>
          <w:tcPr>
            <w:tcW w:w="589" w:type="pct"/>
            <w:shd w:val="clear" w:color="auto" w:fill="auto"/>
          </w:tcPr>
          <w:p w14:paraId="727A160D"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50ACF139"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03" w:type="pct"/>
            <w:shd w:val="clear" w:color="auto" w:fill="auto"/>
          </w:tcPr>
          <w:p w14:paraId="15AF0554"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766C3763"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2" w:type="pct"/>
            <w:shd w:val="clear" w:color="auto" w:fill="auto"/>
          </w:tcPr>
          <w:p w14:paraId="3095C2EF" w14:textId="77777777" w:rsidR="0009749A" w:rsidRPr="00F60A2E" w:rsidRDefault="0009749A" w:rsidP="00080F43">
            <w:pPr>
              <w:tabs>
                <w:tab w:val="decimal" w:pos="997"/>
              </w:tabs>
              <w:spacing w:line="240" w:lineRule="atLeast"/>
              <w:ind w:left="-110" w:right="-20"/>
              <w:rPr>
                <w:rFonts w:cs="Times New Roman"/>
                <w:color w:val="000000"/>
                <w:sz w:val="20"/>
              </w:rPr>
            </w:pPr>
            <w:r w:rsidRPr="00EE7051">
              <w:rPr>
                <w:color w:val="000000"/>
                <w:sz w:val="20"/>
              </w:rPr>
              <w:t>1,478,613</w:t>
            </w:r>
          </w:p>
        </w:tc>
        <w:tc>
          <w:tcPr>
            <w:tcW w:w="143" w:type="pct"/>
            <w:shd w:val="clear" w:color="auto" w:fill="auto"/>
          </w:tcPr>
          <w:p w14:paraId="7C6408F0" w14:textId="77777777" w:rsidR="0009749A" w:rsidRPr="00F60A2E" w:rsidRDefault="0009749A" w:rsidP="00080F43">
            <w:pPr>
              <w:tabs>
                <w:tab w:val="decimal" w:pos="970"/>
              </w:tabs>
              <w:spacing w:line="240" w:lineRule="atLeast"/>
              <w:ind w:left="-110" w:right="-100"/>
              <w:rPr>
                <w:rFonts w:cs="Times New Roman"/>
                <w:color w:val="000000"/>
                <w:sz w:val="20"/>
              </w:rPr>
            </w:pPr>
          </w:p>
        </w:tc>
        <w:tc>
          <w:tcPr>
            <w:tcW w:w="638" w:type="pct"/>
            <w:shd w:val="clear" w:color="auto" w:fill="auto"/>
          </w:tcPr>
          <w:p w14:paraId="24B7CF48" w14:textId="77777777" w:rsidR="0009749A" w:rsidRPr="00F60A2E" w:rsidRDefault="0009749A" w:rsidP="00080F43">
            <w:pPr>
              <w:tabs>
                <w:tab w:val="decimal" w:pos="970"/>
              </w:tabs>
              <w:spacing w:line="240" w:lineRule="atLeast"/>
              <w:ind w:left="-110" w:right="-100"/>
              <w:rPr>
                <w:rFonts w:cs="Times New Roman"/>
                <w:color w:val="000000"/>
                <w:sz w:val="20"/>
              </w:rPr>
            </w:pPr>
            <w:r w:rsidRPr="00EE7051">
              <w:rPr>
                <w:color w:val="000000"/>
                <w:sz w:val="20"/>
              </w:rPr>
              <w:t>1,478,613</w:t>
            </w:r>
          </w:p>
        </w:tc>
      </w:tr>
      <w:tr w:rsidR="0009749A" w:rsidRPr="0012708E" w14:paraId="06396ED4" w14:textId="77777777" w:rsidTr="0093239C">
        <w:trPr>
          <w:trHeight w:val="260"/>
        </w:trPr>
        <w:tc>
          <w:tcPr>
            <w:tcW w:w="2107" w:type="pct"/>
            <w:shd w:val="clear" w:color="auto" w:fill="auto"/>
          </w:tcPr>
          <w:p w14:paraId="6C98D7E5" w14:textId="77777777" w:rsidR="0009749A" w:rsidRPr="0012708E" w:rsidRDefault="0009749A" w:rsidP="00080F43">
            <w:pPr>
              <w:spacing w:line="240" w:lineRule="atLeast"/>
              <w:ind w:left="340" w:right="-468" w:hanging="358"/>
              <w:rPr>
                <w:rFonts w:cs="Times New Roman"/>
                <w:b/>
                <w:bCs/>
                <w:sz w:val="20"/>
              </w:rPr>
            </w:pPr>
            <w:r w:rsidRPr="0012708E">
              <w:rPr>
                <w:rFonts w:cs="Times New Roman"/>
                <w:b/>
                <w:bCs/>
                <w:sz w:val="20"/>
              </w:rPr>
              <w:t>Total</w:t>
            </w:r>
          </w:p>
        </w:tc>
        <w:tc>
          <w:tcPr>
            <w:tcW w:w="589" w:type="pct"/>
            <w:tcBorders>
              <w:top w:val="single" w:sz="4" w:space="0" w:color="auto"/>
              <w:bottom w:val="double" w:sz="4" w:space="0" w:color="auto"/>
            </w:tcBorders>
            <w:shd w:val="clear" w:color="auto" w:fill="auto"/>
          </w:tcPr>
          <w:p w14:paraId="3E9F5CF5" w14:textId="77777777" w:rsidR="0009749A" w:rsidRPr="00F60A2E" w:rsidRDefault="0009749A" w:rsidP="00080F43">
            <w:pPr>
              <w:tabs>
                <w:tab w:val="decimal" w:pos="997"/>
              </w:tabs>
              <w:spacing w:line="240" w:lineRule="atLeast"/>
              <w:ind w:left="-110" w:right="-20"/>
              <w:rPr>
                <w:rFonts w:cs="Times New Roman"/>
                <w:b/>
                <w:bCs/>
                <w:color w:val="000000"/>
                <w:sz w:val="20"/>
              </w:rPr>
            </w:pPr>
            <w:r w:rsidRPr="00EE7051">
              <w:rPr>
                <w:b/>
                <w:bCs/>
                <w:color w:val="000000"/>
                <w:sz w:val="20"/>
              </w:rPr>
              <w:t>-</w:t>
            </w:r>
          </w:p>
        </w:tc>
        <w:tc>
          <w:tcPr>
            <w:tcW w:w="133" w:type="pct"/>
            <w:shd w:val="clear" w:color="auto" w:fill="auto"/>
          </w:tcPr>
          <w:p w14:paraId="02BE0B15" w14:textId="77777777" w:rsidR="0009749A" w:rsidRPr="00F60A2E" w:rsidRDefault="0009749A" w:rsidP="00080F43">
            <w:pPr>
              <w:tabs>
                <w:tab w:val="decimal" w:pos="970"/>
              </w:tabs>
              <w:spacing w:line="240" w:lineRule="atLeast"/>
              <w:ind w:left="-110" w:right="-100"/>
              <w:rPr>
                <w:rFonts w:cs="Times New Roman"/>
                <w:b/>
                <w:bCs/>
                <w:color w:val="000000"/>
                <w:sz w:val="20"/>
              </w:rPr>
            </w:pPr>
          </w:p>
        </w:tc>
        <w:tc>
          <w:tcPr>
            <w:tcW w:w="603" w:type="pct"/>
            <w:tcBorders>
              <w:top w:val="single" w:sz="4" w:space="0" w:color="auto"/>
              <w:bottom w:val="double" w:sz="4" w:space="0" w:color="auto"/>
            </w:tcBorders>
            <w:shd w:val="clear" w:color="auto" w:fill="auto"/>
          </w:tcPr>
          <w:p w14:paraId="4FBBE391" w14:textId="77777777" w:rsidR="0009749A" w:rsidRPr="00F60A2E" w:rsidRDefault="0009749A" w:rsidP="00080F43">
            <w:pPr>
              <w:tabs>
                <w:tab w:val="decimal" w:pos="997"/>
              </w:tabs>
              <w:spacing w:line="240" w:lineRule="atLeast"/>
              <w:ind w:left="-110" w:right="-20"/>
              <w:rPr>
                <w:rFonts w:cs="Times New Roman"/>
                <w:b/>
                <w:bCs/>
                <w:color w:val="000000"/>
                <w:sz w:val="20"/>
              </w:rPr>
            </w:pPr>
            <w:r w:rsidRPr="00EE7051">
              <w:rPr>
                <w:b/>
                <w:bCs/>
                <w:color w:val="000000"/>
                <w:sz w:val="20"/>
              </w:rPr>
              <w:t>-</w:t>
            </w:r>
          </w:p>
        </w:tc>
        <w:tc>
          <w:tcPr>
            <w:tcW w:w="154" w:type="pct"/>
            <w:gridSpan w:val="2"/>
            <w:shd w:val="clear" w:color="auto" w:fill="auto"/>
          </w:tcPr>
          <w:p w14:paraId="761621B1" w14:textId="77777777" w:rsidR="0009749A" w:rsidRPr="00F60A2E" w:rsidRDefault="0009749A" w:rsidP="00080F43">
            <w:pPr>
              <w:tabs>
                <w:tab w:val="decimal" w:pos="970"/>
              </w:tabs>
              <w:spacing w:line="240" w:lineRule="atLeast"/>
              <w:ind w:left="-110" w:right="-100"/>
              <w:rPr>
                <w:rFonts w:cs="Times New Roman"/>
                <w:b/>
                <w:bCs/>
                <w:color w:val="000000"/>
                <w:sz w:val="20"/>
              </w:rPr>
            </w:pPr>
          </w:p>
        </w:tc>
        <w:tc>
          <w:tcPr>
            <w:tcW w:w="632" w:type="pct"/>
            <w:tcBorders>
              <w:top w:val="single" w:sz="4" w:space="0" w:color="auto"/>
              <w:bottom w:val="double" w:sz="4" w:space="0" w:color="auto"/>
            </w:tcBorders>
            <w:shd w:val="clear" w:color="auto" w:fill="auto"/>
          </w:tcPr>
          <w:p w14:paraId="4A178959" w14:textId="77777777" w:rsidR="0009749A" w:rsidRPr="00F60A2E" w:rsidRDefault="0009749A" w:rsidP="00080F43">
            <w:pPr>
              <w:tabs>
                <w:tab w:val="decimal" w:pos="997"/>
              </w:tabs>
              <w:spacing w:line="240" w:lineRule="atLeast"/>
              <w:ind w:left="-110" w:right="-20"/>
              <w:rPr>
                <w:rFonts w:cs="Times New Roman"/>
                <w:b/>
                <w:bCs/>
                <w:color w:val="000000"/>
                <w:sz w:val="20"/>
              </w:rPr>
            </w:pPr>
            <w:r w:rsidRPr="00EE7051">
              <w:rPr>
                <w:b/>
                <w:bCs/>
                <w:color w:val="000000"/>
                <w:sz w:val="20"/>
              </w:rPr>
              <w:t>127,461,476</w:t>
            </w:r>
          </w:p>
        </w:tc>
        <w:tc>
          <w:tcPr>
            <w:tcW w:w="143" w:type="pct"/>
            <w:shd w:val="clear" w:color="auto" w:fill="auto"/>
          </w:tcPr>
          <w:p w14:paraId="03FCF387" w14:textId="77777777" w:rsidR="0009749A" w:rsidRPr="00F60A2E" w:rsidRDefault="0009749A" w:rsidP="00080F43">
            <w:pPr>
              <w:tabs>
                <w:tab w:val="decimal" w:pos="970"/>
              </w:tabs>
              <w:spacing w:line="240" w:lineRule="atLeast"/>
              <w:ind w:left="-110" w:right="-100"/>
              <w:rPr>
                <w:rFonts w:cs="Times New Roman"/>
                <w:b/>
                <w:bCs/>
                <w:color w:val="000000"/>
                <w:sz w:val="20"/>
              </w:rPr>
            </w:pPr>
          </w:p>
        </w:tc>
        <w:tc>
          <w:tcPr>
            <w:tcW w:w="638" w:type="pct"/>
            <w:tcBorders>
              <w:top w:val="single" w:sz="4" w:space="0" w:color="auto"/>
              <w:bottom w:val="double" w:sz="4" w:space="0" w:color="auto"/>
            </w:tcBorders>
            <w:shd w:val="clear" w:color="auto" w:fill="auto"/>
          </w:tcPr>
          <w:p w14:paraId="1A172D81" w14:textId="77777777" w:rsidR="0009749A" w:rsidRPr="00F60A2E" w:rsidRDefault="0009749A" w:rsidP="00080F43">
            <w:pPr>
              <w:tabs>
                <w:tab w:val="decimal" w:pos="970"/>
              </w:tabs>
              <w:spacing w:line="240" w:lineRule="atLeast"/>
              <w:ind w:left="-110" w:right="-100"/>
              <w:rPr>
                <w:rFonts w:cs="Times New Roman"/>
                <w:b/>
                <w:bCs/>
                <w:color w:val="000000"/>
                <w:sz w:val="20"/>
              </w:rPr>
            </w:pPr>
            <w:r w:rsidRPr="00EE7051">
              <w:rPr>
                <w:b/>
                <w:bCs/>
                <w:color w:val="000000"/>
                <w:sz w:val="20"/>
              </w:rPr>
              <w:t>127,461,476</w:t>
            </w:r>
          </w:p>
        </w:tc>
      </w:tr>
      <w:tr w:rsidR="0009749A" w:rsidRPr="0012708E" w14:paraId="0456542E" w14:textId="77777777" w:rsidTr="0093239C">
        <w:trPr>
          <w:trHeight w:val="273"/>
        </w:trPr>
        <w:tc>
          <w:tcPr>
            <w:tcW w:w="2107" w:type="pct"/>
            <w:shd w:val="clear" w:color="auto" w:fill="auto"/>
          </w:tcPr>
          <w:p w14:paraId="645D80FF" w14:textId="77777777" w:rsidR="0009749A" w:rsidRPr="0012708E" w:rsidRDefault="0009749A" w:rsidP="00080F43">
            <w:pPr>
              <w:spacing w:line="240" w:lineRule="atLeast"/>
              <w:ind w:left="340" w:right="-468" w:hanging="358"/>
              <w:rPr>
                <w:rFonts w:cs="Times New Roman"/>
                <w:b/>
                <w:bCs/>
                <w:sz w:val="20"/>
              </w:rPr>
            </w:pPr>
          </w:p>
        </w:tc>
        <w:tc>
          <w:tcPr>
            <w:tcW w:w="589" w:type="pct"/>
            <w:tcBorders>
              <w:top w:val="single" w:sz="4" w:space="0" w:color="auto"/>
            </w:tcBorders>
            <w:shd w:val="clear" w:color="auto" w:fill="auto"/>
          </w:tcPr>
          <w:p w14:paraId="722AA980" w14:textId="77777777" w:rsidR="0009749A" w:rsidRPr="00EC65EE" w:rsidRDefault="0009749A" w:rsidP="00080F43">
            <w:pPr>
              <w:tabs>
                <w:tab w:val="decimal" w:pos="997"/>
              </w:tabs>
              <w:spacing w:line="240" w:lineRule="atLeast"/>
              <w:ind w:left="-110" w:right="-20"/>
              <w:rPr>
                <w:color w:val="000000"/>
                <w:sz w:val="20"/>
              </w:rPr>
            </w:pPr>
          </w:p>
        </w:tc>
        <w:tc>
          <w:tcPr>
            <w:tcW w:w="133" w:type="pct"/>
            <w:shd w:val="clear" w:color="auto" w:fill="auto"/>
          </w:tcPr>
          <w:p w14:paraId="69B57ECC" w14:textId="77777777" w:rsidR="0009749A" w:rsidRPr="00F60A2E" w:rsidRDefault="0009749A" w:rsidP="00080F43">
            <w:pPr>
              <w:tabs>
                <w:tab w:val="decimal" w:pos="970"/>
              </w:tabs>
              <w:spacing w:line="240" w:lineRule="atLeast"/>
              <w:ind w:left="-110" w:right="-100"/>
              <w:rPr>
                <w:rFonts w:cs="Times New Roman"/>
                <w:b/>
                <w:bCs/>
                <w:color w:val="000000"/>
                <w:sz w:val="20"/>
              </w:rPr>
            </w:pPr>
          </w:p>
        </w:tc>
        <w:tc>
          <w:tcPr>
            <w:tcW w:w="603" w:type="pct"/>
            <w:tcBorders>
              <w:top w:val="single" w:sz="4" w:space="0" w:color="auto"/>
            </w:tcBorders>
            <w:shd w:val="clear" w:color="auto" w:fill="auto"/>
          </w:tcPr>
          <w:p w14:paraId="72CE3624" w14:textId="77777777" w:rsidR="0009749A" w:rsidRPr="00EC65EE" w:rsidRDefault="0009749A" w:rsidP="00080F43">
            <w:pPr>
              <w:tabs>
                <w:tab w:val="decimal" w:pos="997"/>
              </w:tabs>
              <w:spacing w:line="240" w:lineRule="atLeast"/>
              <w:ind w:left="-110" w:right="-20"/>
              <w:rPr>
                <w:color w:val="000000"/>
                <w:sz w:val="20"/>
              </w:rPr>
            </w:pPr>
          </w:p>
        </w:tc>
        <w:tc>
          <w:tcPr>
            <w:tcW w:w="154" w:type="pct"/>
            <w:gridSpan w:val="2"/>
            <w:shd w:val="clear" w:color="auto" w:fill="auto"/>
          </w:tcPr>
          <w:p w14:paraId="6C0001B4" w14:textId="77777777" w:rsidR="0009749A" w:rsidRPr="00F60A2E" w:rsidRDefault="0009749A" w:rsidP="00080F43">
            <w:pPr>
              <w:tabs>
                <w:tab w:val="decimal" w:pos="970"/>
              </w:tabs>
              <w:spacing w:line="240" w:lineRule="atLeast"/>
              <w:ind w:left="-110" w:right="-100"/>
              <w:rPr>
                <w:rFonts w:cs="Times New Roman"/>
                <w:b/>
                <w:bCs/>
                <w:color w:val="000000"/>
                <w:sz w:val="20"/>
              </w:rPr>
            </w:pPr>
          </w:p>
        </w:tc>
        <w:tc>
          <w:tcPr>
            <w:tcW w:w="632" w:type="pct"/>
            <w:tcBorders>
              <w:top w:val="single" w:sz="4" w:space="0" w:color="auto"/>
            </w:tcBorders>
            <w:shd w:val="clear" w:color="auto" w:fill="auto"/>
          </w:tcPr>
          <w:p w14:paraId="574E55B1" w14:textId="77777777" w:rsidR="0009749A" w:rsidRPr="00EC65EE" w:rsidRDefault="0009749A" w:rsidP="00080F43">
            <w:pPr>
              <w:tabs>
                <w:tab w:val="decimal" w:pos="997"/>
              </w:tabs>
              <w:spacing w:line="240" w:lineRule="atLeast"/>
              <w:ind w:left="-110" w:right="-20"/>
              <w:rPr>
                <w:color w:val="000000"/>
                <w:sz w:val="20"/>
              </w:rPr>
            </w:pPr>
          </w:p>
        </w:tc>
        <w:tc>
          <w:tcPr>
            <w:tcW w:w="143" w:type="pct"/>
            <w:shd w:val="clear" w:color="auto" w:fill="auto"/>
          </w:tcPr>
          <w:p w14:paraId="733A5884" w14:textId="77777777" w:rsidR="0009749A" w:rsidRPr="00F60A2E" w:rsidRDefault="0009749A" w:rsidP="00080F43">
            <w:pPr>
              <w:tabs>
                <w:tab w:val="decimal" w:pos="970"/>
              </w:tabs>
              <w:spacing w:line="240" w:lineRule="atLeast"/>
              <w:ind w:left="-110" w:right="-100"/>
              <w:rPr>
                <w:rFonts w:cs="Times New Roman"/>
                <w:b/>
                <w:bCs/>
                <w:color w:val="000000"/>
                <w:sz w:val="20"/>
              </w:rPr>
            </w:pPr>
          </w:p>
        </w:tc>
        <w:tc>
          <w:tcPr>
            <w:tcW w:w="638" w:type="pct"/>
            <w:tcBorders>
              <w:top w:val="single" w:sz="4" w:space="0" w:color="auto"/>
            </w:tcBorders>
            <w:shd w:val="clear" w:color="auto" w:fill="auto"/>
          </w:tcPr>
          <w:p w14:paraId="2062AB67" w14:textId="77777777" w:rsidR="0009749A" w:rsidRPr="00EC65EE" w:rsidRDefault="0009749A" w:rsidP="00080F43">
            <w:pPr>
              <w:tabs>
                <w:tab w:val="decimal" w:pos="970"/>
              </w:tabs>
              <w:spacing w:line="240" w:lineRule="atLeast"/>
              <w:ind w:left="-110" w:right="-100"/>
              <w:rPr>
                <w:color w:val="000000"/>
                <w:sz w:val="20"/>
              </w:rPr>
            </w:pPr>
          </w:p>
        </w:tc>
      </w:tr>
    </w:tbl>
    <w:p w14:paraId="37858D07" w14:textId="140F43F0" w:rsidR="009C38B7" w:rsidRDefault="009C38B7" w:rsidP="009C38B7">
      <w:pPr>
        <w:rPr>
          <w:rFonts w:cs="Times New Roman"/>
          <w:b/>
          <w:bCs/>
          <w:sz w:val="24"/>
          <w:szCs w:val="24"/>
        </w:rPr>
      </w:pPr>
    </w:p>
    <w:p w14:paraId="2BC47BBF" w14:textId="77777777" w:rsidR="00FD6896" w:rsidRDefault="00FD6896">
      <w:pPr>
        <w:rPr>
          <w:rFonts w:cs="Times New Roman"/>
          <w:b/>
          <w:sz w:val="24"/>
        </w:rPr>
      </w:pPr>
      <w:r>
        <w:rPr>
          <w:rFonts w:cs="Times New Roman"/>
          <w:i/>
        </w:rPr>
        <w:br w:type="page"/>
      </w:r>
    </w:p>
    <w:p w14:paraId="04733147" w14:textId="5BB0E16A" w:rsidR="0061423C" w:rsidRPr="0012708E" w:rsidRDefault="66A6BD2B" w:rsidP="0093239C">
      <w:pPr>
        <w:pStyle w:val="Heading1"/>
        <w:numPr>
          <w:ilvl w:val="0"/>
          <w:numId w:val="0"/>
        </w:numPr>
        <w:spacing w:before="0" w:after="0" w:line="240" w:lineRule="auto"/>
        <w:ind w:left="540" w:hanging="540"/>
        <w:rPr>
          <w:rFonts w:cs="Times New Roman"/>
          <w:i w:val="0"/>
        </w:rPr>
      </w:pPr>
      <w:r w:rsidRPr="0012708E">
        <w:rPr>
          <w:rFonts w:cs="Times New Roman"/>
          <w:i w:val="0"/>
        </w:rPr>
        <w:lastRenderedPageBreak/>
        <w:t>9</w:t>
      </w:r>
      <w:r w:rsidR="00DD7645" w:rsidRPr="0012708E">
        <w:rPr>
          <w:rFonts w:cs="Times New Roman"/>
          <w:i w:val="0"/>
        </w:rPr>
        <w:tab/>
      </w:r>
      <w:r w:rsidR="284EA72C" w:rsidRPr="0012708E">
        <w:rPr>
          <w:rFonts w:cs="Times New Roman"/>
          <w:i w:val="0"/>
        </w:rPr>
        <w:t>Interbank and money market items, net (assets)</w:t>
      </w:r>
    </w:p>
    <w:p w14:paraId="52362F5B" w14:textId="1250D28E" w:rsidR="0061423C" w:rsidRPr="008D2489" w:rsidRDefault="0061423C" w:rsidP="0093239C">
      <w:pPr>
        <w:pStyle w:val="block"/>
        <w:spacing w:after="0"/>
        <w:ind w:left="540"/>
        <w:jc w:val="thaiDistribute"/>
        <w:rPr>
          <w:rFonts w:cs="Times New Roman"/>
          <w:sz w:val="20"/>
          <w:lang w:val="en-GB" w:bidi="th-TH"/>
        </w:rPr>
      </w:pPr>
    </w:p>
    <w:tbl>
      <w:tblPr>
        <w:tblW w:w="9216" w:type="dxa"/>
        <w:tblInd w:w="450" w:type="dxa"/>
        <w:tblLayout w:type="fixed"/>
        <w:tblLook w:val="01E0" w:firstRow="1" w:lastRow="1" w:firstColumn="1" w:lastColumn="1" w:noHBand="0" w:noVBand="0"/>
      </w:tblPr>
      <w:tblGrid>
        <w:gridCol w:w="3330"/>
        <w:gridCol w:w="1323"/>
        <w:gridCol w:w="236"/>
        <w:gridCol w:w="1323"/>
        <w:gridCol w:w="236"/>
        <w:gridCol w:w="6"/>
        <w:gridCol w:w="1225"/>
        <w:gridCol w:w="270"/>
        <w:gridCol w:w="1267"/>
      </w:tblGrid>
      <w:tr w:rsidR="00AD11A9" w:rsidRPr="00A10A2C" w14:paraId="5876F6AA" w14:textId="77777777" w:rsidTr="007A1E57">
        <w:tc>
          <w:tcPr>
            <w:tcW w:w="3330" w:type="dxa"/>
          </w:tcPr>
          <w:p w14:paraId="3A7EDBA0" w14:textId="77777777" w:rsidR="00AD11A9" w:rsidRPr="008D2489" w:rsidRDefault="00AD11A9" w:rsidP="0093239C">
            <w:pPr>
              <w:ind w:right="-79"/>
              <w:rPr>
                <w:rFonts w:cs="Times New Roman"/>
                <w:color w:val="000000"/>
                <w:szCs w:val="22"/>
                <w:lang w:bidi="th-TH"/>
              </w:rPr>
            </w:pPr>
          </w:p>
        </w:tc>
        <w:tc>
          <w:tcPr>
            <w:tcW w:w="2882" w:type="dxa"/>
            <w:gridSpan w:val="3"/>
          </w:tcPr>
          <w:p w14:paraId="2FBC5E9F" w14:textId="77777777" w:rsidR="00AD11A9" w:rsidRPr="008D2489" w:rsidRDefault="00AD11A9" w:rsidP="0093239C">
            <w:pPr>
              <w:ind w:left="-155" w:right="-108"/>
              <w:jc w:val="center"/>
              <w:rPr>
                <w:rFonts w:cs="Times New Roman"/>
                <w:b/>
                <w:bCs/>
                <w:color w:val="000000"/>
                <w:szCs w:val="22"/>
              </w:rPr>
            </w:pPr>
            <w:r w:rsidRPr="008D2489">
              <w:rPr>
                <w:rFonts w:cs="Times New Roman"/>
                <w:b/>
                <w:bCs/>
                <w:color w:val="000000"/>
                <w:szCs w:val="22"/>
              </w:rPr>
              <w:t>Consolidated</w:t>
            </w:r>
          </w:p>
        </w:tc>
        <w:tc>
          <w:tcPr>
            <w:tcW w:w="242" w:type="dxa"/>
            <w:gridSpan w:val="2"/>
            <w:vAlign w:val="bottom"/>
          </w:tcPr>
          <w:p w14:paraId="6886B6E7" w14:textId="77777777" w:rsidR="00AD11A9" w:rsidRPr="008D2489" w:rsidRDefault="00AD11A9" w:rsidP="0093239C">
            <w:pPr>
              <w:ind w:left="-155" w:right="-288"/>
              <w:jc w:val="center"/>
              <w:rPr>
                <w:rFonts w:cs="Times New Roman"/>
                <w:b/>
                <w:bCs/>
                <w:color w:val="000000"/>
                <w:szCs w:val="22"/>
              </w:rPr>
            </w:pPr>
          </w:p>
        </w:tc>
        <w:tc>
          <w:tcPr>
            <w:tcW w:w="2762" w:type="dxa"/>
            <w:gridSpan w:val="3"/>
            <w:vAlign w:val="bottom"/>
          </w:tcPr>
          <w:p w14:paraId="13239E27" w14:textId="77777777" w:rsidR="00AD11A9" w:rsidRPr="008D2489" w:rsidRDefault="00AD11A9" w:rsidP="0093239C">
            <w:pPr>
              <w:ind w:left="-155" w:right="-288"/>
              <w:jc w:val="center"/>
              <w:rPr>
                <w:rFonts w:cs="Times New Roman"/>
                <w:b/>
                <w:bCs/>
                <w:color w:val="000000"/>
                <w:szCs w:val="22"/>
              </w:rPr>
            </w:pPr>
            <w:r w:rsidRPr="008D2489">
              <w:rPr>
                <w:rFonts w:cs="Times New Roman"/>
                <w:b/>
                <w:bCs/>
                <w:color w:val="000000"/>
                <w:szCs w:val="22"/>
              </w:rPr>
              <w:t xml:space="preserve">The Bank </w:t>
            </w:r>
          </w:p>
        </w:tc>
      </w:tr>
      <w:tr w:rsidR="00313E87" w:rsidRPr="00A10A2C" w14:paraId="0C08B169" w14:textId="77777777" w:rsidTr="007A1E57">
        <w:tc>
          <w:tcPr>
            <w:tcW w:w="3330" w:type="dxa"/>
          </w:tcPr>
          <w:p w14:paraId="66E1AFF2" w14:textId="77777777" w:rsidR="00313E87" w:rsidRPr="008D2489" w:rsidRDefault="00313E87" w:rsidP="0093239C">
            <w:pPr>
              <w:ind w:right="-79"/>
              <w:rPr>
                <w:rFonts w:cs="Times New Roman"/>
                <w:color w:val="000000"/>
                <w:szCs w:val="22"/>
                <w:lang w:bidi="th-TH"/>
              </w:rPr>
            </w:pPr>
          </w:p>
        </w:tc>
        <w:tc>
          <w:tcPr>
            <w:tcW w:w="1323" w:type="dxa"/>
            <w:vAlign w:val="bottom"/>
          </w:tcPr>
          <w:p w14:paraId="7B27CF19" w14:textId="0CF67778" w:rsidR="00313E87" w:rsidRPr="008D2489" w:rsidRDefault="0009749A" w:rsidP="0093239C">
            <w:pPr>
              <w:ind w:left="-108" w:right="-108"/>
              <w:jc w:val="center"/>
              <w:rPr>
                <w:rFonts w:cs="Times New Roman"/>
                <w:szCs w:val="22"/>
              </w:rPr>
            </w:pPr>
            <w:r w:rsidRPr="008D2489">
              <w:rPr>
                <w:rFonts w:cs="Times New Roman"/>
                <w:szCs w:val="22"/>
              </w:rPr>
              <w:t>2023</w:t>
            </w:r>
          </w:p>
        </w:tc>
        <w:tc>
          <w:tcPr>
            <w:tcW w:w="236" w:type="dxa"/>
            <w:vAlign w:val="bottom"/>
          </w:tcPr>
          <w:p w14:paraId="4140D969" w14:textId="77777777" w:rsidR="00313E87" w:rsidRPr="008D2489" w:rsidRDefault="00313E87" w:rsidP="0093239C">
            <w:pPr>
              <w:ind w:left="-108" w:right="-108"/>
              <w:jc w:val="center"/>
              <w:rPr>
                <w:rFonts w:cs="Times New Roman"/>
                <w:szCs w:val="22"/>
              </w:rPr>
            </w:pPr>
          </w:p>
        </w:tc>
        <w:tc>
          <w:tcPr>
            <w:tcW w:w="1323" w:type="dxa"/>
            <w:vAlign w:val="bottom"/>
          </w:tcPr>
          <w:p w14:paraId="6FE15733" w14:textId="40432FD0" w:rsidR="00313E87" w:rsidRPr="008D2489" w:rsidRDefault="0009749A" w:rsidP="0093239C">
            <w:pPr>
              <w:ind w:left="-108" w:right="-108"/>
              <w:jc w:val="center"/>
              <w:rPr>
                <w:rFonts w:cs="Times New Roman"/>
                <w:szCs w:val="22"/>
              </w:rPr>
            </w:pPr>
            <w:r w:rsidRPr="008D2489">
              <w:rPr>
                <w:rFonts w:cs="Times New Roman"/>
                <w:szCs w:val="22"/>
              </w:rPr>
              <w:t>2022</w:t>
            </w:r>
          </w:p>
        </w:tc>
        <w:tc>
          <w:tcPr>
            <w:tcW w:w="242" w:type="dxa"/>
            <w:gridSpan w:val="2"/>
            <w:vAlign w:val="bottom"/>
          </w:tcPr>
          <w:p w14:paraId="32DB395D" w14:textId="77777777" w:rsidR="00313E87" w:rsidRPr="008D2489" w:rsidRDefault="00313E87" w:rsidP="0093239C">
            <w:pPr>
              <w:ind w:left="-117" w:right="-288"/>
              <w:jc w:val="center"/>
              <w:rPr>
                <w:rFonts w:cs="Times New Roman"/>
                <w:snapToGrid w:val="0"/>
                <w:szCs w:val="22"/>
                <w:lang w:eastAsia="th-TH" w:bidi="th-TH"/>
              </w:rPr>
            </w:pPr>
          </w:p>
        </w:tc>
        <w:tc>
          <w:tcPr>
            <w:tcW w:w="1225" w:type="dxa"/>
            <w:vAlign w:val="bottom"/>
          </w:tcPr>
          <w:p w14:paraId="1F3465C0" w14:textId="68209CE9" w:rsidR="00313E87" w:rsidRPr="008D2489" w:rsidRDefault="0009749A" w:rsidP="0093239C">
            <w:pPr>
              <w:ind w:left="-108" w:right="-108"/>
              <w:jc w:val="center"/>
              <w:rPr>
                <w:rFonts w:cs="Times New Roman"/>
                <w:szCs w:val="22"/>
              </w:rPr>
            </w:pPr>
            <w:r w:rsidRPr="008D2489">
              <w:rPr>
                <w:rFonts w:cs="Times New Roman"/>
                <w:szCs w:val="22"/>
              </w:rPr>
              <w:t>2023</w:t>
            </w:r>
          </w:p>
        </w:tc>
        <w:tc>
          <w:tcPr>
            <w:tcW w:w="270" w:type="dxa"/>
            <w:vAlign w:val="bottom"/>
          </w:tcPr>
          <w:p w14:paraId="38303CBC" w14:textId="77777777" w:rsidR="00313E87" w:rsidRPr="008D2489" w:rsidRDefault="00313E87" w:rsidP="0093239C">
            <w:pPr>
              <w:ind w:left="-108" w:right="-108"/>
              <w:jc w:val="center"/>
              <w:rPr>
                <w:rFonts w:cs="Times New Roman"/>
                <w:szCs w:val="22"/>
              </w:rPr>
            </w:pPr>
          </w:p>
        </w:tc>
        <w:tc>
          <w:tcPr>
            <w:tcW w:w="1267" w:type="dxa"/>
            <w:vAlign w:val="bottom"/>
          </w:tcPr>
          <w:p w14:paraId="2D96C4CD" w14:textId="0883ECD9" w:rsidR="00313E87" w:rsidRPr="008D2489" w:rsidRDefault="0009749A" w:rsidP="0093239C">
            <w:pPr>
              <w:ind w:left="-108" w:right="-108"/>
              <w:jc w:val="center"/>
              <w:rPr>
                <w:rFonts w:cs="Times New Roman"/>
                <w:szCs w:val="22"/>
              </w:rPr>
            </w:pPr>
            <w:r w:rsidRPr="008D2489">
              <w:rPr>
                <w:rFonts w:cs="Times New Roman"/>
                <w:szCs w:val="22"/>
              </w:rPr>
              <w:t>2022</w:t>
            </w:r>
          </w:p>
        </w:tc>
      </w:tr>
      <w:tr w:rsidR="00313E87" w:rsidRPr="00A10A2C" w14:paraId="090C3298" w14:textId="77777777" w:rsidTr="007A1E57">
        <w:tc>
          <w:tcPr>
            <w:tcW w:w="3330" w:type="dxa"/>
          </w:tcPr>
          <w:p w14:paraId="448AC0D1" w14:textId="77777777" w:rsidR="00313E87" w:rsidRPr="008D2489" w:rsidRDefault="00313E87" w:rsidP="0093239C">
            <w:pPr>
              <w:ind w:right="-79"/>
              <w:rPr>
                <w:rFonts w:cs="Times New Roman"/>
                <w:color w:val="000000"/>
                <w:szCs w:val="22"/>
                <w:lang w:bidi="th-TH"/>
              </w:rPr>
            </w:pPr>
          </w:p>
        </w:tc>
        <w:tc>
          <w:tcPr>
            <w:tcW w:w="5886" w:type="dxa"/>
            <w:gridSpan w:val="8"/>
          </w:tcPr>
          <w:p w14:paraId="1A13EA32" w14:textId="77777777" w:rsidR="00313E87" w:rsidRPr="008D2489" w:rsidRDefault="00313E87" w:rsidP="0093239C">
            <w:pPr>
              <w:ind w:left="-108" w:right="-108"/>
              <w:jc w:val="center"/>
              <w:rPr>
                <w:rFonts w:cs="Times New Roman"/>
                <w:szCs w:val="22"/>
              </w:rPr>
            </w:pPr>
            <w:r w:rsidRPr="008D2489">
              <w:rPr>
                <w:rFonts w:cs="Times New Roman"/>
                <w:i/>
                <w:iCs/>
                <w:snapToGrid w:val="0"/>
                <w:szCs w:val="22"/>
                <w:lang w:eastAsia="th-TH" w:bidi="th-TH"/>
              </w:rPr>
              <w:t>(in thousand Baht)</w:t>
            </w:r>
          </w:p>
        </w:tc>
      </w:tr>
      <w:tr w:rsidR="00313E87" w:rsidRPr="00A10A2C" w14:paraId="470A26FD" w14:textId="77777777" w:rsidTr="007A1E57">
        <w:tc>
          <w:tcPr>
            <w:tcW w:w="3330" w:type="dxa"/>
            <w:vAlign w:val="bottom"/>
          </w:tcPr>
          <w:p w14:paraId="33FDAE10" w14:textId="77777777" w:rsidR="00313E87" w:rsidRPr="008D2489" w:rsidRDefault="00313E87" w:rsidP="0093239C">
            <w:pPr>
              <w:ind w:left="16"/>
              <w:rPr>
                <w:rFonts w:cs="Times New Roman"/>
                <w:color w:val="000000"/>
                <w:szCs w:val="22"/>
              </w:rPr>
            </w:pPr>
            <w:r w:rsidRPr="008D2489">
              <w:rPr>
                <w:rFonts w:cs="Times New Roman"/>
                <w:b/>
                <w:bCs/>
                <w:i/>
                <w:iCs/>
                <w:color w:val="000000"/>
                <w:szCs w:val="22"/>
              </w:rPr>
              <w:t>Domestic</w:t>
            </w:r>
          </w:p>
        </w:tc>
        <w:tc>
          <w:tcPr>
            <w:tcW w:w="1323" w:type="dxa"/>
            <w:shd w:val="clear" w:color="auto" w:fill="auto"/>
            <w:vAlign w:val="bottom"/>
          </w:tcPr>
          <w:p w14:paraId="260B622C" w14:textId="77777777" w:rsidR="00313E87" w:rsidRPr="008D2489" w:rsidRDefault="00313E87" w:rsidP="0093239C">
            <w:pPr>
              <w:tabs>
                <w:tab w:val="decimal" w:pos="1079"/>
              </w:tabs>
              <w:ind w:left="-117" w:right="-17"/>
              <w:rPr>
                <w:rFonts w:cs="Times New Roman"/>
                <w:snapToGrid w:val="0"/>
                <w:szCs w:val="22"/>
                <w:lang w:eastAsia="th-TH"/>
              </w:rPr>
            </w:pPr>
          </w:p>
        </w:tc>
        <w:tc>
          <w:tcPr>
            <w:tcW w:w="236" w:type="dxa"/>
            <w:shd w:val="clear" w:color="auto" w:fill="auto"/>
          </w:tcPr>
          <w:p w14:paraId="1DC1FAF8" w14:textId="77777777" w:rsidR="00313E87" w:rsidRPr="008D2489" w:rsidRDefault="00313E87" w:rsidP="0093239C">
            <w:pPr>
              <w:tabs>
                <w:tab w:val="decimal" w:pos="1079"/>
              </w:tabs>
              <w:ind w:left="-117" w:right="-17"/>
              <w:rPr>
                <w:rFonts w:cs="Times New Roman"/>
                <w:snapToGrid w:val="0"/>
                <w:szCs w:val="22"/>
                <w:lang w:eastAsia="th-TH"/>
              </w:rPr>
            </w:pPr>
          </w:p>
        </w:tc>
        <w:tc>
          <w:tcPr>
            <w:tcW w:w="1323" w:type="dxa"/>
            <w:shd w:val="clear" w:color="auto" w:fill="auto"/>
          </w:tcPr>
          <w:p w14:paraId="35C5AC6C" w14:textId="77777777" w:rsidR="00313E87" w:rsidRPr="008D2489" w:rsidRDefault="00313E87" w:rsidP="0093239C">
            <w:pPr>
              <w:tabs>
                <w:tab w:val="decimal" w:pos="1079"/>
              </w:tabs>
              <w:ind w:left="-117" w:right="-17"/>
              <w:rPr>
                <w:rFonts w:cs="Times New Roman"/>
                <w:snapToGrid w:val="0"/>
                <w:szCs w:val="22"/>
                <w:lang w:eastAsia="th-TH"/>
              </w:rPr>
            </w:pPr>
          </w:p>
        </w:tc>
        <w:tc>
          <w:tcPr>
            <w:tcW w:w="236" w:type="dxa"/>
            <w:shd w:val="clear" w:color="auto" w:fill="auto"/>
            <w:vAlign w:val="bottom"/>
          </w:tcPr>
          <w:p w14:paraId="7B748B24" w14:textId="77777777" w:rsidR="00313E87" w:rsidRPr="008D2489" w:rsidRDefault="00313E87" w:rsidP="0093239C">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410AD119" w14:textId="77777777" w:rsidR="00313E87" w:rsidRPr="008D2489" w:rsidRDefault="00313E87" w:rsidP="0093239C">
            <w:pPr>
              <w:tabs>
                <w:tab w:val="decimal" w:pos="1079"/>
              </w:tabs>
              <w:ind w:left="-117" w:right="-17"/>
              <w:rPr>
                <w:rFonts w:cs="Times New Roman"/>
                <w:snapToGrid w:val="0"/>
                <w:szCs w:val="22"/>
                <w:lang w:eastAsia="th-TH"/>
              </w:rPr>
            </w:pPr>
          </w:p>
        </w:tc>
        <w:tc>
          <w:tcPr>
            <w:tcW w:w="270" w:type="dxa"/>
          </w:tcPr>
          <w:p w14:paraId="57049102" w14:textId="77777777" w:rsidR="00313E87" w:rsidRPr="008D2489" w:rsidRDefault="00313E87" w:rsidP="0093239C">
            <w:pPr>
              <w:ind w:left="-117" w:right="-108"/>
              <w:jc w:val="right"/>
              <w:rPr>
                <w:rFonts w:cs="Times New Roman"/>
                <w:snapToGrid w:val="0"/>
                <w:szCs w:val="22"/>
                <w:lang w:eastAsia="th-TH"/>
              </w:rPr>
            </w:pPr>
          </w:p>
        </w:tc>
        <w:tc>
          <w:tcPr>
            <w:tcW w:w="1267" w:type="dxa"/>
            <w:vAlign w:val="bottom"/>
          </w:tcPr>
          <w:p w14:paraId="653BED44" w14:textId="77777777" w:rsidR="00313E87" w:rsidRPr="008D2489" w:rsidRDefault="00313E87" w:rsidP="0093239C">
            <w:pPr>
              <w:tabs>
                <w:tab w:val="decimal" w:pos="1079"/>
              </w:tabs>
              <w:ind w:left="-117" w:right="-17"/>
              <w:rPr>
                <w:rFonts w:cs="Times New Roman"/>
                <w:snapToGrid w:val="0"/>
                <w:szCs w:val="22"/>
                <w:lang w:eastAsia="th-TH"/>
              </w:rPr>
            </w:pPr>
          </w:p>
        </w:tc>
      </w:tr>
      <w:tr w:rsidR="008D2BAA" w:rsidRPr="00A10A2C" w14:paraId="71F8B591" w14:textId="77777777" w:rsidTr="007A1E57">
        <w:tc>
          <w:tcPr>
            <w:tcW w:w="3330" w:type="dxa"/>
            <w:vAlign w:val="bottom"/>
          </w:tcPr>
          <w:p w14:paraId="6B869737" w14:textId="77777777" w:rsidR="008D2BAA" w:rsidRPr="008D2489" w:rsidRDefault="008D2BAA" w:rsidP="0093239C">
            <w:pPr>
              <w:ind w:left="16"/>
              <w:rPr>
                <w:rFonts w:cs="Times New Roman"/>
                <w:color w:val="000000"/>
                <w:szCs w:val="22"/>
              </w:rPr>
            </w:pPr>
            <w:r w:rsidRPr="008D2489">
              <w:rPr>
                <w:rFonts w:cs="Times New Roman"/>
                <w:color w:val="000000"/>
                <w:szCs w:val="22"/>
              </w:rPr>
              <w:t xml:space="preserve">Bank of Thailand </w:t>
            </w:r>
          </w:p>
        </w:tc>
        <w:tc>
          <w:tcPr>
            <w:tcW w:w="1323" w:type="dxa"/>
            <w:shd w:val="clear" w:color="auto" w:fill="auto"/>
          </w:tcPr>
          <w:p w14:paraId="25641AFC" w14:textId="1E2917A8"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2,864,377</w:t>
            </w:r>
          </w:p>
        </w:tc>
        <w:tc>
          <w:tcPr>
            <w:tcW w:w="236" w:type="dxa"/>
            <w:shd w:val="clear" w:color="auto" w:fill="auto"/>
          </w:tcPr>
          <w:p w14:paraId="0C6BEEB8" w14:textId="77777777" w:rsidR="008D2BAA" w:rsidRPr="008D2489" w:rsidRDefault="008D2BAA" w:rsidP="0093239C">
            <w:pPr>
              <w:tabs>
                <w:tab w:val="decimal" w:pos="1079"/>
              </w:tabs>
              <w:ind w:left="-117" w:right="-17"/>
              <w:rPr>
                <w:rFonts w:cs="Times New Roman"/>
                <w:snapToGrid w:val="0"/>
                <w:szCs w:val="22"/>
                <w:lang w:eastAsia="th-TH"/>
              </w:rPr>
            </w:pPr>
          </w:p>
        </w:tc>
        <w:tc>
          <w:tcPr>
            <w:tcW w:w="1323" w:type="dxa"/>
            <w:shd w:val="clear" w:color="auto" w:fill="auto"/>
          </w:tcPr>
          <w:p w14:paraId="23B1D306" w14:textId="1E2AA726"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9,614,581</w:t>
            </w:r>
          </w:p>
        </w:tc>
        <w:tc>
          <w:tcPr>
            <w:tcW w:w="236" w:type="dxa"/>
            <w:shd w:val="clear" w:color="auto" w:fill="auto"/>
            <w:vAlign w:val="bottom"/>
          </w:tcPr>
          <w:p w14:paraId="77F96046" w14:textId="77777777" w:rsidR="008D2BAA" w:rsidRPr="008D2489" w:rsidRDefault="008D2BAA" w:rsidP="0093239C">
            <w:pPr>
              <w:tabs>
                <w:tab w:val="decimal" w:pos="961"/>
                <w:tab w:val="decimal" w:pos="1079"/>
              </w:tabs>
              <w:ind w:left="-117" w:right="-17"/>
              <w:rPr>
                <w:rFonts w:cs="Times New Roman"/>
                <w:snapToGrid w:val="0"/>
                <w:szCs w:val="22"/>
                <w:lang w:eastAsia="th-TH"/>
              </w:rPr>
            </w:pPr>
          </w:p>
        </w:tc>
        <w:tc>
          <w:tcPr>
            <w:tcW w:w="1231" w:type="dxa"/>
            <w:gridSpan w:val="2"/>
            <w:shd w:val="clear" w:color="auto" w:fill="auto"/>
          </w:tcPr>
          <w:p w14:paraId="34EF4821" w14:textId="71C3D406" w:rsidR="008D2BAA" w:rsidRPr="008D2489" w:rsidRDefault="008D2BAA" w:rsidP="0093239C">
            <w:pPr>
              <w:tabs>
                <w:tab w:val="decimal" w:pos="1079"/>
              </w:tabs>
              <w:ind w:left="-117" w:right="-17"/>
              <w:rPr>
                <w:rFonts w:cs="Times New Roman"/>
                <w:snapToGrid w:val="0"/>
                <w:szCs w:val="22"/>
                <w:lang w:eastAsia="th-TH" w:bidi="th-TH"/>
              </w:rPr>
            </w:pPr>
            <w:r w:rsidRPr="008D2489">
              <w:rPr>
                <w:rFonts w:cs="Times New Roman"/>
                <w:snapToGrid w:val="0"/>
                <w:szCs w:val="22"/>
                <w:lang w:eastAsia="th-TH"/>
              </w:rPr>
              <w:t>2,864,377</w:t>
            </w:r>
          </w:p>
        </w:tc>
        <w:tc>
          <w:tcPr>
            <w:tcW w:w="270" w:type="dxa"/>
          </w:tcPr>
          <w:p w14:paraId="5AAEE6A3" w14:textId="77777777" w:rsidR="008D2BAA" w:rsidRPr="008D2489" w:rsidRDefault="008D2BAA" w:rsidP="0093239C">
            <w:pPr>
              <w:ind w:left="-117" w:right="-108"/>
              <w:jc w:val="right"/>
              <w:rPr>
                <w:rFonts w:cs="Times New Roman"/>
                <w:snapToGrid w:val="0"/>
                <w:szCs w:val="22"/>
                <w:lang w:eastAsia="th-TH"/>
              </w:rPr>
            </w:pPr>
          </w:p>
        </w:tc>
        <w:tc>
          <w:tcPr>
            <w:tcW w:w="1267" w:type="dxa"/>
          </w:tcPr>
          <w:p w14:paraId="02D2F474" w14:textId="5BD3FB53"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9,614,581</w:t>
            </w:r>
          </w:p>
        </w:tc>
      </w:tr>
      <w:tr w:rsidR="008D2BAA" w:rsidRPr="00A10A2C" w14:paraId="1AA471A0" w14:textId="77777777" w:rsidTr="00080F43">
        <w:tc>
          <w:tcPr>
            <w:tcW w:w="3330" w:type="dxa"/>
            <w:vAlign w:val="bottom"/>
          </w:tcPr>
          <w:p w14:paraId="6D5A7B0E" w14:textId="77777777" w:rsidR="008D2BAA" w:rsidRPr="008D2489" w:rsidRDefault="008D2BAA" w:rsidP="0093239C">
            <w:pPr>
              <w:ind w:left="16"/>
              <w:rPr>
                <w:rFonts w:cs="Times New Roman"/>
                <w:color w:val="000000"/>
                <w:szCs w:val="22"/>
              </w:rPr>
            </w:pPr>
            <w:r w:rsidRPr="008D2489">
              <w:rPr>
                <w:rFonts w:cs="Times New Roman"/>
                <w:color w:val="000000"/>
                <w:szCs w:val="22"/>
              </w:rPr>
              <w:t>Commercial banks</w:t>
            </w:r>
          </w:p>
        </w:tc>
        <w:tc>
          <w:tcPr>
            <w:tcW w:w="1323" w:type="dxa"/>
            <w:shd w:val="clear" w:color="auto" w:fill="auto"/>
            <w:vAlign w:val="bottom"/>
          </w:tcPr>
          <w:p w14:paraId="432FB0E9" w14:textId="297D4EEA"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9,445,588</w:t>
            </w:r>
          </w:p>
        </w:tc>
        <w:tc>
          <w:tcPr>
            <w:tcW w:w="236" w:type="dxa"/>
            <w:shd w:val="clear" w:color="auto" w:fill="auto"/>
          </w:tcPr>
          <w:p w14:paraId="17A2B8FB" w14:textId="77777777" w:rsidR="008D2BAA" w:rsidRPr="008D2489" w:rsidRDefault="008D2BAA" w:rsidP="0093239C">
            <w:pPr>
              <w:tabs>
                <w:tab w:val="decimal" w:pos="1079"/>
              </w:tabs>
              <w:ind w:left="-117" w:right="-17"/>
              <w:rPr>
                <w:rFonts w:cs="Times New Roman"/>
                <w:snapToGrid w:val="0"/>
                <w:szCs w:val="22"/>
                <w:lang w:eastAsia="th-TH"/>
              </w:rPr>
            </w:pPr>
          </w:p>
        </w:tc>
        <w:tc>
          <w:tcPr>
            <w:tcW w:w="1323" w:type="dxa"/>
            <w:shd w:val="clear" w:color="auto" w:fill="auto"/>
            <w:vAlign w:val="bottom"/>
          </w:tcPr>
          <w:p w14:paraId="589F42F5" w14:textId="75693F56"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6,068,980</w:t>
            </w:r>
          </w:p>
        </w:tc>
        <w:tc>
          <w:tcPr>
            <w:tcW w:w="236" w:type="dxa"/>
            <w:shd w:val="clear" w:color="auto" w:fill="auto"/>
            <w:vAlign w:val="bottom"/>
          </w:tcPr>
          <w:p w14:paraId="70D89FAC" w14:textId="77777777" w:rsidR="008D2BAA" w:rsidRPr="008D2489" w:rsidRDefault="008D2BAA" w:rsidP="0093239C">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41726E30" w14:textId="00A9D003"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9,440,962</w:t>
            </w:r>
          </w:p>
        </w:tc>
        <w:tc>
          <w:tcPr>
            <w:tcW w:w="270" w:type="dxa"/>
          </w:tcPr>
          <w:p w14:paraId="5DFA0612" w14:textId="77777777" w:rsidR="008D2BAA" w:rsidRPr="008D2489" w:rsidRDefault="008D2BAA" w:rsidP="0093239C">
            <w:pPr>
              <w:ind w:left="-117" w:right="-108"/>
              <w:jc w:val="right"/>
              <w:rPr>
                <w:rFonts w:cs="Times New Roman"/>
                <w:snapToGrid w:val="0"/>
                <w:szCs w:val="22"/>
                <w:lang w:eastAsia="th-TH"/>
              </w:rPr>
            </w:pPr>
          </w:p>
        </w:tc>
        <w:tc>
          <w:tcPr>
            <w:tcW w:w="1267" w:type="dxa"/>
            <w:vAlign w:val="bottom"/>
          </w:tcPr>
          <w:p w14:paraId="5BC7CA30" w14:textId="13B81149"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6,067,998</w:t>
            </w:r>
          </w:p>
        </w:tc>
      </w:tr>
      <w:tr w:rsidR="008D2BAA" w:rsidRPr="00A10A2C" w14:paraId="5F96BD61" w14:textId="77777777" w:rsidTr="00080F43">
        <w:tc>
          <w:tcPr>
            <w:tcW w:w="3330" w:type="dxa"/>
            <w:vAlign w:val="bottom"/>
          </w:tcPr>
          <w:p w14:paraId="31A7C6F7" w14:textId="77777777" w:rsidR="008D2BAA" w:rsidRPr="008D2489" w:rsidRDefault="008D2BAA" w:rsidP="0093239C">
            <w:pPr>
              <w:ind w:left="16"/>
              <w:rPr>
                <w:rFonts w:cs="Times New Roman"/>
                <w:color w:val="000000"/>
                <w:szCs w:val="22"/>
              </w:rPr>
            </w:pPr>
            <w:r w:rsidRPr="008D2489">
              <w:rPr>
                <w:rFonts w:cs="Times New Roman"/>
                <w:color w:val="000000"/>
                <w:szCs w:val="22"/>
              </w:rPr>
              <w:t>Specialised financial institutions</w:t>
            </w:r>
          </w:p>
        </w:tc>
        <w:tc>
          <w:tcPr>
            <w:tcW w:w="1323" w:type="dxa"/>
            <w:shd w:val="clear" w:color="auto" w:fill="auto"/>
            <w:vAlign w:val="bottom"/>
          </w:tcPr>
          <w:p w14:paraId="0C88C248" w14:textId="47493A67"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3,000,000</w:t>
            </w:r>
          </w:p>
        </w:tc>
        <w:tc>
          <w:tcPr>
            <w:tcW w:w="236" w:type="dxa"/>
            <w:shd w:val="clear" w:color="auto" w:fill="auto"/>
          </w:tcPr>
          <w:p w14:paraId="759201BF" w14:textId="77777777" w:rsidR="008D2BAA" w:rsidRPr="008D2489" w:rsidRDefault="008D2BAA" w:rsidP="0093239C">
            <w:pPr>
              <w:tabs>
                <w:tab w:val="decimal" w:pos="1079"/>
              </w:tabs>
              <w:ind w:left="-117" w:right="-17"/>
              <w:rPr>
                <w:rFonts w:cs="Times New Roman"/>
                <w:snapToGrid w:val="0"/>
                <w:szCs w:val="22"/>
                <w:lang w:eastAsia="th-TH"/>
              </w:rPr>
            </w:pPr>
          </w:p>
        </w:tc>
        <w:tc>
          <w:tcPr>
            <w:tcW w:w="1323" w:type="dxa"/>
            <w:shd w:val="clear" w:color="auto" w:fill="auto"/>
            <w:vAlign w:val="bottom"/>
          </w:tcPr>
          <w:p w14:paraId="7D59E210" w14:textId="2F9092D6"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3,000,000</w:t>
            </w:r>
          </w:p>
        </w:tc>
        <w:tc>
          <w:tcPr>
            <w:tcW w:w="236" w:type="dxa"/>
            <w:shd w:val="clear" w:color="auto" w:fill="auto"/>
            <w:vAlign w:val="bottom"/>
          </w:tcPr>
          <w:p w14:paraId="7C426C61" w14:textId="77777777" w:rsidR="008D2BAA" w:rsidRPr="008D2489" w:rsidRDefault="008D2BAA" w:rsidP="0093239C">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1B44CD16" w14:textId="0D9DB0E0"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3,000,000</w:t>
            </w:r>
          </w:p>
        </w:tc>
        <w:tc>
          <w:tcPr>
            <w:tcW w:w="270" w:type="dxa"/>
          </w:tcPr>
          <w:p w14:paraId="397C849B" w14:textId="77777777" w:rsidR="008D2BAA" w:rsidRPr="008D2489" w:rsidRDefault="008D2BAA" w:rsidP="0093239C">
            <w:pPr>
              <w:ind w:left="-117" w:right="-108"/>
              <w:jc w:val="right"/>
              <w:rPr>
                <w:rFonts w:cs="Times New Roman"/>
                <w:snapToGrid w:val="0"/>
                <w:szCs w:val="22"/>
                <w:lang w:eastAsia="th-TH"/>
              </w:rPr>
            </w:pPr>
          </w:p>
        </w:tc>
        <w:tc>
          <w:tcPr>
            <w:tcW w:w="1267" w:type="dxa"/>
            <w:vAlign w:val="bottom"/>
          </w:tcPr>
          <w:p w14:paraId="78F81050" w14:textId="02DCE605"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3,000,000</w:t>
            </w:r>
          </w:p>
        </w:tc>
      </w:tr>
      <w:tr w:rsidR="008D2BAA" w:rsidRPr="00A10A2C" w14:paraId="3A368F2A" w14:textId="77777777" w:rsidTr="00080F43">
        <w:tc>
          <w:tcPr>
            <w:tcW w:w="3330" w:type="dxa"/>
            <w:vAlign w:val="bottom"/>
          </w:tcPr>
          <w:p w14:paraId="2250EBFE" w14:textId="7893350A" w:rsidR="008D2BAA" w:rsidRPr="008D2489" w:rsidRDefault="008D2BAA" w:rsidP="0093239C">
            <w:pPr>
              <w:ind w:left="16"/>
              <w:rPr>
                <w:rFonts w:cs="Times New Roman"/>
                <w:color w:val="000000"/>
                <w:szCs w:val="22"/>
              </w:rPr>
            </w:pPr>
            <w:r w:rsidRPr="008D2489">
              <w:rPr>
                <w:rFonts w:cs="Times New Roman"/>
                <w:color w:val="000000"/>
                <w:szCs w:val="22"/>
              </w:rPr>
              <w:t>Other financial institutions</w:t>
            </w:r>
          </w:p>
        </w:tc>
        <w:tc>
          <w:tcPr>
            <w:tcW w:w="1323" w:type="dxa"/>
            <w:tcBorders>
              <w:bottom w:val="single" w:sz="4" w:space="0" w:color="auto"/>
            </w:tcBorders>
            <w:shd w:val="clear" w:color="auto" w:fill="auto"/>
            <w:vAlign w:val="bottom"/>
          </w:tcPr>
          <w:p w14:paraId="157A3350" w14:textId="5F5261A0"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w:t>
            </w:r>
          </w:p>
        </w:tc>
        <w:tc>
          <w:tcPr>
            <w:tcW w:w="236" w:type="dxa"/>
            <w:shd w:val="clear" w:color="auto" w:fill="auto"/>
          </w:tcPr>
          <w:p w14:paraId="0C0F34D8" w14:textId="77777777" w:rsidR="008D2BAA" w:rsidRPr="008D2489" w:rsidRDefault="008D2BAA" w:rsidP="0093239C">
            <w:pPr>
              <w:tabs>
                <w:tab w:val="decimal" w:pos="1079"/>
              </w:tabs>
              <w:ind w:left="-117" w:right="-17"/>
              <w:rPr>
                <w:rFonts w:cs="Times New Roman"/>
                <w:snapToGrid w:val="0"/>
                <w:szCs w:val="22"/>
                <w:lang w:eastAsia="th-TH"/>
              </w:rPr>
            </w:pPr>
          </w:p>
        </w:tc>
        <w:tc>
          <w:tcPr>
            <w:tcW w:w="1323" w:type="dxa"/>
            <w:tcBorders>
              <w:bottom w:val="single" w:sz="4" w:space="0" w:color="auto"/>
            </w:tcBorders>
            <w:shd w:val="clear" w:color="auto" w:fill="auto"/>
            <w:vAlign w:val="bottom"/>
          </w:tcPr>
          <w:p w14:paraId="3E6AFF76" w14:textId="233F395F" w:rsidR="008D2BAA" w:rsidRPr="008D2489" w:rsidRDefault="008D2BAA" w:rsidP="0093239C">
            <w:pPr>
              <w:tabs>
                <w:tab w:val="decimal" w:pos="1079"/>
              </w:tabs>
              <w:ind w:left="-117" w:right="-17"/>
              <w:rPr>
                <w:rFonts w:cs="Times New Roman"/>
                <w:szCs w:val="22"/>
              </w:rPr>
            </w:pPr>
            <w:r w:rsidRPr="008D2489">
              <w:rPr>
                <w:rFonts w:cs="Times New Roman"/>
                <w:snapToGrid w:val="0"/>
                <w:szCs w:val="22"/>
                <w:lang w:eastAsia="th-TH"/>
              </w:rPr>
              <w:t>500,000</w:t>
            </w:r>
          </w:p>
        </w:tc>
        <w:tc>
          <w:tcPr>
            <w:tcW w:w="236" w:type="dxa"/>
            <w:shd w:val="clear" w:color="auto" w:fill="auto"/>
            <w:vAlign w:val="bottom"/>
          </w:tcPr>
          <w:p w14:paraId="29D7262A" w14:textId="77777777" w:rsidR="008D2BAA" w:rsidRPr="008D2489" w:rsidRDefault="008D2BAA" w:rsidP="0093239C">
            <w:pPr>
              <w:tabs>
                <w:tab w:val="decimal" w:pos="961"/>
                <w:tab w:val="decimal" w:pos="1079"/>
              </w:tabs>
              <w:ind w:left="-117" w:right="-17"/>
              <w:rPr>
                <w:rFonts w:cs="Times New Roman"/>
                <w:snapToGrid w:val="0"/>
                <w:szCs w:val="22"/>
                <w:lang w:eastAsia="th-TH"/>
              </w:rPr>
            </w:pPr>
          </w:p>
        </w:tc>
        <w:tc>
          <w:tcPr>
            <w:tcW w:w="1231" w:type="dxa"/>
            <w:gridSpan w:val="2"/>
            <w:tcBorders>
              <w:bottom w:val="single" w:sz="4" w:space="0" w:color="auto"/>
            </w:tcBorders>
            <w:shd w:val="clear" w:color="auto" w:fill="auto"/>
            <w:vAlign w:val="bottom"/>
          </w:tcPr>
          <w:p w14:paraId="3DDFD9FF" w14:textId="7597342D"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w:t>
            </w:r>
          </w:p>
        </w:tc>
        <w:tc>
          <w:tcPr>
            <w:tcW w:w="270" w:type="dxa"/>
          </w:tcPr>
          <w:p w14:paraId="4FBAE314" w14:textId="77777777" w:rsidR="008D2BAA" w:rsidRPr="008D2489" w:rsidRDefault="008D2BAA" w:rsidP="0093239C">
            <w:pPr>
              <w:ind w:left="-117" w:right="-108"/>
              <w:jc w:val="right"/>
              <w:rPr>
                <w:rFonts w:cs="Times New Roman"/>
                <w:snapToGrid w:val="0"/>
                <w:szCs w:val="22"/>
                <w:lang w:eastAsia="th-TH"/>
              </w:rPr>
            </w:pPr>
          </w:p>
        </w:tc>
        <w:tc>
          <w:tcPr>
            <w:tcW w:w="1267" w:type="dxa"/>
            <w:tcBorders>
              <w:bottom w:val="single" w:sz="4" w:space="0" w:color="auto"/>
            </w:tcBorders>
            <w:vAlign w:val="bottom"/>
          </w:tcPr>
          <w:p w14:paraId="4FA64F21" w14:textId="5F735317" w:rsidR="008D2BAA" w:rsidRPr="008D2489" w:rsidRDefault="008D2BAA" w:rsidP="0093239C">
            <w:pPr>
              <w:tabs>
                <w:tab w:val="decimal" w:pos="1079"/>
              </w:tabs>
              <w:ind w:left="-117" w:right="-17"/>
              <w:rPr>
                <w:rFonts w:cs="Times New Roman"/>
                <w:szCs w:val="22"/>
              </w:rPr>
            </w:pPr>
            <w:r w:rsidRPr="008D2489">
              <w:rPr>
                <w:rFonts w:cs="Times New Roman"/>
                <w:snapToGrid w:val="0"/>
                <w:szCs w:val="22"/>
                <w:lang w:eastAsia="th-TH"/>
              </w:rPr>
              <w:t>500,000</w:t>
            </w:r>
          </w:p>
        </w:tc>
      </w:tr>
      <w:tr w:rsidR="008D2BAA" w:rsidRPr="00A10A2C" w14:paraId="107153AD" w14:textId="77777777" w:rsidTr="00080F43">
        <w:tc>
          <w:tcPr>
            <w:tcW w:w="3330" w:type="dxa"/>
            <w:vAlign w:val="bottom"/>
          </w:tcPr>
          <w:p w14:paraId="34EC16DE" w14:textId="77777777" w:rsidR="008D2BAA" w:rsidRPr="008D2489" w:rsidRDefault="008D2BAA" w:rsidP="0093239C">
            <w:pPr>
              <w:ind w:left="16"/>
              <w:rPr>
                <w:rFonts w:cs="Times New Roman"/>
                <w:color w:val="000000"/>
                <w:szCs w:val="22"/>
              </w:rPr>
            </w:pPr>
            <w:r w:rsidRPr="008D2489">
              <w:rPr>
                <w:rFonts w:cs="Times New Roman"/>
                <w:b/>
                <w:bCs/>
                <w:color w:val="000000"/>
                <w:szCs w:val="22"/>
              </w:rPr>
              <w:t xml:space="preserve">Total </w:t>
            </w:r>
          </w:p>
        </w:tc>
        <w:tc>
          <w:tcPr>
            <w:tcW w:w="1323" w:type="dxa"/>
            <w:tcBorders>
              <w:top w:val="single" w:sz="4" w:space="0" w:color="auto"/>
            </w:tcBorders>
            <w:shd w:val="clear" w:color="auto" w:fill="auto"/>
            <w:vAlign w:val="bottom"/>
          </w:tcPr>
          <w:p w14:paraId="60361A50" w14:textId="662DD79C"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15,309,965</w:t>
            </w:r>
          </w:p>
        </w:tc>
        <w:tc>
          <w:tcPr>
            <w:tcW w:w="236" w:type="dxa"/>
            <w:shd w:val="clear" w:color="auto" w:fill="auto"/>
          </w:tcPr>
          <w:p w14:paraId="169C5CD6"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323" w:type="dxa"/>
            <w:tcBorders>
              <w:top w:val="single" w:sz="4" w:space="0" w:color="auto"/>
            </w:tcBorders>
            <w:shd w:val="clear" w:color="auto" w:fill="auto"/>
            <w:vAlign w:val="bottom"/>
          </w:tcPr>
          <w:p w14:paraId="07A23531" w14:textId="541FF03A"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19,183,561</w:t>
            </w:r>
          </w:p>
        </w:tc>
        <w:tc>
          <w:tcPr>
            <w:tcW w:w="236" w:type="dxa"/>
            <w:shd w:val="clear" w:color="auto" w:fill="auto"/>
            <w:vAlign w:val="bottom"/>
          </w:tcPr>
          <w:p w14:paraId="74DF5C29" w14:textId="77777777" w:rsidR="008D2BAA" w:rsidRPr="008D2489" w:rsidRDefault="008D2BAA" w:rsidP="0093239C">
            <w:pPr>
              <w:tabs>
                <w:tab w:val="decimal" w:pos="961"/>
                <w:tab w:val="decimal" w:pos="1079"/>
              </w:tabs>
              <w:ind w:left="-117" w:right="-17"/>
              <w:rPr>
                <w:rFonts w:cs="Times New Roman"/>
                <w:b/>
                <w:bCs/>
                <w:snapToGrid w:val="0"/>
                <w:szCs w:val="22"/>
                <w:lang w:eastAsia="th-TH"/>
              </w:rPr>
            </w:pPr>
          </w:p>
        </w:tc>
        <w:tc>
          <w:tcPr>
            <w:tcW w:w="1231" w:type="dxa"/>
            <w:gridSpan w:val="2"/>
            <w:tcBorders>
              <w:top w:val="single" w:sz="4" w:space="0" w:color="auto"/>
            </w:tcBorders>
            <w:shd w:val="clear" w:color="auto" w:fill="auto"/>
            <w:vAlign w:val="bottom"/>
          </w:tcPr>
          <w:p w14:paraId="37DF760C" w14:textId="1D234CB9"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15,305,339</w:t>
            </w:r>
          </w:p>
        </w:tc>
        <w:tc>
          <w:tcPr>
            <w:tcW w:w="270" w:type="dxa"/>
          </w:tcPr>
          <w:p w14:paraId="12C08C98" w14:textId="77777777" w:rsidR="008D2BAA" w:rsidRPr="008D2489" w:rsidRDefault="008D2BAA" w:rsidP="0093239C">
            <w:pPr>
              <w:ind w:left="-117" w:right="-108"/>
              <w:jc w:val="right"/>
              <w:rPr>
                <w:rFonts w:cs="Times New Roman"/>
                <w:b/>
                <w:bCs/>
                <w:snapToGrid w:val="0"/>
                <w:szCs w:val="22"/>
                <w:lang w:eastAsia="th-TH"/>
              </w:rPr>
            </w:pPr>
          </w:p>
        </w:tc>
        <w:tc>
          <w:tcPr>
            <w:tcW w:w="1267" w:type="dxa"/>
            <w:tcBorders>
              <w:top w:val="single" w:sz="4" w:space="0" w:color="auto"/>
            </w:tcBorders>
            <w:vAlign w:val="bottom"/>
          </w:tcPr>
          <w:p w14:paraId="7FDE5BB6" w14:textId="5DE7592A"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19,182,579</w:t>
            </w:r>
          </w:p>
        </w:tc>
      </w:tr>
      <w:tr w:rsidR="008D2BAA" w:rsidRPr="00A10A2C" w14:paraId="55BD2A60" w14:textId="77777777" w:rsidTr="00080F43">
        <w:tc>
          <w:tcPr>
            <w:tcW w:w="3330" w:type="dxa"/>
            <w:vAlign w:val="bottom"/>
          </w:tcPr>
          <w:p w14:paraId="66A3BF61" w14:textId="77777777" w:rsidR="008D2BAA" w:rsidRPr="008D2489" w:rsidRDefault="008D2BAA" w:rsidP="0093239C">
            <w:pPr>
              <w:ind w:left="16" w:right="-199"/>
              <w:rPr>
                <w:rFonts w:cs="Times New Roman"/>
                <w:color w:val="000000"/>
                <w:szCs w:val="22"/>
              </w:rPr>
            </w:pPr>
            <w:r w:rsidRPr="008D2489">
              <w:rPr>
                <w:rFonts w:cs="Times New Roman"/>
                <w:i/>
                <w:iCs/>
                <w:color w:val="000000"/>
                <w:szCs w:val="22"/>
              </w:rPr>
              <w:t>Add</w:t>
            </w:r>
            <w:r w:rsidRPr="008D2489">
              <w:rPr>
                <w:rFonts w:cs="Times New Roman"/>
                <w:color w:val="000000"/>
                <w:szCs w:val="22"/>
              </w:rPr>
              <w:t xml:space="preserve"> accrued interest receivables and </w:t>
            </w:r>
            <w:r w:rsidRPr="008D2489">
              <w:rPr>
                <w:rFonts w:cs="Times New Roman"/>
                <w:color w:val="000000"/>
                <w:szCs w:val="22"/>
              </w:rPr>
              <w:br/>
              <w:t xml:space="preserve">          undue interest receivables</w:t>
            </w:r>
          </w:p>
        </w:tc>
        <w:tc>
          <w:tcPr>
            <w:tcW w:w="1323" w:type="dxa"/>
            <w:tcBorders>
              <w:bottom w:val="single" w:sz="4" w:space="0" w:color="auto"/>
            </w:tcBorders>
            <w:shd w:val="clear" w:color="auto" w:fill="auto"/>
            <w:vAlign w:val="bottom"/>
          </w:tcPr>
          <w:p w14:paraId="03597BA3" w14:textId="0EDDFFFE"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3,577</w:t>
            </w:r>
          </w:p>
        </w:tc>
        <w:tc>
          <w:tcPr>
            <w:tcW w:w="236" w:type="dxa"/>
            <w:shd w:val="clear" w:color="auto" w:fill="auto"/>
          </w:tcPr>
          <w:p w14:paraId="1AE8C2BB" w14:textId="77777777" w:rsidR="008D2BAA" w:rsidRPr="008D2489" w:rsidRDefault="008D2BAA" w:rsidP="0093239C">
            <w:pPr>
              <w:tabs>
                <w:tab w:val="decimal" w:pos="1079"/>
              </w:tabs>
              <w:ind w:left="-117" w:right="-17"/>
              <w:rPr>
                <w:rFonts w:cs="Times New Roman"/>
                <w:snapToGrid w:val="0"/>
                <w:szCs w:val="22"/>
                <w:lang w:eastAsia="th-TH"/>
              </w:rPr>
            </w:pPr>
          </w:p>
        </w:tc>
        <w:tc>
          <w:tcPr>
            <w:tcW w:w="1323" w:type="dxa"/>
            <w:shd w:val="clear" w:color="auto" w:fill="auto"/>
            <w:vAlign w:val="bottom"/>
          </w:tcPr>
          <w:p w14:paraId="3C6EBCC3" w14:textId="58C78B87"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976</w:t>
            </w:r>
          </w:p>
        </w:tc>
        <w:tc>
          <w:tcPr>
            <w:tcW w:w="236" w:type="dxa"/>
            <w:shd w:val="clear" w:color="auto" w:fill="auto"/>
            <w:vAlign w:val="bottom"/>
          </w:tcPr>
          <w:p w14:paraId="7F4C5EFA" w14:textId="77777777" w:rsidR="008D2BAA" w:rsidRPr="008D2489" w:rsidRDefault="008D2BAA" w:rsidP="0093239C">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6D9D0133" w14:textId="2B966E40"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3,577</w:t>
            </w:r>
          </w:p>
        </w:tc>
        <w:tc>
          <w:tcPr>
            <w:tcW w:w="270" w:type="dxa"/>
          </w:tcPr>
          <w:p w14:paraId="3B44058D" w14:textId="77777777" w:rsidR="008D2BAA" w:rsidRPr="008D2489" w:rsidRDefault="008D2BAA" w:rsidP="0093239C">
            <w:pPr>
              <w:ind w:left="-117" w:right="-108"/>
              <w:jc w:val="right"/>
              <w:rPr>
                <w:rFonts w:cs="Times New Roman"/>
                <w:snapToGrid w:val="0"/>
                <w:szCs w:val="22"/>
                <w:lang w:eastAsia="th-TH"/>
              </w:rPr>
            </w:pPr>
          </w:p>
        </w:tc>
        <w:tc>
          <w:tcPr>
            <w:tcW w:w="1267" w:type="dxa"/>
            <w:vAlign w:val="bottom"/>
          </w:tcPr>
          <w:p w14:paraId="7D12CFDC" w14:textId="3669E7EE" w:rsidR="008D2BAA" w:rsidRPr="008D2489" w:rsidRDefault="008D2BAA" w:rsidP="0093239C">
            <w:pPr>
              <w:tabs>
                <w:tab w:val="decimal" w:pos="1079"/>
              </w:tabs>
              <w:ind w:left="-117" w:right="-17"/>
              <w:rPr>
                <w:rFonts w:cs="Times New Roman"/>
                <w:snapToGrid w:val="0"/>
                <w:szCs w:val="22"/>
                <w:lang w:eastAsia="th-TH"/>
              </w:rPr>
            </w:pPr>
            <w:r w:rsidRPr="008D2489">
              <w:rPr>
                <w:rFonts w:cs="Times New Roman"/>
                <w:snapToGrid w:val="0"/>
                <w:szCs w:val="22"/>
                <w:lang w:eastAsia="th-TH"/>
              </w:rPr>
              <w:t>976</w:t>
            </w:r>
          </w:p>
        </w:tc>
      </w:tr>
      <w:tr w:rsidR="008D2BAA" w:rsidRPr="00A10A2C" w14:paraId="648A9C9F" w14:textId="77777777" w:rsidTr="003F3EC8">
        <w:trPr>
          <w:trHeight w:val="50"/>
        </w:trPr>
        <w:tc>
          <w:tcPr>
            <w:tcW w:w="3330" w:type="dxa"/>
            <w:vAlign w:val="bottom"/>
          </w:tcPr>
          <w:p w14:paraId="550F7DAA" w14:textId="77777777" w:rsidR="008D2BAA" w:rsidRPr="008D2489" w:rsidRDefault="008D2BAA" w:rsidP="0093239C">
            <w:pPr>
              <w:tabs>
                <w:tab w:val="left" w:pos="162"/>
              </w:tabs>
              <w:ind w:left="16"/>
              <w:jc w:val="both"/>
              <w:rPr>
                <w:rFonts w:cs="Times New Roman"/>
                <w:b/>
                <w:bCs/>
                <w:szCs w:val="22"/>
              </w:rPr>
            </w:pPr>
            <w:r w:rsidRPr="008D2489">
              <w:rPr>
                <w:rFonts w:cs="Times New Roman"/>
                <w:b/>
                <w:bCs/>
                <w:color w:val="000000"/>
                <w:szCs w:val="22"/>
              </w:rPr>
              <w:t>Total domestic</w:t>
            </w:r>
          </w:p>
        </w:tc>
        <w:tc>
          <w:tcPr>
            <w:tcW w:w="1323" w:type="dxa"/>
            <w:tcBorders>
              <w:top w:val="single" w:sz="4" w:space="0" w:color="auto"/>
              <w:bottom w:val="single" w:sz="4" w:space="0" w:color="auto"/>
            </w:tcBorders>
            <w:shd w:val="clear" w:color="auto" w:fill="auto"/>
            <w:vAlign w:val="bottom"/>
          </w:tcPr>
          <w:p w14:paraId="4E54C5F6" w14:textId="75B27283"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15,313,542</w:t>
            </w:r>
          </w:p>
        </w:tc>
        <w:tc>
          <w:tcPr>
            <w:tcW w:w="236" w:type="dxa"/>
            <w:shd w:val="clear" w:color="auto" w:fill="auto"/>
          </w:tcPr>
          <w:p w14:paraId="253B5B17"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shd w:val="clear" w:color="auto" w:fill="auto"/>
            <w:vAlign w:val="bottom"/>
          </w:tcPr>
          <w:p w14:paraId="71224A55" w14:textId="1AFD30B3"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19,184,537</w:t>
            </w:r>
          </w:p>
        </w:tc>
        <w:tc>
          <w:tcPr>
            <w:tcW w:w="236" w:type="dxa"/>
            <w:shd w:val="clear" w:color="auto" w:fill="auto"/>
            <w:vAlign w:val="bottom"/>
          </w:tcPr>
          <w:p w14:paraId="4B8A9BEF"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shd w:val="clear" w:color="auto" w:fill="auto"/>
            <w:vAlign w:val="bottom"/>
          </w:tcPr>
          <w:p w14:paraId="1F8CFFCF" w14:textId="451049B8"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15,308,916</w:t>
            </w:r>
          </w:p>
        </w:tc>
        <w:tc>
          <w:tcPr>
            <w:tcW w:w="270" w:type="dxa"/>
            <w:vAlign w:val="bottom"/>
          </w:tcPr>
          <w:p w14:paraId="7F3E75D2" w14:textId="77777777" w:rsidR="008D2BAA" w:rsidRPr="008D2489" w:rsidRDefault="008D2BAA" w:rsidP="0093239C">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vAlign w:val="bottom"/>
          </w:tcPr>
          <w:p w14:paraId="1A3B0063" w14:textId="6CE59DFA"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19,183,555</w:t>
            </w:r>
          </w:p>
        </w:tc>
      </w:tr>
      <w:tr w:rsidR="008D2BAA" w:rsidRPr="00A10A2C" w14:paraId="0A5C9EFC" w14:textId="77777777" w:rsidTr="00080F43">
        <w:trPr>
          <w:trHeight w:val="50"/>
        </w:trPr>
        <w:tc>
          <w:tcPr>
            <w:tcW w:w="3330" w:type="dxa"/>
            <w:vAlign w:val="bottom"/>
          </w:tcPr>
          <w:p w14:paraId="7B3698BD" w14:textId="77777777" w:rsidR="008D2BAA" w:rsidRPr="008F7442" w:rsidRDefault="008D2BAA" w:rsidP="0093239C">
            <w:pPr>
              <w:tabs>
                <w:tab w:val="left" w:pos="162"/>
              </w:tabs>
              <w:ind w:left="16"/>
              <w:jc w:val="both"/>
              <w:rPr>
                <w:rFonts w:cs="Times New Roman"/>
                <w:b/>
                <w:bCs/>
                <w:color w:val="000000"/>
                <w:sz w:val="20"/>
              </w:rPr>
            </w:pPr>
          </w:p>
        </w:tc>
        <w:tc>
          <w:tcPr>
            <w:tcW w:w="1323" w:type="dxa"/>
            <w:tcBorders>
              <w:top w:val="single" w:sz="4" w:space="0" w:color="auto"/>
            </w:tcBorders>
            <w:shd w:val="clear" w:color="auto" w:fill="auto"/>
            <w:vAlign w:val="bottom"/>
          </w:tcPr>
          <w:p w14:paraId="788E8983" w14:textId="77777777" w:rsidR="008D2BAA" w:rsidRPr="008F7442" w:rsidRDefault="008D2BAA" w:rsidP="0093239C">
            <w:pPr>
              <w:tabs>
                <w:tab w:val="decimal" w:pos="1079"/>
              </w:tabs>
              <w:ind w:left="-117" w:right="-17"/>
              <w:rPr>
                <w:rFonts w:cs="Times New Roman"/>
                <w:b/>
                <w:bCs/>
                <w:snapToGrid w:val="0"/>
                <w:sz w:val="20"/>
                <w:lang w:eastAsia="th-TH"/>
              </w:rPr>
            </w:pPr>
          </w:p>
        </w:tc>
        <w:tc>
          <w:tcPr>
            <w:tcW w:w="236" w:type="dxa"/>
            <w:shd w:val="clear" w:color="auto" w:fill="auto"/>
          </w:tcPr>
          <w:p w14:paraId="0F3E545D" w14:textId="77777777" w:rsidR="008D2BAA" w:rsidRPr="008F7442" w:rsidRDefault="008D2BAA" w:rsidP="0093239C">
            <w:pPr>
              <w:tabs>
                <w:tab w:val="decimal" w:pos="1079"/>
              </w:tabs>
              <w:ind w:left="-117" w:right="-17"/>
              <w:rPr>
                <w:rFonts w:cs="Times New Roman"/>
                <w:b/>
                <w:bCs/>
                <w:snapToGrid w:val="0"/>
                <w:sz w:val="20"/>
                <w:lang w:eastAsia="th-TH"/>
              </w:rPr>
            </w:pPr>
          </w:p>
        </w:tc>
        <w:tc>
          <w:tcPr>
            <w:tcW w:w="1323" w:type="dxa"/>
            <w:tcBorders>
              <w:top w:val="single" w:sz="4" w:space="0" w:color="auto"/>
            </w:tcBorders>
            <w:shd w:val="clear" w:color="auto" w:fill="auto"/>
            <w:vAlign w:val="bottom"/>
          </w:tcPr>
          <w:p w14:paraId="65372B4E" w14:textId="77777777" w:rsidR="008D2BAA" w:rsidRPr="008F7442" w:rsidRDefault="008D2BAA" w:rsidP="0093239C">
            <w:pPr>
              <w:tabs>
                <w:tab w:val="decimal" w:pos="1079"/>
              </w:tabs>
              <w:ind w:left="-117" w:right="-17"/>
              <w:rPr>
                <w:rFonts w:cs="Times New Roman"/>
                <w:b/>
                <w:bCs/>
                <w:snapToGrid w:val="0"/>
                <w:sz w:val="20"/>
                <w:lang w:eastAsia="th-TH"/>
              </w:rPr>
            </w:pPr>
          </w:p>
        </w:tc>
        <w:tc>
          <w:tcPr>
            <w:tcW w:w="236" w:type="dxa"/>
            <w:shd w:val="clear" w:color="auto" w:fill="auto"/>
          </w:tcPr>
          <w:p w14:paraId="10854008" w14:textId="77777777" w:rsidR="008D2BAA" w:rsidRPr="008F7442" w:rsidRDefault="008D2BAA" w:rsidP="0093239C">
            <w:pPr>
              <w:tabs>
                <w:tab w:val="decimal" w:pos="1079"/>
              </w:tabs>
              <w:ind w:left="-117" w:right="-17"/>
              <w:rPr>
                <w:rFonts w:cs="Times New Roman"/>
                <w:b/>
                <w:bCs/>
                <w:snapToGrid w:val="0"/>
                <w:sz w:val="20"/>
                <w:lang w:eastAsia="th-TH"/>
              </w:rPr>
            </w:pPr>
          </w:p>
        </w:tc>
        <w:tc>
          <w:tcPr>
            <w:tcW w:w="1231" w:type="dxa"/>
            <w:gridSpan w:val="2"/>
            <w:tcBorders>
              <w:top w:val="single" w:sz="4" w:space="0" w:color="auto"/>
            </w:tcBorders>
            <w:shd w:val="clear" w:color="auto" w:fill="auto"/>
          </w:tcPr>
          <w:p w14:paraId="62F62D93" w14:textId="77777777" w:rsidR="008D2BAA" w:rsidRPr="008F7442" w:rsidRDefault="008D2BAA" w:rsidP="0093239C">
            <w:pPr>
              <w:tabs>
                <w:tab w:val="decimal" w:pos="1079"/>
              </w:tabs>
              <w:ind w:left="-117" w:right="-17"/>
              <w:rPr>
                <w:rFonts w:cs="Times New Roman"/>
                <w:b/>
                <w:bCs/>
                <w:snapToGrid w:val="0"/>
                <w:sz w:val="20"/>
                <w:lang w:eastAsia="th-TH"/>
              </w:rPr>
            </w:pPr>
          </w:p>
        </w:tc>
        <w:tc>
          <w:tcPr>
            <w:tcW w:w="270" w:type="dxa"/>
            <w:shd w:val="clear" w:color="auto" w:fill="auto"/>
          </w:tcPr>
          <w:p w14:paraId="193F42DC" w14:textId="77777777" w:rsidR="008D2BAA" w:rsidRPr="008F7442" w:rsidRDefault="008D2BAA" w:rsidP="0093239C">
            <w:pPr>
              <w:ind w:left="-117" w:right="-108"/>
              <w:rPr>
                <w:rFonts w:cs="Times New Roman"/>
                <w:b/>
                <w:bCs/>
                <w:snapToGrid w:val="0"/>
                <w:sz w:val="20"/>
                <w:lang w:eastAsia="th-TH" w:bidi="th-TH"/>
              </w:rPr>
            </w:pPr>
          </w:p>
        </w:tc>
        <w:tc>
          <w:tcPr>
            <w:tcW w:w="1267" w:type="dxa"/>
            <w:tcBorders>
              <w:top w:val="single" w:sz="4" w:space="0" w:color="auto"/>
            </w:tcBorders>
            <w:shd w:val="clear" w:color="auto" w:fill="auto"/>
          </w:tcPr>
          <w:p w14:paraId="2AF4BF53" w14:textId="77777777" w:rsidR="008D2BAA" w:rsidRPr="008F7442" w:rsidRDefault="008D2BAA" w:rsidP="0093239C">
            <w:pPr>
              <w:tabs>
                <w:tab w:val="decimal" w:pos="1079"/>
              </w:tabs>
              <w:ind w:left="-117" w:right="-17"/>
              <w:rPr>
                <w:rFonts w:cs="Times New Roman"/>
                <w:b/>
                <w:bCs/>
                <w:snapToGrid w:val="0"/>
                <w:sz w:val="20"/>
                <w:lang w:eastAsia="th-TH"/>
              </w:rPr>
            </w:pPr>
          </w:p>
        </w:tc>
      </w:tr>
      <w:tr w:rsidR="008D2BAA" w:rsidRPr="00A10A2C" w14:paraId="6CDD2BE5" w14:textId="77777777" w:rsidTr="00080F43">
        <w:trPr>
          <w:trHeight w:val="50"/>
        </w:trPr>
        <w:tc>
          <w:tcPr>
            <w:tcW w:w="3330" w:type="dxa"/>
            <w:vAlign w:val="bottom"/>
          </w:tcPr>
          <w:p w14:paraId="01735247" w14:textId="3423C4A6" w:rsidR="008D2BAA" w:rsidRPr="008D2489" w:rsidRDefault="008D2BAA" w:rsidP="0093239C">
            <w:pPr>
              <w:tabs>
                <w:tab w:val="left" w:pos="162"/>
              </w:tabs>
              <w:ind w:left="16"/>
              <w:jc w:val="both"/>
              <w:rPr>
                <w:rFonts w:cs="Times New Roman"/>
                <w:b/>
                <w:bCs/>
                <w:color w:val="000000"/>
                <w:szCs w:val="22"/>
              </w:rPr>
            </w:pPr>
            <w:r w:rsidRPr="008D2489">
              <w:rPr>
                <w:rFonts w:cs="Times New Roman"/>
                <w:b/>
                <w:bCs/>
                <w:i/>
                <w:iCs/>
                <w:color w:val="000000"/>
                <w:szCs w:val="22"/>
              </w:rPr>
              <w:t>Foreign</w:t>
            </w:r>
          </w:p>
        </w:tc>
        <w:tc>
          <w:tcPr>
            <w:tcW w:w="1323" w:type="dxa"/>
            <w:shd w:val="clear" w:color="auto" w:fill="auto"/>
            <w:vAlign w:val="bottom"/>
          </w:tcPr>
          <w:p w14:paraId="40282C22" w14:textId="77777777" w:rsidR="008D2BAA" w:rsidRPr="008D2489" w:rsidRDefault="008D2BAA" w:rsidP="0093239C">
            <w:pPr>
              <w:tabs>
                <w:tab w:val="decimal" w:pos="1079"/>
              </w:tabs>
              <w:ind w:left="-117" w:right="-17"/>
              <w:rPr>
                <w:rFonts w:cs="Times New Roman"/>
                <w:b/>
                <w:bCs/>
                <w:snapToGrid w:val="0"/>
                <w:szCs w:val="22"/>
                <w:lang w:eastAsia="th-TH"/>
              </w:rPr>
            </w:pPr>
          </w:p>
        </w:tc>
        <w:tc>
          <w:tcPr>
            <w:tcW w:w="236" w:type="dxa"/>
            <w:shd w:val="clear" w:color="auto" w:fill="auto"/>
          </w:tcPr>
          <w:p w14:paraId="6031F2FC"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323" w:type="dxa"/>
            <w:shd w:val="clear" w:color="auto" w:fill="auto"/>
            <w:vAlign w:val="bottom"/>
          </w:tcPr>
          <w:p w14:paraId="7743A2A8" w14:textId="77777777" w:rsidR="008D2BAA" w:rsidRPr="008D2489" w:rsidRDefault="008D2BAA" w:rsidP="0093239C">
            <w:pPr>
              <w:tabs>
                <w:tab w:val="decimal" w:pos="1079"/>
              </w:tabs>
              <w:ind w:left="-117" w:right="-17"/>
              <w:rPr>
                <w:rFonts w:cs="Times New Roman"/>
                <w:b/>
                <w:bCs/>
                <w:snapToGrid w:val="0"/>
                <w:szCs w:val="22"/>
                <w:lang w:eastAsia="th-TH"/>
              </w:rPr>
            </w:pPr>
          </w:p>
        </w:tc>
        <w:tc>
          <w:tcPr>
            <w:tcW w:w="236" w:type="dxa"/>
            <w:shd w:val="clear" w:color="auto" w:fill="auto"/>
          </w:tcPr>
          <w:p w14:paraId="78C4038F"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231" w:type="dxa"/>
            <w:gridSpan w:val="2"/>
            <w:shd w:val="clear" w:color="auto" w:fill="auto"/>
          </w:tcPr>
          <w:p w14:paraId="12C980F5" w14:textId="77777777" w:rsidR="008D2BAA" w:rsidRPr="008D2489" w:rsidRDefault="008D2BAA" w:rsidP="0093239C">
            <w:pPr>
              <w:tabs>
                <w:tab w:val="decimal" w:pos="1079"/>
              </w:tabs>
              <w:ind w:left="-117" w:right="-17"/>
              <w:rPr>
                <w:rFonts w:cs="Times New Roman"/>
                <w:b/>
                <w:bCs/>
                <w:snapToGrid w:val="0"/>
                <w:szCs w:val="22"/>
                <w:lang w:eastAsia="th-TH"/>
              </w:rPr>
            </w:pPr>
          </w:p>
        </w:tc>
        <w:tc>
          <w:tcPr>
            <w:tcW w:w="270" w:type="dxa"/>
            <w:shd w:val="clear" w:color="auto" w:fill="auto"/>
          </w:tcPr>
          <w:p w14:paraId="57650228" w14:textId="77777777" w:rsidR="008D2BAA" w:rsidRPr="008D2489" w:rsidRDefault="008D2BAA" w:rsidP="0093239C">
            <w:pPr>
              <w:ind w:left="-117" w:right="-108"/>
              <w:rPr>
                <w:rFonts w:cs="Times New Roman"/>
                <w:b/>
                <w:bCs/>
                <w:snapToGrid w:val="0"/>
                <w:szCs w:val="22"/>
                <w:lang w:eastAsia="th-TH" w:bidi="th-TH"/>
              </w:rPr>
            </w:pPr>
          </w:p>
        </w:tc>
        <w:tc>
          <w:tcPr>
            <w:tcW w:w="1267" w:type="dxa"/>
            <w:shd w:val="clear" w:color="auto" w:fill="auto"/>
          </w:tcPr>
          <w:p w14:paraId="5910997D" w14:textId="77777777" w:rsidR="008D2BAA" w:rsidRPr="008D2489" w:rsidRDefault="008D2BAA" w:rsidP="0093239C">
            <w:pPr>
              <w:tabs>
                <w:tab w:val="decimal" w:pos="1079"/>
              </w:tabs>
              <w:ind w:left="-117" w:right="-17"/>
              <w:rPr>
                <w:rFonts w:cs="Times New Roman"/>
                <w:b/>
                <w:bCs/>
                <w:snapToGrid w:val="0"/>
                <w:szCs w:val="22"/>
                <w:lang w:eastAsia="th-TH"/>
              </w:rPr>
            </w:pPr>
          </w:p>
        </w:tc>
      </w:tr>
      <w:tr w:rsidR="008D2BAA" w:rsidRPr="00A10A2C" w14:paraId="35CBF44C" w14:textId="77777777" w:rsidTr="0093239C">
        <w:trPr>
          <w:trHeight w:val="50"/>
        </w:trPr>
        <w:tc>
          <w:tcPr>
            <w:tcW w:w="3330" w:type="dxa"/>
            <w:vAlign w:val="bottom"/>
          </w:tcPr>
          <w:p w14:paraId="1FD84DA7" w14:textId="734AF910" w:rsidR="008D2BAA" w:rsidRPr="008D2489" w:rsidRDefault="008D2BAA" w:rsidP="0093239C">
            <w:pPr>
              <w:tabs>
                <w:tab w:val="left" w:pos="162"/>
              </w:tabs>
              <w:ind w:left="16"/>
              <w:jc w:val="both"/>
              <w:rPr>
                <w:rFonts w:cs="Times New Roman"/>
                <w:b/>
                <w:bCs/>
                <w:color w:val="000000"/>
                <w:szCs w:val="22"/>
              </w:rPr>
            </w:pPr>
            <w:r w:rsidRPr="008D2489">
              <w:rPr>
                <w:rFonts w:cs="Times New Roman"/>
                <w:color w:val="000000"/>
                <w:szCs w:val="22"/>
              </w:rPr>
              <w:t>US Dollar</w:t>
            </w:r>
          </w:p>
        </w:tc>
        <w:tc>
          <w:tcPr>
            <w:tcW w:w="1323" w:type="dxa"/>
            <w:tcBorders>
              <w:bottom w:val="single" w:sz="4" w:space="0" w:color="auto"/>
            </w:tcBorders>
            <w:shd w:val="clear" w:color="auto" w:fill="auto"/>
            <w:vAlign w:val="bottom"/>
          </w:tcPr>
          <w:p w14:paraId="4827CC9F" w14:textId="5F05B0F3"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snapToGrid w:val="0"/>
                <w:szCs w:val="22"/>
                <w:lang w:eastAsia="th-TH"/>
              </w:rPr>
              <w:t>171,148</w:t>
            </w:r>
          </w:p>
        </w:tc>
        <w:tc>
          <w:tcPr>
            <w:tcW w:w="236" w:type="dxa"/>
            <w:shd w:val="clear" w:color="auto" w:fill="auto"/>
          </w:tcPr>
          <w:p w14:paraId="39E1B825"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323" w:type="dxa"/>
            <w:tcBorders>
              <w:bottom w:val="single" w:sz="4" w:space="0" w:color="auto"/>
            </w:tcBorders>
            <w:shd w:val="clear" w:color="auto" w:fill="auto"/>
            <w:vAlign w:val="bottom"/>
          </w:tcPr>
          <w:p w14:paraId="236228C1" w14:textId="2D026DDD"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snapToGrid w:val="0"/>
                <w:szCs w:val="22"/>
                <w:lang w:eastAsia="th-TH"/>
              </w:rPr>
              <w:t>-</w:t>
            </w:r>
          </w:p>
        </w:tc>
        <w:tc>
          <w:tcPr>
            <w:tcW w:w="236" w:type="dxa"/>
            <w:shd w:val="clear" w:color="auto" w:fill="auto"/>
          </w:tcPr>
          <w:p w14:paraId="07C22844"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231" w:type="dxa"/>
            <w:gridSpan w:val="2"/>
            <w:tcBorders>
              <w:bottom w:val="single" w:sz="4" w:space="0" w:color="auto"/>
            </w:tcBorders>
            <w:shd w:val="clear" w:color="auto" w:fill="auto"/>
            <w:vAlign w:val="bottom"/>
          </w:tcPr>
          <w:p w14:paraId="3E8F7C5D" w14:textId="293F4997"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snapToGrid w:val="0"/>
                <w:szCs w:val="22"/>
                <w:lang w:eastAsia="th-TH"/>
              </w:rPr>
              <w:t>171,148</w:t>
            </w:r>
          </w:p>
        </w:tc>
        <w:tc>
          <w:tcPr>
            <w:tcW w:w="270" w:type="dxa"/>
            <w:shd w:val="clear" w:color="auto" w:fill="auto"/>
          </w:tcPr>
          <w:p w14:paraId="21A2D673" w14:textId="77777777" w:rsidR="008D2BAA" w:rsidRPr="008D2489" w:rsidRDefault="008D2BAA" w:rsidP="0093239C">
            <w:pPr>
              <w:ind w:left="-117" w:right="-108"/>
              <w:rPr>
                <w:rFonts w:cs="Times New Roman"/>
                <w:b/>
                <w:bCs/>
                <w:snapToGrid w:val="0"/>
                <w:szCs w:val="22"/>
                <w:lang w:eastAsia="th-TH" w:bidi="th-TH"/>
              </w:rPr>
            </w:pPr>
          </w:p>
        </w:tc>
        <w:tc>
          <w:tcPr>
            <w:tcW w:w="1267" w:type="dxa"/>
            <w:tcBorders>
              <w:bottom w:val="single" w:sz="4" w:space="0" w:color="auto"/>
            </w:tcBorders>
            <w:shd w:val="clear" w:color="auto" w:fill="auto"/>
          </w:tcPr>
          <w:p w14:paraId="7F09CB5F" w14:textId="41CA2C3D"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szCs w:val="22"/>
              </w:rPr>
              <w:t>-</w:t>
            </w:r>
          </w:p>
        </w:tc>
      </w:tr>
      <w:tr w:rsidR="008D2BAA" w:rsidRPr="00A10A2C" w14:paraId="7E3C06BA" w14:textId="77777777" w:rsidTr="0093239C">
        <w:trPr>
          <w:trHeight w:val="50"/>
        </w:trPr>
        <w:tc>
          <w:tcPr>
            <w:tcW w:w="3330" w:type="dxa"/>
            <w:vAlign w:val="bottom"/>
          </w:tcPr>
          <w:p w14:paraId="65D1EE91" w14:textId="040FEAA5" w:rsidR="008D2BAA" w:rsidRPr="008D2489" w:rsidRDefault="008D2BAA" w:rsidP="0093239C">
            <w:pPr>
              <w:tabs>
                <w:tab w:val="left" w:pos="162"/>
              </w:tabs>
              <w:ind w:left="16"/>
              <w:jc w:val="both"/>
              <w:rPr>
                <w:rFonts w:cs="Times New Roman"/>
                <w:b/>
                <w:bCs/>
                <w:color w:val="000000"/>
                <w:szCs w:val="22"/>
              </w:rPr>
            </w:pPr>
            <w:r w:rsidRPr="008D2489">
              <w:rPr>
                <w:rFonts w:cs="Times New Roman"/>
                <w:b/>
                <w:bCs/>
                <w:color w:val="000000"/>
                <w:szCs w:val="22"/>
              </w:rPr>
              <w:t>Total foreign</w:t>
            </w:r>
          </w:p>
        </w:tc>
        <w:tc>
          <w:tcPr>
            <w:tcW w:w="1323" w:type="dxa"/>
            <w:tcBorders>
              <w:top w:val="single" w:sz="4" w:space="0" w:color="auto"/>
              <w:bottom w:val="single" w:sz="4" w:space="0" w:color="auto"/>
            </w:tcBorders>
            <w:shd w:val="clear" w:color="auto" w:fill="auto"/>
            <w:vAlign w:val="bottom"/>
          </w:tcPr>
          <w:p w14:paraId="41BA2A0F" w14:textId="786254C8"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171,148</w:t>
            </w:r>
          </w:p>
        </w:tc>
        <w:tc>
          <w:tcPr>
            <w:tcW w:w="236" w:type="dxa"/>
            <w:shd w:val="clear" w:color="auto" w:fill="auto"/>
          </w:tcPr>
          <w:p w14:paraId="1DEC652E"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shd w:val="clear" w:color="auto" w:fill="auto"/>
            <w:vAlign w:val="bottom"/>
          </w:tcPr>
          <w:p w14:paraId="10F2667D" w14:textId="098F0B4B"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w:t>
            </w:r>
          </w:p>
        </w:tc>
        <w:tc>
          <w:tcPr>
            <w:tcW w:w="236" w:type="dxa"/>
            <w:shd w:val="clear" w:color="auto" w:fill="auto"/>
          </w:tcPr>
          <w:p w14:paraId="3E52758B"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shd w:val="clear" w:color="auto" w:fill="auto"/>
            <w:vAlign w:val="bottom"/>
          </w:tcPr>
          <w:p w14:paraId="7C742ECF" w14:textId="7BF6DCC6"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171,148</w:t>
            </w:r>
          </w:p>
        </w:tc>
        <w:tc>
          <w:tcPr>
            <w:tcW w:w="270" w:type="dxa"/>
            <w:shd w:val="clear" w:color="auto" w:fill="auto"/>
          </w:tcPr>
          <w:p w14:paraId="1034A8D3" w14:textId="77777777" w:rsidR="008D2BAA" w:rsidRPr="008D2489" w:rsidRDefault="008D2BAA" w:rsidP="0093239C">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shd w:val="clear" w:color="auto" w:fill="auto"/>
          </w:tcPr>
          <w:p w14:paraId="4F3D503D" w14:textId="5028F20E"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zCs w:val="22"/>
              </w:rPr>
              <w:t>-</w:t>
            </w:r>
          </w:p>
        </w:tc>
      </w:tr>
      <w:tr w:rsidR="008D2BAA" w:rsidRPr="00A10A2C" w14:paraId="2EB51ADC" w14:textId="77777777" w:rsidTr="00080F43">
        <w:trPr>
          <w:trHeight w:val="50"/>
        </w:trPr>
        <w:tc>
          <w:tcPr>
            <w:tcW w:w="3330" w:type="dxa"/>
            <w:vAlign w:val="bottom"/>
          </w:tcPr>
          <w:p w14:paraId="6E2830EC" w14:textId="77777777" w:rsidR="008D2BAA" w:rsidRPr="008F7442" w:rsidRDefault="008D2BAA" w:rsidP="0093239C">
            <w:pPr>
              <w:tabs>
                <w:tab w:val="left" w:pos="162"/>
              </w:tabs>
              <w:ind w:left="16"/>
              <w:jc w:val="both"/>
              <w:rPr>
                <w:rFonts w:cs="Times New Roman"/>
                <w:b/>
                <w:bCs/>
                <w:color w:val="000000"/>
                <w:sz w:val="20"/>
              </w:rPr>
            </w:pPr>
          </w:p>
        </w:tc>
        <w:tc>
          <w:tcPr>
            <w:tcW w:w="1323" w:type="dxa"/>
            <w:tcBorders>
              <w:top w:val="single" w:sz="4" w:space="0" w:color="auto"/>
            </w:tcBorders>
            <w:shd w:val="clear" w:color="auto" w:fill="auto"/>
            <w:vAlign w:val="bottom"/>
          </w:tcPr>
          <w:p w14:paraId="16E9C1A7" w14:textId="77777777" w:rsidR="008D2BAA" w:rsidRPr="008F7442" w:rsidRDefault="008D2BAA" w:rsidP="0093239C">
            <w:pPr>
              <w:tabs>
                <w:tab w:val="decimal" w:pos="1079"/>
              </w:tabs>
              <w:ind w:left="-117" w:right="-17"/>
              <w:rPr>
                <w:rFonts w:cs="Times New Roman"/>
                <w:b/>
                <w:bCs/>
                <w:snapToGrid w:val="0"/>
                <w:sz w:val="20"/>
                <w:lang w:eastAsia="th-TH"/>
              </w:rPr>
            </w:pPr>
          </w:p>
        </w:tc>
        <w:tc>
          <w:tcPr>
            <w:tcW w:w="236" w:type="dxa"/>
            <w:shd w:val="clear" w:color="auto" w:fill="auto"/>
          </w:tcPr>
          <w:p w14:paraId="20B6D725" w14:textId="77777777" w:rsidR="008D2BAA" w:rsidRPr="008F7442" w:rsidRDefault="008D2BAA" w:rsidP="0093239C">
            <w:pPr>
              <w:tabs>
                <w:tab w:val="decimal" w:pos="1079"/>
              </w:tabs>
              <w:ind w:left="-117" w:right="-17"/>
              <w:rPr>
                <w:rFonts w:cs="Times New Roman"/>
                <w:b/>
                <w:bCs/>
                <w:snapToGrid w:val="0"/>
                <w:sz w:val="20"/>
                <w:lang w:eastAsia="th-TH"/>
              </w:rPr>
            </w:pPr>
          </w:p>
        </w:tc>
        <w:tc>
          <w:tcPr>
            <w:tcW w:w="1323" w:type="dxa"/>
            <w:tcBorders>
              <w:top w:val="single" w:sz="4" w:space="0" w:color="auto"/>
            </w:tcBorders>
            <w:shd w:val="clear" w:color="auto" w:fill="auto"/>
            <w:vAlign w:val="bottom"/>
          </w:tcPr>
          <w:p w14:paraId="2168781E" w14:textId="77777777" w:rsidR="008D2BAA" w:rsidRPr="008F7442" w:rsidRDefault="008D2BAA" w:rsidP="0093239C">
            <w:pPr>
              <w:tabs>
                <w:tab w:val="decimal" w:pos="1079"/>
              </w:tabs>
              <w:ind w:left="-117" w:right="-17"/>
              <w:rPr>
                <w:rFonts w:cs="Times New Roman"/>
                <w:b/>
                <w:bCs/>
                <w:snapToGrid w:val="0"/>
                <w:sz w:val="20"/>
                <w:lang w:eastAsia="th-TH"/>
              </w:rPr>
            </w:pPr>
          </w:p>
        </w:tc>
        <w:tc>
          <w:tcPr>
            <w:tcW w:w="236" w:type="dxa"/>
            <w:shd w:val="clear" w:color="auto" w:fill="auto"/>
          </w:tcPr>
          <w:p w14:paraId="3FD4C9ED" w14:textId="77777777" w:rsidR="008D2BAA" w:rsidRPr="008F7442" w:rsidRDefault="008D2BAA" w:rsidP="0093239C">
            <w:pPr>
              <w:tabs>
                <w:tab w:val="decimal" w:pos="1079"/>
              </w:tabs>
              <w:ind w:left="-117" w:right="-17"/>
              <w:rPr>
                <w:rFonts w:cs="Times New Roman"/>
                <w:b/>
                <w:bCs/>
                <w:snapToGrid w:val="0"/>
                <w:sz w:val="20"/>
                <w:lang w:eastAsia="th-TH"/>
              </w:rPr>
            </w:pPr>
          </w:p>
        </w:tc>
        <w:tc>
          <w:tcPr>
            <w:tcW w:w="1231" w:type="dxa"/>
            <w:gridSpan w:val="2"/>
            <w:tcBorders>
              <w:top w:val="single" w:sz="4" w:space="0" w:color="auto"/>
            </w:tcBorders>
            <w:shd w:val="clear" w:color="auto" w:fill="auto"/>
          </w:tcPr>
          <w:p w14:paraId="61535752" w14:textId="77777777" w:rsidR="008D2BAA" w:rsidRPr="008F7442" w:rsidRDefault="008D2BAA" w:rsidP="0093239C">
            <w:pPr>
              <w:tabs>
                <w:tab w:val="decimal" w:pos="1079"/>
              </w:tabs>
              <w:ind w:left="-117" w:right="-17"/>
              <w:rPr>
                <w:rFonts w:cs="Times New Roman"/>
                <w:b/>
                <w:bCs/>
                <w:snapToGrid w:val="0"/>
                <w:sz w:val="20"/>
                <w:lang w:eastAsia="th-TH"/>
              </w:rPr>
            </w:pPr>
          </w:p>
        </w:tc>
        <w:tc>
          <w:tcPr>
            <w:tcW w:w="270" w:type="dxa"/>
            <w:shd w:val="clear" w:color="auto" w:fill="auto"/>
          </w:tcPr>
          <w:p w14:paraId="5549D6E7" w14:textId="77777777" w:rsidR="008D2BAA" w:rsidRPr="008F7442" w:rsidRDefault="008D2BAA" w:rsidP="0093239C">
            <w:pPr>
              <w:ind w:left="-117" w:right="-108"/>
              <w:rPr>
                <w:rFonts w:cs="Times New Roman"/>
                <w:b/>
                <w:bCs/>
                <w:snapToGrid w:val="0"/>
                <w:sz w:val="20"/>
                <w:lang w:eastAsia="th-TH" w:bidi="th-TH"/>
              </w:rPr>
            </w:pPr>
          </w:p>
        </w:tc>
        <w:tc>
          <w:tcPr>
            <w:tcW w:w="1267" w:type="dxa"/>
            <w:tcBorders>
              <w:top w:val="single" w:sz="4" w:space="0" w:color="auto"/>
            </w:tcBorders>
            <w:shd w:val="clear" w:color="auto" w:fill="auto"/>
          </w:tcPr>
          <w:p w14:paraId="0CC64E43" w14:textId="77777777" w:rsidR="008D2BAA" w:rsidRPr="008F7442" w:rsidRDefault="008D2BAA" w:rsidP="0093239C">
            <w:pPr>
              <w:tabs>
                <w:tab w:val="decimal" w:pos="1079"/>
              </w:tabs>
              <w:ind w:left="-117" w:right="-17"/>
              <w:rPr>
                <w:rFonts w:cs="Times New Roman"/>
                <w:b/>
                <w:bCs/>
                <w:snapToGrid w:val="0"/>
                <w:sz w:val="20"/>
                <w:lang w:eastAsia="th-TH"/>
              </w:rPr>
            </w:pPr>
          </w:p>
        </w:tc>
      </w:tr>
      <w:tr w:rsidR="008D2BAA" w:rsidRPr="00A10A2C" w14:paraId="181BC615" w14:textId="77777777" w:rsidTr="00080F43">
        <w:trPr>
          <w:trHeight w:val="50"/>
        </w:trPr>
        <w:tc>
          <w:tcPr>
            <w:tcW w:w="3330" w:type="dxa"/>
            <w:vAlign w:val="bottom"/>
          </w:tcPr>
          <w:p w14:paraId="4087B859" w14:textId="4DDAD32F" w:rsidR="008D2BAA" w:rsidRPr="008D2489" w:rsidRDefault="008D2BAA" w:rsidP="0093239C">
            <w:pPr>
              <w:tabs>
                <w:tab w:val="left" w:pos="162"/>
              </w:tabs>
              <w:ind w:left="16"/>
              <w:jc w:val="both"/>
              <w:rPr>
                <w:rFonts w:cs="Times New Roman"/>
                <w:b/>
                <w:bCs/>
                <w:color w:val="000000"/>
                <w:szCs w:val="22"/>
              </w:rPr>
            </w:pPr>
            <w:r w:rsidRPr="008D2489">
              <w:rPr>
                <w:rFonts w:cs="Times New Roman"/>
                <w:b/>
                <w:bCs/>
                <w:color w:val="000000"/>
                <w:szCs w:val="22"/>
              </w:rPr>
              <w:t>Total domestic and foreign</w:t>
            </w:r>
          </w:p>
        </w:tc>
        <w:tc>
          <w:tcPr>
            <w:tcW w:w="1323" w:type="dxa"/>
            <w:tcBorders>
              <w:bottom w:val="double" w:sz="4" w:space="0" w:color="auto"/>
            </w:tcBorders>
            <w:shd w:val="clear" w:color="auto" w:fill="auto"/>
            <w:vAlign w:val="bottom"/>
          </w:tcPr>
          <w:p w14:paraId="31B7FB0F" w14:textId="7B96A91F"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15,484,690</w:t>
            </w:r>
          </w:p>
        </w:tc>
        <w:tc>
          <w:tcPr>
            <w:tcW w:w="236" w:type="dxa"/>
            <w:shd w:val="clear" w:color="auto" w:fill="auto"/>
            <w:vAlign w:val="bottom"/>
          </w:tcPr>
          <w:p w14:paraId="7A274849"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323" w:type="dxa"/>
            <w:tcBorders>
              <w:bottom w:val="double" w:sz="4" w:space="0" w:color="auto"/>
            </w:tcBorders>
            <w:shd w:val="clear" w:color="auto" w:fill="auto"/>
            <w:vAlign w:val="bottom"/>
          </w:tcPr>
          <w:p w14:paraId="500D108E" w14:textId="01D8362C"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19,184,537</w:t>
            </w:r>
          </w:p>
        </w:tc>
        <w:tc>
          <w:tcPr>
            <w:tcW w:w="236" w:type="dxa"/>
            <w:shd w:val="clear" w:color="auto" w:fill="auto"/>
          </w:tcPr>
          <w:p w14:paraId="2040F121" w14:textId="77777777" w:rsidR="008D2BAA" w:rsidRPr="008D2489" w:rsidRDefault="008D2BAA" w:rsidP="0093239C">
            <w:pPr>
              <w:tabs>
                <w:tab w:val="decimal" w:pos="1079"/>
              </w:tabs>
              <w:ind w:left="-117" w:right="-17"/>
              <w:rPr>
                <w:rFonts w:cs="Times New Roman"/>
                <w:b/>
                <w:bCs/>
                <w:snapToGrid w:val="0"/>
                <w:szCs w:val="22"/>
                <w:lang w:eastAsia="th-TH"/>
              </w:rPr>
            </w:pPr>
          </w:p>
        </w:tc>
        <w:tc>
          <w:tcPr>
            <w:tcW w:w="1231" w:type="dxa"/>
            <w:gridSpan w:val="2"/>
            <w:tcBorders>
              <w:bottom w:val="double" w:sz="4" w:space="0" w:color="auto"/>
            </w:tcBorders>
            <w:shd w:val="clear" w:color="auto" w:fill="auto"/>
          </w:tcPr>
          <w:p w14:paraId="766F34C9" w14:textId="67E4C21E"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15,480,064</w:t>
            </w:r>
          </w:p>
        </w:tc>
        <w:tc>
          <w:tcPr>
            <w:tcW w:w="270" w:type="dxa"/>
            <w:shd w:val="clear" w:color="auto" w:fill="auto"/>
          </w:tcPr>
          <w:p w14:paraId="2348ECE5" w14:textId="77777777" w:rsidR="008D2BAA" w:rsidRPr="008D2489" w:rsidRDefault="008D2BAA" w:rsidP="0093239C">
            <w:pPr>
              <w:ind w:left="-117" w:right="-108"/>
              <w:rPr>
                <w:rFonts w:cs="Times New Roman"/>
                <w:b/>
                <w:bCs/>
                <w:snapToGrid w:val="0"/>
                <w:szCs w:val="22"/>
                <w:lang w:eastAsia="th-TH" w:bidi="th-TH"/>
              </w:rPr>
            </w:pPr>
          </w:p>
        </w:tc>
        <w:tc>
          <w:tcPr>
            <w:tcW w:w="1267" w:type="dxa"/>
            <w:tcBorders>
              <w:bottom w:val="double" w:sz="4" w:space="0" w:color="auto"/>
            </w:tcBorders>
            <w:shd w:val="clear" w:color="auto" w:fill="auto"/>
          </w:tcPr>
          <w:p w14:paraId="3FB4D9FE" w14:textId="2D58A938" w:rsidR="008D2BAA" w:rsidRPr="008D2489" w:rsidRDefault="008D2BAA" w:rsidP="0093239C">
            <w:pPr>
              <w:tabs>
                <w:tab w:val="decimal" w:pos="1079"/>
              </w:tabs>
              <w:ind w:left="-117" w:right="-17"/>
              <w:rPr>
                <w:rFonts w:cs="Times New Roman"/>
                <w:b/>
                <w:bCs/>
                <w:snapToGrid w:val="0"/>
                <w:szCs w:val="22"/>
                <w:lang w:eastAsia="th-TH"/>
              </w:rPr>
            </w:pPr>
            <w:r w:rsidRPr="008D2489">
              <w:rPr>
                <w:rFonts w:cs="Times New Roman"/>
                <w:b/>
                <w:bCs/>
                <w:szCs w:val="22"/>
              </w:rPr>
              <w:t>19,183,555</w:t>
            </w:r>
          </w:p>
        </w:tc>
      </w:tr>
    </w:tbl>
    <w:p w14:paraId="19B71981" w14:textId="006D68D2" w:rsidR="00AD11A9" w:rsidRPr="008D2489" w:rsidRDefault="00AD11A9" w:rsidP="006F5011">
      <w:pPr>
        <w:rPr>
          <w:rFonts w:cs="Times New Roman"/>
          <w:sz w:val="18"/>
          <w:szCs w:val="18"/>
          <w:lang w:bidi="th-TH"/>
        </w:rPr>
      </w:pPr>
    </w:p>
    <w:p w14:paraId="4AD8D41D" w14:textId="77777777" w:rsidR="0084472D" w:rsidRPr="00AB5DFA" w:rsidRDefault="0084472D" w:rsidP="0093239C">
      <w:pPr>
        <w:pStyle w:val="Heading1"/>
        <w:numPr>
          <w:ilvl w:val="0"/>
          <w:numId w:val="0"/>
        </w:numPr>
        <w:spacing w:before="0" w:after="0" w:line="240" w:lineRule="auto"/>
        <w:rPr>
          <w:rFonts w:cs="Times New Roman"/>
          <w:i w:val="0"/>
        </w:rPr>
      </w:pPr>
      <w:r w:rsidRPr="00AB5DFA">
        <w:rPr>
          <w:rFonts w:cs="Times New Roman"/>
          <w:i w:val="0"/>
        </w:rPr>
        <w:t>10</w:t>
      </w:r>
      <w:r w:rsidRPr="00AB5DFA">
        <w:rPr>
          <w:rFonts w:cs="Times New Roman"/>
        </w:rPr>
        <w:tab/>
      </w:r>
      <w:r w:rsidRPr="00AB5DFA">
        <w:rPr>
          <w:rFonts w:cs="Times New Roman"/>
          <w:i w:val="0"/>
        </w:rPr>
        <w:t>Derivatives</w:t>
      </w:r>
    </w:p>
    <w:p w14:paraId="7B4E4369" w14:textId="77777777" w:rsidR="0084472D" w:rsidRPr="008D2489" w:rsidRDefault="0084472D" w:rsidP="0093239C">
      <w:pPr>
        <w:pStyle w:val="index"/>
        <w:spacing w:after="0"/>
        <w:ind w:left="547"/>
        <w:jc w:val="both"/>
        <w:rPr>
          <w:sz w:val="18"/>
          <w:szCs w:val="16"/>
          <w:lang w:val="en-GB"/>
        </w:rPr>
      </w:pPr>
    </w:p>
    <w:p w14:paraId="047CFC0C" w14:textId="77777777" w:rsidR="0084472D" w:rsidRPr="00AB5DFA" w:rsidRDefault="0084472D" w:rsidP="0093239C">
      <w:pPr>
        <w:pStyle w:val="index"/>
        <w:spacing w:after="0"/>
        <w:ind w:left="547"/>
        <w:jc w:val="both"/>
        <w:rPr>
          <w:rFonts w:cs="Times New Roman"/>
          <w:i/>
          <w:iCs/>
          <w:spacing w:val="-4"/>
          <w:szCs w:val="22"/>
          <w:lang w:val="en-GB"/>
        </w:rPr>
      </w:pPr>
      <w:r w:rsidRPr="00AB5DFA">
        <w:rPr>
          <w:rFonts w:cs="Times New Roman"/>
          <w:i/>
          <w:iCs/>
          <w:spacing w:val="-4"/>
          <w:szCs w:val="22"/>
          <w:lang w:val="en-GB"/>
        </w:rPr>
        <w:t>Cash flow hedge</w:t>
      </w:r>
    </w:p>
    <w:p w14:paraId="49DE1739" w14:textId="77777777" w:rsidR="0084472D" w:rsidRPr="008D2489" w:rsidRDefault="0084472D" w:rsidP="0093239C">
      <w:pPr>
        <w:pStyle w:val="index"/>
        <w:spacing w:after="0"/>
        <w:ind w:left="547"/>
        <w:jc w:val="both"/>
        <w:rPr>
          <w:rFonts w:cs="Times New Roman"/>
          <w:spacing w:val="-4"/>
          <w:sz w:val="18"/>
          <w:szCs w:val="18"/>
          <w:lang w:val="en-GB"/>
        </w:rPr>
      </w:pPr>
    </w:p>
    <w:tbl>
      <w:tblPr>
        <w:tblW w:w="9112" w:type="dxa"/>
        <w:tblInd w:w="450" w:type="dxa"/>
        <w:tblLayout w:type="fixed"/>
        <w:tblLook w:val="01E0" w:firstRow="1" w:lastRow="1" w:firstColumn="1" w:lastColumn="1" w:noHBand="0" w:noVBand="0"/>
      </w:tblPr>
      <w:tblGrid>
        <w:gridCol w:w="6030"/>
        <w:gridCol w:w="1481"/>
        <w:gridCol w:w="283"/>
        <w:gridCol w:w="1318"/>
      </w:tblGrid>
      <w:tr w:rsidR="0084472D" w:rsidRPr="00AB5DFA" w14:paraId="7F744599" w14:textId="77777777" w:rsidTr="00080F43">
        <w:tc>
          <w:tcPr>
            <w:tcW w:w="6030" w:type="dxa"/>
            <w:vAlign w:val="bottom"/>
          </w:tcPr>
          <w:p w14:paraId="682DCEC1" w14:textId="77777777" w:rsidR="0084472D" w:rsidRPr="00AB5DFA" w:rsidRDefault="0084472D" w:rsidP="006F5011">
            <w:pPr>
              <w:ind w:right="-18"/>
              <w:rPr>
                <w:rFonts w:cs="Times New Roman"/>
                <w:szCs w:val="22"/>
                <w:cs/>
              </w:rPr>
            </w:pPr>
          </w:p>
        </w:tc>
        <w:tc>
          <w:tcPr>
            <w:tcW w:w="3082" w:type="dxa"/>
            <w:gridSpan w:val="3"/>
          </w:tcPr>
          <w:p w14:paraId="4061B547" w14:textId="77777777" w:rsidR="0084472D" w:rsidRPr="00AB5DFA" w:rsidRDefault="0084472D" w:rsidP="006F5011">
            <w:pPr>
              <w:ind w:left="-108" w:right="-18"/>
              <w:jc w:val="center"/>
              <w:rPr>
                <w:rFonts w:cs="Times New Roman"/>
                <w:b/>
                <w:bCs/>
                <w:szCs w:val="22"/>
                <w:lang w:bidi="th-TH"/>
              </w:rPr>
            </w:pPr>
            <w:r w:rsidRPr="00AB5DFA">
              <w:rPr>
                <w:rFonts w:cs="Times New Roman"/>
                <w:b/>
                <w:bCs/>
                <w:szCs w:val="22"/>
                <w:lang w:bidi="th-TH"/>
              </w:rPr>
              <w:t>Consolidated and the Bank</w:t>
            </w:r>
          </w:p>
        </w:tc>
      </w:tr>
      <w:tr w:rsidR="0084472D" w:rsidRPr="00AB5DFA" w14:paraId="0EA3077F" w14:textId="77777777" w:rsidTr="00080F43">
        <w:tc>
          <w:tcPr>
            <w:tcW w:w="6030" w:type="dxa"/>
          </w:tcPr>
          <w:p w14:paraId="2A9EF27F" w14:textId="77777777" w:rsidR="0084472D" w:rsidRPr="00AB5DFA" w:rsidRDefault="0084472D" w:rsidP="006F5011">
            <w:pPr>
              <w:ind w:right="-18"/>
              <w:rPr>
                <w:rFonts w:cs="Times New Roman"/>
                <w:szCs w:val="22"/>
                <w:cs/>
              </w:rPr>
            </w:pPr>
          </w:p>
        </w:tc>
        <w:tc>
          <w:tcPr>
            <w:tcW w:w="3082" w:type="dxa"/>
            <w:gridSpan w:val="3"/>
          </w:tcPr>
          <w:p w14:paraId="2EC9CBFA" w14:textId="3B0C7F3C" w:rsidR="0084472D" w:rsidRPr="00AB5DFA" w:rsidRDefault="0084472D" w:rsidP="006F5011">
            <w:pPr>
              <w:ind w:left="-108" w:right="-108"/>
              <w:jc w:val="center"/>
              <w:rPr>
                <w:rFonts w:cs="Times New Roman"/>
                <w:szCs w:val="22"/>
              </w:rPr>
            </w:pPr>
            <w:r w:rsidRPr="00AB5DFA">
              <w:rPr>
                <w:rFonts w:cs="Times New Roman"/>
                <w:szCs w:val="22"/>
              </w:rPr>
              <w:t>2023</w:t>
            </w:r>
          </w:p>
        </w:tc>
      </w:tr>
      <w:tr w:rsidR="0084472D" w:rsidRPr="00AB5DFA" w14:paraId="642513CF" w14:textId="77777777" w:rsidTr="00080F43">
        <w:tc>
          <w:tcPr>
            <w:tcW w:w="6030" w:type="dxa"/>
          </w:tcPr>
          <w:p w14:paraId="1F63462A" w14:textId="77777777" w:rsidR="0084472D" w:rsidRPr="00AB5DFA" w:rsidRDefault="0084472D" w:rsidP="006F5011">
            <w:pPr>
              <w:ind w:right="-18"/>
              <w:rPr>
                <w:rFonts w:cs="Times New Roman"/>
                <w:szCs w:val="22"/>
                <w:cs/>
              </w:rPr>
            </w:pPr>
          </w:p>
        </w:tc>
        <w:tc>
          <w:tcPr>
            <w:tcW w:w="1481" w:type="dxa"/>
          </w:tcPr>
          <w:p w14:paraId="3E87877C" w14:textId="77777777" w:rsidR="0084472D" w:rsidRPr="00AB5DFA" w:rsidRDefault="0084472D" w:rsidP="006F5011">
            <w:pPr>
              <w:pBdr>
                <w:bottom w:val="single" w:sz="4" w:space="1" w:color="auto"/>
              </w:pBdr>
              <w:ind w:left="-108" w:right="-108"/>
              <w:jc w:val="center"/>
              <w:rPr>
                <w:rFonts w:cs="Times New Roman"/>
                <w:szCs w:val="22"/>
              </w:rPr>
            </w:pPr>
            <w:r w:rsidRPr="00AB5DFA">
              <w:rPr>
                <w:rFonts w:cs="Times New Roman"/>
                <w:szCs w:val="22"/>
              </w:rPr>
              <w:t>Fair value</w:t>
            </w:r>
          </w:p>
        </w:tc>
        <w:tc>
          <w:tcPr>
            <w:tcW w:w="283" w:type="dxa"/>
          </w:tcPr>
          <w:p w14:paraId="70656BCC" w14:textId="77777777" w:rsidR="0084472D" w:rsidRPr="00AB5DFA" w:rsidRDefault="0084472D" w:rsidP="006F5011">
            <w:pPr>
              <w:ind w:left="-108" w:right="-108"/>
              <w:jc w:val="center"/>
              <w:rPr>
                <w:rFonts w:cs="Times New Roman"/>
                <w:szCs w:val="22"/>
              </w:rPr>
            </w:pPr>
          </w:p>
        </w:tc>
        <w:tc>
          <w:tcPr>
            <w:tcW w:w="1318" w:type="dxa"/>
          </w:tcPr>
          <w:p w14:paraId="7DE56372" w14:textId="77777777" w:rsidR="0084472D" w:rsidRPr="00AB5DFA" w:rsidRDefault="0084472D" w:rsidP="006F5011">
            <w:pPr>
              <w:ind w:left="-108" w:right="-108"/>
              <w:jc w:val="center"/>
              <w:rPr>
                <w:rFonts w:cs="Times New Roman"/>
                <w:szCs w:val="22"/>
              </w:rPr>
            </w:pPr>
          </w:p>
        </w:tc>
      </w:tr>
      <w:tr w:rsidR="0084472D" w:rsidRPr="00AB5DFA" w14:paraId="03D76D73" w14:textId="77777777" w:rsidTr="00080F43">
        <w:tc>
          <w:tcPr>
            <w:tcW w:w="6030" w:type="dxa"/>
          </w:tcPr>
          <w:p w14:paraId="7D75CEBA" w14:textId="77777777" w:rsidR="0084472D" w:rsidRPr="00AB5DFA" w:rsidRDefault="0084472D" w:rsidP="006F5011">
            <w:pPr>
              <w:ind w:right="-18"/>
              <w:rPr>
                <w:rFonts w:cs="Times New Roman"/>
                <w:szCs w:val="22"/>
                <w:cs/>
              </w:rPr>
            </w:pPr>
          </w:p>
        </w:tc>
        <w:tc>
          <w:tcPr>
            <w:tcW w:w="1481" w:type="dxa"/>
          </w:tcPr>
          <w:p w14:paraId="2B88B04E" w14:textId="77777777" w:rsidR="0084472D" w:rsidRPr="00AB5DFA" w:rsidRDefault="0084472D" w:rsidP="006F5011">
            <w:pPr>
              <w:ind w:left="-108" w:right="-108"/>
              <w:jc w:val="center"/>
              <w:rPr>
                <w:rFonts w:cs="Times New Roman"/>
                <w:szCs w:val="22"/>
              </w:rPr>
            </w:pPr>
          </w:p>
        </w:tc>
        <w:tc>
          <w:tcPr>
            <w:tcW w:w="283" w:type="dxa"/>
          </w:tcPr>
          <w:p w14:paraId="35E06831" w14:textId="77777777" w:rsidR="0084472D" w:rsidRPr="00AB5DFA" w:rsidRDefault="0084472D" w:rsidP="006F5011">
            <w:pPr>
              <w:ind w:left="-108" w:right="-108"/>
              <w:jc w:val="center"/>
              <w:rPr>
                <w:rFonts w:cs="Times New Roman"/>
                <w:szCs w:val="22"/>
              </w:rPr>
            </w:pPr>
          </w:p>
        </w:tc>
        <w:tc>
          <w:tcPr>
            <w:tcW w:w="1318" w:type="dxa"/>
          </w:tcPr>
          <w:p w14:paraId="7D0A010E" w14:textId="77777777" w:rsidR="0084472D" w:rsidRPr="00AB5DFA" w:rsidRDefault="0084472D" w:rsidP="006F5011">
            <w:pPr>
              <w:ind w:left="-108" w:right="-108"/>
              <w:jc w:val="center"/>
              <w:rPr>
                <w:rFonts w:cs="Times New Roman"/>
                <w:szCs w:val="22"/>
              </w:rPr>
            </w:pPr>
            <w:r w:rsidRPr="00AB5DFA">
              <w:rPr>
                <w:rFonts w:cs="Times New Roman"/>
                <w:szCs w:val="22"/>
              </w:rPr>
              <w:t>Notional</w:t>
            </w:r>
          </w:p>
        </w:tc>
      </w:tr>
      <w:tr w:rsidR="0084472D" w:rsidRPr="00AB5DFA" w14:paraId="7E7CCFEB" w14:textId="77777777" w:rsidTr="00080F43">
        <w:tc>
          <w:tcPr>
            <w:tcW w:w="6030" w:type="dxa"/>
          </w:tcPr>
          <w:p w14:paraId="7A8E95E3" w14:textId="77777777" w:rsidR="0084472D" w:rsidRPr="0093239C" w:rsidRDefault="0084472D" w:rsidP="006F5011">
            <w:pPr>
              <w:ind w:right="-18"/>
              <w:rPr>
                <w:rFonts w:cstheme="minorBidi"/>
                <w:szCs w:val="28"/>
                <w:cs/>
                <w:lang w:bidi="th-TH"/>
              </w:rPr>
            </w:pPr>
            <w:r w:rsidRPr="004B2508">
              <w:rPr>
                <w:rFonts w:cs="Times New Roman"/>
                <w:szCs w:val="22"/>
              </w:rPr>
              <w:t>Type of risk</w:t>
            </w:r>
          </w:p>
        </w:tc>
        <w:tc>
          <w:tcPr>
            <w:tcW w:w="1481" w:type="dxa"/>
          </w:tcPr>
          <w:p w14:paraId="4B191FBF" w14:textId="0BF41BED" w:rsidR="0084472D" w:rsidRPr="00AB5DFA" w:rsidRDefault="00C734B8" w:rsidP="006F5011">
            <w:pPr>
              <w:ind w:left="-108" w:right="-108"/>
              <w:jc w:val="center"/>
              <w:rPr>
                <w:rFonts w:cs="Times New Roman"/>
                <w:szCs w:val="22"/>
              </w:rPr>
            </w:pPr>
            <w:r>
              <w:rPr>
                <w:rFonts w:cs="Times New Roman"/>
                <w:szCs w:val="22"/>
              </w:rPr>
              <w:t>Liabilities</w:t>
            </w:r>
          </w:p>
        </w:tc>
        <w:tc>
          <w:tcPr>
            <w:tcW w:w="283" w:type="dxa"/>
          </w:tcPr>
          <w:p w14:paraId="1DE3CD03" w14:textId="77777777" w:rsidR="0084472D" w:rsidRPr="00AB5DFA" w:rsidRDefault="0084472D" w:rsidP="006F5011">
            <w:pPr>
              <w:ind w:left="-108" w:right="-108"/>
              <w:jc w:val="center"/>
              <w:rPr>
                <w:rFonts w:cs="Times New Roman"/>
                <w:szCs w:val="22"/>
              </w:rPr>
            </w:pPr>
          </w:p>
        </w:tc>
        <w:tc>
          <w:tcPr>
            <w:tcW w:w="1318" w:type="dxa"/>
          </w:tcPr>
          <w:p w14:paraId="473CB1C6" w14:textId="77777777" w:rsidR="0084472D" w:rsidRPr="00AB5DFA" w:rsidRDefault="0084472D" w:rsidP="006F5011">
            <w:pPr>
              <w:ind w:left="-108" w:right="-108"/>
              <w:jc w:val="center"/>
              <w:rPr>
                <w:rFonts w:cs="Times New Roman"/>
                <w:szCs w:val="22"/>
              </w:rPr>
            </w:pPr>
            <w:r w:rsidRPr="00AB5DFA">
              <w:rPr>
                <w:rFonts w:cs="Times New Roman"/>
                <w:szCs w:val="22"/>
              </w:rPr>
              <w:t>amount</w:t>
            </w:r>
          </w:p>
        </w:tc>
      </w:tr>
      <w:tr w:rsidR="0084472D" w:rsidRPr="00AB5DFA" w14:paraId="4A5259BE" w14:textId="77777777" w:rsidTr="00080F43">
        <w:tc>
          <w:tcPr>
            <w:tcW w:w="6030" w:type="dxa"/>
          </w:tcPr>
          <w:p w14:paraId="15416628" w14:textId="77777777" w:rsidR="0084472D" w:rsidRPr="004B2508" w:rsidRDefault="0084472D" w:rsidP="006F5011">
            <w:pPr>
              <w:ind w:right="-18"/>
              <w:rPr>
                <w:rFonts w:cs="Times New Roman"/>
                <w:szCs w:val="22"/>
                <w:cs/>
              </w:rPr>
            </w:pPr>
          </w:p>
        </w:tc>
        <w:tc>
          <w:tcPr>
            <w:tcW w:w="3082" w:type="dxa"/>
            <w:gridSpan w:val="3"/>
          </w:tcPr>
          <w:p w14:paraId="08F8C2B5" w14:textId="77777777" w:rsidR="0084472D" w:rsidRPr="00AB5DFA" w:rsidRDefault="0084472D" w:rsidP="006F5011">
            <w:pPr>
              <w:ind w:left="-108" w:right="-108"/>
              <w:jc w:val="center"/>
              <w:rPr>
                <w:rFonts w:cs="Times New Roman"/>
                <w:i/>
                <w:iCs/>
                <w:szCs w:val="22"/>
              </w:rPr>
            </w:pPr>
            <w:r w:rsidRPr="00AB5DFA">
              <w:rPr>
                <w:rFonts w:cs="Times New Roman"/>
                <w:i/>
                <w:iCs/>
                <w:szCs w:val="22"/>
              </w:rPr>
              <w:t>(in thousand Baht)</w:t>
            </w:r>
          </w:p>
        </w:tc>
      </w:tr>
      <w:tr w:rsidR="0084472D" w:rsidRPr="00AB5DFA" w14:paraId="50146E00" w14:textId="77777777" w:rsidTr="00080F43">
        <w:tc>
          <w:tcPr>
            <w:tcW w:w="6030" w:type="dxa"/>
          </w:tcPr>
          <w:p w14:paraId="5449AC82" w14:textId="77777777" w:rsidR="0084472D" w:rsidRPr="008D2489" w:rsidRDefault="0084472D" w:rsidP="006F5011">
            <w:pPr>
              <w:tabs>
                <w:tab w:val="left" w:pos="342"/>
              </w:tabs>
              <w:ind w:right="-18"/>
              <w:rPr>
                <w:rFonts w:cs="Times New Roman"/>
                <w:b/>
                <w:bCs/>
                <w:i/>
                <w:iCs/>
                <w:sz w:val="20"/>
                <w:cs/>
              </w:rPr>
            </w:pPr>
          </w:p>
        </w:tc>
        <w:tc>
          <w:tcPr>
            <w:tcW w:w="1481" w:type="dxa"/>
            <w:vAlign w:val="bottom"/>
          </w:tcPr>
          <w:p w14:paraId="296BD2F1" w14:textId="77777777" w:rsidR="0084472D" w:rsidRPr="008D2489" w:rsidRDefault="0084472D" w:rsidP="006F5011">
            <w:pPr>
              <w:tabs>
                <w:tab w:val="decimal" w:pos="1602"/>
              </w:tabs>
              <w:ind w:left="-126" w:right="-70"/>
              <w:rPr>
                <w:rFonts w:cs="Times New Roman"/>
                <w:snapToGrid w:val="0"/>
                <w:sz w:val="20"/>
                <w:lang w:eastAsia="th-TH"/>
              </w:rPr>
            </w:pPr>
          </w:p>
        </w:tc>
        <w:tc>
          <w:tcPr>
            <w:tcW w:w="283" w:type="dxa"/>
          </w:tcPr>
          <w:p w14:paraId="2888279E" w14:textId="77777777" w:rsidR="0084472D" w:rsidRPr="008D2489" w:rsidRDefault="0084472D" w:rsidP="006F5011">
            <w:pPr>
              <w:tabs>
                <w:tab w:val="decimal" w:pos="1602"/>
              </w:tabs>
              <w:ind w:left="-126" w:right="-70"/>
              <w:rPr>
                <w:rFonts w:cs="Times New Roman"/>
                <w:snapToGrid w:val="0"/>
                <w:sz w:val="20"/>
                <w:lang w:eastAsia="th-TH"/>
              </w:rPr>
            </w:pPr>
          </w:p>
        </w:tc>
        <w:tc>
          <w:tcPr>
            <w:tcW w:w="1318" w:type="dxa"/>
          </w:tcPr>
          <w:p w14:paraId="0A64977E" w14:textId="77777777" w:rsidR="0084472D" w:rsidRPr="008D2489" w:rsidRDefault="0084472D" w:rsidP="006F5011">
            <w:pPr>
              <w:tabs>
                <w:tab w:val="decimal" w:pos="1602"/>
              </w:tabs>
              <w:ind w:left="-126" w:right="-70"/>
              <w:rPr>
                <w:rFonts w:cs="Times New Roman"/>
                <w:snapToGrid w:val="0"/>
                <w:sz w:val="20"/>
                <w:lang w:eastAsia="th-TH"/>
              </w:rPr>
            </w:pPr>
          </w:p>
        </w:tc>
      </w:tr>
      <w:tr w:rsidR="00814244" w:rsidRPr="00AB5DFA" w14:paraId="123B0911" w14:textId="77777777" w:rsidTr="00080F43">
        <w:tc>
          <w:tcPr>
            <w:tcW w:w="6030" w:type="dxa"/>
          </w:tcPr>
          <w:p w14:paraId="3ACCDCCD" w14:textId="77777777" w:rsidR="00814244" w:rsidRPr="00AB5DFA" w:rsidRDefault="00814244" w:rsidP="006F5011">
            <w:pPr>
              <w:tabs>
                <w:tab w:val="left" w:pos="342"/>
              </w:tabs>
              <w:ind w:right="-18"/>
              <w:rPr>
                <w:rFonts w:cs="Times New Roman"/>
                <w:szCs w:val="22"/>
                <w:cs/>
              </w:rPr>
            </w:pPr>
            <w:r w:rsidRPr="00AB5DFA">
              <w:rPr>
                <w:rFonts w:cs="Times New Roman"/>
                <w:szCs w:val="22"/>
              </w:rPr>
              <w:t>Foreign</w:t>
            </w:r>
            <w:r>
              <w:rPr>
                <w:rFonts w:cs="Times New Roman"/>
                <w:szCs w:val="22"/>
              </w:rPr>
              <w:t xml:space="preserve"> </w:t>
            </w:r>
            <w:r w:rsidRPr="00AB5DFA">
              <w:rPr>
                <w:rFonts w:cs="Times New Roman"/>
                <w:szCs w:val="22"/>
              </w:rPr>
              <w:t>exchange</w:t>
            </w:r>
            <w:r>
              <w:rPr>
                <w:rFonts w:cs="Times New Roman"/>
                <w:szCs w:val="22"/>
              </w:rPr>
              <w:t xml:space="preserve"> rate</w:t>
            </w:r>
            <w:r w:rsidRPr="00AB5DFA">
              <w:rPr>
                <w:rFonts w:cs="Times New Roman"/>
                <w:szCs w:val="22"/>
              </w:rPr>
              <w:t xml:space="preserve"> </w:t>
            </w:r>
            <w:r>
              <w:rPr>
                <w:rFonts w:cs="Times New Roman"/>
                <w:szCs w:val="22"/>
              </w:rPr>
              <w:t>and</w:t>
            </w:r>
            <w:r w:rsidRPr="00AB5DFA">
              <w:rPr>
                <w:rFonts w:cs="Times New Roman"/>
                <w:szCs w:val="22"/>
              </w:rPr>
              <w:t xml:space="preserve"> interest rate</w:t>
            </w:r>
          </w:p>
        </w:tc>
        <w:tc>
          <w:tcPr>
            <w:tcW w:w="1481" w:type="dxa"/>
            <w:vAlign w:val="bottom"/>
          </w:tcPr>
          <w:p w14:paraId="603F8667" w14:textId="0D67253C" w:rsidR="00814244" w:rsidRPr="0093239C" w:rsidRDefault="00814244" w:rsidP="006F5011">
            <w:pPr>
              <w:pBdr>
                <w:bottom w:val="single" w:sz="4" w:space="1" w:color="auto"/>
              </w:pBdr>
              <w:tabs>
                <w:tab w:val="decimal" w:pos="1265"/>
              </w:tabs>
              <w:ind w:left="-126" w:right="-70"/>
              <w:rPr>
                <w:rFonts w:cs="Times New Roman"/>
                <w:snapToGrid w:val="0"/>
                <w:szCs w:val="22"/>
                <w:lang w:eastAsia="th-TH"/>
              </w:rPr>
            </w:pPr>
            <w:r w:rsidRPr="0093239C">
              <w:rPr>
                <w:rFonts w:cs="Times New Roman"/>
                <w:color w:val="000000"/>
                <w:szCs w:val="22"/>
              </w:rPr>
              <w:t>152,106</w:t>
            </w:r>
          </w:p>
        </w:tc>
        <w:tc>
          <w:tcPr>
            <w:tcW w:w="283" w:type="dxa"/>
            <w:vAlign w:val="bottom"/>
          </w:tcPr>
          <w:p w14:paraId="001406C5" w14:textId="77777777" w:rsidR="00814244" w:rsidRPr="0093239C" w:rsidRDefault="00814244" w:rsidP="006F5011">
            <w:pPr>
              <w:tabs>
                <w:tab w:val="decimal" w:pos="1602"/>
              </w:tabs>
              <w:ind w:left="-126" w:right="-70"/>
              <w:rPr>
                <w:rFonts w:cs="Times New Roman"/>
                <w:snapToGrid w:val="0"/>
                <w:szCs w:val="22"/>
                <w:lang w:eastAsia="th-TH"/>
              </w:rPr>
            </w:pPr>
          </w:p>
        </w:tc>
        <w:tc>
          <w:tcPr>
            <w:tcW w:w="1318" w:type="dxa"/>
            <w:tcBorders>
              <w:bottom w:val="single" w:sz="4" w:space="0" w:color="auto"/>
            </w:tcBorders>
            <w:vAlign w:val="bottom"/>
          </w:tcPr>
          <w:p w14:paraId="1B5475E1" w14:textId="490C22F2" w:rsidR="00814244" w:rsidRPr="0093239C" w:rsidRDefault="00814244" w:rsidP="006F5011">
            <w:pPr>
              <w:tabs>
                <w:tab w:val="decimal" w:pos="1102"/>
              </w:tabs>
              <w:ind w:left="-126" w:right="-70"/>
              <w:rPr>
                <w:rFonts w:cs="Times New Roman"/>
                <w:snapToGrid w:val="0"/>
                <w:szCs w:val="22"/>
                <w:lang w:eastAsia="th-TH"/>
              </w:rPr>
            </w:pPr>
            <w:r w:rsidRPr="0093239C">
              <w:rPr>
                <w:rFonts w:cs="Times New Roman"/>
                <w:color w:val="000000"/>
                <w:szCs w:val="22"/>
              </w:rPr>
              <w:t>3,713,850</w:t>
            </w:r>
          </w:p>
        </w:tc>
      </w:tr>
      <w:tr w:rsidR="00814244" w:rsidRPr="00AB5DFA" w14:paraId="1FE6C410" w14:textId="77777777" w:rsidTr="00080F43">
        <w:trPr>
          <w:trHeight w:val="60"/>
        </w:trPr>
        <w:tc>
          <w:tcPr>
            <w:tcW w:w="6030" w:type="dxa"/>
          </w:tcPr>
          <w:p w14:paraId="7DD7877F" w14:textId="77777777" w:rsidR="00814244" w:rsidRPr="00AB5DFA" w:rsidRDefault="00814244" w:rsidP="006F5011">
            <w:pPr>
              <w:tabs>
                <w:tab w:val="left" w:pos="342"/>
              </w:tabs>
              <w:ind w:right="-18"/>
              <w:rPr>
                <w:rFonts w:cs="Times New Roman"/>
                <w:szCs w:val="22"/>
                <w:cs/>
              </w:rPr>
            </w:pPr>
            <w:r w:rsidRPr="00AB5DFA">
              <w:rPr>
                <w:rFonts w:cs="Times New Roman"/>
                <w:b/>
                <w:bCs/>
                <w:szCs w:val="22"/>
              </w:rPr>
              <w:t>Total</w:t>
            </w:r>
          </w:p>
        </w:tc>
        <w:tc>
          <w:tcPr>
            <w:tcW w:w="1481" w:type="dxa"/>
            <w:vAlign w:val="bottom"/>
          </w:tcPr>
          <w:p w14:paraId="5076076D" w14:textId="71A587EF" w:rsidR="00814244" w:rsidRPr="0093239C" w:rsidRDefault="00814244" w:rsidP="006F5011">
            <w:pPr>
              <w:pBdr>
                <w:bottom w:val="double" w:sz="4" w:space="1" w:color="auto"/>
              </w:pBdr>
              <w:tabs>
                <w:tab w:val="decimal" w:pos="1265"/>
              </w:tabs>
              <w:ind w:left="-126" w:right="-70"/>
              <w:rPr>
                <w:rFonts w:cs="Times New Roman"/>
                <w:b/>
                <w:bCs/>
                <w:snapToGrid w:val="0"/>
                <w:szCs w:val="22"/>
                <w:lang w:eastAsia="th-TH"/>
              </w:rPr>
            </w:pPr>
            <w:r w:rsidRPr="0093239C">
              <w:rPr>
                <w:rFonts w:cs="Times New Roman"/>
                <w:b/>
                <w:bCs/>
                <w:color w:val="000000"/>
                <w:szCs w:val="22"/>
              </w:rPr>
              <w:t>152,106</w:t>
            </w:r>
          </w:p>
        </w:tc>
        <w:tc>
          <w:tcPr>
            <w:tcW w:w="283" w:type="dxa"/>
            <w:vAlign w:val="bottom"/>
          </w:tcPr>
          <w:p w14:paraId="5B07B6D7" w14:textId="77777777" w:rsidR="00814244" w:rsidRPr="0093239C" w:rsidRDefault="00814244" w:rsidP="006F5011">
            <w:pPr>
              <w:tabs>
                <w:tab w:val="decimal" w:pos="1602"/>
              </w:tabs>
              <w:ind w:left="-126" w:right="-70"/>
              <w:rPr>
                <w:rFonts w:cs="Times New Roman"/>
                <w:b/>
                <w:bCs/>
                <w:snapToGrid w:val="0"/>
                <w:szCs w:val="22"/>
                <w:lang w:eastAsia="th-TH"/>
              </w:rPr>
            </w:pPr>
          </w:p>
        </w:tc>
        <w:tc>
          <w:tcPr>
            <w:tcW w:w="1318" w:type="dxa"/>
            <w:tcBorders>
              <w:top w:val="single" w:sz="4" w:space="0" w:color="auto"/>
            </w:tcBorders>
            <w:vAlign w:val="bottom"/>
          </w:tcPr>
          <w:p w14:paraId="51FE3291" w14:textId="765CDCD9" w:rsidR="00814244" w:rsidRPr="0093239C" w:rsidRDefault="00814244" w:rsidP="006F5011">
            <w:pPr>
              <w:pBdr>
                <w:bottom w:val="double" w:sz="4" w:space="1" w:color="auto"/>
              </w:pBdr>
              <w:tabs>
                <w:tab w:val="decimal" w:pos="1098"/>
              </w:tabs>
              <w:ind w:left="-126" w:right="-70"/>
              <w:rPr>
                <w:rFonts w:cs="Times New Roman"/>
                <w:b/>
                <w:bCs/>
                <w:snapToGrid w:val="0"/>
                <w:szCs w:val="22"/>
                <w:lang w:eastAsia="th-TH"/>
              </w:rPr>
            </w:pPr>
            <w:r w:rsidRPr="0093239C">
              <w:rPr>
                <w:rFonts w:cs="Times New Roman"/>
                <w:b/>
                <w:bCs/>
                <w:color w:val="000000"/>
                <w:szCs w:val="22"/>
              </w:rPr>
              <w:t>3,713,850</w:t>
            </w:r>
          </w:p>
        </w:tc>
      </w:tr>
    </w:tbl>
    <w:p w14:paraId="72FC560D" w14:textId="77777777" w:rsidR="0084472D" w:rsidRPr="008D2489" w:rsidRDefault="0084472D" w:rsidP="0093239C">
      <w:pPr>
        <w:pStyle w:val="index"/>
        <w:spacing w:after="0"/>
        <w:ind w:left="547"/>
        <w:jc w:val="both"/>
        <w:rPr>
          <w:rFonts w:cs="Times New Roman"/>
          <w:spacing w:val="-4"/>
          <w:sz w:val="18"/>
          <w:szCs w:val="18"/>
          <w:lang w:val="en-GB"/>
        </w:rPr>
      </w:pPr>
    </w:p>
    <w:p w14:paraId="557E326C" w14:textId="2EE01CD4" w:rsidR="0084472D" w:rsidRPr="007423CA" w:rsidRDefault="0084472D" w:rsidP="0093239C">
      <w:pPr>
        <w:pStyle w:val="index"/>
        <w:spacing w:after="0"/>
        <w:ind w:left="547"/>
        <w:jc w:val="both"/>
        <w:rPr>
          <w:rFonts w:cs="Times New Roman"/>
          <w:szCs w:val="22"/>
          <w:lang w:val="en-GB"/>
        </w:rPr>
      </w:pPr>
      <w:r w:rsidRPr="007423CA">
        <w:rPr>
          <w:rFonts w:cs="Times New Roman"/>
          <w:szCs w:val="22"/>
          <w:lang w:val="en-GB"/>
        </w:rPr>
        <w:t xml:space="preserve">As at </w:t>
      </w:r>
      <w:r w:rsidR="000C0C73">
        <w:rPr>
          <w:rFonts w:cs="Times New Roman"/>
          <w:szCs w:val="22"/>
          <w:lang w:val="en-GB"/>
        </w:rPr>
        <w:t>31 December</w:t>
      </w:r>
      <w:r w:rsidRPr="007423CA">
        <w:rPr>
          <w:rFonts w:cs="Times New Roman"/>
          <w:szCs w:val="22"/>
          <w:lang w:val="en-GB"/>
        </w:rPr>
        <w:t xml:space="preserve"> 2023, the Group had a derivative with remaining maturity of </w:t>
      </w:r>
      <w:r w:rsidR="00814244" w:rsidRPr="0093239C">
        <w:rPr>
          <w:rFonts w:cs="Times New Roman"/>
          <w:szCs w:val="22"/>
          <w:cs/>
          <w:lang w:val="en-GB" w:bidi="th-TH"/>
        </w:rPr>
        <w:t>2.5</w:t>
      </w:r>
      <w:r w:rsidR="00814244">
        <w:rPr>
          <w:rFonts w:cs="Times New Roman"/>
          <w:szCs w:val="22"/>
          <w:lang w:val="en-GB"/>
        </w:rPr>
        <w:t xml:space="preserve"> </w:t>
      </w:r>
      <w:r w:rsidRPr="007423CA">
        <w:rPr>
          <w:rFonts w:cs="Times New Roman"/>
          <w:szCs w:val="22"/>
          <w:lang w:val="en-GB"/>
        </w:rPr>
        <w:t>years.</w:t>
      </w:r>
    </w:p>
    <w:p w14:paraId="65614342" w14:textId="77777777" w:rsidR="0084472D" w:rsidRPr="008D2489" w:rsidRDefault="0084472D" w:rsidP="0093239C">
      <w:pPr>
        <w:pStyle w:val="index"/>
        <w:spacing w:after="0"/>
        <w:ind w:left="547"/>
        <w:jc w:val="both"/>
        <w:rPr>
          <w:rFonts w:cs="Times New Roman"/>
          <w:sz w:val="18"/>
          <w:szCs w:val="18"/>
          <w:lang w:val="en-GB"/>
        </w:rPr>
      </w:pPr>
    </w:p>
    <w:p w14:paraId="5F5E15A3" w14:textId="77777777" w:rsidR="0084472D" w:rsidRPr="007423CA" w:rsidRDefault="0084472D" w:rsidP="006F5011">
      <w:pPr>
        <w:pStyle w:val="index"/>
        <w:spacing w:after="0"/>
        <w:ind w:left="547"/>
        <w:jc w:val="both"/>
        <w:rPr>
          <w:rFonts w:cs="Times New Roman"/>
          <w:szCs w:val="22"/>
          <w:lang w:val="en-GB"/>
        </w:rPr>
      </w:pPr>
      <w:r w:rsidRPr="007423CA">
        <w:rPr>
          <w:rFonts w:cs="Times New Roman"/>
          <w:szCs w:val="22"/>
          <w:lang w:val="en-GB"/>
        </w:rPr>
        <w:t>The Group uses cross-currency interest rate swaps to hedge its exposure to variability of future cash flows on interba</w:t>
      </w:r>
      <w:r w:rsidRPr="007423CA">
        <w:rPr>
          <w:rFonts w:cstheme="minorBidi"/>
          <w:szCs w:val="28"/>
          <w:lang w:val="en-US" w:bidi="th-TH"/>
        </w:rPr>
        <w:t>n</w:t>
      </w:r>
      <w:r w:rsidRPr="007423CA">
        <w:rPr>
          <w:rFonts w:cs="Times New Roman"/>
          <w:szCs w:val="22"/>
          <w:lang w:val="en-GB"/>
        </w:rPr>
        <w:t>k and money market items (liabilities) which are floating rate and denominated in foreign currency. The nature of risks being hedged are the risk of change in foreign exchange rate and variability of interest rate.</w:t>
      </w:r>
    </w:p>
    <w:p w14:paraId="3771062D" w14:textId="77777777" w:rsidR="0084472D" w:rsidRPr="008D2489" w:rsidRDefault="0084472D" w:rsidP="0093239C">
      <w:pPr>
        <w:pStyle w:val="index"/>
        <w:spacing w:after="0"/>
        <w:ind w:left="547"/>
        <w:jc w:val="both"/>
        <w:rPr>
          <w:rFonts w:cs="Times New Roman"/>
          <w:sz w:val="18"/>
          <w:szCs w:val="18"/>
          <w:lang w:val="en-GB"/>
        </w:rPr>
      </w:pPr>
    </w:p>
    <w:p w14:paraId="0606BEC6" w14:textId="77777777" w:rsidR="0084472D" w:rsidRPr="007423CA" w:rsidRDefault="0084472D" w:rsidP="006F5011">
      <w:pPr>
        <w:pStyle w:val="index"/>
        <w:spacing w:after="0"/>
        <w:ind w:left="547"/>
        <w:jc w:val="both"/>
        <w:rPr>
          <w:rFonts w:cs="Times New Roman"/>
          <w:szCs w:val="22"/>
          <w:lang w:val="en-GB"/>
        </w:rPr>
      </w:pPr>
      <w:r w:rsidRPr="007423CA">
        <w:rPr>
          <w:rFonts w:cs="Times New Roman"/>
          <w:szCs w:val="22"/>
          <w:lang w:val="en-GB"/>
        </w:rPr>
        <w:t>Hedge accounting is applied where economic hedging relationships meet the hedge accounting criteria. In those hedging relationships, hedge effectiveness is assessed based on the following factors:</w:t>
      </w:r>
    </w:p>
    <w:p w14:paraId="4BD15DEA" w14:textId="77777777" w:rsidR="0084472D" w:rsidRPr="008D2489" w:rsidRDefault="0084472D" w:rsidP="006F5011">
      <w:pPr>
        <w:pStyle w:val="index"/>
        <w:spacing w:after="0"/>
        <w:ind w:left="547"/>
        <w:jc w:val="both"/>
        <w:rPr>
          <w:rFonts w:cs="Times New Roman"/>
          <w:sz w:val="18"/>
          <w:szCs w:val="18"/>
          <w:lang w:val="en-GB"/>
        </w:rPr>
      </w:pPr>
    </w:p>
    <w:p w14:paraId="3A0CA563" w14:textId="77777777" w:rsidR="0084472D" w:rsidRPr="007423CA" w:rsidRDefault="0084472D" w:rsidP="006F5011">
      <w:pPr>
        <w:pStyle w:val="Default"/>
        <w:numPr>
          <w:ilvl w:val="0"/>
          <w:numId w:val="29"/>
        </w:numPr>
        <w:ind w:left="720" w:hanging="180"/>
        <w:jc w:val="both"/>
        <w:rPr>
          <w:rFonts w:ascii="Times New Roman" w:hAnsi="Times New Roman" w:cs="Times New Roman"/>
          <w:sz w:val="22"/>
          <w:szCs w:val="22"/>
          <w:lang w:val="en-GB"/>
        </w:rPr>
      </w:pPr>
      <w:r w:rsidRPr="007423CA">
        <w:rPr>
          <w:rFonts w:ascii="Times New Roman" w:hAnsi="Times New Roman" w:cs="Times New Roman"/>
          <w:sz w:val="22"/>
          <w:szCs w:val="22"/>
          <w:lang w:val="en-GB"/>
        </w:rPr>
        <w:t>There is an economic relationship between the hedged item and the hedging instrument;</w:t>
      </w:r>
    </w:p>
    <w:p w14:paraId="12319678" w14:textId="77777777" w:rsidR="0084472D" w:rsidRPr="007423CA" w:rsidRDefault="0084472D" w:rsidP="006F5011">
      <w:pPr>
        <w:pStyle w:val="Default"/>
        <w:numPr>
          <w:ilvl w:val="0"/>
          <w:numId w:val="29"/>
        </w:numPr>
        <w:ind w:left="720" w:hanging="180"/>
        <w:jc w:val="both"/>
        <w:rPr>
          <w:rFonts w:ascii="Times New Roman" w:hAnsi="Times New Roman" w:cs="Times New Roman"/>
          <w:sz w:val="22"/>
          <w:szCs w:val="22"/>
          <w:lang w:val="en-GB"/>
        </w:rPr>
      </w:pPr>
      <w:r w:rsidRPr="007423CA">
        <w:rPr>
          <w:rFonts w:ascii="Times New Roman" w:hAnsi="Times New Roman" w:cs="Times New Roman"/>
          <w:sz w:val="22"/>
          <w:szCs w:val="22"/>
          <w:lang w:val="en-GB"/>
        </w:rPr>
        <w:t>The effect of credit risk does not dominate the value changes that result from the economic relationship</w:t>
      </w:r>
    </w:p>
    <w:p w14:paraId="1366225C" w14:textId="77777777" w:rsidR="0084472D" w:rsidRPr="007423CA" w:rsidRDefault="0084472D" w:rsidP="006F5011">
      <w:pPr>
        <w:pStyle w:val="Default"/>
        <w:numPr>
          <w:ilvl w:val="0"/>
          <w:numId w:val="29"/>
        </w:numPr>
        <w:ind w:left="720" w:hanging="180"/>
        <w:jc w:val="both"/>
        <w:rPr>
          <w:rFonts w:ascii="Times New Roman" w:hAnsi="Times New Roman" w:cs="Times New Roman"/>
          <w:sz w:val="22"/>
          <w:szCs w:val="22"/>
          <w:lang w:val="en-GB"/>
        </w:rPr>
      </w:pPr>
      <w:r w:rsidRPr="007423CA">
        <w:rPr>
          <w:rFonts w:ascii="Times New Roman" w:hAnsi="Times New Roman" w:cs="Times New Roman"/>
          <w:sz w:val="22"/>
          <w:szCs w:val="22"/>
          <w:lang w:val="en-GB"/>
        </w:rPr>
        <w:t>The hedge ratio of the hedging relationship is the same in the quantity</w:t>
      </w:r>
    </w:p>
    <w:p w14:paraId="360A7E65" w14:textId="77777777" w:rsidR="008F7442" w:rsidRPr="008D2489" w:rsidRDefault="008F7442" w:rsidP="006F5011">
      <w:pPr>
        <w:pStyle w:val="Default"/>
        <w:ind w:left="540"/>
        <w:jc w:val="both"/>
        <w:rPr>
          <w:rFonts w:ascii="Times New Roman" w:hAnsi="Times New Roman" w:cs="Times New Roman"/>
          <w:sz w:val="18"/>
          <w:szCs w:val="18"/>
          <w:lang w:val="en-GB"/>
        </w:rPr>
      </w:pPr>
    </w:p>
    <w:p w14:paraId="616D13A4" w14:textId="1356798E" w:rsidR="0084472D" w:rsidRPr="007423CA" w:rsidRDefault="0084472D" w:rsidP="006F5011">
      <w:pPr>
        <w:pStyle w:val="Default"/>
        <w:ind w:left="540"/>
        <w:jc w:val="both"/>
        <w:rPr>
          <w:rFonts w:ascii="Times New Roman" w:hAnsi="Times New Roman" w:cs="Times New Roman"/>
          <w:sz w:val="22"/>
          <w:szCs w:val="22"/>
          <w:lang w:val="en-GB"/>
        </w:rPr>
      </w:pPr>
      <w:r w:rsidRPr="007423CA">
        <w:rPr>
          <w:rFonts w:ascii="Times New Roman" w:hAnsi="Times New Roman" w:cs="Times New Roman"/>
          <w:sz w:val="22"/>
          <w:szCs w:val="22"/>
          <w:lang w:val="en-GB"/>
        </w:rPr>
        <w:t xml:space="preserve">The Group established a hedge ratio by aligning the par amount of </w:t>
      </w:r>
      <w:r w:rsidRPr="007423CA">
        <w:rPr>
          <w:rFonts w:ascii="Times New Roman" w:hAnsi="Times New Roman" w:cs="Angsana New"/>
          <w:sz w:val="22"/>
          <w:szCs w:val="28"/>
        </w:rPr>
        <w:t>the</w:t>
      </w:r>
      <w:r w:rsidRPr="007423CA">
        <w:rPr>
          <w:rFonts w:ascii="Times New Roman" w:hAnsi="Times New Roman" w:cs="Times New Roman"/>
          <w:sz w:val="22"/>
          <w:szCs w:val="22"/>
          <w:lang w:val="en-GB"/>
        </w:rPr>
        <w:t xml:space="preserve"> hedged item and the hedging instrument. The Group applies a hedge ratio of 1:1.</w:t>
      </w:r>
    </w:p>
    <w:p w14:paraId="30975FF5" w14:textId="77777777" w:rsidR="0084472D" w:rsidRPr="008D2489" w:rsidRDefault="0084472D" w:rsidP="0084472D">
      <w:pPr>
        <w:pStyle w:val="Default"/>
        <w:ind w:left="540"/>
        <w:jc w:val="both"/>
        <w:rPr>
          <w:rFonts w:ascii="Times New Roman" w:hAnsi="Times New Roman" w:cs="Times New Roman"/>
          <w:sz w:val="18"/>
          <w:szCs w:val="18"/>
          <w:lang w:val="en-GB"/>
        </w:rPr>
      </w:pPr>
    </w:p>
    <w:p w14:paraId="5E284B2D" w14:textId="686240B1" w:rsidR="0084472D" w:rsidRPr="0093239C" w:rsidRDefault="0084472D" w:rsidP="0093239C">
      <w:pPr>
        <w:pStyle w:val="Default"/>
        <w:ind w:left="540"/>
        <w:rPr>
          <w:i/>
        </w:rPr>
      </w:pPr>
      <w:r w:rsidRPr="007423CA">
        <w:rPr>
          <w:rFonts w:ascii="Times New Roman" w:hAnsi="Times New Roman" w:cs="Times New Roman"/>
          <w:sz w:val="22"/>
          <w:szCs w:val="22"/>
          <w:lang w:val="en-GB"/>
        </w:rPr>
        <w:t xml:space="preserve">As at </w:t>
      </w:r>
      <w:r w:rsidR="000C0C73">
        <w:rPr>
          <w:rFonts w:ascii="Times New Roman" w:hAnsi="Times New Roman" w:cs="Times New Roman"/>
          <w:sz w:val="22"/>
          <w:szCs w:val="22"/>
          <w:lang w:val="en-GB"/>
        </w:rPr>
        <w:t>31 December</w:t>
      </w:r>
      <w:r w:rsidRPr="007423CA">
        <w:rPr>
          <w:rFonts w:ascii="Times New Roman" w:hAnsi="Times New Roman" w:cs="Times New Roman"/>
          <w:sz w:val="22"/>
          <w:szCs w:val="22"/>
          <w:lang w:val="en-GB"/>
        </w:rPr>
        <w:t xml:space="preserve"> 2023, there was no sources of ineffectiveness in these hedging relationships.</w:t>
      </w:r>
    </w:p>
    <w:p w14:paraId="37D57100" w14:textId="3FD4B4C9" w:rsidR="0061423C" w:rsidRPr="0012708E" w:rsidRDefault="284EA72C" w:rsidP="0C1F1E22">
      <w:pPr>
        <w:pStyle w:val="Heading1"/>
        <w:numPr>
          <w:ilvl w:val="0"/>
          <w:numId w:val="0"/>
        </w:numPr>
        <w:spacing w:before="0" w:after="0" w:line="240" w:lineRule="atLeast"/>
        <w:rPr>
          <w:rFonts w:cs="Times New Roman"/>
          <w:i w:val="0"/>
          <w:cs/>
          <w:lang w:bidi="th-TH"/>
        </w:rPr>
      </w:pPr>
      <w:r w:rsidRPr="0012708E">
        <w:rPr>
          <w:rFonts w:cs="Times New Roman"/>
          <w:i w:val="0"/>
        </w:rPr>
        <w:lastRenderedPageBreak/>
        <w:t>1</w:t>
      </w:r>
      <w:r w:rsidR="0084472D">
        <w:rPr>
          <w:rFonts w:cs="Times New Roman"/>
          <w:i w:val="0"/>
        </w:rPr>
        <w:t>1</w:t>
      </w:r>
      <w:r w:rsidR="0061423C" w:rsidRPr="0012708E">
        <w:rPr>
          <w:rFonts w:cs="Times New Roman"/>
        </w:rPr>
        <w:tab/>
      </w:r>
      <w:r w:rsidRPr="0012708E">
        <w:rPr>
          <w:rFonts w:cs="Times New Roman"/>
          <w:i w:val="0"/>
        </w:rPr>
        <w:t>Investments, net</w:t>
      </w:r>
    </w:p>
    <w:p w14:paraId="32E738CA" w14:textId="77777777" w:rsidR="0079058F" w:rsidRPr="001F7C8A" w:rsidRDefault="0079058F" w:rsidP="00F3534A">
      <w:pPr>
        <w:pStyle w:val="index"/>
        <w:spacing w:after="0"/>
        <w:rPr>
          <w:rFonts w:cs="Times New Roman"/>
        </w:rPr>
      </w:pPr>
    </w:p>
    <w:tbl>
      <w:tblPr>
        <w:tblW w:w="9180" w:type="dxa"/>
        <w:tblInd w:w="450" w:type="dxa"/>
        <w:tblLayout w:type="fixed"/>
        <w:tblLook w:val="01E0" w:firstRow="1" w:lastRow="1" w:firstColumn="1" w:lastColumn="1" w:noHBand="0" w:noVBand="0"/>
      </w:tblPr>
      <w:tblGrid>
        <w:gridCol w:w="6030"/>
        <w:gridCol w:w="1440"/>
        <w:gridCol w:w="270"/>
        <w:gridCol w:w="1440"/>
      </w:tblGrid>
      <w:tr w:rsidR="0079058F" w:rsidRPr="00A10A2C" w14:paraId="20835524" w14:textId="77777777" w:rsidTr="00AE08AF">
        <w:trPr>
          <w:tblHeader/>
        </w:trPr>
        <w:tc>
          <w:tcPr>
            <w:tcW w:w="6030" w:type="dxa"/>
            <w:shd w:val="clear" w:color="auto" w:fill="auto"/>
          </w:tcPr>
          <w:p w14:paraId="6B7A5C3F" w14:textId="77777777" w:rsidR="0079058F" w:rsidRPr="008D2489" w:rsidRDefault="0079058F" w:rsidP="002247BB">
            <w:pPr>
              <w:spacing w:line="240" w:lineRule="atLeast"/>
              <w:rPr>
                <w:rFonts w:cstheme="minorBidi"/>
                <w:szCs w:val="22"/>
                <w:cs/>
                <w:lang w:bidi="th-TH"/>
              </w:rPr>
            </w:pPr>
          </w:p>
        </w:tc>
        <w:tc>
          <w:tcPr>
            <w:tcW w:w="3150" w:type="dxa"/>
            <w:gridSpan w:val="3"/>
            <w:shd w:val="clear" w:color="auto" w:fill="auto"/>
          </w:tcPr>
          <w:p w14:paraId="5031C5EF" w14:textId="77777777" w:rsidR="0079058F" w:rsidRPr="008D2489" w:rsidRDefault="0079058F" w:rsidP="002247BB">
            <w:pPr>
              <w:pStyle w:val="acctmergecolhdg"/>
              <w:spacing w:line="240" w:lineRule="atLeast"/>
              <w:ind w:left="-115"/>
              <w:rPr>
                <w:rFonts w:cs="Times New Roman"/>
                <w:szCs w:val="22"/>
              </w:rPr>
            </w:pPr>
            <w:r w:rsidRPr="008D2489">
              <w:rPr>
                <w:rFonts w:cs="Times New Roman"/>
                <w:szCs w:val="22"/>
              </w:rPr>
              <w:t>Consolidated and the Bank</w:t>
            </w:r>
          </w:p>
        </w:tc>
      </w:tr>
      <w:tr w:rsidR="00313E87" w:rsidRPr="00A10A2C" w14:paraId="3607E594" w14:textId="77777777" w:rsidTr="003023D6">
        <w:trPr>
          <w:tblHeader/>
        </w:trPr>
        <w:tc>
          <w:tcPr>
            <w:tcW w:w="6030" w:type="dxa"/>
            <w:shd w:val="clear" w:color="auto" w:fill="auto"/>
          </w:tcPr>
          <w:p w14:paraId="69660E75" w14:textId="77777777" w:rsidR="00313E87" w:rsidRPr="008D2489" w:rsidRDefault="00313E87" w:rsidP="00313E87">
            <w:pPr>
              <w:spacing w:line="240" w:lineRule="atLeast"/>
              <w:rPr>
                <w:rFonts w:cs="Times New Roman"/>
                <w:szCs w:val="22"/>
                <w:cs/>
                <w:lang w:bidi="th-TH"/>
              </w:rPr>
            </w:pPr>
          </w:p>
        </w:tc>
        <w:tc>
          <w:tcPr>
            <w:tcW w:w="1440" w:type="dxa"/>
            <w:shd w:val="clear" w:color="auto" w:fill="auto"/>
            <w:vAlign w:val="bottom"/>
          </w:tcPr>
          <w:p w14:paraId="0B458A2E" w14:textId="1558EB7B" w:rsidR="00313E87" w:rsidRPr="008D2489" w:rsidRDefault="0009749A" w:rsidP="00313E87">
            <w:pPr>
              <w:pStyle w:val="acctmergecolhdg"/>
              <w:spacing w:line="240" w:lineRule="atLeast"/>
              <w:ind w:left="-115"/>
              <w:rPr>
                <w:rFonts w:cs="Times New Roman"/>
                <w:b w:val="0"/>
                <w:bCs/>
                <w:szCs w:val="22"/>
              </w:rPr>
            </w:pPr>
            <w:r w:rsidRPr="008D2489">
              <w:rPr>
                <w:rFonts w:cs="Times New Roman"/>
                <w:b w:val="0"/>
                <w:bCs/>
                <w:szCs w:val="22"/>
              </w:rPr>
              <w:t>2023</w:t>
            </w:r>
          </w:p>
        </w:tc>
        <w:tc>
          <w:tcPr>
            <w:tcW w:w="270" w:type="dxa"/>
            <w:vAlign w:val="bottom"/>
          </w:tcPr>
          <w:p w14:paraId="05D2BADD" w14:textId="77777777" w:rsidR="00313E87" w:rsidRPr="008D2489" w:rsidRDefault="00313E87" w:rsidP="00313E87">
            <w:pPr>
              <w:pStyle w:val="acctmergecolhdg"/>
              <w:spacing w:line="240" w:lineRule="atLeast"/>
              <w:ind w:left="-115"/>
              <w:rPr>
                <w:rFonts w:cs="Times New Roman"/>
                <w:b w:val="0"/>
                <w:bCs/>
                <w:spacing w:val="-4"/>
                <w:szCs w:val="22"/>
              </w:rPr>
            </w:pPr>
          </w:p>
        </w:tc>
        <w:tc>
          <w:tcPr>
            <w:tcW w:w="1440" w:type="dxa"/>
            <w:vAlign w:val="bottom"/>
          </w:tcPr>
          <w:p w14:paraId="005773F3" w14:textId="1CB4B46D" w:rsidR="00313E87" w:rsidRPr="008D2489" w:rsidRDefault="0009749A" w:rsidP="00313E87">
            <w:pPr>
              <w:pStyle w:val="acctmergecolhdg"/>
              <w:spacing w:line="240" w:lineRule="atLeast"/>
              <w:ind w:left="-115"/>
              <w:rPr>
                <w:rFonts w:cs="Times New Roman"/>
                <w:b w:val="0"/>
                <w:bCs/>
                <w:spacing w:val="-4"/>
                <w:szCs w:val="22"/>
              </w:rPr>
            </w:pPr>
            <w:r w:rsidRPr="008D2489">
              <w:rPr>
                <w:rFonts w:cs="Times New Roman"/>
                <w:b w:val="0"/>
                <w:bCs/>
                <w:spacing w:val="-4"/>
                <w:szCs w:val="22"/>
              </w:rPr>
              <w:t>2022</w:t>
            </w:r>
          </w:p>
        </w:tc>
      </w:tr>
      <w:tr w:rsidR="00313E87" w:rsidRPr="00A10A2C" w14:paraId="4C8DD4C5" w14:textId="77777777" w:rsidTr="00AE08AF">
        <w:trPr>
          <w:tblHeader/>
        </w:trPr>
        <w:tc>
          <w:tcPr>
            <w:tcW w:w="6030" w:type="dxa"/>
            <w:shd w:val="clear" w:color="auto" w:fill="auto"/>
          </w:tcPr>
          <w:p w14:paraId="67FF305D" w14:textId="77777777" w:rsidR="00313E87" w:rsidRPr="008D2489" w:rsidRDefault="00313E87" w:rsidP="00313E87">
            <w:pPr>
              <w:pStyle w:val="acctfourfigures"/>
              <w:tabs>
                <w:tab w:val="clear" w:pos="765"/>
              </w:tabs>
              <w:spacing w:line="240" w:lineRule="atLeast"/>
              <w:ind w:left="-14" w:right="72"/>
              <w:rPr>
                <w:rFonts w:cs="Times New Roman"/>
                <w:b/>
                <w:bCs/>
                <w:i/>
                <w:iCs/>
                <w:color w:val="000000"/>
                <w:szCs w:val="22"/>
              </w:rPr>
            </w:pPr>
          </w:p>
        </w:tc>
        <w:tc>
          <w:tcPr>
            <w:tcW w:w="3150" w:type="dxa"/>
            <w:gridSpan w:val="3"/>
            <w:shd w:val="clear" w:color="auto" w:fill="auto"/>
          </w:tcPr>
          <w:p w14:paraId="43EF4098" w14:textId="77777777" w:rsidR="00313E87" w:rsidRPr="008D2489" w:rsidRDefault="00313E87" w:rsidP="00313E87">
            <w:pPr>
              <w:pStyle w:val="acctfourfigures"/>
              <w:tabs>
                <w:tab w:val="clear" w:pos="765"/>
              </w:tabs>
              <w:spacing w:line="240" w:lineRule="atLeast"/>
              <w:ind w:left="-110"/>
              <w:jc w:val="center"/>
              <w:rPr>
                <w:rFonts w:cs="Times New Roman"/>
                <w:i/>
                <w:iCs/>
                <w:szCs w:val="22"/>
              </w:rPr>
            </w:pPr>
            <w:r w:rsidRPr="008D2489">
              <w:rPr>
                <w:rFonts w:cs="Times New Roman"/>
                <w:i/>
                <w:iCs/>
                <w:szCs w:val="22"/>
              </w:rPr>
              <w:t>(in thousand Baht)</w:t>
            </w:r>
          </w:p>
        </w:tc>
      </w:tr>
      <w:tr w:rsidR="00313E87" w:rsidRPr="00A10A2C" w14:paraId="41F1E120" w14:textId="77777777" w:rsidTr="00CD75C5">
        <w:tc>
          <w:tcPr>
            <w:tcW w:w="6030" w:type="dxa"/>
            <w:shd w:val="clear" w:color="auto" w:fill="auto"/>
          </w:tcPr>
          <w:p w14:paraId="78286354" w14:textId="77777777" w:rsidR="00313E87" w:rsidRPr="008D2489" w:rsidRDefault="00313E87" w:rsidP="00313E87">
            <w:pPr>
              <w:pStyle w:val="acctfourfigures"/>
              <w:tabs>
                <w:tab w:val="clear" w:pos="765"/>
              </w:tabs>
              <w:spacing w:line="240" w:lineRule="atLeast"/>
              <w:ind w:right="72"/>
              <w:rPr>
                <w:rFonts w:cs="Times New Roman"/>
                <w:b/>
                <w:bCs/>
                <w:i/>
                <w:iCs/>
                <w:szCs w:val="22"/>
              </w:rPr>
            </w:pPr>
            <w:r w:rsidRPr="008D2489">
              <w:rPr>
                <w:rFonts w:cs="Times New Roman"/>
                <w:b/>
                <w:bCs/>
                <w:i/>
                <w:iCs/>
                <w:szCs w:val="22"/>
              </w:rPr>
              <w:t xml:space="preserve">Investments in debt instruments measured at FVOCI </w:t>
            </w:r>
          </w:p>
        </w:tc>
        <w:tc>
          <w:tcPr>
            <w:tcW w:w="1440" w:type="dxa"/>
            <w:shd w:val="clear" w:color="auto" w:fill="auto"/>
          </w:tcPr>
          <w:p w14:paraId="40777E95"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270" w:type="dxa"/>
          </w:tcPr>
          <w:p w14:paraId="433FF7B7"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1440" w:type="dxa"/>
          </w:tcPr>
          <w:p w14:paraId="080EFC4E"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r>
      <w:tr w:rsidR="00817723" w:rsidRPr="00A10A2C" w14:paraId="65CEE8CB" w14:textId="77777777" w:rsidTr="00CD75C5">
        <w:tc>
          <w:tcPr>
            <w:tcW w:w="6030" w:type="dxa"/>
            <w:shd w:val="clear" w:color="auto" w:fill="auto"/>
          </w:tcPr>
          <w:p w14:paraId="77566994" w14:textId="77777777" w:rsidR="00817723" w:rsidRPr="008D2489" w:rsidRDefault="00817723" w:rsidP="00817723">
            <w:pPr>
              <w:spacing w:line="240" w:lineRule="atLeast"/>
              <w:ind w:left="-14"/>
              <w:rPr>
                <w:rFonts w:cs="Times New Roman"/>
                <w:szCs w:val="22"/>
                <w:cs/>
                <w:lang w:bidi="th-TH"/>
              </w:rPr>
            </w:pPr>
            <w:r w:rsidRPr="008D2489">
              <w:rPr>
                <w:rFonts w:cs="Times New Roman"/>
                <w:szCs w:val="22"/>
                <w:lang w:bidi="th-TH"/>
              </w:rPr>
              <w:t>Government and state enterprise securities</w:t>
            </w:r>
          </w:p>
        </w:tc>
        <w:tc>
          <w:tcPr>
            <w:tcW w:w="1440" w:type="dxa"/>
            <w:shd w:val="clear" w:color="auto" w:fill="auto"/>
            <w:vAlign w:val="bottom"/>
          </w:tcPr>
          <w:p w14:paraId="491D549E" w14:textId="4F5096E4" w:rsidR="00817723" w:rsidRPr="008D2489" w:rsidRDefault="00817723" w:rsidP="00817723">
            <w:pPr>
              <w:pStyle w:val="acctfourfigures"/>
              <w:tabs>
                <w:tab w:val="clear" w:pos="765"/>
                <w:tab w:val="decimal" w:pos="1150"/>
              </w:tabs>
              <w:spacing w:line="240" w:lineRule="atLeast"/>
              <w:ind w:right="-60"/>
              <w:rPr>
                <w:rFonts w:cs="Times New Roman"/>
                <w:szCs w:val="22"/>
                <w:lang w:val="en-US" w:bidi="th-TH"/>
              </w:rPr>
            </w:pPr>
            <w:r w:rsidRPr="008D2489">
              <w:rPr>
                <w:rFonts w:cs="Times New Roman"/>
                <w:szCs w:val="22"/>
                <w:cs/>
                <w:lang w:val="en-US" w:bidi="th-TH"/>
              </w:rPr>
              <w:t>2</w:t>
            </w:r>
            <w:r w:rsidRPr="008D2489">
              <w:rPr>
                <w:rFonts w:cs="Times New Roman"/>
                <w:szCs w:val="22"/>
                <w:lang w:val="en-US" w:bidi="th-TH"/>
              </w:rPr>
              <w:t>,</w:t>
            </w:r>
            <w:r w:rsidRPr="008D2489">
              <w:rPr>
                <w:rFonts w:cs="Times New Roman"/>
                <w:szCs w:val="22"/>
                <w:cs/>
                <w:lang w:val="en-US" w:bidi="th-TH"/>
              </w:rPr>
              <w:t>971</w:t>
            </w:r>
            <w:r w:rsidRPr="008D2489">
              <w:rPr>
                <w:rFonts w:cs="Times New Roman"/>
                <w:szCs w:val="22"/>
                <w:lang w:val="en-US" w:bidi="th-TH"/>
              </w:rPr>
              <w:t>,</w:t>
            </w:r>
            <w:r w:rsidRPr="008D2489">
              <w:rPr>
                <w:rFonts w:cs="Times New Roman"/>
                <w:szCs w:val="22"/>
                <w:cs/>
                <w:lang w:val="en-US" w:bidi="th-TH"/>
              </w:rPr>
              <w:t>603</w:t>
            </w:r>
          </w:p>
        </w:tc>
        <w:tc>
          <w:tcPr>
            <w:tcW w:w="270" w:type="dxa"/>
          </w:tcPr>
          <w:p w14:paraId="05440300" w14:textId="77777777"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p>
        </w:tc>
        <w:tc>
          <w:tcPr>
            <w:tcW w:w="1440" w:type="dxa"/>
            <w:vAlign w:val="bottom"/>
          </w:tcPr>
          <w:p w14:paraId="1D33C30F" w14:textId="11193B37"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lang w:val="en-US" w:bidi="th-TH"/>
              </w:rPr>
              <w:t>2,920,309</w:t>
            </w:r>
          </w:p>
        </w:tc>
      </w:tr>
      <w:tr w:rsidR="00817723" w:rsidRPr="00A10A2C" w14:paraId="00C21D14" w14:textId="77777777" w:rsidTr="00CD75C5">
        <w:tc>
          <w:tcPr>
            <w:tcW w:w="6030" w:type="dxa"/>
            <w:shd w:val="clear" w:color="auto" w:fill="auto"/>
            <w:vAlign w:val="bottom"/>
          </w:tcPr>
          <w:p w14:paraId="56892FFC" w14:textId="6012CA4A" w:rsidR="00817723" w:rsidRPr="008D2489" w:rsidRDefault="00817723" w:rsidP="00817723">
            <w:pPr>
              <w:spacing w:line="240" w:lineRule="atLeast"/>
              <w:ind w:left="-14"/>
              <w:rPr>
                <w:rFonts w:cs="Times New Roman"/>
                <w:szCs w:val="22"/>
                <w:cs/>
                <w:lang w:bidi="th-TH"/>
              </w:rPr>
            </w:pPr>
            <w:r w:rsidRPr="008D2489">
              <w:rPr>
                <w:bCs/>
                <w:szCs w:val="22"/>
                <w:lang w:bidi="th-TH"/>
              </w:rPr>
              <w:t>Private debt securities</w:t>
            </w:r>
          </w:p>
        </w:tc>
        <w:tc>
          <w:tcPr>
            <w:tcW w:w="1440" w:type="dxa"/>
            <w:shd w:val="clear" w:color="auto" w:fill="auto"/>
            <w:vAlign w:val="bottom"/>
          </w:tcPr>
          <w:p w14:paraId="6802BEFF" w14:textId="61B97DCC"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lang w:val="en-US" w:bidi="th-TH"/>
              </w:rPr>
              <w:t>19,679</w:t>
            </w:r>
          </w:p>
        </w:tc>
        <w:tc>
          <w:tcPr>
            <w:tcW w:w="270" w:type="dxa"/>
          </w:tcPr>
          <w:p w14:paraId="4C661E6B" w14:textId="77777777"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4A9CA4A" w14:textId="26DE438D" w:rsidR="00817723" w:rsidRPr="008D2489" w:rsidRDefault="00817723" w:rsidP="00817723">
            <w:pPr>
              <w:pStyle w:val="acctfourfigures"/>
              <w:tabs>
                <w:tab w:val="clear" w:pos="765"/>
                <w:tab w:val="decimal" w:pos="1150"/>
              </w:tabs>
              <w:spacing w:line="240" w:lineRule="atLeast"/>
              <w:ind w:right="-60"/>
              <w:rPr>
                <w:rFonts w:cs="Times New Roman"/>
                <w:szCs w:val="22"/>
                <w:lang w:val="en-US" w:bidi="th-TH"/>
              </w:rPr>
            </w:pPr>
            <w:r w:rsidRPr="008D2489">
              <w:rPr>
                <w:rFonts w:cs="Times New Roman"/>
                <w:b/>
                <w:bCs/>
                <w:szCs w:val="22"/>
                <w:lang w:bidi="th-TH"/>
              </w:rPr>
              <w:t>-</w:t>
            </w:r>
          </w:p>
        </w:tc>
      </w:tr>
      <w:tr w:rsidR="00817723" w:rsidRPr="00A10A2C" w14:paraId="6AC09EDE" w14:textId="77777777" w:rsidTr="003023D6">
        <w:tc>
          <w:tcPr>
            <w:tcW w:w="6030" w:type="dxa"/>
            <w:shd w:val="clear" w:color="auto" w:fill="auto"/>
          </w:tcPr>
          <w:p w14:paraId="4DC5A57D" w14:textId="77777777" w:rsidR="00817723" w:rsidRPr="008D2489" w:rsidRDefault="00817723" w:rsidP="00817723">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shd w:val="clear" w:color="auto" w:fill="auto"/>
            <w:vAlign w:val="bottom"/>
          </w:tcPr>
          <w:p w14:paraId="326A7BE9" w14:textId="241BD433"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bCs/>
                <w:szCs w:val="22"/>
                <w:cs/>
                <w:lang w:bidi="th-TH"/>
              </w:rPr>
              <w:t>2</w:t>
            </w:r>
            <w:r w:rsidRPr="008D2489">
              <w:rPr>
                <w:rFonts w:cs="Times New Roman"/>
                <w:b/>
                <w:bCs/>
                <w:szCs w:val="22"/>
                <w:lang w:bidi="th-TH"/>
              </w:rPr>
              <w:t>,</w:t>
            </w:r>
            <w:r w:rsidRPr="008D2489">
              <w:rPr>
                <w:rFonts w:cs="Times New Roman"/>
                <w:b/>
                <w:bCs/>
                <w:szCs w:val="22"/>
                <w:cs/>
                <w:lang w:bidi="th-TH"/>
              </w:rPr>
              <w:t>991</w:t>
            </w:r>
            <w:r w:rsidRPr="008D2489">
              <w:rPr>
                <w:rFonts w:cs="Times New Roman"/>
                <w:b/>
                <w:bCs/>
                <w:szCs w:val="22"/>
                <w:lang w:bidi="th-TH"/>
              </w:rPr>
              <w:t>,</w:t>
            </w:r>
            <w:r w:rsidRPr="008D2489">
              <w:rPr>
                <w:rFonts w:cs="Times New Roman"/>
                <w:b/>
                <w:bCs/>
                <w:szCs w:val="22"/>
                <w:cs/>
                <w:lang w:bidi="th-TH"/>
              </w:rPr>
              <w:t>282</w:t>
            </w:r>
          </w:p>
        </w:tc>
        <w:tc>
          <w:tcPr>
            <w:tcW w:w="270" w:type="dxa"/>
          </w:tcPr>
          <w:p w14:paraId="3A2068C5" w14:textId="77777777"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08602037" w14:textId="2253BDDB"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bCs/>
                <w:szCs w:val="22"/>
                <w:lang w:bidi="th-TH"/>
              </w:rPr>
              <w:t>2,920,309</w:t>
            </w:r>
          </w:p>
        </w:tc>
      </w:tr>
      <w:tr w:rsidR="00817723" w:rsidRPr="00A10A2C" w14:paraId="4E7B5293" w14:textId="77777777" w:rsidTr="003023D6">
        <w:tc>
          <w:tcPr>
            <w:tcW w:w="6030" w:type="dxa"/>
            <w:shd w:val="clear" w:color="auto" w:fill="auto"/>
          </w:tcPr>
          <w:p w14:paraId="7A9B9006" w14:textId="77777777" w:rsidR="00817723" w:rsidRPr="008D2489" w:rsidRDefault="00817723" w:rsidP="00817723">
            <w:pPr>
              <w:spacing w:line="240" w:lineRule="atLeast"/>
              <w:ind w:left="-14"/>
              <w:rPr>
                <w:rFonts w:cs="Times New Roman"/>
                <w:b/>
                <w:bCs/>
                <w:color w:val="000000"/>
                <w:szCs w:val="22"/>
              </w:rPr>
            </w:pPr>
            <w:r w:rsidRPr="008D2489">
              <w:rPr>
                <w:rFonts w:cs="Times New Roman"/>
                <w:b/>
                <w:bCs/>
                <w:color w:val="000000"/>
                <w:szCs w:val="22"/>
              </w:rPr>
              <w:t>Allowance for expected credit loss</w:t>
            </w:r>
          </w:p>
        </w:tc>
        <w:tc>
          <w:tcPr>
            <w:tcW w:w="1440" w:type="dxa"/>
            <w:tcBorders>
              <w:top w:val="single" w:sz="4" w:space="0" w:color="auto"/>
            </w:tcBorders>
            <w:shd w:val="clear" w:color="auto" w:fill="auto"/>
            <w:vAlign w:val="bottom"/>
          </w:tcPr>
          <w:p w14:paraId="3CF12D2B" w14:textId="5AA8813E"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(18,775)</w:t>
            </w:r>
          </w:p>
        </w:tc>
        <w:tc>
          <w:tcPr>
            <w:tcW w:w="270" w:type="dxa"/>
          </w:tcPr>
          <w:p w14:paraId="0B5E8F2F" w14:textId="77777777"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tcBorders>
            <w:vAlign w:val="bottom"/>
          </w:tcPr>
          <w:p w14:paraId="45A7B944" w14:textId="0847224B"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(40,500)</w:t>
            </w:r>
          </w:p>
        </w:tc>
      </w:tr>
      <w:tr w:rsidR="00817723" w:rsidRPr="00A10A2C" w14:paraId="475988AF" w14:textId="77777777" w:rsidTr="00AE08AF">
        <w:tc>
          <w:tcPr>
            <w:tcW w:w="6030" w:type="dxa"/>
            <w:shd w:val="clear" w:color="auto" w:fill="auto"/>
          </w:tcPr>
          <w:p w14:paraId="6C1BA851" w14:textId="77777777" w:rsidR="00817723" w:rsidRPr="008D2489" w:rsidRDefault="00817723" w:rsidP="00817723">
            <w:pPr>
              <w:spacing w:line="240" w:lineRule="atLeast"/>
              <w:ind w:left="-14"/>
              <w:rPr>
                <w:rFonts w:cs="Times New Roman"/>
                <w:color w:val="000000"/>
                <w:szCs w:val="22"/>
              </w:rPr>
            </w:pPr>
          </w:p>
        </w:tc>
        <w:tc>
          <w:tcPr>
            <w:tcW w:w="1440" w:type="dxa"/>
            <w:shd w:val="clear" w:color="auto" w:fill="auto"/>
          </w:tcPr>
          <w:p w14:paraId="7C15203C" w14:textId="77777777" w:rsidR="00817723" w:rsidRPr="008D2489" w:rsidRDefault="00817723" w:rsidP="00817723">
            <w:pPr>
              <w:pStyle w:val="acctfourfigures"/>
              <w:tabs>
                <w:tab w:val="clear" w:pos="765"/>
                <w:tab w:val="decimal" w:pos="1150"/>
              </w:tabs>
              <w:spacing w:line="240" w:lineRule="atLeast"/>
              <w:ind w:right="-108"/>
              <w:rPr>
                <w:rFonts w:cs="Times New Roman"/>
                <w:szCs w:val="22"/>
                <w:lang w:bidi="th-TH"/>
              </w:rPr>
            </w:pPr>
          </w:p>
        </w:tc>
        <w:tc>
          <w:tcPr>
            <w:tcW w:w="270" w:type="dxa"/>
          </w:tcPr>
          <w:p w14:paraId="5182A4E4" w14:textId="77777777" w:rsidR="00817723" w:rsidRPr="008D2489" w:rsidRDefault="00817723" w:rsidP="00817723">
            <w:pPr>
              <w:pStyle w:val="acctfourfigures"/>
              <w:tabs>
                <w:tab w:val="clear" w:pos="765"/>
                <w:tab w:val="decimal" w:pos="1150"/>
              </w:tabs>
              <w:spacing w:line="240" w:lineRule="atLeast"/>
              <w:ind w:right="-108"/>
              <w:rPr>
                <w:rFonts w:cs="Times New Roman"/>
                <w:szCs w:val="22"/>
                <w:lang w:bidi="th-TH"/>
              </w:rPr>
            </w:pPr>
          </w:p>
        </w:tc>
        <w:tc>
          <w:tcPr>
            <w:tcW w:w="1440" w:type="dxa"/>
          </w:tcPr>
          <w:p w14:paraId="1BFCABDA" w14:textId="77777777" w:rsidR="00817723" w:rsidRPr="008D2489" w:rsidRDefault="00817723" w:rsidP="00817723">
            <w:pPr>
              <w:pStyle w:val="acctfourfigures"/>
              <w:tabs>
                <w:tab w:val="clear" w:pos="765"/>
                <w:tab w:val="decimal" w:pos="1150"/>
              </w:tabs>
              <w:spacing w:line="240" w:lineRule="atLeast"/>
              <w:ind w:right="-108"/>
              <w:rPr>
                <w:rFonts w:cs="Times New Roman"/>
                <w:szCs w:val="22"/>
                <w:lang w:bidi="th-TH"/>
              </w:rPr>
            </w:pPr>
          </w:p>
        </w:tc>
      </w:tr>
      <w:tr w:rsidR="00817723" w:rsidRPr="00A10A2C" w14:paraId="4DD0BC28" w14:textId="77777777" w:rsidTr="00AE08AF">
        <w:tc>
          <w:tcPr>
            <w:tcW w:w="6030" w:type="dxa"/>
            <w:shd w:val="clear" w:color="auto" w:fill="auto"/>
          </w:tcPr>
          <w:p w14:paraId="5865B914" w14:textId="77777777" w:rsidR="00817723" w:rsidRPr="008D2489" w:rsidRDefault="00817723" w:rsidP="00817723">
            <w:pPr>
              <w:spacing w:line="240" w:lineRule="atLeast"/>
              <w:ind w:left="-14"/>
              <w:rPr>
                <w:rFonts w:cs="Times New Roman"/>
                <w:b/>
                <w:bCs/>
                <w:i/>
                <w:iCs/>
                <w:color w:val="000000"/>
                <w:szCs w:val="22"/>
              </w:rPr>
            </w:pPr>
            <w:r w:rsidRPr="008D2489">
              <w:rPr>
                <w:rFonts w:cs="Times New Roman"/>
                <w:b/>
                <w:bCs/>
                <w:i/>
                <w:iCs/>
                <w:color w:val="000000"/>
                <w:szCs w:val="22"/>
              </w:rPr>
              <w:t>Investments in equity instruments designated at FVOCI</w:t>
            </w:r>
          </w:p>
        </w:tc>
        <w:tc>
          <w:tcPr>
            <w:tcW w:w="1440" w:type="dxa"/>
            <w:shd w:val="clear" w:color="auto" w:fill="auto"/>
          </w:tcPr>
          <w:p w14:paraId="517A0EDA" w14:textId="77777777" w:rsidR="00817723" w:rsidRPr="008D2489" w:rsidRDefault="00817723" w:rsidP="00817723">
            <w:pPr>
              <w:pStyle w:val="acctfourfigures"/>
              <w:tabs>
                <w:tab w:val="clear" w:pos="765"/>
                <w:tab w:val="decimal" w:pos="1150"/>
              </w:tabs>
              <w:spacing w:line="240" w:lineRule="atLeast"/>
              <w:ind w:right="-108"/>
              <w:rPr>
                <w:rFonts w:cs="Times New Roman"/>
                <w:szCs w:val="22"/>
                <w:lang w:bidi="th-TH"/>
              </w:rPr>
            </w:pPr>
          </w:p>
        </w:tc>
        <w:tc>
          <w:tcPr>
            <w:tcW w:w="270" w:type="dxa"/>
          </w:tcPr>
          <w:p w14:paraId="5298B230" w14:textId="77777777" w:rsidR="00817723" w:rsidRPr="008D2489" w:rsidRDefault="00817723" w:rsidP="00817723">
            <w:pPr>
              <w:pStyle w:val="acctfourfigures"/>
              <w:tabs>
                <w:tab w:val="clear" w:pos="765"/>
                <w:tab w:val="decimal" w:pos="1150"/>
              </w:tabs>
              <w:spacing w:line="240" w:lineRule="atLeast"/>
              <w:ind w:right="-108"/>
              <w:rPr>
                <w:rFonts w:cs="Times New Roman"/>
                <w:szCs w:val="22"/>
                <w:lang w:bidi="th-TH"/>
              </w:rPr>
            </w:pPr>
          </w:p>
        </w:tc>
        <w:tc>
          <w:tcPr>
            <w:tcW w:w="1440" w:type="dxa"/>
          </w:tcPr>
          <w:p w14:paraId="46F8B1FB" w14:textId="77777777" w:rsidR="00817723" w:rsidRPr="008D2489" w:rsidRDefault="00817723" w:rsidP="00817723">
            <w:pPr>
              <w:pStyle w:val="acctfourfigures"/>
              <w:tabs>
                <w:tab w:val="clear" w:pos="765"/>
                <w:tab w:val="decimal" w:pos="1150"/>
              </w:tabs>
              <w:spacing w:line="240" w:lineRule="atLeast"/>
              <w:ind w:right="-108"/>
              <w:rPr>
                <w:rFonts w:cs="Times New Roman"/>
                <w:szCs w:val="22"/>
                <w:lang w:bidi="th-TH"/>
              </w:rPr>
            </w:pPr>
          </w:p>
        </w:tc>
      </w:tr>
      <w:tr w:rsidR="00817723" w:rsidRPr="00A10A2C" w14:paraId="47B86588" w14:textId="77777777" w:rsidTr="003023D6">
        <w:tc>
          <w:tcPr>
            <w:tcW w:w="6030" w:type="dxa"/>
            <w:shd w:val="clear" w:color="auto" w:fill="auto"/>
          </w:tcPr>
          <w:p w14:paraId="5BCF196E" w14:textId="0FD29C15" w:rsidR="00817723" w:rsidRPr="008D2489" w:rsidRDefault="00817723" w:rsidP="00817723">
            <w:pPr>
              <w:spacing w:line="240" w:lineRule="atLeast"/>
              <w:ind w:left="-14"/>
              <w:rPr>
                <w:rFonts w:cs="Times New Roman"/>
                <w:color w:val="000000"/>
                <w:szCs w:val="22"/>
              </w:rPr>
            </w:pPr>
            <w:r w:rsidRPr="008D2489">
              <w:rPr>
                <w:rFonts w:cs="Times New Roman"/>
                <w:color w:val="000000"/>
                <w:szCs w:val="22"/>
              </w:rPr>
              <w:t>Domestic non-marketable equity instruments</w:t>
            </w:r>
          </w:p>
        </w:tc>
        <w:tc>
          <w:tcPr>
            <w:tcW w:w="1440" w:type="dxa"/>
            <w:tcBorders>
              <w:bottom w:val="single" w:sz="4" w:space="0" w:color="auto"/>
            </w:tcBorders>
            <w:shd w:val="clear" w:color="auto" w:fill="auto"/>
            <w:vAlign w:val="bottom"/>
          </w:tcPr>
          <w:p w14:paraId="330F7511" w14:textId="765A80F4"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lang w:bidi="th-TH"/>
              </w:rPr>
              <w:t>2,464</w:t>
            </w:r>
          </w:p>
        </w:tc>
        <w:tc>
          <w:tcPr>
            <w:tcW w:w="270" w:type="dxa"/>
          </w:tcPr>
          <w:p w14:paraId="730ADA6D" w14:textId="77777777"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26A6BDB" w14:textId="65797555"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lang w:bidi="th-TH"/>
              </w:rPr>
              <w:t>2,441</w:t>
            </w:r>
          </w:p>
        </w:tc>
      </w:tr>
      <w:tr w:rsidR="00817723" w:rsidRPr="00A10A2C" w14:paraId="102695DE" w14:textId="77777777" w:rsidTr="003023D6">
        <w:tc>
          <w:tcPr>
            <w:tcW w:w="6030" w:type="dxa"/>
            <w:shd w:val="clear" w:color="auto" w:fill="auto"/>
          </w:tcPr>
          <w:p w14:paraId="081BFC5C" w14:textId="77777777" w:rsidR="00817723" w:rsidRPr="008D2489" w:rsidRDefault="00817723" w:rsidP="00817723">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shd w:val="clear" w:color="auto" w:fill="auto"/>
            <w:vAlign w:val="bottom"/>
          </w:tcPr>
          <w:p w14:paraId="34AD19C2" w14:textId="0911F8DF"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2,464</w:t>
            </w:r>
          </w:p>
        </w:tc>
        <w:tc>
          <w:tcPr>
            <w:tcW w:w="270" w:type="dxa"/>
          </w:tcPr>
          <w:p w14:paraId="6FC1F420" w14:textId="77777777"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7EBF68DB" w14:textId="63F29E57"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2,441</w:t>
            </w:r>
          </w:p>
        </w:tc>
      </w:tr>
      <w:tr w:rsidR="00817723" w:rsidRPr="00A10A2C" w14:paraId="0168C2C5" w14:textId="77777777" w:rsidTr="003023D6">
        <w:tc>
          <w:tcPr>
            <w:tcW w:w="6030" w:type="dxa"/>
            <w:shd w:val="clear" w:color="auto" w:fill="auto"/>
          </w:tcPr>
          <w:p w14:paraId="33502650" w14:textId="77777777" w:rsidR="00817723" w:rsidRPr="008D2489" w:rsidRDefault="00817723" w:rsidP="00817723">
            <w:pPr>
              <w:spacing w:line="240" w:lineRule="atLeast"/>
              <w:ind w:left="-14"/>
              <w:rPr>
                <w:rFonts w:cs="Times New Roman"/>
                <w:color w:val="000000"/>
                <w:szCs w:val="22"/>
              </w:rPr>
            </w:pPr>
          </w:p>
        </w:tc>
        <w:tc>
          <w:tcPr>
            <w:tcW w:w="1440" w:type="dxa"/>
            <w:tcBorders>
              <w:top w:val="single" w:sz="4" w:space="0" w:color="auto"/>
            </w:tcBorders>
            <w:shd w:val="clear" w:color="auto" w:fill="auto"/>
            <w:vAlign w:val="bottom"/>
          </w:tcPr>
          <w:p w14:paraId="24DA9B8A" w14:textId="77777777"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p>
        </w:tc>
        <w:tc>
          <w:tcPr>
            <w:tcW w:w="270" w:type="dxa"/>
          </w:tcPr>
          <w:p w14:paraId="718DB3C1" w14:textId="77777777"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p>
        </w:tc>
        <w:tc>
          <w:tcPr>
            <w:tcW w:w="1440" w:type="dxa"/>
            <w:tcBorders>
              <w:top w:val="single" w:sz="4" w:space="0" w:color="auto"/>
            </w:tcBorders>
            <w:vAlign w:val="bottom"/>
          </w:tcPr>
          <w:p w14:paraId="6435DCE9" w14:textId="77777777" w:rsidR="00817723" w:rsidRPr="008D2489" w:rsidRDefault="00817723" w:rsidP="00817723">
            <w:pPr>
              <w:pStyle w:val="acctfourfigures"/>
              <w:tabs>
                <w:tab w:val="clear" w:pos="765"/>
                <w:tab w:val="decimal" w:pos="1150"/>
              </w:tabs>
              <w:spacing w:line="240" w:lineRule="atLeast"/>
              <w:ind w:right="-60"/>
              <w:rPr>
                <w:rFonts w:cs="Times New Roman"/>
                <w:szCs w:val="22"/>
                <w:lang w:bidi="th-TH"/>
              </w:rPr>
            </w:pPr>
          </w:p>
        </w:tc>
      </w:tr>
      <w:tr w:rsidR="00817723" w:rsidRPr="00A10A2C" w14:paraId="1DDC1B21" w14:textId="77777777" w:rsidTr="008D2489">
        <w:trPr>
          <w:trHeight w:val="200"/>
        </w:trPr>
        <w:tc>
          <w:tcPr>
            <w:tcW w:w="6030" w:type="dxa"/>
            <w:shd w:val="clear" w:color="auto" w:fill="auto"/>
          </w:tcPr>
          <w:p w14:paraId="2B04B72A" w14:textId="77777777" w:rsidR="00817723" w:rsidRPr="008D2489" w:rsidRDefault="00817723" w:rsidP="00817723">
            <w:pPr>
              <w:spacing w:line="240" w:lineRule="atLeast"/>
              <w:ind w:left="-14"/>
              <w:rPr>
                <w:rFonts w:cs="Times New Roman"/>
                <w:b/>
                <w:bCs/>
                <w:color w:val="000000"/>
                <w:szCs w:val="22"/>
              </w:rPr>
            </w:pPr>
            <w:r w:rsidRPr="008D2489">
              <w:rPr>
                <w:rFonts w:cs="Times New Roman"/>
                <w:b/>
                <w:bCs/>
                <w:color w:val="000000"/>
                <w:szCs w:val="22"/>
              </w:rPr>
              <w:t>Total investments, net</w:t>
            </w:r>
          </w:p>
        </w:tc>
        <w:tc>
          <w:tcPr>
            <w:tcW w:w="1440" w:type="dxa"/>
            <w:tcBorders>
              <w:bottom w:val="double" w:sz="4" w:space="0" w:color="auto"/>
            </w:tcBorders>
            <w:shd w:val="clear" w:color="auto" w:fill="auto"/>
            <w:vAlign w:val="bottom"/>
          </w:tcPr>
          <w:p w14:paraId="6EF3978E" w14:textId="1185299A"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2,993,746</w:t>
            </w:r>
          </w:p>
        </w:tc>
        <w:tc>
          <w:tcPr>
            <w:tcW w:w="270" w:type="dxa"/>
          </w:tcPr>
          <w:p w14:paraId="120A0B00" w14:textId="77777777"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p>
        </w:tc>
        <w:tc>
          <w:tcPr>
            <w:tcW w:w="1440" w:type="dxa"/>
            <w:tcBorders>
              <w:bottom w:val="double" w:sz="4" w:space="0" w:color="auto"/>
            </w:tcBorders>
            <w:vAlign w:val="bottom"/>
          </w:tcPr>
          <w:p w14:paraId="2654CA28" w14:textId="492CC01D" w:rsidR="00817723" w:rsidRPr="008D2489" w:rsidRDefault="00817723" w:rsidP="00817723">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2,922,750</w:t>
            </w:r>
          </w:p>
        </w:tc>
      </w:tr>
    </w:tbl>
    <w:p w14:paraId="1009EFEA" w14:textId="77777777" w:rsidR="00247966" w:rsidRPr="0012708E" w:rsidRDefault="00247966" w:rsidP="0061423C">
      <w:pPr>
        <w:pStyle w:val="index"/>
        <w:spacing w:after="0" w:line="240" w:lineRule="atLeast"/>
        <w:ind w:left="547"/>
        <w:rPr>
          <w:rFonts w:cs="Times New Roman"/>
          <w:szCs w:val="22"/>
          <w:lang w:val="en-GB" w:bidi="th-TH"/>
        </w:rPr>
      </w:pPr>
    </w:p>
    <w:p w14:paraId="51C36AEB" w14:textId="2E0CB82B" w:rsidR="00130969" w:rsidRPr="00AB5DFA"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 xml:space="preserve">As at </w:t>
      </w:r>
      <w:bookmarkStart w:id="6" w:name="_Hlk150101359"/>
      <w:r w:rsidRPr="00AB5DFA">
        <w:rPr>
          <w:rFonts w:cs="Times New Roman"/>
          <w:color w:val="000000"/>
          <w:szCs w:val="22"/>
          <w:lang w:val="en-GB" w:bidi="th-TH"/>
        </w:rPr>
        <w:t>31 December 202</w:t>
      </w:r>
      <w:r>
        <w:rPr>
          <w:rFonts w:cs="Times New Roman"/>
          <w:color w:val="000000"/>
          <w:szCs w:val="22"/>
          <w:lang w:val="en-GB" w:bidi="th-TH"/>
        </w:rPr>
        <w:t>3</w:t>
      </w:r>
      <w:r>
        <w:rPr>
          <w:rFonts w:cs="Times New Roman"/>
          <w:szCs w:val="22"/>
          <w:lang w:val="en-GB"/>
        </w:rPr>
        <w:t xml:space="preserve"> and 2022,</w:t>
      </w:r>
      <w:r w:rsidRPr="00AB5DFA">
        <w:rPr>
          <w:rFonts w:cs="Times New Roman"/>
          <w:szCs w:val="22"/>
          <w:lang w:val="en-GB"/>
        </w:rPr>
        <w:t xml:space="preserve"> </w:t>
      </w:r>
      <w:bookmarkEnd w:id="6"/>
      <w:r w:rsidRPr="00AB5DFA">
        <w:rPr>
          <w:rFonts w:cs="Times New Roman"/>
          <w:szCs w:val="22"/>
          <w:lang w:val="en-GB"/>
        </w:rPr>
        <w:t>the Group had some investments in securities pledged as collateral as disclosed in note 3</w:t>
      </w:r>
      <w:r>
        <w:rPr>
          <w:rFonts w:cs="Times New Roman"/>
          <w:szCs w:val="22"/>
          <w:lang w:val="en-GB"/>
        </w:rPr>
        <w:t>1</w:t>
      </w:r>
      <w:r w:rsidRPr="00AB5DFA">
        <w:rPr>
          <w:rFonts w:cs="Times New Roman"/>
          <w:szCs w:val="22"/>
          <w:lang w:val="en-GB"/>
        </w:rPr>
        <w:t>.</w:t>
      </w:r>
    </w:p>
    <w:p w14:paraId="50E9953C" w14:textId="77777777" w:rsidR="00130969" w:rsidRPr="00AB5DFA" w:rsidRDefault="00130969" w:rsidP="00130969">
      <w:pPr>
        <w:rPr>
          <w:rFonts w:cs="Times New Roman"/>
          <w:szCs w:val="22"/>
          <w:cs/>
          <w:lang w:bidi="th-TH"/>
        </w:rPr>
      </w:pPr>
    </w:p>
    <w:p w14:paraId="2C0EECCC" w14:textId="4B142EC2" w:rsidR="00130969"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As at</w:t>
      </w:r>
      <w:r w:rsidRPr="00AB5DFA">
        <w:rPr>
          <w:rFonts w:cs="Times New Roman"/>
          <w:spacing w:val="-4"/>
          <w:lang w:val="en-GB"/>
        </w:rPr>
        <w:t xml:space="preserve"> </w:t>
      </w:r>
      <w:r w:rsidRPr="00AB5DFA">
        <w:rPr>
          <w:rFonts w:cs="Times New Roman"/>
          <w:color w:val="000000"/>
          <w:szCs w:val="22"/>
          <w:lang w:val="en-GB" w:bidi="th-TH"/>
        </w:rPr>
        <w:t>31 December 202</w:t>
      </w:r>
      <w:r>
        <w:rPr>
          <w:rFonts w:cs="Times New Roman"/>
          <w:color w:val="000000"/>
          <w:szCs w:val="22"/>
          <w:lang w:val="en-GB" w:bidi="th-TH"/>
        </w:rPr>
        <w:t>3</w:t>
      </w:r>
      <w:r>
        <w:rPr>
          <w:rFonts w:cs="Times New Roman"/>
          <w:szCs w:val="22"/>
          <w:lang w:val="en-GB"/>
        </w:rPr>
        <w:t xml:space="preserve"> and 2022,</w:t>
      </w:r>
      <w:r w:rsidRPr="00AB5DFA">
        <w:rPr>
          <w:rFonts w:cs="Times New Roman"/>
          <w:szCs w:val="22"/>
          <w:lang w:val="en-GB"/>
        </w:rPr>
        <w:t xml:space="preserve"> the Group did not have investment in any entity in which the Group held 10% or more of the paid-up share capital of the investee company.</w:t>
      </w:r>
    </w:p>
    <w:p w14:paraId="7D225801" w14:textId="77777777" w:rsidR="0039634F" w:rsidRPr="00EC65EE" w:rsidRDefault="0039634F" w:rsidP="0C1F1E22">
      <w:pPr>
        <w:pStyle w:val="Heading1"/>
        <w:numPr>
          <w:ilvl w:val="0"/>
          <w:numId w:val="0"/>
        </w:numPr>
        <w:tabs>
          <w:tab w:val="left" w:pos="540"/>
        </w:tabs>
        <w:spacing w:before="0" w:after="0" w:line="240" w:lineRule="atLeast"/>
        <w:rPr>
          <w:rFonts w:cs="Times New Roman"/>
          <w:b w:val="0"/>
          <w:bCs/>
          <w:i w:val="0"/>
          <w:sz w:val="22"/>
          <w:szCs w:val="18"/>
        </w:rPr>
      </w:pPr>
    </w:p>
    <w:p w14:paraId="6A0E598A" w14:textId="530987F2" w:rsidR="00E84B35" w:rsidRDefault="284EA72C" w:rsidP="00C03D2E">
      <w:pPr>
        <w:pStyle w:val="Heading1"/>
        <w:numPr>
          <w:ilvl w:val="0"/>
          <w:numId w:val="0"/>
        </w:numPr>
        <w:tabs>
          <w:tab w:val="left" w:pos="540"/>
        </w:tabs>
        <w:spacing w:before="0" w:after="0" w:line="240" w:lineRule="atLeast"/>
        <w:rPr>
          <w:rFonts w:cs="Times New Roman"/>
          <w:b w:val="0"/>
          <w:i w:val="0"/>
          <w:sz w:val="22"/>
          <w:lang w:val="en-AU"/>
        </w:rPr>
      </w:pPr>
      <w:r w:rsidRPr="00360B85">
        <w:rPr>
          <w:rFonts w:cs="Times New Roman"/>
          <w:i w:val="0"/>
          <w:iCs/>
        </w:rPr>
        <w:t>1</w:t>
      </w:r>
      <w:r w:rsidR="005E75D2">
        <w:rPr>
          <w:rFonts w:cs="Times New Roman"/>
          <w:i w:val="0"/>
          <w:iCs/>
        </w:rPr>
        <w:t>2</w:t>
      </w:r>
      <w:r w:rsidR="0061423C" w:rsidRPr="0012708E">
        <w:rPr>
          <w:rFonts w:cs="Times New Roman"/>
        </w:rPr>
        <w:tab/>
      </w:r>
      <w:r w:rsidRPr="00360B85">
        <w:rPr>
          <w:rFonts w:cs="Times New Roman"/>
          <w:i w:val="0"/>
          <w:iCs/>
        </w:rPr>
        <w:t>Investments in subsidiary, net</w:t>
      </w:r>
    </w:p>
    <w:p w14:paraId="649E1FAC" w14:textId="008921AD" w:rsidR="0061423C" w:rsidRPr="0093239C" w:rsidRDefault="0061423C" w:rsidP="00EC65EE">
      <w:pPr>
        <w:pStyle w:val="Heading1"/>
        <w:numPr>
          <w:ilvl w:val="0"/>
          <w:numId w:val="0"/>
        </w:numPr>
        <w:tabs>
          <w:tab w:val="left" w:pos="540"/>
        </w:tabs>
        <w:spacing w:before="0" w:after="0" w:line="240" w:lineRule="atLeast"/>
        <w:rPr>
          <w:b w:val="0"/>
          <w:i w:val="0"/>
        </w:rPr>
      </w:pPr>
    </w:p>
    <w:tbl>
      <w:tblPr>
        <w:tblW w:w="9270" w:type="dxa"/>
        <w:tblInd w:w="450" w:type="dxa"/>
        <w:tblBorders>
          <w:bottom w:val="single" w:sz="4" w:space="0" w:color="auto"/>
        </w:tblBorders>
        <w:tblLayout w:type="fixed"/>
        <w:tblLook w:val="04A0" w:firstRow="1" w:lastRow="0" w:firstColumn="1" w:lastColumn="0" w:noHBand="0" w:noVBand="1"/>
      </w:tblPr>
      <w:tblGrid>
        <w:gridCol w:w="1710"/>
        <w:gridCol w:w="1350"/>
        <w:gridCol w:w="990"/>
        <w:gridCol w:w="945"/>
        <w:gridCol w:w="945"/>
        <w:gridCol w:w="832"/>
        <w:gridCol w:w="68"/>
        <w:gridCol w:w="765"/>
        <w:gridCol w:w="273"/>
        <w:gridCol w:w="559"/>
        <w:gridCol w:w="833"/>
      </w:tblGrid>
      <w:tr w:rsidR="0010202E" w:rsidRPr="00180CCF" w14:paraId="72D81933" w14:textId="77777777" w:rsidTr="00360B85">
        <w:trPr>
          <w:trHeight w:val="197"/>
        </w:trPr>
        <w:tc>
          <w:tcPr>
            <w:tcW w:w="1710" w:type="dxa"/>
            <w:shd w:val="clear" w:color="auto" w:fill="auto"/>
            <w:vAlign w:val="center"/>
          </w:tcPr>
          <w:p w14:paraId="0CF05A1F" w14:textId="77777777" w:rsidR="0010202E" w:rsidRPr="00360B85" w:rsidRDefault="0010202E" w:rsidP="00360B85">
            <w:pPr>
              <w:ind w:left="167"/>
              <w:rPr>
                <w:rFonts w:cs="Times New Roman"/>
                <w:sz w:val="18"/>
                <w:szCs w:val="18"/>
              </w:rPr>
            </w:pPr>
          </w:p>
        </w:tc>
        <w:tc>
          <w:tcPr>
            <w:tcW w:w="1350" w:type="dxa"/>
            <w:shd w:val="clear" w:color="auto" w:fill="auto"/>
            <w:vAlign w:val="center"/>
          </w:tcPr>
          <w:p w14:paraId="7BBE1719" w14:textId="77777777" w:rsidR="0010202E" w:rsidRPr="00360B85" w:rsidRDefault="0010202E" w:rsidP="003023D6">
            <w:pPr>
              <w:ind w:firstLineChars="200" w:firstLine="360"/>
              <w:rPr>
                <w:rFonts w:cs="Times New Roman"/>
                <w:sz w:val="18"/>
                <w:szCs w:val="18"/>
              </w:rPr>
            </w:pPr>
          </w:p>
        </w:tc>
        <w:tc>
          <w:tcPr>
            <w:tcW w:w="990" w:type="dxa"/>
            <w:shd w:val="clear" w:color="auto" w:fill="auto"/>
            <w:vAlign w:val="center"/>
          </w:tcPr>
          <w:p w14:paraId="468910FE" w14:textId="77777777" w:rsidR="0010202E" w:rsidRPr="00360B85" w:rsidRDefault="0010202E" w:rsidP="003023D6">
            <w:pPr>
              <w:rPr>
                <w:rFonts w:cs="Times New Roman"/>
                <w:sz w:val="18"/>
                <w:szCs w:val="18"/>
              </w:rPr>
            </w:pPr>
          </w:p>
        </w:tc>
        <w:tc>
          <w:tcPr>
            <w:tcW w:w="1890" w:type="dxa"/>
            <w:gridSpan w:val="2"/>
            <w:shd w:val="clear" w:color="auto" w:fill="auto"/>
            <w:vAlign w:val="center"/>
          </w:tcPr>
          <w:p w14:paraId="135DC44E" w14:textId="77777777" w:rsidR="0010202E" w:rsidRPr="00360B85" w:rsidRDefault="0010202E" w:rsidP="003023D6">
            <w:pPr>
              <w:jc w:val="center"/>
              <w:rPr>
                <w:rFonts w:cs="Times New Roman"/>
                <w:color w:val="000000"/>
                <w:sz w:val="18"/>
                <w:szCs w:val="18"/>
              </w:rPr>
            </w:pPr>
          </w:p>
        </w:tc>
        <w:tc>
          <w:tcPr>
            <w:tcW w:w="3330" w:type="dxa"/>
            <w:gridSpan w:val="6"/>
            <w:shd w:val="clear" w:color="auto" w:fill="auto"/>
            <w:vAlign w:val="center"/>
          </w:tcPr>
          <w:p w14:paraId="354D558F" w14:textId="648961E4" w:rsidR="0010202E" w:rsidRPr="00360B85" w:rsidRDefault="004D5918" w:rsidP="003023D6">
            <w:pPr>
              <w:jc w:val="center"/>
              <w:rPr>
                <w:rFonts w:cs="Times New Roman"/>
                <w:b/>
                <w:bCs/>
                <w:color w:val="000000"/>
                <w:sz w:val="18"/>
                <w:szCs w:val="18"/>
              </w:rPr>
            </w:pPr>
            <w:r w:rsidRPr="00360B85">
              <w:rPr>
                <w:rFonts w:cs="Times New Roman"/>
                <w:b/>
                <w:bCs/>
                <w:color w:val="000000"/>
                <w:sz w:val="18"/>
                <w:szCs w:val="18"/>
              </w:rPr>
              <w:t>The Bank</w:t>
            </w:r>
          </w:p>
        </w:tc>
      </w:tr>
      <w:tr w:rsidR="003511BA" w:rsidRPr="00180CCF" w14:paraId="76A5D165" w14:textId="77777777" w:rsidTr="00360B85">
        <w:trPr>
          <w:trHeight w:val="197"/>
        </w:trPr>
        <w:tc>
          <w:tcPr>
            <w:tcW w:w="1710" w:type="dxa"/>
            <w:shd w:val="clear" w:color="auto" w:fill="auto"/>
            <w:vAlign w:val="center"/>
          </w:tcPr>
          <w:p w14:paraId="19F14929" w14:textId="77777777" w:rsidR="003511BA" w:rsidRPr="00360B85" w:rsidRDefault="003511BA" w:rsidP="00360B85">
            <w:pPr>
              <w:ind w:left="167"/>
              <w:rPr>
                <w:rFonts w:cs="Times New Roman"/>
                <w:sz w:val="18"/>
                <w:szCs w:val="18"/>
              </w:rPr>
            </w:pPr>
          </w:p>
        </w:tc>
        <w:tc>
          <w:tcPr>
            <w:tcW w:w="1350" w:type="dxa"/>
            <w:shd w:val="clear" w:color="auto" w:fill="auto"/>
            <w:vAlign w:val="center"/>
          </w:tcPr>
          <w:p w14:paraId="5890586D" w14:textId="77777777" w:rsidR="003511BA" w:rsidRPr="00360B85" w:rsidRDefault="003511BA" w:rsidP="003023D6">
            <w:pPr>
              <w:ind w:firstLineChars="200" w:firstLine="360"/>
              <w:rPr>
                <w:rFonts w:cs="Times New Roman"/>
                <w:sz w:val="18"/>
                <w:szCs w:val="18"/>
              </w:rPr>
            </w:pPr>
          </w:p>
        </w:tc>
        <w:tc>
          <w:tcPr>
            <w:tcW w:w="990" w:type="dxa"/>
            <w:shd w:val="clear" w:color="auto" w:fill="auto"/>
            <w:vAlign w:val="center"/>
          </w:tcPr>
          <w:p w14:paraId="349D1FB8" w14:textId="77777777" w:rsidR="003511BA" w:rsidRPr="00360B85" w:rsidRDefault="003511BA" w:rsidP="003023D6">
            <w:pPr>
              <w:rPr>
                <w:rFonts w:cs="Times New Roman"/>
                <w:sz w:val="18"/>
                <w:szCs w:val="18"/>
              </w:rPr>
            </w:pPr>
          </w:p>
        </w:tc>
        <w:tc>
          <w:tcPr>
            <w:tcW w:w="1890" w:type="dxa"/>
            <w:gridSpan w:val="2"/>
            <w:shd w:val="clear" w:color="auto" w:fill="auto"/>
            <w:vAlign w:val="center"/>
          </w:tcPr>
          <w:p w14:paraId="69919912" w14:textId="060E9CD0" w:rsidR="003511BA" w:rsidRPr="00360B85" w:rsidRDefault="003511BA" w:rsidP="003023D6">
            <w:pPr>
              <w:jc w:val="center"/>
              <w:rPr>
                <w:rFonts w:cs="Times New Roman"/>
                <w:color w:val="000000"/>
                <w:sz w:val="18"/>
                <w:szCs w:val="18"/>
              </w:rPr>
            </w:pPr>
            <w:r w:rsidRPr="00360B85">
              <w:rPr>
                <w:rFonts w:cs="Times New Roman"/>
                <w:color w:val="000000"/>
                <w:sz w:val="18"/>
                <w:szCs w:val="18"/>
              </w:rPr>
              <w:t>Percentage of</w:t>
            </w:r>
          </w:p>
        </w:tc>
        <w:tc>
          <w:tcPr>
            <w:tcW w:w="900" w:type="dxa"/>
            <w:gridSpan w:val="2"/>
            <w:shd w:val="clear" w:color="auto" w:fill="auto"/>
            <w:vAlign w:val="center"/>
          </w:tcPr>
          <w:p w14:paraId="11AA3BE8" w14:textId="77777777" w:rsidR="003511BA" w:rsidRPr="00360B85" w:rsidRDefault="003511BA" w:rsidP="003023D6">
            <w:pPr>
              <w:jc w:val="center"/>
              <w:rPr>
                <w:rFonts w:cs="Times New Roman"/>
                <w:color w:val="000000"/>
                <w:sz w:val="18"/>
                <w:szCs w:val="18"/>
              </w:rPr>
            </w:pPr>
          </w:p>
        </w:tc>
        <w:tc>
          <w:tcPr>
            <w:tcW w:w="1038" w:type="dxa"/>
            <w:gridSpan w:val="2"/>
            <w:shd w:val="clear" w:color="auto" w:fill="auto"/>
            <w:vAlign w:val="center"/>
          </w:tcPr>
          <w:p w14:paraId="4AC8EA21" w14:textId="77777777" w:rsidR="003511BA" w:rsidRPr="00360B85" w:rsidRDefault="003511BA" w:rsidP="003023D6">
            <w:pPr>
              <w:jc w:val="center"/>
              <w:rPr>
                <w:rFonts w:cs="Times New Roman"/>
                <w:color w:val="000000"/>
                <w:sz w:val="18"/>
                <w:szCs w:val="18"/>
              </w:rPr>
            </w:pPr>
          </w:p>
        </w:tc>
        <w:tc>
          <w:tcPr>
            <w:tcW w:w="1392" w:type="dxa"/>
            <w:gridSpan w:val="2"/>
            <w:shd w:val="clear" w:color="auto" w:fill="auto"/>
            <w:vAlign w:val="center"/>
          </w:tcPr>
          <w:p w14:paraId="370D9246" w14:textId="6CA2A2D4" w:rsidR="003511BA" w:rsidRPr="00360B85" w:rsidRDefault="003511BA" w:rsidP="003023D6">
            <w:pPr>
              <w:jc w:val="center"/>
              <w:rPr>
                <w:rFonts w:cs="Times New Roman"/>
                <w:color w:val="000000"/>
                <w:sz w:val="18"/>
                <w:szCs w:val="18"/>
              </w:rPr>
            </w:pPr>
          </w:p>
        </w:tc>
      </w:tr>
      <w:tr w:rsidR="000D2C52" w:rsidRPr="00180CCF" w14:paraId="6ABB3BCF" w14:textId="77777777" w:rsidTr="00360B85">
        <w:trPr>
          <w:trHeight w:val="197"/>
        </w:trPr>
        <w:tc>
          <w:tcPr>
            <w:tcW w:w="1710" w:type="dxa"/>
            <w:shd w:val="clear" w:color="auto" w:fill="auto"/>
            <w:vAlign w:val="center"/>
          </w:tcPr>
          <w:p w14:paraId="525EF824" w14:textId="77777777" w:rsidR="007C476A" w:rsidRPr="00360B85" w:rsidRDefault="007C476A" w:rsidP="00360B85">
            <w:pPr>
              <w:ind w:left="167"/>
              <w:rPr>
                <w:rFonts w:cs="Times New Roman"/>
                <w:sz w:val="18"/>
                <w:szCs w:val="18"/>
              </w:rPr>
            </w:pPr>
          </w:p>
        </w:tc>
        <w:tc>
          <w:tcPr>
            <w:tcW w:w="1350" w:type="dxa"/>
            <w:shd w:val="clear" w:color="auto" w:fill="auto"/>
            <w:vAlign w:val="center"/>
          </w:tcPr>
          <w:p w14:paraId="20625F03" w14:textId="72C2CEE9"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Type of</w:t>
            </w:r>
          </w:p>
        </w:tc>
        <w:tc>
          <w:tcPr>
            <w:tcW w:w="990" w:type="dxa"/>
            <w:shd w:val="clear" w:color="auto" w:fill="auto"/>
            <w:vAlign w:val="center"/>
          </w:tcPr>
          <w:p w14:paraId="78E3B913" w14:textId="522BF8BC" w:rsidR="007C476A" w:rsidRPr="00360B85" w:rsidRDefault="007C476A" w:rsidP="00EC65EE">
            <w:pPr>
              <w:jc w:val="center"/>
              <w:rPr>
                <w:rFonts w:cs="Times New Roman"/>
                <w:sz w:val="18"/>
                <w:szCs w:val="18"/>
              </w:rPr>
            </w:pPr>
            <w:r w:rsidRPr="00360B85">
              <w:rPr>
                <w:rFonts w:cs="Times New Roman"/>
                <w:color w:val="000000"/>
                <w:sz w:val="18"/>
                <w:szCs w:val="18"/>
              </w:rPr>
              <w:t>Type of</w:t>
            </w:r>
          </w:p>
        </w:tc>
        <w:tc>
          <w:tcPr>
            <w:tcW w:w="1890" w:type="dxa"/>
            <w:gridSpan w:val="2"/>
            <w:shd w:val="clear" w:color="auto" w:fill="auto"/>
            <w:vAlign w:val="center"/>
          </w:tcPr>
          <w:p w14:paraId="57E35C2A" w14:textId="2892A59B" w:rsidR="007C476A" w:rsidRPr="00360B85" w:rsidRDefault="007C476A">
            <w:pPr>
              <w:jc w:val="center"/>
              <w:rPr>
                <w:rFonts w:cs="Times New Roman"/>
                <w:color w:val="000000"/>
                <w:sz w:val="18"/>
                <w:szCs w:val="18"/>
              </w:rPr>
            </w:pPr>
            <w:r w:rsidRPr="00360B85">
              <w:rPr>
                <w:rFonts w:cs="Times New Roman"/>
                <w:color w:val="000000"/>
                <w:sz w:val="18"/>
                <w:szCs w:val="18"/>
              </w:rPr>
              <w:t>ownership interest</w:t>
            </w:r>
          </w:p>
        </w:tc>
        <w:tc>
          <w:tcPr>
            <w:tcW w:w="1665" w:type="dxa"/>
            <w:gridSpan w:val="3"/>
            <w:shd w:val="clear" w:color="auto" w:fill="auto"/>
            <w:vAlign w:val="center"/>
          </w:tcPr>
          <w:p w14:paraId="485FA459" w14:textId="7DF2B2DA" w:rsidR="007C476A" w:rsidRPr="00360B85" w:rsidRDefault="007C476A">
            <w:pPr>
              <w:jc w:val="center"/>
              <w:rPr>
                <w:rFonts w:cs="Times New Roman"/>
                <w:color w:val="000000"/>
                <w:sz w:val="18"/>
                <w:szCs w:val="18"/>
              </w:rPr>
            </w:pPr>
            <w:r w:rsidRPr="00360B85">
              <w:rPr>
                <w:rFonts w:cs="Times New Roman"/>
                <w:color w:val="000000"/>
                <w:sz w:val="18"/>
                <w:szCs w:val="18"/>
              </w:rPr>
              <w:t>Cost</w:t>
            </w:r>
          </w:p>
        </w:tc>
        <w:tc>
          <w:tcPr>
            <w:tcW w:w="1665" w:type="dxa"/>
            <w:gridSpan w:val="3"/>
            <w:shd w:val="clear" w:color="auto" w:fill="auto"/>
            <w:vAlign w:val="center"/>
          </w:tcPr>
          <w:p w14:paraId="24919EC0" w14:textId="364D976D" w:rsidR="007C476A" w:rsidRPr="00360B85" w:rsidRDefault="00C55193">
            <w:pPr>
              <w:jc w:val="center"/>
              <w:rPr>
                <w:rFonts w:cs="Times New Roman"/>
                <w:color w:val="000000"/>
                <w:sz w:val="18"/>
                <w:szCs w:val="18"/>
              </w:rPr>
            </w:pPr>
            <w:r w:rsidRPr="00360B85">
              <w:rPr>
                <w:rFonts w:cs="Times New Roman"/>
                <w:color w:val="000000"/>
                <w:sz w:val="18"/>
                <w:szCs w:val="18"/>
              </w:rPr>
              <w:t>Dividend income</w:t>
            </w:r>
          </w:p>
        </w:tc>
      </w:tr>
      <w:tr w:rsidR="00C03D2E" w:rsidRPr="00180CCF" w14:paraId="044194AC" w14:textId="77777777" w:rsidTr="00360B85">
        <w:trPr>
          <w:trHeight w:val="197"/>
        </w:trPr>
        <w:tc>
          <w:tcPr>
            <w:tcW w:w="1710" w:type="dxa"/>
            <w:shd w:val="clear" w:color="auto" w:fill="auto"/>
            <w:vAlign w:val="center"/>
          </w:tcPr>
          <w:p w14:paraId="2BF263D8" w14:textId="77777777" w:rsidR="007C476A" w:rsidRPr="00360B85" w:rsidRDefault="007C476A" w:rsidP="00360B85">
            <w:pPr>
              <w:ind w:left="167"/>
              <w:rPr>
                <w:rFonts w:cs="Times New Roman"/>
                <w:sz w:val="18"/>
                <w:szCs w:val="18"/>
              </w:rPr>
            </w:pPr>
          </w:p>
        </w:tc>
        <w:tc>
          <w:tcPr>
            <w:tcW w:w="1350" w:type="dxa"/>
            <w:shd w:val="clear" w:color="auto" w:fill="auto"/>
            <w:vAlign w:val="center"/>
          </w:tcPr>
          <w:p w14:paraId="0CED21AD" w14:textId="1E986D9C"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business</w:t>
            </w:r>
          </w:p>
        </w:tc>
        <w:tc>
          <w:tcPr>
            <w:tcW w:w="990" w:type="dxa"/>
            <w:shd w:val="clear" w:color="auto" w:fill="auto"/>
            <w:vAlign w:val="center"/>
          </w:tcPr>
          <w:p w14:paraId="003192EA" w14:textId="373B0848" w:rsidR="007C476A" w:rsidRPr="00360B85" w:rsidRDefault="007C476A" w:rsidP="00EC65EE">
            <w:pPr>
              <w:ind w:left="-99" w:right="-119"/>
              <w:jc w:val="center"/>
              <w:rPr>
                <w:rFonts w:cs="Times New Roman"/>
                <w:sz w:val="18"/>
                <w:szCs w:val="18"/>
              </w:rPr>
            </w:pPr>
            <w:r w:rsidRPr="00360B85">
              <w:rPr>
                <w:rFonts w:cs="Times New Roman"/>
                <w:color w:val="000000"/>
                <w:sz w:val="18"/>
                <w:szCs w:val="18"/>
              </w:rPr>
              <w:t>share</w:t>
            </w:r>
          </w:p>
        </w:tc>
        <w:tc>
          <w:tcPr>
            <w:tcW w:w="945" w:type="dxa"/>
            <w:shd w:val="clear" w:color="auto" w:fill="auto"/>
            <w:vAlign w:val="center"/>
          </w:tcPr>
          <w:p w14:paraId="08DDBCCE" w14:textId="2E8EB205" w:rsidR="007C476A" w:rsidRPr="00360B85" w:rsidRDefault="0009749A">
            <w:pPr>
              <w:jc w:val="center"/>
              <w:rPr>
                <w:rFonts w:cs="Times New Roman"/>
                <w:color w:val="000000"/>
                <w:sz w:val="18"/>
                <w:szCs w:val="18"/>
              </w:rPr>
            </w:pPr>
            <w:r>
              <w:rPr>
                <w:rFonts w:cs="Times New Roman"/>
                <w:color w:val="000000"/>
                <w:sz w:val="18"/>
                <w:szCs w:val="18"/>
              </w:rPr>
              <w:t>2023</w:t>
            </w:r>
          </w:p>
        </w:tc>
        <w:tc>
          <w:tcPr>
            <w:tcW w:w="945" w:type="dxa"/>
            <w:shd w:val="clear" w:color="auto" w:fill="auto"/>
            <w:vAlign w:val="center"/>
          </w:tcPr>
          <w:p w14:paraId="3DA0DB3E" w14:textId="7937937B" w:rsidR="007C476A" w:rsidRPr="00360B85" w:rsidRDefault="0009749A">
            <w:pPr>
              <w:jc w:val="center"/>
              <w:rPr>
                <w:rFonts w:cs="Times New Roman"/>
                <w:color w:val="000000"/>
                <w:sz w:val="18"/>
                <w:szCs w:val="18"/>
              </w:rPr>
            </w:pPr>
            <w:r>
              <w:rPr>
                <w:rFonts w:cs="Times New Roman"/>
                <w:color w:val="000000"/>
                <w:sz w:val="18"/>
                <w:szCs w:val="18"/>
              </w:rPr>
              <w:t>2022</w:t>
            </w:r>
          </w:p>
        </w:tc>
        <w:tc>
          <w:tcPr>
            <w:tcW w:w="832" w:type="dxa"/>
            <w:shd w:val="clear" w:color="auto" w:fill="auto"/>
            <w:vAlign w:val="center"/>
          </w:tcPr>
          <w:p w14:paraId="5F07A869" w14:textId="0D0A723B" w:rsidR="007C476A" w:rsidRPr="00360B85" w:rsidRDefault="0009749A">
            <w:pPr>
              <w:jc w:val="center"/>
              <w:rPr>
                <w:rFonts w:cs="Times New Roman"/>
                <w:color w:val="000000"/>
                <w:sz w:val="18"/>
                <w:szCs w:val="18"/>
              </w:rPr>
            </w:pPr>
            <w:r>
              <w:rPr>
                <w:rFonts w:cs="Times New Roman"/>
                <w:color w:val="000000"/>
                <w:sz w:val="18"/>
                <w:szCs w:val="18"/>
              </w:rPr>
              <w:t>2023</w:t>
            </w:r>
          </w:p>
        </w:tc>
        <w:tc>
          <w:tcPr>
            <w:tcW w:w="833" w:type="dxa"/>
            <w:gridSpan w:val="2"/>
            <w:shd w:val="clear" w:color="auto" w:fill="auto"/>
            <w:vAlign w:val="center"/>
          </w:tcPr>
          <w:p w14:paraId="43D4BF54" w14:textId="56B566D7" w:rsidR="007C476A" w:rsidRPr="00360B85" w:rsidRDefault="0009749A">
            <w:pPr>
              <w:jc w:val="center"/>
              <w:rPr>
                <w:rFonts w:cs="Times New Roman"/>
                <w:color w:val="000000"/>
                <w:sz w:val="18"/>
                <w:szCs w:val="18"/>
              </w:rPr>
            </w:pPr>
            <w:r>
              <w:rPr>
                <w:rFonts w:cs="Times New Roman"/>
                <w:color w:val="000000"/>
                <w:sz w:val="18"/>
                <w:szCs w:val="18"/>
              </w:rPr>
              <w:t>2022</w:t>
            </w:r>
          </w:p>
        </w:tc>
        <w:tc>
          <w:tcPr>
            <w:tcW w:w="832" w:type="dxa"/>
            <w:gridSpan w:val="2"/>
            <w:shd w:val="clear" w:color="auto" w:fill="auto"/>
            <w:vAlign w:val="center"/>
          </w:tcPr>
          <w:p w14:paraId="53BCC4AB" w14:textId="308FE1AB" w:rsidR="007C476A" w:rsidRPr="00360B85" w:rsidRDefault="0009749A">
            <w:pPr>
              <w:jc w:val="center"/>
              <w:rPr>
                <w:rFonts w:cs="Times New Roman"/>
                <w:color w:val="000000"/>
                <w:sz w:val="18"/>
                <w:szCs w:val="18"/>
              </w:rPr>
            </w:pPr>
            <w:r>
              <w:rPr>
                <w:rFonts w:cs="Times New Roman"/>
                <w:color w:val="000000"/>
                <w:sz w:val="18"/>
                <w:szCs w:val="18"/>
              </w:rPr>
              <w:t>2023</w:t>
            </w:r>
          </w:p>
        </w:tc>
        <w:tc>
          <w:tcPr>
            <w:tcW w:w="833" w:type="dxa"/>
            <w:shd w:val="clear" w:color="auto" w:fill="auto"/>
            <w:vAlign w:val="center"/>
          </w:tcPr>
          <w:p w14:paraId="0BD1B515" w14:textId="58BA81A6" w:rsidR="007C476A" w:rsidRPr="00360B85" w:rsidRDefault="0009749A">
            <w:pPr>
              <w:jc w:val="center"/>
              <w:rPr>
                <w:rFonts w:cs="Times New Roman"/>
                <w:color w:val="000000"/>
                <w:sz w:val="18"/>
                <w:szCs w:val="18"/>
              </w:rPr>
            </w:pPr>
            <w:r>
              <w:rPr>
                <w:rFonts w:cs="Times New Roman"/>
                <w:color w:val="000000"/>
                <w:sz w:val="18"/>
                <w:szCs w:val="18"/>
              </w:rPr>
              <w:t>2022</w:t>
            </w:r>
          </w:p>
        </w:tc>
      </w:tr>
      <w:tr w:rsidR="000D2C52" w:rsidRPr="00180CCF" w14:paraId="7B72ED95" w14:textId="77777777" w:rsidTr="00360B85">
        <w:trPr>
          <w:trHeight w:val="67"/>
        </w:trPr>
        <w:tc>
          <w:tcPr>
            <w:tcW w:w="1710" w:type="dxa"/>
            <w:shd w:val="clear" w:color="auto" w:fill="auto"/>
            <w:vAlign w:val="center"/>
            <w:hideMark/>
          </w:tcPr>
          <w:p w14:paraId="268F122E" w14:textId="77777777" w:rsidR="007C476A" w:rsidRPr="00360B85" w:rsidRDefault="007C476A" w:rsidP="00360B85">
            <w:pPr>
              <w:ind w:left="167"/>
              <w:jc w:val="center"/>
              <w:rPr>
                <w:rFonts w:cs="Times New Roman"/>
                <w:color w:val="000000"/>
                <w:sz w:val="18"/>
                <w:szCs w:val="18"/>
              </w:rPr>
            </w:pPr>
          </w:p>
        </w:tc>
        <w:tc>
          <w:tcPr>
            <w:tcW w:w="1350" w:type="dxa"/>
            <w:shd w:val="clear" w:color="auto" w:fill="auto"/>
            <w:vAlign w:val="center"/>
            <w:hideMark/>
          </w:tcPr>
          <w:p w14:paraId="59B9245C" w14:textId="77777777" w:rsidR="007C476A" w:rsidRPr="00360B85" w:rsidRDefault="007C476A" w:rsidP="00F671B4">
            <w:pPr>
              <w:ind w:firstLineChars="200" w:firstLine="360"/>
              <w:rPr>
                <w:rFonts w:cs="Times New Roman"/>
                <w:sz w:val="18"/>
                <w:szCs w:val="18"/>
              </w:rPr>
            </w:pPr>
          </w:p>
        </w:tc>
        <w:tc>
          <w:tcPr>
            <w:tcW w:w="990" w:type="dxa"/>
            <w:shd w:val="clear" w:color="auto" w:fill="auto"/>
            <w:vAlign w:val="center"/>
            <w:hideMark/>
          </w:tcPr>
          <w:p w14:paraId="2EB4B95C" w14:textId="77777777" w:rsidR="007C476A" w:rsidRPr="00360B85" w:rsidRDefault="007C476A" w:rsidP="00F671B4">
            <w:pPr>
              <w:rPr>
                <w:rFonts w:cs="Times New Roman"/>
                <w:sz w:val="18"/>
                <w:szCs w:val="18"/>
              </w:rPr>
            </w:pPr>
          </w:p>
        </w:tc>
        <w:tc>
          <w:tcPr>
            <w:tcW w:w="1890" w:type="dxa"/>
            <w:gridSpan w:val="2"/>
            <w:shd w:val="clear" w:color="auto" w:fill="auto"/>
            <w:vAlign w:val="center"/>
            <w:hideMark/>
          </w:tcPr>
          <w:p w14:paraId="6637D363" w14:textId="77777777" w:rsidR="007C476A" w:rsidRPr="00360B85" w:rsidRDefault="007C476A" w:rsidP="00F671B4">
            <w:pPr>
              <w:jc w:val="center"/>
              <w:rPr>
                <w:rFonts w:cs="Times New Roman"/>
                <w:i/>
                <w:iCs/>
                <w:color w:val="000000"/>
                <w:sz w:val="18"/>
                <w:szCs w:val="18"/>
              </w:rPr>
            </w:pPr>
            <w:r w:rsidRPr="00360B85">
              <w:rPr>
                <w:rFonts w:cs="Times New Roman"/>
                <w:i/>
                <w:iCs/>
                <w:color w:val="000000"/>
                <w:sz w:val="18"/>
                <w:szCs w:val="18"/>
              </w:rPr>
              <w:t>(%)</w:t>
            </w:r>
          </w:p>
        </w:tc>
        <w:tc>
          <w:tcPr>
            <w:tcW w:w="3330" w:type="dxa"/>
            <w:gridSpan w:val="6"/>
            <w:shd w:val="clear" w:color="auto" w:fill="auto"/>
            <w:vAlign w:val="center"/>
            <w:hideMark/>
          </w:tcPr>
          <w:p w14:paraId="71997C76" w14:textId="20614894" w:rsidR="007C476A" w:rsidRPr="00360B85" w:rsidRDefault="007C476A" w:rsidP="00F671B4">
            <w:pPr>
              <w:jc w:val="center"/>
              <w:rPr>
                <w:rFonts w:cs="Times New Roman"/>
                <w:i/>
                <w:iCs/>
                <w:color w:val="000000"/>
                <w:sz w:val="18"/>
                <w:szCs w:val="18"/>
              </w:rPr>
            </w:pPr>
            <w:r w:rsidRPr="00360B85">
              <w:rPr>
                <w:rFonts w:cs="Times New Roman"/>
                <w:i/>
                <w:iCs/>
                <w:color w:val="000000"/>
                <w:sz w:val="18"/>
                <w:szCs w:val="18"/>
              </w:rPr>
              <w:t>(in thousand Baht)</w:t>
            </w:r>
          </w:p>
        </w:tc>
      </w:tr>
      <w:tr w:rsidR="00C03D2E" w:rsidRPr="00180CCF" w14:paraId="7F7CB2FD" w14:textId="77777777" w:rsidTr="00360B85">
        <w:trPr>
          <w:trHeight w:val="197"/>
        </w:trPr>
        <w:tc>
          <w:tcPr>
            <w:tcW w:w="1710" w:type="dxa"/>
            <w:tcBorders>
              <w:bottom w:val="nil"/>
            </w:tcBorders>
            <w:shd w:val="clear" w:color="auto" w:fill="auto"/>
            <w:vAlign w:val="center"/>
            <w:hideMark/>
          </w:tcPr>
          <w:p w14:paraId="03116FBC" w14:textId="77777777" w:rsidR="007C476A" w:rsidRPr="00360B85" w:rsidRDefault="007C476A" w:rsidP="00360B85">
            <w:pPr>
              <w:ind w:right="-116"/>
              <w:rPr>
                <w:rFonts w:cs="Times New Roman"/>
                <w:b/>
                <w:bCs/>
                <w:color w:val="000000"/>
                <w:sz w:val="18"/>
                <w:szCs w:val="18"/>
              </w:rPr>
            </w:pPr>
            <w:r w:rsidRPr="00360B85">
              <w:rPr>
                <w:rFonts w:cs="Times New Roman"/>
                <w:b/>
                <w:bCs/>
                <w:color w:val="000000"/>
                <w:sz w:val="18"/>
                <w:szCs w:val="18"/>
              </w:rPr>
              <w:t>Subsidiary</w:t>
            </w:r>
          </w:p>
        </w:tc>
        <w:tc>
          <w:tcPr>
            <w:tcW w:w="1350" w:type="dxa"/>
            <w:tcBorders>
              <w:bottom w:val="nil"/>
            </w:tcBorders>
            <w:shd w:val="clear" w:color="auto" w:fill="auto"/>
            <w:vAlign w:val="center"/>
            <w:hideMark/>
          </w:tcPr>
          <w:p w14:paraId="4EF8237D" w14:textId="77777777" w:rsidR="007C476A" w:rsidRPr="00360B85" w:rsidRDefault="007C476A" w:rsidP="00F671B4">
            <w:pPr>
              <w:rPr>
                <w:rFonts w:cs="Times New Roman"/>
                <w:b/>
                <w:bCs/>
                <w:color w:val="000000"/>
                <w:sz w:val="18"/>
                <w:szCs w:val="18"/>
              </w:rPr>
            </w:pPr>
          </w:p>
        </w:tc>
        <w:tc>
          <w:tcPr>
            <w:tcW w:w="990" w:type="dxa"/>
            <w:tcBorders>
              <w:bottom w:val="nil"/>
            </w:tcBorders>
            <w:shd w:val="clear" w:color="auto" w:fill="auto"/>
            <w:vAlign w:val="center"/>
            <w:hideMark/>
          </w:tcPr>
          <w:p w14:paraId="207641FD" w14:textId="77777777" w:rsidR="007C476A" w:rsidRPr="00360B85" w:rsidRDefault="007C476A" w:rsidP="00F671B4">
            <w:pPr>
              <w:ind w:firstLineChars="200" w:firstLine="360"/>
              <w:rPr>
                <w:rFonts w:cs="Times New Roman"/>
                <w:sz w:val="18"/>
                <w:szCs w:val="18"/>
              </w:rPr>
            </w:pPr>
          </w:p>
        </w:tc>
        <w:tc>
          <w:tcPr>
            <w:tcW w:w="945" w:type="dxa"/>
            <w:tcBorders>
              <w:bottom w:val="nil"/>
            </w:tcBorders>
            <w:shd w:val="clear" w:color="auto" w:fill="auto"/>
            <w:vAlign w:val="center"/>
            <w:hideMark/>
          </w:tcPr>
          <w:p w14:paraId="73CE4DA4" w14:textId="77777777" w:rsidR="007C476A" w:rsidRPr="00360B85" w:rsidRDefault="007C476A" w:rsidP="00F671B4">
            <w:pPr>
              <w:rPr>
                <w:rFonts w:cs="Times New Roman"/>
                <w:sz w:val="18"/>
                <w:szCs w:val="18"/>
              </w:rPr>
            </w:pPr>
          </w:p>
        </w:tc>
        <w:tc>
          <w:tcPr>
            <w:tcW w:w="945" w:type="dxa"/>
            <w:tcBorders>
              <w:bottom w:val="nil"/>
            </w:tcBorders>
            <w:shd w:val="clear" w:color="auto" w:fill="auto"/>
            <w:vAlign w:val="center"/>
            <w:hideMark/>
          </w:tcPr>
          <w:p w14:paraId="4C857866" w14:textId="77777777" w:rsidR="007C476A" w:rsidRPr="00360B85" w:rsidRDefault="007C476A" w:rsidP="00F671B4">
            <w:pPr>
              <w:rPr>
                <w:rFonts w:cs="Times New Roman"/>
                <w:sz w:val="18"/>
                <w:szCs w:val="18"/>
              </w:rPr>
            </w:pPr>
          </w:p>
        </w:tc>
        <w:tc>
          <w:tcPr>
            <w:tcW w:w="832" w:type="dxa"/>
            <w:tcBorders>
              <w:bottom w:val="nil"/>
            </w:tcBorders>
            <w:shd w:val="clear" w:color="auto" w:fill="auto"/>
            <w:vAlign w:val="center"/>
            <w:hideMark/>
          </w:tcPr>
          <w:p w14:paraId="3768C995" w14:textId="77777777" w:rsidR="007C476A" w:rsidRPr="00360B85" w:rsidRDefault="007C476A" w:rsidP="00F671B4">
            <w:pPr>
              <w:jc w:val="both"/>
              <w:rPr>
                <w:rFonts w:cs="Times New Roman"/>
                <w:sz w:val="18"/>
                <w:szCs w:val="18"/>
              </w:rPr>
            </w:pPr>
          </w:p>
        </w:tc>
        <w:tc>
          <w:tcPr>
            <w:tcW w:w="833" w:type="dxa"/>
            <w:gridSpan w:val="2"/>
            <w:tcBorders>
              <w:bottom w:val="nil"/>
            </w:tcBorders>
            <w:shd w:val="clear" w:color="auto" w:fill="auto"/>
            <w:vAlign w:val="center"/>
            <w:hideMark/>
          </w:tcPr>
          <w:p w14:paraId="4A0A1B84" w14:textId="77777777" w:rsidR="007C476A" w:rsidRPr="00360B85" w:rsidRDefault="007C476A" w:rsidP="00F671B4">
            <w:pPr>
              <w:jc w:val="both"/>
              <w:rPr>
                <w:rFonts w:cs="Times New Roman"/>
                <w:sz w:val="18"/>
                <w:szCs w:val="18"/>
              </w:rPr>
            </w:pPr>
          </w:p>
        </w:tc>
        <w:tc>
          <w:tcPr>
            <w:tcW w:w="832" w:type="dxa"/>
            <w:gridSpan w:val="2"/>
            <w:tcBorders>
              <w:bottom w:val="nil"/>
            </w:tcBorders>
            <w:shd w:val="clear" w:color="auto" w:fill="auto"/>
            <w:vAlign w:val="center"/>
            <w:hideMark/>
          </w:tcPr>
          <w:p w14:paraId="00CE6E40" w14:textId="77777777" w:rsidR="007C476A" w:rsidRPr="00360B85" w:rsidRDefault="007C476A" w:rsidP="00F671B4">
            <w:pPr>
              <w:jc w:val="both"/>
              <w:rPr>
                <w:rFonts w:cs="Times New Roman"/>
                <w:sz w:val="18"/>
                <w:szCs w:val="18"/>
              </w:rPr>
            </w:pPr>
          </w:p>
        </w:tc>
        <w:tc>
          <w:tcPr>
            <w:tcW w:w="833" w:type="dxa"/>
            <w:tcBorders>
              <w:bottom w:val="nil"/>
            </w:tcBorders>
            <w:shd w:val="clear" w:color="auto" w:fill="auto"/>
            <w:vAlign w:val="center"/>
            <w:hideMark/>
          </w:tcPr>
          <w:p w14:paraId="0A6831D2" w14:textId="77777777" w:rsidR="007C476A" w:rsidRPr="00360B85" w:rsidRDefault="007C476A" w:rsidP="00F671B4">
            <w:pPr>
              <w:jc w:val="both"/>
              <w:rPr>
                <w:rFonts w:cs="Times New Roman"/>
                <w:sz w:val="18"/>
                <w:szCs w:val="18"/>
              </w:rPr>
            </w:pPr>
          </w:p>
        </w:tc>
      </w:tr>
      <w:tr w:rsidR="001810F0" w:rsidRPr="00180CCF" w14:paraId="4B12EC47" w14:textId="77777777" w:rsidTr="0009749A">
        <w:trPr>
          <w:trHeight w:val="461"/>
        </w:trPr>
        <w:tc>
          <w:tcPr>
            <w:tcW w:w="1710" w:type="dxa"/>
            <w:vMerge w:val="restart"/>
            <w:tcBorders>
              <w:bottom w:val="nil"/>
            </w:tcBorders>
            <w:shd w:val="clear" w:color="auto" w:fill="auto"/>
            <w:hideMark/>
          </w:tcPr>
          <w:p w14:paraId="6DEBA066" w14:textId="4A1A499C" w:rsidR="001810F0" w:rsidRPr="00360B85" w:rsidRDefault="001810F0" w:rsidP="001810F0">
            <w:pPr>
              <w:ind w:left="167" w:right="-116" w:hanging="167"/>
              <w:rPr>
                <w:rFonts w:cs="Times New Roman"/>
                <w:color w:val="000000"/>
                <w:sz w:val="18"/>
                <w:szCs w:val="18"/>
              </w:rPr>
            </w:pPr>
            <w:r w:rsidRPr="00360B85">
              <w:rPr>
                <w:rFonts w:cs="Times New Roman"/>
                <w:color w:val="000000"/>
                <w:sz w:val="18"/>
                <w:szCs w:val="18"/>
              </w:rPr>
              <w:t>Thai Micro</w:t>
            </w:r>
            <w:r w:rsidRPr="00360B85">
              <w:rPr>
                <w:rFonts w:cs="Times New Roman"/>
                <w:color w:val="000000"/>
                <w:sz w:val="18"/>
                <w:szCs w:val="18"/>
              </w:rPr>
              <w:br/>
              <w:t>Digital Solutions</w:t>
            </w:r>
            <w:r w:rsidRPr="00360B85">
              <w:rPr>
                <w:rFonts w:cs="Times New Roman"/>
                <w:color w:val="000000"/>
                <w:sz w:val="18"/>
                <w:szCs w:val="18"/>
              </w:rPr>
              <w:br/>
              <w:t>Co., Ltd.</w:t>
            </w:r>
          </w:p>
        </w:tc>
        <w:tc>
          <w:tcPr>
            <w:tcW w:w="1350" w:type="dxa"/>
            <w:vMerge w:val="restart"/>
            <w:tcBorders>
              <w:bottom w:val="nil"/>
            </w:tcBorders>
            <w:shd w:val="clear" w:color="auto" w:fill="auto"/>
            <w:hideMark/>
          </w:tcPr>
          <w:p w14:paraId="03755914" w14:textId="0A3186FD" w:rsidR="001810F0" w:rsidRPr="00360B85" w:rsidRDefault="001810F0" w:rsidP="001810F0">
            <w:pPr>
              <w:ind w:left="160" w:right="-107" w:hanging="160"/>
              <w:rPr>
                <w:rFonts w:cs="Times New Roman"/>
                <w:color w:val="000000"/>
                <w:sz w:val="18"/>
                <w:szCs w:val="18"/>
              </w:rPr>
            </w:pPr>
            <w:r w:rsidRPr="00360B85">
              <w:rPr>
                <w:rFonts w:cs="Times New Roman"/>
                <w:color w:val="000000"/>
                <w:sz w:val="18"/>
                <w:szCs w:val="18"/>
              </w:rPr>
              <w:t>Electronic</w:t>
            </w:r>
            <w:r w:rsidRPr="00360B85">
              <w:rPr>
                <w:rFonts w:cs="Times New Roman"/>
                <w:color w:val="000000"/>
                <w:sz w:val="18"/>
                <w:szCs w:val="18"/>
              </w:rPr>
              <w:br/>
              <w:t>payment and</w:t>
            </w:r>
            <w:r w:rsidRPr="00360B85">
              <w:rPr>
                <w:rFonts w:cs="Times New Roman"/>
                <w:color w:val="000000"/>
                <w:sz w:val="18"/>
                <w:szCs w:val="18"/>
              </w:rPr>
              <w:br/>
              <w:t>electronic</w:t>
            </w:r>
            <w:r w:rsidRPr="00360B85">
              <w:rPr>
                <w:rFonts w:cs="Times New Roman"/>
                <w:color w:val="000000"/>
                <w:sz w:val="18"/>
                <w:szCs w:val="18"/>
              </w:rPr>
              <w:br/>
              <w:t>money service</w:t>
            </w:r>
          </w:p>
        </w:tc>
        <w:tc>
          <w:tcPr>
            <w:tcW w:w="990" w:type="dxa"/>
            <w:vMerge w:val="restart"/>
            <w:tcBorders>
              <w:bottom w:val="nil"/>
            </w:tcBorders>
            <w:shd w:val="clear" w:color="auto" w:fill="auto"/>
            <w:vAlign w:val="bottom"/>
            <w:hideMark/>
          </w:tcPr>
          <w:p w14:paraId="47E6F6A8" w14:textId="77777777" w:rsidR="001810F0" w:rsidRPr="00360B85" w:rsidRDefault="001810F0" w:rsidP="001810F0">
            <w:pPr>
              <w:jc w:val="center"/>
              <w:rPr>
                <w:rFonts w:cs="Times New Roman"/>
                <w:color w:val="000000"/>
                <w:sz w:val="18"/>
                <w:szCs w:val="18"/>
              </w:rPr>
            </w:pPr>
            <w:r w:rsidRPr="00360B85">
              <w:rPr>
                <w:rFonts w:cs="Times New Roman"/>
                <w:color w:val="000000"/>
                <w:sz w:val="18"/>
                <w:szCs w:val="18"/>
              </w:rPr>
              <w:t>Ordinary</w:t>
            </w:r>
          </w:p>
        </w:tc>
        <w:tc>
          <w:tcPr>
            <w:tcW w:w="945" w:type="dxa"/>
            <w:vMerge w:val="restart"/>
            <w:tcBorders>
              <w:bottom w:val="nil"/>
            </w:tcBorders>
            <w:shd w:val="clear" w:color="auto" w:fill="auto"/>
            <w:vAlign w:val="bottom"/>
          </w:tcPr>
          <w:p w14:paraId="02917330" w14:textId="33B880BD" w:rsidR="001810F0" w:rsidRPr="0093239C" w:rsidRDefault="001810F0" w:rsidP="0093239C">
            <w:pPr>
              <w:ind w:left="-45" w:right="-125"/>
              <w:jc w:val="center"/>
              <w:rPr>
                <w:rFonts w:asciiTheme="minorBidi" w:hAnsiTheme="minorBidi" w:cstheme="minorBidi"/>
                <w:color w:val="000000"/>
                <w:szCs w:val="22"/>
              </w:rPr>
            </w:pPr>
            <w:r w:rsidRPr="0093239C">
              <w:rPr>
                <w:rFonts w:cs="Times New Roman"/>
                <w:color w:val="000000"/>
                <w:sz w:val="18"/>
                <w:szCs w:val="18"/>
              </w:rPr>
              <w:t>100.00</w:t>
            </w:r>
          </w:p>
        </w:tc>
        <w:tc>
          <w:tcPr>
            <w:tcW w:w="945" w:type="dxa"/>
            <w:vMerge w:val="restart"/>
            <w:tcBorders>
              <w:bottom w:val="nil"/>
            </w:tcBorders>
            <w:shd w:val="clear" w:color="auto" w:fill="auto"/>
            <w:vAlign w:val="bottom"/>
            <w:hideMark/>
          </w:tcPr>
          <w:p w14:paraId="20FC97FC" w14:textId="0163873B" w:rsidR="001810F0" w:rsidRPr="00360B85" w:rsidRDefault="001810F0" w:rsidP="001810F0">
            <w:pPr>
              <w:ind w:left="-45" w:right="-125"/>
              <w:jc w:val="center"/>
              <w:rPr>
                <w:rFonts w:cs="Times New Roman"/>
                <w:color w:val="000000"/>
                <w:sz w:val="18"/>
                <w:szCs w:val="18"/>
              </w:rPr>
            </w:pPr>
            <w:r w:rsidRPr="00360B85">
              <w:rPr>
                <w:rFonts w:cs="Times New Roman"/>
                <w:color w:val="000000"/>
                <w:sz w:val="18"/>
                <w:szCs w:val="18"/>
              </w:rPr>
              <w:t>100.00</w:t>
            </w:r>
          </w:p>
        </w:tc>
        <w:tc>
          <w:tcPr>
            <w:tcW w:w="832" w:type="dxa"/>
            <w:vMerge w:val="restart"/>
            <w:tcBorders>
              <w:bottom w:val="nil"/>
            </w:tcBorders>
            <w:shd w:val="clear" w:color="auto" w:fill="auto"/>
            <w:vAlign w:val="bottom"/>
          </w:tcPr>
          <w:p w14:paraId="155F6416" w14:textId="58500099" w:rsidR="001810F0" w:rsidRPr="001810F0" w:rsidRDefault="001810F0" w:rsidP="001810F0">
            <w:pPr>
              <w:pBdr>
                <w:bottom w:val="single" w:sz="4" w:space="1" w:color="auto"/>
              </w:pBdr>
              <w:jc w:val="center"/>
              <w:rPr>
                <w:rFonts w:cs="Times New Roman"/>
                <w:color w:val="000000"/>
                <w:sz w:val="18"/>
                <w:szCs w:val="18"/>
              </w:rPr>
            </w:pPr>
            <w:r w:rsidRPr="0093239C">
              <w:rPr>
                <w:rFonts w:cs="Times New Roman"/>
                <w:sz w:val="18"/>
                <w:szCs w:val="18"/>
                <w:cs/>
                <w:lang w:bidi="th-TH"/>
              </w:rPr>
              <w:t>3</w:t>
            </w:r>
            <w:r w:rsidRPr="0093239C">
              <w:rPr>
                <w:rFonts w:cs="Times New Roman"/>
                <w:sz w:val="18"/>
                <w:szCs w:val="18"/>
                <w:lang w:bidi="th-TH"/>
              </w:rPr>
              <w:t>50,000</w:t>
            </w:r>
          </w:p>
        </w:tc>
        <w:tc>
          <w:tcPr>
            <w:tcW w:w="833" w:type="dxa"/>
            <w:gridSpan w:val="2"/>
            <w:vMerge w:val="restart"/>
            <w:tcBorders>
              <w:bottom w:val="nil"/>
            </w:tcBorders>
            <w:shd w:val="clear" w:color="auto" w:fill="auto"/>
            <w:vAlign w:val="bottom"/>
            <w:hideMark/>
          </w:tcPr>
          <w:p w14:paraId="078F59B1" w14:textId="1D3ACDE1" w:rsidR="001810F0" w:rsidRPr="00360B85" w:rsidRDefault="001810F0" w:rsidP="001810F0">
            <w:pPr>
              <w:pBdr>
                <w:bottom w:val="single" w:sz="4" w:space="1" w:color="auto"/>
              </w:pBdr>
              <w:jc w:val="center"/>
              <w:rPr>
                <w:rFonts w:cs="Times New Roman"/>
                <w:color w:val="000000"/>
                <w:sz w:val="18"/>
                <w:szCs w:val="18"/>
              </w:rPr>
            </w:pPr>
            <w:r w:rsidRPr="00360B85">
              <w:rPr>
                <w:rFonts w:cs="Times New Roman"/>
                <w:color w:val="000000"/>
                <w:sz w:val="18"/>
                <w:szCs w:val="18"/>
              </w:rPr>
              <w:t>250,000</w:t>
            </w:r>
          </w:p>
        </w:tc>
        <w:tc>
          <w:tcPr>
            <w:tcW w:w="832" w:type="dxa"/>
            <w:gridSpan w:val="2"/>
            <w:vMerge w:val="restart"/>
            <w:tcBorders>
              <w:bottom w:val="nil"/>
            </w:tcBorders>
            <w:shd w:val="clear" w:color="auto" w:fill="auto"/>
            <w:vAlign w:val="bottom"/>
          </w:tcPr>
          <w:p w14:paraId="21708989" w14:textId="091915ED" w:rsidR="001810F0" w:rsidRPr="00360B85" w:rsidRDefault="001810F0" w:rsidP="001810F0">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c>
          <w:tcPr>
            <w:tcW w:w="833" w:type="dxa"/>
            <w:vMerge w:val="restart"/>
            <w:tcBorders>
              <w:bottom w:val="nil"/>
            </w:tcBorders>
            <w:shd w:val="clear" w:color="auto" w:fill="auto"/>
            <w:vAlign w:val="bottom"/>
            <w:hideMark/>
          </w:tcPr>
          <w:p w14:paraId="75590304" w14:textId="59B7068A" w:rsidR="001810F0" w:rsidRPr="00360B85" w:rsidRDefault="001810F0" w:rsidP="001810F0">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r>
      <w:tr w:rsidR="001810F0" w:rsidRPr="00180CCF" w14:paraId="202EA820" w14:textId="77777777" w:rsidTr="0009749A">
        <w:trPr>
          <w:trHeight w:val="253"/>
        </w:trPr>
        <w:tc>
          <w:tcPr>
            <w:tcW w:w="1710" w:type="dxa"/>
            <w:vMerge/>
            <w:tcBorders>
              <w:bottom w:val="nil"/>
            </w:tcBorders>
            <w:vAlign w:val="center"/>
            <w:hideMark/>
          </w:tcPr>
          <w:p w14:paraId="2FFF458C" w14:textId="77777777" w:rsidR="001810F0" w:rsidRPr="00360B85" w:rsidRDefault="001810F0" w:rsidP="001810F0">
            <w:pPr>
              <w:rPr>
                <w:rFonts w:cs="Times New Roman"/>
                <w:color w:val="000000"/>
                <w:sz w:val="18"/>
                <w:szCs w:val="18"/>
              </w:rPr>
            </w:pPr>
          </w:p>
        </w:tc>
        <w:tc>
          <w:tcPr>
            <w:tcW w:w="1350" w:type="dxa"/>
            <w:vMerge/>
            <w:tcBorders>
              <w:bottom w:val="nil"/>
            </w:tcBorders>
            <w:vAlign w:val="center"/>
            <w:hideMark/>
          </w:tcPr>
          <w:p w14:paraId="6F1BD8F5" w14:textId="77777777" w:rsidR="001810F0" w:rsidRPr="00360B85" w:rsidRDefault="001810F0" w:rsidP="001810F0">
            <w:pPr>
              <w:rPr>
                <w:rFonts w:cs="Times New Roman"/>
                <w:color w:val="000000"/>
                <w:sz w:val="18"/>
                <w:szCs w:val="18"/>
              </w:rPr>
            </w:pPr>
          </w:p>
        </w:tc>
        <w:tc>
          <w:tcPr>
            <w:tcW w:w="990" w:type="dxa"/>
            <w:vMerge/>
            <w:tcBorders>
              <w:bottom w:val="nil"/>
            </w:tcBorders>
            <w:vAlign w:val="center"/>
            <w:hideMark/>
          </w:tcPr>
          <w:p w14:paraId="1A5F2BB0" w14:textId="77777777" w:rsidR="001810F0" w:rsidRPr="00360B85" w:rsidRDefault="001810F0" w:rsidP="001810F0">
            <w:pPr>
              <w:rPr>
                <w:rFonts w:cs="Times New Roman"/>
                <w:color w:val="000000"/>
                <w:sz w:val="18"/>
                <w:szCs w:val="18"/>
              </w:rPr>
            </w:pPr>
          </w:p>
        </w:tc>
        <w:tc>
          <w:tcPr>
            <w:tcW w:w="945" w:type="dxa"/>
            <w:vMerge/>
            <w:tcBorders>
              <w:bottom w:val="nil"/>
            </w:tcBorders>
            <w:vAlign w:val="center"/>
            <w:hideMark/>
          </w:tcPr>
          <w:p w14:paraId="501BBC01" w14:textId="77777777" w:rsidR="001810F0" w:rsidRPr="00360B85" w:rsidRDefault="001810F0" w:rsidP="001810F0">
            <w:pPr>
              <w:rPr>
                <w:rFonts w:cs="Times New Roman"/>
                <w:color w:val="000000"/>
                <w:sz w:val="18"/>
                <w:szCs w:val="18"/>
              </w:rPr>
            </w:pPr>
          </w:p>
        </w:tc>
        <w:tc>
          <w:tcPr>
            <w:tcW w:w="945" w:type="dxa"/>
            <w:vMerge/>
            <w:tcBorders>
              <w:bottom w:val="nil"/>
            </w:tcBorders>
            <w:vAlign w:val="center"/>
            <w:hideMark/>
          </w:tcPr>
          <w:p w14:paraId="53084DA0" w14:textId="77777777" w:rsidR="001810F0" w:rsidRPr="00360B85" w:rsidRDefault="001810F0" w:rsidP="001810F0">
            <w:pPr>
              <w:rPr>
                <w:rFonts w:cs="Times New Roman"/>
                <w:color w:val="000000"/>
                <w:sz w:val="18"/>
                <w:szCs w:val="18"/>
              </w:rPr>
            </w:pPr>
          </w:p>
        </w:tc>
        <w:tc>
          <w:tcPr>
            <w:tcW w:w="832" w:type="dxa"/>
            <w:vMerge/>
            <w:tcBorders>
              <w:bottom w:val="nil"/>
            </w:tcBorders>
            <w:vAlign w:val="center"/>
          </w:tcPr>
          <w:p w14:paraId="0096D61C" w14:textId="77777777" w:rsidR="001810F0" w:rsidRPr="001810F0" w:rsidRDefault="001810F0" w:rsidP="001810F0">
            <w:pPr>
              <w:jc w:val="center"/>
              <w:rPr>
                <w:rFonts w:cs="Times New Roman"/>
                <w:color w:val="000000"/>
                <w:sz w:val="18"/>
                <w:szCs w:val="18"/>
              </w:rPr>
            </w:pPr>
          </w:p>
        </w:tc>
        <w:tc>
          <w:tcPr>
            <w:tcW w:w="833" w:type="dxa"/>
            <w:gridSpan w:val="2"/>
            <w:vMerge/>
            <w:tcBorders>
              <w:bottom w:val="nil"/>
            </w:tcBorders>
            <w:vAlign w:val="center"/>
            <w:hideMark/>
          </w:tcPr>
          <w:p w14:paraId="35A0A1A0" w14:textId="77777777" w:rsidR="001810F0" w:rsidRPr="00360B85" w:rsidRDefault="001810F0" w:rsidP="001810F0">
            <w:pPr>
              <w:rPr>
                <w:rFonts w:cs="Times New Roman"/>
                <w:color w:val="000000"/>
                <w:sz w:val="18"/>
                <w:szCs w:val="18"/>
              </w:rPr>
            </w:pPr>
          </w:p>
        </w:tc>
        <w:tc>
          <w:tcPr>
            <w:tcW w:w="832" w:type="dxa"/>
            <w:gridSpan w:val="2"/>
            <w:vMerge/>
            <w:tcBorders>
              <w:bottom w:val="nil"/>
            </w:tcBorders>
            <w:vAlign w:val="bottom"/>
          </w:tcPr>
          <w:p w14:paraId="6E654C78" w14:textId="77777777" w:rsidR="001810F0" w:rsidRPr="00360B85" w:rsidRDefault="001810F0" w:rsidP="001810F0">
            <w:pPr>
              <w:tabs>
                <w:tab w:val="decimal" w:pos="473"/>
              </w:tabs>
              <w:rPr>
                <w:rFonts w:cs="Times New Roman"/>
                <w:color w:val="000000"/>
                <w:sz w:val="18"/>
                <w:szCs w:val="18"/>
              </w:rPr>
            </w:pPr>
          </w:p>
        </w:tc>
        <w:tc>
          <w:tcPr>
            <w:tcW w:w="833" w:type="dxa"/>
            <w:vMerge/>
            <w:tcBorders>
              <w:bottom w:val="nil"/>
            </w:tcBorders>
            <w:vAlign w:val="bottom"/>
            <w:hideMark/>
          </w:tcPr>
          <w:p w14:paraId="3F3378A0" w14:textId="77777777" w:rsidR="001810F0" w:rsidRPr="00360B85" w:rsidRDefault="001810F0" w:rsidP="001810F0">
            <w:pPr>
              <w:tabs>
                <w:tab w:val="decimal" w:pos="473"/>
              </w:tabs>
              <w:rPr>
                <w:rFonts w:cs="Times New Roman"/>
                <w:color w:val="000000"/>
                <w:sz w:val="18"/>
                <w:szCs w:val="18"/>
              </w:rPr>
            </w:pPr>
          </w:p>
        </w:tc>
      </w:tr>
      <w:tr w:rsidR="001810F0" w:rsidRPr="00180CCF" w14:paraId="5B6194DF" w14:textId="77777777" w:rsidTr="0009749A">
        <w:trPr>
          <w:trHeight w:val="197"/>
        </w:trPr>
        <w:tc>
          <w:tcPr>
            <w:tcW w:w="1710" w:type="dxa"/>
            <w:tcBorders>
              <w:bottom w:val="nil"/>
            </w:tcBorders>
            <w:shd w:val="clear" w:color="auto" w:fill="auto"/>
            <w:vAlign w:val="bottom"/>
            <w:hideMark/>
          </w:tcPr>
          <w:p w14:paraId="38F4A6F2" w14:textId="77777777" w:rsidR="001810F0" w:rsidRPr="00360B85" w:rsidRDefault="001810F0" w:rsidP="001810F0">
            <w:pPr>
              <w:rPr>
                <w:rFonts w:cs="Times New Roman"/>
                <w:b/>
                <w:bCs/>
                <w:color w:val="000000"/>
                <w:sz w:val="18"/>
                <w:szCs w:val="18"/>
              </w:rPr>
            </w:pPr>
            <w:r w:rsidRPr="00360B85">
              <w:rPr>
                <w:rFonts w:cs="Times New Roman"/>
                <w:b/>
                <w:bCs/>
                <w:color w:val="000000"/>
                <w:sz w:val="18"/>
                <w:szCs w:val="18"/>
              </w:rPr>
              <w:t>Total</w:t>
            </w:r>
          </w:p>
        </w:tc>
        <w:tc>
          <w:tcPr>
            <w:tcW w:w="1350" w:type="dxa"/>
            <w:tcBorders>
              <w:bottom w:val="nil"/>
            </w:tcBorders>
            <w:shd w:val="clear" w:color="auto" w:fill="auto"/>
            <w:vAlign w:val="bottom"/>
            <w:hideMark/>
          </w:tcPr>
          <w:p w14:paraId="1CB56B28" w14:textId="77777777" w:rsidR="001810F0" w:rsidRPr="00360B85" w:rsidRDefault="001810F0" w:rsidP="001810F0">
            <w:pPr>
              <w:jc w:val="center"/>
              <w:rPr>
                <w:rFonts w:cs="Times New Roman"/>
                <w:b/>
                <w:bCs/>
                <w:color w:val="000000"/>
                <w:sz w:val="18"/>
                <w:szCs w:val="18"/>
              </w:rPr>
            </w:pPr>
          </w:p>
        </w:tc>
        <w:tc>
          <w:tcPr>
            <w:tcW w:w="990" w:type="dxa"/>
            <w:tcBorders>
              <w:bottom w:val="nil"/>
            </w:tcBorders>
            <w:shd w:val="clear" w:color="auto" w:fill="auto"/>
            <w:vAlign w:val="bottom"/>
            <w:hideMark/>
          </w:tcPr>
          <w:p w14:paraId="76DC9DD1" w14:textId="77777777" w:rsidR="001810F0" w:rsidRPr="00360B85" w:rsidRDefault="001810F0" w:rsidP="001810F0">
            <w:pPr>
              <w:jc w:val="center"/>
              <w:rPr>
                <w:rFonts w:cs="Times New Roman"/>
                <w:sz w:val="18"/>
                <w:szCs w:val="18"/>
              </w:rPr>
            </w:pPr>
          </w:p>
        </w:tc>
        <w:tc>
          <w:tcPr>
            <w:tcW w:w="945" w:type="dxa"/>
            <w:tcBorders>
              <w:bottom w:val="nil"/>
            </w:tcBorders>
            <w:shd w:val="clear" w:color="auto" w:fill="auto"/>
            <w:vAlign w:val="bottom"/>
            <w:hideMark/>
          </w:tcPr>
          <w:p w14:paraId="089F554A" w14:textId="77777777" w:rsidR="001810F0" w:rsidRPr="00360B85" w:rsidRDefault="001810F0" w:rsidP="001810F0">
            <w:pPr>
              <w:jc w:val="center"/>
              <w:rPr>
                <w:rFonts w:cs="Times New Roman"/>
                <w:sz w:val="18"/>
                <w:szCs w:val="18"/>
              </w:rPr>
            </w:pPr>
          </w:p>
        </w:tc>
        <w:tc>
          <w:tcPr>
            <w:tcW w:w="945" w:type="dxa"/>
            <w:tcBorders>
              <w:bottom w:val="nil"/>
            </w:tcBorders>
            <w:shd w:val="clear" w:color="auto" w:fill="auto"/>
            <w:vAlign w:val="bottom"/>
            <w:hideMark/>
          </w:tcPr>
          <w:p w14:paraId="63979CD2" w14:textId="77777777" w:rsidR="001810F0" w:rsidRPr="00360B85" w:rsidRDefault="001810F0" w:rsidP="001810F0">
            <w:pPr>
              <w:jc w:val="center"/>
              <w:rPr>
                <w:rFonts w:cs="Times New Roman"/>
                <w:sz w:val="18"/>
                <w:szCs w:val="18"/>
              </w:rPr>
            </w:pPr>
          </w:p>
        </w:tc>
        <w:tc>
          <w:tcPr>
            <w:tcW w:w="832" w:type="dxa"/>
            <w:tcBorders>
              <w:bottom w:val="nil"/>
            </w:tcBorders>
            <w:shd w:val="clear" w:color="auto" w:fill="auto"/>
            <w:vAlign w:val="bottom"/>
          </w:tcPr>
          <w:p w14:paraId="4A68132F" w14:textId="0AF5E654" w:rsidR="001810F0" w:rsidRPr="001810F0" w:rsidRDefault="001810F0" w:rsidP="001810F0">
            <w:pPr>
              <w:pBdr>
                <w:bottom w:val="double" w:sz="4" w:space="1" w:color="auto"/>
              </w:pBdr>
              <w:jc w:val="center"/>
              <w:rPr>
                <w:rFonts w:cs="Times New Roman"/>
                <w:b/>
                <w:bCs/>
                <w:color w:val="000000"/>
                <w:sz w:val="18"/>
                <w:szCs w:val="18"/>
              </w:rPr>
            </w:pPr>
            <w:r w:rsidRPr="0093239C">
              <w:rPr>
                <w:rFonts w:cs="Times New Roman"/>
                <w:b/>
                <w:bCs/>
                <w:sz w:val="18"/>
                <w:szCs w:val="18"/>
                <w:cs/>
                <w:lang w:bidi="th-TH"/>
              </w:rPr>
              <w:t>3</w:t>
            </w:r>
            <w:r w:rsidRPr="0093239C">
              <w:rPr>
                <w:rFonts w:cs="Times New Roman"/>
                <w:b/>
                <w:bCs/>
                <w:sz w:val="18"/>
                <w:szCs w:val="18"/>
              </w:rPr>
              <w:t>50,000</w:t>
            </w:r>
          </w:p>
        </w:tc>
        <w:tc>
          <w:tcPr>
            <w:tcW w:w="833" w:type="dxa"/>
            <w:gridSpan w:val="2"/>
            <w:tcBorders>
              <w:bottom w:val="nil"/>
            </w:tcBorders>
            <w:shd w:val="clear" w:color="auto" w:fill="auto"/>
            <w:vAlign w:val="bottom"/>
            <w:hideMark/>
          </w:tcPr>
          <w:p w14:paraId="15B4C553" w14:textId="2DF3482E" w:rsidR="001810F0" w:rsidRPr="00360B85" w:rsidRDefault="001810F0" w:rsidP="001810F0">
            <w:pPr>
              <w:pBdr>
                <w:bottom w:val="double" w:sz="4" w:space="1" w:color="auto"/>
              </w:pBdr>
              <w:jc w:val="center"/>
              <w:rPr>
                <w:rFonts w:cs="Times New Roman"/>
                <w:b/>
                <w:bCs/>
                <w:color w:val="000000"/>
                <w:sz w:val="18"/>
                <w:szCs w:val="18"/>
              </w:rPr>
            </w:pPr>
            <w:r w:rsidRPr="00360B85">
              <w:rPr>
                <w:rFonts w:cs="Times New Roman"/>
                <w:b/>
                <w:bCs/>
                <w:color w:val="000000"/>
                <w:sz w:val="18"/>
                <w:szCs w:val="18"/>
              </w:rPr>
              <w:t>250,000</w:t>
            </w:r>
          </w:p>
        </w:tc>
        <w:tc>
          <w:tcPr>
            <w:tcW w:w="832" w:type="dxa"/>
            <w:gridSpan w:val="2"/>
            <w:tcBorders>
              <w:bottom w:val="nil"/>
            </w:tcBorders>
            <w:shd w:val="clear" w:color="auto" w:fill="auto"/>
            <w:vAlign w:val="bottom"/>
          </w:tcPr>
          <w:p w14:paraId="5302AD0F" w14:textId="226ADCD9" w:rsidR="001810F0" w:rsidRPr="00360B85" w:rsidRDefault="001810F0" w:rsidP="001810F0">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c>
          <w:tcPr>
            <w:tcW w:w="833" w:type="dxa"/>
            <w:tcBorders>
              <w:bottom w:val="nil"/>
            </w:tcBorders>
            <w:shd w:val="clear" w:color="auto" w:fill="auto"/>
            <w:vAlign w:val="bottom"/>
            <w:hideMark/>
          </w:tcPr>
          <w:p w14:paraId="28B60339" w14:textId="5D82C315" w:rsidR="001810F0" w:rsidRPr="00360B85" w:rsidRDefault="001810F0" w:rsidP="001810F0">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r>
    </w:tbl>
    <w:p w14:paraId="196AADFC" w14:textId="77777777" w:rsidR="0010202E" w:rsidRDefault="0010202E" w:rsidP="00EC65EE">
      <w:pPr>
        <w:pStyle w:val="index"/>
        <w:spacing w:after="0" w:line="240" w:lineRule="atLeast"/>
        <w:ind w:left="562"/>
        <w:jc w:val="both"/>
        <w:rPr>
          <w:rFonts w:cs="Times New Roman"/>
          <w:szCs w:val="22"/>
          <w:lang w:val="en-GB"/>
        </w:rPr>
      </w:pPr>
    </w:p>
    <w:p w14:paraId="5D5E4816" w14:textId="77777777" w:rsidR="005E75D2" w:rsidRDefault="009D4AA2" w:rsidP="00EC65EE">
      <w:pPr>
        <w:pStyle w:val="index"/>
        <w:tabs>
          <w:tab w:val="left" w:pos="6537"/>
        </w:tabs>
        <w:spacing w:after="0" w:line="240" w:lineRule="atLeast"/>
        <w:ind w:left="562"/>
        <w:jc w:val="both"/>
        <w:rPr>
          <w:rFonts w:cs="Times New Roman"/>
          <w:szCs w:val="22"/>
          <w:lang w:val="en-GB"/>
        </w:rPr>
      </w:pPr>
      <w:r w:rsidRPr="0012708E">
        <w:rPr>
          <w:rFonts w:cs="Times New Roman"/>
          <w:szCs w:val="22"/>
          <w:lang w:val="en-GB"/>
        </w:rPr>
        <w:t xml:space="preserve">The subsidiary is </w:t>
      </w:r>
      <w:r w:rsidRPr="00EC65EE">
        <w:rPr>
          <w:rFonts w:cs="Times New Roman"/>
          <w:szCs w:val="22"/>
          <w:lang w:val="en-GB"/>
        </w:rPr>
        <w:t>registered</w:t>
      </w:r>
      <w:r w:rsidRPr="0012708E">
        <w:rPr>
          <w:rFonts w:cs="Times New Roman"/>
          <w:szCs w:val="22"/>
          <w:lang w:val="en-GB"/>
        </w:rPr>
        <w:t xml:space="preserve"> and has been operating in Thailand.</w:t>
      </w:r>
    </w:p>
    <w:p w14:paraId="7BA7A8A7" w14:textId="77777777" w:rsidR="005E75D2" w:rsidRDefault="005E75D2" w:rsidP="00EC65EE">
      <w:pPr>
        <w:pStyle w:val="index"/>
        <w:tabs>
          <w:tab w:val="left" w:pos="6537"/>
        </w:tabs>
        <w:spacing w:after="0" w:line="240" w:lineRule="atLeast"/>
        <w:ind w:left="562"/>
        <w:jc w:val="both"/>
        <w:rPr>
          <w:rFonts w:cs="Times New Roman"/>
          <w:szCs w:val="22"/>
          <w:lang w:val="en-GB"/>
        </w:rPr>
      </w:pPr>
    </w:p>
    <w:p w14:paraId="69FE19BC" w14:textId="1C58AE4E" w:rsidR="005E75D2" w:rsidRPr="00AB5DFA" w:rsidRDefault="005E75D2" w:rsidP="005E75D2">
      <w:pPr>
        <w:pStyle w:val="index"/>
        <w:tabs>
          <w:tab w:val="left" w:pos="6537"/>
        </w:tabs>
        <w:spacing w:after="0"/>
        <w:ind w:left="562"/>
        <w:jc w:val="both"/>
        <w:rPr>
          <w:rFonts w:cstheme="minorBidi"/>
          <w:szCs w:val="28"/>
          <w:lang w:val="en-US" w:bidi="th-TH"/>
        </w:rPr>
      </w:pPr>
      <w:r>
        <w:rPr>
          <w:rFonts w:cstheme="minorBidi"/>
          <w:szCs w:val="28"/>
          <w:lang w:val="en-US" w:bidi="th-TH"/>
        </w:rPr>
        <w:t>On 16 May 2023, the</w:t>
      </w:r>
      <w:r w:rsidRPr="00AB5DFA">
        <w:rPr>
          <w:rFonts w:cstheme="minorBidi"/>
          <w:szCs w:val="28"/>
          <w:lang w:val="en-US" w:bidi="th-TH"/>
        </w:rPr>
        <w:t xml:space="preserve"> </w:t>
      </w:r>
      <w:r>
        <w:rPr>
          <w:rFonts w:cstheme="minorBidi"/>
          <w:szCs w:val="28"/>
          <w:lang w:val="en-US" w:bidi="th-TH"/>
        </w:rPr>
        <w:t>Extraordinary General Meeting</w:t>
      </w:r>
      <w:r w:rsidRPr="00AB5DFA">
        <w:rPr>
          <w:rFonts w:cstheme="minorBidi"/>
          <w:szCs w:val="28"/>
          <w:lang w:val="en-US" w:bidi="th-TH"/>
        </w:rPr>
        <w:t xml:space="preserve"> of the </w:t>
      </w:r>
      <w:r>
        <w:rPr>
          <w:rFonts w:cstheme="minorBidi"/>
          <w:szCs w:val="28"/>
          <w:lang w:val="en-US" w:bidi="th-TH"/>
        </w:rPr>
        <w:t>S</w:t>
      </w:r>
      <w:r w:rsidRPr="00AB5DFA">
        <w:rPr>
          <w:rFonts w:cstheme="minorBidi"/>
          <w:szCs w:val="28"/>
          <w:lang w:val="en-US" w:bidi="th-TH"/>
        </w:rPr>
        <w:t>hareholders of Thai Micro Digital Solutions</w:t>
      </w:r>
      <w:r>
        <w:rPr>
          <w:rFonts w:cstheme="minorBidi"/>
          <w:szCs w:val="28"/>
          <w:lang w:val="en-US" w:bidi="th-TH"/>
        </w:rPr>
        <w:t xml:space="preserve"> Co</w:t>
      </w:r>
      <w:r w:rsidRPr="00AB5DFA">
        <w:rPr>
          <w:rFonts w:cstheme="minorBidi"/>
          <w:szCs w:val="28"/>
          <w:lang w:val="en-US" w:bidi="th-TH"/>
        </w:rPr>
        <w:t>., Ltd. (“TMDS”), a subsidiary</w:t>
      </w:r>
      <w:r>
        <w:rPr>
          <w:rFonts w:cstheme="minorBidi"/>
          <w:szCs w:val="28"/>
          <w:lang w:val="en-US" w:bidi="th-TH"/>
        </w:rPr>
        <w:t>,</w:t>
      </w:r>
      <w:r w:rsidRPr="00AB5DFA">
        <w:rPr>
          <w:rFonts w:cstheme="minorBidi"/>
          <w:szCs w:val="28"/>
          <w:lang w:val="en-US" w:bidi="th-TH"/>
        </w:rPr>
        <w:t xml:space="preserve"> </w:t>
      </w:r>
      <w:r>
        <w:rPr>
          <w:rFonts w:cstheme="minorBidi"/>
          <w:szCs w:val="28"/>
          <w:lang w:val="en-US" w:bidi="th-TH"/>
        </w:rPr>
        <w:t>approved</w:t>
      </w:r>
      <w:r w:rsidRPr="00AB5DFA">
        <w:rPr>
          <w:rFonts w:cstheme="minorBidi"/>
          <w:szCs w:val="28"/>
          <w:lang w:val="en-US" w:bidi="th-TH"/>
        </w:rPr>
        <w:t xml:space="preserve"> to increase the authorised share capital of TMDS from the amount of Baht 250 million (25 million ordinary shares at Baht 10 per share) to the amount of Baht 350 million (35 million ordinary shares at Baht 10 per share). The Bank paid for share subscription of Baht 100 million to TMDS in May 2023.</w:t>
      </w:r>
    </w:p>
    <w:p w14:paraId="79D99CDC" w14:textId="05006823" w:rsidR="008022B6" w:rsidRDefault="008022B6" w:rsidP="00EC65EE">
      <w:pPr>
        <w:pStyle w:val="index"/>
        <w:tabs>
          <w:tab w:val="left" w:pos="6537"/>
        </w:tabs>
        <w:spacing w:after="0" w:line="240" w:lineRule="atLeast"/>
        <w:ind w:left="562"/>
        <w:jc w:val="both"/>
        <w:rPr>
          <w:rFonts w:cs="Times New Roman"/>
          <w:szCs w:val="22"/>
        </w:rPr>
      </w:pPr>
      <w:r>
        <w:rPr>
          <w:rFonts w:cs="Times New Roman"/>
          <w:szCs w:val="22"/>
          <w:lang w:val="en-GB"/>
        </w:rPr>
        <w:br w:type="page"/>
      </w:r>
    </w:p>
    <w:p w14:paraId="78FEB7DD" w14:textId="02EEA442" w:rsidR="00BD2289" w:rsidRPr="0012708E" w:rsidRDefault="598B9740" w:rsidP="00BD2289">
      <w:pPr>
        <w:tabs>
          <w:tab w:val="left" w:pos="540"/>
        </w:tabs>
        <w:rPr>
          <w:rFonts w:cs="Times New Roman"/>
          <w:b/>
          <w:bCs/>
          <w:sz w:val="24"/>
          <w:szCs w:val="24"/>
        </w:rPr>
      </w:pPr>
      <w:r w:rsidRPr="0012708E">
        <w:rPr>
          <w:rFonts w:cs="Times New Roman"/>
          <w:b/>
          <w:bCs/>
          <w:sz w:val="24"/>
          <w:szCs w:val="24"/>
        </w:rPr>
        <w:lastRenderedPageBreak/>
        <w:t>1</w:t>
      </w:r>
      <w:r w:rsidR="005E75D2">
        <w:rPr>
          <w:rFonts w:cs="Times New Roman"/>
          <w:b/>
          <w:bCs/>
          <w:sz w:val="24"/>
          <w:szCs w:val="24"/>
        </w:rPr>
        <w:t>3</w:t>
      </w:r>
      <w:r w:rsidR="00BD2289" w:rsidRPr="0012708E">
        <w:rPr>
          <w:rFonts w:cs="Times New Roman"/>
        </w:rPr>
        <w:tab/>
      </w:r>
      <w:r w:rsidRPr="0012708E">
        <w:rPr>
          <w:rFonts w:cs="Times New Roman"/>
          <w:b/>
          <w:bCs/>
          <w:sz w:val="24"/>
          <w:szCs w:val="24"/>
        </w:rPr>
        <w:t>Loans to customers and accrued interest receivables, net</w:t>
      </w:r>
    </w:p>
    <w:p w14:paraId="5EE09F08" w14:textId="77777777" w:rsidR="00BD2289" w:rsidRPr="0012708E" w:rsidRDefault="00BD2289" w:rsidP="00BD2289">
      <w:pPr>
        <w:spacing w:line="240" w:lineRule="atLeast"/>
        <w:ind w:right="14"/>
        <w:jc w:val="thaiDistribute"/>
        <w:rPr>
          <w:rFonts w:cs="Times New Roman"/>
          <w:b/>
          <w:bCs/>
          <w:szCs w:val="22"/>
        </w:rPr>
      </w:pPr>
    </w:p>
    <w:p w14:paraId="6A41D896" w14:textId="43025F9E" w:rsidR="00BD2289" w:rsidRPr="0012708E" w:rsidRDefault="598B9740" w:rsidP="0C1F1E22">
      <w:pPr>
        <w:tabs>
          <w:tab w:val="left" w:pos="540"/>
        </w:tabs>
        <w:spacing w:line="240" w:lineRule="atLeast"/>
        <w:ind w:right="14"/>
        <w:jc w:val="thaiDistribute"/>
        <w:rPr>
          <w:rFonts w:cs="Times New Roman"/>
          <w:b/>
          <w:bCs/>
        </w:rPr>
      </w:pPr>
      <w:r w:rsidRPr="0012708E">
        <w:rPr>
          <w:rFonts w:cs="Times New Roman"/>
          <w:b/>
          <w:bCs/>
        </w:rPr>
        <w:t>1</w:t>
      </w:r>
      <w:r w:rsidR="00384319">
        <w:rPr>
          <w:rFonts w:cs="Times New Roman"/>
          <w:b/>
          <w:bCs/>
        </w:rPr>
        <w:t>3</w:t>
      </w:r>
      <w:r w:rsidRPr="0012708E">
        <w:rPr>
          <w:rFonts w:cs="Times New Roman"/>
          <w:b/>
          <w:bCs/>
        </w:rPr>
        <w:t>.1</w:t>
      </w:r>
      <w:r w:rsidR="00BD2289" w:rsidRPr="0012708E">
        <w:rPr>
          <w:rFonts w:cs="Times New Roman"/>
        </w:rPr>
        <w:tab/>
      </w:r>
      <w:r w:rsidRPr="0012708E">
        <w:rPr>
          <w:rFonts w:cs="Times New Roman"/>
          <w:b/>
          <w:bCs/>
        </w:rPr>
        <w:t>Classified by loan type</w:t>
      </w:r>
    </w:p>
    <w:p w14:paraId="264C5192" w14:textId="58E21E70" w:rsidR="0039634F" w:rsidRPr="0012708E" w:rsidRDefault="0039634F" w:rsidP="00157F0B">
      <w:pPr>
        <w:tabs>
          <w:tab w:val="left" w:pos="540"/>
        </w:tabs>
        <w:spacing w:line="240" w:lineRule="atLeast"/>
        <w:ind w:right="14"/>
        <w:jc w:val="thaiDistribute"/>
        <w:rPr>
          <w:rFonts w:cs="Times New Roman"/>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39634F" w:rsidRPr="00CA2DDC" w14:paraId="34154559" w14:textId="652516A9" w:rsidTr="00EC65EE">
        <w:trPr>
          <w:tblHeader/>
        </w:trPr>
        <w:tc>
          <w:tcPr>
            <w:tcW w:w="6030" w:type="dxa"/>
          </w:tcPr>
          <w:p w14:paraId="7D046BD1" w14:textId="77777777" w:rsidR="0039634F" w:rsidRPr="00CA2DDC" w:rsidRDefault="0039634F" w:rsidP="002506C0">
            <w:pPr>
              <w:spacing w:line="240" w:lineRule="atLeast"/>
              <w:rPr>
                <w:rFonts w:cs="Times New Roman"/>
                <w:szCs w:val="22"/>
                <w:cs/>
                <w:lang w:bidi="th-TH"/>
              </w:rPr>
            </w:pPr>
          </w:p>
        </w:tc>
        <w:tc>
          <w:tcPr>
            <w:tcW w:w="3060" w:type="dxa"/>
            <w:gridSpan w:val="3"/>
          </w:tcPr>
          <w:p w14:paraId="5AE3362C" w14:textId="68EF732C" w:rsidR="0039634F" w:rsidRPr="00CA2DDC" w:rsidRDefault="0039634F" w:rsidP="0039634F">
            <w:pPr>
              <w:pStyle w:val="acctmergecolhdg"/>
              <w:spacing w:line="240" w:lineRule="atLeast"/>
              <w:ind w:left="-79"/>
              <w:rPr>
                <w:rFonts w:cs="Times New Roman"/>
                <w:szCs w:val="22"/>
              </w:rPr>
            </w:pPr>
            <w:r w:rsidRPr="00CA2DDC">
              <w:rPr>
                <w:rFonts w:cs="Times New Roman"/>
                <w:szCs w:val="22"/>
              </w:rPr>
              <w:t>Consolidated and the Bank</w:t>
            </w:r>
          </w:p>
        </w:tc>
      </w:tr>
      <w:tr w:rsidR="0039634F" w:rsidRPr="00CA2DDC" w14:paraId="470E1AD3" w14:textId="59A21B96" w:rsidTr="00EC65EE">
        <w:trPr>
          <w:tblHeader/>
        </w:trPr>
        <w:tc>
          <w:tcPr>
            <w:tcW w:w="6030" w:type="dxa"/>
          </w:tcPr>
          <w:p w14:paraId="2F123F86" w14:textId="77777777" w:rsidR="0039634F" w:rsidRPr="00CA2DDC" w:rsidRDefault="0039634F" w:rsidP="0039634F">
            <w:pPr>
              <w:spacing w:line="240" w:lineRule="atLeast"/>
              <w:rPr>
                <w:rFonts w:cs="Times New Roman"/>
                <w:szCs w:val="22"/>
                <w:cs/>
                <w:lang w:bidi="th-TH"/>
              </w:rPr>
            </w:pPr>
          </w:p>
        </w:tc>
        <w:tc>
          <w:tcPr>
            <w:tcW w:w="1440" w:type="dxa"/>
          </w:tcPr>
          <w:p w14:paraId="6A1BC980" w14:textId="51BB4F0C" w:rsidR="0039634F" w:rsidRPr="00CA2DDC" w:rsidRDefault="0009749A" w:rsidP="0039634F">
            <w:pPr>
              <w:pStyle w:val="acctmergecolhdg"/>
              <w:tabs>
                <w:tab w:val="left" w:pos="656"/>
              </w:tabs>
              <w:spacing w:line="240" w:lineRule="atLeast"/>
              <w:ind w:left="-79"/>
              <w:rPr>
                <w:rFonts w:cs="Times New Roman"/>
                <w:b w:val="0"/>
                <w:bCs/>
                <w:szCs w:val="22"/>
              </w:rPr>
            </w:pPr>
            <w:r>
              <w:rPr>
                <w:rFonts w:cs="Times New Roman"/>
                <w:b w:val="0"/>
                <w:bCs/>
                <w:szCs w:val="22"/>
              </w:rPr>
              <w:t>2023</w:t>
            </w:r>
          </w:p>
        </w:tc>
        <w:tc>
          <w:tcPr>
            <w:tcW w:w="270" w:type="dxa"/>
          </w:tcPr>
          <w:p w14:paraId="62C216AD" w14:textId="77777777" w:rsidR="0039634F" w:rsidRPr="00CA2DDC" w:rsidRDefault="0039634F" w:rsidP="0039634F">
            <w:pPr>
              <w:pStyle w:val="acctmergecolhdg"/>
              <w:tabs>
                <w:tab w:val="left" w:pos="656"/>
              </w:tabs>
              <w:spacing w:line="240" w:lineRule="atLeast"/>
              <w:ind w:left="-79"/>
              <w:rPr>
                <w:rFonts w:cs="Times New Roman"/>
                <w:b w:val="0"/>
                <w:bCs/>
                <w:spacing w:val="-4"/>
                <w:szCs w:val="22"/>
              </w:rPr>
            </w:pPr>
          </w:p>
        </w:tc>
        <w:tc>
          <w:tcPr>
            <w:tcW w:w="1350" w:type="dxa"/>
          </w:tcPr>
          <w:p w14:paraId="3B092F05" w14:textId="340882FB" w:rsidR="0039634F" w:rsidRPr="00CA2DDC" w:rsidRDefault="0009749A" w:rsidP="0039634F">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2022</w:t>
            </w:r>
          </w:p>
        </w:tc>
      </w:tr>
      <w:tr w:rsidR="0039634F" w:rsidRPr="00CA2DDC" w14:paraId="183CDACD" w14:textId="6A5DB160" w:rsidTr="00EC65EE">
        <w:tc>
          <w:tcPr>
            <w:tcW w:w="6030" w:type="dxa"/>
          </w:tcPr>
          <w:p w14:paraId="0327FD01" w14:textId="77777777" w:rsidR="0039634F" w:rsidRPr="00CA2DDC" w:rsidRDefault="0039634F" w:rsidP="0039634F">
            <w:pPr>
              <w:pStyle w:val="acctfourfigures"/>
              <w:tabs>
                <w:tab w:val="clear" w:pos="765"/>
              </w:tabs>
              <w:spacing w:line="240" w:lineRule="atLeast"/>
              <w:ind w:left="-14" w:right="72"/>
              <w:rPr>
                <w:rFonts w:cs="Times New Roman"/>
                <w:b/>
                <w:bCs/>
                <w:i/>
                <w:iCs/>
                <w:color w:val="000000"/>
                <w:szCs w:val="22"/>
              </w:rPr>
            </w:pPr>
          </w:p>
        </w:tc>
        <w:tc>
          <w:tcPr>
            <w:tcW w:w="3060" w:type="dxa"/>
            <w:gridSpan w:val="3"/>
          </w:tcPr>
          <w:p w14:paraId="276A928F" w14:textId="5311B23B" w:rsidR="0039634F" w:rsidRPr="00CA2DDC" w:rsidRDefault="0039634F" w:rsidP="0039634F">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F277EA" w:rsidRPr="00CA2DDC" w14:paraId="12441E0E" w14:textId="3E8533E4" w:rsidTr="00EC65EE">
        <w:tc>
          <w:tcPr>
            <w:tcW w:w="6030" w:type="dxa"/>
            <w:vAlign w:val="bottom"/>
          </w:tcPr>
          <w:p w14:paraId="71A2B925" w14:textId="77777777" w:rsidR="00F277EA" w:rsidRPr="00CA2DDC" w:rsidRDefault="00F277EA" w:rsidP="00F277EA">
            <w:pPr>
              <w:spacing w:line="240" w:lineRule="atLeast"/>
              <w:ind w:left="162" w:hanging="162"/>
              <w:rPr>
                <w:rFonts w:cs="Times New Roman"/>
                <w:szCs w:val="22"/>
                <w:cs/>
                <w:lang w:bidi="th-TH"/>
              </w:rPr>
            </w:pPr>
            <w:r w:rsidRPr="00CA2DDC">
              <w:rPr>
                <w:rFonts w:cs="Times New Roman"/>
                <w:szCs w:val="22"/>
                <w:lang w:bidi="th-TH"/>
              </w:rPr>
              <w:t>Overdrafts</w:t>
            </w:r>
          </w:p>
        </w:tc>
        <w:tc>
          <w:tcPr>
            <w:tcW w:w="1440" w:type="dxa"/>
          </w:tcPr>
          <w:p w14:paraId="0AA5B602" w14:textId="713C0F94" w:rsidR="00F277EA" w:rsidRPr="00F277EA" w:rsidRDefault="00F277EA" w:rsidP="00F277EA">
            <w:pPr>
              <w:pStyle w:val="acctfourfigures"/>
              <w:tabs>
                <w:tab w:val="clear" w:pos="765"/>
                <w:tab w:val="decimal" w:pos="1244"/>
              </w:tabs>
              <w:spacing w:line="240" w:lineRule="atLeast"/>
              <w:ind w:left="-79" w:right="-42"/>
              <w:rPr>
                <w:rFonts w:cs="Times New Roman"/>
                <w:szCs w:val="22"/>
                <w:lang w:bidi="th-TH"/>
              </w:rPr>
            </w:pPr>
            <w:r w:rsidRPr="0093239C">
              <w:rPr>
                <w:rFonts w:cs="Times New Roman"/>
                <w:szCs w:val="22"/>
                <w:lang w:val="en-US" w:bidi="th-TH"/>
              </w:rPr>
              <w:t>2,484,071</w:t>
            </w:r>
          </w:p>
        </w:tc>
        <w:tc>
          <w:tcPr>
            <w:tcW w:w="270" w:type="dxa"/>
          </w:tcPr>
          <w:p w14:paraId="39A61B4C" w14:textId="77777777"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p>
        </w:tc>
        <w:tc>
          <w:tcPr>
            <w:tcW w:w="1350" w:type="dxa"/>
          </w:tcPr>
          <w:p w14:paraId="172497A9" w14:textId="1F2AA57B"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r w:rsidRPr="00EC65EE">
              <w:rPr>
                <w:rFonts w:cs="Times New Roman"/>
                <w:szCs w:val="22"/>
                <w:cs/>
                <w:lang w:val="en-US" w:bidi="th-TH"/>
              </w:rPr>
              <w:t>51</w:t>
            </w:r>
            <w:r w:rsidRPr="00EC65EE">
              <w:rPr>
                <w:rFonts w:cs="Times New Roman"/>
                <w:szCs w:val="22"/>
                <w:lang w:val="en-US" w:bidi="th-TH"/>
              </w:rPr>
              <w:t>1,984</w:t>
            </w:r>
          </w:p>
        </w:tc>
      </w:tr>
      <w:tr w:rsidR="00F277EA" w:rsidRPr="00CA2DDC" w14:paraId="375DD236" w14:textId="71DADC19" w:rsidTr="00EC65EE">
        <w:tc>
          <w:tcPr>
            <w:tcW w:w="6030" w:type="dxa"/>
            <w:vAlign w:val="bottom"/>
          </w:tcPr>
          <w:p w14:paraId="5A41C2D2" w14:textId="77777777" w:rsidR="00F277EA" w:rsidRPr="00CA2DDC" w:rsidRDefault="00F277EA" w:rsidP="00F277EA">
            <w:pPr>
              <w:spacing w:line="240" w:lineRule="atLeast"/>
              <w:rPr>
                <w:rFonts w:cs="Times New Roman"/>
                <w:color w:val="000000"/>
                <w:szCs w:val="22"/>
              </w:rPr>
            </w:pPr>
            <w:r w:rsidRPr="00CA2DDC">
              <w:rPr>
                <w:rFonts w:cs="Times New Roman"/>
                <w:color w:val="000000"/>
                <w:szCs w:val="22"/>
              </w:rPr>
              <w:t>Loans</w:t>
            </w:r>
          </w:p>
        </w:tc>
        <w:tc>
          <w:tcPr>
            <w:tcW w:w="1440" w:type="dxa"/>
            <w:shd w:val="clear" w:color="auto" w:fill="auto"/>
          </w:tcPr>
          <w:p w14:paraId="27DBD3EC" w14:textId="282E96C8" w:rsidR="00F277EA" w:rsidRPr="00F277EA" w:rsidRDefault="00F277EA" w:rsidP="00F277EA">
            <w:pPr>
              <w:pStyle w:val="acctfourfigures"/>
              <w:tabs>
                <w:tab w:val="clear" w:pos="765"/>
                <w:tab w:val="decimal" w:pos="1232"/>
              </w:tabs>
              <w:spacing w:line="240" w:lineRule="atLeast"/>
              <w:ind w:left="-79" w:right="-42"/>
              <w:rPr>
                <w:rFonts w:cs="Times New Roman"/>
                <w:szCs w:val="22"/>
                <w:lang w:bidi="th-TH"/>
              </w:rPr>
            </w:pPr>
            <w:r w:rsidRPr="0093239C">
              <w:rPr>
                <w:rFonts w:cs="Times New Roman"/>
                <w:szCs w:val="22"/>
                <w:lang w:val="en-US" w:bidi="th-TH"/>
              </w:rPr>
              <w:t>139,966,852</w:t>
            </w:r>
          </w:p>
        </w:tc>
        <w:tc>
          <w:tcPr>
            <w:tcW w:w="270" w:type="dxa"/>
          </w:tcPr>
          <w:p w14:paraId="171ACEEA" w14:textId="77777777"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p>
        </w:tc>
        <w:tc>
          <w:tcPr>
            <w:tcW w:w="1350" w:type="dxa"/>
          </w:tcPr>
          <w:p w14:paraId="743AA3A4" w14:textId="2489D442"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r w:rsidRPr="00EC65EE">
              <w:rPr>
                <w:rFonts w:cs="Times New Roman"/>
                <w:szCs w:val="22"/>
                <w:lang w:val="en-US" w:bidi="th-TH"/>
              </w:rPr>
              <w:t>118,991,863</w:t>
            </w:r>
          </w:p>
        </w:tc>
      </w:tr>
      <w:tr w:rsidR="00F277EA" w:rsidRPr="00CA2DDC" w14:paraId="77DEBB03" w14:textId="08A4AE76" w:rsidTr="00EC65EE">
        <w:tc>
          <w:tcPr>
            <w:tcW w:w="6030" w:type="dxa"/>
            <w:vAlign w:val="bottom"/>
          </w:tcPr>
          <w:p w14:paraId="2556346A" w14:textId="77777777" w:rsidR="00F277EA" w:rsidRPr="00CA2DDC" w:rsidRDefault="00F277EA" w:rsidP="00F277EA">
            <w:pPr>
              <w:spacing w:line="240" w:lineRule="atLeast"/>
              <w:rPr>
                <w:rFonts w:cs="Times New Roman"/>
                <w:color w:val="000000"/>
                <w:szCs w:val="22"/>
              </w:rPr>
            </w:pPr>
            <w:r w:rsidRPr="00CA2DDC">
              <w:rPr>
                <w:rFonts w:cs="Times New Roman"/>
                <w:color w:val="000000"/>
                <w:szCs w:val="22"/>
              </w:rPr>
              <w:t>Notes</w:t>
            </w:r>
          </w:p>
        </w:tc>
        <w:tc>
          <w:tcPr>
            <w:tcW w:w="1440" w:type="dxa"/>
            <w:shd w:val="clear" w:color="auto" w:fill="auto"/>
          </w:tcPr>
          <w:p w14:paraId="77259554" w14:textId="1E5B2D6E" w:rsidR="00F277EA" w:rsidRPr="00F277EA" w:rsidRDefault="00F277EA" w:rsidP="00F277EA">
            <w:pPr>
              <w:pStyle w:val="acctfourfigures"/>
              <w:tabs>
                <w:tab w:val="clear" w:pos="765"/>
                <w:tab w:val="decimal" w:pos="1232"/>
              </w:tabs>
              <w:spacing w:line="240" w:lineRule="atLeast"/>
              <w:ind w:left="-79" w:right="-42"/>
              <w:rPr>
                <w:rFonts w:cs="Times New Roman"/>
                <w:szCs w:val="22"/>
                <w:lang w:bidi="th-TH"/>
              </w:rPr>
            </w:pPr>
            <w:r w:rsidRPr="0093239C">
              <w:rPr>
                <w:rFonts w:cs="Times New Roman"/>
                <w:szCs w:val="22"/>
                <w:lang w:val="en-US" w:bidi="th-TH"/>
              </w:rPr>
              <w:t>117,634</w:t>
            </w:r>
          </w:p>
        </w:tc>
        <w:tc>
          <w:tcPr>
            <w:tcW w:w="270" w:type="dxa"/>
          </w:tcPr>
          <w:p w14:paraId="354B5AD8" w14:textId="77777777"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p>
        </w:tc>
        <w:tc>
          <w:tcPr>
            <w:tcW w:w="1350" w:type="dxa"/>
          </w:tcPr>
          <w:p w14:paraId="30C59D4A" w14:textId="6BEE31FF"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r w:rsidRPr="00EC65EE">
              <w:rPr>
                <w:rFonts w:cs="Times New Roman"/>
                <w:szCs w:val="22"/>
                <w:lang w:val="en-US" w:bidi="th-TH"/>
              </w:rPr>
              <w:t>210,614</w:t>
            </w:r>
          </w:p>
        </w:tc>
      </w:tr>
      <w:tr w:rsidR="00F277EA" w:rsidRPr="00CA2DDC" w14:paraId="391DA4E1" w14:textId="282FF11B" w:rsidTr="00EC65EE">
        <w:tc>
          <w:tcPr>
            <w:tcW w:w="6030" w:type="dxa"/>
            <w:vAlign w:val="bottom"/>
          </w:tcPr>
          <w:p w14:paraId="36B959E7" w14:textId="77777777" w:rsidR="00F277EA" w:rsidRPr="00CA2DDC" w:rsidRDefault="00F277EA" w:rsidP="00F277EA">
            <w:pPr>
              <w:spacing w:line="240" w:lineRule="atLeast"/>
              <w:rPr>
                <w:rFonts w:cs="Times New Roman"/>
                <w:color w:val="000000"/>
                <w:szCs w:val="22"/>
              </w:rPr>
            </w:pPr>
            <w:r w:rsidRPr="00CA2DDC">
              <w:rPr>
                <w:rFonts w:cs="Times New Roman"/>
                <w:color w:val="000000"/>
                <w:szCs w:val="22"/>
              </w:rPr>
              <w:t>Hire-purchase receivables</w:t>
            </w:r>
          </w:p>
        </w:tc>
        <w:tc>
          <w:tcPr>
            <w:tcW w:w="1440" w:type="dxa"/>
            <w:tcBorders>
              <w:bottom w:val="single" w:sz="4" w:space="0" w:color="auto"/>
            </w:tcBorders>
            <w:shd w:val="clear" w:color="auto" w:fill="auto"/>
          </w:tcPr>
          <w:p w14:paraId="7FBAB779" w14:textId="2AEAA656" w:rsidR="00F277EA" w:rsidRPr="00F277EA" w:rsidRDefault="00F277EA" w:rsidP="00F277EA">
            <w:pPr>
              <w:pStyle w:val="acctfourfigures"/>
              <w:tabs>
                <w:tab w:val="clear" w:pos="765"/>
                <w:tab w:val="decimal" w:pos="1232"/>
              </w:tabs>
              <w:spacing w:line="240" w:lineRule="atLeast"/>
              <w:ind w:left="-79" w:right="-42"/>
              <w:rPr>
                <w:rFonts w:cs="Times New Roman"/>
                <w:szCs w:val="22"/>
                <w:lang w:bidi="th-TH"/>
              </w:rPr>
            </w:pPr>
            <w:r w:rsidRPr="0093239C">
              <w:rPr>
                <w:rFonts w:cs="Times New Roman"/>
                <w:szCs w:val="22"/>
                <w:lang w:val="en-US" w:bidi="th-TH"/>
              </w:rPr>
              <w:t>1,587,980</w:t>
            </w:r>
          </w:p>
        </w:tc>
        <w:tc>
          <w:tcPr>
            <w:tcW w:w="270" w:type="dxa"/>
          </w:tcPr>
          <w:p w14:paraId="51745EBB" w14:textId="77777777"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52416EC0" w14:textId="3E1F9F4D"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r w:rsidRPr="00EC65EE">
              <w:rPr>
                <w:rFonts w:cs="Times New Roman"/>
                <w:szCs w:val="22"/>
                <w:lang w:val="en-US" w:bidi="th-TH"/>
              </w:rPr>
              <w:t>1,583,574</w:t>
            </w:r>
          </w:p>
        </w:tc>
      </w:tr>
      <w:tr w:rsidR="00F277EA" w:rsidRPr="00CA2DDC" w14:paraId="3B956E11" w14:textId="3342A2B4" w:rsidTr="00EC65EE">
        <w:tc>
          <w:tcPr>
            <w:tcW w:w="6030" w:type="dxa"/>
            <w:vAlign w:val="bottom"/>
          </w:tcPr>
          <w:p w14:paraId="414B1265" w14:textId="77777777" w:rsidR="00F277EA" w:rsidRPr="00CA2DDC" w:rsidRDefault="00F277EA" w:rsidP="00F277EA">
            <w:pPr>
              <w:spacing w:line="240" w:lineRule="atLeast"/>
              <w:rPr>
                <w:rFonts w:cs="Times New Roman"/>
                <w:b/>
                <w:bCs/>
                <w:color w:val="000000"/>
                <w:szCs w:val="22"/>
              </w:rPr>
            </w:pPr>
            <w:r w:rsidRPr="00CA2DDC">
              <w:rPr>
                <w:rFonts w:cs="Times New Roman"/>
                <w:b/>
                <w:bCs/>
                <w:color w:val="000000"/>
                <w:szCs w:val="22"/>
              </w:rPr>
              <w:t>Total loans to customers</w:t>
            </w:r>
          </w:p>
        </w:tc>
        <w:tc>
          <w:tcPr>
            <w:tcW w:w="1440" w:type="dxa"/>
            <w:tcBorders>
              <w:top w:val="single" w:sz="4" w:space="0" w:color="auto"/>
            </w:tcBorders>
            <w:shd w:val="clear" w:color="auto" w:fill="auto"/>
          </w:tcPr>
          <w:p w14:paraId="780D918B" w14:textId="06FBEEC3" w:rsidR="00F277EA" w:rsidRPr="00F277EA" w:rsidRDefault="00F277EA">
            <w:pPr>
              <w:pStyle w:val="acctfourfigures"/>
              <w:tabs>
                <w:tab w:val="clear" w:pos="765"/>
                <w:tab w:val="decimal" w:pos="1232"/>
              </w:tabs>
              <w:spacing w:line="240" w:lineRule="atLeast"/>
              <w:ind w:left="-79" w:right="-42"/>
              <w:rPr>
                <w:rFonts w:cs="Times New Roman"/>
                <w:szCs w:val="22"/>
                <w:lang w:bidi="th-TH"/>
              </w:rPr>
            </w:pPr>
            <w:r w:rsidRPr="0093239C">
              <w:rPr>
                <w:rFonts w:cs="Times New Roman"/>
                <w:b/>
                <w:bCs/>
                <w:szCs w:val="22"/>
                <w:lang w:val="en-US" w:bidi="th-TH"/>
              </w:rPr>
              <w:t>144,156,537</w:t>
            </w:r>
          </w:p>
        </w:tc>
        <w:tc>
          <w:tcPr>
            <w:tcW w:w="270" w:type="dxa"/>
          </w:tcPr>
          <w:p w14:paraId="0BB8B965" w14:textId="77777777" w:rsidR="00F277EA" w:rsidRPr="00242650" w:rsidRDefault="00F277EA" w:rsidP="00F277EA">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1E689CE6" w14:textId="5141731F" w:rsidR="00F277EA" w:rsidRPr="00242650" w:rsidRDefault="00F277EA" w:rsidP="00F277EA">
            <w:pPr>
              <w:pStyle w:val="acctfourfigures"/>
              <w:tabs>
                <w:tab w:val="clear" w:pos="765"/>
                <w:tab w:val="decimal" w:pos="1150"/>
              </w:tabs>
              <w:spacing w:line="240" w:lineRule="atLeast"/>
              <w:ind w:left="-79" w:right="-42"/>
              <w:rPr>
                <w:rFonts w:cs="Times New Roman"/>
                <w:b/>
                <w:bCs/>
                <w:szCs w:val="22"/>
                <w:lang w:bidi="th-TH"/>
              </w:rPr>
            </w:pPr>
            <w:r w:rsidRPr="00EC65EE">
              <w:rPr>
                <w:rFonts w:cs="Times New Roman"/>
                <w:b/>
                <w:bCs/>
                <w:szCs w:val="22"/>
                <w:lang w:val="en-US" w:bidi="th-TH"/>
              </w:rPr>
              <w:t>121,298,035</w:t>
            </w:r>
          </w:p>
        </w:tc>
      </w:tr>
      <w:tr w:rsidR="00F277EA" w:rsidRPr="00CA2DDC" w14:paraId="2621F0DD" w14:textId="2E57DE4D" w:rsidTr="00EC65EE">
        <w:tc>
          <w:tcPr>
            <w:tcW w:w="6030" w:type="dxa"/>
            <w:vAlign w:val="bottom"/>
          </w:tcPr>
          <w:p w14:paraId="6EAC63A8" w14:textId="77777777" w:rsidR="00F277EA" w:rsidRPr="00CA2DDC" w:rsidRDefault="00F277EA" w:rsidP="00F277EA">
            <w:pPr>
              <w:spacing w:line="240" w:lineRule="atLeast"/>
              <w:rPr>
                <w:rFonts w:cs="Times New Roman"/>
                <w:color w:val="000000"/>
                <w:szCs w:val="22"/>
              </w:rPr>
            </w:pPr>
            <w:r w:rsidRPr="00CA2DDC">
              <w:rPr>
                <w:rFonts w:cs="Times New Roman"/>
                <w:i/>
                <w:iCs/>
                <w:color w:val="000000"/>
                <w:szCs w:val="22"/>
              </w:rPr>
              <w:t>Add</w:t>
            </w:r>
            <w:r w:rsidRPr="00CA2DDC">
              <w:rPr>
                <w:rFonts w:cs="Times New Roman"/>
                <w:color w:val="000000"/>
                <w:szCs w:val="22"/>
              </w:rPr>
              <w:t xml:space="preserve"> accrued interest receivables and undue interest receivables</w:t>
            </w:r>
          </w:p>
        </w:tc>
        <w:tc>
          <w:tcPr>
            <w:tcW w:w="1440" w:type="dxa"/>
            <w:tcBorders>
              <w:bottom w:val="single" w:sz="4" w:space="0" w:color="auto"/>
            </w:tcBorders>
            <w:shd w:val="clear" w:color="auto" w:fill="auto"/>
          </w:tcPr>
          <w:p w14:paraId="667809EF" w14:textId="0A036731" w:rsidR="00F277EA" w:rsidRPr="00F277EA" w:rsidRDefault="00F277EA" w:rsidP="00F277EA">
            <w:pPr>
              <w:pStyle w:val="acctfourfigures"/>
              <w:tabs>
                <w:tab w:val="clear" w:pos="765"/>
                <w:tab w:val="decimal" w:pos="1232"/>
              </w:tabs>
              <w:spacing w:line="240" w:lineRule="atLeast"/>
              <w:ind w:left="-79" w:right="-42"/>
              <w:rPr>
                <w:rFonts w:cs="Times New Roman"/>
                <w:szCs w:val="22"/>
                <w:lang w:bidi="th-TH"/>
              </w:rPr>
            </w:pPr>
            <w:r w:rsidRPr="0093239C">
              <w:rPr>
                <w:rFonts w:cs="Times New Roman"/>
                <w:szCs w:val="22"/>
                <w:lang w:val="en-US" w:bidi="th-TH"/>
              </w:rPr>
              <w:t>5,897,242</w:t>
            </w:r>
          </w:p>
        </w:tc>
        <w:tc>
          <w:tcPr>
            <w:tcW w:w="270" w:type="dxa"/>
          </w:tcPr>
          <w:p w14:paraId="33BA2977" w14:textId="77777777"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7BF7F308" w14:textId="77AC614A"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r w:rsidRPr="00EC65EE">
              <w:rPr>
                <w:rFonts w:cs="Times New Roman"/>
                <w:szCs w:val="22"/>
                <w:lang w:val="en-US" w:bidi="th-TH"/>
              </w:rPr>
              <w:t>4,555,502</w:t>
            </w:r>
          </w:p>
        </w:tc>
      </w:tr>
      <w:tr w:rsidR="00F277EA" w:rsidRPr="00CA2DDC" w14:paraId="1AFE45C9" w14:textId="7233698C" w:rsidTr="0093239C">
        <w:tc>
          <w:tcPr>
            <w:tcW w:w="6030" w:type="dxa"/>
            <w:vAlign w:val="bottom"/>
          </w:tcPr>
          <w:p w14:paraId="15DF6A6B" w14:textId="77777777" w:rsidR="00F277EA" w:rsidRPr="00CA2DDC" w:rsidRDefault="00F277EA" w:rsidP="00F277EA">
            <w:pPr>
              <w:spacing w:line="240" w:lineRule="atLeast"/>
              <w:ind w:left="252" w:hanging="252"/>
              <w:rPr>
                <w:rFonts w:cs="Times New Roman"/>
                <w:b/>
                <w:bCs/>
                <w:color w:val="000000"/>
                <w:szCs w:val="22"/>
                <w:cs/>
                <w:lang w:bidi="th-TH"/>
              </w:rPr>
            </w:pPr>
            <w:r w:rsidRPr="00CA2DDC">
              <w:rPr>
                <w:rFonts w:cs="Times New Roman"/>
                <w:b/>
                <w:bCs/>
                <w:color w:val="000000"/>
                <w:szCs w:val="22"/>
              </w:rPr>
              <w:t xml:space="preserve">Total loans to customers and accrued interest receivables </w:t>
            </w:r>
          </w:p>
          <w:p w14:paraId="5AA6D99A" w14:textId="6B77422A" w:rsidR="00F277EA" w:rsidRPr="00CA2DDC" w:rsidRDefault="00F277EA" w:rsidP="00F277EA">
            <w:pPr>
              <w:spacing w:line="240" w:lineRule="atLeast"/>
              <w:ind w:left="252" w:hanging="252"/>
              <w:rPr>
                <w:rFonts w:cs="Times New Roman"/>
                <w:b/>
                <w:bCs/>
                <w:color w:val="000000"/>
                <w:szCs w:val="22"/>
              </w:rPr>
            </w:pPr>
            <w:r w:rsidRPr="00CA2DDC">
              <w:rPr>
                <w:rFonts w:cs="Times New Roman"/>
                <w:b/>
                <w:bCs/>
                <w:color w:val="000000"/>
                <w:szCs w:val="22"/>
              </w:rPr>
              <w:tab/>
              <w:t xml:space="preserve">and undue interest receivables </w:t>
            </w:r>
          </w:p>
        </w:tc>
        <w:tc>
          <w:tcPr>
            <w:tcW w:w="1440" w:type="dxa"/>
            <w:tcBorders>
              <w:top w:val="single" w:sz="4" w:space="0" w:color="auto"/>
            </w:tcBorders>
            <w:shd w:val="clear" w:color="auto" w:fill="auto"/>
          </w:tcPr>
          <w:p w14:paraId="0172CD82" w14:textId="77777777" w:rsidR="00F277EA" w:rsidRDefault="00F277EA" w:rsidP="00F277EA">
            <w:pPr>
              <w:pStyle w:val="acctfourfigures"/>
              <w:tabs>
                <w:tab w:val="clear" w:pos="765"/>
                <w:tab w:val="decimal" w:pos="1150"/>
              </w:tabs>
              <w:spacing w:line="240" w:lineRule="atLeast"/>
              <w:ind w:left="-79" w:right="-42"/>
              <w:jc w:val="right"/>
              <w:rPr>
                <w:rFonts w:cs="Times New Roman"/>
                <w:b/>
                <w:bCs/>
                <w:szCs w:val="22"/>
                <w:lang w:val="en-US" w:bidi="th-TH"/>
              </w:rPr>
            </w:pPr>
          </w:p>
          <w:p w14:paraId="0DC6B444" w14:textId="6DDAE43C" w:rsidR="00F277EA" w:rsidRPr="00F277EA" w:rsidRDefault="00F277EA" w:rsidP="00F277EA">
            <w:pPr>
              <w:pStyle w:val="acctfourfigures"/>
              <w:tabs>
                <w:tab w:val="clear" w:pos="765"/>
                <w:tab w:val="decimal" w:pos="1150"/>
              </w:tabs>
              <w:spacing w:line="240" w:lineRule="atLeast"/>
              <w:ind w:left="-79" w:right="-42"/>
              <w:jc w:val="right"/>
              <w:rPr>
                <w:rFonts w:cs="Times New Roman"/>
                <w:b/>
                <w:bCs/>
                <w:szCs w:val="22"/>
                <w:lang w:val="en-US" w:bidi="th-TH"/>
              </w:rPr>
            </w:pPr>
            <w:r w:rsidRPr="0093239C">
              <w:rPr>
                <w:rFonts w:cs="Times New Roman"/>
                <w:b/>
                <w:bCs/>
                <w:szCs w:val="22"/>
                <w:lang w:val="en-US" w:bidi="th-TH"/>
              </w:rPr>
              <w:t>150,053,779</w:t>
            </w:r>
          </w:p>
        </w:tc>
        <w:tc>
          <w:tcPr>
            <w:tcW w:w="270" w:type="dxa"/>
          </w:tcPr>
          <w:p w14:paraId="23F53260" w14:textId="77777777" w:rsidR="00F277EA" w:rsidRPr="00242650" w:rsidRDefault="00F277EA" w:rsidP="00F277EA">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vAlign w:val="bottom"/>
          </w:tcPr>
          <w:p w14:paraId="39651293" w14:textId="2085B26D" w:rsidR="00F277EA" w:rsidRPr="00242650" w:rsidRDefault="00F277EA" w:rsidP="00F277EA">
            <w:pPr>
              <w:pStyle w:val="acctfourfigures"/>
              <w:tabs>
                <w:tab w:val="clear" w:pos="765"/>
                <w:tab w:val="decimal" w:pos="1150"/>
              </w:tabs>
              <w:spacing w:line="240" w:lineRule="atLeast"/>
              <w:ind w:left="-79" w:right="-42"/>
              <w:rPr>
                <w:rFonts w:cs="Times New Roman"/>
                <w:b/>
                <w:bCs/>
                <w:szCs w:val="22"/>
                <w:lang w:bidi="th-TH"/>
              </w:rPr>
            </w:pPr>
            <w:r w:rsidRPr="00EC65EE">
              <w:rPr>
                <w:rFonts w:cs="Times New Roman"/>
                <w:b/>
                <w:bCs/>
                <w:szCs w:val="22"/>
                <w:lang w:val="en-US" w:bidi="th-TH"/>
              </w:rPr>
              <w:t>125,853,537</w:t>
            </w:r>
          </w:p>
        </w:tc>
      </w:tr>
      <w:tr w:rsidR="00F277EA" w:rsidRPr="00CA2DDC" w14:paraId="41E88E03" w14:textId="75866ED6" w:rsidTr="00EC65EE">
        <w:tc>
          <w:tcPr>
            <w:tcW w:w="6030" w:type="dxa"/>
            <w:vAlign w:val="bottom"/>
          </w:tcPr>
          <w:p w14:paraId="27C7E286" w14:textId="59CE9E16" w:rsidR="00F277EA" w:rsidRPr="00CA2DDC" w:rsidRDefault="00F277EA" w:rsidP="00F277EA">
            <w:pPr>
              <w:tabs>
                <w:tab w:val="left" w:pos="494"/>
              </w:tabs>
              <w:spacing w:line="240" w:lineRule="atLeast"/>
              <w:rPr>
                <w:rFonts w:cs="Times New Roman"/>
                <w:color w:val="000000"/>
                <w:szCs w:val="22"/>
              </w:rPr>
            </w:pPr>
            <w:r w:rsidRPr="00CA2DDC">
              <w:rPr>
                <w:rFonts w:cs="Times New Roman"/>
                <w:i/>
                <w:iCs/>
                <w:color w:val="000000"/>
                <w:szCs w:val="22"/>
              </w:rPr>
              <w:t xml:space="preserve">Less </w:t>
            </w:r>
            <w:r w:rsidRPr="00CA2DDC">
              <w:rPr>
                <w:rFonts w:cs="Times New Roman"/>
                <w:color w:val="000000"/>
                <w:szCs w:val="22"/>
              </w:rPr>
              <w:t>allowance for expected credit loss</w:t>
            </w:r>
          </w:p>
        </w:tc>
        <w:tc>
          <w:tcPr>
            <w:tcW w:w="1440" w:type="dxa"/>
            <w:shd w:val="clear" w:color="auto" w:fill="auto"/>
          </w:tcPr>
          <w:p w14:paraId="3A49F27E" w14:textId="3D4C1B7E" w:rsidR="00F277EA" w:rsidRPr="00F277EA" w:rsidRDefault="00F277EA" w:rsidP="00F277EA">
            <w:pPr>
              <w:pStyle w:val="acctfourfigures"/>
              <w:tabs>
                <w:tab w:val="clear" w:pos="765"/>
                <w:tab w:val="decimal" w:pos="1238"/>
              </w:tabs>
              <w:spacing w:line="240" w:lineRule="atLeast"/>
              <w:ind w:left="-79" w:right="-472"/>
              <w:rPr>
                <w:rFonts w:cs="Times New Roman"/>
                <w:szCs w:val="22"/>
                <w:lang w:bidi="th-TH"/>
              </w:rPr>
            </w:pPr>
            <w:r w:rsidRPr="0093239C">
              <w:rPr>
                <w:rFonts w:cs="Times New Roman"/>
                <w:szCs w:val="22"/>
                <w:lang w:val="en-US" w:bidi="th-TH"/>
              </w:rPr>
              <w:t>(9,873,179)</w:t>
            </w:r>
          </w:p>
        </w:tc>
        <w:tc>
          <w:tcPr>
            <w:tcW w:w="270" w:type="dxa"/>
          </w:tcPr>
          <w:p w14:paraId="08AF0DDB" w14:textId="77777777" w:rsidR="00F277EA" w:rsidRPr="00242650" w:rsidRDefault="00F277EA" w:rsidP="00F277EA">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4156F4FD" w14:textId="52992BF1" w:rsidR="00F277EA" w:rsidRPr="00242650" w:rsidRDefault="00F277EA" w:rsidP="00F277EA">
            <w:pPr>
              <w:pStyle w:val="acctfourfigures"/>
              <w:tabs>
                <w:tab w:val="clear" w:pos="765"/>
                <w:tab w:val="decimal" w:pos="1150"/>
              </w:tabs>
              <w:spacing w:line="240" w:lineRule="atLeast"/>
              <w:ind w:left="-79" w:right="-291"/>
              <w:rPr>
                <w:rFonts w:cs="Times New Roman"/>
                <w:szCs w:val="22"/>
                <w:lang w:bidi="th-TH"/>
              </w:rPr>
            </w:pPr>
            <w:r w:rsidRPr="00EC65EE">
              <w:rPr>
                <w:rFonts w:cs="Times New Roman"/>
                <w:szCs w:val="22"/>
                <w:lang w:val="en-US" w:bidi="th-TH"/>
              </w:rPr>
              <w:t>(8,396,637)</w:t>
            </w:r>
          </w:p>
        </w:tc>
      </w:tr>
      <w:tr w:rsidR="00F277EA" w:rsidRPr="00CA2DDC" w14:paraId="2E9B6FCC" w14:textId="40016175" w:rsidTr="00EC65EE">
        <w:tc>
          <w:tcPr>
            <w:tcW w:w="6030" w:type="dxa"/>
            <w:vAlign w:val="bottom"/>
          </w:tcPr>
          <w:p w14:paraId="119CD273" w14:textId="6BDBB2C4" w:rsidR="00F277EA" w:rsidRPr="00CA2DDC" w:rsidRDefault="0035441D" w:rsidP="00F277EA">
            <w:pPr>
              <w:spacing w:line="240" w:lineRule="atLeast"/>
              <w:rPr>
                <w:rFonts w:cs="Times New Roman"/>
                <w:b/>
                <w:bCs/>
                <w:color w:val="000000"/>
                <w:szCs w:val="22"/>
              </w:rPr>
            </w:pPr>
            <w:r>
              <w:rPr>
                <w:rFonts w:cs="Times New Roman"/>
                <w:b/>
                <w:bCs/>
                <w:color w:val="000000"/>
                <w:szCs w:val="22"/>
              </w:rPr>
              <w:t>Total l</w:t>
            </w:r>
            <w:r w:rsidR="00F277EA" w:rsidRPr="00CA2DDC">
              <w:rPr>
                <w:rFonts w:cs="Times New Roman"/>
                <w:b/>
                <w:bCs/>
                <w:color w:val="000000"/>
                <w:szCs w:val="22"/>
              </w:rPr>
              <w:t>oans to customers and accrued interest receivables, net</w:t>
            </w:r>
          </w:p>
        </w:tc>
        <w:tc>
          <w:tcPr>
            <w:tcW w:w="1440" w:type="dxa"/>
            <w:tcBorders>
              <w:top w:val="single" w:sz="4" w:space="0" w:color="auto"/>
              <w:bottom w:val="double" w:sz="4" w:space="0" w:color="auto"/>
            </w:tcBorders>
            <w:shd w:val="clear" w:color="auto" w:fill="auto"/>
            <w:vAlign w:val="bottom"/>
          </w:tcPr>
          <w:p w14:paraId="48423296" w14:textId="2BC772F0" w:rsidR="00F277EA" w:rsidRPr="00F277EA" w:rsidRDefault="00F277EA" w:rsidP="00F277EA">
            <w:pPr>
              <w:pStyle w:val="acctfourfigures"/>
              <w:tabs>
                <w:tab w:val="clear" w:pos="765"/>
                <w:tab w:val="decimal" w:pos="1238"/>
              </w:tabs>
              <w:spacing w:line="240" w:lineRule="atLeast"/>
              <w:ind w:left="-79" w:right="-292"/>
              <w:rPr>
                <w:rFonts w:cs="Times New Roman"/>
                <w:b/>
                <w:bCs/>
                <w:szCs w:val="22"/>
                <w:lang w:bidi="th-TH"/>
              </w:rPr>
            </w:pPr>
            <w:r w:rsidRPr="0093239C">
              <w:rPr>
                <w:rFonts w:cs="Times New Roman"/>
                <w:b/>
                <w:bCs/>
                <w:szCs w:val="22"/>
              </w:rPr>
              <w:t>140,180,600</w:t>
            </w:r>
          </w:p>
        </w:tc>
        <w:tc>
          <w:tcPr>
            <w:tcW w:w="270" w:type="dxa"/>
          </w:tcPr>
          <w:p w14:paraId="7AD60E2A" w14:textId="77777777" w:rsidR="00F277EA" w:rsidRPr="00242650" w:rsidRDefault="00F277EA" w:rsidP="00F277EA">
            <w:pPr>
              <w:pStyle w:val="acctfourfigures"/>
              <w:tabs>
                <w:tab w:val="clear" w:pos="765"/>
                <w:tab w:val="decimal" w:pos="1150"/>
              </w:tabs>
              <w:spacing w:line="240" w:lineRule="atLeast"/>
              <w:ind w:left="-79" w:right="-42"/>
              <w:rPr>
                <w:rFonts w:cs="Times New Roman"/>
                <w:b/>
                <w:bCs/>
                <w:szCs w:val="22"/>
              </w:rPr>
            </w:pPr>
          </w:p>
        </w:tc>
        <w:tc>
          <w:tcPr>
            <w:tcW w:w="1350" w:type="dxa"/>
            <w:tcBorders>
              <w:top w:val="single" w:sz="4" w:space="0" w:color="auto"/>
              <w:bottom w:val="double" w:sz="4" w:space="0" w:color="auto"/>
            </w:tcBorders>
            <w:vAlign w:val="bottom"/>
          </w:tcPr>
          <w:p w14:paraId="10048D4A" w14:textId="4301BDFA" w:rsidR="00F277EA" w:rsidRPr="00242650" w:rsidRDefault="00F277EA" w:rsidP="00F277EA">
            <w:pPr>
              <w:pStyle w:val="acctfourfigures"/>
              <w:tabs>
                <w:tab w:val="clear" w:pos="765"/>
                <w:tab w:val="decimal" w:pos="1150"/>
              </w:tabs>
              <w:spacing w:line="240" w:lineRule="atLeast"/>
              <w:ind w:left="-79" w:right="-111"/>
              <w:rPr>
                <w:rFonts w:cs="Times New Roman"/>
                <w:b/>
                <w:bCs/>
                <w:szCs w:val="22"/>
              </w:rPr>
            </w:pPr>
            <w:r w:rsidRPr="00EC65EE">
              <w:rPr>
                <w:rFonts w:cs="Times New Roman"/>
                <w:b/>
                <w:bCs/>
                <w:szCs w:val="22"/>
              </w:rPr>
              <w:t>117,456,900</w:t>
            </w:r>
          </w:p>
        </w:tc>
      </w:tr>
    </w:tbl>
    <w:p w14:paraId="7B1ED4CB" w14:textId="77777777" w:rsidR="00BD2289" w:rsidRPr="0012708E" w:rsidRDefault="00BD2289" w:rsidP="00BD2289">
      <w:pPr>
        <w:tabs>
          <w:tab w:val="left" w:pos="540"/>
        </w:tabs>
        <w:spacing w:line="240" w:lineRule="atLeast"/>
        <w:ind w:right="14"/>
        <w:jc w:val="thaiDistribute"/>
        <w:rPr>
          <w:rFonts w:cs="Times New Roman"/>
          <w:b/>
          <w:bCs/>
          <w:szCs w:val="22"/>
        </w:rPr>
      </w:pPr>
    </w:p>
    <w:p w14:paraId="11264EA1" w14:textId="20C39F14" w:rsidR="00BD2289" w:rsidRPr="0012708E" w:rsidRDefault="598B9740" w:rsidP="00BD3C67">
      <w:pPr>
        <w:tabs>
          <w:tab w:val="left" w:pos="540"/>
        </w:tabs>
        <w:spacing w:line="240" w:lineRule="atLeast"/>
        <w:ind w:right="9"/>
        <w:jc w:val="thaiDistribute"/>
        <w:rPr>
          <w:rFonts w:cs="Times New Roman"/>
          <w:b/>
          <w:bCs/>
        </w:rPr>
      </w:pPr>
      <w:r w:rsidRPr="0012708E">
        <w:rPr>
          <w:rFonts w:cs="Times New Roman"/>
          <w:b/>
          <w:bCs/>
        </w:rPr>
        <w:t>1</w:t>
      </w:r>
      <w:r w:rsidR="00384319">
        <w:rPr>
          <w:rFonts w:cs="Times New Roman"/>
          <w:b/>
          <w:bCs/>
        </w:rPr>
        <w:t>3</w:t>
      </w:r>
      <w:r w:rsidRPr="0012708E">
        <w:rPr>
          <w:rFonts w:cs="Times New Roman"/>
          <w:b/>
          <w:bCs/>
        </w:rPr>
        <w:t>.2</w:t>
      </w:r>
      <w:r w:rsidR="00BD2289" w:rsidRPr="0012708E">
        <w:rPr>
          <w:rFonts w:cs="Times New Roman"/>
        </w:rPr>
        <w:tab/>
      </w:r>
      <w:r w:rsidRPr="0012708E">
        <w:rPr>
          <w:rFonts w:cs="Times New Roman"/>
          <w:b/>
          <w:bCs/>
        </w:rPr>
        <w:t>Classified by residency of debtors</w:t>
      </w:r>
    </w:p>
    <w:p w14:paraId="05A33F2C" w14:textId="77777777" w:rsidR="00BD2289" w:rsidRPr="0012708E" w:rsidRDefault="00BD2289" w:rsidP="00BD2289">
      <w:pPr>
        <w:spacing w:line="240" w:lineRule="atLeast"/>
        <w:ind w:right="9"/>
        <w:jc w:val="thaiDistribute"/>
        <w:rPr>
          <w:rFonts w:cs="Times New Roman"/>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054"/>
        <w:gridCol w:w="1353"/>
        <w:gridCol w:w="270"/>
        <w:gridCol w:w="1445"/>
      </w:tblGrid>
      <w:tr w:rsidR="00BD2289" w:rsidRPr="00CA2DDC" w14:paraId="3B17AECF" w14:textId="77777777" w:rsidTr="00EC65EE">
        <w:trPr>
          <w:trHeight w:val="186"/>
        </w:trPr>
        <w:tc>
          <w:tcPr>
            <w:tcW w:w="6054" w:type="dxa"/>
          </w:tcPr>
          <w:p w14:paraId="62BB35CD" w14:textId="77777777" w:rsidR="00BD2289" w:rsidRPr="00CA2DDC" w:rsidRDefault="00BD2289" w:rsidP="00DA0700">
            <w:pPr>
              <w:spacing w:line="240" w:lineRule="atLeast"/>
              <w:rPr>
                <w:rFonts w:cs="Times New Roman"/>
                <w:b/>
                <w:bCs/>
                <w:color w:val="000000"/>
                <w:szCs w:val="22"/>
              </w:rPr>
            </w:pPr>
          </w:p>
        </w:tc>
        <w:tc>
          <w:tcPr>
            <w:tcW w:w="3068" w:type="dxa"/>
            <w:gridSpan w:val="3"/>
            <w:vAlign w:val="bottom"/>
          </w:tcPr>
          <w:p w14:paraId="430BE9DD" w14:textId="77777777" w:rsidR="00BD2289" w:rsidRPr="00CA2DDC" w:rsidRDefault="00BD2289" w:rsidP="00DA0700">
            <w:pPr>
              <w:pStyle w:val="acctmergecolhdg"/>
              <w:tabs>
                <w:tab w:val="left" w:pos="646"/>
              </w:tabs>
              <w:spacing w:line="240" w:lineRule="atLeast"/>
              <w:ind w:left="-79"/>
              <w:rPr>
                <w:rFonts w:cs="Times New Roman"/>
                <w:spacing w:val="-2"/>
                <w:szCs w:val="22"/>
              </w:rPr>
            </w:pPr>
            <w:r w:rsidRPr="00CA2DDC">
              <w:rPr>
                <w:rFonts w:cs="Times New Roman"/>
                <w:szCs w:val="22"/>
              </w:rPr>
              <w:t>Consolidated and the Bank</w:t>
            </w:r>
          </w:p>
        </w:tc>
      </w:tr>
      <w:tr w:rsidR="00313E87" w:rsidRPr="00CA2DDC" w14:paraId="0291445B" w14:textId="77777777" w:rsidTr="0009749A">
        <w:trPr>
          <w:trHeight w:val="186"/>
        </w:trPr>
        <w:tc>
          <w:tcPr>
            <w:tcW w:w="6054" w:type="dxa"/>
          </w:tcPr>
          <w:p w14:paraId="40E4A26A" w14:textId="77777777" w:rsidR="00313E87" w:rsidRPr="00CA2DDC" w:rsidRDefault="00313E87" w:rsidP="00313E87">
            <w:pPr>
              <w:spacing w:line="240" w:lineRule="atLeast"/>
              <w:rPr>
                <w:rFonts w:cs="Times New Roman"/>
                <w:b/>
                <w:bCs/>
                <w:color w:val="000000"/>
                <w:szCs w:val="22"/>
              </w:rPr>
            </w:pPr>
          </w:p>
        </w:tc>
        <w:tc>
          <w:tcPr>
            <w:tcW w:w="1353" w:type="dxa"/>
          </w:tcPr>
          <w:p w14:paraId="1E3796B9" w14:textId="2E6781C5" w:rsidR="00313E87" w:rsidRPr="00CA2DDC" w:rsidRDefault="0009749A" w:rsidP="00313E87">
            <w:pPr>
              <w:pStyle w:val="acctmergecolhdg"/>
              <w:spacing w:line="240" w:lineRule="atLeast"/>
              <w:ind w:left="-79" w:right="-79"/>
              <w:rPr>
                <w:rFonts w:cs="Times New Roman"/>
                <w:b w:val="0"/>
                <w:bCs/>
                <w:szCs w:val="22"/>
              </w:rPr>
            </w:pPr>
            <w:r>
              <w:rPr>
                <w:rFonts w:cs="Times New Roman"/>
                <w:b w:val="0"/>
                <w:bCs/>
                <w:szCs w:val="22"/>
              </w:rPr>
              <w:t>2023</w:t>
            </w:r>
          </w:p>
        </w:tc>
        <w:tc>
          <w:tcPr>
            <w:tcW w:w="270" w:type="dxa"/>
          </w:tcPr>
          <w:p w14:paraId="559E055B" w14:textId="77777777" w:rsidR="00313E87" w:rsidRPr="00CA2DDC" w:rsidRDefault="00313E87" w:rsidP="00313E87">
            <w:pPr>
              <w:pStyle w:val="acctmergecolhdg"/>
              <w:spacing w:line="240" w:lineRule="atLeast"/>
              <w:ind w:left="-79" w:right="101"/>
              <w:rPr>
                <w:rFonts w:cs="Times New Roman"/>
                <w:b w:val="0"/>
                <w:bCs/>
                <w:szCs w:val="22"/>
              </w:rPr>
            </w:pPr>
          </w:p>
        </w:tc>
        <w:tc>
          <w:tcPr>
            <w:tcW w:w="1445" w:type="dxa"/>
          </w:tcPr>
          <w:p w14:paraId="2A405F35" w14:textId="603E6654" w:rsidR="00313E87" w:rsidRPr="00CA2DDC" w:rsidRDefault="0009749A" w:rsidP="00313E87">
            <w:pPr>
              <w:pStyle w:val="acctmergecolhdg"/>
              <w:tabs>
                <w:tab w:val="left" w:pos="656"/>
              </w:tabs>
              <w:spacing w:line="240" w:lineRule="atLeast"/>
              <w:ind w:left="-79"/>
              <w:rPr>
                <w:rFonts w:cs="Times New Roman"/>
                <w:b w:val="0"/>
                <w:bCs/>
                <w:szCs w:val="22"/>
              </w:rPr>
            </w:pPr>
            <w:r>
              <w:rPr>
                <w:rFonts w:cs="Times New Roman"/>
                <w:b w:val="0"/>
                <w:bCs/>
                <w:szCs w:val="22"/>
              </w:rPr>
              <w:t>2022</w:t>
            </w:r>
          </w:p>
        </w:tc>
      </w:tr>
      <w:tr w:rsidR="00313E87" w:rsidRPr="00CA2DDC" w14:paraId="2B66D241" w14:textId="77777777" w:rsidTr="00EC65EE">
        <w:trPr>
          <w:trHeight w:val="186"/>
        </w:trPr>
        <w:tc>
          <w:tcPr>
            <w:tcW w:w="6054" w:type="dxa"/>
          </w:tcPr>
          <w:p w14:paraId="68557FE0" w14:textId="77777777" w:rsidR="00313E87" w:rsidRPr="00CA2DDC" w:rsidRDefault="00313E87" w:rsidP="00313E87">
            <w:pPr>
              <w:spacing w:line="240" w:lineRule="atLeast"/>
              <w:rPr>
                <w:rFonts w:cs="Times New Roman"/>
                <w:b/>
                <w:bCs/>
                <w:color w:val="000000"/>
                <w:szCs w:val="22"/>
              </w:rPr>
            </w:pPr>
          </w:p>
        </w:tc>
        <w:tc>
          <w:tcPr>
            <w:tcW w:w="3068" w:type="dxa"/>
            <w:gridSpan w:val="3"/>
            <w:vAlign w:val="bottom"/>
          </w:tcPr>
          <w:p w14:paraId="33179974" w14:textId="77777777" w:rsidR="00313E87" w:rsidRPr="00CA2DDC" w:rsidRDefault="00313E87" w:rsidP="00313E87">
            <w:pPr>
              <w:pStyle w:val="acctfourfigures"/>
              <w:tabs>
                <w:tab w:val="clear" w:pos="765"/>
              </w:tabs>
              <w:spacing w:line="240" w:lineRule="atLeast"/>
              <w:ind w:left="-108" w:right="-88"/>
              <w:jc w:val="center"/>
              <w:rPr>
                <w:rFonts w:cs="Times New Roman"/>
                <w:szCs w:val="22"/>
              </w:rPr>
            </w:pPr>
            <w:r w:rsidRPr="00CA2DDC">
              <w:rPr>
                <w:rFonts w:cs="Times New Roman"/>
                <w:i/>
                <w:iCs/>
                <w:szCs w:val="22"/>
              </w:rPr>
              <w:t>(in thousand Baht)</w:t>
            </w:r>
          </w:p>
        </w:tc>
      </w:tr>
      <w:tr w:rsidR="00AC1983" w:rsidRPr="00CA2DDC" w14:paraId="4E371A4B" w14:textId="77777777" w:rsidTr="0009749A">
        <w:trPr>
          <w:trHeight w:val="186"/>
        </w:trPr>
        <w:tc>
          <w:tcPr>
            <w:tcW w:w="6054" w:type="dxa"/>
          </w:tcPr>
          <w:p w14:paraId="23B78D47" w14:textId="77777777" w:rsidR="00AC1983" w:rsidRPr="00CA2DDC" w:rsidRDefault="00AC1983" w:rsidP="00AC1983">
            <w:pPr>
              <w:spacing w:line="240" w:lineRule="atLeast"/>
              <w:rPr>
                <w:rFonts w:cs="Times New Roman"/>
                <w:color w:val="000000"/>
                <w:szCs w:val="22"/>
              </w:rPr>
            </w:pPr>
            <w:r w:rsidRPr="00CA2DDC">
              <w:rPr>
                <w:rFonts w:cs="Times New Roman"/>
                <w:color w:val="000000"/>
                <w:szCs w:val="22"/>
              </w:rPr>
              <w:t>Domestic</w:t>
            </w:r>
          </w:p>
        </w:tc>
        <w:tc>
          <w:tcPr>
            <w:tcW w:w="1353" w:type="dxa"/>
            <w:shd w:val="clear" w:color="auto" w:fill="auto"/>
          </w:tcPr>
          <w:p w14:paraId="53B3A9E5" w14:textId="19752977" w:rsidR="00AC1983" w:rsidRPr="0093239C" w:rsidRDefault="00AC1983" w:rsidP="0093239C">
            <w:pPr>
              <w:pStyle w:val="acctfourfigures"/>
              <w:tabs>
                <w:tab w:val="clear" w:pos="765"/>
                <w:tab w:val="decimal" w:pos="1278"/>
              </w:tabs>
              <w:spacing w:line="240" w:lineRule="atLeast"/>
              <w:ind w:left="-79" w:right="-42"/>
              <w:rPr>
                <w:rFonts w:cs="Times New Roman"/>
                <w:szCs w:val="22"/>
                <w:lang w:val="en-US" w:bidi="th-TH"/>
              </w:rPr>
            </w:pPr>
            <w:r w:rsidRPr="0093239C">
              <w:rPr>
                <w:rFonts w:cs="Times New Roman"/>
                <w:szCs w:val="22"/>
                <w:lang w:val="en-US" w:bidi="th-TH"/>
              </w:rPr>
              <w:t>144,156,537</w:t>
            </w:r>
          </w:p>
        </w:tc>
        <w:tc>
          <w:tcPr>
            <w:tcW w:w="270" w:type="dxa"/>
          </w:tcPr>
          <w:p w14:paraId="2E898C83" w14:textId="77777777" w:rsidR="00AC1983" w:rsidRPr="00CA2DDC" w:rsidRDefault="00AC1983" w:rsidP="00AC1983">
            <w:pPr>
              <w:spacing w:line="240" w:lineRule="atLeast"/>
              <w:jc w:val="right"/>
              <w:rPr>
                <w:rFonts w:cs="Times New Roman"/>
                <w:szCs w:val="22"/>
              </w:rPr>
            </w:pPr>
          </w:p>
        </w:tc>
        <w:tc>
          <w:tcPr>
            <w:tcW w:w="1445" w:type="dxa"/>
          </w:tcPr>
          <w:p w14:paraId="6DE03AA7" w14:textId="7B41716D" w:rsidR="00AC1983" w:rsidRPr="00CA2DDC" w:rsidRDefault="00AC1983" w:rsidP="00247839">
            <w:pPr>
              <w:pStyle w:val="acctfourfigures"/>
              <w:tabs>
                <w:tab w:val="clear" w:pos="765"/>
                <w:tab w:val="decimal" w:pos="1278"/>
              </w:tabs>
              <w:spacing w:line="240" w:lineRule="atLeast"/>
              <w:ind w:left="-79" w:right="-42"/>
              <w:rPr>
                <w:rFonts w:cs="Times New Roman"/>
                <w:szCs w:val="22"/>
                <w:lang w:bidi="th-TH"/>
              </w:rPr>
            </w:pPr>
            <w:r w:rsidRPr="00EC65EE">
              <w:rPr>
                <w:rFonts w:cs="Times New Roman"/>
                <w:szCs w:val="22"/>
                <w:lang w:val="en-US" w:bidi="th-TH"/>
              </w:rPr>
              <w:t>121,298,035</w:t>
            </w:r>
          </w:p>
        </w:tc>
      </w:tr>
      <w:tr w:rsidR="00AC1983" w:rsidRPr="00CA2DDC" w14:paraId="300C656A" w14:textId="77777777" w:rsidTr="0009749A">
        <w:trPr>
          <w:trHeight w:val="186"/>
        </w:trPr>
        <w:tc>
          <w:tcPr>
            <w:tcW w:w="6054" w:type="dxa"/>
          </w:tcPr>
          <w:p w14:paraId="32F89261" w14:textId="5516BD41" w:rsidR="00AC1983" w:rsidRPr="00CA2DDC" w:rsidRDefault="00AC1983" w:rsidP="00AC1983">
            <w:pPr>
              <w:spacing w:line="240" w:lineRule="atLeast"/>
              <w:rPr>
                <w:rFonts w:cs="Times New Roman"/>
                <w:b/>
                <w:bCs/>
                <w:color w:val="000000"/>
                <w:szCs w:val="22"/>
              </w:rPr>
            </w:pPr>
            <w:r w:rsidRPr="00CA2DDC">
              <w:rPr>
                <w:rFonts w:cs="Times New Roman"/>
                <w:b/>
                <w:bCs/>
                <w:color w:val="000000"/>
                <w:szCs w:val="22"/>
              </w:rPr>
              <w:t>Total</w:t>
            </w:r>
          </w:p>
        </w:tc>
        <w:tc>
          <w:tcPr>
            <w:tcW w:w="1353" w:type="dxa"/>
            <w:tcBorders>
              <w:top w:val="single" w:sz="2" w:space="0" w:color="auto"/>
              <w:bottom w:val="double" w:sz="4" w:space="0" w:color="auto"/>
            </w:tcBorders>
            <w:shd w:val="clear" w:color="auto" w:fill="auto"/>
          </w:tcPr>
          <w:p w14:paraId="051452A2" w14:textId="3EC47FFD" w:rsidR="00AC1983" w:rsidRPr="0093239C" w:rsidRDefault="00AC1983" w:rsidP="0093239C">
            <w:pPr>
              <w:pStyle w:val="acctfourfigures"/>
              <w:tabs>
                <w:tab w:val="clear" w:pos="765"/>
                <w:tab w:val="decimal" w:pos="1278"/>
              </w:tabs>
              <w:spacing w:line="240" w:lineRule="atLeast"/>
              <w:ind w:left="-79" w:right="-42"/>
              <w:rPr>
                <w:rFonts w:cs="Times New Roman"/>
                <w:b/>
                <w:bCs/>
                <w:szCs w:val="22"/>
                <w:lang w:val="en-US" w:bidi="th-TH"/>
              </w:rPr>
            </w:pPr>
            <w:r w:rsidRPr="0093239C">
              <w:rPr>
                <w:rFonts w:cs="Times New Roman"/>
                <w:b/>
                <w:bCs/>
                <w:szCs w:val="22"/>
                <w:lang w:val="en-US" w:bidi="th-TH"/>
              </w:rPr>
              <w:t>144,156,537</w:t>
            </w:r>
          </w:p>
        </w:tc>
        <w:tc>
          <w:tcPr>
            <w:tcW w:w="270" w:type="dxa"/>
          </w:tcPr>
          <w:p w14:paraId="77B2B796" w14:textId="77777777" w:rsidR="00AC1983" w:rsidRPr="00CA2DDC" w:rsidRDefault="00AC1983" w:rsidP="00AC1983">
            <w:pPr>
              <w:spacing w:line="240" w:lineRule="atLeast"/>
              <w:jc w:val="right"/>
              <w:rPr>
                <w:rFonts w:cs="Times New Roman"/>
                <w:b/>
                <w:bCs/>
                <w:szCs w:val="22"/>
              </w:rPr>
            </w:pPr>
          </w:p>
        </w:tc>
        <w:tc>
          <w:tcPr>
            <w:tcW w:w="1445" w:type="dxa"/>
            <w:tcBorders>
              <w:top w:val="single" w:sz="2" w:space="0" w:color="auto"/>
              <w:bottom w:val="double" w:sz="4" w:space="0" w:color="auto"/>
            </w:tcBorders>
          </w:tcPr>
          <w:p w14:paraId="1E39F22D" w14:textId="32E19F6F" w:rsidR="00AC1983" w:rsidRPr="00CA2DDC" w:rsidRDefault="00AC1983" w:rsidP="00AC1983">
            <w:pPr>
              <w:pStyle w:val="acctfourfigures"/>
              <w:tabs>
                <w:tab w:val="clear" w:pos="765"/>
                <w:tab w:val="decimal" w:pos="1278"/>
              </w:tabs>
              <w:spacing w:line="240" w:lineRule="atLeast"/>
              <w:ind w:left="-108" w:right="-88"/>
              <w:rPr>
                <w:rFonts w:cs="Times New Roman"/>
                <w:b/>
                <w:bCs/>
                <w:szCs w:val="22"/>
                <w:lang w:bidi="th-TH"/>
              </w:rPr>
            </w:pPr>
            <w:r w:rsidRPr="00EC65EE">
              <w:rPr>
                <w:rFonts w:cs="Times New Roman"/>
                <w:b/>
                <w:bCs/>
                <w:szCs w:val="22"/>
                <w:lang w:val="en-US" w:bidi="th-TH"/>
              </w:rPr>
              <w:t>121,298,035</w:t>
            </w:r>
          </w:p>
        </w:tc>
      </w:tr>
    </w:tbl>
    <w:p w14:paraId="1FF946F5" w14:textId="465CD14D" w:rsidR="00F4793A" w:rsidRPr="0012708E" w:rsidRDefault="00F4793A">
      <w:pPr>
        <w:rPr>
          <w:rFonts w:cs="Times New Roman"/>
          <w:b/>
          <w:bCs/>
          <w:szCs w:val="22"/>
        </w:rPr>
      </w:pPr>
    </w:p>
    <w:p w14:paraId="4FA8DA31" w14:textId="0B498B71" w:rsidR="00BD2289" w:rsidRPr="0012708E" w:rsidRDefault="598B9740" w:rsidP="0C1F1E22">
      <w:pPr>
        <w:rPr>
          <w:rFonts w:cs="Times New Roman"/>
          <w:b/>
          <w:bCs/>
          <w:lang w:val="en-US" w:bidi="th-TH"/>
        </w:rPr>
      </w:pPr>
      <w:r w:rsidRPr="0012708E">
        <w:rPr>
          <w:rFonts w:cs="Times New Roman"/>
          <w:b/>
          <w:bCs/>
        </w:rPr>
        <w:t>1</w:t>
      </w:r>
      <w:r w:rsidR="00384319">
        <w:rPr>
          <w:rFonts w:cs="Times New Roman"/>
          <w:b/>
          <w:bCs/>
        </w:rPr>
        <w:t>3</w:t>
      </w:r>
      <w:r w:rsidRPr="0012708E">
        <w:rPr>
          <w:rFonts w:cs="Times New Roman"/>
          <w:b/>
          <w:bCs/>
        </w:rPr>
        <w:t>.3</w:t>
      </w:r>
      <w:r w:rsidR="00BD2289" w:rsidRPr="0012708E">
        <w:rPr>
          <w:rFonts w:cs="Times New Roman"/>
        </w:rPr>
        <w:tab/>
      </w:r>
      <w:r w:rsidRPr="0012708E">
        <w:rPr>
          <w:rFonts w:cs="Times New Roman"/>
          <w:b/>
          <w:bCs/>
        </w:rPr>
        <w:t xml:space="preserve">Classified by </w:t>
      </w:r>
      <w:r w:rsidR="00A64AA9" w:rsidRPr="0012708E">
        <w:rPr>
          <w:rFonts w:cs="Times New Roman"/>
          <w:b/>
          <w:bCs/>
          <w:lang w:val="en-US" w:bidi="th-TH"/>
        </w:rPr>
        <w:t>loan classification</w:t>
      </w:r>
    </w:p>
    <w:p w14:paraId="2C38B464" w14:textId="77777777" w:rsidR="009E4076" w:rsidRPr="00EC65EE" w:rsidRDefault="009E4076" w:rsidP="009056EA">
      <w:pPr>
        <w:spacing w:line="240" w:lineRule="atLeast"/>
        <w:ind w:right="9"/>
        <w:jc w:val="thaiDistribute"/>
        <w:rPr>
          <w:rFonts w:cs="Times New Roman"/>
          <w:szCs w:val="22"/>
        </w:rPr>
      </w:pPr>
    </w:p>
    <w:tbl>
      <w:tblPr>
        <w:tblW w:w="9165" w:type="dxa"/>
        <w:tblInd w:w="450" w:type="dxa"/>
        <w:tblLayout w:type="fixed"/>
        <w:tblLook w:val="01E0" w:firstRow="1" w:lastRow="1" w:firstColumn="1" w:lastColumn="1" w:noHBand="0" w:noVBand="0"/>
      </w:tblPr>
      <w:tblGrid>
        <w:gridCol w:w="5995"/>
        <w:gridCol w:w="1453"/>
        <w:gridCol w:w="238"/>
        <w:gridCol w:w="1479"/>
      </w:tblGrid>
      <w:tr w:rsidR="009E4076" w:rsidRPr="00CA2DDC" w14:paraId="35481A2B" w14:textId="6806B380" w:rsidTr="00EC65EE">
        <w:trPr>
          <w:trHeight w:val="135"/>
          <w:tblHeader/>
        </w:trPr>
        <w:tc>
          <w:tcPr>
            <w:tcW w:w="5995" w:type="dxa"/>
          </w:tcPr>
          <w:p w14:paraId="5EF5BFF4" w14:textId="77777777" w:rsidR="009E4076" w:rsidRPr="00CA2DDC" w:rsidRDefault="009E4076" w:rsidP="00360B85">
            <w:pPr>
              <w:spacing w:line="240" w:lineRule="atLeast"/>
              <w:rPr>
                <w:rFonts w:cs="Times New Roman"/>
                <w:szCs w:val="22"/>
                <w:cs/>
                <w:lang w:bidi="th-TH"/>
              </w:rPr>
            </w:pPr>
          </w:p>
        </w:tc>
        <w:tc>
          <w:tcPr>
            <w:tcW w:w="3170" w:type="dxa"/>
            <w:gridSpan w:val="3"/>
          </w:tcPr>
          <w:p w14:paraId="64212DD5" w14:textId="3295B9D7" w:rsidR="009E4076" w:rsidRPr="00CA2DDC" w:rsidRDefault="009E4076" w:rsidP="00360B85">
            <w:pPr>
              <w:pStyle w:val="acctmergecolhdg"/>
              <w:spacing w:line="240" w:lineRule="atLeast"/>
              <w:ind w:left="-79"/>
              <w:rPr>
                <w:rFonts w:cs="Times New Roman"/>
                <w:szCs w:val="22"/>
              </w:rPr>
            </w:pPr>
            <w:r w:rsidRPr="00CA2DDC">
              <w:rPr>
                <w:rFonts w:cs="Times New Roman"/>
                <w:szCs w:val="22"/>
              </w:rPr>
              <w:t>Consolidated and the Bank</w:t>
            </w:r>
          </w:p>
        </w:tc>
      </w:tr>
      <w:tr w:rsidR="00313E87" w:rsidRPr="00CA2DDC" w14:paraId="17135B12" w14:textId="67E839A4" w:rsidTr="0009749A">
        <w:trPr>
          <w:trHeight w:val="135"/>
          <w:tblHeader/>
        </w:trPr>
        <w:tc>
          <w:tcPr>
            <w:tcW w:w="5995" w:type="dxa"/>
          </w:tcPr>
          <w:p w14:paraId="2A20BD16" w14:textId="77777777" w:rsidR="00313E87" w:rsidRPr="00CA2DDC" w:rsidRDefault="00313E87" w:rsidP="00360B85">
            <w:pPr>
              <w:spacing w:line="240" w:lineRule="atLeast"/>
              <w:rPr>
                <w:rFonts w:cs="Times New Roman"/>
                <w:szCs w:val="22"/>
                <w:cs/>
                <w:lang w:bidi="th-TH"/>
              </w:rPr>
            </w:pPr>
          </w:p>
        </w:tc>
        <w:tc>
          <w:tcPr>
            <w:tcW w:w="1453" w:type="dxa"/>
          </w:tcPr>
          <w:p w14:paraId="4502CA30" w14:textId="5F9EA593" w:rsidR="00313E87" w:rsidRPr="00CA2DDC" w:rsidRDefault="0009749A" w:rsidP="00360B85">
            <w:pPr>
              <w:pStyle w:val="acctmergecolhdg"/>
              <w:tabs>
                <w:tab w:val="left" w:pos="656"/>
              </w:tabs>
              <w:spacing w:line="240" w:lineRule="atLeast"/>
              <w:ind w:left="-79"/>
              <w:rPr>
                <w:rFonts w:cs="Times New Roman"/>
                <w:b w:val="0"/>
                <w:bCs/>
                <w:szCs w:val="22"/>
              </w:rPr>
            </w:pPr>
            <w:r>
              <w:rPr>
                <w:rFonts w:cs="Times New Roman"/>
                <w:b w:val="0"/>
                <w:bCs/>
                <w:szCs w:val="22"/>
              </w:rPr>
              <w:t>2023</w:t>
            </w:r>
          </w:p>
        </w:tc>
        <w:tc>
          <w:tcPr>
            <w:tcW w:w="238" w:type="dxa"/>
          </w:tcPr>
          <w:p w14:paraId="1D233255" w14:textId="77777777" w:rsidR="00313E87" w:rsidRPr="00CA2DDC" w:rsidRDefault="00313E87" w:rsidP="00360B85">
            <w:pPr>
              <w:pStyle w:val="acctmergecolhdg"/>
              <w:tabs>
                <w:tab w:val="left" w:pos="656"/>
              </w:tabs>
              <w:spacing w:line="240" w:lineRule="atLeast"/>
              <w:ind w:left="-79"/>
              <w:rPr>
                <w:rFonts w:cs="Times New Roman"/>
                <w:b w:val="0"/>
                <w:bCs/>
                <w:spacing w:val="-4"/>
                <w:szCs w:val="22"/>
              </w:rPr>
            </w:pPr>
          </w:p>
        </w:tc>
        <w:tc>
          <w:tcPr>
            <w:tcW w:w="1479" w:type="dxa"/>
          </w:tcPr>
          <w:p w14:paraId="52F82CAE" w14:textId="4BAD47D4" w:rsidR="00313E87" w:rsidRPr="00CA2DDC" w:rsidRDefault="0009749A" w:rsidP="00360B85">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2022</w:t>
            </w:r>
          </w:p>
        </w:tc>
      </w:tr>
      <w:tr w:rsidR="00313E87" w:rsidRPr="00CA2DDC" w14:paraId="3B02B4B7" w14:textId="15D702D4" w:rsidTr="00EC65EE">
        <w:trPr>
          <w:trHeight w:val="205"/>
        </w:trPr>
        <w:tc>
          <w:tcPr>
            <w:tcW w:w="5995" w:type="dxa"/>
          </w:tcPr>
          <w:p w14:paraId="5C998DE4" w14:textId="77777777" w:rsidR="00313E87" w:rsidRPr="00CA2DDC" w:rsidRDefault="00313E87" w:rsidP="00360B85">
            <w:pPr>
              <w:pStyle w:val="acctfourfigures"/>
              <w:tabs>
                <w:tab w:val="clear" w:pos="765"/>
              </w:tabs>
              <w:spacing w:line="240" w:lineRule="atLeast"/>
              <w:ind w:left="-14" w:right="72"/>
              <w:rPr>
                <w:rFonts w:cs="Times New Roman"/>
                <w:b/>
                <w:bCs/>
                <w:i/>
                <w:iCs/>
                <w:color w:val="000000"/>
                <w:szCs w:val="22"/>
              </w:rPr>
            </w:pPr>
          </w:p>
        </w:tc>
        <w:tc>
          <w:tcPr>
            <w:tcW w:w="3170" w:type="dxa"/>
            <w:gridSpan w:val="3"/>
          </w:tcPr>
          <w:p w14:paraId="74943CE7" w14:textId="1E1DC7D7" w:rsidR="00313E87" w:rsidRPr="00CA2DDC" w:rsidRDefault="00313E87" w:rsidP="00360B85">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09749A" w:rsidRPr="00CA2DDC" w14:paraId="7FE2C8C8" w14:textId="75F16B77" w:rsidTr="0009749A">
        <w:trPr>
          <w:trHeight w:val="205"/>
        </w:trPr>
        <w:tc>
          <w:tcPr>
            <w:tcW w:w="5995" w:type="dxa"/>
            <w:vAlign w:val="bottom"/>
          </w:tcPr>
          <w:p w14:paraId="71DBA7FE" w14:textId="77777777" w:rsidR="0009749A" w:rsidRPr="00CA2DDC" w:rsidRDefault="0009749A" w:rsidP="0009749A">
            <w:pPr>
              <w:spacing w:line="240" w:lineRule="atLeast"/>
              <w:ind w:left="162" w:hanging="162"/>
              <w:rPr>
                <w:rFonts w:cs="Times New Roman"/>
                <w:b/>
                <w:bCs/>
                <w:color w:val="000000"/>
                <w:szCs w:val="22"/>
              </w:rPr>
            </w:pPr>
            <w:r w:rsidRPr="00CA2DDC">
              <w:rPr>
                <w:rFonts w:cs="Times New Roman"/>
                <w:b/>
                <w:bCs/>
                <w:szCs w:val="22"/>
                <w:lang w:bidi="th-TH"/>
              </w:rPr>
              <w:t>Loans to customers and accrued interest receivables</w:t>
            </w:r>
            <w:r w:rsidRPr="00CA2DDC">
              <w:rPr>
                <w:rFonts w:cs="Times New Roman"/>
                <w:b/>
                <w:bCs/>
                <w:szCs w:val="22"/>
                <w:vertAlign w:val="superscript"/>
                <w:lang w:bidi="th-TH"/>
              </w:rPr>
              <w:t xml:space="preserve"> </w:t>
            </w:r>
            <w:r w:rsidRPr="00CA2DDC">
              <w:rPr>
                <w:rFonts w:cs="Times New Roman"/>
                <w:b/>
                <w:bCs/>
                <w:color w:val="000000"/>
                <w:szCs w:val="22"/>
              </w:rPr>
              <w:t xml:space="preserve">and </w:t>
            </w:r>
          </w:p>
          <w:p w14:paraId="12C8C179" w14:textId="77777777" w:rsidR="0009749A" w:rsidRPr="00CA2DDC" w:rsidRDefault="0009749A" w:rsidP="0009749A">
            <w:pPr>
              <w:spacing w:line="240" w:lineRule="atLeast"/>
              <w:ind w:left="162" w:hanging="162"/>
              <w:rPr>
                <w:rFonts w:cs="Times New Roman"/>
                <w:b/>
                <w:bCs/>
                <w:szCs w:val="22"/>
                <w:cs/>
                <w:lang w:bidi="th-TH"/>
              </w:rPr>
            </w:pPr>
            <w:r w:rsidRPr="00CA2DDC">
              <w:rPr>
                <w:rFonts w:cs="Times New Roman"/>
                <w:b/>
                <w:bCs/>
                <w:szCs w:val="22"/>
                <w:lang w:bidi="th-TH"/>
              </w:rPr>
              <w:t xml:space="preserve">   </w:t>
            </w:r>
            <w:r w:rsidRPr="00CA2DDC">
              <w:rPr>
                <w:rFonts w:cs="Times New Roman"/>
                <w:b/>
                <w:bCs/>
                <w:color w:val="000000"/>
                <w:szCs w:val="22"/>
              </w:rPr>
              <w:t>undue interest receivables</w:t>
            </w:r>
          </w:p>
        </w:tc>
        <w:tc>
          <w:tcPr>
            <w:tcW w:w="1453" w:type="dxa"/>
            <w:shd w:val="clear" w:color="auto" w:fill="auto"/>
          </w:tcPr>
          <w:p w14:paraId="3AB2FEB9"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238" w:type="dxa"/>
          </w:tcPr>
          <w:p w14:paraId="512EFF1A"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1479" w:type="dxa"/>
          </w:tcPr>
          <w:p w14:paraId="49B4B6AE" w14:textId="77777777" w:rsidR="0009749A" w:rsidRPr="00CA2DDC" w:rsidRDefault="0009749A" w:rsidP="0009749A">
            <w:pPr>
              <w:pStyle w:val="acctfourfigures"/>
              <w:tabs>
                <w:tab w:val="clear" w:pos="765"/>
                <w:tab w:val="decimal" w:pos="1190"/>
              </w:tabs>
              <w:spacing w:line="240" w:lineRule="atLeast"/>
              <w:ind w:left="-72" w:right="-43"/>
              <w:rPr>
                <w:rFonts w:cs="Times New Roman"/>
                <w:szCs w:val="22"/>
                <w:lang w:bidi="th-TH"/>
              </w:rPr>
            </w:pPr>
          </w:p>
        </w:tc>
      </w:tr>
      <w:tr w:rsidR="0009749A" w:rsidRPr="00CA2DDC" w14:paraId="3863BCB5" w14:textId="34D11431" w:rsidTr="0009749A">
        <w:trPr>
          <w:trHeight w:val="135"/>
        </w:trPr>
        <w:tc>
          <w:tcPr>
            <w:tcW w:w="5995" w:type="dxa"/>
            <w:vAlign w:val="bottom"/>
          </w:tcPr>
          <w:p w14:paraId="3A3DAF18" w14:textId="53899578" w:rsidR="0009749A" w:rsidRPr="00CA2DDC" w:rsidRDefault="0009749A" w:rsidP="0009749A">
            <w:pPr>
              <w:spacing w:line="240" w:lineRule="atLeast"/>
              <w:ind w:left="163" w:right="-105" w:hanging="163"/>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 xml:space="preserve">have </w:t>
            </w:r>
            <w:r w:rsidRPr="00CA2DDC">
              <w:rPr>
                <w:rFonts w:cs="Times New Roman"/>
                <w:color w:val="000000"/>
                <w:szCs w:val="22"/>
              </w:rPr>
              <w:t xml:space="preserve">not </w:t>
            </w:r>
            <w:r>
              <w:rPr>
                <w:rFonts w:cs="Times New Roman"/>
                <w:color w:val="000000"/>
                <w:szCs w:val="22"/>
              </w:rPr>
              <w:t xml:space="preserve">had a </w:t>
            </w:r>
            <w:r w:rsidRPr="00CA2DDC">
              <w:rPr>
                <w:rFonts w:cs="Times New Roman"/>
                <w:color w:val="000000"/>
                <w:szCs w:val="22"/>
              </w:rPr>
              <w:t>significant increase in credit risk (Performing)</w:t>
            </w:r>
          </w:p>
        </w:tc>
        <w:tc>
          <w:tcPr>
            <w:tcW w:w="1453" w:type="dxa"/>
            <w:shd w:val="clear" w:color="auto" w:fill="auto"/>
            <w:vAlign w:val="bottom"/>
          </w:tcPr>
          <w:p w14:paraId="6B731118" w14:textId="75926389" w:rsidR="0009749A" w:rsidRPr="0093239C" w:rsidRDefault="00AC1983" w:rsidP="0093239C">
            <w:pPr>
              <w:pStyle w:val="acctfourfigures"/>
              <w:tabs>
                <w:tab w:val="clear" w:pos="765"/>
                <w:tab w:val="decimal" w:pos="1239"/>
              </w:tabs>
              <w:spacing w:line="240" w:lineRule="atLeast"/>
              <w:ind w:left="-79" w:right="-42"/>
              <w:rPr>
                <w:rFonts w:cs="Times New Roman"/>
                <w:szCs w:val="22"/>
                <w:lang w:val="en-US" w:bidi="th-TH"/>
              </w:rPr>
            </w:pPr>
            <w:r w:rsidRPr="0093239C">
              <w:rPr>
                <w:rFonts w:cs="Times New Roman"/>
                <w:szCs w:val="22"/>
                <w:lang w:val="en-US" w:bidi="th-TH"/>
              </w:rPr>
              <w:t>128,753,559</w:t>
            </w:r>
          </w:p>
        </w:tc>
        <w:tc>
          <w:tcPr>
            <w:tcW w:w="238" w:type="dxa"/>
            <w:vAlign w:val="bottom"/>
          </w:tcPr>
          <w:p w14:paraId="1D12434F"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1479" w:type="dxa"/>
            <w:vAlign w:val="bottom"/>
          </w:tcPr>
          <w:p w14:paraId="5400739E" w14:textId="2A81BE11" w:rsidR="0009749A" w:rsidRPr="00EC65EE" w:rsidRDefault="0009749A" w:rsidP="0093239C">
            <w:pPr>
              <w:pStyle w:val="acctfourfigures"/>
              <w:tabs>
                <w:tab w:val="clear" w:pos="765"/>
                <w:tab w:val="decimal" w:pos="1265"/>
              </w:tabs>
              <w:spacing w:line="240" w:lineRule="atLeast"/>
              <w:ind w:left="-79" w:right="-42"/>
              <w:rPr>
                <w:rFonts w:cs="Times New Roman"/>
                <w:szCs w:val="22"/>
                <w:lang w:val="en-US" w:bidi="th-TH"/>
              </w:rPr>
            </w:pPr>
            <w:r w:rsidRPr="00EC65EE">
              <w:rPr>
                <w:rFonts w:cs="Times New Roman"/>
                <w:szCs w:val="22"/>
                <w:lang w:val="en-US" w:bidi="th-TH"/>
              </w:rPr>
              <w:t>110,861,006</w:t>
            </w:r>
          </w:p>
        </w:tc>
      </w:tr>
      <w:tr w:rsidR="00AC1983" w:rsidRPr="00CA2DDC" w14:paraId="7E99F044" w14:textId="306049BE" w:rsidTr="0009749A">
        <w:trPr>
          <w:trHeight w:val="135"/>
        </w:trPr>
        <w:tc>
          <w:tcPr>
            <w:tcW w:w="5995" w:type="dxa"/>
            <w:vAlign w:val="bottom"/>
          </w:tcPr>
          <w:p w14:paraId="75CF925A" w14:textId="238EE84A" w:rsidR="00AC1983" w:rsidRPr="00CA2DDC" w:rsidRDefault="00AC1983" w:rsidP="00AC1983">
            <w:pPr>
              <w:spacing w:line="240" w:lineRule="atLeast"/>
              <w:ind w:left="160" w:hanging="160"/>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have a</w:t>
            </w:r>
            <w:r w:rsidRPr="00CA2DDC">
              <w:rPr>
                <w:rFonts w:cs="Times New Roman"/>
                <w:color w:val="000000"/>
                <w:szCs w:val="22"/>
              </w:rPr>
              <w:t xml:space="preserve"> significant increase in credit risk </w:t>
            </w:r>
          </w:p>
          <w:p w14:paraId="654B3050" w14:textId="372E7A9C" w:rsidR="00AC1983" w:rsidRPr="00CA2DDC" w:rsidRDefault="00AC1983" w:rsidP="00AC1983">
            <w:pPr>
              <w:spacing w:line="240" w:lineRule="atLeast"/>
              <w:ind w:left="160" w:hanging="160"/>
              <w:rPr>
                <w:rFonts w:cs="Times New Roman"/>
                <w:color w:val="000000"/>
                <w:szCs w:val="22"/>
              </w:rPr>
            </w:pPr>
            <w:r w:rsidRPr="00CA2DDC">
              <w:rPr>
                <w:rFonts w:cs="Times New Roman"/>
                <w:color w:val="000000"/>
                <w:szCs w:val="22"/>
              </w:rPr>
              <w:tab/>
              <w:t>(Under-performing)</w:t>
            </w:r>
          </w:p>
        </w:tc>
        <w:tc>
          <w:tcPr>
            <w:tcW w:w="1453" w:type="dxa"/>
            <w:shd w:val="clear" w:color="auto" w:fill="auto"/>
            <w:vAlign w:val="bottom"/>
          </w:tcPr>
          <w:p w14:paraId="10894E9F" w14:textId="26F46A21" w:rsidR="00AC1983" w:rsidRPr="0093239C" w:rsidRDefault="00AC1983" w:rsidP="0093239C">
            <w:pPr>
              <w:pStyle w:val="acctfourfigures"/>
              <w:tabs>
                <w:tab w:val="clear" w:pos="765"/>
                <w:tab w:val="decimal" w:pos="1239"/>
              </w:tabs>
              <w:spacing w:line="240" w:lineRule="atLeast"/>
              <w:ind w:left="-79" w:right="-42"/>
              <w:rPr>
                <w:rFonts w:cs="Times New Roman"/>
                <w:szCs w:val="22"/>
                <w:lang w:val="en-US" w:bidi="th-TH"/>
              </w:rPr>
            </w:pPr>
            <w:r w:rsidRPr="0093239C">
              <w:rPr>
                <w:rFonts w:cs="Times New Roman"/>
                <w:szCs w:val="22"/>
                <w:lang w:val="en-US" w:bidi="th-TH"/>
              </w:rPr>
              <w:t>14,262,67</w:t>
            </w:r>
            <w:r w:rsidR="00B64F88">
              <w:rPr>
                <w:rFonts w:cs="Times New Roman"/>
                <w:szCs w:val="22"/>
                <w:lang w:val="en-US" w:bidi="th-TH"/>
              </w:rPr>
              <w:t>7</w:t>
            </w:r>
          </w:p>
        </w:tc>
        <w:tc>
          <w:tcPr>
            <w:tcW w:w="238" w:type="dxa"/>
            <w:vAlign w:val="bottom"/>
          </w:tcPr>
          <w:p w14:paraId="62AEF3DF" w14:textId="77777777" w:rsidR="00AC1983" w:rsidRPr="00CA2DDC" w:rsidRDefault="00AC1983" w:rsidP="00AC1983">
            <w:pPr>
              <w:tabs>
                <w:tab w:val="decimal" w:pos="1220"/>
              </w:tabs>
              <w:spacing w:line="240" w:lineRule="atLeast"/>
              <w:ind w:left="-79" w:right="-42"/>
              <w:rPr>
                <w:rFonts w:cs="Times New Roman"/>
                <w:szCs w:val="22"/>
              </w:rPr>
            </w:pPr>
          </w:p>
        </w:tc>
        <w:tc>
          <w:tcPr>
            <w:tcW w:w="1479" w:type="dxa"/>
            <w:vAlign w:val="bottom"/>
          </w:tcPr>
          <w:p w14:paraId="78F9D397" w14:textId="1EC9225C" w:rsidR="00AC1983" w:rsidRPr="00EC65EE" w:rsidRDefault="00AC1983" w:rsidP="0093239C">
            <w:pPr>
              <w:pStyle w:val="acctfourfigures"/>
              <w:tabs>
                <w:tab w:val="clear" w:pos="765"/>
                <w:tab w:val="decimal" w:pos="1265"/>
              </w:tabs>
              <w:spacing w:line="240" w:lineRule="atLeast"/>
              <w:ind w:left="-79" w:right="-42"/>
              <w:rPr>
                <w:rFonts w:cs="Times New Roman"/>
                <w:szCs w:val="22"/>
                <w:lang w:val="en-US" w:bidi="th-TH"/>
              </w:rPr>
            </w:pPr>
            <w:r w:rsidRPr="00EC65EE">
              <w:rPr>
                <w:rFonts w:cs="Times New Roman"/>
                <w:szCs w:val="22"/>
                <w:lang w:val="en-US" w:bidi="th-TH"/>
              </w:rPr>
              <w:t>9,501,165</w:t>
            </w:r>
          </w:p>
        </w:tc>
      </w:tr>
      <w:tr w:rsidR="00AC1983" w:rsidRPr="00CA2DDC" w14:paraId="7F04C95E" w14:textId="23373255" w:rsidTr="0009749A">
        <w:trPr>
          <w:trHeight w:val="135"/>
        </w:trPr>
        <w:tc>
          <w:tcPr>
            <w:tcW w:w="5995" w:type="dxa"/>
            <w:vAlign w:val="bottom"/>
          </w:tcPr>
          <w:p w14:paraId="72A35DFB" w14:textId="21A92A70" w:rsidR="00AC1983" w:rsidRPr="00CA2DDC" w:rsidRDefault="00AC1983" w:rsidP="00AC1983">
            <w:pPr>
              <w:spacing w:line="240" w:lineRule="atLeast"/>
              <w:ind w:left="160" w:hanging="160"/>
              <w:rPr>
                <w:rFonts w:cs="Times New Roman"/>
                <w:color w:val="000000"/>
                <w:szCs w:val="22"/>
              </w:rPr>
            </w:pPr>
            <w:r w:rsidRPr="00CA2DDC">
              <w:rPr>
                <w:rFonts w:cs="Times New Roman"/>
                <w:color w:val="000000"/>
                <w:szCs w:val="22"/>
              </w:rPr>
              <w:t>Financial assets that are credit</w:t>
            </w:r>
            <w:r>
              <w:rPr>
                <w:rFonts w:cs="Times New Roman"/>
                <w:color w:val="000000"/>
                <w:szCs w:val="22"/>
              </w:rPr>
              <w:t>-</w:t>
            </w:r>
            <w:r w:rsidRPr="00CA2DDC">
              <w:rPr>
                <w:rFonts w:cs="Times New Roman"/>
                <w:color w:val="000000"/>
                <w:szCs w:val="22"/>
              </w:rPr>
              <w:t>impaired (Non-performing)</w:t>
            </w:r>
          </w:p>
        </w:tc>
        <w:tc>
          <w:tcPr>
            <w:tcW w:w="1453" w:type="dxa"/>
            <w:tcBorders>
              <w:bottom w:val="single" w:sz="4" w:space="0" w:color="auto"/>
            </w:tcBorders>
            <w:shd w:val="clear" w:color="auto" w:fill="auto"/>
          </w:tcPr>
          <w:p w14:paraId="00595B00" w14:textId="099845F7" w:rsidR="00AC1983" w:rsidRPr="0093239C" w:rsidRDefault="00AC1983" w:rsidP="0093239C">
            <w:pPr>
              <w:pStyle w:val="acctfourfigures"/>
              <w:tabs>
                <w:tab w:val="clear" w:pos="765"/>
                <w:tab w:val="decimal" w:pos="1239"/>
              </w:tabs>
              <w:spacing w:line="240" w:lineRule="atLeast"/>
              <w:ind w:left="-79" w:right="-42"/>
              <w:rPr>
                <w:rFonts w:cs="Times New Roman"/>
                <w:szCs w:val="22"/>
                <w:lang w:val="en-US" w:bidi="th-TH"/>
              </w:rPr>
            </w:pPr>
            <w:r w:rsidRPr="0093239C">
              <w:rPr>
                <w:rFonts w:cs="Times New Roman"/>
                <w:szCs w:val="22"/>
                <w:lang w:val="en-US" w:bidi="th-TH"/>
              </w:rPr>
              <w:t>7,037,54</w:t>
            </w:r>
            <w:r w:rsidR="00B64F88">
              <w:rPr>
                <w:rFonts w:cs="Times New Roman"/>
                <w:szCs w:val="22"/>
                <w:lang w:val="en-US" w:bidi="th-TH"/>
              </w:rPr>
              <w:t>3</w:t>
            </w:r>
          </w:p>
        </w:tc>
        <w:tc>
          <w:tcPr>
            <w:tcW w:w="238" w:type="dxa"/>
          </w:tcPr>
          <w:p w14:paraId="4EC32EBB" w14:textId="77777777" w:rsidR="00AC1983" w:rsidRPr="00CA2DDC" w:rsidRDefault="00AC1983" w:rsidP="00AC1983">
            <w:pPr>
              <w:pStyle w:val="acctfourfigures"/>
              <w:tabs>
                <w:tab w:val="clear" w:pos="765"/>
                <w:tab w:val="decimal" w:pos="1220"/>
              </w:tabs>
              <w:spacing w:line="240" w:lineRule="atLeast"/>
              <w:ind w:left="-79" w:right="-42"/>
              <w:rPr>
                <w:rFonts w:cs="Times New Roman"/>
                <w:szCs w:val="22"/>
                <w:lang w:bidi="th-TH"/>
              </w:rPr>
            </w:pPr>
          </w:p>
        </w:tc>
        <w:tc>
          <w:tcPr>
            <w:tcW w:w="1479" w:type="dxa"/>
            <w:tcBorders>
              <w:bottom w:val="single" w:sz="4" w:space="0" w:color="auto"/>
            </w:tcBorders>
          </w:tcPr>
          <w:p w14:paraId="17929EB4" w14:textId="6B4FFACF" w:rsidR="00AC1983" w:rsidRPr="00EC65EE" w:rsidRDefault="00AC1983" w:rsidP="0093239C">
            <w:pPr>
              <w:pStyle w:val="acctfourfigures"/>
              <w:tabs>
                <w:tab w:val="clear" w:pos="765"/>
                <w:tab w:val="decimal" w:pos="1265"/>
              </w:tabs>
              <w:spacing w:line="240" w:lineRule="atLeast"/>
              <w:ind w:left="-79" w:right="-42"/>
              <w:rPr>
                <w:rFonts w:cs="Times New Roman"/>
                <w:szCs w:val="22"/>
                <w:lang w:val="en-US" w:bidi="th-TH"/>
              </w:rPr>
            </w:pPr>
            <w:r w:rsidRPr="00EC65EE">
              <w:rPr>
                <w:rFonts w:cs="Times New Roman"/>
                <w:szCs w:val="22"/>
                <w:lang w:val="en-US" w:bidi="th-TH"/>
              </w:rPr>
              <w:t>5,491,366</w:t>
            </w:r>
          </w:p>
        </w:tc>
      </w:tr>
      <w:tr w:rsidR="00AC1983" w:rsidRPr="00CA2DDC" w14:paraId="3D5711E2" w14:textId="6EDF1F3A" w:rsidTr="0009749A">
        <w:trPr>
          <w:trHeight w:val="135"/>
        </w:trPr>
        <w:tc>
          <w:tcPr>
            <w:tcW w:w="5995" w:type="dxa"/>
            <w:vAlign w:val="bottom"/>
          </w:tcPr>
          <w:p w14:paraId="75AE0818" w14:textId="77777777" w:rsidR="00AC1983" w:rsidRPr="00CA2DDC" w:rsidRDefault="00AC1983" w:rsidP="00AC1983">
            <w:pPr>
              <w:spacing w:line="240" w:lineRule="atLeast"/>
              <w:ind w:left="160" w:hanging="160"/>
              <w:rPr>
                <w:rFonts w:cs="Times New Roman"/>
                <w:b/>
                <w:bCs/>
                <w:color w:val="000000"/>
                <w:szCs w:val="22"/>
              </w:rPr>
            </w:pPr>
            <w:r w:rsidRPr="00CA2DDC">
              <w:rPr>
                <w:rFonts w:cs="Times New Roman"/>
                <w:b/>
                <w:bCs/>
                <w:color w:val="000000"/>
                <w:szCs w:val="22"/>
              </w:rPr>
              <w:t>Total</w:t>
            </w:r>
          </w:p>
        </w:tc>
        <w:tc>
          <w:tcPr>
            <w:tcW w:w="1453" w:type="dxa"/>
            <w:tcBorders>
              <w:top w:val="single" w:sz="4" w:space="0" w:color="auto"/>
              <w:bottom w:val="double" w:sz="4" w:space="0" w:color="auto"/>
            </w:tcBorders>
            <w:shd w:val="clear" w:color="auto" w:fill="auto"/>
          </w:tcPr>
          <w:p w14:paraId="30796CFE" w14:textId="7ADB40F4" w:rsidR="00AC1983" w:rsidRPr="0093239C" w:rsidRDefault="00AC1983" w:rsidP="0093239C">
            <w:pPr>
              <w:pStyle w:val="acctfourfigures"/>
              <w:tabs>
                <w:tab w:val="clear" w:pos="765"/>
                <w:tab w:val="decimal" w:pos="1239"/>
              </w:tabs>
              <w:spacing w:line="240" w:lineRule="atLeast"/>
              <w:ind w:left="-79" w:right="-42"/>
              <w:rPr>
                <w:rFonts w:cs="Times New Roman"/>
                <w:b/>
                <w:bCs/>
                <w:szCs w:val="22"/>
                <w:lang w:val="en-US" w:bidi="th-TH"/>
              </w:rPr>
            </w:pPr>
            <w:r w:rsidRPr="0093239C">
              <w:rPr>
                <w:rFonts w:cs="Times New Roman"/>
                <w:b/>
                <w:bCs/>
                <w:szCs w:val="22"/>
                <w:lang w:val="en-US" w:bidi="th-TH"/>
              </w:rPr>
              <w:t>150,053,779</w:t>
            </w:r>
          </w:p>
        </w:tc>
        <w:tc>
          <w:tcPr>
            <w:tcW w:w="238" w:type="dxa"/>
          </w:tcPr>
          <w:p w14:paraId="4F327D7E" w14:textId="77777777" w:rsidR="00AC1983" w:rsidRPr="00CA2DDC" w:rsidRDefault="00AC1983" w:rsidP="00AC1983">
            <w:pPr>
              <w:pStyle w:val="acctfourfigures"/>
              <w:tabs>
                <w:tab w:val="clear" w:pos="765"/>
                <w:tab w:val="decimal" w:pos="1220"/>
              </w:tabs>
              <w:spacing w:line="240" w:lineRule="atLeast"/>
              <w:ind w:left="-79" w:right="-42"/>
              <w:rPr>
                <w:rFonts w:cs="Times New Roman"/>
                <w:b/>
                <w:bCs/>
                <w:szCs w:val="22"/>
                <w:lang w:bidi="th-TH"/>
              </w:rPr>
            </w:pPr>
          </w:p>
        </w:tc>
        <w:tc>
          <w:tcPr>
            <w:tcW w:w="1479" w:type="dxa"/>
            <w:tcBorders>
              <w:top w:val="single" w:sz="4" w:space="0" w:color="auto"/>
              <w:bottom w:val="double" w:sz="4" w:space="0" w:color="auto"/>
            </w:tcBorders>
          </w:tcPr>
          <w:p w14:paraId="00BDEAFC" w14:textId="545831A2" w:rsidR="00AC1983" w:rsidRPr="00EC65EE" w:rsidRDefault="00AC1983" w:rsidP="0093239C">
            <w:pPr>
              <w:pStyle w:val="acctfourfigures"/>
              <w:tabs>
                <w:tab w:val="clear" w:pos="765"/>
                <w:tab w:val="decimal" w:pos="1265"/>
              </w:tabs>
              <w:spacing w:line="240" w:lineRule="atLeast"/>
              <w:ind w:left="-79" w:right="-42"/>
              <w:rPr>
                <w:rFonts w:cs="Times New Roman"/>
                <w:b/>
                <w:bCs/>
                <w:szCs w:val="22"/>
                <w:lang w:val="en-US" w:bidi="th-TH"/>
              </w:rPr>
            </w:pPr>
            <w:r w:rsidRPr="00EC65EE">
              <w:rPr>
                <w:rFonts w:cs="Times New Roman"/>
                <w:b/>
                <w:bCs/>
                <w:szCs w:val="22"/>
                <w:lang w:val="en-US" w:bidi="th-TH"/>
              </w:rPr>
              <w:t>125,853,537</w:t>
            </w:r>
          </w:p>
        </w:tc>
      </w:tr>
    </w:tbl>
    <w:p w14:paraId="1BC75F5F" w14:textId="77777777" w:rsidR="00BD2289" w:rsidRPr="0012708E" w:rsidRDefault="00BD2289" w:rsidP="00BD2289">
      <w:pPr>
        <w:spacing w:line="240" w:lineRule="atLeast"/>
        <w:ind w:right="9"/>
        <w:jc w:val="thaiDistribute"/>
        <w:rPr>
          <w:rFonts w:cs="Times New Roman"/>
          <w:i/>
          <w:iCs/>
          <w:szCs w:val="22"/>
        </w:rPr>
      </w:pPr>
    </w:p>
    <w:p w14:paraId="2FB039B6" w14:textId="77777777" w:rsidR="009E4076" w:rsidRPr="0012708E" w:rsidRDefault="009E4076">
      <w:pPr>
        <w:rPr>
          <w:rFonts w:cs="Times New Roman"/>
          <w:b/>
          <w:bCs/>
        </w:rPr>
      </w:pPr>
      <w:r w:rsidRPr="0012708E">
        <w:rPr>
          <w:rFonts w:cs="Times New Roman"/>
          <w:b/>
          <w:bCs/>
        </w:rPr>
        <w:br w:type="page"/>
      </w:r>
    </w:p>
    <w:p w14:paraId="24749947" w14:textId="666606A2" w:rsidR="00BD2289" w:rsidRPr="0012708E" w:rsidRDefault="598B9740" w:rsidP="00F3534A">
      <w:pPr>
        <w:ind w:left="540" w:hanging="567"/>
        <w:rPr>
          <w:rFonts w:cs="Times New Roman"/>
          <w:b/>
          <w:bCs/>
        </w:rPr>
      </w:pPr>
      <w:r w:rsidRPr="0012708E">
        <w:rPr>
          <w:rFonts w:cs="Times New Roman"/>
          <w:b/>
          <w:bCs/>
        </w:rPr>
        <w:lastRenderedPageBreak/>
        <w:t>1</w:t>
      </w:r>
      <w:r w:rsidR="00003B17">
        <w:rPr>
          <w:rFonts w:cs="Times New Roman"/>
          <w:b/>
          <w:bCs/>
        </w:rPr>
        <w:t>3</w:t>
      </w:r>
      <w:r w:rsidRPr="0012708E">
        <w:rPr>
          <w:rFonts w:cs="Times New Roman"/>
          <w:b/>
          <w:bCs/>
        </w:rPr>
        <w:t>.4</w:t>
      </w:r>
      <w:r w:rsidR="00BD2289" w:rsidRPr="0012708E">
        <w:rPr>
          <w:rFonts w:cs="Times New Roman"/>
        </w:rPr>
        <w:tab/>
      </w:r>
      <w:r w:rsidR="00E56FB8" w:rsidRPr="0012708E">
        <w:rPr>
          <w:rFonts w:cs="Times New Roman"/>
          <w:b/>
          <w:bCs/>
        </w:rPr>
        <w:t xml:space="preserve">Loans </w:t>
      </w:r>
      <w:r w:rsidR="00753D8B">
        <w:rPr>
          <w:rFonts w:cs="Times New Roman"/>
          <w:b/>
          <w:bCs/>
        </w:rPr>
        <w:t>that are</w:t>
      </w:r>
      <w:r w:rsidR="00E56FB8" w:rsidRPr="0012708E">
        <w:rPr>
          <w:rFonts w:cs="Times New Roman"/>
          <w:b/>
          <w:bCs/>
        </w:rPr>
        <w:t xml:space="preserve"> credit-impaired </w:t>
      </w:r>
    </w:p>
    <w:p w14:paraId="28290E5D" w14:textId="77777777" w:rsidR="00BD2289" w:rsidRPr="0012708E" w:rsidRDefault="00BD2289" w:rsidP="00BD2289">
      <w:pPr>
        <w:spacing w:line="240" w:lineRule="atLeast"/>
        <w:ind w:left="547" w:right="-29"/>
        <w:jc w:val="thaiDistribute"/>
        <w:rPr>
          <w:rFonts w:cs="Times New Roman"/>
          <w:szCs w:val="22"/>
          <w:lang w:bidi="th-TH"/>
        </w:rPr>
      </w:pPr>
      <w:r w:rsidRPr="0012708E">
        <w:rPr>
          <w:rFonts w:cs="Times New Roman"/>
          <w:szCs w:val="22"/>
          <w:lang w:bidi="th-TH"/>
        </w:rPr>
        <w:t xml:space="preserve"> </w:t>
      </w:r>
    </w:p>
    <w:p w14:paraId="1ABDF30E" w14:textId="73195163" w:rsidR="00313E87" w:rsidRPr="0012708E" w:rsidRDefault="00313E87" w:rsidP="00313E87">
      <w:pPr>
        <w:spacing w:line="240" w:lineRule="atLeast"/>
        <w:ind w:left="547" w:right="-29"/>
        <w:jc w:val="thaiDistribute"/>
        <w:rPr>
          <w:rFonts w:cs="Times New Roman"/>
          <w:szCs w:val="22"/>
          <w:lang w:val="en-US" w:bidi="th-TH"/>
        </w:rPr>
      </w:pPr>
      <w:r w:rsidRPr="0012708E">
        <w:rPr>
          <w:rFonts w:cs="Times New Roman"/>
          <w:szCs w:val="22"/>
          <w:lang w:val="en-US" w:bidi="th-TH"/>
        </w:rPr>
        <w:t xml:space="preserve">As at </w:t>
      </w:r>
      <w:r w:rsidRPr="0012708E">
        <w:rPr>
          <w:rFonts w:cs="Times New Roman"/>
          <w:color w:val="000000"/>
          <w:szCs w:val="22"/>
          <w:lang w:val="en-US" w:bidi="th-TH"/>
        </w:rPr>
        <w:t xml:space="preserve">31 December </w:t>
      </w:r>
      <w:r w:rsidR="00F24EAF">
        <w:rPr>
          <w:rFonts w:cs="Times New Roman"/>
          <w:color w:val="000000"/>
          <w:szCs w:val="22"/>
          <w:lang w:val="en-US" w:bidi="th-TH"/>
        </w:rPr>
        <w:t>2023 and 2022</w:t>
      </w:r>
      <w:r w:rsidRPr="0012708E">
        <w:rPr>
          <w:rFonts w:cs="Times New Roman"/>
          <w:szCs w:val="22"/>
          <w:lang w:val="en-US" w:bidi="th-TH"/>
        </w:rPr>
        <w:t xml:space="preserve">, the Group had loans </w:t>
      </w:r>
      <w:r w:rsidR="007A2DC3" w:rsidRPr="007A2DC3">
        <w:rPr>
          <w:rFonts w:cs="Times New Roman"/>
          <w:szCs w:val="22"/>
          <w:lang w:val="en-US" w:bidi="th-TH"/>
        </w:rPr>
        <w:t xml:space="preserve">that are </w:t>
      </w:r>
      <w:r w:rsidRPr="0012708E">
        <w:rPr>
          <w:rFonts w:cs="Times New Roman"/>
          <w:szCs w:val="22"/>
          <w:lang w:val="en-US" w:bidi="th-TH"/>
        </w:rPr>
        <w:t>credit</w:t>
      </w:r>
      <w:r w:rsidR="00354B03">
        <w:rPr>
          <w:rFonts w:cs="Times New Roman"/>
          <w:szCs w:val="22"/>
          <w:lang w:val="en-US" w:bidi="th-TH"/>
        </w:rPr>
        <w:t>-</w:t>
      </w:r>
      <w:r w:rsidRPr="0012708E">
        <w:rPr>
          <w:rFonts w:cs="Times New Roman"/>
          <w:szCs w:val="22"/>
          <w:lang w:val="en-US" w:bidi="th-TH"/>
        </w:rPr>
        <w:t xml:space="preserve">impaired under TFRS 9 per </w:t>
      </w:r>
      <w:r w:rsidR="002F51D5">
        <w:rPr>
          <w:rFonts w:cs="Times New Roman"/>
          <w:szCs w:val="22"/>
          <w:lang w:val="en-US" w:bidi="th-TH"/>
        </w:rPr>
        <w:br/>
      </w:r>
      <w:r w:rsidRPr="0012708E">
        <w:rPr>
          <w:rFonts w:cs="Times New Roman"/>
          <w:szCs w:val="22"/>
          <w:lang w:val="en-US" w:bidi="th-TH"/>
        </w:rPr>
        <w:t>the BoT’s regulations as follows:</w:t>
      </w:r>
    </w:p>
    <w:p w14:paraId="30069020" w14:textId="77777777" w:rsidR="0079058F" w:rsidRPr="0012708E" w:rsidRDefault="0079058F" w:rsidP="00BD2289">
      <w:pPr>
        <w:spacing w:line="240" w:lineRule="atLeast"/>
        <w:ind w:left="547" w:right="-29"/>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9058F" w:rsidRPr="00823945" w14:paraId="450FE546" w14:textId="77777777" w:rsidTr="00EC65EE">
        <w:trPr>
          <w:cantSplit/>
        </w:trPr>
        <w:tc>
          <w:tcPr>
            <w:tcW w:w="6210" w:type="dxa"/>
          </w:tcPr>
          <w:p w14:paraId="75AD7DA4" w14:textId="77777777" w:rsidR="0079058F" w:rsidRPr="00823945" w:rsidRDefault="0079058F" w:rsidP="002247BB">
            <w:pPr>
              <w:spacing w:line="240" w:lineRule="exact"/>
              <w:rPr>
                <w:rFonts w:cs="Times New Roman"/>
                <w:b/>
                <w:bCs/>
                <w:i/>
                <w:iCs/>
                <w:szCs w:val="22"/>
              </w:rPr>
            </w:pPr>
          </w:p>
        </w:tc>
        <w:tc>
          <w:tcPr>
            <w:tcW w:w="2970" w:type="dxa"/>
            <w:gridSpan w:val="3"/>
            <w:shd w:val="clear" w:color="auto" w:fill="auto"/>
            <w:vAlign w:val="bottom"/>
          </w:tcPr>
          <w:p w14:paraId="1BB9E196" w14:textId="77777777" w:rsidR="0079058F" w:rsidRPr="00823945" w:rsidRDefault="0079058F" w:rsidP="002247BB">
            <w:pPr>
              <w:pStyle w:val="acctmergecolhdg"/>
              <w:tabs>
                <w:tab w:val="left" w:pos="656"/>
              </w:tabs>
              <w:spacing w:line="240" w:lineRule="exact"/>
              <w:rPr>
                <w:rFonts w:cs="Times New Roman"/>
                <w:b w:val="0"/>
                <w:bCs/>
                <w:szCs w:val="22"/>
              </w:rPr>
            </w:pPr>
            <w:r w:rsidRPr="00823945">
              <w:rPr>
                <w:rFonts w:cs="Times New Roman"/>
                <w:szCs w:val="22"/>
              </w:rPr>
              <w:t>Consolidated and the Bank</w:t>
            </w:r>
          </w:p>
        </w:tc>
      </w:tr>
      <w:tr w:rsidR="00313E87" w:rsidRPr="00823945" w14:paraId="2BDABFC9" w14:textId="77777777" w:rsidTr="00EC65EE">
        <w:trPr>
          <w:cantSplit/>
        </w:trPr>
        <w:tc>
          <w:tcPr>
            <w:tcW w:w="6210" w:type="dxa"/>
          </w:tcPr>
          <w:p w14:paraId="0DDB8799" w14:textId="77777777" w:rsidR="00313E87" w:rsidRPr="00823945" w:rsidRDefault="00313E87" w:rsidP="00313E87">
            <w:pPr>
              <w:spacing w:line="240" w:lineRule="exact"/>
              <w:rPr>
                <w:rFonts w:cs="Times New Roman"/>
                <w:b/>
                <w:bCs/>
                <w:i/>
                <w:iCs/>
                <w:szCs w:val="22"/>
              </w:rPr>
            </w:pPr>
          </w:p>
        </w:tc>
        <w:tc>
          <w:tcPr>
            <w:tcW w:w="1350" w:type="dxa"/>
          </w:tcPr>
          <w:p w14:paraId="39EDB1E7" w14:textId="72661E5C" w:rsidR="00313E87" w:rsidRPr="00823945" w:rsidRDefault="0009749A" w:rsidP="00313E87">
            <w:pPr>
              <w:pStyle w:val="acctmergecolhdg"/>
              <w:spacing w:line="240" w:lineRule="exact"/>
              <w:ind w:left="-79" w:right="-79"/>
              <w:rPr>
                <w:rFonts w:cs="Times New Roman"/>
                <w:b w:val="0"/>
                <w:bCs/>
                <w:szCs w:val="22"/>
                <w:lang w:bidi="th-TH"/>
              </w:rPr>
            </w:pPr>
            <w:r>
              <w:rPr>
                <w:rFonts w:cs="Times New Roman"/>
                <w:b w:val="0"/>
                <w:bCs/>
                <w:szCs w:val="22"/>
                <w:lang w:bidi="th-TH"/>
              </w:rPr>
              <w:t>2023</w:t>
            </w:r>
          </w:p>
        </w:tc>
        <w:tc>
          <w:tcPr>
            <w:tcW w:w="180" w:type="dxa"/>
          </w:tcPr>
          <w:p w14:paraId="6ECEC308" w14:textId="77777777" w:rsidR="00313E87" w:rsidRPr="00823945" w:rsidRDefault="00313E87" w:rsidP="00313E87">
            <w:pPr>
              <w:pStyle w:val="acctmergecolhdg"/>
              <w:tabs>
                <w:tab w:val="left" w:pos="656"/>
              </w:tabs>
              <w:spacing w:line="240" w:lineRule="exact"/>
              <w:rPr>
                <w:rFonts w:cs="Times New Roman"/>
                <w:b w:val="0"/>
                <w:bCs/>
                <w:szCs w:val="22"/>
              </w:rPr>
            </w:pPr>
          </w:p>
        </w:tc>
        <w:tc>
          <w:tcPr>
            <w:tcW w:w="1440" w:type="dxa"/>
          </w:tcPr>
          <w:p w14:paraId="0D1CFB20" w14:textId="365CEFBD" w:rsidR="00313E87" w:rsidRPr="00823945" w:rsidRDefault="0009749A" w:rsidP="00313E87">
            <w:pPr>
              <w:pStyle w:val="acctmergecolhdg"/>
              <w:tabs>
                <w:tab w:val="left" w:pos="656"/>
              </w:tabs>
              <w:spacing w:line="240" w:lineRule="exact"/>
              <w:rPr>
                <w:rFonts w:cs="Times New Roman"/>
                <w:b w:val="0"/>
                <w:bCs/>
                <w:szCs w:val="22"/>
              </w:rPr>
            </w:pPr>
            <w:r>
              <w:rPr>
                <w:rFonts w:cs="Times New Roman"/>
                <w:b w:val="0"/>
                <w:bCs/>
                <w:szCs w:val="22"/>
              </w:rPr>
              <w:t>2022</w:t>
            </w:r>
          </w:p>
        </w:tc>
      </w:tr>
      <w:tr w:rsidR="00313E87" w:rsidRPr="00823945" w14:paraId="400E614B" w14:textId="77777777" w:rsidTr="00EC65EE">
        <w:trPr>
          <w:cantSplit/>
        </w:trPr>
        <w:tc>
          <w:tcPr>
            <w:tcW w:w="6210" w:type="dxa"/>
          </w:tcPr>
          <w:p w14:paraId="01FC4E9A" w14:textId="2D542952" w:rsidR="00313E87" w:rsidRPr="00823945" w:rsidRDefault="00313E87" w:rsidP="00313E87">
            <w:pPr>
              <w:spacing w:line="240" w:lineRule="atLeast"/>
              <w:ind w:left="162" w:right="-108" w:hanging="162"/>
              <w:rPr>
                <w:rFonts w:cs="Times New Roman"/>
                <w:b/>
                <w:bCs/>
                <w:szCs w:val="22"/>
                <w:lang w:bidi="th-TH"/>
              </w:rPr>
            </w:pPr>
            <w:r w:rsidRPr="00823945">
              <w:rPr>
                <w:rFonts w:cs="Times New Roman"/>
                <w:b/>
                <w:bCs/>
                <w:szCs w:val="22"/>
                <w:lang w:bidi="th-TH"/>
              </w:rPr>
              <w:t xml:space="preserve">Net loans </w:t>
            </w:r>
            <w:r w:rsidR="00050E5B" w:rsidRPr="00050E5B">
              <w:rPr>
                <w:rFonts w:cs="Times New Roman"/>
                <w:b/>
                <w:bCs/>
                <w:szCs w:val="22"/>
                <w:lang w:bidi="th-TH"/>
              </w:rPr>
              <w:t xml:space="preserve">that are </w:t>
            </w:r>
            <w:r w:rsidRPr="00823945">
              <w:rPr>
                <w:rFonts w:cs="Times New Roman"/>
                <w:b/>
                <w:bCs/>
                <w:szCs w:val="22"/>
                <w:lang w:bidi="th-TH"/>
              </w:rPr>
              <w:t xml:space="preserve">credit-impaired (principal net of allowance for expected credit loss) </w:t>
            </w:r>
          </w:p>
        </w:tc>
        <w:tc>
          <w:tcPr>
            <w:tcW w:w="1350" w:type="dxa"/>
            <w:shd w:val="clear" w:color="auto" w:fill="auto"/>
          </w:tcPr>
          <w:p w14:paraId="47600F7C" w14:textId="77777777" w:rsidR="00313E87" w:rsidRPr="00823945" w:rsidRDefault="00313E87" w:rsidP="00313E87">
            <w:pPr>
              <w:pStyle w:val="acctmergecolhdg"/>
              <w:tabs>
                <w:tab w:val="decimal" w:pos="1207"/>
              </w:tabs>
              <w:spacing w:line="240" w:lineRule="atLeast"/>
              <w:ind w:left="-72" w:right="-72"/>
              <w:jc w:val="left"/>
              <w:rPr>
                <w:rFonts w:cs="Times New Roman"/>
                <w:b w:val="0"/>
                <w:bCs/>
                <w:szCs w:val="22"/>
              </w:rPr>
            </w:pPr>
          </w:p>
        </w:tc>
        <w:tc>
          <w:tcPr>
            <w:tcW w:w="180" w:type="dxa"/>
          </w:tcPr>
          <w:p w14:paraId="4B3EE1F6" w14:textId="77777777" w:rsidR="00313E87" w:rsidRPr="00823945" w:rsidRDefault="00313E87" w:rsidP="00313E87">
            <w:pPr>
              <w:pStyle w:val="acctmergecolhdg"/>
              <w:tabs>
                <w:tab w:val="decimal" w:pos="1207"/>
              </w:tabs>
              <w:spacing w:line="240" w:lineRule="atLeast"/>
              <w:ind w:left="-72" w:right="-72"/>
              <w:jc w:val="left"/>
              <w:rPr>
                <w:rFonts w:cs="Times New Roman"/>
                <w:b w:val="0"/>
                <w:bCs/>
                <w:szCs w:val="22"/>
              </w:rPr>
            </w:pPr>
          </w:p>
        </w:tc>
        <w:tc>
          <w:tcPr>
            <w:tcW w:w="1440" w:type="dxa"/>
            <w:shd w:val="clear" w:color="auto" w:fill="auto"/>
          </w:tcPr>
          <w:p w14:paraId="466F8A03" w14:textId="77777777" w:rsidR="00313E87" w:rsidRPr="00823945" w:rsidRDefault="00313E87" w:rsidP="00313E87">
            <w:pPr>
              <w:pStyle w:val="acctmergecolhdg"/>
              <w:tabs>
                <w:tab w:val="decimal" w:pos="1207"/>
              </w:tabs>
              <w:spacing w:line="240" w:lineRule="atLeast"/>
              <w:ind w:left="-72" w:right="-72"/>
              <w:jc w:val="left"/>
              <w:rPr>
                <w:rFonts w:cs="Times New Roman"/>
                <w:b w:val="0"/>
                <w:bCs/>
                <w:szCs w:val="22"/>
              </w:rPr>
            </w:pPr>
          </w:p>
        </w:tc>
      </w:tr>
      <w:tr w:rsidR="0009749A" w:rsidRPr="00823945" w14:paraId="22B256AB" w14:textId="77777777" w:rsidTr="00EC65EE">
        <w:trPr>
          <w:cantSplit/>
        </w:trPr>
        <w:tc>
          <w:tcPr>
            <w:tcW w:w="6210" w:type="dxa"/>
            <w:vAlign w:val="bottom"/>
          </w:tcPr>
          <w:p w14:paraId="02B749AD" w14:textId="79CA1418" w:rsidR="0009749A" w:rsidRPr="00823945" w:rsidRDefault="0009749A" w:rsidP="0009749A">
            <w:pPr>
              <w:spacing w:line="240" w:lineRule="atLeast"/>
              <w:ind w:left="162" w:right="-108" w:hanging="162"/>
              <w:rPr>
                <w:rFonts w:cs="Times New Roman"/>
                <w:szCs w:val="22"/>
                <w:lang w:bidi="th-TH"/>
              </w:rPr>
            </w:pPr>
            <w:r w:rsidRPr="00823945">
              <w:rPr>
                <w:rFonts w:cs="Times New Roman"/>
                <w:szCs w:val="22"/>
                <w:lang w:bidi="th-TH"/>
              </w:rPr>
              <w:t xml:space="preserve">Loans </w:t>
            </w:r>
            <w:r w:rsidR="00F90BC8" w:rsidRPr="00F90BC8">
              <w:rPr>
                <w:rFonts w:cs="Times New Roman"/>
                <w:szCs w:val="22"/>
                <w:lang w:bidi="th-TH"/>
              </w:rPr>
              <w:t xml:space="preserve">that are </w:t>
            </w:r>
            <w:r w:rsidRPr="00823945">
              <w:rPr>
                <w:rFonts w:cs="Times New Roman"/>
                <w:szCs w:val="22"/>
                <w:lang w:bidi="th-TH"/>
              </w:rPr>
              <w:t xml:space="preserve">credit-impaired </w:t>
            </w:r>
            <w:r>
              <w:rPr>
                <w:rFonts w:cs="Times New Roman"/>
                <w:szCs w:val="22"/>
                <w:lang w:bidi="th-TH"/>
              </w:rPr>
              <w:t>net of</w:t>
            </w:r>
            <w:r w:rsidRPr="00823945">
              <w:rPr>
                <w:rFonts w:cs="Times New Roman"/>
                <w:szCs w:val="22"/>
                <w:lang w:bidi="th-TH"/>
              </w:rPr>
              <w:t xml:space="preserve"> allowance for expected credit loss on loans </w:t>
            </w:r>
            <w:r w:rsidR="00F9029D" w:rsidRPr="00F90BC8">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(in thousand Baht)</w:t>
            </w:r>
          </w:p>
        </w:tc>
        <w:tc>
          <w:tcPr>
            <w:tcW w:w="1350" w:type="dxa"/>
            <w:shd w:val="clear" w:color="auto" w:fill="auto"/>
            <w:vAlign w:val="bottom"/>
          </w:tcPr>
          <w:p w14:paraId="4C9213A4" w14:textId="660EC8C3" w:rsidR="0009749A" w:rsidRPr="00AC1983" w:rsidRDefault="00AC1983" w:rsidP="00247839">
            <w:pPr>
              <w:pStyle w:val="acctfourfigures"/>
              <w:tabs>
                <w:tab w:val="clear" w:pos="765"/>
                <w:tab w:val="decimal" w:pos="1090"/>
              </w:tabs>
              <w:spacing w:line="240" w:lineRule="atLeast"/>
              <w:ind w:left="-72" w:right="-72"/>
              <w:rPr>
                <w:rFonts w:cs="Times New Roman"/>
                <w:szCs w:val="22"/>
                <w:lang w:val="en-US"/>
              </w:rPr>
            </w:pPr>
            <w:r w:rsidRPr="0093239C">
              <w:rPr>
                <w:rFonts w:cs="Times New Roman"/>
                <w:szCs w:val="22"/>
                <w:lang w:val="en-US"/>
              </w:rPr>
              <w:t>1,799,789</w:t>
            </w:r>
          </w:p>
        </w:tc>
        <w:tc>
          <w:tcPr>
            <w:tcW w:w="180" w:type="dxa"/>
            <w:vAlign w:val="bottom"/>
          </w:tcPr>
          <w:p w14:paraId="1B08515A" w14:textId="77777777" w:rsidR="0009749A" w:rsidRPr="00823945" w:rsidRDefault="0009749A" w:rsidP="0009749A">
            <w:pPr>
              <w:pStyle w:val="acctfourfigures"/>
              <w:tabs>
                <w:tab w:val="clear" w:pos="765"/>
                <w:tab w:val="decimal" w:pos="1207"/>
              </w:tabs>
              <w:spacing w:line="240" w:lineRule="atLeast"/>
              <w:ind w:left="-72" w:right="-72"/>
              <w:rPr>
                <w:rFonts w:cs="Times New Roman"/>
                <w:szCs w:val="22"/>
                <w:lang w:bidi="th-TH"/>
              </w:rPr>
            </w:pPr>
          </w:p>
        </w:tc>
        <w:tc>
          <w:tcPr>
            <w:tcW w:w="1440" w:type="dxa"/>
            <w:vAlign w:val="bottom"/>
          </w:tcPr>
          <w:p w14:paraId="29259ADA" w14:textId="7C8B1256" w:rsidR="0009749A" w:rsidRPr="00823945" w:rsidRDefault="0009749A" w:rsidP="0009749A">
            <w:pPr>
              <w:pStyle w:val="acctfourfigures"/>
              <w:tabs>
                <w:tab w:val="clear" w:pos="765"/>
                <w:tab w:val="decimal" w:pos="1207"/>
              </w:tabs>
              <w:spacing w:line="240" w:lineRule="atLeast"/>
              <w:ind w:left="-72" w:right="-72"/>
              <w:rPr>
                <w:rFonts w:cs="Times New Roman"/>
                <w:szCs w:val="22"/>
                <w:lang w:bidi="th-TH"/>
              </w:rPr>
            </w:pPr>
            <w:r w:rsidRPr="00EC65EE">
              <w:rPr>
                <w:rFonts w:cs="Times New Roman"/>
                <w:szCs w:val="22"/>
                <w:lang w:val="en-US"/>
              </w:rPr>
              <w:t>1,553,98</w:t>
            </w:r>
            <w:r w:rsidRPr="00EC65EE">
              <w:rPr>
                <w:rFonts w:cs="Times New Roman"/>
                <w:szCs w:val="22"/>
                <w:lang w:val="en-US" w:bidi="th-TH"/>
              </w:rPr>
              <w:t>3</w:t>
            </w:r>
          </w:p>
        </w:tc>
      </w:tr>
      <w:tr w:rsidR="00AC1983" w:rsidRPr="00823945" w14:paraId="108BDCC2" w14:textId="77777777" w:rsidTr="00EC65EE">
        <w:trPr>
          <w:cantSplit/>
        </w:trPr>
        <w:tc>
          <w:tcPr>
            <w:tcW w:w="6210" w:type="dxa"/>
            <w:vAlign w:val="bottom"/>
          </w:tcPr>
          <w:p w14:paraId="2EB39DD0" w14:textId="5871E144" w:rsidR="00AC1983" w:rsidRPr="00823945" w:rsidRDefault="00AC1983" w:rsidP="00AC1983">
            <w:pPr>
              <w:spacing w:line="240" w:lineRule="atLeast"/>
              <w:ind w:left="162" w:right="-108" w:hanging="162"/>
              <w:rPr>
                <w:rFonts w:cs="Times New Roman"/>
                <w:szCs w:val="22"/>
                <w:lang w:bidi="th-TH"/>
              </w:rPr>
            </w:pPr>
            <w:r w:rsidRPr="00823945">
              <w:rPr>
                <w:rFonts w:cs="Times New Roman"/>
                <w:szCs w:val="22"/>
                <w:lang w:bidi="th-TH"/>
              </w:rPr>
              <w:t xml:space="preserve">Total loans </w:t>
            </w:r>
            <w:r>
              <w:rPr>
                <w:rFonts w:cs="Times New Roman"/>
                <w:szCs w:val="22"/>
                <w:lang w:bidi="th-TH"/>
              </w:rPr>
              <w:t>net of</w:t>
            </w:r>
            <w:r w:rsidRPr="00823945">
              <w:rPr>
                <w:rFonts w:cs="Times New Roman"/>
                <w:szCs w:val="22"/>
                <w:lang w:bidi="th-TH"/>
              </w:rPr>
              <w:t xml:space="preserve"> allowance for expected credit loss on loans </w:t>
            </w:r>
            <w:r w:rsidR="00F90BC8" w:rsidRPr="00F90BC8">
              <w:rPr>
                <w:rFonts w:cs="Times New Roman"/>
                <w:szCs w:val="22"/>
                <w:lang w:bidi="th-TH"/>
              </w:rPr>
              <w:t xml:space="preserve">that </w:t>
            </w:r>
            <w:r w:rsidR="007A2DC3">
              <w:rPr>
                <w:rFonts w:cs="Times New Roman"/>
                <w:szCs w:val="22"/>
                <w:lang w:bidi="th-TH"/>
              </w:rPr>
              <w:br/>
            </w:r>
            <w:r w:rsidR="00F90BC8" w:rsidRPr="00F90BC8">
              <w:rPr>
                <w:rFonts w:cs="Times New Roman"/>
                <w:szCs w:val="22"/>
                <w:lang w:bidi="th-TH"/>
              </w:rPr>
              <w:t xml:space="preserve">are </w:t>
            </w:r>
            <w:r w:rsidRPr="00823945">
              <w:rPr>
                <w:rFonts w:cs="Times New Roman"/>
                <w:szCs w:val="22"/>
                <w:lang w:bidi="th-TH"/>
              </w:rPr>
              <w:t xml:space="preserve">credit-impaired </w:t>
            </w:r>
            <w:r w:rsidRPr="00823945">
              <w:rPr>
                <w:rFonts w:cs="Times New Roman"/>
                <w:i/>
                <w:iCs/>
                <w:szCs w:val="22"/>
                <w:lang w:bidi="th-TH"/>
              </w:rPr>
              <w:t>(in thousand Baht)</w:t>
            </w:r>
          </w:p>
        </w:tc>
        <w:tc>
          <w:tcPr>
            <w:tcW w:w="1350" w:type="dxa"/>
            <w:shd w:val="clear" w:color="auto" w:fill="auto"/>
            <w:vAlign w:val="bottom"/>
          </w:tcPr>
          <w:p w14:paraId="3BB9F72D" w14:textId="626FC1A8" w:rsidR="00AC1983" w:rsidRPr="00AC1983" w:rsidRDefault="00AC1983" w:rsidP="00AC1983">
            <w:pPr>
              <w:pStyle w:val="acctfourfigures"/>
              <w:tabs>
                <w:tab w:val="clear" w:pos="765"/>
                <w:tab w:val="decimal" w:pos="1090"/>
              </w:tabs>
              <w:spacing w:line="240" w:lineRule="atLeast"/>
              <w:ind w:left="-72" w:right="-72"/>
              <w:rPr>
                <w:rFonts w:cs="Times New Roman"/>
                <w:szCs w:val="22"/>
                <w:cs/>
                <w:lang w:val="en-US" w:bidi="th-TH"/>
              </w:rPr>
            </w:pPr>
            <w:r w:rsidRPr="0093239C">
              <w:rPr>
                <w:rFonts w:cs="Times New Roman"/>
                <w:szCs w:val="22"/>
                <w:lang w:val="en-US" w:bidi="th-TH"/>
              </w:rPr>
              <w:t>139,840,771</w:t>
            </w:r>
          </w:p>
        </w:tc>
        <w:tc>
          <w:tcPr>
            <w:tcW w:w="180" w:type="dxa"/>
            <w:vAlign w:val="bottom"/>
          </w:tcPr>
          <w:p w14:paraId="684C3F2E"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5020ACA4" w14:textId="2E39C598" w:rsidR="00AC1983" w:rsidRPr="00823945" w:rsidRDefault="00AC1983" w:rsidP="00247839">
            <w:pPr>
              <w:pStyle w:val="acctfourfigures"/>
              <w:tabs>
                <w:tab w:val="clear" w:pos="765"/>
                <w:tab w:val="decimal" w:pos="1207"/>
              </w:tabs>
              <w:spacing w:line="240" w:lineRule="atLeast"/>
              <w:ind w:left="-72" w:right="-72"/>
              <w:rPr>
                <w:rFonts w:cs="Times New Roman"/>
                <w:szCs w:val="22"/>
                <w:cs/>
                <w:lang w:bidi="th-TH"/>
              </w:rPr>
            </w:pPr>
            <w:r w:rsidRPr="00EC65EE">
              <w:rPr>
                <w:rFonts w:cs="Times New Roman"/>
                <w:szCs w:val="22"/>
                <w:lang w:val="en-US" w:bidi="th-TH"/>
              </w:rPr>
              <w:t>118,117,576</w:t>
            </w:r>
          </w:p>
        </w:tc>
      </w:tr>
      <w:tr w:rsidR="00AC1983" w:rsidRPr="00823945" w14:paraId="748575DF" w14:textId="77777777" w:rsidTr="00360B85">
        <w:trPr>
          <w:cantSplit/>
        </w:trPr>
        <w:tc>
          <w:tcPr>
            <w:tcW w:w="6210" w:type="dxa"/>
            <w:vAlign w:val="bottom"/>
          </w:tcPr>
          <w:p w14:paraId="60A0B566" w14:textId="23DBD3FB" w:rsidR="00AC1983" w:rsidRPr="00823945" w:rsidRDefault="00AC1983" w:rsidP="00AC1983">
            <w:pPr>
              <w:spacing w:line="240" w:lineRule="atLeast"/>
              <w:ind w:right="-108"/>
              <w:rPr>
                <w:rFonts w:cs="Times New Roman"/>
                <w:szCs w:val="22"/>
                <w:lang w:bidi="th-TH"/>
              </w:rPr>
            </w:pPr>
            <w:r w:rsidRPr="00823945">
              <w:rPr>
                <w:rFonts w:cs="Times New Roman"/>
                <w:szCs w:val="22"/>
                <w:lang w:bidi="th-TH"/>
              </w:rPr>
              <w:t xml:space="preserve">Percentage of net loans </w:t>
            </w:r>
            <w:r w:rsidR="002B2D0C"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w:t>
            </w:r>
          </w:p>
        </w:tc>
        <w:tc>
          <w:tcPr>
            <w:tcW w:w="1350" w:type="dxa"/>
            <w:shd w:val="clear" w:color="auto" w:fill="auto"/>
            <w:vAlign w:val="bottom"/>
          </w:tcPr>
          <w:p w14:paraId="105BE95E" w14:textId="74654609" w:rsidR="00AC1983" w:rsidRPr="00AC1983" w:rsidRDefault="00AC1983" w:rsidP="00AC1983">
            <w:pPr>
              <w:pStyle w:val="acctfourfigures"/>
              <w:tabs>
                <w:tab w:val="clear" w:pos="765"/>
                <w:tab w:val="left" w:pos="1088"/>
              </w:tabs>
              <w:spacing w:line="240" w:lineRule="atLeast"/>
              <w:ind w:left="-72" w:right="100"/>
              <w:jc w:val="right"/>
              <w:rPr>
                <w:rFonts w:cs="Times New Roman"/>
                <w:szCs w:val="22"/>
                <w:lang w:val="en-US" w:bidi="th-TH"/>
              </w:rPr>
            </w:pPr>
            <w:r w:rsidRPr="0093239C">
              <w:rPr>
                <w:rFonts w:cs="Times New Roman"/>
                <w:szCs w:val="22"/>
                <w:lang w:val="en-US" w:bidi="th-TH"/>
              </w:rPr>
              <w:t>1.29</w:t>
            </w:r>
          </w:p>
        </w:tc>
        <w:tc>
          <w:tcPr>
            <w:tcW w:w="180" w:type="dxa"/>
          </w:tcPr>
          <w:p w14:paraId="3114706C"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7829BEB1" w14:textId="2BE19013" w:rsidR="00AC1983" w:rsidRPr="00823945" w:rsidRDefault="00AC1983" w:rsidP="00AC1983">
            <w:pPr>
              <w:pStyle w:val="acctfourfigures"/>
              <w:tabs>
                <w:tab w:val="clear" w:pos="765"/>
                <w:tab w:val="left" w:pos="1088"/>
              </w:tabs>
              <w:spacing w:line="240" w:lineRule="atLeast"/>
              <w:ind w:left="-72" w:right="100"/>
              <w:jc w:val="right"/>
              <w:rPr>
                <w:rFonts w:cs="Times New Roman"/>
                <w:szCs w:val="22"/>
                <w:lang w:bidi="th-TH"/>
              </w:rPr>
            </w:pPr>
            <w:r w:rsidRPr="00EC65EE">
              <w:rPr>
                <w:rFonts w:cs="Times New Roman"/>
                <w:szCs w:val="22"/>
                <w:lang w:val="en-US" w:bidi="th-TH"/>
              </w:rPr>
              <w:t>1.31</w:t>
            </w:r>
          </w:p>
        </w:tc>
      </w:tr>
      <w:tr w:rsidR="00AC1983" w:rsidRPr="00823945" w14:paraId="3225FE42" w14:textId="77777777" w:rsidTr="00080F43">
        <w:trPr>
          <w:cantSplit/>
        </w:trPr>
        <w:tc>
          <w:tcPr>
            <w:tcW w:w="6210" w:type="dxa"/>
          </w:tcPr>
          <w:p w14:paraId="3F07E9AB" w14:textId="77777777" w:rsidR="00AC1983" w:rsidRPr="00823945" w:rsidRDefault="00AC1983" w:rsidP="00AC1983">
            <w:pPr>
              <w:tabs>
                <w:tab w:val="left" w:pos="135"/>
              </w:tabs>
              <w:spacing w:line="240" w:lineRule="atLeast"/>
              <w:ind w:left="547" w:right="-29"/>
              <w:jc w:val="thaiDistribute"/>
              <w:rPr>
                <w:rFonts w:cs="Times New Roman"/>
                <w:szCs w:val="22"/>
                <w:lang w:bidi="th-TH"/>
              </w:rPr>
            </w:pPr>
          </w:p>
        </w:tc>
        <w:tc>
          <w:tcPr>
            <w:tcW w:w="1350" w:type="dxa"/>
            <w:shd w:val="clear" w:color="auto" w:fill="auto"/>
            <w:vAlign w:val="bottom"/>
          </w:tcPr>
          <w:p w14:paraId="2D9C1020" w14:textId="77777777" w:rsidR="00AC1983" w:rsidRPr="00AC1983" w:rsidRDefault="00AC1983" w:rsidP="00AC1983">
            <w:pPr>
              <w:pStyle w:val="acctfourfigures"/>
              <w:tabs>
                <w:tab w:val="clear" w:pos="765"/>
                <w:tab w:val="decimal" w:pos="1090"/>
              </w:tabs>
              <w:spacing w:line="240" w:lineRule="atLeast"/>
              <w:ind w:left="-72" w:right="-72"/>
              <w:rPr>
                <w:rFonts w:cs="Times New Roman"/>
                <w:szCs w:val="22"/>
                <w:lang w:bidi="th-TH"/>
              </w:rPr>
            </w:pPr>
          </w:p>
        </w:tc>
        <w:tc>
          <w:tcPr>
            <w:tcW w:w="180" w:type="dxa"/>
          </w:tcPr>
          <w:p w14:paraId="57236EA5"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055893AD" w14:textId="77777777" w:rsidR="00AC1983" w:rsidRPr="006B0833" w:rsidRDefault="00AC1983" w:rsidP="00AC1983">
            <w:pPr>
              <w:pStyle w:val="acctfourfigures"/>
              <w:tabs>
                <w:tab w:val="clear" w:pos="765"/>
                <w:tab w:val="decimal" w:pos="1207"/>
              </w:tabs>
              <w:spacing w:line="240" w:lineRule="atLeast"/>
              <w:ind w:left="-72" w:right="-72"/>
              <w:rPr>
                <w:rFonts w:cstheme="minorBidi"/>
                <w:szCs w:val="28"/>
                <w:lang w:val="en-US" w:bidi="th-TH"/>
              </w:rPr>
            </w:pPr>
          </w:p>
        </w:tc>
      </w:tr>
      <w:tr w:rsidR="00AC1983" w:rsidRPr="00823945" w14:paraId="0D06112B" w14:textId="77777777" w:rsidTr="00080F43">
        <w:trPr>
          <w:cantSplit/>
        </w:trPr>
        <w:tc>
          <w:tcPr>
            <w:tcW w:w="6210" w:type="dxa"/>
          </w:tcPr>
          <w:p w14:paraId="7697FC78" w14:textId="43601BB3" w:rsidR="00AC1983" w:rsidRPr="00823945" w:rsidRDefault="00AC1983" w:rsidP="00AC1983">
            <w:pPr>
              <w:spacing w:line="240" w:lineRule="atLeast"/>
              <w:ind w:right="-108"/>
              <w:rPr>
                <w:rFonts w:cs="Times New Roman"/>
                <w:b/>
                <w:bCs/>
                <w:szCs w:val="22"/>
                <w:rtl/>
                <w:cs/>
              </w:rPr>
            </w:pPr>
            <w:r w:rsidRPr="00823945">
              <w:rPr>
                <w:rFonts w:cs="Times New Roman"/>
                <w:b/>
                <w:bCs/>
                <w:szCs w:val="22"/>
                <w:lang w:bidi="th-TH"/>
              </w:rPr>
              <w:t xml:space="preserve">Loans </w:t>
            </w:r>
            <w:r w:rsidR="002B2D0C" w:rsidRPr="002B2D0C">
              <w:rPr>
                <w:rFonts w:cs="Times New Roman"/>
                <w:b/>
                <w:bCs/>
                <w:szCs w:val="22"/>
                <w:lang w:bidi="th-TH"/>
              </w:rPr>
              <w:t xml:space="preserve">that are </w:t>
            </w:r>
            <w:r w:rsidRPr="00823945">
              <w:rPr>
                <w:rFonts w:cs="Times New Roman"/>
                <w:b/>
                <w:bCs/>
                <w:szCs w:val="22"/>
                <w:lang w:bidi="th-TH"/>
              </w:rPr>
              <w:t>credit-impaired (principal)</w:t>
            </w:r>
          </w:p>
        </w:tc>
        <w:tc>
          <w:tcPr>
            <w:tcW w:w="1350" w:type="dxa"/>
            <w:shd w:val="clear" w:color="auto" w:fill="auto"/>
            <w:vAlign w:val="bottom"/>
          </w:tcPr>
          <w:p w14:paraId="3FBD8746" w14:textId="77777777" w:rsidR="00AC1983" w:rsidRPr="00AC1983" w:rsidRDefault="00AC1983" w:rsidP="00AC1983">
            <w:pPr>
              <w:pStyle w:val="acctfourfigures"/>
              <w:tabs>
                <w:tab w:val="clear" w:pos="765"/>
                <w:tab w:val="decimal" w:pos="1090"/>
              </w:tabs>
              <w:spacing w:line="240" w:lineRule="atLeast"/>
              <w:ind w:left="-72" w:right="-72"/>
              <w:rPr>
                <w:rFonts w:cs="Times New Roman"/>
                <w:szCs w:val="22"/>
                <w:lang w:bidi="th-TH"/>
              </w:rPr>
            </w:pPr>
          </w:p>
        </w:tc>
        <w:tc>
          <w:tcPr>
            <w:tcW w:w="180" w:type="dxa"/>
          </w:tcPr>
          <w:p w14:paraId="64FB4FAF"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82CE2D0"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r>
      <w:tr w:rsidR="00AC1983" w:rsidRPr="00823945" w14:paraId="2E330323" w14:textId="77777777" w:rsidTr="00EC65EE">
        <w:trPr>
          <w:cantSplit/>
        </w:trPr>
        <w:tc>
          <w:tcPr>
            <w:tcW w:w="6210" w:type="dxa"/>
          </w:tcPr>
          <w:p w14:paraId="3CCD5CAA" w14:textId="591381DC" w:rsidR="00AC1983" w:rsidRPr="00823945" w:rsidRDefault="00AC1983" w:rsidP="00AC1983">
            <w:pPr>
              <w:spacing w:line="240" w:lineRule="atLeast"/>
              <w:ind w:right="-108"/>
              <w:rPr>
                <w:rFonts w:cs="Times New Roman"/>
                <w:szCs w:val="22"/>
                <w:lang w:bidi="th-TH"/>
              </w:rPr>
            </w:pPr>
            <w:r w:rsidRPr="00823945">
              <w:rPr>
                <w:rFonts w:cs="Times New Roman"/>
                <w:szCs w:val="22"/>
                <w:lang w:bidi="th-TH"/>
              </w:rPr>
              <w:t xml:space="preserve">Loans </w:t>
            </w:r>
            <w:r w:rsidR="002B2D0C"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(in thousand Baht)</w:t>
            </w:r>
          </w:p>
        </w:tc>
        <w:tc>
          <w:tcPr>
            <w:tcW w:w="1350" w:type="dxa"/>
            <w:shd w:val="clear" w:color="auto" w:fill="auto"/>
            <w:vAlign w:val="bottom"/>
          </w:tcPr>
          <w:p w14:paraId="2D68A885" w14:textId="7C2A0FB6" w:rsidR="00AC1983" w:rsidRPr="00AC1983" w:rsidRDefault="00AC1983" w:rsidP="00AC1983">
            <w:pPr>
              <w:pStyle w:val="acctfourfigures"/>
              <w:tabs>
                <w:tab w:val="clear" w:pos="765"/>
                <w:tab w:val="decimal" w:pos="1090"/>
              </w:tabs>
              <w:spacing w:line="240" w:lineRule="atLeast"/>
              <w:ind w:left="-72" w:right="-72"/>
              <w:rPr>
                <w:rFonts w:cs="Times New Roman"/>
                <w:szCs w:val="22"/>
                <w:lang w:val="en-US"/>
              </w:rPr>
            </w:pPr>
            <w:r w:rsidRPr="0093239C">
              <w:rPr>
                <w:rFonts w:cs="Times New Roman"/>
                <w:szCs w:val="22"/>
                <w:lang w:val="en-US"/>
              </w:rPr>
              <w:t>6,115,555</w:t>
            </w:r>
          </w:p>
        </w:tc>
        <w:tc>
          <w:tcPr>
            <w:tcW w:w="180" w:type="dxa"/>
          </w:tcPr>
          <w:p w14:paraId="2315CA17"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5F68AAE" w14:textId="2C322D0C" w:rsidR="00AC1983" w:rsidRPr="00823945" w:rsidRDefault="00AC1983" w:rsidP="00AC1983">
            <w:pPr>
              <w:pStyle w:val="acctfourfigures"/>
              <w:tabs>
                <w:tab w:val="clear" w:pos="765"/>
                <w:tab w:val="decimal" w:pos="1207"/>
              </w:tabs>
              <w:spacing w:line="240" w:lineRule="atLeast"/>
              <w:ind w:left="-72" w:right="-72"/>
              <w:rPr>
                <w:rFonts w:cs="Times New Roman"/>
                <w:szCs w:val="22"/>
              </w:rPr>
            </w:pPr>
            <w:r w:rsidRPr="00EC65EE">
              <w:rPr>
                <w:rFonts w:cs="Times New Roman"/>
                <w:szCs w:val="22"/>
                <w:lang w:val="en-US"/>
              </w:rPr>
              <w:t>4,734,442</w:t>
            </w:r>
          </w:p>
        </w:tc>
      </w:tr>
      <w:tr w:rsidR="00AC1983" w:rsidRPr="00823945" w14:paraId="0E8DB5B3" w14:textId="77777777" w:rsidTr="00EC65EE">
        <w:trPr>
          <w:cantSplit/>
        </w:trPr>
        <w:tc>
          <w:tcPr>
            <w:tcW w:w="6210" w:type="dxa"/>
          </w:tcPr>
          <w:p w14:paraId="760C2BF4" w14:textId="77777777" w:rsidR="00AC1983" w:rsidRPr="00823945" w:rsidRDefault="00AC1983" w:rsidP="00AC1983">
            <w:pPr>
              <w:spacing w:line="240" w:lineRule="atLeast"/>
              <w:ind w:right="-108"/>
              <w:rPr>
                <w:rFonts w:cs="Times New Roman"/>
                <w:szCs w:val="22"/>
                <w:lang w:bidi="th-TH"/>
              </w:rPr>
            </w:pPr>
            <w:r w:rsidRPr="00823945">
              <w:rPr>
                <w:rFonts w:cs="Times New Roman"/>
                <w:szCs w:val="22"/>
                <w:lang w:bidi="th-TH"/>
              </w:rPr>
              <w:t xml:space="preserve">Total loans </w:t>
            </w:r>
            <w:r w:rsidRPr="00823945">
              <w:rPr>
                <w:rFonts w:cs="Times New Roman"/>
                <w:i/>
                <w:iCs/>
                <w:szCs w:val="22"/>
                <w:lang w:bidi="th-TH"/>
              </w:rPr>
              <w:t>(in thousand Baht)</w:t>
            </w:r>
          </w:p>
        </w:tc>
        <w:tc>
          <w:tcPr>
            <w:tcW w:w="1350" w:type="dxa"/>
            <w:shd w:val="clear" w:color="auto" w:fill="auto"/>
            <w:vAlign w:val="bottom"/>
          </w:tcPr>
          <w:p w14:paraId="4BFF3277" w14:textId="74A9AB28" w:rsidR="00AC1983" w:rsidRPr="00AC1983" w:rsidRDefault="00AC1983" w:rsidP="00AC1983">
            <w:pPr>
              <w:pStyle w:val="acctfourfigures"/>
              <w:tabs>
                <w:tab w:val="clear" w:pos="765"/>
                <w:tab w:val="decimal" w:pos="1090"/>
              </w:tabs>
              <w:spacing w:line="240" w:lineRule="atLeast"/>
              <w:ind w:left="-72" w:right="-72"/>
              <w:rPr>
                <w:rFonts w:cs="Times New Roman"/>
                <w:szCs w:val="22"/>
                <w:lang w:val="en-US"/>
              </w:rPr>
            </w:pPr>
            <w:r w:rsidRPr="0093239C">
              <w:rPr>
                <w:rFonts w:cs="Times New Roman"/>
                <w:szCs w:val="22"/>
                <w:lang w:val="en-US"/>
              </w:rPr>
              <w:t>144,156,537</w:t>
            </w:r>
          </w:p>
        </w:tc>
        <w:tc>
          <w:tcPr>
            <w:tcW w:w="180" w:type="dxa"/>
          </w:tcPr>
          <w:p w14:paraId="183FDEC4" w14:textId="77777777" w:rsidR="00AC1983" w:rsidRPr="00823945" w:rsidRDefault="00AC1983" w:rsidP="00AC1983">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6551CF61" w14:textId="6ACEFA0C" w:rsidR="00AC1983" w:rsidRPr="00823945" w:rsidRDefault="00AC1983" w:rsidP="00AC1983">
            <w:pPr>
              <w:pStyle w:val="acctfourfigures"/>
              <w:tabs>
                <w:tab w:val="clear" w:pos="765"/>
                <w:tab w:val="decimal" w:pos="1207"/>
              </w:tabs>
              <w:spacing w:line="240" w:lineRule="atLeast"/>
              <w:ind w:left="-72" w:right="-72"/>
              <w:rPr>
                <w:rFonts w:cs="Times New Roman"/>
                <w:szCs w:val="22"/>
                <w:lang w:bidi="th-TH"/>
              </w:rPr>
            </w:pPr>
            <w:r w:rsidRPr="00EC65EE">
              <w:rPr>
                <w:rFonts w:cs="Times New Roman"/>
                <w:szCs w:val="22"/>
                <w:lang w:val="en-US"/>
              </w:rPr>
              <w:t>121,298,035</w:t>
            </w:r>
          </w:p>
        </w:tc>
      </w:tr>
      <w:tr w:rsidR="00AC1983" w:rsidRPr="00823945" w14:paraId="2D1A29CD" w14:textId="77777777" w:rsidTr="00EC65EE">
        <w:trPr>
          <w:cantSplit/>
        </w:trPr>
        <w:tc>
          <w:tcPr>
            <w:tcW w:w="6210" w:type="dxa"/>
            <w:vAlign w:val="bottom"/>
          </w:tcPr>
          <w:p w14:paraId="6D80585C" w14:textId="5C69BAF9" w:rsidR="00AC1983" w:rsidRPr="00823945" w:rsidRDefault="00AC1983" w:rsidP="00AC1983">
            <w:pPr>
              <w:spacing w:line="240" w:lineRule="atLeast"/>
              <w:ind w:right="-108"/>
              <w:rPr>
                <w:rFonts w:cs="Times New Roman"/>
                <w:szCs w:val="22"/>
                <w:lang w:bidi="th-TH"/>
              </w:rPr>
            </w:pPr>
            <w:r w:rsidRPr="00823945">
              <w:rPr>
                <w:rFonts w:cs="Times New Roman"/>
                <w:szCs w:val="22"/>
                <w:lang w:bidi="th-TH"/>
              </w:rPr>
              <w:t xml:space="preserve">Percentage of loans </w:t>
            </w:r>
            <w:r w:rsidR="002B2D0C"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w:t>
            </w:r>
          </w:p>
        </w:tc>
        <w:tc>
          <w:tcPr>
            <w:tcW w:w="1350" w:type="dxa"/>
            <w:shd w:val="clear" w:color="auto" w:fill="auto"/>
            <w:vAlign w:val="bottom"/>
          </w:tcPr>
          <w:p w14:paraId="6FCAB46F" w14:textId="2C18090E" w:rsidR="00AC1983" w:rsidRPr="00AC1983" w:rsidRDefault="00AC1983" w:rsidP="00AC1983">
            <w:pPr>
              <w:pStyle w:val="acctfourfigures"/>
              <w:tabs>
                <w:tab w:val="clear" w:pos="765"/>
                <w:tab w:val="left" w:pos="1088"/>
              </w:tabs>
              <w:spacing w:line="240" w:lineRule="atLeast"/>
              <w:ind w:left="-72" w:right="100"/>
              <w:jc w:val="right"/>
              <w:rPr>
                <w:rFonts w:cs="Times New Roman"/>
                <w:szCs w:val="22"/>
                <w:lang w:bidi="th-TH"/>
              </w:rPr>
            </w:pPr>
            <w:r w:rsidRPr="0093239C">
              <w:rPr>
                <w:rFonts w:cs="Times New Roman"/>
                <w:szCs w:val="22"/>
                <w:lang w:val="en-US"/>
              </w:rPr>
              <w:t>4.24</w:t>
            </w:r>
          </w:p>
        </w:tc>
        <w:tc>
          <w:tcPr>
            <w:tcW w:w="180" w:type="dxa"/>
          </w:tcPr>
          <w:p w14:paraId="4E78FFA2" w14:textId="77777777" w:rsidR="00AC1983" w:rsidRPr="00823945" w:rsidRDefault="00AC1983" w:rsidP="00AC1983">
            <w:pPr>
              <w:pStyle w:val="acctfourfigures"/>
              <w:tabs>
                <w:tab w:val="clear" w:pos="765"/>
                <w:tab w:val="decimal" w:pos="910"/>
              </w:tabs>
              <w:spacing w:line="240" w:lineRule="atLeast"/>
              <w:ind w:left="-108" w:right="-80"/>
              <w:jc w:val="right"/>
              <w:rPr>
                <w:rFonts w:cs="Times New Roman"/>
                <w:szCs w:val="22"/>
                <w:lang w:bidi="th-TH"/>
              </w:rPr>
            </w:pPr>
          </w:p>
        </w:tc>
        <w:tc>
          <w:tcPr>
            <w:tcW w:w="1440" w:type="dxa"/>
            <w:vAlign w:val="bottom"/>
          </w:tcPr>
          <w:p w14:paraId="12F3C6B1" w14:textId="4EB17C2B" w:rsidR="00AC1983" w:rsidRPr="002F7A1C" w:rsidRDefault="00AC1983" w:rsidP="00AC1983">
            <w:pPr>
              <w:pStyle w:val="acctfourfigures"/>
              <w:tabs>
                <w:tab w:val="clear" w:pos="765"/>
                <w:tab w:val="left" w:pos="1088"/>
              </w:tabs>
              <w:spacing w:line="240" w:lineRule="atLeast"/>
              <w:ind w:left="-72" w:right="100"/>
              <w:jc w:val="right"/>
              <w:rPr>
                <w:rFonts w:cs="Times New Roman"/>
                <w:szCs w:val="22"/>
                <w:lang w:val="en-US" w:bidi="th-TH"/>
              </w:rPr>
            </w:pPr>
            <w:r w:rsidRPr="00EC65EE">
              <w:rPr>
                <w:rFonts w:cs="Times New Roman"/>
                <w:szCs w:val="22"/>
                <w:lang w:val="en-US"/>
              </w:rPr>
              <w:t>3.90</w:t>
            </w:r>
          </w:p>
        </w:tc>
      </w:tr>
    </w:tbl>
    <w:p w14:paraId="6F568EA4" w14:textId="334029B7" w:rsidR="009056EA" w:rsidRPr="0012708E" w:rsidRDefault="009056EA" w:rsidP="004771DA">
      <w:pPr>
        <w:pStyle w:val="index"/>
        <w:spacing w:after="0" w:line="240" w:lineRule="atLeast"/>
        <w:jc w:val="thaiDistribute"/>
        <w:rPr>
          <w:rFonts w:cs="Times New Roman"/>
          <w:szCs w:val="22"/>
          <w:lang w:val="en-GB"/>
        </w:rPr>
      </w:pPr>
    </w:p>
    <w:p w14:paraId="6EAFD4FE" w14:textId="4F919ECC" w:rsidR="00BD2289" w:rsidRPr="0012708E" w:rsidRDefault="00313E87" w:rsidP="004771DA">
      <w:pPr>
        <w:pStyle w:val="index"/>
        <w:spacing w:after="0" w:line="240" w:lineRule="atLeast"/>
        <w:ind w:left="547"/>
        <w:jc w:val="thaiDistribute"/>
        <w:rPr>
          <w:rFonts w:cs="Times New Roman"/>
          <w:i/>
          <w:iCs/>
          <w:szCs w:val="22"/>
          <w:lang w:val="en-GB" w:bidi="th-TH"/>
        </w:rPr>
      </w:pPr>
      <w:r w:rsidRPr="0012708E">
        <w:rPr>
          <w:rFonts w:cs="Times New Roman"/>
          <w:szCs w:val="22"/>
        </w:rPr>
        <w:t xml:space="preserve">During the </w:t>
      </w:r>
      <w:r w:rsidR="0083673B">
        <w:rPr>
          <w:rFonts w:cs="Times New Roman"/>
          <w:szCs w:val="22"/>
        </w:rPr>
        <w:t>year</w:t>
      </w:r>
      <w:r w:rsidRPr="0012708E">
        <w:rPr>
          <w:rFonts w:cs="Times New Roman"/>
          <w:szCs w:val="22"/>
        </w:rPr>
        <w:t xml:space="preserve"> ended </w:t>
      </w:r>
      <w:r w:rsidR="0083673B">
        <w:rPr>
          <w:rFonts w:cs="Times New Roman"/>
          <w:szCs w:val="22"/>
        </w:rPr>
        <w:t>31 December</w:t>
      </w:r>
      <w:r w:rsidRPr="0012708E">
        <w:rPr>
          <w:rFonts w:cs="Times New Roman"/>
          <w:szCs w:val="22"/>
        </w:rPr>
        <w:t xml:space="preserve"> 202</w:t>
      </w:r>
      <w:r w:rsidR="0009749A">
        <w:rPr>
          <w:rFonts w:cs="Times New Roman"/>
          <w:szCs w:val="22"/>
        </w:rPr>
        <w:t>3</w:t>
      </w:r>
      <w:r w:rsidR="00BD2289" w:rsidRPr="0012708E">
        <w:rPr>
          <w:rFonts w:cs="Times New Roman"/>
          <w:szCs w:val="22"/>
          <w:lang w:val="en-GB"/>
        </w:rPr>
        <w:t xml:space="preserve">, the </w:t>
      </w:r>
      <w:r w:rsidR="001D7A80" w:rsidRPr="0012708E">
        <w:rPr>
          <w:rFonts w:cs="Times New Roman"/>
          <w:szCs w:val="22"/>
          <w:lang w:val="en-GB"/>
        </w:rPr>
        <w:t>Group</w:t>
      </w:r>
      <w:r w:rsidR="00571725" w:rsidRPr="0012708E">
        <w:rPr>
          <w:rFonts w:cs="Times New Roman"/>
          <w:szCs w:val="22"/>
          <w:lang w:val="en-GB"/>
        </w:rPr>
        <w:t xml:space="preserve"> </w:t>
      </w:r>
      <w:r w:rsidR="00965066">
        <w:rPr>
          <w:rFonts w:cs="Times New Roman"/>
          <w:szCs w:val="22"/>
          <w:lang w:val="en-GB"/>
        </w:rPr>
        <w:t>sold</w:t>
      </w:r>
      <w:r w:rsidR="00BD2289" w:rsidRPr="0012708E">
        <w:rPr>
          <w:rFonts w:cs="Times New Roman"/>
          <w:szCs w:val="22"/>
          <w:lang w:val="en-GB"/>
        </w:rPr>
        <w:t xml:space="preserve"> parts of its loans to customers </w:t>
      </w:r>
      <w:r w:rsidR="001D7A80" w:rsidRPr="0012708E">
        <w:rPr>
          <w:rFonts w:cs="Times New Roman"/>
          <w:szCs w:val="22"/>
          <w:lang w:val="en-GB"/>
        </w:rPr>
        <w:t>classified as credit-impaired</w:t>
      </w:r>
      <w:r w:rsidR="00571725" w:rsidRPr="0012708E">
        <w:rPr>
          <w:rFonts w:cs="Times New Roman"/>
          <w:szCs w:val="22"/>
          <w:lang w:val="en-GB"/>
        </w:rPr>
        <w:t xml:space="preserve"> </w:t>
      </w:r>
      <w:r w:rsidR="00BD2289" w:rsidRPr="0012708E">
        <w:rPr>
          <w:rFonts w:cs="Times New Roman"/>
          <w:szCs w:val="22"/>
          <w:lang w:val="en-GB"/>
        </w:rPr>
        <w:t>to third parties</w:t>
      </w:r>
      <w:r w:rsidR="006D33CF">
        <w:rPr>
          <w:rFonts w:cs="Times New Roman"/>
          <w:szCs w:val="22"/>
          <w:lang w:val="en-GB"/>
        </w:rPr>
        <w:t xml:space="preserve"> </w:t>
      </w:r>
      <w:r w:rsidR="002B2D0C">
        <w:rPr>
          <w:rFonts w:cs="Times New Roman"/>
          <w:szCs w:val="22"/>
          <w:lang w:val="en-GB"/>
        </w:rPr>
        <w:t xml:space="preserve">with the net carrying amount of </w:t>
      </w:r>
      <w:r w:rsidR="003C7AAA" w:rsidRPr="00CE4751">
        <w:rPr>
          <w:rFonts w:cs="Times New Roman"/>
          <w:szCs w:val="22"/>
          <w:lang w:val="en-GB"/>
        </w:rPr>
        <w:t>Baht</w:t>
      </w:r>
      <w:r w:rsidR="00AF2119">
        <w:rPr>
          <w:rFonts w:cs="Times New Roman"/>
          <w:szCs w:val="22"/>
          <w:lang w:val="en-GB"/>
        </w:rPr>
        <w:t xml:space="preserve"> </w:t>
      </w:r>
      <w:r w:rsidR="00AC1983">
        <w:rPr>
          <w:rFonts w:cs="Times New Roman"/>
          <w:szCs w:val="22"/>
          <w:lang w:val="en-GB"/>
        </w:rPr>
        <w:t>508.4</w:t>
      </w:r>
      <w:r w:rsidR="00AC1983" w:rsidRPr="00CE4751">
        <w:rPr>
          <w:rFonts w:cs="Times New Roman"/>
          <w:szCs w:val="22"/>
          <w:lang w:val="en-GB"/>
        </w:rPr>
        <w:t xml:space="preserve"> </w:t>
      </w:r>
      <w:r w:rsidR="003C7AAA" w:rsidRPr="00986602">
        <w:rPr>
          <w:rFonts w:cs="Times New Roman"/>
        </w:rPr>
        <w:t xml:space="preserve">million </w:t>
      </w:r>
      <w:r w:rsidR="003C7AAA" w:rsidRPr="0053351E">
        <w:rPr>
          <w:rFonts w:cs="Times New Roman"/>
          <w:i/>
          <w:iCs/>
        </w:rPr>
        <w:t>(202</w:t>
      </w:r>
      <w:r w:rsidR="0009749A" w:rsidRPr="0053351E">
        <w:rPr>
          <w:rFonts w:cs="Times New Roman"/>
          <w:i/>
          <w:iCs/>
        </w:rPr>
        <w:t>2</w:t>
      </w:r>
      <w:r w:rsidR="003C7AAA" w:rsidRPr="0053351E">
        <w:rPr>
          <w:rFonts w:cs="Times New Roman"/>
          <w:i/>
          <w:iCs/>
        </w:rPr>
        <w:t>:</w:t>
      </w:r>
      <w:r w:rsidR="003A7E3D" w:rsidRPr="0053351E">
        <w:rPr>
          <w:rFonts w:cs="Times New Roman"/>
          <w:i/>
          <w:iCs/>
        </w:rPr>
        <w:t xml:space="preserve"> </w:t>
      </w:r>
      <w:r w:rsidR="0009749A" w:rsidRPr="0053351E">
        <w:rPr>
          <w:rFonts w:cs="Times New Roman"/>
          <w:i/>
          <w:iCs/>
        </w:rPr>
        <w:t>Baht 381.4 million</w:t>
      </w:r>
      <w:r w:rsidR="003C7AAA" w:rsidRPr="0053351E">
        <w:rPr>
          <w:rFonts w:cs="Times New Roman"/>
          <w:i/>
          <w:iCs/>
        </w:rPr>
        <w:t>)</w:t>
      </w:r>
      <w:r w:rsidR="001D7A80" w:rsidRPr="0053351E">
        <w:rPr>
          <w:rFonts w:cs="Times New Roman"/>
          <w:szCs w:val="22"/>
          <w:lang w:val="en-GB"/>
        </w:rPr>
        <w:t>.</w:t>
      </w:r>
    </w:p>
    <w:p w14:paraId="6A8B0E8E" w14:textId="77777777" w:rsidR="00BD2289" w:rsidRPr="0012708E" w:rsidRDefault="00BD2289" w:rsidP="00BD2289">
      <w:pPr>
        <w:pStyle w:val="index"/>
        <w:spacing w:after="0" w:line="240" w:lineRule="atLeast"/>
        <w:ind w:left="547"/>
        <w:jc w:val="both"/>
        <w:rPr>
          <w:rFonts w:cs="Times New Roman"/>
          <w:i/>
          <w:iCs/>
          <w:szCs w:val="22"/>
          <w:lang w:val="en-GB" w:bidi="th-TH"/>
        </w:rPr>
      </w:pPr>
    </w:p>
    <w:p w14:paraId="73BA4835" w14:textId="2B781AF3" w:rsidR="00BD2289" w:rsidRPr="0012708E" w:rsidRDefault="598B9740" w:rsidP="0C1F1E22">
      <w:pPr>
        <w:rPr>
          <w:rFonts w:cs="Times New Roman"/>
          <w:b/>
          <w:bCs/>
        </w:rPr>
      </w:pPr>
      <w:r w:rsidRPr="0012708E">
        <w:rPr>
          <w:rFonts w:cs="Times New Roman"/>
          <w:b/>
          <w:bCs/>
        </w:rPr>
        <w:t>1</w:t>
      </w:r>
      <w:r w:rsidR="00E24E8A">
        <w:rPr>
          <w:rFonts w:cs="Times New Roman"/>
          <w:b/>
          <w:bCs/>
        </w:rPr>
        <w:t>3</w:t>
      </w:r>
      <w:r w:rsidRPr="0012708E">
        <w:rPr>
          <w:rFonts w:cs="Times New Roman"/>
          <w:b/>
          <w:bCs/>
        </w:rPr>
        <w:t>.5</w:t>
      </w:r>
      <w:r w:rsidR="00BD2289" w:rsidRPr="0012708E">
        <w:rPr>
          <w:rFonts w:cs="Times New Roman"/>
        </w:rPr>
        <w:tab/>
      </w:r>
      <w:r w:rsidRPr="0012708E">
        <w:rPr>
          <w:rFonts w:cs="Times New Roman"/>
          <w:b/>
          <w:bCs/>
        </w:rPr>
        <w:t xml:space="preserve">Modified loans to customers </w:t>
      </w:r>
    </w:p>
    <w:p w14:paraId="3DE0EA05" w14:textId="228E3C57" w:rsidR="00393965" w:rsidRDefault="00393965" w:rsidP="00393965">
      <w:pPr>
        <w:pStyle w:val="index"/>
        <w:spacing w:after="0"/>
        <w:ind w:left="540"/>
        <w:jc w:val="thaiDistribute"/>
        <w:rPr>
          <w:rFonts w:cs="Times New Roman"/>
          <w:szCs w:val="22"/>
        </w:rPr>
      </w:pPr>
    </w:p>
    <w:tbl>
      <w:tblPr>
        <w:tblW w:w="9153" w:type="dxa"/>
        <w:tblInd w:w="450" w:type="dxa"/>
        <w:tblLayout w:type="fixed"/>
        <w:tblLook w:val="01E0" w:firstRow="1" w:lastRow="1" w:firstColumn="1" w:lastColumn="1" w:noHBand="0" w:noVBand="0"/>
      </w:tblPr>
      <w:tblGrid>
        <w:gridCol w:w="6210"/>
        <w:gridCol w:w="1251"/>
        <w:gridCol w:w="236"/>
        <w:gridCol w:w="1456"/>
      </w:tblGrid>
      <w:tr w:rsidR="0083673B" w:rsidRPr="006456CE" w14:paraId="3822692C" w14:textId="77777777" w:rsidTr="00EC65EE">
        <w:trPr>
          <w:trHeight w:val="137"/>
          <w:tblHeader/>
        </w:trPr>
        <w:tc>
          <w:tcPr>
            <w:tcW w:w="6210" w:type="dxa"/>
          </w:tcPr>
          <w:p w14:paraId="2AE28870" w14:textId="77777777" w:rsidR="0083673B" w:rsidRPr="006456CE" w:rsidRDefault="0083673B" w:rsidP="003023D6">
            <w:pPr>
              <w:spacing w:line="240" w:lineRule="atLeast"/>
              <w:rPr>
                <w:rFonts w:cs="Times New Roman"/>
                <w:szCs w:val="22"/>
                <w:cs/>
                <w:lang w:bidi="th-TH"/>
              </w:rPr>
            </w:pPr>
          </w:p>
        </w:tc>
        <w:tc>
          <w:tcPr>
            <w:tcW w:w="2943" w:type="dxa"/>
            <w:gridSpan w:val="3"/>
          </w:tcPr>
          <w:p w14:paraId="4F98E8A9" w14:textId="77777777" w:rsidR="0083673B" w:rsidRPr="006456CE" w:rsidRDefault="0083673B" w:rsidP="003023D6">
            <w:pPr>
              <w:pStyle w:val="acctmergecolhdg"/>
              <w:spacing w:line="240" w:lineRule="atLeast"/>
              <w:ind w:left="-109" w:right="-32"/>
              <w:rPr>
                <w:rFonts w:cs="Times New Roman"/>
                <w:szCs w:val="22"/>
              </w:rPr>
            </w:pPr>
            <w:r w:rsidRPr="006456CE">
              <w:rPr>
                <w:rFonts w:cs="Times New Roman"/>
                <w:szCs w:val="22"/>
              </w:rPr>
              <w:t>Consolidated and the Bank</w:t>
            </w:r>
          </w:p>
        </w:tc>
      </w:tr>
      <w:tr w:rsidR="0083673B" w:rsidRPr="006456CE" w14:paraId="05D2799E" w14:textId="77777777" w:rsidTr="00EC65EE">
        <w:trPr>
          <w:trHeight w:val="137"/>
          <w:tblHeader/>
        </w:trPr>
        <w:tc>
          <w:tcPr>
            <w:tcW w:w="6210" w:type="dxa"/>
          </w:tcPr>
          <w:p w14:paraId="1B29854B" w14:textId="283B85E1" w:rsidR="0083673B" w:rsidRPr="006456CE" w:rsidRDefault="00C16B45" w:rsidP="003023D6">
            <w:pPr>
              <w:spacing w:line="240" w:lineRule="atLeast"/>
              <w:rPr>
                <w:rFonts w:cs="Times New Roman"/>
                <w:b/>
                <w:bCs/>
                <w:i/>
                <w:iCs/>
                <w:szCs w:val="22"/>
                <w:cs/>
                <w:lang w:bidi="th-TH"/>
              </w:rPr>
            </w:pPr>
            <w:r>
              <w:rPr>
                <w:rFonts w:cs="Times New Roman"/>
                <w:b/>
                <w:bCs/>
                <w:i/>
                <w:iCs/>
                <w:szCs w:val="22"/>
                <w:lang w:bidi="th-TH"/>
              </w:rPr>
              <w:t>For the year ended 31 December</w:t>
            </w:r>
          </w:p>
        </w:tc>
        <w:tc>
          <w:tcPr>
            <w:tcW w:w="1251" w:type="dxa"/>
            <w:vAlign w:val="bottom"/>
          </w:tcPr>
          <w:p w14:paraId="22EB4C97" w14:textId="23A24E45" w:rsidR="0083673B" w:rsidRPr="006456CE" w:rsidRDefault="0009749A" w:rsidP="003023D6">
            <w:pPr>
              <w:pStyle w:val="acctmergecolhdg"/>
              <w:tabs>
                <w:tab w:val="left" w:pos="656"/>
              </w:tabs>
              <w:spacing w:line="240" w:lineRule="atLeast"/>
              <w:ind w:left="-109" w:right="-32"/>
              <w:rPr>
                <w:rFonts w:cs="Times New Roman"/>
                <w:b w:val="0"/>
                <w:bCs/>
                <w:szCs w:val="22"/>
              </w:rPr>
            </w:pPr>
            <w:r>
              <w:rPr>
                <w:rFonts w:cs="Times New Roman"/>
                <w:b w:val="0"/>
                <w:bCs/>
                <w:szCs w:val="22"/>
              </w:rPr>
              <w:t>2023</w:t>
            </w:r>
          </w:p>
        </w:tc>
        <w:tc>
          <w:tcPr>
            <w:tcW w:w="236" w:type="dxa"/>
            <w:vAlign w:val="bottom"/>
          </w:tcPr>
          <w:p w14:paraId="37E5F521" w14:textId="77777777" w:rsidR="0083673B" w:rsidRPr="006456CE" w:rsidRDefault="0083673B" w:rsidP="003023D6">
            <w:pPr>
              <w:pStyle w:val="acctmergecolhdg"/>
              <w:tabs>
                <w:tab w:val="left" w:pos="656"/>
              </w:tabs>
              <w:spacing w:line="240" w:lineRule="atLeast"/>
              <w:ind w:left="-109" w:right="-32"/>
              <w:rPr>
                <w:rFonts w:cs="Times New Roman"/>
                <w:b w:val="0"/>
                <w:bCs/>
                <w:szCs w:val="22"/>
              </w:rPr>
            </w:pPr>
          </w:p>
        </w:tc>
        <w:tc>
          <w:tcPr>
            <w:tcW w:w="1456" w:type="dxa"/>
            <w:vAlign w:val="bottom"/>
          </w:tcPr>
          <w:p w14:paraId="0BF9B647" w14:textId="1C98C35E" w:rsidR="0083673B" w:rsidRPr="006456CE" w:rsidRDefault="0009749A" w:rsidP="003023D6">
            <w:pPr>
              <w:pStyle w:val="acctmergecolhdg"/>
              <w:tabs>
                <w:tab w:val="left" w:pos="656"/>
              </w:tabs>
              <w:spacing w:line="240" w:lineRule="atLeast"/>
              <w:ind w:left="-109" w:right="-32"/>
              <w:rPr>
                <w:rFonts w:cs="Times New Roman"/>
                <w:b w:val="0"/>
                <w:bCs/>
                <w:szCs w:val="22"/>
              </w:rPr>
            </w:pPr>
            <w:r>
              <w:rPr>
                <w:rFonts w:cs="Times New Roman"/>
                <w:b w:val="0"/>
                <w:bCs/>
                <w:szCs w:val="22"/>
              </w:rPr>
              <w:t>2022</w:t>
            </w:r>
          </w:p>
        </w:tc>
      </w:tr>
      <w:tr w:rsidR="0083673B" w:rsidRPr="006456CE" w14:paraId="021099CA" w14:textId="77777777" w:rsidTr="00EC65EE">
        <w:trPr>
          <w:trHeight w:val="208"/>
        </w:trPr>
        <w:tc>
          <w:tcPr>
            <w:tcW w:w="6210" w:type="dxa"/>
          </w:tcPr>
          <w:p w14:paraId="7690623C" w14:textId="77777777" w:rsidR="0083673B" w:rsidRPr="006456CE" w:rsidRDefault="0083673B" w:rsidP="003023D6">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1C158EB6" w14:textId="77777777" w:rsidR="0083673B" w:rsidRPr="006456CE" w:rsidRDefault="0083673B" w:rsidP="003023D6">
            <w:pPr>
              <w:pStyle w:val="acctfourfigures"/>
              <w:tabs>
                <w:tab w:val="clear" w:pos="765"/>
              </w:tabs>
              <w:spacing w:line="240" w:lineRule="atLeast"/>
              <w:ind w:left="-109" w:right="-32"/>
              <w:jc w:val="center"/>
              <w:rPr>
                <w:rFonts w:cs="Times New Roman"/>
                <w:i/>
                <w:iCs/>
                <w:szCs w:val="22"/>
              </w:rPr>
            </w:pPr>
            <w:r w:rsidRPr="006456CE">
              <w:rPr>
                <w:rFonts w:cs="Times New Roman"/>
                <w:i/>
                <w:iCs/>
                <w:szCs w:val="22"/>
              </w:rPr>
              <w:t>(in thousand Baht)</w:t>
            </w:r>
          </w:p>
        </w:tc>
      </w:tr>
      <w:tr w:rsidR="00BB254C" w:rsidRPr="006456CE" w14:paraId="56390C6F" w14:textId="77777777" w:rsidTr="00EC65EE">
        <w:trPr>
          <w:trHeight w:val="137"/>
        </w:trPr>
        <w:tc>
          <w:tcPr>
            <w:tcW w:w="6210" w:type="dxa"/>
          </w:tcPr>
          <w:p w14:paraId="51E87A4D" w14:textId="29144F0F" w:rsidR="00BB254C" w:rsidRPr="006456CE" w:rsidRDefault="00BB254C" w:rsidP="00BB254C">
            <w:pPr>
              <w:spacing w:line="240" w:lineRule="atLeast"/>
              <w:ind w:left="160" w:hanging="160"/>
              <w:rPr>
                <w:rFonts w:cs="Times New Roman"/>
                <w:b/>
                <w:bCs/>
                <w:color w:val="000000"/>
                <w:szCs w:val="22"/>
              </w:rPr>
            </w:pPr>
            <w:r w:rsidRPr="001A2D8A">
              <w:rPr>
                <w:rFonts w:cs="Times New Roman"/>
                <w:b/>
                <w:bCs/>
                <w:color w:val="000000"/>
                <w:szCs w:val="22"/>
              </w:rPr>
              <w:t xml:space="preserve">Loans to customers modified during the </w:t>
            </w:r>
            <w:r w:rsidR="007E0067">
              <w:rPr>
                <w:rFonts w:cs="Times New Roman"/>
                <w:b/>
                <w:bCs/>
                <w:color w:val="000000"/>
                <w:szCs w:val="22"/>
              </w:rPr>
              <w:t>year</w:t>
            </w:r>
            <w:r w:rsidRPr="001A2D8A">
              <w:rPr>
                <w:rFonts w:cs="Times New Roman"/>
                <w:b/>
                <w:bCs/>
                <w:color w:val="000000"/>
                <w:szCs w:val="22"/>
              </w:rPr>
              <w:t xml:space="preserve"> </w:t>
            </w:r>
            <w:r w:rsidRPr="001A2D8A">
              <w:rPr>
                <w:rFonts w:cs="Times New Roman"/>
                <w:color w:val="000000"/>
                <w:szCs w:val="22"/>
                <w:vertAlign w:val="superscript"/>
              </w:rPr>
              <w:t>(1)</w:t>
            </w:r>
          </w:p>
        </w:tc>
        <w:tc>
          <w:tcPr>
            <w:tcW w:w="1251" w:type="dxa"/>
          </w:tcPr>
          <w:p w14:paraId="5EA8C459" w14:textId="77777777" w:rsidR="00BB254C" w:rsidRPr="006456CE"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236" w:type="dxa"/>
          </w:tcPr>
          <w:p w14:paraId="0B817C27" w14:textId="77777777" w:rsidR="00BB254C" w:rsidRPr="006456CE"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1456" w:type="dxa"/>
          </w:tcPr>
          <w:p w14:paraId="01849447" w14:textId="77777777" w:rsidR="00BB254C" w:rsidRPr="006456CE" w:rsidRDefault="00BB254C" w:rsidP="00BB254C">
            <w:pPr>
              <w:pStyle w:val="acctfourfigures"/>
              <w:tabs>
                <w:tab w:val="clear" w:pos="765"/>
                <w:tab w:val="decimal" w:pos="1210"/>
              </w:tabs>
              <w:spacing w:line="240" w:lineRule="atLeast"/>
              <w:ind w:left="-72" w:right="-43"/>
              <w:rPr>
                <w:rFonts w:cs="Times New Roman"/>
                <w:szCs w:val="22"/>
                <w:lang w:bidi="th-TH"/>
              </w:rPr>
            </w:pPr>
          </w:p>
        </w:tc>
      </w:tr>
      <w:tr w:rsidR="0009749A" w:rsidRPr="006456CE" w14:paraId="0C933707" w14:textId="77777777" w:rsidTr="00EC65EE">
        <w:trPr>
          <w:trHeight w:val="137"/>
        </w:trPr>
        <w:tc>
          <w:tcPr>
            <w:tcW w:w="6210" w:type="dxa"/>
          </w:tcPr>
          <w:p w14:paraId="659ED158" w14:textId="41A33B01" w:rsidR="0009749A" w:rsidRPr="006456CE" w:rsidRDefault="0009749A" w:rsidP="0009749A">
            <w:pPr>
              <w:spacing w:line="240" w:lineRule="atLeast"/>
              <w:ind w:left="160" w:hanging="160"/>
              <w:rPr>
                <w:rFonts w:cs="Times New Roman"/>
                <w:color w:val="000000"/>
                <w:szCs w:val="22"/>
              </w:rPr>
            </w:pPr>
            <w:r w:rsidRPr="001A2D8A">
              <w:rPr>
                <w:rFonts w:cs="Times New Roman"/>
                <w:color w:val="000000"/>
                <w:szCs w:val="22"/>
              </w:rPr>
              <w:t>Amortised cost before modification</w:t>
            </w:r>
          </w:p>
        </w:tc>
        <w:tc>
          <w:tcPr>
            <w:tcW w:w="1251" w:type="dxa"/>
            <w:vAlign w:val="bottom"/>
          </w:tcPr>
          <w:p w14:paraId="27AB0F6F" w14:textId="4BC1838A" w:rsidR="0009749A" w:rsidRPr="00AC1983" w:rsidRDefault="00AC1983" w:rsidP="0009749A">
            <w:pPr>
              <w:pStyle w:val="acctfourfigures"/>
              <w:tabs>
                <w:tab w:val="clear" w:pos="765"/>
                <w:tab w:val="decimal" w:pos="1210"/>
              </w:tabs>
              <w:spacing w:line="240" w:lineRule="atLeast"/>
              <w:ind w:right="-43"/>
              <w:rPr>
                <w:rFonts w:cs="Times New Roman"/>
                <w:szCs w:val="22"/>
                <w:lang w:bidi="th-TH"/>
              </w:rPr>
            </w:pPr>
            <w:r w:rsidRPr="0093239C">
              <w:rPr>
                <w:rFonts w:cs="Times New Roman"/>
                <w:szCs w:val="22"/>
                <w:lang w:val="en-US"/>
              </w:rPr>
              <w:t>8,683,288</w:t>
            </w:r>
          </w:p>
        </w:tc>
        <w:tc>
          <w:tcPr>
            <w:tcW w:w="236" w:type="dxa"/>
            <w:vAlign w:val="bottom"/>
          </w:tcPr>
          <w:p w14:paraId="687BDADB" w14:textId="77777777" w:rsidR="0009749A" w:rsidRPr="00753C1B" w:rsidRDefault="0009749A" w:rsidP="0009749A">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30BE38BB" w14:textId="032FE97D" w:rsidR="0009749A" w:rsidRPr="00753C1B" w:rsidRDefault="0009749A" w:rsidP="0009749A">
            <w:pPr>
              <w:pStyle w:val="acctfourfigures"/>
              <w:tabs>
                <w:tab w:val="clear" w:pos="765"/>
                <w:tab w:val="decimal" w:pos="1210"/>
              </w:tabs>
              <w:spacing w:line="240" w:lineRule="atLeast"/>
              <w:ind w:right="-43"/>
              <w:rPr>
                <w:rFonts w:cs="Times New Roman"/>
                <w:szCs w:val="22"/>
                <w:lang w:bidi="th-TH"/>
              </w:rPr>
            </w:pPr>
            <w:r w:rsidRPr="00EC65EE">
              <w:rPr>
                <w:rFonts w:cs="Times New Roman"/>
                <w:szCs w:val="22"/>
                <w:lang w:val="en-US"/>
              </w:rPr>
              <w:t>7,494,963</w:t>
            </w:r>
          </w:p>
        </w:tc>
      </w:tr>
      <w:tr w:rsidR="0009749A" w:rsidRPr="006456CE" w14:paraId="6797D392" w14:textId="77777777" w:rsidTr="00EC65EE">
        <w:trPr>
          <w:trHeight w:val="137"/>
        </w:trPr>
        <w:tc>
          <w:tcPr>
            <w:tcW w:w="6210" w:type="dxa"/>
            <w:vAlign w:val="bottom"/>
          </w:tcPr>
          <w:p w14:paraId="3ADB2D20" w14:textId="5D99D248" w:rsidR="0009749A" w:rsidRPr="006456CE" w:rsidRDefault="0009749A" w:rsidP="0009749A">
            <w:pPr>
              <w:spacing w:line="240" w:lineRule="atLeast"/>
              <w:ind w:left="160" w:hanging="160"/>
              <w:rPr>
                <w:rFonts w:cs="Times New Roman"/>
                <w:color w:val="000000"/>
                <w:szCs w:val="22"/>
              </w:rPr>
            </w:pPr>
            <w:r w:rsidRPr="001A2D8A">
              <w:rPr>
                <w:rFonts w:cs="Times New Roman"/>
                <w:color w:val="000000"/>
                <w:szCs w:val="22"/>
              </w:rPr>
              <w:t>Net modification losses</w:t>
            </w:r>
          </w:p>
        </w:tc>
        <w:tc>
          <w:tcPr>
            <w:tcW w:w="1251" w:type="dxa"/>
            <w:vAlign w:val="bottom"/>
          </w:tcPr>
          <w:p w14:paraId="055EEF8F" w14:textId="2080447C" w:rsidR="0009749A" w:rsidRPr="00AC1983" w:rsidRDefault="00AC1983" w:rsidP="0009749A">
            <w:pPr>
              <w:pStyle w:val="acctfourfigures"/>
              <w:tabs>
                <w:tab w:val="clear" w:pos="765"/>
                <w:tab w:val="decimal" w:pos="1066"/>
              </w:tabs>
              <w:spacing w:line="240" w:lineRule="atLeast"/>
              <w:ind w:left="-72" w:right="-115"/>
              <w:rPr>
                <w:rFonts w:cs="Times New Roman"/>
                <w:szCs w:val="22"/>
                <w:lang w:bidi="th-TH"/>
              </w:rPr>
            </w:pPr>
            <w:r w:rsidRPr="0093239C">
              <w:rPr>
                <w:rFonts w:cs="Times New Roman"/>
                <w:szCs w:val="22"/>
                <w:lang w:val="en-US"/>
              </w:rPr>
              <w:t>(5,827)</w:t>
            </w:r>
          </w:p>
        </w:tc>
        <w:tc>
          <w:tcPr>
            <w:tcW w:w="236" w:type="dxa"/>
            <w:vAlign w:val="bottom"/>
          </w:tcPr>
          <w:p w14:paraId="2618E6A4" w14:textId="77777777" w:rsidR="0009749A" w:rsidRPr="00753C1B" w:rsidRDefault="0009749A" w:rsidP="0009749A">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454E311" w14:textId="5451D701" w:rsidR="0009749A" w:rsidRPr="00753C1B" w:rsidRDefault="0009749A" w:rsidP="0009749A">
            <w:pPr>
              <w:pStyle w:val="acctfourfigures"/>
              <w:tabs>
                <w:tab w:val="clear" w:pos="765"/>
                <w:tab w:val="decimal" w:pos="1210"/>
              </w:tabs>
              <w:spacing w:line="240" w:lineRule="atLeast"/>
              <w:ind w:left="-72" w:right="-43"/>
              <w:rPr>
                <w:rFonts w:cs="Times New Roman"/>
                <w:szCs w:val="22"/>
                <w:lang w:bidi="th-TH"/>
              </w:rPr>
            </w:pPr>
            <w:r w:rsidRPr="00EC65EE">
              <w:rPr>
                <w:rFonts w:cs="Times New Roman"/>
                <w:szCs w:val="22"/>
                <w:lang w:val="en-US"/>
              </w:rPr>
              <w:t>(31,542)</w:t>
            </w:r>
          </w:p>
        </w:tc>
      </w:tr>
    </w:tbl>
    <w:p w14:paraId="45AD9F56" w14:textId="30C675E4" w:rsidR="0083673B" w:rsidRDefault="0083673B" w:rsidP="00393965">
      <w:pPr>
        <w:pStyle w:val="index"/>
        <w:spacing w:after="0"/>
        <w:ind w:left="540"/>
        <w:jc w:val="thaiDistribute"/>
        <w:rPr>
          <w:rFonts w:cs="Times New Roman"/>
          <w:szCs w:val="22"/>
        </w:rPr>
      </w:pPr>
    </w:p>
    <w:p w14:paraId="0FF2B45D" w14:textId="67D12D32" w:rsidR="00393965" w:rsidRPr="0012708E" w:rsidRDefault="00393965" w:rsidP="00393965">
      <w:pPr>
        <w:pStyle w:val="index"/>
        <w:spacing w:after="0" w:line="240" w:lineRule="atLeast"/>
        <w:ind w:left="547"/>
        <w:jc w:val="thaiDistribute"/>
        <w:rPr>
          <w:rFonts w:cs="Times New Roman"/>
          <w:sz w:val="18"/>
          <w:szCs w:val="18"/>
        </w:rPr>
      </w:pPr>
      <w:r w:rsidRPr="0012708E">
        <w:rPr>
          <w:rFonts w:cs="Times New Roman"/>
          <w:sz w:val="18"/>
          <w:szCs w:val="18"/>
          <w:vertAlign w:val="superscript"/>
        </w:rPr>
        <w:t>(1)</w:t>
      </w:r>
      <w:r w:rsidRPr="0012708E">
        <w:rPr>
          <w:rFonts w:cs="Times New Roman"/>
          <w:sz w:val="18"/>
          <w:szCs w:val="18"/>
        </w:rPr>
        <w:t xml:space="preserve"> Loans to customers </w:t>
      </w:r>
      <w:r w:rsidR="004B11A1">
        <w:rPr>
          <w:rFonts w:cs="Times New Roman"/>
          <w:sz w:val="18"/>
          <w:szCs w:val="18"/>
        </w:rPr>
        <w:t>net of</w:t>
      </w:r>
      <w:r w:rsidRPr="0012708E">
        <w:rPr>
          <w:rFonts w:cs="Times New Roman"/>
          <w:sz w:val="18"/>
          <w:szCs w:val="18"/>
        </w:rPr>
        <w:t xml:space="preserve"> allowance for expected credit loss</w:t>
      </w:r>
      <w:r w:rsidR="00D13B42">
        <w:rPr>
          <w:rFonts w:cs="Times New Roman"/>
          <w:sz w:val="18"/>
          <w:szCs w:val="18"/>
        </w:rPr>
        <w:t xml:space="preserve"> that</w:t>
      </w:r>
      <w:r w:rsidRPr="0012708E">
        <w:rPr>
          <w:rFonts w:cs="Times New Roman"/>
          <w:sz w:val="18"/>
          <w:szCs w:val="18"/>
        </w:rPr>
        <w:t xml:space="preserve"> </w:t>
      </w:r>
      <w:r w:rsidR="00AE17C3">
        <w:rPr>
          <w:rFonts w:cs="Times New Roman"/>
          <w:sz w:val="18"/>
          <w:szCs w:val="18"/>
        </w:rPr>
        <w:t>had only</w:t>
      </w:r>
      <w:r w:rsidRPr="0012708E">
        <w:rPr>
          <w:rFonts w:cs="Times New Roman"/>
          <w:sz w:val="18"/>
          <w:szCs w:val="18"/>
        </w:rPr>
        <w:t xml:space="preserve"> lifetime ECL</w:t>
      </w:r>
    </w:p>
    <w:p w14:paraId="4FF91CB8" w14:textId="77777777" w:rsidR="00393965" w:rsidRPr="0012708E" w:rsidRDefault="00393965" w:rsidP="00F3534A">
      <w:pPr>
        <w:pStyle w:val="index"/>
        <w:spacing w:after="0"/>
        <w:jc w:val="thaiDistribute"/>
        <w:rPr>
          <w:rFonts w:cs="Times New Roman"/>
          <w:szCs w:val="22"/>
          <w:lang w:val="en-GB"/>
        </w:rPr>
      </w:pPr>
    </w:p>
    <w:tbl>
      <w:tblPr>
        <w:tblW w:w="9153" w:type="dxa"/>
        <w:tblInd w:w="450" w:type="dxa"/>
        <w:tblLayout w:type="fixed"/>
        <w:tblLook w:val="01E0" w:firstRow="1" w:lastRow="1" w:firstColumn="1" w:lastColumn="1" w:noHBand="0" w:noVBand="0"/>
      </w:tblPr>
      <w:tblGrid>
        <w:gridCol w:w="6210"/>
        <w:gridCol w:w="1251"/>
        <w:gridCol w:w="236"/>
        <w:gridCol w:w="1456"/>
      </w:tblGrid>
      <w:tr w:rsidR="001D7A80" w:rsidRPr="001A2D8A" w14:paraId="7A9E7C5C" w14:textId="4387F06E" w:rsidTr="00EC65EE">
        <w:trPr>
          <w:trHeight w:val="137"/>
          <w:tblHeader/>
        </w:trPr>
        <w:tc>
          <w:tcPr>
            <w:tcW w:w="6210" w:type="dxa"/>
          </w:tcPr>
          <w:p w14:paraId="26E5321E" w14:textId="77777777" w:rsidR="001D7A80" w:rsidRPr="001A2D8A" w:rsidRDefault="001D7A80" w:rsidP="003F7378">
            <w:pPr>
              <w:spacing w:line="240" w:lineRule="atLeast"/>
              <w:rPr>
                <w:rFonts w:cs="Times New Roman"/>
                <w:szCs w:val="22"/>
                <w:cs/>
                <w:lang w:bidi="th-TH"/>
              </w:rPr>
            </w:pPr>
          </w:p>
        </w:tc>
        <w:tc>
          <w:tcPr>
            <w:tcW w:w="2943" w:type="dxa"/>
            <w:gridSpan w:val="3"/>
          </w:tcPr>
          <w:p w14:paraId="511F94C9" w14:textId="595CC8FD" w:rsidR="001D7A80" w:rsidRPr="001A2D8A" w:rsidRDefault="001D7A80" w:rsidP="001D7A80">
            <w:pPr>
              <w:pStyle w:val="acctmergecolhdg"/>
              <w:spacing w:line="240" w:lineRule="atLeast"/>
              <w:ind w:left="-109" w:right="-32"/>
              <w:rPr>
                <w:rFonts w:cs="Times New Roman"/>
                <w:szCs w:val="22"/>
              </w:rPr>
            </w:pPr>
            <w:r w:rsidRPr="001A2D8A">
              <w:rPr>
                <w:rFonts w:cs="Times New Roman"/>
                <w:szCs w:val="22"/>
              </w:rPr>
              <w:t>Consolidated and the Bank</w:t>
            </w:r>
          </w:p>
        </w:tc>
      </w:tr>
      <w:tr w:rsidR="00AB5EF7" w:rsidRPr="001A2D8A" w14:paraId="14460ADF" w14:textId="03E8A929" w:rsidTr="00EC65EE">
        <w:trPr>
          <w:trHeight w:val="137"/>
          <w:tblHeader/>
        </w:trPr>
        <w:tc>
          <w:tcPr>
            <w:tcW w:w="6210" w:type="dxa"/>
          </w:tcPr>
          <w:p w14:paraId="2D15D33A" w14:textId="77777777" w:rsidR="00AB5EF7" w:rsidRPr="001A2D8A" w:rsidRDefault="00AB5EF7" w:rsidP="00AB5EF7">
            <w:pPr>
              <w:spacing w:line="240" w:lineRule="atLeast"/>
              <w:rPr>
                <w:rFonts w:cs="Times New Roman"/>
                <w:b/>
                <w:bCs/>
                <w:i/>
                <w:iCs/>
                <w:szCs w:val="22"/>
                <w:cs/>
                <w:lang w:bidi="th-TH"/>
              </w:rPr>
            </w:pPr>
          </w:p>
        </w:tc>
        <w:tc>
          <w:tcPr>
            <w:tcW w:w="1251" w:type="dxa"/>
          </w:tcPr>
          <w:p w14:paraId="39553103" w14:textId="3C991B93" w:rsidR="00AB5EF7" w:rsidRPr="001A2D8A" w:rsidRDefault="0009749A" w:rsidP="00AB5EF7">
            <w:pPr>
              <w:pStyle w:val="acctmergecolhdg"/>
              <w:tabs>
                <w:tab w:val="left" w:pos="656"/>
              </w:tabs>
              <w:spacing w:line="240" w:lineRule="atLeast"/>
              <w:ind w:left="-109" w:right="-32"/>
              <w:rPr>
                <w:rFonts w:cs="Times New Roman"/>
                <w:b w:val="0"/>
                <w:bCs/>
                <w:szCs w:val="22"/>
              </w:rPr>
            </w:pPr>
            <w:r>
              <w:rPr>
                <w:rFonts w:cs="Times New Roman"/>
                <w:b w:val="0"/>
                <w:bCs/>
                <w:szCs w:val="22"/>
              </w:rPr>
              <w:t>2023</w:t>
            </w:r>
          </w:p>
        </w:tc>
        <w:tc>
          <w:tcPr>
            <w:tcW w:w="236" w:type="dxa"/>
          </w:tcPr>
          <w:p w14:paraId="0CF0BFCF" w14:textId="77777777" w:rsidR="00AB5EF7" w:rsidRPr="001A2D8A" w:rsidRDefault="00AB5EF7" w:rsidP="00AB5EF7">
            <w:pPr>
              <w:pStyle w:val="acctmergecolhdg"/>
              <w:tabs>
                <w:tab w:val="left" w:pos="656"/>
              </w:tabs>
              <w:spacing w:line="240" w:lineRule="atLeast"/>
              <w:ind w:left="-109" w:right="-32"/>
              <w:rPr>
                <w:rFonts w:cs="Times New Roman"/>
                <w:b w:val="0"/>
                <w:bCs/>
                <w:szCs w:val="22"/>
              </w:rPr>
            </w:pPr>
          </w:p>
        </w:tc>
        <w:tc>
          <w:tcPr>
            <w:tcW w:w="1456" w:type="dxa"/>
          </w:tcPr>
          <w:p w14:paraId="0FAE47DD" w14:textId="7F0F6A98" w:rsidR="00AB5EF7" w:rsidRPr="001A2D8A" w:rsidRDefault="0009749A" w:rsidP="00AB5EF7">
            <w:pPr>
              <w:pStyle w:val="acctmergecolhdg"/>
              <w:tabs>
                <w:tab w:val="left" w:pos="656"/>
              </w:tabs>
              <w:spacing w:line="240" w:lineRule="atLeast"/>
              <w:ind w:left="-109" w:right="-32"/>
              <w:rPr>
                <w:rFonts w:cs="Times New Roman"/>
                <w:b w:val="0"/>
                <w:bCs/>
                <w:szCs w:val="22"/>
              </w:rPr>
            </w:pPr>
            <w:r>
              <w:rPr>
                <w:rFonts w:cs="Times New Roman"/>
                <w:b w:val="0"/>
                <w:bCs/>
                <w:szCs w:val="22"/>
              </w:rPr>
              <w:t>2022</w:t>
            </w:r>
          </w:p>
        </w:tc>
      </w:tr>
      <w:tr w:rsidR="00AB5EF7" w:rsidRPr="001A2D8A" w14:paraId="700CB47D" w14:textId="2C07A514" w:rsidTr="00EC65EE">
        <w:trPr>
          <w:trHeight w:val="208"/>
        </w:trPr>
        <w:tc>
          <w:tcPr>
            <w:tcW w:w="6210" w:type="dxa"/>
          </w:tcPr>
          <w:p w14:paraId="5E1BCB20" w14:textId="77777777" w:rsidR="00AB5EF7" w:rsidRPr="001A2D8A" w:rsidRDefault="00AB5EF7" w:rsidP="00AB5EF7">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3C54C828" w14:textId="3698B374" w:rsidR="00AB5EF7" w:rsidRPr="001A2D8A" w:rsidRDefault="00AB5EF7" w:rsidP="00AB5EF7">
            <w:pPr>
              <w:pStyle w:val="acctfourfigures"/>
              <w:tabs>
                <w:tab w:val="clear" w:pos="765"/>
              </w:tabs>
              <w:spacing w:line="240" w:lineRule="atLeast"/>
              <w:ind w:left="-109" w:right="-32"/>
              <w:jc w:val="center"/>
              <w:rPr>
                <w:rFonts w:cs="Times New Roman"/>
                <w:i/>
                <w:iCs/>
                <w:szCs w:val="22"/>
              </w:rPr>
            </w:pPr>
            <w:r w:rsidRPr="001A2D8A">
              <w:rPr>
                <w:rFonts w:cs="Times New Roman"/>
                <w:i/>
                <w:iCs/>
                <w:szCs w:val="22"/>
              </w:rPr>
              <w:t>(in thousand Baht)</w:t>
            </w:r>
          </w:p>
        </w:tc>
      </w:tr>
      <w:tr w:rsidR="00AB5EF7" w:rsidRPr="001A2D8A" w14:paraId="07615B35" w14:textId="1B8F82D8" w:rsidTr="00EC65EE">
        <w:trPr>
          <w:trHeight w:val="137"/>
        </w:trPr>
        <w:tc>
          <w:tcPr>
            <w:tcW w:w="6210" w:type="dxa"/>
            <w:vAlign w:val="bottom"/>
          </w:tcPr>
          <w:p w14:paraId="327522E9" w14:textId="77777777" w:rsidR="00AB5EF7" w:rsidRPr="001A2D8A" w:rsidRDefault="00AB5EF7" w:rsidP="00AB5EF7">
            <w:pPr>
              <w:spacing w:line="240" w:lineRule="atLeast"/>
              <w:ind w:left="160" w:hanging="160"/>
              <w:rPr>
                <w:rFonts w:cs="Times New Roman"/>
                <w:b/>
                <w:bCs/>
                <w:color w:val="000000"/>
                <w:szCs w:val="22"/>
              </w:rPr>
            </w:pPr>
            <w:r w:rsidRPr="001A2D8A">
              <w:rPr>
                <w:rFonts w:cs="Times New Roman"/>
                <w:b/>
                <w:bCs/>
                <w:color w:val="000000"/>
                <w:szCs w:val="22"/>
              </w:rPr>
              <w:t>Loans to customers modified since initial recognition</w:t>
            </w:r>
          </w:p>
        </w:tc>
        <w:tc>
          <w:tcPr>
            <w:tcW w:w="1251" w:type="dxa"/>
          </w:tcPr>
          <w:p w14:paraId="52C91617" w14:textId="77777777" w:rsidR="00AB5EF7" w:rsidRPr="001A2D8A"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236" w:type="dxa"/>
          </w:tcPr>
          <w:p w14:paraId="1DA66D30" w14:textId="77777777" w:rsidR="00AB5EF7" w:rsidRPr="001A2D8A"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1456" w:type="dxa"/>
          </w:tcPr>
          <w:p w14:paraId="6B9B69EA" w14:textId="77777777" w:rsidR="00AB5EF7" w:rsidRPr="001A2D8A" w:rsidRDefault="00AB5EF7" w:rsidP="00AB5EF7">
            <w:pPr>
              <w:pStyle w:val="acctfourfigures"/>
              <w:tabs>
                <w:tab w:val="clear" w:pos="765"/>
                <w:tab w:val="decimal" w:pos="1210"/>
              </w:tabs>
              <w:spacing w:line="240" w:lineRule="atLeast"/>
              <w:ind w:left="-72" w:right="-43"/>
              <w:rPr>
                <w:rFonts w:cs="Times New Roman"/>
                <w:szCs w:val="22"/>
                <w:lang w:bidi="th-TH"/>
              </w:rPr>
            </w:pPr>
          </w:p>
        </w:tc>
      </w:tr>
      <w:tr w:rsidR="0009749A" w:rsidRPr="001A2D8A" w14:paraId="68EBDC9A" w14:textId="443B20DB" w:rsidTr="00EC65EE">
        <w:trPr>
          <w:trHeight w:val="137"/>
        </w:trPr>
        <w:tc>
          <w:tcPr>
            <w:tcW w:w="6210" w:type="dxa"/>
            <w:vAlign w:val="bottom"/>
          </w:tcPr>
          <w:p w14:paraId="3CF4B47B" w14:textId="3A052ABF" w:rsidR="0009749A" w:rsidRPr="001A2D8A" w:rsidRDefault="0009749A" w:rsidP="0009749A">
            <w:pPr>
              <w:spacing w:line="240" w:lineRule="atLeast"/>
              <w:ind w:left="160" w:hanging="160"/>
              <w:rPr>
                <w:rFonts w:cs="Times New Roman"/>
                <w:color w:val="000000"/>
                <w:szCs w:val="22"/>
              </w:rPr>
            </w:pPr>
            <w:r w:rsidRPr="001A2D8A">
              <w:rPr>
                <w:rFonts w:cs="Times New Roman"/>
                <w:color w:val="000000"/>
                <w:szCs w:val="22"/>
              </w:rPr>
              <w:t>Gross carrying amount of loans to customers previously modified for which allowance for expected credit loss has changed during the year to an amount equal to 12-month ECL from lifetime ECL</w:t>
            </w:r>
          </w:p>
        </w:tc>
        <w:tc>
          <w:tcPr>
            <w:tcW w:w="1251" w:type="dxa"/>
            <w:vAlign w:val="bottom"/>
          </w:tcPr>
          <w:p w14:paraId="12BC9D51" w14:textId="09241A0D" w:rsidR="0009749A" w:rsidRPr="000443F4" w:rsidRDefault="000443F4" w:rsidP="0009749A">
            <w:pPr>
              <w:pStyle w:val="acctfourfigures"/>
              <w:tabs>
                <w:tab w:val="clear" w:pos="765"/>
                <w:tab w:val="decimal" w:pos="1210"/>
              </w:tabs>
              <w:spacing w:line="240" w:lineRule="atLeast"/>
              <w:ind w:left="-72" w:right="-43"/>
              <w:rPr>
                <w:rFonts w:cs="Times New Roman"/>
                <w:szCs w:val="22"/>
                <w:lang w:bidi="th-TH"/>
              </w:rPr>
            </w:pPr>
            <w:r w:rsidRPr="0093239C">
              <w:rPr>
                <w:rFonts w:cs="Times New Roman"/>
                <w:szCs w:val="22"/>
                <w:lang w:val="en-US" w:bidi="th-TH"/>
              </w:rPr>
              <w:t>990,465</w:t>
            </w:r>
          </w:p>
        </w:tc>
        <w:tc>
          <w:tcPr>
            <w:tcW w:w="236" w:type="dxa"/>
          </w:tcPr>
          <w:p w14:paraId="62B33A25" w14:textId="77777777" w:rsidR="0009749A" w:rsidRPr="00C10481" w:rsidRDefault="0009749A" w:rsidP="0009749A">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B684C4C" w14:textId="392F8B4B" w:rsidR="0009749A" w:rsidRPr="00C10481" w:rsidRDefault="0009749A" w:rsidP="0009749A">
            <w:pPr>
              <w:pStyle w:val="acctfourfigures"/>
              <w:tabs>
                <w:tab w:val="clear" w:pos="765"/>
                <w:tab w:val="decimal" w:pos="1210"/>
              </w:tabs>
              <w:spacing w:line="240" w:lineRule="atLeast"/>
              <w:ind w:left="-72" w:right="-43"/>
              <w:rPr>
                <w:rFonts w:cs="Times New Roman"/>
                <w:szCs w:val="22"/>
                <w:lang w:bidi="th-TH"/>
              </w:rPr>
            </w:pPr>
            <w:r w:rsidRPr="00EC65EE">
              <w:rPr>
                <w:rFonts w:cs="Times New Roman"/>
                <w:szCs w:val="22"/>
                <w:cs/>
                <w:lang w:val="en-US" w:bidi="th-TH"/>
              </w:rPr>
              <w:t>1</w:t>
            </w:r>
            <w:r w:rsidRPr="00EC65EE">
              <w:rPr>
                <w:rFonts w:cs="Times New Roman"/>
                <w:szCs w:val="22"/>
                <w:lang w:val="en-US" w:bidi="th-TH"/>
              </w:rPr>
              <w:t>,481,081</w:t>
            </w:r>
          </w:p>
        </w:tc>
      </w:tr>
    </w:tbl>
    <w:p w14:paraId="4737A0F1" w14:textId="77777777" w:rsidR="00544B37" w:rsidRPr="0012708E" w:rsidRDefault="00544B37" w:rsidP="00544B37">
      <w:pPr>
        <w:tabs>
          <w:tab w:val="left" w:pos="756"/>
        </w:tabs>
        <w:spacing w:line="220" w:lineRule="exact"/>
        <w:ind w:left="540" w:right="9"/>
        <w:jc w:val="both"/>
        <w:rPr>
          <w:rFonts w:cs="Times New Roman"/>
          <w:szCs w:val="22"/>
        </w:rPr>
      </w:pPr>
    </w:p>
    <w:p w14:paraId="4E2C98F1" w14:textId="77777777" w:rsidR="008B6FA0" w:rsidRPr="0012708E" w:rsidRDefault="008B6FA0">
      <w:pPr>
        <w:rPr>
          <w:rFonts w:eastAsia="Angsana New" w:cs="Times New Roman"/>
          <w:b/>
          <w:bCs/>
          <w:cs/>
          <w:lang w:bidi="th-TH"/>
        </w:rPr>
      </w:pPr>
      <w:r w:rsidRPr="0012708E">
        <w:rPr>
          <w:rFonts w:eastAsia="Angsana New" w:cs="Times New Roman"/>
          <w:b/>
          <w:bCs/>
        </w:rPr>
        <w:br w:type="page"/>
      </w:r>
    </w:p>
    <w:p w14:paraId="2677EF7D" w14:textId="40BF88BE" w:rsidR="00BD2289" w:rsidRPr="0012708E" w:rsidRDefault="598B9740" w:rsidP="0C1F1E22">
      <w:pPr>
        <w:rPr>
          <w:rFonts w:eastAsia="Angsana New" w:cs="Times New Roman"/>
          <w:b/>
          <w:bCs/>
        </w:rPr>
      </w:pPr>
      <w:r w:rsidRPr="0012708E">
        <w:rPr>
          <w:rFonts w:eastAsia="Angsana New" w:cs="Times New Roman"/>
          <w:b/>
          <w:bCs/>
        </w:rPr>
        <w:lastRenderedPageBreak/>
        <w:t>1</w:t>
      </w:r>
      <w:r w:rsidR="00C36C30">
        <w:rPr>
          <w:rFonts w:eastAsia="Angsana New" w:cs="Times New Roman"/>
          <w:b/>
          <w:bCs/>
        </w:rPr>
        <w:t>3</w:t>
      </w:r>
      <w:r w:rsidRPr="0012708E">
        <w:rPr>
          <w:rFonts w:eastAsia="Angsana New" w:cs="Times New Roman"/>
          <w:b/>
          <w:bCs/>
        </w:rPr>
        <w:t>.6</w:t>
      </w:r>
      <w:r w:rsidR="00BD2289" w:rsidRPr="0012708E">
        <w:rPr>
          <w:rFonts w:cs="Times New Roman"/>
        </w:rPr>
        <w:tab/>
      </w:r>
      <w:r w:rsidRPr="0012708E">
        <w:rPr>
          <w:rFonts w:eastAsia="Angsana New" w:cs="Times New Roman"/>
          <w:b/>
          <w:bCs/>
        </w:rPr>
        <w:t>Hire-purchase receivables</w:t>
      </w:r>
    </w:p>
    <w:p w14:paraId="513AE069" w14:textId="77777777" w:rsidR="005855EF" w:rsidRPr="00EC65EE" w:rsidRDefault="005855EF" w:rsidP="005855EF">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5855EF" w:rsidRPr="001A2D8A" w14:paraId="7AA9D1C2" w14:textId="77777777" w:rsidTr="00080F43">
        <w:tc>
          <w:tcPr>
            <w:tcW w:w="1356" w:type="pct"/>
          </w:tcPr>
          <w:p w14:paraId="5AC00EA2"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3644" w:type="pct"/>
            <w:gridSpan w:val="7"/>
          </w:tcPr>
          <w:p w14:paraId="14FE4BAC" w14:textId="77777777" w:rsidR="005855EF" w:rsidRPr="001A2D8A" w:rsidRDefault="005855EF" w:rsidP="00080F43">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5855EF" w:rsidRPr="001A2D8A" w14:paraId="126E9B65" w14:textId="77777777" w:rsidTr="00080F43">
        <w:tc>
          <w:tcPr>
            <w:tcW w:w="1356" w:type="pct"/>
          </w:tcPr>
          <w:p w14:paraId="5FE0FC3B"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3644" w:type="pct"/>
            <w:gridSpan w:val="7"/>
          </w:tcPr>
          <w:p w14:paraId="55394DE8" w14:textId="5E40ED15" w:rsidR="005855EF" w:rsidRPr="001A2D8A" w:rsidRDefault="005855EF" w:rsidP="00080F43">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2023</w:t>
            </w:r>
          </w:p>
        </w:tc>
      </w:tr>
      <w:tr w:rsidR="005855EF" w:rsidRPr="001A2D8A" w14:paraId="787916EC" w14:textId="77777777" w:rsidTr="00080F43">
        <w:tc>
          <w:tcPr>
            <w:tcW w:w="1356" w:type="pct"/>
          </w:tcPr>
          <w:p w14:paraId="384C2A90"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514" w:type="pct"/>
          </w:tcPr>
          <w:p w14:paraId="5D09AAFB" w14:textId="77777777" w:rsidR="005855EF" w:rsidRPr="001A2D8A" w:rsidRDefault="005855EF" w:rsidP="00080F43">
            <w:pPr>
              <w:pStyle w:val="BodyText"/>
              <w:spacing w:after="0" w:line="220" w:lineRule="exact"/>
              <w:ind w:left="-108" w:right="-72"/>
              <w:jc w:val="center"/>
              <w:rPr>
                <w:rFonts w:cs="Times New Roman"/>
                <w:sz w:val="16"/>
                <w:szCs w:val="16"/>
                <w:lang w:val="en-GB"/>
              </w:rPr>
            </w:pPr>
          </w:p>
        </w:tc>
        <w:tc>
          <w:tcPr>
            <w:tcW w:w="514" w:type="pct"/>
          </w:tcPr>
          <w:p w14:paraId="56F142C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009B1C0B"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598F865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7222C31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AA2B008"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c>
          <w:tcPr>
            <w:tcW w:w="465" w:type="pct"/>
          </w:tcPr>
          <w:p w14:paraId="0E47EDC3"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359B1106" w14:textId="77777777" w:rsidTr="00080F43">
        <w:tc>
          <w:tcPr>
            <w:tcW w:w="1356" w:type="pct"/>
          </w:tcPr>
          <w:p w14:paraId="587147B4" w14:textId="77777777" w:rsidR="005855EF" w:rsidRPr="001A2D8A" w:rsidRDefault="005855EF" w:rsidP="00080F43">
            <w:pPr>
              <w:pStyle w:val="BodyText"/>
              <w:spacing w:after="0" w:line="220" w:lineRule="exact"/>
              <w:ind w:right="-45"/>
              <w:jc w:val="both"/>
              <w:rPr>
                <w:rFonts w:cs="Times New Roman"/>
                <w:b/>
                <w:bCs/>
                <w:i/>
                <w:iCs/>
                <w:sz w:val="16"/>
                <w:szCs w:val="16"/>
                <w:rtl/>
                <w:cs/>
                <w:lang w:val="en-GB"/>
              </w:rPr>
            </w:pPr>
          </w:p>
        </w:tc>
        <w:tc>
          <w:tcPr>
            <w:tcW w:w="514" w:type="pct"/>
          </w:tcPr>
          <w:p w14:paraId="0CD8BADB" w14:textId="77777777" w:rsidR="005855EF" w:rsidRPr="001A2D8A" w:rsidRDefault="005855EF" w:rsidP="00080F43">
            <w:pPr>
              <w:pStyle w:val="BodyText"/>
              <w:spacing w:after="0" w:line="220" w:lineRule="exact"/>
              <w:ind w:left="-108" w:right="-72"/>
              <w:jc w:val="center"/>
              <w:rPr>
                <w:rFonts w:cs="Times New Roman"/>
                <w:sz w:val="16"/>
                <w:szCs w:val="16"/>
                <w:lang w:val="en-GB"/>
              </w:rPr>
            </w:pPr>
          </w:p>
        </w:tc>
        <w:tc>
          <w:tcPr>
            <w:tcW w:w="514" w:type="pct"/>
          </w:tcPr>
          <w:p w14:paraId="71851DB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1AD15A6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6C871848"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5BB78B2"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541205ED"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c>
          <w:tcPr>
            <w:tcW w:w="465" w:type="pct"/>
          </w:tcPr>
          <w:p w14:paraId="527A36F4"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7C448F01" w14:textId="77777777" w:rsidTr="00080F43">
        <w:tc>
          <w:tcPr>
            <w:tcW w:w="1356" w:type="pct"/>
          </w:tcPr>
          <w:p w14:paraId="18E8D99D" w14:textId="77777777" w:rsidR="005855EF" w:rsidRPr="001A2D8A" w:rsidRDefault="005855EF" w:rsidP="00080F43">
            <w:pPr>
              <w:pStyle w:val="BodyText"/>
              <w:spacing w:after="0" w:line="220" w:lineRule="exact"/>
              <w:ind w:right="-45"/>
              <w:jc w:val="both"/>
              <w:rPr>
                <w:rFonts w:cs="Times New Roman"/>
                <w:b/>
                <w:bCs/>
                <w:i/>
                <w:iCs/>
                <w:sz w:val="16"/>
                <w:szCs w:val="16"/>
                <w:rtl/>
                <w:cs/>
                <w:lang w:val="en-GB" w:bidi="th-TH"/>
              </w:rPr>
            </w:pPr>
          </w:p>
        </w:tc>
        <w:tc>
          <w:tcPr>
            <w:tcW w:w="514" w:type="pct"/>
          </w:tcPr>
          <w:p w14:paraId="37F12BFC"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3A31351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0CCFA02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1440EE37"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9FF5DD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74C0D5BA"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24D436BC"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0ACDC3DC" w14:textId="77777777" w:rsidTr="00080F43">
        <w:tc>
          <w:tcPr>
            <w:tcW w:w="1356" w:type="pct"/>
          </w:tcPr>
          <w:p w14:paraId="6D2F08DB" w14:textId="77777777" w:rsidR="005855EF" w:rsidRPr="001A2D8A" w:rsidRDefault="005855EF" w:rsidP="00080F43">
            <w:pPr>
              <w:pStyle w:val="BodyText"/>
              <w:spacing w:after="0" w:line="220" w:lineRule="exact"/>
              <w:ind w:right="-45"/>
              <w:jc w:val="both"/>
              <w:rPr>
                <w:rFonts w:cs="Times New Roman"/>
                <w:b/>
                <w:bCs/>
                <w:i/>
                <w:iCs/>
                <w:sz w:val="16"/>
                <w:szCs w:val="16"/>
                <w:rtl/>
                <w:cs/>
                <w:lang w:val="en-GB"/>
              </w:rPr>
            </w:pPr>
          </w:p>
        </w:tc>
        <w:tc>
          <w:tcPr>
            <w:tcW w:w="514" w:type="pct"/>
          </w:tcPr>
          <w:p w14:paraId="40739E30"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2E886F2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431E0616"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71DC53A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2C832450"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3E14CC55"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3EEFA65B"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5855EF" w:rsidRPr="001A2D8A" w14:paraId="20426F09" w14:textId="77777777" w:rsidTr="00080F43">
        <w:tc>
          <w:tcPr>
            <w:tcW w:w="1356" w:type="pct"/>
          </w:tcPr>
          <w:p w14:paraId="12DF7763" w14:textId="77777777" w:rsidR="005855EF" w:rsidRPr="001A2D8A" w:rsidRDefault="005855EF" w:rsidP="00080F43">
            <w:pPr>
              <w:pStyle w:val="BodyText"/>
              <w:spacing w:after="0" w:line="220" w:lineRule="exact"/>
              <w:ind w:right="-45"/>
              <w:rPr>
                <w:rFonts w:cs="Times New Roman"/>
                <w:sz w:val="16"/>
                <w:szCs w:val="16"/>
                <w:lang w:val="en-GB"/>
              </w:rPr>
            </w:pPr>
          </w:p>
        </w:tc>
        <w:tc>
          <w:tcPr>
            <w:tcW w:w="3644" w:type="pct"/>
            <w:gridSpan w:val="7"/>
          </w:tcPr>
          <w:p w14:paraId="21F3C7BD" w14:textId="77777777" w:rsidR="005855EF" w:rsidRPr="001A2D8A" w:rsidRDefault="005855EF" w:rsidP="00080F43">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EF2408" w:rsidRPr="001A2D8A" w14:paraId="648F6B78" w14:textId="77777777" w:rsidTr="00080F43">
        <w:tc>
          <w:tcPr>
            <w:tcW w:w="1356" w:type="pct"/>
          </w:tcPr>
          <w:p w14:paraId="2FAA69C9" w14:textId="77777777" w:rsidR="00EF2408" w:rsidRPr="001A2D8A" w:rsidRDefault="00EF2408" w:rsidP="00EF2408">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shd w:val="clear" w:color="auto" w:fill="auto"/>
          </w:tcPr>
          <w:p w14:paraId="37A922BB" w14:textId="08B0A488" w:rsidR="00EF2408" w:rsidRPr="00EF2408" w:rsidRDefault="00EF2408" w:rsidP="00247839">
            <w:pPr>
              <w:tabs>
                <w:tab w:val="decimal" w:pos="673"/>
              </w:tabs>
              <w:spacing w:line="240" w:lineRule="atLeast"/>
              <w:ind w:right="-50"/>
              <w:rPr>
                <w:rFonts w:cs="Times New Roman"/>
                <w:sz w:val="16"/>
                <w:szCs w:val="16"/>
              </w:rPr>
            </w:pPr>
            <w:r w:rsidRPr="0093239C">
              <w:rPr>
                <w:sz w:val="16"/>
                <w:szCs w:val="16"/>
              </w:rPr>
              <w:t>521,266</w:t>
            </w:r>
          </w:p>
        </w:tc>
        <w:tc>
          <w:tcPr>
            <w:tcW w:w="514" w:type="pct"/>
            <w:shd w:val="clear" w:color="auto" w:fill="auto"/>
          </w:tcPr>
          <w:p w14:paraId="6EA62A2F" w14:textId="573ECF5E" w:rsidR="00EF2408" w:rsidRPr="00EF2408" w:rsidRDefault="00EF2408" w:rsidP="00EF2408">
            <w:pPr>
              <w:tabs>
                <w:tab w:val="decimal" w:pos="673"/>
              </w:tabs>
              <w:spacing w:line="240" w:lineRule="atLeast"/>
              <w:ind w:right="-50"/>
              <w:rPr>
                <w:rFonts w:cs="Times New Roman"/>
                <w:sz w:val="16"/>
                <w:szCs w:val="16"/>
              </w:rPr>
            </w:pPr>
            <w:r w:rsidRPr="0093239C">
              <w:rPr>
                <w:sz w:val="16"/>
                <w:szCs w:val="16"/>
              </w:rPr>
              <w:t>426,119</w:t>
            </w:r>
          </w:p>
        </w:tc>
        <w:tc>
          <w:tcPr>
            <w:tcW w:w="561" w:type="pct"/>
            <w:shd w:val="clear" w:color="auto" w:fill="auto"/>
          </w:tcPr>
          <w:p w14:paraId="77AD4D80" w14:textId="5B4A6687" w:rsidR="00EF2408" w:rsidRPr="00EF2408" w:rsidRDefault="00EF2408" w:rsidP="00EF2408">
            <w:pPr>
              <w:tabs>
                <w:tab w:val="decimal" w:pos="673"/>
              </w:tabs>
              <w:spacing w:line="240" w:lineRule="atLeast"/>
              <w:ind w:right="-50"/>
              <w:rPr>
                <w:rFonts w:cs="Times New Roman"/>
                <w:sz w:val="16"/>
                <w:szCs w:val="16"/>
              </w:rPr>
            </w:pPr>
            <w:r w:rsidRPr="0093239C">
              <w:rPr>
                <w:sz w:val="16"/>
                <w:szCs w:val="16"/>
              </w:rPr>
              <w:t>302,743</w:t>
            </w:r>
          </w:p>
        </w:tc>
        <w:tc>
          <w:tcPr>
            <w:tcW w:w="505" w:type="pct"/>
            <w:shd w:val="clear" w:color="auto" w:fill="auto"/>
          </w:tcPr>
          <w:p w14:paraId="4E830E3A" w14:textId="03AF1DF0" w:rsidR="00EF2408" w:rsidRPr="00EF2408" w:rsidRDefault="00EF2408" w:rsidP="00EF2408">
            <w:pPr>
              <w:tabs>
                <w:tab w:val="decimal" w:pos="673"/>
              </w:tabs>
              <w:spacing w:line="240" w:lineRule="atLeast"/>
              <w:ind w:right="-50"/>
              <w:rPr>
                <w:rFonts w:cs="Times New Roman"/>
                <w:sz w:val="16"/>
                <w:szCs w:val="16"/>
              </w:rPr>
            </w:pPr>
            <w:r w:rsidRPr="0093239C">
              <w:rPr>
                <w:sz w:val="16"/>
                <w:szCs w:val="16"/>
              </w:rPr>
              <w:t>207,466</w:t>
            </w:r>
          </w:p>
        </w:tc>
        <w:tc>
          <w:tcPr>
            <w:tcW w:w="524" w:type="pct"/>
            <w:shd w:val="clear" w:color="auto" w:fill="auto"/>
          </w:tcPr>
          <w:p w14:paraId="14C5A21C" w14:textId="2BE4CAD7" w:rsidR="00EF2408" w:rsidRPr="00EF2408" w:rsidRDefault="00EF2408" w:rsidP="00EF2408">
            <w:pPr>
              <w:tabs>
                <w:tab w:val="decimal" w:pos="673"/>
              </w:tabs>
              <w:spacing w:line="240" w:lineRule="atLeast"/>
              <w:ind w:right="-50"/>
              <w:rPr>
                <w:rFonts w:cs="Times New Roman"/>
                <w:sz w:val="16"/>
                <w:szCs w:val="16"/>
              </w:rPr>
            </w:pPr>
            <w:r w:rsidRPr="0093239C">
              <w:rPr>
                <w:sz w:val="16"/>
                <w:szCs w:val="16"/>
              </w:rPr>
              <w:t>96,081</w:t>
            </w:r>
          </w:p>
        </w:tc>
        <w:tc>
          <w:tcPr>
            <w:tcW w:w="561" w:type="pct"/>
            <w:shd w:val="clear" w:color="auto" w:fill="auto"/>
          </w:tcPr>
          <w:p w14:paraId="7CE8DA3E" w14:textId="17E2936C" w:rsidR="00EF2408" w:rsidRPr="00EF2408" w:rsidRDefault="00EF2408" w:rsidP="00EF2408">
            <w:pPr>
              <w:tabs>
                <w:tab w:val="decimal" w:pos="673"/>
              </w:tabs>
              <w:spacing w:line="240" w:lineRule="atLeast"/>
              <w:ind w:right="-50"/>
              <w:rPr>
                <w:rFonts w:cs="Times New Roman"/>
                <w:sz w:val="16"/>
                <w:szCs w:val="16"/>
              </w:rPr>
            </w:pPr>
            <w:r w:rsidRPr="0093239C">
              <w:rPr>
                <w:sz w:val="16"/>
                <w:szCs w:val="16"/>
              </w:rPr>
              <w:t>34,305</w:t>
            </w:r>
          </w:p>
        </w:tc>
        <w:tc>
          <w:tcPr>
            <w:tcW w:w="465" w:type="pct"/>
            <w:shd w:val="clear" w:color="auto" w:fill="auto"/>
          </w:tcPr>
          <w:p w14:paraId="0C098712" w14:textId="455A1BF2" w:rsidR="00EF2408" w:rsidRPr="00EF2408" w:rsidRDefault="00EF2408" w:rsidP="00247839">
            <w:pPr>
              <w:tabs>
                <w:tab w:val="decimal" w:pos="673"/>
              </w:tabs>
              <w:spacing w:line="240" w:lineRule="atLeast"/>
              <w:ind w:right="-50"/>
              <w:rPr>
                <w:rFonts w:cs="Times New Roman"/>
                <w:sz w:val="16"/>
                <w:szCs w:val="16"/>
              </w:rPr>
            </w:pPr>
            <w:r w:rsidRPr="0093239C">
              <w:rPr>
                <w:sz w:val="16"/>
                <w:szCs w:val="16"/>
              </w:rPr>
              <w:t>1,587,980</w:t>
            </w:r>
          </w:p>
        </w:tc>
      </w:tr>
      <w:tr w:rsidR="00EF2408" w:rsidRPr="001A2D8A" w14:paraId="12FA889B" w14:textId="77777777" w:rsidTr="00080F43">
        <w:tc>
          <w:tcPr>
            <w:tcW w:w="1356" w:type="pct"/>
          </w:tcPr>
          <w:p w14:paraId="6D1AC1B1" w14:textId="77777777" w:rsidR="00EF2408" w:rsidRPr="001A2D8A" w:rsidRDefault="00EF2408" w:rsidP="00EF2408">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shd w:val="clear" w:color="auto" w:fill="auto"/>
          </w:tcPr>
          <w:p w14:paraId="3685A11B" w14:textId="7BA4A582"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14" w:type="pct"/>
            <w:shd w:val="clear" w:color="auto" w:fill="auto"/>
          </w:tcPr>
          <w:p w14:paraId="3F8261C0" w14:textId="1FA631AD"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shd w:val="clear" w:color="auto" w:fill="auto"/>
          </w:tcPr>
          <w:p w14:paraId="07ECCD88" w14:textId="504C41D4"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05" w:type="pct"/>
            <w:shd w:val="clear" w:color="auto" w:fill="auto"/>
          </w:tcPr>
          <w:p w14:paraId="22959886" w14:textId="701C27D2"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24" w:type="pct"/>
            <w:shd w:val="clear" w:color="auto" w:fill="auto"/>
          </w:tcPr>
          <w:p w14:paraId="60091668" w14:textId="0346632A"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shd w:val="clear" w:color="auto" w:fill="auto"/>
          </w:tcPr>
          <w:p w14:paraId="57AD89CB" w14:textId="6A3E6103"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465" w:type="pct"/>
            <w:shd w:val="clear" w:color="auto" w:fill="auto"/>
          </w:tcPr>
          <w:p w14:paraId="378C0DCF" w14:textId="2CEEEA82"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r>
      <w:tr w:rsidR="00EF2408" w:rsidRPr="001A2D8A" w14:paraId="2BCFF7B3" w14:textId="77777777" w:rsidTr="00080F43">
        <w:tc>
          <w:tcPr>
            <w:tcW w:w="1356" w:type="pct"/>
          </w:tcPr>
          <w:p w14:paraId="305763F2" w14:textId="77777777" w:rsidR="00EF2408" w:rsidRPr="001A2D8A" w:rsidRDefault="00EF2408" w:rsidP="00EF2408">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shd w:val="clear" w:color="auto" w:fill="auto"/>
          </w:tcPr>
          <w:p w14:paraId="23A21940" w14:textId="77777777" w:rsidR="00EF2408" w:rsidRPr="00EF2408" w:rsidRDefault="00EF2408" w:rsidP="00EF2408">
            <w:pPr>
              <w:tabs>
                <w:tab w:val="decimal" w:pos="673"/>
              </w:tabs>
              <w:spacing w:line="240" w:lineRule="atLeast"/>
              <w:ind w:right="-50"/>
              <w:rPr>
                <w:rFonts w:cs="Times New Roman"/>
                <w:sz w:val="16"/>
                <w:szCs w:val="16"/>
              </w:rPr>
            </w:pPr>
          </w:p>
        </w:tc>
        <w:tc>
          <w:tcPr>
            <w:tcW w:w="514" w:type="pct"/>
            <w:shd w:val="clear" w:color="auto" w:fill="auto"/>
          </w:tcPr>
          <w:p w14:paraId="1CAF7A07"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12E926DA" w14:textId="77777777" w:rsidR="00EF2408" w:rsidRPr="00EF2408" w:rsidRDefault="00EF2408" w:rsidP="00EF2408">
            <w:pPr>
              <w:tabs>
                <w:tab w:val="decimal" w:pos="673"/>
              </w:tabs>
              <w:spacing w:line="240" w:lineRule="atLeast"/>
              <w:ind w:right="-50"/>
              <w:rPr>
                <w:rFonts w:cs="Times New Roman"/>
                <w:sz w:val="16"/>
                <w:szCs w:val="16"/>
              </w:rPr>
            </w:pPr>
          </w:p>
        </w:tc>
        <w:tc>
          <w:tcPr>
            <w:tcW w:w="505" w:type="pct"/>
            <w:shd w:val="clear" w:color="auto" w:fill="auto"/>
          </w:tcPr>
          <w:p w14:paraId="1584378A" w14:textId="77777777" w:rsidR="00EF2408" w:rsidRPr="00EF2408" w:rsidRDefault="00EF2408" w:rsidP="00EF2408">
            <w:pPr>
              <w:tabs>
                <w:tab w:val="decimal" w:pos="673"/>
              </w:tabs>
              <w:spacing w:line="240" w:lineRule="atLeast"/>
              <w:ind w:right="-50"/>
              <w:rPr>
                <w:rFonts w:cs="Times New Roman"/>
                <w:sz w:val="16"/>
                <w:szCs w:val="16"/>
              </w:rPr>
            </w:pPr>
          </w:p>
        </w:tc>
        <w:tc>
          <w:tcPr>
            <w:tcW w:w="524" w:type="pct"/>
            <w:shd w:val="clear" w:color="auto" w:fill="auto"/>
          </w:tcPr>
          <w:p w14:paraId="0C536168"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75CC9610" w14:textId="77777777" w:rsidR="00EF2408" w:rsidRPr="00EF2408" w:rsidRDefault="00EF2408" w:rsidP="00EF2408">
            <w:pPr>
              <w:tabs>
                <w:tab w:val="decimal" w:pos="673"/>
              </w:tabs>
              <w:spacing w:line="240" w:lineRule="atLeast"/>
              <w:ind w:right="-50"/>
              <w:rPr>
                <w:rFonts w:cs="Times New Roman"/>
                <w:sz w:val="16"/>
                <w:szCs w:val="16"/>
              </w:rPr>
            </w:pPr>
          </w:p>
        </w:tc>
        <w:tc>
          <w:tcPr>
            <w:tcW w:w="465" w:type="pct"/>
            <w:shd w:val="clear" w:color="auto" w:fill="auto"/>
          </w:tcPr>
          <w:p w14:paraId="44A5E85C" w14:textId="77777777" w:rsidR="00EF2408" w:rsidRPr="00EF2408" w:rsidRDefault="00EF2408" w:rsidP="00EF2408">
            <w:pPr>
              <w:tabs>
                <w:tab w:val="decimal" w:pos="673"/>
              </w:tabs>
              <w:spacing w:line="240" w:lineRule="atLeast"/>
              <w:ind w:right="-50"/>
              <w:rPr>
                <w:rFonts w:cs="Times New Roman"/>
                <w:sz w:val="16"/>
                <w:szCs w:val="16"/>
              </w:rPr>
            </w:pPr>
          </w:p>
        </w:tc>
      </w:tr>
      <w:tr w:rsidR="00EF2408" w:rsidRPr="001A2D8A" w14:paraId="2E41FD33" w14:textId="77777777" w:rsidTr="00080F43">
        <w:tc>
          <w:tcPr>
            <w:tcW w:w="1356" w:type="pct"/>
          </w:tcPr>
          <w:p w14:paraId="645E658B" w14:textId="77777777" w:rsidR="00EF2408" w:rsidRPr="001A2D8A" w:rsidRDefault="00EF2408" w:rsidP="00EF2408">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shd w:val="clear" w:color="auto" w:fill="auto"/>
          </w:tcPr>
          <w:p w14:paraId="146A6555" w14:textId="186EF80D" w:rsidR="00EF2408" w:rsidRPr="00EF2408" w:rsidRDefault="00EF2408" w:rsidP="00EF2408">
            <w:pPr>
              <w:pBdr>
                <w:bottom w:val="double" w:sz="4" w:space="1" w:color="auto"/>
              </w:pBdr>
              <w:tabs>
                <w:tab w:val="decimal" w:pos="673"/>
              </w:tabs>
              <w:spacing w:line="240" w:lineRule="atLeast"/>
              <w:ind w:right="-50"/>
              <w:rPr>
                <w:rFonts w:cs="Times New Roman"/>
                <w:sz w:val="16"/>
                <w:szCs w:val="16"/>
              </w:rPr>
            </w:pPr>
            <w:r w:rsidRPr="0093239C">
              <w:rPr>
                <w:sz w:val="16"/>
                <w:szCs w:val="16"/>
              </w:rPr>
              <w:t>521,266</w:t>
            </w:r>
          </w:p>
        </w:tc>
        <w:tc>
          <w:tcPr>
            <w:tcW w:w="514" w:type="pct"/>
            <w:shd w:val="clear" w:color="auto" w:fill="auto"/>
          </w:tcPr>
          <w:p w14:paraId="50BE2D91" w14:textId="1D7D34BB" w:rsidR="00EF2408" w:rsidRPr="00EF2408" w:rsidRDefault="00EF2408" w:rsidP="00EF2408">
            <w:pPr>
              <w:pBdr>
                <w:bottom w:val="double" w:sz="4" w:space="1" w:color="auto"/>
              </w:pBdr>
              <w:tabs>
                <w:tab w:val="decimal" w:pos="673"/>
              </w:tabs>
              <w:spacing w:line="240" w:lineRule="atLeast"/>
              <w:ind w:right="-50"/>
              <w:rPr>
                <w:rFonts w:cs="Times New Roman"/>
                <w:sz w:val="16"/>
                <w:szCs w:val="16"/>
              </w:rPr>
            </w:pPr>
            <w:r w:rsidRPr="0093239C">
              <w:rPr>
                <w:sz w:val="16"/>
                <w:szCs w:val="16"/>
              </w:rPr>
              <w:t>426,119</w:t>
            </w:r>
          </w:p>
        </w:tc>
        <w:tc>
          <w:tcPr>
            <w:tcW w:w="561" w:type="pct"/>
            <w:shd w:val="clear" w:color="auto" w:fill="auto"/>
          </w:tcPr>
          <w:p w14:paraId="2AE6FCA7" w14:textId="27FB83D3" w:rsidR="00EF2408" w:rsidRPr="00EF2408" w:rsidRDefault="00EF2408" w:rsidP="00EF2408">
            <w:pPr>
              <w:pBdr>
                <w:bottom w:val="double" w:sz="4" w:space="1" w:color="auto"/>
              </w:pBdr>
              <w:tabs>
                <w:tab w:val="decimal" w:pos="673"/>
              </w:tabs>
              <w:spacing w:line="240" w:lineRule="atLeast"/>
              <w:ind w:right="-50"/>
              <w:rPr>
                <w:rFonts w:cs="Times New Roman"/>
                <w:sz w:val="16"/>
                <w:szCs w:val="16"/>
              </w:rPr>
            </w:pPr>
            <w:r w:rsidRPr="0093239C">
              <w:rPr>
                <w:sz w:val="16"/>
                <w:szCs w:val="16"/>
              </w:rPr>
              <w:t>302,743</w:t>
            </w:r>
          </w:p>
        </w:tc>
        <w:tc>
          <w:tcPr>
            <w:tcW w:w="505" w:type="pct"/>
            <w:shd w:val="clear" w:color="auto" w:fill="auto"/>
          </w:tcPr>
          <w:p w14:paraId="7A77587F" w14:textId="4F119FC0" w:rsidR="00EF2408" w:rsidRPr="00EF2408" w:rsidRDefault="00EF2408" w:rsidP="00EF2408">
            <w:pPr>
              <w:pBdr>
                <w:bottom w:val="double" w:sz="4" w:space="1" w:color="auto"/>
              </w:pBdr>
              <w:tabs>
                <w:tab w:val="decimal" w:pos="673"/>
              </w:tabs>
              <w:spacing w:line="240" w:lineRule="atLeast"/>
              <w:ind w:right="-50"/>
              <w:rPr>
                <w:rFonts w:cs="Times New Roman"/>
                <w:sz w:val="16"/>
                <w:szCs w:val="16"/>
              </w:rPr>
            </w:pPr>
            <w:r w:rsidRPr="0093239C">
              <w:rPr>
                <w:sz w:val="16"/>
                <w:szCs w:val="16"/>
              </w:rPr>
              <w:t>207,466</w:t>
            </w:r>
          </w:p>
        </w:tc>
        <w:tc>
          <w:tcPr>
            <w:tcW w:w="524" w:type="pct"/>
            <w:shd w:val="clear" w:color="auto" w:fill="auto"/>
          </w:tcPr>
          <w:p w14:paraId="4F8B0B6E" w14:textId="7A364F53" w:rsidR="00EF2408" w:rsidRPr="00EF2408" w:rsidRDefault="00EF2408" w:rsidP="00EF2408">
            <w:pPr>
              <w:pBdr>
                <w:bottom w:val="double" w:sz="4" w:space="1" w:color="auto"/>
              </w:pBdr>
              <w:tabs>
                <w:tab w:val="decimal" w:pos="673"/>
              </w:tabs>
              <w:spacing w:line="240" w:lineRule="atLeast"/>
              <w:ind w:right="-50"/>
              <w:rPr>
                <w:rFonts w:cs="Times New Roman"/>
                <w:sz w:val="16"/>
                <w:szCs w:val="16"/>
              </w:rPr>
            </w:pPr>
            <w:r w:rsidRPr="0093239C">
              <w:rPr>
                <w:sz w:val="16"/>
                <w:szCs w:val="16"/>
              </w:rPr>
              <w:t>96,081</w:t>
            </w:r>
          </w:p>
        </w:tc>
        <w:tc>
          <w:tcPr>
            <w:tcW w:w="561" w:type="pct"/>
            <w:shd w:val="clear" w:color="auto" w:fill="auto"/>
          </w:tcPr>
          <w:p w14:paraId="24424837" w14:textId="48228A7A" w:rsidR="00EF2408" w:rsidRPr="00EF2408" w:rsidRDefault="00EF2408" w:rsidP="00EF2408">
            <w:pPr>
              <w:pBdr>
                <w:bottom w:val="double" w:sz="4" w:space="1" w:color="auto"/>
              </w:pBdr>
              <w:tabs>
                <w:tab w:val="decimal" w:pos="673"/>
              </w:tabs>
              <w:spacing w:line="240" w:lineRule="atLeast"/>
              <w:ind w:right="-50"/>
              <w:rPr>
                <w:rFonts w:cs="Times New Roman"/>
                <w:sz w:val="16"/>
                <w:szCs w:val="16"/>
              </w:rPr>
            </w:pPr>
            <w:r w:rsidRPr="0093239C">
              <w:rPr>
                <w:sz w:val="16"/>
                <w:szCs w:val="16"/>
              </w:rPr>
              <w:t>34,305</w:t>
            </w:r>
          </w:p>
        </w:tc>
        <w:tc>
          <w:tcPr>
            <w:tcW w:w="465" w:type="pct"/>
            <w:shd w:val="clear" w:color="auto" w:fill="auto"/>
          </w:tcPr>
          <w:p w14:paraId="1DD923E0" w14:textId="5E21A8D1" w:rsidR="00EF2408" w:rsidRPr="00EF2408" w:rsidRDefault="00EF2408" w:rsidP="00EF2408">
            <w:pPr>
              <w:tabs>
                <w:tab w:val="decimal" w:pos="673"/>
              </w:tabs>
              <w:spacing w:line="240" w:lineRule="atLeast"/>
              <w:ind w:right="-50"/>
              <w:rPr>
                <w:rFonts w:cs="Times New Roman"/>
                <w:sz w:val="16"/>
                <w:szCs w:val="16"/>
              </w:rPr>
            </w:pPr>
            <w:r w:rsidRPr="0093239C">
              <w:rPr>
                <w:sz w:val="16"/>
                <w:szCs w:val="16"/>
              </w:rPr>
              <w:t>1,587,980</w:t>
            </w:r>
          </w:p>
        </w:tc>
      </w:tr>
      <w:tr w:rsidR="00EF2408" w:rsidRPr="001A2D8A" w14:paraId="37321EAE" w14:textId="77777777" w:rsidTr="00080F43">
        <w:tc>
          <w:tcPr>
            <w:tcW w:w="1356" w:type="pct"/>
          </w:tcPr>
          <w:p w14:paraId="349B698A" w14:textId="77777777" w:rsidR="00EF2408" w:rsidRPr="001A2D8A" w:rsidRDefault="00EF2408" w:rsidP="00EF2408">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shd w:val="clear" w:color="auto" w:fill="auto"/>
          </w:tcPr>
          <w:p w14:paraId="492CAF12" w14:textId="77777777" w:rsidR="00EF2408" w:rsidRPr="00EF2408" w:rsidRDefault="00EF2408" w:rsidP="00EF2408">
            <w:pPr>
              <w:tabs>
                <w:tab w:val="decimal" w:pos="673"/>
              </w:tabs>
              <w:spacing w:line="240" w:lineRule="atLeast"/>
              <w:ind w:right="-50"/>
              <w:rPr>
                <w:rFonts w:cs="Times New Roman"/>
                <w:sz w:val="16"/>
                <w:szCs w:val="16"/>
              </w:rPr>
            </w:pPr>
          </w:p>
        </w:tc>
        <w:tc>
          <w:tcPr>
            <w:tcW w:w="514" w:type="pct"/>
            <w:shd w:val="clear" w:color="auto" w:fill="auto"/>
          </w:tcPr>
          <w:p w14:paraId="52451A82"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4016C651" w14:textId="77777777" w:rsidR="00EF2408" w:rsidRPr="00EF2408" w:rsidRDefault="00EF2408" w:rsidP="00EF2408">
            <w:pPr>
              <w:tabs>
                <w:tab w:val="decimal" w:pos="673"/>
              </w:tabs>
              <w:spacing w:line="240" w:lineRule="atLeast"/>
              <w:ind w:right="-50"/>
              <w:rPr>
                <w:rFonts w:cs="Times New Roman"/>
                <w:sz w:val="16"/>
                <w:szCs w:val="16"/>
              </w:rPr>
            </w:pPr>
          </w:p>
        </w:tc>
        <w:tc>
          <w:tcPr>
            <w:tcW w:w="505" w:type="pct"/>
            <w:shd w:val="clear" w:color="auto" w:fill="auto"/>
          </w:tcPr>
          <w:p w14:paraId="44C2EA24" w14:textId="77777777" w:rsidR="00EF2408" w:rsidRPr="00EF2408" w:rsidRDefault="00EF2408" w:rsidP="00EF2408">
            <w:pPr>
              <w:tabs>
                <w:tab w:val="decimal" w:pos="673"/>
              </w:tabs>
              <w:spacing w:line="240" w:lineRule="atLeast"/>
              <w:ind w:right="-50"/>
              <w:rPr>
                <w:rFonts w:cs="Times New Roman"/>
                <w:sz w:val="16"/>
                <w:szCs w:val="16"/>
              </w:rPr>
            </w:pPr>
          </w:p>
        </w:tc>
        <w:tc>
          <w:tcPr>
            <w:tcW w:w="524" w:type="pct"/>
            <w:shd w:val="clear" w:color="auto" w:fill="auto"/>
          </w:tcPr>
          <w:p w14:paraId="049D4352"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202C44E8" w14:textId="77777777" w:rsidR="00EF2408" w:rsidRPr="00EF2408" w:rsidRDefault="00EF2408" w:rsidP="00EF2408">
            <w:pPr>
              <w:tabs>
                <w:tab w:val="decimal" w:pos="673"/>
              </w:tabs>
              <w:spacing w:line="240" w:lineRule="atLeast"/>
              <w:ind w:right="-50"/>
              <w:rPr>
                <w:rFonts w:cs="Times New Roman"/>
                <w:sz w:val="16"/>
                <w:szCs w:val="16"/>
              </w:rPr>
            </w:pPr>
          </w:p>
        </w:tc>
        <w:tc>
          <w:tcPr>
            <w:tcW w:w="465" w:type="pct"/>
            <w:shd w:val="clear" w:color="auto" w:fill="auto"/>
            <w:vAlign w:val="bottom"/>
          </w:tcPr>
          <w:p w14:paraId="5D5C40E3" w14:textId="3E627FA1" w:rsidR="00EF2408" w:rsidRPr="00EF2408" w:rsidRDefault="00EF2408" w:rsidP="00EF2408">
            <w:pPr>
              <w:tabs>
                <w:tab w:val="decimal" w:pos="519"/>
              </w:tabs>
              <w:spacing w:line="240" w:lineRule="atLeast"/>
              <w:ind w:right="-128"/>
              <w:jc w:val="center"/>
              <w:rPr>
                <w:rFonts w:cs="Times New Roman"/>
                <w:sz w:val="16"/>
                <w:szCs w:val="16"/>
              </w:rPr>
            </w:pPr>
            <w:r w:rsidRPr="0093239C">
              <w:rPr>
                <w:sz w:val="16"/>
                <w:szCs w:val="16"/>
                <w:lang w:val="en-AU"/>
              </w:rPr>
              <w:t>25,808</w:t>
            </w:r>
          </w:p>
        </w:tc>
      </w:tr>
      <w:tr w:rsidR="00EF2408" w:rsidRPr="001A2D8A" w14:paraId="4520B21F" w14:textId="77777777" w:rsidTr="00080F43">
        <w:tc>
          <w:tcPr>
            <w:tcW w:w="1356" w:type="pct"/>
          </w:tcPr>
          <w:p w14:paraId="18CFC75D" w14:textId="77777777" w:rsidR="00EF2408" w:rsidRPr="001A2D8A" w:rsidRDefault="00EF2408" w:rsidP="00EF2408">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shd w:val="clear" w:color="auto" w:fill="auto"/>
          </w:tcPr>
          <w:p w14:paraId="761FFF91" w14:textId="77777777" w:rsidR="00EF2408" w:rsidRPr="00EF2408" w:rsidRDefault="00EF2408" w:rsidP="00EF2408">
            <w:pPr>
              <w:tabs>
                <w:tab w:val="decimal" w:pos="673"/>
              </w:tabs>
              <w:spacing w:line="240" w:lineRule="atLeast"/>
              <w:ind w:right="-50"/>
              <w:rPr>
                <w:rFonts w:cs="Times New Roman"/>
                <w:sz w:val="16"/>
                <w:szCs w:val="16"/>
              </w:rPr>
            </w:pPr>
          </w:p>
        </w:tc>
        <w:tc>
          <w:tcPr>
            <w:tcW w:w="514" w:type="pct"/>
            <w:shd w:val="clear" w:color="auto" w:fill="auto"/>
          </w:tcPr>
          <w:p w14:paraId="449C5423"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3C54A34C" w14:textId="77777777" w:rsidR="00EF2408" w:rsidRPr="00EF2408" w:rsidRDefault="00EF2408" w:rsidP="00EF2408">
            <w:pPr>
              <w:tabs>
                <w:tab w:val="decimal" w:pos="673"/>
              </w:tabs>
              <w:spacing w:line="240" w:lineRule="atLeast"/>
              <w:ind w:right="-50"/>
              <w:rPr>
                <w:rFonts w:cs="Times New Roman"/>
                <w:sz w:val="16"/>
                <w:szCs w:val="16"/>
              </w:rPr>
            </w:pPr>
          </w:p>
        </w:tc>
        <w:tc>
          <w:tcPr>
            <w:tcW w:w="505" w:type="pct"/>
            <w:shd w:val="clear" w:color="auto" w:fill="auto"/>
          </w:tcPr>
          <w:p w14:paraId="1609799F" w14:textId="77777777" w:rsidR="00EF2408" w:rsidRPr="00EF2408" w:rsidRDefault="00EF2408" w:rsidP="00EF2408">
            <w:pPr>
              <w:tabs>
                <w:tab w:val="decimal" w:pos="673"/>
              </w:tabs>
              <w:spacing w:line="240" w:lineRule="atLeast"/>
              <w:ind w:right="-50"/>
              <w:rPr>
                <w:rFonts w:cs="Times New Roman"/>
                <w:sz w:val="16"/>
                <w:szCs w:val="16"/>
              </w:rPr>
            </w:pPr>
          </w:p>
        </w:tc>
        <w:tc>
          <w:tcPr>
            <w:tcW w:w="524" w:type="pct"/>
            <w:shd w:val="clear" w:color="auto" w:fill="auto"/>
          </w:tcPr>
          <w:p w14:paraId="048B8888"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78016C9F" w14:textId="77777777" w:rsidR="00EF2408" w:rsidRPr="00EF2408" w:rsidRDefault="00EF2408" w:rsidP="00EF2408">
            <w:pPr>
              <w:tabs>
                <w:tab w:val="decimal" w:pos="673"/>
              </w:tabs>
              <w:spacing w:line="240" w:lineRule="atLeast"/>
              <w:ind w:right="-50"/>
              <w:rPr>
                <w:rFonts w:cs="Times New Roman"/>
                <w:sz w:val="16"/>
                <w:szCs w:val="16"/>
              </w:rPr>
            </w:pPr>
          </w:p>
        </w:tc>
        <w:tc>
          <w:tcPr>
            <w:tcW w:w="465" w:type="pct"/>
            <w:shd w:val="clear" w:color="auto" w:fill="auto"/>
          </w:tcPr>
          <w:p w14:paraId="69B0F7D6" w14:textId="64BF1171" w:rsidR="00EF2408" w:rsidRPr="00EF2408" w:rsidRDefault="00EF2408" w:rsidP="00EF2408">
            <w:pPr>
              <w:pBdr>
                <w:bottom w:val="single" w:sz="4" w:space="1" w:color="auto"/>
              </w:pBdr>
              <w:tabs>
                <w:tab w:val="decimal" w:pos="673"/>
              </w:tabs>
              <w:spacing w:line="240" w:lineRule="atLeast"/>
              <w:ind w:right="-50"/>
              <w:rPr>
                <w:rFonts w:cs="Times New Roman"/>
                <w:sz w:val="16"/>
                <w:szCs w:val="16"/>
              </w:rPr>
            </w:pPr>
            <w:r w:rsidRPr="0093239C">
              <w:rPr>
                <w:sz w:val="16"/>
                <w:szCs w:val="16"/>
                <w:lang w:val="en-AU"/>
              </w:rPr>
              <w:t>(42,772)</w:t>
            </w:r>
          </w:p>
        </w:tc>
      </w:tr>
      <w:tr w:rsidR="00EF2408" w:rsidRPr="001A2D8A" w14:paraId="2FF8FC03" w14:textId="77777777" w:rsidTr="00080F43">
        <w:tc>
          <w:tcPr>
            <w:tcW w:w="1356" w:type="pct"/>
          </w:tcPr>
          <w:p w14:paraId="125E1FE3" w14:textId="77777777" w:rsidR="00EF2408" w:rsidRPr="001A2D8A" w:rsidRDefault="00EF2408" w:rsidP="00EF2408">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shd w:val="clear" w:color="auto" w:fill="auto"/>
          </w:tcPr>
          <w:p w14:paraId="3FFA0C06" w14:textId="77777777" w:rsidR="00EF2408" w:rsidRPr="00EF2408" w:rsidRDefault="00EF2408" w:rsidP="00EF2408">
            <w:pPr>
              <w:tabs>
                <w:tab w:val="decimal" w:pos="673"/>
              </w:tabs>
              <w:spacing w:line="240" w:lineRule="atLeast"/>
              <w:ind w:right="-50"/>
              <w:rPr>
                <w:rFonts w:cs="Times New Roman"/>
                <w:sz w:val="16"/>
                <w:szCs w:val="16"/>
              </w:rPr>
            </w:pPr>
          </w:p>
        </w:tc>
        <w:tc>
          <w:tcPr>
            <w:tcW w:w="514" w:type="pct"/>
            <w:shd w:val="clear" w:color="auto" w:fill="auto"/>
          </w:tcPr>
          <w:p w14:paraId="76AC23BC"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44E3D02B" w14:textId="77777777" w:rsidR="00EF2408" w:rsidRPr="00EF2408" w:rsidRDefault="00EF2408" w:rsidP="00EF2408">
            <w:pPr>
              <w:tabs>
                <w:tab w:val="decimal" w:pos="673"/>
              </w:tabs>
              <w:spacing w:line="240" w:lineRule="atLeast"/>
              <w:ind w:right="-50"/>
              <w:rPr>
                <w:rFonts w:cs="Times New Roman"/>
                <w:sz w:val="16"/>
                <w:szCs w:val="16"/>
              </w:rPr>
            </w:pPr>
          </w:p>
        </w:tc>
        <w:tc>
          <w:tcPr>
            <w:tcW w:w="505" w:type="pct"/>
            <w:shd w:val="clear" w:color="auto" w:fill="auto"/>
          </w:tcPr>
          <w:p w14:paraId="72B5D89C" w14:textId="77777777" w:rsidR="00EF2408" w:rsidRPr="00EF2408" w:rsidRDefault="00EF2408" w:rsidP="00EF2408">
            <w:pPr>
              <w:tabs>
                <w:tab w:val="decimal" w:pos="673"/>
              </w:tabs>
              <w:spacing w:line="240" w:lineRule="atLeast"/>
              <w:ind w:right="-50"/>
              <w:rPr>
                <w:rFonts w:cs="Times New Roman"/>
                <w:sz w:val="16"/>
                <w:szCs w:val="16"/>
              </w:rPr>
            </w:pPr>
          </w:p>
        </w:tc>
        <w:tc>
          <w:tcPr>
            <w:tcW w:w="524" w:type="pct"/>
            <w:shd w:val="clear" w:color="auto" w:fill="auto"/>
          </w:tcPr>
          <w:p w14:paraId="4543D474" w14:textId="77777777" w:rsidR="00EF2408" w:rsidRPr="00EF2408" w:rsidRDefault="00EF2408" w:rsidP="00EF2408">
            <w:pPr>
              <w:tabs>
                <w:tab w:val="decimal" w:pos="673"/>
              </w:tabs>
              <w:spacing w:line="240" w:lineRule="atLeast"/>
              <w:ind w:right="-50"/>
              <w:rPr>
                <w:rFonts w:cs="Times New Roman"/>
                <w:sz w:val="16"/>
                <w:szCs w:val="16"/>
              </w:rPr>
            </w:pPr>
          </w:p>
        </w:tc>
        <w:tc>
          <w:tcPr>
            <w:tcW w:w="561" w:type="pct"/>
            <w:shd w:val="clear" w:color="auto" w:fill="auto"/>
          </w:tcPr>
          <w:p w14:paraId="563A42AD" w14:textId="77777777" w:rsidR="00EF2408" w:rsidRPr="00EF2408" w:rsidRDefault="00EF2408" w:rsidP="00EF2408">
            <w:pPr>
              <w:tabs>
                <w:tab w:val="decimal" w:pos="673"/>
              </w:tabs>
              <w:spacing w:line="240" w:lineRule="atLeast"/>
              <w:ind w:right="-50"/>
              <w:rPr>
                <w:rFonts w:cs="Times New Roman"/>
                <w:sz w:val="16"/>
                <w:szCs w:val="16"/>
              </w:rPr>
            </w:pPr>
          </w:p>
        </w:tc>
        <w:tc>
          <w:tcPr>
            <w:tcW w:w="465" w:type="pct"/>
            <w:shd w:val="clear" w:color="auto" w:fill="auto"/>
          </w:tcPr>
          <w:p w14:paraId="141CCD34" w14:textId="7C4898A3" w:rsidR="00EF2408" w:rsidRPr="00EF2408" w:rsidRDefault="00EF2408" w:rsidP="00EF2408">
            <w:pPr>
              <w:pBdr>
                <w:bottom w:val="double" w:sz="4" w:space="1" w:color="auto"/>
              </w:pBdr>
              <w:tabs>
                <w:tab w:val="decimal" w:pos="673"/>
              </w:tabs>
              <w:spacing w:line="240" w:lineRule="atLeast"/>
              <w:ind w:right="-50"/>
              <w:rPr>
                <w:rFonts w:cs="Times New Roman"/>
                <w:b/>
                <w:bCs/>
                <w:sz w:val="16"/>
                <w:szCs w:val="16"/>
              </w:rPr>
            </w:pPr>
            <w:r w:rsidRPr="0093239C">
              <w:rPr>
                <w:b/>
                <w:bCs/>
                <w:sz w:val="16"/>
                <w:szCs w:val="16"/>
              </w:rPr>
              <w:t>1,571,016</w:t>
            </w:r>
          </w:p>
        </w:tc>
      </w:tr>
    </w:tbl>
    <w:p w14:paraId="7DE8DACC" w14:textId="77777777" w:rsidR="005855EF" w:rsidRPr="00EC65EE" w:rsidRDefault="005855EF" w:rsidP="005855EF">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3C417C" w:rsidRPr="001A2D8A" w14:paraId="593C615A" w14:textId="77777777" w:rsidTr="00EC65EE">
        <w:tc>
          <w:tcPr>
            <w:tcW w:w="1356" w:type="pct"/>
          </w:tcPr>
          <w:p w14:paraId="1B81E9D0" w14:textId="77777777" w:rsidR="003C417C" w:rsidRPr="001A2D8A" w:rsidRDefault="003C417C" w:rsidP="002506C0">
            <w:pPr>
              <w:pStyle w:val="BodyText"/>
              <w:spacing w:after="0" w:line="220" w:lineRule="exact"/>
              <w:ind w:right="-45"/>
              <w:jc w:val="both"/>
              <w:rPr>
                <w:rFonts w:cs="Times New Roman"/>
                <w:sz w:val="16"/>
                <w:szCs w:val="16"/>
                <w:lang w:val="en-GB"/>
              </w:rPr>
            </w:pPr>
          </w:p>
        </w:tc>
        <w:tc>
          <w:tcPr>
            <w:tcW w:w="3644" w:type="pct"/>
            <w:gridSpan w:val="7"/>
          </w:tcPr>
          <w:p w14:paraId="61F398DE" w14:textId="77777777" w:rsidR="003C417C" w:rsidRPr="001A2D8A" w:rsidRDefault="003C417C" w:rsidP="002506C0">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3C417C" w:rsidRPr="001A2D8A" w14:paraId="3B2D0198" w14:textId="77777777" w:rsidTr="00EC65EE">
        <w:tc>
          <w:tcPr>
            <w:tcW w:w="1356" w:type="pct"/>
          </w:tcPr>
          <w:p w14:paraId="7C6F9854" w14:textId="77777777" w:rsidR="003C417C" w:rsidRPr="001A2D8A" w:rsidRDefault="003C417C" w:rsidP="002506C0">
            <w:pPr>
              <w:pStyle w:val="BodyText"/>
              <w:spacing w:after="0" w:line="220" w:lineRule="exact"/>
              <w:ind w:right="-45"/>
              <w:jc w:val="both"/>
              <w:rPr>
                <w:rFonts w:cs="Times New Roman"/>
                <w:sz w:val="16"/>
                <w:szCs w:val="16"/>
                <w:lang w:val="en-GB"/>
              </w:rPr>
            </w:pPr>
          </w:p>
        </w:tc>
        <w:tc>
          <w:tcPr>
            <w:tcW w:w="3644" w:type="pct"/>
            <w:gridSpan w:val="7"/>
          </w:tcPr>
          <w:p w14:paraId="6033B82A" w14:textId="45A6DC25" w:rsidR="003C417C" w:rsidRPr="001A2D8A" w:rsidRDefault="00C865EC" w:rsidP="002506C0">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2022</w:t>
            </w:r>
          </w:p>
        </w:tc>
      </w:tr>
      <w:tr w:rsidR="003C417C" w:rsidRPr="001A2D8A" w14:paraId="74B3AE68" w14:textId="77777777" w:rsidTr="00EC65EE">
        <w:tc>
          <w:tcPr>
            <w:tcW w:w="1356" w:type="pct"/>
          </w:tcPr>
          <w:p w14:paraId="48A2F1FE" w14:textId="77777777" w:rsidR="003C417C" w:rsidRPr="001A2D8A" w:rsidRDefault="003C417C" w:rsidP="002506C0">
            <w:pPr>
              <w:pStyle w:val="BodyText"/>
              <w:spacing w:after="0" w:line="220" w:lineRule="exact"/>
              <w:ind w:right="-45"/>
              <w:jc w:val="both"/>
              <w:rPr>
                <w:rFonts w:cs="Times New Roman"/>
                <w:sz w:val="16"/>
                <w:szCs w:val="16"/>
                <w:lang w:val="en-GB"/>
              </w:rPr>
            </w:pPr>
          </w:p>
        </w:tc>
        <w:tc>
          <w:tcPr>
            <w:tcW w:w="514" w:type="pct"/>
          </w:tcPr>
          <w:p w14:paraId="2E2A8BF2" w14:textId="77777777" w:rsidR="003C417C" w:rsidRPr="001A2D8A" w:rsidRDefault="003C417C" w:rsidP="002506C0">
            <w:pPr>
              <w:pStyle w:val="BodyText"/>
              <w:spacing w:after="0" w:line="220" w:lineRule="exact"/>
              <w:ind w:left="-108" w:right="-72"/>
              <w:jc w:val="center"/>
              <w:rPr>
                <w:rFonts w:cs="Times New Roman"/>
                <w:sz w:val="16"/>
                <w:szCs w:val="16"/>
                <w:lang w:val="en-GB"/>
              </w:rPr>
            </w:pPr>
          </w:p>
        </w:tc>
        <w:tc>
          <w:tcPr>
            <w:tcW w:w="514" w:type="pct"/>
          </w:tcPr>
          <w:p w14:paraId="31478141"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1F367940"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07D64F8A"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43B618F4"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BE82ED8"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c>
          <w:tcPr>
            <w:tcW w:w="465" w:type="pct"/>
          </w:tcPr>
          <w:p w14:paraId="5559E504"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r>
      <w:tr w:rsidR="003C417C" w:rsidRPr="001A2D8A" w14:paraId="01D39668" w14:textId="77777777" w:rsidTr="00EC65EE">
        <w:tc>
          <w:tcPr>
            <w:tcW w:w="1356" w:type="pct"/>
          </w:tcPr>
          <w:p w14:paraId="2C36B176" w14:textId="77777777" w:rsidR="003C417C" w:rsidRPr="001A2D8A" w:rsidRDefault="003C417C" w:rsidP="002506C0">
            <w:pPr>
              <w:pStyle w:val="BodyText"/>
              <w:spacing w:after="0" w:line="220" w:lineRule="exact"/>
              <w:ind w:right="-45"/>
              <w:jc w:val="both"/>
              <w:rPr>
                <w:rFonts w:cs="Times New Roman"/>
                <w:b/>
                <w:bCs/>
                <w:i/>
                <w:iCs/>
                <w:sz w:val="16"/>
                <w:szCs w:val="16"/>
                <w:rtl/>
                <w:cs/>
                <w:lang w:val="en-GB"/>
              </w:rPr>
            </w:pPr>
          </w:p>
        </w:tc>
        <w:tc>
          <w:tcPr>
            <w:tcW w:w="514" w:type="pct"/>
          </w:tcPr>
          <w:p w14:paraId="4942C213" w14:textId="77777777" w:rsidR="003C417C" w:rsidRPr="001A2D8A" w:rsidRDefault="003C417C" w:rsidP="002506C0">
            <w:pPr>
              <w:pStyle w:val="BodyText"/>
              <w:spacing w:after="0" w:line="220" w:lineRule="exact"/>
              <w:ind w:left="-108" w:right="-72"/>
              <w:jc w:val="center"/>
              <w:rPr>
                <w:rFonts w:cs="Times New Roman"/>
                <w:sz w:val="16"/>
                <w:szCs w:val="16"/>
                <w:lang w:val="en-GB"/>
              </w:rPr>
            </w:pPr>
          </w:p>
        </w:tc>
        <w:tc>
          <w:tcPr>
            <w:tcW w:w="514" w:type="pct"/>
          </w:tcPr>
          <w:p w14:paraId="211C3450"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520F99A2"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3B85BB03"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4642FCB"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628A4015"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c>
          <w:tcPr>
            <w:tcW w:w="465" w:type="pct"/>
          </w:tcPr>
          <w:p w14:paraId="6CC94E74"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r>
      <w:tr w:rsidR="003C417C" w:rsidRPr="001A2D8A" w14:paraId="6466FF4C" w14:textId="77777777" w:rsidTr="00EC65EE">
        <w:tc>
          <w:tcPr>
            <w:tcW w:w="1356" w:type="pct"/>
          </w:tcPr>
          <w:p w14:paraId="2D3DB460" w14:textId="77777777" w:rsidR="003C417C" w:rsidRPr="001A2D8A" w:rsidRDefault="003C417C" w:rsidP="002506C0">
            <w:pPr>
              <w:pStyle w:val="BodyText"/>
              <w:spacing w:after="0" w:line="220" w:lineRule="exact"/>
              <w:ind w:right="-45"/>
              <w:jc w:val="both"/>
              <w:rPr>
                <w:rFonts w:cs="Times New Roman"/>
                <w:b/>
                <w:bCs/>
                <w:i/>
                <w:iCs/>
                <w:sz w:val="16"/>
                <w:szCs w:val="16"/>
                <w:rtl/>
                <w:cs/>
                <w:lang w:val="en-GB" w:bidi="th-TH"/>
              </w:rPr>
            </w:pPr>
          </w:p>
        </w:tc>
        <w:tc>
          <w:tcPr>
            <w:tcW w:w="514" w:type="pct"/>
          </w:tcPr>
          <w:p w14:paraId="333DA13E"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5E5F9440"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13C73518"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5C4C8507"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7E9836EE"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30803D0D" w14:textId="77777777" w:rsidR="003C417C" w:rsidRPr="001A2D8A" w:rsidRDefault="003C417C" w:rsidP="002506C0">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42B2E77A"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r>
      <w:tr w:rsidR="003C417C" w:rsidRPr="001A2D8A" w14:paraId="0AEC55BF" w14:textId="77777777" w:rsidTr="00EC65EE">
        <w:tc>
          <w:tcPr>
            <w:tcW w:w="1356" w:type="pct"/>
          </w:tcPr>
          <w:p w14:paraId="5E5CE77D" w14:textId="77777777" w:rsidR="003C417C" w:rsidRPr="001A2D8A" w:rsidRDefault="003C417C" w:rsidP="002506C0">
            <w:pPr>
              <w:pStyle w:val="BodyText"/>
              <w:spacing w:after="0" w:line="220" w:lineRule="exact"/>
              <w:ind w:right="-45"/>
              <w:jc w:val="both"/>
              <w:rPr>
                <w:rFonts w:cs="Times New Roman"/>
                <w:b/>
                <w:bCs/>
                <w:i/>
                <w:iCs/>
                <w:sz w:val="16"/>
                <w:szCs w:val="16"/>
                <w:rtl/>
                <w:cs/>
                <w:lang w:val="en-GB"/>
              </w:rPr>
            </w:pPr>
          </w:p>
        </w:tc>
        <w:tc>
          <w:tcPr>
            <w:tcW w:w="514" w:type="pct"/>
          </w:tcPr>
          <w:p w14:paraId="2D29A14B"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311D8FE4"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5625E8E8"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0764E646"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44E2C4AD"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4A9FF1FF" w14:textId="77777777" w:rsidR="003C417C" w:rsidRPr="001A2D8A" w:rsidRDefault="003C417C" w:rsidP="002506C0">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7513929C" w14:textId="77777777" w:rsidR="003C417C" w:rsidRPr="001A2D8A" w:rsidRDefault="003C417C" w:rsidP="002506C0">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3C417C" w:rsidRPr="001A2D8A" w14:paraId="232062B0" w14:textId="77777777" w:rsidTr="00EC65EE">
        <w:tc>
          <w:tcPr>
            <w:tcW w:w="1356" w:type="pct"/>
          </w:tcPr>
          <w:p w14:paraId="27A24998" w14:textId="77777777" w:rsidR="003C417C" w:rsidRPr="001A2D8A" w:rsidRDefault="003C417C" w:rsidP="002506C0">
            <w:pPr>
              <w:pStyle w:val="BodyText"/>
              <w:spacing w:after="0" w:line="220" w:lineRule="exact"/>
              <w:ind w:right="-45"/>
              <w:rPr>
                <w:rFonts w:cs="Times New Roman"/>
                <w:sz w:val="16"/>
                <w:szCs w:val="16"/>
                <w:lang w:val="en-GB"/>
              </w:rPr>
            </w:pPr>
          </w:p>
        </w:tc>
        <w:tc>
          <w:tcPr>
            <w:tcW w:w="3644" w:type="pct"/>
            <w:gridSpan w:val="7"/>
          </w:tcPr>
          <w:p w14:paraId="17EE1175" w14:textId="77777777" w:rsidR="003C417C" w:rsidRPr="001A2D8A" w:rsidRDefault="003C417C" w:rsidP="002506C0">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B721A3" w:rsidRPr="001A2D8A" w14:paraId="7130874C" w14:textId="77777777" w:rsidTr="00EC65EE">
        <w:tc>
          <w:tcPr>
            <w:tcW w:w="1356" w:type="pct"/>
          </w:tcPr>
          <w:p w14:paraId="2C76C1B8" w14:textId="77777777" w:rsidR="00B721A3" w:rsidRPr="001A2D8A" w:rsidRDefault="00B721A3" w:rsidP="00B721A3">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shd w:val="clear" w:color="auto" w:fill="auto"/>
          </w:tcPr>
          <w:p w14:paraId="62F28A21" w14:textId="0EA538F5"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534,271</w:t>
            </w:r>
          </w:p>
        </w:tc>
        <w:tc>
          <w:tcPr>
            <w:tcW w:w="514" w:type="pct"/>
            <w:shd w:val="clear" w:color="auto" w:fill="auto"/>
          </w:tcPr>
          <w:p w14:paraId="0DAA0F79" w14:textId="0515B8E8"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393,660</w:t>
            </w:r>
          </w:p>
        </w:tc>
        <w:tc>
          <w:tcPr>
            <w:tcW w:w="561" w:type="pct"/>
            <w:shd w:val="clear" w:color="auto" w:fill="auto"/>
          </w:tcPr>
          <w:p w14:paraId="5020559F" w14:textId="383C32CF"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319,568</w:t>
            </w:r>
          </w:p>
        </w:tc>
        <w:tc>
          <w:tcPr>
            <w:tcW w:w="505" w:type="pct"/>
            <w:shd w:val="clear" w:color="auto" w:fill="auto"/>
          </w:tcPr>
          <w:p w14:paraId="0381853D" w14:textId="3C7987BA"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174,094</w:t>
            </w:r>
          </w:p>
        </w:tc>
        <w:tc>
          <w:tcPr>
            <w:tcW w:w="524" w:type="pct"/>
            <w:shd w:val="clear" w:color="auto" w:fill="auto"/>
          </w:tcPr>
          <w:p w14:paraId="1AE12BC9" w14:textId="4CCDE670"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114,438</w:t>
            </w:r>
          </w:p>
        </w:tc>
        <w:tc>
          <w:tcPr>
            <w:tcW w:w="561" w:type="pct"/>
            <w:shd w:val="clear" w:color="auto" w:fill="auto"/>
          </w:tcPr>
          <w:p w14:paraId="4B598174" w14:textId="134F5106"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47,543</w:t>
            </w:r>
          </w:p>
        </w:tc>
        <w:tc>
          <w:tcPr>
            <w:tcW w:w="465" w:type="pct"/>
            <w:shd w:val="clear" w:color="auto" w:fill="auto"/>
          </w:tcPr>
          <w:p w14:paraId="43C82B43" w14:textId="10186543"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1,583,574</w:t>
            </w:r>
          </w:p>
        </w:tc>
      </w:tr>
      <w:tr w:rsidR="00B721A3" w:rsidRPr="001A2D8A" w14:paraId="4D9027C9" w14:textId="77777777" w:rsidTr="00EC65EE">
        <w:tc>
          <w:tcPr>
            <w:tcW w:w="1356" w:type="pct"/>
          </w:tcPr>
          <w:p w14:paraId="6DC36644" w14:textId="77777777" w:rsidR="00B721A3" w:rsidRPr="001A2D8A" w:rsidRDefault="00B721A3" w:rsidP="00B721A3">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shd w:val="clear" w:color="auto" w:fill="auto"/>
          </w:tcPr>
          <w:p w14:paraId="7C37420D" w14:textId="7386D12A"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14" w:type="pct"/>
            <w:shd w:val="clear" w:color="auto" w:fill="auto"/>
          </w:tcPr>
          <w:p w14:paraId="6EEDD698" w14:textId="2D634917"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61" w:type="pct"/>
            <w:shd w:val="clear" w:color="auto" w:fill="auto"/>
          </w:tcPr>
          <w:p w14:paraId="354E7862" w14:textId="7876055D"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05" w:type="pct"/>
            <w:shd w:val="clear" w:color="auto" w:fill="auto"/>
          </w:tcPr>
          <w:p w14:paraId="1E6D287C" w14:textId="1D58B3B4"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24" w:type="pct"/>
            <w:shd w:val="clear" w:color="auto" w:fill="auto"/>
          </w:tcPr>
          <w:p w14:paraId="5CB6F191" w14:textId="120E2CDC"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61" w:type="pct"/>
            <w:shd w:val="clear" w:color="auto" w:fill="auto"/>
          </w:tcPr>
          <w:p w14:paraId="715E1D51" w14:textId="64E4157D"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465" w:type="pct"/>
            <w:shd w:val="clear" w:color="auto" w:fill="auto"/>
          </w:tcPr>
          <w:p w14:paraId="42979DDE" w14:textId="12F177BC"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r>
      <w:tr w:rsidR="00B721A3" w:rsidRPr="001A2D8A" w14:paraId="6374EDED" w14:textId="77777777" w:rsidTr="00EC65EE">
        <w:tc>
          <w:tcPr>
            <w:tcW w:w="1356" w:type="pct"/>
          </w:tcPr>
          <w:p w14:paraId="2E533791" w14:textId="77777777" w:rsidR="00B721A3" w:rsidRPr="001A2D8A" w:rsidRDefault="00B721A3" w:rsidP="00B721A3">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shd w:val="clear" w:color="auto" w:fill="auto"/>
          </w:tcPr>
          <w:p w14:paraId="49877E95" w14:textId="77777777" w:rsidR="00B721A3" w:rsidRPr="00B721A3" w:rsidRDefault="00B721A3" w:rsidP="00B721A3">
            <w:pPr>
              <w:tabs>
                <w:tab w:val="decimal" w:pos="673"/>
              </w:tabs>
              <w:spacing w:line="240" w:lineRule="atLeast"/>
              <w:ind w:right="-50"/>
              <w:rPr>
                <w:rFonts w:cs="Times New Roman"/>
                <w:sz w:val="16"/>
                <w:szCs w:val="16"/>
              </w:rPr>
            </w:pPr>
          </w:p>
        </w:tc>
        <w:tc>
          <w:tcPr>
            <w:tcW w:w="514" w:type="pct"/>
            <w:shd w:val="clear" w:color="auto" w:fill="auto"/>
          </w:tcPr>
          <w:p w14:paraId="6E0FE9DA" w14:textId="77777777" w:rsidR="00B721A3" w:rsidRPr="00B721A3"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738B3439" w14:textId="77777777" w:rsidR="00B721A3" w:rsidRPr="00B721A3" w:rsidRDefault="00B721A3" w:rsidP="00B721A3">
            <w:pPr>
              <w:tabs>
                <w:tab w:val="decimal" w:pos="673"/>
              </w:tabs>
              <w:spacing w:line="240" w:lineRule="atLeast"/>
              <w:ind w:right="-50"/>
              <w:rPr>
                <w:rFonts w:cs="Times New Roman"/>
                <w:sz w:val="16"/>
                <w:szCs w:val="16"/>
              </w:rPr>
            </w:pPr>
          </w:p>
        </w:tc>
        <w:tc>
          <w:tcPr>
            <w:tcW w:w="505" w:type="pct"/>
            <w:shd w:val="clear" w:color="auto" w:fill="auto"/>
          </w:tcPr>
          <w:p w14:paraId="3E5F5B6E" w14:textId="77777777" w:rsidR="00B721A3" w:rsidRPr="00B721A3" w:rsidRDefault="00B721A3" w:rsidP="00B721A3">
            <w:pPr>
              <w:tabs>
                <w:tab w:val="decimal" w:pos="673"/>
              </w:tabs>
              <w:spacing w:line="240" w:lineRule="atLeast"/>
              <w:ind w:right="-50"/>
              <w:rPr>
                <w:rFonts w:cs="Times New Roman"/>
                <w:sz w:val="16"/>
                <w:szCs w:val="16"/>
              </w:rPr>
            </w:pPr>
          </w:p>
        </w:tc>
        <w:tc>
          <w:tcPr>
            <w:tcW w:w="524" w:type="pct"/>
            <w:shd w:val="clear" w:color="auto" w:fill="auto"/>
          </w:tcPr>
          <w:p w14:paraId="6B435404" w14:textId="77777777" w:rsidR="00B721A3" w:rsidRPr="00B721A3"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10FAFB1E" w14:textId="77777777" w:rsidR="00B721A3" w:rsidRPr="00B721A3" w:rsidRDefault="00B721A3" w:rsidP="00B721A3">
            <w:pPr>
              <w:tabs>
                <w:tab w:val="decimal" w:pos="673"/>
              </w:tabs>
              <w:spacing w:line="240" w:lineRule="atLeast"/>
              <w:ind w:right="-50"/>
              <w:rPr>
                <w:rFonts w:cs="Times New Roman"/>
                <w:sz w:val="16"/>
                <w:szCs w:val="16"/>
              </w:rPr>
            </w:pPr>
          </w:p>
        </w:tc>
        <w:tc>
          <w:tcPr>
            <w:tcW w:w="465" w:type="pct"/>
            <w:shd w:val="clear" w:color="auto" w:fill="auto"/>
          </w:tcPr>
          <w:p w14:paraId="0780637A" w14:textId="77777777" w:rsidR="00B721A3" w:rsidRPr="00B721A3" w:rsidRDefault="00B721A3" w:rsidP="00B721A3">
            <w:pPr>
              <w:tabs>
                <w:tab w:val="decimal" w:pos="673"/>
              </w:tabs>
              <w:spacing w:line="240" w:lineRule="atLeast"/>
              <w:ind w:right="-50"/>
              <w:rPr>
                <w:rFonts w:cs="Times New Roman"/>
                <w:sz w:val="16"/>
                <w:szCs w:val="16"/>
              </w:rPr>
            </w:pPr>
          </w:p>
        </w:tc>
      </w:tr>
      <w:tr w:rsidR="00B721A3" w:rsidRPr="001A2D8A" w14:paraId="1498C620" w14:textId="77777777" w:rsidTr="00EC65EE">
        <w:tc>
          <w:tcPr>
            <w:tcW w:w="1356" w:type="pct"/>
          </w:tcPr>
          <w:p w14:paraId="17D87631" w14:textId="0B29C04E" w:rsidR="00B721A3" w:rsidRPr="001A2D8A" w:rsidRDefault="00B721A3" w:rsidP="00B721A3">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shd w:val="clear" w:color="auto" w:fill="auto"/>
          </w:tcPr>
          <w:p w14:paraId="663AE827" w14:textId="16132103"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534,271</w:t>
            </w:r>
          </w:p>
        </w:tc>
        <w:tc>
          <w:tcPr>
            <w:tcW w:w="514" w:type="pct"/>
            <w:shd w:val="clear" w:color="auto" w:fill="auto"/>
          </w:tcPr>
          <w:p w14:paraId="7CE8FC67" w14:textId="54F7C2A8"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393,660</w:t>
            </w:r>
          </w:p>
        </w:tc>
        <w:tc>
          <w:tcPr>
            <w:tcW w:w="561" w:type="pct"/>
            <w:shd w:val="clear" w:color="auto" w:fill="auto"/>
          </w:tcPr>
          <w:p w14:paraId="1127EC43" w14:textId="62B8BCA4"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319,568</w:t>
            </w:r>
          </w:p>
        </w:tc>
        <w:tc>
          <w:tcPr>
            <w:tcW w:w="505" w:type="pct"/>
            <w:shd w:val="clear" w:color="auto" w:fill="auto"/>
          </w:tcPr>
          <w:p w14:paraId="439F8F18" w14:textId="6EF2BEA7"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174,094</w:t>
            </w:r>
          </w:p>
        </w:tc>
        <w:tc>
          <w:tcPr>
            <w:tcW w:w="524" w:type="pct"/>
            <w:shd w:val="clear" w:color="auto" w:fill="auto"/>
          </w:tcPr>
          <w:p w14:paraId="5B4173DE" w14:textId="44DBA30D"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114,438</w:t>
            </w:r>
          </w:p>
        </w:tc>
        <w:tc>
          <w:tcPr>
            <w:tcW w:w="561" w:type="pct"/>
            <w:shd w:val="clear" w:color="auto" w:fill="auto"/>
          </w:tcPr>
          <w:p w14:paraId="7906F7EB" w14:textId="1D195319"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47,543</w:t>
            </w:r>
          </w:p>
        </w:tc>
        <w:tc>
          <w:tcPr>
            <w:tcW w:w="465" w:type="pct"/>
            <w:shd w:val="clear" w:color="auto" w:fill="auto"/>
          </w:tcPr>
          <w:p w14:paraId="1B61DE45" w14:textId="548B2A35" w:rsidR="00B721A3" w:rsidRPr="00B721A3" w:rsidRDefault="00B721A3" w:rsidP="00B721A3">
            <w:pPr>
              <w:tabs>
                <w:tab w:val="decimal" w:pos="673"/>
              </w:tabs>
              <w:spacing w:line="240" w:lineRule="atLeast"/>
              <w:ind w:right="-50"/>
              <w:rPr>
                <w:rFonts w:cs="Times New Roman"/>
                <w:sz w:val="16"/>
                <w:szCs w:val="16"/>
              </w:rPr>
            </w:pPr>
            <w:r w:rsidRPr="00EC65EE">
              <w:rPr>
                <w:rFonts w:cs="Times New Roman"/>
                <w:sz w:val="16"/>
                <w:szCs w:val="16"/>
              </w:rPr>
              <w:t>1,583,574</w:t>
            </w:r>
          </w:p>
        </w:tc>
      </w:tr>
      <w:tr w:rsidR="00B721A3" w:rsidRPr="001A2D8A" w14:paraId="2DFE1977" w14:textId="77777777" w:rsidTr="00EC65EE">
        <w:tc>
          <w:tcPr>
            <w:tcW w:w="1356" w:type="pct"/>
          </w:tcPr>
          <w:p w14:paraId="43F570EC" w14:textId="314B24F3" w:rsidR="00B721A3" w:rsidRPr="001A2D8A" w:rsidRDefault="00E74298" w:rsidP="00360B85">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w:t>
            </w:r>
            <w:r w:rsidR="004B38AD" w:rsidRPr="00360B85">
              <w:rPr>
                <w:rFonts w:cs="Times New Roman"/>
                <w:sz w:val="16"/>
                <w:szCs w:val="16"/>
                <w:lang w:val="en-GB"/>
              </w:rPr>
              <w:t>ceivables</w:t>
            </w:r>
            <w:r w:rsidR="00E2730D">
              <w:rPr>
                <w:rFonts w:cs="Times New Roman"/>
                <w:sz w:val="16"/>
                <w:szCs w:val="16"/>
                <w:lang w:val="en-GB"/>
              </w:rPr>
              <w:t xml:space="preserve"> </w:t>
            </w:r>
            <w:r w:rsidRPr="00360B85">
              <w:rPr>
                <w:rFonts w:cs="Times New Roman"/>
                <w:sz w:val="16"/>
                <w:szCs w:val="16"/>
                <w:lang w:val="en-GB"/>
              </w:rPr>
              <w:t>and</w:t>
            </w:r>
            <w:r w:rsidR="00CB00D2">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shd w:val="clear" w:color="auto" w:fill="auto"/>
          </w:tcPr>
          <w:p w14:paraId="39F9E986" w14:textId="77777777" w:rsidR="00B721A3" w:rsidRPr="001A2D8A" w:rsidRDefault="00B721A3" w:rsidP="00B721A3">
            <w:pPr>
              <w:tabs>
                <w:tab w:val="decimal" w:pos="673"/>
              </w:tabs>
              <w:spacing w:line="240" w:lineRule="atLeast"/>
              <w:ind w:right="-50"/>
              <w:rPr>
                <w:rFonts w:cs="Times New Roman"/>
                <w:sz w:val="16"/>
                <w:szCs w:val="16"/>
              </w:rPr>
            </w:pPr>
          </w:p>
        </w:tc>
        <w:tc>
          <w:tcPr>
            <w:tcW w:w="514" w:type="pct"/>
            <w:shd w:val="clear" w:color="auto" w:fill="auto"/>
          </w:tcPr>
          <w:p w14:paraId="438080B6" w14:textId="77777777" w:rsidR="00B721A3" w:rsidRPr="001A2D8A"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33D6A773" w14:textId="77777777" w:rsidR="00B721A3" w:rsidRPr="001A2D8A" w:rsidRDefault="00B721A3" w:rsidP="00B721A3">
            <w:pPr>
              <w:tabs>
                <w:tab w:val="decimal" w:pos="673"/>
              </w:tabs>
              <w:spacing w:line="240" w:lineRule="atLeast"/>
              <w:ind w:right="-50"/>
              <w:rPr>
                <w:rFonts w:cs="Times New Roman"/>
                <w:sz w:val="16"/>
                <w:szCs w:val="16"/>
              </w:rPr>
            </w:pPr>
          </w:p>
        </w:tc>
        <w:tc>
          <w:tcPr>
            <w:tcW w:w="505" w:type="pct"/>
            <w:shd w:val="clear" w:color="auto" w:fill="auto"/>
          </w:tcPr>
          <w:p w14:paraId="4CE2BEBE" w14:textId="77777777" w:rsidR="00B721A3" w:rsidRPr="001A2D8A" w:rsidRDefault="00B721A3" w:rsidP="00B721A3">
            <w:pPr>
              <w:tabs>
                <w:tab w:val="decimal" w:pos="673"/>
              </w:tabs>
              <w:spacing w:line="240" w:lineRule="atLeast"/>
              <w:ind w:right="-50"/>
              <w:rPr>
                <w:rFonts w:cs="Times New Roman"/>
                <w:sz w:val="16"/>
                <w:szCs w:val="16"/>
              </w:rPr>
            </w:pPr>
          </w:p>
        </w:tc>
        <w:tc>
          <w:tcPr>
            <w:tcW w:w="524" w:type="pct"/>
            <w:shd w:val="clear" w:color="auto" w:fill="auto"/>
          </w:tcPr>
          <w:p w14:paraId="31BC624E" w14:textId="77777777" w:rsidR="00B721A3" w:rsidRPr="001A2D8A"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231417AA" w14:textId="77777777" w:rsidR="00B721A3" w:rsidRPr="001A2D8A" w:rsidRDefault="00B721A3" w:rsidP="00B721A3">
            <w:pPr>
              <w:tabs>
                <w:tab w:val="decimal" w:pos="673"/>
              </w:tabs>
              <w:spacing w:line="240" w:lineRule="atLeast"/>
              <w:ind w:right="-50"/>
              <w:rPr>
                <w:rFonts w:cs="Times New Roman"/>
                <w:sz w:val="16"/>
                <w:szCs w:val="16"/>
              </w:rPr>
            </w:pPr>
          </w:p>
        </w:tc>
        <w:tc>
          <w:tcPr>
            <w:tcW w:w="465" w:type="pct"/>
            <w:shd w:val="clear" w:color="auto" w:fill="auto"/>
            <w:vAlign w:val="bottom"/>
          </w:tcPr>
          <w:p w14:paraId="54DC999E" w14:textId="1A45CEBA" w:rsidR="00B721A3" w:rsidRPr="001A2D8A" w:rsidRDefault="004B38AD" w:rsidP="00EC65EE">
            <w:pPr>
              <w:tabs>
                <w:tab w:val="decimal" w:pos="519"/>
              </w:tabs>
              <w:spacing w:line="240" w:lineRule="atLeast"/>
              <w:ind w:right="-128"/>
              <w:jc w:val="center"/>
              <w:rPr>
                <w:rFonts w:cs="Times New Roman"/>
                <w:sz w:val="16"/>
                <w:szCs w:val="16"/>
              </w:rPr>
            </w:pPr>
            <w:r>
              <w:rPr>
                <w:rFonts w:cs="Times New Roman"/>
                <w:sz w:val="16"/>
                <w:szCs w:val="16"/>
              </w:rPr>
              <w:t>26,039</w:t>
            </w:r>
          </w:p>
        </w:tc>
      </w:tr>
      <w:tr w:rsidR="0093767B" w:rsidRPr="001A2D8A" w14:paraId="145E03A7" w14:textId="77777777" w:rsidTr="0003797F">
        <w:tc>
          <w:tcPr>
            <w:tcW w:w="1356" w:type="pct"/>
          </w:tcPr>
          <w:p w14:paraId="4183C8D1" w14:textId="14A36D6D" w:rsidR="0093767B" w:rsidRPr="001A2D8A" w:rsidRDefault="0093767B" w:rsidP="0093767B">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shd w:val="clear" w:color="auto" w:fill="auto"/>
          </w:tcPr>
          <w:p w14:paraId="77BBCA65" w14:textId="77777777" w:rsidR="0093767B" w:rsidRPr="001A2D8A" w:rsidRDefault="0093767B" w:rsidP="0093767B">
            <w:pPr>
              <w:tabs>
                <w:tab w:val="decimal" w:pos="673"/>
              </w:tabs>
              <w:spacing w:line="240" w:lineRule="atLeast"/>
              <w:ind w:right="-50"/>
              <w:rPr>
                <w:rFonts w:cs="Times New Roman"/>
                <w:sz w:val="16"/>
                <w:szCs w:val="16"/>
              </w:rPr>
            </w:pPr>
          </w:p>
        </w:tc>
        <w:tc>
          <w:tcPr>
            <w:tcW w:w="514" w:type="pct"/>
            <w:shd w:val="clear" w:color="auto" w:fill="auto"/>
          </w:tcPr>
          <w:p w14:paraId="7A50880A"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7E7FD181" w14:textId="77777777" w:rsidR="0093767B" w:rsidRPr="001A2D8A" w:rsidRDefault="0093767B" w:rsidP="0093767B">
            <w:pPr>
              <w:tabs>
                <w:tab w:val="decimal" w:pos="673"/>
              </w:tabs>
              <w:spacing w:line="240" w:lineRule="atLeast"/>
              <w:ind w:right="-50"/>
              <w:rPr>
                <w:rFonts w:cs="Times New Roman"/>
                <w:sz w:val="16"/>
                <w:szCs w:val="16"/>
              </w:rPr>
            </w:pPr>
          </w:p>
        </w:tc>
        <w:tc>
          <w:tcPr>
            <w:tcW w:w="505" w:type="pct"/>
            <w:shd w:val="clear" w:color="auto" w:fill="auto"/>
          </w:tcPr>
          <w:p w14:paraId="08953508" w14:textId="77777777" w:rsidR="0093767B" w:rsidRPr="001A2D8A" w:rsidRDefault="0093767B" w:rsidP="0093767B">
            <w:pPr>
              <w:tabs>
                <w:tab w:val="decimal" w:pos="673"/>
              </w:tabs>
              <w:spacing w:line="240" w:lineRule="atLeast"/>
              <w:ind w:right="-50"/>
              <w:rPr>
                <w:rFonts w:cs="Times New Roman"/>
                <w:sz w:val="16"/>
                <w:szCs w:val="16"/>
              </w:rPr>
            </w:pPr>
          </w:p>
        </w:tc>
        <w:tc>
          <w:tcPr>
            <w:tcW w:w="524" w:type="pct"/>
            <w:shd w:val="clear" w:color="auto" w:fill="auto"/>
          </w:tcPr>
          <w:p w14:paraId="5F202E6C"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70A1E01D" w14:textId="77777777" w:rsidR="0093767B" w:rsidRPr="001A2D8A" w:rsidRDefault="0093767B" w:rsidP="0093767B">
            <w:pPr>
              <w:tabs>
                <w:tab w:val="decimal" w:pos="673"/>
              </w:tabs>
              <w:spacing w:line="240" w:lineRule="atLeast"/>
              <w:ind w:right="-50"/>
              <w:rPr>
                <w:rFonts w:cs="Times New Roman"/>
                <w:sz w:val="16"/>
                <w:szCs w:val="16"/>
              </w:rPr>
            </w:pPr>
          </w:p>
        </w:tc>
        <w:tc>
          <w:tcPr>
            <w:tcW w:w="465" w:type="pct"/>
            <w:shd w:val="clear" w:color="auto" w:fill="auto"/>
          </w:tcPr>
          <w:p w14:paraId="0D1FB48B" w14:textId="455B12FF" w:rsidR="0093767B" w:rsidRPr="001A2D8A" w:rsidRDefault="004B38A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(55,238)</w:t>
            </w:r>
          </w:p>
        </w:tc>
      </w:tr>
      <w:tr w:rsidR="0093767B" w:rsidRPr="001A2D8A" w14:paraId="7A68B996" w14:textId="77777777" w:rsidTr="00EC65EE">
        <w:tc>
          <w:tcPr>
            <w:tcW w:w="1356" w:type="pct"/>
          </w:tcPr>
          <w:p w14:paraId="2B257CE3" w14:textId="0632BBA6" w:rsidR="0093767B" w:rsidRPr="001A2D8A" w:rsidRDefault="0093767B" w:rsidP="0093767B">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shd w:val="clear" w:color="auto" w:fill="auto"/>
          </w:tcPr>
          <w:p w14:paraId="5834D40D" w14:textId="77777777" w:rsidR="0093767B" w:rsidRPr="001A2D8A" w:rsidRDefault="0093767B" w:rsidP="0093767B">
            <w:pPr>
              <w:tabs>
                <w:tab w:val="decimal" w:pos="673"/>
              </w:tabs>
              <w:spacing w:line="240" w:lineRule="atLeast"/>
              <w:ind w:right="-50"/>
              <w:rPr>
                <w:rFonts w:cs="Times New Roman"/>
                <w:sz w:val="16"/>
                <w:szCs w:val="16"/>
              </w:rPr>
            </w:pPr>
          </w:p>
        </w:tc>
        <w:tc>
          <w:tcPr>
            <w:tcW w:w="514" w:type="pct"/>
            <w:shd w:val="clear" w:color="auto" w:fill="auto"/>
          </w:tcPr>
          <w:p w14:paraId="7DB7CA6A"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0EDD4098" w14:textId="77777777" w:rsidR="0093767B" w:rsidRPr="001A2D8A" w:rsidRDefault="0093767B" w:rsidP="0093767B">
            <w:pPr>
              <w:tabs>
                <w:tab w:val="decimal" w:pos="673"/>
              </w:tabs>
              <w:spacing w:line="240" w:lineRule="atLeast"/>
              <w:ind w:right="-50"/>
              <w:rPr>
                <w:rFonts w:cs="Times New Roman"/>
                <w:sz w:val="16"/>
                <w:szCs w:val="16"/>
              </w:rPr>
            </w:pPr>
          </w:p>
        </w:tc>
        <w:tc>
          <w:tcPr>
            <w:tcW w:w="505" w:type="pct"/>
            <w:shd w:val="clear" w:color="auto" w:fill="auto"/>
          </w:tcPr>
          <w:p w14:paraId="5903B2E7" w14:textId="77777777" w:rsidR="0093767B" w:rsidRPr="001A2D8A" w:rsidRDefault="0093767B" w:rsidP="0093767B">
            <w:pPr>
              <w:tabs>
                <w:tab w:val="decimal" w:pos="673"/>
              </w:tabs>
              <w:spacing w:line="240" w:lineRule="atLeast"/>
              <w:ind w:right="-50"/>
              <w:rPr>
                <w:rFonts w:cs="Times New Roman"/>
                <w:sz w:val="16"/>
                <w:szCs w:val="16"/>
              </w:rPr>
            </w:pPr>
          </w:p>
        </w:tc>
        <w:tc>
          <w:tcPr>
            <w:tcW w:w="524" w:type="pct"/>
            <w:shd w:val="clear" w:color="auto" w:fill="auto"/>
          </w:tcPr>
          <w:p w14:paraId="7DF31DC8"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72CA8800" w14:textId="77777777" w:rsidR="0093767B" w:rsidRPr="001A2D8A" w:rsidRDefault="0093767B" w:rsidP="0093767B">
            <w:pPr>
              <w:tabs>
                <w:tab w:val="decimal" w:pos="673"/>
              </w:tabs>
              <w:spacing w:line="240" w:lineRule="atLeast"/>
              <w:ind w:right="-50"/>
              <w:rPr>
                <w:rFonts w:cs="Times New Roman"/>
                <w:sz w:val="16"/>
                <w:szCs w:val="16"/>
              </w:rPr>
            </w:pPr>
          </w:p>
        </w:tc>
        <w:tc>
          <w:tcPr>
            <w:tcW w:w="465" w:type="pct"/>
            <w:shd w:val="clear" w:color="auto" w:fill="auto"/>
          </w:tcPr>
          <w:p w14:paraId="5ED05C10" w14:textId="3C45CF7B" w:rsidR="0093767B" w:rsidRPr="001A2D8A" w:rsidRDefault="004B38AD" w:rsidP="0093767B">
            <w:pPr>
              <w:pBdr>
                <w:bottom w:val="double" w:sz="4" w:space="1" w:color="auto"/>
              </w:pBdr>
              <w:tabs>
                <w:tab w:val="decimal" w:pos="673"/>
              </w:tabs>
              <w:spacing w:line="240" w:lineRule="atLeast"/>
              <w:ind w:right="-50"/>
              <w:rPr>
                <w:rFonts w:cs="Times New Roman"/>
                <w:b/>
                <w:bCs/>
                <w:sz w:val="16"/>
                <w:szCs w:val="16"/>
              </w:rPr>
            </w:pPr>
            <w:r>
              <w:rPr>
                <w:rFonts w:cs="Times New Roman"/>
                <w:b/>
                <w:bCs/>
                <w:sz w:val="16"/>
                <w:szCs w:val="16"/>
              </w:rPr>
              <w:t>1,554,375</w:t>
            </w:r>
          </w:p>
        </w:tc>
      </w:tr>
    </w:tbl>
    <w:p w14:paraId="65AC6068" w14:textId="77777777" w:rsidR="00F332A9" w:rsidRPr="0012708E" w:rsidRDefault="00F332A9" w:rsidP="00F332A9">
      <w:pPr>
        <w:rPr>
          <w:rFonts w:cs="Times New Roman"/>
        </w:rPr>
      </w:pPr>
    </w:p>
    <w:p w14:paraId="3E5DD463" w14:textId="5317CB95" w:rsidR="00B1280B" w:rsidRPr="0012708E" w:rsidRDefault="7F6EA61E" w:rsidP="0C1F1E22">
      <w:pPr>
        <w:pStyle w:val="Heading1"/>
        <w:numPr>
          <w:ilvl w:val="0"/>
          <w:numId w:val="0"/>
        </w:numPr>
        <w:spacing w:before="0" w:after="0" w:line="240" w:lineRule="atLeast"/>
        <w:rPr>
          <w:rFonts w:cs="Times New Roman"/>
          <w:i w:val="0"/>
          <w:szCs w:val="24"/>
        </w:rPr>
      </w:pPr>
      <w:r w:rsidRPr="0012708E">
        <w:rPr>
          <w:rFonts w:cs="Times New Roman"/>
          <w:i w:val="0"/>
          <w:szCs w:val="24"/>
        </w:rPr>
        <w:t>1</w:t>
      </w:r>
      <w:r w:rsidR="00C36C30">
        <w:rPr>
          <w:rFonts w:cs="Times New Roman"/>
          <w:i w:val="0"/>
          <w:szCs w:val="24"/>
        </w:rPr>
        <w:t>4</w:t>
      </w:r>
      <w:r w:rsidR="00321C21" w:rsidRPr="0012708E">
        <w:rPr>
          <w:rFonts w:cs="Times New Roman"/>
          <w:szCs w:val="24"/>
        </w:rPr>
        <w:tab/>
      </w:r>
      <w:r w:rsidR="64ACD35F" w:rsidRPr="0012708E">
        <w:rPr>
          <w:rFonts w:cs="Times New Roman"/>
          <w:i w:val="0"/>
          <w:szCs w:val="24"/>
        </w:rPr>
        <w:t xml:space="preserve">Allowance for </w:t>
      </w:r>
      <w:r w:rsidR="0B2D2A44" w:rsidRPr="0012708E">
        <w:rPr>
          <w:rFonts w:cs="Times New Roman"/>
          <w:i w:val="0"/>
          <w:szCs w:val="24"/>
        </w:rPr>
        <w:t xml:space="preserve">expected credit loss </w:t>
      </w:r>
    </w:p>
    <w:p w14:paraId="30A9B89A" w14:textId="2A1DF62B" w:rsidR="00ED47D0" w:rsidRPr="0012708E" w:rsidRDefault="00ED47D0" w:rsidP="00ED47D0">
      <w:pPr>
        <w:pStyle w:val="BodyTextIndent"/>
        <w:spacing w:after="0" w:line="240" w:lineRule="atLeast"/>
        <w:ind w:left="544"/>
        <w:jc w:val="thaiDistribute"/>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9E6F0A" w:rsidRPr="001A2D8A" w14:paraId="1C66438D" w14:textId="77777777" w:rsidTr="00360B85">
        <w:trPr>
          <w:trHeight w:val="80"/>
        </w:trPr>
        <w:tc>
          <w:tcPr>
            <w:tcW w:w="1667" w:type="pct"/>
          </w:tcPr>
          <w:p w14:paraId="0A2114F5" w14:textId="77777777" w:rsidR="009E6F0A" w:rsidRPr="001A2D8A" w:rsidRDefault="009E6F0A" w:rsidP="002247BB">
            <w:pPr>
              <w:pStyle w:val="BodyText"/>
              <w:spacing w:after="0"/>
              <w:ind w:right="-45"/>
              <w:jc w:val="both"/>
              <w:rPr>
                <w:rFonts w:cs="Times New Roman"/>
                <w:sz w:val="20"/>
                <w:lang w:val="en-GB"/>
              </w:rPr>
            </w:pPr>
          </w:p>
        </w:tc>
        <w:tc>
          <w:tcPr>
            <w:tcW w:w="3333" w:type="pct"/>
            <w:gridSpan w:val="7"/>
          </w:tcPr>
          <w:p w14:paraId="322DA6D7" w14:textId="77777777" w:rsidR="009E6F0A" w:rsidRPr="001A2D8A" w:rsidRDefault="009E6F0A" w:rsidP="002247BB">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9E6F0A" w:rsidRPr="001A2D8A" w14:paraId="699D6E7A" w14:textId="77777777" w:rsidTr="00360B85">
        <w:trPr>
          <w:trHeight w:val="80"/>
        </w:trPr>
        <w:tc>
          <w:tcPr>
            <w:tcW w:w="1667" w:type="pct"/>
          </w:tcPr>
          <w:p w14:paraId="1A3A299A" w14:textId="77777777" w:rsidR="009E6F0A" w:rsidRPr="001A2D8A" w:rsidRDefault="009E6F0A" w:rsidP="002247BB">
            <w:pPr>
              <w:pStyle w:val="BodyText"/>
              <w:spacing w:after="0"/>
              <w:ind w:right="-45"/>
              <w:jc w:val="both"/>
              <w:rPr>
                <w:rFonts w:cs="Times New Roman"/>
                <w:b/>
                <w:bCs/>
                <w:i/>
                <w:iCs/>
                <w:sz w:val="20"/>
                <w:lang w:val="en-GB"/>
              </w:rPr>
            </w:pPr>
          </w:p>
        </w:tc>
        <w:tc>
          <w:tcPr>
            <w:tcW w:w="3333" w:type="pct"/>
            <w:gridSpan w:val="7"/>
          </w:tcPr>
          <w:p w14:paraId="445AC752" w14:textId="755C04BE" w:rsidR="009E6F0A" w:rsidRPr="001A2D8A" w:rsidRDefault="009E6F0A" w:rsidP="002247BB">
            <w:pPr>
              <w:pStyle w:val="BodyText"/>
              <w:spacing w:after="0"/>
              <w:ind w:left="-113" w:right="-72"/>
              <w:jc w:val="center"/>
              <w:rPr>
                <w:rFonts w:cs="Times New Roman"/>
                <w:sz w:val="20"/>
                <w:lang w:val="en-GB"/>
              </w:rPr>
            </w:pPr>
            <w:r w:rsidRPr="001A2D8A">
              <w:rPr>
                <w:rFonts w:cs="Times New Roman"/>
                <w:sz w:val="20"/>
                <w:lang w:val="en-GB"/>
              </w:rPr>
              <w:t>202</w:t>
            </w:r>
            <w:r w:rsidR="005855EF">
              <w:rPr>
                <w:rFonts w:cs="Times New Roman"/>
                <w:sz w:val="20"/>
                <w:lang w:val="en-GB"/>
              </w:rPr>
              <w:t>3</w:t>
            </w:r>
          </w:p>
        </w:tc>
      </w:tr>
      <w:tr w:rsidR="00B54973" w:rsidRPr="001A2D8A" w14:paraId="04A05858" w14:textId="77777777" w:rsidTr="00360B85">
        <w:trPr>
          <w:trHeight w:val="80"/>
        </w:trPr>
        <w:tc>
          <w:tcPr>
            <w:tcW w:w="1667" w:type="pct"/>
          </w:tcPr>
          <w:p w14:paraId="57A4286B" w14:textId="77777777" w:rsidR="00B54973" w:rsidRPr="001A2D8A" w:rsidRDefault="00B54973" w:rsidP="00B54973">
            <w:pPr>
              <w:pStyle w:val="BodyText"/>
              <w:spacing w:after="0"/>
              <w:ind w:right="-45"/>
              <w:jc w:val="both"/>
              <w:rPr>
                <w:rFonts w:cs="Times New Roman"/>
                <w:sz w:val="20"/>
                <w:lang w:val="en-GB"/>
              </w:rPr>
            </w:pPr>
          </w:p>
        </w:tc>
        <w:tc>
          <w:tcPr>
            <w:tcW w:w="784" w:type="pct"/>
          </w:tcPr>
          <w:p w14:paraId="4FAF7281" w14:textId="09082761"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18C88C58" w14:textId="77777777" w:rsidR="00B54973" w:rsidRPr="001A2D8A" w:rsidRDefault="00B54973" w:rsidP="00B54973">
            <w:pPr>
              <w:pStyle w:val="BodyText"/>
              <w:spacing w:after="0"/>
              <w:ind w:left="-108" w:right="-72"/>
              <w:rPr>
                <w:rFonts w:cs="Times New Roman"/>
                <w:sz w:val="20"/>
                <w:lang w:val="en-GB"/>
              </w:rPr>
            </w:pPr>
          </w:p>
        </w:tc>
        <w:tc>
          <w:tcPr>
            <w:tcW w:w="750" w:type="pct"/>
          </w:tcPr>
          <w:p w14:paraId="60BCB866" w14:textId="18DB64A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2FB163E"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359125A9"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1C5E95C5"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73A46414"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0ABC1C6" w14:textId="77777777" w:rsidTr="00360B85">
        <w:trPr>
          <w:trHeight w:val="80"/>
        </w:trPr>
        <w:tc>
          <w:tcPr>
            <w:tcW w:w="1667" w:type="pct"/>
          </w:tcPr>
          <w:p w14:paraId="1669CBD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73BE90FC" w14:textId="33B0CE7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70CCFA1F"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02A46ABB" w14:textId="20ED210B"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789F37F6"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0F32C2C5"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2966C7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6FD5B7D"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3590FB8B" w14:textId="77777777" w:rsidTr="00360B85">
        <w:trPr>
          <w:trHeight w:val="80"/>
        </w:trPr>
        <w:tc>
          <w:tcPr>
            <w:tcW w:w="1667" w:type="pct"/>
          </w:tcPr>
          <w:p w14:paraId="783589F7"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38FABC0C" w14:textId="441961DC" w:rsidR="00B54973" w:rsidRPr="001A2D8A" w:rsidRDefault="00B54973" w:rsidP="00B5497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060CE0D2"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37197E34" w14:textId="1CCC1DF9"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80B6748"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8861F8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6C7561BA"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E32FFE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2A1FDA3" w14:textId="77777777" w:rsidTr="00360B85">
        <w:trPr>
          <w:trHeight w:val="80"/>
        </w:trPr>
        <w:tc>
          <w:tcPr>
            <w:tcW w:w="1667" w:type="pct"/>
          </w:tcPr>
          <w:p w14:paraId="160ED240"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51A4910E" w14:textId="5DA6A64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315D9B95"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6F266045" w14:textId="5D4512C8"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E48194C"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EFF578C"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44CE4EA8"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39AC50B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5F699C2D" w14:textId="77777777" w:rsidTr="00360B85">
        <w:trPr>
          <w:trHeight w:val="80"/>
        </w:trPr>
        <w:tc>
          <w:tcPr>
            <w:tcW w:w="1667" w:type="pct"/>
          </w:tcPr>
          <w:p w14:paraId="3B8C18A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089B831C" w14:textId="3DEE769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51018FFA"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43FD5C9C" w14:textId="004798CF"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9D6B100"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6C512F27"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18AE9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4929B09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Total</w:t>
            </w:r>
          </w:p>
        </w:tc>
      </w:tr>
      <w:tr w:rsidR="009E6F0A" w:rsidRPr="001A2D8A" w14:paraId="7DB6F519" w14:textId="77777777" w:rsidTr="00360B85">
        <w:trPr>
          <w:trHeight w:val="80"/>
        </w:trPr>
        <w:tc>
          <w:tcPr>
            <w:tcW w:w="1667" w:type="pct"/>
          </w:tcPr>
          <w:p w14:paraId="71995C89" w14:textId="77777777" w:rsidR="009E6F0A" w:rsidRPr="001A2D8A" w:rsidRDefault="009E6F0A" w:rsidP="002247BB">
            <w:pPr>
              <w:pStyle w:val="BodyText"/>
              <w:spacing w:after="0"/>
              <w:ind w:right="-45"/>
              <w:jc w:val="both"/>
              <w:rPr>
                <w:rFonts w:cs="Times New Roman"/>
                <w:sz w:val="20"/>
                <w:rtl/>
                <w:cs/>
                <w:lang w:val="en-GB"/>
              </w:rPr>
            </w:pPr>
          </w:p>
        </w:tc>
        <w:tc>
          <w:tcPr>
            <w:tcW w:w="3333" w:type="pct"/>
            <w:gridSpan w:val="7"/>
          </w:tcPr>
          <w:p w14:paraId="237FED15" w14:textId="77777777" w:rsidR="009E6F0A" w:rsidRPr="001A2D8A" w:rsidRDefault="009E6F0A" w:rsidP="002247BB">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DA4138" w:rsidRPr="001A2D8A" w14:paraId="228DE3C9" w14:textId="77777777" w:rsidTr="00360B85">
        <w:tc>
          <w:tcPr>
            <w:tcW w:w="1667" w:type="pct"/>
          </w:tcPr>
          <w:p w14:paraId="6EE5C24E"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Investments in debt instruments</w:t>
            </w:r>
          </w:p>
        </w:tc>
        <w:tc>
          <w:tcPr>
            <w:tcW w:w="784" w:type="pct"/>
            <w:shd w:val="clear" w:color="auto" w:fill="auto"/>
            <w:vAlign w:val="bottom"/>
          </w:tcPr>
          <w:p w14:paraId="7F5C1ED9" w14:textId="21B2FA55" w:rsidR="00DA4138" w:rsidRPr="00C4463D" w:rsidRDefault="00DA4138" w:rsidP="00DA4138">
            <w:pPr>
              <w:tabs>
                <w:tab w:val="decimal" w:pos="1150"/>
              </w:tabs>
              <w:ind w:right="-59"/>
              <w:rPr>
                <w:rFonts w:cs="Times New Roman"/>
                <w:sz w:val="20"/>
              </w:rPr>
            </w:pPr>
            <w:r w:rsidRPr="0093239C">
              <w:rPr>
                <w:rFonts w:cs="Times New Roman"/>
                <w:sz w:val="20"/>
              </w:rPr>
              <w:t>30</w:t>
            </w:r>
          </w:p>
        </w:tc>
        <w:tc>
          <w:tcPr>
            <w:tcW w:w="133" w:type="pct"/>
            <w:shd w:val="clear" w:color="auto" w:fill="auto"/>
            <w:vAlign w:val="bottom"/>
          </w:tcPr>
          <w:p w14:paraId="0C18560F" w14:textId="77777777" w:rsidR="00DA4138" w:rsidRPr="00C4463D" w:rsidRDefault="00DA4138" w:rsidP="00DA4138">
            <w:pPr>
              <w:tabs>
                <w:tab w:val="decimal" w:pos="1060"/>
              </w:tabs>
              <w:rPr>
                <w:rFonts w:cs="Times New Roman"/>
                <w:sz w:val="20"/>
              </w:rPr>
            </w:pPr>
          </w:p>
        </w:tc>
        <w:tc>
          <w:tcPr>
            <w:tcW w:w="750" w:type="pct"/>
            <w:shd w:val="clear" w:color="auto" w:fill="auto"/>
            <w:vAlign w:val="bottom"/>
          </w:tcPr>
          <w:p w14:paraId="1CAA2E3B" w14:textId="6A3A4161" w:rsidR="00DA4138" w:rsidRPr="00C4463D" w:rsidRDefault="00DA4138" w:rsidP="00DA4138">
            <w:pPr>
              <w:tabs>
                <w:tab w:val="decimal" w:pos="1137"/>
              </w:tabs>
              <w:ind w:right="-58"/>
              <w:rPr>
                <w:rFonts w:cs="Times New Roman"/>
                <w:sz w:val="20"/>
              </w:rPr>
            </w:pPr>
            <w:r w:rsidRPr="0093239C">
              <w:rPr>
                <w:rFonts w:cs="Times New Roman"/>
                <w:sz w:val="20"/>
              </w:rPr>
              <w:t>-</w:t>
            </w:r>
          </w:p>
        </w:tc>
        <w:tc>
          <w:tcPr>
            <w:tcW w:w="133" w:type="pct"/>
            <w:shd w:val="clear" w:color="auto" w:fill="auto"/>
            <w:vAlign w:val="bottom"/>
          </w:tcPr>
          <w:p w14:paraId="47BC4A6D" w14:textId="77777777" w:rsidR="00DA4138" w:rsidRPr="00C4463D" w:rsidRDefault="00DA4138" w:rsidP="00DA4138">
            <w:pPr>
              <w:tabs>
                <w:tab w:val="decimal" w:pos="1060"/>
              </w:tabs>
              <w:rPr>
                <w:rFonts w:cs="Times New Roman"/>
                <w:sz w:val="20"/>
              </w:rPr>
            </w:pPr>
          </w:p>
        </w:tc>
        <w:tc>
          <w:tcPr>
            <w:tcW w:w="739" w:type="pct"/>
            <w:shd w:val="clear" w:color="auto" w:fill="auto"/>
            <w:vAlign w:val="bottom"/>
          </w:tcPr>
          <w:p w14:paraId="1D800BE5" w14:textId="57EB1069" w:rsidR="00DA4138" w:rsidRPr="00C4463D" w:rsidRDefault="00DA4138" w:rsidP="00DA4138">
            <w:pPr>
              <w:tabs>
                <w:tab w:val="decimal" w:pos="1140"/>
              </w:tabs>
              <w:ind w:right="-59"/>
              <w:rPr>
                <w:rFonts w:cs="Times New Roman"/>
                <w:sz w:val="20"/>
              </w:rPr>
            </w:pPr>
            <w:r w:rsidRPr="0093239C">
              <w:rPr>
                <w:rFonts w:cs="Times New Roman"/>
                <w:sz w:val="20"/>
              </w:rPr>
              <w:t>18,745</w:t>
            </w:r>
          </w:p>
        </w:tc>
        <w:tc>
          <w:tcPr>
            <w:tcW w:w="133" w:type="pct"/>
            <w:shd w:val="clear" w:color="auto" w:fill="auto"/>
            <w:vAlign w:val="bottom"/>
          </w:tcPr>
          <w:p w14:paraId="545510EE" w14:textId="77777777" w:rsidR="00DA4138" w:rsidRPr="00C4463D" w:rsidRDefault="00DA4138" w:rsidP="00DA4138">
            <w:pPr>
              <w:tabs>
                <w:tab w:val="decimal" w:pos="1060"/>
              </w:tabs>
              <w:ind w:left="-93" w:right="-268"/>
              <w:rPr>
                <w:rFonts w:cs="Times New Roman"/>
                <w:sz w:val="20"/>
              </w:rPr>
            </w:pPr>
          </w:p>
        </w:tc>
        <w:tc>
          <w:tcPr>
            <w:tcW w:w="661" w:type="pct"/>
            <w:shd w:val="clear" w:color="auto" w:fill="auto"/>
            <w:vAlign w:val="bottom"/>
          </w:tcPr>
          <w:p w14:paraId="5E7751E7" w14:textId="6FE174BE" w:rsidR="00DA4138" w:rsidRPr="00C4463D" w:rsidRDefault="00DA4138" w:rsidP="00DA4138">
            <w:pPr>
              <w:tabs>
                <w:tab w:val="decimal" w:pos="999"/>
              </w:tabs>
              <w:ind w:right="-59"/>
              <w:rPr>
                <w:rFonts w:cs="Times New Roman"/>
                <w:sz w:val="20"/>
              </w:rPr>
            </w:pPr>
            <w:r w:rsidRPr="0093239C">
              <w:rPr>
                <w:rFonts w:cs="Times New Roman"/>
                <w:sz w:val="20"/>
              </w:rPr>
              <w:t>18,775</w:t>
            </w:r>
          </w:p>
        </w:tc>
      </w:tr>
      <w:tr w:rsidR="00DA4138" w:rsidRPr="001A2D8A" w14:paraId="3C8EBF54" w14:textId="77777777" w:rsidTr="0093239C">
        <w:tc>
          <w:tcPr>
            <w:tcW w:w="1667" w:type="pct"/>
            <w:vAlign w:val="bottom"/>
          </w:tcPr>
          <w:p w14:paraId="386859D5"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164B029E"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shd w:val="clear" w:color="auto" w:fill="auto"/>
          </w:tcPr>
          <w:p w14:paraId="349870DC" w14:textId="77777777" w:rsidR="007C287F" w:rsidRDefault="007C287F" w:rsidP="00DA4138">
            <w:pPr>
              <w:tabs>
                <w:tab w:val="decimal" w:pos="1138"/>
              </w:tabs>
              <w:ind w:right="-59"/>
              <w:rPr>
                <w:rFonts w:cs="Times New Roman"/>
                <w:sz w:val="20"/>
              </w:rPr>
            </w:pPr>
          </w:p>
          <w:p w14:paraId="6D978283" w14:textId="77777777" w:rsidR="007C287F" w:rsidRDefault="007C287F" w:rsidP="00DA4138">
            <w:pPr>
              <w:tabs>
                <w:tab w:val="decimal" w:pos="1138"/>
              </w:tabs>
              <w:ind w:right="-59"/>
              <w:rPr>
                <w:rFonts w:cs="Times New Roman"/>
                <w:sz w:val="20"/>
              </w:rPr>
            </w:pPr>
          </w:p>
          <w:p w14:paraId="56B030C1" w14:textId="7BA1145F" w:rsidR="00DA4138" w:rsidRPr="0093239C" w:rsidRDefault="00DA4138" w:rsidP="00DA4138">
            <w:pPr>
              <w:tabs>
                <w:tab w:val="decimal" w:pos="1138"/>
              </w:tabs>
              <w:ind w:right="-59"/>
              <w:rPr>
                <w:rFonts w:cs="Times New Roman"/>
                <w:sz w:val="20"/>
                <w:lang w:bidi="th-TH"/>
              </w:rPr>
            </w:pPr>
            <w:r w:rsidRPr="0093239C">
              <w:rPr>
                <w:rFonts w:cs="Times New Roman"/>
                <w:sz w:val="20"/>
              </w:rPr>
              <w:t xml:space="preserve"> 3,173,672 </w:t>
            </w:r>
          </w:p>
        </w:tc>
        <w:tc>
          <w:tcPr>
            <w:tcW w:w="133" w:type="pct"/>
            <w:shd w:val="clear" w:color="auto" w:fill="auto"/>
            <w:vAlign w:val="bottom"/>
          </w:tcPr>
          <w:p w14:paraId="404B2F49" w14:textId="77777777" w:rsidR="00DA4138" w:rsidRPr="00C4463D" w:rsidRDefault="00DA4138" w:rsidP="00DA4138">
            <w:pPr>
              <w:tabs>
                <w:tab w:val="decimal" w:pos="1060"/>
              </w:tabs>
              <w:ind w:right="-59"/>
              <w:rPr>
                <w:rFonts w:cs="Times New Roman"/>
                <w:sz w:val="20"/>
              </w:rPr>
            </w:pPr>
          </w:p>
        </w:tc>
        <w:tc>
          <w:tcPr>
            <w:tcW w:w="750" w:type="pct"/>
            <w:shd w:val="clear" w:color="auto" w:fill="auto"/>
          </w:tcPr>
          <w:p w14:paraId="2B356A0B" w14:textId="77777777" w:rsidR="007C287F" w:rsidRDefault="007C287F" w:rsidP="00DA4138">
            <w:pPr>
              <w:tabs>
                <w:tab w:val="decimal" w:pos="1137"/>
              </w:tabs>
              <w:ind w:left="-93" w:right="-58"/>
              <w:rPr>
                <w:rFonts w:cs="Times New Roman"/>
                <w:sz w:val="20"/>
              </w:rPr>
            </w:pPr>
          </w:p>
          <w:p w14:paraId="06977646" w14:textId="77777777" w:rsidR="007C287F" w:rsidRDefault="007C287F" w:rsidP="00DA4138">
            <w:pPr>
              <w:tabs>
                <w:tab w:val="decimal" w:pos="1137"/>
              </w:tabs>
              <w:ind w:left="-93" w:right="-58"/>
              <w:rPr>
                <w:rFonts w:cs="Times New Roman"/>
                <w:sz w:val="20"/>
              </w:rPr>
            </w:pPr>
          </w:p>
          <w:p w14:paraId="1F61CED3" w14:textId="3B31F52C" w:rsidR="00DA4138" w:rsidRPr="00C4463D" w:rsidRDefault="00DA4138" w:rsidP="00DA4138">
            <w:pPr>
              <w:tabs>
                <w:tab w:val="decimal" w:pos="1137"/>
              </w:tabs>
              <w:ind w:left="-93" w:right="-58"/>
              <w:rPr>
                <w:rFonts w:cs="Times New Roman"/>
                <w:sz w:val="20"/>
              </w:rPr>
            </w:pPr>
            <w:r w:rsidRPr="0093239C">
              <w:rPr>
                <w:rFonts w:cs="Times New Roman"/>
                <w:sz w:val="20"/>
              </w:rPr>
              <w:t xml:space="preserve"> 2,383,741</w:t>
            </w:r>
          </w:p>
        </w:tc>
        <w:tc>
          <w:tcPr>
            <w:tcW w:w="133" w:type="pct"/>
            <w:shd w:val="clear" w:color="auto" w:fill="auto"/>
            <w:vAlign w:val="bottom"/>
          </w:tcPr>
          <w:p w14:paraId="06483D30" w14:textId="77777777" w:rsidR="00DA4138" w:rsidRPr="00C4463D" w:rsidRDefault="00DA4138" w:rsidP="00DA4138">
            <w:pPr>
              <w:tabs>
                <w:tab w:val="decimal" w:pos="1060"/>
              </w:tabs>
              <w:ind w:right="-59"/>
              <w:rPr>
                <w:rFonts w:cs="Times New Roman"/>
                <w:sz w:val="20"/>
              </w:rPr>
            </w:pPr>
          </w:p>
        </w:tc>
        <w:tc>
          <w:tcPr>
            <w:tcW w:w="739" w:type="pct"/>
            <w:shd w:val="clear" w:color="auto" w:fill="auto"/>
            <w:vAlign w:val="bottom"/>
          </w:tcPr>
          <w:p w14:paraId="1C600752" w14:textId="4B0470A5" w:rsidR="00DA4138" w:rsidRPr="00C4463D" w:rsidRDefault="00DA4138" w:rsidP="00DA4138">
            <w:pPr>
              <w:tabs>
                <w:tab w:val="decimal" w:pos="1140"/>
              </w:tabs>
              <w:ind w:left="-93" w:right="-59"/>
              <w:rPr>
                <w:rFonts w:cs="Times New Roman"/>
                <w:sz w:val="20"/>
              </w:rPr>
            </w:pPr>
            <w:r w:rsidRPr="0093239C">
              <w:rPr>
                <w:rFonts w:cs="Times New Roman"/>
                <w:sz w:val="20"/>
              </w:rPr>
              <w:t>4,315,766</w:t>
            </w:r>
          </w:p>
        </w:tc>
        <w:tc>
          <w:tcPr>
            <w:tcW w:w="133" w:type="pct"/>
            <w:shd w:val="clear" w:color="auto" w:fill="auto"/>
            <w:vAlign w:val="bottom"/>
          </w:tcPr>
          <w:p w14:paraId="2B05A710" w14:textId="77777777" w:rsidR="00DA4138" w:rsidRPr="00C4463D" w:rsidRDefault="00DA4138" w:rsidP="00DA4138">
            <w:pPr>
              <w:tabs>
                <w:tab w:val="decimal" w:pos="1060"/>
              </w:tabs>
              <w:ind w:left="-93" w:right="-59"/>
              <w:rPr>
                <w:rFonts w:cs="Times New Roman"/>
                <w:sz w:val="20"/>
              </w:rPr>
            </w:pPr>
          </w:p>
        </w:tc>
        <w:tc>
          <w:tcPr>
            <w:tcW w:w="661" w:type="pct"/>
            <w:shd w:val="clear" w:color="auto" w:fill="auto"/>
            <w:vAlign w:val="bottom"/>
          </w:tcPr>
          <w:p w14:paraId="12E6D53A" w14:textId="046236AC" w:rsidR="00DA4138" w:rsidRPr="00C4463D" w:rsidRDefault="00DA4138" w:rsidP="00DA4138">
            <w:pPr>
              <w:tabs>
                <w:tab w:val="decimal" w:pos="999"/>
              </w:tabs>
              <w:ind w:left="-93" w:right="-59"/>
              <w:rPr>
                <w:rFonts w:cs="Times New Roman"/>
                <w:sz w:val="20"/>
              </w:rPr>
            </w:pPr>
            <w:r w:rsidRPr="0093239C">
              <w:rPr>
                <w:rFonts w:cs="Times New Roman"/>
                <w:sz w:val="20"/>
              </w:rPr>
              <w:t>9,873,179</w:t>
            </w:r>
          </w:p>
        </w:tc>
      </w:tr>
      <w:tr w:rsidR="007C287F" w:rsidRPr="001A2D8A" w14:paraId="3A2CEEC8" w14:textId="77777777" w:rsidTr="0093239C">
        <w:tc>
          <w:tcPr>
            <w:tcW w:w="1667" w:type="pct"/>
            <w:vAlign w:val="bottom"/>
          </w:tcPr>
          <w:p w14:paraId="4B4EC844" w14:textId="77777777" w:rsidR="007C287F" w:rsidRPr="001A2D8A" w:rsidRDefault="007C287F" w:rsidP="007C287F">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shd w:val="clear" w:color="auto" w:fill="auto"/>
          </w:tcPr>
          <w:p w14:paraId="2865AEDF" w14:textId="4A49FAC2" w:rsidR="007C287F" w:rsidRPr="0093239C" w:rsidRDefault="007C287F" w:rsidP="007C287F">
            <w:pPr>
              <w:tabs>
                <w:tab w:val="decimal" w:pos="1150"/>
              </w:tabs>
              <w:ind w:right="-59"/>
              <w:rPr>
                <w:rFonts w:cs="Times New Roman"/>
                <w:sz w:val="20"/>
                <w:lang w:bidi="th-TH"/>
              </w:rPr>
            </w:pPr>
            <w:r w:rsidRPr="0093239C">
              <w:rPr>
                <w:rFonts w:cs="Times New Roman"/>
                <w:sz w:val="20"/>
              </w:rPr>
              <w:t xml:space="preserve"> 1,993 </w:t>
            </w:r>
          </w:p>
        </w:tc>
        <w:tc>
          <w:tcPr>
            <w:tcW w:w="133" w:type="pct"/>
            <w:shd w:val="clear" w:color="auto" w:fill="auto"/>
            <w:vAlign w:val="bottom"/>
          </w:tcPr>
          <w:p w14:paraId="5FF27681" w14:textId="77777777" w:rsidR="007C287F" w:rsidRPr="00C4463D" w:rsidRDefault="007C287F" w:rsidP="007C287F">
            <w:pPr>
              <w:tabs>
                <w:tab w:val="decimal" w:pos="1060"/>
              </w:tabs>
              <w:rPr>
                <w:rFonts w:cs="Times New Roman"/>
                <w:sz w:val="20"/>
              </w:rPr>
            </w:pPr>
          </w:p>
        </w:tc>
        <w:tc>
          <w:tcPr>
            <w:tcW w:w="750" w:type="pct"/>
            <w:shd w:val="clear" w:color="auto" w:fill="auto"/>
          </w:tcPr>
          <w:p w14:paraId="73B9165D" w14:textId="1325C417" w:rsidR="007C287F" w:rsidRPr="00C4463D" w:rsidRDefault="007C287F" w:rsidP="007C287F">
            <w:pPr>
              <w:tabs>
                <w:tab w:val="decimal" w:pos="1137"/>
              </w:tabs>
              <w:ind w:right="-58"/>
              <w:rPr>
                <w:rFonts w:cs="Times New Roman"/>
                <w:sz w:val="20"/>
              </w:rPr>
            </w:pPr>
            <w:r w:rsidRPr="0093239C">
              <w:rPr>
                <w:rFonts w:cs="Times New Roman"/>
                <w:sz w:val="20"/>
              </w:rPr>
              <w:t xml:space="preserve"> 8,318 </w:t>
            </w:r>
          </w:p>
        </w:tc>
        <w:tc>
          <w:tcPr>
            <w:tcW w:w="133" w:type="pct"/>
            <w:shd w:val="clear" w:color="auto" w:fill="auto"/>
            <w:vAlign w:val="bottom"/>
          </w:tcPr>
          <w:p w14:paraId="1E9BF662" w14:textId="77777777" w:rsidR="007C287F" w:rsidRPr="00C4463D" w:rsidRDefault="007C287F" w:rsidP="007C287F">
            <w:pPr>
              <w:tabs>
                <w:tab w:val="decimal" w:pos="1060"/>
              </w:tabs>
              <w:rPr>
                <w:rFonts w:cs="Times New Roman"/>
                <w:sz w:val="20"/>
              </w:rPr>
            </w:pPr>
          </w:p>
        </w:tc>
        <w:tc>
          <w:tcPr>
            <w:tcW w:w="739" w:type="pct"/>
            <w:shd w:val="clear" w:color="auto" w:fill="auto"/>
            <w:vAlign w:val="bottom"/>
          </w:tcPr>
          <w:p w14:paraId="6047C62C" w14:textId="2AE05124" w:rsidR="007C287F" w:rsidRPr="00C4463D" w:rsidRDefault="007C287F" w:rsidP="007C287F">
            <w:pPr>
              <w:tabs>
                <w:tab w:val="decimal" w:pos="1140"/>
              </w:tabs>
              <w:ind w:right="-59"/>
              <w:rPr>
                <w:rFonts w:cs="Times New Roman"/>
                <w:sz w:val="20"/>
              </w:rPr>
            </w:pPr>
            <w:r w:rsidRPr="0093239C">
              <w:rPr>
                <w:rFonts w:cs="Times New Roman"/>
                <w:sz w:val="20"/>
              </w:rPr>
              <w:t>13,963</w:t>
            </w:r>
          </w:p>
        </w:tc>
        <w:tc>
          <w:tcPr>
            <w:tcW w:w="133" w:type="pct"/>
            <w:shd w:val="clear" w:color="auto" w:fill="auto"/>
            <w:vAlign w:val="bottom"/>
          </w:tcPr>
          <w:p w14:paraId="3C8A6525" w14:textId="77777777" w:rsidR="007C287F" w:rsidRPr="00C4463D" w:rsidRDefault="007C287F" w:rsidP="007C287F">
            <w:pPr>
              <w:tabs>
                <w:tab w:val="decimal" w:pos="1060"/>
              </w:tabs>
              <w:ind w:left="-93" w:right="-268"/>
              <w:rPr>
                <w:rFonts w:cs="Times New Roman"/>
                <w:sz w:val="20"/>
              </w:rPr>
            </w:pPr>
          </w:p>
        </w:tc>
        <w:tc>
          <w:tcPr>
            <w:tcW w:w="661" w:type="pct"/>
            <w:shd w:val="clear" w:color="auto" w:fill="auto"/>
            <w:vAlign w:val="bottom"/>
          </w:tcPr>
          <w:p w14:paraId="24570A25" w14:textId="7A95A10D" w:rsidR="007C287F" w:rsidRPr="00C4463D" w:rsidRDefault="007C287F" w:rsidP="007C287F">
            <w:pPr>
              <w:tabs>
                <w:tab w:val="decimal" w:pos="999"/>
              </w:tabs>
              <w:ind w:right="-59"/>
              <w:rPr>
                <w:rFonts w:cs="Times New Roman"/>
                <w:sz w:val="20"/>
              </w:rPr>
            </w:pPr>
            <w:r w:rsidRPr="0093239C">
              <w:rPr>
                <w:rFonts w:cs="Times New Roman"/>
                <w:sz w:val="20"/>
              </w:rPr>
              <w:t>24,274</w:t>
            </w:r>
          </w:p>
        </w:tc>
      </w:tr>
      <w:tr w:rsidR="007C287F" w:rsidRPr="001A2D8A" w14:paraId="41B43403" w14:textId="77777777" w:rsidTr="0093239C">
        <w:tc>
          <w:tcPr>
            <w:tcW w:w="1667" w:type="pct"/>
            <w:vAlign w:val="bottom"/>
          </w:tcPr>
          <w:p w14:paraId="3C562A29" w14:textId="4ABDE409" w:rsidR="007C287F" w:rsidRPr="001A2D8A" w:rsidRDefault="007C287F" w:rsidP="00BC2B2B">
            <w:pPr>
              <w:pStyle w:val="BodyText"/>
              <w:spacing w:after="0"/>
              <w:ind w:right="-45"/>
              <w:rPr>
                <w:rFonts w:cs="Times New Roman"/>
                <w:sz w:val="20"/>
                <w:lang w:val="en-GB"/>
              </w:rPr>
            </w:pPr>
            <w:r w:rsidRPr="001A2D8A">
              <w:rPr>
                <w:rFonts w:cs="Times New Roman"/>
                <w:sz w:val="20"/>
                <w:lang w:val="en-GB"/>
              </w:rPr>
              <w:t>Undrawn loan commitments</w:t>
            </w:r>
          </w:p>
        </w:tc>
        <w:tc>
          <w:tcPr>
            <w:tcW w:w="784" w:type="pct"/>
            <w:shd w:val="clear" w:color="auto" w:fill="auto"/>
          </w:tcPr>
          <w:p w14:paraId="12921ED2" w14:textId="6876BB1F" w:rsidR="007C287F" w:rsidRPr="00C4463D" w:rsidRDefault="007C287F" w:rsidP="007C287F">
            <w:pPr>
              <w:tabs>
                <w:tab w:val="decimal" w:pos="1150"/>
              </w:tabs>
              <w:ind w:right="-59"/>
              <w:rPr>
                <w:rFonts w:cs="Times New Roman"/>
                <w:sz w:val="20"/>
              </w:rPr>
            </w:pPr>
            <w:r w:rsidRPr="0093239C">
              <w:rPr>
                <w:rFonts w:cs="Times New Roman"/>
                <w:sz w:val="20"/>
              </w:rPr>
              <w:t>1,726</w:t>
            </w:r>
          </w:p>
        </w:tc>
        <w:tc>
          <w:tcPr>
            <w:tcW w:w="133" w:type="pct"/>
            <w:shd w:val="clear" w:color="auto" w:fill="auto"/>
          </w:tcPr>
          <w:p w14:paraId="0AB51C42" w14:textId="77777777" w:rsidR="007C287F" w:rsidRPr="00C4463D" w:rsidRDefault="007C287F" w:rsidP="007C287F">
            <w:pPr>
              <w:tabs>
                <w:tab w:val="decimal" w:pos="1060"/>
              </w:tabs>
              <w:rPr>
                <w:rFonts w:cs="Times New Roman"/>
                <w:sz w:val="20"/>
              </w:rPr>
            </w:pPr>
          </w:p>
        </w:tc>
        <w:tc>
          <w:tcPr>
            <w:tcW w:w="750" w:type="pct"/>
            <w:shd w:val="clear" w:color="auto" w:fill="auto"/>
          </w:tcPr>
          <w:p w14:paraId="4FDB1C75" w14:textId="3EF785CD" w:rsidR="007C287F" w:rsidRPr="00C4463D" w:rsidRDefault="007C287F" w:rsidP="007C287F">
            <w:pPr>
              <w:tabs>
                <w:tab w:val="decimal" w:pos="1137"/>
              </w:tabs>
              <w:ind w:right="-58"/>
              <w:rPr>
                <w:rFonts w:cs="Times New Roman"/>
                <w:sz w:val="20"/>
              </w:rPr>
            </w:pPr>
            <w:r w:rsidRPr="0093239C">
              <w:rPr>
                <w:rFonts w:cs="Times New Roman"/>
                <w:sz w:val="20"/>
              </w:rPr>
              <w:t xml:space="preserve">120 </w:t>
            </w:r>
          </w:p>
        </w:tc>
        <w:tc>
          <w:tcPr>
            <w:tcW w:w="133" w:type="pct"/>
            <w:shd w:val="clear" w:color="auto" w:fill="auto"/>
          </w:tcPr>
          <w:p w14:paraId="23DF90D1" w14:textId="77777777" w:rsidR="007C287F" w:rsidRPr="00C4463D" w:rsidRDefault="007C287F" w:rsidP="007C287F">
            <w:pPr>
              <w:tabs>
                <w:tab w:val="decimal" w:pos="1060"/>
              </w:tabs>
              <w:rPr>
                <w:rFonts w:cs="Times New Roman"/>
                <w:sz w:val="20"/>
              </w:rPr>
            </w:pPr>
          </w:p>
        </w:tc>
        <w:tc>
          <w:tcPr>
            <w:tcW w:w="739" w:type="pct"/>
            <w:shd w:val="clear" w:color="auto" w:fill="auto"/>
          </w:tcPr>
          <w:p w14:paraId="2F2DEE5C" w14:textId="5C09EFBF" w:rsidR="007C287F" w:rsidRPr="00C4463D" w:rsidRDefault="007C287F" w:rsidP="007C287F">
            <w:pPr>
              <w:tabs>
                <w:tab w:val="decimal" w:pos="1140"/>
              </w:tabs>
              <w:ind w:right="-59"/>
              <w:rPr>
                <w:rFonts w:cs="Times New Roman"/>
                <w:sz w:val="20"/>
              </w:rPr>
            </w:pPr>
            <w:r w:rsidRPr="0093239C">
              <w:rPr>
                <w:rFonts w:cs="Times New Roman"/>
                <w:sz w:val="20"/>
              </w:rPr>
              <w:t>10</w:t>
            </w:r>
          </w:p>
        </w:tc>
        <w:tc>
          <w:tcPr>
            <w:tcW w:w="133" w:type="pct"/>
            <w:shd w:val="clear" w:color="auto" w:fill="auto"/>
          </w:tcPr>
          <w:p w14:paraId="101E1A03" w14:textId="77777777" w:rsidR="007C287F" w:rsidRPr="00C4463D" w:rsidRDefault="007C287F" w:rsidP="007C287F">
            <w:pPr>
              <w:tabs>
                <w:tab w:val="decimal" w:pos="1060"/>
              </w:tabs>
              <w:ind w:left="-93" w:right="-268"/>
              <w:rPr>
                <w:rFonts w:cs="Times New Roman"/>
                <w:sz w:val="20"/>
              </w:rPr>
            </w:pPr>
          </w:p>
        </w:tc>
        <w:tc>
          <w:tcPr>
            <w:tcW w:w="661" w:type="pct"/>
            <w:shd w:val="clear" w:color="auto" w:fill="auto"/>
          </w:tcPr>
          <w:p w14:paraId="2CD9FC63" w14:textId="0F896EA3" w:rsidR="007C287F" w:rsidRPr="00C4463D" w:rsidRDefault="007C287F" w:rsidP="007C287F">
            <w:pPr>
              <w:tabs>
                <w:tab w:val="decimal" w:pos="999"/>
              </w:tabs>
              <w:ind w:right="-59"/>
              <w:rPr>
                <w:rFonts w:cs="Times New Roman"/>
                <w:sz w:val="20"/>
              </w:rPr>
            </w:pPr>
            <w:r w:rsidRPr="0093239C">
              <w:rPr>
                <w:rFonts w:cs="Times New Roman"/>
                <w:sz w:val="20"/>
              </w:rPr>
              <w:t>1,856</w:t>
            </w:r>
          </w:p>
        </w:tc>
      </w:tr>
      <w:tr w:rsidR="007C287F" w:rsidRPr="001A2D8A" w14:paraId="7FB0C6D1" w14:textId="77777777" w:rsidTr="0093239C">
        <w:tc>
          <w:tcPr>
            <w:tcW w:w="1667" w:type="pct"/>
          </w:tcPr>
          <w:p w14:paraId="393C2CF5" w14:textId="77777777" w:rsidR="007C287F" w:rsidRPr="001A2D8A" w:rsidRDefault="007C287F" w:rsidP="007C287F">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549592FC" w14:textId="29FBDBC6" w:rsidR="007C287F" w:rsidRPr="00C4463D" w:rsidRDefault="007C287F" w:rsidP="007C287F">
            <w:pPr>
              <w:tabs>
                <w:tab w:val="decimal" w:pos="1150"/>
              </w:tabs>
              <w:ind w:right="-59"/>
              <w:rPr>
                <w:rFonts w:cs="Times New Roman"/>
                <w:b/>
                <w:sz w:val="20"/>
              </w:rPr>
            </w:pPr>
            <w:r w:rsidRPr="0093239C">
              <w:rPr>
                <w:rFonts w:cs="Times New Roman"/>
                <w:b/>
                <w:sz w:val="20"/>
              </w:rPr>
              <w:t>3,177,421</w:t>
            </w:r>
          </w:p>
        </w:tc>
        <w:tc>
          <w:tcPr>
            <w:tcW w:w="133" w:type="pct"/>
            <w:shd w:val="clear" w:color="auto" w:fill="auto"/>
            <w:vAlign w:val="bottom"/>
          </w:tcPr>
          <w:p w14:paraId="0934C18A" w14:textId="77777777" w:rsidR="007C287F" w:rsidRPr="00C4463D" w:rsidRDefault="007C287F" w:rsidP="007C287F">
            <w:pPr>
              <w:tabs>
                <w:tab w:val="decimal" w:pos="1060"/>
              </w:tabs>
              <w:rPr>
                <w:rFonts w:cs="Times New Roman"/>
                <w:b/>
                <w:sz w:val="20"/>
              </w:rPr>
            </w:pPr>
          </w:p>
        </w:tc>
        <w:tc>
          <w:tcPr>
            <w:tcW w:w="750" w:type="pct"/>
            <w:tcBorders>
              <w:top w:val="single" w:sz="4" w:space="0" w:color="auto"/>
              <w:bottom w:val="double" w:sz="4" w:space="0" w:color="auto"/>
            </w:tcBorders>
            <w:shd w:val="clear" w:color="auto" w:fill="auto"/>
          </w:tcPr>
          <w:p w14:paraId="47F18580" w14:textId="3E2AFAD8" w:rsidR="007C287F" w:rsidRPr="00C4463D" w:rsidRDefault="007C287F" w:rsidP="007C287F">
            <w:pPr>
              <w:tabs>
                <w:tab w:val="decimal" w:pos="1137"/>
              </w:tabs>
              <w:ind w:right="-58"/>
              <w:rPr>
                <w:rFonts w:cs="Times New Roman"/>
                <w:b/>
                <w:sz w:val="20"/>
              </w:rPr>
            </w:pPr>
            <w:r w:rsidRPr="0093239C">
              <w:rPr>
                <w:rFonts w:cs="Times New Roman"/>
                <w:b/>
                <w:sz w:val="20"/>
              </w:rPr>
              <w:t xml:space="preserve"> 2,392,179 </w:t>
            </w:r>
          </w:p>
        </w:tc>
        <w:tc>
          <w:tcPr>
            <w:tcW w:w="133" w:type="pct"/>
            <w:shd w:val="clear" w:color="auto" w:fill="auto"/>
            <w:vAlign w:val="bottom"/>
          </w:tcPr>
          <w:p w14:paraId="179B6C73" w14:textId="77777777" w:rsidR="007C287F" w:rsidRPr="00C4463D" w:rsidRDefault="007C287F" w:rsidP="007C287F">
            <w:pPr>
              <w:tabs>
                <w:tab w:val="decimal" w:pos="1060"/>
              </w:tabs>
              <w:rPr>
                <w:rFonts w:cs="Times New Roman"/>
                <w:b/>
                <w:sz w:val="20"/>
              </w:rPr>
            </w:pPr>
          </w:p>
        </w:tc>
        <w:tc>
          <w:tcPr>
            <w:tcW w:w="739" w:type="pct"/>
            <w:tcBorders>
              <w:top w:val="single" w:sz="4" w:space="0" w:color="auto"/>
              <w:bottom w:val="double" w:sz="4" w:space="0" w:color="auto"/>
            </w:tcBorders>
            <w:shd w:val="clear" w:color="auto" w:fill="auto"/>
            <w:vAlign w:val="bottom"/>
          </w:tcPr>
          <w:p w14:paraId="409C2F4D" w14:textId="11E607FD" w:rsidR="007C287F" w:rsidRPr="00C4463D" w:rsidRDefault="007C287F" w:rsidP="007C287F">
            <w:pPr>
              <w:tabs>
                <w:tab w:val="decimal" w:pos="1140"/>
              </w:tabs>
              <w:ind w:right="-59"/>
              <w:rPr>
                <w:rFonts w:cs="Times New Roman"/>
                <w:b/>
                <w:sz w:val="20"/>
              </w:rPr>
            </w:pPr>
            <w:r w:rsidRPr="0093239C">
              <w:rPr>
                <w:rFonts w:cs="Times New Roman"/>
                <w:b/>
                <w:sz w:val="20"/>
              </w:rPr>
              <w:t>4,348,484</w:t>
            </w:r>
          </w:p>
        </w:tc>
        <w:tc>
          <w:tcPr>
            <w:tcW w:w="133" w:type="pct"/>
            <w:shd w:val="clear" w:color="auto" w:fill="auto"/>
            <w:vAlign w:val="bottom"/>
          </w:tcPr>
          <w:p w14:paraId="42CF674D" w14:textId="77777777" w:rsidR="007C287F" w:rsidRPr="00C4463D" w:rsidRDefault="007C287F" w:rsidP="007C287F">
            <w:pPr>
              <w:tabs>
                <w:tab w:val="decimal" w:pos="1060"/>
              </w:tabs>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29BAD602" w14:textId="40CD2E61" w:rsidR="007C287F" w:rsidRPr="00C4463D" w:rsidRDefault="007C287F" w:rsidP="007C287F">
            <w:pPr>
              <w:tabs>
                <w:tab w:val="decimal" w:pos="999"/>
              </w:tabs>
              <w:ind w:right="-59"/>
              <w:rPr>
                <w:rFonts w:cs="Times New Roman"/>
                <w:b/>
                <w:sz w:val="20"/>
              </w:rPr>
            </w:pPr>
            <w:r w:rsidRPr="0093239C">
              <w:rPr>
                <w:rFonts w:cs="Times New Roman"/>
                <w:b/>
                <w:sz w:val="20"/>
              </w:rPr>
              <w:t>9,918,084</w:t>
            </w:r>
          </w:p>
        </w:tc>
      </w:tr>
    </w:tbl>
    <w:p w14:paraId="3BC833B1" w14:textId="6500CBC7" w:rsidR="005A473B" w:rsidRDefault="005A473B" w:rsidP="009E6F0A">
      <w:pPr>
        <w:pStyle w:val="BodyTextIndent"/>
        <w:spacing w:after="0" w:line="240" w:lineRule="atLeast"/>
        <w:ind w:left="544"/>
        <w:jc w:val="thaiDistribute"/>
        <w:rPr>
          <w:rFonts w:cs="Times New Roman"/>
          <w:szCs w:val="22"/>
        </w:rPr>
      </w:pPr>
    </w:p>
    <w:p w14:paraId="6A966C41" w14:textId="77777777" w:rsidR="005A473B" w:rsidRDefault="005A473B">
      <w:pPr>
        <w:rPr>
          <w:rFonts w:cs="Times New Roman"/>
          <w:szCs w:val="22"/>
          <w:lang w:eastAsia="x-none"/>
        </w:rPr>
      </w:pPr>
      <w:r>
        <w:rPr>
          <w:rFonts w:cs="Times New Roman"/>
          <w:szCs w:val="22"/>
        </w:rPr>
        <w:br w:type="page"/>
      </w: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5855EF" w:rsidRPr="001A2D8A" w14:paraId="26F2C10D" w14:textId="77777777" w:rsidTr="00080F43">
        <w:trPr>
          <w:trHeight w:val="80"/>
        </w:trPr>
        <w:tc>
          <w:tcPr>
            <w:tcW w:w="1667" w:type="pct"/>
          </w:tcPr>
          <w:p w14:paraId="09C74624" w14:textId="77777777" w:rsidR="005855EF" w:rsidRPr="001A2D8A" w:rsidRDefault="005855EF" w:rsidP="00080F43">
            <w:pPr>
              <w:pStyle w:val="BodyText"/>
              <w:spacing w:after="0"/>
              <w:ind w:right="-45"/>
              <w:jc w:val="both"/>
              <w:rPr>
                <w:rFonts w:cs="Times New Roman"/>
                <w:sz w:val="20"/>
                <w:lang w:val="en-GB"/>
              </w:rPr>
            </w:pPr>
          </w:p>
        </w:tc>
        <w:tc>
          <w:tcPr>
            <w:tcW w:w="3333" w:type="pct"/>
            <w:gridSpan w:val="7"/>
          </w:tcPr>
          <w:p w14:paraId="3CDA8A27" w14:textId="77777777" w:rsidR="005855EF" w:rsidRPr="001A2D8A" w:rsidRDefault="005855EF" w:rsidP="00080F43">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5855EF" w:rsidRPr="001A2D8A" w14:paraId="61C7AC56" w14:textId="77777777" w:rsidTr="00080F43">
        <w:trPr>
          <w:trHeight w:val="80"/>
        </w:trPr>
        <w:tc>
          <w:tcPr>
            <w:tcW w:w="1667" w:type="pct"/>
          </w:tcPr>
          <w:p w14:paraId="49E4E31E" w14:textId="77777777" w:rsidR="005855EF" w:rsidRPr="001A2D8A" w:rsidRDefault="005855EF" w:rsidP="00080F43">
            <w:pPr>
              <w:pStyle w:val="BodyText"/>
              <w:spacing w:after="0"/>
              <w:ind w:right="-45"/>
              <w:jc w:val="both"/>
              <w:rPr>
                <w:rFonts w:cs="Times New Roman"/>
                <w:b/>
                <w:bCs/>
                <w:i/>
                <w:iCs/>
                <w:sz w:val="20"/>
                <w:lang w:val="en-GB"/>
              </w:rPr>
            </w:pPr>
          </w:p>
        </w:tc>
        <w:tc>
          <w:tcPr>
            <w:tcW w:w="3333" w:type="pct"/>
            <w:gridSpan w:val="7"/>
          </w:tcPr>
          <w:p w14:paraId="6CE9D61B" w14:textId="77777777" w:rsidR="005855EF" w:rsidRPr="001A2D8A" w:rsidRDefault="005855EF" w:rsidP="00080F43">
            <w:pPr>
              <w:pStyle w:val="BodyText"/>
              <w:spacing w:after="0"/>
              <w:ind w:left="-113" w:right="-72"/>
              <w:jc w:val="center"/>
              <w:rPr>
                <w:rFonts w:cs="Times New Roman"/>
                <w:sz w:val="20"/>
                <w:lang w:val="en-GB"/>
              </w:rPr>
            </w:pPr>
            <w:r w:rsidRPr="001A2D8A">
              <w:rPr>
                <w:rFonts w:cs="Times New Roman"/>
                <w:sz w:val="20"/>
                <w:lang w:val="en-GB"/>
              </w:rPr>
              <w:t>2022</w:t>
            </w:r>
          </w:p>
        </w:tc>
      </w:tr>
      <w:tr w:rsidR="005855EF" w:rsidRPr="001A2D8A" w14:paraId="085B59AE" w14:textId="77777777" w:rsidTr="00080F43">
        <w:trPr>
          <w:trHeight w:val="80"/>
        </w:trPr>
        <w:tc>
          <w:tcPr>
            <w:tcW w:w="1667" w:type="pct"/>
          </w:tcPr>
          <w:p w14:paraId="442B5A0D" w14:textId="77777777" w:rsidR="005855EF" w:rsidRPr="001A2D8A" w:rsidRDefault="005855EF" w:rsidP="00080F43">
            <w:pPr>
              <w:pStyle w:val="BodyText"/>
              <w:spacing w:after="0"/>
              <w:ind w:right="-45"/>
              <w:jc w:val="both"/>
              <w:rPr>
                <w:rFonts w:cs="Times New Roman"/>
                <w:sz w:val="20"/>
                <w:lang w:val="en-GB"/>
              </w:rPr>
            </w:pPr>
          </w:p>
        </w:tc>
        <w:tc>
          <w:tcPr>
            <w:tcW w:w="784" w:type="pct"/>
          </w:tcPr>
          <w:p w14:paraId="4E2A7366"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D99DF41" w14:textId="77777777" w:rsidR="005855EF" w:rsidRPr="001A2D8A" w:rsidRDefault="005855EF" w:rsidP="00080F43">
            <w:pPr>
              <w:pStyle w:val="BodyText"/>
              <w:spacing w:after="0"/>
              <w:ind w:left="-108" w:right="-72"/>
              <w:rPr>
                <w:rFonts w:cs="Times New Roman"/>
                <w:sz w:val="20"/>
                <w:lang w:val="en-GB"/>
              </w:rPr>
            </w:pPr>
          </w:p>
        </w:tc>
        <w:tc>
          <w:tcPr>
            <w:tcW w:w="750" w:type="pct"/>
          </w:tcPr>
          <w:p w14:paraId="23169A3B"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35278634" w14:textId="77777777" w:rsidR="005855EF" w:rsidRPr="001A2D8A" w:rsidRDefault="005855EF" w:rsidP="00080F43">
            <w:pPr>
              <w:pStyle w:val="BodyText"/>
              <w:spacing w:after="0"/>
              <w:ind w:left="-108" w:right="-72"/>
              <w:jc w:val="center"/>
              <w:rPr>
                <w:rFonts w:cs="Times New Roman"/>
                <w:sz w:val="20"/>
                <w:lang w:val="en-GB"/>
              </w:rPr>
            </w:pPr>
          </w:p>
        </w:tc>
        <w:tc>
          <w:tcPr>
            <w:tcW w:w="739" w:type="pct"/>
          </w:tcPr>
          <w:p w14:paraId="48543848" w14:textId="77777777" w:rsidR="005855EF" w:rsidRPr="001A2D8A" w:rsidRDefault="005855EF" w:rsidP="00080F43">
            <w:pPr>
              <w:pStyle w:val="BodyText"/>
              <w:spacing w:after="0"/>
              <w:ind w:left="-113" w:right="-72"/>
              <w:jc w:val="center"/>
              <w:rPr>
                <w:rFonts w:cs="Times New Roman"/>
                <w:sz w:val="20"/>
                <w:lang w:val="en-GB"/>
              </w:rPr>
            </w:pPr>
          </w:p>
        </w:tc>
        <w:tc>
          <w:tcPr>
            <w:tcW w:w="133" w:type="pct"/>
          </w:tcPr>
          <w:p w14:paraId="61FFEF41" w14:textId="77777777" w:rsidR="005855EF" w:rsidRPr="001A2D8A" w:rsidRDefault="005855EF" w:rsidP="00080F43">
            <w:pPr>
              <w:pStyle w:val="BodyText"/>
              <w:spacing w:after="0"/>
              <w:ind w:left="-113" w:right="-72"/>
              <w:jc w:val="center"/>
              <w:rPr>
                <w:rFonts w:cs="Times New Roman"/>
                <w:sz w:val="20"/>
                <w:lang w:val="en-GB"/>
              </w:rPr>
            </w:pPr>
          </w:p>
        </w:tc>
        <w:tc>
          <w:tcPr>
            <w:tcW w:w="661" w:type="pct"/>
          </w:tcPr>
          <w:p w14:paraId="328A8D4C" w14:textId="77777777" w:rsidR="005855EF" w:rsidRPr="001A2D8A" w:rsidRDefault="005855EF" w:rsidP="00080F43">
            <w:pPr>
              <w:pStyle w:val="BodyText"/>
              <w:spacing w:after="0"/>
              <w:ind w:left="-113" w:right="-72"/>
              <w:jc w:val="center"/>
              <w:rPr>
                <w:rFonts w:cs="Times New Roman"/>
                <w:sz w:val="20"/>
                <w:lang w:val="en-GB"/>
              </w:rPr>
            </w:pPr>
          </w:p>
        </w:tc>
      </w:tr>
      <w:tr w:rsidR="005855EF" w:rsidRPr="001A2D8A" w14:paraId="4F99BC45" w14:textId="77777777" w:rsidTr="00080F43">
        <w:trPr>
          <w:trHeight w:val="80"/>
        </w:trPr>
        <w:tc>
          <w:tcPr>
            <w:tcW w:w="1667" w:type="pct"/>
          </w:tcPr>
          <w:p w14:paraId="338C1D1D" w14:textId="77777777" w:rsidR="005855EF" w:rsidRPr="001A2D8A" w:rsidRDefault="005855EF" w:rsidP="00080F43">
            <w:pPr>
              <w:pStyle w:val="BodyText"/>
              <w:spacing w:after="0"/>
              <w:ind w:right="-45"/>
              <w:jc w:val="both"/>
              <w:rPr>
                <w:rFonts w:cs="Times New Roman"/>
                <w:b/>
                <w:bCs/>
                <w:i/>
                <w:iCs/>
                <w:sz w:val="20"/>
                <w:rtl/>
                <w:cs/>
                <w:lang w:val="en-GB"/>
              </w:rPr>
            </w:pPr>
          </w:p>
        </w:tc>
        <w:tc>
          <w:tcPr>
            <w:tcW w:w="784" w:type="pct"/>
          </w:tcPr>
          <w:p w14:paraId="21459E28"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06D115FD" w14:textId="77777777" w:rsidR="005855EF" w:rsidRPr="001A2D8A" w:rsidRDefault="005855EF" w:rsidP="00080F43">
            <w:pPr>
              <w:pStyle w:val="BodyText"/>
              <w:spacing w:after="0"/>
              <w:ind w:left="-108" w:right="-72"/>
              <w:jc w:val="center"/>
              <w:rPr>
                <w:rFonts w:cs="Times New Roman"/>
                <w:sz w:val="20"/>
                <w:lang w:val="en-GB"/>
              </w:rPr>
            </w:pPr>
          </w:p>
        </w:tc>
        <w:tc>
          <w:tcPr>
            <w:tcW w:w="750" w:type="pct"/>
          </w:tcPr>
          <w:p w14:paraId="1E4539E5"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60CAB565" w14:textId="77777777" w:rsidR="005855EF" w:rsidRPr="001A2D8A" w:rsidRDefault="005855EF" w:rsidP="00080F43">
            <w:pPr>
              <w:pStyle w:val="BodyText"/>
              <w:spacing w:after="0"/>
              <w:ind w:left="-108" w:right="-72"/>
              <w:jc w:val="center"/>
              <w:rPr>
                <w:rFonts w:cs="Times New Roman"/>
                <w:sz w:val="20"/>
                <w:lang w:val="en-GB"/>
              </w:rPr>
            </w:pPr>
          </w:p>
        </w:tc>
        <w:tc>
          <w:tcPr>
            <w:tcW w:w="739" w:type="pct"/>
          </w:tcPr>
          <w:p w14:paraId="5B9DCE2A" w14:textId="77777777" w:rsidR="005855EF" w:rsidRPr="001A2D8A" w:rsidRDefault="005855EF" w:rsidP="00080F43">
            <w:pPr>
              <w:pStyle w:val="BodyText"/>
              <w:spacing w:after="0"/>
              <w:ind w:left="-113" w:right="-72"/>
              <w:jc w:val="center"/>
              <w:rPr>
                <w:rFonts w:cs="Times New Roman"/>
                <w:sz w:val="20"/>
                <w:lang w:val="en-GB"/>
              </w:rPr>
            </w:pPr>
          </w:p>
        </w:tc>
        <w:tc>
          <w:tcPr>
            <w:tcW w:w="133" w:type="pct"/>
          </w:tcPr>
          <w:p w14:paraId="4FFAFF5E" w14:textId="77777777" w:rsidR="005855EF" w:rsidRPr="001A2D8A" w:rsidRDefault="005855EF" w:rsidP="00080F43">
            <w:pPr>
              <w:pStyle w:val="BodyText"/>
              <w:spacing w:after="0"/>
              <w:ind w:left="-113" w:right="-72"/>
              <w:jc w:val="center"/>
              <w:rPr>
                <w:rFonts w:cs="Times New Roman"/>
                <w:sz w:val="20"/>
                <w:lang w:val="en-GB"/>
              </w:rPr>
            </w:pPr>
          </w:p>
        </w:tc>
        <w:tc>
          <w:tcPr>
            <w:tcW w:w="661" w:type="pct"/>
          </w:tcPr>
          <w:p w14:paraId="6B239861" w14:textId="77777777" w:rsidR="005855EF" w:rsidRPr="001A2D8A" w:rsidRDefault="005855EF" w:rsidP="00080F43">
            <w:pPr>
              <w:pStyle w:val="BodyText"/>
              <w:spacing w:after="0"/>
              <w:ind w:left="-113" w:right="-72"/>
              <w:jc w:val="center"/>
              <w:rPr>
                <w:rFonts w:cs="Times New Roman"/>
                <w:sz w:val="20"/>
                <w:lang w:val="en-GB"/>
              </w:rPr>
            </w:pPr>
          </w:p>
        </w:tc>
      </w:tr>
      <w:tr w:rsidR="005855EF" w:rsidRPr="001A2D8A" w14:paraId="6B238FA4" w14:textId="77777777" w:rsidTr="00080F43">
        <w:trPr>
          <w:trHeight w:val="80"/>
        </w:trPr>
        <w:tc>
          <w:tcPr>
            <w:tcW w:w="1667" w:type="pct"/>
          </w:tcPr>
          <w:p w14:paraId="57D886CB" w14:textId="77777777" w:rsidR="005855EF" w:rsidRPr="001A2D8A" w:rsidRDefault="005855EF" w:rsidP="00080F43">
            <w:pPr>
              <w:pStyle w:val="BodyText"/>
              <w:spacing w:after="0"/>
              <w:ind w:right="-45"/>
              <w:jc w:val="both"/>
              <w:rPr>
                <w:rFonts w:cs="Times New Roman"/>
                <w:b/>
                <w:bCs/>
                <w:i/>
                <w:iCs/>
                <w:sz w:val="20"/>
                <w:rtl/>
                <w:cs/>
                <w:lang w:val="en-GB"/>
              </w:rPr>
            </w:pPr>
          </w:p>
        </w:tc>
        <w:tc>
          <w:tcPr>
            <w:tcW w:w="784" w:type="pct"/>
          </w:tcPr>
          <w:p w14:paraId="28B810E2" w14:textId="77777777" w:rsidR="005855EF" w:rsidRPr="001A2D8A" w:rsidRDefault="005855EF" w:rsidP="00080F4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386C8099" w14:textId="77777777" w:rsidR="005855EF" w:rsidRPr="001A2D8A" w:rsidRDefault="005855EF" w:rsidP="00080F43">
            <w:pPr>
              <w:pStyle w:val="BodyText"/>
              <w:spacing w:after="0"/>
              <w:ind w:left="-108" w:right="-72"/>
              <w:jc w:val="center"/>
              <w:rPr>
                <w:rFonts w:cs="Times New Roman"/>
                <w:sz w:val="20"/>
                <w:lang w:val="en-GB"/>
              </w:rPr>
            </w:pPr>
          </w:p>
        </w:tc>
        <w:tc>
          <w:tcPr>
            <w:tcW w:w="750" w:type="pct"/>
          </w:tcPr>
          <w:p w14:paraId="358E46E6"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2E42ACD0" w14:textId="77777777" w:rsidR="005855EF" w:rsidRPr="001A2D8A" w:rsidRDefault="005855EF" w:rsidP="00080F43">
            <w:pPr>
              <w:pStyle w:val="BodyText"/>
              <w:spacing w:after="0"/>
              <w:ind w:left="-108" w:right="-72"/>
              <w:jc w:val="center"/>
              <w:rPr>
                <w:rFonts w:cs="Times New Roman"/>
                <w:sz w:val="20"/>
                <w:lang w:val="en-GB"/>
              </w:rPr>
            </w:pPr>
          </w:p>
        </w:tc>
        <w:tc>
          <w:tcPr>
            <w:tcW w:w="739" w:type="pct"/>
          </w:tcPr>
          <w:p w14:paraId="4EEC776F" w14:textId="77777777" w:rsidR="005855EF" w:rsidRPr="001A2D8A" w:rsidRDefault="005855EF" w:rsidP="00080F4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60AECF4A" w14:textId="77777777" w:rsidR="005855EF" w:rsidRPr="001A2D8A" w:rsidRDefault="005855EF" w:rsidP="00080F43">
            <w:pPr>
              <w:pStyle w:val="BodyText"/>
              <w:spacing w:after="0"/>
              <w:ind w:left="-113" w:right="-72"/>
              <w:jc w:val="center"/>
              <w:rPr>
                <w:rFonts w:cs="Times New Roman"/>
                <w:sz w:val="20"/>
                <w:lang w:val="en-GB"/>
              </w:rPr>
            </w:pPr>
          </w:p>
        </w:tc>
        <w:tc>
          <w:tcPr>
            <w:tcW w:w="661" w:type="pct"/>
          </w:tcPr>
          <w:p w14:paraId="2D532E4A" w14:textId="77777777" w:rsidR="005855EF" w:rsidRPr="001A2D8A" w:rsidRDefault="005855EF" w:rsidP="00080F43">
            <w:pPr>
              <w:pStyle w:val="BodyText"/>
              <w:spacing w:after="0"/>
              <w:ind w:left="-113" w:right="-72"/>
              <w:jc w:val="center"/>
              <w:rPr>
                <w:rFonts w:cs="Times New Roman"/>
                <w:sz w:val="20"/>
                <w:lang w:val="en-GB"/>
              </w:rPr>
            </w:pPr>
          </w:p>
        </w:tc>
      </w:tr>
      <w:tr w:rsidR="005855EF" w:rsidRPr="001A2D8A" w14:paraId="6F2B5651" w14:textId="77777777" w:rsidTr="00080F43">
        <w:trPr>
          <w:trHeight w:val="80"/>
        </w:trPr>
        <w:tc>
          <w:tcPr>
            <w:tcW w:w="1667" w:type="pct"/>
          </w:tcPr>
          <w:p w14:paraId="4E4A80B6" w14:textId="77777777" w:rsidR="005855EF" w:rsidRPr="001A2D8A" w:rsidRDefault="005855EF" w:rsidP="00080F43">
            <w:pPr>
              <w:pStyle w:val="BodyText"/>
              <w:spacing w:after="0"/>
              <w:ind w:right="-45"/>
              <w:jc w:val="both"/>
              <w:rPr>
                <w:rFonts w:cs="Times New Roman"/>
                <w:b/>
                <w:bCs/>
                <w:i/>
                <w:iCs/>
                <w:sz w:val="20"/>
                <w:rtl/>
                <w:cs/>
                <w:lang w:val="en-GB"/>
              </w:rPr>
            </w:pPr>
          </w:p>
        </w:tc>
        <w:tc>
          <w:tcPr>
            <w:tcW w:w="784" w:type="pct"/>
          </w:tcPr>
          <w:p w14:paraId="1B38A2F5"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66D04680" w14:textId="77777777" w:rsidR="005855EF" w:rsidRPr="001A2D8A" w:rsidRDefault="005855EF" w:rsidP="00080F43">
            <w:pPr>
              <w:pStyle w:val="BodyText"/>
              <w:spacing w:after="0"/>
              <w:ind w:left="-108" w:right="-72"/>
              <w:jc w:val="center"/>
              <w:rPr>
                <w:rFonts w:cs="Times New Roman"/>
                <w:sz w:val="20"/>
                <w:lang w:val="en-GB"/>
              </w:rPr>
            </w:pPr>
          </w:p>
        </w:tc>
        <w:tc>
          <w:tcPr>
            <w:tcW w:w="750" w:type="pct"/>
          </w:tcPr>
          <w:p w14:paraId="5F2D90DD"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721B4B7E" w14:textId="77777777" w:rsidR="005855EF" w:rsidRPr="001A2D8A" w:rsidRDefault="005855EF" w:rsidP="00080F43">
            <w:pPr>
              <w:pStyle w:val="BodyText"/>
              <w:spacing w:after="0"/>
              <w:ind w:left="-108" w:right="-72"/>
              <w:jc w:val="center"/>
              <w:rPr>
                <w:rFonts w:cs="Times New Roman"/>
                <w:sz w:val="20"/>
                <w:lang w:val="en-GB"/>
              </w:rPr>
            </w:pPr>
          </w:p>
        </w:tc>
        <w:tc>
          <w:tcPr>
            <w:tcW w:w="739" w:type="pct"/>
          </w:tcPr>
          <w:p w14:paraId="1C2C1F7B" w14:textId="77777777" w:rsidR="005855EF" w:rsidRPr="001A2D8A" w:rsidRDefault="005855EF" w:rsidP="00080F43">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63C06B27" w14:textId="77777777" w:rsidR="005855EF" w:rsidRPr="001A2D8A" w:rsidRDefault="005855EF" w:rsidP="00080F43">
            <w:pPr>
              <w:pStyle w:val="BodyText"/>
              <w:spacing w:after="0"/>
              <w:ind w:left="-113" w:right="-72"/>
              <w:jc w:val="center"/>
              <w:rPr>
                <w:rFonts w:cs="Times New Roman"/>
                <w:sz w:val="20"/>
                <w:lang w:val="en-GB"/>
              </w:rPr>
            </w:pPr>
          </w:p>
        </w:tc>
        <w:tc>
          <w:tcPr>
            <w:tcW w:w="661" w:type="pct"/>
          </w:tcPr>
          <w:p w14:paraId="67DB9D38" w14:textId="77777777" w:rsidR="005855EF" w:rsidRPr="001A2D8A" w:rsidRDefault="005855EF" w:rsidP="00080F43">
            <w:pPr>
              <w:pStyle w:val="BodyText"/>
              <w:spacing w:after="0"/>
              <w:ind w:left="-113" w:right="-72"/>
              <w:jc w:val="center"/>
              <w:rPr>
                <w:rFonts w:cs="Times New Roman"/>
                <w:sz w:val="20"/>
                <w:lang w:val="en-GB"/>
              </w:rPr>
            </w:pPr>
          </w:p>
        </w:tc>
      </w:tr>
      <w:tr w:rsidR="005855EF" w:rsidRPr="001A2D8A" w14:paraId="49DFD0E8" w14:textId="77777777" w:rsidTr="00080F43">
        <w:trPr>
          <w:trHeight w:val="80"/>
        </w:trPr>
        <w:tc>
          <w:tcPr>
            <w:tcW w:w="1667" w:type="pct"/>
          </w:tcPr>
          <w:p w14:paraId="6C9B4D9F" w14:textId="77777777" w:rsidR="005855EF" w:rsidRPr="001A2D8A" w:rsidRDefault="005855EF" w:rsidP="00080F43">
            <w:pPr>
              <w:pStyle w:val="BodyText"/>
              <w:spacing w:after="0"/>
              <w:ind w:right="-45"/>
              <w:jc w:val="both"/>
              <w:rPr>
                <w:rFonts w:cs="Times New Roman"/>
                <w:b/>
                <w:bCs/>
                <w:i/>
                <w:iCs/>
                <w:sz w:val="20"/>
                <w:rtl/>
                <w:cs/>
                <w:lang w:val="en-GB"/>
              </w:rPr>
            </w:pPr>
          </w:p>
        </w:tc>
        <w:tc>
          <w:tcPr>
            <w:tcW w:w="784" w:type="pct"/>
          </w:tcPr>
          <w:p w14:paraId="1CFDB1B1"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4B96A08D" w14:textId="77777777" w:rsidR="005855EF" w:rsidRPr="001A2D8A" w:rsidRDefault="005855EF" w:rsidP="00080F43">
            <w:pPr>
              <w:pStyle w:val="BodyText"/>
              <w:spacing w:after="0"/>
              <w:ind w:left="-108" w:right="-72"/>
              <w:jc w:val="center"/>
              <w:rPr>
                <w:rFonts w:cs="Times New Roman"/>
                <w:sz w:val="20"/>
                <w:lang w:val="en-GB"/>
              </w:rPr>
            </w:pPr>
          </w:p>
        </w:tc>
        <w:tc>
          <w:tcPr>
            <w:tcW w:w="750" w:type="pct"/>
          </w:tcPr>
          <w:p w14:paraId="6C9A2579" w14:textId="77777777" w:rsidR="005855EF" w:rsidRPr="001A2D8A" w:rsidRDefault="005855EF" w:rsidP="00080F4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709C9481" w14:textId="77777777" w:rsidR="005855EF" w:rsidRPr="001A2D8A" w:rsidRDefault="005855EF" w:rsidP="00080F43">
            <w:pPr>
              <w:pStyle w:val="BodyText"/>
              <w:spacing w:after="0"/>
              <w:ind w:left="-108" w:right="-72"/>
              <w:jc w:val="center"/>
              <w:rPr>
                <w:rFonts w:cs="Times New Roman"/>
                <w:sz w:val="20"/>
                <w:lang w:val="en-GB"/>
              </w:rPr>
            </w:pPr>
          </w:p>
        </w:tc>
        <w:tc>
          <w:tcPr>
            <w:tcW w:w="739" w:type="pct"/>
          </w:tcPr>
          <w:p w14:paraId="41FA1B50" w14:textId="77777777" w:rsidR="005855EF" w:rsidRPr="001A2D8A" w:rsidRDefault="005855EF" w:rsidP="00080F4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32F6AF0B" w14:textId="77777777" w:rsidR="005855EF" w:rsidRPr="001A2D8A" w:rsidRDefault="005855EF" w:rsidP="00080F43">
            <w:pPr>
              <w:pStyle w:val="BodyText"/>
              <w:spacing w:after="0"/>
              <w:ind w:left="-113" w:right="-72"/>
              <w:jc w:val="center"/>
              <w:rPr>
                <w:rFonts w:cs="Times New Roman"/>
                <w:sz w:val="20"/>
                <w:lang w:val="en-GB"/>
              </w:rPr>
            </w:pPr>
          </w:p>
        </w:tc>
        <w:tc>
          <w:tcPr>
            <w:tcW w:w="661" w:type="pct"/>
          </w:tcPr>
          <w:p w14:paraId="3CA610D0" w14:textId="77777777" w:rsidR="005855EF" w:rsidRPr="001A2D8A" w:rsidRDefault="005855EF" w:rsidP="00080F43">
            <w:pPr>
              <w:pStyle w:val="BodyText"/>
              <w:spacing w:after="0"/>
              <w:ind w:left="-113" w:right="-72"/>
              <w:jc w:val="center"/>
              <w:rPr>
                <w:rFonts w:cs="Times New Roman"/>
                <w:sz w:val="20"/>
                <w:lang w:val="en-GB"/>
              </w:rPr>
            </w:pPr>
            <w:r w:rsidRPr="001A2D8A">
              <w:rPr>
                <w:rFonts w:cs="Times New Roman"/>
                <w:sz w:val="20"/>
                <w:lang w:val="en-GB"/>
              </w:rPr>
              <w:t>Total</w:t>
            </w:r>
          </w:p>
        </w:tc>
      </w:tr>
      <w:tr w:rsidR="005855EF" w:rsidRPr="001A2D8A" w14:paraId="18471273" w14:textId="77777777" w:rsidTr="00080F43">
        <w:trPr>
          <w:trHeight w:val="80"/>
        </w:trPr>
        <w:tc>
          <w:tcPr>
            <w:tcW w:w="1667" w:type="pct"/>
          </w:tcPr>
          <w:p w14:paraId="2A5E29DA" w14:textId="77777777" w:rsidR="005855EF" w:rsidRPr="001A2D8A" w:rsidRDefault="005855EF" w:rsidP="00080F43">
            <w:pPr>
              <w:pStyle w:val="BodyText"/>
              <w:spacing w:after="0"/>
              <w:ind w:right="-45"/>
              <w:jc w:val="both"/>
              <w:rPr>
                <w:rFonts w:cs="Times New Roman"/>
                <w:sz w:val="20"/>
                <w:rtl/>
                <w:cs/>
                <w:lang w:val="en-GB"/>
              </w:rPr>
            </w:pPr>
          </w:p>
        </w:tc>
        <w:tc>
          <w:tcPr>
            <w:tcW w:w="3333" w:type="pct"/>
            <w:gridSpan w:val="7"/>
          </w:tcPr>
          <w:p w14:paraId="7978544D" w14:textId="77777777" w:rsidR="005855EF" w:rsidRPr="001A2D8A" w:rsidRDefault="005855EF" w:rsidP="00080F43">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5855EF" w:rsidRPr="001A2D8A" w14:paraId="6E06DFED" w14:textId="77777777" w:rsidTr="00080F43">
        <w:tc>
          <w:tcPr>
            <w:tcW w:w="1667" w:type="pct"/>
          </w:tcPr>
          <w:p w14:paraId="799B7EA5" w14:textId="77777777" w:rsidR="005855EF" w:rsidRPr="001A2D8A" w:rsidRDefault="005855EF" w:rsidP="00080F43">
            <w:pPr>
              <w:pStyle w:val="BodyText"/>
              <w:spacing w:after="0"/>
              <w:ind w:right="-45"/>
              <w:rPr>
                <w:rFonts w:cs="Times New Roman"/>
                <w:sz w:val="20"/>
                <w:lang w:val="en-GB"/>
              </w:rPr>
            </w:pPr>
            <w:r w:rsidRPr="001A2D8A">
              <w:rPr>
                <w:rFonts w:cs="Times New Roman"/>
                <w:sz w:val="20"/>
                <w:lang w:val="en-GB"/>
              </w:rPr>
              <w:t>Investments in debt instruments</w:t>
            </w:r>
          </w:p>
        </w:tc>
        <w:tc>
          <w:tcPr>
            <w:tcW w:w="784" w:type="pct"/>
            <w:shd w:val="clear" w:color="auto" w:fill="auto"/>
            <w:vAlign w:val="bottom"/>
          </w:tcPr>
          <w:p w14:paraId="5D567AF9" w14:textId="77777777" w:rsidR="005855EF" w:rsidRPr="00FB5919" w:rsidRDefault="005855EF" w:rsidP="00080F43">
            <w:pPr>
              <w:tabs>
                <w:tab w:val="decimal" w:pos="1150"/>
              </w:tabs>
              <w:ind w:right="-59"/>
              <w:rPr>
                <w:rFonts w:cs="Times New Roman"/>
                <w:sz w:val="20"/>
              </w:rPr>
            </w:pPr>
            <w:r w:rsidRPr="00EC65EE">
              <w:rPr>
                <w:sz w:val="20"/>
              </w:rPr>
              <w:t>30</w:t>
            </w:r>
          </w:p>
        </w:tc>
        <w:tc>
          <w:tcPr>
            <w:tcW w:w="133" w:type="pct"/>
            <w:shd w:val="clear" w:color="auto" w:fill="auto"/>
            <w:vAlign w:val="bottom"/>
          </w:tcPr>
          <w:p w14:paraId="59B8862F" w14:textId="77777777" w:rsidR="005855EF" w:rsidRPr="004872ED" w:rsidRDefault="005855EF" w:rsidP="00080F43">
            <w:pPr>
              <w:tabs>
                <w:tab w:val="decimal" w:pos="1060"/>
              </w:tabs>
              <w:rPr>
                <w:rFonts w:cs="Times New Roman"/>
                <w:sz w:val="20"/>
              </w:rPr>
            </w:pPr>
          </w:p>
        </w:tc>
        <w:tc>
          <w:tcPr>
            <w:tcW w:w="750" w:type="pct"/>
            <w:shd w:val="clear" w:color="auto" w:fill="auto"/>
            <w:vAlign w:val="bottom"/>
          </w:tcPr>
          <w:p w14:paraId="1700B037" w14:textId="77777777" w:rsidR="005855EF" w:rsidRPr="004872ED" w:rsidRDefault="005855EF" w:rsidP="00080F43">
            <w:pPr>
              <w:tabs>
                <w:tab w:val="decimal" w:pos="1137"/>
              </w:tabs>
              <w:ind w:right="-58"/>
              <w:rPr>
                <w:rFonts w:cs="Times New Roman"/>
                <w:sz w:val="20"/>
              </w:rPr>
            </w:pPr>
            <w:r w:rsidRPr="00EC65EE">
              <w:rPr>
                <w:sz w:val="20"/>
              </w:rPr>
              <w:t>-</w:t>
            </w:r>
          </w:p>
        </w:tc>
        <w:tc>
          <w:tcPr>
            <w:tcW w:w="133" w:type="pct"/>
            <w:shd w:val="clear" w:color="auto" w:fill="auto"/>
            <w:vAlign w:val="bottom"/>
          </w:tcPr>
          <w:p w14:paraId="1074DA1E" w14:textId="77777777" w:rsidR="005855EF" w:rsidRPr="004872ED" w:rsidRDefault="005855EF" w:rsidP="00080F43">
            <w:pPr>
              <w:tabs>
                <w:tab w:val="decimal" w:pos="1060"/>
              </w:tabs>
              <w:rPr>
                <w:rFonts w:cs="Times New Roman"/>
                <w:sz w:val="20"/>
              </w:rPr>
            </w:pPr>
          </w:p>
        </w:tc>
        <w:tc>
          <w:tcPr>
            <w:tcW w:w="739" w:type="pct"/>
            <w:shd w:val="clear" w:color="auto" w:fill="auto"/>
            <w:vAlign w:val="bottom"/>
          </w:tcPr>
          <w:p w14:paraId="6DE063D9" w14:textId="77777777" w:rsidR="005855EF" w:rsidRPr="004872ED" w:rsidRDefault="005855EF" w:rsidP="00080F43">
            <w:pPr>
              <w:tabs>
                <w:tab w:val="decimal" w:pos="1140"/>
              </w:tabs>
              <w:ind w:right="-59"/>
              <w:rPr>
                <w:rFonts w:cs="Times New Roman"/>
                <w:sz w:val="20"/>
              </w:rPr>
            </w:pPr>
            <w:r w:rsidRPr="00EC65EE">
              <w:rPr>
                <w:sz w:val="20"/>
              </w:rPr>
              <w:t>40,470</w:t>
            </w:r>
          </w:p>
        </w:tc>
        <w:tc>
          <w:tcPr>
            <w:tcW w:w="133" w:type="pct"/>
            <w:shd w:val="clear" w:color="auto" w:fill="auto"/>
            <w:vAlign w:val="bottom"/>
          </w:tcPr>
          <w:p w14:paraId="54636974" w14:textId="77777777" w:rsidR="005855EF" w:rsidRPr="004872ED" w:rsidRDefault="005855EF" w:rsidP="00080F43">
            <w:pPr>
              <w:tabs>
                <w:tab w:val="decimal" w:pos="1060"/>
              </w:tabs>
              <w:ind w:left="-93" w:right="-268"/>
              <w:rPr>
                <w:rFonts w:cs="Times New Roman"/>
                <w:sz w:val="20"/>
              </w:rPr>
            </w:pPr>
          </w:p>
        </w:tc>
        <w:tc>
          <w:tcPr>
            <w:tcW w:w="661" w:type="pct"/>
            <w:shd w:val="clear" w:color="auto" w:fill="auto"/>
            <w:vAlign w:val="bottom"/>
          </w:tcPr>
          <w:p w14:paraId="04D15718" w14:textId="77777777" w:rsidR="005855EF" w:rsidRPr="004872ED" w:rsidRDefault="005855EF" w:rsidP="00080F43">
            <w:pPr>
              <w:tabs>
                <w:tab w:val="decimal" w:pos="999"/>
              </w:tabs>
              <w:ind w:right="-59"/>
              <w:rPr>
                <w:rFonts w:cs="Times New Roman"/>
                <w:sz w:val="20"/>
              </w:rPr>
            </w:pPr>
            <w:r w:rsidRPr="00EC65EE">
              <w:rPr>
                <w:sz w:val="20"/>
              </w:rPr>
              <w:t>40,500</w:t>
            </w:r>
          </w:p>
        </w:tc>
      </w:tr>
      <w:tr w:rsidR="005855EF" w:rsidRPr="001A2D8A" w14:paraId="32857300" w14:textId="77777777" w:rsidTr="00080F43">
        <w:tc>
          <w:tcPr>
            <w:tcW w:w="1667" w:type="pct"/>
            <w:vAlign w:val="bottom"/>
          </w:tcPr>
          <w:p w14:paraId="18C96762" w14:textId="77777777" w:rsidR="005855EF" w:rsidRPr="001A2D8A" w:rsidRDefault="005855EF" w:rsidP="00080F43">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018FDDD1" w14:textId="77777777" w:rsidR="005855EF" w:rsidRPr="001A2D8A" w:rsidRDefault="005855EF" w:rsidP="00080F43">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shd w:val="clear" w:color="auto" w:fill="auto"/>
            <w:vAlign w:val="bottom"/>
          </w:tcPr>
          <w:p w14:paraId="073D4BC8" w14:textId="77777777" w:rsidR="005855EF" w:rsidRPr="00FB5919" w:rsidRDefault="005855EF" w:rsidP="00080F43">
            <w:pPr>
              <w:tabs>
                <w:tab w:val="decimal" w:pos="1138"/>
              </w:tabs>
              <w:ind w:right="-59"/>
              <w:rPr>
                <w:rFonts w:cs="Times New Roman"/>
                <w:sz w:val="20"/>
              </w:rPr>
            </w:pPr>
            <w:r w:rsidRPr="00EC65EE">
              <w:rPr>
                <w:sz w:val="20"/>
              </w:rPr>
              <w:t>3,718,87</w:t>
            </w:r>
            <w:r w:rsidRPr="00FB5919">
              <w:rPr>
                <w:sz w:val="20"/>
              </w:rPr>
              <w:t>9</w:t>
            </w:r>
          </w:p>
        </w:tc>
        <w:tc>
          <w:tcPr>
            <w:tcW w:w="133" w:type="pct"/>
            <w:shd w:val="clear" w:color="auto" w:fill="auto"/>
            <w:vAlign w:val="bottom"/>
          </w:tcPr>
          <w:p w14:paraId="5590FB9E" w14:textId="77777777" w:rsidR="005855EF" w:rsidRPr="004872ED" w:rsidRDefault="005855EF" w:rsidP="00080F43">
            <w:pPr>
              <w:tabs>
                <w:tab w:val="decimal" w:pos="1060"/>
              </w:tabs>
              <w:ind w:right="-59"/>
              <w:rPr>
                <w:rFonts w:cs="Times New Roman"/>
                <w:sz w:val="20"/>
              </w:rPr>
            </w:pPr>
          </w:p>
        </w:tc>
        <w:tc>
          <w:tcPr>
            <w:tcW w:w="750" w:type="pct"/>
            <w:shd w:val="clear" w:color="auto" w:fill="auto"/>
            <w:vAlign w:val="bottom"/>
          </w:tcPr>
          <w:p w14:paraId="3611B813" w14:textId="77777777" w:rsidR="005855EF" w:rsidRPr="004872ED" w:rsidRDefault="005855EF" w:rsidP="00080F43">
            <w:pPr>
              <w:tabs>
                <w:tab w:val="decimal" w:pos="1137"/>
              </w:tabs>
              <w:ind w:left="-93" w:right="-58"/>
              <w:rPr>
                <w:rFonts w:cs="Times New Roman"/>
                <w:sz w:val="20"/>
              </w:rPr>
            </w:pPr>
            <w:r w:rsidRPr="00EC65EE">
              <w:rPr>
                <w:sz w:val="20"/>
              </w:rPr>
              <w:t>1,497,299</w:t>
            </w:r>
          </w:p>
        </w:tc>
        <w:tc>
          <w:tcPr>
            <w:tcW w:w="133" w:type="pct"/>
            <w:shd w:val="clear" w:color="auto" w:fill="auto"/>
            <w:vAlign w:val="bottom"/>
          </w:tcPr>
          <w:p w14:paraId="60CF80A0" w14:textId="77777777" w:rsidR="005855EF" w:rsidRPr="004872ED" w:rsidRDefault="005855EF" w:rsidP="00080F43">
            <w:pPr>
              <w:tabs>
                <w:tab w:val="decimal" w:pos="1060"/>
              </w:tabs>
              <w:ind w:right="-59"/>
              <w:rPr>
                <w:rFonts w:cs="Times New Roman"/>
                <w:sz w:val="20"/>
              </w:rPr>
            </w:pPr>
          </w:p>
        </w:tc>
        <w:tc>
          <w:tcPr>
            <w:tcW w:w="739" w:type="pct"/>
            <w:shd w:val="clear" w:color="auto" w:fill="auto"/>
            <w:vAlign w:val="bottom"/>
          </w:tcPr>
          <w:p w14:paraId="13865E28" w14:textId="77777777" w:rsidR="005855EF" w:rsidRPr="004872ED" w:rsidRDefault="005855EF" w:rsidP="00080F43">
            <w:pPr>
              <w:tabs>
                <w:tab w:val="decimal" w:pos="1140"/>
              </w:tabs>
              <w:ind w:left="-93" w:right="-59"/>
              <w:rPr>
                <w:rFonts w:cs="Times New Roman"/>
                <w:sz w:val="20"/>
              </w:rPr>
            </w:pPr>
            <w:r w:rsidRPr="00EC65EE">
              <w:rPr>
                <w:sz w:val="20"/>
              </w:rPr>
              <w:t>3,180,459</w:t>
            </w:r>
          </w:p>
        </w:tc>
        <w:tc>
          <w:tcPr>
            <w:tcW w:w="133" w:type="pct"/>
            <w:shd w:val="clear" w:color="auto" w:fill="auto"/>
            <w:vAlign w:val="bottom"/>
          </w:tcPr>
          <w:p w14:paraId="24D6EAD1" w14:textId="77777777" w:rsidR="005855EF" w:rsidRPr="004872ED" w:rsidRDefault="005855EF" w:rsidP="00080F43">
            <w:pPr>
              <w:tabs>
                <w:tab w:val="decimal" w:pos="1060"/>
              </w:tabs>
              <w:ind w:left="-93" w:right="-59"/>
              <w:rPr>
                <w:rFonts w:cs="Times New Roman"/>
                <w:sz w:val="20"/>
              </w:rPr>
            </w:pPr>
          </w:p>
        </w:tc>
        <w:tc>
          <w:tcPr>
            <w:tcW w:w="661" w:type="pct"/>
            <w:shd w:val="clear" w:color="auto" w:fill="auto"/>
            <w:vAlign w:val="bottom"/>
          </w:tcPr>
          <w:p w14:paraId="63FB15F0" w14:textId="77777777" w:rsidR="005855EF" w:rsidRPr="004872ED" w:rsidRDefault="005855EF" w:rsidP="00080F43">
            <w:pPr>
              <w:tabs>
                <w:tab w:val="decimal" w:pos="999"/>
              </w:tabs>
              <w:ind w:left="-93" w:right="-59"/>
              <w:rPr>
                <w:rFonts w:cs="Times New Roman"/>
                <w:sz w:val="20"/>
              </w:rPr>
            </w:pPr>
            <w:r w:rsidRPr="00EC65EE">
              <w:rPr>
                <w:sz w:val="20"/>
              </w:rPr>
              <w:t>8,396,63</w:t>
            </w:r>
            <w:r>
              <w:rPr>
                <w:sz w:val="20"/>
              </w:rPr>
              <w:t>7</w:t>
            </w:r>
          </w:p>
        </w:tc>
      </w:tr>
      <w:tr w:rsidR="005855EF" w:rsidRPr="001A2D8A" w14:paraId="61B18C46" w14:textId="77777777" w:rsidTr="00080F43">
        <w:tc>
          <w:tcPr>
            <w:tcW w:w="1667" w:type="pct"/>
            <w:vAlign w:val="bottom"/>
          </w:tcPr>
          <w:p w14:paraId="4499A689" w14:textId="77777777" w:rsidR="005855EF" w:rsidRPr="001A2D8A" w:rsidRDefault="005855EF" w:rsidP="00080F43">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shd w:val="clear" w:color="auto" w:fill="auto"/>
            <w:vAlign w:val="bottom"/>
          </w:tcPr>
          <w:p w14:paraId="55969FF3" w14:textId="77777777" w:rsidR="005855EF" w:rsidRPr="00FB5919" w:rsidRDefault="005855EF" w:rsidP="00080F43">
            <w:pPr>
              <w:tabs>
                <w:tab w:val="decimal" w:pos="1150"/>
              </w:tabs>
              <w:ind w:right="-59"/>
              <w:rPr>
                <w:rFonts w:cs="Times New Roman"/>
                <w:sz w:val="20"/>
              </w:rPr>
            </w:pPr>
            <w:r w:rsidRPr="00EC65EE">
              <w:rPr>
                <w:sz w:val="20"/>
              </w:rPr>
              <w:t>673</w:t>
            </w:r>
          </w:p>
        </w:tc>
        <w:tc>
          <w:tcPr>
            <w:tcW w:w="133" w:type="pct"/>
            <w:shd w:val="clear" w:color="auto" w:fill="auto"/>
            <w:vAlign w:val="bottom"/>
          </w:tcPr>
          <w:p w14:paraId="0E830060" w14:textId="77777777" w:rsidR="005855EF" w:rsidRPr="004872ED" w:rsidRDefault="005855EF" w:rsidP="00080F43">
            <w:pPr>
              <w:tabs>
                <w:tab w:val="decimal" w:pos="1060"/>
              </w:tabs>
              <w:rPr>
                <w:rFonts w:cs="Times New Roman"/>
                <w:sz w:val="20"/>
              </w:rPr>
            </w:pPr>
          </w:p>
        </w:tc>
        <w:tc>
          <w:tcPr>
            <w:tcW w:w="750" w:type="pct"/>
            <w:shd w:val="clear" w:color="auto" w:fill="auto"/>
            <w:vAlign w:val="bottom"/>
          </w:tcPr>
          <w:p w14:paraId="52B22735" w14:textId="77777777" w:rsidR="005855EF" w:rsidRPr="004872ED" w:rsidRDefault="005855EF" w:rsidP="00080F43">
            <w:pPr>
              <w:tabs>
                <w:tab w:val="decimal" w:pos="1137"/>
              </w:tabs>
              <w:ind w:right="-58"/>
              <w:rPr>
                <w:rFonts w:cs="Times New Roman"/>
                <w:sz w:val="20"/>
              </w:rPr>
            </w:pPr>
            <w:r w:rsidRPr="00EC65EE">
              <w:rPr>
                <w:sz w:val="20"/>
              </w:rPr>
              <w:t>1,559</w:t>
            </w:r>
          </w:p>
        </w:tc>
        <w:tc>
          <w:tcPr>
            <w:tcW w:w="133" w:type="pct"/>
            <w:shd w:val="clear" w:color="auto" w:fill="auto"/>
            <w:vAlign w:val="bottom"/>
          </w:tcPr>
          <w:p w14:paraId="17970F46" w14:textId="77777777" w:rsidR="005855EF" w:rsidRPr="004872ED" w:rsidRDefault="005855EF" w:rsidP="00080F43">
            <w:pPr>
              <w:tabs>
                <w:tab w:val="decimal" w:pos="1060"/>
              </w:tabs>
              <w:rPr>
                <w:rFonts w:cs="Times New Roman"/>
                <w:sz w:val="20"/>
              </w:rPr>
            </w:pPr>
          </w:p>
        </w:tc>
        <w:tc>
          <w:tcPr>
            <w:tcW w:w="739" w:type="pct"/>
            <w:shd w:val="clear" w:color="auto" w:fill="auto"/>
            <w:vAlign w:val="bottom"/>
          </w:tcPr>
          <w:p w14:paraId="19319CF1" w14:textId="77777777" w:rsidR="005855EF" w:rsidRPr="004872ED" w:rsidRDefault="005855EF" w:rsidP="00080F43">
            <w:pPr>
              <w:tabs>
                <w:tab w:val="decimal" w:pos="1140"/>
              </w:tabs>
              <w:ind w:right="-59"/>
              <w:rPr>
                <w:rFonts w:cs="Times New Roman"/>
                <w:sz w:val="20"/>
              </w:rPr>
            </w:pPr>
            <w:r w:rsidRPr="00EC65EE">
              <w:rPr>
                <w:sz w:val="20"/>
              </w:rPr>
              <w:t>7,918</w:t>
            </w:r>
          </w:p>
        </w:tc>
        <w:tc>
          <w:tcPr>
            <w:tcW w:w="133" w:type="pct"/>
            <w:shd w:val="clear" w:color="auto" w:fill="auto"/>
            <w:vAlign w:val="bottom"/>
          </w:tcPr>
          <w:p w14:paraId="1F5E78FC" w14:textId="77777777" w:rsidR="005855EF" w:rsidRPr="004872ED" w:rsidRDefault="005855EF" w:rsidP="00080F43">
            <w:pPr>
              <w:tabs>
                <w:tab w:val="decimal" w:pos="1060"/>
              </w:tabs>
              <w:ind w:left="-93" w:right="-268"/>
              <w:rPr>
                <w:rFonts w:cs="Times New Roman"/>
                <w:sz w:val="20"/>
              </w:rPr>
            </w:pPr>
          </w:p>
        </w:tc>
        <w:tc>
          <w:tcPr>
            <w:tcW w:w="661" w:type="pct"/>
            <w:shd w:val="clear" w:color="auto" w:fill="auto"/>
            <w:vAlign w:val="bottom"/>
          </w:tcPr>
          <w:p w14:paraId="06540E34" w14:textId="77777777" w:rsidR="005855EF" w:rsidRPr="004872ED" w:rsidRDefault="005855EF" w:rsidP="00080F43">
            <w:pPr>
              <w:tabs>
                <w:tab w:val="decimal" w:pos="999"/>
              </w:tabs>
              <w:ind w:right="-59"/>
              <w:rPr>
                <w:rFonts w:cs="Times New Roman"/>
                <w:sz w:val="20"/>
              </w:rPr>
            </w:pPr>
            <w:r w:rsidRPr="00EC65EE">
              <w:rPr>
                <w:sz w:val="20"/>
              </w:rPr>
              <w:t>10,150</w:t>
            </w:r>
          </w:p>
        </w:tc>
      </w:tr>
      <w:tr w:rsidR="005855EF" w:rsidRPr="001A2D8A" w14:paraId="09847FA8" w14:textId="77777777" w:rsidTr="00080F43">
        <w:tc>
          <w:tcPr>
            <w:tcW w:w="1667" w:type="pct"/>
            <w:vAlign w:val="bottom"/>
          </w:tcPr>
          <w:p w14:paraId="735F39C9" w14:textId="77777777" w:rsidR="005855EF" w:rsidRPr="001A2D8A" w:rsidRDefault="005855EF" w:rsidP="00080F43">
            <w:pPr>
              <w:pStyle w:val="BodyText"/>
              <w:spacing w:after="0"/>
              <w:ind w:right="-45"/>
              <w:rPr>
                <w:rFonts w:cs="Times New Roman"/>
                <w:sz w:val="20"/>
                <w:lang w:val="en-GB"/>
              </w:rPr>
            </w:pPr>
            <w:r w:rsidRPr="001A2D8A">
              <w:rPr>
                <w:rFonts w:cs="Times New Roman"/>
                <w:sz w:val="20"/>
                <w:lang w:val="en-GB"/>
              </w:rPr>
              <w:t xml:space="preserve">Undrawn loan commitments and </w:t>
            </w:r>
          </w:p>
          <w:p w14:paraId="2738C47D" w14:textId="77777777" w:rsidR="005855EF" w:rsidRPr="001A2D8A" w:rsidRDefault="005855EF" w:rsidP="00080F43">
            <w:pPr>
              <w:pStyle w:val="BodyText"/>
              <w:spacing w:after="0"/>
              <w:ind w:right="-45"/>
              <w:rPr>
                <w:rFonts w:cs="Times New Roman"/>
                <w:sz w:val="20"/>
                <w:lang w:val="en-GB"/>
              </w:rPr>
            </w:pPr>
            <w:r w:rsidRPr="001A2D8A">
              <w:rPr>
                <w:rFonts w:cs="Times New Roman"/>
                <w:sz w:val="20"/>
                <w:lang w:val="en-GB"/>
              </w:rPr>
              <w:t xml:space="preserve">   financial guarantee contracts</w:t>
            </w:r>
          </w:p>
        </w:tc>
        <w:tc>
          <w:tcPr>
            <w:tcW w:w="784" w:type="pct"/>
            <w:shd w:val="clear" w:color="auto" w:fill="auto"/>
            <w:vAlign w:val="bottom"/>
          </w:tcPr>
          <w:p w14:paraId="47D6BB9D" w14:textId="77777777" w:rsidR="005855EF" w:rsidRPr="00FB5919" w:rsidRDefault="005855EF" w:rsidP="00080F43">
            <w:pPr>
              <w:tabs>
                <w:tab w:val="decimal" w:pos="1150"/>
              </w:tabs>
              <w:ind w:right="-59"/>
              <w:rPr>
                <w:rFonts w:cs="Times New Roman"/>
                <w:sz w:val="20"/>
              </w:rPr>
            </w:pPr>
            <w:r w:rsidRPr="00FB5919">
              <w:rPr>
                <w:sz w:val="20"/>
              </w:rPr>
              <w:t>305</w:t>
            </w:r>
          </w:p>
        </w:tc>
        <w:tc>
          <w:tcPr>
            <w:tcW w:w="133" w:type="pct"/>
            <w:shd w:val="clear" w:color="auto" w:fill="auto"/>
            <w:vAlign w:val="bottom"/>
          </w:tcPr>
          <w:p w14:paraId="13E84576" w14:textId="77777777" w:rsidR="005855EF" w:rsidRPr="004872ED" w:rsidRDefault="005855EF" w:rsidP="00080F43">
            <w:pPr>
              <w:tabs>
                <w:tab w:val="decimal" w:pos="1060"/>
              </w:tabs>
              <w:rPr>
                <w:rFonts w:cs="Times New Roman"/>
                <w:sz w:val="20"/>
              </w:rPr>
            </w:pPr>
          </w:p>
        </w:tc>
        <w:tc>
          <w:tcPr>
            <w:tcW w:w="750" w:type="pct"/>
            <w:shd w:val="clear" w:color="auto" w:fill="auto"/>
            <w:vAlign w:val="bottom"/>
          </w:tcPr>
          <w:p w14:paraId="50BD8806" w14:textId="77777777" w:rsidR="005855EF" w:rsidRPr="004872ED" w:rsidRDefault="005855EF" w:rsidP="00080F43">
            <w:pPr>
              <w:tabs>
                <w:tab w:val="decimal" w:pos="1137"/>
              </w:tabs>
              <w:ind w:right="-58"/>
              <w:rPr>
                <w:rFonts w:cs="Times New Roman"/>
                <w:sz w:val="20"/>
              </w:rPr>
            </w:pPr>
            <w:r w:rsidRPr="00D55454">
              <w:rPr>
                <w:sz w:val="20"/>
              </w:rPr>
              <w:t>3</w:t>
            </w:r>
          </w:p>
        </w:tc>
        <w:tc>
          <w:tcPr>
            <w:tcW w:w="133" w:type="pct"/>
            <w:shd w:val="clear" w:color="auto" w:fill="auto"/>
            <w:vAlign w:val="bottom"/>
          </w:tcPr>
          <w:p w14:paraId="121824F3" w14:textId="77777777" w:rsidR="005855EF" w:rsidRPr="004872ED" w:rsidRDefault="005855EF" w:rsidP="00080F43">
            <w:pPr>
              <w:tabs>
                <w:tab w:val="decimal" w:pos="1060"/>
              </w:tabs>
              <w:rPr>
                <w:rFonts w:cs="Times New Roman"/>
                <w:sz w:val="20"/>
              </w:rPr>
            </w:pPr>
          </w:p>
        </w:tc>
        <w:tc>
          <w:tcPr>
            <w:tcW w:w="739" w:type="pct"/>
            <w:shd w:val="clear" w:color="auto" w:fill="auto"/>
            <w:vAlign w:val="bottom"/>
          </w:tcPr>
          <w:p w14:paraId="434E3ECA" w14:textId="77777777" w:rsidR="005855EF" w:rsidRPr="004872ED" w:rsidRDefault="005855EF" w:rsidP="00080F43">
            <w:pPr>
              <w:tabs>
                <w:tab w:val="decimal" w:pos="1140"/>
              </w:tabs>
              <w:ind w:right="-59"/>
              <w:rPr>
                <w:rFonts w:cs="Times New Roman"/>
                <w:sz w:val="20"/>
              </w:rPr>
            </w:pPr>
            <w:r w:rsidRPr="00D55454">
              <w:rPr>
                <w:sz w:val="20"/>
              </w:rPr>
              <w:t>20,889</w:t>
            </w:r>
          </w:p>
        </w:tc>
        <w:tc>
          <w:tcPr>
            <w:tcW w:w="133" w:type="pct"/>
            <w:shd w:val="clear" w:color="auto" w:fill="auto"/>
            <w:vAlign w:val="bottom"/>
          </w:tcPr>
          <w:p w14:paraId="2BCBB449" w14:textId="77777777" w:rsidR="005855EF" w:rsidRPr="004872ED" w:rsidRDefault="005855EF" w:rsidP="00080F43">
            <w:pPr>
              <w:tabs>
                <w:tab w:val="decimal" w:pos="1060"/>
              </w:tabs>
              <w:ind w:left="-93" w:right="-268"/>
              <w:rPr>
                <w:rFonts w:cs="Times New Roman"/>
                <w:sz w:val="20"/>
              </w:rPr>
            </w:pPr>
          </w:p>
        </w:tc>
        <w:tc>
          <w:tcPr>
            <w:tcW w:w="661" w:type="pct"/>
            <w:shd w:val="clear" w:color="auto" w:fill="auto"/>
            <w:vAlign w:val="bottom"/>
          </w:tcPr>
          <w:p w14:paraId="40D01362" w14:textId="77777777" w:rsidR="005855EF" w:rsidRPr="004872ED" w:rsidRDefault="005855EF" w:rsidP="00080F43">
            <w:pPr>
              <w:tabs>
                <w:tab w:val="decimal" w:pos="999"/>
              </w:tabs>
              <w:ind w:right="-59"/>
              <w:rPr>
                <w:rFonts w:cs="Times New Roman"/>
                <w:sz w:val="20"/>
              </w:rPr>
            </w:pPr>
            <w:r w:rsidRPr="00D55454">
              <w:rPr>
                <w:sz w:val="20"/>
              </w:rPr>
              <w:t>21,197</w:t>
            </w:r>
          </w:p>
        </w:tc>
      </w:tr>
      <w:tr w:rsidR="005855EF" w:rsidRPr="001A2D8A" w14:paraId="3872785C" w14:textId="77777777" w:rsidTr="00080F43">
        <w:tc>
          <w:tcPr>
            <w:tcW w:w="1667" w:type="pct"/>
          </w:tcPr>
          <w:p w14:paraId="3B21F678" w14:textId="77777777" w:rsidR="005855EF" w:rsidRPr="001A2D8A" w:rsidRDefault="005855EF" w:rsidP="00080F43">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20F93A67" w14:textId="77777777" w:rsidR="005855EF" w:rsidRPr="002C2BD5" w:rsidRDefault="005855EF" w:rsidP="00080F43">
            <w:pPr>
              <w:tabs>
                <w:tab w:val="decimal" w:pos="1150"/>
              </w:tabs>
              <w:ind w:right="-59"/>
              <w:rPr>
                <w:rFonts w:cs="Times New Roman"/>
                <w:b/>
                <w:sz w:val="20"/>
              </w:rPr>
            </w:pPr>
            <w:r w:rsidRPr="002C2BD5">
              <w:rPr>
                <w:b/>
                <w:sz w:val="20"/>
              </w:rPr>
              <w:t>3,719,887</w:t>
            </w:r>
          </w:p>
        </w:tc>
        <w:tc>
          <w:tcPr>
            <w:tcW w:w="133" w:type="pct"/>
            <w:shd w:val="clear" w:color="auto" w:fill="auto"/>
            <w:vAlign w:val="bottom"/>
          </w:tcPr>
          <w:p w14:paraId="14424EF9" w14:textId="77777777" w:rsidR="005855EF" w:rsidRPr="002C2BD5" w:rsidRDefault="005855EF" w:rsidP="00080F43">
            <w:pPr>
              <w:tabs>
                <w:tab w:val="decimal" w:pos="1060"/>
              </w:tabs>
              <w:rPr>
                <w:rFonts w:cs="Times New Roman"/>
                <w:b/>
                <w:sz w:val="20"/>
              </w:rPr>
            </w:pPr>
          </w:p>
        </w:tc>
        <w:tc>
          <w:tcPr>
            <w:tcW w:w="750" w:type="pct"/>
            <w:tcBorders>
              <w:top w:val="single" w:sz="4" w:space="0" w:color="auto"/>
              <w:bottom w:val="double" w:sz="4" w:space="0" w:color="auto"/>
            </w:tcBorders>
            <w:shd w:val="clear" w:color="auto" w:fill="auto"/>
            <w:vAlign w:val="bottom"/>
          </w:tcPr>
          <w:p w14:paraId="4EDC59DB" w14:textId="77777777" w:rsidR="005855EF" w:rsidRPr="002C2BD5" w:rsidRDefault="005855EF" w:rsidP="00080F43">
            <w:pPr>
              <w:tabs>
                <w:tab w:val="decimal" w:pos="1137"/>
              </w:tabs>
              <w:ind w:right="-58"/>
              <w:rPr>
                <w:rFonts w:cs="Times New Roman"/>
                <w:b/>
                <w:sz w:val="20"/>
              </w:rPr>
            </w:pPr>
            <w:r w:rsidRPr="002C2BD5">
              <w:rPr>
                <w:b/>
                <w:sz w:val="20"/>
              </w:rPr>
              <w:t>1,498,861</w:t>
            </w:r>
          </w:p>
        </w:tc>
        <w:tc>
          <w:tcPr>
            <w:tcW w:w="133" w:type="pct"/>
            <w:shd w:val="clear" w:color="auto" w:fill="auto"/>
            <w:vAlign w:val="bottom"/>
          </w:tcPr>
          <w:p w14:paraId="7670179F" w14:textId="77777777" w:rsidR="005855EF" w:rsidRPr="002C2BD5" w:rsidRDefault="005855EF" w:rsidP="00080F43">
            <w:pPr>
              <w:tabs>
                <w:tab w:val="decimal" w:pos="1060"/>
              </w:tabs>
              <w:rPr>
                <w:rFonts w:cs="Times New Roman"/>
                <w:b/>
                <w:sz w:val="20"/>
              </w:rPr>
            </w:pPr>
          </w:p>
        </w:tc>
        <w:tc>
          <w:tcPr>
            <w:tcW w:w="739" w:type="pct"/>
            <w:tcBorders>
              <w:top w:val="single" w:sz="4" w:space="0" w:color="auto"/>
              <w:bottom w:val="double" w:sz="4" w:space="0" w:color="auto"/>
            </w:tcBorders>
            <w:shd w:val="clear" w:color="auto" w:fill="auto"/>
            <w:vAlign w:val="bottom"/>
          </w:tcPr>
          <w:p w14:paraId="454732A3" w14:textId="77777777" w:rsidR="005855EF" w:rsidRPr="002C2BD5" w:rsidRDefault="005855EF" w:rsidP="00080F43">
            <w:pPr>
              <w:tabs>
                <w:tab w:val="decimal" w:pos="1140"/>
              </w:tabs>
              <w:ind w:right="-59"/>
              <w:rPr>
                <w:rFonts w:cs="Times New Roman"/>
                <w:b/>
                <w:sz w:val="20"/>
              </w:rPr>
            </w:pPr>
            <w:r w:rsidRPr="002C2BD5">
              <w:rPr>
                <w:b/>
                <w:sz w:val="20"/>
              </w:rPr>
              <w:t>3,249,736</w:t>
            </w:r>
          </w:p>
        </w:tc>
        <w:tc>
          <w:tcPr>
            <w:tcW w:w="133" w:type="pct"/>
            <w:shd w:val="clear" w:color="auto" w:fill="auto"/>
            <w:vAlign w:val="bottom"/>
          </w:tcPr>
          <w:p w14:paraId="576E6510" w14:textId="77777777" w:rsidR="005855EF" w:rsidRPr="002C2BD5" w:rsidRDefault="005855EF" w:rsidP="00080F43">
            <w:pPr>
              <w:tabs>
                <w:tab w:val="decimal" w:pos="1060"/>
              </w:tabs>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41280C73" w14:textId="77777777" w:rsidR="005855EF" w:rsidRPr="002C2BD5" w:rsidRDefault="005855EF" w:rsidP="00080F43">
            <w:pPr>
              <w:tabs>
                <w:tab w:val="decimal" w:pos="999"/>
              </w:tabs>
              <w:ind w:right="-59"/>
              <w:rPr>
                <w:rFonts w:cs="Times New Roman"/>
                <w:b/>
                <w:sz w:val="20"/>
              </w:rPr>
            </w:pPr>
            <w:r w:rsidRPr="002C2BD5">
              <w:rPr>
                <w:b/>
                <w:sz w:val="20"/>
              </w:rPr>
              <w:t>8,468,484</w:t>
            </w:r>
          </w:p>
        </w:tc>
      </w:tr>
    </w:tbl>
    <w:p w14:paraId="32D2217C" w14:textId="77777777" w:rsidR="005855EF" w:rsidRPr="0012708E" w:rsidRDefault="005855EF" w:rsidP="005855EF">
      <w:pPr>
        <w:pStyle w:val="BodyTextIndent"/>
        <w:spacing w:after="0" w:line="240" w:lineRule="atLeast"/>
        <w:ind w:left="544"/>
        <w:jc w:val="thaiDistribute"/>
        <w:rPr>
          <w:rFonts w:cs="Times New Roman"/>
          <w:szCs w:val="22"/>
        </w:rPr>
      </w:pPr>
    </w:p>
    <w:p w14:paraId="0170B91E" w14:textId="432B9C71" w:rsidR="009E6F0A" w:rsidRPr="0003797F" w:rsidRDefault="009E6F0A" w:rsidP="005855EF">
      <w:pPr>
        <w:pStyle w:val="BodyTextIndent"/>
        <w:spacing w:after="0" w:line="240" w:lineRule="atLeast"/>
        <w:ind w:left="544"/>
        <w:jc w:val="thaiDistribute"/>
        <w:rPr>
          <w:rFonts w:cs="Times New Roman"/>
        </w:rPr>
      </w:pPr>
      <w:r w:rsidRPr="00EC65EE">
        <w:rPr>
          <w:rFonts w:cs="Times New Roman"/>
          <w:lang w:bidi="th-TH"/>
        </w:rPr>
        <w:t>T</w:t>
      </w:r>
      <w:r w:rsidRPr="00EC65EE">
        <w:rPr>
          <w:rFonts w:cs="Times New Roman"/>
        </w:rPr>
        <w:t xml:space="preserve">he movements in allowance for expected credit loss during </w:t>
      </w:r>
      <w:r w:rsidR="005306F8" w:rsidRPr="00EC65EE">
        <w:rPr>
          <w:rFonts w:cs="Times New Roman"/>
        </w:rPr>
        <w:t xml:space="preserve">the </w:t>
      </w:r>
      <w:r w:rsidR="002F7B01" w:rsidRPr="00EC65EE">
        <w:rPr>
          <w:rFonts w:cs="Times New Roman"/>
        </w:rPr>
        <w:t>year</w:t>
      </w:r>
      <w:r w:rsidR="0003797F" w:rsidRPr="00EC65EE">
        <w:rPr>
          <w:rFonts w:cs="Times New Roman"/>
        </w:rPr>
        <w:t>s</w:t>
      </w:r>
      <w:r w:rsidR="002F7B01" w:rsidRPr="00EC65EE">
        <w:rPr>
          <w:rFonts w:cs="Times New Roman"/>
        </w:rPr>
        <w:t xml:space="preserve"> </w:t>
      </w:r>
      <w:r w:rsidR="005306F8" w:rsidRPr="00EC65EE">
        <w:rPr>
          <w:rFonts w:cs="Times New Roman"/>
        </w:rPr>
        <w:t xml:space="preserve">ended </w:t>
      </w:r>
      <w:r w:rsidR="002F7B01" w:rsidRPr="00EC65EE">
        <w:rPr>
          <w:rFonts w:cs="Times New Roman"/>
        </w:rPr>
        <w:t>31 December</w:t>
      </w:r>
      <w:r w:rsidR="005306F8" w:rsidRPr="00EC65EE">
        <w:rPr>
          <w:rFonts w:cs="Times New Roman"/>
        </w:rPr>
        <w:t xml:space="preserve"> </w:t>
      </w:r>
      <w:r w:rsidR="00F24EAF">
        <w:rPr>
          <w:rFonts w:cs="Times New Roman"/>
        </w:rPr>
        <w:t>2023 and 2022</w:t>
      </w:r>
      <w:r w:rsidR="005306F8" w:rsidRPr="00EC65EE">
        <w:rPr>
          <w:rFonts w:cs="Times New Roman"/>
        </w:rPr>
        <w:t xml:space="preserve"> </w:t>
      </w:r>
      <w:r w:rsidRPr="0003797F">
        <w:rPr>
          <w:rFonts w:cs="Times New Roman"/>
        </w:rPr>
        <w:t>were as follows:</w:t>
      </w:r>
    </w:p>
    <w:p w14:paraId="49849AF8" w14:textId="3A94F81B" w:rsidR="00E01BB5" w:rsidRPr="0012708E" w:rsidRDefault="00E01BB5">
      <w:pPr>
        <w:rPr>
          <w:rFonts w:cs="Times New Roman"/>
        </w:rPr>
      </w:pPr>
    </w:p>
    <w:tbl>
      <w:tblPr>
        <w:tblW w:w="9180" w:type="dxa"/>
        <w:tblInd w:w="450" w:type="dxa"/>
        <w:tblLayout w:type="fixed"/>
        <w:tblLook w:val="0000" w:firstRow="0" w:lastRow="0" w:firstColumn="0" w:lastColumn="0" w:noHBand="0" w:noVBand="0"/>
      </w:tblPr>
      <w:tblGrid>
        <w:gridCol w:w="3060"/>
        <w:gridCol w:w="1440"/>
        <w:gridCol w:w="270"/>
        <w:gridCol w:w="1386"/>
        <w:gridCol w:w="243"/>
        <w:gridCol w:w="1359"/>
        <w:gridCol w:w="243"/>
        <w:gridCol w:w="1179"/>
      </w:tblGrid>
      <w:tr w:rsidR="000D7BDE" w:rsidRPr="001A2D8A" w14:paraId="57DFE849" w14:textId="77777777" w:rsidTr="00360B85">
        <w:trPr>
          <w:tblHeader/>
        </w:trPr>
        <w:tc>
          <w:tcPr>
            <w:tcW w:w="3060" w:type="dxa"/>
          </w:tcPr>
          <w:p w14:paraId="64691A34" w14:textId="76A2402B" w:rsidR="000D7BDE" w:rsidRPr="001A2D8A" w:rsidRDefault="000D7BDE" w:rsidP="00F3534A">
            <w:pPr>
              <w:pStyle w:val="BodyText"/>
              <w:spacing w:after="0" w:line="240" w:lineRule="exact"/>
              <w:ind w:right="-45"/>
              <w:jc w:val="both"/>
              <w:rPr>
                <w:rFonts w:cs="Times New Roman"/>
                <w:sz w:val="20"/>
                <w:lang w:val="en-GB"/>
              </w:rPr>
            </w:pPr>
          </w:p>
        </w:tc>
        <w:tc>
          <w:tcPr>
            <w:tcW w:w="6120" w:type="dxa"/>
            <w:gridSpan w:val="7"/>
          </w:tcPr>
          <w:p w14:paraId="2F1F1E73" w14:textId="77777777" w:rsidR="000D7BDE" w:rsidRPr="001A2D8A" w:rsidRDefault="000D7BDE" w:rsidP="00F3534A">
            <w:pPr>
              <w:pStyle w:val="BodyText"/>
              <w:spacing w:after="0" w:line="240" w:lineRule="exact"/>
              <w:ind w:left="-113" w:right="-72"/>
              <w:jc w:val="center"/>
              <w:rPr>
                <w:rFonts w:cs="Times New Roman"/>
                <w:b/>
                <w:bCs/>
                <w:sz w:val="20"/>
                <w:lang w:val="en-GB"/>
              </w:rPr>
            </w:pPr>
            <w:r w:rsidRPr="001A2D8A">
              <w:rPr>
                <w:rFonts w:cs="Times New Roman"/>
                <w:b/>
                <w:bCs/>
                <w:sz w:val="20"/>
                <w:lang w:val="en-GB"/>
              </w:rPr>
              <w:t>Consolidated and the Bank</w:t>
            </w:r>
          </w:p>
        </w:tc>
      </w:tr>
      <w:tr w:rsidR="000D7BDE" w:rsidRPr="001A2D8A" w14:paraId="3A4F4495" w14:textId="77777777" w:rsidTr="00360B85">
        <w:trPr>
          <w:tblHeader/>
        </w:trPr>
        <w:tc>
          <w:tcPr>
            <w:tcW w:w="3060" w:type="dxa"/>
          </w:tcPr>
          <w:p w14:paraId="61143F7D" w14:textId="77777777" w:rsidR="000D7BDE" w:rsidRPr="001A2D8A" w:rsidRDefault="000D7BDE" w:rsidP="00F3534A">
            <w:pPr>
              <w:pStyle w:val="BodyText"/>
              <w:spacing w:after="0" w:line="240" w:lineRule="exact"/>
              <w:ind w:right="-45"/>
              <w:jc w:val="both"/>
              <w:rPr>
                <w:rFonts w:cs="Times New Roman"/>
                <w:sz w:val="20"/>
                <w:lang w:val="en-GB"/>
              </w:rPr>
            </w:pPr>
          </w:p>
        </w:tc>
        <w:tc>
          <w:tcPr>
            <w:tcW w:w="1440" w:type="dxa"/>
          </w:tcPr>
          <w:p w14:paraId="60D4806B"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Financial assets</w:t>
            </w:r>
          </w:p>
        </w:tc>
        <w:tc>
          <w:tcPr>
            <w:tcW w:w="270" w:type="dxa"/>
          </w:tcPr>
          <w:p w14:paraId="534F69D4" w14:textId="77777777" w:rsidR="000D7BDE" w:rsidRPr="001A2D8A" w:rsidRDefault="000D7BDE" w:rsidP="00F3534A">
            <w:pPr>
              <w:pStyle w:val="BodyText"/>
              <w:spacing w:after="0" w:line="240" w:lineRule="exact"/>
              <w:ind w:left="-108" w:right="-72"/>
              <w:rPr>
                <w:rFonts w:cs="Times New Roman"/>
                <w:sz w:val="20"/>
                <w:lang w:val="en-GB"/>
              </w:rPr>
            </w:pPr>
          </w:p>
        </w:tc>
        <w:tc>
          <w:tcPr>
            <w:tcW w:w="1386" w:type="dxa"/>
          </w:tcPr>
          <w:p w14:paraId="289BC581"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Financial assets</w:t>
            </w:r>
          </w:p>
        </w:tc>
        <w:tc>
          <w:tcPr>
            <w:tcW w:w="243" w:type="dxa"/>
          </w:tcPr>
          <w:p w14:paraId="7AF4B762"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192C1C6C"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243" w:type="dxa"/>
          </w:tcPr>
          <w:p w14:paraId="4C4B0B6A"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7601B37A"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4856E15D" w14:textId="77777777" w:rsidTr="00360B85">
        <w:trPr>
          <w:tblHeader/>
        </w:trPr>
        <w:tc>
          <w:tcPr>
            <w:tcW w:w="3060" w:type="dxa"/>
          </w:tcPr>
          <w:p w14:paraId="0E06EC50"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3AA466EB" w14:textId="49B41602"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 xml:space="preserve">that </w:t>
            </w:r>
            <w:r w:rsidR="00CF7A74">
              <w:rPr>
                <w:rFonts w:cs="Times New Roman"/>
                <w:sz w:val="20"/>
                <w:lang w:val="en-GB"/>
              </w:rPr>
              <w:t>have not</w:t>
            </w:r>
          </w:p>
        </w:tc>
        <w:tc>
          <w:tcPr>
            <w:tcW w:w="270" w:type="dxa"/>
          </w:tcPr>
          <w:p w14:paraId="500D2581"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2364A16D" w14:textId="1CBD1AFA"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 xml:space="preserve">that </w:t>
            </w:r>
            <w:r w:rsidR="00860971">
              <w:rPr>
                <w:rFonts w:cs="Times New Roman"/>
                <w:sz w:val="20"/>
                <w:lang w:val="en-GB"/>
              </w:rPr>
              <w:t>have a</w:t>
            </w:r>
          </w:p>
        </w:tc>
        <w:tc>
          <w:tcPr>
            <w:tcW w:w="243" w:type="dxa"/>
          </w:tcPr>
          <w:p w14:paraId="6691AB16"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7D5D58AF"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243" w:type="dxa"/>
          </w:tcPr>
          <w:p w14:paraId="01202EC9"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4AAF7636"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242F557F" w14:textId="77777777" w:rsidTr="00360B85">
        <w:trPr>
          <w:tblHeader/>
        </w:trPr>
        <w:tc>
          <w:tcPr>
            <w:tcW w:w="3060" w:type="dxa"/>
          </w:tcPr>
          <w:p w14:paraId="481099BB"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3FE678D2" w14:textId="2FCB02F2" w:rsidR="000D7BDE" w:rsidRPr="001A2D8A" w:rsidRDefault="00CF7A74" w:rsidP="00F3534A">
            <w:pPr>
              <w:pStyle w:val="BodyText"/>
              <w:spacing w:after="0" w:line="240" w:lineRule="exact"/>
              <w:ind w:left="-108" w:right="-72"/>
              <w:jc w:val="center"/>
              <w:rPr>
                <w:rFonts w:cs="Times New Roman"/>
                <w:sz w:val="20"/>
                <w:lang w:val="en-GB"/>
              </w:rPr>
            </w:pPr>
            <w:r>
              <w:rPr>
                <w:rFonts w:cs="Times New Roman"/>
                <w:sz w:val="20"/>
                <w:lang w:val="en-GB"/>
              </w:rPr>
              <w:t xml:space="preserve">had a </w:t>
            </w:r>
            <w:r w:rsidR="000D7BDE" w:rsidRPr="001A2D8A">
              <w:rPr>
                <w:rFonts w:cs="Times New Roman"/>
                <w:sz w:val="20"/>
                <w:lang w:val="en-GB"/>
              </w:rPr>
              <w:t>significant</w:t>
            </w:r>
          </w:p>
        </w:tc>
        <w:tc>
          <w:tcPr>
            <w:tcW w:w="270" w:type="dxa"/>
          </w:tcPr>
          <w:p w14:paraId="07B5DA9F"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6690C06E"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significant</w:t>
            </w:r>
          </w:p>
        </w:tc>
        <w:tc>
          <w:tcPr>
            <w:tcW w:w="243" w:type="dxa"/>
          </w:tcPr>
          <w:p w14:paraId="5A331E6A"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7622BC45"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Financial assets</w:t>
            </w:r>
          </w:p>
        </w:tc>
        <w:tc>
          <w:tcPr>
            <w:tcW w:w="243" w:type="dxa"/>
          </w:tcPr>
          <w:p w14:paraId="2D9D9542"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1173D7ED"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6D552F44" w14:textId="77777777" w:rsidTr="00360B85">
        <w:trPr>
          <w:tblHeader/>
        </w:trPr>
        <w:tc>
          <w:tcPr>
            <w:tcW w:w="3060" w:type="dxa"/>
          </w:tcPr>
          <w:p w14:paraId="46EFBE08"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765A0B06"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increase in</w:t>
            </w:r>
          </w:p>
        </w:tc>
        <w:tc>
          <w:tcPr>
            <w:tcW w:w="270" w:type="dxa"/>
          </w:tcPr>
          <w:p w14:paraId="7765E860"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1B90AD2E"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increase in</w:t>
            </w:r>
          </w:p>
        </w:tc>
        <w:tc>
          <w:tcPr>
            <w:tcW w:w="243" w:type="dxa"/>
          </w:tcPr>
          <w:p w14:paraId="18506C65"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605B1862"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that are</w:t>
            </w:r>
          </w:p>
        </w:tc>
        <w:tc>
          <w:tcPr>
            <w:tcW w:w="243" w:type="dxa"/>
          </w:tcPr>
          <w:p w14:paraId="21C36290"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5FA8E48F"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18CD7BCA" w14:textId="77777777" w:rsidTr="00360B85">
        <w:trPr>
          <w:tblHeader/>
        </w:trPr>
        <w:tc>
          <w:tcPr>
            <w:tcW w:w="3060" w:type="dxa"/>
          </w:tcPr>
          <w:p w14:paraId="7803446D"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30650C33"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credit risk</w:t>
            </w:r>
          </w:p>
        </w:tc>
        <w:tc>
          <w:tcPr>
            <w:tcW w:w="270" w:type="dxa"/>
          </w:tcPr>
          <w:p w14:paraId="2F91CB15"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0728B435"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credit risk</w:t>
            </w:r>
          </w:p>
        </w:tc>
        <w:tc>
          <w:tcPr>
            <w:tcW w:w="243" w:type="dxa"/>
          </w:tcPr>
          <w:p w14:paraId="3F9604FC"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794A0612"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credit-impaired</w:t>
            </w:r>
          </w:p>
        </w:tc>
        <w:tc>
          <w:tcPr>
            <w:tcW w:w="243" w:type="dxa"/>
          </w:tcPr>
          <w:p w14:paraId="27D7C82B"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1C26D531"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Total</w:t>
            </w:r>
          </w:p>
        </w:tc>
      </w:tr>
      <w:tr w:rsidR="000D7BDE" w:rsidRPr="001A2D8A" w14:paraId="0C01AAF7" w14:textId="77777777" w:rsidTr="00360B85">
        <w:trPr>
          <w:tblHeader/>
        </w:trPr>
        <w:tc>
          <w:tcPr>
            <w:tcW w:w="3060" w:type="dxa"/>
          </w:tcPr>
          <w:p w14:paraId="1E12B6B2" w14:textId="77777777" w:rsidR="000D7BDE" w:rsidRPr="001A2D8A" w:rsidRDefault="000D7BDE" w:rsidP="00F3534A">
            <w:pPr>
              <w:pStyle w:val="BodyText"/>
              <w:spacing w:after="0" w:line="240" w:lineRule="exact"/>
              <w:ind w:right="-45"/>
              <w:jc w:val="both"/>
              <w:rPr>
                <w:rFonts w:cs="Times New Roman"/>
                <w:sz w:val="20"/>
                <w:rtl/>
                <w:cs/>
                <w:lang w:val="en-GB"/>
              </w:rPr>
            </w:pPr>
          </w:p>
        </w:tc>
        <w:tc>
          <w:tcPr>
            <w:tcW w:w="6120" w:type="dxa"/>
            <w:gridSpan w:val="7"/>
          </w:tcPr>
          <w:p w14:paraId="4EF79AFD"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i/>
                <w:iCs/>
                <w:sz w:val="20"/>
                <w:lang w:val="en-GB"/>
              </w:rPr>
              <w:t>(in thousand Baht)</w:t>
            </w:r>
          </w:p>
        </w:tc>
      </w:tr>
      <w:tr w:rsidR="000D7BDE" w:rsidRPr="001A2D8A" w14:paraId="49196F1D" w14:textId="77777777" w:rsidTr="00360B85">
        <w:tc>
          <w:tcPr>
            <w:tcW w:w="3060" w:type="dxa"/>
          </w:tcPr>
          <w:p w14:paraId="37086B0C" w14:textId="77777777" w:rsidR="000D7BDE" w:rsidRPr="001A2D8A" w:rsidRDefault="000D7BDE" w:rsidP="00F3534A">
            <w:pPr>
              <w:pStyle w:val="BodyText"/>
              <w:spacing w:after="0" w:line="240" w:lineRule="exact"/>
              <w:ind w:right="-45"/>
              <w:rPr>
                <w:rFonts w:cs="Times New Roman"/>
                <w:b/>
                <w:bCs/>
                <w:i/>
                <w:iCs/>
                <w:sz w:val="20"/>
                <w:lang w:val="en-GB"/>
              </w:rPr>
            </w:pPr>
            <w:r w:rsidRPr="001A2D8A">
              <w:rPr>
                <w:rFonts w:cs="Times New Roman"/>
                <w:b/>
                <w:bCs/>
                <w:i/>
                <w:iCs/>
                <w:sz w:val="20"/>
                <w:lang w:val="en-GB"/>
              </w:rPr>
              <w:t>Investments in debt instruments</w:t>
            </w:r>
          </w:p>
        </w:tc>
        <w:tc>
          <w:tcPr>
            <w:tcW w:w="1440" w:type="dxa"/>
          </w:tcPr>
          <w:p w14:paraId="58FF705E" w14:textId="77777777" w:rsidR="000D7BDE" w:rsidRPr="001A2D8A" w:rsidRDefault="000D7BDE" w:rsidP="00F3534A">
            <w:pPr>
              <w:tabs>
                <w:tab w:val="decimal" w:pos="1138"/>
              </w:tabs>
              <w:spacing w:line="240" w:lineRule="exact"/>
              <w:ind w:right="-108"/>
              <w:rPr>
                <w:rFonts w:cs="Times New Roman"/>
                <w:sz w:val="20"/>
              </w:rPr>
            </w:pPr>
          </w:p>
        </w:tc>
        <w:tc>
          <w:tcPr>
            <w:tcW w:w="270" w:type="dxa"/>
          </w:tcPr>
          <w:p w14:paraId="5A86AB27" w14:textId="77777777" w:rsidR="000D7BDE" w:rsidRPr="001A2D8A" w:rsidRDefault="000D7BDE" w:rsidP="00F3534A">
            <w:pPr>
              <w:spacing w:line="240" w:lineRule="exact"/>
              <w:jc w:val="right"/>
              <w:rPr>
                <w:rFonts w:cs="Times New Roman"/>
                <w:sz w:val="20"/>
              </w:rPr>
            </w:pPr>
          </w:p>
        </w:tc>
        <w:tc>
          <w:tcPr>
            <w:tcW w:w="1386" w:type="dxa"/>
          </w:tcPr>
          <w:p w14:paraId="7B60CB4F" w14:textId="77777777" w:rsidR="000D7BDE" w:rsidRPr="001A2D8A" w:rsidRDefault="000D7BDE" w:rsidP="00F3534A">
            <w:pPr>
              <w:tabs>
                <w:tab w:val="decimal" w:pos="1104"/>
              </w:tabs>
              <w:spacing w:line="240" w:lineRule="exact"/>
              <w:ind w:left="-88" w:right="-111"/>
              <w:rPr>
                <w:rFonts w:cs="Times New Roman"/>
                <w:sz w:val="20"/>
              </w:rPr>
            </w:pPr>
          </w:p>
        </w:tc>
        <w:tc>
          <w:tcPr>
            <w:tcW w:w="243" w:type="dxa"/>
          </w:tcPr>
          <w:p w14:paraId="4B64953A" w14:textId="77777777" w:rsidR="000D7BDE" w:rsidRPr="001A2D8A" w:rsidRDefault="000D7BDE" w:rsidP="00F3534A">
            <w:pPr>
              <w:spacing w:line="240" w:lineRule="exact"/>
              <w:jc w:val="right"/>
              <w:rPr>
                <w:rFonts w:cs="Times New Roman"/>
                <w:sz w:val="20"/>
              </w:rPr>
            </w:pPr>
          </w:p>
        </w:tc>
        <w:tc>
          <w:tcPr>
            <w:tcW w:w="1359" w:type="dxa"/>
          </w:tcPr>
          <w:p w14:paraId="6CBDB1E7" w14:textId="77777777" w:rsidR="000D7BDE" w:rsidRPr="001A2D8A" w:rsidRDefault="000D7BDE" w:rsidP="00F3534A">
            <w:pPr>
              <w:tabs>
                <w:tab w:val="decimal" w:pos="1056"/>
              </w:tabs>
              <w:spacing w:line="240" w:lineRule="exact"/>
              <w:ind w:left="-93" w:right="-150"/>
              <w:rPr>
                <w:rFonts w:cs="Times New Roman"/>
                <w:sz w:val="20"/>
              </w:rPr>
            </w:pPr>
          </w:p>
        </w:tc>
        <w:tc>
          <w:tcPr>
            <w:tcW w:w="243" w:type="dxa"/>
          </w:tcPr>
          <w:p w14:paraId="445ED0F8" w14:textId="77777777" w:rsidR="000D7BDE" w:rsidRPr="001A2D8A" w:rsidRDefault="000D7BDE" w:rsidP="00F3534A">
            <w:pPr>
              <w:tabs>
                <w:tab w:val="decimal" w:pos="1056"/>
              </w:tabs>
              <w:spacing w:line="240" w:lineRule="exact"/>
              <w:ind w:left="-93" w:right="-150"/>
              <w:rPr>
                <w:rFonts w:cs="Times New Roman"/>
                <w:sz w:val="20"/>
              </w:rPr>
            </w:pPr>
          </w:p>
        </w:tc>
        <w:tc>
          <w:tcPr>
            <w:tcW w:w="1179" w:type="dxa"/>
          </w:tcPr>
          <w:p w14:paraId="0483A339" w14:textId="77777777" w:rsidR="000D7BDE" w:rsidRPr="001A2D8A" w:rsidRDefault="000D7BDE" w:rsidP="00F3534A">
            <w:pPr>
              <w:tabs>
                <w:tab w:val="decimal" w:pos="1056"/>
              </w:tabs>
              <w:spacing w:line="240" w:lineRule="exact"/>
              <w:ind w:left="-93" w:right="-150"/>
              <w:rPr>
                <w:rFonts w:cs="Times New Roman"/>
                <w:sz w:val="20"/>
              </w:rPr>
            </w:pPr>
          </w:p>
        </w:tc>
      </w:tr>
      <w:tr w:rsidR="005855EF" w:rsidRPr="001A2D8A" w14:paraId="50400506" w14:textId="77777777" w:rsidTr="00360B85">
        <w:tc>
          <w:tcPr>
            <w:tcW w:w="3060" w:type="dxa"/>
          </w:tcPr>
          <w:p w14:paraId="6FC88838" w14:textId="7CE5AA63" w:rsidR="005855EF" w:rsidRPr="001A2D8A" w:rsidRDefault="005855EF" w:rsidP="005855EF">
            <w:pPr>
              <w:pStyle w:val="BodyText"/>
              <w:spacing w:after="0" w:line="240" w:lineRule="exact"/>
              <w:ind w:right="-45"/>
              <w:rPr>
                <w:rFonts w:cs="Times New Roman"/>
                <w:sz w:val="20"/>
                <w:lang w:val="en-GB"/>
              </w:rPr>
            </w:pPr>
            <w:r w:rsidRPr="001A2D8A">
              <w:rPr>
                <w:rFonts w:cs="Times New Roman"/>
                <w:sz w:val="20"/>
                <w:lang w:val="en-GB"/>
              </w:rPr>
              <w:t>At 1 January</w:t>
            </w:r>
            <w:r>
              <w:rPr>
                <w:rFonts w:cs="Times New Roman"/>
                <w:sz w:val="20"/>
                <w:lang w:val="en-GB"/>
              </w:rPr>
              <w:t xml:space="preserve"> 2022</w:t>
            </w:r>
          </w:p>
        </w:tc>
        <w:tc>
          <w:tcPr>
            <w:tcW w:w="1440" w:type="dxa"/>
            <w:shd w:val="clear" w:color="auto" w:fill="auto"/>
            <w:vAlign w:val="bottom"/>
          </w:tcPr>
          <w:p w14:paraId="7B1EC0A1" w14:textId="48848C3F" w:rsidR="005855EF" w:rsidRPr="005855EF" w:rsidRDefault="005855EF" w:rsidP="005855EF">
            <w:pPr>
              <w:pStyle w:val="acctfourfigures"/>
              <w:tabs>
                <w:tab w:val="clear" w:pos="765"/>
                <w:tab w:val="decimal" w:pos="1156"/>
              </w:tabs>
              <w:spacing w:line="240" w:lineRule="exact"/>
              <w:ind w:left="-79" w:right="-78"/>
              <w:rPr>
                <w:rFonts w:cs="Times New Roman"/>
                <w:sz w:val="20"/>
              </w:rPr>
            </w:pPr>
            <w:r w:rsidRPr="005855EF">
              <w:rPr>
                <w:rFonts w:cs="Times New Roman"/>
                <w:sz w:val="20"/>
              </w:rPr>
              <w:t>57</w:t>
            </w:r>
          </w:p>
        </w:tc>
        <w:tc>
          <w:tcPr>
            <w:tcW w:w="270" w:type="dxa"/>
            <w:shd w:val="clear" w:color="auto" w:fill="auto"/>
          </w:tcPr>
          <w:p w14:paraId="65D0DD18" w14:textId="77777777" w:rsidR="005855EF" w:rsidRPr="005855EF" w:rsidRDefault="005855EF" w:rsidP="005855EF">
            <w:pPr>
              <w:spacing w:line="240" w:lineRule="exact"/>
              <w:jc w:val="right"/>
              <w:rPr>
                <w:rFonts w:cs="Times New Roman"/>
                <w:sz w:val="20"/>
              </w:rPr>
            </w:pPr>
          </w:p>
        </w:tc>
        <w:tc>
          <w:tcPr>
            <w:tcW w:w="1386" w:type="dxa"/>
            <w:shd w:val="clear" w:color="auto" w:fill="auto"/>
          </w:tcPr>
          <w:p w14:paraId="18BEBE42" w14:textId="4BD9EE6C" w:rsidR="005855EF" w:rsidRPr="005855EF" w:rsidRDefault="005855EF" w:rsidP="005855EF">
            <w:pPr>
              <w:pStyle w:val="acctfourfigures"/>
              <w:tabs>
                <w:tab w:val="clear" w:pos="765"/>
                <w:tab w:val="decimal" w:pos="1090"/>
              </w:tabs>
              <w:spacing w:line="240" w:lineRule="exact"/>
              <w:ind w:left="-79" w:right="-42"/>
              <w:rPr>
                <w:rFonts w:cs="Times New Roman"/>
                <w:sz w:val="20"/>
              </w:rPr>
            </w:pPr>
            <w:r w:rsidRPr="005855EF">
              <w:rPr>
                <w:rFonts w:cs="Times New Roman"/>
                <w:sz w:val="20"/>
              </w:rPr>
              <w:t>-</w:t>
            </w:r>
          </w:p>
        </w:tc>
        <w:tc>
          <w:tcPr>
            <w:tcW w:w="243" w:type="dxa"/>
            <w:shd w:val="clear" w:color="auto" w:fill="auto"/>
          </w:tcPr>
          <w:p w14:paraId="6895A9F7" w14:textId="77777777" w:rsidR="005855EF" w:rsidRPr="005855EF" w:rsidRDefault="005855EF" w:rsidP="005855EF">
            <w:pPr>
              <w:spacing w:line="240" w:lineRule="exact"/>
              <w:jc w:val="right"/>
              <w:rPr>
                <w:rFonts w:cs="Times New Roman"/>
                <w:sz w:val="20"/>
              </w:rPr>
            </w:pPr>
          </w:p>
        </w:tc>
        <w:tc>
          <w:tcPr>
            <w:tcW w:w="1359" w:type="dxa"/>
            <w:shd w:val="clear" w:color="auto" w:fill="auto"/>
          </w:tcPr>
          <w:p w14:paraId="50A64737" w14:textId="33EA6A8B" w:rsidR="005855EF" w:rsidRPr="005855EF" w:rsidRDefault="005855EF" w:rsidP="005855EF">
            <w:pPr>
              <w:tabs>
                <w:tab w:val="decimal" w:pos="1140"/>
              </w:tabs>
              <w:ind w:left="-93" w:right="-59"/>
              <w:rPr>
                <w:rFonts w:cs="Times New Roman"/>
                <w:sz w:val="20"/>
              </w:rPr>
            </w:pPr>
            <w:r w:rsidRPr="005855EF">
              <w:rPr>
                <w:rFonts w:cs="Times New Roman"/>
                <w:sz w:val="20"/>
              </w:rPr>
              <w:t>40,470</w:t>
            </w:r>
          </w:p>
        </w:tc>
        <w:tc>
          <w:tcPr>
            <w:tcW w:w="243" w:type="dxa"/>
            <w:shd w:val="clear" w:color="auto" w:fill="auto"/>
          </w:tcPr>
          <w:p w14:paraId="1606E4B2" w14:textId="77777777" w:rsidR="005855EF" w:rsidRPr="005855EF" w:rsidRDefault="005855EF" w:rsidP="005855EF">
            <w:pPr>
              <w:tabs>
                <w:tab w:val="decimal" w:pos="1056"/>
              </w:tabs>
              <w:spacing w:line="240" w:lineRule="exact"/>
              <w:ind w:left="-93" w:right="-150"/>
              <w:rPr>
                <w:rFonts w:cs="Times New Roman"/>
                <w:sz w:val="20"/>
              </w:rPr>
            </w:pPr>
          </w:p>
        </w:tc>
        <w:tc>
          <w:tcPr>
            <w:tcW w:w="1179" w:type="dxa"/>
            <w:shd w:val="clear" w:color="auto" w:fill="auto"/>
            <w:vAlign w:val="bottom"/>
          </w:tcPr>
          <w:p w14:paraId="218040BB" w14:textId="5DFDB5FC" w:rsidR="005855EF" w:rsidRPr="005855EF" w:rsidRDefault="005855EF" w:rsidP="005855EF">
            <w:pPr>
              <w:pStyle w:val="acctfourfigures"/>
              <w:tabs>
                <w:tab w:val="clear" w:pos="765"/>
                <w:tab w:val="decimal" w:pos="983"/>
              </w:tabs>
              <w:spacing w:line="240" w:lineRule="exact"/>
              <w:ind w:left="-93" w:right="-150"/>
              <w:rPr>
                <w:rFonts w:cs="Times New Roman"/>
                <w:sz w:val="20"/>
              </w:rPr>
            </w:pPr>
            <w:r w:rsidRPr="005855EF">
              <w:rPr>
                <w:rFonts w:cs="Times New Roman"/>
                <w:sz w:val="20"/>
              </w:rPr>
              <w:t>40,527</w:t>
            </w:r>
          </w:p>
        </w:tc>
      </w:tr>
      <w:tr w:rsidR="005855EF" w:rsidRPr="001A2D8A" w14:paraId="7F2F8589" w14:textId="77777777" w:rsidTr="00360B85">
        <w:tc>
          <w:tcPr>
            <w:tcW w:w="3060" w:type="dxa"/>
          </w:tcPr>
          <w:p w14:paraId="430D8EC5" w14:textId="77777777" w:rsidR="005855EF" w:rsidRPr="001A2D8A" w:rsidRDefault="005855EF" w:rsidP="005855EF">
            <w:pPr>
              <w:pStyle w:val="BodyText"/>
              <w:spacing w:after="0" w:line="240" w:lineRule="exact"/>
              <w:ind w:right="-45"/>
              <w:rPr>
                <w:rFonts w:cs="Times New Roman"/>
                <w:sz w:val="20"/>
                <w:lang w:val="en-GB"/>
              </w:rPr>
            </w:pPr>
            <w:r w:rsidRPr="001A2D8A">
              <w:rPr>
                <w:rFonts w:cs="Times New Roman"/>
                <w:sz w:val="20"/>
                <w:lang w:val="en-GB"/>
              </w:rPr>
              <w:t>Purchased or acquired</w:t>
            </w:r>
          </w:p>
        </w:tc>
        <w:tc>
          <w:tcPr>
            <w:tcW w:w="1440" w:type="dxa"/>
            <w:shd w:val="clear" w:color="auto" w:fill="auto"/>
            <w:vAlign w:val="bottom"/>
          </w:tcPr>
          <w:p w14:paraId="7A2B025D" w14:textId="26980284" w:rsidR="005855EF" w:rsidRPr="004F7424" w:rsidRDefault="005855EF" w:rsidP="005855EF">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29</w:t>
            </w:r>
          </w:p>
        </w:tc>
        <w:tc>
          <w:tcPr>
            <w:tcW w:w="270" w:type="dxa"/>
            <w:shd w:val="clear" w:color="auto" w:fill="auto"/>
          </w:tcPr>
          <w:p w14:paraId="5F06B214" w14:textId="77777777" w:rsidR="005855EF" w:rsidRPr="004F7424" w:rsidRDefault="005855EF" w:rsidP="005855EF">
            <w:pPr>
              <w:spacing w:line="240" w:lineRule="exact"/>
              <w:jc w:val="right"/>
              <w:rPr>
                <w:rFonts w:cs="Times New Roman"/>
                <w:sz w:val="20"/>
              </w:rPr>
            </w:pPr>
          </w:p>
        </w:tc>
        <w:tc>
          <w:tcPr>
            <w:tcW w:w="1386" w:type="dxa"/>
            <w:shd w:val="clear" w:color="auto" w:fill="auto"/>
            <w:vAlign w:val="bottom"/>
          </w:tcPr>
          <w:p w14:paraId="1EEA92B1" w14:textId="514F5CF9" w:rsidR="005855EF" w:rsidRPr="004F7424" w:rsidRDefault="005855EF" w:rsidP="005855EF">
            <w:pPr>
              <w:pStyle w:val="acctfourfigures"/>
              <w:tabs>
                <w:tab w:val="clear" w:pos="765"/>
                <w:tab w:val="decimal" w:pos="1090"/>
              </w:tabs>
              <w:spacing w:line="240" w:lineRule="exact"/>
              <w:ind w:left="-79" w:right="-42"/>
              <w:rPr>
                <w:rFonts w:cs="Times New Roman"/>
                <w:sz w:val="20"/>
              </w:rPr>
            </w:pPr>
            <w:r w:rsidRPr="00EC65EE">
              <w:rPr>
                <w:rFonts w:cs="Times New Roman"/>
                <w:sz w:val="20"/>
                <w:lang w:val="en-US" w:bidi="th-TH"/>
              </w:rPr>
              <w:t>-</w:t>
            </w:r>
          </w:p>
        </w:tc>
        <w:tc>
          <w:tcPr>
            <w:tcW w:w="243" w:type="dxa"/>
            <w:shd w:val="clear" w:color="auto" w:fill="auto"/>
          </w:tcPr>
          <w:p w14:paraId="280A5995" w14:textId="77777777" w:rsidR="005855EF" w:rsidRPr="004F7424" w:rsidRDefault="005855EF" w:rsidP="005855EF">
            <w:pPr>
              <w:spacing w:line="240" w:lineRule="exact"/>
              <w:jc w:val="right"/>
              <w:rPr>
                <w:rFonts w:cs="Times New Roman"/>
                <w:sz w:val="20"/>
              </w:rPr>
            </w:pPr>
          </w:p>
        </w:tc>
        <w:tc>
          <w:tcPr>
            <w:tcW w:w="1359" w:type="dxa"/>
            <w:shd w:val="clear" w:color="auto" w:fill="auto"/>
            <w:vAlign w:val="bottom"/>
          </w:tcPr>
          <w:p w14:paraId="301B7555" w14:textId="7F47849B" w:rsidR="005855EF" w:rsidRPr="004F7424" w:rsidRDefault="005855EF" w:rsidP="005855EF">
            <w:pPr>
              <w:tabs>
                <w:tab w:val="decimal" w:pos="1140"/>
              </w:tabs>
              <w:ind w:left="-93" w:right="-59"/>
              <w:rPr>
                <w:rFonts w:cs="Times New Roman"/>
                <w:sz w:val="20"/>
              </w:rPr>
            </w:pPr>
            <w:r w:rsidRPr="00EC65EE">
              <w:rPr>
                <w:rFonts w:cs="Times New Roman"/>
                <w:sz w:val="20"/>
                <w:lang w:val="en-US" w:bidi="th-TH"/>
              </w:rPr>
              <w:t>-</w:t>
            </w:r>
          </w:p>
        </w:tc>
        <w:tc>
          <w:tcPr>
            <w:tcW w:w="243" w:type="dxa"/>
            <w:shd w:val="clear" w:color="auto" w:fill="auto"/>
          </w:tcPr>
          <w:p w14:paraId="28710D4E" w14:textId="77777777" w:rsidR="005855EF" w:rsidRPr="004F7424" w:rsidRDefault="005855EF" w:rsidP="005855EF">
            <w:pPr>
              <w:tabs>
                <w:tab w:val="decimal" w:pos="1056"/>
              </w:tabs>
              <w:spacing w:line="240" w:lineRule="exact"/>
              <w:ind w:left="-93" w:right="-150"/>
              <w:rPr>
                <w:rFonts w:cs="Times New Roman"/>
                <w:sz w:val="20"/>
              </w:rPr>
            </w:pPr>
          </w:p>
        </w:tc>
        <w:tc>
          <w:tcPr>
            <w:tcW w:w="1179" w:type="dxa"/>
            <w:shd w:val="clear" w:color="auto" w:fill="auto"/>
            <w:vAlign w:val="bottom"/>
          </w:tcPr>
          <w:p w14:paraId="1418317F" w14:textId="11B38FFE" w:rsidR="005855EF" w:rsidRPr="004F7424" w:rsidRDefault="005855EF" w:rsidP="005855EF">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bidi="th-TH"/>
              </w:rPr>
              <w:t>29</w:t>
            </w:r>
          </w:p>
        </w:tc>
      </w:tr>
      <w:tr w:rsidR="005855EF" w:rsidRPr="001A2D8A" w14:paraId="57CC2EC4" w14:textId="77777777" w:rsidTr="00360B85">
        <w:tc>
          <w:tcPr>
            <w:tcW w:w="3060" w:type="dxa"/>
          </w:tcPr>
          <w:p w14:paraId="5D22E602" w14:textId="77777777" w:rsidR="005855EF" w:rsidRPr="001A2D8A" w:rsidRDefault="005855EF" w:rsidP="005855EF">
            <w:pPr>
              <w:pStyle w:val="BodyText"/>
              <w:spacing w:after="0" w:line="240" w:lineRule="exact"/>
              <w:ind w:right="-45"/>
              <w:rPr>
                <w:rFonts w:cs="Times New Roman"/>
                <w:sz w:val="20"/>
                <w:lang w:val="en-GB"/>
              </w:rPr>
            </w:pPr>
            <w:r w:rsidRPr="001A2D8A">
              <w:rPr>
                <w:rFonts w:cs="Times New Roman"/>
                <w:sz w:val="20"/>
                <w:lang w:val="en-GB"/>
              </w:rPr>
              <w:t xml:space="preserve">Derecognised </w:t>
            </w:r>
          </w:p>
        </w:tc>
        <w:tc>
          <w:tcPr>
            <w:tcW w:w="1440" w:type="dxa"/>
            <w:shd w:val="clear" w:color="auto" w:fill="auto"/>
            <w:vAlign w:val="bottom"/>
          </w:tcPr>
          <w:p w14:paraId="1EDEC3B4" w14:textId="2DC72DAA" w:rsidR="005855EF" w:rsidRPr="004F7424" w:rsidRDefault="005855EF" w:rsidP="005855EF">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(56)</w:t>
            </w:r>
          </w:p>
        </w:tc>
        <w:tc>
          <w:tcPr>
            <w:tcW w:w="270" w:type="dxa"/>
            <w:shd w:val="clear" w:color="auto" w:fill="auto"/>
          </w:tcPr>
          <w:p w14:paraId="63069639" w14:textId="77777777" w:rsidR="005855EF" w:rsidRPr="004F7424" w:rsidRDefault="005855EF" w:rsidP="005855EF">
            <w:pPr>
              <w:spacing w:line="240" w:lineRule="exact"/>
              <w:jc w:val="right"/>
              <w:rPr>
                <w:rFonts w:cs="Times New Roman"/>
                <w:sz w:val="20"/>
              </w:rPr>
            </w:pPr>
          </w:p>
        </w:tc>
        <w:tc>
          <w:tcPr>
            <w:tcW w:w="1386" w:type="dxa"/>
            <w:shd w:val="clear" w:color="auto" w:fill="auto"/>
            <w:vAlign w:val="bottom"/>
          </w:tcPr>
          <w:p w14:paraId="0EBDEDA4" w14:textId="365C9984" w:rsidR="005855EF" w:rsidRPr="004F7424" w:rsidRDefault="005855EF" w:rsidP="005855EF">
            <w:pPr>
              <w:pStyle w:val="acctfourfigures"/>
              <w:tabs>
                <w:tab w:val="clear" w:pos="765"/>
                <w:tab w:val="decimal" w:pos="1090"/>
              </w:tabs>
              <w:spacing w:line="240" w:lineRule="exact"/>
              <w:ind w:left="-79" w:right="-42"/>
              <w:rPr>
                <w:rFonts w:cs="Times New Roman"/>
                <w:sz w:val="20"/>
              </w:rPr>
            </w:pPr>
            <w:r w:rsidRPr="00EC65EE">
              <w:rPr>
                <w:rFonts w:cs="Times New Roman"/>
                <w:sz w:val="20"/>
                <w:lang w:val="en-US" w:bidi="th-TH"/>
              </w:rPr>
              <w:t>-</w:t>
            </w:r>
          </w:p>
        </w:tc>
        <w:tc>
          <w:tcPr>
            <w:tcW w:w="243" w:type="dxa"/>
            <w:shd w:val="clear" w:color="auto" w:fill="auto"/>
          </w:tcPr>
          <w:p w14:paraId="27525365" w14:textId="77777777" w:rsidR="005855EF" w:rsidRPr="004F7424" w:rsidRDefault="005855EF" w:rsidP="005855EF">
            <w:pPr>
              <w:spacing w:line="240" w:lineRule="exact"/>
              <w:jc w:val="right"/>
              <w:rPr>
                <w:rFonts w:cs="Times New Roman"/>
                <w:sz w:val="20"/>
              </w:rPr>
            </w:pPr>
          </w:p>
        </w:tc>
        <w:tc>
          <w:tcPr>
            <w:tcW w:w="1359" w:type="dxa"/>
            <w:shd w:val="clear" w:color="auto" w:fill="auto"/>
            <w:vAlign w:val="bottom"/>
          </w:tcPr>
          <w:p w14:paraId="1C56009E" w14:textId="014CD325" w:rsidR="005855EF" w:rsidRPr="004F7424" w:rsidRDefault="005855EF" w:rsidP="005855EF">
            <w:pPr>
              <w:tabs>
                <w:tab w:val="decimal" w:pos="1140"/>
              </w:tabs>
              <w:ind w:left="-93" w:right="-59"/>
              <w:rPr>
                <w:rFonts w:cs="Times New Roman"/>
                <w:sz w:val="20"/>
              </w:rPr>
            </w:pPr>
            <w:r w:rsidRPr="00EC65EE">
              <w:rPr>
                <w:rFonts w:cs="Times New Roman"/>
                <w:sz w:val="20"/>
                <w:lang w:val="en-US" w:bidi="th-TH"/>
              </w:rPr>
              <w:t>-</w:t>
            </w:r>
          </w:p>
        </w:tc>
        <w:tc>
          <w:tcPr>
            <w:tcW w:w="243" w:type="dxa"/>
            <w:shd w:val="clear" w:color="auto" w:fill="auto"/>
          </w:tcPr>
          <w:p w14:paraId="2A626658" w14:textId="77777777" w:rsidR="005855EF" w:rsidRPr="004F7424" w:rsidRDefault="005855EF" w:rsidP="005855EF">
            <w:pPr>
              <w:tabs>
                <w:tab w:val="decimal" w:pos="1056"/>
              </w:tabs>
              <w:spacing w:line="240" w:lineRule="exact"/>
              <w:ind w:left="-93" w:right="-150"/>
              <w:rPr>
                <w:rFonts w:cs="Times New Roman"/>
                <w:sz w:val="20"/>
              </w:rPr>
            </w:pPr>
          </w:p>
        </w:tc>
        <w:tc>
          <w:tcPr>
            <w:tcW w:w="1179" w:type="dxa"/>
            <w:shd w:val="clear" w:color="auto" w:fill="auto"/>
            <w:vAlign w:val="bottom"/>
          </w:tcPr>
          <w:p w14:paraId="1BFD199C" w14:textId="50C3F28B" w:rsidR="005855EF" w:rsidRPr="004F7424" w:rsidRDefault="005855EF" w:rsidP="005855EF">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bidi="th-TH"/>
              </w:rPr>
              <w:t>(56)</w:t>
            </w:r>
          </w:p>
        </w:tc>
      </w:tr>
      <w:tr w:rsidR="005855EF" w:rsidRPr="007F06C1" w14:paraId="5DC3E3E3" w14:textId="77777777" w:rsidTr="00444D1D">
        <w:tc>
          <w:tcPr>
            <w:tcW w:w="3060" w:type="dxa"/>
          </w:tcPr>
          <w:p w14:paraId="4F2AFEC7" w14:textId="71DD2147" w:rsidR="005855EF" w:rsidRPr="001A2D8A" w:rsidRDefault="005855EF" w:rsidP="00003301">
            <w:pPr>
              <w:pStyle w:val="BodyText"/>
              <w:tabs>
                <w:tab w:val="left" w:pos="362"/>
              </w:tabs>
              <w:spacing w:after="0" w:line="240" w:lineRule="exact"/>
              <w:ind w:right="-45"/>
              <w:rPr>
                <w:rFonts w:cs="Times New Roman"/>
                <w:b/>
                <w:bCs/>
                <w:sz w:val="20"/>
                <w:rtl/>
                <w:cs/>
                <w:lang w:val="en-GB"/>
              </w:rPr>
            </w:pPr>
            <w:r w:rsidRPr="001A2D8A">
              <w:rPr>
                <w:rFonts w:cs="Times New Roman"/>
                <w:b/>
                <w:bCs/>
                <w:sz w:val="20"/>
                <w:lang w:val="en-GB"/>
              </w:rPr>
              <w:t>At 31 December 202</w:t>
            </w:r>
            <w:r>
              <w:rPr>
                <w:rFonts w:cs="Times New Roman"/>
                <w:b/>
                <w:bCs/>
                <w:sz w:val="20"/>
                <w:lang w:val="en-GB"/>
              </w:rPr>
              <w:t>2</w:t>
            </w:r>
            <w:r w:rsidRPr="001A2D8A">
              <w:rPr>
                <w:rFonts w:cs="Times New Roman"/>
                <w:b/>
                <w:bCs/>
                <w:sz w:val="20"/>
                <w:lang w:val="en-GB"/>
              </w:rPr>
              <w:t xml:space="preserve"> and </w:t>
            </w:r>
            <w:r>
              <w:rPr>
                <w:rFonts w:cs="Times New Roman"/>
                <w:b/>
                <w:bCs/>
                <w:sz w:val="20"/>
                <w:cs/>
                <w:lang w:val="en-GB"/>
              </w:rPr>
              <w:br/>
            </w:r>
            <w:r>
              <w:rPr>
                <w:rFonts w:cstheme="minorBidi"/>
                <w:b/>
                <w:bCs/>
                <w:sz w:val="20"/>
                <w:szCs w:val="25"/>
                <w:lang w:val="en-US" w:bidi="th-TH"/>
              </w:rPr>
              <w:t xml:space="preserve">   </w:t>
            </w:r>
            <w:r w:rsidRPr="001A2D8A">
              <w:rPr>
                <w:rFonts w:cs="Times New Roman"/>
                <w:b/>
                <w:bCs/>
                <w:sz w:val="20"/>
                <w:lang w:val="en-GB"/>
              </w:rPr>
              <w:t>1 January 202</w:t>
            </w:r>
            <w:r>
              <w:rPr>
                <w:rFonts w:cs="Times New Roman"/>
                <w:b/>
                <w:bCs/>
                <w:sz w:val="20"/>
                <w:lang w:val="en-GB"/>
              </w:rPr>
              <w:t>3</w:t>
            </w:r>
          </w:p>
        </w:tc>
        <w:tc>
          <w:tcPr>
            <w:tcW w:w="1440" w:type="dxa"/>
            <w:tcBorders>
              <w:top w:val="single" w:sz="4" w:space="0" w:color="auto"/>
            </w:tcBorders>
            <w:shd w:val="clear" w:color="auto" w:fill="auto"/>
            <w:vAlign w:val="bottom"/>
          </w:tcPr>
          <w:p w14:paraId="3F7CEF83" w14:textId="083C9A96" w:rsidR="005855EF" w:rsidRPr="004F7424" w:rsidRDefault="005855EF" w:rsidP="005855EF">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30</w:t>
            </w:r>
          </w:p>
        </w:tc>
        <w:tc>
          <w:tcPr>
            <w:tcW w:w="270" w:type="dxa"/>
            <w:shd w:val="clear" w:color="auto" w:fill="auto"/>
          </w:tcPr>
          <w:p w14:paraId="36FD388D" w14:textId="77777777" w:rsidR="005855EF" w:rsidRPr="004F7424" w:rsidRDefault="005855EF" w:rsidP="005855EF">
            <w:pPr>
              <w:spacing w:line="240" w:lineRule="exact"/>
              <w:jc w:val="right"/>
              <w:rPr>
                <w:rFonts w:cs="Times New Roman"/>
                <w:b/>
                <w:bCs/>
                <w:sz w:val="20"/>
              </w:rPr>
            </w:pPr>
          </w:p>
        </w:tc>
        <w:tc>
          <w:tcPr>
            <w:tcW w:w="1386" w:type="dxa"/>
            <w:tcBorders>
              <w:top w:val="single" w:sz="4" w:space="0" w:color="auto"/>
            </w:tcBorders>
            <w:shd w:val="clear" w:color="auto" w:fill="auto"/>
          </w:tcPr>
          <w:p w14:paraId="299A121E" w14:textId="77777777" w:rsidR="005855EF" w:rsidRDefault="005855EF" w:rsidP="005855EF">
            <w:pPr>
              <w:pStyle w:val="acctfourfigures"/>
              <w:tabs>
                <w:tab w:val="clear" w:pos="765"/>
                <w:tab w:val="decimal" w:pos="1090"/>
              </w:tabs>
              <w:spacing w:line="240" w:lineRule="exact"/>
              <w:ind w:left="-79" w:right="-42"/>
              <w:rPr>
                <w:rFonts w:cs="Times New Roman"/>
                <w:b/>
                <w:bCs/>
                <w:sz w:val="20"/>
              </w:rPr>
            </w:pPr>
          </w:p>
          <w:p w14:paraId="2B6F4966" w14:textId="42C563FF" w:rsidR="005855EF" w:rsidRPr="004F7424" w:rsidRDefault="005855EF" w:rsidP="005855EF">
            <w:pPr>
              <w:pStyle w:val="acctfourfigures"/>
              <w:tabs>
                <w:tab w:val="clear" w:pos="765"/>
                <w:tab w:val="decimal" w:pos="1090"/>
              </w:tabs>
              <w:spacing w:line="240" w:lineRule="exact"/>
              <w:ind w:left="-79" w:right="-42"/>
              <w:rPr>
                <w:rFonts w:cs="Times New Roman"/>
                <w:b/>
                <w:bCs/>
                <w:sz w:val="20"/>
              </w:rPr>
            </w:pPr>
            <w:r w:rsidRPr="00EC65EE">
              <w:rPr>
                <w:rFonts w:cs="Times New Roman"/>
                <w:b/>
                <w:bCs/>
                <w:sz w:val="20"/>
              </w:rPr>
              <w:t>-</w:t>
            </w:r>
          </w:p>
        </w:tc>
        <w:tc>
          <w:tcPr>
            <w:tcW w:w="243" w:type="dxa"/>
            <w:shd w:val="clear" w:color="auto" w:fill="auto"/>
          </w:tcPr>
          <w:p w14:paraId="675F8F2A" w14:textId="77777777" w:rsidR="005855EF" w:rsidRPr="004F7424" w:rsidRDefault="005855EF" w:rsidP="005855EF">
            <w:pPr>
              <w:spacing w:line="240" w:lineRule="exact"/>
              <w:jc w:val="right"/>
              <w:rPr>
                <w:rFonts w:cs="Times New Roman"/>
                <w:b/>
                <w:bCs/>
                <w:sz w:val="20"/>
              </w:rPr>
            </w:pPr>
          </w:p>
        </w:tc>
        <w:tc>
          <w:tcPr>
            <w:tcW w:w="1359" w:type="dxa"/>
            <w:tcBorders>
              <w:top w:val="single" w:sz="4" w:space="0" w:color="auto"/>
            </w:tcBorders>
            <w:shd w:val="clear" w:color="auto" w:fill="auto"/>
          </w:tcPr>
          <w:p w14:paraId="0BE2B59B" w14:textId="77777777" w:rsidR="005855EF" w:rsidRDefault="005855EF" w:rsidP="005855EF">
            <w:pPr>
              <w:tabs>
                <w:tab w:val="decimal" w:pos="1140"/>
              </w:tabs>
              <w:ind w:left="-93" w:right="-59"/>
              <w:rPr>
                <w:rFonts w:cs="Times New Roman"/>
                <w:b/>
                <w:bCs/>
                <w:sz w:val="20"/>
              </w:rPr>
            </w:pPr>
          </w:p>
          <w:p w14:paraId="5804388A" w14:textId="655869E0" w:rsidR="005855EF" w:rsidRPr="004F7424" w:rsidRDefault="005855EF" w:rsidP="005855EF">
            <w:pPr>
              <w:tabs>
                <w:tab w:val="decimal" w:pos="1140"/>
              </w:tabs>
              <w:ind w:left="-93" w:right="-59"/>
              <w:rPr>
                <w:rFonts w:cs="Times New Roman"/>
                <w:b/>
                <w:bCs/>
                <w:sz w:val="20"/>
              </w:rPr>
            </w:pPr>
            <w:r w:rsidRPr="00EC65EE">
              <w:rPr>
                <w:rFonts w:cs="Times New Roman"/>
                <w:b/>
                <w:bCs/>
                <w:sz w:val="20"/>
              </w:rPr>
              <w:t>40,470</w:t>
            </w:r>
          </w:p>
        </w:tc>
        <w:tc>
          <w:tcPr>
            <w:tcW w:w="243" w:type="dxa"/>
            <w:shd w:val="clear" w:color="auto" w:fill="auto"/>
          </w:tcPr>
          <w:p w14:paraId="34F9F0C2" w14:textId="77777777" w:rsidR="005855EF" w:rsidRPr="004F7424" w:rsidRDefault="005855EF" w:rsidP="005855EF">
            <w:pPr>
              <w:tabs>
                <w:tab w:val="decimal" w:pos="1056"/>
              </w:tabs>
              <w:spacing w:line="240" w:lineRule="exact"/>
              <w:ind w:left="-93" w:right="-150"/>
              <w:rPr>
                <w:rFonts w:cs="Times New Roman"/>
                <w:b/>
                <w:bCs/>
                <w:sz w:val="20"/>
              </w:rPr>
            </w:pPr>
          </w:p>
        </w:tc>
        <w:tc>
          <w:tcPr>
            <w:tcW w:w="1179" w:type="dxa"/>
            <w:tcBorders>
              <w:top w:val="single" w:sz="4" w:space="0" w:color="auto"/>
            </w:tcBorders>
            <w:shd w:val="clear" w:color="auto" w:fill="auto"/>
            <w:vAlign w:val="bottom"/>
          </w:tcPr>
          <w:p w14:paraId="73960828" w14:textId="5032CB5D" w:rsidR="005855EF" w:rsidRPr="004F7424" w:rsidRDefault="005855EF" w:rsidP="005855EF">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rPr>
              <w:t>40,500</w:t>
            </w:r>
          </w:p>
        </w:tc>
      </w:tr>
      <w:tr w:rsidR="00C4463D" w:rsidRPr="007F06C1" w14:paraId="398123DB" w14:textId="77777777" w:rsidTr="00444D1D">
        <w:tc>
          <w:tcPr>
            <w:tcW w:w="3060" w:type="dxa"/>
          </w:tcPr>
          <w:p w14:paraId="1EE44B92" w14:textId="7CCAE001" w:rsidR="00C4463D" w:rsidRPr="001A2D8A" w:rsidRDefault="00C4463D" w:rsidP="00C4463D">
            <w:pPr>
              <w:pStyle w:val="BodyText"/>
              <w:spacing w:after="0" w:line="240" w:lineRule="exact"/>
              <w:ind w:right="-45"/>
              <w:rPr>
                <w:rFonts w:cs="Times New Roman"/>
                <w:b/>
                <w:bCs/>
                <w:sz w:val="20"/>
                <w:lang w:val="en-GB"/>
              </w:rPr>
            </w:pPr>
            <w:r w:rsidRPr="001005B1">
              <w:rPr>
                <w:rFonts w:cs="Times New Roman"/>
                <w:sz w:val="20"/>
                <w:lang w:val="en-GB"/>
              </w:rPr>
              <w:t>Change from remeasurement of</w:t>
            </w:r>
            <w:r w:rsidRPr="001005B1">
              <w:rPr>
                <w:rFonts w:cs="Times New Roman"/>
                <w:sz w:val="20"/>
                <w:cs/>
                <w:lang w:val="en-GB" w:bidi="th-TH"/>
              </w:rPr>
              <w:br/>
            </w:r>
            <w:r w:rsidRPr="001005B1">
              <w:rPr>
                <w:rFonts w:cs="Times New Roman" w:hint="cs"/>
                <w:sz w:val="20"/>
                <w:cs/>
                <w:lang w:val="en-GB" w:bidi="th-TH"/>
              </w:rPr>
              <w:t xml:space="preserve">   </w:t>
            </w:r>
            <w:r w:rsidRPr="001005B1">
              <w:rPr>
                <w:rFonts w:cs="Times New Roman"/>
                <w:sz w:val="20"/>
                <w:lang w:val="en-GB"/>
              </w:rPr>
              <w:t>ECL</w:t>
            </w:r>
          </w:p>
        </w:tc>
        <w:tc>
          <w:tcPr>
            <w:tcW w:w="1440" w:type="dxa"/>
            <w:shd w:val="clear" w:color="auto" w:fill="auto"/>
            <w:vAlign w:val="bottom"/>
          </w:tcPr>
          <w:p w14:paraId="3733E37A" w14:textId="2E33FD1B" w:rsidR="00C4463D" w:rsidRPr="00635D13" w:rsidRDefault="00C4463D" w:rsidP="00C4463D">
            <w:pPr>
              <w:pStyle w:val="acctfourfigures"/>
              <w:tabs>
                <w:tab w:val="clear" w:pos="765"/>
                <w:tab w:val="decimal" w:pos="1156"/>
              </w:tabs>
              <w:spacing w:line="240" w:lineRule="exact"/>
              <w:ind w:left="-79" w:right="-78"/>
              <w:rPr>
                <w:rFonts w:cs="Times New Roman"/>
                <w:b/>
                <w:bCs/>
                <w:sz w:val="20"/>
                <w:lang w:val="en-US"/>
              </w:rPr>
            </w:pPr>
            <w:r w:rsidRPr="0093239C">
              <w:rPr>
                <w:rFonts w:cs="Times New Roman"/>
                <w:sz w:val="20"/>
                <w:lang w:val="en-US" w:bidi="th-TH"/>
              </w:rPr>
              <w:t>-</w:t>
            </w:r>
          </w:p>
        </w:tc>
        <w:tc>
          <w:tcPr>
            <w:tcW w:w="270" w:type="dxa"/>
            <w:shd w:val="clear" w:color="auto" w:fill="auto"/>
          </w:tcPr>
          <w:p w14:paraId="5CAA8514" w14:textId="77777777" w:rsidR="00C4463D" w:rsidRPr="00635D13" w:rsidRDefault="00C4463D" w:rsidP="00C4463D">
            <w:pPr>
              <w:spacing w:line="240" w:lineRule="exact"/>
              <w:jc w:val="right"/>
              <w:rPr>
                <w:rFonts w:cs="Times New Roman"/>
                <w:b/>
                <w:bCs/>
                <w:sz w:val="20"/>
              </w:rPr>
            </w:pPr>
          </w:p>
        </w:tc>
        <w:tc>
          <w:tcPr>
            <w:tcW w:w="1386" w:type="dxa"/>
            <w:shd w:val="clear" w:color="auto" w:fill="auto"/>
          </w:tcPr>
          <w:p w14:paraId="6D7E0BC8" w14:textId="77777777" w:rsidR="00C4463D" w:rsidRPr="00635D13" w:rsidRDefault="00C4463D" w:rsidP="00C4463D">
            <w:pPr>
              <w:pStyle w:val="acctfourfigures"/>
              <w:tabs>
                <w:tab w:val="clear" w:pos="765"/>
                <w:tab w:val="decimal" w:pos="1090"/>
              </w:tabs>
              <w:spacing w:line="240" w:lineRule="exact"/>
              <w:ind w:left="-79" w:right="-42"/>
              <w:rPr>
                <w:rFonts w:cs="Times New Roman"/>
                <w:b/>
                <w:bCs/>
                <w:sz w:val="20"/>
              </w:rPr>
            </w:pPr>
          </w:p>
          <w:p w14:paraId="14C02E3B" w14:textId="1796D6E5" w:rsidR="00C4463D" w:rsidRPr="0093239C" w:rsidRDefault="00C4463D" w:rsidP="00C4463D">
            <w:pPr>
              <w:pStyle w:val="acctfourfigures"/>
              <w:tabs>
                <w:tab w:val="clear" w:pos="765"/>
                <w:tab w:val="decimal" w:pos="1090"/>
              </w:tabs>
              <w:spacing w:line="240" w:lineRule="exact"/>
              <w:ind w:left="-79" w:right="-42"/>
              <w:rPr>
                <w:rFonts w:cs="Times New Roman"/>
                <w:b/>
                <w:bCs/>
                <w:sz w:val="20"/>
                <w:lang w:bidi="th-TH"/>
              </w:rPr>
            </w:pPr>
            <w:r w:rsidRPr="0093239C">
              <w:rPr>
                <w:rFonts w:cs="Times New Roman"/>
                <w:sz w:val="20"/>
                <w:lang w:val="en-US" w:bidi="th-TH"/>
              </w:rPr>
              <w:t>-</w:t>
            </w:r>
          </w:p>
        </w:tc>
        <w:tc>
          <w:tcPr>
            <w:tcW w:w="243" w:type="dxa"/>
            <w:shd w:val="clear" w:color="auto" w:fill="auto"/>
          </w:tcPr>
          <w:p w14:paraId="2BBA385E" w14:textId="77777777" w:rsidR="00C4463D" w:rsidRPr="00635D13" w:rsidRDefault="00C4463D" w:rsidP="00C4463D">
            <w:pPr>
              <w:spacing w:line="240" w:lineRule="exact"/>
              <w:jc w:val="right"/>
              <w:rPr>
                <w:rFonts w:cs="Times New Roman"/>
                <w:b/>
                <w:bCs/>
                <w:sz w:val="20"/>
              </w:rPr>
            </w:pPr>
          </w:p>
        </w:tc>
        <w:tc>
          <w:tcPr>
            <w:tcW w:w="1359" w:type="dxa"/>
            <w:shd w:val="clear" w:color="auto" w:fill="auto"/>
          </w:tcPr>
          <w:p w14:paraId="2ABD1D18" w14:textId="77777777" w:rsidR="00C4463D" w:rsidRPr="00635D13" w:rsidRDefault="00C4463D" w:rsidP="00C4463D">
            <w:pPr>
              <w:tabs>
                <w:tab w:val="decimal" w:pos="1140"/>
              </w:tabs>
              <w:ind w:left="-93" w:right="-59"/>
              <w:rPr>
                <w:rFonts w:cs="Times New Roman"/>
                <w:b/>
                <w:bCs/>
                <w:sz w:val="20"/>
              </w:rPr>
            </w:pPr>
          </w:p>
          <w:p w14:paraId="22114B10" w14:textId="00EEFDC5" w:rsidR="00C4463D" w:rsidRPr="0093239C" w:rsidRDefault="00C4463D" w:rsidP="00C4463D">
            <w:pPr>
              <w:tabs>
                <w:tab w:val="decimal" w:pos="1140"/>
              </w:tabs>
              <w:ind w:left="-93" w:right="-59"/>
              <w:rPr>
                <w:rFonts w:cs="Times New Roman"/>
                <w:b/>
                <w:bCs/>
                <w:sz w:val="20"/>
                <w:lang w:bidi="th-TH"/>
              </w:rPr>
            </w:pPr>
            <w:r w:rsidRPr="0093239C">
              <w:rPr>
                <w:rFonts w:cs="Times New Roman"/>
                <w:sz w:val="20"/>
                <w:lang w:val="en-US" w:bidi="th-TH"/>
              </w:rPr>
              <w:t>(21,725)</w:t>
            </w:r>
          </w:p>
        </w:tc>
        <w:tc>
          <w:tcPr>
            <w:tcW w:w="243" w:type="dxa"/>
            <w:shd w:val="clear" w:color="auto" w:fill="auto"/>
          </w:tcPr>
          <w:p w14:paraId="0C796148" w14:textId="77777777" w:rsidR="00C4463D" w:rsidRPr="00635D13" w:rsidRDefault="00C4463D" w:rsidP="00C4463D">
            <w:pPr>
              <w:tabs>
                <w:tab w:val="decimal" w:pos="1056"/>
              </w:tabs>
              <w:spacing w:line="240" w:lineRule="exact"/>
              <w:ind w:left="-93" w:right="-150"/>
              <w:rPr>
                <w:rFonts w:cs="Times New Roman"/>
                <w:b/>
                <w:bCs/>
                <w:sz w:val="20"/>
              </w:rPr>
            </w:pPr>
          </w:p>
        </w:tc>
        <w:tc>
          <w:tcPr>
            <w:tcW w:w="1179" w:type="dxa"/>
            <w:shd w:val="clear" w:color="auto" w:fill="auto"/>
            <w:vAlign w:val="bottom"/>
          </w:tcPr>
          <w:p w14:paraId="2795D10A" w14:textId="0505E9EF" w:rsidR="00C4463D" w:rsidRPr="00635D13" w:rsidRDefault="00C4463D" w:rsidP="00C4463D">
            <w:pPr>
              <w:pStyle w:val="acctfourfigures"/>
              <w:tabs>
                <w:tab w:val="clear" w:pos="765"/>
                <w:tab w:val="decimal" w:pos="983"/>
              </w:tabs>
              <w:spacing w:line="240" w:lineRule="exact"/>
              <w:ind w:left="-93" w:right="-150"/>
              <w:rPr>
                <w:rFonts w:cs="Times New Roman"/>
                <w:b/>
                <w:bCs/>
                <w:sz w:val="20"/>
              </w:rPr>
            </w:pPr>
            <w:r w:rsidRPr="0093239C">
              <w:rPr>
                <w:rFonts w:cs="Times New Roman"/>
                <w:sz w:val="20"/>
                <w:lang w:val="en-US" w:bidi="th-TH"/>
              </w:rPr>
              <w:t>(21,725)</w:t>
            </w:r>
          </w:p>
        </w:tc>
      </w:tr>
      <w:tr w:rsidR="00C4463D" w:rsidRPr="001A2D8A" w14:paraId="4788B4F1" w14:textId="77777777" w:rsidTr="0093239C">
        <w:tc>
          <w:tcPr>
            <w:tcW w:w="3060" w:type="dxa"/>
          </w:tcPr>
          <w:p w14:paraId="10151055" w14:textId="7B3A0A5E" w:rsidR="00C4463D" w:rsidRPr="001A2D8A" w:rsidRDefault="00C4463D" w:rsidP="00C4463D">
            <w:pPr>
              <w:pStyle w:val="BodyText"/>
              <w:spacing w:after="0" w:line="240" w:lineRule="exact"/>
              <w:ind w:right="-45"/>
              <w:rPr>
                <w:rFonts w:cs="Times New Roman"/>
                <w:b/>
                <w:bCs/>
                <w:i/>
                <w:iCs/>
                <w:sz w:val="20"/>
                <w:lang w:val="en-GB"/>
              </w:rPr>
            </w:pPr>
            <w:r w:rsidRPr="001A2D8A">
              <w:rPr>
                <w:rFonts w:cs="Times New Roman"/>
                <w:sz w:val="20"/>
                <w:lang w:val="en-GB"/>
              </w:rPr>
              <w:t xml:space="preserve">Purchased or acquired </w:t>
            </w:r>
          </w:p>
        </w:tc>
        <w:tc>
          <w:tcPr>
            <w:tcW w:w="1440" w:type="dxa"/>
            <w:shd w:val="clear" w:color="auto" w:fill="auto"/>
            <w:vAlign w:val="bottom"/>
          </w:tcPr>
          <w:p w14:paraId="1320339F" w14:textId="1B81CD74" w:rsidR="00C4463D" w:rsidRPr="0093239C" w:rsidRDefault="00C4463D" w:rsidP="00C4463D">
            <w:pPr>
              <w:pStyle w:val="acctfourfigures"/>
              <w:tabs>
                <w:tab w:val="clear" w:pos="765"/>
                <w:tab w:val="decimal" w:pos="1156"/>
              </w:tabs>
              <w:spacing w:line="240" w:lineRule="exact"/>
              <w:ind w:left="-79" w:right="-78"/>
              <w:rPr>
                <w:rFonts w:cs="Times New Roman"/>
                <w:sz w:val="20"/>
                <w:lang w:bidi="th-TH"/>
              </w:rPr>
            </w:pPr>
            <w:r w:rsidRPr="0093239C">
              <w:rPr>
                <w:rFonts w:cs="Times New Roman"/>
                <w:sz w:val="20"/>
                <w:lang w:val="en-US" w:bidi="th-TH"/>
              </w:rPr>
              <w:t>28</w:t>
            </w:r>
          </w:p>
        </w:tc>
        <w:tc>
          <w:tcPr>
            <w:tcW w:w="270" w:type="dxa"/>
            <w:shd w:val="clear" w:color="auto" w:fill="auto"/>
          </w:tcPr>
          <w:p w14:paraId="55690AB7" w14:textId="77777777" w:rsidR="00C4463D" w:rsidRPr="00635D13" w:rsidRDefault="00C4463D" w:rsidP="00C4463D">
            <w:pPr>
              <w:spacing w:line="240" w:lineRule="exact"/>
              <w:jc w:val="right"/>
              <w:rPr>
                <w:rFonts w:cs="Times New Roman"/>
                <w:sz w:val="20"/>
              </w:rPr>
            </w:pPr>
          </w:p>
        </w:tc>
        <w:tc>
          <w:tcPr>
            <w:tcW w:w="1386" w:type="dxa"/>
            <w:shd w:val="clear" w:color="auto" w:fill="auto"/>
            <w:vAlign w:val="bottom"/>
          </w:tcPr>
          <w:p w14:paraId="39CCF1E9" w14:textId="6EB1B8F8" w:rsidR="00C4463D" w:rsidRPr="0093239C" w:rsidRDefault="00C4463D" w:rsidP="00C4463D">
            <w:pPr>
              <w:tabs>
                <w:tab w:val="decimal" w:pos="1090"/>
              </w:tabs>
              <w:spacing w:line="240" w:lineRule="exact"/>
              <w:ind w:left="-88" w:right="-111"/>
              <w:rPr>
                <w:rFonts w:cs="Times New Roman"/>
                <w:sz w:val="20"/>
                <w:lang w:bidi="th-TH"/>
              </w:rPr>
            </w:pPr>
            <w:r w:rsidRPr="0093239C">
              <w:rPr>
                <w:rFonts w:cs="Times New Roman"/>
                <w:sz w:val="20"/>
                <w:lang w:val="en-US" w:bidi="th-TH"/>
              </w:rPr>
              <w:t>-</w:t>
            </w:r>
          </w:p>
        </w:tc>
        <w:tc>
          <w:tcPr>
            <w:tcW w:w="243" w:type="dxa"/>
            <w:shd w:val="clear" w:color="auto" w:fill="auto"/>
          </w:tcPr>
          <w:p w14:paraId="066952E9" w14:textId="77777777" w:rsidR="00C4463D" w:rsidRPr="00635D13" w:rsidRDefault="00C4463D" w:rsidP="00C4463D">
            <w:pPr>
              <w:spacing w:line="240" w:lineRule="exact"/>
              <w:jc w:val="right"/>
              <w:rPr>
                <w:rFonts w:cs="Times New Roman"/>
                <w:sz w:val="20"/>
              </w:rPr>
            </w:pPr>
          </w:p>
        </w:tc>
        <w:tc>
          <w:tcPr>
            <w:tcW w:w="1359" w:type="dxa"/>
            <w:shd w:val="clear" w:color="auto" w:fill="auto"/>
            <w:vAlign w:val="bottom"/>
          </w:tcPr>
          <w:p w14:paraId="119E7144" w14:textId="59469586" w:rsidR="00C4463D" w:rsidRPr="00635D13" w:rsidRDefault="00C4463D" w:rsidP="00C4463D">
            <w:pPr>
              <w:tabs>
                <w:tab w:val="decimal" w:pos="1140"/>
              </w:tabs>
              <w:ind w:left="-93" w:right="-59"/>
              <w:rPr>
                <w:rFonts w:cs="Times New Roman"/>
                <w:sz w:val="20"/>
              </w:rPr>
            </w:pPr>
            <w:r w:rsidRPr="0093239C">
              <w:rPr>
                <w:rFonts w:cs="Times New Roman"/>
                <w:sz w:val="20"/>
                <w:lang w:val="en-US" w:bidi="th-TH"/>
              </w:rPr>
              <w:t>-</w:t>
            </w:r>
          </w:p>
        </w:tc>
        <w:tc>
          <w:tcPr>
            <w:tcW w:w="243" w:type="dxa"/>
            <w:shd w:val="clear" w:color="auto" w:fill="auto"/>
          </w:tcPr>
          <w:p w14:paraId="066BEF29" w14:textId="77777777" w:rsidR="00C4463D" w:rsidRPr="00635D13"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75C2A6DF" w14:textId="4EEC2B8C" w:rsidR="00C4463D" w:rsidRPr="00635D13" w:rsidRDefault="00C4463D" w:rsidP="00C4463D">
            <w:pPr>
              <w:pStyle w:val="acctfourfigures"/>
              <w:tabs>
                <w:tab w:val="clear" w:pos="765"/>
                <w:tab w:val="decimal" w:pos="983"/>
              </w:tabs>
              <w:spacing w:line="240" w:lineRule="exact"/>
              <w:ind w:left="-93" w:right="-150"/>
              <w:rPr>
                <w:rFonts w:cs="Times New Roman"/>
                <w:sz w:val="20"/>
              </w:rPr>
            </w:pPr>
            <w:r w:rsidRPr="0093239C">
              <w:rPr>
                <w:rFonts w:cs="Times New Roman"/>
                <w:sz w:val="20"/>
                <w:lang w:val="en-US" w:bidi="th-TH"/>
              </w:rPr>
              <w:t xml:space="preserve"> 28 </w:t>
            </w:r>
          </w:p>
        </w:tc>
      </w:tr>
      <w:tr w:rsidR="00C4463D" w:rsidRPr="001A2D8A" w14:paraId="045ABA0C" w14:textId="77777777" w:rsidTr="0093239C">
        <w:tc>
          <w:tcPr>
            <w:tcW w:w="3060" w:type="dxa"/>
          </w:tcPr>
          <w:p w14:paraId="62926C2C" w14:textId="7CACBBD5" w:rsidR="00C4463D" w:rsidRPr="001A2D8A" w:rsidRDefault="00C4463D" w:rsidP="00C4463D">
            <w:pPr>
              <w:pStyle w:val="BodyText"/>
              <w:spacing w:after="0" w:line="240" w:lineRule="exact"/>
              <w:ind w:right="-45"/>
              <w:rPr>
                <w:rFonts w:cs="Times New Roman"/>
                <w:b/>
                <w:bCs/>
                <w:i/>
                <w:iCs/>
                <w:sz w:val="20"/>
                <w:lang w:val="en-GB"/>
              </w:rPr>
            </w:pPr>
            <w:r w:rsidRPr="001A2D8A">
              <w:rPr>
                <w:rFonts w:cs="Times New Roman"/>
                <w:sz w:val="20"/>
                <w:lang w:val="en-GB"/>
              </w:rPr>
              <w:t xml:space="preserve">Derecognised </w:t>
            </w:r>
          </w:p>
        </w:tc>
        <w:tc>
          <w:tcPr>
            <w:tcW w:w="1440" w:type="dxa"/>
            <w:tcBorders>
              <w:bottom w:val="single" w:sz="4" w:space="0" w:color="auto"/>
            </w:tcBorders>
            <w:shd w:val="clear" w:color="auto" w:fill="auto"/>
            <w:vAlign w:val="bottom"/>
          </w:tcPr>
          <w:p w14:paraId="264CC008" w14:textId="5DB38A0B" w:rsidR="00C4463D" w:rsidRPr="00635D13" w:rsidRDefault="00C4463D" w:rsidP="00C4463D">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bidi="th-TH"/>
              </w:rPr>
              <w:t>(28)</w:t>
            </w:r>
          </w:p>
        </w:tc>
        <w:tc>
          <w:tcPr>
            <w:tcW w:w="270" w:type="dxa"/>
            <w:shd w:val="clear" w:color="auto" w:fill="auto"/>
          </w:tcPr>
          <w:p w14:paraId="696FC9E5" w14:textId="77777777" w:rsidR="00C4463D" w:rsidRPr="00635D13" w:rsidRDefault="00C4463D" w:rsidP="00C4463D">
            <w:pPr>
              <w:spacing w:line="240" w:lineRule="exact"/>
              <w:jc w:val="right"/>
              <w:rPr>
                <w:rFonts w:cs="Times New Roman"/>
                <w:sz w:val="20"/>
              </w:rPr>
            </w:pPr>
          </w:p>
        </w:tc>
        <w:tc>
          <w:tcPr>
            <w:tcW w:w="1386" w:type="dxa"/>
            <w:tcBorders>
              <w:bottom w:val="single" w:sz="4" w:space="0" w:color="auto"/>
            </w:tcBorders>
            <w:shd w:val="clear" w:color="auto" w:fill="auto"/>
            <w:vAlign w:val="bottom"/>
          </w:tcPr>
          <w:p w14:paraId="00A151FA" w14:textId="33120046" w:rsidR="00C4463D" w:rsidRPr="00635D13" w:rsidRDefault="00C4463D" w:rsidP="00C4463D">
            <w:pPr>
              <w:tabs>
                <w:tab w:val="decimal" w:pos="1090"/>
              </w:tabs>
              <w:spacing w:line="240" w:lineRule="exact"/>
              <w:ind w:left="-88" w:right="-111"/>
              <w:rPr>
                <w:rFonts w:cs="Times New Roman"/>
                <w:sz w:val="20"/>
              </w:rPr>
            </w:pPr>
            <w:r w:rsidRPr="0093239C">
              <w:rPr>
                <w:rFonts w:cs="Times New Roman"/>
                <w:sz w:val="20"/>
                <w:lang w:val="en-US" w:bidi="th-TH"/>
              </w:rPr>
              <w:t>-</w:t>
            </w:r>
          </w:p>
        </w:tc>
        <w:tc>
          <w:tcPr>
            <w:tcW w:w="243" w:type="dxa"/>
            <w:shd w:val="clear" w:color="auto" w:fill="auto"/>
          </w:tcPr>
          <w:p w14:paraId="47D299FE" w14:textId="77777777" w:rsidR="00C4463D" w:rsidRPr="00635D13" w:rsidRDefault="00C4463D" w:rsidP="00C4463D">
            <w:pPr>
              <w:spacing w:line="240" w:lineRule="exact"/>
              <w:jc w:val="right"/>
              <w:rPr>
                <w:rFonts w:cs="Times New Roman"/>
                <w:sz w:val="20"/>
              </w:rPr>
            </w:pPr>
          </w:p>
        </w:tc>
        <w:tc>
          <w:tcPr>
            <w:tcW w:w="1359" w:type="dxa"/>
            <w:tcBorders>
              <w:bottom w:val="single" w:sz="4" w:space="0" w:color="auto"/>
            </w:tcBorders>
            <w:shd w:val="clear" w:color="auto" w:fill="auto"/>
            <w:vAlign w:val="bottom"/>
          </w:tcPr>
          <w:p w14:paraId="756A8BA0" w14:textId="22C869E2" w:rsidR="00C4463D" w:rsidRPr="00635D13" w:rsidRDefault="00C4463D" w:rsidP="00C4463D">
            <w:pPr>
              <w:tabs>
                <w:tab w:val="decimal" w:pos="1140"/>
              </w:tabs>
              <w:ind w:left="-93" w:right="-59"/>
              <w:rPr>
                <w:rFonts w:cs="Times New Roman"/>
                <w:sz w:val="20"/>
              </w:rPr>
            </w:pPr>
            <w:r w:rsidRPr="0093239C">
              <w:rPr>
                <w:rFonts w:cs="Times New Roman"/>
                <w:sz w:val="20"/>
                <w:lang w:val="en-US" w:bidi="th-TH"/>
              </w:rPr>
              <w:t>-</w:t>
            </w:r>
          </w:p>
        </w:tc>
        <w:tc>
          <w:tcPr>
            <w:tcW w:w="243" w:type="dxa"/>
            <w:shd w:val="clear" w:color="auto" w:fill="auto"/>
          </w:tcPr>
          <w:p w14:paraId="137B6314" w14:textId="77777777" w:rsidR="00C4463D" w:rsidRPr="00635D13" w:rsidRDefault="00C4463D" w:rsidP="00C4463D">
            <w:pPr>
              <w:tabs>
                <w:tab w:val="decimal" w:pos="1056"/>
              </w:tabs>
              <w:spacing w:line="240" w:lineRule="exact"/>
              <w:ind w:left="-93" w:right="-150"/>
              <w:rPr>
                <w:rFonts w:cs="Times New Roman"/>
                <w:sz w:val="20"/>
              </w:rPr>
            </w:pPr>
          </w:p>
        </w:tc>
        <w:tc>
          <w:tcPr>
            <w:tcW w:w="1179" w:type="dxa"/>
            <w:tcBorders>
              <w:bottom w:val="single" w:sz="4" w:space="0" w:color="auto"/>
            </w:tcBorders>
            <w:shd w:val="clear" w:color="auto" w:fill="auto"/>
          </w:tcPr>
          <w:p w14:paraId="7F94A3BE" w14:textId="554F7CC4" w:rsidR="00C4463D" w:rsidRPr="00635D13" w:rsidRDefault="00C4463D" w:rsidP="00C4463D">
            <w:pPr>
              <w:pStyle w:val="acctfourfigures"/>
              <w:tabs>
                <w:tab w:val="clear" w:pos="765"/>
                <w:tab w:val="decimal" w:pos="983"/>
              </w:tabs>
              <w:spacing w:line="240" w:lineRule="exact"/>
              <w:ind w:left="-93" w:right="-150"/>
              <w:rPr>
                <w:rFonts w:cs="Times New Roman"/>
                <w:sz w:val="20"/>
              </w:rPr>
            </w:pPr>
            <w:r w:rsidRPr="0093239C">
              <w:rPr>
                <w:rFonts w:cs="Times New Roman"/>
                <w:sz w:val="20"/>
                <w:lang w:val="en-US" w:bidi="th-TH"/>
              </w:rPr>
              <w:t xml:space="preserve"> (28)</w:t>
            </w:r>
          </w:p>
        </w:tc>
      </w:tr>
      <w:tr w:rsidR="00C4463D" w:rsidRPr="001A2D8A" w14:paraId="54C00381" w14:textId="77777777" w:rsidTr="0093239C">
        <w:tc>
          <w:tcPr>
            <w:tcW w:w="3060" w:type="dxa"/>
          </w:tcPr>
          <w:p w14:paraId="532EC31C" w14:textId="3ADA3375" w:rsidR="00C4463D" w:rsidRPr="001A2D8A" w:rsidRDefault="00C4463D" w:rsidP="00C4463D">
            <w:pPr>
              <w:pStyle w:val="BodyText"/>
              <w:spacing w:after="0" w:line="240" w:lineRule="exact"/>
              <w:ind w:right="-45"/>
              <w:rPr>
                <w:rFonts w:cs="Times New Roman"/>
                <w:b/>
                <w:bCs/>
                <w:i/>
                <w:iCs/>
                <w:sz w:val="20"/>
                <w:lang w:val="en-GB"/>
              </w:rPr>
            </w:pPr>
            <w:r w:rsidRPr="001A2D8A">
              <w:rPr>
                <w:rFonts w:cs="Times New Roman"/>
                <w:b/>
                <w:bCs/>
                <w:sz w:val="20"/>
                <w:lang w:val="en-GB"/>
              </w:rPr>
              <w:t xml:space="preserve">At </w:t>
            </w:r>
            <w:r>
              <w:rPr>
                <w:rFonts w:cs="Times New Roman"/>
                <w:b/>
                <w:bCs/>
                <w:sz w:val="20"/>
                <w:lang w:val="en-GB"/>
              </w:rPr>
              <w:t>31 December</w:t>
            </w:r>
            <w:r>
              <w:rPr>
                <w:rFonts w:cstheme="minorBidi" w:hint="cs"/>
                <w:b/>
                <w:bCs/>
                <w:sz w:val="20"/>
                <w:szCs w:val="25"/>
                <w:cs/>
                <w:lang w:val="en-GB" w:bidi="th-TH"/>
              </w:rPr>
              <w:t xml:space="preserve"> </w:t>
            </w:r>
            <w:r w:rsidRPr="001A2D8A">
              <w:rPr>
                <w:rFonts w:cs="Times New Roman"/>
                <w:b/>
                <w:bCs/>
                <w:sz w:val="20"/>
                <w:lang w:val="en-GB"/>
              </w:rPr>
              <w:t>202</w:t>
            </w:r>
            <w:r>
              <w:rPr>
                <w:rFonts w:cs="Times New Roman"/>
                <w:b/>
                <w:bCs/>
                <w:sz w:val="20"/>
                <w:lang w:val="en-GB"/>
              </w:rPr>
              <w:t>3</w:t>
            </w:r>
          </w:p>
        </w:tc>
        <w:tc>
          <w:tcPr>
            <w:tcW w:w="1440" w:type="dxa"/>
            <w:tcBorders>
              <w:top w:val="single" w:sz="4" w:space="0" w:color="auto"/>
              <w:bottom w:val="double" w:sz="4" w:space="0" w:color="auto"/>
            </w:tcBorders>
            <w:shd w:val="clear" w:color="auto" w:fill="auto"/>
            <w:vAlign w:val="bottom"/>
          </w:tcPr>
          <w:p w14:paraId="43FFF0CC" w14:textId="4BC3BCF5" w:rsidR="00C4463D" w:rsidRPr="00635D13" w:rsidRDefault="00C4463D" w:rsidP="00C4463D">
            <w:pPr>
              <w:pStyle w:val="acctfourfigures"/>
              <w:tabs>
                <w:tab w:val="clear" w:pos="765"/>
                <w:tab w:val="decimal" w:pos="1156"/>
              </w:tabs>
              <w:spacing w:line="240" w:lineRule="exact"/>
              <w:ind w:left="-79" w:right="-78"/>
              <w:rPr>
                <w:rFonts w:cs="Times New Roman"/>
                <w:b/>
                <w:bCs/>
                <w:sz w:val="20"/>
              </w:rPr>
            </w:pPr>
            <w:r w:rsidRPr="0093239C">
              <w:rPr>
                <w:rFonts w:cs="Times New Roman"/>
                <w:b/>
                <w:bCs/>
                <w:sz w:val="20"/>
                <w:lang w:val="en-US"/>
              </w:rPr>
              <w:t>30</w:t>
            </w:r>
          </w:p>
        </w:tc>
        <w:tc>
          <w:tcPr>
            <w:tcW w:w="270" w:type="dxa"/>
            <w:shd w:val="clear" w:color="auto" w:fill="auto"/>
          </w:tcPr>
          <w:p w14:paraId="4CC5A3F7" w14:textId="77777777" w:rsidR="00C4463D" w:rsidRPr="00635D13" w:rsidRDefault="00C4463D" w:rsidP="00C4463D">
            <w:pPr>
              <w:pStyle w:val="acctfourfigures"/>
              <w:tabs>
                <w:tab w:val="clear" w:pos="765"/>
                <w:tab w:val="decimal" w:pos="1247"/>
              </w:tabs>
              <w:spacing w:line="240" w:lineRule="exact"/>
              <w:ind w:left="-79" w:right="-78"/>
              <w:rPr>
                <w:rFonts w:cs="Times New Roman"/>
                <w:b/>
                <w:bCs/>
                <w:sz w:val="20"/>
              </w:rPr>
            </w:pPr>
          </w:p>
        </w:tc>
        <w:tc>
          <w:tcPr>
            <w:tcW w:w="1386" w:type="dxa"/>
            <w:tcBorders>
              <w:top w:val="single" w:sz="4" w:space="0" w:color="auto"/>
              <w:bottom w:val="double" w:sz="4" w:space="0" w:color="auto"/>
            </w:tcBorders>
            <w:shd w:val="clear" w:color="auto" w:fill="auto"/>
          </w:tcPr>
          <w:p w14:paraId="55301D1C" w14:textId="54A152C6" w:rsidR="00C4463D" w:rsidRPr="00635D13" w:rsidRDefault="00C4463D" w:rsidP="00C4463D">
            <w:pPr>
              <w:pStyle w:val="acctfourfigures"/>
              <w:tabs>
                <w:tab w:val="clear" w:pos="765"/>
                <w:tab w:val="decimal" w:pos="1090"/>
              </w:tabs>
              <w:spacing w:line="240" w:lineRule="exact"/>
              <w:ind w:left="-79" w:right="-78"/>
              <w:rPr>
                <w:rFonts w:cs="Times New Roman"/>
                <w:b/>
                <w:bCs/>
                <w:sz w:val="20"/>
              </w:rPr>
            </w:pPr>
            <w:r w:rsidRPr="0093239C">
              <w:rPr>
                <w:rFonts w:cs="Times New Roman"/>
                <w:b/>
                <w:bCs/>
                <w:sz w:val="20"/>
              </w:rPr>
              <w:t>-</w:t>
            </w:r>
          </w:p>
        </w:tc>
        <w:tc>
          <w:tcPr>
            <w:tcW w:w="243" w:type="dxa"/>
            <w:shd w:val="clear" w:color="auto" w:fill="auto"/>
          </w:tcPr>
          <w:p w14:paraId="31D9A7F8" w14:textId="77777777" w:rsidR="00C4463D" w:rsidRPr="00635D13" w:rsidRDefault="00C4463D" w:rsidP="00C4463D">
            <w:pPr>
              <w:pStyle w:val="acctfourfigures"/>
              <w:tabs>
                <w:tab w:val="clear" w:pos="765"/>
                <w:tab w:val="decimal" w:pos="1247"/>
              </w:tabs>
              <w:spacing w:line="240" w:lineRule="exact"/>
              <w:ind w:left="-79" w:right="-78"/>
              <w:rPr>
                <w:rFonts w:cs="Times New Roman"/>
                <w:b/>
                <w:bCs/>
                <w:sz w:val="20"/>
              </w:rPr>
            </w:pPr>
          </w:p>
        </w:tc>
        <w:tc>
          <w:tcPr>
            <w:tcW w:w="1359" w:type="dxa"/>
            <w:tcBorders>
              <w:top w:val="single" w:sz="4" w:space="0" w:color="auto"/>
              <w:bottom w:val="double" w:sz="4" w:space="0" w:color="auto"/>
            </w:tcBorders>
            <w:shd w:val="clear" w:color="auto" w:fill="auto"/>
          </w:tcPr>
          <w:p w14:paraId="060DA50C" w14:textId="05FE34B9" w:rsidR="00C4463D" w:rsidRPr="00635D13" w:rsidRDefault="00C4463D" w:rsidP="00C4463D">
            <w:pPr>
              <w:tabs>
                <w:tab w:val="decimal" w:pos="1140"/>
              </w:tabs>
              <w:ind w:left="-93" w:right="-59"/>
              <w:rPr>
                <w:rFonts w:cs="Times New Roman"/>
                <w:b/>
                <w:bCs/>
                <w:sz w:val="20"/>
              </w:rPr>
            </w:pPr>
            <w:r w:rsidRPr="0093239C">
              <w:rPr>
                <w:rFonts w:cs="Times New Roman"/>
                <w:b/>
                <w:bCs/>
                <w:sz w:val="20"/>
              </w:rPr>
              <w:t>18,745</w:t>
            </w:r>
          </w:p>
        </w:tc>
        <w:tc>
          <w:tcPr>
            <w:tcW w:w="243" w:type="dxa"/>
            <w:shd w:val="clear" w:color="auto" w:fill="auto"/>
          </w:tcPr>
          <w:p w14:paraId="54816991" w14:textId="77777777" w:rsidR="00C4463D" w:rsidRPr="00635D13" w:rsidRDefault="00C4463D" w:rsidP="00C4463D">
            <w:pPr>
              <w:pStyle w:val="acctfourfigures"/>
              <w:tabs>
                <w:tab w:val="clear" w:pos="765"/>
                <w:tab w:val="decimal" w:pos="1247"/>
              </w:tabs>
              <w:spacing w:line="240" w:lineRule="exact"/>
              <w:ind w:left="-79" w:right="-78"/>
              <w:rPr>
                <w:rFonts w:cs="Times New Roman"/>
                <w:b/>
                <w:bCs/>
                <w:sz w:val="20"/>
              </w:rPr>
            </w:pPr>
          </w:p>
        </w:tc>
        <w:tc>
          <w:tcPr>
            <w:tcW w:w="1179" w:type="dxa"/>
            <w:tcBorders>
              <w:top w:val="single" w:sz="4" w:space="0" w:color="auto"/>
              <w:bottom w:val="double" w:sz="4" w:space="0" w:color="auto"/>
            </w:tcBorders>
            <w:shd w:val="clear" w:color="auto" w:fill="auto"/>
          </w:tcPr>
          <w:p w14:paraId="03BBBFF6" w14:textId="65723C0C" w:rsidR="00C4463D" w:rsidRPr="00635D13" w:rsidRDefault="00C4463D" w:rsidP="00C4463D">
            <w:pPr>
              <w:pStyle w:val="acctfourfigures"/>
              <w:tabs>
                <w:tab w:val="clear" w:pos="765"/>
                <w:tab w:val="decimal" w:pos="983"/>
              </w:tabs>
              <w:spacing w:line="240" w:lineRule="exact"/>
              <w:ind w:left="-93" w:right="-150"/>
              <w:rPr>
                <w:rFonts w:cs="Times New Roman"/>
                <w:b/>
                <w:bCs/>
                <w:sz w:val="20"/>
              </w:rPr>
            </w:pPr>
            <w:r w:rsidRPr="0093239C">
              <w:rPr>
                <w:rFonts w:cs="Times New Roman"/>
                <w:b/>
                <w:bCs/>
                <w:sz w:val="20"/>
                <w:lang w:val="en-US" w:bidi="th-TH"/>
              </w:rPr>
              <w:t xml:space="preserve"> 18,775 </w:t>
            </w:r>
          </w:p>
        </w:tc>
      </w:tr>
      <w:tr w:rsidR="00C4463D" w:rsidRPr="001A2D8A" w14:paraId="1FE7684A" w14:textId="77777777" w:rsidTr="00360B85">
        <w:tc>
          <w:tcPr>
            <w:tcW w:w="3060" w:type="dxa"/>
          </w:tcPr>
          <w:p w14:paraId="65533C1C"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tcBorders>
              <w:top w:val="double" w:sz="4" w:space="0" w:color="auto"/>
            </w:tcBorders>
            <w:shd w:val="clear" w:color="auto" w:fill="auto"/>
          </w:tcPr>
          <w:p w14:paraId="4535EC9E" w14:textId="77777777" w:rsidR="00C4463D" w:rsidRPr="004F7424" w:rsidRDefault="00C4463D" w:rsidP="00C4463D">
            <w:pPr>
              <w:tabs>
                <w:tab w:val="decimal" w:pos="1247"/>
              </w:tabs>
              <w:spacing w:line="240" w:lineRule="exact"/>
              <w:ind w:right="-78"/>
              <w:rPr>
                <w:rFonts w:cs="Times New Roman"/>
                <w:sz w:val="20"/>
              </w:rPr>
            </w:pPr>
          </w:p>
        </w:tc>
        <w:tc>
          <w:tcPr>
            <w:tcW w:w="270" w:type="dxa"/>
            <w:shd w:val="clear" w:color="auto" w:fill="auto"/>
          </w:tcPr>
          <w:p w14:paraId="40C33933" w14:textId="77777777" w:rsidR="00C4463D" w:rsidRPr="004F7424" w:rsidRDefault="00C4463D" w:rsidP="00C4463D">
            <w:pPr>
              <w:spacing w:line="240" w:lineRule="exact"/>
              <w:jc w:val="right"/>
              <w:rPr>
                <w:rFonts w:cs="Times New Roman"/>
                <w:sz w:val="20"/>
              </w:rPr>
            </w:pPr>
          </w:p>
        </w:tc>
        <w:tc>
          <w:tcPr>
            <w:tcW w:w="1386" w:type="dxa"/>
            <w:tcBorders>
              <w:top w:val="double" w:sz="4" w:space="0" w:color="auto"/>
            </w:tcBorders>
            <w:shd w:val="clear" w:color="auto" w:fill="auto"/>
          </w:tcPr>
          <w:p w14:paraId="1C761E2A" w14:textId="77777777" w:rsidR="00C4463D" w:rsidRPr="004F7424"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7A6FF36B" w14:textId="77777777" w:rsidR="00C4463D" w:rsidRPr="004F7424" w:rsidRDefault="00C4463D" w:rsidP="00C4463D">
            <w:pPr>
              <w:spacing w:line="240" w:lineRule="exact"/>
              <w:jc w:val="right"/>
              <w:rPr>
                <w:rFonts w:cs="Times New Roman"/>
                <w:sz w:val="20"/>
              </w:rPr>
            </w:pPr>
          </w:p>
        </w:tc>
        <w:tc>
          <w:tcPr>
            <w:tcW w:w="1359" w:type="dxa"/>
            <w:tcBorders>
              <w:top w:val="double" w:sz="4" w:space="0" w:color="auto"/>
            </w:tcBorders>
            <w:shd w:val="clear" w:color="auto" w:fill="auto"/>
          </w:tcPr>
          <w:p w14:paraId="33DA389F" w14:textId="77777777" w:rsidR="00C4463D" w:rsidRPr="004F7424" w:rsidRDefault="00C4463D" w:rsidP="00C4463D">
            <w:pPr>
              <w:tabs>
                <w:tab w:val="decimal" w:pos="1140"/>
              </w:tabs>
              <w:ind w:left="-93" w:right="-59"/>
              <w:rPr>
                <w:rFonts w:cs="Times New Roman"/>
                <w:sz w:val="20"/>
              </w:rPr>
            </w:pPr>
          </w:p>
        </w:tc>
        <w:tc>
          <w:tcPr>
            <w:tcW w:w="243" w:type="dxa"/>
            <w:shd w:val="clear" w:color="auto" w:fill="auto"/>
          </w:tcPr>
          <w:p w14:paraId="55BB0334" w14:textId="77777777" w:rsidR="00C4463D" w:rsidRPr="004F7424" w:rsidRDefault="00C4463D" w:rsidP="00C4463D">
            <w:pPr>
              <w:tabs>
                <w:tab w:val="decimal" w:pos="1056"/>
              </w:tabs>
              <w:spacing w:line="240" w:lineRule="exact"/>
              <w:ind w:left="-93" w:right="-150"/>
              <w:rPr>
                <w:rFonts w:cs="Times New Roman"/>
                <w:sz w:val="20"/>
              </w:rPr>
            </w:pPr>
          </w:p>
        </w:tc>
        <w:tc>
          <w:tcPr>
            <w:tcW w:w="1179" w:type="dxa"/>
            <w:tcBorders>
              <w:top w:val="double" w:sz="4" w:space="0" w:color="auto"/>
            </w:tcBorders>
            <w:shd w:val="clear" w:color="auto" w:fill="auto"/>
          </w:tcPr>
          <w:p w14:paraId="0276BAC2" w14:textId="77777777" w:rsidR="00C4463D" w:rsidRPr="004F7424" w:rsidRDefault="00C4463D" w:rsidP="00C4463D">
            <w:pPr>
              <w:tabs>
                <w:tab w:val="decimal" w:pos="1056"/>
              </w:tabs>
              <w:spacing w:line="240" w:lineRule="exact"/>
              <w:ind w:left="-93" w:right="-150"/>
              <w:rPr>
                <w:rFonts w:cs="Times New Roman"/>
                <w:sz w:val="20"/>
              </w:rPr>
            </w:pPr>
          </w:p>
        </w:tc>
      </w:tr>
      <w:tr w:rsidR="00C4463D" w:rsidRPr="001A2D8A" w14:paraId="41677123" w14:textId="77777777" w:rsidTr="00360B85">
        <w:tc>
          <w:tcPr>
            <w:tcW w:w="3060" w:type="dxa"/>
          </w:tcPr>
          <w:p w14:paraId="7E787D7F"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6F735F21"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381567B4"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283841D4"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114228E7"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3227D2F3"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3CD4947C"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42513B94"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1BDB20F" w14:textId="77777777" w:rsidTr="00360B85">
        <w:tc>
          <w:tcPr>
            <w:tcW w:w="3060" w:type="dxa"/>
          </w:tcPr>
          <w:p w14:paraId="34D1F32C"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756AAE55"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18AEDA6F"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06FE8901" w14:textId="77777777" w:rsidR="00C4463D" w:rsidRPr="0093239C" w:rsidRDefault="00C4463D" w:rsidP="00C4463D">
            <w:pPr>
              <w:tabs>
                <w:tab w:val="decimal" w:pos="1104"/>
              </w:tabs>
              <w:spacing w:line="240" w:lineRule="exact"/>
              <w:ind w:left="-88" w:right="-111"/>
              <w:rPr>
                <w:rFonts w:cstheme="minorBidi"/>
                <w:sz w:val="20"/>
                <w:szCs w:val="25"/>
                <w:lang w:bidi="th-TH"/>
              </w:rPr>
            </w:pPr>
          </w:p>
        </w:tc>
        <w:tc>
          <w:tcPr>
            <w:tcW w:w="243" w:type="dxa"/>
            <w:shd w:val="clear" w:color="auto" w:fill="auto"/>
          </w:tcPr>
          <w:p w14:paraId="6DDA9313"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75492414"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11FA0DED"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40F4FDE9"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0513C2E8" w14:textId="77777777" w:rsidTr="00360B85">
        <w:tc>
          <w:tcPr>
            <w:tcW w:w="3060" w:type="dxa"/>
          </w:tcPr>
          <w:p w14:paraId="3548FC51"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4C0483A5"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643B3113"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4DD68177"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39318AB9"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3CA3A28A"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6C9F5EF9"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390B644D"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B0C5D44" w14:textId="77777777" w:rsidTr="00360B85">
        <w:tc>
          <w:tcPr>
            <w:tcW w:w="3060" w:type="dxa"/>
          </w:tcPr>
          <w:p w14:paraId="68DB9A04"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4BB08D87"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4F325A78"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59C5930C"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0BA70AF4"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225BF315"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3C892833"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74D7EF83"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3C00946" w14:textId="77777777" w:rsidTr="00360B85">
        <w:tc>
          <w:tcPr>
            <w:tcW w:w="3060" w:type="dxa"/>
          </w:tcPr>
          <w:p w14:paraId="0CE07056"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19424EBD"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1FD364AE"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0BCA2DA6"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6645E2E3"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221E1767"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77748456"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4C05C0BE"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08B9EFA1" w14:textId="77777777" w:rsidTr="00360B85">
        <w:tc>
          <w:tcPr>
            <w:tcW w:w="3060" w:type="dxa"/>
          </w:tcPr>
          <w:p w14:paraId="49308A83"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663E9363"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09A927F7"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396EF0E5"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701C4393"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07595C10"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0A2D7675"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0D26132A"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56B4903A" w14:textId="77777777" w:rsidTr="00360B85">
        <w:tc>
          <w:tcPr>
            <w:tcW w:w="3060" w:type="dxa"/>
          </w:tcPr>
          <w:p w14:paraId="602A9DE5"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5DF8530D"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1A96F30A"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2BF68DE4"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2CAE33B4"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32024BFF"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1D2A33AE"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770D5CF8"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786133C7" w14:textId="77777777" w:rsidTr="00360B85">
        <w:tc>
          <w:tcPr>
            <w:tcW w:w="3060" w:type="dxa"/>
          </w:tcPr>
          <w:p w14:paraId="680DDDE8"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7706E924"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5F2AFE71"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0F701257"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597C4C8D"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109198DD"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3CA20F62"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3034E5D0"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2DC0F18" w14:textId="77777777" w:rsidTr="00360B85">
        <w:tc>
          <w:tcPr>
            <w:tcW w:w="3060" w:type="dxa"/>
          </w:tcPr>
          <w:p w14:paraId="440C439E"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258AD4A6"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5A0CAC62"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333E21C4"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71A220D6"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73D29A44"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71750B86"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32481861"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727A161" w14:textId="77777777" w:rsidTr="00360B85">
        <w:tc>
          <w:tcPr>
            <w:tcW w:w="3060" w:type="dxa"/>
          </w:tcPr>
          <w:p w14:paraId="1F3BB4A2"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508D6512"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5B6B428C"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3CE4DAFD"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32B1E57E"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6DBDD47C"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268D7E5A"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1D350C5A"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50980A72" w14:textId="77777777" w:rsidTr="00360B85">
        <w:tc>
          <w:tcPr>
            <w:tcW w:w="3060" w:type="dxa"/>
          </w:tcPr>
          <w:p w14:paraId="6666C10E"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0F09267B"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6D1601D7"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0051880D"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52DD0069"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0365A400"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6D514C6B"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62ED9C74"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6CAB8752" w14:textId="77777777" w:rsidTr="00360B85">
        <w:tc>
          <w:tcPr>
            <w:tcW w:w="3060" w:type="dxa"/>
          </w:tcPr>
          <w:p w14:paraId="73D59E5D"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652945A7"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7B61F8D9"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78948D39"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75FAAF3A"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2D213716"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6E4B19EF"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522EE8F3"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0209CAC0" w14:textId="77777777" w:rsidTr="00360B85">
        <w:tc>
          <w:tcPr>
            <w:tcW w:w="3060" w:type="dxa"/>
          </w:tcPr>
          <w:p w14:paraId="0B7334DA"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5DBF3D93"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0CAA1AF4"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74D8C15A"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3A7E9B2C"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2613BC08"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5E213899"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3B85408A"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4E5BA5A3" w14:textId="77777777" w:rsidTr="00360B85">
        <w:tc>
          <w:tcPr>
            <w:tcW w:w="3060" w:type="dxa"/>
          </w:tcPr>
          <w:p w14:paraId="4CB3C858"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2819B256"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7CDB59F7"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061758F0"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48BB9A92"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6025B365"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21601A29"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7ED86305"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3CB4419F" w14:textId="77777777" w:rsidTr="00360B85">
        <w:tc>
          <w:tcPr>
            <w:tcW w:w="3060" w:type="dxa"/>
          </w:tcPr>
          <w:p w14:paraId="2CEE2A91"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47E3DA09"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0B30718D"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5C80DF60"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570645B5"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26AD16CF"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5950C5CF"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0AC18266"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367EB72" w14:textId="77777777" w:rsidTr="00360B85">
        <w:tc>
          <w:tcPr>
            <w:tcW w:w="3060" w:type="dxa"/>
          </w:tcPr>
          <w:p w14:paraId="6A463DF0" w14:textId="77777777" w:rsidR="00C4463D" w:rsidRPr="001A2D8A" w:rsidRDefault="00C4463D" w:rsidP="00C4463D">
            <w:pPr>
              <w:pStyle w:val="BodyText"/>
              <w:spacing w:after="0" w:line="240" w:lineRule="exact"/>
              <w:ind w:right="-45"/>
              <w:rPr>
                <w:rFonts w:cs="Times New Roman"/>
                <w:b/>
                <w:bCs/>
                <w:i/>
                <w:iCs/>
                <w:sz w:val="20"/>
                <w:lang w:val="en-GB"/>
              </w:rPr>
            </w:pPr>
          </w:p>
        </w:tc>
        <w:tc>
          <w:tcPr>
            <w:tcW w:w="1440" w:type="dxa"/>
            <w:shd w:val="clear" w:color="auto" w:fill="auto"/>
          </w:tcPr>
          <w:p w14:paraId="23C2FD7A"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0A82EA45"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5B620E57"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5BCCFF10"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6261F262"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629C972E"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2C60AA09"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12EB8F3B" w14:textId="77777777" w:rsidTr="00360B85">
        <w:tc>
          <w:tcPr>
            <w:tcW w:w="3060" w:type="dxa"/>
          </w:tcPr>
          <w:p w14:paraId="7BDDF82F" w14:textId="77777777" w:rsidR="00C4463D" w:rsidRPr="001A2D8A" w:rsidRDefault="00C4463D" w:rsidP="00C4463D">
            <w:pPr>
              <w:pStyle w:val="BodyText"/>
              <w:spacing w:after="0" w:line="240" w:lineRule="exact"/>
              <w:ind w:right="-45"/>
              <w:rPr>
                <w:rFonts w:cs="Times New Roman"/>
                <w:b/>
                <w:bCs/>
                <w:i/>
                <w:iCs/>
                <w:sz w:val="20"/>
                <w:lang w:val="en-GB"/>
              </w:rPr>
            </w:pPr>
            <w:r w:rsidRPr="001A2D8A">
              <w:rPr>
                <w:rFonts w:cs="Times New Roman"/>
                <w:b/>
                <w:bCs/>
                <w:i/>
                <w:iCs/>
                <w:sz w:val="20"/>
                <w:lang w:val="en-GB"/>
              </w:rPr>
              <w:lastRenderedPageBreak/>
              <w:t>Loans to customers and accrued</w:t>
            </w:r>
          </w:p>
        </w:tc>
        <w:tc>
          <w:tcPr>
            <w:tcW w:w="1440" w:type="dxa"/>
            <w:shd w:val="clear" w:color="auto" w:fill="auto"/>
          </w:tcPr>
          <w:p w14:paraId="0D87277A"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1502254D"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0E5DB45F"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3BDD593C"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35B51988"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7FA13BDC"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678275BC"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1A2D8A" w14:paraId="52EEFC36" w14:textId="77777777" w:rsidTr="00360B85">
        <w:tc>
          <w:tcPr>
            <w:tcW w:w="3060" w:type="dxa"/>
          </w:tcPr>
          <w:p w14:paraId="71E28D6B" w14:textId="77777777" w:rsidR="00C4463D" w:rsidRPr="001A2D8A" w:rsidRDefault="00C4463D" w:rsidP="00C4463D">
            <w:pPr>
              <w:pStyle w:val="BodyText"/>
              <w:spacing w:after="0" w:line="240" w:lineRule="exact"/>
              <w:ind w:right="-45"/>
              <w:rPr>
                <w:rFonts w:cs="Times New Roman"/>
                <w:b/>
                <w:bCs/>
                <w:i/>
                <w:iCs/>
                <w:sz w:val="20"/>
                <w:lang w:val="en-GB"/>
              </w:rPr>
            </w:pPr>
            <w:r w:rsidRPr="001A2D8A">
              <w:rPr>
                <w:rFonts w:cs="Times New Roman"/>
                <w:b/>
                <w:bCs/>
                <w:i/>
                <w:iCs/>
                <w:sz w:val="20"/>
                <w:lang w:val="en-GB"/>
              </w:rPr>
              <w:t xml:space="preserve">   interest receivables and undue </w:t>
            </w:r>
            <w:r w:rsidRPr="001A2D8A">
              <w:rPr>
                <w:rFonts w:cs="Times New Roman"/>
                <w:b/>
                <w:bCs/>
                <w:i/>
                <w:iCs/>
                <w:sz w:val="20"/>
                <w:lang w:val="en-GB"/>
              </w:rPr>
              <w:br/>
              <w:t xml:space="preserve">   interest receivables</w:t>
            </w:r>
          </w:p>
        </w:tc>
        <w:tc>
          <w:tcPr>
            <w:tcW w:w="1440" w:type="dxa"/>
            <w:shd w:val="clear" w:color="auto" w:fill="auto"/>
          </w:tcPr>
          <w:p w14:paraId="1B582A8C" w14:textId="77777777" w:rsidR="00C4463D" w:rsidRPr="001A2D8A" w:rsidRDefault="00C4463D" w:rsidP="00C4463D">
            <w:pPr>
              <w:tabs>
                <w:tab w:val="decimal" w:pos="1247"/>
              </w:tabs>
              <w:spacing w:line="240" w:lineRule="exact"/>
              <w:ind w:right="-78"/>
              <w:rPr>
                <w:rFonts w:cs="Times New Roman"/>
                <w:sz w:val="20"/>
              </w:rPr>
            </w:pPr>
          </w:p>
        </w:tc>
        <w:tc>
          <w:tcPr>
            <w:tcW w:w="270" w:type="dxa"/>
            <w:shd w:val="clear" w:color="auto" w:fill="auto"/>
          </w:tcPr>
          <w:p w14:paraId="20650D42" w14:textId="77777777" w:rsidR="00C4463D" w:rsidRPr="001A2D8A" w:rsidRDefault="00C4463D" w:rsidP="00C4463D">
            <w:pPr>
              <w:spacing w:line="240" w:lineRule="exact"/>
              <w:jc w:val="right"/>
              <w:rPr>
                <w:rFonts w:cs="Times New Roman"/>
                <w:sz w:val="20"/>
              </w:rPr>
            </w:pPr>
          </w:p>
        </w:tc>
        <w:tc>
          <w:tcPr>
            <w:tcW w:w="1386" w:type="dxa"/>
            <w:shd w:val="clear" w:color="auto" w:fill="auto"/>
          </w:tcPr>
          <w:p w14:paraId="5FBA72FE" w14:textId="77777777" w:rsidR="00C4463D" w:rsidRPr="001A2D8A" w:rsidRDefault="00C4463D" w:rsidP="00C4463D">
            <w:pPr>
              <w:tabs>
                <w:tab w:val="decimal" w:pos="1104"/>
              </w:tabs>
              <w:spacing w:line="240" w:lineRule="exact"/>
              <w:ind w:left="-88" w:right="-111"/>
              <w:rPr>
                <w:rFonts w:cs="Times New Roman"/>
                <w:sz w:val="20"/>
              </w:rPr>
            </w:pPr>
          </w:p>
        </w:tc>
        <w:tc>
          <w:tcPr>
            <w:tcW w:w="243" w:type="dxa"/>
            <w:shd w:val="clear" w:color="auto" w:fill="auto"/>
          </w:tcPr>
          <w:p w14:paraId="0EDA6832" w14:textId="77777777" w:rsidR="00C4463D" w:rsidRPr="001A2D8A" w:rsidRDefault="00C4463D" w:rsidP="00C4463D">
            <w:pPr>
              <w:spacing w:line="240" w:lineRule="exact"/>
              <w:jc w:val="right"/>
              <w:rPr>
                <w:rFonts w:cs="Times New Roman"/>
                <w:sz w:val="20"/>
              </w:rPr>
            </w:pPr>
          </w:p>
        </w:tc>
        <w:tc>
          <w:tcPr>
            <w:tcW w:w="1359" w:type="dxa"/>
            <w:shd w:val="clear" w:color="auto" w:fill="auto"/>
          </w:tcPr>
          <w:p w14:paraId="6BDC0B8C" w14:textId="77777777" w:rsidR="00C4463D" w:rsidRPr="001A2D8A" w:rsidRDefault="00C4463D" w:rsidP="00C4463D">
            <w:pPr>
              <w:tabs>
                <w:tab w:val="decimal" w:pos="1140"/>
              </w:tabs>
              <w:ind w:left="-93" w:right="-59"/>
              <w:rPr>
                <w:rFonts w:cs="Times New Roman"/>
                <w:sz w:val="20"/>
              </w:rPr>
            </w:pPr>
          </w:p>
        </w:tc>
        <w:tc>
          <w:tcPr>
            <w:tcW w:w="243" w:type="dxa"/>
            <w:shd w:val="clear" w:color="auto" w:fill="auto"/>
          </w:tcPr>
          <w:p w14:paraId="73B3DB57" w14:textId="77777777" w:rsidR="00C4463D" w:rsidRPr="001A2D8A" w:rsidRDefault="00C4463D" w:rsidP="00C4463D">
            <w:pPr>
              <w:tabs>
                <w:tab w:val="decimal" w:pos="1056"/>
              </w:tabs>
              <w:spacing w:line="240" w:lineRule="exact"/>
              <w:ind w:left="-93" w:right="-150"/>
              <w:rPr>
                <w:rFonts w:cs="Times New Roman"/>
                <w:sz w:val="20"/>
              </w:rPr>
            </w:pPr>
          </w:p>
        </w:tc>
        <w:tc>
          <w:tcPr>
            <w:tcW w:w="1179" w:type="dxa"/>
            <w:shd w:val="clear" w:color="auto" w:fill="auto"/>
          </w:tcPr>
          <w:p w14:paraId="55F27E95" w14:textId="77777777" w:rsidR="00C4463D" w:rsidRPr="001A2D8A" w:rsidRDefault="00C4463D" w:rsidP="00C4463D">
            <w:pPr>
              <w:tabs>
                <w:tab w:val="decimal" w:pos="1056"/>
              </w:tabs>
              <w:spacing w:line="240" w:lineRule="exact"/>
              <w:ind w:left="-93" w:right="-150"/>
              <w:rPr>
                <w:rFonts w:cs="Times New Roman"/>
                <w:sz w:val="20"/>
              </w:rPr>
            </w:pPr>
          </w:p>
        </w:tc>
      </w:tr>
      <w:tr w:rsidR="00C4463D" w:rsidRPr="005855EF" w14:paraId="23C09111" w14:textId="77777777" w:rsidTr="00360B85">
        <w:tc>
          <w:tcPr>
            <w:tcW w:w="3060" w:type="dxa"/>
          </w:tcPr>
          <w:p w14:paraId="354E748A" w14:textId="0F5BA744" w:rsidR="00C4463D" w:rsidRPr="005855EF" w:rsidRDefault="00C4463D" w:rsidP="00C4463D">
            <w:pPr>
              <w:pStyle w:val="BodyText"/>
              <w:spacing w:after="0" w:line="240" w:lineRule="exact"/>
              <w:ind w:right="-45"/>
              <w:rPr>
                <w:rFonts w:cs="Times New Roman"/>
                <w:sz w:val="20"/>
                <w:lang w:val="en-GB"/>
              </w:rPr>
            </w:pPr>
            <w:r w:rsidRPr="005855EF">
              <w:rPr>
                <w:rFonts w:cs="Times New Roman"/>
                <w:sz w:val="20"/>
                <w:lang w:val="en-GB"/>
              </w:rPr>
              <w:t>At 1 January 202</w:t>
            </w:r>
            <w:r>
              <w:rPr>
                <w:rFonts w:cs="Times New Roman"/>
                <w:sz w:val="20"/>
                <w:lang w:val="en-GB"/>
              </w:rPr>
              <w:t>2</w:t>
            </w:r>
          </w:p>
        </w:tc>
        <w:tc>
          <w:tcPr>
            <w:tcW w:w="1440" w:type="dxa"/>
            <w:shd w:val="clear" w:color="auto" w:fill="auto"/>
            <w:vAlign w:val="bottom"/>
          </w:tcPr>
          <w:p w14:paraId="1DD9B291" w14:textId="03AF550C" w:rsidR="00C4463D" w:rsidRPr="00444D1D" w:rsidRDefault="00C4463D" w:rsidP="00247839">
            <w:pPr>
              <w:pStyle w:val="acctfourfigures"/>
              <w:tabs>
                <w:tab w:val="clear" w:pos="765"/>
                <w:tab w:val="decimal" w:pos="1156"/>
              </w:tabs>
              <w:spacing w:line="240" w:lineRule="exact"/>
              <w:ind w:left="-79" w:right="-78"/>
              <w:rPr>
                <w:rFonts w:cs="Times New Roman"/>
                <w:sz w:val="20"/>
              </w:rPr>
            </w:pPr>
            <w:r w:rsidRPr="00444D1D">
              <w:rPr>
                <w:rFonts w:cs="Times New Roman"/>
                <w:sz w:val="20"/>
              </w:rPr>
              <w:t>3,095,532</w:t>
            </w:r>
          </w:p>
        </w:tc>
        <w:tc>
          <w:tcPr>
            <w:tcW w:w="270" w:type="dxa"/>
            <w:shd w:val="clear" w:color="auto" w:fill="auto"/>
          </w:tcPr>
          <w:p w14:paraId="43A435C0" w14:textId="77777777" w:rsidR="00C4463D" w:rsidRPr="00444D1D" w:rsidRDefault="00C4463D" w:rsidP="00C4463D">
            <w:pPr>
              <w:tabs>
                <w:tab w:val="decimal" w:pos="1138"/>
              </w:tabs>
              <w:spacing w:line="240" w:lineRule="exact"/>
              <w:ind w:right="-108"/>
              <w:rPr>
                <w:rFonts w:cs="Times New Roman"/>
                <w:sz w:val="20"/>
              </w:rPr>
            </w:pPr>
          </w:p>
        </w:tc>
        <w:tc>
          <w:tcPr>
            <w:tcW w:w="1386" w:type="dxa"/>
            <w:shd w:val="clear" w:color="auto" w:fill="auto"/>
          </w:tcPr>
          <w:p w14:paraId="0DAECEC2" w14:textId="399F9417" w:rsidR="00C4463D" w:rsidRPr="00444D1D" w:rsidRDefault="00C4463D" w:rsidP="00247839">
            <w:pPr>
              <w:pStyle w:val="acctfourfigures"/>
              <w:tabs>
                <w:tab w:val="clear" w:pos="765"/>
                <w:tab w:val="decimal" w:pos="1090"/>
              </w:tabs>
              <w:spacing w:line="240" w:lineRule="exact"/>
              <w:ind w:left="-79" w:right="-42"/>
              <w:rPr>
                <w:rFonts w:cs="Times New Roman"/>
                <w:sz w:val="20"/>
              </w:rPr>
            </w:pPr>
            <w:r w:rsidRPr="00444D1D">
              <w:rPr>
                <w:rFonts w:cs="Times New Roman"/>
                <w:sz w:val="20"/>
              </w:rPr>
              <w:t>887,821</w:t>
            </w:r>
          </w:p>
        </w:tc>
        <w:tc>
          <w:tcPr>
            <w:tcW w:w="243" w:type="dxa"/>
            <w:shd w:val="clear" w:color="auto" w:fill="auto"/>
          </w:tcPr>
          <w:p w14:paraId="063EB150" w14:textId="77777777" w:rsidR="00C4463D" w:rsidRPr="00444D1D" w:rsidRDefault="00C4463D" w:rsidP="00C4463D">
            <w:pPr>
              <w:tabs>
                <w:tab w:val="decimal" w:pos="1138"/>
              </w:tabs>
              <w:spacing w:line="240" w:lineRule="exact"/>
              <w:ind w:right="-108"/>
              <w:rPr>
                <w:rFonts w:cs="Times New Roman"/>
                <w:sz w:val="20"/>
              </w:rPr>
            </w:pPr>
          </w:p>
        </w:tc>
        <w:tc>
          <w:tcPr>
            <w:tcW w:w="1359" w:type="dxa"/>
            <w:shd w:val="clear" w:color="auto" w:fill="auto"/>
          </w:tcPr>
          <w:p w14:paraId="2E24EC75" w14:textId="4AE4FE74" w:rsidR="00C4463D" w:rsidRPr="00444D1D" w:rsidRDefault="00C4463D" w:rsidP="00247839">
            <w:pPr>
              <w:tabs>
                <w:tab w:val="decimal" w:pos="1140"/>
              </w:tabs>
              <w:ind w:left="-93" w:right="-59"/>
              <w:rPr>
                <w:rFonts w:cs="Times New Roman"/>
                <w:sz w:val="20"/>
              </w:rPr>
            </w:pPr>
            <w:r w:rsidRPr="00444D1D">
              <w:rPr>
                <w:rFonts w:cs="Times New Roman"/>
                <w:sz w:val="20"/>
              </w:rPr>
              <w:t>1,625,453</w:t>
            </w:r>
          </w:p>
        </w:tc>
        <w:tc>
          <w:tcPr>
            <w:tcW w:w="243" w:type="dxa"/>
            <w:shd w:val="clear" w:color="auto" w:fill="auto"/>
          </w:tcPr>
          <w:p w14:paraId="5990064A" w14:textId="77777777" w:rsidR="00C4463D" w:rsidRPr="00444D1D" w:rsidRDefault="00C4463D" w:rsidP="00C4463D">
            <w:pPr>
              <w:tabs>
                <w:tab w:val="decimal" w:pos="1138"/>
              </w:tabs>
              <w:spacing w:line="240" w:lineRule="exact"/>
              <w:ind w:right="-108"/>
              <w:rPr>
                <w:rFonts w:cs="Times New Roman"/>
                <w:sz w:val="20"/>
              </w:rPr>
            </w:pPr>
          </w:p>
        </w:tc>
        <w:tc>
          <w:tcPr>
            <w:tcW w:w="1179" w:type="dxa"/>
            <w:shd w:val="clear" w:color="auto" w:fill="auto"/>
            <w:vAlign w:val="bottom"/>
          </w:tcPr>
          <w:p w14:paraId="054E3128" w14:textId="53A8702E" w:rsidR="00C4463D" w:rsidRPr="00444D1D" w:rsidRDefault="00C4463D" w:rsidP="00247839">
            <w:pPr>
              <w:pStyle w:val="acctfourfigures"/>
              <w:tabs>
                <w:tab w:val="clear" w:pos="765"/>
                <w:tab w:val="decimal" w:pos="983"/>
              </w:tabs>
              <w:spacing w:line="240" w:lineRule="exact"/>
              <w:ind w:left="-93" w:right="-150"/>
              <w:rPr>
                <w:rFonts w:cs="Times New Roman"/>
                <w:sz w:val="20"/>
              </w:rPr>
            </w:pPr>
            <w:r w:rsidRPr="00444D1D">
              <w:rPr>
                <w:rFonts w:cs="Times New Roman"/>
                <w:sz w:val="20"/>
              </w:rPr>
              <w:t>5,608,806</w:t>
            </w:r>
          </w:p>
        </w:tc>
      </w:tr>
      <w:tr w:rsidR="00C4463D" w:rsidRPr="001A2D8A" w14:paraId="5907073A" w14:textId="77777777" w:rsidTr="00360B85">
        <w:tc>
          <w:tcPr>
            <w:tcW w:w="3060" w:type="dxa"/>
          </w:tcPr>
          <w:p w14:paraId="2D8A023B" w14:textId="77777777" w:rsidR="00C4463D" w:rsidRPr="001A2D8A" w:rsidRDefault="00C4463D" w:rsidP="00C4463D">
            <w:pPr>
              <w:pStyle w:val="BodyText"/>
              <w:spacing w:after="0" w:line="240" w:lineRule="exact"/>
              <w:ind w:right="-45"/>
              <w:rPr>
                <w:rFonts w:cs="Times New Roman"/>
                <w:sz w:val="20"/>
                <w:lang w:val="en-GB"/>
              </w:rPr>
            </w:pPr>
            <w:r w:rsidRPr="001A2D8A">
              <w:rPr>
                <w:rFonts w:cs="Times New Roman"/>
                <w:sz w:val="20"/>
                <w:lang w:val="en-GB"/>
              </w:rPr>
              <w:t>Change from stage reclassification</w:t>
            </w:r>
          </w:p>
        </w:tc>
        <w:tc>
          <w:tcPr>
            <w:tcW w:w="1440" w:type="dxa"/>
            <w:shd w:val="clear" w:color="auto" w:fill="auto"/>
            <w:vAlign w:val="bottom"/>
          </w:tcPr>
          <w:p w14:paraId="22846F19" w14:textId="7971E8E4" w:rsidR="00C4463D" w:rsidRPr="001A2D8A" w:rsidRDefault="00C4463D" w:rsidP="00C4463D">
            <w:pPr>
              <w:pStyle w:val="acctfourfigures"/>
              <w:tabs>
                <w:tab w:val="clear" w:pos="765"/>
                <w:tab w:val="decimal" w:pos="1156"/>
              </w:tabs>
              <w:spacing w:line="240" w:lineRule="exact"/>
              <w:ind w:left="-79" w:right="-78"/>
              <w:rPr>
                <w:rFonts w:cs="Times New Roman"/>
                <w:sz w:val="20"/>
              </w:rPr>
            </w:pPr>
            <w:r w:rsidRPr="00EC65EE">
              <w:rPr>
                <w:rFonts w:cs="Times New Roman"/>
                <w:sz w:val="20"/>
              </w:rPr>
              <w:t>(1,659)</w:t>
            </w:r>
          </w:p>
        </w:tc>
        <w:tc>
          <w:tcPr>
            <w:tcW w:w="270" w:type="dxa"/>
            <w:shd w:val="clear" w:color="auto" w:fill="auto"/>
          </w:tcPr>
          <w:p w14:paraId="4DA6C781" w14:textId="77777777" w:rsidR="00C4463D" w:rsidRPr="001A2D8A" w:rsidRDefault="00C4463D" w:rsidP="00C4463D">
            <w:pPr>
              <w:tabs>
                <w:tab w:val="decimal" w:pos="1138"/>
              </w:tabs>
              <w:spacing w:line="240" w:lineRule="exact"/>
              <w:ind w:right="-108"/>
              <w:rPr>
                <w:rFonts w:cs="Times New Roman"/>
                <w:sz w:val="20"/>
              </w:rPr>
            </w:pPr>
          </w:p>
        </w:tc>
        <w:tc>
          <w:tcPr>
            <w:tcW w:w="1386" w:type="dxa"/>
            <w:shd w:val="clear" w:color="auto" w:fill="auto"/>
          </w:tcPr>
          <w:p w14:paraId="12408D43" w14:textId="063E4C2D" w:rsidR="00C4463D" w:rsidRPr="001A2D8A" w:rsidRDefault="00C4463D" w:rsidP="00C4463D">
            <w:pPr>
              <w:pStyle w:val="acctfourfigures"/>
              <w:tabs>
                <w:tab w:val="clear" w:pos="765"/>
                <w:tab w:val="decimal" w:pos="1090"/>
              </w:tabs>
              <w:spacing w:line="240" w:lineRule="exact"/>
              <w:ind w:left="-79" w:right="-78"/>
              <w:rPr>
                <w:rFonts w:cs="Times New Roman"/>
                <w:sz w:val="20"/>
              </w:rPr>
            </w:pPr>
            <w:r w:rsidRPr="00EC65EE">
              <w:rPr>
                <w:rFonts w:cs="Times New Roman"/>
                <w:sz w:val="20"/>
              </w:rPr>
              <w:t>(481,951)</w:t>
            </w:r>
          </w:p>
        </w:tc>
        <w:tc>
          <w:tcPr>
            <w:tcW w:w="243" w:type="dxa"/>
            <w:shd w:val="clear" w:color="auto" w:fill="auto"/>
          </w:tcPr>
          <w:p w14:paraId="5177FE4F" w14:textId="77777777" w:rsidR="00C4463D" w:rsidRPr="001A2D8A" w:rsidRDefault="00C4463D" w:rsidP="00C4463D">
            <w:pPr>
              <w:tabs>
                <w:tab w:val="decimal" w:pos="1138"/>
              </w:tabs>
              <w:spacing w:line="240" w:lineRule="exact"/>
              <w:ind w:right="-108"/>
              <w:rPr>
                <w:rFonts w:cs="Times New Roman"/>
                <w:sz w:val="20"/>
              </w:rPr>
            </w:pPr>
          </w:p>
        </w:tc>
        <w:tc>
          <w:tcPr>
            <w:tcW w:w="1359" w:type="dxa"/>
            <w:shd w:val="clear" w:color="auto" w:fill="auto"/>
          </w:tcPr>
          <w:p w14:paraId="0363F4AB" w14:textId="6ABAE3D5" w:rsidR="00C4463D" w:rsidRPr="001A2D8A" w:rsidRDefault="00C4463D" w:rsidP="00C4463D">
            <w:pPr>
              <w:tabs>
                <w:tab w:val="decimal" w:pos="1140"/>
              </w:tabs>
              <w:ind w:left="-93" w:right="-59"/>
              <w:rPr>
                <w:rFonts w:cs="Times New Roman"/>
                <w:sz w:val="20"/>
              </w:rPr>
            </w:pPr>
            <w:r w:rsidRPr="00EC65EE">
              <w:rPr>
                <w:rFonts w:cs="Times New Roman"/>
                <w:sz w:val="20"/>
              </w:rPr>
              <w:t>483,610</w:t>
            </w:r>
          </w:p>
        </w:tc>
        <w:tc>
          <w:tcPr>
            <w:tcW w:w="243" w:type="dxa"/>
            <w:shd w:val="clear" w:color="auto" w:fill="auto"/>
          </w:tcPr>
          <w:p w14:paraId="2CAE010A" w14:textId="77777777" w:rsidR="00C4463D" w:rsidRPr="001A2D8A" w:rsidRDefault="00C4463D" w:rsidP="00C4463D">
            <w:pPr>
              <w:tabs>
                <w:tab w:val="decimal" w:pos="1138"/>
              </w:tabs>
              <w:spacing w:line="240" w:lineRule="exact"/>
              <w:ind w:right="-108"/>
              <w:rPr>
                <w:rFonts w:cs="Times New Roman"/>
                <w:sz w:val="20"/>
              </w:rPr>
            </w:pPr>
          </w:p>
        </w:tc>
        <w:tc>
          <w:tcPr>
            <w:tcW w:w="1179" w:type="dxa"/>
            <w:shd w:val="clear" w:color="auto" w:fill="auto"/>
            <w:vAlign w:val="bottom"/>
          </w:tcPr>
          <w:p w14:paraId="2A6AA9F6" w14:textId="48B81F27" w:rsidR="00C4463D" w:rsidRPr="001A2D8A" w:rsidRDefault="00C4463D" w:rsidP="00C4463D">
            <w:pPr>
              <w:pStyle w:val="acctfourfigures"/>
              <w:tabs>
                <w:tab w:val="clear" w:pos="765"/>
                <w:tab w:val="decimal" w:pos="983"/>
              </w:tabs>
              <w:spacing w:line="240" w:lineRule="exact"/>
              <w:ind w:left="-93" w:right="-150"/>
              <w:rPr>
                <w:rFonts w:cs="Times New Roman"/>
                <w:sz w:val="20"/>
              </w:rPr>
            </w:pPr>
            <w:r w:rsidRPr="00EC65EE">
              <w:rPr>
                <w:rFonts w:cs="Times New Roman"/>
                <w:sz w:val="20"/>
              </w:rPr>
              <w:t>-</w:t>
            </w:r>
          </w:p>
        </w:tc>
      </w:tr>
      <w:tr w:rsidR="00C4463D" w:rsidRPr="001A2D8A" w14:paraId="1570F081" w14:textId="77777777" w:rsidTr="00360B85">
        <w:tc>
          <w:tcPr>
            <w:tcW w:w="3060" w:type="dxa"/>
          </w:tcPr>
          <w:p w14:paraId="7DAD1322" w14:textId="111E2250" w:rsidR="00C4463D" w:rsidRPr="001A2D8A" w:rsidRDefault="00C4463D" w:rsidP="00C4463D">
            <w:pPr>
              <w:pStyle w:val="BodyText"/>
              <w:spacing w:after="0" w:line="240"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br/>
              <w:t xml:space="preserve">  </w:t>
            </w:r>
            <w:r w:rsidRPr="001A2D8A">
              <w:rPr>
                <w:rFonts w:cs="Times New Roman"/>
                <w:sz w:val="20"/>
                <w:lang w:val="en-GB"/>
              </w:rPr>
              <w:t xml:space="preserve"> ECL </w:t>
            </w:r>
          </w:p>
        </w:tc>
        <w:tc>
          <w:tcPr>
            <w:tcW w:w="1440" w:type="dxa"/>
            <w:shd w:val="clear" w:color="auto" w:fill="auto"/>
            <w:vAlign w:val="bottom"/>
          </w:tcPr>
          <w:p w14:paraId="73C40219" w14:textId="624F2186" w:rsidR="00C4463D" w:rsidRPr="001A2D8A" w:rsidRDefault="00C4463D" w:rsidP="00C4463D">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(85,120)</w:t>
            </w:r>
          </w:p>
        </w:tc>
        <w:tc>
          <w:tcPr>
            <w:tcW w:w="270" w:type="dxa"/>
            <w:shd w:val="clear" w:color="auto" w:fill="auto"/>
          </w:tcPr>
          <w:p w14:paraId="419177F0" w14:textId="77777777" w:rsidR="00C4463D" w:rsidRPr="001A2D8A" w:rsidRDefault="00C4463D" w:rsidP="00C4463D">
            <w:pPr>
              <w:tabs>
                <w:tab w:val="decimal" w:pos="1138"/>
              </w:tabs>
              <w:spacing w:line="240" w:lineRule="exact"/>
              <w:ind w:right="-108"/>
              <w:rPr>
                <w:rFonts w:cs="Times New Roman"/>
                <w:sz w:val="20"/>
              </w:rPr>
            </w:pPr>
          </w:p>
        </w:tc>
        <w:tc>
          <w:tcPr>
            <w:tcW w:w="1386" w:type="dxa"/>
            <w:shd w:val="clear" w:color="auto" w:fill="auto"/>
            <w:vAlign w:val="bottom"/>
          </w:tcPr>
          <w:p w14:paraId="04B2F999" w14:textId="14E8F37B" w:rsidR="00C4463D" w:rsidRPr="001A2D8A" w:rsidRDefault="00C4463D" w:rsidP="00C4463D">
            <w:pPr>
              <w:pStyle w:val="acctfourfigures"/>
              <w:tabs>
                <w:tab w:val="clear" w:pos="765"/>
                <w:tab w:val="decimal" w:pos="1090"/>
              </w:tabs>
              <w:spacing w:line="240" w:lineRule="exact"/>
              <w:ind w:left="-79" w:right="-78"/>
              <w:rPr>
                <w:rFonts w:cs="Times New Roman"/>
                <w:sz w:val="20"/>
              </w:rPr>
            </w:pPr>
            <w:r w:rsidRPr="00EC65EE">
              <w:rPr>
                <w:rFonts w:cs="Times New Roman"/>
                <w:sz w:val="20"/>
                <w:lang w:val="en-US" w:bidi="th-TH"/>
              </w:rPr>
              <w:t>705,103</w:t>
            </w:r>
          </w:p>
        </w:tc>
        <w:tc>
          <w:tcPr>
            <w:tcW w:w="243" w:type="dxa"/>
            <w:shd w:val="clear" w:color="auto" w:fill="auto"/>
          </w:tcPr>
          <w:p w14:paraId="611E1A07" w14:textId="77777777" w:rsidR="00C4463D" w:rsidRPr="001A2D8A" w:rsidRDefault="00C4463D" w:rsidP="00C4463D">
            <w:pPr>
              <w:tabs>
                <w:tab w:val="decimal" w:pos="1138"/>
              </w:tabs>
              <w:spacing w:line="240" w:lineRule="exact"/>
              <w:ind w:right="-108"/>
              <w:rPr>
                <w:rFonts w:cs="Times New Roman"/>
                <w:sz w:val="20"/>
              </w:rPr>
            </w:pPr>
          </w:p>
        </w:tc>
        <w:tc>
          <w:tcPr>
            <w:tcW w:w="1359" w:type="dxa"/>
            <w:shd w:val="clear" w:color="auto" w:fill="auto"/>
            <w:vAlign w:val="bottom"/>
          </w:tcPr>
          <w:p w14:paraId="5AD96844" w14:textId="4A319F3E" w:rsidR="00C4463D" w:rsidRPr="001A2D8A" w:rsidRDefault="00C4463D" w:rsidP="00C4463D">
            <w:pPr>
              <w:tabs>
                <w:tab w:val="decimal" w:pos="1140"/>
              </w:tabs>
              <w:ind w:left="-93" w:right="-59"/>
              <w:rPr>
                <w:rFonts w:cs="Times New Roman"/>
                <w:sz w:val="20"/>
              </w:rPr>
            </w:pPr>
            <w:r w:rsidRPr="00EC65EE">
              <w:rPr>
                <w:rFonts w:cs="Times New Roman"/>
                <w:sz w:val="20"/>
                <w:lang w:bidi="th-TH"/>
              </w:rPr>
              <w:t>1,934,7</w:t>
            </w:r>
            <w:r>
              <w:rPr>
                <w:rFonts w:cs="Times New Roman"/>
                <w:sz w:val="20"/>
                <w:lang w:bidi="th-TH"/>
              </w:rPr>
              <w:t>97</w:t>
            </w:r>
          </w:p>
        </w:tc>
        <w:tc>
          <w:tcPr>
            <w:tcW w:w="243" w:type="dxa"/>
            <w:shd w:val="clear" w:color="auto" w:fill="auto"/>
          </w:tcPr>
          <w:p w14:paraId="6181DDDB" w14:textId="77777777" w:rsidR="00C4463D" w:rsidRPr="001A2D8A" w:rsidRDefault="00C4463D" w:rsidP="00C4463D">
            <w:pPr>
              <w:tabs>
                <w:tab w:val="decimal" w:pos="1138"/>
              </w:tabs>
              <w:spacing w:line="240" w:lineRule="exact"/>
              <w:ind w:right="-108"/>
              <w:rPr>
                <w:rFonts w:cs="Times New Roman"/>
                <w:sz w:val="20"/>
              </w:rPr>
            </w:pPr>
          </w:p>
        </w:tc>
        <w:tc>
          <w:tcPr>
            <w:tcW w:w="1179" w:type="dxa"/>
            <w:shd w:val="clear" w:color="auto" w:fill="auto"/>
            <w:vAlign w:val="bottom"/>
          </w:tcPr>
          <w:p w14:paraId="4E28FCA4" w14:textId="427FEDCF" w:rsidR="00C4463D" w:rsidRPr="001A2D8A" w:rsidRDefault="00C4463D" w:rsidP="00C4463D">
            <w:pPr>
              <w:pStyle w:val="acctfourfigures"/>
              <w:tabs>
                <w:tab w:val="clear" w:pos="765"/>
                <w:tab w:val="decimal" w:pos="983"/>
              </w:tabs>
              <w:spacing w:line="240" w:lineRule="exact"/>
              <w:ind w:left="-93" w:right="-150"/>
              <w:rPr>
                <w:rFonts w:cs="Times New Roman"/>
                <w:sz w:val="20"/>
              </w:rPr>
            </w:pPr>
            <w:r w:rsidRPr="00EC65EE">
              <w:rPr>
                <w:rFonts w:cs="Times New Roman"/>
                <w:sz w:val="20"/>
                <w:lang w:bidi="th-TH"/>
              </w:rPr>
              <w:t>2,554,7</w:t>
            </w:r>
            <w:r>
              <w:rPr>
                <w:rFonts w:cs="Times New Roman"/>
                <w:sz w:val="20"/>
                <w:lang w:bidi="th-TH"/>
              </w:rPr>
              <w:t>80</w:t>
            </w:r>
          </w:p>
        </w:tc>
      </w:tr>
      <w:tr w:rsidR="00C4463D" w:rsidRPr="001A2D8A" w14:paraId="7272DC54" w14:textId="77777777" w:rsidTr="00360B85">
        <w:tc>
          <w:tcPr>
            <w:tcW w:w="3060" w:type="dxa"/>
          </w:tcPr>
          <w:p w14:paraId="28C73EEF" w14:textId="77777777" w:rsidR="00C4463D" w:rsidRPr="001A2D8A" w:rsidRDefault="00C4463D" w:rsidP="00C4463D">
            <w:pPr>
              <w:pStyle w:val="BodyText"/>
              <w:spacing w:after="0" w:line="240" w:lineRule="exact"/>
              <w:ind w:right="-45"/>
              <w:jc w:val="both"/>
              <w:rPr>
                <w:rFonts w:cs="Times New Roman"/>
                <w:sz w:val="20"/>
                <w:lang w:val="en-GB"/>
              </w:rPr>
            </w:pPr>
            <w:r w:rsidRPr="001A2D8A">
              <w:rPr>
                <w:rFonts w:cs="Times New Roman"/>
                <w:sz w:val="20"/>
                <w:lang w:val="en-GB"/>
              </w:rPr>
              <w:t xml:space="preserve">Purchased or acquired </w:t>
            </w:r>
          </w:p>
        </w:tc>
        <w:tc>
          <w:tcPr>
            <w:tcW w:w="1440" w:type="dxa"/>
            <w:shd w:val="clear" w:color="auto" w:fill="auto"/>
            <w:vAlign w:val="bottom"/>
          </w:tcPr>
          <w:p w14:paraId="7EC627E5" w14:textId="75D08857" w:rsidR="00C4463D" w:rsidRPr="001A2D8A" w:rsidRDefault="00C4463D" w:rsidP="00C4463D">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825,025</w:t>
            </w:r>
          </w:p>
        </w:tc>
        <w:tc>
          <w:tcPr>
            <w:tcW w:w="270" w:type="dxa"/>
            <w:shd w:val="clear" w:color="auto" w:fill="auto"/>
          </w:tcPr>
          <w:p w14:paraId="12F56A90" w14:textId="77777777" w:rsidR="00C4463D" w:rsidRPr="001A2D8A" w:rsidRDefault="00C4463D" w:rsidP="00C4463D">
            <w:pPr>
              <w:tabs>
                <w:tab w:val="decimal" w:pos="1138"/>
              </w:tabs>
              <w:spacing w:line="240" w:lineRule="exact"/>
              <w:ind w:right="-108"/>
              <w:rPr>
                <w:rFonts w:cs="Times New Roman"/>
                <w:sz w:val="20"/>
              </w:rPr>
            </w:pPr>
          </w:p>
        </w:tc>
        <w:tc>
          <w:tcPr>
            <w:tcW w:w="1386" w:type="dxa"/>
            <w:shd w:val="clear" w:color="auto" w:fill="auto"/>
          </w:tcPr>
          <w:p w14:paraId="6C05DF37" w14:textId="3CC6B335" w:rsidR="00C4463D" w:rsidRPr="001A2D8A" w:rsidRDefault="00C4463D" w:rsidP="00C4463D">
            <w:pPr>
              <w:pStyle w:val="acctfourfigures"/>
              <w:tabs>
                <w:tab w:val="clear" w:pos="765"/>
                <w:tab w:val="decimal" w:pos="1090"/>
              </w:tabs>
              <w:spacing w:line="240" w:lineRule="exact"/>
              <w:ind w:left="-79" w:right="-42"/>
              <w:rPr>
                <w:rFonts w:cs="Times New Roman"/>
                <w:sz w:val="20"/>
              </w:rPr>
            </w:pPr>
            <w:r w:rsidRPr="00EC65EE">
              <w:rPr>
                <w:rFonts w:cs="Times New Roman"/>
                <w:sz w:val="20"/>
              </w:rPr>
              <w:t>526,167</w:t>
            </w:r>
          </w:p>
        </w:tc>
        <w:tc>
          <w:tcPr>
            <w:tcW w:w="243" w:type="dxa"/>
            <w:shd w:val="clear" w:color="auto" w:fill="auto"/>
          </w:tcPr>
          <w:p w14:paraId="38513711" w14:textId="77777777" w:rsidR="00C4463D" w:rsidRPr="001A2D8A" w:rsidRDefault="00C4463D" w:rsidP="00C4463D">
            <w:pPr>
              <w:tabs>
                <w:tab w:val="decimal" w:pos="1138"/>
              </w:tabs>
              <w:spacing w:line="240" w:lineRule="exact"/>
              <w:ind w:right="-108"/>
              <w:rPr>
                <w:rFonts w:cs="Times New Roman"/>
                <w:sz w:val="20"/>
              </w:rPr>
            </w:pPr>
          </w:p>
        </w:tc>
        <w:tc>
          <w:tcPr>
            <w:tcW w:w="1359" w:type="dxa"/>
            <w:shd w:val="clear" w:color="auto" w:fill="auto"/>
          </w:tcPr>
          <w:p w14:paraId="1EBA6B35" w14:textId="7E069E9B" w:rsidR="00C4463D" w:rsidRPr="001A2D8A" w:rsidRDefault="00C4463D" w:rsidP="00C4463D">
            <w:pPr>
              <w:tabs>
                <w:tab w:val="decimal" w:pos="1140"/>
              </w:tabs>
              <w:ind w:left="-93" w:right="-59"/>
              <w:rPr>
                <w:rFonts w:cs="Times New Roman"/>
                <w:sz w:val="20"/>
              </w:rPr>
            </w:pPr>
            <w:r w:rsidRPr="00EC65EE">
              <w:rPr>
                <w:rFonts w:cs="Times New Roman"/>
                <w:sz w:val="20"/>
              </w:rPr>
              <w:t>361,670</w:t>
            </w:r>
          </w:p>
        </w:tc>
        <w:tc>
          <w:tcPr>
            <w:tcW w:w="243" w:type="dxa"/>
            <w:shd w:val="clear" w:color="auto" w:fill="auto"/>
          </w:tcPr>
          <w:p w14:paraId="70AF9689" w14:textId="77777777" w:rsidR="00C4463D" w:rsidRPr="001A2D8A" w:rsidRDefault="00C4463D" w:rsidP="00C4463D">
            <w:pPr>
              <w:tabs>
                <w:tab w:val="decimal" w:pos="1138"/>
              </w:tabs>
              <w:spacing w:line="240" w:lineRule="exact"/>
              <w:ind w:right="-108"/>
              <w:rPr>
                <w:rFonts w:cs="Times New Roman"/>
                <w:sz w:val="20"/>
              </w:rPr>
            </w:pPr>
          </w:p>
        </w:tc>
        <w:tc>
          <w:tcPr>
            <w:tcW w:w="1179" w:type="dxa"/>
            <w:shd w:val="clear" w:color="auto" w:fill="auto"/>
            <w:vAlign w:val="bottom"/>
          </w:tcPr>
          <w:p w14:paraId="1B2EEE26" w14:textId="0CB85634" w:rsidR="00C4463D" w:rsidRPr="001A2D8A" w:rsidRDefault="00C4463D" w:rsidP="00C4463D">
            <w:pPr>
              <w:pStyle w:val="acctfourfigures"/>
              <w:tabs>
                <w:tab w:val="clear" w:pos="765"/>
                <w:tab w:val="decimal" w:pos="983"/>
              </w:tabs>
              <w:spacing w:line="240" w:lineRule="exact"/>
              <w:ind w:left="-93" w:right="-150"/>
              <w:rPr>
                <w:rFonts w:cs="Times New Roman"/>
                <w:sz w:val="20"/>
              </w:rPr>
            </w:pPr>
            <w:r w:rsidRPr="00EC65EE">
              <w:rPr>
                <w:rFonts w:cs="Times New Roman"/>
                <w:sz w:val="20"/>
              </w:rPr>
              <w:t>1,712,862</w:t>
            </w:r>
          </w:p>
        </w:tc>
      </w:tr>
      <w:tr w:rsidR="00C4463D" w:rsidRPr="001A2D8A" w14:paraId="10C9BF88" w14:textId="77777777" w:rsidTr="00360B85">
        <w:tc>
          <w:tcPr>
            <w:tcW w:w="3060" w:type="dxa"/>
          </w:tcPr>
          <w:p w14:paraId="3B7B6905" w14:textId="77777777" w:rsidR="00C4463D" w:rsidRPr="001A2D8A" w:rsidRDefault="00C4463D" w:rsidP="00C4463D">
            <w:pPr>
              <w:pStyle w:val="BodyText"/>
              <w:spacing w:after="0" w:line="240" w:lineRule="exact"/>
              <w:ind w:right="-45"/>
              <w:jc w:val="both"/>
              <w:rPr>
                <w:rFonts w:cs="Times New Roman"/>
                <w:sz w:val="20"/>
                <w:lang w:val="en-GB"/>
              </w:rPr>
            </w:pPr>
            <w:r w:rsidRPr="001A2D8A">
              <w:rPr>
                <w:rFonts w:cs="Times New Roman"/>
                <w:sz w:val="20"/>
                <w:lang w:val="en-GB"/>
              </w:rPr>
              <w:t xml:space="preserve">Derecognised </w:t>
            </w:r>
          </w:p>
        </w:tc>
        <w:tc>
          <w:tcPr>
            <w:tcW w:w="1440" w:type="dxa"/>
            <w:shd w:val="clear" w:color="auto" w:fill="auto"/>
            <w:vAlign w:val="bottom"/>
          </w:tcPr>
          <w:p w14:paraId="0878AAE1" w14:textId="3BE74365" w:rsidR="00C4463D" w:rsidRPr="001A2D8A" w:rsidRDefault="00C4463D" w:rsidP="00C4463D">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(114,</w:t>
            </w:r>
            <w:r>
              <w:rPr>
                <w:rFonts w:cs="Times New Roman"/>
                <w:sz w:val="20"/>
                <w:lang w:val="en-US"/>
              </w:rPr>
              <w:t>899</w:t>
            </w:r>
            <w:r w:rsidRPr="00EC65EE">
              <w:rPr>
                <w:rFonts w:cs="Times New Roman"/>
                <w:sz w:val="20"/>
                <w:lang w:val="en-US"/>
              </w:rPr>
              <w:t>)</w:t>
            </w:r>
          </w:p>
        </w:tc>
        <w:tc>
          <w:tcPr>
            <w:tcW w:w="270" w:type="dxa"/>
            <w:shd w:val="clear" w:color="auto" w:fill="auto"/>
          </w:tcPr>
          <w:p w14:paraId="184026D9" w14:textId="77777777" w:rsidR="00C4463D" w:rsidRPr="001A2D8A" w:rsidRDefault="00C4463D" w:rsidP="00C4463D">
            <w:pPr>
              <w:tabs>
                <w:tab w:val="decimal" w:pos="1138"/>
              </w:tabs>
              <w:spacing w:line="240" w:lineRule="exact"/>
              <w:ind w:right="-108"/>
              <w:rPr>
                <w:rFonts w:cs="Times New Roman"/>
                <w:sz w:val="20"/>
              </w:rPr>
            </w:pPr>
          </w:p>
        </w:tc>
        <w:tc>
          <w:tcPr>
            <w:tcW w:w="1386" w:type="dxa"/>
            <w:shd w:val="clear" w:color="auto" w:fill="auto"/>
          </w:tcPr>
          <w:p w14:paraId="701F13A4" w14:textId="5FBB2330" w:rsidR="00C4463D" w:rsidRPr="001A2D8A" w:rsidRDefault="00C4463D" w:rsidP="00C4463D">
            <w:pPr>
              <w:pStyle w:val="acctfourfigures"/>
              <w:tabs>
                <w:tab w:val="clear" w:pos="765"/>
                <w:tab w:val="decimal" w:pos="1090"/>
              </w:tabs>
              <w:spacing w:line="240" w:lineRule="exact"/>
              <w:ind w:left="-79" w:right="-78"/>
              <w:rPr>
                <w:rFonts w:cs="Times New Roman"/>
                <w:sz w:val="20"/>
              </w:rPr>
            </w:pPr>
            <w:r w:rsidRPr="00EC65EE">
              <w:rPr>
                <w:rFonts w:cs="Times New Roman"/>
                <w:sz w:val="20"/>
              </w:rPr>
              <w:t>(139,841)</w:t>
            </w:r>
          </w:p>
        </w:tc>
        <w:tc>
          <w:tcPr>
            <w:tcW w:w="243" w:type="dxa"/>
            <w:shd w:val="clear" w:color="auto" w:fill="auto"/>
          </w:tcPr>
          <w:p w14:paraId="73417F59" w14:textId="77777777" w:rsidR="00C4463D" w:rsidRPr="001A2D8A" w:rsidRDefault="00C4463D" w:rsidP="00C4463D">
            <w:pPr>
              <w:tabs>
                <w:tab w:val="decimal" w:pos="1138"/>
              </w:tabs>
              <w:spacing w:line="240" w:lineRule="exact"/>
              <w:ind w:right="-108"/>
              <w:rPr>
                <w:rFonts w:cs="Times New Roman"/>
                <w:sz w:val="20"/>
              </w:rPr>
            </w:pPr>
          </w:p>
        </w:tc>
        <w:tc>
          <w:tcPr>
            <w:tcW w:w="1359" w:type="dxa"/>
            <w:shd w:val="clear" w:color="auto" w:fill="auto"/>
          </w:tcPr>
          <w:p w14:paraId="32BF7471" w14:textId="5AA19125" w:rsidR="00C4463D" w:rsidRPr="001A2D8A" w:rsidRDefault="00C4463D" w:rsidP="00C4463D">
            <w:pPr>
              <w:tabs>
                <w:tab w:val="decimal" w:pos="1140"/>
              </w:tabs>
              <w:ind w:left="-93" w:right="-59"/>
              <w:rPr>
                <w:rFonts w:cs="Times New Roman"/>
                <w:sz w:val="20"/>
              </w:rPr>
            </w:pPr>
            <w:r w:rsidRPr="00EC65EE">
              <w:rPr>
                <w:rFonts w:cs="Times New Roman"/>
                <w:sz w:val="20"/>
              </w:rPr>
              <w:t>(842,4</w:t>
            </w:r>
            <w:r>
              <w:rPr>
                <w:rFonts w:cs="Times New Roman"/>
                <w:sz w:val="20"/>
              </w:rPr>
              <w:t>86</w:t>
            </w:r>
            <w:r w:rsidRPr="00EC65EE">
              <w:rPr>
                <w:rFonts w:cs="Times New Roman"/>
                <w:sz w:val="20"/>
              </w:rPr>
              <w:t>)</w:t>
            </w:r>
          </w:p>
        </w:tc>
        <w:tc>
          <w:tcPr>
            <w:tcW w:w="243" w:type="dxa"/>
            <w:shd w:val="clear" w:color="auto" w:fill="auto"/>
          </w:tcPr>
          <w:p w14:paraId="75E2D74F" w14:textId="77777777" w:rsidR="00C4463D" w:rsidRPr="001A2D8A" w:rsidRDefault="00C4463D" w:rsidP="00C4463D">
            <w:pPr>
              <w:tabs>
                <w:tab w:val="decimal" w:pos="1138"/>
              </w:tabs>
              <w:spacing w:line="240" w:lineRule="exact"/>
              <w:ind w:right="-108"/>
              <w:rPr>
                <w:rFonts w:cs="Times New Roman"/>
                <w:sz w:val="20"/>
              </w:rPr>
            </w:pPr>
          </w:p>
        </w:tc>
        <w:tc>
          <w:tcPr>
            <w:tcW w:w="1179" w:type="dxa"/>
            <w:shd w:val="clear" w:color="auto" w:fill="auto"/>
            <w:vAlign w:val="bottom"/>
          </w:tcPr>
          <w:p w14:paraId="1A6ADDC0" w14:textId="4DE26C5A" w:rsidR="00C4463D" w:rsidRPr="001A2D8A" w:rsidRDefault="00C4463D" w:rsidP="00C4463D">
            <w:pPr>
              <w:pStyle w:val="acctfourfigures"/>
              <w:tabs>
                <w:tab w:val="clear" w:pos="765"/>
                <w:tab w:val="decimal" w:pos="983"/>
              </w:tabs>
              <w:spacing w:line="240" w:lineRule="exact"/>
              <w:ind w:left="-93" w:right="-150"/>
              <w:rPr>
                <w:rFonts w:cs="Times New Roman"/>
                <w:sz w:val="20"/>
              </w:rPr>
            </w:pPr>
            <w:r w:rsidRPr="00EC65EE">
              <w:rPr>
                <w:rFonts w:cs="Times New Roman"/>
                <w:sz w:val="20"/>
              </w:rPr>
              <w:t>(1,097,</w:t>
            </w:r>
            <w:r>
              <w:rPr>
                <w:rFonts w:cs="Times New Roman"/>
                <w:sz w:val="20"/>
              </w:rPr>
              <w:t>226</w:t>
            </w:r>
            <w:r w:rsidRPr="00EC65EE">
              <w:rPr>
                <w:rFonts w:cs="Times New Roman"/>
                <w:sz w:val="20"/>
              </w:rPr>
              <w:t>)</w:t>
            </w:r>
          </w:p>
        </w:tc>
      </w:tr>
      <w:tr w:rsidR="00C4463D" w:rsidRPr="001A2D8A" w14:paraId="01EC202B" w14:textId="77777777" w:rsidTr="00360B85">
        <w:tc>
          <w:tcPr>
            <w:tcW w:w="3060" w:type="dxa"/>
          </w:tcPr>
          <w:p w14:paraId="26C58166" w14:textId="77777777" w:rsidR="00C4463D" w:rsidRPr="001A2D8A" w:rsidRDefault="00C4463D" w:rsidP="00C4463D">
            <w:pPr>
              <w:pStyle w:val="BodyText"/>
              <w:spacing w:after="0" w:line="240" w:lineRule="exact"/>
              <w:ind w:right="-45"/>
              <w:jc w:val="both"/>
              <w:rPr>
                <w:rFonts w:cs="Times New Roman"/>
                <w:sz w:val="20"/>
                <w:lang w:val="en-GB"/>
              </w:rPr>
            </w:pPr>
            <w:r w:rsidRPr="001A2D8A">
              <w:rPr>
                <w:rFonts w:cs="Times New Roman"/>
                <w:sz w:val="20"/>
                <w:lang w:val="en-GB"/>
              </w:rPr>
              <w:t>Written-off</w:t>
            </w:r>
          </w:p>
        </w:tc>
        <w:tc>
          <w:tcPr>
            <w:tcW w:w="1440" w:type="dxa"/>
            <w:shd w:val="clear" w:color="auto" w:fill="auto"/>
            <w:vAlign w:val="bottom"/>
          </w:tcPr>
          <w:p w14:paraId="0201FA5A" w14:textId="3FF9A5F4" w:rsidR="00C4463D" w:rsidRPr="001A2D8A" w:rsidRDefault="00C4463D" w:rsidP="00C4463D">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w:t>
            </w:r>
          </w:p>
        </w:tc>
        <w:tc>
          <w:tcPr>
            <w:tcW w:w="270" w:type="dxa"/>
            <w:shd w:val="clear" w:color="auto" w:fill="auto"/>
          </w:tcPr>
          <w:p w14:paraId="20EE0F70" w14:textId="77777777" w:rsidR="00C4463D" w:rsidRPr="001A2D8A" w:rsidRDefault="00C4463D" w:rsidP="00C4463D">
            <w:pPr>
              <w:tabs>
                <w:tab w:val="decimal" w:pos="1138"/>
              </w:tabs>
              <w:spacing w:line="240" w:lineRule="exact"/>
              <w:ind w:right="-108"/>
              <w:rPr>
                <w:rFonts w:cs="Times New Roman"/>
                <w:sz w:val="20"/>
              </w:rPr>
            </w:pPr>
          </w:p>
        </w:tc>
        <w:tc>
          <w:tcPr>
            <w:tcW w:w="1386" w:type="dxa"/>
            <w:shd w:val="clear" w:color="auto" w:fill="auto"/>
          </w:tcPr>
          <w:p w14:paraId="67D2ECC4" w14:textId="786E51AA" w:rsidR="00C4463D" w:rsidRPr="001A2D8A" w:rsidRDefault="00C4463D" w:rsidP="00C4463D">
            <w:pPr>
              <w:pStyle w:val="acctfourfigures"/>
              <w:tabs>
                <w:tab w:val="clear" w:pos="765"/>
                <w:tab w:val="decimal" w:pos="1090"/>
              </w:tabs>
              <w:spacing w:line="240" w:lineRule="exact"/>
              <w:ind w:left="-79" w:right="-42"/>
              <w:rPr>
                <w:rFonts w:cs="Times New Roman"/>
                <w:sz w:val="20"/>
              </w:rPr>
            </w:pPr>
            <w:r w:rsidRPr="00EC65EE">
              <w:rPr>
                <w:rFonts w:cs="Times New Roman"/>
                <w:sz w:val="20"/>
              </w:rPr>
              <w:t>-</w:t>
            </w:r>
          </w:p>
        </w:tc>
        <w:tc>
          <w:tcPr>
            <w:tcW w:w="243" w:type="dxa"/>
            <w:shd w:val="clear" w:color="auto" w:fill="auto"/>
          </w:tcPr>
          <w:p w14:paraId="21D20B13" w14:textId="77777777" w:rsidR="00C4463D" w:rsidRPr="001A2D8A" w:rsidRDefault="00C4463D" w:rsidP="00C4463D">
            <w:pPr>
              <w:tabs>
                <w:tab w:val="decimal" w:pos="1138"/>
              </w:tabs>
              <w:spacing w:line="240" w:lineRule="exact"/>
              <w:ind w:right="-108"/>
              <w:rPr>
                <w:rFonts w:cs="Times New Roman"/>
                <w:sz w:val="20"/>
              </w:rPr>
            </w:pPr>
          </w:p>
        </w:tc>
        <w:tc>
          <w:tcPr>
            <w:tcW w:w="1359" w:type="dxa"/>
            <w:shd w:val="clear" w:color="auto" w:fill="auto"/>
          </w:tcPr>
          <w:p w14:paraId="11FF92A6" w14:textId="1B0B39E2" w:rsidR="00C4463D" w:rsidRPr="001A2D8A" w:rsidRDefault="00C4463D" w:rsidP="00C4463D">
            <w:pPr>
              <w:tabs>
                <w:tab w:val="decimal" w:pos="1140"/>
              </w:tabs>
              <w:ind w:left="-93" w:right="-59"/>
              <w:rPr>
                <w:rFonts w:cs="Times New Roman"/>
                <w:sz w:val="20"/>
              </w:rPr>
            </w:pPr>
            <w:r w:rsidRPr="00EC65EE">
              <w:rPr>
                <w:rFonts w:cs="Times New Roman"/>
                <w:sz w:val="20"/>
                <w:lang w:val="en-US"/>
              </w:rPr>
              <w:t>(382</w:t>
            </w:r>
            <w:r w:rsidRPr="00EC65EE">
              <w:rPr>
                <w:rFonts w:cs="Times New Roman"/>
                <w:sz w:val="20"/>
                <w:lang w:val="en-US" w:bidi="th-TH"/>
              </w:rPr>
              <w:t>,585)</w:t>
            </w:r>
          </w:p>
        </w:tc>
        <w:tc>
          <w:tcPr>
            <w:tcW w:w="243" w:type="dxa"/>
            <w:shd w:val="clear" w:color="auto" w:fill="auto"/>
          </w:tcPr>
          <w:p w14:paraId="14A9AD5E" w14:textId="77777777" w:rsidR="00C4463D" w:rsidRPr="001A2D8A" w:rsidRDefault="00C4463D" w:rsidP="00C4463D">
            <w:pPr>
              <w:tabs>
                <w:tab w:val="decimal" w:pos="1138"/>
              </w:tabs>
              <w:spacing w:line="240" w:lineRule="exact"/>
              <w:ind w:right="-108"/>
              <w:rPr>
                <w:rFonts w:cs="Times New Roman"/>
                <w:sz w:val="20"/>
              </w:rPr>
            </w:pPr>
          </w:p>
        </w:tc>
        <w:tc>
          <w:tcPr>
            <w:tcW w:w="1179" w:type="dxa"/>
            <w:shd w:val="clear" w:color="auto" w:fill="auto"/>
            <w:vAlign w:val="bottom"/>
          </w:tcPr>
          <w:p w14:paraId="4C6CB86E" w14:textId="7025112F" w:rsidR="00C4463D" w:rsidRPr="001A2D8A" w:rsidRDefault="00C4463D" w:rsidP="00C4463D">
            <w:pPr>
              <w:pStyle w:val="acctfourfigures"/>
              <w:tabs>
                <w:tab w:val="clear" w:pos="765"/>
                <w:tab w:val="decimal" w:pos="983"/>
              </w:tabs>
              <w:spacing w:line="240" w:lineRule="exact"/>
              <w:ind w:left="-93" w:right="-150"/>
              <w:rPr>
                <w:rFonts w:cs="Times New Roman"/>
                <w:sz w:val="20"/>
              </w:rPr>
            </w:pPr>
            <w:r w:rsidRPr="00EC65EE">
              <w:rPr>
                <w:rFonts w:cs="Times New Roman"/>
                <w:sz w:val="20"/>
              </w:rPr>
              <w:t>(382,585)</w:t>
            </w:r>
          </w:p>
        </w:tc>
      </w:tr>
      <w:tr w:rsidR="00C4463D" w:rsidRPr="001A2D8A" w14:paraId="3436BD93" w14:textId="77777777" w:rsidTr="00360B85">
        <w:tc>
          <w:tcPr>
            <w:tcW w:w="3060" w:type="dxa"/>
          </w:tcPr>
          <w:p w14:paraId="5A9ABAAE" w14:textId="7FCFD30D" w:rsidR="00C4463D" w:rsidRPr="001A2D8A" w:rsidRDefault="00C4463D" w:rsidP="00C4463D">
            <w:pPr>
              <w:pStyle w:val="BodyText"/>
              <w:spacing w:after="0" w:line="240" w:lineRule="exact"/>
              <w:ind w:right="-45"/>
              <w:rPr>
                <w:rFonts w:cs="Times New Roman"/>
                <w:b/>
                <w:bCs/>
                <w:sz w:val="20"/>
                <w:rtl/>
                <w:cs/>
                <w:lang w:val="en-GB"/>
              </w:rPr>
            </w:pPr>
            <w:r w:rsidRPr="001A2D8A">
              <w:rPr>
                <w:rFonts w:cs="Times New Roman"/>
                <w:b/>
                <w:bCs/>
                <w:sz w:val="20"/>
                <w:lang w:val="en-GB"/>
              </w:rPr>
              <w:t>At 31 December 202</w:t>
            </w:r>
            <w:r>
              <w:rPr>
                <w:rFonts w:cs="Times New Roman"/>
                <w:b/>
                <w:bCs/>
                <w:sz w:val="20"/>
                <w:lang w:val="en-GB"/>
              </w:rPr>
              <w:t>2</w:t>
            </w:r>
            <w:r w:rsidRPr="001A2D8A">
              <w:rPr>
                <w:rFonts w:cs="Times New Roman"/>
                <w:b/>
                <w:bCs/>
                <w:sz w:val="20"/>
                <w:lang w:val="en-GB"/>
              </w:rPr>
              <w:t xml:space="preserve"> and </w:t>
            </w:r>
            <w:r>
              <w:rPr>
                <w:rFonts w:cs="Times New Roman"/>
                <w:b/>
                <w:bCs/>
                <w:sz w:val="20"/>
                <w:lang w:val="en-GB"/>
              </w:rPr>
              <w:br/>
              <w:t xml:space="preserve">   </w:t>
            </w:r>
            <w:r w:rsidRPr="001A2D8A">
              <w:rPr>
                <w:rFonts w:cs="Times New Roman"/>
                <w:b/>
                <w:bCs/>
                <w:sz w:val="20"/>
                <w:lang w:val="en-GB"/>
              </w:rPr>
              <w:t xml:space="preserve">1 January </w:t>
            </w:r>
            <w:r>
              <w:rPr>
                <w:rFonts w:cs="Times New Roman"/>
                <w:b/>
                <w:bCs/>
                <w:sz w:val="20"/>
                <w:lang w:val="en-GB"/>
              </w:rPr>
              <w:t>2</w:t>
            </w:r>
            <w:r w:rsidRPr="001A2D8A">
              <w:rPr>
                <w:rFonts w:cs="Times New Roman"/>
                <w:b/>
                <w:bCs/>
                <w:sz w:val="20"/>
                <w:lang w:val="en-GB"/>
              </w:rPr>
              <w:t>02</w:t>
            </w:r>
            <w:r>
              <w:rPr>
                <w:rFonts w:cs="Times New Roman"/>
                <w:b/>
                <w:bCs/>
                <w:sz w:val="20"/>
                <w:lang w:val="en-GB"/>
              </w:rPr>
              <w:t>3</w:t>
            </w:r>
          </w:p>
        </w:tc>
        <w:tc>
          <w:tcPr>
            <w:tcW w:w="1440" w:type="dxa"/>
            <w:tcBorders>
              <w:top w:val="single" w:sz="4" w:space="0" w:color="auto"/>
            </w:tcBorders>
            <w:shd w:val="clear" w:color="auto" w:fill="auto"/>
            <w:vAlign w:val="bottom"/>
          </w:tcPr>
          <w:p w14:paraId="7CF893BB" w14:textId="59113C3F" w:rsidR="00C4463D" w:rsidRPr="002741F4" w:rsidRDefault="00C4463D" w:rsidP="00C4463D">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3,718,87</w:t>
            </w:r>
            <w:r>
              <w:rPr>
                <w:rFonts w:cs="Times New Roman"/>
                <w:b/>
                <w:bCs/>
                <w:sz w:val="20"/>
                <w:lang w:val="en-US"/>
              </w:rPr>
              <w:t>9</w:t>
            </w:r>
          </w:p>
        </w:tc>
        <w:tc>
          <w:tcPr>
            <w:tcW w:w="270" w:type="dxa"/>
            <w:shd w:val="clear" w:color="auto" w:fill="auto"/>
          </w:tcPr>
          <w:p w14:paraId="67485AB4" w14:textId="77777777" w:rsidR="00C4463D" w:rsidRPr="002741F4" w:rsidRDefault="00C4463D" w:rsidP="00C4463D">
            <w:pPr>
              <w:tabs>
                <w:tab w:val="decimal" w:pos="1138"/>
              </w:tabs>
              <w:spacing w:line="240" w:lineRule="exact"/>
              <w:ind w:right="-108"/>
              <w:rPr>
                <w:rFonts w:cs="Times New Roman"/>
                <w:b/>
                <w:bCs/>
                <w:sz w:val="20"/>
              </w:rPr>
            </w:pPr>
          </w:p>
        </w:tc>
        <w:tc>
          <w:tcPr>
            <w:tcW w:w="1386" w:type="dxa"/>
            <w:tcBorders>
              <w:top w:val="single" w:sz="4" w:space="0" w:color="auto"/>
            </w:tcBorders>
            <w:shd w:val="clear" w:color="auto" w:fill="auto"/>
          </w:tcPr>
          <w:p w14:paraId="40A9F40E" w14:textId="77777777" w:rsidR="00C4463D" w:rsidRDefault="00C4463D" w:rsidP="00C4463D">
            <w:pPr>
              <w:pStyle w:val="acctfourfigures"/>
              <w:tabs>
                <w:tab w:val="clear" w:pos="765"/>
                <w:tab w:val="decimal" w:pos="1090"/>
              </w:tabs>
              <w:spacing w:line="240" w:lineRule="exact"/>
              <w:ind w:left="-79" w:right="-42"/>
              <w:rPr>
                <w:rFonts w:cs="Times New Roman"/>
                <w:b/>
                <w:bCs/>
                <w:sz w:val="20"/>
              </w:rPr>
            </w:pPr>
          </w:p>
          <w:p w14:paraId="5DCC8946" w14:textId="7601DDE1" w:rsidR="00C4463D" w:rsidRPr="002741F4" w:rsidRDefault="00C4463D" w:rsidP="00C4463D">
            <w:pPr>
              <w:pStyle w:val="acctfourfigures"/>
              <w:tabs>
                <w:tab w:val="clear" w:pos="765"/>
                <w:tab w:val="decimal" w:pos="1090"/>
              </w:tabs>
              <w:spacing w:line="240" w:lineRule="exact"/>
              <w:ind w:left="-79" w:right="-42"/>
              <w:rPr>
                <w:rFonts w:cs="Times New Roman"/>
                <w:b/>
                <w:bCs/>
                <w:sz w:val="20"/>
              </w:rPr>
            </w:pPr>
            <w:r w:rsidRPr="00EC65EE">
              <w:rPr>
                <w:rFonts w:cs="Times New Roman"/>
                <w:b/>
                <w:bCs/>
                <w:sz w:val="20"/>
              </w:rPr>
              <w:t>1,497,299</w:t>
            </w:r>
          </w:p>
        </w:tc>
        <w:tc>
          <w:tcPr>
            <w:tcW w:w="243" w:type="dxa"/>
            <w:shd w:val="clear" w:color="auto" w:fill="auto"/>
          </w:tcPr>
          <w:p w14:paraId="0ABB3320" w14:textId="77777777" w:rsidR="00C4463D" w:rsidRPr="002741F4" w:rsidRDefault="00C4463D" w:rsidP="00C4463D">
            <w:pPr>
              <w:tabs>
                <w:tab w:val="decimal" w:pos="1138"/>
              </w:tabs>
              <w:spacing w:line="240" w:lineRule="exact"/>
              <w:ind w:right="-108"/>
              <w:rPr>
                <w:rFonts w:cs="Times New Roman"/>
                <w:b/>
                <w:bCs/>
                <w:sz w:val="20"/>
              </w:rPr>
            </w:pPr>
          </w:p>
        </w:tc>
        <w:tc>
          <w:tcPr>
            <w:tcW w:w="1359" w:type="dxa"/>
            <w:tcBorders>
              <w:top w:val="single" w:sz="4" w:space="0" w:color="auto"/>
            </w:tcBorders>
            <w:shd w:val="clear" w:color="auto" w:fill="auto"/>
          </w:tcPr>
          <w:p w14:paraId="6F83F1C5" w14:textId="77777777" w:rsidR="00C4463D" w:rsidRDefault="00C4463D" w:rsidP="00C4463D">
            <w:pPr>
              <w:tabs>
                <w:tab w:val="decimal" w:pos="1140"/>
              </w:tabs>
              <w:ind w:left="-93" w:right="-59"/>
              <w:rPr>
                <w:rFonts w:cs="Times New Roman"/>
                <w:b/>
                <w:bCs/>
                <w:sz w:val="20"/>
                <w:lang w:bidi="th-TH"/>
              </w:rPr>
            </w:pPr>
          </w:p>
          <w:p w14:paraId="4AA50D4B" w14:textId="5304858A" w:rsidR="00C4463D" w:rsidRPr="002741F4" w:rsidRDefault="00C4463D" w:rsidP="00C4463D">
            <w:pPr>
              <w:tabs>
                <w:tab w:val="decimal" w:pos="1140"/>
              </w:tabs>
              <w:ind w:left="-93" w:right="-59"/>
              <w:rPr>
                <w:rFonts w:cs="Times New Roman"/>
                <w:b/>
                <w:bCs/>
                <w:sz w:val="20"/>
              </w:rPr>
            </w:pPr>
            <w:r w:rsidRPr="00EC65EE">
              <w:rPr>
                <w:rFonts w:cs="Times New Roman"/>
                <w:b/>
                <w:bCs/>
                <w:sz w:val="20"/>
                <w:cs/>
                <w:lang w:bidi="th-TH"/>
              </w:rPr>
              <w:t>3</w:t>
            </w:r>
            <w:r w:rsidRPr="00EC65EE">
              <w:rPr>
                <w:rFonts w:cs="Times New Roman"/>
                <w:b/>
                <w:bCs/>
                <w:sz w:val="20"/>
                <w:lang w:val="en-US" w:bidi="th-TH"/>
              </w:rPr>
              <w:t>,180,459</w:t>
            </w:r>
          </w:p>
        </w:tc>
        <w:tc>
          <w:tcPr>
            <w:tcW w:w="243" w:type="dxa"/>
            <w:shd w:val="clear" w:color="auto" w:fill="auto"/>
          </w:tcPr>
          <w:p w14:paraId="38FBD8B4" w14:textId="77777777" w:rsidR="00C4463D" w:rsidRPr="002741F4" w:rsidRDefault="00C4463D" w:rsidP="00C4463D">
            <w:pPr>
              <w:tabs>
                <w:tab w:val="decimal" w:pos="1138"/>
              </w:tabs>
              <w:spacing w:line="240" w:lineRule="exact"/>
              <w:ind w:right="-108"/>
              <w:rPr>
                <w:rFonts w:cs="Times New Roman"/>
                <w:b/>
                <w:bCs/>
                <w:sz w:val="20"/>
              </w:rPr>
            </w:pPr>
          </w:p>
        </w:tc>
        <w:tc>
          <w:tcPr>
            <w:tcW w:w="1179" w:type="dxa"/>
            <w:tcBorders>
              <w:top w:val="single" w:sz="4" w:space="0" w:color="auto"/>
            </w:tcBorders>
            <w:shd w:val="clear" w:color="auto" w:fill="auto"/>
            <w:vAlign w:val="bottom"/>
          </w:tcPr>
          <w:p w14:paraId="30B53ECB" w14:textId="6CCC67BB" w:rsidR="00C4463D" w:rsidRPr="002741F4" w:rsidRDefault="00C4463D" w:rsidP="00C4463D">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rPr>
              <w:t>8,396,63</w:t>
            </w:r>
            <w:r w:rsidRPr="00467FE2">
              <w:rPr>
                <w:rFonts w:cs="Times New Roman"/>
                <w:b/>
                <w:bCs/>
                <w:sz w:val="20"/>
              </w:rPr>
              <w:t>7</w:t>
            </w:r>
          </w:p>
        </w:tc>
      </w:tr>
      <w:tr w:rsidR="00635D13" w:rsidRPr="001A2D8A" w14:paraId="5A247004" w14:textId="77777777" w:rsidTr="00360B85">
        <w:tc>
          <w:tcPr>
            <w:tcW w:w="3060" w:type="dxa"/>
          </w:tcPr>
          <w:p w14:paraId="33138359" w14:textId="64D41F97"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sz w:val="20"/>
                <w:lang w:val="en-GB"/>
              </w:rPr>
              <w:t>Change from stage reclassification</w:t>
            </w:r>
          </w:p>
        </w:tc>
        <w:tc>
          <w:tcPr>
            <w:tcW w:w="1440" w:type="dxa"/>
            <w:vAlign w:val="bottom"/>
          </w:tcPr>
          <w:p w14:paraId="0EA2CA19" w14:textId="77F5B637" w:rsidR="00635D13" w:rsidRPr="00635D13" w:rsidRDefault="00635D13" w:rsidP="00635D13">
            <w:pPr>
              <w:pStyle w:val="acctfourfigures"/>
              <w:tabs>
                <w:tab w:val="clear" w:pos="765"/>
                <w:tab w:val="decimal" w:pos="1148"/>
              </w:tabs>
              <w:spacing w:line="240" w:lineRule="exact"/>
              <w:ind w:left="-79" w:right="-78"/>
              <w:rPr>
                <w:rFonts w:cs="Times New Roman"/>
                <w:sz w:val="20"/>
              </w:rPr>
            </w:pPr>
            <w:r w:rsidRPr="0093239C">
              <w:rPr>
                <w:rFonts w:cs="Times New Roman"/>
                <w:sz w:val="20"/>
                <w:lang w:bidi="th-TH"/>
              </w:rPr>
              <w:t>(74,082)</w:t>
            </w:r>
          </w:p>
        </w:tc>
        <w:tc>
          <w:tcPr>
            <w:tcW w:w="270" w:type="dxa"/>
          </w:tcPr>
          <w:p w14:paraId="162FCF9E" w14:textId="77777777" w:rsidR="00635D13" w:rsidRPr="00635D13" w:rsidRDefault="00635D13" w:rsidP="00635D13">
            <w:pPr>
              <w:spacing w:line="240" w:lineRule="exact"/>
              <w:jc w:val="right"/>
              <w:rPr>
                <w:rFonts w:cs="Times New Roman"/>
                <w:sz w:val="20"/>
              </w:rPr>
            </w:pPr>
          </w:p>
        </w:tc>
        <w:tc>
          <w:tcPr>
            <w:tcW w:w="1386" w:type="dxa"/>
          </w:tcPr>
          <w:p w14:paraId="433C8C28" w14:textId="499BBC4F" w:rsidR="00635D13" w:rsidRPr="00635D13" w:rsidRDefault="00635D13" w:rsidP="00635D13">
            <w:pPr>
              <w:pStyle w:val="acctfourfigures"/>
              <w:tabs>
                <w:tab w:val="clear" w:pos="765"/>
                <w:tab w:val="decimal" w:pos="1090"/>
              </w:tabs>
              <w:spacing w:line="240" w:lineRule="exact"/>
              <w:ind w:left="-79" w:right="-42"/>
              <w:rPr>
                <w:rFonts w:cs="Times New Roman"/>
                <w:sz w:val="20"/>
              </w:rPr>
            </w:pPr>
            <w:r w:rsidRPr="0093239C">
              <w:rPr>
                <w:rFonts w:cs="Times New Roman"/>
                <w:sz w:val="20"/>
              </w:rPr>
              <w:t>(563,610)</w:t>
            </w:r>
          </w:p>
        </w:tc>
        <w:tc>
          <w:tcPr>
            <w:tcW w:w="243" w:type="dxa"/>
          </w:tcPr>
          <w:p w14:paraId="04D9B75F" w14:textId="77777777" w:rsidR="00635D13" w:rsidRPr="00635D13" w:rsidRDefault="00635D13" w:rsidP="00635D13">
            <w:pPr>
              <w:spacing w:line="240" w:lineRule="exact"/>
              <w:jc w:val="right"/>
              <w:rPr>
                <w:rFonts w:cs="Times New Roman"/>
                <w:sz w:val="20"/>
              </w:rPr>
            </w:pPr>
          </w:p>
        </w:tc>
        <w:tc>
          <w:tcPr>
            <w:tcW w:w="1359" w:type="dxa"/>
          </w:tcPr>
          <w:p w14:paraId="2F5C6D03" w14:textId="3FB32B22" w:rsidR="00635D13" w:rsidRPr="00635D13" w:rsidRDefault="00635D13" w:rsidP="00635D13">
            <w:pPr>
              <w:tabs>
                <w:tab w:val="decimal" w:pos="1140"/>
              </w:tabs>
              <w:ind w:left="-93" w:right="-59"/>
              <w:rPr>
                <w:rFonts w:cs="Times New Roman"/>
                <w:sz w:val="20"/>
              </w:rPr>
            </w:pPr>
            <w:r w:rsidRPr="0093239C">
              <w:rPr>
                <w:rFonts w:cs="Times New Roman"/>
                <w:sz w:val="20"/>
              </w:rPr>
              <w:t>637,692</w:t>
            </w:r>
          </w:p>
        </w:tc>
        <w:tc>
          <w:tcPr>
            <w:tcW w:w="243" w:type="dxa"/>
          </w:tcPr>
          <w:p w14:paraId="07CEDA18" w14:textId="77777777" w:rsidR="00635D13" w:rsidRPr="00635D13" w:rsidRDefault="00635D13" w:rsidP="00635D13">
            <w:pPr>
              <w:tabs>
                <w:tab w:val="decimal" w:pos="1059"/>
              </w:tabs>
              <w:spacing w:line="240" w:lineRule="exact"/>
              <w:ind w:left="-93" w:right="-268"/>
              <w:rPr>
                <w:rFonts w:cs="Times New Roman"/>
                <w:sz w:val="20"/>
              </w:rPr>
            </w:pPr>
          </w:p>
        </w:tc>
        <w:tc>
          <w:tcPr>
            <w:tcW w:w="1179" w:type="dxa"/>
            <w:vAlign w:val="bottom"/>
          </w:tcPr>
          <w:p w14:paraId="25918191" w14:textId="2CB44345"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val="en-US"/>
              </w:rPr>
              <w:t>-</w:t>
            </w:r>
          </w:p>
        </w:tc>
      </w:tr>
      <w:tr w:rsidR="00635D13" w:rsidRPr="001A2D8A" w14:paraId="6B5CD032" w14:textId="77777777" w:rsidTr="00360B85">
        <w:tc>
          <w:tcPr>
            <w:tcW w:w="3060" w:type="dxa"/>
          </w:tcPr>
          <w:p w14:paraId="41BDC5B6" w14:textId="61775F3D"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sz w:val="20"/>
                <w:lang w:val="en-GB"/>
              </w:rPr>
              <w:t>Change from remeasurement of</w:t>
            </w:r>
            <w:r>
              <w:rPr>
                <w:rFonts w:cs="Times New Roman"/>
                <w:sz w:val="20"/>
                <w:lang w:val="en-GB"/>
              </w:rPr>
              <w:br/>
              <w:t xml:space="preserve">  </w:t>
            </w:r>
            <w:r w:rsidRPr="001A2D8A">
              <w:rPr>
                <w:rFonts w:cs="Times New Roman"/>
                <w:sz w:val="20"/>
                <w:lang w:val="en-GB"/>
              </w:rPr>
              <w:t xml:space="preserve"> ECL </w:t>
            </w:r>
          </w:p>
        </w:tc>
        <w:tc>
          <w:tcPr>
            <w:tcW w:w="1440" w:type="dxa"/>
            <w:vAlign w:val="bottom"/>
          </w:tcPr>
          <w:p w14:paraId="2856BB00" w14:textId="285C53DE" w:rsidR="00635D13" w:rsidRPr="00635D13" w:rsidRDefault="00635D13" w:rsidP="00635D13">
            <w:pPr>
              <w:pStyle w:val="acctfourfigures"/>
              <w:tabs>
                <w:tab w:val="clear" w:pos="765"/>
                <w:tab w:val="decimal" w:pos="1148"/>
              </w:tabs>
              <w:spacing w:line="240" w:lineRule="exact"/>
              <w:ind w:left="-79" w:right="-78"/>
              <w:rPr>
                <w:rFonts w:cs="Times New Roman"/>
                <w:sz w:val="20"/>
              </w:rPr>
            </w:pPr>
            <w:r w:rsidRPr="0093239C">
              <w:rPr>
                <w:rFonts w:cs="Times New Roman"/>
                <w:sz w:val="20"/>
                <w:cs/>
                <w:lang w:val="en-US" w:bidi="th-TH"/>
              </w:rPr>
              <w:t>(1</w:t>
            </w:r>
            <w:r w:rsidRPr="0093239C">
              <w:rPr>
                <w:rFonts w:cs="Times New Roman"/>
                <w:sz w:val="20"/>
                <w:lang w:val="en-US" w:bidi="th-TH"/>
              </w:rPr>
              <w:t>,</w:t>
            </w:r>
            <w:r w:rsidRPr="0093239C">
              <w:rPr>
                <w:rFonts w:cs="Times New Roman"/>
                <w:sz w:val="20"/>
                <w:cs/>
                <w:lang w:val="en-US" w:bidi="th-TH"/>
              </w:rPr>
              <w:t>198</w:t>
            </w:r>
            <w:r w:rsidRPr="0093239C">
              <w:rPr>
                <w:rFonts w:cs="Times New Roman"/>
                <w:sz w:val="20"/>
                <w:lang w:val="en-US" w:bidi="th-TH"/>
              </w:rPr>
              <w:t>,</w:t>
            </w:r>
            <w:r w:rsidRPr="0093239C">
              <w:rPr>
                <w:rFonts w:cs="Times New Roman"/>
                <w:sz w:val="20"/>
                <w:cs/>
                <w:lang w:val="en-US" w:bidi="th-TH"/>
              </w:rPr>
              <w:t>493)</w:t>
            </w:r>
          </w:p>
        </w:tc>
        <w:tc>
          <w:tcPr>
            <w:tcW w:w="270" w:type="dxa"/>
          </w:tcPr>
          <w:p w14:paraId="2250A759" w14:textId="77777777" w:rsidR="00635D13" w:rsidRPr="00635D13" w:rsidRDefault="00635D13" w:rsidP="00635D13">
            <w:pPr>
              <w:spacing w:line="240" w:lineRule="exact"/>
              <w:jc w:val="right"/>
              <w:rPr>
                <w:rFonts w:cs="Times New Roman"/>
                <w:sz w:val="20"/>
              </w:rPr>
            </w:pPr>
          </w:p>
        </w:tc>
        <w:tc>
          <w:tcPr>
            <w:tcW w:w="1386" w:type="dxa"/>
            <w:vAlign w:val="bottom"/>
          </w:tcPr>
          <w:p w14:paraId="0B30CB97" w14:textId="7693F02C" w:rsidR="00635D13" w:rsidRPr="00635D13" w:rsidRDefault="00635D13" w:rsidP="00635D13">
            <w:pPr>
              <w:pStyle w:val="acctfourfigures"/>
              <w:tabs>
                <w:tab w:val="clear" w:pos="765"/>
                <w:tab w:val="decimal" w:pos="1090"/>
              </w:tabs>
              <w:spacing w:line="240" w:lineRule="exact"/>
              <w:ind w:left="-79" w:right="-42"/>
              <w:rPr>
                <w:rFonts w:cs="Times New Roman"/>
                <w:sz w:val="20"/>
              </w:rPr>
            </w:pPr>
            <w:r w:rsidRPr="0093239C">
              <w:rPr>
                <w:rFonts w:cs="Times New Roman"/>
                <w:sz w:val="20"/>
                <w:lang w:val="en-US" w:bidi="th-TH"/>
              </w:rPr>
              <w:t>1,025,040</w:t>
            </w:r>
          </w:p>
        </w:tc>
        <w:tc>
          <w:tcPr>
            <w:tcW w:w="243" w:type="dxa"/>
          </w:tcPr>
          <w:p w14:paraId="69FF138E" w14:textId="77777777" w:rsidR="00635D13" w:rsidRPr="00635D13" w:rsidRDefault="00635D13" w:rsidP="00635D13">
            <w:pPr>
              <w:spacing w:line="240" w:lineRule="exact"/>
              <w:jc w:val="right"/>
              <w:rPr>
                <w:rFonts w:cs="Times New Roman"/>
                <w:sz w:val="20"/>
              </w:rPr>
            </w:pPr>
          </w:p>
        </w:tc>
        <w:tc>
          <w:tcPr>
            <w:tcW w:w="1359" w:type="dxa"/>
            <w:vAlign w:val="bottom"/>
          </w:tcPr>
          <w:p w14:paraId="799E1529" w14:textId="578A8E0B" w:rsidR="00635D13" w:rsidRPr="00635D13" w:rsidRDefault="00635D13" w:rsidP="00635D13">
            <w:pPr>
              <w:tabs>
                <w:tab w:val="decimal" w:pos="1140"/>
              </w:tabs>
              <w:ind w:left="-93" w:right="-59"/>
              <w:rPr>
                <w:rFonts w:cs="Times New Roman"/>
                <w:sz w:val="20"/>
              </w:rPr>
            </w:pPr>
            <w:r w:rsidRPr="0093239C">
              <w:rPr>
                <w:rFonts w:cs="Times New Roman"/>
                <w:sz w:val="20"/>
                <w:lang w:bidi="th-TH"/>
              </w:rPr>
              <w:t>3,045,753</w:t>
            </w:r>
          </w:p>
        </w:tc>
        <w:tc>
          <w:tcPr>
            <w:tcW w:w="243" w:type="dxa"/>
          </w:tcPr>
          <w:p w14:paraId="409EB949" w14:textId="77777777" w:rsidR="00635D13" w:rsidRPr="00635D13" w:rsidRDefault="00635D13" w:rsidP="00635D13">
            <w:pPr>
              <w:tabs>
                <w:tab w:val="decimal" w:pos="1059"/>
              </w:tabs>
              <w:spacing w:line="240" w:lineRule="exact"/>
              <w:ind w:left="-93" w:right="-268"/>
              <w:rPr>
                <w:rFonts w:cs="Times New Roman"/>
                <w:sz w:val="20"/>
              </w:rPr>
            </w:pPr>
          </w:p>
        </w:tc>
        <w:tc>
          <w:tcPr>
            <w:tcW w:w="1179" w:type="dxa"/>
            <w:vAlign w:val="bottom"/>
          </w:tcPr>
          <w:p w14:paraId="2436F4DF" w14:textId="1A856D89"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bidi="th-TH"/>
              </w:rPr>
              <w:t>2,872,300</w:t>
            </w:r>
          </w:p>
        </w:tc>
      </w:tr>
      <w:tr w:rsidR="00635D13" w:rsidRPr="001A2D8A" w14:paraId="2FD23301" w14:textId="77777777" w:rsidTr="00360B85">
        <w:tc>
          <w:tcPr>
            <w:tcW w:w="3060" w:type="dxa"/>
          </w:tcPr>
          <w:p w14:paraId="62AC0F6A" w14:textId="26CECB34"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sz w:val="20"/>
                <w:lang w:val="en-GB"/>
              </w:rPr>
              <w:t xml:space="preserve">Purchased or acquired </w:t>
            </w:r>
          </w:p>
        </w:tc>
        <w:tc>
          <w:tcPr>
            <w:tcW w:w="1440" w:type="dxa"/>
            <w:vAlign w:val="bottom"/>
          </w:tcPr>
          <w:p w14:paraId="7DD83C15" w14:textId="790A3719"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rPr>
              <w:t>896,367</w:t>
            </w:r>
          </w:p>
        </w:tc>
        <w:tc>
          <w:tcPr>
            <w:tcW w:w="270" w:type="dxa"/>
          </w:tcPr>
          <w:p w14:paraId="6B85E504" w14:textId="77777777" w:rsidR="00635D13" w:rsidRPr="00635D13" w:rsidRDefault="00635D13" w:rsidP="00635D13">
            <w:pPr>
              <w:spacing w:line="240" w:lineRule="exact"/>
              <w:jc w:val="right"/>
              <w:rPr>
                <w:rFonts w:cs="Times New Roman"/>
                <w:sz w:val="20"/>
              </w:rPr>
            </w:pPr>
          </w:p>
        </w:tc>
        <w:tc>
          <w:tcPr>
            <w:tcW w:w="1386" w:type="dxa"/>
          </w:tcPr>
          <w:p w14:paraId="0AAFC02B" w14:textId="2471C125" w:rsidR="00635D13" w:rsidRPr="00635D13" w:rsidRDefault="00635D13" w:rsidP="00635D13">
            <w:pPr>
              <w:pStyle w:val="acctfourfigures"/>
              <w:tabs>
                <w:tab w:val="clear" w:pos="765"/>
                <w:tab w:val="decimal" w:pos="1090"/>
              </w:tabs>
              <w:spacing w:line="240" w:lineRule="exact"/>
              <w:ind w:left="-79" w:right="-42"/>
              <w:rPr>
                <w:rFonts w:cs="Times New Roman"/>
                <w:sz w:val="20"/>
              </w:rPr>
            </w:pPr>
            <w:r w:rsidRPr="0093239C">
              <w:rPr>
                <w:rFonts w:cs="Times New Roman"/>
                <w:sz w:val="20"/>
              </w:rPr>
              <w:t>851,741</w:t>
            </w:r>
          </w:p>
        </w:tc>
        <w:tc>
          <w:tcPr>
            <w:tcW w:w="243" w:type="dxa"/>
          </w:tcPr>
          <w:p w14:paraId="136BF2E3" w14:textId="77777777" w:rsidR="00635D13" w:rsidRPr="00635D13" w:rsidRDefault="00635D13" w:rsidP="00635D13">
            <w:pPr>
              <w:spacing w:line="240" w:lineRule="exact"/>
              <w:jc w:val="right"/>
              <w:rPr>
                <w:rFonts w:cs="Times New Roman"/>
                <w:sz w:val="20"/>
              </w:rPr>
            </w:pPr>
          </w:p>
        </w:tc>
        <w:tc>
          <w:tcPr>
            <w:tcW w:w="1359" w:type="dxa"/>
          </w:tcPr>
          <w:p w14:paraId="2F51A9F6" w14:textId="79781BE7" w:rsidR="00635D13" w:rsidRPr="00635D13" w:rsidRDefault="00635D13" w:rsidP="00635D13">
            <w:pPr>
              <w:tabs>
                <w:tab w:val="decimal" w:pos="1140"/>
              </w:tabs>
              <w:ind w:left="-93" w:right="-59"/>
              <w:rPr>
                <w:rFonts w:cs="Times New Roman"/>
                <w:sz w:val="20"/>
              </w:rPr>
            </w:pPr>
            <w:r w:rsidRPr="0093239C">
              <w:rPr>
                <w:rFonts w:cs="Times New Roman"/>
                <w:sz w:val="20"/>
              </w:rPr>
              <w:t>524,868</w:t>
            </w:r>
          </w:p>
        </w:tc>
        <w:tc>
          <w:tcPr>
            <w:tcW w:w="243" w:type="dxa"/>
          </w:tcPr>
          <w:p w14:paraId="6AF1FE62" w14:textId="77777777" w:rsidR="00635D13" w:rsidRPr="00635D13" w:rsidRDefault="00635D13" w:rsidP="00635D13">
            <w:pPr>
              <w:tabs>
                <w:tab w:val="decimal" w:pos="1059"/>
              </w:tabs>
              <w:spacing w:line="240" w:lineRule="exact"/>
              <w:ind w:left="-93" w:right="-268"/>
              <w:rPr>
                <w:rFonts w:cs="Times New Roman"/>
                <w:sz w:val="20"/>
              </w:rPr>
            </w:pPr>
          </w:p>
        </w:tc>
        <w:tc>
          <w:tcPr>
            <w:tcW w:w="1179" w:type="dxa"/>
            <w:vAlign w:val="bottom"/>
          </w:tcPr>
          <w:p w14:paraId="60B8E265" w14:textId="0BC7CE7B"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rPr>
              <w:t>2,272,976</w:t>
            </w:r>
          </w:p>
        </w:tc>
      </w:tr>
      <w:tr w:rsidR="00635D13" w:rsidRPr="001A2D8A" w14:paraId="252F99BD" w14:textId="77777777" w:rsidTr="00360B85">
        <w:tc>
          <w:tcPr>
            <w:tcW w:w="3060" w:type="dxa"/>
          </w:tcPr>
          <w:p w14:paraId="2DFB7FF0" w14:textId="66563ECA"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sz w:val="20"/>
                <w:lang w:val="en-GB"/>
              </w:rPr>
              <w:t xml:space="preserve">Derecognised </w:t>
            </w:r>
          </w:p>
        </w:tc>
        <w:tc>
          <w:tcPr>
            <w:tcW w:w="1440" w:type="dxa"/>
            <w:vAlign w:val="bottom"/>
          </w:tcPr>
          <w:p w14:paraId="2467D41C" w14:textId="17F0B6EA" w:rsidR="00635D13" w:rsidRPr="00635D13" w:rsidRDefault="00635D13" w:rsidP="00635D13">
            <w:pPr>
              <w:pStyle w:val="acctfourfigures"/>
              <w:tabs>
                <w:tab w:val="clear" w:pos="765"/>
                <w:tab w:val="decimal" w:pos="1148"/>
              </w:tabs>
              <w:spacing w:line="240" w:lineRule="exact"/>
              <w:ind w:left="-79" w:right="-78"/>
              <w:rPr>
                <w:rFonts w:cs="Times New Roman"/>
                <w:sz w:val="20"/>
              </w:rPr>
            </w:pPr>
            <w:r w:rsidRPr="0093239C">
              <w:rPr>
                <w:rFonts w:cs="Times New Roman"/>
                <w:sz w:val="20"/>
                <w:lang w:val="en-US"/>
              </w:rPr>
              <w:t>(168,999)</w:t>
            </w:r>
          </w:p>
        </w:tc>
        <w:tc>
          <w:tcPr>
            <w:tcW w:w="270" w:type="dxa"/>
          </w:tcPr>
          <w:p w14:paraId="3E40F94F" w14:textId="77777777" w:rsidR="00635D13" w:rsidRPr="00635D13" w:rsidRDefault="00635D13" w:rsidP="00635D13">
            <w:pPr>
              <w:spacing w:line="240" w:lineRule="exact"/>
              <w:jc w:val="right"/>
              <w:rPr>
                <w:rFonts w:cs="Times New Roman"/>
                <w:sz w:val="20"/>
              </w:rPr>
            </w:pPr>
          </w:p>
        </w:tc>
        <w:tc>
          <w:tcPr>
            <w:tcW w:w="1386" w:type="dxa"/>
          </w:tcPr>
          <w:p w14:paraId="5DA91BF2" w14:textId="3B0B7757" w:rsidR="00635D13" w:rsidRPr="0093239C" w:rsidRDefault="00635D13" w:rsidP="00635D13">
            <w:pPr>
              <w:pStyle w:val="acctfourfigures"/>
              <w:tabs>
                <w:tab w:val="clear" w:pos="765"/>
                <w:tab w:val="decimal" w:pos="1090"/>
              </w:tabs>
              <w:spacing w:line="240" w:lineRule="exact"/>
              <w:ind w:left="-79" w:right="-42"/>
              <w:rPr>
                <w:rFonts w:cs="Times New Roman"/>
                <w:sz w:val="20"/>
                <w:lang w:val="en-US" w:bidi="th-TH"/>
              </w:rPr>
            </w:pPr>
            <w:r w:rsidRPr="0093239C">
              <w:rPr>
                <w:rFonts w:cs="Times New Roman"/>
                <w:sz w:val="20"/>
              </w:rPr>
              <w:t>(426,729)</w:t>
            </w:r>
          </w:p>
        </w:tc>
        <w:tc>
          <w:tcPr>
            <w:tcW w:w="243" w:type="dxa"/>
          </w:tcPr>
          <w:p w14:paraId="3BA2015C" w14:textId="77777777" w:rsidR="00635D13" w:rsidRPr="00635D13" w:rsidRDefault="00635D13" w:rsidP="00635D13">
            <w:pPr>
              <w:spacing w:line="240" w:lineRule="exact"/>
              <w:jc w:val="right"/>
              <w:rPr>
                <w:rFonts w:cs="Times New Roman"/>
                <w:sz w:val="20"/>
              </w:rPr>
            </w:pPr>
          </w:p>
        </w:tc>
        <w:tc>
          <w:tcPr>
            <w:tcW w:w="1359" w:type="dxa"/>
          </w:tcPr>
          <w:p w14:paraId="511AF638" w14:textId="0FD359F1" w:rsidR="00635D13" w:rsidRPr="00635D13" w:rsidRDefault="00635D13" w:rsidP="00635D13">
            <w:pPr>
              <w:tabs>
                <w:tab w:val="decimal" w:pos="1140"/>
              </w:tabs>
              <w:ind w:left="-93" w:right="-59"/>
              <w:rPr>
                <w:rFonts w:cs="Times New Roman"/>
                <w:sz w:val="20"/>
              </w:rPr>
            </w:pPr>
            <w:r w:rsidRPr="0093239C">
              <w:rPr>
                <w:rFonts w:cs="Times New Roman"/>
                <w:sz w:val="20"/>
                <w:lang w:bidi="th-TH"/>
              </w:rPr>
              <w:t>(1,625,280)</w:t>
            </w:r>
          </w:p>
        </w:tc>
        <w:tc>
          <w:tcPr>
            <w:tcW w:w="243" w:type="dxa"/>
          </w:tcPr>
          <w:p w14:paraId="1264AD58" w14:textId="77777777" w:rsidR="00635D13" w:rsidRPr="00635D13" w:rsidRDefault="00635D13" w:rsidP="00635D13">
            <w:pPr>
              <w:tabs>
                <w:tab w:val="decimal" w:pos="1059"/>
              </w:tabs>
              <w:spacing w:line="240" w:lineRule="exact"/>
              <w:ind w:left="-93" w:right="-268"/>
              <w:rPr>
                <w:rFonts w:cs="Times New Roman"/>
                <w:sz w:val="20"/>
              </w:rPr>
            </w:pPr>
          </w:p>
        </w:tc>
        <w:tc>
          <w:tcPr>
            <w:tcW w:w="1179" w:type="dxa"/>
            <w:vAlign w:val="bottom"/>
          </w:tcPr>
          <w:p w14:paraId="3B5ACB22" w14:textId="0B48F085"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rPr>
              <w:t>(2,221,008)</w:t>
            </w:r>
          </w:p>
        </w:tc>
      </w:tr>
      <w:tr w:rsidR="00635D13" w:rsidRPr="001A2D8A" w14:paraId="3ABAF0CC" w14:textId="77777777" w:rsidTr="00360B85">
        <w:tc>
          <w:tcPr>
            <w:tcW w:w="3060" w:type="dxa"/>
          </w:tcPr>
          <w:p w14:paraId="2E29BEF4" w14:textId="15B3AE5E"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sz w:val="20"/>
                <w:lang w:val="en-GB"/>
              </w:rPr>
              <w:t>Written-off</w:t>
            </w:r>
          </w:p>
        </w:tc>
        <w:tc>
          <w:tcPr>
            <w:tcW w:w="1440" w:type="dxa"/>
            <w:tcBorders>
              <w:bottom w:val="single" w:sz="4" w:space="0" w:color="auto"/>
            </w:tcBorders>
            <w:vAlign w:val="bottom"/>
          </w:tcPr>
          <w:p w14:paraId="128F6192" w14:textId="08A5FA2A"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bidi="th-TH"/>
              </w:rPr>
              <w:t>-</w:t>
            </w:r>
          </w:p>
        </w:tc>
        <w:tc>
          <w:tcPr>
            <w:tcW w:w="270" w:type="dxa"/>
          </w:tcPr>
          <w:p w14:paraId="219EEA18" w14:textId="77777777" w:rsidR="00635D13" w:rsidRPr="00635D13" w:rsidRDefault="00635D13" w:rsidP="00635D13">
            <w:pPr>
              <w:spacing w:line="240" w:lineRule="exact"/>
              <w:jc w:val="right"/>
              <w:rPr>
                <w:rFonts w:cs="Times New Roman"/>
                <w:sz w:val="20"/>
              </w:rPr>
            </w:pPr>
          </w:p>
        </w:tc>
        <w:tc>
          <w:tcPr>
            <w:tcW w:w="1386" w:type="dxa"/>
            <w:tcBorders>
              <w:bottom w:val="single" w:sz="4" w:space="0" w:color="auto"/>
            </w:tcBorders>
          </w:tcPr>
          <w:p w14:paraId="68875C34" w14:textId="41EE28B6" w:rsidR="00635D13" w:rsidRPr="00635D13" w:rsidRDefault="00635D13" w:rsidP="00635D13">
            <w:pPr>
              <w:pStyle w:val="acctfourfigures"/>
              <w:tabs>
                <w:tab w:val="clear" w:pos="765"/>
                <w:tab w:val="decimal" w:pos="1090"/>
              </w:tabs>
              <w:spacing w:line="240" w:lineRule="exact"/>
              <w:ind w:left="-79" w:right="-42"/>
              <w:rPr>
                <w:rFonts w:cs="Times New Roman"/>
                <w:sz w:val="20"/>
              </w:rPr>
            </w:pPr>
            <w:r w:rsidRPr="0093239C">
              <w:rPr>
                <w:rFonts w:cs="Times New Roman"/>
                <w:sz w:val="20"/>
              </w:rPr>
              <w:t>-</w:t>
            </w:r>
          </w:p>
        </w:tc>
        <w:tc>
          <w:tcPr>
            <w:tcW w:w="243" w:type="dxa"/>
          </w:tcPr>
          <w:p w14:paraId="2BE92DA7" w14:textId="77777777" w:rsidR="00635D13" w:rsidRPr="00635D13" w:rsidRDefault="00635D13" w:rsidP="00635D13">
            <w:pPr>
              <w:spacing w:line="240" w:lineRule="exact"/>
              <w:jc w:val="right"/>
              <w:rPr>
                <w:rFonts w:cs="Times New Roman"/>
                <w:sz w:val="20"/>
              </w:rPr>
            </w:pPr>
          </w:p>
        </w:tc>
        <w:tc>
          <w:tcPr>
            <w:tcW w:w="1359" w:type="dxa"/>
            <w:tcBorders>
              <w:bottom w:val="single" w:sz="4" w:space="0" w:color="auto"/>
            </w:tcBorders>
          </w:tcPr>
          <w:p w14:paraId="2B8935B0" w14:textId="3A2E311E" w:rsidR="00635D13" w:rsidRPr="00635D13" w:rsidRDefault="00635D13" w:rsidP="00635D13">
            <w:pPr>
              <w:tabs>
                <w:tab w:val="decimal" w:pos="1140"/>
              </w:tabs>
              <w:ind w:left="-93" w:right="-59"/>
              <w:rPr>
                <w:rFonts w:cs="Times New Roman"/>
                <w:sz w:val="20"/>
              </w:rPr>
            </w:pPr>
            <w:r w:rsidRPr="0093239C">
              <w:rPr>
                <w:rFonts w:cs="Times New Roman"/>
                <w:sz w:val="20"/>
                <w:cs/>
                <w:lang w:val="en-US" w:bidi="th-TH"/>
              </w:rPr>
              <w:t>(1</w:t>
            </w:r>
            <w:r w:rsidRPr="0093239C">
              <w:rPr>
                <w:rFonts w:cs="Times New Roman"/>
                <w:sz w:val="20"/>
                <w:lang w:val="en-US" w:bidi="th-TH"/>
              </w:rPr>
              <w:t>,</w:t>
            </w:r>
            <w:r w:rsidRPr="0093239C">
              <w:rPr>
                <w:rFonts w:cs="Times New Roman"/>
                <w:sz w:val="20"/>
                <w:cs/>
                <w:lang w:val="en-US" w:bidi="th-TH"/>
              </w:rPr>
              <w:t>447</w:t>
            </w:r>
            <w:r w:rsidRPr="0093239C">
              <w:rPr>
                <w:rFonts w:cs="Times New Roman"/>
                <w:sz w:val="20"/>
                <w:lang w:val="en-US" w:bidi="th-TH"/>
              </w:rPr>
              <w:t>,</w:t>
            </w:r>
            <w:r w:rsidRPr="0093239C">
              <w:rPr>
                <w:rFonts w:cs="Times New Roman"/>
                <w:sz w:val="20"/>
                <w:cs/>
                <w:lang w:val="en-US" w:bidi="th-TH"/>
              </w:rPr>
              <w:t>726)</w:t>
            </w:r>
          </w:p>
        </w:tc>
        <w:tc>
          <w:tcPr>
            <w:tcW w:w="243" w:type="dxa"/>
          </w:tcPr>
          <w:p w14:paraId="49DD687E" w14:textId="77777777" w:rsidR="00635D13" w:rsidRPr="00635D13" w:rsidRDefault="00635D13" w:rsidP="00635D13">
            <w:pPr>
              <w:tabs>
                <w:tab w:val="decimal" w:pos="1059"/>
              </w:tabs>
              <w:spacing w:line="240" w:lineRule="exact"/>
              <w:ind w:left="-93" w:right="-268"/>
              <w:rPr>
                <w:rFonts w:cs="Times New Roman"/>
                <w:sz w:val="20"/>
              </w:rPr>
            </w:pPr>
          </w:p>
        </w:tc>
        <w:tc>
          <w:tcPr>
            <w:tcW w:w="1179" w:type="dxa"/>
            <w:tcBorders>
              <w:bottom w:val="single" w:sz="4" w:space="0" w:color="auto"/>
            </w:tcBorders>
            <w:vAlign w:val="bottom"/>
          </w:tcPr>
          <w:p w14:paraId="4DFE9585" w14:textId="083FDBC3"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rPr>
              <w:t>(1,447,726)</w:t>
            </w:r>
          </w:p>
        </w:tc>
      </w:tr>
      <w:tr w:rsidR="00635D13" w:rsidRPr="001A2D8A" w14:paraId="5863CF97" w14:textId="77777777" w:rsidTr="00360B85">
        <w:tc>
          <w:tcPr>
            <w:tcW w:w="3060" w:type="dxa"/>
          </w:tcPr>
          <w:p w14:paraId="30B4A803" w14:textId="5FCB3042"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w:t>
            </w:r>
            <w:r>
              <w:rPr>
                <w:rFonts w:cs="Times New Roman"/>
                <w:b/>
                <w:bCs/>
                <w:sz w:val="20"/>
                <w:lang w:val="en-GB"/>
              </w:rPr>
              <w:t>3</w:t>
            </w:r>
          </w:p>
        </w:tc>
        <w:tc>
          <w:tcPr>
            <w:tcW w:w="1440" w:type="dxa"/>
            <w:tcBorders>
              <w:top w:val="single" w:sz="4" w:space="0" w:color="auto"/>
              <w:bottom w:val="double" w:sz="4" w:space="0" w:color="auto"/>
            </w:tcBorders>
            <w:vAlign w:val="bottom"/>
          </w:tcPr>
          <w:p w14:paraId="1D9E5621" w14:textId="627AD7DA" w:rsidR="00635D13" w:rsidRPr="00635D13" w:rsidRDefault="00635D13" w:rsidP="00635D13">
            <w:pPr>
              <w:pStyle w:val="acctfourfigures"/>
              <w:tabs>
                <w:tab w:val="clear" w:pos="765"/>
                <w:tab w:val="decimal" w:pos="1156"/>
              </w:tabs>
              <w:spacing w:line="240" w:lineRule="exact"/>
              <w:ind w:left="-79" w:right="-78"/>
              <w:rPr>
                <w:rFonts w:cs="Times New Roman"/>
                <w:b/>
                <w:bCs/>
                <w:sz w:val="20"/>
              </w:rPr>
            </w:pPr>
            <w:r w:rsidRPr="0093239C">
              <w:rPr>
                <w:rFonts w:cs="Times New Roman"/>
                <w:b/>
                <w:bCs/>
                <w:sz w:val="20"/>
                <w:lang w:val="en-US"/>
              </w:rPr>
              <w:t>3,173,672</w:t>
            </w:r>
          </w:p>
        </w:tc>
        <w:tc>
          <w:tcPr>
            <w:tcW w:w="270" w:type="dxa"/>
          </w:tcPr>
          <w:p w14:paraId="5E5AFE10" w14:textId="77777777" w:rsidR="00635D13" w:rsidRPr="00635D13" w:rsidRDefault="00635D13" w:rsidP="00635D13">
            <w:pPr>
              <w:spacing w:line="240" w:lineRule="exact"/>
              <w:jc w:val="right"/>
              <w:rPr>
                <w:rFonts w:cs="Times New Roman"/>
                <w:b/>
                <w:bCs/>
                <w:sz w:val="20"/>
              </w:rPr>
            </w:pPr>
          </w:p>
        </w:tc>
        <w:tc>
          <w:tcPr>
            <w:tcW w:w="1386" w:type="dxa"/>
            <w:tcBorders>
              <w:top w:val="single" w:sz="4" w:space="0" w:color="auto"/>
              <w:bottom w:val="double" w:sz="4" w:space="0" w:color="auto"/>
            </w:tcBorders>
          </w:tcPr>
          <w:p w14:paraId="63D18FFD" w14:textId="689C9B5E" w:rsidR="00635D13" w:rsidRPr="00635D13" w:rsidRDefault="00635D13" w:rsidP="00635D13">
            <w:pPr>
              <w:pStyle w:val="acctfourfigures"/>
              <w:tabs>
                <w:tab w:val="clear" w:pos="765"/>
                <w:tab w:val="decimal" w:pos="1090"/>
              </w:tabs>
              <w:spacing w:line="240" w:lineRule="exact"/>
              <w:ind w:left="-79" w:right="-42"/>
              <w:rPr>
                <w:rFonts w:cs="Times New Roman"/>
                <w:b/>
                <w:bCs/>
                <w:sz w:val="20"/>
              </w:rPr>
            </w:pPr>
            <w:r w:rsidRPr="0093239C">
              <w:rPr>
                <w:rFonts w:cs="Times New Roman"/>
                <w:b/>
                <w:bCs/>
                <w:sz w:val="20"/>
              </w:rPr>
              <w:t>2,383,741</w:t>
            </w:r>
          </w:p>
        </w:tc>
        <w:tc>
          <w:tcPr>
            <w:tcW w:w="243" w:type="dxa"/>
          </w:tcPr>
          <w:p w14:paraId="798DD77D" w14:textId="77777777" w:rsidR="00635D13" w:rsidRPr="00635D13" w:rsidRDefault="00635D13" w:rsidP="00635D13">
            <w:pPr>
              <w:spacing w:line="240" w:lineRule="exact"/>
              <w:jc w:val="right"/>
              <w:rPr>
                <w:rFonts w:cs="Times New Roman"/>
                <w:b/>
                <w:bCs/>
                <w:sz w:val="20"/>
              </w:rPr>
            </w:pPr>
          </w:p>
        </w:tc>
        <w:tc>
          <w:tcPr>
            <w:tcW w:w="1359" w:type="dxa"/>
            <w:tcBorders>
              <w:top w:val="single" w:sz="4" w:space="0" w:color="auto"/>
              <w:bottom w:val="double" w:sz="4" w:space="0" w:color="auto"/>
            </w:tcBorders>
          </w:tcPr>
          <w:p w14:paraId="5190DCE8" w14:textId="191F1914" w:rsidR="00635D13" w:rsidRPr="00635D13" w:rsidRDefault="00635D13" w:rsidP="00635D13">
            <w:pPr>
              <w:tabs>
                <w:tab w:val="decimal" w:pos="1140"/>
              </w:tabs>
              <w:ind w:left="-93" w:right="-59"/>
              <w:rPr>
                <w:rFonts w:cs="Times New Roman"/>
                <w:sz w:val="20"/>
              </w:rPr>
            </w:pPr>
            <w:r w:rsidRPr="0093239C">
              <w:rPr>
                <w:rFonts w:cs="Times New Roman"/>
                <w:b/>
                <w:bCs/>
                <w:sz w:val="20"/>
                <w:lang w:val="en-US" w:bidi="th-TH"/>
              </w:rPr>
              <w:t>4,315,766</w:t>
            </w:r>
          </w:p>
        </w:tc>
        <w:tc>
          <w:tcPr>
            <w:tcW w:w="243" w:type="dxa"/>
          </w:tcPr>
          <w:p w14:paraId="3D778BEB" w14:textId="77777777" w:rsidR="00635D13" w:rsidRPr="00635D13" w:rsidRDefault="00635D13" w:rsidP="00635D13">
            <w:pPr>
              <w:tabs>
                <w:tab w:val="decimal" w:pos="1059"/>
              </w:tabs>
              <w:spacing w:line="240" w:lineRule="exact"/>
              <w:ind w:left="-93" w:right="-268"/>
              <w:rPr>
                <w:rFonts w:cs="Times New Roman"/>
                <w:b/>
                <w:bCs/>
                <w:sz w:val="20"/>
              </w:rPr>
            </w:pPr>
          </w:p>
        </w:tc>
        <w:tc>
          <w:tcPr>
            <w:tcW w:w="1179" w:type="dxa"/>
            <w:tcBorders>
              <w:top w:val="single" w:sz="4" w:space="0" w:color="auto"/>
              <w:bottom w:val="double" w:sz="4" w:space="0" w:color="auto"/>
            </w:tcBorders>
            <w:shd w:val="clear" w:color="auto" w:fill="auto"/>
            <w:vAlign w:val="bottom"/>
          </w:tcPr>
          <w:p w14:paraId="2E3F95D5" w14:textId="14DE7938" w:rsidR="00635D13" w:rsidRPr="00635D13" w:rsidRDefault="00635D13" w:rsidP="00635D13">
            <w:pPr>
              <w:pStyle w:val="acctfourfigures"/>
              <w:tabs>
                <w:tab w:val="clear" w:pos="765"/>
                <w:tab w:val="decimal" w:pos="983"/>
              </w:tabs>
              <w:spacing w:line="240" w:lineRule="exact"/>
              <w:ind w:left="-93" w:right="-150"/>
              <w:rPr>
                <w:rFonts w:cs="Times New Roman"/>
                <w:b/>
                <w:bCs/>
                <w:sz w:val="20"/>
                <w:highlight w:val="yellow"/>
              </w:rPr>
            </w:pPr>
            <w:r w:rsidRPr="0093239C">
              <w:rPr>
                <w:rFonts w:cs="Times New Roman"/>
                <w:b/>
                <w:bCs/>
                <w:sz w:val="20"/>
              </w:rPr>
              <w:t>9,873,179</w:t>
            </w:r>
          </w:p>
        </w:tc>
      </w:tr>
      <w:tr w:rsidR="00635D13" w:rsidRPr="001A2D8A" w14:paraId="60B3D20F" w14:textId="77777777" w:rsidTr="00360B85">
        <w:tc>
          <w:tcPr>
            <w:tcW w:w="3060" w:type="dxa"/>
          </w:tcPr>
          <w:p w14:paraId="081FAB13" w14:textId="77777777" w:rsidR="00635D13" w:rsidRPr="001A2D8A" w:rsidRDefault="00635D13" w:rsidP="00635D13">
            <w:pPr>
              <w:pStyle w:val="BodyText"/>
              <w:spacing w:after="0" w:line="240" w:lineRule="exact"/>
              <w:ind w:right="-45"/>
              <w:rPr>
                <w:rFonts w:cs="Times New Roman"/>
                <w:b/>
                <w:bCs/>
                <w:i/>
                <w:iCs/>
                <w:sz w:val="20"/>
                <w:lang w:val="en-GB"/>
              </w:rPr>
            </w:pPr>
          </w:p>
        </w:tc>
        <w:tc>
          <w:tcPr>
            <w:tcW w:w="1440" w:type="dxa"/>
            <w:tcBorders>
              <w:top w:val="double" w:sz="4" w:space="0" w:color="auto"/>
            </w:tcBorders>
          </w:tcPr>
          <w:p w14:paraId="41F2BBDD" w14:textId="77777777" w:rsidR="00635D13" w:rsidRPr="00EC65EE" w:rsidRDefault="00635D13" w:rsidP="00635D13">
            <w:pPr>
              <w:pStyle w:val="acctfourfigures"/>
              <w:tabs>
                <w:tab w:val="clear" w:pos="765"/>
                <w:tab w:val="decimal" w:pos="1156"/>
              </w:tabs>
              <w:spacing w:line="240" w:lineRule="exact"/>
              <w:ind w:left="-79" w:right="-78"/>
              <w:rPr>
                <w:rFonts w:cs="Times New Roman"/>
                <w:sz w:val="20"/>
              </w:rPr>
            </w:pPr>
          </w:p>
        </w:tc>
        <w:tc>
          <w:tcPr>
            <w:tcW w:w="270" w:type="dxa"/>
          </w:tcPr>
          <w:p w14:paraId="181DDD76" w14:textId="77777777" w:rsidR="00635D13" w:rsidRPr="002741F4" w:rsidRDefault="00635D13" w:rsidP="00635D13">
            <w:pPr>
              <w:spacing w:line="240" w:lineRule="exact"/>
              <w:jc w:val="right"/>
              <w:rPr>
                <w:rFonts w:cs="Times New Roman"/>
                <w:b/>
                <w:bCs/>
                <w:sz w:val="20"/>
              </w:rPr>
            </w:pPr>
          </w:p>
        </w:tc>
        <w:tc>
          <w:tcPr>
            <w:tcW w:w="1386" w:type="dxa"/>
            <w:tcBorders>
              <w:top w:val="double" w:sz="4" w:space="0" w:color="auto"/>
            </w:tcBorders>
          </w:tcPr>
          <w:p w14:paraId="4CC5B8FB" w14:textId="77777777" w:rsidR="00635D13" w:rsidRPr="002741F4" w:rsidRDefault="00635D13" w:rsidP="00635D13">
            <w:pPr>
              <w:pStyle w:val="acctfourfigures"/>
              <w:tabs>
                <w:tab w:val="clear" w:pos="765"/>
                <w:tab w:val="decimal" w:pos="1200"/>
              </w:tabs>
              <w:spacing w:line="240" w:lineRule="exact"/>
              <w:ind w:left="-79" w:right="-42"/>
              <w:rPr>
                <w:rFonts w:cs="Times New Roman"/>
                <w:b/>
                <w:bCs/>
                <w:sz w:val="20"/>
              </w:rPr>
            </w:pPr>
          </w:p>
        </w:tc>
        <w:tc>
          <w:tcPr>
            <w:tcW w:w="243" w:type="dxa"/>
          </w:tcPr>
          <w:p w14:paraId="5856491A" w14:textId="77777777" w:rsidR="00635D13" w:rsidRPr="002741F4" w:rsidRDefault="00635D13" w:rsidP="00635D13">
            <w:pPr>
              <w:spacing w:line="240" w:lineRule="exact"/>
              <w:jc w:val="right"/>
              <w:rPr>
                <w:rFonts w:cs="Times New Roman"/>
                <w:b/>
                <w:bCs/>
                <w:sz w:val="20"/>
              </w:rPr>
            </w:pPr>
          </w:p>
        </w:tc>
        <w:tc>
          <w:tcPr>
            <w:tcW w:w="1359" w:type="dxa"/>
            <w:tcBorders>
              <w:top w:val="double" w:sz="4" w:space="0" w:color="auto"/>
            </w:tcBorders>
          </w:tcPr>
          <w:p w14:paraId="013F5513" w14:textId="77777777" w:rsidR="00635D13" w:rsidRPr="00EC65EE" w:rsidRDefault="00635D13" w:rsidP="00635D13">
            <w:pPr>
              <w:tabs>
                <w:tab w:val="decimal" w:pos="1140"/>
              </w:tabs>
              <w:ind w:left="-93" w:right="-59"/>
              <w:rPr>
                <w:rFonts w:cs="Times New Roman"/>
                <w:sz w:val="20"/>
              </w:rPr>
            </w:pPr>
          </w:p>
        </w:tc>
        <w:tc>
          <w:tcPr>
            <w:tcW w:w="243" w:type="dxa"/>
          </w:tcPr>
          <w:p w14:paraId="75AF5938" w14:textId="77777777" w:rsidR="00635D13" w:rsidRPr="002741F4" w:rsidRDefault="00635D13" w:rsidP="00635D13">
            <w:pPr>
              <w:tabs>
                <w:tab w:val="decimal" w:pos="1059"/>
              </w:tabs>
              <w:spacing w:line="240" w:lineRule="exact"/>
              <w:ind w:left="-93" w:right="-268"/>
              <w:rPr>
                <w:rFonts w:cs="Times New Roman"/>
                <w:b/>
                <w:bCs/>
                <w:sz w:val="20"/>
              </w:rPr>
            </w:pPr>
          </w:p>
        </w:tc>
        <w:tc>
          <w:tcPr>
            <w:tcW w:w="1179" w:type="dxa"/>
            <w:tcBorders>
              <w:top w:val="double" w:sz="4" w:space="0" w:color="auto"/>
            </w:tcBorders>
          </w:tcPr>
          <w:p w14:paraId="62FEB6B3" w14:textId="77777777" w:rsidR="00635D13" w:rsidRPr="00EC65EE"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1A2D8A" w14:paraId="6FD0289E" w14:textId="77777777" w:rsidTr="00360B85">
        <w:tc>
          <w:tcPr>
            <w:tcW w:w="3060" w:type="dxa"/>
          </w:tcPr>
          <w:p w14:paraId="42EA2936" w14:textId="77777777" w:rsidR="00635D13" w:rsidRPr="001A2D8A" w:rsidRDefault="00635D13" w:rsidP="00635D13">
            <w:pPr>
              <w:pStyle w:val="BodyText"/>
              <w:spacing w:after="0" w:line="240" w:lineRule="exact"/>
              <w:ind w:right="-45"/>
              <w:rPr>
                <w:rFonts w:cs="Times New Roman"/>
                <w:b/>
                <w:bCs/>
                <w:i/>
                <w:iCs/>
                <w:sz w:val="20"/>
                <w:lang w:val="en-GB"/>
              </w:rPr>
            </w:pPr>
            <w:r w:rsidRPr="001A2D8A">
              <w:rPr>
                <w:rFonts w:cs="Times New Roman"/>
                <w:b/>
                <w:bCs/>
                <w:i/>
                <w:iCs/>
                <w:sz w:val="20"/>
                <w:lang w:val="en-GB"/>
              </w:rPr>
              <w:t>Other financial assets</w:t>
            </w:r>
          </w:p>
        </w:tc>
        <w:tc>
          <w:tcPr>
            <w:tcW w:w="1440" w:type="dxa"/>
          </w:tcPr>
          <w:p w14:paraId="2C3BDBB4"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tcPr>
          <w:p w14:paraId="0F684F20" w14:textId="77777777" w:rsidR="00635D13" w:rsidRPr="002741F4" w:rsidRDefault="00635D13" w:rsidP="00635D13">
            <w:pPr>
              <w:spacing w:line="240" w:lineRule="exact"/>
              <w:jc w:val="right"/>
              <w:rPr>
                <w:rFonts w:cs="Times New Roman"/>
                <w:sz w:val="20"/>
              </w:rPr>
            </w:pPr>
          </w:p>
        </w:tc>
        <w:tc>
          <w:tcPr>
            <w:tcW w:w="1386" w:type="dxa"/>
          </w:tcPr>
          <w:p w14:paraId="2FB04416" w14:textId="77777777" w:rsidR="00635D13" w:rsidRPr="002741F4" w:rsidRDefault="00635D13" w:rsidP="00635D13">
            <w:pPr>
              <w:pStyle w:val="acctfourfigures"/>
              <w:tabs>
                <w:tab w:val="clear" w:pos="765"/>
                <w:tab w:val="decimal" w:pos="1200"/>
              </w:tabs>
              <w:spacing w:line="240" w:lineRule="exact"/>
              <w:ind w:left="-79" w:right="-42"/>
              <w:rPr>
                <w:rFonts w:cs="Times New Roman"/>
                <w:sz w:val="20"/>
              </w:rPr>
            </w:pPr>
          </w:p>
        </w:tc>
        <w:tc>
          <w:tcPr>
            <w:tcW w:w="243" w:type="dxa"/>
          </w:tcPr>
          <w:p w14:paraId="1830C215" w14:textId="77777777" w:rsidR="00635D13" w:rsidRPr="002741F4" w:rsidRDefault="00635D13" w:rsidP="00635D13">
            <w:pPr>
              <w:spacing w:line="240" w:lineRule="exact"/>
              <w:jc w:val="right"/>
              <w:rPr>
                <w:rFonts w:cs="Times New Roman"/>
                <w:sz w:val="20"/>
              </w:rPr>
            </w:pPr>
          </w:p>
        </w:tc>
        <w:tc>
          <w:tcPr>
            <w:tcW w:w="1359" w:type="dxa"/>
          </w:tcPr>
          <w:p w14:paraId="21925B0D" w14:textId="77777777" w:rsidR="00635D13" w:rsidRPr="002741F4" w:rsidRDefault="00635D13" w:rsidP="00635D13">
            <w:pPr>
              <w:tabs>
                <w:tab w:val="decimal" w:pos="1140"/>
              </w:tabs>
              <w:ind w:left="-93" w:right="-59"/>
              <w:rPr>
                <w:rFonts w:cs="Times New Roman"/>
                <w:sz w:val="20"/>
              </w:rPr>
            </w:pPr>
          </w:p>
        </w:tc>
        <w:tc>
          <w:tcPr>
            <w:tcW w:w="243" w:type="dxa"/>
          </w:tcPr>
          <w:p w14:paraId="06BBB6C7" w14:textId="77777777" w:rsidR="00635D13" w:rsidRPr="002741F4" w:rsidRDefault="00635D13" w:rsidP="00635D13">
            <w:pPr>
              <w:tabs>
                <w:tab w:val="decimal" w:pos="1059"/>
              </w:tabs>
              <w:spacing w:line="240" w:lineRule="exact"/>
              <w:ind w:left="-93" w:right="-268"/>
              <w:rPr>
                <w:rFonts w:cs="Times New Roman"/>
                <w:sz w:val="20"/>
              </w:rPr>
            </w:pPr>
          </w:p>
        </w:tc>
        <w:tc>
          <w:tcPr>
            <w:tcW w:w="1179" w:type="dxa"/>
          </w:tcPr>
          <w:p w14:paraId="6A5F947B"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1A2D8A" w14:paraId="6B0F0CAD" w14:textId="77777777" w:rsidTr="00360B85">
        <w:trPr>
          <w:trHeight w:val="70"/>
        </w:trPr>
        <w:tc>
          <w:tcPr>
            <w:tcW w:w="3060" w:type="dxa"/>
          </w:tcPr>
          <w:p w14:paraId="1FB331DB" w14:textId="00AA3D64"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 xml:space="preserve">At 1 January </w:t>
            </w:r>
            <w:r>
              <w:rPr>
                <w:rFonts w:cs="Times New Roman"/>
                <w:sz w:val="20"/>
                <w:lang w:val="en-GB"/>
              </w:rPr>
              <w:t>2022</w:t>
            </w:r>
          </w:p>
        </w:tc>
        <w:tc>
          <w:tcPr>
            <w:tcW w:w="1440" w:type="dxa"/>
            <w:shd w:val="clear" w:color="auto" w:fill="auto"/>
            <w:vAlign w:val="bottom"/>
          </w:tcPr>
          <w:p w14:paraId="388C6D29" w14:textId="6144FF27" w:rsidR="00635D13" w:rsidRPr="005855EF" w:rsidRDefault="00635D13" w:rsidP="00635D13">
            <w:pPr>
              <w:pStyle w:val="acctfourfigures"/>
              <w:tabs>
                <w:tab w:val="clear" w:pos="765"/>
                <w:tab w:val="decimal" w:pos="1156"/>
              </w:tabs>
              <w:spacing w:line="240" w:lineRule="exact"/>
              <w:ind w:left="-79" w:right="-78"/>
              <w:rPr>
                <w:rFonts w:cs="Times New Roman"/>
                <w:sz w:val="20"/>
              </w:rPr>
            </w:pPr>
            <w:r w:rsidRPr="005855EF">
              <w:rPr>
                <w:rFonts w:cs="Times New Roman"/>
                <w:sz w:val="20"/>
              </w:rPr>
              <w:t>144</w:t>
            </w:r>
          </w:p>
        </w:tc>
        <w:tc>
          <w:tcPr>
            <w:tcW w:w="270" w:type="dxa"/>
            <w:shd w:val="clear" w:color="auto" w:fill="auto"/>
          </w:tcPr>
          <w:p w14:paraId="7E44861F" w14:textId="77777777" w:rsidR="00635D13" w:rsidRPr="005855EF" w:rsidRDefault="00635D13" w:rsidP="00635D13">
            <w:pPr>
              <w:spacing w:line="240" w:lineRule="exact"/>
              <w:jc w:val="right"/>
              <w:rPr>
                <w:rFonts w:cs="Times New Roman"/>
                <w:sz w:val="20"/>
              </w:rPr>
            </w:pPr>
          </w:p>
        </w:tc>
        <w:tc>
          <w:tcPr>
            <w:tcW w:w="1386" w:type="dxa"/>
            <w:shd w:val="clear" w:color="auto" w:fill="auto"/>
          </w:tcPr>
          <w:p w14:paraId="25DA575D" w14:textId="4C20CB30" w:rsidR="00635D13" w:rsidRPr="005855EF" w:rsidRDefault="00635D13" w:rsidP="0093239C">
            <w:pPr>
              <w:pStyle w:val="acctfourfigures"/>
              <w:tabs>
                <w:tab w:val="clear" w:pos="765"/>
                <w:tab w:val="decimal" w:pos="1055"/>
              </w:tabs>
              <w:spacing w:line="240" w:lineRule="exact"/>
              <w:ind w:left="-79" w:right="-42"/>
              <w:rPr>
                <w:rFonts w:cs="Times New Roman"/>
                <w:sz w:val="20"/>
              </w:rPr>
            </w:pPr>
            <w:r w:rsidRPr="005855EF">
              <w:rPr>
                <w:rFonts w:cs="Times New Roman"/>
                <w:sz w:val="20"/>
              </w:rPr>
              <w:t>1,001</w:t>
            </w:r>
          </w:p>
        </w:tc>
        <w:tc>
          <w:tcPr>
            <w:tcW w:w="243" w:type="dxa"/>
            <w:shd w:val="clear" w:color="auto" w:fill="auto"/>
          </w:tcPr>
          <w:p w14:paraId="44564741" w14:textId="77777777" w:rsidR="00635D13" w:rsidRPr="005855EF" w:rsidRDefault="00635D13" w:rsidP="00635D13">
            <w:pPr>
              <w:spacing w:line="240" w:lineRule="exact"/>
              <w:jc w:val="right"/>
              <w:rPr>
                <w:rFonts w:cs="Times New Roman"/>
                <w:sz w:val="20"/>
              </w:rPr>
            </w:pPr>
          </w:p>
        </w:tc>
        <w:tc>
          <w:tcPr>
            <w:tcW w:w="1359" w:type="dxa"/>
            <w:shd w:val="clear" w:color="auto" w:fill="auto"/>
          </w:tcPr>
          <w:p w14:paraId="3CF8527E" w14:textId="1F843942" w:rsidR="00635D13" w:rsidRPr="005855EF" w:rsidRDefault="00635D13" w:rsidP="00635D13">
            <w:pPr>
              <w:tabs>
                <w:tab w:val="decimal" w:pos="1140"/>
              </w:tabs>
              <w:ind w:left="-93" w:right="-59"/>
              <w:rPr>
                <w:rFonts w:cs="Times New Roman"/>
                <w:sz w:val="20"/>
              </w:rPr>
            </w:pPr>
            <w:r w:rsidRPr="005855EF">
              <w:rPr>
                <w:rFonts w:cs="Times New Roman"/>
                <w:sz w:val="20"/>
              </w:rPr>
              <w:t>6,942</w:t>
            </w:r>
          </w:p>
        </w:tc>
        <w:tc>
          <w:tcPr>
            <w:tcW w:w="243" w:type="dxa"/>
            <w:shd w:val="clear" w:color="auto" w:fill="auto"/>
          </w:tcPr>
          <w:p w14:paraId="1D81895C" w14:textId="77777777" w:rsidR="00635D13" w:rsidRPr="005855EF" w:rsidRDefault="00635D13" w:rsidP="00635D13">
            <w:pPr>
              <w:tabs>
                <w:tab w:val="decimal" w:pos="1059"/>
              </w:tabs>
              <w:spacing w:line="240" w:lineRule="exact"/>
              <w:ind w:left="-93" w:right="-268"/>
              <w:rPr>
                <w:rFonts w:cs="Times New Roman"/>
                <w:sz w:val="20"/>
              </w:rPr>
            </w:pPr>
          </w:p>
        </w:tc>
        <w:tc>
          <w:tcPr>
            <w:tcW w:w="1179" w:type="dxa"/>
            <w:shd w:val="clear" w:color="auto" w:fill="auto"/>
            <w:vAlign w:val="bottom"/>
          </w:tcPr>
          <w:p w14:paraId="0D7F633E" w14:textId="340408E3" w:rsidR="00635D13" w:rsidRPr="005855EF" w:rsidRDefault="00635D13" w:rsidP="00635D13">
            <w:pPr>
              <w:pStyle w:val="acctfourfigures"/>
              <w:tabs>
                <w:tab w:val="clear" w:pos="765"/>
                <w:tab w:val="decimal" w:pos="983"/>
              </w:tabs>
              <w:spacing w:line="240" w:lineRule="exact"/>
              <w:ind w:left="-93" w:right="-150"/>
              <w:rPr>
                <w:rFonts w:cs="Times New Roman"/>
                <w:sz w:val="20"/>
              </w:rPr>
            </w:pPr>
            <w:r w:rsidRPr="005855EF">
              <w:rPr>
                <w:rFonts w:cs="Times New Roman"/>
                <w:sz w:val="20"/>
              </w:rPr>
              <w:t>8,087</w:t>
            </w:r>
          </w:p>
        </w:tc>
      </w:tr>
      <w:tr w:rsidR="00635D13" w:rsidRPr="001A2D8A" w14:paraId="7653B5D3" w14:textId="77777777" w:rsidTr="00360B85">
        <w:tc>
          <w:tcPr>
            <w:tcW w:w="3060" w:type="dxa"/>
          </w:tcPr>
          <w:p w14:paraId="3B6629CE" w14:textId="4D6C17A7"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Change from stage reclassification</w:t>
            </w:r>
          </w:p>
        </w:tc>
        <w:tc>
          <w:tcPr>
            <w:tcW w:w="1440" w:type="dxa"/>
            <w:shd w:val="clear" w:color="auto" w:fill="auto"/>
            <w:vAlign w:val="bottom"/>
          </w:tcPr>
          <w:p w14:paraId="595E9F79" w14:textId="3728A6E6" w:rsidR="00635D13" w:rsidRPr="002741F4"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lang w:bidi="th-TH"/>
              </w:rPr>
              <w:t>143</w:t>
            </w:r>
          </w:p>
        </w:tc>
        <w:tc>
          <w:tcPr>
            <w:tcW w:w="270" w:type="dxa"/>
            <w:shd w:val="clear" w:color="auto" w:fill="auto"/>
          </w:tcPr>
          <w:p w14:paraId="1E18C46B"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37340015" w14:textId="2CCD973C" w:rsidR="00635D13" w:rsidRPr="002741F4" w:rsidRDefault="00635D13" w:rsidP="0093239C">
            <w:pPr>
              <w:pStyle w:val="acctfourfigures"/>
              <w:tabs>
                <w:tab w:val="clear" w:pos="765"/>
                <w:tab w:val="decimal" w:pos="1055"/>
              </w:tabs>
              <w:spacing w:line="240" w:lineRule="exact"/>
              <w:ind w:left="-79" w:right="-78"/>
              <w:rPr>
                <w:rFonts w:cs="Times New Roman"/>
                <w:sz w:val="20"/>
              </w:rPr>
            </w:pPr>
            <w:r w:rsidRPr="00EC65EE">
              <w:rPr>
                <w:rFonts w:cs="Times New Roman"/>
                <w:sz w:val="20"/>
              </w:rPr>
              <w:t>(368)</w:t>
            </w:r>
          </w:p>
        </w:tc>
        <w:tc>
          <w:tcPr>
            <w:tcW w:w="243" w:type="dxa"/>
            <w:shd w:val="clear" w:color="auto" w:fill="auto"/>
          </w:tcPr>
          <w:p w14:paraId="60F3FCD8"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0B37D4CC" w14:textId="4E3590C6" w:rsidR="00635D13" w:rsidRPr="002741F4" w:rsidRDefault="00635D13" w:rsidP="00635D13">
            <w:pPr>
              <w:tabs>
                <w:tab w:val="decimal" w:pos="1140"/>
              </w:tabs>
              <w:ind w:left="-93" w:right="-59"/>
              <w:rPr>
                <w:rFonts w:cs="Times New Roman"/>
                <w:sz w:val="20"/>
              </w:rPr>
            </w:pPr>
            <w:r w:rsidRPr="00EC65EE">
              <w:rPr>
                <w:rFonts w:cs="Times New Roman"/>
                <w:sz w:val="20"/>
              </w:rPr>
              <w:t>225</w:t>
            </w:r>
          </w:p>
        </w:tc>
        <w:tc>
          <w:tcPr>
            <w:tcW w:w="243" w:type="dxa"/>
            <w:shd w:val="clear" w:color="auto" w:fill="auto"/>
          </w:tcPr>
          <w:p w14:paraId="77EB3FEB"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vAlign w:val="bottom"/>
          </w:tcPr>
          <w:p w14:paraId="170001DA" w14:textId="2FD4F46B" w:rsidR="00635D13" w:rsidRPr="002741F4"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rPr>
              <w:t>-</w:t>
            </w:r>
          </w:p>
        </w:tc>
      </w:tr>
      <w:tr w:rsidR="00635D13" w:rsidRPr="001A2D8A" w14:paraId="5CDACA94" w14:textId="77777777" w:rsidTr="00360B85">
        <w:tc>
          <w:tcPr>
            <w:tcW w:w="3060" w:type="dxa"/>
          </w:tcPr>
          <w:p w14:paraId="2C7AF962" w14:textId="77777777" w:rsidR="00635D13" w:rsidRDefault="00635D13" w:rsidP="00635D13">
            <w:pPr>
              <w:pStyle w:val="BodyText"/>
              <w:spacing w:after="0" w:line="240" w:lineRule="exact"/>
              <w:ind w:right="-45"/>
              <w:rPr>
                <w:rFonts w:cs="Times New Roman"/>
                <w:sz w:val="20"/>
                <w:lang w:val="en-GB"/>
              </w:rPr>
            </w:pPr>
            <w:r w:rsidRPr="001A2D8A">
              <w:rPr>
                <w:rFonts w:cs="Times New Roman"/>
                <w:sz w:val="20"/>
                <w:lang w:val="en-GB"/>
              </w:rPr>
              <w:t xml:space="preserve">Change from remeasurement of </w:t>
            </w:r>
          </w:p>
          <w:p w14:paraId="0473513F" w14:textId="28353750" w:rsidR="00635D13" w:rsidRPr="001A2D8A" w:rsidRDefault="00635D13" w:rsidP="00635D13">
            <w:pPr>
              <w:pStyle w:val="BodyText"/>
              <w:spacing w:after="0" w:line="240" w:lineRule="exact"/>
              <w:ind w:right="-45"/>
              <w:rPr>
                <w:rFonts w:cs="Times New Roman"/>
                <w:sz w:val="20"/>
                <w:lang w:val="en-GB"/>
              </w:rPr>
            </w:pPr>
            <w:r>
              <w:rPr>
                <w:rFonts w:cs="Times New Roman"/>
                <w:sz w:val="20"/>
                <w:lang w:val="en-GB"/>
              </w:rPr>
              <w:t xml:space="preserve">   </w:t>
            </w:r>
            <w:r w:rsidRPr="001A2D8A">
              <w:rPr>
                <w:rFonts w:cs="Times New Roman"/>
                <w:sz w:val="20"/>
                <w:lang w:val="en-GB"/>
              </w:rPr>
              <w:t xml:space="preserve">ECL </w:t>
            </w:r>
          </w:p>
        </w:tc>
        <w:tc>
          <w:tcPr>
            <w:tcW w:w="1440" w:type="dxa"/>
            <w:shd w:val="clear" w:color="auto" w:fill="auto"/>
            <w:vAlign w:val="bottom"/>
          </w:tcPr>
          <w:p w14:paraId="57009F73" w14:textId="0C22F87D" w:rsidR="00635D13" w:rsidRPr="002741F4"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lang w:bidi="th-TH"/>
              </w:rPr>
              <w:t>273</w:t>
            </w:r>
          </w:p>
        </w:tc>
        <w:tc>
          <w:tcPr>
            <w:tcW w:w="270" w:type="dxa"/>
            <w:shd w:val="clear" w:color="auto" w:fill="auto"/>
          </w:tcPr>
          <w:p w14:paraId="4DF1D625" w14:textId="77777777" w:rsidR="00635D13" w:rsidRPr="002741F4" w:rsidRDefault="00635D13" w:rsidP="00635D13">
            <w:pPr>
              <w:tabs>
                <w:tab w:val="decimal" w:pos="1138"/>
              </w:tabs>
              <w:spacing w:line="240" w:lineRule="exact"/>
              <w:ind w:right="-108"/>
              <w:rPr>
                <w:rFonts w:cs="Times New Roman"/>
                <w:sz w:val="20"/>
              </w:rPr>
            </w:pPr>
          </w:p>
        </w:tc>
        <w:tc>
          <w:tcPr>
            <w:tcW w:w="1386" w:type="dxa"/>
            <w:shd w:val="clear" w:color="auto" w:fill="auto"/>
            <w:vAlign w:val="bottom"/>
          </w:tcPr>
          <w:p w14:paraId="51B11B56" w14:textId="010A3DAD" w:rsidR="00635D13" w:rsidRPr="002741F4" w:rsidRDefault="00635D13" w:rsidP="0093239C">
            <w:pPr>
              <w:pStyle w:val="acctfourfigures"/>
              <w:tabs>
                <w:tab w:val="clear" w:pos="765"/>
                <w:tab w:val="decimal" w:pos="1055"/>
              </w:tabs>
              <w:spacing w:line="240" w:lineRule="exact"/>
              <w:ind w:left="-79" w:right="-42"/>
              <w:rPr>
                <w:rFonts w:cs="Times New Roman"/>
                <w:sz w:val="20"/>
              </w:rPr>
            </w:pPr>
            <w:r w:rsidRPr="00EC65EE">
              <w:rPr>
                <w:rFonts w:cs="Times New Roman"/>
                <w:sz w:val="20"/>
                <w:lang w:bidi="th-TH"/>
              </w:rPr>
              <w:t>657</w:t>
            </w:r>
          </w:p>
        </w:tc>
        <w:tc>
          <w:tcPr>
            <w:tcW w:w="243" w:type="dxa"/>
            <w:shd w:val="clear" w:color="auto" w:fill="auto"/>
          </w:tcPr>
          <w:p w14:paraId="1272A08A" w14:textId="77777777" w:rsidR="00635D13" w:rsidRPr="002741F4" w:rsidRDefault="00635D13" w:rsidP="00635D13">
            <w:pPr>
              <w:tabs>
                <w:tab w:val="decimal" w:pos="1138"/>
              </w:tabs>
              <w:spacing w:line="240" w:lineRule="exact"/>
              <w:ind w:right="-108"/>
              <w:rPr>
                <w:rFonts w:cs="Times New Roman"/>
                <w:sz w:val="20"/>
              </w:rPr>
            </w:pPr>
          </w:p>
        </w:tc>
        <w:tc>
          <w:tcPr>
            <w:tcW w:w="1359" w:type="dxa"/>
            <w:shd w:val="clear" w:color="auto" w:fill="auto"/>
            <w:vAlign w:val="bottom"/>
          </w:tcPr>
          <w:p w14:paraId="52858FFE" w14:textId="14C0E02D" w:rsidR="00635D13" w:rsidRPr="002741F4" w:rsidRDefault="00635D13" w:rsidP="00635D13">
            <w:pPr>
              <w:tabs>
                <w:tab w:val="decimal" w:pos="1140"/>
              </w:tabs>
              <w:ind w:left="-93" w:right="-59"/>
              <w:rPr>
                <w:rFonts w:cs="Times New Roman"/>
                <w:sz w:val="20"/>
              </w:rPr>
            </w:pPr>
            <w:r w:rsidRPr="00EC65EE">
              <w:rPr>
                <w:rFonts w:cs="Times New Roman"/>
                <w:sz w:val="20"/>
                <w:lang w:bidi="th-TH"/>
              </w:rPr>
              <w:t>4,998</w:t>
            </w:r>
          </w:p>
        </w:tc>
        <w:tc>
          <w:tcPr>
            <w:tcW w:w="243" w:type="dxa"/>
            <w:shd w:val="clear" w:color="auto" w:fill="auto"/>
          </w:tcPr>
          <w:p w14:paraId="68F1F683" w14:textId="77777777" w:rsidR="00635D13" w:rsidRPr="002741F4" w:rsidRDefault="00635D13" w:rsidP="00635D13">
            <w:pPr>
              <w:tabs>
                <w:tab w:val="decimal" w:pos="1138"/>
              </w:tabs>
              <w:spacing w:line="240" w:lineRule="exact"/>
              <w:ind w:right="-108"/>
              <w:rPr>
                <w:rFonts w:cs="Times New Roman"/>
                <w:sz w:val="20"/>
              </w:rPr>
            </w:pPr>
          </w:p>
        </w:tc>
        <w:tc>
          <w:tcPr>
            <w:tcW w:w="1179" w:type="dxa"/>
            <w:shd w:val="clear" w:color="auto" w:fill="auto"/>
            <w:vAlign w:val="bottom"/>
          </w:tcPr>
          <w:p w14:paraId="258AE75E" w14:textId="26CABFA0" w:rsidR="00635D13" w:rsidRPr="002741F4"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lang w:bidi="th-TH"/>
              </w:rPr>
              <w:t>5,928</w:t>
            </w:r>
          </w:p>
        </w:tc>
      </w:tr>
      <w:tr w:rsidR="00635D13" w:rsidRPr="001A2D8A" w14:paraId="45988E19" w14:textId="77777777" w:rsidTr="00360B85">
        <w:tc>
          <w:tcPr>
            <w:tcW w:w="3060" w:type="dxa"/>
          </w:tcPr>
          <w:p w14:paraId="509A69E7" w14:textId="3D28F537" w:rsidR="00635D13" w:rsidRPr="001A2D8A" w:rsidRDefault="00635D13" w:rsidP="00635D13">
            <w:pPr>
              <w:pStyle w:val="BodyText"/>
              <w:spacing w:after="0" w:line="240" w:lineRule="exact"/>
              <w:ind w:right="-45"/>
              <w:jc w:val="both"/>
              <w:rPr>
                <w:rFonts w:cs="Times New Roman"/>
                <w:sz w:val="20"/>
                <w:lang w:val="en-GB"/>
              </w:rPr>
            </w:pPr>
            <w:r w:rsidRPr="001A2D8A">
              <w:rPr>
                <w:rFonts w:cs="Times New Roman"/>
                <w:sz w:val="20"/>
                <w:lang w:val="en-GB"/>
              </w:rPr>
              <w:t xml:space="preserve">Purchased or acquired </w:t>
            </w:r>
          </w:p>
        </w:tc>
        <w:tc>
          <w:tcPr>
            <w:tcW w:w="1440" w:type="dxa"/>
            <w:shd w:val="clear" w:color="auto" w:fill="auto"/>
            <w:vAlign w:val="bottom"/>
          </w:tcPr>
          <w:p w14:paraId="4EDDB076" w14:textId="135C9BD0" w:rsidR="00635D13" w:rsidRPr="002741F4"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lang w:bidi="th-TH"/>
              </w:rPr>
              <w:t>126</w:t>
            </w:r>
          </w:p>
        </w:tc>
        <w:tc>
          <w:tcPr>
            <w:tcW w:w="270" w:type="dxa"/>
            <w:shd w:val="clear" w:color="auto" w:fill="auto"/>
          </w:tcPr>
          <w:p w14:paraId="29C78E23" w14:textId="77777777" w:rsidR="00635D13" w:rsidRPr="002741F4" w:rsidRDefault="00635D13" w:rsidP="00635D13">
            <w:pPr>
              <w:tabs>
                <w:tab w:val="decimal" w:pos="1138"/>
              </w:tabs>
              <w:spacing w:line="240" w:lineRule="exact"/>
              <w:ind w:right="-108"/>
              <w:rPr>
                <w:rFonts w:cs="Times New Roman"/>
                <w:sz w:val="20"/>
              </w:rPr>
            </w:pPr>
          </w:p>
        </w:tc>
        <w:tc>
          <w:tcPr>
            <w:tcW w:w="1386" w:type="dxa"/>
            <w:shd w:val="clear" w:color="auto" w:fill="auto"/>
          </w:tcPr>
          <w:p w14:paraId="67A4A470" w14:textId="3411E93F" w:rsidR="00635D13" w:rsidRPr="002741F4" w:rsidRDefault="00635D13" w:rsidP="0093239C">
            <w:pPr>
              <w:pStyle w:val="acctfourfigures"/>
              <w:tabs>
                <w:tab w:val="clear" w:pos="765"/>
                <w:tab w:val="decimal" w:pos="1055"/>
              </w:tabs>
              <w:spacing w:line="240" w:lineRule="exact"/>
              <w:ind w:left="-79" w:right="-42"/>
              <w:rPr>
                <w:rFonts w:cs="Times New Roman"/>
                <w:sz w:val="20"/>
              </w:rPr>
            </w:pPr>
            <w:r w:rsidRPr="00EC65EE">
              <w:rPr>
                <w:rFonts w:cs="Times New Roman"/>
                <w:sz w:val="20"/>
                <w:lang w:bidi="th-TH"/>
              </w:rPr>
              <w:t>573</w:t>
            </w:r>
          </w:p>
        </w:tc>
        <w:tc>
          <w:tcPr>
            <w:tcW w:w="243" w:type="dxa"/>
            <w:shd w:val="clear" w:color="auto" w:fill="auto"/>
          </w:tcPr>
          <w:p w14:paraId="324540B8" w14:textId="77777777" w:rsidR="00635D13" w:rsidRPr="002741F4" w:rsidRDefault="00635D13" w:rsidP="00635D13">
            <w:pPr>
              <w:tabs>
                <w:tab w:val="decimal" w:pos="1138"/>
              </w:tabs>
              <w:spacing w:line="240" w:lineRule="exact"/>
              <w:ind w:right="-108"/>
              <w:rPr>
                <w:rFonts w:cs="Times New Roman"/>
                <w:sz w:val="20"/>
              </w:rPr>
            </w:pPr>
          </w:p>
        </w:tc>
        <w:tc>
          <w:tcPr>
            <w:tcW w:w="1359" w:type="dxa"/>
            <w:shd w:val="clear" w:color="auto" w:fill="auto"/>
          </w:tcPr>
          <w:p w14:paraId="25D09921" w14:textId="31053EC1" w:rsidR="00635D13" w:rsidRPr="002741F4" w:rsidRDefault="00635D13" w:rsidP="00635D13">
            <w:pPr>
              <w:tabs>
                <w:tab w:val="decimal" w:pos="1140"/>
              </w:tabs>
              <w:ind w:left="-93" w:right="-59"/>
              <w:rPr>
                <w:rFonts w:cs="Times New Roman"/>
                <w:sz w:val="20"/>
              </w:rPr>
            </w:pPr>
            <w:r w:rsidRPr="00EC65EE">
              <w:rPr>
                <w:rFonts w:cs="Times New Roman"/>
                <w:sz w:val="20"/>
                <w:lang w:bidi="th-TH"/>
              </w:rPr>
              <w:t>314</w:t>
            </w:r>
          </w:p>
        </w:tc>
        <w:tc>
          <w:tcPr>
            <w:tcW w:w="243" w:type="dxa"/>
            <w:shd w:val="clear" w:color="auto" w:fill="auto"/>
          </w:tcPr>
          <w:p w14:paraId="4E8F4900" w14:textId="77777777" w:rsidR="00635D13" w:rsidRPr="002741F4" w:rsidRDefault="00635D13" w:rsidP="00635D13">
            <w:pPr>
              <w:tabs>
                <w:tab w:val="decimal" w:pos="1138"/>
              </w:tabs>
              <w:spacing w:line="240" w:lineRule="exact"/>
              <w:ind w:right="-108"/>
              <w:rPr>
                <w:rFonts w:cs="Times New Roman"/>
                <w:sz w:val="20"/>
              </w:rPr>
            </w:pPr>
          </w:p>
        </w:tc>
        <w:tc>
          <w:tcPr>
            <w:tcW w:w="1179" w:type="dxa"/>
            <w:shd w:val="clear" w:color="auto" w:fill="auto"/>
            <w:vAlign w:val="bottom"/>
          </w:tcPr>
          <w:p w14:paraId="69F05FD0" w14:textId="4A8E00AA" w:rsidR="00635D13" w:rsidRPr="002741F4"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lang w:bidi="th-TH"/>
              </w:rPr>
              <w:t>1,013</w:t>
            </w:r>
          </w:p>
        </w:tc>
      </w:tr>
      <w:tr w:rsidR="00635D13" w:rsidRPr="001A2D8A" w14:paraId="7883CB19" w14:textId="77777777" w:rsidTr="00360B85">
        <w:tc>
          <w:tcPr>
            <w:tcW w:w="3060" w:type="dxa"/>
          </w:tcPr>
          <w:p w14:paraId="08901F44" w14:textId="1E211ACB" w:rsidR="00635D13" w:rsidRPr="001A2D8A" w:rsidRDefault="00635D13" w:rsidP="00635D13">
            <w:pPr>
              <w:pStyle w:val="BodyText"/>
              <w:spacing w:after="0" w:line="240" w:lineRule="exact"/>
              <w:ind w:right="-45"/>
              <w:jc w:val="both"/>
              <w:rPr>
                <w:rFonts w:cs="Times New Roman"/>
                <w:sz w:val="20"/>
                <w:lang w:val="en-GB"/>
              </w:rPr>
            </w:pPr>
            <w:r w:rsidRPr="001A2D8A">
              <w:rPr>
                <w:rFonts w:cs="Times New Roman"/>
                <w:sz w:val="20"/>
                <w:lang w:val="en-GB"/>
              </w:rPr>
              <w:t xml:space="preserve">Derecognised </w:t>
            </w:r>
          </w:p>
        </w:tc>
        <w:tc>
          <w:tcPr>
            <w:tcW w:w="1440" w:type="dxa"/>
            <w:shd w:val="clear" w:color="auto" w:fill="auto"/>
            <w:vAlign w:val="bottom"/>
          </w:tcPr>
          <w:p w14:paraId="1C0C2070" w14:textId="0A77E862" w:rsidR="00635D13" w:rsidRPr="002741F4"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rPr>
              <w:t>(13)</w:t>
            </w:r>
          </w:p>
        </w:tc>
        <w:tc>
          <w:tcPr>
            <w:tcW w:w="270" w:type="dxa"/>
            <w:shd w:val="clear" w:color="auto" w:fill="auto"/>
          </w:tcPr>
          <w:p w14:paraId="18452D06" w14:textId="77777777" w:rsidR="00635D13" w:rsidRPr="002741F4" w:rsidRDefault="00635D13" w:rsidP="00635D13">
            <w:pPr>
              <w:tabs>
                <w:tab w:val="decimal" w:pos="1138"/>
              </w:tabs>
              <w:spacing w:line="240" w:lineRule="exact"/>
              <w:ind w:right="-108"/>
              <w:rPr>
                <w:rFonts w:cs="Times New Roman"/>
                <w:sz w:val="20"/>
              </w:rPr>
            </w:pPr>
          </w:p>
        </w:tc>
        <w:tc>
          <w:tcPr>
            <w:tcW w:w="1386" w:type="dxa"/>
            <w:shd w:val="clear" w:color="auto" w:fill="auto"/>
          </w:tcPr>
          <w:p w14:paraId="30DD0BD5" w14:textId="5C21C46D" w:rsidR="00635D13" w:rsidRPr="002741F4" w:rsidRDefault="00635D13" w:rsidP="0093239C">
            <w:pPr>
              <w:pStyle w:val="acctfourfigures"/>
              <w:tabs>
                <w:tab w:val="clear" w:pos="765"/>
                <w:tab w:val="decimal" w:pos="1055"/>
              </w:tabs>
              <w:spacing w:line="240" w:lineRule="exact"/>
              <w:ind w:left="-79" w:right="-78"/>
              <w:rPr>
                <w:rFonts w:cs="Times New Roman"/>
                <w:sz w:val="20"/>
              </w:rPr>
            </w:pPr>
            <w:r w:rsidRPr="00EC65EE">
              <w:rPr>
                <w:rFonts w:cs="Times New Roman"/>
                <w:sz w:val="20"/>
              </w:rPr>
              <w:t>(304)</w:t>
            </w:r>
          </w:p>
        </w:tc>
        <w:tc>
          <w:tcPr>
            <w:tcW w:w="243" w:type="dxa"/>
            <w:shd w:val="clear" w:color="auto" w:fill="auto"/>
          </w:tcPr>
          <w:p w14:paraId="2B1BBD40" w14:textId="77777777" w:rsidR="00635D13" w:rsidRPr="002741F4" w:rsidRDefault="00635D13" w:rsidP="00635D13">
            <w:pPr>
              <w:tabs>
                <w:tab w:val="decimal" w:pos="1138"/>
              </w:tabs>
              <w:spacing w:line="240" w:lineRule="exact"/>
              <w:ind w:right="-108"/>
              <w:rPr>
                <w:rFonts w:cs="Times New Roman"/>
                <w:sz w:val="20"/>
              </w:rPr>
            </w:pPr>
          </w:p>
        </w:tc>
        <w:tc>
          <w:tcPr>
            <w:tcW w:w="1359" w:type="dxa"/>
            <w:shd w:val="clear" w:color="auto" w:fill="auto"/>
          </w:tcPr>
          <w:p w14:paraId="6238160B" w14:textId="4C5E1509" w:rsidR="00635D13" w:rsidRPr="002741F4" w:rsidRDefault="00635D13" w:rsidP="00635D13">
            <w:pPr>
              <w:tabs>
                <w:tab w:val="decimal" w:pos="1140"/>
              </w:tabs>
              <w:ind w:left="-93" w:right="-59"/>
              <w:rPr>
                <w:rFonts w:cs="Times New Roman"/>
                <w:sz w:val="20"/>
              </w:rPr>
            </w:pPr>
            <w:r w:rsidRPr="00EC65EE">
              <w:rPr>
                <w:rFonts w:cs="Times New Roman"/>
                <w:sz w:val="20"/>
              </w:rPr>
              <w:t>(4,341)</w:t>
            </w:r>
          </w:p>
        </w:tc>
        <w:tc>
          <w:tcPr>
            <w:tcW w:w="243" w:type="dxa"/>
            <w:shd w:val="clear" w:color="auto" w:fill="auto"/>
          </w:tcPr>
          <w:p w14:paraId="1CB27D03" w14:textId="77777777" w:rsidR="00635D13" w:rsidRPr="002741F4" w:rsidRDefault="00635D13" w:rsidP="00635D13">
            <w:pPr>
              <w:tabs>
                <w:tab w:val="decimal" w:pos="1138"/>
              </w:tabs>
              <w:spacing w:line="240" w:lineRule="exact"/>
              <w:ind w:right="-108"/>
              <w:rPr>
                <w:rFonts w:cs="Times New Roman"/>
                <w:sz w:val="20"/>
              </w:rPr>
            </w:pPr>
          </w:p>
        </w:tc>
        <w:tc>
          <w:tcPr>
            <w:tcW w:w="1179" w:type="dxa"/>
            <w:shd w:val="clear" w:color="auto" w:fill="auto"/>
            <w:vAlign w:val="bottom"/>
          </w:tcPr>
          <w:p w14:paraId="0672ADD7" w14:textId="23D44932" w:rsidR="00635D13" w:rsidRPr="002741F4"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rPr>
              <w:t>(4,658)</w:t>
            </w:r>
          </w:p>
        </w:tc>
      </w:tr>
      <w:tr w:rsidR="00635D13" w:rsidRPr="001A2D8A" w14:paraId="482BB3DE" w14:textId="77777777" w:rsidTr="00360B85">
        <w:tc>
          <w:tcPr>
            <w:tcW w:w="3060" w:type="dxa"/>
          </w:tcPr>
          <w:p w14:paraId="73136E8C" w14:textId="620FA0C5" w:rsidR="00635D13" w:rsidRPr="001A2D8A" w:rsidRDefault="00635D13" w:rsidP="00635D13">
            <w:pPr>
              <w:pStyle w:val="BodyText"/>
              <w:spacing w:after="0" w:line="240" w:lineRule="exact"/>
              <w:ind w:right="-45"/>
              <w:jc w:val="both"/>
              <w:rPr>
                <w:rFonts w:cs="Times New Roman"/>
                <w:sz w:val="20"/>
                <w:lang w:val="en-GB"/>
              </w:rPr>
            </w:pPr>
            <w:r w:rsidRPr="001A2D8A">
              <w:rPr>
                <w:rFonts w:cs="Times New Roman"/>
                <w:sz w:val="20"/>
                <w:lang w:val="en-GB"/>
              </w:rPr>
              <w:t>Written-off</w:t>
            </w:r>
          </w:p>
        </w:tc>
        <w:tc>
          <w:tcPr>
            <w:tcW w:w="1440" w:type="dxa"/>
            <w:shd w:val="clear" w:color="auto" w:fill="auto"/>
            <w:vAlign w:val="bottom"/>
          </w:tcPr>
          <w:p w14:paraId="4B84E36D" w14:textId="465E8034" w:rsidR="00635D13" w:rsidRPr="002741F4"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w:t>
            </w:r>
          </w:p>
        </w:tc>
        <w:tc>
          <w:tcPr>
            <w:tcW w:w="270" w:type="dxa"/>
            <w:shd w:val="clear" w:color="auto" w:fill="auto"/>
          </w:tcPr>
          <w:p w14:paraId="44159C19" w14:textId="77777777" w:rsidR="00635D13" w:rsidRPr="002741F4" w:rsidRDefault="00635D13" w:rsidP="00635D13">
            <w:pPr>
              <w:tabs>
                <w:tab w:val="decimal" w:pos="1138"/>
              </w:tabs>
              <w:spacing w:line="240" w:lineRule="exact"/>
              <w:ind w:right="-108"/>
              <w:rPr>
                <w:rFonts w:cs="Times New Roman"/>
                <w:sz w:val="20"/>
              </w:rPr>
            </w:pPr>
          </w:p>
        </w:tc>
        <w:tc>
          <w:tcPr>
            <w:tcW w:w="1386" w:type="dxa"/>
            <w:shd w:val="clear" w:color="auto" w:fill="auto"/>
          </w:tcPr>
          <w:p w14:paraId="0C123A36" w14:textId="05FDD3C2" w:rsidR="00635D13" w:rsidRPr="002741F4" w:rsidRDefault="00635D13" w:rsidP="0093239C">
            <w:pPr>
              <w:pStyle w:val="acctfourfigures"/>
              <w:tabs>
                <w:tab w:val="clear" w:pos="765"/>
                <w:tab w:val="decimal" w:pos="1055"/>
              </w:tabs>
              <w:spacing w:line="240" w:lineRule="exact"/>
              <w:ind w:left="-79" w:right="-42"/>
              <w:rPr>
                <w:rFonts w:cs="Times New Roman"/>
                <w:sz w:val="20"/>
              </w:rPr>
            </w:pPr>
            <w:r w:rsidRPr="00EC65EE">
              <w:rPr>
                <w:rFonts w:cs="Times New Roman"/>
                <w:sz w:val="20"/>
              </w:rPr>
              <w:t>-</w:t>
            </w:r>
          </w:p>
        </w:tc>
        <w:tc>
          <w:tcPr>
            <w:tcW w:w="243" w:type="dxa"/>
            <w:shd w:val="clear" w:color="auto" w:fill="auto"/>
          </w:tcPr>
          <w:p w14:paraId="324FD5E7" w14:textId="77777777" w:rsidR="00635D13" w:rsidRPr="002741F4" w:rsidRDefault="00635D13" w:rsidP="00635D13">
            <w:pPr>
              <w:tabs>
                <w:tab w:val="decimal" w:pos="1138"/>
              </w:tabs>
              <w:spacing w:line="240" w:lineRule="exact"/>
              <w:ind w:right="-108"/>
              <w:rPr>
                <w:rFonts w:cs="Times New Roman"/>
                <w:sz w:val="20"/>
              </w:rPr>
            </w:pPr>
          </w:p>
        </w:tc>
        <w:tc>
          <w:tcPr>
            <w:tcW w:w="1359" w:type="dxa"/>
            <w:shd w:val="clear" w:color="auto" w:fill="auto"/>
          </w:tcPr>
          <w:p w14:paraId="3BCDBFCE" w14:textId="31464E7B" w:rsidR="00635D13" w:rsidRPr="002741F4" w:rsidRDefault="00635D13" w:rsidP="00412505">
            <w:pPr>
              <w:tabs>
                <w:tab w:val="decimal" w:pos="1140"/>
              </w:tabs>
              <w:ind w:left="-93" w:right="-59"/>
              <w:rPr>
                <w:rFonts w:cs="Times New Roman"/>
                <w:sz w:val="20"/>
              </w:rPr>
            </w:pPr>
            <w:r w:rsidRPr="00EC65EE">
              <w:rPr>
                <w:rFonts w:cs="Times New Roman"/>
                <w:sz w:val="20"/>
              </w:rPr>
              <w:t>(220)</w:t>
            </w:r>
          </w:p>
        </w:tc>
        <w:tc>
          <w:tcPr>
            <w:tcW w:w="243" w:type="dxa"/>
            <w:shd w:val="clear" w:color="auto" w:fill="auto"/>
          </w:tcPr>
          <w:p w14:paraId="5F442736" w14:textId="77777777" w:rsidR="00635D13" w:rsidRPr="002741F4" w:rsidRDefault="00635D13" w:rsidP="00635D13">
            <w:pPr>
              <w:tabs>
                <w:tab w:val="decimal" w:pos="1138"/>
              </w:tabs>
              <w:spacing w:line="240" w:lineRule="exact"/>
              <w:ind w:right="-108"/>
              <w:rPr>
                <w:rFonts w:cs="Times New Roman"/>
                <w:sz w:val="20"/>
              </w:rPr>
            </w:pPr>
          </w:p>
        </w:tc>
        <w:tc>
          <w:tcPr>
            <w:tcW w:w="1179" w:type="dxa"/>
            <w:shd w:val="clear" w:color="auto" w:fill="auto"/>
            <w:vAlign w:val="bottom"/>
          </w:tcPr>
          <w:p w14:paraId="54A1399A" w14:textId="609EB2E4" w:rsidR="00635D13" w:rsidRPr="002741F4"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rPr>
              <w:t>(220)</w:t>
            </w:r>
          </w:p>
        </w:tc>
      </w:tr>
      <w:tr w:rsidR="00635D13" w:rsidRPr="001A2D8A" w14:paraId="1A394537" w14:textId="77777777" w:rsidTr="008D2489">
        <w:tc>
          <w:tcPr>
            <w:tcW w:w="3060" w:type="dxa"/>
          </w:tcPr>
          <w:p w14:paraId="4FA02D34" w14:textId="21D939A7" w:rsidR="00635D13" w:rsidRPr="001A2D8A" w:rsidRDefault="00635D13" w:rsidP="00635D13">
            <w:pPr>
              <w:pStyle w:val="BodyText"/>
              <w:spacing w:after="0" w:line="240" w:lineRule="exact"/>
              <w:ind w:right="-45"/>
              <w:rPr>
                <w:rFonts w:cs="Times New Roman"/>
                <w:b/>
                <w:bCs/>
                <w:sz w:val="20"/>
                <w:rtl/>
                <w:cs/>
                <w:lang w:val="en-GB"/>
              </w:rPr>
            </w:pPr>
            <w:r w:rsidRPr="001A2D8A">
              <w:rPr>
                <w:rFonts w:cs="Times New Roman"/>
                <w:b/>
                <w:bCs/>
                <w:sz w:val="20"/>
                <w:lang w:val="en-GB"/>
              </w:rPr>
              <w:t>At 31 December 202</w:t>
            </w:r>
            <w:r>
              <w:rPr>
                <w:rFonts w:cs="Times New Roman"/>
                <w:b/>
                <w:bCs/>
                <w:sz w:val="20"/>
                <w:lang w:val="en-GB"/>
              </w:rPr>
              <w:t>2</w:t>
            </w:r>
            <w:r w:rsidRPr="001A2D8A">
              <w:rPr>
                <w:rFonts w:cs="Times New Roman"/>
                <w:b/>
                <w:bCs/>
                <w:sz w:val="20"/>
                <w:lang w:val="en-GB"/>
              </w:rPr>
              <w:t xml:space="preserve"> and </w:t>
            </w:r>
            <w:r>
              <w:rPr>
                <w:rFonts w:cs="Times New Roman"/>
                <w:b/>
                <w:bCs/>
                <w:sz w:val="20"/>
                <w:lang w:val="en-GB"/>
              </w:rPr>
              <w:br/>
              <w:t xml:space="preserve">   </w:t>
            </w:r>
            <w:r w:rsidRPr="001A2D8A">
              <w:rPr>
                <w:rFonts w:cs="Times New Roman"/>
                <w:b/>
                <w:bCs/>
                <w:sz w:val="20"/>
                <w:lang w:val="en-GB"/>
              </w:rPr>
              <w:t>1 January 202</w:t>
            </w:r>
            <w:r>
              <w:rPr>
                <w:rFonts w:cs="Times New Roman"/>
                <w:b/>
                <w:bCs/>
                <w:sz w:val="20"/>
                <w:lang w:val="en-GB"/>
              </w:rPr>
              <w:t>3</w:t>
            </w:r>
          </w:p>
        </w:tc>
        <w:tc>
          <w:tcPr>
            <w:tcW w:w="1440" w:type="dxa"/>
            <w:tcBorders>
              <w:top w:val="single" w:sz="4" w:space="0" w:color="auto"/>
            </w:tcBorders>
            <w:shd w:val="clear" w:color="auto" w:fill="auto"/>
            <w:vAlign w:val="bottom"/>
          </w:tcPr>
          <w:p w14:paraId="4EF310C3" w14:textId="4341AEAB" w:rsidR="00635D13" w:rsidRPr="002741F4" w:rsidRDefault="00635D13" w:rsidP="00635D13">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673</w:t>
            </w:r>
          </w:p>
        </w:tc>
        <w:tc>
          <w:tcPr>
            <w:tcW w:w="270" w:type="dxa"/>
            <w:shd w:val="clear" w:color="auto" w:fill="auto"/>
          </w:tcPr>
          <w:p w14:paraId="5DD6DFC1" w14:textId="77777777" w:rsidR="00635D13" w:rsidRPr="002741F4" w:rsidRDefault="00635D13" w:rsidP="00635D13">
            <w:pPr>
              <w:tabs>
                <w:tab w:val="decimal" w:pos="1138"/>
              </w:tabs>
              <w:spacing w:line="240" w:lineRule="exact"/>
              <w:ind w:right="-108"/>
              <w:rPr>
                <w:rFonts w:cs="Times New Roman"/>
                <w:b/>
                <w:bCs/>
                <w:sz w:val="20"/>
              </w:rPr>
            </w:pPr>
          </w:p>
        </w:tc>
        <w:tc>
          <w:tcPr>
            <w:tcW w:w="1386" w:type="dxa"/>
            <w:tcBorders>
              <w:top w:val="single" w:sz="4" w:space="0" w:color="auto"/>
            </w:tcBorders>
            <w:shd w:val="clear" w:color="auto" w:fill="auto"/>
            <w:vAlign w:val="bottom"/>
          </w:tcPr>
          <w:p w14:paraId="1752E3EE" w14:textId="3256F576" w:rsidR="00635D13" w:rsidRPr="002741F4" w:rsidRDefault="00635D13" w:rsidP="00366494">
            <w:pPr>
              <w:pStyle w:val="acctfourfigures"/>
              <w:tabs>
                <w:tab w:val="clear" w:pos="765"/>
                <w:tab w:val="decimal" w:pos="1055"/>
              </w:tabs>
              <w:spacing w:line="240" w:lineRule="exact"/>
              <w:ind w:left="-79" w:right="-42"/>
              <w:rPr>
                <w:rFonts w:cs="Times New Roman"/>
                <w:b/>
                <w:bCs/>
                <w:sz w:val="20"/>
              </w:rPr>
            </w:pPr>
            <w:r w:rsidRPr="00EC65EE">
              <w:rPr>
                <w:rFonts w:cs="Times New Roman"/>
                <w:b/>
                <w:bCs/>
                <w:sz w:val="20"/>
              </w:rPr>
              <w:t>1,559</w:t>
            </w:r>
          </w:p>
        </w:tc>
        <w:tc>
          <w:tcPr>
            <w:tcW w:w="243" w:type="dxa"/>
            <w:shd w:val="clear" w:color="auto" w:fill="auto"/>
          </w:tcPr>
          <w:p w14:paraId="61FEDBC1" w14:textId="77777777" w:rsidR="00635D13" w:rsidRPr="002741F4" w:rsidRDefault="00635D13" w:rsidP="00635D13">
            <w:pPr>
              <w:tabs>
                <w:tab w:val="decimal" w:pos="1138"/>
              </w:tabs>
              <w:spacing w:line="240" w:lineRule="exact"/>
              <w:ind w:right="-108"/>
              <w:rPr>
                <w:rFonts w:cs="Times New Roman"/>
                <w:b/>
                <w:bCs/>
                <w:sz w:val="20"/>
              </w:rPr>
            </w:pPr>
          </w:p>
        </w:tc>
        <w:tc>
          <w:tcPr>
            <w:tcW w:w="1359" w:type="dxa"/>
            <w:tcBorders>
              <w:top w:val="single" w:sz="4" w:space="0" w:color="auto"/>
            </w:tcBorders>
            <w:shd w:val="clear" w:color="auto" w:fill="auto"/>
            <w:vAlign w:val="bottom"/>
          </w:tcPr>
          <w:p w14:paraId="09416118" w14:textId="029F2A88" w:rsidR="00635D13" w:rsidRPr="002741F4" w:rsidRDefault="00635D13" w:rsidP="00366494">
            <w:pPr>
              <w:tabs>
                <w:tab w:val="decimal" w:pos="1140"/>
              </w:tabs>
              <w:ind w:left="-93" w:right="-59"/>
              <w:rPr>
                <w:rFonts w:cs="Times New Roman"/>
                <w:b/>
                <w:bCs/>
                <w:sz w:val="20"/>
              </w:rPr>
            </w:pPr>
            <w:r w:rsidRPr="00EC65EE">
              <w:rPr>
                <w:rFonts w:cs="Times New Roman"/>
                <w:b/>
                <w:bCs/>
                <w:sz w:val="20"/>
              </w:rPr>
              <w:t>7,918</w:t>
            </w:r>
          </w:p>
        </w:tc>
        <w:tc>
          <w:tcPr>
            <w:tcW w:w="243" w:type="dxa"/>
            <w:shd w:val="clear" w:color="auto" w:fill="auto"/>
          </w:tcPr>
          <w:p w14:paraId="2C36915D" w14:textId="77777777" w:rsidR="00635D13" w:rsidRPr="002741F4" w:rsidRDefault="00635D13" w:rsidP="00635D13">
            <w:pPr>
              <w:tabs>
                <w:tab w:val="decimal" w:pos="1138"/>
              </w:tabs>
              <w:spacing w:line="240" w:lineRule="exact"/>
              <w:ind w:right="-108"/>
              <w:rPr>
                <w:rFonts w:cs="Times New Roman"/>
                <w:b/>
                <w:bCs/>
                <w:sz w:val="20"/>
              </w:rPr>
            </w:pPr>
          </w:p>
        </w:tc>
        <w:tc>
          <w:tcPr>
            <w:tcW w:w="1179" w:type="dxa"/>
            <w:tcBorders>
              <w:top w:val="single" w:sz="4" w:space="0" w:color="auto"/>
            </w:tcBorders>
            <w:shd w:val="clear" w:color="auto" w:fill="auto"/>
            <w:vAlign w:val="bottom"/>
          </w:tcPr>
          <w:p w14:paraId="447366BD" w14:textId="71DC3CF0" w:rsidR="00635D13" w:rsidRPr="002741F4" w:rsidRDefault="00635D13" w:rsidP="00635D13">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rPr>
              <w:t>10,150</w:t>
            </w:r>
          </w:p>
        </w:tc>
      </w:tr>
      <w:tr w:rsidR="00635D13" w:rsidRPr="001A2D8A" w14:paraId="2A796011" w14:textId="77777777" w:rsidTr="00360B85">
        <w:tc>
          <w:tcPr>
            <w:tcW w:w="3060" w:type="dxa"/>
          </w:tcPr>
          <w:p w14:paraId="22211FAE" w14:textId="596AE4FD" w:rsidR="00635D13" w:rsidRPr="001A2D8A" w:rsidRDefault="00635D13" w:rsidP="00635D13">
            <w:pPr>
              <w:pStyle w:val="BodyText"/>
              <w:spacing w:after="0" w:line="240" w:lineRule="exact"/>
              <w:ind w:right="-45"/>
              <w:jc w:val="both"/>
              <w:rPr>
                <w:rFonts w:cs="Times New Roman"/>
                <w:b/>
                <w:bCs/>
                <w:sz w:val="20"/>
                <w:lang w:val="en-GB"/>
              </w:rPr>
            </w:pPr>
            <w:r w:rsidRPr="001A2D8A">
              <w:rPr>
                <w:rFonts w:cs="Times New Roman"/>
                <w:sz w:val="20"/>
                <w:lang w:val="en-GB"/>
              </w:rPr>
              <w:t>Change from stage reclassification</w:t>
            </w:r>
          </w:p>
        </w:tc>
        <w:tc>
          <w:tcPr>
            <w:tcW w:w="1440" w:type="dxa"/>
            <w:shd w:val="clear" w:color="auto" w:fill="auto"/>
            <w:vAlign w:val="bottom"/>
          </w:tcPr>
          <w:p w14:paraId="6BC921BC" w14:textId="44571D15"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bidi="th-TH"/>
              </w:rPr>
              <w:t>223</w:t>
            </w:r>
          </w:p>
        </w:tc>
        <w:tc>
          <w:tcPr>
            <w:tcW w:w="270" w:type="dxa"/>
            <w:shd w:val="clear" w:color="auto" w:fill="auto"/>
          </w:tcPr>
          <w:p w14:paraId="1E202D19" w14:textId="77777777" w:rsidR="00635D13" w:rsidRPr="00635D13" w:rsidRDefault="00635D13" w:rsidP="00635D13">
            <w:pPr>
              <w:spacing w:line="240" w:lineRule="exact"/>
              <w:jc w:val="right"/>
              <w:rPr>
                <w:rFonts w:cs="Times New Roman"/>
                <w:b/>
                <w:bCs/>
                <w:sz w:val="20"/>
              </w:rPr>
            </w:pPr>
          </w:p>
        </w:tc>
        <w:tc>
          <w:tcPr>
            <w:tcW w:w="1386" w:type="dxa"/>
            <w:shd w:val="clear" w:color="auto" w:fill="auto"/>
          </w:tcPr>
          <w:p w14:paraId="536EDF0A" w14:textId="38E11CE5" w:rsidR="00635D13" w:rsidRPr="00635D13" w:rsidRDefault="00635D13" w:rsidP="0093239C">
            <w:pPr>
              <w:pStyle w:val="acctfourfigures"/>
              <w:tabs>
                <w:tab w:val="clear" w:pos="765"/>
                <w:tab w:val="decimal" w:pos="1055"/>
              </w:tabs>
              <w:spacing w:line="240" w:lineRule="exact"/>
              <w:ind w:left="-79" w:right="-42"/>
              <w:rPr>
                <w:rFonts w:cs="Times New Roman"/>
                <w:sz w:val="20"/>
              </w:rPr>
            </w:pPr>
            <w:r w:rsidRPr="0093239C">
              <w:rPr>
                <w:rFonts w:cs="Times New Roman"/>
                <w:sz w:val="20"/>
              </w:rPr>
              <w:t>(421)</w:t>
            </w:r>
          </w:p>
        </w:tc>
        <w:tc>
          <w:tcPr>
            <w:tcW w:w="243" w:type="dxa"/>
            <w:shd w:val="clear" w:color="auto" w:fill="auto"/>
          </w:tcPr>
          <w:p w14:paraId="5F6F5CFF" w14:textId="77777777" w:rsidR="00635D13" w:rsidRPr="00635D13" w:rsidRDefault="00635D13" w:rsidP="00635D13">
            <w:pPr>
              <w:spacing w:line="240" w:lineRule="exact"/>
              <w:jc w:val="right"/>
              <w:rPr>
                <w:rFonts w:cs="Times New Roman"/>
                <w:b/>
                <w:bCs/>
                <w:sz w:val="20"/>
              </w:rPr>
            </w:pPr>
          </w:p>
        </w:tc>
        <w:tc>
          <w:tcPr>
            <w:tcW w:w="1359" w:type="dxa"/>
            <w:shd w:val="clear" w:color="auto" w:fill="auto"/>
          </w:tcPr>
          <w:p w14:paraId="4E4F7EB9" w14:textId="5BD20BE3" w:rsidR="00635D13" w:rsidRPr="00635D13" w:rsidRDefault="00635D13" w:rsidP="00635D13">
            <w:pPr>
              <w:tabs>
                <w:tab w:val="decimal" w:pos="1140"/>
              </w:tabs>
              <w:ind w:left="-93" w:right="-59"/>
              <w:rPr>
                <w:rFonts w:cs="Times New Roman"/>
                <w:sz w:val="20"/>
              </w:rPr>
            </w:pPr>
            <w:r w:rsidRPr="0093239C">
              <w:rPr>
                <w:rFonts w:cs="Times New Roman"/>
                <w:sz w:val="20"/>
              </w:rPr>
              <w:t>198</w:t>
            </w:r>
          </w:p>
        </w:tc>
        <w:tc>
          <w:tcPr>
            <w:tcW w:w="243" w:type="dxa"/>
            <w:shd w:val="clear" w:color="auto" w:fill="auto"/>
          </w:tcPr>
          <w:p w14:paraId="5ABD621C" w14:textId="77777777" w:rsidR="00635D13" w:rsidRPr="00635D13" w:rsidRDefault="00635D13" w:rsidP="00635D13">
            <w:pPr>
              <w:tabs>
                <w:tab w:val="decimal" w:pos="1059"/>
              </w:tabs>
              <w:spacing w:line="240" w:lineRule="exact"/>
              <w:ind w:left="-93" w:right="-268"/>
              <w:rPr>
                <w:rFonts w:cs="Times New Roman"/>
                <w:b/>
                <w:bCs/>
                <w:sz w:val="20"/>
              </w:rPr>
            </w:pPr>
          </w:p>
        </w:tc>
        <w:tc>
          <w:tcPr>
            <w:tcW w:w="1179" w:type="dxa"/>
            <w:shd w:val="clear" w:color="auto" w:fill="auto"/>
            <w:vAlign w:val="bottom"/>
          </w:tcPr>
          <w:p w14:paraId="2E69C362" w14:textId="73A3F750"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rPr>
              <w:t>-</w:t>
            </w:r>
          </w:p>
        </w:tc>
      </w:tr>
      <w:tr w:rsidR="00635D13" w:rsidRPr="001A2D8A" w14:paraId="0B8CC440" w14:textId="77777777" w:rsidTr="008D2489">
        <w:tc>
          <w:tcPr>
            <w:tcW w:w="3060" w:type="dxa"/>
          </w:tcPr>
          <w:p w14:paraId="2CB05E87" w14:textId="74DF9EB7" w:rsidR="00635D13" w:rsidRPr="001A2D8A" w:rsidRDefault="00635D13" w:rsidP="00635D13">
            <w:pPr>
              <w:pStyle w:val="BodyText"/>
              <w:spacing w:after="0" w:line="240" w:lineRule="exact"/>
              <w:ind w:left="124" w:right="-45" w:hanging="124"/>
              <w:rPr>
                <w:rFonts w:cs="Times New Roman"/>
                <w:b/>
                <w:bCs/>
                <w:i/>
                <w:iCs/>
                <w:sz w:val="20"/>
                <w:lang w:val="en-GB"/>
              </w:rPr>
            </w:pPr>
            <w:r w:rsidRPr="001A2D8A">
              <w:rPr>
                <w:rFonts w:cs="Times New Roman"/>
                <w:sz w:val="20"/>
                <w:lang w:val="en-GB"/>
              </w:rPr>
              <w:t xml:space="preserve">Change from remeasurement of ECL </w:t>
            </w:r>
          </w:p>
        </w:tc>
        <w:tc>
          <w:tcPr>
            <w:tcW w:w="1440" w:type="dxa"/>
            <w:shd w:val="clear" w:color="auto" w:fill="auto"/>
            <w:vAlign w:val="bottom"/>
          </w:tcPr>
          <w:p w14:paraId="05272A07" w14:textId="5D039A13"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bidi="th-TH"/>
              </w:rPr>
              <w:t>914</w:t>
            </w:r>
          </w:p>
        </w:tc>
        <w:tc>
          <w:tcPr>
            <w:tcW w:w="270" w:type="dxa"/>
            <w:shd w:val="clear" w:color="auto" w:fill="auto"/>
          </w:tcPr>
          <w:p w14:paraId="4A83FEDF" w14:textId="77777777" w:rsidR="00635D13" w:rsidRPr="00635D13" w:rsidRDefault="00635D13" w:rsidP="00635D13">
            <w:pPr>
              <w:spacing w:line="240" w:lineRule="exact"/>
              <w:jc w:val="right"/>
              <w:rPr>
                <w:rFonts w:cs="Times New Roman"/>
                <w:sz w:val="20"/>
              </w:rPr>
            </w:pPr>
          </w:p>
        </w:tc>
        <w:tc>
          <w:tcPr>
            <w:tcW w:w="1386" w:type="dxa"/>
            <w:shd w:val="clear" w:color="auto" w:fill="auto"/>
            <w:vAlign w:val="bottom"/>
          </w:tcPr>
          <w:p w14:paraId="44D590EC" w14:textId="45B65328" w:rsidR="00635D13" w:rsidRPr="00635D13" w:rsidRDefault="00635D13" w:rsidP="00C85A48">
            <w:pPr>
              <w:pStyle w:val="acctfourfigures"/>
              <w:tabs>
                <w:tab w:val="clear" w:pos="765"/>
                <w:tab w:val="decimal" w:pos="1055"/>
              </w:tabs>
              <w:spacing w:line="240" w:lineRule="exact"/>
              <w:ind w:left="-79" w:right="-42"/>
              <w:rPr>
                <w:rFonts w:cs="Times New Roman"/>
                <w:sz w:val="20"/>
                <w:lang w:bidi="th-TH"/>
              </w:rPr>
            </w:pPr>
            <w:r w:rsidRPr="0093239C">
              <w:rPr>
                <w:rFonts w:cs="Times New Roman"/>
                <w:sz w:val="20"/>
                <w:lang w:bidi="th-TH"/>
              </w:rPr>
              <w:t>4,172</w:t>
            </w:r>
          </w:p>
        </w:tc>
        <w:tc>
          <w:tcPr>
            <w:tcW w:w="243" w:type="dxa"/>
            <w:shd w:val="clear" w:color="auto" w:fill="auto"/>
            <w:vAlign w:val="bottom"/>
          </w:tcPr>
          <w:p w14:paraId="50257464" w14:textId="77777777" w:rsidR="00635D13" w:rsidRPr="00635D13" w:rsidRDefault="00635D13" w:rsidP="008D2489">
            <w:pPr>
              <w:tabs>
                <w:tab w:val="decimal" w:pos="1156"/>
              </w:tabs>
              <w:spacing w:line="240" w:lineRule="exact"/>
              <w:ind w:left="-79" w:right="-78"/>
              <w:rPr>
                <w:rFonts w:cs="Times New Roman"/>
                <w:sz w:val="20"/>
                <w:lang w:bidi="th-TH"/>
              </w:rPr>
            </w:pPr>
          </w:p>
        </w:tc>
        <w:tc>
          <w:tcPr>
            <w:tcW w:w="1359" w:type="dxa"/>
            <w:shd w:val="clear" w:color="auto" w:fill="auto"/>
            <w:vAlign w:val="bottom"/>
          </w:tcPr>
          <w:p w14:paraId="47EF052E" w14:textId="7F8EC6E8" w:rsidR="00635D13" w:rsidRPr="00635D13" w:rsidRDefault="00635D13" w:rsidP="008D2489">
            <w:pPr>
              <w:pStyle w:val="acctfourfigures"/>
              <w:tabs>
                <w:tab w:val="clear" w:pos="765"/>
                <w:tab w:val="decimal" w:pos="1156"/>
              </w:tabs>
              <w:spacing w:line="240" w:lineRule="exact"/>
              <w:ind w:left="-79" w:right="-78"/>
              <w:rPr>
                <w:rFonts w:cs="Times New Roman"/>
                <w:sz w:val="20"/>
                <w:lang w:bidi="th-TH"/>
              </w:rPr>
            </w:pPr>
            <w:r w:rsidRPr="0093239C">
              <w:rPr>
                <w:rFonts w:cs="Times New Roman"/>
                <w:sz w:val="20"/>
                <w:lang w:bidi="th-TH"/>
              </w:rPr>
              <w:t>9,074</w:t>
            </w:r>
          </w:p>
        </w:tc>
        <w:tc>
          <w:tcPr>
            <w:tcW w:w="243" w:type="dxa"/>
            <w:shd w:val="clear" w:color="auto" w:fill="auto"/>
            <w:vAlign w:val="bottom"/>
          </w:tcPr>
          <w:p w14:paraId="37A6A248" w14:textId="77777777" w:rsidR="00635D13" w:rsidRPr="00635D13" w:rsidRDefault="00635D13" w:rsidP="008D2489">
            <w:pPr>
              <w:tabs>
                <w:tab w:val="decimal" w:pos="1156"/>
              </w:tabs>
              <w:spacing w:line="240" w:lineRule="exact"/>
              <w:ind w:left="-79" w:right="-78"/>
              <w:rPr>
                <w:rFonts w:cs="Times New Roman"/>
                <w:sz w:val="20"/>
                <w:lang w:bidi="th-TH"/>
              </w:rPr>
            </w:pPr>
          </w:p>
        </w:tc>
        <w:tc>
          <w:tcPr>
            <w:tcW w:w="1179" w:type="dxa"/>
            <w:shd w:val="clear" w:color="auto" w:fill="auto"/>
            <w:vAlign w:val="bottom"/>
          </w:tcPr>
          <w:p w14:paraId="0EAC8591" w14:textId="5C128E35" w:rsidR="00635D13" w:rsidRPr="00635D13" w:rsidRDefault="00635D13" w:rsidP="008D2489">
            <w:pPr>
              <w:pStyle w:val="acctfourfigures"/>
              <w:tabs>
                <w:tab w:val="clear" w:pos="765"/>
                <w:tab w:val="decimal" w:pos="983"/>
              </w:tabs>
              <w:spacing w:line="240" w:lineRule="exact"/>
              <w:ind w:left="-79" w:right="-78"/>
              <w:rPr>
                <w:rFonts w:cs="Times New Roman"/>
                <w:sz w:val="20"/>
                <w:lang w:bidi="th-TH"/>
              </w:rPr>
            </w:pPr>
            <w:r w:rsidRPr="0093239C">
              <w:rPr>
                <w:rFonts w:cs="Times New Roman"/>
                <w:sz w:val="20"/>
                <w:lang w:bidi="th-TH"/>
              </w:rPr>
              <w:t>14,160</w:t>
            </w:r>
          </w:p>
        </w:tc>
      </w:tr>
      <w:tr w:rsidR="00635D13" w:rsidRPr="001A2D8A" w14:paraId="1AEC8CF1" w14:textId="77777777" w:rsidTr="008D2489">
        <w:tc>
          <w:tcPr>
            <w:tcW w:w="3060" w:type="dxa"/>
          </w:tcPr>
          <w:p w14:paraId="3251840C" w14:textId="41D8C665" w:rsidR="00635D13" w:rsidRPr="001A2D8A" w:rsidRDefault="00635D13" w:rsidP="00635D13">
            <w:pPr>
              <w:pStyle w:val="BodyText"/>
              <w:spacing w:after="0" w:line="240" w:lineRule="exact"/>
              <w:ind w:left="124" w:right="-45" w:hanging="124"/>
              <w:rPr>
                <w:rFonts w:cs="Times New Roman"/>
                <w:b/>
                <w:bCs/>
                <w:i/>
                <w:iCs/>
                <w:sz w:val="20"/>
                <w:lang w:val="en-GB"/>
              </w:rPr>
            </w:pPr>
            <w:r w:rsidRPr="001A2D8A">
              <w:rPr>
                <w:rFonts w:cs="Times New Roman"/>
                <w:sz w:val="20"/>
                <w:lang w:val="en-GB"/>
              </w:rPr>
              <w:t xml:space="preserve">Purchased or acquired </w:t>
            </w:r>
          </w:p>
        </w:tc>
        <w:tc>
          <w:tcPr>
            <w:tcW w:w="1440" w:type="dxa"/>
            <w:shd w:val="clear" w:color="auto" w:fill="auto"/>
            <w:vAlign w:val="bottom"/>
          </w:tcPr>
          <w:p w14:paraId="7C438E0F" w14:textId="6E3AB6DF"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bidi="th-TH"/>
              </w:rPr>
              <w:t>259</w:t>
            </w:r>
          </w:p>
        </w:tc>
        <w:tc>
          <w:tcPr>
            <w:tcW w:w="270" w:type="dxa"/>
            <w:shd w:val="clear" w:color="auto" w:fill="auto"/>
          </w:tcPr>
          <w:p w14:paraId="46ADBD26" w14:textId="77777777" w:rsidR="00635D13" w:rsidRPr="00635D13" w:rsidRDefault="00635D13" w:rsidP="00635D13">
            <w:pPr>
              <w:spacing w:line="240" w:lineRule="exact"/>
              <w:jc w:val="right"/>
              <w:rPr>
                <w:rFonts w:cs="Times New Roman"/>
                <w:sz w:val="20"/>
              </w:rPr>
            </w:pPr>
          </w:p>
        </w:tc>
        <w:tc>
          <w:tcPr>
            <w:tcW w:w="1386" w:type="dxa"/>
            <w:shd w:val="clear" w:color="auto" w:fill="auto"/>
          </w:tcPr>
          <w:p w14:paraId="123E43A2" w14:textId="4F2D8D31" w:rsidR="00635D13" w:rsidRPr="00635D13" w:rsidRDefault="00635D13" w:rsidP="00C85A48">
            <w:pPr>
              <w:pStyle w:val="acctfourfigures"/>
              <w:tabs>
                <w:tab w:val="clear" w:pos="765"/>
                <w:tab w:val="decimal" w:pos="1055"/>
              </w:tabs>
              <w:spacing w:line="240" w:lineRule="exact"/>
              <w:ind w:left="-79" w:right="-42"/>
              <w:rPr>
                <w:rFonts w:cs="Times New Roman"/>
                <w:sz w:val="20"/>
              </w:rPr>
            </w:pPr>
            <w:r w:rsidRPr="0093239C">
              <w:rPr>
                <w:rFonts w:cs="Times New Roman"/>
                <w:sz w:val="20"/>
                <w:lang w:bidi="th-TH"/>
              </w:rPr>
              <w:t>3,765</w:t>
            </w:r>
          </w:p>
        </w:tc>
        <w:tc>
          <w:tcPr>
            <w:tcW w:w="243" w:type="dxa"/>
            <w:shd w:val="clear" w:color="auto" w:fill="auto"/>
          </w:tcPr>
          <w:p w14:paraId="79B555BF" w14:textId="77777777" w:rsidR="00635D13" w:rsidRPr="00635D13" w:rsidRDefault="00635D13" w:rsidP="00635D13">
            <w:pPr>
              <w:spacing w:line="240" w:lineRule="exact"/>
              <w:jc w:val="right"/>
              <w:rPr>
                <w:rFonts w:cs="Times New Roman"/>
                <w:sz w:val="20"/>
              </w:rPr>
            </w:pPr>
          </w:p>
        </w:tc>
        <w:tc>
          <w:tcPr>
            <w:tcW w:w="1359" w:type="dxa"/>
            <w:shd w:val="clear" w:color="auto" w:fill="auto"/>
            <w:vAlign w:val="bottom"/>
          </w:tcPr>
          <w:p w14:paraId="3CA76D8F" w14:textId="6F3ABBBF" w:rsidR="00635D13" w:rsidRPr="00635D13" w:rsidRDefault="00635D13" w:rsidP="008D2489">
            <w:pPr>
              <w:pStyle w:val="acctfourfigures"/>
              <w:tabs>
                <w:tab w:val="clear" w:pos="765"/>
                <w:tab w:val="decimal" w:pos="1156"/>
              </w:tabs>
              <w:spacing w:line="240" w:lineRule="exact"/>
              <w:ind w:left="-79" w:right="-78"/>
              <w:rPr>
                <w:rFonts w:cs="Times New Roman"/>
                <w:sz w:val="20"/>
                <w:lang w:bidi="th-TH"/>
              </w:rPr>
            </w:pPr>
            <w:r w:rsidRPr="0093239C">
              <w:rPr>
                <w:rFonts w:cs="Times New Roman"/>
                <w:sz w:val="20"/>
                <w:lang w:bidi="th-TH"/>
              </w:rPr>
              <w:t>3,866</w:t>
            </w:r>
          </w:p>
        </w:tc>
        <w:tc>
          <w:tcPr>
            <w:tcW w:w="243" w:type="dxa"/>
            <w:shd w:val="clear" w:color="auto" w:fill="auto"/>
          </w:tcPr>
          <w:p w14:paraId="7E22D373" w14:textId="77777777" w:rsidR="00635D13" w:rsidRPr="00635D13"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1916CE14" w14:textId="3B418659"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bidi="th-TH"/>
              </w:rPr>
              <w:t xml:space="preserve">7,890 </w:t>
            </w:r>
          </w:p>
        </w:tc>
      </w:tr>
      <w:tr w:rsidR="00635D13" w:rsidRPr="001A2D8A" w14:paraId="5877E982" w14:textId="77777777" w:rsidTr="008D2489">
        <w:tc>
          <w:tcPr>
            <w:tcW w:w="3060" w:type="dxa"/>
          </w:tcPr>
          <w:p w14:paraId="7FE7AB73" w14:textId="343FEA88" w:rsidR="00635D13" w:rsidRPr="001A2D8A" w:rsidRDefault="00635D13" w:rsidP="00635D13">
            <w:pPr>
              <w:pStyle w:val="BodyText"/>
              <w:spacing w:after="0" w:line="240" w:lineRule="exact"/>
              <w:ind w:left="124" w:right="-45" w:hanging="124"/>
              <w:rPr>
                <w:rFonts w:cs="Times New Roman"/>
                <w:b/>
                <w:bCs/>
                <w:i/>
                <w:iCs/>
                <w:sz w:val="20"/>
                <w:lang w:val="en-GB"/>
              </w:rPr>
            </w:pPr>
            <w:r w:rsidRPr="001A2D8A">
              <w:rPr>
                <w:rFonts w:cs="Times New Roman"/>
                <w:sz w:val="20"/>
                <w:lang w:val="en-GB"/>
              </w:rPr>
              <w:t xml:space="preserve">Derecognised </w:t>
            </w:r>
          </w:p>
        </w:tc>
        <w:tc>
          <w:tcPr>
            <w:tcW w:w="1440" w:type="dxa"/>
            <w:shd w:val="clear" w:color="auto" w:fill="auto"/>
            <w:vAlign w:val="bottom"/>
          </w:tcPr>
          <w:p w14:paraId="75A959ED" w14:textId="5D867F66"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rPr>
              <w:t>(76)</w:t>
            </w:r>
          </w:p>
        </w:tc>
        <w:tc>
          <w:tcPr>
            <w:tcW w:w="270" w:type="dxa"/>
            <w:shd w:val="clear" w:color="auto" w:fill="auto"/>
          </w:tcPr>
          <w:p w14:paraId="7CEBE2BD" w14:textId="77777777" w:rsidR="00635D13" w:rsidRPr="00635D13" w:rsidRDefault="00635D13" w:rsidP="00635D13">
            <w:pPr>
              <w:spacing w:line="240" w:lineRule="exact"/>
              <w:jc w:val="right"/>
              <w:rPr>
                <w:rFonts w:cs="Times New Roman"/>
                <w:sz w:val="20"/>
              </w:rPr>
            </w:pPr>
          </w:p>
        </w:tc>
        <w:tc>
          <w:tcPr>
            <w:tcW w:w="1386" w:type="dxa"/>
            <w:shd w:val="clear" w:color="auto" w:fill="auto"/>
          </w:tcPr>
          <w:p w14:paraId="0066606E" w14:textId="5BCBD6D4" w:rsidR="00635D13" w:rsidRPr="00635D13" w:rsidRDefault="00635D13" w:rsidP="0093239C">
            <w:pPr>
              <w:pStyle w:val="acctfourfigures"/>
              <w:tabs>
                <w:tab w:val="clear" w:pos="765"/>
                <w:tab w:val="decimal" w:pos="1055"/>
              </w:tabs>
              <w:spacing w:line="240" w:lineRule="exact"/>
              <w:ind w:left="-79" w:right="-42"/>
              <w:rPr>
                <w:rFonts w:cs="Times New Roman"/>
                <w:sz w:val="20"/>
              </w:rPr>
            </w:pPr>
            <w:r w:rsidRPr="0093239C">
              <w:rPr>
                <w:rFonts w:cs="Times New Roman"/>
                <w:sz w:val="20"/>
                <w:lang w:bidi="th-TH"/>
              </w:rPr>
              <w:t>(757)</w:t>
            </w:r>
          </w:p>
        </w:tc>
        <w:tc>
          <w:tcPr>
            <w:tcW w:w="243" w:type="dxa"/>
            <w:shd w:val="clear" w:color="auto" w:fill="auto"/>
          </w:tcPr>
          <w:p w14:paraId="728E017F" w14:textId="77777777" w:rsidR="00635D13" w:rsidRPr="00635D13" w:rsidRDefault="00635D13" w:rsidP="00635D13">
            <w:pPr>
              <w:spacing w:line="240" w:lineRule="exact"/>
              <w:jc w:val="right"/>
              <w:rPr>
                <w:rFonts w:cs="Times New Roman"/>
                <w:sz w:val="20"/>
              </w:rPr>
            </w:pPr>
          </w:p>
        </w:tc>
        <w:tc>
          <w:tcPr>
            <w:tcW w:w="1359" w:type="dxa"/>
            <w:shd w:val="clear" w:color="auto" w:fill="auto"/>
            <w:vAlign w:val="bottom"/>
          </w:tcPr>
          <w:p w14:paraId="4CDC656A" w14:textId="35FD5C55" w:rsidR="00635D13" w:rsidRPr="00635D13" w:rsidRDefault="00635D13" w:rsidP="008D2489">
            <w:pPr>
              <w:pStyle w:val="acctfourfigures"/>
              <w:tabs>
                <w:tab w:val="clear" w:pos="765"/>
                <w:tab w:val="decimal" w:pos="1156"/>
              </w:tabs>
              <w:spacing w:line="240" w:lineRule="exact"/>
              <w:ind w:left="-79" w:right="-78"/>
              <w:rPr>
                <w:rFonts w:cs="Times New Roman"/>
                <w:sz w:val="20"/>
                <w:lang w:bidi="th-TH"/>
              </w:rPr>
            </w:pPr>
            <w:r w:rsidRPr="0093239C">
              <w:rPr>
                <w:rFonts w:cs="Times New Roman"/>
                <w:sz w:val="20"/>
                <w:lang w:bidi="th-TH"/>
              </w:rPr>
              <w:t>(3,688)</w:t>
            </w:r>
          </w:p>
        </w:tc>
        <w:tc>
          <w:tcPr>
            <w:tcW w:w="243" w:type="dxa"/>
            <w:shd w:val="clear" w:color="auto" w:fill="auto"/>
          </w:tcPr>
          <w:p w14:paraId="3E2B7A89" w14:textId="77777777" w:rsidR="00635D13" w:rsidRPr="00635D13"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2508AA3F" w14:textId="53CBF023"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bidi="th-TH"/>
              </w:rPr>
              <w:t>(4,521)</w:t>
            </w:r>
          </w:p>
        </w:tc>
      </w:tr>
      <w:tr w:rsidR="00635D13" w:rsidRPr="001A2D8A" w14:paraId="4CDB8314" w14:textId="77777777" w:rsidTr="008D2489">
        <w:tc>
          <w:tcPr>
            <w:tcW w:w="3060" w:type="dxa"/>
          </w:tcPr>
          <w:p w14:paraId="0B460A07" w14:textId="13153515" w:rsidR="00635D13" w:rsidRPr="001A2D8A" w:rsidRDefault="00635D13" w:rsidP="00635D13">
            <w:pPr>
              <w:pStyle w:val="BodyText"/>
              <w:spacing w:after="0" w:line="240" w:lineRule="exact"/>
              <w:ind w:left="124" w:right="-45" w:hanging="124"/>
              <w:rPr>
                <w:rFonts w:cs="Times New Roman"/>
                <w:b/>
                <w:bCs/>
                <w:i/>
                <w:iCs/>
                <w:sz w:val="20"/>
                <w:lang w:val="en-GB"/>
              </w:rPr>
            </w:pPr>
            <w:r w:rsidRPr="001A2D8A">
              <w:rPr>
                <w:rFonts w:cs="Times New Roman"/>
                <w:sz w:val="20"/>
                <w:lang w:val="en-GB"/>
              </w:rPr>
              <w:t>Written-off</w:t>
            </w:r>
          </w:p>
        </w:tc>
        <w:tc>
          <w:tcPr>
            <w:tcW w:w="1440" w:type="dxa"/>
            <w:tcBorders>
              <w:bottom w:val="single" w:sz="4" w:space="0" w:color="auto"/>
            </w:tcBorders>
            <w:shd w:val="clear" w:color="auto" w:fill="auto"/>
            <w:vAlign w:val="bottom"/>
          </w:tcPr>
          <w:p w14:paraId="18FB744E" w14:textId="0BD24599"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rPr>
              <w:t>-</w:t>
            </w:r>
          </w:p>
        </w:tc>
        <w:tc>
          <w:tcPr>
            <w:tcW w:w="270" w:type="dxa"/>
            <w:shd w:val="clear" w:color="auto" w:fill="auto"/>
          </w:tcPr>
          <w:p w14:paraId="01A98BF0" w14:textId="77777777" w:rsidR="00635D13" w:rsidRPr="00635D13" w:rsidRDefault="00635D13" w:rsidP="00635D13">
            <w:pPr>
              <w:spacing w:line="240" w:lineRule="exact"/>
              <w:jc w:val="right"/>
              <w:rPr>
                <w:rFonts w:cs="Times New Roman"/>
                <w:sz w:val="20"/>
              </w:rPr>
            </w:pPr>
          </w:p>
        </w:tc>
        <w:tc>
          <w:tcPr>
            <w:tcW w:w="1386" w:type="dxa"/>
            <w:tcBorders>
              <w:bottom w:val="single" w:sz="4" w:space="0" w:color="auto"/>
            </w:tcBorders>
            <w:shd w:val="clear" w:color="auto" w:fill="auto"/>
          </w:tcPr>
          <w:p w14:paraId="606A211F" w14:textId="70CB3205" w:rsidR="00635D13" w:rsidRPr="00635D13" w:rsidRDefault="00635D13" w:rsidP="0093239C">
            <w:pPr>
              <w:pStyle w:val="acctfourfigures"/>
              <w:tabs>
                <w:tab w:val="clear" w:pos="765"/>
                <w:tab w:val="decimal" w:pos="1055"/>
              </w:tabs>
              <w:spacing w:line="240" w:lineRule="exact"/>
              <w:ind w:left="-79" w:right="-42"/>
              <w:rPr>
                <w:rFonts w:cs="Times New Roman"/>
                <w:sz w:val="20"/>
              </w:rPr>
            </w:pPr>
            <w:r w:rsidRPr="0093239C">
              <w:rPr>
                <w:rFonts w:cs="Times New Roman"/>
                <w:sz w:val="20"/>
                <w:lang w:bidi="th-TH"/>
              </w:rPr>
              <w:t>-</w:t>
            </w:r>
          </w:p>
        </w:tc>
        <w:tc>
          <w:tcPr>
            <w:tcW w:w="243" w:type="dxa"/>
            <w:shd w:val="clear" w:color="auto" w:fill="auto"/>
          </w:tcPr>
          <w:p w14:paraId="62857F2C" w14:textId="77777777" w:rsidR="00635D13" w:rsidRPr="00635D13" w:rsidRDefault="00635D13" w:rsidP="00635D13">
            <w:pPr>
              <w:spacing w:line="240" w:lineRule="exact"/>
              <w:jc w:val="right"/>
              <w:rPr>
                <w:rFonts w:cs="Times New Roman"/>
                <w:sz w:val="20"/>
              </w:rPr>
            </w:pPr>
          </w:p>
        </w:tc>
        <w:tc>
          <w:tcPr>
            <w:tcW w:w="1359" w:type="dxa"/>
            <w:tcBorders>
              <w:bottom w:val="single" w:sz="4" w:space="0" w:color="auto"/>
            </w:tcBorders>
            <w:shd w:val="clear" w:color="auto" w:fill="auto"/>
            <w:vAlign w:val="bottom"/>
          </w:tcPr>
          <w:p w14:paraId="366CA948" w14:textId="51C83E96" w:rsidR="00635D13" w:rsidRPr="00635D13" w:rsidRDefault="00635D13" w:rsidP="008D2489">
            <w:pPr>
              <w:pStyle w:val="acctfourfigures"/>
              <w:tabs>
                <w:tab w:val="clear" w:pos="765"/>
                <w:tab w:val="decimal" w:pos="1156"/>
              </w:tabs>
              <w:spacing w:line="240" w:lineRule="exact"/>
              <w:ind w:left="-79" w:right="-78"/>
              <w:rPr>
                <w:rFonts w:cs="Times New Roman"/>
                <w:sz w:val="20"/>
                <w:lang w:bidi="th-TH"/>
              </w:rPr>
            </w:pPr>
            <w:r w:rsidRPr="0093239C">
              <w:rPr>
                <w:rFonts w:cs="Times New Roman"/>
                <w:sz w:val="20"/>
                <w:lang w:bidi="th-TH"/>
              </w:rPr>
              <w:t>(3,405)</w:t>
            </w:r>
          </w:p>
        </w:tc>
        <w:tc>
          <w:tcPr>
            <w:tcW w:w="243" w:type="dxa"/>
            <w:shd w:val="clear" w:color="auto" w:fill="auto"/>
          </w:tcPr>
          <w:p w14:paraId="01A6F106" w14:textId="77777777" w:rsidR="00635D13" w:rsidRPr="00635D13" w:rsidRDefault="00635D13" w:rsidP="00635D13">
            <w:pPr>
              <w:tabs>
                <w:tab w:val="decimal" w:pos="1059"/>
              </w:tabs>
              <w:spacing w:line="240" w:lineRule="exact"/>
              <w:ind w:left="-93" w:right="-268"/>
              <w:rPr>
                <w:rFonts w:cs="Times New Roman"/>
                <w:sz w:val="20"/>
              </w:rPr>
            </w:pPr>
          </w:p>
        </w:tc>
        <w:tc>
          <w:tcPr>
            <w:tcW w:w="1179" w:type="dxa"/>
            <w:tcBorders>
              <w:bottom w:val="single" w:sz="4" w:space="0" w:color="auto"/>
            </w:tcBorders>
            <w:shd w:val="clear" w:color="auto" w:fill="auto"/>
          </w:tcPr>
          <w:p w14:paraId="7C7919B1" w14:textId="0A15F276"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bidi="th-TH"/>
              </w:rPr>
              <w:t>(3,405)</w:t>
            </w:r>
          </w:p>
        </w:tc>
      </w:tr>
      <w:tr w:rsidR="00635D13" w:rsidRPr="001A2D8A" w14:paraId="00006121" w14:textId="77777777" w:rsidTr="0093239C">
        <w:tc>
          <w:tcPr>
            <w:tcW w:w="3060" w:type="dxa"/>
          </w:tcPr>
          <w:p w14:paraId="5C80BBD8" w14:textId="101EB567" w:rsidR="00635D13" w:rsidRPr="001A2D8A" w:rsidRDefault="00635D13" w:rsidP="00635D13">
            <w:pPr>
              <w:pStyle w:val="BodyText"/>
              <w:spacing w:after="0" w:line="240" w:lineRule="exact"/>
              <w:ind w:left="124" w:right="-45" w:hanging="124"/>
              <w:rPr>
                <w:rFonts w:cs="Times New Roman"/>
                <w:b/>
                <w:bCs/>
                <w:i/>
                <w:iCs/>
                <w:sz w:val="20"/>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w:t>
            </w:r>
            <w:r>
              <w:rPr>
                <w:rFonts w:cs="Times New Roman"/>
                <w:b/>
                <w:bCs/>
                <w:sz w:val="20"/>
                <w:lang w:val="en-GB"/>
              </w:rPr>
              <w:t>3</w:t>
            </w:r>
          </w:p>
        </w:tc>
        <w:tc>
          <w:tcPr>
            <w:tcW w:w="1440" w:type="dxa"/>
            <w:tcBorders>
              <w:top w:val="single" w:sz="4" w:space="0" w:color="auto"/>
              <w:bottom w:val="double" w:sz="4" w:space="0" w:color="auto"/>
            </w:tcBorders>
            <w:shd w:val="clear" w:color="auto" w:fill="auto"/>
            <w:vAlign w:val="bottom"/>
          </w:tcPr>
          <w:p w14:paraId="51B33A90" w14:textId="1CC4B462" w:rsidR="00635D13" w:rsidRPr="00635D13" w:rsidRDefault="00635D13" w:rsidP="00635D13">
            <w:pPr>
              <w:pStyle w:val="acctfourfigures"/>
              <w:tabs>
                <w:tab w:val="clear" w:pos="765"/>
                <w:tab w:val="decimal" w:pos="1156"/>
              </w:tabs>
              <w:spacing w:line="240" w:lineRule="exact"/>
              <w:ind w:left="-79" w:right="-78"/>
              <w:rPr>
                <w:rFonts w:cs="Times New Roman"/>
                <w:b/>
                <w:bCs/>
                <w:sz w:val="20"/>
              </w:rPr>
            </w:pPr>
            <w:r w:rsidRPr="0093239C">
              <w:rPr>
                <w:rFonts w:cs="Times New Roman"/>
                <w:b/>
                <w:bCs/>
                <w:sz w:val="20"/>
                <w:lang w:val="en-US"/>
              </w:rPr>
              <w:t>1,993</w:t>
            </w:r>
          </w:p>
        </w:tc>
        <w:tc>
          <w:tcPr>
            <w:tcW w:w="270" w:type="dxa"/>
            <w:shd w:val="clear" w:color="auto" w:fill="auto"/>
          </w:tcPr>
          <w:p w14:paraId="63DA9222" w14:textId="77777777" w:rsidR="00635D13" w:rsidRPr="00635D13" w:rsidRDefault="00635D13" w:rsidP="00635D13">
            <w:pPr>
              <w:pStyle w:val="acctfourfigures"/>
              <w:tabs>
                <w:tab w:val="clear" w:pos="765"/>
                <w:tab w:val="decimal" w:pos="1247"/>
              </w:tabs>
              <w:spacing w:line="240" w:lineRule="exact"/>
              <w:ind w:left="-79" w:right="-78"/>
              <w:rPr>
                <w:rFonts w:cs="Times New Roman"/>
                <w:b/>
                <w:bCs/>
                <w:sz w:val="20"/>
              </w:rPr>
            </w:pPr>
          </w:p>
        </w:tc>
        <w:tc>
          <w:tcPr>
            <w:tcW w:w="1386" w:type="dxa"/>
            <w:tcBorders>
              <w:top w:val="single" w:sz="4" w:space="0" w:color="auto"/>
              <w:bottom w:val="double" w:sz="4" w:space="0" w:color="auto"/>
            </w:tcBorders>
            <w:shd w:val="clear" w:color="auto" w:fill="auto"/>
          </w:tcPr>
          <w:p w14:paraId="53250ACD" w14:textId="3E4AEDB1" w:rsidR="00635D13" w:rsidRPr="00635D13" w:rsidRDefault="00635D13" w:rsidP="0093239C">
            <w:pPr>
              <w:pStyle w:val="acctfourfigures"/>
              <w:tabs>
                <w:tab w:val="clear" w:pos="765"/>
                <w:tab w:val="decimal" w:pos="1055"/>
              </w:tabs>
              <w:spacing w:line="240" w:lineRule="exact"/>
              <w:ind w:left="-79" w:right="-42"/>
              <w:rPr>
                <w:rFonts w:cs="Times New Roman"/>
                <w:b/>
                <w:bCs/>
                <w:sz w:val="20"/>
              </w:rPr>
            </w:pPr>
            <w:r w:rsidRPr="0093239C">
              <w:rPr>
                <w:rFonts w:cs="Times New Roman"/>
                <w:b/>
                <w:bCs/>
                <w:sz w:val="20"/>
                <w:lang w:bidi="th-TH"/>
              </w:rPr>
              <w:t>8,318</w:t>
            </w:r>
          </w:p>
        </w:tc>
        <w:tc>
          <w:tcPr>
            <w:tcW w:w="243" w:type="dxa"/>
            <w:shd w:val="clear" w:color="auto" w:fill="auto"/>
          </w:tcPr>
          <w:p w14:paraId="4F1C3C41" w14:textId="77777777" w:rsidR="00635D13" w:rsidRPr="00635D13" w:rsidRDefault="00635D13" w:rsidP="00635D13">
            <w:pPr>
              <w:spacing w:line="240" w:lineRule="exact"/>
              <w:jc w:val="right"/>
              <w:rPr>
                <w:rFonts w:cs="Times New Roman"/>
                <w:b/>
                <w:bCs/>
                <w:sz w:val="20"/>
              </w:rPr>
            </w:pPr>
          </w:p>
        </w:tc>
        <w:tc>
          <w:tcPr>
            <w:tcW w:w="1359" w:type="dxa"/>
            <w:tcBorders>
              <w:top w:val="single" w:sz="4" w:space="0" w:color="auto"/>
              <w:bottom w:val="double" w:sz="4" w:space="0" w:color="auto"/>
            </w:tcBorders>
            <w:shd w:val="clear" w:color="auto" w:fill="auto"/>
          </w:tcPr>
          <w:p w14:paraId="09406508" w14:textId="2629EB68" w:rsidR="00635D13" w:rsidRPr="00635D13" w:rsidRDefault="00635D13">
            <w:pPr>
              <w:tabs>
                <w:tab w:val="decimal" w:pos="1140"/>
              </w:tabs>
              <w:ind w:left="-93" w:right="-59"/>
              <w:rPr>
                <w:rFonts w:cs="Times New Roman"/>
                <w:b/>
                <w:bCs/>
                <w:sz w:val="20"/>
              </w:rPr>
            </w:pPr>
            <w:r w:rsidRPr="0093239C">
              <w:rPr>
                <w:rFonts w:cs="Times New Roman"/>
                <w:b/>
                <w:bCs/>
                <w:sz w:val="20"/>
              </w:rPr>
              <w:t>13,963</w:t>
            </w:r>
          </w:p>
        </w:tc>
        <w:tc>
          <w:tcPr>
            <w:tcW w:w="243" w:type="dxa"/>
            <w:shd w:val="clear" w:color="auto" w:fill="auto"/>
          </w:tcPr>
          <w:p w14:paraId="0670881A" w14:textId="77777777" w:rsidR="00635D13" w:rsidRPr="00635D13" w:rsidRDefault="00635D13" w:rsidP="00635D13">
            <w:pPr>
              <w:tabs>
                <w:tab w:val="decimal" w:pos="1059"/>
              </w:tabs>
              <w:spacing w:line="240" w:lineRule="exact"/>
              <w:ind w:left="-93" w:right="-268"/>
              <w:rPr>
                <w:rFonts w:cs="Times New Roman"/>
                <w:b/>
                <w:bCs/>
                <w:sz w:val="20"/>
              </w:rPr>
            </w:pPr>
          </w:p>
        </w:tc>
        <w:tc>
          <w:tcPr>
            <w:tcW w:w="1179" w:type="dxa"/>
            <w:tcBorders>
              <w:top w:val="single" w:sz="4" w:space="0" w:color="auto"/>
              <w:bottom w:val="double" w:sz="4" w:space="0" w:color="auto"/>
            </w:tcBorders>
            <w:shd w:val="clear" w:color="auto" w:fill="auto"/>
          </w:tcPr>
          <w:p w14:paraId="2621F6A8" w14:textId="3138C88D" w:rsidR="00635D13" w:rsidRPr="00635D13" w:rsidRDefault="00635D13" w:rsidP="00635D13">
            <w:pPr>
              <w:pStyle w:val="acctfourfigures"/>
              <w:tabs>
                <w:tab w:val="clear" w:pos="765"/>
                <w:tab w:val="decimal" w:pos="983"/>
              </w:tabs>
              <w:spacing w:line="240" w:lineRule="exact"/>
              <w:ind w:left="-93" w:right="-150"/>
              <w:rPr>
                <w:rFonts w:cs="Times New Roman"/>
                <w:b/>
                <w:bCs/>
                <w:sz w:val="20"/>
              </w:rPr>
            </w:pPr>
            <w:r w:rsidRPr="0093239C">
              <w:rPr>
                <w:rFonts w:cs="Times New Roman"/>
                <w:b/>
                <w:bCs/>
                <w:sz w:val="20"/>
                <w:lang w:bidi="th-TH"/>
              </w:rPr>
              <w:t xml:space="preserve">24,274 </w:t>
            </w:r>
          </w:p>
        </w:tc>
      </w:tr>
      <w:tr w:rsidR="00635D13" w:rsidRPr="00285E61" w14:paraId="724E73F8" w14:textId="77777777" w:rsidTr="00360B85">
        <w:tc>
          <w:tcPr>
            <w:tcW w:w="3060" w:type="dxa"/>
          </w:tcPr>
          <w:p w14:paraId="299AD727"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tcBorders>
              <w:top w:val="double" w:sz="4" w:space="0" w:color="auto"/>
            </w:tcBorders>
            <w:shd w:val="clear" w:color="auto" w:fill="auto"/>
          </w:tcPr>
          <w:p w14:paraId="343CB46F"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17E2CF9B" w14:textId="77777777" w:rsidR="00635D13" w:rsidRPr="002741F4" w:rsidRDefault="00635D13" w:rsidP="00635D13">
            <w:pPr>
              <w:spacing w:line="240" w:lineRule="exact"/>
              <w:jc w:val="right"/>
              <w:rPr>
                <w:rFonts w:cs="Times New Roman"/>
                <w:sz w:val="20"/>
              </w:rPr>
            </w:pPr>
          </w:p>
        </w:tc>
        <w:tc>
          <w:tcPr>
            <w:tcW w:w="1386" w:type="dxa"/>
            <w:tcBorders>
              <w:top w:val="double" w:sz="4" w:space="0" w:color="auto"/>
            </w:tcBorders>
            <w:shd w:val="clear" w:color="auto" w:fill="auto"/>
          </w:tcPr>
          <w:p w14:paraId="73433982"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75022603" w14:textId="77777777" w:rsidR="00635D13" w:rsidRPr="002741F4" w:rsidRDefault="00635D13" w:rsidP="00635D13">
            <w:pPr>
              <w:spacing w:line="240" w:lineRule="exact"/>
              <w:jc w:val="right"/>
              <w:rPr>
                <w:rFonts w:cs="Times New Roman"/>
                <w:sz w:val="20"/>
              </w:rPr>
            </w:pPr>
          </w:p>
        </w:tc>
        <w:tc>
          <w:tcPr>
            <w:tcW w:w="1359" w:type="dxa"/>
            <w:tcBorders>
              <w:top w:val="double" w:sz="4" w:space="0" w:color="auto"/>
            </w:tcBorders>
            <w:shd w:val="clear" w:color="auto" w:fill="auto"/>
          </w:tcPr>
          <w:p w14:paraId="6E792F9B"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3A244A84" w14:textId="77777777" w:rsidR="00635D13" w:rsidRPr="002741F4" w:rsidRDefault="00635D13" w:rsidP="00635D13">
            <w:pPr>
              <w:tabs>
                <w:tab w:val="decimal" w:pos="1059"/>
              </w:tabs>
              <w:spacing w:line="240" w:lineRule="exact"/>
              <w:ind w:left="-93" w:right="-268"/>
              <w:rPr>
                <w:rFonts w:cs="Times New Roman"/>
                <w:sz w:val="20"/>
              </w:rPr>
            </w:pPr>
          </w:p>
        </w:tc>
        <w:tc>
          <w:tcPr>
            <w:tcW w:w="1179" w:type="dxa"/>
            <w:tcBorders>
              <w:top w:val="double" w:sz="4" w:space="0" w:color="auto"/>
            </w:tcBorders>
            <w:shd w:val="clear" w:color="auto" w:fill="auto"/>
          </w:tcPr>
          <w:p w14:paraId="1D4B7183"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32C38DA0" w14:textId="77777777" w:rsidTr="00360B85">
        <w:tc>
          <w:tcPr>
            <w:tcW w:w="3060" w:type="dxa"/>
          </w:tcPr>
          <w:p w14:paraId="6009AB6A"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6E01F798"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5C84663F"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5E536B9B"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415408A7"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4FDCC55C"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638C3A54"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15A6958A"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51BDA596" w14:textId="77777777" w:rsidTr="00360B85">
        <w:tc>
          <w:tcPr>
            <w:tcW w:w="3060" w:type="dxa"/>
          </w:tcPr>
          <w:p w14:paraId="2176835D"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5A9A553C"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6DC4BF74"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2FF1AB1F"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653E7FFA"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29C0911C"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5B8B993D"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1582B099"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4EFE0BAC" w14:textId="77777777" w:rsidTr="00360B85">
        <w:tc>
          <w:tcPr>
            <w:tcW w:w="3060" w:type="dxa"/>
          </w:tcPr>
          <w:p w14:paraId="716D73F0"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0F05C330"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6B1DCBCC"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71203643"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7BCE8A91"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3DA6E1F9"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4637ECB1"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6A8016F8"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05385CA9" w14:textId="77777777" w:rsidTr="00360B85">
        <w:tc>
          <w:tcPr>
            <w:tcW w:w="3060" w:type="dxa"/>
          </w:tcPr>
          <w:p w14:paraId="6E03F172"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285295CE"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0349CF30"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419E25A0"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6B164603"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5088DE98"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2DD050A6"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2BB2CB92"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79B0D070" w14:textId="77777777" w:rsidTr="00360B85">
        <w:tc>
          <w:tcPr>
            <w:tcW w:w="3060" w:type="dxa"/>
          </w:tcPr>
          <w:p w14:paraId="00FC636A"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6D7E95F9"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2C4C61B4"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094CF928"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68FF20F0"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1E9F73E0"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662D264C"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6D232E36"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24E0BB7D" w14:textId="77777777" w:rsidTr="00360B85">
        <w:tc>
          <w:tcPr>
            <w:tcW w:w="3060" w:type="dxa"/>
          </w:tcPr>
          <w:p w14:paraId="7DBE6E2E"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0D95C6FC"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45FF7728"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748B098D"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14FA6621"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652CB5DC"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7F49A9C3"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48028CCF"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59E08AC1" w14:textId="77777777" w:rsidTr="00360B85">
        <w:tc>
          <w:tcPr>
            <w:tcW w:w="3060" w:type="dxa"/>
          </w:tcPr>
          <w:p w14:paraId="72EE4FFF"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3B7FDF93"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33B0E0A5"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23A6F668"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5747ACCD"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73BD1713"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382B359B"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6CB43EF7"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30760665" w14:textId="77777777" w:rsidTr="00360B85">
        <w:tc>
          <w:tcPr>
            <w:tcW w:w="3060" w:type="dxa"/>
          </w:tcPr>
          <w:p w14:paraId="659747DB" w14:textId="77777777" w:rsidR="00635D13" w:rsidRPr="001A2D8A" w:rsidRDefault="00635D13" w:rsidP="00635D13">
            <w:pPr>
              <w:pStyle w:val="BodyText"/>
              <w:spacing w:after="0" w:line="240" w:lineRule="exact"/>
              <w:ind w:left="124" w:right="-45" w:hanging="124"/>
              <w:rPr>
                <w:rFonts w:cs="Times New Roman"/>
                <w:b/>
                <w:bCs/>
                <w:i/>
                <w:iCs/>
                <w:sz w:val="20"/>
                <w:lang w:val="en-GB"/>
              </w:rPr>
            </w:pPr>
          </w:p>
        </w:tc>
        <w:tc>
          <w:tcPr>
            <w:tcW w:w="1440" w:type="dxa"/>
            <w:shd w:val="clear" w:color="auto" w:fill="auto"/>
          </w:tcPr>
          <w:p w14:paraId="77AC8754"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30D09B80"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4DEA4C40"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307C096B"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2182235E"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18938A4B"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6F2D1B1C"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02ABB3CA" w14:textId="77777777" w:rsidTr="00360B85">
        <w:tc>
          <w:tcPr>
            <w:tcW w:w="3060" w:type="dxa"/>
          </w:tcPr>
          <w:p w14:paraId="17C7BB12" w14:textId="77777777" w:rsidR="00635D13" w:rsidRPr="001A2D8A" w:rsidRDefault="00635D13" w:rsidP="00635D13">
            <w:pPr>
              <w:pStyle w:val="BodyText"/>
              <w:spacing w:after="0" w:line="240" w:lineRule="exact"/>
              <w:ind w:left="124" w:right="-45" w:hanging="124"/>
              <w:rPr>
                <w:rFonts w:cs="Times New Roman"/>
                <w:b/>
                <w:bCs/>
                <w:i/>
                <w:iCs/>
                <w:sz w:val="20"/>
                <w:lang w:val="en-GB"/>
              </w:rPr>
            </w:pPr>
            <w:r w:rsidRPr="001A2D8A">
              <w:rPr>
                <w:rFonts w:cs="Times New Roman"/>
                <w:b/>
                <w:bCs/>
                <w:i/>
                <w:iCs/>
                <w:sz w:val="20"/>
                <w:lang w:val="en-GB"/>
              </w:rPr>
              <w:lastRenderedPageBreak/>
              <w:t>Undrawn loan commitments and financial guarantee contracts</w:t>
            </w:r>
          </w:p>
        </w:tc>
        <w:tc>
          <w:tcPr>
            <w:tcW w:w="1440" w:type="dxa"/>
            <w:shd w:val="clear" w:color="auto" w:fill="auto"/>
          </w:tcPr>
          <w:p w14:paraId="64605F81" w14:textId="77777777" w:rsidR="00635D13" w:rsidRPr="002741F4" w:rsidRDefault="00635D13" w:rsidP="00635D13">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603CBA05" w14:textId="77777777" w:rsidR="00635D13" w:rsidRPr="002741F4" w:rsidRDefault="00635D13" w:rsidP="00635D13">
            <w:pPr>
              <w:spacing w:line="240" w:lineRule="exact"/>
              <w:jc w:val="right"/>
              <w:rPr>
                <w:rFonts w:cs="Times New Roman"/>
                <w:sz w:val="20"/>
              </w:rPr>
            </w:pPr>
          </w:p>
        </w:tc>
        <w:tc>
          <w:tcPr>
            <w:tcW w:w="1386" w:type="dxa"/>
            <w:shd w:val="clear" w:color="auto" w:fill="auto"/>
          </w:tcPr>
          <w:p w14:paraId="14B929B6" w14:textId="77777777" w:rsidR="00635D13" w:rsidRPr="002741F4" w:rsidRDefault="00635D13" w:rsidP="00635D13">
            <w:pPr>
              <w:tabs>
                <w:tab w:val="decimal" w:pos="1104"/>
              </w:tabs>
              <w:spacing w:line="240" w:lineRule="exact"/>
              <w:ind w:left="-88" w:right="-111"/>
              <w:rPr>
                <w:rFonts w:cs="Times New Roman"/>
                <w:sz w:val="20"/>
              </w:rPr>
            </w:pPr>
          </w:p>
        </w:tc>
        <w:tc>
          <w:tcPr>
            <w:tcW w:w="243" w:type="dxa"/>
            <w:shd w:val="clear" w:color="auto" w:fill="auto"/>
          </w:tcPr>
          <w:p w14:paraId="1E81E111" w14:textId="77777777" w:rsidR="00635D13" w:rsidRPr="002741F4" w:rsidRDefault="00635D13" w:rsidP="00635D13">
            <w:pPr>
              <w:spacing w:line="240" w:lineRule="exact"/>
              <w:jc w:val="right"/>
              <w:rPr>
                <w:rFonts w:cs="Times New Roman"/>
                <w:sz w:val="20"/>
              </w:rPr>
            </w:pPr>
          </w:p>
        </w:tc>
        <w:tc>
          <w:tcPr>
            <w:tcW w:w="1359" w:type="dxa"/>
            <w:shd w:val="clear" w:color="auto" w:fill="auto"/>
          </w:tcPr>
          <w:p w14:paraId="77A41A9F" w14:textId="77777777" w:rsidR="00635D13" w:rsidRPr="002741F4" w:rsidRDefault="00635D13" w:rsidP="00635D13">
            <w:pPr>
              <w:tabs>
                <w:tab w:val="decimal" w:pos="1140"/>
              </w:tabs>
              <w:ind w:left="-93" w:right="-59"/>
              <w:rPr>
                <w:rFonts w:cs="Times New Roman"/>
                <w:sz w:val="20"/>
              </w:rPr>
            </w:pPr>
          </w:p>
        </w:tc>
        <w:tc>
          <w:tcPr>
            <w:tcW w:w="243" w:type="dxa"/>
            <w:shd w:val="clear" w:color="auto" w:fill="auto"/>
          </w:tcPr>
          <w:p w14:paraId="6D9E309B" w14:textId="77777777" w:rsidR="00635D13" w:rsidRPr="002741F4" w:rsidRDefault="00635D13" w:rsidP="00635D13">
            <w:pPr>
              <w:tabs>
                <w:tab w:val="decimal" w:pos="1059"/>
              </w:tabs>
              <w:spacing w:line="240" w:lineRule="exact"/>
              <w:ind w:left="-93" w:right="-268"/>
              <w:rPr>
                <w:rFonts w:cs="Times New Roman"/>
                <w:sz w:val="20"/>
              </w:rPr>
            </w:pPr>
          </w:p>
        </w:tc>
        <w:tc>
          <w:tcPr>
            <w:tcW w:w="1179" w:type="dxa"/>
            <w:shd w:val="clear" w:color="auto" w:fill="auto"/>
          </w:tcPr>
          <w:p w14:paraId="68BBAB68" w14:textId="77777777" w:rsidR="00635D13" w:rsidRPr="002741F4" w:rsidRDefault="00635D13" w:rsidP="00635D13">
            <w:pPr>
              <w:pStyle w:val="acctfourfigures"/>
              <w:tabs>
                <w:tab w:val="clear" w:pos="765"/>
                <w:tab w:val="decimal" w:pos="983"/>
              </w:tabs>
              <w:spacing w:line="240" w:lineRule="exact"/>
              <w:ind w:left="-93" w:right="-150"/>
              <w:rPr>
                <w:rFonts w:cs="Times New Roman"/>
                <w:sz w:val="20"/>
              </w:rPr>
            </w:pPr>
          </w:p>
        </w:tc>
      </w:tr>
      <w:tr w:rsidR="00635D13" w:rsidRPr="00285E61" w14:paraId="6B64FB88" w14:textId="77777777" w:rsidTr="005855EF">
        <w:tc>
          <w:tcPr>
            <w:tcW w:w="3060" w:type="dxa"/>
          </w:tcPr>
          <w:p w14:paraId="101CFB4B" w14:textId="6372DD93"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 xml:space="preserve">At 1 January </w:t>
            </w:r>
            <w:r>
              <w:rPr>
                <w:rFonts w:cs="Times New Roman"/>
                <w:sz w:val="20"/>
                <w:lang w:val="en-GB"/>
              </w:rPr>
              <w:t>2022</w:t>
            </w:r>
          </w:p>
        </w:tc>
        <w:tc>
          <w:tcPr>
            <w:tcW w:w="1440" w:type="dxa"/>
            <w:shd w:val="clear" w:color="auto" w:fill="auto"/>
            <w:vAlign w:val="bottom"/>
          </w:tcPr>
          <w:p w14:paraId="42E1147C" w14:textId="4E5894F5" w:rsidR="00635D13" w:rsidRPr="005855EF" w:rsidRDefault="00635D13" w:rsidP="00247839">
            <w:pPr>
              <w:pStyle w:val="acctfourfigures"/>
              <w:tabs>
                <w:tab w:val="clear" w:pos="765"/>
                <w:tab w:val="decimal" w:pos="1156"/>
              </w:tabs>
              <w:spacing w:line="240" w:lineRule="exact"/>
              <w:ind w:left="-79" w:right="-78"/>
              <w:rPr>
                <w:rFonts w:cs="Times New Roman"/>
                <w:sz w:val="20"/>
              </w:rPr>
            </w:pPr>
            <w:r w:rsidRPr="005855EF">
              <w:rPr>
                <w:rFonts w:cs="Times New Roman"/>
                <w:sz w:val="20"/>
              </w:rPr>
              <w:t>-</w:t>
            </w:r>
          </w:p>
        </w:tc>
        <w:tc>
          <w:tcPr>
            <w:tcW w:w="270" w:type="dxa"/>
            <w:shd w:val="clear" w:color="auto" w:fill="auto"/>
          </w:tcPr>
          <w:p w14:paraId="4FDBB848" w14:textId="77777777" w:rsidR="00635D13" w:rsidRPr="005855EF" w:rsidRDefault="00635D13" w:rsidP="00635D13">
            <w:pPr>
              <w:pStyle w:val="acctfourfigures"/>
              <w:tabs>
                <w:tab w:val="clear" w:pos="765"/>
                <w:tab w:val="decimal" w:pos="1247"/>
              </w:tabs>
              <w:spacing w:line="240" w:lineRule="exact"/>
              <w:ind w:left="-79" w:right="-78"/>
              <w:rPr>
                <w:rFonts w:cs="Times New Roman"/>
                <w:sz w:val="20"/>
              </w:rPr>
            </w:pPr>
          </w:p>
        </w:tc>
        <w:tc>
          <w:tcPr>
            <w:tcW w:w="1386" w:type="dxa"/>
            <w:shd w:val="clear" w:color="auto" w:fill="auto"/>
            <w:vAlign w:val="bottom"/>
          </w:tcPr>
          <w:p w14:paraId="3B3976D3" w14:textId="2ADAA59A" w:rsidR="00635D13" w:rsidRPr="005855EF" w:rsidRDefault="00635D13" w:rsidP="00635D13">
            <w:pPr>
              <w:pStyle w:val="acctfourfigures"/>
              <w:tabs>
                <w:tab w:val="clear" w:pos="765"/>
                <w:tab w:val="decimal" w:pos="1200"/>
              </w:tabs>
              <w:spacing w:line="240" w:lineRule="exact"/>
              <w:ind w:left="-79" w:right="-42"/>
              <w:rPr>
                <w:rFonts w:cs="Times New Roman"/>
                <w:sz w:val="20"/>
              </w:rPr>
            </w:pPr>
            <w:r w:rsidRPr="005855EF">
              <w:rPr>
                <w:rFonts w:cs="Times New Roman"/>
                <w:sz w:val="20"/>
              </w:rPr>
              <w:t>-</w:t>
            </w:r>
          </w:p>
        </w:tc>
        <w:tc>
          <w:tcPr>
            <w:tcW w:w="243" w:type="dxa"/>
            <w:shd w:val="clear" w:color="auto" w:fill="auto"/>
          </w:tcPr>
          <w:p w14:paraId="2690603C" w14:textId="77777777" w:rsidR="00635D13" w:rsidRPr="005855EF" w:rsidRDefault="00635D13" w:rsidP="00635D13">
            <w:pPr>
              <w:pStyle w:val="acctfourfigures"/>
              <w:tabs>
                <w:tab w:val="clear" w:pos="765"/>
                <w:tab w:val="decimal" w:pos="1247"/>
              </w:tabs>
              <w:spacing w:line="240" w:lineRule="exact"/>
              <w:ind w:left="-79" w:right="-78"/>
              <w:rPr>
                <w:rFonts w:cs="Times New Roman"/>
                <w:sz w:val="20"/>
              </w:rPr>
            </w:pPr>
          </w:p>
        </w:tc>
        <w:tc>
          <w:tcPr>
            <w:tcW w:w="1359" w:type="dxa"/>
            <w:shd w:val="clear" w:color="auto" w:fill="auto"/>
            <w:vAlign w:val="bottom"/>
          </w:tcPr>
          <w:p w14:paraId="0BC8A0A3" w14:textId="75F45871" w:rsidR="00635D13" w:rsidRPr="005855EF" w:rsidRDefault="00635D13" w:rsidP="00635D13">
            <w:pPr>
              <w:tabs>
                <w:tab w:val="decimal" w:pos="1140"/>
              </w:tabs>
              <w:ind w:left="-93" w:right="-59"/>
              <w:rPr>
                <w:rFonts w:cs="Times New Roman"/>
                <w:sz w:val="20"/>
              </w:rPr>
            </w:pPr>
            <w:r w:rsidRPr="005855EF">
              <w:rPr>
                <w:rFonts w:cs="Times New Roman"/>
                <w:sz w:val="20"/>
              </w:rPr>
              <w:t>20,889</w:t>
            </w:r>
          </w:p>
        </w:tc>
        <w:tc>
          <w:tcPr>
            <w:tcW w:w="243" w:type="dxa"/>
            <w:shd w:val="clear" w:color="auto" w:fill="auto"/>
          </w:tcPr>
          <w:p w14:paraId="2AC74197" w14:textId="77777777" w:rsidR="00635D13" w:rsidRPr="005855EF" w:rsidRDefault="00635D13" w:rsidP="00635D13">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392C166C" w14:textId="1066D89B" w:rsidR="00635D13" w:rsidRPr="005855EF" w:rsidRDefault="00635D13" w:rsidP="00635D13">
            <w:pPr>
              <w:pStyle w:val="acctfourfigures"/>
              <w:tabs>
                <w:tab w:val="clear" w:pos="765"/>
                <w:tab w:val="decimal" w:pos="983"/>
              </w:tabs>
              <w:spacing w:line="240" w:lineRule="exact"/>
              <w:ind w:left="-93" w:right="-150"/>
              <w:rPr>
                <w:rFonts w:cs="Times New Roman"/>
                <w:sz w:val="20"/>
              </w:rPr>
            </w:pPr>
            <w:r w:rsidRPr="005855EF">
              <w:rPr>
                <w:rFonts w:cs="Times New Roman"/>
                <w:sz w:val="20"/>
              </w:rPr>
              <w:t>20,889</w:t>
            </w:r>
          </w:p>
        </w:tc>
      </w:tr>
      <w:tr w:rsidR="00635D13" w:rsidRPr="00285E61" w14:paraId="0FFA6D97" w14:textId="77777777" w:rsidTr="00080F43">
        <w:tc>
          <w:tcPr>
            <w:tcW w:w="3060" w:type="dxa"/>
          </w:tcPr>
          <w:p w14:paraId="1D497440" w14:textId="44FB502F"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br/>
              <w:t xml:space="preserve">  </w:t>
            </w:r>
            <w:r w:rsidRPr="001A2D8A">
              <w:rPr>
                <w:rFonts w:cs="Times New Roman"/>
                <w:sz w:val="20"/>
                <w:lang w:val="en-GB"/>
              </w:rPr>
              <w:t xml:space="preserve"> ECL </w:t>
            </w:r>
          </w:p>
        </w:tc>
        <w:tc>
          <w:tcPr>
            <w:tcW w:w="1440" w:type="dxa"/>
            <w:shd w:val="clear" w:color="auto" w:fill="auto"/>
            <w:vAlign w:val="bottom"/>
          </w:tcPr>
          <w:p w14:paraId="25FD69EF" w14:textId="54907C7D" w:rsidR="00635D13" w:rsidRPr="000F6CDC"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w:t>
            </w:r>
          </w:p>
        </w:tc>
        <w:tc>
          <w:tcPr>
            <w:tcW w:w="270" w:type="dxa"/>
            <w:shd w:val="clear" w:color="auto" w:fill="auto"/>
          </w:tcPr>
          <w:p w14:paraId="05D5AF86"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386" w:type="dxa"/>
            <w:shd w:val="clear" w:color="auto" w:fill="auto"/>
            <w:vAlign w:val="bottom"/>
          </w:tcPr>
          <w:p w14:paraId="71BB55E8" w14:textId="46049A81" w:rsidR="00635D13" w:rsidRPr="000F6CDC" w:rsidRDefault="00635D13" w:rsidP="00635D13">
            <w:pPr>
              <w:pStyle w:val="acctfourfigures"/>
              <w:tabs>
                <w:tab w:val="clear" w:pos="765"/>
                <w:tab w:val="decimal" w:pos="1200"/>
              </w:tabs>
              <w:spacing w:line="240" w:lineRule="exact"/>
              <w:ind w:left="-79" w:right="-42"/>
              <w:rPr>
                <w:rFonts w:cs="Times New Roman"/>
                <w:sz w:val="20"/>
              </w:rPr>
            </w:pPr>
            <w:r w:rsidRPr="00EC65EE">
              <w:rPr>
                <w:rFonts w:cs="Times New Roman"/>
                <w:sz w:val="20"/>
                <w:lang w:val="en-US"/>
              </w:rPr>
              <w:t>3</w:t>
            </w:r>
          </w:p>
        </w:tc>
        <w:tc>
          <w:tcPr>
            <w:tcW w:w="243" w:type="dxa"/>
            <w:shd w:val="clear" w:color="auto" w:fill="auto"/>
            <w:vAlign w:val="bottom"/>
          </w:tcPr>
          <w:p w14:paraId="3ADBA842"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359" w:type="dxa"/>
            <w:shd w:val="clear" w:color="auto" w:fill="auto"/>
            <w:vAlign w:val="bottom"/>
          </w:tcPr>
          <w:p w14:paraId="17D2B2F0" w14:textId="39A83190" w:rsidR="00635D13" w:rsidRPr="000F6CDC" w:rsidRDefault="00635D13" w:rsidP="00635D13">
            <w:pPr>
              <w:tabs>
                <w:tab w:val="decimal" w:pos="1140"/>
              </w:tabs>
              <w:ind w:left="-93" w:right="-59"/>
              <w:rPr>
                <w:rFonts w:cs="Times New Roman"/>
                <w:sz w:val="20"/>
              </w:rPr>
            </w:pPr>
            <w:r w:rsidRPr="00EC65EE">
              <w:rPr>
                <w:rFonts w:cs="Times New Roman"/>
                <w:sz w:val="20"/>
                <w:lang w:val="en-US"/>
              </w:rPr>
              <w:t>-</w:t>
            </w:r>
          </w:p>
        </w:tc>
        <w:tc>
          <w:tcPr>
            <w:tcW w:w="243" w:type="dxa"/>
            <w:shd w:val="clear" w:color="auto" w:fill="auto"/>
            <w:vAlign w:val="bottom"/>
          </w:tcPr>
          <w:p w14:paraId="09275531"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44FBEE86" w14:textId="04822DF8" w:rsidR="00635D13" w:rsidRPr="000F6CDC"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rPr>
              <w:t>3</w:t>
            </w:r>
          </w:p>
        </w:tc>
      </w:tr>
      <w:tr w:rsidR="00635D13" w:rsidRPr="00285E61" w14:paraId="497288A8" w14:textId="77777777" w:rsidTr="00080F43">
        <w:tc>
          <w:tcPr>
            <w:tcW w:w="3060" w:type="dxa"/>
          </w:tcPr>
          <w:p w14:paraId="4D4E049A" w14:textId="4672FFE6"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 xml:space="preserve">Purchased or acquired </w:t>
            </w:r>
          </w:p>
        </w:tc>
        <w:tc>
          <w:tcPr>
            <w:tcW w:w="1440" w:type="dxa"/>
            <w:tcBorders>
              <w:bottom w:val="single" w:sz="4" w:space="0" w:color="auto"/>
            </w:tcBorders>
            <w:shd w:val="clear" w:color="auto" w:fill="auto"/>
            <w:vAlign w:val="bottom"/>
          </w:tcPr>
          <w:p w14:paraId="45135366" w14:textId="1A70FCBE" w:rsidR="00635D13" w:rsidRPr="000F6CDC" w:rsidRDefault="00635D13" w:rsidP="00635D13">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305</w:t>
            </w:r>
          </w:p>
        </w:tc>
        <w:tc>
          <w:tcPr>
            <w:tcW w:w="270" w:type="dxa"/>
            <w:shd w:val="clear" w:color="auto" w:fill="auto"/>
          </w:tcPr>
          <w:p w14:paraId="11734686"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386" w:type="dxa"/>
            <w:tcBorders>
              <w:bottom w:val="single" w:sz="4" w:space="0" w:color="auto"/>
            </w:tcBorders>
            <w:shd w:val="clear" w:color="auto" w:fill="auto"/>
          </w:tcPr>
          <w:p w14:paraId="0E654DB0" w14:textId="463F3998" w:rsidR="00635D13" w:rsidRPr="000F6CDC" w:rsidRDefault="00635D13" w:rsidP="00635D13">
            <w:pPr>
              <w:pStyle w:val="acctfourfigures"/>
              <w:tabs>
                <w:tab w:val="clear" w:pos="765"/>
                <w:tab w:val="decimal" w:pos="1200"/>
              </w:tabs>
              <w:spacing w:line="240" w:lineRule="exact"/>
              <w:ind w:left="-79" w:right="-42"/>
              <w:rPr>
                <w:rFonts w:cs="Times New Roman"/>
                <w:sz w:val="20"/>
              </w:rPr>
            </w:pPr>
            <w:r w:rsidRPr="00EC65EE">
              <w:rPr>
                <w:rFonts w:cs="Times New Roman"/>
                <w:sz w:val="20"/>
                <w:lang w:val="en-US"/>
              </w:rPr>
              <w:t>-</w:t>
            </w:r>
          </w:p>
        </w:tc>
        <w:tc>
          <w:tcPr>
            <w:tcW w:w="243" w:type="dxa"/>
            <w:shd w:val="clear" w:color="auto" w:fill="auto"/>
          </w:tcPr>
          <w:p w14:paraId="5F620598"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359" w:type="dxa"/>
            <w:tcBorders>
              <w:bottom w:val="single" w:sz="4" w:space="0" w:color="auto"/>
            </w:tcBorders>
            <w:shd w:val="clear" w:color="auto" w:fill="auto"/>
          </w:tcPr>
          <w:p w14:paraId="4E7D7BF3" w14:textId="1D9C43BE" w:rsidR="00635D13" w:rsidRPr="000F6CDC" w:rsidRDefault="00635D13" w:rsidP="00635D13">
            <w:pPr>
              <w:tabs>
                <w:tab w:val="decimal" w:pos="1140"/>
              </w:tabs>
              <w:ind w:left="-93" w:right="-59"/>
              <w:rPr>
                <w:rFonts w:cs="Times New Roman"/>
                <w:sz w:val="20"/>
              </w:rPr>
            </w:pPr>
            <w:r w:rsidRPr="00EC65EE">
              <w:rPr>
                <w:rFonts w:cs="Times New Roman"/>
                <w:sz w:val="20"/>
                <w:lang w:val="en-US"/>
              </w:rPr>
              <w:t>-</w:t>
            </w:r>
          </w:p>
        </w:tc>
        <w:tc>
          <w:tcPr>
            <w:tcW w:w="243" w:type="dxa"/>
            <w:shd w:val="clear" w:color="auto" w:fill="auto"/>
          </w:tcPr>
          <w:p w14:paraId="3F08EA0D"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179" w:type="dxa"/>
            <w:tcBorders>
              <w:bottom w:val="single" w:sz="4" w:space="0" w:color="auto"/>
            </w:tcBorders>
            <w:shd w:val="clear" w:color="auto" w:fill="auto"/>
            <w:vAlign w:val="bottom"/>
          </w:tcPr>
          <w:p w14:paraId="5407C738" w14:textId="32D84ABE" w:rsidR="00635D13" w:rsidRPr="000F6CDC" w:rsidRDefault="00635D13" w:rsidP="00635D13">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rPr>
              <w:t>305</w:t>
            </w:r>
          </w:p>
        </w:tc>
      </w:tr>
      <w:tr w:rsidR="00635D13" w:rsidRPr="00285E61" w14:paraId="50C1A14C" w14:textId="77777777" w:rsidTr="00260399">
        <w:tc>
          <w:tcPr>
            <w:tcW w:w="3060" w:type="dxa"/>
          </w:tcPr>
          <w:p w14:paraId="49F182A7" w14:textId="12A45CC9" w:rsidR="00635D13" w:rsidRPr="001A2D8A" w:rsidRDefault="00635D13" w:rsidP="00635D13">
            <w:pPr>
              <w:pStyle w:val="BodyText"/>
              <w:spacing w:after="0" w:line="240" w:lineRule="exact"/>
              <w:ind w:right="-45"/>
              <w:rPr>
                <w:rFonts w:cs="Times New Roman"/>
                <w:sz w:val="20"/>
                <w:lang w:val="en-GB"/>
              </w:rPr>
            </w:pPr>
            <w:r w:rsidRPr="001A2D8A">
              <w:rPr>
                <w:rFonts w:cs="Times New Roman"/>
                <w:b/>
                <w:bCs/>
                <w:sz w:val="20"/>
                <w:lang w:val="en-GB"/>
              </w:rPr>
              <w:t>At 31 December 202</w:t>
            </w:r>
            <w:r>
              <w:rPr>
                <w:rFonts w:cs="Times New Roman"/>
                <w:b/>
                <w:bCs/>
                <w:sz w:val="20"/>
                <w:lang w:val="en-GB"/>
              </w:rPr>
              <w:t>2</w:t>
            </w:r>
            <w:r w:rsidRPr="001A2D8A">
              <w:rPr>
                <w:rFonts w:cs="Times New Roman"/>
                <w:b/>
                <w:bCs/>
                <w:sz w:val="20"/>
                <w:lang w:val="en-GB"/>
              </w:rPr>
              <w:t xml:space="preserve"> and </w:t>
            </w:r>
            <w:r>
              <w:rPr>
                <w:rFonts w:cs="Times New Roman"/>
                <w:b/>
                <w:bCs/>
                <w:sz w:val="20"/>
                <w:lang w:val="en-GB"/>
              </w:rPr>
              <w:br/>
              <w:t xml:space="preserve">   </w:t>
            </w:r>
            <w:r w:rsidRPr="001A2D8A">
              <w:rPr>
                <w:rFonts w:cs="Times New Roman"/>
                <w:b/>
                <w:bCs/>
                <w:sz w:val="20"/>
                <w:lang w:val="en-GB"/>
              </w:rPr>
              <w:t>1 January 202</w:t>
            </w:r>
            <w:r>
              <w:rPr>
                <w:rFonts w:cs="Times New Roman"/>
                <w:b/>
                <w:bCs/>
                <w:sz w:val="20"/>
                <w:lang w:val="en-GB"/>
              </w:rPr>
              <w:t>3</w:t>
            </w:r>
          </w:p>
        </w:tc>
        <w:tc>
          <w:tcPr>
            <w:tcW w:w="1440" w:type="dxa"/>
            <w:tcBorders>
              <w:top w:val="single" w:sz="4" w:space="0" w:color="auto"/>
            </w:tcBorders>
            <w:shd w:val="clear" w:color="auto" w:fill="auto"/>
            <w:vAlign w:val="bottom"/>
          </w:tcPr>
          <w:p w14:paraId="512E108A" w14:textId="2EB81AB7" w:rsidR="00635D13" w:rsidRPr="00EC65EE" w:rsidRDefault="00635D13" w:rsidP="00635D13">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305</w:t>
            </w:r>
          </w:p>
        </w:tc>
        <w:tc>
          <w:tcPr>
            <w:tcW w:w="270" w:type="dxa"/>
            <w:shd w:val="clear" w:color="auto" w:fill="auto"/>
          </w:tcPr>
          <w:p w14:paraId="6F3D7019" w14:textId="77777777" w:rsidR="00635D13" w:rsidRPr="00EC65EE" w:rsidRDefault="00635D13" w:rsidP="00635D13">
            <w:pPr>
              <w:pStyle w:val="acctfourfigures"/>
              <w:tabs>
                <w:tab w:val="clear" w:pos="765"/>
                <w:tab w:val="decimal" w:pos="1247"/>
              </w:tabs>
              <w:spacing w:line="240" w:lineRule="exact"/>
              <w:ind w:left="-79" w:right="-78"/>
              <w:rPr>
                <w:rFonts w:cs="Times New Roman"/>
                <w:b/>
                <w:bCs/>
                <w:sz w:val="20"/>
              </w:rPr>
            </w:pPr>
          </w:p>
        </w:tc>
        <w:tc>
          <w:tcPr>
            <w:tcW w:w="1386" w:type="dxa"/>
            <w:tcBorders>
              <w:top w:val="single" w:sz="4" w:space="0" w:color="auto"/>
            </w:tcBorders>
            <w:shd w:val="clear" w:color="auto" w:fill="auto"/>
          </w:tcPr>
          <w:p w14:paraId="3C86DB20" w14:textId="77777777" w:rsidR="00635D13" w:rsidRDefault="00635D13" w:rsidP="00635D13">
            <w:pPr>
              <w:pStyle w:val="acctfourfigures"/>
              <w:tabs>
                <w:tab w:val="clear" w:pos="765"/>
                <w:tab w:val="decimal" w:pos="1200"/>
              </w:tabs>
              <w:spacing w:line="240" w:lineRule="exact"/>
              <w:ind w:left="-79" w:right="-42"/>
              <w:rPr>
                <w:rFonts w:cs="Times New Roman"/>
                <w:b/>
                <w:bCs/>
                <w:sz w:val="20"/>
                <w:lang w:val="en-US"/>
              </w:rPr>
            </w:pPr>
          </w:p>
          <w:p w14:paraId="2302537D" w14:textId="1AD6C66C" w:rsidR="00635D13" w:rsidRPr="00EC65EE" w:rsidRDefault="00635D13" w:rsidP="00635D13">
            <w:pPr>
              <w:pStyle w:val="acctfourfigures"/>
              <w:tabs>
                <w:tab w:val="clear" w:pos="765"/>
                <w:tab w:val="decimal" w:pos="1200"/>
              </w:tabs>
              <w:spacing w:line="240" w:lineRule="exact"/>
              <w:ind w:left="-79" w:right="-42"/>
              <w:rPr>
                <w:rFonts w:cs="Times New Roman"/>
                <w:b/>
                <w:bCs/>
                <w:sz w:val="20"/>
              </w:rPr>
            </w:pPr>
            <w:r w:rsidRPr="00EC65EE">
              <w:rPr>
                <w:rFonts w:cs="Times New Roman"/>
                <w:b/>
                <w:bCs/>
                <w:sz w:val="20"/>
                <w:lang w:val="en-US"/>
              </w:rPr>
              <w:t>3</w:t>
            </w:r>
          </w:p>
        </w:tc>
        <w:tc>
          <w:tcPr>
            <w:tcW w:w="243" w:type="dxa"/>
            <w:shd w:val="clear" w:color="auto" w:fill="auto"/>
          </w:tcPr>
          <w:p w14:paraId="2B49A52C" w14:textId="77777777" w:rsidR="00635D13" w:rsidRPr="00EC65EE" w:rsidRDefault="00635D13" w:rsidP="00635D13">
            <w:pPr>
              <w:pStyle w:val="acctfourfigures"/>
              <w:tabs>
                <w:tab w:val="clear" w:pos="765"/>
                <w:tab w:val="decimal" w:pos="1247"/>
              </w:tabs>
              <w:spacing w:line="240" w:lineRule="exact"/>
              <w:ind w:left="-79" w:right="-78"/>
              <w:rPr>
                <w:rFonts w:cs="Times New Roman"/>
                <w:b/>
                <w:bCs/>
                <w:sz w:val="20"/>
              </w:rPr>
            </w:pPr>
          </w:p>
        </w:tc>
        <w:tc>
          <w:tcPr>
            <w:tcW w:w="1359" w:type="dxa"/>
            <w:tcBorders>
              <w:top w:val="single" w:sz="4" w:space="0" w:color="auto"/>
            </w:tcBorders>
            <w:shd w:val="clear" w:color="auto" w:fill="auto"/>
          </w:tcPr>
          <w:p w14:paraId="09CA4894" w14:textId="77777777" w:rsidR="00635D13" w:rsidRDefault="00635D13" w:rsidP="00635D13">
            <w:pPr>
              <w:tabs>
                <w:tab w:val="decimal" w:pos="1140"/>
              </w:tabs>
              <w:ind w:left="-93" w:right="-59"/>
              <w:rPr>
                <w:rFonts w:cs="Times New Roman"/>
                <w:b/>
                <w:bCs/>
                <w:sz w:val="20"/>
                <w:lang w:val="en-US"/>
              </w:rPr>
            </w:pPr>
          </w:p>
          <w:p w14:paraId="43525CC1" w14:textId="1C9135D1" w:rsidR="00635D13" w:rsidRPr="00EC65EE" w:rsidRDefault="00635D13" w:rsidP="00635D13">
            <w:pPr>
              <w:tabs>
                <w:tab w:val="decimal" w:pos="1140"/>
              </w:tabs>
              <w:ind w:left="-93" w:right="-59"/>
              <w:rPr>
                <w:rFonts w:cs="Times New Roman"/>
                <w:b/>
                <w:bCs/>
                <w:sz w:val="20"/>
              </w:rPr>
            </w:pPr>
            <w:r w:rsidRPr="00EC65EE">
              <w:rPr>
                <w:rFonts w:cs="Times New Roman"/>
                <w:b/>
                <w:bCs/>
                <w:sz w:val="20"/>
                <w:lang w:val="en-US"/>
              </w:rPr>
              <w:t>20,889</w:t>
            </w:r>
          </w:p>
        </w:tc>
        <w:tc>
          <w:tcPr>
            <w:tcW w:w="243" w:type="dxa"/>
            <w:shd w:val="clear" w:color="auto" w:fill="auto"/>
          </w:tcPr>
          <w:p w14:paraId="49BD34CD" w14:textId="77777777" w:rsidR="00635D13" w:rsidRPr="000F6CDC" w:rsidRDefault="00635D13" w:rsidP="00635D13">
            <w:pPr>
              <w:pStyle w:val="acctfourfigures"/>
              <w:tabs>
                <w:tab w:val="clear" w:pos="765"/>
                <w:tab w:val="decimal" w:pos="1247"/>
              </w:tabs>
              <w:spacing w:line="240" w:lineRule="exact"/>
              <w:ind w:left="-79" w:right="-78"/>
              <w:rPr>
                <w:rFonts w:cs="Times New Roman"/>
                <w:sz w:val="20"/>
              </w:rPr>
            </w:pPr>
          </w:p>
        </w:tc>
        <w:tc>
          <w:tcPr>
            <w:tcW w:w="1179" w:type="dxa"/>
            <w:tcBorders>
              <w:top w:val="single" w:sz="4" w:space="0" w:color="auto"/>
            </w:tcBorders>
            <w:shd w:val="clear" w:color="auto" w:fill="auto"/>
            <w:vAlign w:val="bottom"/>
          </w:tcPr>
          <w:p w14:paraId="7A9F6A65" w14:textId="18309527" w:rsidR="00635D13" w:rsidRPr="00EC65EE" w:rsidRDefault="00635D13" w:rsidP="00635D13">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lang w:val="en-US"/>
              </w:rPr>
              <w:t>21,197</w:t>
            </w:r>
          </w:p>
        </w:tc>
      </w:tr>
      <w:tr w:rsidR="00635D13" w:rsidRPr="00285E61" w14:paraId="2C79E079" w14:textId="77777777" w:rsidTr="00260399">
        <w:tc>
          <w:tcPr>
            <w:tcW w:w="3060" w:type="dxa"/>
          </w:tcPr>
          <w:p w14:paraId="3D8F4EDC" w14:textId="4221E96C" w:rsidR="00635D13" w:rsidRPr="001A2D8A" w:rsidRDefault="00635D13" w:rsidP="00635D13">
            <w:pPr>
              <w:pStyle w:val="BodyText"/>
              <w:spacing w:after="0" w:line="240" w:lineRule="exact"/>
              <w:ind w:right="-45"/>
              <w:rPr>
                <w:rFonts w:cs="Times New Roman"/>
                <w:b/>
                <w:bCs/>
                <w:sz w:val="20"/>
                <w:lang w:val="en-GB"/>
              </w:rPr>
            </w:pPr>
            <w:r w:rsidRPr="00AB5DFA">
              <w:rPr>
                <w:rFonts w:cs="Times New Roman"/>
                <w:sz w:val="20"/>
                <w:lang w:val="en-GB"/>
              </w:rPr>
              <w:t>Change from stage reclassification</w:t>
            </w:r>
          </w:p>
        </w:tc>
        <w:tc>
          <w:tcPr>
            <w:tcW w:w="1440" w:type="dxa"/>
            <w:shd w:val="clear" w:color="auto" w:fill="auto"/>
            <w:vAlign w:val="bottom"/>
          </w:tcPr>
          <w:p w14:paraId="3DD11627" w14:textId="7D51B904" w:rsidR="00635D13" w:rsidRPr="00635D13" w:rsidRDefault="00635D13" w:rsidP="00635D13">
            <w:pPr>
              <w:pStyle w:val="acctfourfigures"/>
              <w:tabs>
                <w:tab w:val="clear" w:pos="765"/>
                <w:tab w:val="decimal" w:pos="1156"/>
              </w:tabs>
              <w:spacing w:line="240" w:lineRule="exact"/>
              <w:ind w:left="-79" w:right="-78"/>
              <w:rPr>
                <w:rFonts w:cs="Times New Roman"/>
                <w:b/>
                <w:bCs/>
                <w:sz w:val="20"/>
                <w:lang w:val="en-US"/>
              </w:rPr>
            </w:pPr>
            <w:r w:rsidRPr="0093239C">
              <w:rPr>
                <w:rFonts w:cs="Times New Roman"/>
                <w:sz w:val="20"/>
                <w:lang w:val="en-US"/>
              </w:rPr>
              <w:t>(21)</w:t>
            </w:r>
          </w:p>
        </w:tc>
        <w:tc>
          <w:tcPr>
            <w:tcW w:w="270" w:type="dxa"/>
            <w:shd w:val="clear" w:color="auto" w:fill="auto"/>
          </w:tcPr>
          <w:p w14:paraId="194BB3E8" w14:textId="77777777" w:rsidR="00635D13" w:rsidRPr="00635D13" w:rsidRDefault="00635D13" w:rsidP="00635D13">
            <w:pPr>
              <w:pStyle w:val="acctfourfigures"/>
              <w:tabs>
                <w:tab w:val="clear" w:pos="765"/>
                <w:tab w:val="decimal" w:pos="1247"/>
              </w:tabs>
              <w:spacing w:line="240" w:lineRule="exact"/>
              <w:ind w:left="-79" w:right="-78"/>
              <w:rPr>
                <w:rFonts w:cs="Times New Roman"/>
                <w:b/>
                <w:bCs/>
                <w:sz w:val="20"/>
              </w:rPr>
            </w:pPr>
          </w:p>
        </w:tc>
        <w:tc>
          <w:tcPr>
            <w:tcW w:w="1386" w:type="dxa"/>
            <w:shd w:val="clear" w:color="auto" w:fill="auto"/>
          </w:tcPr>
          <w:p w14:paraId="084187AD" w14:textId="4B01AC0C" w:rsidR="00635D13" w:rsidRPr="00635D13" w:rsidRDefault="00635D13" w:rsidP="00635D13">
            <w:pPr>
              <w:pStyle w:val="acctfourfigures"/>
              <w:tabs>
                <w:tab w:val="clear" w:pos="765"/>
                <w:tab w:val="decimal" w:pos="1200"/>
              </w:tabs>
              <w:spacing w:line="240" w:lineRule="exact"/>
              <w:ind w:left="-79" w:right="-42"/>
              <w:rPr>
                <w:rFonts w:cs="Times New Roman"/>
                <w:b/>
                <w:bCs/>
                <w:sz w:val="20"/>
                <w:lang w:val="en-US"/>
              </w:rPr>
            </w:pPr>
            <w:r w:rsidRPr="0093239C">
              <w:rPr>
                <w:rFonts w:cs="Times New Roman"/>
                <w:sz w:val="20"/>
                <w:lang w:val="en-US"/>
              </w:rPr>
              <w:t>19</w:t>
            </w:r>
          </w:p>
        </w:tc>
        <w:tc>
          <w:tcPr>
            <w:tcW w:w="243" w:type="dxa"/>
            <w:shd w:val="clear" w:color="auto" w:fill="auto"/>
          </w:tcPr>
          <w:p w14:paraId="54FEBAC2" w14:textId="77777777" w:rsidR="00635D13" w:rsidRPr="00635D13" w:rsidRDefault="00635D13" w:rsidP="00635D13">
            <w:pPr>
              <w:pStyle w:val="acctfourfigures"/>
              <w:tabs>
                <w:tab w:val="clear" w:pos="765"/>
                <w:tab w:val="decimal" w:pos="1247"/>
              </w:tabs>
              <w:spacing w:line="240" w:lineRule="exact"/>
              <w:ind w:left="-79" w:right="-78"/>
              <w:rPr>
                <w:rFonts w:cs="Times New Roman"/>
                <w:b/>
                <w:bCs/>
                <w:sz w:val="20"/>
              </w:rPr>
            </w:pPr>
          </w:p>
        </w:tc>
        <w:tc>
          <w:tcPr>
            <w:tcW w:w="1359" w:type="dxa"/>
            <w:shd w:val="clear" w:color="auto" w:fill="auto"/>
          </w:tcPr>
          <w:p w14:paraId="4B4F862F" w14:textId="5BADCA57" w:rsidR="00635D13" w:rsidRPr="00635D13" w:rsidRDefault="00635D13" w:rsidP="00635D13">
            <w:pPr>
              <w:tabs>
                <w:tab w:val="decimal" w:pos="1140"/>
              </w:tabs>
              <w:ind w:left="-93" w:right="-59"/>
              <w:rPr>
                <w:rFonts w:cs="Times New Roman"/>
                <w:b/>
                <w:bCs/>
                <w:sz w:val="20"/>
                <w:lang w:val="en-US"/>
              </w:rPr>
            </w:pPr>
            <w:r w:rsidRPr="0093239C">
              <w:rPr>
                <w:rFonts w:cs="Times New Roman"/>
                <w:sz w:val="20"/>
                <w:lang w:val="en-US"/>
              </w:rPr>
              <w:t>2</w:t>
            </w:r>
          </w:p>
        </w:tc>
        <w:tc>
          <w:tcPr>
            <w:tcW w:w="243" w:type="dxa"/>
            <w:shd w:val="clear" w:color="auto" w:fill="auto"/>
          </w:tcPr>
          <w:p w14:paraId="44DB8D85"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35D0F5FE" w14:textId="6AA1DD82" w:rsidR="00635D13" w:rsidRPr="00635D13" w:rsidRDefault="00635D13" w:rsidP="00635D13">
            <w:pPr>
              <w:pStyle w:val="acctfourfigures"/>
              <w:tabs>
                <w:tab w:val="clear" w:pos="765"/>
                <w:tab w:val="decimal" w:pos="983"/>
              </w:tabs>
              <w:spacing w:line="240" w:lineRule="exact"/>
              <w:ind w:left="-93" w:right="-150"/>
              <w:rPr>
                <w:rFonts w:cs="Times New Roman"/>
                <w:b/>
                <w:bCs/>
                <w:sz w:val="20"/>
                <w:lang w:val="en-US"/>
              </w:rPr>
            </w:pPr>
            <w:r w:rsidRPr="0093239C">
              <w:rPr>
                <w:rFonts w:cs="Times New Roman"/>
                <w:sz w:val="20"/>
                <w:lang w:val="en-US"/>
              </w:rPr>
              <w:t>-</w:t>
            </w:r>
          </w:p>
        </w:tc>
      </w:tr>
      <w:tr w:rsidR="00635D13" w:rsidRPr="00285E61" w14:paraId="259EB6AE" w14:textId="77777777" w:rsidTr="0093239C">
        <w:tc>
          <w:tcPr>
            <w:tcW w:w="3060" w:type="dxa"/>
          </w:tcPr>
          <w:p w14:paraId="5229C15C" w14:textId="69976F60"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br/>
              <w:t xml:space="preserve">  </w:t>
            </w:r>
            <w:r w:rsidRPr="001A2D8A">
              <w:rPr>
                <w:rFonts w:cs="Times New Roman"/>
                <w:sz w:val="20"/>
                <w:lang w:val="en-GB"/>
              </w:rPr>
              <w:t xml:space="preserve"> ECL </w:t>
            </w:r>
          </w:p>
        </w:tc>
        <w:tc>
          <w:tcPr>
            <w:tcW w:w="1440" w:type="dxa"/>
            <w:shd w:val="clear" w:color="auto" w:fill="auto"/>
            <w:vAlign w:val="bottom"/>
          </w:tcPr>
          <w:p w14:paraId="26EBD205" w14:textId="4333D71F"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rPr>
              <w:t>(115)</w:t>
            </w:r>
          </w:p>
        </w:tc>
        <w:tc>
          <w:tcPr>
            <w:tcW w:w="270" w:type="dxa"/>
            <w:shd w:val="clear" w:color="auto" w:fill="auto"/>
          </w:tcPr>
          <w:p w14:paraId="3FE4DD5D"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386" w:type="dxa"/>
            <w:shd w:val="clear" w:color="auto" w:fill="auto"/>
            <w:vAlign w:val="bottom"/>
          </w:tcPr>
          <w:p w14:paraId="4A0D0091" w14:textId="0EE12104" w:rsidR="00635D13" w:rsidRPr="00635D13" w:rsidRDefault="00635D13" w:rsidP="0093239C">
            <w:pPr>
              <w:pStyle w:val="acctfourfigures"/>
              <w:tabs>
                <w:tab w:val="clear" w:pos="765"/>
                <w:tab w:val="decimal" w:pos="1200"/>
              </w:tabs>
              <w:spacing w:line="240" w:lineRule="exact"/>
              <w:ind w:right="-42"/>
              <w:rPr>
                <w:rFonts w:cs="Times New Roman"/>
                <w:sz w:val="20"/>
              </w:rPr>
            </w:pPr>
            <w:r w:rsidRPr="0093239C">
              <w:rPr>
                <w:rFonts w:cs="Times New Roman"/>
                <w:sz w:val="20"/>
                <w:lang w:val="en-US"/>
              </w:rPr>
              <w:t>100</w:t>
            </w:r>
          </w:p>
        </w:tc>
        <w:tc>
          <w:tcPr>
            <w:tcW w:w="243" w:type="dxa"/>
            <w:shd w:val="clear" w:color="auto" w:fill="auto"/>
            <w:vAlign w:val="bottom"/>
          </w:tcPr>
          <w:p w14:paraId="6FDB94F6" w14:textId="77777777" w:rsidR="00635D13" w:rsidRPr="00635D13" w:rsidRDefault="00635D13" w:rsidP="00247839">
            <w:pPr>
              <w:pStyle w:val="acctfourfigures"/>
              <w:tabs>
                <w:tab w:val="clear" w:pos="765"/>
                <w:tab w:val="decimal" w:pos="1247"/>
              </w:tabs>
              <w:spacing w:line="240" w:lineRule="exact"/>
              <w:ind w:left="-79" w:right="-78"/>
              <w:rPr>
                <w:rFonts w:cs="Times New Roman"/>
                <w:sz w:val="20"/>
              </w:rPr>
            </w:pPr>
          </w:p>
        </w:tc>
        <w:tc>
          <w:tcPr>
            <w:tcW w:w="1359" w:type="dxa"/>
            <w:shd w:val="clear" w:color="auto" w:fill="auto"/>
            <w:vAlign w:val="bottom"/>
          </w:tcPr>
          <w:p w14:paraId="55EE9CD9" w14:textId="4BEF6207" w:rsidR="00635D13" w:rsidRPr="00635D13" w:rsidRDefault="00635D13" w:rsidP="0093239C">
            <w:pPr>
              <w:tabs>
                <w:tab w:val="decimal" w:pos="1140"/>
              </w:tabs>
              <w:ind w:right="-59"/>
              <w:rPr>
                <w:rFonts w:cs="Times New Roman"/>
                <w:sz w:val="20"/>
              </w:rPr>
            </w:pPr>
            <w:r w:rsidRPr="0093239C">
              <w:rPr>
                <w:rFonts w:cs="Times New Roman"/>
                <w:sz w:val="20"/>
                <w:lang w:val="en-US"/>
              </w:rPr>
              <w:t>(18,881)</w:t>
            </w:r>
          </w:p>
        </w:tc>
        <w:tc>
          <w:tcPr>
            <w:tcW w:w="243" w:type="dxa"/>
            <w:shd w:val="clear" w:color="auto" w:fill="auto"/>
            <w:vAlign w:val="bottom"/>
          </w:tcPr>
          <w:p w14:paraId="3E0417DC"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3E142365" w14:textId="5EBBAF39"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val="en-US"/>
              </w:rPr>
              <w:t>(18,896)</w:t>
            </w:r>
          </w:p>
        </w:tc>
      </w:tr>
      <w:tr w:rsidR="00635D13" w:rsidRPr="00285E61" w14:paraId="02739CAA" w14:textId="77777777" w:rsidTr="0093239C">
        <w:tc>
          <w:tcPr>
            <w:tcW w:w="3060" w:type="dxa"/>
          </w:tcPr>
          <w:p w14:paraId="694E7314" w14:textId="15081F5D" w:rsidR="00635D13" w:rsidRPr="001A2D8A" w:rsidRDefault="00635D13" w:rsidP="00635D13">
            <w:pPr>
              <w:pStyle w:val="BodyText"/>
              <w:spacing w:after="0" w:line="240" w:lineRule="exact"/>
              <w:ind w:right="-45"/>
              <w:rPr>
                <w:rFonts w:cs="Times New Roman"/>
                <w:sz w:val="20"/>
                <w:lang w:val="en-GB"/>
              </w:rPr>
            </w:pPr>
            <w:r w:rsidRPr="001A2D8A">
              <w:rPr>
                <w:rFonts w:cs="Times New Roman"/>
                <w:sz w:val="20"/>
                <w:lang w:val="en-GB"/>
              </w:rPr>
              <w:t xml:space="preserve">Purchased or acquired </w:t>
            </w:r>
          </w:p>
        </w:tc>
        <w:tc>
          <w:tcPr>
            <w:tcW w:w="1440" w:type="dxa"/>
            <w:shd w:val="clear" w:color="auto" w:fill="auto"/>
            <w:vAlign w:val="bottom"/>
          </w:tcPr>
          <w:p w14:paraId="01A1A414" w14:textId="36D0A617"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rPr>
              <w:t>1,607</w:t>
            </w:r>
          </w:p>
        </w:tc>
        <w:tc>
          <w:tcPr>
            <w:tcW w:w="270" w:type="dxa"/>
            <w:shd w:val="clear" w:color="auto" w:fill="auto"/>
          </w:tcPr>
          <w:p w14:paraId="312056A1"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386" w:type="dxa"/>
            <w:shd w:val="clear" w:color="auto" w:fill="auto"/>
          </w:tcPr>
          <w:p w14:paraId="40A81D48" w14:textId="6DBC4821" w:rsidR="00635D13" w:rsidRPr="00635D13" w:rsidRDefault="00635D13" w:rsidP="00635D13">
            <w:pPr>
              <w:pStyle w:val="acctfourfigures"/>
              <w:tabs>
                <w:tab w:val="clear" w:pos="765"/>
                <w:tab w:val="decimal" w:pos="1200"/>
              </w:tabs>
              <w:spacing w:line="240" w:lineRule="exact"/>
              <w:ind w:left="-79" w:right="-42"/>
              <w:rPr>
                <w:rFonts w:cs="Times New Roman"/>
                <w:sz w:val="20"/>
              </w:rPr>
            </w:pPr>
            <w:r w:rsidRPr="0093239C">
              <w:rPr>
                <w:rFonts w:cs="Times New Roman"/>
                <w:sz w:val="20"/>
                <w:lang w:val="en-US"/>
              </w:rPr>
              <w:t xml:space="preserve"> 1 </w:t>
            </w:r>
          </w:p>
        </w:tc>
        <w:tc>
          <w:tcPr>
            <w:tcW w:w="243" w:type="dxa"/>
            <w:shd w:val="clear" w:color="auto" w:fill="auto"/>
          </w:tcPr>
          <w:p w14:paraId="0C781A61"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359" w:type="dxa"/>
            <w:shd w:val="clear" w:color="auto" w:fill="auto"/>
          </w:tcPr>
          <w:p w14:paraId="7698B47B" w14:textId="39907CA3" w:rsidR="00635D13" w:rsidRPr="00635D13" w:rsidRDefault="00635D13" w:rsidP="00635D13">
            <w:pPr>
              <w:tabs>
                <w:tab w:val="decimal" w:pos="1140"/>
              </w:tabs>
              <w:ind w:left="-93" w:right="-59"/>
              <w:rPr>
                <w:rFonts w:cs="Times New Roman"/>
                <w:sz w:val="20"/>
              </w:rPr>
            </w:pPr>
            <w:r w:rsidRPr="0093239C">
              <w:rPr>
                <w:rFonts w:cs="Times New Roman"/>
                <w:sz w:val="20"/>
                <w:lang w:val="en-US"/>
              </w:rPr>
              <w:t>-</w:t>
            </w:r>
          </w:p>
        </w:tc>
        <w:tc>
          <w:tcPr>
            <w:tcW w:w="243" w:type="dxa"/>
            <w:shd w:val="clear" w:color="auto" w:fill="auto"/>
          </w:tcPr>
          <w:p w14:paraId="5B50CA31"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179" w:type="dxa"/>
            <w:shd w:val="clear" w:color="auto" w:fill="auto"/>
          </w:tcPr>
          <w:p w14:paraId="4569AF37" w14:textId="613E063B"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val="en-US"/>
              </w:rPr>
              <w:t xml:space="preserve"> 1,608 </w:t>
            </w:r>
          </w:p>
        </w:tc>
      </w:tr>
      <w:tr w:rsidR="00635D13" w:rsidRPr="00285E61" w14:paraId="19E4781E" w14:textId="77777777" w:rsidTr="0093239C">
        <w:tc>
          <w:tcPr>
            <w:tcW w:w="3060" w:type="dxa"/>
          </w:tcPr>
          <w:p w14:paraId="4A52EE54" w14:textId="30F3E3EB" w:rsidR="00635D13" w:rsidRPr="001A2D8A" w:rsidRDefault="00635D13" w:rsidP="00635D13">
            <w:pPr>
              <w:pStyle w:val="BodyText"/>
              <w:spacing w:after="0" w:line="240" w:lineRule="exact"/>
              <w:ind w:right="-45"/>
              <w:rPr>
                <w:rFonts w:cs="Times New Roman"/>
                <w:sz w:val="20"/>
                <w:lang w:val="en-GB"/>
              </w:rPr>
            </w:pPr>
            <w:r w:rsidRPr="00AB5DFA">
              <w:rPr>
                <w:rFonts w:cs="Times New Roman"/>
                <w:sz w:val="20"/>
                <w:lang w:val="en-GB"/>
              </w:rPr>
              <w:t>Derecognised</w:t>
            </w:r>
          </w:p>
        </w:tc>
        <w:tc>
          <w:tcPr>
            <w:tcW w:w="1440" w:type="dxa"/>
            <w:shd w:val="clear" w:color="auto" w:fill="auto"/>
            <w:vAlign w:val="bottom"/>
          </w:tcPr>
          <w:p w14:paraId="6A8DE1DC" w14:textId="7D80946C" w:rsidR="00635D13" w:rsidRPr="00635D13" w:rsidRDefault="00635D13" w:rsidP="00635D13">
            <w:pPr>
              <w:pStyle w:val="acctfourfigures"/>
              <w:tabs>
                <w:tab w:val="clear" w:pos="765"/>
                <w:tab w:val="decimal" w:pos="1156"/>
              </w:tabs>
              <w:spacing w:line="240" w:lineRule="exact"/>
              <w:ind w:left="-79" w:right="-78"/>
              <w:rPr>
                <w:rFonts w:cs="Times New Roman"/>
                <w:sz w:val="20"/>
              </w:rPr>
            </w:pPr>
            <w:r w:rsidRPr="0093239C">
              <w:rPr>
                <w:rFonts w:cs="Times New Roman"/>
                <w:sz w:val="20"/>
                <w:lang w:val="en-US"/>
              </w:rPr>
              <w:t>(50)</w:t>
            </w:r>
          </w:p>
        </w:tc>
        <w:tc>
          <w:tcPr>
            <w:tcW w:w="270" w:type="dxa"/>
            <w:shd w:val="clear" w:color="auto" w:fill="auto"/>
          </w:tcPr>
          <w:p w14:paraId="601E95F4"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386" w:type="dxa"/>
            <w:shd w:val="clear" w:color="auto" w:fill="auto"/>
          </w:tcPr>
          <w:p w14:paraId="106B941A" w14:textId="6B28043C" w:rsidR="00635D13" w:rsidRPr="00635D13" w:rsidRDefault="00635D13" w:rsidP="00635D13">
            <w:pPr>
              <w:pStyle w:val="acctfourfigures"/>
              <w:tabs>
                <w:tab w:val="clear" w:pos="765"/>
                <w:tab w:val="decimal" w:pos="1200"/>
              </w:tabs>
              <w:spacing w:line="240" w:lineRule="exact"/>
              <w:ind w:left="-79" w:right="-42"/>
              <w:rPr>
                <w:rFonts w:cs="Times New Roman"/>
                <w:sz w:val="20"/>
              </w:rPr>
            </w:pPr>
            <w:r w:rsidRPr="0093239C">
              <w:rPr>
                <w:rFonts w:cs="Times New Roman"/>
                <w:sz w:val="20"/>
                <w:lang w:val="en-US"/>
              </w:rPr>
              <w:t xml:space="preserve"> (3)</w:t>
            </w:r>
          </w:p>
        </w:tc>
        <w:tc>
          <w:tcPr>
            <w:tcW w:w="243" w:type="dxa"/>
            <w:shd w:val="clear" w:color="auto" w:fill="auto"/>
          </w:tcPr>
          <w:p w14:paraId="0A1D507D"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359" w:type="dxa"/>
            <w:shd w:val="clear" w:color="auto" w:fill="auto"/>
          </w:tcPr>
          <w:p w14:paraId="21A570E0" w14:textId="770A47BD" w:rsidR="00635D13" w:rsidRPr="00635D13" w:rsidRDefault="00635D13" w:rsidP="00635D13">
            <w:pPr>
              <w:tabs>
                <w:tab w:val="decimal" w:pos="1140"/>
              </w:tabs>
              <w:ind w:left="-93" w:right="-59"/>
              <w:rPr>
                <w:rFonts w:cs="Times New Roman"/>
                <w:sz w:val="20"/>
              </w:rPr>
            </w:pPr>
            <w:r w:rsidRPr="0093239C">
              <w:rPr>
                <w:rFonts w:cs="Times New Roman"/>
                <w:sz w:val="20"/>
                <w:lang w:val="en-US"/>
              </w:rPr>
              <w:t>(2,000)</w:t>
            </w:r>
          </w:p>
        </w:tc>
        <w:tc>
          <w:tcPr>
            <w:tcW w:w="243" w:type="dxa"/>
            <w:shd w:val="clear" w:color="auto" w:fill="auto"/>
          </w:tcPr>
          <w:p w14:paraId="62E81452" w14:textId="77777777" w:rsidR="00635D13" w:rsidRPr="00635D13" w:rsidRDefault="00635D13" w:rsidP="00635D13">
            <w:pPr>
              <w:pStyle w:val="acctfourfigures"/>
              <w:tabs>
                <w:tab w:val="clear" w:pos="765"/>
                <w:tab w:val="decimal" w:pos="1247"/>
              </w:tabs>
              <w:spacing w:line="240" w:lineRule="exact"/>
              <w:ind w:left="-79" w:right="-78"/>
              <w:rPr>
                <w:rFonts w:cs="Times New Roman"/>
                <w:sz w:val="20"/>
              </w:rPr>
            </w:pPr>
          </w:p>
        </w:tc>
        <w:tc>
          <w:tcPr>
            <w:tcW w:w="1179" w:type="dxa"/>
            <w:shd w:val="clear" w:color="auto" w:fill="auto"/>
          </w:tcPr>
          <w:p w14:paraId="7C606A8C" w14:textId="2381EE2F" w:rsidR="00635D13" w:rsidRPr="00635D13" w:rsidRDefault="00635D13" w:rsidP="00635D13">
            <w:pPr>
              <w:pStyle w:val="acctfourfigures"/>
              <w:tabs>
                <w:tab w:val="clear" w:pos="765"/>
                <w:tab w:val="decimal" w:pos="983"/>
              </w:tabs>
              <w:spacing w:line="240" w:lineRule="exact"/>
              <w:ind w:left="-93" w:right="-150"/>
              <w:rPr>
                <w:rFonts w:cs="Times New Roman"/>
                <w:sz w:val="20"/>
              </w:rPr>
            </w:pPr>
            <w:r w:rsidRPr="0093239C">
              <w:rPr>
                <w:rFonts w:cs="Times New Roman"/>
                <w:sz w:val="20"/>
                <w:lang w:val="en-US"/>
              </w:rPr>
              <w:t xml:space="preserve"> (2,053)</w:t>
            </w:r>
          </w:p>
        </w:tc>
      </w:tr>
      <w:tr w:rsidR="00635D13" w:rsidRPr="00285E61" w14:paraId="66BB9E6C" w14:textId="77777777" w:rsidTr="00360B85">
        <w:tc>
          <w:tcPr>
            <w:tcW w:w="3060" w:type="dxa"/>
          </w:tcPr>
          <w:p w14:paraId="022EAFB0" w14:textId="76FCFB56" w:rsidR="00635D13" w:rsidRPr="001A2D8A" w:rsidRDefault="00635D13" w:rsidP="00635D13">
            <w:pPr>
              <w:pStyle w:val="BodyText"/>
              <w:spacing w:after="0" w:line="240" w:lineRule="exact"/>
              <w:ind w:right="-45"/>
              <w:jc w:val="both"/>
              <w:rPr>
                <w:rFonts w:cs="Times New Roman"/>
                <w:b/>
                <w:bCs/>
                <w:sz w:val="20"/>
                <w:rtl/>
                <w:cs/>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w:t>
            </w:r>
            <w:r>
              <w:rPr>
                <w:rFonts w:cs="Times New Roman"/>
                <w:b/>
                <w:bCs/>
                <w:sz w:val="20"/>
                <w:lang w:val="en-GB"/>
              </w:rPr>
              <w:t>3</w:t>
            </w:r>
          </w:p>
        </w:tc>
        <w:tc>
          <w:tcPr>
            <w:tcW w:w="1440" w:type="dxa"/>
            <w:tcBorders>
              <w:top w:val="single" w:sz="4" w:space="0" w:color="auto"/>
              <w:bottom w:val="double" w:sz="4" w:space="0" w:color="auto"/>
            </w:tcBorders>
            <w:shd w:val="clear" w:color="auto" w:fill="auto"/>
            <w:vAlign w:val="bottom"/>
          </w:tcPr>
          <w:p w14:paraId="5416A73D" w14:textId="48CAEBCB" w:rsidR="00635D13" w:rsidRPr="00635D13" w:rsidRDefault="00635D13" w:rsidP="00635D13">
            <w:pPr>
              <w:pStyle w:val="acctfourfigures"/>
              <w:tabs>
                <w:tab w:val="clear" w:pos="765"/>
                <w:tab w:val="decimal" w:pos="1156"/>
              </w:tabs>
              <w:spacing w:line="240" w:lineRule="exact"/>
              <w:ind w:left="-79" w:right="-78"/>
              <w:rPr>
                <w:rFonts w:cs="Times New Roman"/>
                <w:b/>
                <w:bCs/>
                <w:sz w:val="20"/>
              </w:rPr>
            </w:pPr>
            <w:r w:rsidRPr="0093239C">
              <w:rPr>
                <w:rFonts w:cs="Times New Roman"/>
                <w:b/>
                <w:bCs/>
                <w:sz w:val="20"/>
                <w:lang w:val="en-US"/>
              </w:rPr>
              <w:t>1,726</w:t>
            </w:r>
          </w:p>
        </w:tc>
        <w:tc>
          <w:tcPr>
            <w:tcW w:w="270" w:type="dxa"/>
            <w:shd w:val="clear" w:color="auto" w:fill="auto"/>
          </w:tcPr>
          <w:p w14:paraId="041AA0C3" w14:textId="77777777" w:rsidR="00635D13" w:rsidRPr="00635D13" w:rsidRDefault="00635D13" w:rsidP="00635D13">
            <w:pPr>
              <w:spacing w:line="240" w:lineRule="exact"/>
              <w:jc w:val="right"/>
              <w:rPr>
                <w:rFonts w:cs="Times New Roman"/>
                <w:b/>
                <w:bCs/>
                <w:sz w:val="20"/>
              </w:rPr>
            </w:pPr>
          </w:p>
        </w:tc>
        <w:tc>
          <w:tcPr>
            <w:tcW w:w="1386" w:type="dxa"/>
            <w:tcBorders>
              <w:top w:val="single" w:sz="4" w:space="0" w:color="auto"/>
              <w:bottom w:val="double" w:sz="4" w:space="0" w:color="auto"/>
            </w:tcBorders>
            <w:shd w:val="clear" w:color="auto" w:fill="auto"/>
          </w:tcPr>
          <w:p w14:paraId="0C961BE7" w14:textId="79376183" w:rsidR="00635D13" w:rsidRPr="00635D13" w:rsidRDefault="00635D13" w:rsidP="00635D13">
            <w:pPr>
              <w:pStyle w:val="acctfourfigures"/>
              <w:tabs>
                <w:tab w:val="clear" w:pos="765"/>
                <w:tab w:val="decimal" w:pos="1200"/>
              </w:tabs>
              <w:spacing w:line="240" w:lineRule="exact"/>
              <w:ind w:left="-79" w:right="-42"/>
              <w:rPr>
                <w:rFonts w:cs="Times New Roman"/>
                <w:b/>
                <w:bCs/>
                <w:sz w:val="20"/>
              </w:rPr>
            </w:pPr>
            <w:r w:rsidRPr="0093239C">
              <w:rPr>
                <w:rFonts w:cs="Times New Roman"/>
                <w:b/>
                <w:bCs/>
                <w:sz w:val="20"/>
                <w:lang w:val="en-US"/>
              </w:rPr>
              <w:t>120</w:t>
            </w:r>
          </w:p>
        </w:tc>
        <w:tc>
          <w:tcPr>
            <w:tcW w:w="243" w:type="dxa"/>
            <w:shd w:val="clear" w:color="auto" w:fill="auto"/>
          </w:tcPr>
          <w:p w14:paraId="75B93632" w14:textId="77777777" w:rsidR="00635D13" w:rsidRPr="00635D13" w:rsidRDefault="00635D13" w:rsidP="00635D13">
            <w:pPr>
              <w:spacing w:line="240" w:lineRule="exact"/>
              <w:jc w:val="right"/>
              <w:rPr>
                <w:rFonts w:cs="Times New Roman"/>
                <w:b/>
                <w:bCs/>
                <w:sz w:val="20"/>
              </w:rPr>
            </w:pPr>
          </w:p>
        </w:tc>
        <w:tc>
          <w:tcPr>
            <w:tcW w:w="1359" w:type="dxa"/>
            <w:tcBorders>
              <w:top w:val="single" w:sz="4" w:space="0" w:color="auto"/>
              <w:bottom w:val="double" w:sz="4" w:space="0" w:color="auto"/>
            </w:tcBorders>
            <w:shd w:val="clear" w:color="auto" w:fill="auto"/>
          </w:tcPr>
          <w:p w14:paraId="5D610EBA" w14:textId="606F0549" w:rsidR="00635D13" w:rsidRPr="00635D13" w:rsidRDefault="00635D13" w:rsidP="00635D13">
            <w:pPr>
              <w:tabs>
                <w:tab w:val="decimal" w:pos="1140"/>
              </w:tabs>
              <w:ind w:left="-93" w:right="-59"/>
              <w:rPr>
                <w:rFonts w:cs="Times New Roman"/>
                <w:b/>
                <w:bCs/>
                <w:sz w:val="20"/>
              </w:rPr>
            </w:pPr>
            <w:r w:rsidRPr="0093239C">
              <w:rPr>
                <w:rFonts w:cs="Times New Roman"/>
                <w:b/>
                <w:bCs/>
                <w:sz w:val="20"/>
                <w:lang w:val="en-US"/>
              </w:rPr>
              <w:t>10</w:t>
            </w:r>
          </w:p>
        </w:tc>
        <w:tc>
          <w:tcPr>
            <w:tcW w:w="243" w:type="dxa"/>
            <w:shd w:val="clear" w:color="auto" w:fill="auto"/>
          </w:tcPr>
          <w:p w14:paraId="6F7EEB6E" w14:textId="77777777" w:rsidR="00635D13" w:rsidRPr="00635D13" w:rsidRDefault="00635D13" w:rsidP="00635D13">
            <w:pPr>
              <w:tabs>
                <w:tab w:val="decimal" w:pos="1059"/>
              </w:tabs>
              <w:spacing w:line="240" w:lineRule="exact"/>
              <w:ind w:left="-93" w:right="-268"/>
              <w:rPr>
                <w:rFonts w:cs="Times New Roman"/>
                <w:b/>
                <w:bCs/>
                <w:sz w:val="20"/>
              </w:rPr>
            </w:pPr>
          </w:p>
        </w:tc>
        <w:tc>
          <w:tcPr>
            <w:tcW w:w="1179" w:type="dxa"/>
            <w:tcBorders>
              <w:top w:val="single" w:sz="4" w:space="0" w:color="auto"/>
              <w:bottom w:val="double" w:sz="4" w:space="0" w:color="auto"/>
            </w:tcBorders>
            <w:shd w:val="clear" w:color="auto" w:fill="auto"/>
            <w:vAlign w:val="bottom"/>
          </w:tcPr>
          <w:p w14:paraId="731AD072" w14:textId="4A9B585E" w:rsidR="00635D13" w:rsidRPr="00635D13" w:rsidRDefault="00635D13" w:rsidP="00635D13">
            <w:pPr>
              <w:pStyle w:val="acctfourfigures"/>
              <w:tabs>
                <w:tab w:val="clear" w:pos="765"/>
                <w:tab w:val="decimal" w:pos="983"/>
              </w:tabs>
              <w:spacing w:line="240" w:lineRule="exact"/>
              <w:ind w:left="-93" w:right="-150"/>
              <w:rPr>
                <w:rFonts w:cs="Times New Roman"/>
                <w:b/>
                <w:bCs/>
                <w:sz w:val="20"/>
              </w:rPr>
            </w:pPr>
            <w:r w:rsidRPr="0093239C">
              <w:rPr>
                <w:rFonts w:cs="Times New Roman"/>
                <w:b/>
                <w:bCs/>
                <w:sz w:val="20"/>
                <w:lang w:val="en-US"/>
              </w:rPr>
              <w:t>1,856</w:t>
            </w:r>
          </w:p>
        </w:tc>
      </w:tr>
    </w:tbl>
    <w:p w14:paraId="6E424DBC" w14:textId="445688C1" w:rsidR="000D7BDE" w:rsidRPr="00EC65EE" w:rsidRDefault="000D7BDE">
      <w:pPr>
        <w:rPr>
          <w:rFonts w:cs="Times New Roman"/>
          <w:bCs/>
          <w:szCs w:val="18"/>
        </w:rPr>
      </w:pPr>
    </w:p>
    <w:p w14:paraId="3AB1016E" w14:textId="6405EC49" w:rsidR="000C1BAF" w:rsidRPr="0012708E" w:rsidRDefault="00569EC3"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00DA768F">
        <w:rPr>
          <w:rFonts w:cs="Times New Roman"/>
          <w:i w:val="0"/>
        </w:rPr>
        <w:t>5</w:t>
      </w:r>
      <w:r w:rsidR="00EB0F91" w:rsidRPr="0012708E">
        <w:rPr>
          <w:rFonts w:cs="Times New Roman"/>
        </w:rPr>
        <w:tab/>
      </w:r>
      <w:r w:rsidR="1AA3EF6B" w:rsidRPr="0012708E">
        <w:rPr>
          <w:rFonts w:cs="Times New Roman"/>
          <w:i w:val="0"/>
        </w:rPr>
        <w:t>Properties for sale, net</w:t>
      </w:r>
    </w:p>
    <w:p w14:paraId="360B20CD" w14:textId="77777777" w:rsidR="006F0F9F" w:rsidRDefault="006F0F9F" w:rsidP="006F0F9F">
      <w:pPr>
        <w:pStyle w:val="PlainText"/>
        <w:tabs>
          <w:tab w:val="left" w:pos="540"/>
        </w:tabs>
        <w:spacing w:line="240" w:lineRule="atLeast"/>
        <w:ind w:left="540" w:right="-28"/>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2623B3" w:rsidRPr="00366494" w14:paraId="56EB94D7" w14:textId="77777777" w:rsidTr="00EC65EE">
        <w:tc>
          <w:tcPr>
            <w:tcW w:w="3420" w:type="dxa"/>
            <w:vAlign w:val="bottom"/>
          </w:tcPr>
          <w:p w14:paraId="53C1B908" w14:textId="77777777" w:rsidR="002623B3" w:rsidRPr="008D2489" w:rsidRDefault="002623B3" w:rsidP="003023D6">
            <w:pPr>
              <w:spacing w:line="240" w:lineRule="atLeast"/>
              <w:ind w:right="-126"/>
              <w:rPr>
                <w:rFonts w:cs="Times New Roman"/>
                <w:szCs w:val="22"/>
              </w:rPr>
            </w:pPr>
          </w:p>
        </w:tc>
        <w:tc>
          <w:tcPr>
            <w:tcW w:w="5760" w:type="dxa"/>
            <w:gridSpan w:val="7"/>
            <w:vAlign w:val="bottom"/>
          </w:tcPr>
          <w:p w14:paraId="49E4505B"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2623B3" w:rsidRPr="00366494" w14:paraId="3278A523" w14:textId="77777777" w:rsidTr="00EC65EE">
        <w:tc>
          <w:tcPr>
            <w:tcW w:w="3420" w:type="dxa"/>
            <w:vAlign w:val="bottom"/>
          </w:tcPr>
          <w:p w14:paraId="26B9D785" w14:textId="77777777" w:rsidR="002623B3" w:rsidRPr="008D2489" w:rsidRDefault="002623B3" w:rsidP="003023D6">
            <w:pPr>
              <w:spacing w:line="240" w:lineRule="atLeast"/>
              <w:ind w:right="-126"/>
              <w:rPr>
                <w:rFonts w:cs="Times New Roman"/>
                <w:szCs w:val="22"/>
              </w:rPr>
            </w:pPr>
          </w:p>
        </w:tc>
        <w:tc>
          <w:tcPr>
            <w:tcW w:w="1323" w:type="dxa"/>
            <w:vAlign w:val="bottom"/>
          </w:tcPr>
          <w:p w14:paraId="428DD3DF" w14:textId="7B5D3263"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00025D97" w:rsidRPr="008D2489">
              <w:rPr>
                <w:rFonts w:cs="Times New Roman"/>
                <w:szCs w:val="22"/>
              </w:rPr>
              <w:br/>
            </w:r>
            <w:r w:rsidRPr="008D2489">
              <w:rPr>
                <w:rFonts w:cs="Times New Roman"/>
                <w:szCs w:val="22"/>
              </w:rPr>
              <w:t>1 January</w:t>
            </w:r>
            <w:r w:rsidRPr="008D2489">
              <w:rPr>
                <w:rFonts w:cs="Times New Roman"/>
                <w:szCs w:val="22"/>
              </w:rPr>
              <w:br/>
              <w:t>202</w:t>
            </w:r>
            <w:r w:rsidR="00DA768F" w:rsidRPr="008D2489">
              <w:rPr>
                <w:rFonts w:cs="Times New Roman"/>
                <w:szCs w:val="22"/>
              </w:rPr>
              <w:t>3</w:t>
            </w:r>
          </w:p>
        </w:tc>
        <w:tc>
          <w:tcPr>
            <w:tcW w:w="178" w:type="dxa"/>
            <w:vAlign w:val="bottom"/>
          </w:tcPr>
          <w:p w14:paraId="5605E196" w14:textId="77777777" w:rsidR="002623B3" w:rsidRPr="008D2489" w:rsidRDefault="002623B3" w:rsidP="003023D6">
            <w:pPr>
              <w:pStyle w:val="acctfourfigures"/>
              <w:spacing w:line="240" w:lineRule="atLeast"/>
              <w:jc w:val="center"/>
              <w:rPr>
                <w:rFonts w:cs="Times New Roman"/>
                <w:szCs w:val="22"/>
              </w:rPr>
            </w:pPr>
          </w:p>
        </w:tc>
        <w:tc>
          <w:tcPr>
            <w:tcW w:w="1289" w:type="dxa"/>
            <w:vAlign w:val="bottom"/>
          </w:tcPr>
          <w:p w14:paraId="3AAC0D96"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75920204" w14:textId="77777777" w:rsidR="002623B3" w:rsidRPr="008D2489" w:rsidRDefault="002623B3" w:rsidP="003023D6">
            <w:pPr>
              <w:pStyle w:val="acctfourfigures"/>
              <w:spacing w:line="240" w:lineRule="atLeast"/>
              <w:jc w:val="center"/>
              <w:rPr>
                <w:rFonts w:cs="Times New Roman"/>
                <w:szCs w:val="22"/>
              </w:rPr>
            </w:pPr>
          </w:p>
        </w:tc>
        <w:tc>
          <w:tcPr>
            <w:tcW w:w="1350" w:type="dxa"/>
            <w:vAlign w:val="bottom"/>
          </w:tcPr>
          <w:p w14:paraId="7D643B13" w14:textId="77777777" w:rsidR="002623B3" w:rsidRPr="008D2489" w:rsidRDefault="002623B3" w:rsidP="003023D6">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093B5033" w14:textId="77777777" w:rsidR="002623B3" w:rsidRPr="008D2489" w:rsidRDefault="002623B3" w:rsidP="003023D6">
            <w:pPr>
              <w:pStyle w:val="acctfourfigures"/>
              <w:spacing w:line="240" w:lineRule="atLeast"/>
              <w:jc w:val="center"/>
              <w:rPr>
                <w:rFonts w:cs="Times New Roman"/>
                <w:szCs w:val="22"/>
              </w:rPr>
            </w:pPr>
          </w:p>
        </w:tc>
        <w:tc>
          <w:tcPr>
            <w:tcW w:w="1262" w:type="dxa"/>
            <w:vAlign w:val="bottom"/>
          </w:tcPr>
          <w:p w14:paraId="43807797" w14:textId="3A59EECE" w:rsidR="002623B3" w:rsidRPr="008D2489" w:rsidRDefault="002623B3" w:rsidP="003023D6">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00025D97"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w:t>
            </w:r>
            <w:r w:rsidR="00790BC5" w:rsidRPr="008D2489">
              <w:rPr>
                <w:rFonts w:cs="Times New Roman"/>
                <w:color w:val="000000"/>
                <w:spacing w:val="-4"/>
                <w:szCs w:val="22"/>
                <w:lang w:eastAsia="en-GB" w:bidi="th-TH"/>
              </w:rPr>
              <w:t>3</w:t>
            </w:r>
          </w:p>
        </w:tc>
      </w:tr>
      <w:tr w:rsidR="002623B3" w:rsidRPr="00366494" w14:paraId="61509B43" w14:textId="77777777" w:rsidTr="00EC65EE">
        <w:tc>
          <w:tcPr>
            <w:tcW w:w="3420" w:type="dxa"/>
            <w:vAlign w:val="bottom"/>
          </w:tcPr>
          <w:p w14:paraId="5963FBEA" w14:textId="77777777" w:rsidR="002623B3" w:rsidRPr="008D2489" w:rsidRDefault="002623B3" w:rsidP="003023D6">
            <w:pPr>
              <w:spacing w:line="240" w:lineRule="atLeast"/>
              <w:ind w:right="-126"/>
              <w:rPr>
                <w:rFonts w:cs="Times New Roman"/>
                <w:b/>
                <w:bCs/>
                <w:i/>
                <w:iCs/>
                <w:szCs w:val="22"/>
              </w:rPr>
            </w:pPr>
          </w:p>
        </w:tc>
        <w:tc>
          <w:tcPr>
            <w:tcW w:w="5760" w:type="dxa"/>
            <w:gridSpan w:val="7"/>
            <w:vAlign w:val="bottom"/>
          </w:tcPr>
          <w:p w14:paraId="6BC435CB" w14:textId="77777777" w:rsidR="002623B3" w:rsidRPr="008D2489" w:rsidRDefault="002623B3" w:rsidP="003023D6">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2623B3" w:rsidRPr="00366494" w14:paraId="21303839" w14:textId="77777777" w:rsidTr="00EC65EE">
        <w:tc>
          <w:tcPr>
            <w:tcW w:w="3420" w:type="dxa"/>
            <w:vAlign w:val="bottom"/>
          </w:tcPr>
          <w:p w14:paraId="6C61568B" w14:textId="77777777" w:rsidR="002623B3" w:rsidRPr="008D2489" w:rsidRDefault="002623B3" w:rsidP="003023D6">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shd w:val="clear" w:color="auto" w:fill="auto"/>
            <w:vAlign w:val="bottom"/>
          </w:tcPr>
          <w:p w14:paraId="6D420057"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813EE89"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4FB2CB05"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19236313"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7D9C84B9"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89CAF94"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2E08C311"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r>
      <w:tr w:rsidR="00635D13" w:rsidRPr="00366494" w14:paraId="26BCE77B" w14:textId="77777777" w:rsidTr="0093239C">
        <w:tc>
          <w:tcPr>
            <w:tcW w:w="3420" w:type="dxa"/>
            <w:vAlign w:val="bottom"/>
          </w:tcPr>
          <w:p w14:paraId="419B5724" w14:textId="54C956B0" w:rsidR="00635D13" w:rsidRPr="008D2489" w:rsidRDefault="00635D13" w:rsidP="00635D13">
            <w:pPr>
              <w:spacing w:line="240" w:lineRule="atLeast"/>
              <w:ind w:right="-126"/>
              <w:rPr>
                <w:rFonts w:cs="Times New Roman"/>
                <w:szCs w:val="22"/>
              </w:rPr>
            </w:pPr>
            <w:r w:rsidRPr="008D2489">
              <w:rPr>
                <w:rFonts w:cs="Times New Roman"/>
                <w:szCs w:val="22"/>
              </w:rPr>
              <w:t>-  Immovable assets</w:t>
            </w:r>
          </w:p>
        </w:tc>
        <w:tc>
          <w:tcPr>
            <w:tcW w:w="1323" w:type="dxa"/>
            <w:shd w:val="clear" w:color="auto" w:fill="auto"/>
            <w:vAlign w:val="bottom"/>
          </w:tcPr>
          <w:p w14:paraId="7F6AD6FE" w14:textId="027AFC20" w:rsidR="00635D13" w:rsidRPr="008D2489" w:rsidRDefault="00635D13" w:rsidP="00635D13">
            <w:pPr>
              <w:pStyle w:val="acctfourfigures"/>
              <w:tabs>
                <w:tab w:val="clear" w:pos="765"/>
                <w:tab w:val="decimal" w:pos="1064"/>
              </w:tabs>
              <w:spacing w:line="240" w:lineRule="atLeast"/>
              <w:ind w:right="-105"/>
              <w:rPr>
                <w:rFonts w:cs="Times New Roman"/>
                <w:szCs w:val="22"/>
              </w:rPr>
            </w:pPr>
            <w:r w:rsidRPr="008D2489">
              <w:rPr>
                <w:rFonts w:cs="Times New Roman"/>
                <w:szCs w:val="22"/>
              </w:rPr>
              <w:t>770,741</w:t>
            </w:r>
          </w:p>
        </w:tc>
        <w:tc>
          <w:tcPr>
            <w:tcW w:w="178" w:type="dxa"/>
            <w:shd w:val="clear" w:color="auto" w:fill="auto"/>
            <w:vAlign w:val="bottom"/>
          </w:tcPr>
          <w:p w14:paraId="40C6C316" w14:textId="77777777" w:rsidR="00635D13" w:rsidRPr="008D2489" w:rsidRDefault="00635D13" w:rsidP="00635D13">
            <w:pPr>
              <w:pStyle w:val="acctfourfigures"/>
              <w:tabs>
                <w:tab w:val="clear" w:pos="765"/>
                <w:tab w:val="decimal" w:pos="1064"/>
              </w:tabs>
              <w:spacing w:line="240" w:lineRule="atLeast"/>
              <w:jc w:val="both"/>
              <w:rPr>
                <w:rFonts w:cs="Times New Roman"/>
                <w:szCs w:val="22"/>
              </w:rPr>
            </w:pPr>
          </w:p>
        </w:tc>
        <w:tc>
          <w:tcPr>
            <w:tcW w:w="1289" w:type="dxa"/>
            <w:shd w:val="clear" w:color="auto" w:fill="auto"/>
          </w:tcPr>
          <w:p w14:paraId="243703BA" w14:textId="77DC0A52" w:rsidR="00635D13" w:rsidRPr="008D2489" w:rsidRDefault="00635D13" w:rsidP="0093239C">
            <w:pPr>
              <w:tabs>
                <w:tab w:val="decimal" w:pos="1100"/>
              </w:tabs>
              <w:spacing w:line="240" w:lineRule="atLeast"/>
              <w:ind w:right="-72"/>
              <w:rPr>
                <w:rFonts w:cs="Times New Roman"/>
                <w:szCs w:val="22"/>
                <w:cs/>
                <w:lang w:bidi="th-TH"/>
              </w:rPr>
            </w:pPr>
            <w:r w:rsidRPr="008D2489">
              <w:rPr>
                <w:rFonts w:cs="Times New Roman"/>
                <w:szCs w:val="22"/>
              </w:rPr>
              <w:t xml:space="preserve"> 161,031 </w:t>
            </w:r>
          </w:p>
        </w:tc>
        <w:tc>
          <w:tcPr>
            <w:tcW w:w="180" w:type="dxa"/>
            <w:shd w:val="clear" w:color="auto" w:fill="auto"/>
            <w:vAlign w:val="bottom"/>
          </w:tcPr>
          <w:p w14:paraId="6D96BD26" w14:textId="77777777" w:rsidR="00635D13" w:rsidRPr="008D2489" w:rsidRDefault="00635D13" w:rsidP="00635D13">
            <w:pPr>
              <w:pStyle w:val="acctfourfigures"/>
              <w:tabs>
                <w:tab w:val="clear" w:pos="765"/>
                <w:tab w:val="decimal" w:pos="1064"/>
              </w:tabs>
              <w:spacing w:line="240" w:lineRule="atLeast"/>
              <w:jc w:val="both"/>
              <w:rPr>
                <w:rFonts w:cs="Times New Roman"/>
                <w:szCs w:val="22"/>
              </w:rPr>
            </w:pPr>
          </w:p>
        </w:tc>
        <w:tc>
          <w:tcPr>
            <w:tcW w:w="1350" w:type="dxa"/>
            <w:shd w:val="clear" w:color="auto" w:fill="auto"/>
          </w:tcPr>
          <w:p w14:paraId="4AE35F0E" w14:textId="6A98132C" w:rsidR="00635D13" w:rsidRPr="008D2489" w:rsidRDefault="00635D13" w:rsidP="00635D13">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 xml:space="preserve"> (24,127)</w:t>
            </w:r>
          </w:p>
        </w:tc>
        <w:tc>
          <w:tcPr>
            <w:tcW w:w="178" w:type="dxa"/>
            <w:shd w:val="clear" w:color="auto" w:fill="auto"/>
            <w:vAlign w:val="bottom"/>
          </w:tcPr>
          <w:p w14:paraId="0FC2667E" w14:textId="77777777" w:rsidR="00635D13" w:rsidRPr="008D2489" w:rsidRDefault="00635D13" w:rsidP="00635D13">
            <w:pPr>
              <w:pStyle w:val="acctfourfigures"/>
              <w:tabs>
                <w:tab w:val="clear" w:pos="765"/>
                <w:tab w:val="decimal" w:pos="1064"/>
              </w:tabs>
              <w:spacing w:line="240" w:lineRule="atLeast"/>
              <w:jc w:val="both"/>
              <w:rPr>
                <w:rFonts w:cs="Times New Roman"/>
                <w:szCs w:val="22"/>
              </w:rPr>
            </w:pPr>
          </w:p>
        </w:tc>
        <w:tc>
          <w:tcPr>
            <w:tcW w:w="1262" w:type="dxa"/>
            <w:shd w:val="clear" w:color="auto" w:fill="auto"/>
          </w:tcPr>
          <w:p w14:paraId="2FE2B169" w14:textId="123CD817" w:rsidR="00635D13" w:rsidRPr="008D2489" w:rsidRDefault="00635D13" w:rsidP="00635D13">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 xml:space="preserve"> 907,645 </w:t>
            </w:r>
          </w:p>
        </w:tc>
      </w:tr>
      <w:tr w:rsidR="00635D13" w:rsidRPr="00366494" w14:paraId="5CB8019B" w14:textId="77777777" w:rsidTr="00EC65EE">
        <w:tc>
          <w:tcPr>
            <w:tcW w:w="3420" w:type="dxa"/>
            <w:vAlign w:val="bottom"/>
          </w:tcPr>
          <w:p w14:paraId="51E99C67" w14:textId="1634848A" w:rsidR="00635D13" w:rsidRPr="008D2489" w:rsidRDefault="00635D13" w:rsidP="00635D13">
            <w:pPr>
              <w:spacing w:line="240" w:lineRule="atLeast"/>
              <w:ind w:right="-126"/>
              <w:rPr>
                <w:rFonts w:cs="Times New Roman"/>
                <w:szCs w:val="22"/>
                <w:lang w:eastAsia="th-TH"/>
              </w:rPr>
            </w:pPr>
            <w:r w:rsidRPr="008D2489">
              <w:rPr>
                <w:rFonts w:cs="Times New Roman"/>
                <w:szCs w:val="22"/>
              </w:rPr>
              <w:t>-  Movable assets</w:t>
            </w:r>
          </w:p>
        </w:tc>
        <w:tc>
          <w:tcPr>
            <w:tcW w:w="1323" w:type="dxa"/>
            <w:shd w:val="clear" w:color="auto" w:fill="auto"/>
          </w:tcPr>
          <w:p w14:paraId="0A21F004" w14:textId="4DBC00C8" w:rsidR="00635D13" w:rsidRPr="008D2489" w:rsidRDefault="00635D13" w:rsidP="00635D13">
            <w:pPr>
              <w:pStyle w:val="acctfourfigures"/>
              <w:tabs>
                <w:tab w:val="clear" w:pos="765"/>
                <w:tab w:val="decimal" w:pos="1064"/>
              </w:tabs>
              <w:spacing w:line="240" w:lineRule="atLeast"/>
              <w:ind w:right="-105"/>
              <w:rPr>
                <w:rFonts w:cs="Times New Roman"/>
                <w:szCs w:val="22"/>
              </w:rPr>
            </w:pPr>
            <w:r w:rsidRPr="008D2489">
              <w:rPr>
                <w:rFonts w:cs="Times New Roman"/>
                <w:szCs w:val="22"/>
              </w:rPr>
              <w:t>-</w:t>
            </w:r>
          </w:p>
        </w:tc>
        <w:tc>
          <w:tcPr>
            <w:tcW w:w="178" w:type="dxa"/>
            <w:shd w:val="clear" w:color="auto" w:fill="auto"/>
          </w:tcPr>
          <w:p w14:paraId="53017FB3" w14:textId="77777777" w:rsidR="00635D13" w:rsidRPr="008D2489" w:rsidRDefault="00635D13" w:rsidP="00635D13">
            <w:pPr>
              <w:spacing w:line="240" w:lineRule="atLeast"/>
              <w:rPr>
                <w:rFonts w:cs="Times New Roman"/>
                <w:szCs w:val="22"/>
              </w:rPr>
            </w:pPr>
          </w:p>
        </w:tc>
        <w:tc>
          <w:tcPr>
            <w:tcW w:w="1289" w:type="dxa"/>
            <w:shd w:val="clear" w:color="auto" w:fill="auto"/>
          </w:tcPr>
          <w:p w14:paraId="7B8CE358" w14:textId="4F84EF36" w:rsidR="00635D13" w:rsidRPr="008D2489" w:rsidRDefault="00635D13" w:rsidP="00635D13">
            <w:pPr>
              <w:tabs>
                <w:tab w:val="decimal" w:pos="1100"/>
              </w:tabs>
              <w:spacing w:line="240" w:lineRule="atLeast"/>
              <w:ind w:right="-72"/>
              <w:rPr>
                <w:rFonts w:cs="Times New Roman"/>
                <w:szCs w:val="22"/>
              </w:rPr>
            </w:pPr>
            <w:r w:rsidRPr="008D2489">
              <w:rPr>
                <w:rFonts w:cs="Times New Roman"/>
                <w:szCs w:val="22"/>
              </w:rPr>
              <w:t xml:space="preserve">9,896 </w:t>
            </w:r>
          </w:p>
        </w:tc>
        <w:tc>
          <w:tcPr>
            <w:tcW w:w="180" w:type="dxa"/>
            <w:shd w:val="clear" w:color="auto" w:fill="auto"/>
          </w:tcPr>
          <w:p w14:paraId="66FAA7B2" w14:textId="77777777" w:rsidR="00635D13" w:rsidRPr="008D2489" w:rsidRDefault="00635D13" w:rsidP="00635D13">
            <w:pPr>
              <w:tabs>
                <w:tab w:val="decimal" w:pos="1100"/>
              </w:tabs>
              <w:spacing w:line="240" w:lineRule="atLeast"/>
              <w:rPr>
                <w:rFonts w:cs="Times New Roman"/>
                <w:szCs w:val="22"/>
              </w:rPr>
            </w:pPr>
          </w:p>
        </w:tc>
        <w:tc>
          <w:tcPr>
            <w:tcW w:w="1350" w:type="dxa"/>
            <w:shd w:val="clear" w:color="auto" w:fill="auto"/>
          </w:tcPr>
          <w:p w14:paraId="390033E7" w14:textId="67245E37" w:rsidR="00635D13" w:rsidRPr="008D2489" w:rsidRDefault="00635D13" w:rsidP="00635D13">
            <w:pPr>
              <w:tabs>
                <w:tab w:val="decimal" w:pos="1105"/>
              </w:tabs>
              <w:spacing w:line="240" w:lineRule="atLeast"/>
              <w:ind w:right="-72"/>
              <w:rPr>
                <w:rFonts w:cs="Times New Roman"/>
                <w:szCs w:val="22"/>
              </w:rPr>
            </w:pPr>
            <w:r w:rsidRPr="008D2489">
              <w:rPr>
                <w:rFonts w:cs="Times New Roman"/>
                <w:szCs w:val="22"/>
              </w:rPr>
              <w:t xml:space="preserve"> (5,256)</w:t>
            </w:r>
          </w:p>
        </w:tc>
        <w:tc>
          <w:tcPr>
            <w:tcW w:w="178" w:type="dxa"/>
            <w:shd w:val="clear" w:color="auto" w:fill="auto"/>
          </w:tcPr>
          <w:p w14:paraId="57D3EF65" w14:textId="77777777" w:rsidR="00635D13" w:rsidRPr="008D2489" w:rsidRDefault="00635D13" w:rsidP="00635D13">
            <w:pPr>
              <w:tabs>
                <w:tab w:val="decimal" w:pos="1100"/>
              </w:tabs>
              <w:spacing w:line="240" w:lineRule="atLeast"/>
              <w:rPr>
                <w:rFonts w:cs="Times New Roman"/>
                <w:szCs w:val="22"/>
              </w:rPr>
            </w:pPr>
          </w:p>
        </w:tc>
        <w:tc>
          <w:tcPr>
            <w:tcW w:w="1262" w:type="dxa"/>
            <w:shd w:val="clear" w:color="auto" w:fill="auto"/>
          </w:tcPr>
          <w:p w14:paraId="7893E4A8" w14:textId="433AAE77" w:rsidR="00635D13" w:rsidRPr="008D2489" w:rsidRDefault="00635D13" w:rsidP="00635D13">
            <w:pPr>
              <w:tabs>
                <w:tab w:val="decimal" w:pos="1070"/>
              </w:tabs>
              <w:spacing w:line="240" w:lineRule="atLeast"/>
              <w:ind w:right="-72"/>
              <w:rPr>
                <w:rFonts w:cs="Times New Roman"/>
                <w:szCs w:val="22"/>
              </w:rPr>
            </w:pPr>
            <w:r w:rsidRPr="008D2489">
              <w:rPr>
                <w:rFonts w:cs="Times New Roman"/>
                <w:szCs w:val="22"/>
              </w:rPr>
              <w:t xml:space="preserve"> 4,640 </w:t>
            </w:r>
          </w:p>
        </w:tc>
      </w:tr>
      <w:tr w:rsidR="00635D13" w:rsidRPr="00366494" w14:paraId="2BCECFB5" w14:textId="77777777" w:rsidTr="002A5CDF">
        <w:tc>
          <w:tcPr>
            <w:tcW w:w="3420" w:type="dxa"/>
            <w:vAlign w:val="bottom"/>
          </w:tcPr>
          <w:p w14:paraId="67CFAA8B" w14:textId="3456D90D" w:rsidR="00635D13" w:rsidRPr="008D2489" w:rsidRDefault="00635D13" w:rsidP="00635D13">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shd w:val="clear" w:color="auto" w:fill="auto"/>
          </w:tcPr>
          <w:p w14:paraId="24CE9427" w14:textId="3379ED0C" w:rsidR="00635D13" w:rsidRPr="008D2489" w:rsidRDefault="00635D13" w:rsidP="00635D13">
            <w:pPr>
              <w:tabs>
                <w:tab w:val="decimal" w:pos="1088"/>
              </w:tabs>
              <w:spacing w:line="240" w:lineRule="atLeast"/>
              <w:ind w:right="-72"/>
              <w:rPr>
                <w:rFonts w:cs="Times New Roman"/>
                <w:szCs w:val="22"/>
              </w:rPr>
            </w:pPr>
            <w:r w:rsidRPr="008D2489">
              <w:rPr>
                <w:rFonts w:cs="Times New Roman"/>
                <w:szCs w:val="22"/>
              </w:rPr>
              <w:t>770,741</w:t>
            </w:r>
          </w:p>
        </w:tc>
        <w:tc>
          <w:tcPr>
            <w:tcW w:w="178" w:type="dxa"/>
            <w:shd w:val="clear" w:color="auto" w:fill="auto"/>
          </w:tcPr>
          <w:p w14:paraId="24166719" w14:textId="77777777" w:rsidR="00635D13" w:rsidRPr="008D2489" w:rsidRDefault="00635D13" w:rsidP="00635D13">
            <w:pPr>
              <w:spacing w:line="240" w:lineRule="atLeast"/>
              <w:rPr>
                <w:rFonts w:cs="Times New Roman"/>
                <w:szCs w:val="22"/>
              </w:rPr>
            </w:pPr>
          </w:p>
        </w:tc>
        <w:tc>
          <w:tcPr>
            <w:tcW w:w="1289" w:type="dxa"/>
            <w:tcBorders>
              <w:top w:val="single" w:sz="4" w:space="0" w:color="auto"/>
            </w:tcBorders>
            <w:shd w:val="clear" w:color="auto" w:fill="auto"/>
          </w:tcPr>
          <w:p w14:paraId="0A7DF623" w14:textId="39D9DB89" w:rsidR="00635D13" w:rsidRPr="008D2489" w:rsidRDefault="00635D13" w:rsidP="00635D13">
            <w:pPr>
              <w:tabs>
                <w:tab w:val="decimal" w:pos="1100"/>
              </w:tabs>
              <w:spacing w:line="240" w:lineRule="atLeast"/>
              <w:ind w:right="-72"/>
              <w:rPr>
                <w:rFonts w:cs="Times New Roman"/>
                <w:szCs w:val="22"/>
              </w:rPr>
            </w:pPr>
            <w:r w:rsidRPr="008D2489">
              <w:rPr>
                <w:rFonts w:cs="Times New Roman"/>
                <w:szCs w:val="22"/>
              </w:rPr>
              <w:t xml:space="preserve"> 170,927 </w:t>
            </w:r>
          </w:p>
        </w:tc>
        <w:tc>
          <w:tcPr>
            <w:tcW w:w="180" w:type="dxa"/>
            <w:shd w:val="clear" w:color="auto" w:fill="auto"/>
          </w:tcPr>
          <w:p w14:paraId="1D585E34" w14:textId="77777777" w:rsidR="00635D13" w:rsidRPr="008D2489" w:rsidRDefault="00635D13" w:rsidP="00635D13">
            <w:pPr>
              <w:tabs>
                <w:tab w:val="decimal" w:pos="1100"/>
              </w:tabs>
              <w:spacing w:line="240" w:lineRule="atLeast"/>
              <w:rPr>
                <w:rFonts w:cs="Times New Roman"/>
                <w:szCs w:val="22"/>
              </w:rPr>
            </w:pPr>
          </w:p>
        </w:tc>
        <w:tc>
          <w:tcPr>
            <w:tcW w:w="1350" w:type="dxa"/>
            <w:tcBorders>
              <w:top w:val="single" w:sz="4" w:space="0" w:color="auto"/>
            </w:tcBorders>
            <w:shd w:val="clear" w:color="auto" w:fill="auto"/>
          </w:tcPr>
          <w:p w14:paraId="6222C149" w14:textId="793F5F02" w:rsidR="00635D13" w:rsidRPr="008D2489" w:rsidRDefault="00635D13" w:rsidP="00635D13">
            <w:pPr>
              <w:tabs>
                <w:tab w:val="decimal" w:pos="1105"/>
              </w:tabs>
              <w:spacing w:line="240" w:lineRule="atLeast"/>
              <w:ind w:right="-72"/>
              <w:rPr>
                <w:rFonts w:cs="Times New Roman"/>
                <w:szCs w:val="22"/>
              </w:rPr>
            </w:pPr>
            <w:r w:rsidRPr="008D2489">
              <w:rPr>
                <w:rFonts w:cs="Times New Roman"/>
                <w:szCs w:val="22"/>
              </w:rPr>
              <w:t xml:space="preserve"> (29,383)</w:t>
            </w:r>
          </w:p>
        </w:tc>
        <w:tc>
          <w:tcPr>
            <w:tcW w:w="178" w:type="dxa"/>
            <w:shd w:val="clear" w:color="auto" w:fill="auto"/>
          </w:tcPr>
          <w:p w14:paraId="6A5E09E6" w14:textId="77777777" w:rsidR="00635D13" w:rsidRPr="008D2489" w:rsidRDefault="00635D13" w:rsidP="00635D13">
            <w:pPr>
              <w:tabs>
                <w:tab w:val="decimal" w:pos="1100"/>
              </w:tabs>
              <w:spacing w:line="240" w:lineRule="atLeast"/>
              <w:rPr>
                <w:rFonts w:cs="Times New Roman"/>
                <w:szCs w:val="22"/>
              </w:rPr>
            </w:pPr>
          </w:p>
        </w:tc>
        <w:tc>
          <w:tcPr>
            <w:tcW w:w="1262" w:type="dxa"/>
            <w:tcBorders>
              <w:top w:val="single" w:sz="4" w:space="0" w:color="auto"/>
            </w:tcBorders>
            <w:shd w:val="clear" w:color="auto" w:fill="auto"/>
          </w:tcPr>
          <w:p w14:paraId="34AEAA7A" w14:textId="3D43E957" w:rsidR="00635D13" w:rsidRPr="008D2489" w:rsidRDefault="00635D13" w:rsidP="00635D13">
            <w:pPr>
              <w:tabs>
                <w:tab w:val="decimal" w:pos="1070"/>
              </w:tabs>
              <w:spacing w:line="240" w:lineRule="atLeast"/>
              <w:ind w:right="-72"/>
              <w:rPr>
                <w:rFonts w:cs="Times New Roman"/>
                <w:szCs w:val="22"/>
              </w:rPr>
            </w:pPr>
            <w:r w:rsidRPr="008D2489">
              <w:rPr>
                <w:rFonts w:cs="Times New Roman"/>
                <w:szCs w:val="22"/>
              </w:rPr>
              <w:t xml:space="preserve"> 912,285 </w:t>
            </w:r>
          </w:p>
        </w:tc>
      </w:tr>
      <w:tr w:rsidR="00635D13" w:rsidRPr="00366494" w14:paraId="0ABA9808" w14:textId="77777777" w:rsidTr="002A5CDF">
        <w:tc>
          <w:tcPr>
            <w:tcW w:w="3420" w:type="dxa"/>
            <w:vAlign w:val="bottom"/>
          </w:tcPr>
          <w:p w14:paraId="1CBC1BEA" w14:textId="58F9495F" w:rsidR="00635D13" w:rsidRPr="008D2489" w:rsidRDefault="00635D13" w:rsidP="00635D13">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shd w:val="clear" w:color="auto" w:fill="auto"/>
          </w:tcPr>
          <w:p w14:paraId="7787A58A" w14:textId="1A193563" w:rsidR="00635D13" w:rsidRPr="008D2489" w:rsidRDefault="00635D13" w:rsidP="00635D13">
            <w:pPr>
              <w:tabs>
                <w:tab w:val="decimal" w:pos="1088"/>
              </w:tabs>
              <w:spacing w:line="240" w:lineRule="atLeast"/>
              <w:ind w:right="-72"/>
              <w:rPr>
                <w:rFonts w:cs="Times New Roman"/>
                <w:b/>
                <w:bCs/>
                <w:szCs w:val="22"/>
                <w:cs/>
                <w:lang w:bidi="th-TH"/>
              </w:rPr>
            </w:pPr>
            <w:r w:rsidRPr="008D2489">
              <w:rPr>
                <w:rFonts w:cs="Times New Roman"/>
                <w:szCs w:val="22"/>
              </w:rPr>
              <w:t>-</w:t>
            </w:r>
          </w:p>
        </w:tc>
        <w:tc>
          <w:tcPr>
            <w:tcW w:w="178" w:type="dxa"/>
            <w:shd w:val="clear" w:color="auto" w:fill="auto"/>
          </w:tcPr>
          <w:p w14:paraId="29E68E8E" w14:textId="77777777" w:rsidR="00635D13" w:rsidRPr="008D2489" w:rsidRDefault="00635D13" w:rsidP="00635D13">
            <w:pPr>
              <w:spacing w:line="240" w:lineRule="atLeast"/>
              <w:rPr>
                <w:rFonts w:cs="Times New Roman"/>
                <w:b/>
                <w:bCs/>
                <w:szCs w:val="22"/>
              </w:rPr>
            </w:pPr>
          </w:p>
        </w:tc>
        <w:tc>
          <w:tcPr>
            <w:tcW w:w="1289" w:type="dxa"/>
            <w:tcBorders>
              <w:bottom w:val="single" w:sz="4" w:space="0" w:color="auto"/>
            </w:tcBorders>
            <w:shd w:val="clear" w:color="auto" w:fill="auto"/>
          </w:tcPr>
          <w:p w14:paraId="0CF794F6" w14:textId="75C7E657" w:rsidR="00635D13" w:rsidRPr="008D2489" w:rsidRDefault="00635D13" w:rsidP="00635D13">
            <w:pPr>
              <w:tabs>
                <w:tab w:val="decimal" w:pos="1100"/>
              </w:tabs>
              <w:spacing w:line="240" w:lineRule="atLeast"/>
              <w:ind w:right="-72"/>
              <w:rPr>
                <w:rFonts w:cs="Times New Roman"/>
                <w:b/>
                <w:bCs/>
                <w:szCs w:val="22"/>
              </w:rPr>
            </w:pPr>
            <w:r w:rsidRPr="008D2489">
              <w:rPr>
                <w:rFonts w:cs="Times New Roman"/>
                <w:szCs w:val="22"/>
              </w:rPr>
              <w:t xml:space="preserve"> (1,474)</w:t>
            </w:r>
          </w:p>
        </w:tc>
        <w:tc>
          <w:tcPr>
            <w:tcW w:w="180" w:type="dxa"/>
            <w:shd w:val="clear" w:color="auto" w:fill="auto"/>
          </w:tcPr>
          <w:p w14:paraId="111A5DC3" w14:textId="77777777" w:rsidR="00635D13" w:rsidRPr="008D2489" w:rsidRDefault="00635D13" w:rsidP="00635D13">
            <w:pPr>
              <w:tabs>
                <w:tab w:val="decimal" w:pos="1100"/>
              </w:tabs>
              <w:spacing w:line="240" w:lineRule="atLeast"/>
              <w:rPr>
                <w:rFonts w:cs="Times New Roman"/>
                <w:b/>
                <w:bCs/>
                <w:szCs w:val="22"/>
              </w:rPr>
            </w:pPr>
          </w:p>
        </w:tc>
        <w:tc>
          <w:tcPr>
            <w:tcW w:w="1350" w:type="dxa"/>
            <w:tcBorders>
              <w:bottom w:val="single" w:sz="4" w:space="0" w:color="auto"/>
            </w:tcBorders>
            <w:shd w:val="clear" w:color="auto" w:fill="auto"/>
          </w:tcPr>
          <w:p w14:paraId="3B8BC4C0" w14:textId="0F2CD9AC" w:rsidR="00635D13" w:rsidRPr="008D2489" w:rsidRDefault="00635D13" w:rsidP="00635D13">
            <w:pPr>
              <w:tabs>
                <w:tab w:val="decimal" w:pos="1105"/>
              </w:tabs>
              <w:spacing w:line="240" w:lineRule="atLeast"/>
              <w:ind w:right="-72"/>
              <w:rPr>
                <w:rFonts w:cs="Times New Roman"/>
                <w:b/>
                <w:bCs/>
                <w:szCs w:val="22"/>
              </w:rPr>
            </w:pPr>
            <w:r w:rsidRPr="008D2489">
              <w:rPr>
                <w:rFonts w:cs="Times New Roman"/>
                <w:szCs w:val="22"/>
              </w:rPr>
              <w:t>-</w:t>
            </w:r>
          </w:p>
        </w:tc>
        <w:tc>
          <w:tcPr>
            <w:tcW w:w="178" w:type="dxa"/>
            <w:shd w:val="clear" w:color="auto" w:fill="auto"/>
          </w:tcPr>
          <w:p w14:paraId="7C07DB74" w14:textId="77777777" w:rsidR="00635D13" w:rsidRPr="008D2489" w:rsidRDefault="00635D13" w:rsidP="00635D13">
            <w:pPr>
              <w:tabs>
                <w:tab w:val="decimal" w:pos="1100"/>
              </w:tabs>
              <w:spacing w:line="240" w:lineRule="atLeast"/>
              <w:rPr>
                <w:rFonts w:cs="Times New Roman"/>
                <w:b/>
                <w:bCs/>
                <w:szCs w:val="22"/>
              </w:rPr>
            </w:pPr>
          </w:p>
        </w:tc>
        <w:tc>
          <w:tcPr>
            <w:tcW w:w="1262" w:type="dxa"/>
            <w:tcBorders>
              <w:bottom w:val="single" w:sz="4" w:space="0" w:color="auto"/>
            </w:tcBorders>
            <w:shd w:val="clear" w:color="auto" w:fill="auto"/>
          </w:tcPr>
          <w:p w14:paraId="547AEBF2" w14:textId="715B8DD6" w:rsidR="00635D13" w:rsidRPr="008D2489" w:rsidRDefault="00635D13" w:rsidP="00635D13">
            <w:pPr>
              <w:tabs>
                <w:tab w:val="decimal" w:pos="1070"/>
              </w:tabs>
              <w:spacing w:line="240" w:lineRule="atLeast"/>
              <w:ind w:right="-72"/>
              <w:rPr>
                <w:rFonts w:cs="Times New Roman"/>
                <w:b/>
                <w:bCs/>
                <w:szCs w:val="22"/>
              </w:rPr>
            </w:pPr>
            <w:r w:rsidRPr="008D2489">
              <w:rPr>
                <w:rFonts w:cs="Times New Roman"/>
                <w:szCs w:val="22"/>
              </w:rPr>
              <w:t xml:space="preserve"> (1,474)</w:t>
            </w:r>
          </w:p>
        </w:tc>
      </w:tr>
      <w:tr w:rsidR="00635D13" w:rsidRPr="00366494" w14:paraId="5381FAE7" w14:textId="77777777" w:rsidTr="002A5CDF">
        <w:tc>
          <w:tcPr>
            <w:tcW w:w="3420" w:type="dxa"/>
            <w:vAlign w:val="bottom"/>
          </w:tcPr>
          <w:p w14:paraId="7617FDDA" w14:textId="591924C1" w:rsidR="00635D13" w:rsidRPr="008D2489" w:rsidRDefault="00635D13" w:rsidP="00635D13">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shd w:val="clear" w:color="auto" w:fill="auto"/>
          </w:tcPr>
          <w:p w14:paraId="11728770" w14:textId="5421E75D" w:rsidR="00635D13" w:rsidRPr="008D2489" w:rsidRDefault="00635D13" w:rsidP="00635D13">
            <w:pPr>
              <w:tabs>
                <w:tab w:val="decimal" w:pos="1088"/>
              </w:tabs>
              <w:spacing w:line="240" w:lineRule="atLeast"/>
              <w:ind w:right="-72"/>
              <w:rPr>
                <w:rFonts w:cs="Times New Roman"/>
                <w:b/>
                <w:bCs/>
                <w:szCs w:val="22"/>
              </w:rPr>
            </w:pPr>
            <w:r w:rsidRPr="008D2489">
              <w:rPr>
                <w:rFonts w:cs="Times New Roman"/>
                <w:b/>
                <w:bCs/>
                <w:szCs w:val="22"/>
              </w:rPr>
              <w:t>770,741</w:t>
            </w:r>
          </w:p>
        </w:tc>
        <w:tc>
          <w:tcPr>
            <w:tcW w:w="178" w:type="dxa"/>
            <w:shd w:val="clear" w:color="auto" w:fill="auto"/>
          </w:tcPr>
          <w:p w14:paraId="71C2953F" w14:textId="77777777" w:rsidR="00635D13" w:rsidRPr="008D2489" w:rsidRDefault="00635D13" w:rsidP="00635D13">
            <w:pPr>
              <w:spacing w:line="240" w:lineRule="atLeast"/>
              <w:rPr>
                <w:rFonts w:cs="Times New Roman"/>
                <w:b/>
                <w:bCs/>
                <w:szCs w:val="22"/>
              </w:rPr>
            </w:pPr>
          </w:p>
        </w:tc>
        <w:tc>
          <w:tcPr>
            <w:tcW w:w="1289" w:type="dxa"/>
            <w:tcBorders>
              <w:top w:val="single" w:sz="4" w:space="0" w:color="auto"/>
              <w:bottom w:val="double" w:sz="4" w:space="0" w:color="auto"/>
            </w:tcBorders>
            <w:shd w:val="clear" w:color="auto" w:fill="auto"/>
          </w:tcPr>
          <w:p w14:paraId="50E48F9E" w14:textId="10DC9411" w:rsidR="00635D13" w:rsidRPr="008D2489" w:rsidRDefault="00635D13" w:rsidP="00635D13">
            <w:pPr>
              <w:tabs>
                <w:tab w:val="decimal" w:pos="1100"/>
              </w:tabs>
              <w:spacing w:line="240" w:lineRule="atLeast"/>
              <w:ind w:right="-72"/>
              <w:rPr>
                <w:rFonts w:cs="Times New Roman"/>
                <w:b/>
                <w:bCs/>
                <w:szCs w:val="22"/>
              </w:rPr>
            </w:pPr>
            <w:r w:rsidRPr="008D2489">
              <w:rPr>
                <w:rFonts w:cs="Times New Roman"/>
                <w:b/>
                <w:bCs/>
                <w:szCs w:val="22"/>
              </w:rPr>
              <w:t xml:space="preserve"> 169,453 </w:t>
            </w:r>
          </w:p>
        </w:tc>
        <w:tc>
          <w:tcPr>
            <w:tcW w:w="180" w:type="dxa"/>
            <w:shd w:val="clear" w:color="auto" w:fill="auto"/>
          </w:tcPr>
          <w:p w14:paraId="6B667271" w14:textId="77777777" w:rsidR="00635D13" w:rsidRPr="008D2489" w:rsidRDefault="00635D13" w:rsidP="00635D13">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54415548" w14:textId="46A75E65" w:rsidR="00635D13" w:rsidRPr="008D2489" w:rsidRDefault="00635D13" w:rsidP="00635D13">
            <w:pPr>
              <w:tabs>
                <w:tab w:val="decimal" w:pos="1105"/>
              </w:tabs>
              <w:spacing w:line="240" w:lineRule="atLeast"/>
              <w:ind w:right="-72"/>
              <w:rPr>
                <w:rFonts w:cs="Times New Roman"/>
                <w:b/>
                <w:bCs/>
                <w:szCs w:val="22"/>
              </w:rPr>
            </w:pPr>
            <w:r w:rsidRPr="008D2489">
              <w:rPr>
                <w:rFonts w:cs="Times New Roman"/>
                <w:b/>
                <w:bCs/>
                <w:szCs w:val="22"/>
              </w:rPr>
              <w:t xml:space="preserve"> (29,383)</w:t>
            </w:r>
          </w:p>
        </w:tc>
        <w:tc>
          <w:tcPr>
            <w:tcW w:w="178" w:type="dxa"/>
            <w:shd w:val="clear" w:color="auto" w:fill="auto"/>
          </w:tcPr>
          <w:p w14:paraId="69718B49" w14:textId="77777777" w:rsidR="00635D13" w:rsidRPr="008D2489" w:rsidRDefault="00635D13" w:rsidP="00635D13">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43F97172" w14:textId="605D45C6" w:rsidR="00635D13" w:rsidRPr="008D2489" w:rsidRDefault="00635D13" w:rsidP="00635D13">
            <w:pPr>
              <w:tabs>
                <w:tab w:val="decimal" w:pos="1070"/>
              </w:tabs>
              <w:spacing w:line="240" w:lineRule="atLeast"/>
              <w:ind w:right="-72"/>
              <w:rPr>
                <w:rFonts w:cs="Times New Roman"/>
                <w:b/>
                <w:bCs/>
                <w:szCs w:val="22"/>
              </w:rPr>
            </w:pPr>
            <w:r w:rsidRPr="008D2489">
              <w:rPr>
                <w:rFonts w:cs="Times New Roman"/>
                <w:b/>
                <w:bCs/>
                <w:szCs w:val="22"/>
              </w:rPr>
              <w:t xml:space="preserve"> 910,811 </w:t>
            </w:r>
          </w:p>
        </w:tc>
      </w:tr>
    </w:tbl>
    <w:p w14:paraId="19A0FA4A" w14:textId="02BEAD4D" w:rsidR="00ED2F7A" w:rsidRPr="008D2489" w:rsidRDefault="00ED2F7A">
      <w:pPr>
        <w:rPr>
          <w:rFonts w:cstheme="minorBidi"/>
          <w:szCs w:val="22"/>
          <w:cs/>
          <w:lang w:eastAsia="zh-CN"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5855EF" w:rsidRPr="00366494" w14:paraId="1266FC75" w14:textId="77777777" w:rsidTr="00080F43">
        <w:tc>
          <w:tcPr>
            <w:tcW w:w="3420" w:type="dxa"/>
            <w:vAlign w:val="bottom"/>
          </w:tcPr>
          <w:p w14:paraId="4A851D3A" w14:textId="77777777" w:rsidR="005855EF" w:rsidRPr="008D2489" w:rsidRDefault="005855EF" w:rsidP="00080F43">
            <w:pPr>
              <w:spacing w:line="240" w:lineRule="atLeast"/>
              <w:ind w:right="-126"/>
              <w:rPr>
                <w:rFonts w:cs="Times New Roman"/>
                <w:szCs w:val="22"/>
              </w:rPr>
            </w:pPr>
          </w:p>
        </w:tc>
        <w:tc>
          <w:tcPr>
            <w:tcW w:w="5760" w:type="dxa"/>
            <w:gridSpan w:val="7"/>
            <w:vAlign w:val="bottom"/>
          </w:tcPr>
          <w:p w14:paraId="6FBF2122" w14:textId="77777777" w:rsidR="005855EF" w:rsidRPr="008D2489" w:rsidRDefault="005855EF" w:rsidP="00080F43">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5855EF" w:rsidRPr="00366494" w14:paraId="70A59A78" w14:textId="77777777" w:rsidTr="00080F43">
        <w:tc>
          <w:tcPr>
            <w:tcW w:w="3420" w:type="dxa"/>
            <w:vAlign w:val="bottom"/>
          </w:tcPr>
          <w:p w14:paraId="13EFC596" w14:textId="77777777" w:rsidR="005855EF" w:rsidRPr="008D2489" w:rsidRDefault="005855EF" w:rsidP="00080F43">
            <w:pPr>
              <w:spacing w:line="240" w:lineRule="atLeast"/>
              <w:ind w:right="-126"/>
              <w:rPr>
                <w:rFonts w:cs="Times New Roman"/>
                <w:szCs w:val="22"/>
              </w:rPr>
            </w:pPr>
          </w:p>
        </w:tc>
        <w:tc>
          <w:tcPr>
            <w:tcW w:w="1323" w:type="dxa"/>
            <w:vAlign w:val="bottom"/>
          </w:tcPr>
          <w:p w14:paraId="707BBDFE" w14:textId="77777777" w:rsidR="005855EF" w:rsidRPr="008D2489" w:rsidRDefault="005855EF" w:rsidP="00080F43">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Pr="008D2489">
              <w:rPr>
                <w:rFonts w:cs="Times New Roman"/>
                <w:szCs w:val="22"/>
              </w:rPr>
              <w:br/>
              <w:t>1 January</w:t>
            </w:r>
            <w:r w:rsidRPr="008D2489">
              <w:rPr>
                <w:rFonts w:cs="Times New Roman"/>
                <w:szCs w:val="22"/>
              </w:rPr>
              <w:br/>
              <w:t>2022</w:t>
            </w:r>
          </w:p>
        </w:tc>
        <w:tc>
          <w:tcPr>
            <w:tcW w:w="178" w:type="dxa"/>
            <w:vAlign w:val="bottom"/>
          </w:tcPr>
          <w:p w14:paraId="5634A372" w14:textId="77777777" w:rsidR="005855EF" w:rsidRPr="008D2489" w:rsidRDefault="005855EF" w:rsidP="00080F43">
            <w:pPr>
              <w:pStyle w:val="acctfourfigures"/>
              <w:spacing w:line="240" w:lineRule="atLeast"/>
              <w:jc w:val="center"/>
              <w:rPr>
                <w:rFonts w:cs="Times New Roman"/>
                <w:szCs w:val="22"/>
              </w:rPr>
            </w:pPr>
          </w:p>
        </w:tc>
        <w:tc>
          <w:tcPr>
            <w:tcW w:w="1289" w:type="dxa"/>
            <w:vAlign w:val="bottom"/>
          </w:tcPr>
          <w:p w14:paraId="3C6F3517" w14:textId="77777777" w:rsidR="005855EF" w:rsidRPr="008D2489" w:rsidRDefault="005855EF" w:rsidP="00080F43">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115483AF" w14:textId="77777777" w:rsidR="005855EF" w:rsidRPr="008D2489" w:rsidRDefault="005855EF" w:rsidP="00080F43">
            <w:pPr>
              <w:pStyle w:val="acctfourfigures"/>
              <w:spacing w:line="240" w:lineRule="atLeast"/>
              <w:jc w:val="center"/>
              <w:rPr>
                <w:rFonts w:cs="Times New Roman"/>
                <w:szCs w:val="22"/>
              </w:rPr>
            </w:pPr>
          </w:p>
        </w:tc>
        <w:tc>
          <w:tcPr>
            <w:tcW w:w="1350" w:type="dxa"/>
            <w:vAlign w:val="bottom"/>
          </w:tcPr>
          <w:p w14:paraId="724C7942" w14:textId="77777777" w:rsidR="005855EF" w:rsidRPr="008D2489" w:rsidRDefault="005855EF" w:rsidP="00080F43">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7AD4CB04" w14:textId="77777777" w:rsidR="005855EF" w:rsidRPr="008D2489" w:rsidRDefault="005855EF" w:rsidP="00080F43">
            <w:pPr>
              <w:pStyle w:val="acctfourfigures"/>
              <w:spacing w:line="240" w:lineRule="atLeast"/>
              <w:jc w:val="center"/>
              <w:rPr>
                <w:rFonts w:cs="Times New Roman"/>
                <w:szCs w:val="22"/>
              </w:rPr>
            </w:pPr>
          </w:p>
        </w:tc>
        <w:tc>
          <w:tcPr>
            <w:tcW w:w="1262" w:type="dxa"/>
            <w:vAlign w:val="bottom"/>
          </w:tcPr>
          <w:p w14:paraId="507D43F9" w14:textId="77777777" w:rsidR="005855EF" w:rsidRPr="008D2489" w:rsidRDefault="005855EF" w:rsidP="00080F43">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2022</w:t>
            </w:r>
          </w:p>
        </w:tc>
      </w:tr>
      <w:tr w:rsidR="005855EF" w:rsidRPr="00366494" w14:paraId="4C3F25F4" w14:textId="77777777" w:rsidTr="00080F43">
        <w:tc>
          <w:tcPr>
            <w:tcW w:w="3420" w:type="dxa"/>
            <w:vAlign w:val="bottom"/>
          </w:tcPr>
          <w:p w14:paraId="1C23E6D5" w14:textId="77777777" w:rsidR="005855EF" w:rsidRPr="008D2489" w:rsidRDefault="005855EF" w:rsidP="00080F43">
            <w:pPr>
              <w:spacing w:line="240" w:lineRule="atLeast"/>
              <w:ind w:right="-126"/>
              <w:rPr>
                <w:rFonts w:cs="Times New Roman"/>
                <w:b/>
                <w:bCs/>
                <w:i/>
                <w:iCs/>
                <w:szCs w:val="22"/>
              </w:rPr>
            </w:pPr>
          </w:p>
        </w:tc>
        <w:tc>
          <w:tcPr>
            <w:tcW w:w="5760" w:type="dxa"/>
            <w:gridSpan w:val="7"/>
            <w:vAlign w:val="bottom"/>
          </w:tcPr>
          <w:p w14:paraId="285B28F6" w14:textId="77777777" w:rsidR="005855EF" w:rsidRPr="008D2489" w:rsidRDefault="005855EF" w:rsidP="00080F43">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5855EF" w:rsidRPr="00366494" w14:paraId="00B00FEB" w14:textId="77777777" w:rsidTr="00080F43">
        <w:tc>
          <w:tcPr>
            <w:tcW w:w="3420" w:type="dxa"/>
            <w:vAlign w:val="bottom"/>
          </w:tcPr>
          <w:p w14:paraId="2D9FF183" w14:textId="77777777" w:rsidR="005855EF" w:rsidRPr="008D2489" w:rsidRDefault="005855EF" w:rsidP="00080F43">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shd w:val="clear" w:color="auto" w:fill="auto"/>
            <w:vAlign w:val="bottom"/>
          </w:tcPr>
          <w:p w14:paraId="6C00E955" w14:textId="77777777" w:rsidR="005855EF" w:rsidRPr="008D2489" w:rsidRDefault="005855EF" w:rsidP="00080F43">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A044B4D" w14:textId="77777777" w:rsidR="005855EF" w:rsidRPr="008D2489" w:rsidRDefault="005855EF" w:rsidP="00080F43">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11C9B8B2" w14:textId="77777777" w:rsidR="005855EF" w:rsidRPr="008D2489" w:rsidRDefault="005855EF" w:rsidP="00080F43">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02BF318D" w14:textId="77777777" w:rsidR="005855EF" w:rsidRPr="008D2489" w:rsidRDefault="005855EF" w:rsidP="00080F43">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7BDC9A21" w14:textId="77777777" w:rsidR="005855EF" w:rsidRPr="008D2489" w:rsidRDefault="005855EF" w:rsidP="00080F43">
            <w:pPr>
              <w:pStyle w:val="acctfourfigures"/>
              <w:tabs>
                <w:tab w:val="clear" w:pos="765"/>
                <w:tab w:val="decimal" w:pos="1064"/>
              </w:tabs>
              <w:spacing w:line="240" w:lineRule="atLeast"/>
              <w:ind w:right="11"/>
              <w:jc w:val="both"/>
              <w:rPr>
                <w:rFonts w:cstheme="minorBidi"/>
                <w:szCs w:val="22"/>
                <w:lang w:bidi="th-TH"/>
              </w:rPr>
            </w:pPr>
          </w:p>
        </w:tc>
        <w:tc>
          <w:tcPr>
            <w:tcW w:w="178" w:type="dxa"/>
            <w:shd w:val="clear" w:color="auto" w:fill="auto"/>
            <w:vAlign w:val="bottom"/>
          </w:tcPr>
          <w:p w14:paraId="5911CEC3" w14:textId="77777777" w:rsidR="005855EF" w:rsidRPr="008D2489" w:rsidRDefault="005855EF" w:rsidP="00080F43">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1B35F977" w14:textId="77777777" w:rsidR="005855EF" w:rsidRPr="008D2489" w:rsidRDefault="005855EF" w:rsidP="00080F43">
            <w:pPr>
              <w:pStyle w:val="acctfourfigures"/>
              <w:tabs>
                <w:tab w:val="clear" w:pos="765"/>
                <w:tab w:val="decimal" w:pos="1064"/>
              </w:tabs>
              <w:spacing w:line="240" w:lineRule="atLeast"/>
              <w:ind w:right="11"/>
              <w:jc w:val="both"/>
              <w:rPr>
                <w:rFonts w:cs="Times New Roman"/>
                <w:szCs w:val="22"/>
              </w:rPr>
            </w:pPr>
          </w:p>
        </w:tc>
      </w:tr>
      <w:tr w:rsidR="005855EF" w:rsidRPr="00366494" w14:paraId="12565D5E" w14:textId="77777777" w:rsidTr="00080F43">
        <w:tc>
          <w:tcPr>
            <w:tcW w:w="3420" w:type="dxa"/>
            <w:vAlign w:val="bottom"/>
          </w:tcPr>
          <w:p w14:paraId="7D5F5AFF" w14:textId="77777777" w:rsidR="005855EF" w:rsidRPr="008D2489" w:rsidRDefault="005855EF" w:rsidP="00080F43">
            <w:pPr>
              <w:spacing w:line="240" w:lineRule="atLeast"/>
              <w:ind w:right="-126"/>
              <w:rPr>
                <w:rFonts w:cs="Times New Roman"/>
                <w:szCs w:val="22"/>
                <w:lang w:eastAsia="th-TH"/>
              </w:rPr>
            </w:pPr>
            <w:r w:rsidRPr="008D2489">
              <w:rPr>
                <w:rFonts w:cs="Times New Roman"/>
                <w:szCs w:val="22"/>
              </w:rPr>
              <w:t>-  Immovable assets</w:t>
            </w:r>
          </w:p>
        </w:tc>
        <w:tc>
          <w:tcPr>
            <w:tcW w:w="1323" w:type="dxa"/>
            <w:shd w:val="clear" w:color="auto" w:fill="auto"/>
          </w:tcPr>
          <w:p w14:paraId="4E32E46B" w14:textId="77777777" w:rsidR="005855EF" w:rsidRPr="008D2489" w:rsidRDefault="005855EF" w:rsidP="00080F43">
            <w:pPr>
              <w:tabs>
                <w:tab w:val="decimal" w:pos="1100"/>
              </w:tabs>
              <w:spacing w:line="240" w:lineRule="atLeast"/>
              <w:ind w:right="-72"/>
              <w:rPr>
                <w:rFonts w:cs="Times New Roman"/>
                <w:szCs w:val="22"/>
              </w:rPr>
            </w:pPr>
            <w:r w:rsidRPr="008D2489">
              <w:rPr>
                <w:szCs w:val="22"/>
              </w:rPr>
              <w:t>341,926</w:t>
            </w:r>
          </w:p>
        </w:tc>
        <w:tc>
          <w:tcPr>
            <w:tcW w:w="178" w:type="dxa"/>
            <w:shd w:val="clear" w:color="auto" w:fill="auto"/>
          </w:tcPr>
          <w:p w14:paraId="1171C4F3" w14:textId="77777777" w:rsidR="005855EF" w:rsidRPr="008D2489" w:rsidRDefault="005855EF" w:rsidP="00080F43">
            <w:pPr>
              <w:spacing w:line="240" w:lineRule="atLeast"/>
              <w:rPr>
                <w:rFonts w:cs="Times New Roman"/>
                <w:szCs w:val="22"/>
              </w:rPr>
            </w:pPr>
          </w:p>
        </w:tc>
        <w:tc>
          <w:tcPr>
            <w:tcW w:w="1289" w:type="dxa"/>
            <w:shd w:val="clear" w:color="auto" w:fill="auto"/>
          </w:tcPr>
          <w:p w14:paraId="549D5D37" w14:textId="77777777" w:rsidR="005855EF" w:rsidRPr="008D2489" w:rsidRDefault="005855EF" w:rsidP="00080F43">
            <w:pPr>
              <w:tabs>
                <w:tab w:val="decimal" w:pos="1100"/>
              </w:tabs>
              <w:spacing w:line="240" w:lineRule="atLeast"/>
              <w:ind w:right="-72"/>
              <w:rPr>
                <w:rFonts w:cs="Times New Roman"/>
                <w:szCs w:val="22"/>
              </w:rPr>
            </w:pPr>
            <w:r w:rsidRPr="008D2489">
              <w:rPr>
                <w:szCs w:val="22"/>
              </w:rPr>
              <w:t>457,902</w:t>
            </w:r>
          </w:p>
        </w:tc>
        <w:tc>
          <w:tcPr>
            <w:tcW w:w="180" w:type="dxa"/>
            <w:shd w:val="clear" w:color="auto" w:fill="auto"/>
          </w:tcPr>
          <w:p w14:paraId="340DF700" w14:textId="77777777" w:rsidR="005855EF" w:rsidRPr="008D2489" w:rsidRDefault="005855EF" w:rsidP="00080F43">
            <w:pPr>
              <w:tabs>
                <w:tab w:val="decimal" w:pos="1100"/>
              </w:tabs>
              <w:spacing w:line="240" w:lineRule="atLeast"/>
              <w:rPr>
                <w:rFonts w:cs="Times New Roman"/>
                <w:szCs w:val="22"/>
              </w:rPr>
            </w:pPr>
          </w:p>
        </w:tc>
        <w:tc>
          <w:tcPr>
            <w:tcW w:w="1350" w:type="dxa"/>
            <w:shd w:val="clear" w:color="auto" w:fill="auto"/>
          </w:tcPr>
          <w:p w14:paraId="16C983AF" w14:textId="77777777" w:rsidR="005855EF" w:rsidRPr="008D2489" w:rsidRDefault="005855EF" w:rsidP="00080F43">
            <w:pPr>
              <w:tabs>
                <w:tab w:val="decimal" w:pos="1105"/>
              </w:tabs>
              <w:spacing w:line="240" w:lineRule="atLeast"/>
              <w:ind w:right="-72"/>
              <w:rPr>
                <w:rFonts w:cs="Times New Roman"/>
                <w:szCs w:val="22"/>
              </w:rPr>
            </w:pPr>
            <w:r w:rsidRPr="008D2489">
              <w:rPr>
                <w:szCs w:val="22"/>
              </w:rPr>
              <w:t>(29,087)</w:t>
            </w:r>
          </w:p>
        </w:tc>
        <w:tc>
          <w:tcPr>
            <w:tcW w:w="178" w:type="dxa"/>
            <w:shd w:val="clear" w:color="auto" w:fill="auto"/>
          </w:tcPr>
          <w:p w14:paraId="4BCD8B64" w14:textId="77777777" w:rsidR="005855EF" w:rsidRPr="008D2489" w:rsidRDefault="005855EF" w:rsidP="00080F43">
            <w:pPr>
              <w:tabs>
                <w:tab w:val="decimal" w:pos="1100"/>
              </w:tabs>
              <w:spacing w:line="240" w:lineRule="atLeast"/>
              <w:rPr>
                <w:rFonts w:cs="Times New Roman"/>
                <w:szCs w:val="22"/>
              </w:rPr>
            </w:pPr>
          </w:p>
        </w:tc>
        <w:tc>
          <w:tcPr>
            <w:tcW w:w="1262" w:type="dxa"/>
            <w:shd w:val="clear" w:color="auto" w:fill="auto"/>
          </w:tcPr>
          <w:p w14:paraId="27696BB9" w14:textId="77777777" w:rsidR="005855EF" w:rsidRPr="008D2489" w:rsidRDefault="005855EF" w:rsidP="00080F43">
            <w:pPr>
              <w:tabs>
                <w:tab w:val="decimal" w:pos="1070"/>
              </w:tabs>
              <w:spacing w:line="240" w:lineRule="atLeast"/>
              <w:ind w:right="-72"/>
              <w:rPr>
                <w:rFonts w:cs="Times New Roman"/>
                <w:szCs w:val="22"/>
              </w:rPr>
            </w:pPr>
            <w:r w:rsidRPr="008D2489">
              <w:rPr>
                <w:szCs w:val="22"/>
              </w:rPr>
              <w:t>770,741</w:t>
            </w:r>
          </w:p>
        </w:tc>
      </w:tr>
      <w:tr w:rsidR="00790BC5" w:rsidRPr="00366494" w14:paraId="5C7EAB25" w14:textId="77777777" w:rsidTr="00080F43">
        <w:tc>
          <w:tcPr>
            <w:tcW w:w="3420" w:type="dxa"/>
            <w:vAlign w:val="bottom"/>
          </w:tcPr>
          <w:p w14:paraId="26F3D6D2" w14:textId="1FC96189" w:rsidR="00790BC5" w:rsidRPr="008D2489" w:rsidRDefault="00790BC5" w:rsidP="00790BC5">
            <w:pPr>
              <w:spacing w:line="240" w:lineRule="atLeast"/>
              <w:ind w:right="-126"/>
              <w:rPr>
                <w:rFonts w:cs="Times New Roman"/>
                <w:szCs w:val="22"/>
              </w:rPr>
            </w:pPr>
            <w:r w:rsidRPr="008D2489">
              <w:rPr>
                <w:b/>
                <w:bCs/>
                <w:szCs w:val="22"/>
                <w:lang w:bidi="th-TH"/>
              </w:rPr>
              <w:t>Total</w:t>
            </w:r>
          </w:p>
        </w:tc>
        <w:tc>
          <w:tcPr>
            <w:tcW w:w="1323" w:type="dxa"/>
            <w:tcBorders>
              <w:top w:val="single" w:sz="4" w:space="0" w:color="auto"/>
              <w:bottom w:val="double" w:sz="4" w:space="0" w:color="auto"/>
            </w:tcBorders>
            <w:shd w:val="clear" w:color="auto" w:fill="auto"/>
          </w:tcPr>
          <w:p w14:paraId="7384FA8C" w14:textId="0BAF9013" w:rsidR="00790BC5" w:rsidRPr="008D2489" w:rsidRDefault="00790BC5" w:rsidP="00790BC5">
            <w:pPr>
              <w:tabs>
                <w:tab w:val="decimal" w:pos="1100"/>
              </w:tabs>
              <w:spacing w:line="240" w:lineRule="atLeast"/>
              <w:ind w:right="-72"/>
              <w:rPr>
                <w:szCs w:val="22"/>
              </w:rPr>
            </w:pPr>
            <w:r w:rsidRPr="008D2489">
              <w:rPr>
                <w:b/>
                <w:bCs/>
                <w:szCs w:val="22"/>
              </w:rPr>
              <w:t>341,926</w:t>
            </w:r>
          </w:p>
        </w:tc>
        <w:tc>
          <w:tcPr>
            <w:tcW w:w="178" w:type="dxa"/>
            <w:shd w:val="clear" w:color="auto" w:fill="auto"/>
          </w:tcPr>
          <w:p w14:paraId="4F8CB8E8" w14:textId="77777777" w:rsidR="00790BC5" w:rsidRPr="008D2489" w:rsidRDefault="00790BC5" w:rsidP="00790BC5">
            <w:pPr>
              <w:spacing w:line="240" w:lineRule="atLeast"/>
              <w:rPr>
                <w:rFonts w:cs="Times New Roman"/>
                <w:szCs w:val="22"/>
              </w:rPr>
            </w:pPr>
          </w:p>
        </w:tc>
        <w:tc>
          <w:tcPr>
            <w:tcW w:w="1289" w:type="dxa"/>
            <w:tcBorders>
              <w:top w:val="single" w:sz="4" w:space="0" w:color="auto"/>
              <w:bottom w:val="double" w:sz="4" w:space="0" w:color="auto"/>
            </w:tcBorders>
            <w:shd w:val="clear" w:color="auto" w:fill="auto"/>
          </w:tcPr>
          <w:p w14:paraId="649E736C" w14:textId="6936F16E" w:rsidR="00790BC5" w:rsidRPr="008D2489" w:rsidRDefault="00790BC5" w:rsidP="00790BC5">
            <w:pPr>
              <w:tabs>
                <w:tab w:val="decimal" w:pos="1100"/>
              </w:tabs>
              <w:spacing w:line="240" w:lineRule="atLeast"/>
              <w:ind w:right="-72"/>
              <w:rPr>
                <w:szCs w:val="22"/>
              </w:rPr>
            </w:pPr>
            <w:r w:rsidRPr="008D2489">
              <w:rPr>
                <w:b/>
                <w:bCs/>
                <w:szCs w:val="22"/>
              </w:rPr>
              <w:t>457,902</w:t>
            </w:r>
          </w:p>
        </w:tc>
        <w:tc>
          <w:tcPr>
            <w:tcW w:w="180" w:type="dxa"/>
            <w:shd w:val="clear" w:color="auto" w:fill="auto"/>
          </w:tcPr>
          <w:p w14:paraId="2DBED997" w14:textId="77777777" w:rsidR="00790BC5" w:rsidRPr="008D2489" w:rsidRDefault="00790BC5" w:rsidP="00790BC5">
            <w:pPr>
              <w:tabs>
                <w:tab w:val="decimal" w:pos="1100"/>
              </w:tabs>
              <w:spacing w:line="240" w:lineRule="atLeast"/>
              <w:rPr>
                <w:rFonts w:cs="Times New Roman"/>
                <w:szCs w:val="22"/>
              </w:rPr>
            </w:pPr>
          </w:p>
        </w:tc>
        <w:tc>
          <w:tcPr>
            <w:tcW w:w="1350" w:type="dxa"/>
            <w:tcBorders>
              <w:top w:val="single" w:sz="4" w:space="0" w:color="auto"/>
              <w:bottom w:val="double" w:sz="4" w:space="0" w:color="auto"/>
            </w:tcBorders>
            <w:shd w:val="clear" w:color="auto" w:fill="auto"/>
          </w:tcPr>
          <w:p w14:paraId="0DAE4A27" w14:textId="7BD90291" w:rsidR="00790BC5" w:rsidRPr="008D2489" w:rsidRDefault="00790BC5" w:rsidP="00790BC5">
            <w:pPr>
              <w:tabs>
                <w:tab w:val="decimal" w:pos="1105"/>
              </w:tabs>
              <w:spacing w:line="240" w:lineRule="atLeast"/>
              <w:ind w:right="-72"/>
              <w:rPr>
                <w:szCs w:val="22"/>
              </w:rPr>
            </w:pPr>
            <w:r w:rsidRPr="008D2489">
              <w:rPr>
                <w:b/>
                <w:bCs/>
                <w:szCs w:val="22"/>
              </w:rPr>
              <w:t>(29,087)</w:t>
            </w:r>
          </w:p>
        </w:tc>
        <w:tc>
          <w:tcPr>
            <w:tcW w:w="178" w:type="dxa"/>
            <w:shd w:val="clear" w:color="auto" w:fill="auto"/>
          </w:tcPr>
          <w:p w14:paraId="725F7AE7" w14:textId="77777777" w:rsidR="00790BC5" w:rsidRPr="008D2489" w:rsidRDefault="00790BC5" w:rsidP="00790BC5">
            <w:pPr>
              <w:tabs>
                <w:tab w:val="decimal" w:pos="1100"/>
              </w:tabs>
              <w:spacing w:line="240" w:lineRule="atLeast"/>
              <w:rPr>
                <w:rFonts w:cs="Times New Roman"/>
                <w:szCs w:val="22"/>
              </w:rPr>
            </w:pPr>
          </w:p>
        </w:tc>
        <w:tc>
          <w:tcPr>
            <w:tcW w:w="1262" w:type="dxa"/>
            <w:tcBorders>
              <w:top w:val="single" w:sz="4" w:space="0" w:color="auto"/>
              <w:bottom w:val="double" w:sz="4" w:space="0" w:color="auto"/>
            </w:tcBorders>
            <w:shd w:val="clear" w:color="auto" w:fill="auto"/>
          </w:tcPr>
          <w:p w14:paraId="53FAEDB9" w14:textId="4F446D4F" w:rsidR="00790BC5" w:rsidRPr="008D2489" w:rsidRDefault="00790BC5" w:rsidP="00790BC5">
            <w:pPr>
              <w:tabs>
                <w:tab w:val="decimal" w:pos="1070"/>
              </w:tabs>
              <w:spacing w:line="240" w:lineRule="atLeast"/>
              <w:ind w:right="-72"/>
              <w:rPr>
                <w:szCs w:val="22"/>
              </w:rPr>
            </w:pPr>
            <w:r w:rsidRPr="008D2489">
              <w:rPr>
                <w:b/>
                <w:bCs/>
                <w:szCs w:val="22"/>
              </w:rPr>
              <w:t>770,741</w:t>
            </w:r>
          </w:p>
        </w:tc>
      </w:tr>
    </w:tbl>
    <w:p w14:paraId="19EB959A" w14:textId="7DD70677" w:rsidR="005855EF" w:rsidRDefault="005855EF"/>
    <w:p w14:paraId="4C96581A" w14:textId="58A40E72" w:rsidR="00B655CE" w:rsidRPr="0012708E" w:rsidRDefault="00B655CE">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12708E">
        <w:rPr>
          <w:rFonts w:ascii="Times New Roman" w:hAnsi="Times New Roman" w:cs="Times New Roman"/>
          <w:sz w:val="18"/>
          <w:szCs w:val="18"/>
          <w:lang w:val="en-GB"/>
        </w:rPr>
        <w:t xml:space="preserve">Assets </w:t>
      </w:r>
      <w:r w:rsidR="002C5071" w:rsidRPr="0012708E">
        <w:rPr>
          <w:rFonts w:ascii="Times New Roman" w:hAnsi="Times New Roman" w:cs="Times New Roman"/>
          <w:sz w:val="18"/>
          <w:szCs w:val="18"/>
          <w:lang w:val="en-GB"/>
        </w:rPr>
        <w:t>from settlement of debts include properties foreclosed transferred under</w:t>
      </w:r>
      <w:r w:rsidR="001F7B02" w:rsidRPr="0012708E">
        <w:rPr>
          <w:rFonts w:ascii="Times New Roman" w:hAnsi="Times New Roman" w:cs="Times New Roman"/>
          <w:sz w:val="18"/>
          <w:szCs w:val="18"/>
          <w:lang w:val="en-GB"/>
        </w:rPr>
        <w:t xml:space="preserve"> the Bank of Thailand's supportive measure</w:t>
      </w:r>
      <w:r w:rsidR="000C4F97" w:rsidRPr="0012708E">
        <w:rPr>
          <w:rFonts w:ascii="Times New Roman" w:hAnsi="Times New Roman" w:cs="Times New Roman"/>
          <w:sz w:val="18"/>
          <w:szCs w:val="18"/>
          <w:lang w:val="en-GB"/>
        </w:rPr>
        <w:br/>
      </w:r>
      <w:r w:rsidR="00C95ECE" w:rsidRPr="0012708E">
        <w:rPr>
          <w:rFonts w:ascii="Times New Roman" w:hAnsi="Times New Roman" w:cs="Times New Roman"/>
          <w:sz w:val="18"/>
          <w:szCs w:val="18"/>
          <w:lang w:val="en-GB"/>
        </w:rPr>
        <w:t xml:space="preserve">   </w:t>
      </w:r>
      <w:r w:rsidR="001F7B02" w:rsidRPr="0012708E">
        <w:rPr>
          <w:rFonts w:ascii="Times New Roman" w:hAnsi="Times New Roman" w:cs="Times New Roman"/>
          <w:sz w:val="18"/>
          <w:szCs w:val="18"/>
          <w:lang w:val="en-GB"/>
        </w:rPr>
        <w:t>to acquire collateral assets for debt repayment</w:t>
      </w:r>
      <w:r w:rsidR="00D94E37">
        <w:rPr>
          <w:rFonts w:ascii="Times New Roman" w:hAnsi="Times New Roman" w:cs="Times New Roman"/>
          <w:sz w:val="18"/>
          <w:szCs w:val="18"/>
          <w:lang w:val="en-GB"/>
        </w:rPr>
        <w:t>.</w:t>
      </w:r>
    </w:p>
    <w:p w14:paraId="3050F9EA" w14:textId="46C93D8A" w:rsidR="000A40D6" w:rsidRPr="0012708E" w:rsidRDefault="000A40D6">
      <w:pPr>
        <w:rPr>
          <w:rFonts w:cs="Times New Roman"/>
          <w:szCs w:val="22"/>
          <w:lang w:eastAsia="zh-CN" w:bidi="th-TH"/>
        </w:rPr>
      </w:pPr>
    </w:p>
    <w:p w14:paraId="4F05EC37" w14:textId="78BE0855" w:rsidR="001E48EC" w:rsidRPr="0012708E" w:rsidRDefault="001334E5" w:rsidP="00F3534A">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r w:rsidRPr="0012708E">
        <w:rPr>
          <w:rFonts w:ascii="Times New Roman" w:hAnsi="Times New Roman" w:cs="Times New Roman"/>
          <w:sz w:val="22"/>
          <w:szCs w:val="22"/>
          <w:lang w:val="en-GB"/>
        </w:rPr>
        <w:t xml:space="preserve">As at </w:t>
      </w:r>
      <w:r w:rsidR="005306F8" w:rsidRPr="0012708E">
        <w:rPr>
          <w:rFonts w:ascii="Times New Roman" w:hAnsi="Times New Roman" w:cs="Times New Roman"/>
          <w:color w:val="000000"/>
          <w:sz w:val="22"/>
          <w:szCs w:val="22"/>
          <w:lang w:val="en-GB"/>
        </w:rPr>
        <w:t xml:space="preserve">31 December </w:t>
      </w:r>
      <w:r w:rsidR="00F24EAF">
        <w:rPr>
          <w:rFonts w:ascii="Times New Roman" w:hAnsi="Times New Roman" w:cs="Times New Roman"/>
          <w:color w:val="000000"/>
          <w:sz w:val="22"/>
          <w:szCs w:val="22"/>
          <w:lang w:val="en-GB"/>
        </w:rPr>
        <w:t>2023 and 2022</w:t>
      </w:r>
      <w:r w:rsidRPr="0012708E">
        <w:rPr>
          <w:rFonts w:ascii="Times New Roman" w:hAnsi="Times New Roman" w:cs="Times New Roman"/>
          <w:color w:val="000000"/>
          <w:sz w:val="22"/>
          <w:szCs w:val="22"/>
          <w:lang w:val="en-GB" w:eastAsia="en-GB"/>
        </w:rPr>
        <w:t>,</w:t>
      </w:r>
      <w:r w:rsidR="006F0F9F" w:rsidRPr="0012708E">
        <w:rPr>
          <w:rFonts w:ascii="Times New Roman" w:hAnsi="Times New Roman" w:cs="Times New Roman"/>
          <w:color w:val="000000"/>
          <w:sz w:val="22"/>
          <w:szCs w:val="22"/>
          <w:lang w:val="en-GB" w:eastAsia="en-GB"/>
        </w:rPr>
        <w:t xml:space="preserve"> all </w:t>
      </w:r>
      <w:r w:rsidR="0015038B" w:rsidRPr="0012708E">
        <w:rPr>
          <w:rFonts w:ascii="Times New Roman" w:hAnsi="Times New Roman" w:cs="Times New Roman"/>
          <w:sz w:val="22"/>
          <w:szCs w:val="22"/>
          <w:lang w:val="en-GB"/>
        </w:rPr>
        <w:t>immovable assets</w:t>
      </w:r>
      <w:r w:rsidRPr="0012708E">
        <w:rPr>
          <w:rFonts w:ascii="Times New Roman" w:hAnsi="Times New Roman" w:cs="Times New Roman"/>
          <w:sz w:val="22"/>
          <w:szCs w:val="22"/>
          <w:lang w:val="en-GB"/>
        </w:rPr>
        <w:t xml:space="preserve"> from</w:t>
      </w:r>
      <w:r w:rsidR="009B5981">
        <w:rPr>
          <w:rFonts w:ascii="Times New Roman" w:hAnsi="Times New Roman" w:cs="Times New Roman"/>
          <w:sz w:val="22"/>
          <w:szCs w:val="22"/>
          <w:lang w:val="en-GB"/>
        </w:rPr>
        <w:t xml:space="preserve"> settlement of</w:t>
      </w:r>
      <w:r w:rsidRPr="0012708E">
        <w:rPr>
          <w:rFonts w:ascii="Times New Roman" w:hAnsi="Times New Roman" w:cs="Times New Roman"/>
          <w:sz w:val="22"/>
          <w:szCs w:val="22"/>
          <w:lang w:val="en-GB"/>
        </w:rPr>
        <w:t xml:space="preserve"> debt</w:t>
      </w:r>
      <w:r w:rsidR="008C337B">
        <w:rPr>
          <w:rFonts w:ascii="Times New Roman" w:hAnsi="Times New Roman" w:cs="Times New Roman"/>
          <w:sz w:val="22"/>
          <w:szCs w:val="22"/>
          <w:lang w:val="en-GB"/>
        </w:rPr>
        <w:t>s</w:t>
      </w:r>
      <w:r w:rsidRPr="0012708E">
        <w:rPr>
          <w:rFonts w:ascii="Times New Roman" w:hAnsi="Times New Roman" w:cs="Times New Roman"/>
          <w:sz w:val="22"/>
          <w:szCs w:val="22"/>
          <w:lang w:val="en-GB"/>
        </w:rPr>
        <w:t xml:space="preserve"> w</w:t>
      </w:r>
      <w:r w:rsidR="00E105CE" w:rsidRPr="0012708E">
        <w:rPr>
          <w:rFonts w:ascii="Times New Roman" w:hAnsi="Times New Roman" w:cs="Times New Roman"/>
          <w:sz w:val="22"/>
          <w:szCs w:val="22"/>
          <w:lang w:val="en-GB"/>
        </w:rPr>
        <w:t>ere</w:t>
      </w:r>
      <w:r w:rsidRPr="0012708E">
        <w:rPr>
          <w:rFonts w:ascii="Times New Roman" w:hAnsi="Times New Roman" w:cs="Times New Roman"/>
          <w:sz w:val="22"/>
          <w:szCs w:val="22"/>
          <w:lang w:val="en-GB"/>
        </w:rPr>
        <w:t xml:space="preserve"> appraised by external appraisers</w:t>
      </w:r>
      <w:r w:rsidR="006F0F9F" w:rsidRPr="0012708E">
        <w:rPr>
          <w:rFonts w:ascii="Times New Roman" w:hAnsi="Times New Roman" w:cs="Times New Roman"/>
          <w:color w:val="000000"/>
          <w:sz w:val="22"/>
          <w:szCs w:val="22"/>
          <w:lang w:val="en-GB" w:eastAsia="en-GB"/>
        </w:rPr>
        <w:t>.</w:t>
      </w:r>
    </w:p>
    <w:p w14:paraId="5F1A3B84" w14:textId="562FEB8E" w:rsidR="00F3534A" w:rsidRPr="00256089" w:rsidRDefault="00256089" w:rsidP="0093239C">
      <w:pPr>
        <w:rPr>
          <w:rFonts w:cs="Times New Roman"/>
          <w:bCs/>
          <w:iCs/>
          <w:szCs w:val="22"/>
        </w:rPr>
      </w:pPr>
      <w:r>
        <w:rPr>
          <w:rFonts w:cs="Times New Roman"/>
          <w:bCs/>
          <w:iCs/>
          <w:szCs w:val="22"/>
        </w:rPr>
        <w:br w:type="page"/>
      </w:r>
    </w:p>
    <w:p w14:paraId="6F5B1303" w14:textId="3BA4195C" w:rsidR="00BD2289" w:rsidRPr="0012708E" w:rsidRDefault="598B9740" w:rsidP="0C1F1E22">
      <w:pPr>
        <w:pStyle w:val="Heading1"/>
        <w:numPr>
          <w:ilvl w:val="0"/>
          <w:numId w:val="0"/>
        </w:numPr>
        <w:spacing w:before="0" w:after="0" w:line="240" w:lineRule="atLeast"/>
        <w:ind w:left="540" w:hanging="540"/>
        <w:rPr>
          <w:rFonts w:cs="Times New Roman"/>
          <w:i w:val="0"/>
        </w:rPr>
      </w:pPr>
      <w:r w:rsidRPr="0012708E">
        <w:rPr>
          <w:rFonts w:cs="Times New Roman"/>
          <w:i w:val="0"/>
        </w:rPr>
        <w:lastRenderedPageBreak/>
        <w:t>1</w:t>
      </w:r>
      <w:r w:rsidR="00556DC0">
        <w:rPr>
          <w:rFonts w:cs="Times New Roman"/>
          <w:i w:val="0"/>
        </w:rPr>
        <w:t>6</w:t>
      </w:r>
      <w:r w:rsidR="00BD2289" w:rsidRPr="0012708E">
        <w:rPr>
          <w:rFonts w:cs="Times New Roman"/>
        </w:rPr>
        <w:tab/>
      </w:r>
      <w:r w:rsidRPr="0012708E">
        <w:rPr>
          <w:rFonts w:cs="Times New Roman"/>
          <w:i w:val="0"/>
        </w:rPr>
        <w:t xml:space="preserve">Premises and equipment, net </w:t>
      </w:r>
    </w:p>
    <w:p w14:paraId="27C9FFD0" w14:textId="77777777" w:rsidR="00BD2289" w:rsidRPr="0012708E" w:rsidRDefault="00BD2289" w:rsidP="00F3534A">
      <w:pPr>
        <w:pStyle w:val="index"/>
        <w:spacing w:after="0"/>
        <w:jc w:val="thaiDistribute"/>
        <w:rPr>
          <w:rFonts w:cs="Times New Roman"/>
          <w:szCs w:val="22"/>
          <w:lang w:val="en-US"/>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F449CD" w:rsidRPr="00CB6061" w14:paraId="0A426730" w14:textId="77777777" w:rsidTr="00EC65EE">
        <w:trPr>
          <w:tblHeader/>
        </w:trPr>
        <w:tc>
          <w:tcPr>
            <w:tcW w:w="2502" w:type="dxa"/>
            <w:vAlign w:val="bottom"/>
          </w:tcPr>
          <w:p w14:paraId="338F4B6A"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vAlign w:val="bottom"/>
          </w:tcPr>
          <w:p w14:paraId="7AE3A51E" w14:textId="16CCCEEE" w:rsidR="00F449CD" w:rsidRPr="00CB6061" w:rsidRDefault="00F449CD" w:rsidP="00F3534A">
            <w:pPr>
              <w:spacing w:line="240" w:lineRule="exact"/>
              <w:ind w:left="-110" w:right="-25"/>
              <w:jc w:val="center"/>
              <w:rPr>
                <w:rFonts w:cs="Times New Roman"/>
                <w:sz w:val="18"/>
                <w:szCs w:val="18"/>
                <w:lang w:bidi="th-TH"/>
              </w:rPr>
            </w:pPr>
            <w:r w:rsidRPr="00CB6061">
              <w:rPr>
                <w:rFonts w:cs="Times New Roman"/>
                <w:b/>
                <w:bCs/>
                <w:sz w:val="18"/>
                <w:szCs w:val="18"/>
              </w:rPr>
              <w:t>Consolidated</w:t>
            </w:r>
          </w:p>
        </w:tc>
      </w:tr>
      <w:tr w:rsidR="00BD2289" w:rsidRPr="00CB6061" w14:paraId="18863B81" w14:textId="77777777" w:rsidTr="00EC65EE">
        <w:trPr>
          <w:tblHeader/>
        </w:trPr>
        <w:tc>
          <w:tcPr>
            <w:tcW w:w="2502" w:type="dxa"/>
            <w:vAlign w:val="bottom"/>
          </w:tcPr>
          <w:p w14:paraId="2E874705" w14:textId="77777777" w:rsidR="00BD2289" w:rsidRPr="00CB6061" w:rsidRDefault="00BD2289" w:rsidP="00F3534A">
            <w:pPr>
              <w:spacing w:line="240" w:lineRule="exact"/>
              <w:ind w:left="140" w:right="-18"/>
              <w:rPr>
                <w:rFonts w:cs="Times New Roman"/>
                <w:b/>
                <w:bCs/>
                <w:i/>
                <w:iCs/>
                <w:sz w:val="18"/>
                <w:szCs w:val="18"/>
              </w:rPr>
            </w:pPr>
          </w:p>
        </w:tc>
        <w:tc>
          <w:tcPr>
            <w:tcW w:w="1013" w:type="dxa"/>
            <w:vAlign w:val="bottom"/>
          </w:tcPr>
          <w:p w14:paraId="16BC4C60" w14:textId="77777777" w:rsidR="00BD2289" w:rsidRPr="00CB6061" w:rsidRDefault="00BD2289" w:rsidP="00F3534A">
            <w:pPr>
              <w:spacing w:line="240" w:lineRule="exact"/>
              <w:ind w:right="-173"/>
              <w:jc w:val="center"/>
              <w:rPr>
                <w:rFonts w:cs="Times New Roman"/>
                <w:sz w:val="18"/>
                <w:szCs w:val="18"/>
                <w:lang w:bidi="th-TH"/>
              </w:rPr>
            </w:pPr>
          </w:p>
        </w:tc>
        <w:tc>
          <w:tcPr>
            <w:tcW w:w="992" w:type="dxa"/>
            <w:vAlign w:val="bottom"/>
          </w:tcPr>
          <w:p w14:paraId="50CAC5FB" w14:textId="77777777" w:rsidR="00BD2289" w:rsidRPr="00CB6061" w:rsidRDefault="00BD2289" w:rsidP="00F3534A">
            <w:pPr>
              <w:spacing w:line="240" w:lineRule="exact"/>
              <w:ind w:right="-173"/>
              <w:jc w:val="center"/>
              <w:rPr>
                <w:rFonts w:cs="Times New Roman"/>
                <w:sz w:val="18"/>
                <w:szCs w:val="18"/>
                <w:lang w:bidi="th-TH"/>
              </w:rPr>
            </w:pPr>
          </w:p>
        </w:tc>
        <w:tc>
          <w:tcPr>
            <w:tcW w:w="1028" w:type="dxa"/>
          </w:tcPr>
          <w:p w14:paraId="0E1A167D"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Furniture</w:t>
            </w:r>
          </w:p>
        </w:tc>
        <w:tc>
          <w:tcPr>
            <w:tcW w:w="1075" w:type="dxa"/>
          </w:tcPr>
          <w:p w14:paraId="19DD66E5"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Computers</w:t>
            </w:r>
          </w:p>
        </w:tc>
        <w:tc>
          <w:tcPr>
            <w:tcW w:w="1085" w:type="dxa"/>
          </w:tcPr>
          <w:p w14:paraId="5DC11C7B" w14:textId="77777777" w:rsidR="00BD2289" w:rsidRPr="00CB6061" w:rsidRDefault="00BD2289" w:rsidP="00F3534A">
            <w:pPr>
              <w:spacing w:line="240" w:lineRule="exact"/>
              <w:ind w:right="-173"/>
              <w:jc w:val="center"/>
              <w:rPr>
                <w:rFonts w:cs="Times New Roman"/>
                <w:sz w:val="18"/>
                <w:szCs w:val="18"/>
                <w:lang w:bidi="th-TH"/>
              </w:rPr>
            </w:pPr>
          </w:p>
        </w:tc>
        <w:tc>
          <w:tcPr>
            <w:tcW w:w="1085" w:type="dxa"/>
            <w:vAlign w:val="bottom"/>
          </w:tcPr>
          <w:p w14:paraId="546E8ADA" w14:textId="77777777" w:rsidR="00BD2289" w:rsidRPr="00CB6061" w:rsidRDefault="00BD2289" w:rsidP="00F3534A">
            <w:pPr>
              <w:spacing w:line="240" w:lineRule="exact"/>
              <w:ind w:right="-173"/>
              <w:jc w:val="center"/>
              <w:rPr>
                <w:rFonts w:cs="Times New Roman"/>
                <w:sz w:val="18"/>
                <w:szCs w:val="18"/>
                <w:lang w:bidi="th-TH"/>
              </w:rPr>
            </w:pPr>
          </w:p>
        </w:tc>
        <w:tc>
          <w:tcPr>
            <w:tcW w:w="1095" w:type="dxa"/>
          </w:tcPr>
          <w:p w14:paraId="2FD1A3D0"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7CFB256A" w14:textId="77777777" w:rsidTr="00EC65EE">
        <w:trPr>
          <w:tblHeader/>
        </w:trPr>
        <w:tc>
          <w:tcPr>
            <w:tcW w:w="2502" w:type="dxa"/>
            <w:vAlign w:val="bottom"/>
          </w:tcPr>
          <w:p w14:paraId="70A58EA4"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1A5E0E0F" w14:textId="77777777" w:rsidR="00BD2289" w:rsidRPr="00CB6061" w:rsidRDefault="00BD2289" w:rsidP="00F3534A">
            <w:pPr>
              <w:spacing w:line="240" w:lineRule="exact"/>
              <w:ind w:left="-117" w:right="-113"/>
              <w:jc w:val="center"/>
              <w:rPr>
                <w:rFonts w:cs="Times New Roman"/>
                <w:sz w:val="18"/>
                <w:szCs w:val="18"/>
              </w:rPr>
            </w:pPr>
          </w:p>
        </w:tc>
        <w:tc>
          <w:tcPr>
            <w:tcW w:w="992" w:type="dxa"/>
          </w:tcPr>
          <w:p w14:paraId="254E1F41"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Leasehold</w:t>
            </w:r>
          </w:p>
        </w:tc>
        <w:tc>
          <w:tcPr>
            <w:tcW w:w="1028" w:type="dxa"/>
          </w:tcPr>
          <w:p w14:paraId="4111D73B" w14:textId="57A34AFD"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75" w:type="dxa"/>
          </w:tcPr>
          <w:p w14:paraId="647ACB5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85" w:type="dxa"/>
          </w:tcPr>
          <w:p w14:paraId="55D8EC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Right-of-use</w:t>
            </w:r>
          </w:p>
        </w:tc>
        <w:tc>
          <w:tcPr>
            <w:tcW w:w="1085" w:type="dxa"/>
          </w:tcPr>
          <w:p w14:paraId="7DFBA725" w14:textId="4CC52F38" w:rsidR="00BD2289" w:rsidRPr="00CB6061" w:rsidRDefault="00827996" w:rsidP="00F3534A">
            <w:pPr>
              <w:spacing w:line="240" w:lineRule="exact"/>
              <w:ind w:left="-117" w:right="-113"/>
              <w:jc w:val="center"/>
              <w:rPr>
                <w:rFonts w:cs="Times New Roman"/>
                <w:sz w:val="18"/>
                <w:szCs w:val="18"/>
              </w:rPr>
            </w:pPr>
            <w:r>
              <w:rPr>
                <w:rFonts w:cs="Times New Roman"/>
                <w:sz w:val="18"/>
                <w:szCs w:val="18"/>
              </w:rPr>
              <w:t>Assets under</w:t>
            </w:r>
          </w:p>
        </w:tc>
        <w:tc>
          <w:tcPr>
            <w:tcW w:w="1095" w:type="dxa"/>
          </w:tcPr>
          <w:p w14:paraId="3A482689"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5F17ED09" w14:textId="77777777" w:rsidTr="00EC65EE">
        <w:trPr>
          <w:tblHeader/>
        </w:trPr>
        <w:tc>
          <w:tcPr>
            <w:tcW w:w="2502" w:type="dxa"/>
            <w:vAlign w:val="bottom"/>
          </w:tcPr>
          <w:p w14:paraId="49D756EF"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652ED96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Premises</w:t>
            </w:r>
          </w:p>
        </w:tc>
        <w:tc>
          <w:tcPr>
            <w:tcW w:w="992" w:type="dxa"/>
          </w:tcPr>
          <w:p w14:paraId="51562DD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improvement</w:t>
            </w:r>
          </w:p>
        </w:tc>
        <w:tc>
          <w:tcPr>
            <w:tcW w:w="1028" w:type="dxa"/>
          </w:tcPr>
          <w:p w14:paraId="72285A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equipment</w:t>
            </w:r>
          </w:p>
        </w:tc>
        <w:tc>
          <w:tcPr>
            <w:tcW w:w="1075" w:type="dxa"/>
          </w:tcPr>
          <w:p w14:paraId="112AAD8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accessories</w:t>
            </w:r>
          </w:p>
        </w:tc>
        <w:tc>
          <w:tcPr>
            <w:tcW w:w="1085" w:type="dxa"/>
          </w:tcPr>
          <w:p w14:paraId="2D51083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assets</w:t>
            </w:r>
          </w:p>
        </w:tc>
        <w:tc>
          <w:tcPr>
            <w:tcW w:w="1085" w:type="dxa"/>
          </w:tcPr>
          <w:p w14:paraId="18B4E17A" w14:textId="71E2144B" w:rsidR="00BD2289" w:rsidRPr="00CB6061" w:rsidRDefault="00827996" w:rsidP="00F3534A">
            <w:pPr>
              <w:spacing w:line="240" w:lineRule="exact"/>
              <w:ind w:left="-117" w:right="-113"/>
              <w:jc w:val="center"/>
              <w:rPr>
                <w:rFonts w:cs="Times New Roman"/>
                <w:sz w:val="18"/>
                <w:szCs w:val="18"/>
              </w:rPr>
            </w:pPr>
            <w:r>
              <w:rPr>
                <w:rFonts w:cs="Times New Roman"/>
                <w:sz w:val="18"/>
                <w:szCs w:val="18"/>
              </w:rPr>
              <w:t>installation</w:t>
            </w:r>
          </w:p>
        </w:tc>
        <w:tc>
          <w:tcPr>
            <w:tcW w:w="1095" w:type="dxa"/>
          </w:tcPr>
          <w:p w14:paraId="6E3AC156"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Total</w:t>
            </w:r>
          </w:p>
        </w:tc>
      </w:tr>
      <w:tr w:rsidR="00F449CD" w:rsidRPr="00CB6061" w14:paraId="5C8F32A9" w14:textId="77777777" w:rsidTr="00EC65EE">
        <w:trPr>
          <w:tblHeader/>
        </w:trPr>
        <w:tc>
          <w:tcPr>
            <w:tcW w:w="2502" w:type="dxa"/>
            <w:vAlign w:val="bottom"/>
          </w:tcPr>
          <w:p w14:paraId="77220D23"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tcPr>
          <w:p w14:paraId="6737A3AE" w14:textId="4670CD94" w:rsidR="00F449CD" w:rsidRPr="00CB6061" w:rsidRDefault="00F449CD" w:rsidP="00F3534A">
            <w:pPr>
              <w:spacing w:line="240" w:lineRule="exact"/>
              <w:ind w:left="-117" w:right="-113"/>
              <w:jc w:val="center"/>
              <w:rPr>
                <w:rFonts w:cs="Times New Roman"/>
                <w:sz w:val="18"/>
                <w:szCs w:val="18"/>
              </w:rPr>
            </w:pPr>
            <w:r w:rsidRPr="00CB6061">
              <w:rPr>
                <w:rFonts w:cs="Times New Roman"/>
                <w:i/>
                <w:iCs/>
                <w:sz w:val="18"/>
                <w:szCs w:val="18"/>
              </w:rPr>
              <w:t>(in thousand Baht)</w:t>
            </w:r>
          </w:p>
        </w:tc>
      </w:tr>
      <w:tr w:rsidR="00BD2289" w:rsidRPr="00CB6061" w14:paraId="56137EB3" w14:textId="77777777" w:rsidTr="00EC65EE">
        <w:tc>
          <w:tcPr>
            <w:tcW w:w="2502" w:type="dxa"/>
            <w:vAlign w:val="bottom"/>
          </w:tcPr>
          <w:p w14:paraId="06EE65C8" w14:textId="77777777" w:rsidR="00BD2289" w:rsidRPr="00CB6061" w:rsidRDefault="00BD2289" w:rsidP="00F3534A">
            <w:pPr>
              <w:spacing w:line="240" w:lineRule="exact"/>
              <w:ind w:left="141" w:right="-18"/>
              <w:rPr>
                <w:rFonts w:cs="Times New Roman"/>
                <w:b/>
                <w:bCs/>
                <w:i/>
                <w:iCs/>
                <w:sz w:val="18"/>
                <w:szCs w:val="18"/>
              </w:rPr>
            </w:pPr>
            <w:r w:rsidRPr="00CB6061">
              <w:rPr>
                <w:rFonts w:cs="Times New Roman"/>
                <w:b/>
                <w:bCs/>
                <w:i/>
                <w:iCs/>
                <w:sz w:val="18"/>
                <w:szCs w:val="18"/>
              </w:rPr>
              <w:t>Cost</w:t>
            </w:r>
          </w:p>
        </w:tc>
        <w:tc>
          <w:tcPr>
            <w:tcW w:w="1013" w:type="dxa"/>
            <w:vAlign w:val="bottom"/>
          </w:tcPr>
          <w:p w14:paraId="02C34B61"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992" w:type="dxa"/>
            <w:vAlign w:val="bottom"/>
          </w:tcPr>
          <w:p w14:paraId="192F71A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28" w:type="dxa"/>
            <w:vAlign w:val="bottom"/>
          </w:tcPr>
          <w:p w14:paraId="4C28BE7C"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75" w:type="dxa"/>
            <w:vAlign w:val="bottom"/>
          </w:tcPr>
          <w:p w14:paraId="52207436"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5" w:type="dxa"/>
          </w:tcPr>
          <w:p w14:paraId="42171B4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5" w:type="dxa"/>
            <w:vAlign w:val="bottom"/>
          </w:tcPr>
          <w:p w14:paraId="0B7F3118"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95" w:type="dxa"/>
          </w:tcPr>
          <w:p w14:paraId="298B0A36" w14:textId="77777777" w:rsidR="00BD2289" w:rsidRPr="00CB6061" w:rsidRDefault="00BD2289" w:rsidP="00F3534A">
            <w:pPr>
              <w:tabs>
                <w:tab w:val="decimal" w:pos="748"/>
              </w:tabs>
              <w:spacing w:line="240" w:lineRule="exact"/>
              <w:ind w:right="-169"/>
              <w:rPr>
                <w:rFonts w:cs="Times New Roman"/>
                <w:sz w:val="18"/>
                <w:szCs w:val="18"/>
                <w:lang w:bidi="th-TH"/>
              </w:rPr>
            </w:pPr>
          </w:p>
        </w:tc>
      </w:tr>
      <w:tr w:rsidR="005855EF" w:rsidRPr="00CB6061" w14:paraId="032D8D1F" w14:textId="77777777" w:rsidTr="00EC65EE">
        <w:tc>
          <w:tcPr>
            <w:tcW w:w="2502" w:type="dxa"/>
          </w:tcPr>
          <w:p w14:paraId="44F08500" w14:textId="3ECFCDC4" w:rsidR="005855EF" w:rsidRPr="00CB6061" w:rsidRDefault="005855EF" w:rsidP="005855EF">
            <w:pPr>
              <w:spacing w:line="240" w:lineRule="exact"/>
              <w:ind w:left="141" w:right="-18"/>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2</w:t>
            </w:r>
          </w:p>
        </w:tc>
        <w:tc>
          <w:tcPr>
            <w:tcW w:w="1013" w:type="dxa"/>
          </w:tcPr>
          <w:p w14:paraId="5A2B2106" w14:textId="481E0F70" w:rsidR="005855EF" w:rsidRPr="005855EF" w:rsidRDefault="005855EF" w:rsidP="00247839">
            <w:pPr>
              <w:tabs>
                <w:tab w:val="decimal" w:pos="752"/>
              </w:tabs>
              <w:spacing w:line="240" w:lineRule="exact"/>
              <w:ind w:right="-169"/>
              <w:rPr>
                <w:rFonts w:cs="Times New Roman"/>
                <w:sz w:val="18"/>
                <w:szCs w:val="18"/>
              </w:rPr>
            </w:pPr>
            <w:r w:rsidRPr="005855EF">
              <w:rPr>
                <w:rFonts w:cs="Times New Roman"/>
                <w:sz w:val="18"/>
                <w:szCs w:val="18"/>
              </w:rPr>
              <w:t>66,090</w:t>
            </w:r>
          </w:p>
        </w:tc>
        <w:tc>
          <w:tcPr>
            <w:tcW w:w="992" w:type="dxa"/>
          </w:tcPr>
          <w:p w14:paraId="439EBCB8" w14:textId="5BC6176A" w:rsidR="005855EF" w:rsidRPr="005855EF" w:rsidRDefault="005855EF" w:rsidP="00247839">
            <w:pPr>
              <w:tabs>
                <w:tab w:val="decimal" w:pos="770"/>
              </w:tabs>
              <w:spacing w:line="240" w:lineRule="exact"/>
              <w:ind w:right="-169"/>
              <w:rPr>
                <w:rFonts w:cs="Times New Roman"/>
                <w:sz w:val="18"/>
                <w:szCs w:val="18"/>
              </w:rPr>
            </w:pPr>
            <w:r w:rsidRPr="005855EF">
              <w:rPr>
                <w:rFonts w:cs="Times New Roman"/>
                <w:sz w:val="18"/>
                <w:szCs w:val="18"/>
              </w:rPr>
              <w:t>332,699</w:t>
            </w:r>
          </w:p>
        </w:tc>
        <w:tc>
          <w:tcPr>
            <w:tcW w:w="1028" w:type="dxa"/>
          </w:tcPr>
          <w:p w14:paraId="3BBABB02" w14:textId="2F37A008" w:rsidR="005855EF" w:rsidRPr="005855EF" w:rsidRDefault="005855EF" w:rsidP="00247839">
            <w:pPr>
              <w:tabs>
                <w:tab w:val="decimal" w:pos="812"/>
              </w:tabs>
              <w:spacing w:line="240" w:lineRule="exact"/>
              <w:ind w:right="-169"/>
              <w:rPr>
                <w:rFonts w:cs="Times New Roman"/>
                <w:sz w:val="18"/>
                <w:szCs w:val="18"/>
              </w:rPr>
            </w:pPr>
            <w:r w:rsidRPr="005855EF">
              <w:rPr>
                <w:rFonts w:cs="Times New Roman"/>
                <w:sz w:val="18"/>
                <w:szCs w:val="18"/>
              </w:rPr>
              <w:t>241,819</w:t>
            </w:r>
          </w:p>
        </w:tc>
        <w:tc>
          <w:tcPr>
            <w:tcW w:w="1075" w:type="dxa"/>
          </w:tcPr>
          <w:p w14:paraId="05A4FF3E" w14:textId="06126D02" w:rsidR="005855EF" w:rsidRPr="005855EF" w:rsidRDefault="005855EF" w:rsidP="00247839">
            <w:pPr>
              <w:tabs>
                <w:tab w:val="decimal" w:pos="775"/>
              </w:tabs>
              <w:spacing w:line="240" w:lineRule="exact"/>
              <w:ind w:right="-169"/>
              <w:rPr>
                <w:rFonts w:cs="Times New Roman"/>
                <w:sz w:val="18"/>
                <w:szCs w:val="18"/>
              </w:rPr>
            </w:pPr>
            <w:r w:rsidRPr="005855EF">
              <w:rPr>
                <w:rFonts w:cs="Times New Roman"/>
                <w:sz w:val="18"/>
                <w:szCs w:val="18"/>
              </w:rPr>
              <w:t>237,047</w:t>
            </w:r>
          </w:p>
        </w:tc>
        <w:tc>
          <w:tcPr>
            <w:tcW w:w="1085" w:type="dxa"/>
          </w:tcPr>
          <w:p w14:paraId="25E093E3" w14:textId="0BFDF140" w:rsidR="005855EF" w:rsidRPr="005855EF" w:rsidRDefault="005855EF" w:rsidP="00247839">
            <w:pPr>
              <w:tabs>
                <w:tab w:val="decimal" w:pos="840"/>
              </w:tabs>
              <w:spacing w:line="240" w:lineRule="exact"/>
              <w:ind w:right="-169"/>
              <w:rPr>
                <w:rFonts w:cs="Times New Roman"/>
                <w:sz w:val="18"/>
                <w:szCs w:val="18"/>
              </w:rPr>
            </w:pPr>
            <w:r w:rsidRPr="005855EF">
              <w:rPr>
                <w:rFonts w:cs="Times New Roman"/>
                <w:sz w:val="18"/>
                <w:szCs w:val="18"/>
              </w:rPr>
              <w:t>1,155,512</w:t>
            </w:r>
          </w:p>
        </w:tc>
        <w:tc>
          <w:tcPr>
            <w:tcW w:w="1085" w:type="dxa"/>
          </w:tcPr>
          <w:p w14:paraId="3396454E" w14:textId="775017EF" w:rsidR="005855EF" w:rsidRPr="005855EF" w:rsidRDefault="005855EF" w:rsidP="00247839">
            <w:pPr>
              <w:tabs>
                <w:tab w:val="decimal" w:pos="840"/>
              </w:tabs>
              <w:spacing w:line="240" w:lineRule="exact"/>
              <w:ind w:right="-169"/>
              <w:rPr>
                <w:rFonts w:cs="Times New Roman"/>
                <w:sz w:val="18"/>
                <w:szCs w:val="18"/>
              </w:rPr>
            </w:pPr>
            <w:r w:rsidRPr="005855EF">
              <w:rPr>
                <w:rFonts w:cs="Times New Roman"/>
                <w:sz w:val="18"/>
                <w:szCs w:val="18"/>
              </w:rPr>
              <w:t>8,670</w:t>
            </w:r>
          </w:p>
        </w:tc>
        <w:tc>
          <w:tcPr>
            <w:tcW w:w="1095" w:type="dxa"/>
          </w:tcPr>
          <w:p w14:paraId="26ED9302" w14:textId="3361F238" w:rsidR="005855EF" w:rsidRPr="005855EF" w:rsidRDefault="005855EF" w:rsidP="00247839">
            <w:pPr>
              <w:tabs>
                <w:tab w:val="decimal" w:pos="842"/>
              </w:tabs>
              <w:spacing w:line="240" w:lineRule="exact"/>
              <w:ind w:right="-169"/>
              <w:rPr>
                <w:rFonts w:cs="Times New Roman"/>
                <w:sz w:val="18"/>
                <w:szCs w:val="18"/>
              </w:rPr>
            </w:pPr>
            <w:r w:rsidRPr="005855EF">
              <w:rPr>
                <w:rFonts w:cs="Times New Roman"/>
                <w:sz w:val="18"/>
                <w:szCs w:val="18"/>
              </w:rPr>
              <w:t>2,041,837</w:t>
            </w:r>
          </w:p>
        </w:tc>
      </w:tr>
      <w:tr w:rsidR="005855EF" w:rsidRPr="00CB6061" w14:paraId="4DE49023" w14:textId="77777777" w:rsidTr="00EC65EE">
        <w:tc>
          <w:tcPr>
            <w:tcW w:w="2502" w:type="dxa"/>
          </w:tcPr>
          <w:p w14:paraId="058B8621" w14:textId="77777777" w:rsidR="005855EF" w:rsidRPr="00CB6061" w:rsidRDefault="005855EF" w:rsidP="005855EF">
            <w:pPr>
              <w:spacing w:line="240" w:lineRule="exact"/>
              <w:ind w:left="141" w:right="-18"/>
              <w:rPr>
                <w:rFonts w:cs="Times New Roman"/>
                <w:sz w:val="18"/>
                <w:szCs w:val="18"/>
              </w:rPr>
            </w:pPr>
            <w:r w:rsidRPr="00CB6061">
              <w:rPr>
                <w:rFonts w:cs="Times New Roman"/>
                <w:sz w:val="18"/>
                <w:szCs w:val="18"/>
              </w:rPr>
              <w:t>Additions</w:t>
            </w:r>
          </w:p>
        </w:tc>
        <w:tc>
          <w:tcPr>
            <w:tcW w:w="1013" w:type="dxa"/>
          </w:tcPr>
          <w:p w14:paraId="54A54561" w14:textId="4C2C204B" w:rsidR="005855EF" w:rsidRPr="00CB6061" w:rsidRDefault="005855EF" w:rsidP="005855EF">
            <w:pPr>
              <w:tabs>
                <w:tab w:val="decimal" w:pos="752"/>
              </w:tabs>
              <w:spacing w:line="240" w:lineRule="exact"/>
              <w:ind w:right="-72"/>
              <w:rPr>
                <w:rFonts w:cs="Times New Roman"/>
                <w:sz w:val="18"/>
                <w:szCs w:val="18"/>
              </w:rPr>
            </w:pPr>
            <w:r w:rsidRPr="00EC65EE">
              <w:rPr>
                <w:rFonts w:cs="Times New Roman"/>
                <w:sz w:val="18"/>
                <w:szCs w:val="18"/>
              </w:rPr>
              <w:t>-</w:t>
            </w:r>
          </w:p>
        </w:tc>
        <w:tc>
          <w:tcPr>
            <w:tcW w:w="992" w:type="dxa"/>
          </w:tcPr>
          <w:p w14:paraId="63637D35" w14:textId="47BF0154" w:rsidR="005855EF" w:rsidRPr="00CB6061" w:rsidRDefault="005855EF" w:rsidP="005855EF">
            <w:pPr>
              <w:tabs>
                <w:tab w:val="decimal" w:pos="770"/>
              </w:tabs>
              <w:spacing w:line="240" w:lineRule="exact"/>
              <w:ind w:right="-72"/>
              <w:rPr>
                <w:rFonts w:cs="Times New Roman"/>
                <w:sz w:val="18"/>
                <w:szCs w:val="18"/>
              </w:rPr>
            </w:pPr>
            <w:r w:rsidRPr="00EC65EE">
              <w:rPr>
                <w:rFonts w:cs="Times New Roman"/>
                <w:sz w:val="18"/>
                <w:szCs w:val="18"/>
              </w:rPr>
              <w:t>15,850</w:t>
            </w:r>
          </w:p>
        </w:tc>
        <w:tc>
          <w:tcPr>
            <w:tcW w:w="1028" w:type="dxa"/>
          </w:tcPr>
          <w:p w14:paraId="7AC74925" w14:textId="52BE0172" w:rsidR="005855EF" w:rsidRPr="00CB6061" w:rsidRDefault="005855EF" w:rsidP="005855EF">
            <w:pPr>
              <w:tabs>
                <w:tab w:val="decimal" w:pos="812"/>
              </w:tabs>
              <w:spacing w:line="240" w:lineRule="exact"/>
              <w:ind w:right="-72"/>
              <w:rPr>
                <w:rFonts w:cs="Times New Roman"/>
                <w:sz w:val="18"/>
                <w:szCs w:val="18"/>
              </w:rPr>
            </w:pPr>
            <w:r w:rsidRPr="00EC65EE">
              <w:rPr>
                <w:rFonts w:cs="Times New Roman"/>
                <w:sz w:val="18"/>
                <w:szCs w:val="18"/>
              </w:rPr>
              <w:t>16,776</w:t>
            </w:r>
          </w:p>
        </w:tc>
        <w:tc>
          <w:tcPr>
            <w:tcW w:w="1075" w:type="dxa"/>
          </w:tcPr>
          <w:p w14:paraId="4A4E0A0D" w14:textId="621D19A3" w:rsidR="005855EF" w:rsidRPr="00CB6061" w:rsidRDefault="005855EF" w:rsidP="005855EF">
            <w:pPr>
              <w:tabs>
                <w:tab w:val="decimal" w:pos="775"/>
              </w:tabs>
              <w:spacing w:line="240" w:lineRule="exact"/>
              <w:ind w:right="-72"/>
              <w:rPr>
                <w:rFonts w:cs="Times New Roman"/>
                <w:sz w:val="18"/>
                <w:szCs w:val="18"/>
              </w:rPr>
            </w:pPr>
            <w:r w:rsidRPr="00EC65EE">
              <w:rPr>
                <w:rFonts w:cs="Times New Roman"/>
                <w:sz w:val="18"/>
                <w:szCs w:val="18"/>
              </w:rPr>
              <w:t>75,284</w:t>
            </w:r>
          </w:p>
        </w:tc>
        <w:tc>
          <w:tcPr>
            <w:tcW w:w="1085" w:type="dxa"/>
          </w:tcPr>
          <w:p w14:paraId="2EE46712" w14:textId="30AFBA5D" w:rsidR="005855EF" w:rsidRPr="00CB6061" w:rsidRDefault="005855EF" w:rsidP="005855EF">
            <w:pPr>
              <w:tabs>
                <w:tab w:val="decimal" w:pos="840"/>
              </w:tabs>
              <w:spacing w:line="240" w:lineRule="exact"/>
              <w:ind w:right="-72"/>
              <w:rPr>
                <w:rFonts w:cs="Times New Roman"/>
                <w:sz w:val="18"/>
                <w:szCs w:val="18"/>
              </w:rPr>
            </w:pPr>
            <w:r w:rsidRPr="00EC65EE">
              <w:rPr>
                <w:rFonts w:cs="Times New Roman"/>
                <w:sz w:val="18"/>
                <w:szCs w:val="18"/>
              </w:rPr>
              <w:t>209,019</w:t>
            </w:r>
          </w:p>
        </w:tc>
        <w:tc>
          <w:tcPr>
            <w:tcW w:w="1085" w:type="dxa"/>
          </w:tcPr>
          <w:p w14:paraId="0B52E8EC" w14:textId="28FB4691" w:rsidR="005855EF" w:rsidRPr="00CB6061" w:rsidRDefault="005855EF" w:rsidP="005855EF">
            <w:pPr>
              <w:tabs>
                <w:tab w:val="decimal" w:pos="840"/>
              </w:tabs>
              <w:spacing w:line="240" w:lineRule="exact"/>
              <w:ind w:right="-72"/>
              <w:rPr>
                <w:rFonts w:cs="Times New Roman"/>
                <w:sz w:val="18"/>
                <w:szCs w:val="18"/>
              </w:rPr>
            </w:pPr>
            <w:r w:rsidRPr="00EC65EE">
              <w:rPr>
                <w:rFonts w:cs="Times New Roman"/>
                <w:sz w:val="18"/>
                <w:szCs w:val="18"/>
              </w:rPr>
              <w:t>10,840</w:t>
            </w:r>
          </w:p>
        </w:tc>
        <w:tc>
          <w:tcPr>
            <w:tcW w:w="1095" w:type="dxa"/>
          </w:tcPr>
          <w:p w14:paraId="06BE4EE0" w14:textId="01448347" w:rsidR="005855EF" w:rsidRPr="00CB6061" w:rsidRDefault="005855EF" w:rsidP="005855EF">
            <w:pPr>
              <w:tabs>
                <w:tab w:val="decimal" w:pos="842"/>
              </w:tabs>
              <w:spacing w:line="240" w:lineRule="exact"/>
              <w:ind w:right="-72"/>
              <w:rPr>
                <w:rFonts w:cs="Times New Roman"/>
                <w:sz w:val="18"/>
                <w:szCs w:val="18"/>
              </w:rPr>
            </w:pPr>
            <w:r w:rsidRPr="00EC65EE">
              <w:rPr>
                <w:rFonts w:cs="Times New Roman"/>
                <w:sz w:val="18"/>
                <w:szCs w:val="18"/>
              </w:rPr>
              <w:t>327,769</w:t>
            </w:r>
          </w:p>
        </w:tc>
      </w:tr>
      <w:tr w:rsidR="005855EF" w:rsidRPr="00CB6061" w14:paraId="0ECD436B" w14:textId="77777777" w:rsidTr="00EC65EE">
        <w:tc>
          <w:tcPr>
            <w:tcW w:w="2502" w:type="dxa"/>
          </w:tcPr>
          <w:p w14:paraId="547A615C" w14:textId="77777777" w:rsidR="005855EF" w:rsidRPr="00CB6061" w:rsidRDefault="005855EF" w:rsidP="005855EF">
            <w:pPr>
              <w:spacing w:line="240" w:lineRule="exact"/>
              <w:ind w:left="141" w:right="-18"/>
              <w:rPr>
                <w:rFonts w:cs="Times New Roman"/>
                <w:sz w:val="18"/>
                <w:szCs w:val="18"/>
              </w:rPr>
            </w:pPr>
            <w:r w:rsidRPr="00CB6061">
              <w:rPr>
                <w:rFonts w:cs="Times New Roman"/>
                <w:sz w:val="18"/>
                <w:szCs w:val="18"/>
              </w:rPr>
              <w:t>Transfers in (out)</w:t>
            </w:r>
          </w:p>
        </w:tc>
        <w:tc>
          <w:tcPr>
            <w:tcW w:w="1013" w:type="dxa"/>
          </w:tcPr>
          <w:p w14:paraId="75F5EDAC" w14:textId="39E97FA5" w:rsidR="005855EF" w:rsidRPr="00CB6061" w:rsidRDefault="005855EF" w:rsidP="005855EF">
            <w:pPr>
              <w:tabs>
                <w:tab w:val="decimal" w:pos="752"/>
              </w:tabs>
              <w:spacing w:line="240" w:lineRule="exact"/>
              <w:ind w:right="-72"/>
              <w:rPr>
                <w:rFonts w:cs="Times New Roman"/>
                <w:sz w:val="18"/>
                <w:szCs w:val="18"/>
              </w:rPr>
            </w:pPr>
            <w:r w:rsidRPr="00EC65EE">
              <w:rPr>
                <w:rFonts w:cs="Times New Roman"/>
                <w:sz w:val="18"/>
                <w:szCs w:val="18"/>
              </w:rPr>
              <w:t>-</w:t>
            </w:r>
          </w:p>
        </w:tc>
        <w:tc>
          <w:tcPr>
            <w:tcW w:w="992" w:type="dxa"/>
          </w:tcPr>
          <w:p w14:paraId="76ABC4DC" w14:textId="27F465BE" w:rsidR="005855EF" w:rsidRPr="00CB6061" w:rsidRDefault="005855EF" w:rsidP="005855EF">
            <w:pPr>
              <w:tabs>
                <w:tab w:val="decimal" w:pos="770"/>
              </w:tabs>
              <w:spacing w:line="240" w:lineRule="exact"/>
              <w:ind w:right="-72"/>
              <w:rPr>
                <w:rFonts w:cs="Times New Roman"/>
                <w:sz w:val="18"/>
                <w:szCs w:val="18"/>
              </w:rPr>
            </w:pPr>
            <w:r w:rsidRPr="00EC65EE">
              <w:rPr>
                <w:rFonts w:cs="Times New Roman"/>
                <w:sz w:val="18"/>
                <w:szCs w:val="18"/>
              </w:rPr>
              <w:t>12,553</w:t>
            </w:r>
          </w:p>
        </w:tc>
        <w:tc>
          <w:tcPr>
            <w:tcW w:w="1028" w:type="dxa"/>
          </w:tcPr>
          <w:p w14:paraId="36AC22FC" w14:textId="42E55190" w:rsidR="005855EF" w:rsidRPr="00CB6061" w:rsidRDefault="005855EF" w:rsidP="005855EF">
            <w:pPr>
              <w:tabs>
                <w:tab w:val="decimal" w:pos="812"/>
              </w:tabs>
              <w:spacing w:line="240" w:lineRule="exact"/>
              <w:ind w:right="-72"/>
              <w:rPr>
                <w:rFonts w:cs="Times New Roman"/>
                <w:sz w:val="18"/>
                <w:szCs w:val="18"/>
              </w:rPr>
            </w:pPr>
            <w:r w:rsidRPr="00EC65EE">
              <w:rPr>
                <w:rFonts w:cs="Times New Roman"/>
                <w:sz w:val="18"/>
                <w:szCs w:val="18"/>
              </w:rPr>
              <w:t>50</w:t>
            </w:r>
          </w:p>
        </w:tc>
        <w:tc>
          <w:tcPr>
            <w:tcW w:w="1075" w:type="dxa"/>
          </w:tcPr>
          <w:p w14:paraId="04C6E927" w14:textId="5397464A" w:rsidR="005855EF" w:rsidRPr="00CB6061" w:rsidRDefault="005855EF" w:rsidP="005855EF">
            <w:pPr>
              <w:tabs>
                <w:tab w:val="decimal" w:pos="775"/>
              </w:tabs>
              <w:spacing w:line="240" w:lineRule="exact"/>
              <w:ind w:right="-72"/>
              <w:rPr>
                <w:rFonts w:cs="Times New Roman"/>
                <w:sz w:val="18"/>
                <w:szCs w:val="18"/>
              </w:rPr>
            </w:pPr>
            <w:r w:rsidRPr="00EC65EE">
              <w:rPr>
                <w:rFonts w:cs="Times New Roman"/>
                <w:sz w:val="18"/>
                <w:szCs w:val="18"/>
              </w:rPr>
              <w:t>922</w:t>
            </w:r>
          </w:p>
        </w:tc>
        <w:tc>
          <w:tcPr>
            <w:tcW w:w="1085" w:type="dxa"/>
          </w:tcPr>
          <w:p w14:paraId="5DEB3B35" w14:textId="0BE02605" w:rsidR="005855EF" w:rsidRPr="00CB6061" w:rsidRDefault="005855EF" w:rsidP="005855EF">
            <w:pPr>
              <w:tabs>
                <w:tab w:val="decimal" w:pos="840"/>
              </w:tabs>
              <w:spacing w:line="240" w:lineRule="exact"/>
              <w:ind w:right="-72"/>
              <w:rPr>
                <w:rFonts w:cs="Times New Roman"/>
                <w:sz w:val="18"/>
                <w:szCs w:val="18"/>
              </w:rPr>
            </w:pPr>
            <w:r w:rsidRPr="00EC65EE">
              <w:rPr>
                <w:rFonts w:cs="Times New Roman"/>
                <w:sz w:val="18"/>
                <w:szCs w:val="18"/>
              </w:rPr>
              <w:t>-</w:t>
            </w:r>
          </w:p>
        </w:tc>
        <w:tc>
          <w:tcPr>
            <w:tcW w:w="1085" w:type="dxa"/>
          </w:tcPr>
          <w:p w14:paraId="244B4961" w14:textId="16EAADFD" w:rsidR="005855EF" w:rsidRPr="00CB6061" w:rsidRDefault="005855EF" w:rsidP="005855EF">
            <w:pPr>
              <w:tabs>
                <w:tab w:val="decimal" w:pos="840"/>
              </w:tabs>
              <w:spacing w:line="240" w:lineRule="exact"/>
              <w:ind w:right="-72"/>
              <w:rPr>
                <w:rFonts w:cs="Times New Roman"/>
                <w:sz w:val="18"/>
                <w:szCs w:val="18"/>
              </w:rPr>
            </w:pPr>
            <w:r w:rsidRPr="00EC65EE">
              <w:rPr>
                <w:rFonts w:cs="Times New Roman"/>
                <w:sz w:val="18"/>
                <w:szCs w:val="18"/>
              </w:rPr>
              <w:t>(13,525)</w:t>
            </w:r>
          </w:p>
        </w:tc>
        <w:tc>
          <w:tcPr>
            <w:tcW w:w="1095" w:type="dxa"/>
          </w:tcPr>
          <w:p w14:paraId="774AE201" w14:textId="56D816D2" w:rsidR="005855EF" w:rsidRPr="00CB6061" w:rsidRDefault="005855EF" w:rsidP="005855EF">
            <w:pPr>
              <w:tabs>
                <w:tab w:val="decimal" w:pos="842"/>
              </w:tabs>
              <w:spacing w:line="240" w:lineRule="exact"/>
              <w:ind w:right="-72"/>
              <w:rPr>
                <w:rFonts w:cs="Times New Roman"/>
                <w:sz w:val="18"/>
                <w:szCs w:val="18"/>
              </w:rPr>
            </w:pPr>
            <w:r w:rsidRPr="00EC65EE">
              <w:rPr>
                <w:rFonts w:cs="Times New Roman"/>
                <w:sz w:val="18"/>
                <w:szCs w:val="18"/>
              </w:rPr>
              <w:t>-</w:t>
            </w:r>
          </w:p>
        </w:tc>
      </w:tr>
      <w:tr w:rsidR="005855EF" w:rsidRPr="00CB6061" w14:paraId="2DA53357" w14:textId="77777777" w:rsidTr="00EC65EE">
        <w:tc>
          <w:tcPr>
            <w:tcW w:w="2502" w:type="dxa"/>
          </w:tcPr>
          <w:p w14:paraId="73A00781" w14:textId="77777777" w:rsidR="005855EF" w:rsidRPr="00CB6061" w:rsidRDefault="005855EF" w:rsidP="005855EF">
            <w:pPr>
              <w:spacing w:line="240" w:lineRule="exact"/>
              <w:ind w:left="141" w:right="-18"/>
              <w:rPr>
                <w:rFonts w:cs="Times New Roman"/>
                <w:sz w:val="18"/>
                <w:szCs w:val="18"/>
              </w:rPr>
            </w:pPr>
            <w:r w:rsidRPr="00CB6061">
              <w:rPr>
                <w:rFonts w:cs="Times New Roman"/>
                <w:sz w:val="18"/>
                <w:szCs w:val="18"/>
              </w:rPr>
              <w:t>Disposals</w:t>
            </w:r>
          </w:p>
        </w:tc>
        <w:tc>
          <w:tcPr>
            <w:tcW w:w="1013" w:type="dxa"/>
          </w:tcPr>
          <w:p w14:paraId="5D4CE370" w14:textId="30D44CF0" w:rsidR="005855EF" w:rsidRPr="00CB6061" w:rsidRDefault="005855EF" w:rsidP="005855EF">
            <w:pPr>
              <w:tabs>
                <w:tab w:val="decimal" w:pos="752"/>
              </w:tabs>
              <w:spacing w:line="240" w:lineRule="exact"/>
              <w:ind w:right="-72"/>
              <w:rPr>
                <w:rFonts w:cs="Times New Roman"/>
                <w:sz w:val="18"/>
                <w:szCs w:val="18"/>
              </w:rPr>
            </w:pPr>
            <w:r w:rsidRPr="00EC65EE">
              <w:rPr>
                <w:rFonts w:cs="Times New Roman"/>
                <w:sz w:val="18"/>
                <w:szCs w:val="18"/>
              </w:rPr>
              <w:t>-</w:t>
            </w:r>
          </w:p>
        </w:tc>
        <w:tc>
          <w:tcPr>
            <w:tcW w:w="992" w:type="dxa"/>
          </w:tcPr>
          <w:p w14:paraId="69BE1807" w14:textId="7E2BDEC9" w:rsidR="005855EF" w:rsidRPr="00CB6061" w:rsidRDefault="005855EF" w:rsidP="005855EF">
            <w:pPr>
              <w:tabs>
                <w:tab w:val="decimal" w:pos="770"/>
              </w:tabs>
              <w:spacing w:line="240" w:lineRule="exact"/>
              <w:ind w:right="-72"/>
              <w:rPr>
                <w:rFonts w:cs="Times New Roman"/>
                <w:sz w:val="18"/>
                <w:szCs w:val="18"/>
              </w:rPr>
            </w:pPr>
            <w:r w:rsidRPr="00EC65EE">
              <w:rPr>
                <w:rFonts w:cs="Times New Roman"/>
                <w:sz w:val="18"/>
                <w:szCs w:val="18"/>
              </w:rPr>
              <w:t>-</w:t>
            </w:r>
          </w:p>
        </w:tc>
        <w:tc>
          <w:tcPr>
            <w:tcW w:w="1028" w:type="dxa"/>
          </w:tcPr>
          <w:p w14:paraId="3CACA44D" w14:textId="74E1F6C3" w:rsidR="005855EF" w:rsidRPr="00CB6061" w:rsidRDefault="005855EF" w:rsidP="005855EF">
            <w:pPr>
              <w:tabs>
                <w:tab w:val="decimal" w:pos="812"/>
              </w:tabs>
              <w:spacing w:line="240" w:lineRule="exact"/>
              <w:ind w:right="-72"/>
              <w:rPr>
                <w:rFonts w:cs="Times New Roman"/>
                <w:sz w:val="18"/>
                <w:szCs w:val="18"/>
              </w:rPr>
            </w:pPr>
            <w:r w:rsidRPr="00EC65EE">
              <w:rPr>
                <w:rFonts w:cs="Times New Roman"/>
                <w:sz w:val="18"/>
                <w:szCs w:val="18"/>
              </w:rPr>
              <w:t>(28)</w:t>
            </w:r>
          </w:p>
        </w:tc>
        <w:tc>
          <w:tcPr>
            <w:tcW w:w="1075" w:type="dxa"/>
          </w:tcPr>
          <w:p w14:paraId="4627FD0E" w14:textId="5F5958F3" w:rsidR="005855EF" w:rsidRPr="00CB6061" w:rsidRDefault="005855EF" w:rsidP="005855EF">
            <w:pPr>
              <w:tabs>
                <w:tab w:val="decimal" w:pos="775"/>
              </w:tabs>
              <w:spacing w:line="240" w:lineRule="exact"/>
              <w:ind w:right="-72"/>
              <w:rPr>
                <w:rFonts w:cs="Times New Roman"/>
                <w:sz w:val="18"/>
                <w:szCs w:val="18"/>
              </w:rPr>
            </w:pPr>
            <w:r w:rsidRPr="00EC65EE">
              <w:rPr>
                <w:rFonts w:cs="Times New Roman"/>
                <w:sz w:val="18"/>
                <w:szCs w:val="18"/>
              </w:rPr>
              <w:t>(8,087)</w:t>
            </w:r>
          </w:p>
        </w:tc>
        <w:tc>
          <w:tcPr>
            <w:tcW w:w="1085" w:type="dxa"/>
          </w:tcPr>
          <w:p w14:paraId="0723EF2F" w14:textId="490D26F9" w:rsidR="005855EF" w:rsidRPr="00CB6061" w:rsidRDefault="005855EF" w:rsidP="005855EF">
            <w:pPr>
              <w:tabs>
                <w:tab w:val="decimal" w:pos="840"/>
              </w:tabs>
              <w:spacing w:line="240" w:lineRule="exact"/>
              <w:ind w:right="-72"/>
              <w:rPr>
                <w:rFonts w:cs="Times New Roman"/>
                <w:sz w:val="18"/>
                <w:szCs w:val="18"/>
              </w:rPr>
            </w:pPr>
            <w:r w:rsidRPr="00EC65EE">
              <w:rPr>
                <w:rFonts w:cs="Times New Roman"/>
                <w:sz w:val="18"/>
                <w:szCs w:val="18"/>
              </w:rPr>
              <w:t>-</w:t>
            </w:r>
          </w:p>
        </w:tc>
        <w:tc>
          <w:tcPr>
            <w:tcW w:w="1085" w:type="dxa"/>
          </w:tcPr>
          <w:p w14:paraId="089BA389" w14:textId="5936410D" w:rsidR="005855EF" w:rsidRPr="00CB6061" w:rsidRDefault="005855EF" w:rsidP="005855EF">
            <w:pPr>
              <w:tabs>
                <w:tab w:val="decimal" w:pos="840"/>
              </w:tabs>
              <w:spacing w:line="240" w:lineRule="exact"/>
              <w:ind w:right="-72"/>
              <w:rPr>
                <w:rFonts w:cs="Times New Roman"/>
                <w:sz w:val="18"/>
                <w:szCs w:val="18"/>
              </w:rPr>
            </w:pPr>
            <w:r w:rsidRPr="00EC65EE">
              <w:rPr>
                <w:rFonts w:cs="Times New Roman"/>
                <w:sz w:val="18"/>
                <w:szCs w:val="18"/>
              </w:rPr>
              <w:t>-</w:t>
            </w:r>
          </w:p>
        </w:tc>
        <w:tc>
          <w:tcPr>
            <w:tcW w:w="1095" w:type="dxa"/>
          </w:tcPr>
          <w:p w14:paraId="55DD80DB" w14:textId="3AC24697" w:rsidR="005855EF" w:rsidRPr="00CB6061" w:rsidRDefault="005855EF" w:rsidP="005855EF">
            <w:pPr>
              <w:tabs>
                <w:tab w:val="decimal" w:pos="842"/>
              </w:tabs>
              <w:spacing w:line="240" w:lineRule="exact"/>
              <w:ind w:right="-72"/>
              <w:rPr>
                <w:rFonts w:cs="Times New Roman"/>
                <w:sz w:val="18"/>
                <w:szCs w:val="18"/>
              </w:rPr>
            </w:pPr>
            <w:r w:rsidRPr="00EC65EE">
              <w:rPr>
                <w:rFonts w:cs="Times New Roman"/>
                <w:sz w:val="18"/>
                <w:szCs w:val="18"/>
              </w:rPr>
              <w:t>(8,115)</w:t>
            </w:r>
          </w:p>
        </w:tc>
      </w:tr>
      <w:tr w:rsidR="005855EF" w:rsidRPr="00CB6061" w14:paraId="026DBFE1" w14:textId="77777777" w:rsidTr="00EC65EE">
        <w:tc>
          <w:tcPr>
            <w:tcW w:w="2502" w:type="dxa"/>
          </w:tcPr>
          <w:p w14:paraId="35AF6C05" w14:textId="77777777" w:rsidR="005855EF" w:rsidRPr="00CB6061" w:rsidRDefault="005855EF" w:rsidP="005855EF">
            <w:pPr>
              <w:spacing w:line="240" w:lineRule="exact"/>
              <w:ind w:left="141" w:right="-18"/>
              <w:rPr>
                <w:rFonts w:cs="Times New Roman"/>
                <w:sz w:val="18"/>
                <w:szCs w:val="18"/>
              </w:rPr>
            </w:pPr>
            <w:r w:rsidRPr="00CB6061">
              <w:rPr>
                <w:rFonts w:cs="Times New Roman"/>
                <w:sz w:val="18"/>
                <w:szCs w:val="18"/>
              </w:rPr>
              <w:t>Write-off</w:t>
            </w:r>
          </w:p>
        </w:tc>
        <w:tc>
          <w:tcPr>
            <w:tcW w:w="1013" w:type="dxa"/>
          </w:tcPr>
          <w:p w14:paraId="25CFC65F" w14:textId="018C7250" w:rsidR="005855EF" w:rsidRPr="00CB6061" w:rsidRDefault="005855EF" w:rsidP="005855EF">
            <w:pPr>
              <w:pBdr>
                <w:bottom w:val="single" w:sz="4" w:space="1" w:color="auto"/>
              </w:pBdr>
              <w:tabs>
                <w:tab w:val="decimal" w:pos="752"/>
              </w:tabs>
              <w:spacing w:line="240" w:lineRule="exact"/>
              <w:ind w:right="-72"/>
              <w:rPr>
                <w:rFonts w:cs="Times New Roman"/>
                <w:sz w:val="18"/>
                <w:szCs w:val="18"/>
              </w:rPr>
            </w:pPr>
            <w:r w:rsidRPr="00EC65EE">
              <w:rPr>
                <w:rFonts w:cs="Times New Roman"/>
                <w:sz w:val="18"/>
                <w:szCs w:val="18"/>
              </w:rPr>
              <w:t>-</w:t>
            </w:r>
          </w:p>
        </w:tc>
        <w:tc>
          <w:tcPr>
            <w:tcW w:w="992" w:type="dxa"/>
          </w:tcPr>
          <w:p w14:paraId="2EF9FA16" w14:textId="0FDA5224" w:rsidR="005855EF" w:rsidRPr="00CB6061" w:rsidRDefault="005855EF" w:rsidP="005855EF">
            <w:pPr>
              <w:pBdr>
                <w:bottom w:val="single" w:sz="4" w:space="1" w:color="auto"/>
              </w:pBdr>
              <w:tabs>
                <w:tab w:val="decimal" w:pos="770"/>
              </w:tabs>
              <w:spacing w:line="240" w:lineRule="exact"/>
              <w:ind w:right="-72"/>
              <w:rPr>
                <w:rFonts w:cs="Times New Roman"/>
                <w:sz w:val="18"/>
                <w:szCs w:val="18"/>
              </w:rPr>
            </w:pPr>
            <w:r w:rsidRPr="00EC65EE">
              <w:rPr>
                <w:rFonts w:cs="Times New Roman"/>
                <w:sz w:val="18"/>
                <w:szCs w:val="18"/>
              </w:rPr>
              <w:t>(125)</w:t>
            </w:r>
          </w:p>
        </w:tc>
        <w:tc>
          <w:tcPr>
            <w:tcW w:w="1028" w:type="dxa"/>
          </w:tcPr>
          <w:p w14:paraId="46FBF416" w14:textId="700C4BC3" w:rsidR="005855EF" w:rsidRPr="00CB6061" w:rsidRDefault="005855EF" w:rsidP="005855EF">
            <w:pPr>
              <w:pBdr>
                <w:bottom w:val="single" w:sz="4" w:space="1" w:color="auto"/>
              </w:pBdr>
              <w:tabs>
                <w:tab w:val="decimal" w:pos="812"/>
              </w:tabs>
              <w:spacing w:line="240" w:lineRule="exact"/>
              <w:ind w:right="-72"/>
              <w:rPr>
                <w:rFonts w:cs="Times New Roman"/>
                <w:sz w:val="18"/>
                <w:szCs w:val="18"/>
              </w:rPr>
            </w:pPr>
            <w:r w:rsidRPr="00EC65EE">
              <w:rPr>
                <w:rFonts w:cs="Times New Roman"/>
                <w:sz w:val="18"/>
                <w:szCs w:val="18"/>
              </w:rPr>
              <w:t>(1,268)</w:t>
            </w:r>
          </w:p>
        </w:tc>
        <w:tc>
          <w:tcPr>
            <w:tcW w:w="1075" w:type="dxa"/>
          </w:tcPr>
          <w:p w14:paraId="4ACFBE84" w14:textId="3F14F8DA" w:rsidR="005855EF" w:rsidRPr="00CB6061" w:rsidRDefault="005855EF" w:rsidP="005855EF">
            <w:pPr>
              <w:pBdr>
                <w:bottom w:val="single" w:sz="4" w:space="1" w:color="auto"/>
              </w:pBdr>
              <w:tabs>
                <w:tab w:val="decimal" w:pos="775"/>
              </w:tabs>
              <w:spacing w:line="240" w:lineRule="exact"/>
              <w:ind w:right="-72"/>
              <w:rPr>
                <w:rFonts w:cs="Times New Roman"/>
                <w:sz w:val="18"/>
                <w:szCs w:val="18"/>
              </w:rPr>
            </w:pPr>
            <w:r w:rsidRPr="00EC65EE">
              <w:rPr>
                <w:rFonts w:cs="Times New Roman"/>
                <w:sz w:val="18"/>
                <w:szCs w:val="18"/>
              </w:rPr>
              <w:t>(533)</w:t>
            </w:r>
          </w:p>
        </w:tc>
        <w:tc>
          <w:tcPr>
            <w:tcW w:w="1085" w:type="dxa"/>
          </w:tcPr>
          <w:p w14:paraId="1ECCB595" w14:textId="44ADED6B" w:rsidR="005855EF" w:rsidRPr="00CB6061" w:rsidRDefault="005855EF" w:rsidP="005855EF">
            <w:pPr>
              <w:pBdr>
                <w:bottom w:val="single" w:sz="4" w:space="1" w:color="auto"/>
              </w:pBdr>
              <w:tabs>
                <w:tab w:val="decimal" w:pos="840"/>
              </w:tabs>
              <w:spacing w:line="240" w:lineRule="exact"/>
              <w:ind w:right="-72"/>
              <w:rPr>
                <w:rFonts w:cs="Times New Roman"/>
                <w:sz w:val="18"/>
                <w:szCs w:val="18"/>
              </w:rPr>
            </w:pPr>
            <w:r w:rsidRPr="00EC65EE">
              <w:rPr>
                <w:rFonts w:cs="Times New Roman"/>
                <w:sz w:val="18"/>
                <w:szCs w:val="18"/>
              </w:rPr>
              <w:t>(500,125)</w:t>
            </w:r>
          </w:p>
        </w:tc>
        <w:tc>
          <w:tcPr>
            <w:tcW w:w="1085" w:type="dxa"/>
          </w:tcPr>
          <w:p w14:paraId="2E5ED0A0" w14:textId="66979CD4" w:rsidR="005855EF" w:rsidRPr="00CB6061" w:rsidRDefault="005855EF" w:rsidP="005855EF">
            <w:pPr>
              <w:pBdr>
                <w:bottom w:val="single" w:sz="4" w:space="1" w:color="auto"/>
              </w:pBdr>
              <w:tabs>
                <w:tab w:val="decimal" w:pos="840"/>
              </w:tabs>
              <w:spacing w:line="240" w:lineRule="exact"/>
              <w:ind w:right="-72"/>
              <w:rPr>
                <w:rFonts w:cs="Times New Roman"/>
                <w:sz w:val="18"/>
                <w:szCs w:val="18"/>
              </w:rPr>
            </w:pPr>
            <w:r w:rsidRPr="00EC65EE">
              <w:rPr>
                <w:rFonts w:cs="Times New Roman"/>
                <w:sz w:val="18"/>
                <w:szCs w:val="18"/>
              </w:rPr>
              <w:t>-</w:t>
            </w:r>
          </w:p>
        </w:tc>
        <w:tc>
          <w:tcPr>
            <w:tcW w:w="1095" w:type="dxa"/>
          </w:tcPr>
          <w:p w14:paraId="06764625" w14:textId="7D2B75C4" w:rsidR="005855EF" w:rsidRPr="00CB6061" w:rsidRDefault="005855EF" w:rsidP="005855EF">
            <w:pPr>
              <w:pBdr>
                <w:bottom w:val="single" w:sz="4" w:space="1" w:color="auto"/>
              </w:pBdr>
              <w:tabs>
                <w:tab w:val="decimal" w:pos="842"/>
              </w:tabs>
              <w:spacing w:line="240" w:lineRule="exact"/>
              <w:ind w:right="-72"/>
              <w:rPr>
                <w:rFonts w:cs="Times New Roman"/>
                <w:sz w:val="18"/>
                <w:szCs w:val="18"/>
              </w:rPr>
            </w:pPr>
            <w:r w:rsidRPr="00EC65EE">
              <w:rPr>
                <w:rFonts w:cs="Times New Roman"/>
                <w:sz w:val="18"/>
                <w:szCs w:val="18"/>
              </w:rPr>
              <w:t>(502,051)</w:t>
            </w:r>
          </w:p>
        </w:tc>
      </w:tr>
      <w:tr w:rsidR="005855EF" w:rsidRPr="00CB6061" w14:paraId="77CBCF1E" w14:textId="77777777" w:rsidTr="00EC65EE">
        <w:tc>
          <w:tcPr>
            <w:tcW w:w="2502" w:type="dxa"/>
          </w:tcPr>
          <w:p w14:paraId="4766C453" w14:textId="69540495" w:rsidR="005855EF" w:rsidRPr="00CB6061" w:rsidRDefault="005855EF" w:rsidP="005855EF">
            <w:pPr>
              <w:spacing w:line="240" w:lineRule="exact"/>
              <w:ind w:left="141" w:right="-79"/>
              <w:rPr>
                <w:rFonts w:cs="Times New Roman"/>
                <w:b/>
                <w:bCs/>
                <w:spacing w:val="-4"/>
                <w:sz w:val="18"/>
                <w:szCs w:val="18"/>
              </w:rPr>
            </w:pPr>
            <w:r w:rsidRPr="00CB6061">
              <w:rPr>
                <w:rFonts w:cs="Times New Roman"/>
                <w:b/>
                <w:bCs/>
                <w:spacing w:val="-4"/>
                <w:sz w:val="18"/>
                <w:szCs w:val="18"/>
              </w:rPr>
              <w:t>At 31 December 202</w:t>
            </w:r>
            <w:r>
              <w:rPr>
                <w:rFonts w:cs="Times New Roman"/>
                <w:b/>
                <w:bCs/>
                <w:spacing w:val="-4"/>
                <w:sz w:val="18"/>
                <w:szCs w:val="18"/>
              </w:rPr>
              <w:t>2</w:t>
            </w:r>
            <w:r w:rsidRPr="00CB6061">
              <w:rPr>
                <w:rFonts w:cs="Times New Roman"/>
                <w:b/>
                <w:bCs/>
                <w:spacing w:val="-4"/>
                <w:sz w:val="18"/>
                <w:szCs w:val="18"/>
              </w:rPr>
              <w:t xml:space="preserve"> and</w:t>
            </w:r>
          </w:p>
        </w:tc>
        <w:tc>
          <w:tcPr>
            <w:tcW w:w="1013" w:type="dxa"/>
          </w:tcPr>
          <w:p w14:paraId="4C8676BA" w14:textId="251983ED" w:rsidR="005855EF" w:rsidRPr="00CB6061" w:rsidRDefault="005855EF" w:rsidP="005855EF">
            <w:pPr>
              <w:tabs>
                <w:tab w:val="decimal" w:pos="752"/>
              </w:tabs>
              <w:spacing w:line="240" w:lineRule="exact"/>
              <w:ind w:right="-72"/>
              <w:rPr>
                <w:rFonts w:cs="Times New Roman"/>
                <w:b/>
                <w:bCs/>
                <w:sz w:val="18"/>
                <w:szCs w:val="18"/>
              </w:rPr>
            </w:pPr>
          </w:p>
        </w:tc>
        <w:tc>
          <w:tcPr>
            <w:tcW w:w="992" w:type="dxa"/>
          </w:tcPr>
          <w:p w14:paraId="5D858E7E" w14:textId="6A4CF32A" w:rsidR="005855EF" w:rsidRPr="00CB6061" w:rsidRDefault="005855EF" w:rsidP="005855EF">
            <w:pPr>
              <w:tabs>
                <w:tab w:val="decimal" w:pos="770"/>
              </w:tabs>
              <w:spacing w:line="240" w:lineRule="exact"/>
              <w:ind w:right="-72"/>
              <w:rPr>
                <w:rFonts w:cs="Times New Roman"/>
                <w:b/>
                <w:bCs/>
                <w:sz w:val="18"/>
                <w:szCs w:val="18"/>
              </w:rPr>
            </w:pPr>
          </w:p>
        </w:tc>
        <w:tc>
          <w:tcPr>
            <w:tcW w:w="1028" w:type="dxa"/>
          </w:tcPr>
          <w:p w14:paraId="67B85834" w14:textId="001CC20C" w:rsidR="005855EF" w:rsidRPr="00CB6061" w:rsidRDefault="005855EF" w:rsidP="005855EF">
            <w:pPr>
              <w:tabs>
                <w:tab w:val="decimal" w:pos="812"/>
              </w:tabs>
              <w:spacing w:line="240" w:lineRule="exact"/>
              <w:ind w:right="-72"/>
              <w:rPr>
                <w:rFonts w:cs="Times New Roman"/>
                <w:b/>
                <w:bCs/>
                <w:sz w:val="18"/>
                <w:szCs w:val="18"/>
              </w:rPr>
            </w:pPr>
          </w:p>
        </w:tc>
        <w:tc>
          <w:tcPr>
            <w:tcW w:w="1075" w:type="dxa"/>
          </w:tcPr>
          <w:p w14:paraId="261CBA54" w14:textId="24A8F070" w:rsidR="005855EF" w:rsidRPr="00CB6061" w:rsidRDefault="005855EF" w:rsidP="005855EF">
            <w:pPr>
              <w:tabs>
                <w:tab w:val="decimal" w:pos="775"/>
              </w:tabs>
              <w:spacing w:line="240" w:lineRule="exact"/>
              <w:ind w:right="-72"/>
              <w:rPr>
                <w:rFonts w:cs="Times New Roman"/>
                <w:b/>
                <w:bCs/>
                <w:sz w:val="18"/>
                <w:szCs w:val="18"/>
              </w:rPr>
            </w:pPr>
          </w:p>
        </w:tc>
        <w:tc>
          <w:tcPr>
            <w:tcW w:w="1085" w:type="dxa"/>
          </w:tcPr>
          <w:p w14:paraId="3724F086" w14:textId="2A2D3DCF" w:rsidR="005855EF" w:rsidRPr="00CB6061" w:rsidRDefault="005855EF" w:rsidP="005855EF">
            <w:pPr>
              <w:tabs>
                <w:tab w:val="decimal" w:pos="840"/>
              </w:tabs>
              <w:spacing w:line="240" w:lineRule="exact"/>
              <w:ind w:right="-72"/>
              <w:rPr>
                <w:rFonts w:cs="Times New Roman"/>
                <w:b/>
                <w:bCs/>
                <w:sz w:val="18"/>
                <w:szCs w:val="18"/>
              </w:rPr>
            </w:pPr>
          </w:p>
        </w:tc>
        <w:tc>
          <w:tcPr>
            <w:tcW w:w="1085" w:type="dxa"/>
          </w:tcPr>
          <w:p w14:paraId="1F2C0D83" w14:textId="6984E40A" w:rsidR="005855EF" w:rsidRPr="00CB6061" w:rsidRDefault="005855EF" w:rsidP="005855EF">
            <w:pPr>
              <w:tabs>
                <w:tab w:val="decimal" w:pos="840"/>
              </w:tabs>
              <w:spacing w:line="240" w:lineRule="exact"/>
              <w:ind w:right="-72"/>
              <w:rPr>
                <w:rFonts w:cs="Times New Roman"/>
                <w:b/>
                <w:bCs/>
                <w:sz w:val="18"/>
                <w:szCs w:val="18"/>
              </w:rPr>
            </w:pPr>
          </w:p>
        </w:tc>
        <w:tc>
          <w:tcPr>
            <w:tcW w:w="1095" w:type="dxa"/>
          </w:tcPr>
          <w:p w14:paraId="780F2358" w14:textId="69186FC6" w:rsidR="005855EF" w:rsidRPr="00CB6061" w:rsidRDefault="005855EF" w:rsidP="005855EF">
            <w:pPr>
              <w:tabs>
                <w:tab w:val="decimal" w:pos="842"/>
              </w:tabs>
              <w:spacing w:line="240" w:lineRule="exact"/>
              <w:ind w:right="-72"/>
              <w:rPr>
                <w:rFonts w:cs="Times New Roman"/>
                <w:b/>
                <w:bCs/>
                <w:sz w:val="18"/>
                <w:szCs w:val="18"/>
              </w:rPr>
            </w:pPr>
          </w:p>
        </w:tc>
      </w:tr>
      <w:tr w:rsidR="005855EF" w:rsidRPr="00CB6061" w14:paraId="2EFCDD6C" w14:textId="77777777" w:rsidTr="00EC65EE">
        <w:tc>
          <w:tcPr>
            <w:tcW w:w="2502" w:type="dxa"/>
          </w:tcPr>
          <w:p w14:paraId="54C24C23" w14:textId="6B46B711" w:rsidR="005855EF" w:rsidRPr="00CB6061" w:rsidRDefault="005855EF" w:rsidP="005855EF">
            <w:pPr>
              <w:spacing w:line="240" w:lineRule="exact"/>
              <w:ind w:left="141" w:right="-79"/>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3</w:t>
            </w:r>
          </w:p>
        </w:tc>
        <w:tc>
          <w:tcPr>
            <w:tcW w:w="1013" w:type="dxa"/>
          </w:tcPr>
          <w:p w14:paraId="3CEFCEB4" w14:textId="1AEE0752" w:rsidR="005855EF" w:rsidRPr="00295F7D" w:rsidRDefault="005855EF" w:rsidP="005855EF">
            <w:pPr>
              <w:tabs>
                <w:tab w:val="decimal" w:pos="752"/>
              </w:tabs>
              <w:spacing w:line="240" w:lineRule="exact"/>
              <w:ind w:right="-72"/>
              <w:rPr>
                <w:rFonts w:cs="Times New Roman"/>
                <w:b/>
                <w:bCs/>
                <w:sz w:val="18"/>
                <w:szCs w:val="18"/>
              </w:rPr>
            </w:pPr>
            <w:r w:rsidRPr="00295F7D">
              <w:rPr>
                <w:rFonts w:cs="Times New Roman"/>
                <w:b/>
                <w:bCs/>
                <w:sz w:val="18"/>
                <w:szCs w:val="18"/>
              </w:rPr>
              <w:t>66,090</w:t>
            </w:r>
          </w:p>
        </w:tc>
        <w:tc>
          <w:tcPr>
            <w:tcW w:w="992" w:type="dxa"/>
          </w:tcPr>
          <w:p w14:paraId="56D9B01F" w14:textId="389BA5B6" w:rsidR="005855EF" w:rsidRPr="00295F7D" w:rsidRDefault="005855EF" w:rsidP="005855EF">
            <w:pPr>
              <w:tabs>
                <w:tab w:val="decimal" w:pos="770"/>
              </w:tabs>
              <w:spacing w:line="240" w:lineRule="exact"/>
              <w:ind w:right="-72"/>
              <w:rPr>
                <w:rFonts w:cs="Times New Roman"/>
                <w:b/>
                <w:bCs/>
                <w:sz w:val="18"/>
                <w:szCs w:val="18"/>
              </w:rPr>
            </w:pPr>
            <w:r w:rsidRPr="00295F7D">
              <w:rPr>
                <w:rFonts w:cs="Times New Roman"/>
                <w:b/>
                <w:bCs/>
                <w:sz w:val="18"/>
                <w:szCs w:val="18"/>
              </w:rPr>
              <w:t>360,977</w:t>
            </w:r>
          </w:p>
        </w:tc>
        <w:tc>
          <w:tcPr>
            <w:tcW w:w="1028" w:type="dxa"/>
          </w:tcPr>
          <w:p w14:paraId="78468234" w14:textId="4631178D" w:rsidR="005855EF" w:rsidRPr="00295F7D" w:rsidRDefault="005855EF" w:rsidP="005855EF">
            <w:pPr>
              <w:tabs>
                <w:tab w:val="decimal" w:pos="812"/>
              </w:tabs>
              <w:spacing w:line="240" w:lineRule="exact"/>
              <w:ind w:right="-72"/>
              <w:rPr>
                <w:rFonts w:cs="Times New Roman"/>
                <w:b/>
                <w:bCs/>
                <w:sz w:val="18"/>
                <w:szCs w:val="18"/>
              </w:rPr>
            </w:pPr>
            <w:r w:rsidRPr="00295F7D">
              <w:rPr>
                <w:rFonts w:cs="Times New Roman"/>
                <w:b/>
                <w:bCs/>
                <w:sz w:val="18"/>
                <w:szCs w:val="18"/>
              </w:rPr>
              <w:t>257,349</w:t>
            </w:r>
          </w:p>
        </w:tc>
        <w:tc>
          <w:tcPr>
            <w:tcW w:w="1075" w:type="dxa"/>
          </w:tcPr>
          <w:p w14:paraId="43FE0924" w14:textId="64614D4B" w:rsidR="005855EF" w:rsidRPr="00295F7D" w:rsidRDefault="005855EF" w:rsidP="005855EF">
            <w:pPr>
              <w:tabs>
                <w:tab w:val="decimal" w:pos="775"/>
              </w:tabs>
              <w:spacing w:line="240" w:lineRule="exact"/>
              <w:ind w:right="-72"/>
              <w:rPr>
                <w:rFonts w:cs="Times New Roman"/>
                <w:b/>
                <w:bCs/>
                <w:sz w:val="18"/>
                <w:szCs w:val="18"/>
              </w:rPr>
            </w:pPr>
            <w:r w:rsidRPr="00295F7D">
              <w:rPr>
                <w:rFonts w:cs="Times New Roman"/>
                <w:b/>
                <w:bCs/>
                <w:sz w:val="18"/>
                <w:szCs w:val="18"/>
              </w:rPr>
              <w:t>304,633</w:t>
            </w:r>
          </w:p>
        </w:tc>
        <w:tc>
          <w:tcPr>
            <w:tcW w:w="1085" w:type="dxa"/>
          </w:tcPr>
          <w:p w14:paraId="03B1747C" w14:textId="03DF249F" w:rsidR="005855EF" w:rsidRPr="00295F7D" w:rsidRDefault="005855EF" w:rsidP="005855EF">
            <w:pPr>
              <w:tabs>
                <w:tab w:val="decimal" w:pos="840"/>
              </w:tabs>
              <w:spacing w:line="240" w:lineRule="exact"/>
              <w:ind w:right="-72"/>
              <w:rPr>
                <w:rFonts w:cs="Times New Roman"/>
                <w:b/>
                <w:bCs/>
                <w:sz w:val="18"/>
                <w:szCs w:val="18"/>
              </w:rPr>
            </w:pPr>
            <w:r w:rsidRPr="00295F7D">
              <w:rPr>
                <w:rFonts w:cs="Times New Roman"/>
                <w:b/>
                <w:bCs/>
                <w:sz w:val="18"/>
                <w:szCs w:val="18"/>
              </w:rPr>
              <w:t>864,406</w:t>
            </w:r>
          </w:p>
        </w:tc>
        <w:tc>
          <w:tcPr>
            <w:tcW w:w="1085" w:type="dxa"/>
          </w:tcPr>
          <w:p w14:paraId="49CE7AAF" w14:textId="228C8A3B" w:rsidR="005855EF" w:rsidRPr="00295F7D" w:rsidRDefault="005855EF" w:rsidP="005855EF">
            <w:pPr>
              <w:tabs>
                <w:tab w:val="decimal" w:pos="840"/>
              </w:tabs>
              <w:spacing w:line="240" w:lineRule="exact"/>
              <w:ind w:right="-72"/>
              <w:rPr>
                <w:rFonts w:cs="Times New Roman"/>
                <w:b/>
                <w:bCs/>
                <w:sz w:val="18"/>
                <w:szCs w:val="18"/>
              </w:rPr>
            </w:pPr>
            <w:r w:rsidRPr="00295F7D">
              <w:rPr>
                <w:rFonts w:cs="Times New Roman"/>
                <w:b/>
                <w:bCs/>
                <w:sz w:val="18"/>
                <w:szCs w:val="18"/>
              </w:rPr>
              <w:t>5,985</w:t>
            </w:r>
          </w:p>
        </w:tc>
        <w:tc>
          <w:tcPr>
            <w:tcW w:w="1095" w:type="dxa"/>
          </w:tcPr>
          <w:p w14:paraId="114569EA" w14:textId="049FC231" w:rsidR="005855EF" w:rsidRPr="00295F7D" w:rsidRDefault="005855EF" w:rsidP="005855EF">
            <w:pPr>
              <w:tabs>
                <w:tab w:val="decimal" w:pos="842"/>
              </w:tabs>
              <w:spacing w:line="240" w:lineRule="exact"/>
              <w:ind w:right="-72"/>
              <w:rPr>
                <w:rFonts w:cs="Times New Roman"/>
                <w:b/>
                <w:bCs/>
                <w:sz w:val="18"/>
                <w:szCs w:val="18"/>
              </w:rPr>
            </w:pPr>
            <w:r w:rsidRPr="00295F7D">
              <w:rPr>
                <w:rFonts w:cs="Times New Roman"/>
                <w:b/>
                <w:bCs/>
                <w:sz w:val="18"/>
                <w:szCs w:val="18"/>
              </w:rPr>
              <w:t>1,859,440</w:t>
            </w:r>
          </w:p>
        </w:tc>
      </w:tr>
      <w:tr w:rsidR="00295F7D" w:rsidRPr="00CB6061" w14:paraId="7E593D8C" w14:textId="77777777" w:rsidTr="00EC65EE">
        <w:tc>
          <w:tcPr>
            <w:tcW w:w="2502" w:type="dxa"/>
          </w:tcPr>
          <w:p w14:paraId="35C7408B" w14:textId="77777777" w:rsidR="00295F7D" w:rsidRPr="00CB6061" w:rsidRDefault="00295F7D" w:rsidP="00295F7D">
            <w:pPr>
              <w:spacing w:line="240" w:lineRule="exact"/>
              <w:ind w:left="141" w:right="-18"/>
              <w:rPr>
                <w:rFonts w:cs="Times New Roman"/>
                <w:sz w:val="18"/>
                <w:szCs w:val="18"/>
              </w:rPr>
            </w:pPr>
            <w:r w:rsidRPr="00CB6061">
              <w:rPr>
                <w:rFonts w:cs="Times New Roman"/>
                <w:sz w:val="18"/>
                <w:szCs w:val="18"/>
              </w:rPr>
              <w:t>Additions</w:t>
            </w:r>
          </w:p>
        </w:tc>
        <w:tc>
          <w:tcPr>
            <w:tcW w:w="1013" w:type="dxa"/>
            <w:shd w:val="clear" w:color="auto" w:fill="auto"/>
          </w:tcPr>
          <w:p w14:paraId="3803D2D6" w14:textId="06B05035" w:rsidR="00295F7D" w:rsidRPr="00295F7D" w:rsidRDefault="00295F7D" w:rsidP="00295F7D">
            <w:pPr>
              <w:tabs>
                <w:tab w:val="decimal" w:pos="752"/>
              </w:tabs>
              <w:spacing w:line="240" w:lineRule="exact"/>
              <w:ind w:right="-72"/>
              <w:rPr>
                <w:rFonts w:cs="Times New Roman"/>
                <w:sz w:val="18"/>
                <w:szCs w:val="18"/>
              </w:rPr>
            </w:pPr>
            <w:r w:rsidRPr="0093239C">
              <w:rPr>
                <w:rFonts w:cs="Times New Roman"/>
                <w:sz w:val="18"/>
                <w:szCs w:val="18"/>
              </w:rPr>
              <w:t>181,811</w:t>
            </w:r>
          </w:p>
        </w:tc>
        <w:tc>
          <w:tcPr>
            <w:tcW w:w="992" w:type="dxa"/>
            <w:shd w:val="clear" w:color="auto" w:fill="auto"/>
          </w:tcPr>
          <w:p w14:paraId="05BC3A61" w14:textId="3501ACDD" w:rsidR="00295F7D" w:rsidRPr="00295F7D" w:rsidRDefault="00295F7D" w:rsidP="00295F7D">
            <w:pPr>
              <w:tabs>
                <w:tab w:val="decimal" w:pos="770"/>
              </w:tabs>
              <w:spacing w:line="240" w:lineRule="exact"/>
              <w:ind w:right="-72"/>
              <w:rPr>
                <w:rFonts w:cs="Times New Roman"/>
                <w:sz w:val="18"/>
                <w:szCs w:val="18"/>
              </w:rPr>
            </w:pPr>
            <w:r w:rsidRPr="0093239C">
              <w:rPr>
                <w:rFonts w:cs="Times New Roman"/>
                <w:sz w:val="18"/>
                <w:szCs w:val="18"/>
              </w:rPr>
              <w:t xml:space="preserve"> 36,618 </w:t>
            </w:r>
          </w:p>
        </w:tc>
        <w:tc>
          <w:tcPr>
            <w:tcW w:w="1028" w:type="dxa"/>
            <w:shd w:val="clear" w:color="auto" w:fill="auto"/>
          </w:tcPr>
          <w:p w14:paraId="21185E87" w14:textId="1C516930" w:rsidR="00295F7D" w:rsidRPr="00295F7D" w:rsidRDefault="00295F7D" w:rsidP="00295F7D">
            <w:pPr>
              <w:tabs>
                <w:tab w:val="decimal" w:pos="812"/>
              </w:tabs>
              <w:spacing w:line="240" w:lineRule="exact"/>
              <w:ind w:right="-72"/>
              <w:rPr>
                <w:rFonts w:cs="Times New Roman"/>
                <w:sz w:val="18"/>
                <w:szCs w:val="18"/>
              </w:rPr>
            </w:pPr>
            <w:r w:rsidRPr="0093239C">
              <w:rPr>
                <w:rFonts w:cs="Times New Roman"/>
                <w:sz w:val="18"/>
                <w:szCs w:val="18"/>
              </w:rPr>
              <w:t xml:space="preserve"> 31,983 </w:t>
            </w:r>
          </w:p>
        </w:tc>
        <w:tc>
          <w:tcPr>
            <w:tcW w:w="1075" w:type="dxa"/>
            <w:shd w:val="clear" w:color="auto" w:fill="auto"/>
          </w:tcPr>
          <w:p w14:paraId="3EEF18DD" w14:textId="7A3D142D" w:rsidR="00295F7D" w:rsidRPr="00295F7D" w:rsidRDefault="00295F7D" w:rsidP="00295F7D">
            <w:pPr>
              <w:tabs>
                <w:tab w:val="decimal" w:pos="775"/>
              </w:tabs>
              <w:spacing w:line="240" w:lineRule="exact"/>
              <w:ind w:right="-72"/>
              <w:rPr>
                <w:rFonts w:cs="Times New Roman"/>
                <w:sz w:val="18"/>
                <w:szCs w:val="18"/>
              </w:rPr>
            </w:pPr>
            <w:r w:rsidRPr="0093239C">
              <w:rPr>
                <w:rFonts w:cs="Times New Roman"/>
                <w:sz w:val="18"/>
                <w:szCs w:val="18"/>
              </w:rPr>
              <w:t xml:space="preserve">  64,852</w:t>
            </w:r>
          </w:p>
        </w:tc>
        <w:tc>
          <w:tcPr>
            <w:tcW w:w="1085" w:type="dxa"/>
            <w:shd w:val="clear" w:color="auto" w:fill="auto"/>
          </w:tcPr>
          <w:p w14:paraId="7599BC7C" w14:textId="143BF5F7" w:rsidR="00295F7D" w:rsidRPr="00295F7D" w:rsidRDefault="00295F7D" w:rsidP="00295F7D">
            <w:pPr>
              <w:tabs>
                <w:tab w:val="decimal" w:pos="840"/>
              </w:tabs>
              <w:spacing w:line="240" w:lineRule="exact"/>
              <w:ind w:right="-72"/>
              <w:rPr>
                <w:rFonts w:cs="Times New Roman"/>
                <w:sz w:val="18"/>
                <w:szCs w:val="18"/>
              </w:rPr>
            </w:pPr>
            <w:r w:rsidRPr="0093239C">
              <w:rPr>
                <w:rFonts w:cs="Times New Roman"/>
                <w:sz w:val="18"/>
                <w:szCs w:val="18"/>
              </w:rPr>
              <w:t>475,789</w:t>
            </w:r>
          </w:p>
        </w:tc>
        <w:tc>
          <w:tcPr>
            <w:tcW w:w="1085" w:type="dxa"/>
            <w:shd w:val="clear" w:color="auto" w:fill="auto"/>
          </w:tcPr>
          <w:p w14:paraId="25E0D7F6" w14:textId="5B57C2B2" w:rsidR="00295F7D" w:rsidRPr="00295F7D" w:rsidRDefault="00295F7D" w:rsidP="00295F7D">
            <w:pPr>
              <w:tabs>
                <w:tab w:val="decimal" w:pos="840"/>
              </w:tabs>
              <w:spacing w:line="240" w:lineRule="exact"/>
              <w:ind w:right="-72"/>
              <w:rPr>
                <w:rFonts w:cs="Times New Roman"/>
                <w:sz w:val="18"/>
                <w:szCs w:val="18"/>
              </w:rPr>
            </w:pPr>
            <w:r w:rsidRPr="0093239C">
              <w:rPr>
                <w:rFonts w:cs="Times New Roman"/>
                <w:sz w:val="18"/>
                <w:szCs w:val="18"/>
              </w:rPr>
              <w:t>17,912</w:t>
            </w:r>
          </w:p>
        </w:tc>
        <w:tc>
          <w:tcPr>
            <w:tcW w:w="1095" w:type="dxa"/>
            <w:shd w:val="clear" w:color="auto" w:fill="auto"/>
          </w:tcPr>
          <w:p w14:paraId="3DC9B609" w14:textId="50D508D2" w:rsidR="00295F7D" w:rsidRPr="00295F7D" w:rsidRDefault="00295F7D" w:rsidP="00295F7D">
            <w:pPr>
              <w:tabs>
                <w:tab w:val="decimal" w:pos="842"/>
              </w:tabs>
              <w:spacing w:line="240" w:lineRule="exact"/>
              <w:ind w:right="-72"/>
              <w:rPr>
                <w:rFonts w:cs="Times New Roman"/>
                <w:sz w:val="18"/>
                <w:szCs w:val="18"/>
              </w:rPr>
            </w:pPr>
            <w:r w:rsidRPr="0093239C">
              <w:rPr>
                <w:rFonts w:cs="Times New Roman"/>
                <w:sz w:val="18"/>
                <w:szCs w:val="18"/>
              </w:rPr>
              <w:t>808,965</w:t>
            </w:r>
          </w:p>
        </w:tc>
      </w:tr>
      <w:tr w:rsidR="00295F7D" w:rsidRPr="00CB6061" w14:paraId="26640CF8" w14:textId="77777777" w:rsidTr="00EC65EE">
        <w:tc>
          <w:tcPr>
            <w:tcW w:w="2502" w:type="dxa"/>
          </w:tcPr>
          <w:p w14:paraId="08AF1C95" w14:textId="67523D8A" w:rsidR="00295F7D" w:rsidRPr="00CB6061" w:rsidRDefault="00295F7D" w:rsidP="00295F7D">
            <w:pPr>
              <w:spacing w:line="240" w:lineRule="exact"/>
              <w:ind w:left="141" w:right="-18"/>
              <w:rPr>
                <w:rFonts w:cs="Times New Roman"/>
                <w:sz w:val="18"/>
                <w:szCs w:val="18"/>
              </w:rPr>
            </w:pPr>
            <w:r w:rsidRPr="00CB6061">
              <w:rPr>
                <w:rFonts w:cs="Times New Roman"/>
                <w:sz w:val="18"/>
                <w:szCs w:val="18"/>
              </w:rPr>
              <w:t>Transfers in (out)</w:t>
            </w:r>
          </w:p>
        </w:tc>
        <w:tc>
          <w:tcPr>
            <w:tcW w:w="1013" w:type="dxa"/>
            <w:shd w:val="clear" w:color="auto" w:fill="auto"/>
          </w:tcPr>
          <w:p w14:paraId="40E834CE" w14:textId="17C0382F" w:rsidR="00295F7D" w:rsidRPr="00295F7D" w:rsidRDefault="00295F7D" w:rsidP="00295F7D">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shd w:val="clear" w:color="auto" w:fill="auto"/>
          </w:tcPr>
          <w:p w14:paraId="273E90EA" w14:textId="44381906" w:rsidR="00295F7D" w:rsidRPr="00295F7D" w:rsidRDefault="00295F7D" w:rsidP="00295F7D">
            <w:pPr>
              <w:tabs>
                <w:tab w:val="decimal" w:pos="770"/>
              </w:tabs>
              <w:spacing w:line="240" w:lineRule="exact"/>
              <w:ind w:right="-72"/>
              <w:rPr>
                <w:rFonts w:cs="Times New Roman"/>
                <w:sz w:val="18"/>
                <w:szCs w:val="18"/>
              </w:rPr>
            </w:pPr>
            <w:r w:rsidRPr="0093239C">
              <w:rPr>
                <w:rFonts w:cs="Times New Roman"/>
                <w:sz w:val="18"/>
                <w:szCs w:val="18"/>
              </w:rPr>
              <w:t xml:space="preserve"> 8,554 </w:t>
            </w:r>
          </w:p>
        </w:tc>
        <w:tc>
          <w:tcPr>
            <w:tcW w:w="1028" w:type="dxa"/>
            <w:shd w:val="clear" w:color="auto" w:fill="auto"/>
          </w:tcPr>
          <w:p w14:paraId="264A1ED3" w14:textId="3724CCA1" w:rsidR="00295F7D" w:rsidRPr="00295F7D" w:rsidRDefault="00295F7D" w:rsidP="00295F7D">
            <w:pPr>
              <w:tabs>
                <w:tab w:val="decimal" w:pos="812"/>
              </w:tabs>
              <w:spacing w:line="240" w:lineRule="exact"/>
              <w:ind w:right="-72"/>
              <w:rPr>
                <w:rFonts w:cs="Times New Roman"/>
                <w:sz w:val="18"/>
                <w:szCs w:val="18"/>
              </w:rPr>
            </w:pPr>
            <w:r w:rsidRPr="0093239C">
              <w:rPr>
                <w:rFonts w:cs="Times New Roman"/>
                <w:sz w:val="18"/>
                <w:szCs w:val="18"/>
              </w:rPr>
              <w:t xml:space="preserve"> 1,188 </w:t>
            </w:r>
          </w:p>
        </w:tc>
        <w:tc>
          <w:tcPr>
            <w:tcW w:w="1075" w:type="dxa"/>
            <w:shd w:val="clear" w:color="auto" w:fill="auto"/>
          </w:tcPr>
          <w:p w14:paraId="048D58E0" w14:textId="19CB00FA" w:rsidR="00295F7D" w:rsidRPr="00295F7D" w:rsidRDefault="00295F7D" w:rsidP="00295F7D">
            <w:pPr>
              <w:tabs>
                <w:tab w:val="decimal" w:pos="775"/>
              </w:tabs>
              <w:spacing w:line="240" w:lineRule="exact"/>
              <w:ind w:right="-72"/>
              <w:rPr>
                <w:rFonts w:cs="Times New Roman"/>
                <w:sz w:val="18"/>
                <w:szCs w:val="18"/>
              </w:rPr>
            </w:pPr>
            <w:r w:rsidRPr="0093239C">
              <w:rPr>
                <w:rFonts w:cs="Times New Roman"/>
                <w:sz w:val="18"/>
                <w:szCs w:val="18"/>
              </w:rPr>
              <w:t xml:space="preserve"> 1,147 </w:t>
            </w:r>
          </w:p>
        </w:tc>
        <w:tc>
          <w:tcPr>
            <w:tcW w:w="1085" w:type="dxa"/>
            <w:shd w:val="clear" w:color="auto" w:fill="auto"/>
          </w:tcPr>
          <w:p w14:paraId="3D974325" w14:textId="1BF12B0C" w:rsidR="00295F7D" w:rsidRPr="00295F7D" w:rsidRDefault="00295F7D" w:rsidP="00295F7D">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shd w:val="clear" w:color="auto" w:fill="auto"/>
          </w:tcPr>
          <w:p w14:paraId="6EF7BE00" w14:textId="0E0D35FE" w:rsidR="00295F7D" w:rsidRPr="00295F7D" w:rsidRDefault="00295F7D" w:rsidP="00295F7D">
            <w:pPr>
              <w:tabs>
                <w:tab w:val="decimal" w:pos="840"/>
              </w:tabs>
              <w:spacing w:line="240" w:lineRule="exact"/>
              <w:ind w:right="-72"/>
              <w:rPr>
                <w:rFonts w:cs="Times New Roman"/>
                <w:sz w:val="18"/>
                <w:szCs w:val="18"/>
              </w:rPr>
            </w:pPr>
            <w:r w:rsidRPr="0093239C">
              <w:rPr>
                <w:rFonts w:cs="Times New Roman"/>
                <w:sz w:val="18"/>
                <w:szCs w:val="18"/>
              </w:rPr>
              <w:t>(10,889)</w:t>
            </w:r>
          </w:p>
        </w:tc>
        <w:tc>
          <w:tcPr>
            <w:tcW w:w="1095" w:type="dxa"/>
            <w:shd w:val="clear" w:color="auto" w:fill="auto"/>
          </w:tcPr>
          <w:p w14:paraId="314104DB" w14:textId="2BDD0174" w:rsidR="00295F7D" w:rsidRPr="00295F7D" w:rsidRDefault="00295F7D" w:rsidP="00295F7D">
            <w:pPr>
              <w:tabs>
                <w:tab w:val="decimal" w:pos="842"/>
              </w:tabs>
              <w:spacing w:line="240" w:lineRule="exact"/>
              <w:ind w:right="-72"/>
              <w:rPr>
                <w:rFonts w:cs="Times New Roman"/>
                <w:sz w:val="18"/>
                <w:szCs w:val="18"/>
              </w:rPr>
            </w:pPr>
            <w:r w:rsidRPr="0093239C">
              <w:rPr>
                <w:rFonts w:cs="Times New Roman"/>
                <w:sz w:val="18"/>
                <w:szCs w:val="18"/>
              </w:rPr>
              <w:t>-</w:t>
            </w:r>
          </w:p>
        </w:tc>
      </w:tr>
      <w:tr w:rsidR="00295F7D" w:rsidRPr="00CB6061" w14:paraId="6678C706" w14:textId="77777777" w:rsidTr="00EC65EE">
        <w:tc>
          <w:tcPr>
            <w:tcW w:w="2502" w:type="dxa"/>
          </w:tcPr>
          <w:p w14:paraId="78E5CAD3" w14:textId="0F580E34" w:rsidR="00295F7D" w:rsidRPr="00CB6061" w:rsidRDefault="00295F7D" w:rsidP="00295F7D">
            <w:pPr>
              <w:spacing w:line="240" w:lineRule="exact"/>
              <w:ind w:left="141" w:right="-18"/>
              <w:rPr>
                <w:rFonts w:cs="Times New Roman"/>
                <w:sz w:val="18"/>
                <w:szCs w:val="18"/>
              </w:rPr>
            </w:pPr>
            <w:r w:rsidRPr="00CB6061">
              <w:rPr>
                <w:rFonts w:cs="Times New Roman"/>
                <w:sz w:val="18"/>
                <w:szCs w:val="18"/>
              </w:rPr>
              <w:t xml:space="preserve">Disposals </w:t>
            </w:r>
          </w:p>
        </w:tc>
        <w:tc>
          <w:tcPr>
            <w:tcW w:w="1013" w:type="dxa"/>
            <w:shd w:val="clear" w:color="auto" w:fill="auto"/>
          </w:tcPr>
          <w:p w14:paraId="22A307E6" w14:textId="588D911C" w:rsidR="00295F7D" w:rsidRPr="00295F7D" w:rsidRDefault="00295F7D" w:rsidP="00295F7D">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shd w:val="clear" w:color="auto" w:fill="auto"/>
          </w:tcPr>
          <w:p w14:paraId="6372D726" w14:textId="4A04D46F" w:rsidR="00295F7D" w:rsidRPr="00295F7D" w:rsidRDefault="00295F7D" w:rsidP="00295F7D">
            <w:pPr>
              <w:tabs>
                <w:tab w:val="decimal" w:pos="770"/>
              </w:tabs>
              <w:spacing w:line="240" w:lineRule="exact"/>
              <w:ind w:right="-72"/>
              <w:rPr>
                <w:rFonts w:cs="Times New Roman"/>
                <w:sz w:val="18"/>
                <w:szCs w:val="18"/>
              </w:rPr>
            </w:pPr>
            <w:r w:rsidRPr="0093239C">
              <w:rPr>
                <w:rFonts w:cs="Times New Roman"/>
                <w:sz w:val="18"/>
                <w:szCs w:val="18"/>
              </w:rPr>
              <w:t xml:space="preserve"> (1,525)</w:t>
            </w:r>
          </w:p>
        </w:tc>
        <w:tc>
          <w:tcPr>
            <w:tcW w:w="1028" w:type="dxa"/>
            <w:shd w:val="clear" w:color="auto" w:fill="auto"/>
          </w:tcPr>
          <w:p w14:paraId="47B4A96A" w14:textId="36568A6E" w:rsidR="00295F7D" w:rsidRPr="00295F7D" w:rsidRDefault="00295F7D" w:rsidP="00295F7D">
            <w:pPr>
              <w:tabs>
                <w:tab w:val="decimal" w:pos="812"/>
              </w:tabs>
              <w:spacing w:line="240" w:lineRule="exact"/>
              <w:ind w:right="-72"/>
              <w:rPr>
                <w:rFonts w:cs="Times New Roman"/>
                <w:sz w:val="18"/>
                <w:szCs w:val="18"/>
              </w:rPr>
            </w:pPr>
            <w:r w:rsidRPr="0093239C">
              <w:rPr>
                <w:rFonts w:cs="Times New Roman"/>
                <w:sz w:val="18"/>
                <w:szCs w:val="18"/>
              </w:rPr>
              <w:t xml:space="preserve"> (5,149)</w:t>
            </w:r>
          </w:p>
        </w:tc>
        <w:tc>
          <w:tcPr>
            <w:tcW w:w="1075" w:type="dxa"/>
            <w:shd w:val="clear" w:color="auto" w:fill="auto"/>
          </w:tcPr>
          <w:p w14:paraId="78D434D3" w14:textId="31096B37" w:rsidR="00295F7D" w:rsidRPr="00295F7D" w:rsidRDefault="00295F7D" w:rsidP="00295F7D">
            <w:pPr>
              <w:tabs>
                <w:tab w:val="decimal" w:pos="775"/>
              </w:tabs>
              <w:spacing w:line="240" w:lineRule="exact"/>
              <w:ind w:right="-72"/>
              <w:rPr>
                <w:rFonts w:cs="Times New Roman"/>
                <w:sz w:val="18"/>
                <w:szCs w:val="18"/>
              </w:rPr>
            </w:pPr>
            <w:r w:rsidRPr="0093239C">
              <w:rPr>
                <w:rFonts w:cs="Times New Roman"/>
                <w:sz w:val="18"/>
                <w:szCs w:val="18"/>
              </w:rPr>
              <w:t xml:space="preserve"> (14,687)</w:t>
            </w:r>
          </w:p>
        </w:tc>
        <w:tc>
          <w:tcPr>
            <w:tcW w:w="1085" w:type="dxa"/>
            <w:shd w:val="clear" w:color="auto" w:fill="auto"/>
          </w:tcPr>
          <w:p w14:paraId="7FFB8360" w14:textId="5162DADF" w:rsidR="00295F7D" w:rsidRPr="00295F7D" w:rsidRDefault="00295F7D" w:rsidP="00295F7D">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shd w:val="clear" w:color="auto" w:fill="auto"/>
          </w:tcPr>
          <w:p w14:paraId="6EEBFC79" w14:textId="58737833" w:rsidR="00295F7D" w:rsidRPr="00295F7D" w:rsidRDefault="00295F7D" w:rsidP="00295F7D">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shd w:val="clear" w:color="auto" w:fill="auto"/>
          </w:tcPr>
          <w:p w14:paraId="6E419EDF" w14:textId="60D7188A" w:rsidR="00295F7D" w:rsidRPr="00295F7D" w:rsidRDefault="00295F7D" w:rsidP="00295F7D">
            <w:pPr>
              <w:tabs>
                <w:tab w:val="decimal" w:pos="842"/>
              </w:tabs>
              <w:spacing w:line="240" w:lineRule="exact"/>
              <w:ind w:right="-72"/>
              <w:rPr>
                <w:rFonts w:cs="Times New Roman"/>
                <w:sz w:val="18"/>
                <w:szCs w:val="18"/>
              </w:rPr>
            </w:pPr>
            <w:r w:rsidRPr="0093239C">
              <w:rPr>
                <w:rFonts w:cs="Times New Roman"/>
                <w:sz w:val="18"/>
                <w:szCs w:val="18"/>
              </w:rPr>
              <w:t xml:space="preserve"> (21,361)</w:t>
            </w:r>
          </w:p>
        </w:tc>
      </w:tr>
      <w:tr w:rsidR="00295F7D" w:rsidRPr="00CB6061" w14:paraId="310FC431" w14:textId="77777777" w:rsidTr="00EC65EE">
        <w:tc>
          <w:tcPr>
            <w:tcW w:w="2502" w:type="dxa"/>
          </w:tcPr>
          <w:p w14:paraId="409B3299" w14:textId="26C102AA" w:rsidR="00295F7D" w:rsidRPr="00CB6061" w:rsidRDefault="00295F7D" w:rsidP="00295F7D">
            <w:pPr>
              <w:tabs>
                <w:tab w:val="decimal" w:pos="770"/>
              </w:tabs>
              <w:spacing w:line="240" w:lineRule="exact"/>
              <w:ind w:left="141" w:right="-18"/>
              <w:rPr>
                <w:rFonts w:cs="Times New Roman"/>
                <w:sz w:val="18"/>
                <w:szCs w:val="18"/>
              </w:rPr>
            </w:pPr>
            <w:r w:rsidRPr="00CB6061">
              <w:rPr>
                <w:rFonts w:cs="Times New Roman"/>
                <w:sz w:val="18"/>
                <w:szCs w:val="18"/>
              </w:rPr>
              <w:t>Write-off</w:t>
            </w:r>
          </w:p>
        </w:tc>
        <w:tc>
          <w:tcPr>
            <w:tcW w:w="1013" w:type="dxa"/>
            <w:shd w:val="clear" w:color="auto" w:fill="auto"/>
          </w:tcPr>
          <w:p w14:paraId="1CF0F279" w14:textId="36D54212" w:rsidR="00295F7D" w:rsidRPr="00295F7D" w:rsidRDefault="00295F7D" w:rsidP="00295F7D">
            <w:pPr>
              <w:pBdr>
                <w:bottom w:val="single" w:sz="4" w:space="1" w:color="auto"/>
              </w:pBdr>
              <w:tabs>
                <w:tab w:val="decimal" w:pos="752"/>
              </w:tabs>
              <w:spacing w:line="240" w:lineRule="exact"/>
              <w:ind w:right="-72"/>
              <w:rPr>
                <w:rFonts w:cs="Times New Roman"/>
                <w:sz w:val="18"/>
                <w:szCs w:val="18"/>
              </w:rPr>
            </w:pPr>
            <w:r w:rsidRPr="0093239C">
              <w:rPr>
                <w:rFonts w:cs="Times New Roman"/>
                <w:sz w:val="18"/>
                <w:szCs w:val="18"/>
              </w:rPr>
              <w:t>-</w:t>
            </w:r>
          </w:p>
        </w:tc>
        <w:tc>
          <w:tcPr>
            <w:tcW w:w="992" w:type="dxa"/>
            <w:shd w:val="clear" w:color="auto" w:fill="auto"/>
          </w:tcPr>
          <w:p w14:paraId="6292CC18" w14:textId="2E548182" w:rsidR="00295F7D" w:rsidRPr="00295F7D" w:rsidRDefault="00295F7D" w:rsidP="00295F7D">
            <w:pPr>
              <w:pBdr>
                <w:bottom w:val="single" w:sz="4" w:space="1" w:color="auto"/>
              </w:pBdr>
              <w:tabs>
                <w:tab w:val="decimal" w:pos="770"/>
              </w:tabs>
              <w:spacing w:line="240" w:lineRule="exact"/>
              <w:ind w:right="-72"/>
              <w:rPr>
                <w:rFonts w:cs="Times New Roman"/>
                <w:sz w:val="18"/>
                <w:szCs w:val="18"/>
              </w:rPr>
            </w:pPr>
            <w:r w:rsidRPr="0093239C">
              <w:rPr>
                <w:rFonts w:cs="Times New Roman"/>
                <w:sz w:val="18"/>
                <w:szCs w:val="18"/>
              </w:rPr>
              <w:t xml:space="preserve"> (171)</w:t>
            </w:r>
          </w:p>
        </w:tc>
        <w:tc>
          <w:tcPr>
            <w:tcW w:w="1028" w:type="dxa"/>
            <w:shd w:val="clear" w:color="auto" w:fill="auto"/>
          </w:tcPr>
          <w:p w14:paraId="34ACA124" w14:textId="7AF93150" w:rsidR="00295F7D" w:rsidRPr="00295F7D" w:rsidRDefault="00295F7D" w:rsidP="00295F7D">
            <w:pPr>
              <w:pBdr>
                <w:bottom w:val="single" w:sz="4" w:space="1" w:color="auto"/>
              </w:pBdr>
              <w:tabs>
                <w:tab w:val="decimal" w:pos="812"/>
              </w:tabs>
              <w:spacing w:line="240" w:lineRule="exact"/>
              <w:ind w:right="-72"/>
              <w:rPr>
                <w:rFonts w:cs="Times New Roman"/>
                <w:sz w:val="18"/>
                <w:szCs w:val="18"/>
              </w:rPr>
            </w:pPr>
            <w:r w:rsidRPr="0093239C">
              <w:rPr>
                <w:rFonts w:cs="Times New Roman"/>
                <w:sz w:val="18"/>
                <w:szCs w:val="18"/>
              </w:rPr>
              <w:t xml:space="preserve"> (206)</w:t>
            </w:r>
          </w:p>
        </w:tc>
        <w:tc>
          <w:tcPr>
            <w:tcW w:w="1075" w:type="dxa"/>
            <w:shd w:val="clear" w:color="auto" w:fill="auto"/>
          </w:tcPr>
          <w:p w14:paraId="5DAEB58C" w14:textId="44E5C924" w:rsidR="00295F7D" w:rsidRPr="00295F7D" w:rsidRDefault="00295F7D" w:rsidP="00295F7D">
            <w:pPr>
              <w:pBdr>
                <w:bottom w:val="single" w:sz="4" w:space="1" w:color="auto"/>
              </w:pBdr>
              <w:tabs>
                <w:tab w:val="decimal" w:pos="775"/>
              </w:tabs>
              <w:spacing w:line="240" w:lineRule="exact"/>
              <w:ind w:right="-72"/>
              <w:rPr>
                <w:rFonts w:cs="Times New Roman"/>
                <w:sz w:val="18"/>
                <w:szCs w:val="18"/>
              </w:rPr>
            </w:pPr>
            <w:r w:rsidRPr="0093239C">
              <w:rPr>
                <w:rFonts w:cs="Times New Roman"/>
                <w:sz w:val="18"/>
                <w:szCs w:val="18"/>
              </w:rPr>
              <w:t>-</w:t>
            </w:r>
          </w:p>
        </w:tc>
        <w:tc>
          <w:tcPr>
            <w:tcW w:w="1085" w:type="dxa"/>
            <w:shd w:val="clear" w:color="auto" w:fill="auto"/>
          </w:tcPr>
          <w:p w14:paraId="1277A30A" w14:textId="3E624651" w:rsidR="00295F7D" w:rsidRPr="00295F7D" w:rsidRDefault="00295F7D" w:rsidP="00295F7D">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(350,455)</w:t>
            </w:r>
          </w:p>
        </w:tc>
        <w:tc>
          <w:tcPr>
            <w:tcW w:w="1085" w:type="dxa"/>
            <w:shd w:val="clear" w:color="auto" w:fill="auto"/>
          </w:tcPr>
          <w:p w14:paraId="12B66EAF" w14:textId="5B305BE7" w:rsidR="00295F7D" w:rsidRPr="00295F7D" w:rsidRDefault="00295F7D" w:rsidP="00295F7D">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shd w:val="clear" w:color="auto" w:fill="auto"/>
          </w:tcPr>
          <w:p w14:paraId="7BC0DDF4" w14:textId="69429BE2" w:rsidR="00295F7D" w:rsidRPr="00295F7D" w:rsidRDefault="00295F7D" w:rsidP="00295F7D">
            <w:pPr>
              <w:pBdr>
                <w:bottom w:val="single" w:sz="4" w:space="1" w:color="auto"/>
              </w:pBdr>
              <w:tabs>
                <w:tab w:val="decimal" w:pos="842"/>
              </w:tabs>
              <w:spacing w:line="240" w:lineRule="exact"/>
              <w:ind w:right="-72"/>
              <w:rPr>
                <w:rFonts w:cs="Times New Roman"/>
                <w:sz w:val="18"/>
                <w:szCs w:val="18"/>
              </w:rPr>
            </w:pPr>
            <w:r w:rsidRPr="0093239C">
              <w:rPr>
                <w:rFonts w:cs="Times New Roman"/>
                <w:sz w:val="18"/>
                <w:szCs w:val="18"/>
              </w:rPr>
              <w:t xml:space="preserve">  (350,832)</w:t>
            </w:r>
          </w:p>
        </w:tc>
      </w:tr>
      <w:tr w:rsidR="00295F7D" w:rsidRPr="00CB6061" w14:paraId="374DD780" w14:textId="77777777" w:rsidTr="00EC65EE">
        <w:tc>
          <w:tcPr>
            <w:tcW w:w="2502" w:type="dxa"/>
          </w:tcPr>
          <w:p w14:paraId="44E64AAA" w14:textId="33D14C86" w:rsidR="00295F7D" w:rsidRPr="00CB6061" w:rsidRDefault="00295F7D" w:rsidP="00295F7D">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2023</w:t>
            </w:r>
          </w:p>
        </w:tc>
        <w:tc>
          <w:tcPr>
            <w:tcW w:w="1013" w:type="dxa"/>
            <w:shd w:val="clear" w:color="auto" w:fill="auto"/>
          </w:tcPr>
          <w:p w14:paraId="51CB44CE" w14:textId="3B632DAE" w:rsidR="00295F7D" w:rsidRPr="00295F7D" w:rsidRDefault="00295F7D" w:rsidP="00295F7D">
            <w:pPr>
              <w:pBdr>
                <w:bottom w:val="single" w:sz="4" w:space="1" w:color="auto"/>
              </w:pBdr>
              <w:tabs>
                <w:tab w:val="decimal" w:pos="752"/>
              </w:tabs>
              <w:spacing w:line="240" w:lineRule="exact"/>
              <w:ind w:right="-72"/>
              <w:rPr>
                <w:rFonts w:cs="Times New Roman"/>
                <w:b/>
                <w:bCs/>
                <w:sz w:val="18"/>
                <w:szCs w:val="18"/>
              </w:rPr>
            </w:pPr>
            <w:r w:rsidRPr="0093239C">
              <w:rPr>
                <w:rFonts w:cs="Times New Roman"/>
                <w:b/>
                <w:bCs/>
                <w:sz w:val="18"/>
                <w:szCs w:val="18"/>
              </w:rPr>
              <w:t>247,901</w:t>
            </w:r>
          </w:p>
        </w:tc>
        <w:tc>
          <w:tcPr>
            <w:tcW w:w="992" w:type="dxa"/>
            <w:shd w:val="clear" w:color="auto" w:fill="auto"/>
          </w:tcPr>
          <w:p w14:paraId="7E1B85FF" w14:textId="66DC3A5C" w:rsidR="00295F7D" w:rsidRPr="00295F7D" w:rsidRDefault="00295F7D" w:rsidP="00295F7D">
            <w:pPr>
              <w:pBdr>
                <w:bottom w:val="single" w:sz="4" w:space="1" w:color="auto"/>
              </w:pBdr>
              <w:tabs>
                <w:tab w:val="decimal" w:pos="770"/>
              </w:tabs>
              <w:spacing w:line="240" w:lineRule="exact"/>
              <w:ind w:right="-72"/>
              <w:rPr>
                <w:rFonts w:cs="Times New Roman"/>
                <w:b/>
                <w:bCs/>
                <w:sz w:val="18"/>
                <w:szCs w:val="18"/>
              </w:rPr>
            </w:pPr>
            <w:r w:rsidRPr="0093239C">
              <w:rPr>
                <w:rFonts w:cs="Times New Roman"/>
                <w:b/>
                <w:bCs/>
                <w:sz w:val="18"/>
                <w:szCs w:val="18"/>
              </w:rPr>
              <w:t xml:space="preserve"> 404,453 </w:t>
            </w:r>
          </w:p>
        </w:tc>
        <w:tc>
          <w:tcPr>
            <w:tcW w:w="1028" w:type="dxa"/>
            <w:shd w:val="clear" w:color="auto" w:fill="auto"/>
          </w:tcPr>
          <w:p w14:paraId="00F08ED0" w14:textId="29B7C692" w:rsidR="00295F7D" w:rsidRPr="00295F7D" w:rsidRDefault="00295F7D" w:rsidP="00295F7D">
            <w:pPr>
              <w:pBdr>
                <w:bottom w:val="single" w:sz="4" w:space="1" w:color="auto"/>
              </w:pBdr>
              <w:tabs>
                <w:tab w:val="decimal" w:pos="812"/>
              </w:tabs>
              <w:spacing w:line="240" w:lineRule="exact"/>
              <w:ind w:right="-72"/>
              <w:rPr>
                <w:rFonts w:cs="Times New Roman"/>
                <w:b/>
                <w:bCs/>
                <w:sz w:val="18"/>
                <w:szCs w:val="18"/>
              </w:rPr>
            </w:pPr>
            <w:r w:rsidRPr="0093239C">
              <w:rPr>
                <w:rFonts w:cs="Times New Roman"/>
                <w:b/>
                <w:bCs/>
                <w:sz w:val="18"/>
                <w:szCs w:val="18"/>
              </w:rPr>
              <w:t>285,165</w:t>
            </w:r>
          </w:p>
        </w:tc>
        <w:tc>
          <w:tcPr>
            <w:tcW w:w="1075" w:type="dxa"/>
            <w:shd w:val="clear" w:color="auto" w:fill="auto"/>
          </w:tcPr>
          <w:p w14:paraId="27A368C0" w14:textId="0A499F24" w:rsidR="00295F7D" w:rsidRPr="00295F7D" w:rsidRDefault="00295F7D" w:rsidP="00295F7D">
            <w:pPr>
              <w:pBdr>
                <w:bottom w:val="single" w:sz="4" w:space="1" w:color="auto"/>
              </w:pBdr>
              <w:tabs>
                <w:tab w:val="decimal" w:pos="775"/>
              </w:tabs>
              <w:spacing w:line="240" w:lineRule="exact"/>
              <w:ind w:right="-72"/>
              <w:rPr>
                <w:rFonts w:cs="Times New Roman"/>
                <w:b/>
                <w:bCs/>
                <w:sz w:val="18"/>
                <w:szCs w:val="18"/>
              </w:rPr>
            </w:pPr>
            <w:r w:rsidRPr="0093239C">
              <w:rPr>
                <w:rFonts w:cs="Times New Roman"/>
                <w:b/>
                <w:bCs/>
                <w:sz w:val="18"/>
                <w:szCs w:val="18"/>
              </w:rPr>
              <w:t>355,945</w:t>
            </w:r>
          </w:p>
        </w:tc>
        <w:tc>
          <w:tcPr>
            <w:tcW w:w="1085" w:type="dxa"/>
            <w:shd w:val="clear" w:color="auto" w:fill="auto"/>
          </w:tcPr>
          <w:p w14:paraId="42F66784" w14:textId="456AE239" w:rsidR="00295F7D" w:rsidRPr="00295F7D" w:rsidRDefault="00295F7D" w:rsidP="00295F7D">
            <w:pPr>
              <w:pBdr>
                <w:bottom w:val="sing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989,740</w:t>
            </w:r>
          </w:p>
        </w:tc>
        <w:tc>
          <w:tcPr>
            <w:tcW w:w="1085" w:type="dxa"/>
            <w:shd w:val="clear" w:color="auto" w:fill="auto"/>
          </w:tcPr>
          <w:p w14:paraId="01EE092A" w14:textId="30757CC0" w:rsidR="00295F7D" w:rsidRPr="00295F7D" w:rsidRDefault="00295F7D" w:rsidP="00295F7D">
            <w:pPr>
              <w:pBdr>
                <w:bottom w:val="sing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 xml:space="preserve"> 13,008 </w:t>
            </w:r>
          </w:p>
        </w:tc>
        <w:tc>
          <w:tcPr>
            <w:tcW w:w="1095" w:type="dxa"/>
            <w:shd w:val="clear" w:color="auto" w:fill="auto"/>
          </w:tcPr>
          <w:p w14:paraId="23E22FBB" w14:textId="263F95A3" w:rsidR="00295F7D" w:rsidRPr="00295F7D" w:rsidRDefault="00295F7D" w:rsidP="00295F7D">
            <w:pPr>
              <w:pBdr>
                <w:bottom w:val="single" w:sz="4" w:space="1" w:color="auto"/>
              </w:pBdr>
              <w:tabs>
                <w:tab w:val="decimal" w:pos="842"/>
              </w:tabs>
              <w:spacing w:line="240" w:lineRule="exact"/>
              <w:ind w:right="-72"/>
              <w:rPr>
                <w:rFonts w:cs="Times New Roman"/>
                <w:b/>
                <w:bCs/>
                <w:sz w:val="18"/>
                <w:szCs w:val="18"/>
              </w:rPr>
            </w:pPr>
            <w:r w:rsidRPr="0093239C">
              <w:rPr>
                <w:rFonts w:cs="Times New Roman"/>
                <w:b/>
                <w:bCs/>
                <w:sz w:val="18"/>
                <w:szCs w:val="18"/>
              </w:rPr>
              <w:t>2,296,212</w:t>
            </w:r>
          </w:p>
        </w:tc>
      </w:tr>
      <w:tr w:rsidR="00295F7D" w:rsidRPr="00CB6061" w14:paraId="4E829671" w14:textId="77777777" w:rsidTr="00EC65EE">
        <w:tc>
          <w:tcPr>
            <w:tcW w:w="2502" w:type="dxa"/>
          </w:tcPr>
          <w:p w14:paraId="40512DAE" w14:textId="77777777" w:rsidR="00295F7D" w:rsidRPr="00CB6061" w:rsidRDefault="00295F7D" w:rsidP="00295F7D">
            <w:pPr>
              <w:spacing w:line="240" w:lineRule="exact"/>
              <w:ind w:left="321" w:right="-108" w:hanging="171"/>
              <w:rPr>
                <w:rFonts w:cs="Times New Roman"/>
                <w:b/>
                <w:bCs/>
                <w:i/>
                <w:iCs/>
                <w:sz w:val="18"/>
                <w:szCs w:val="18"/>
              </w:rPr>
            </w:pPr>
          </w:p>
        </w:tc>
        <w:tc>
          <w:tcPr>
            <w:tcW w:w="1013" w:type="dxa"/>
          </w:tcPr>
          <w:p w14:paraId="0552406F" w14:textId="77777777" w:rsidR="00295F7D" w:rsidRPr="00295F7D" w:rsidRDefault="00295F7D" w:rsidP="00295F7D">
            <w:pPr>
              <w:tabs>
                <w:tab w:val="decimal" w:pos="752"/>
              </w:tabs>
              <w:spacing w:line="240" w:lineRule="exact"/>
              <w:ind w:right="-169"/>
              <w:rPr>
                <w:rFonts w:cs="Times New Roman"/>
                <w:sz w:val="18"/>
                <w:szCs w:val="18"/>
              </w:rPr>
            </w:pPr>
          </w:p>
        </w:tc>
        <w:tc>
          <w:tcPr>
            <w:tcW w:w="992" w:type="dxa"/>
          </w:tcPr>
          <w:p w14:paraId="3F7E9C18" w14:textId="77777777" w:rsidR="00295F7D" w:rsidRPr="00295F7D" w:rsidRDefault="00295F7D" w:rsidP="00295F7D">
            <w:pPr>
              <w:tabs>
                <w:tab w:val="decimal" w:pos="770"/>
              </w:tabs>
              <w:spacing w:line="240" w:lineRule="exact"/>
              <w:ind w:right="-169"/>
              <w:rPr>
                <w:rFonts w:cs="Times New Roman"/>
                <w:sz w:val="18"/>
                <w:szCs w:val="18"/>
              </w:rPr>
            </w:pPr>
          </w:p>
        </w:tc>
        <w:tc>
          <w:tcPr>
            <w:tcW w:w="1028" w:type="dxa"/>
          </w:tcPr>
          <w:p w14:paraId="77372047" w14:textId="77777777" w:rsidR="00295F7D" w:rsidRPr="00295F7D" w:rsidRDefault="00295F7D" w:rsidP="00295F7D">
            <w:pPr>
              <w:tabs>
                <w:tab w:val="decimal" w:pos="812"/>
              </w:tabs>
              <w:spacing w:line="240" w:lineRule="exact"/>
              <w:ind w:right="-169"/>
              <w:rPr>
                <w:rFonts w:cs="Times New Roman"/>
                <w:sz w:val="18"/>
                <w:szCs w:val="18"/>
              </w:rPr>
            </w:pPr>
          </w:p>
        </w:tc>
        <w:tc>
          <w:tcPr>
            <w:tcW w:w="1075" w:type="dxa"/>
          </w:tcPr>
          <w:p w14:paraId="18DE42A6" w14:textId="77777777" w:rsidR="00295F7D" w:rsidRPr="00295F7D" w:rsidRDefault="00295F7D" w:rsidP="00295F7D">
            <w:pPr>
              <w:tabs>
                <w:tab w:val="decimal" w:pos="775"/>
              </w:tabs>
              <w:spacing w:line="240" w:lineRule="exact"/>
              <w:ind w:right="-169"/>
              <w:rPr>
                <w:rFonts w:cs="Times New Roman"/>
                <w:sz w:val="18"/>
                <w:szCs w:val="18"/>
              </w:rPr>
            </w:pPr>
          </w:p>
        </w:tc>
        <w:tc>
          <w:tcPr>
            <w:tcW w:w="1085" w:type="dxa"/>
          </w:tcPr>
          <w:p w14:paraId="21AFA1B7" w14:textId="77777777" w:rsidR="00295F7D" w:rsidRPr="00295F7D" w:rsidRDefault="00295F7D" w:rsidP="00295F7D">
            <w:pPr>
              <w:tabs>
                <w:tab w:val="decimal" w:pos="840"/>
              </w:tabs>
              <w:spacing w:line="240" w:lineRule="exact"/>
              <w:ind w:right="-169"/>
              <w:rPr>
                <w:rFonts w:cs="Times New Roman"/>
                <w:sz w:val="18"/>
                <w:szCs w:val="18"/>
              </w:rPr>
            </w:pPr>
          </w:p>
        </w:tc>
        <w:tc>
          <w:tcPr>
            <w:tcW w:w="1085" w:type="dxa"/>
          </w:tcPr>
          <w:p w14:paraId="69DBA0ED" w14:textId="77777777" w:rsidR="00295F7D" w:rsidRPr="00295F7D" w:rsidRDefault="00295F7D" w:rsidP="00295F7D">
            <w:pPr>
              <w:tabs>
                <w:tab w:val="decimal" w:pos="840"/>
              </w:tabs>
              <w:spacing w:line="240" w:lineRule="exact"/>
              <w:ind w:right="-169"/>
              <w:rPr>
                <w:rFonts w:cs="Times New Roman"/>
                <w:sz w:val="18"/>
                <w:szCs w:val="18"/>
              </w:rPr>
            </w:pPr>
          </w:p>
        </w:tc>
        <w:tc>
          <w:tcPr>
            <w:tcW w:w="1095" w:type="dxa"/>
          </w:tcPr>
          <w:p w14:paraId="29B98DD3" w14:textId="77777777" w:rsidR="00295F7D" w:rsidRPr="00295F7D" w:rsidRDefault="00295F7D" w:rsidP="00295F7D">
            <w:pPr>
              <w:tabs>
                <w:tab w:val="decimal" w:pos="842"/>
              </w:tabs>
              <w:spacing w:line="240" w:lineRule="exact"/>
              <w:ind w:right="-169"/>
              <w:rPr>
                <w:rFonts w:cs="Times New Roman"/>
                <w:sz w:val="18"/>
                <w:szCs w:val="18"/>
              </w:rPr>
            </w:pPr>
          </w:p>
        </w:tc>
      </w:tr>
      <w:tr w:rsidR="00295F7D" w:rsidRPr="00CB6061" w14:paraId="2BEAB3DB" w14:textId="77777777" w:rsidTr="00EC65EE">
        <w:tc>
          <w:tcPr>
            <w:tcW w:w="2502" w:type="dxa"/>
          </w:tcPr>
          <w:p w14:paraId="02D24F23" w14:textId="77777777" w:rsidR="00295F7D" w:rsidRPr="00CB6061" w:rsidRDefault="00295F7D" w:rsidP="00295F7D">
            <w:pPr>
              <w:spacing w:line="240" w:lineRule="exact"/>
              <w:ind w:left="321" w:right="-108" w:hanging="171"/>
              <w:rPr>
                <w:rFonts w:cs="Times New Roman"/>
                <w:b/>
                <w:bCs/>
                <w:i/>
                <w:iCs/>
                <w:sz w:val="18"/>
                <w:szCs w:val="18"/>
              </w:rPr>
            </w:pPr>
            <w:r w:rsidRPr="00CB6061">
              <w:rPr>
                <w:rFonts w:cs="Times New Roman"/>
                <w:b/>
                <w:bCs/>
                <w:i/>
                <w:iCs/>
                <w:sz w:val="18"/>
                <w:szCs w:val="18"/>
              </w:rPr>
              <w:t>Accumulated depreciation</w:t>
            </w:r>
          </w:p>
        </w:tc>
        <w:tc>
          <w:tcPr>
            <w:tcW w:w="1013" w:type="dxa"/>
          </w:tcPr>
          <w:p w14:paraId="59329C46" w14:textId="77777777" w:rsidR="00295F7D" w:rsidRPr="00295F7D" w:rsidRDefault="00295F7D" w:rsidP="00295F7D">
            <w:pPr>
              <w:tabs>
                <w:tab w:val="decimal" w:pos="752"/>
              </w:tabs>
              <w:spacing w:line="240" w:lineRule="exact"/>
              <w:ind w:right="-169"/>
              <w:rPr>
                <w:rFonts w:cs="Times New Roman"/>
                <w:sz w:val="18"/>
                <w:szCs w:val="18"/>
              </w:rPr>
            </w:pPr>
          </w:p>
        </w:tc>
        <w:tc>
          <w:tcPr>
            <w:tcW w:w="992" w:type="dxa"/>
          </w:tcPr>
          <w:p w14:paraId="05A209DE" w14:textId="77777777" w:rsidR="00295F7D" w:rsidRPr="00295F7D" w:rsidRDefault="00295F7D" w:rsidP="00295F7D">
            <w:pPr>
              <w:tabs>
                <w:tab w:val="decimal" w:pos="770"/>
              </w:tabs>
              <w:spacing w:line="240" w:lineRule="exact"/>
              <w:ind w:right="-169"/>
              <w:rPr>
                <w:rFonts w:cs="Times New Roman"/>
                <w:sz w:val="18"/>
                <w:szCs w:val="18"/>
              </w:rPr>
            </w:pPr>
          </w:p>
        </w:tc>
        <w:tc>
          <w:tcPr>
            <w:tcW w:w="1028" w:type="dxa"/>
          </w:tcPr>
          <w:p w14:paraId="34614B5D" w14:textId="77777777" w:rsidR="00295F7D" w:rsidRPr="00295F7D" w:rsidRDefault="00295F7D" w:rsidP="00295F7D">
            <w:pPr>
              <w:tabs>
                <w:tab w:val="decimal" w:pos="812"/>
              </w:tabs>
              <w:spacing w:line="240" w:lineRule="exact"/>
              <w:ind w:right="-169"/>
              <w:rPr>
                <w:rFonts w:cs="Times New Roman"/>
                <w:sz w:val="18"/>
                <w:szCs w:val="18"/>
              </w:rPr>
            </w:pPr>
          </w:p>
        </w:tc>
        <w:tc>
          <w:tcPr>
            <w:tcW w:w="1075" w:type="dxa"/>
          </w:tcPr>
          <w:p w14:paraId="1394EDBA" w14:textId="77777777" w:rsidR="00295F7D" w:rsidRPr="00295F7D" w:rsidRDefault="00295F7D" w:rsidP="00295F7D">
            <w:pPr>
              <w:tabs>
                <w:tab w:val="decimal" w:pos="775"/>
              </w:tabs>
              <w:spacing w:line="240" w:lineRule="exact"/>
              <w:ind w:right="-169"/>
              <w:rPr>
                <w:rFonts w:cs="Times New Roman"/>
                <w:sz w:val="18"/>
                <w:szCs w:val="18"/>
              </w:rPr>
            </w:pPr>
          </w:p>
        </w:tc>
        <w:tc>
          <w:tcPr>
            <w:tcW w:w="1085" w:type="dxa"/>
          </w:tcPr>
          <w:p w14:paraId="5370C239" w14:textId="77777777" w:rsidR="00295F7D" w:rsidRPr="00295F7D" w:rsidRDefault="00295F7D" w:rsidP="00295F7D">
            <w:pPr>
              <w:tabs>
                <w:tab w:val="decimal" w:pos="840"/>
              </w:tabs>
              <w:spacing w:line="240" w:lineRule="exact"/>
              <w:ind w:right="-169"/>
              <w:rPr>
                <w:rFonts w:cs="Times New Roman"/>
                <w:sz w:val="18"/>
                <w:szCs w:val="18"/>
              </w:rPr>
            </w:pPr>
          </w:p>
        </w:tc>
        <w:tc>
          <w:tcPr>
            <w:tcW w:w="1085" w:type="dxa"/>
          </w:tcPr>
          <w:p w14:paraId="27D7F3C1" w14:textId="77777777" w:rsidR="00295F7D" w:rsidRPr="00295F7D" w:rsidRDefault="00295F7D" w:rsidP="00295F7D">
            <w:pPr>
              <w:tabs>
                <w:tab w:val="decimal" w:pos="840"/>
              </w:tabs>
              <w:spacing w:line="240" w:lineRule="exact"/>
              <w:ind w:right="-169"/>
              <w:rPr>
                <w:rFonts w:cs="Times New Roman"/>
                <w:sz w:val="18"/>
                <w:szCs w:val="18"/>
              </w:rPr>
            </w:pPr>
          </w:p>
        </w:tc>
        <w:tc>
          <w:tcPr>
            <w:tcW w:w="1095" w:type="dxa"/>
          </w:tcPr>
          <w:p w14:paraId="22AEEDEF" w14:textId="77777777" w:rsidR="00295F7D" w:rsidRPr="00295F7D" w:rsidRDefault="00295F7D" w:rsidP="00295F7D">
            <w:pPr>
              <w:tabs>
                <w:tab w:val="decimal" w:pos="842"/>
              </w:tabs>
              <w:spacing w:line="240" w:lineRule="exact"/>
              <w:ind w:right="-169"/>
              <w:rPr>
                <w:rFonts w:cs="Times New Roman"/>
                <w:sz w:val="18"/>
                <w:szCs w:val="18"/>
              </w:rPr>
            </w:pPr>
          </w:p>
        </w:tc>
      </w:tr>
      <w:tr w:rsidR="00295F7D" w:rsidRPr="005855EF" w14:paraId="7791465E" w14:textId="77777777" w:rsidTr="00EC65EE">
        <w:tc>
          <w:tcPr>
            <w:tcW w:w="2502" w:type="dxa"/>
            <w:vAlign w:val="bottom"/>
          </w:tcPr>
          <w:p w14:paraId="66029DB7" w14:textId="4CE16804" w:rsidR="00295F7D" w:rsidRPr="00CB6061" w:rsidRDefault="00295F7D" w:rsidP="00295F7D">
            <w:pPr>
              <w:spacing w:line="240" w:lineRule="exact"/>
              <w:ind w:left="141" w:right="-81"/>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2</w:t>
            </w:r>
          </w:p>
        </w:tc>
        <w:tc>
          <w:tcPr>
            <w:tcW w:w="1013" w:type="dxa"/>
          </w:tcPr>
          <w:p w14:paraId="0D69686D" w14:textId="7ADF021C" w:rsidR="00295F7D" w:rsidRPr="00295F7D" w:rsidRDefault="00295F7D" w:rsidP="00295F7D">
            <w:pPr>
              <w:tabs>
                <w:tab w:val="decimal" w:pos="752"/>
              </w:tabs>
              <w:spacing w:line="240" w:lineRule="exact"/>
              <w:ind w:right="-169"/>
              <w:rPr>
                <w:rFonts w:cs="Times New Roman"/>
                <w:sz w:val="18"/>
                <w:szCs w:val="18"/>
              </w:rPr>
            </w:pPr>
            <w:r w:rsidRPr="00295F7D">
              <w:rPr>
                <w:rFonts w:cs="Times New Roman"/>
                <w:sz w:val="18"/>
                <w:szCs w:val="18"/>
              </w:rPr>
              <w:t>(12,429)</w:t>
            </w:r>
          </w:p>
        </w:tc>
        <w:tc>
          <w:tcPr>
            <w:tcW w:w="992" w:type="dxa"/>
          </w:tcPr>
          <w:p w14:paraId="1FD7C324" w14:textId="1705EB52" w:rsidR="00295F7D" w:rsidRPr="00295F7D" w:rsidRDefault="00295F7D" w:rsidP="00295F7D">
            <w:pPr>
              <w:tabs>
                <w:tab w:val="decimal" w:pos="770"/>
              </w:tabs>
              <w:spacing w:line="240" w:lineRule="exact"/>
              <w:ind w:right="-169"/>
              <w:rPr>
                <w:rFonts w:cs="Times New Roman"/>
                <w:sz w:val="18"/>
                <w:szCs w:val="18"/>
              </w:rPr>
            </w:pPr>
            <w:r w:rsidRPr="00295F7D">
              <w:rPr>
                <w:rFonts w:cs="Times New Roman"/>
                <w:sz w:val="18"/>
                <w:szCs w:val="18"/>
              </w:rPr>
              <w:t>(215,598)</w:t>
            </w:r>
          </w:p>
        </w:tc>
        <w:tc>
          <w:tcPr>
            <w:tcW w:w="1028" w:type="dxa"/>
          </w:tcPr>
          <w:p w14:paraId="3365EFA1" w14:textId="7127FF80" w:rsidR="00295F7D" w:rsidRPr="00295F7D" w:rsidRDefault="00295F7D" w:rsidP="00295F7D">
            <w:pPr>
              <w:tabs>
                <w:tab w:val="decimal" w:pos="812"/>
              </w:tabs>
              <w:spacing w:line="240" w:lineRule="exact"/>
              <w:ind w:right="-169"/>
              <w:rPr>
                <w:rFonts w:cs="Times New Roman"/>
                <w:sz w:val="18"/>
                <w:szCs w:val="18"/>
              </w:rPr>
            </w:pPr>
            <w:r w:rsidRPr="00295F7D">
              <w:rPr>
                <w:rFonts w:cs="Times New Roman"/>
                <w:sz w:val="18"/>
                <w:szCs w:val="18"/>
              </w:rPr>
              <w:t>(185,536)</w:t>
            </w:r>
          </w:p>
        </w:tc>
        <w:tc>
          <w:tcPr>
            <w:tcW w:w="1075" w:type="dxa"/>
          </w:tcPr>
          <w:p w14:paraId="68A6CC20" w14:textId="5B3D303F" w:rsidR="00295F7D" w:rsidRPr="00295F7D" w:rsidRDefault="00295F7D" w:rsidP="00295F7D">
            <w:pPr>
              <w:tabs>
                <w:tab w:val="decimal" w:pos="775"/>
              </w:tabs>
              <w:spacing w:line="240" w:lineRule="exact"/>
              <w:ind w:right="-169"/>
              <w:rPr>
                <w:rFonts w:cs="Times New Roman"/>
                <w:sz w:val="18"/>
                <w:szCs w:val="18"/>
              </w:rPr>
            </w:pPr>
            <w:r w:rsidRPr="00295F7D">
              <w:rPr>
                <w:rFonts w:cs="Times New Roman"/>
                <w:sz w:val="18"/>
                <w:szCs w:val="18"/>
              </w:rPr>
              <w:t>(171,035)</w:t>
            </w:r>
          </w:p>
        </w:tc>
        <w:tc>
          <w:tcPr>
            <w:tcW w:w="1085" w:type="dxa"/>
          </w:tcPr>
          <w:p w14:paraId="61F1E341" w14:textId="61285E32" w:rsidR="00295F7D" w:rsidRPr="00295F7D" w:rsidRDefault="00295F7D" w:rsidP="00295F7D">
            <w:pPr>
              <w:tabs>
                <w:tab w:val="decimal" w:pos="840"/>
              </w:tabs>
              <w:spacing w:line="240" w:lineRule="exact"/>
              <w:ind w:right="-169"/>
              <w:rPr>
                <w:rFonts w:cs="Times New Roman"/>
                <w:sz w:val="18"/>
                <w:szCs w:val="18"/>
              </w:rPr>
            </w:pPr>
            <w:r w:rsidRPr="00295F7D">
              <w:rPr>
                <w:rFonts w:cs="Times New Roman"/>
                <w:sz w:val="18"/>
                <w:szCs w:val="18"/>
              </w:rPr>
              <w:t>(235,671)</w:t>
            </w:r>
          </w:p>
        </w:tc>
        <w:tc>
          <w:tcPr>
            <w:tcW w:w="1085" w:type="dxa"/>
          </w:tcPr>
          <w:p w14:paraId="17A82994" w14:textId="33306924" w:rsidR="00295F7D" w:rsidRPr="00295F7D" w:rsidRDefault="00295F7D" w:rsidP="00295F7D">
            <w:pPr>
              <w:tabs>
                <w:tab w:val="decimal" w:pos="840"/>
              </w:tabs>
              <w:spacing w:line="240" w:lineRule="exact"/>
              <w:ind w:right="-169"/>
              <w:rPr>
                <w:rFonts w:cs="Times New Roman"/>
                <w:sz w:val="18"/>
                <w:szCs w:val="18"/>
              </w:rPr>
            </w:pPr>
            <w:r w:rsidRPr="00295F7D">
              <w:rPr>
                <w:rFonts w:cs="Times New Roman"/>
                <w:sz w:val="18"/>
                <w:szCs w:val="18"/>
              </w:rPr>
              <w:t>-</w:t>
            </w:r>
          </w:p>
        </w:tc>
        <w:tc>
          <w:tcPr>
            <w:tcW w:w="1095" w:type="dxa"/>
          </w:tcPr>
          <w:p w14:paraId="294FDB00" w14:textId="6BD99C8C" w:rsidR="00295F7D" w:rsidRPr="00295F7D" w:rsidRDefault="00295F7D" w:rsidP="00295F7D">
            <w:pPr>
              <w:tabs>
                <w:tab w:val="decimal" w:pos="842"/>
              </w:tabs>
              <w:spacing w:line="240" w:lineRule="exact"/>
              <w:ind w:right="-169"/>
              <w:rPr>
                <w:rFonts w:cs="Times New Roman"/>
                <w:sz w:val="18"/>
                <w:szCs w:val="18"/>
              </w:rPr>
            </w:pPr>
            <w:r w:rsidRPr="00295F7D">
              <w:rPr>
                <w:rFonts w:cs="Times New Roman"/>
                <w:sz w:val="18"/>
                <w:szCs w:val="18"/>
              </w:rPr>
              <w:t>(820,269)</w:t>
            </w:r>
          </w:p>
        </w:tc>
      </w:tr>
      <w:tr w:rsidR="00295F7D" w:rsidRPr="00CB6061" w14:paraId="0F071CD1" w14:textId="77777777" w:rsidTr="00EC65EE">
        <w:tc>
          <w:tcPr>
            <w:tcW w:w="2502" w:type="dxa"/>
            <w:vAlign w:val="bottom"/>
          </w:tcPr>
          <w:p w14:paraId="1B458D45" w14:textId="7DB0462F" w:rsidR="00295F7D" w:rsidRPr="00CB6061" w:rsidRDefault="00295F7D" w:rsidP="00295F7D">
            <w:pPr>
              <w:spacing w:line="240" w:lineRule="exact"/>
              <w:ind w:left="141" w:right="-81"/>
              <w:rPr>
                <w:rFonts w:cs="Times New Roman"/>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tcPr>
          <w:p w14:paraId="56495320" w14:textId="3C323CAA" w:rsidR="00295F7D" w:rsidRPr="00295F7D" w:rsidRDefault="00295F7D" w:rsidP="00295F7D">
            <w:pPr>
              <w:tabs>
                <w:tab w:val="decimal" w:pos="752"/>
              </w:tabs>
              <w:spacing w:line="240" w:lineRule="exact"/>
              <w:ind w:right="-72"/>
              <w:rPr>
                <w:rFonts w:cs="Times New Roman"/>
                <w:sz w:val="18"/>
                <w:szCs w:val="18"/>
              </w:rPr>
            </w:pPr>
            <w:r w:rsidRPr="00295F7D">
              <w:rPr>
                <w:rFonts w:cs="Times New Roman"/>
                <w:sz w:val="18"/>
                <w:szCs w:val="18"/>
              </w:rPr>
              <w:t>(2,641)</w:t>
            </w:r>
          </w:p>
        </w:tc>
        <w:tc>
          <w:tcPr>
            <w:tcW w:w="992" w:type="dxa"/>
          </w:tcPr>
          <w:p w14:paraId="5606E244" w14:textId="47021809" w:rsidR="00295F7D" w:rsidRPr="00295F7D" w:rsidRDefault="00295F7D" w:rsidP="00295F7D">
            <w:pPr>
              <w:tabs>
                <w:tab w:val="decimal" w:pos="770"/>
              </w:tabs>
              <w:spacing w:line="240" w:lineRule="exact"/>
              <w:ind w:right="-72"/>
              <w:rPr>
                <w:rFonts w:cs="Times New Roman"/>
                <w:sz w:val="18"/>
                <w:szCs w:val="18"/>
              </w:rPr>
            </w:pPr>
            <w:r w:rsidRPr="00295F7D">
              <w:rPr>
                <w:rFonts w:cs="Times New Roman"/>
                <w:sz w:val="18"/>
                <w:szCs w:val="18"/>
              </w:rPr>
              <w:t>(35,631)</w:t>
            </w:r>
          </w:p>
        </w:tc>
        <w:tc>
          <w:tcPr>
            <w:tcW w:w="1028" w:type="dxa"/>
          </w:tcPr>
          <w:p w14:paraId="61233D44" w14:textId="420E017A" w:rsidR="00295F7D" w:rsidRPr="00295F7D" w:rsidRDefault="00295F7D" w:rsidP="00295F7D">
            <w:pPr>
              <w:tabs>
                <w:tab w:val="decimal" w:pos="812"/>
              </w:tabs>
              <w:spacing w:line="240" w:lineRule="exact"/>
              <w:ind w:right="-72"/>
              <w:rPr>
                <w:rFonts w:cs="Times New Roman"/>
                <w:sz w:val="18"/>
                <w:szCs w:val="18"/>
              </w:rPr>
            </w:pPr>
            <w:r w:rsidRPr="00295F7D">
              <w:rPr>
                <w:rFonts w:cs="Times New Roman"/>
                <w:sz w:val="18"/>
                <w:szCs w:val="18"/>
              </w:rPr>
              <w:t>(27,610)</w:t>
            </w:r>
          </w:p>
        </w:tc>
        <w:tc>
          <w:tcPr>
            <w:tcW w:w="1075" w:type="dxa"/>
          </w:tcPr>
          <w:p w14:paraId="1FF24F7E" w14:textId="08BC8777" w:rsidR="00295F7D" w:rsidRPr="00295F7D" w:rsidRDefault="00295F7D" w:rsidP="00295F7D">
            <w:pPr>
              <w:tabs>
                <w:tab w:val="decimal" w:pos="775"/>
              </w:tabs>
              <w:spacing w:line="240" w:lineRule="exact"/>
              <w:ind w:right="-72"/>
              <w:rPr>
                <w:rFonts w:cs="Times New Roman"/>
                <w:sz w:val="18"/>
                <w:szCs w:val="18"/>
              </w:rPr>
            </w:pPr>
            <w:r w:rsidRPr="00295F7D">
              <w:rPr>
                <w:rFonts w:cs="Times New Roman"/>
                <w:sz w:val="18"/>
                <w:szCs w:val="18"/>
              </w:rPr>
              <w:t>(33,548)</w:t>
            </w:r>
          </w:p>
        </w:tc>
        <w:tc>
          <w:tcPr>
            <w:tcW w:w="1085" w:type="dxa"/>
          </w:tcPr>
          <w:p w14:paraId="2DE05CEE" w14:textId="41D59BCA" w:rsidR="00295F7D" w:rsidRPr="00295F7D" w:rsidRDefault="00295F7D" w:rsidP="00295F7D">
            <w:pPr>
              <w:tabs>
                <w:tab w:val="decimal" w:pos="840"/>
              </w:tabs>
              <w:spacing w:line="240" w:lineRule="exact"/>
              <w:ind w:right="-72"/>
              <w:rPr>
                <w:rFonts w:cs="Times New Roman"/>
                <w:sz w:val="18"/>
                <w:szCs w:val="18"/>
              </w:rPr>
            </w:pPr>
            <w:r w:rsidRPr="00295F7D">
              <w:rPr>
                <w:rFonts w:cs="Times New Roman"/>
                <w:sz w:val="18"/>
                <w:szCs w:val="18"/>
              </w:rPr>
              <w:t>(150,927)</w:t>
            </w:r>
          </w:p>
        </w:tc>
        <w:tc>
          <w:tcPr>
            <w:tcW w:w="1085" w:type="dxa"/>
          </w:tcPr>
          <w:p w14:paraId="1359ED3B" w14:textId="683D60DC" w:rsidR="00295F7D" w:rsidRPr="00295F7D" w:rsidRDefault="00295F7D" w:rsidP="00295F7D">
            <w:pPr>
              <w:tabs>
                <w:tab w:val="decimal" w:pos="840"/>
              </w:tabs>
              <w:spacing w:line="240" w:lineRule="exact"/>
              <w:ind w:right="-72"/>
              <w:rPr>
                <w:rFonts w:cs="Times New Roman"/>
                <w:sz w:val="18"/>
                <w:szCs w:val="18"/>
              </w:rPr>
            </w:pPr>
            <w:r w:rsidRPr="00295F7D">
              <w:rPr>
                <w:rFonts w:cs="Times New Roman"/>
                <w:sz w:val="18"/>
                <w:szCs w:val="18"/>
              </w:rPr>
              <w:t>-</w:t>
            </w:r>
          </w:p>
        </w:tc>
        <w:tc>
          <w:tcPr>
            <w:tcW w:w="1095" w:type="dxa"/>
          </w:tcPr>
          <w:p w14:paraId="7BEEB0F2" w14:textId="15C1D402" w:rsidR="00295F7D" w:rsidRPr="00295F7D" w:rsidRDefault="00295F7D" w:rsidP="00295F7D">
            <w:pPr>
              <w:tabs>
                <w:tab w:val="decimal" w:pos="842"/>
              </w:tabs>
              <w:spacing w:line="240" w:lineRule="exact"/>
              <w:ind w:right="-72"/>
              <w:rPr>
                <w:rFonts w:cs="Times New Roman"/>
                <w:sz w:val="18"/>
                <w:szCs w:val="18"/>
              </w:rPr>
            </w:pPr>
            <w:r w:rsidRPr="00295F7D">
              <w:rPr>
                <w:rFonts w:cs="Times New Roman"/>
                <w:sz w:val="18"/>
                <w:szCs w:val="18"/>
              </w:rPr>
              <w:t>(250,357)</w:t>
            </w:r>
          </w:p>
        </w:tc>
      </w:tr>
      <w:tr w:rsidR="00295F7D" w:rsidRPr="00CB6061" w14:paraId="05BF7275" w14:textId="77777777" w:rsidTr="00EC65EE">
        <w:tc>
          <w:tcPr>
            <w:tcW w:w="2502" w:type="dxa"/>
          </w:tcPr>
          <w:p w14:paraId="1EE93CCB" w14:textId="77777777" w:rsidR="00295F7D" w:rsidRPr="00CB6061" w:rsidRDefault="00295F7D" w:rsidP="00295F7D">
            <w:pPr>
              <w:spacing w:line="240" w:lineRule="exact"/>
              <w:ind w:left="141" w:right="-18"/>
              <w:rPr>
                <w:rFonts w:cs="Times New Roman"/>
                <w:sz w:val="18"/>
                <w:szCs w:val="18"/>
              </w:rPr>
            </w:pPr>
            <w:r w:rsidRPr="00CB6061">
              <w:rPr>
                <w:rFonts w:cs="Times New Roman"/>
                <w:sz w:val="18"/>
                <w:szCs w:val="18"/>
              </w:rPr>
              <w:t>Disposals</w:t>
            </w:r>
          </w:p>
        </w:tc>
        <w:tc>
          <w:tcPr>
            <w:tcW w:w="1013" w:type="dxa"/>
          </w:tcPr>
          <w:p w14:paraId="74CDFA6E" w14:textId="37029641" w:rsidR="00295F7D" w:rsidRPr="00295F7D" w:rsidRDefault="00295F7D" w:rsidP="00295F7D">
            <w:pPr>
              <w:tabs>
                <w:tab w:val="decimal" w:pos="752"/>
              </w:tabs>
              <w:spacing w:line="240" w:lineRule="exact"/>
              <w:ind w:right="-72"/>
              <w:rPr>
                <w:rFonts w:cs="Times New Roman"/>
                <w:sz w:val="18"/>
                <w:szCs w:val="18"/>
              </w:rPr>
            </w:pPr>
            <w:r w:rsidRPr="00295F7D">
              <w:rPr>
                <w:rFonts w:cs="Times New Roman"/>
                <w:sz w:val="18"/>
                <w:szCs w:val="18"/>
              </w:rPr>
              <w:t>-</w:t>
            </w:r>
          </w:p>
        </w:tc>
        <w:tc>
          <w:tcPr>
            <w:tcW w:w="992" w:type="dxa"/>
          </w:tcPr>
          <w:p w14:paraId="1D0D4121" w14:textId="4EDF27B2" w:rsidR="00295F7D" w:rsidRPr="00295F7D" w:rsidRDefault="00295F7D" w:rsidP="00295F7D">
            <w:pPr>
              <w:tabs>
                <w:tab w:val="decimal" w:pos="770"/>
              </w:tabs>
              <w:spacing w:line="240" w:lineRule="exact"/>
              <w:ind w:right="-72"/>
              <w:rPr>
                <w:rFonts w:cs="Times New Roman"/>
                <w:sz w:val="18"/>
                <w:szCs w:val="18"/>
              </w:rPr>
            </w:pPr>
            <w:r w:rsidRPr="00295F7D">
              <w:rPr>
                <w:rFonts w:cs="Times New Roman"/>
                <w:sz w:val="18"/>
                <w:szCs w:val="18"/>
              </w:rPr>
              <w:t>-</w:t>
            </w:r>
          </w:p>
        </w:tc>
        <w:tc>
          <w:tcPr>
            <w:tcW w:w="1028" w:type="dxa"/>
          </w:tcPr>
          <w:p w14:paraId="20884982" w14:textId="1A7D8944" w:rsidR="00295F7D" w:rsidRPr="00295F7D" w:rsidRDefault="00295F7D" w:rsidP="00295F7D">
            <w:pPr>
              <w:tabs>
                <w:tab w:val="decimal" w:pos="812"/>
              </w:tabs>
              <w:spacing w:line="240" w:lineRule="exact"/>
              <w:ind w:right="-72"/>
              <w:rPr>
                <w:rFonts w:cs="Times New Roman"/>
                <w:sz w:val="18"/>
                <w:szCs w:val="18"/>
              </w:rPr>
            </w:pPr>
            <w:r w:rsidRPr="00295F7D">
              <w:rPr>
                <w:rFonts w:cs="Times New Roman"/>
                <w:sz w:val="18"/>
                <w:szCs w:val="18"/>
              </w:rPr>
              <w:t>19</w:t>
            </w:r>
          </w:p>
        </w:tc>
        <w:tc>
          <w:tcPr>
            <w:tcW w:w="1075" w:type="dxa"/>
          </w:tcPr>
          <w:p w14:paraId="2778D4BF" w14:textId="0A25D90F" w:rsidR="00295F7D" w:rsidRPr="00295F7D" w:rsidRDefault="00295F7D" w:rsidP="00295F7D">
            <w:pPr>
              <w:tabs>
                <w:tab w:val="decimal" w:pos="775"/>
              </w:tabs>
              <w:spacing w:line="240" w:lineRule="exact"/>
              <w:ind w:right="-72"/>
              <w:rPr>
                <w:rFonts w:cs="Times New Roman"/>
                <w:sz w:val="18"/>
                <w:szCs w:val="18"/>
              </w:rPr>
            </w:pPr>
            <w:r w:rsidRPr="00295F7D">
              <w:rPr>
                <w:rFonts w:cs="Times New Roman"/>
                <w:sz w:val="18"/>
                <w:szCs w:val="18"/>
              </w:rPr>
              <w:t>8,085</w:t>
            </w:r>
          </w:p>
        </w:tc>
        <w:tc>
          <w:tcPr>
            <w:tcW w:w="1085" w:type="dxa"/>
          </w:tcPr>
          <w:p w14:paraId="61867907" w14:textId="77C71D25" w:rsidR="00295F7D" w:rsidRPr="00295F7D" w:rsidRDefault="00295F7D" w:rsidP="00295F7D">
            <w:pPr>
              <w:tabs>
                <w:tab w:val="decimal" w:pos="840"/>
              </w:tabs>
              <w:spacing w:line="240" w:lineRule="exact"/>
              <w:ind w:right="-72"/>
              <w:rPr>
                <w:rFonts w:cs="Times New Roman"/>
                <w:sz w:val="18"/>
                <w:szCs w:val="18"/>
              </w:rPr>
            </w:pPr>
            <w:r w:rsidRPr="00295F7D">
              <w:rPr>
                <w:rFonts w:cs="Times New Roman"/>
                <w:sz w:val="18"/>
                <w:szCs w:val="18"/>
              </w:rPr>
              <w:t>-</w:t>
            </w:r>
          </w:p>
        </w:tc>
        <w:tc>
          <w:tcPr>
            <w:tcW w:w="1085" w:type="dxa"/>
          </w:tcPr>
          <w:p w14:paraId="7EDDF2FB" w14:textId="602610FB" w:rsidR="00295F7D" w:rsidRPr="00295F7D" w:rsidRDefault="00295F7D" w:rsidP="00295F7D">
            <w:pPr>
              <w:tabs>
                <w:tab w:val="decimal" w:pos="840"/>
              </w:tabs>
              <w:spacing w:line="240" w:lineRule="exact"/>
              <w:ind w:right="-72"/>
              <w:rPr>
                <w:rFonts w:cs="Times New Roman"/>
                <w:sz w:val="18"/>
                <w:szCs w:val="18"/>
              </w:rPr>
            </w:pPr>
            <w:r w:rsidRPr="00295F7D">
              <w:rPr>
                <w:rFonts w:cs="Times New Roman"/>
                <w:sz w:val="18"/>
                <w:szCs w:val="18"/>
              </w:rPr>
              <w:t>-</w:t>
            </w:r>
          </w:p>
        </w:tc>
        <w:tc>
          <w:tcPr>
            <w:tcW w:w="1095" w:type="dxa"/>
          </w:tcPr>
          <w:p w14:paraId="23BF878A" w14:textId="0326D2B1" w:rsidR="00295F7D" w:rsidRPr="00295F7D" w:rsidRDefault="00295F7D" w:rsidP="00295F7D">
            <w:pPr>
              <w:tabs>
                <w:tab w:val="decimal" w:pos="842"/>
              </w:tabs>
              <w:spacing w:line="240" w:lineRule="exact"/>
              <w:ind w:right="-72"/>
              <w:rPr>
                <w:rFonts w:cs="Times New Roman"/>
                <w:sz w:val="18"/>
                <w:szCs w:val="18"/>
              </w:rPr>
            </w:pPr>
            <w:r w:rsidRPr="00295F7D">
              <w:rPr>
                <w:rFonts w:cs="Times New Roman"/>
                <w:sz w:val="18"/>
                <w:szCs w:val="18"/>
              </w:rPr>
              <w:t>8,104</w:t>
            </w:r>
          </w:p>
        </w:tc>
      </w:tr>
      <w:tr w:rsidR="00295F7D" w:rsidRPr="00CB6061" w14:paraId="6DBF556E" w14:textId="77777777" w:rsidTr="00EC65EE">
        <w:tc>
          <w:tcPr>
            <w:tcW w:w="2502" w:type="dxa"/>
          </w:tcPr>
          <w:p w14:paraId="1C96A442" w14:textId="77777777" w:rsidR="00295F7D" w:rsidRPr="00CB6061" w:rsidRDefault="00295F7D" w:rsidP="00295F7D">
            <w:pPr>
              <w:spacing w:line="240" w:lineRule="exact"/>
              <w:ind w:left="141" w:right="-18"/>
              <w:rPr>
                <w:rFonts w:cs="Times New Roman"/>
                <w:sz w:val="18"/>
                <w:szCs w:val="18"/>
              </w:rPr>
            </w:pPr>
            <w:r w:rsidRPr="00CB6061">
              <w:rPr>
                <w:rFonts w:cs="Times New Roman"/>
                <w:sz w:val="18"/>
                <w:szCs w:val="18"/>
              </w:rPr>
              <w:t>Write-off</w:t>
            </w:r>
          </w:p>
        </w:tc>
        <w:tc>
          <w:tcPr>
            <w:tcW w:w="1013" w:type="dxa"/>
          </w:tcPr>
          <w:p w14:paraId="5A2842D4" w14:textId="18DE7811" w:rsidR="00295F7D" w:rsidRPr="00295F7D" w:rsidRDefault="00295F7D" w:rsidP="00295F7D">
            <w:pPr>
              <w:pBdr>
                <w:bottom w:val="single" w:sz="4" w:space="1" w:color="auto"/>
              </w:pBdr>
              <w:tabs>
                <w:tab w:val="decimal" w:pos="752"/>
              </w:tabs>
              <w:spacing w:line="240" w:lineRule="exact"/>
              <w:ind w:right="-72"/>
              <w:rPr>
                <w:rFonts w:cs="Times New Roman"/>
                <w:sz w:val="18"/>
                <w:szCs w:val="18"/>
              </w:rPr>
            </w:pPr>
            <w:r w:rsidRPr="00295F7D">
              <w:rPr>
                <w:rFonts w:cs="Times New Roman"/>
                <w:sz w:val="18"/>
                <w:szCs w:val="18"/>
              </w:rPr>
              <w:t>-</w:t>
            </w:r>
          </w:p>
        </w:tc>
        <w:tc>
          <w:tcPr>
            <w:tcW w:w="992" w:type="dxa"/>
          </w:tcPr>
          <w:p w14:paraId="5598AA76" w14:textId="04A8E531" w:rsidR="00295F7D" w:rsidRPr="00295F7D" w:rsidRDefault="00295F7D" w:rsidP="00295F7D">
            <w:pPr>
              <w:pBdr>
                <w:bottom w:val="single" w:sz="4" w:space="1" w:color="auto"/>
              </w:pBdr>
              <w:tabs>
                <w:tab w:val="decimal" w:pos="770"/>
              </w:tabs>
              <w:spacing w:line="240" w:lineRule="exact"/>
              <w:ind w:right="-72"/>
              <w:rPr>
                <w:rFonts w:cs="Times New Roman"/>
                <w:sz w:val="18"/>
                <w:szCs w:val="18"/>
              </w:rPr>
            </w:pPr>
            <w:r w:rsidRPr="00295F7D">
              <w:rPr>
                <w:rFonts w:cs="Times New Roman"/>
                <w:sz w:val="18"/>
                <w:szCs w:val="18"/>
              </w:rPr>
              <w:t>125</w:t>
            </w:r>
          </w:p>
        </w:tc>
        <w:tc>
          <w:tcPr>
            <w:tcW w:w="1028" w:type="dxa"/>
          </w:tcPr>
          <w:p w14:paraId="5CD05CD6" w14:textId="1EC9BBC0" w:rsidR="00295F7D" w:rsidRPr="00295F7D" w:rsidRDefault="00295F7D" w:rsidP="00295F7D">
            <w:pPr>
              <w:pBdr>
                <w:bottom w:val="single" w:sz="4" w:space="1" w:color="auto"/>
              </w:pBdr>
              <w:tabs>
                <w:tab w:val="decimal" w:pos="812"/>
              </w:tabs>
              <w:spacing w:line="240" w:lineRule="exact"/>
              <w:ind w:right="-72"/>
              <w:rPr>
                <w:rFonts w:cs="Times New Roman"/>
                <w:sz w:val="18"/>
                <w:szCs w:val="18"/>
              </w:rPr>
            </w:pPr>
            <w:r w:rsidRPr="00295F7D">
              <w:rPr>
                <w:rFonts w:cs="Times New Roman"/>
                <w:sz w:val="18"/>
                <w:szCs w:val="18"/>
              </w:rPr>
              <w:t>1,268</w:t>
            </w:r>
          </w:p>
        </w:tc>
        <w:tc>
          <w:tcPr>
            <w:tcW w:w="1075" w:type="dxa"/>
          </w:tcPr>
          <w:p w14:paraId="40867421" w14:textId="41BA68CD" w:rsidR="00295F7D" w:rsidRPr="00295F7D" w:rsidRDefault="00295F7D" w:rsidP="00295F7D">
            <w:pPr>
              <w:pBdr>
                <w:bottom w:val="single" w:sz="4" w:space="1" w:color="auto"/>
              </w:pBdr>
              <w:tabs>
                <w:tab w:val="decimal" w:pos="775"/>
              </w:tabs>
              <w:spacing w:line="240" w:lineRule="exact"/>
              <w:ind w:right="-72"/>
              <w:rPr>
                <w:rFonts w:cs="Times New Roman"/>
                <w:sz w:val="18"/>
                <w:szCs w:val="18"/>
              </w:rPr>
            </w:pPr>
            <w:r w:rsidRPr="00295F7D">
              <w:rPr>
                <w:rFonts w:cs="Times New Roman"/>
                <w:sz w:val="18"/>
                <w:szCs w:val="18"/>
              </w:rPr>
              <w:t>533</w:t>
            </w:r>
          </w:p>
        </w:tc>
        <w:tc>
          <w:tcPr>
            <w:tcW w:w="1085" w:type="dxa"/>
          </w:tcPr>
          <w:p w14:paraId="0121EF88" w14:textId="45E747C6" w:rsidR="00295F7D" w:rsidRPr="00295F7D" w:rsidRDefault="00295F7D" w:rsidP="00295F7D">
            <w:pPr>
              <w:pBdr>
                <w:bottom w:val="single" w:sz="4" w:space="1" w:color="auto"/>
              </w:pBdr>
              <w:tabs>
                <w:tab w:val="decimal" w:pos="840"/>
              </w:tabs>
              <w:spacing w:line="240" w:lineRule="exact"/>
              <w:ind w:right="-72"/>
              <w:rPr>
                <w:rFonts w:cs="Times New Roman"/>
                <w:sz w:val="18"/>
                <w:szCs w:val="18"/>
              </w:rPr>
            </w:pPr>
            <w:r w:rsidRPr="00295F7D">
              <w:rPr>
                <w:rFonts w:cs="Times New Roman"/>
                <w:sz w:val="18"/>
                <w:szCs w:val="18"/>
              </w:rPr>
              <w:t>203,361</w:t>
            </w:r>
          </w:p>
        </w:tc>
        <w:tc>
          <w:tcPr>
            <w:tcW w:w="1085" w:type="dxa"/>
          </w:tcPr>
          <w:p w14:paraId="0DEEEA35" w14:textId="65D4F64B" w:rsidR="00295F7D" w:rsidRPr="00295F7D" w:rsidRDefault="00295F7D" w:rsidP="00295F7D">
            <w:pPr>
              <w:pBdr>
                <w:bottom w:val="single" w:sz="4" w:space="1" w:color="auto"/>
              </w:pBdr>
              <w:tabs>
                <w:tab w:val="decimal" w:pos="840"/>
              </w:tabs>
              <w:spacing w:line="240" w:lineRule="exact"/>
              <w:ind w:right="-72"/>
              <w:rPr>
                <w:rFonts w:cs="Times New Roman"/>
                <w:sz w:val="18"/>
                <w:szCs w:val="18"/>
              </w:rPr>
            </w:pPr>
            <w:r w:rsidRPr="00295F7D">
              <w:rPr>
                <w:rFonts w:cs="Times New Roman"/>
                <w:sz w:val="18"/>
                <w:szCs w:val="18"/>
              </w:rPr>
              <w:t>-</w:t>
            </w:r>
          </w:p>
        </w:tc>
        <w:tc>
          <w:tcPr>
            <w:tcW w:w="1095" w:type="dxa"/>
          </w:tcPr>
          <w:p w14:paraId="219BB6C5" w14:textId="4351C203" w:rsidR="00295F7D" w:rsidRPr="00295F7D" w:rsidRDefault="00295F7D" w:rsidP="00295F7D">
            <w:pPr>
              <w:pBdr>
                <w:bottom w:val="single" w:sz="4" w:space="1" w:color="auto"/>
              </w:pBdr>
              <w:tabs>
                <w:tab w:val="decimal" w:pos="842"/>
              </w:tabs>
              <w:spacing w:line="240" w:lineRule="exact"/>
              <w:ind w:right="-72"/>
              <w:rPr>
                <w:rFonts w:cs="Times New Roman"/>
                <w:sz w:val="18"/>
                <w:szCs w:val="18"/>
              </w:rPr>
            </w:pPr>
            <w:r w:rsidRPr="00295F7D">
              <w:rPr>
                <w:rFonts w:cs="Times New Roman"/>
                <w:sz w:val="18"/>
                <w:szCs w:val="18"/>
              </w:rPr>
              <w:t>205,287</w:t>
            </w:r>
          </w:p>
        </w:tc>
      </w:tr>
      <w:tr w:rsidR="00295F7D" w:rsidRPr="00CB6061" w14:paraId="46953436" w14:textId="77777777" w:rsidTr="00EC65EE">
        <w:tc>
          <w:tcPr>
            <w:tcW w:w="2502" w:type="dxa"/>
            <w:vAlign w:val="bottom"/>
          </w:tcPr>
          <w:p w14:paraId="603D4572" w14:textId="4B28F0EE" w:rsidR="00295F7D" w:rsidRPr="00CB6061" w:rsidRDefault="00295F7D" w:rsidP="00295F7D">
            <w:pPr>
              <w:spacing w:line="240" w:lineRule="exact"/>
              <w:ind w:left="141" w:right="-81"/>
              <w:rPr>
                <w:rFonts w:cs="Times New Roman"/>
                <w:spacing w:val="-6"/>
                <w:sz w:val="18"/>
                <w:szCs w:val="18"/>
              </w:rPr>
            </w:pPr>
            <w:r w:rsidRPr="00CB6061">
              <w:rPr>
                <w:rFonts w:cs="Times New Roman"/>
                <w:b/>
                <w:bCs/>
                <w:spacing w:val="-4"/>
                <w:sz w:val="18"/>
                <w:szCs w:val="18"/>
              </w:rPr>
              <w:t>At 31 December 202</w:t>
            </w:r>
            <w:r>
              <w:rPr>
                <w:rFonts w:cs="Times New Roman"/>
                <w:b/>
                <w:bCs/>
                <w:spacing w:val="-4"/>
                <w:sz w:val="18"/>
                <w:szCs w:val="18"/>
              </w:rPr>
              <w:t>2</w:t>
            </w:r>
            <w:r w:rsidRPr="00CB6061">
              <w:rPr>
                <w:rFonts w:cs="Times New Roman"/>
                <w:b/>
                <w:bCs/>
                <w:spacing w:val="-4"/>
                <w:sz w:val="18"/>
                <w:szCs w:val="18"/>
              </w:rPr>
              <w:t xml:space="preserve"> and </w:t>
            </w:r>
          </w:p>
        </w:tc>
        <w:tc>
          <w:tcPr>
            <w:tcW w:w="1013" w:type="dxa"/>
          </w:tcPr>
          <w:p w14:paraId="299E1EFA" w14:textId="3DAC97A5" w:rsidR="00295F7D" w:rsidRPr="00295F7D" w:rsidRDefault="00295F7D" w:rsidP="00295F7D">
            <w:pPr>
              <w:tabs>
                <w:tab w:val="decimal" w:pos="752"/>
              </w:tabs>
              <w:spacing w:line="240" w:lineRule="exact"/>
              <w:rPr>
                <w:rFonts w:cs="Times New Roman"/>
                <w:sz w:val="18"/>
                <w:szCs w:val="18"/>
              </w:rPr>
            </w:pPr>
          </w:p>
        </w:tc>
        <w:tc>
          <w:tcPr>
            <w:tcW w:w="992" w:type="dxa"/>
          </w:tcPr>
          <w:p w14:paraId="32171A43" w14:textId="324289C8" w:rsidR="00295F7D" w:rsidRPr="00295F7D" w:rsidRDefault="00295F7D" w:rsidP="00295F7D">
            <w:pPr>
              <w:tabs>
                <w:tab w:val="decimal" w:pos="770"/>
              </w:tabs>
              <w:spacing w:line="240" w:lineRule="exact"/>
              <w:rPr>
                <w:rFonts w:cs="Times New Roman"/>
                <w:sz w:val="18"/>
                <w:szCs w:val="18"/>
              </w:rPr>
            </w:pPr>
          </w:p>
        </w:tc>
        <w:tc>
          <w:tcPr>
            <w:tcW w:w="1028" w:type="dxa"/>
          </w:tcPr>
          <w:p w14:paraId="3B575415" w14:textId="1444E644" w:rsidR="00295F7D" w:rsidRPr="00295F7D" w:rsidRDefault="00295F7D" w:rsidP="00295F7D">
            <w:pPr>
              <w:spacing w:line="240" w:lineRule="exact"/>
              <w:rPr>
                <w:rFonts w:cs="Times New Roman"/>
                <w:sz w:val="18"/>
                <w:szCs w:val="18"/>
              </w:rPr>
            </w:pPr>
          </w:p>
        </w:tc>
        <w:tc>
          <w:tcPr>
            <w:tcW w:w="1075" w:type="dxa"/>
          </w:tcPr>
          <w:p w14:paraId="20417802" w14:textId="11C02B2C" w:rsidR="00295F7D" w:rsidRPr="00295F7D" w:rsidRDefault="00295F7D" w:rsidP="00295F7D">
            <w:pPr>
              <w:spacing w:line="240" w:lineRule="exact"/>
              <w:rPr>
                <w:rFonts w:cs="Times New Roman"/>
                <w:sz w:val="18"/>
                <w:szCs w:val="18"/>
              </w:rPr>
            </w:pPr>
          </w:p>
        </w:tc>
        <w:tc>
          <w:tcPr>
            <w:tcW w:w="1085" w:type="dxa"/>
          </w:tcPr>
          <w:p w14:paraId="0AA5980E" w14:textId="65553ADD" w:rsidR="00295F7D" w:rsidRPr="00295F7D" w:rsidRDefault="00295F7D" w:rsidP="00295F7D">
            <w:pPr>
              <w:spacing w:line="240" w:lineRule="exact"/>
              <w:rPr>
                <w:rFonts w:cs="Times New Roman"/>
                <w:sz w:val="18"/>
                <w:szCs w:val="18"/>
              </w:rPr>
            </w:pPr>
          </w:p>
        </w:tc>
        <w:tc>
          <w:tcPr>
            <w:tcW w:w="1085" w:type="dxa"/>
          </w:tcPr>
          <w:p w14:paraId="0DC714D3" w14:textId="5768AA2C" w:rsidR="00295F7D" w:rsidRPr="00295F7D" w:rsidRDefault="00295F7D" w:rsidP="00295F7D">
            <w:pPr>
              <w:tabs>
                <w:tab w:val="decimal" w:pos="840"/>
              </w:tabs>
              <w:spacing w:line="240" w:lineRule="exact"/>
              <w:rPr>
                <w:rFonts w:cs="Times New Roman"/>
                <w:sz w:val="18"/>
                <w:szCs w:val="18"/>
              </w:rPr>
            </w:pPr>
          </w:p>
        </w:tc>
        <w:tc>
          <w:tcPr>
            <w:tcW w:w="1095" w:type="dxa"/>
          </w:tcPr>
          <w:p w14:paraId="29769DEC" w14:textId="12AECFDA" w:rsidR="00295F7D" w:rsidRPr="00295F7D" w:rsidRDefault="00295F7D" w:rsidP="00295F7D">
            <w:pPr>
              <w:tabs>
                <w:tab w:val="decimal" w:pos="842"/>
              </w:tabs>
              <w:spacing w:line="240" w:lineRule="exact"/>
              <w:rPr>
                <w:rFonts w:cs="Times New Roman"/>
                <w:sz w:val="18"/>
                <w:szCs w:val="18"/>
              </w:rPr>
            </w:pPr>
          </w:p>
        </w:tc>
      </w:tr>
      <w:tr w:rsidR="00295F7D" w:rsidRPr="00CB6061" w14:paraId="5EA29CEA" w14:textId="77777777" w:rsidTr="00EC65EE">
        <w:tc>
          <w:tcPr>
            <w:tcW w:w="2502" w:type="dxa"/>
            <w:vAlign w:val="bottom"/>
          </w:tcPr>
          <w:p w14:paraId="6500CE69" w14:textId="7A62CE20" w:rsidR="00295F7D" w:rsidRPr="00CB6061" w:rsidRDefault="00295F7D" w:rsidP="00295F7D">
            <w:pPr>
              <w:spacing w:line="240" w:lineRule="exact"/>
              <w:ind w:left="141" w:right="-81"/>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3</w:t>
            </w:r>
          </w:p>
        </w:tc>
        <w:tc>
          <w:tcPr>
            <w:tcW w:w="1013" w:type="dxa"/>
          </w:tcPr>
          <w:p w14:paraId="6AFB8755" w14:textId="7D83FF63" w:rsidR="00295F7D" w:rsidRPr="00295F7D" w:rsidRDefault="00295F7D" w:rsidP="00295F7D">
            <w:pPr>
              <w:tabs>
                <w:tab w:val="decimal" w:pos="752"/>
              </w:tabs>
              <w:spacing w:line="240" w:lineRule="exact"/>
              <w:ind w:right="-72"/>
              <w:rPr>
                <w:rFonts w:cs="Times New Roman"/>
                <w:b/>
                <w:bCs/>
                <w:sz w:val="18"/>
                <w:szCs w:val="18"/>
              </w:rPr>
            </w:pPr>
            <w:r w:rsidRPr="00295F7D">
              <w:rPr>
                <w:rFonts w:cs="Times New Roman"/>
                <w:b/>
                <w:bCs/>
                <w:sz w:val="18"/>
                <w:szCs w:val="18"/>
              </w:rPr>
              <w:t>(15,070)</w:t>
            </w:r>
          </w:p>
        </w:tc>
        <w:tc>
          <w:tcPr>
            <w:tcW w:w="992" w:type="dxa"/>
          </w:tcPr>
          <w:p w14:paraId="4E83A504" w14:textId="4BE983F5" w:rsidR="00295F7D" w:rsidRPr="00295F7D" w:rsidRDefault="00295F7D" w:rsidP="00295F7D">
            <w:pPr>
              <w:tabs>
                <w:tab w:val="decimal" w:pos="770"/>
              </w:tabs>
              <w:spacing w:line="240" w:lineRule="exact"/>
              <w:ind w:right="-72"/>
              <w:rPr>
                <w:rFonts w:cs="Times New Roman"/>
                <w:b/>
                <w:bCs/>
                <w:sz w:val="18"/>
                <w:szCs w:val="18"/>
              </w:rPr>
            </w:pPr>
            <w:r w:rsidRPr="00295F7D">
              <w:rPr>
                <w:rFonts w:cs="Times New Roman"/>
                <w:b/>
                <w:bCs/>
                <w:sz w:val="18"/>
                <w:szCs w:val="18"/>
              </w:rPr>
              <w:t>(251,104)</w:t>
            </w:r>
          </w:p>
        </w:tc>
        <w:tc>
          <w:tcPr>
            <w:tcW w:w="1028" w:type="dxa"/>
          </w:tcPr>
          <w:p w14:paraId="2B5E5BE7" w14:textId="587825BE" w:rsidR="00295F7D" w:rsidRPr="00295F7D" w:rsidRDefault="00295F7D" w:rsidP="00295F7D">
            <w:pPr>
              <w:tabs>
                <w:tab w:val="decimal" w:pos="812"/>
              </w:tabs>
              <w:spacing w:line="240" w:lineRule="exact"/>
              <w:ind w:right="-72"/>
              <w:rPr>
                <w:rFonts w:cs="Times New Roman"/>
                <w:b/>
                <w:bCs/>
                <w:sz w:val="18"/>
                <w:szCs w:val="18"/>
              </w:rPr>
            </w:pPr>
            <w:r w:rsidRPr="00295F7D">
              <w:rPr>
                <w:rFonts w:cs="Times New Roman"/>
                <w:b/>
                <w:bCs/>
                <w:sz w:val="18"/>
                <w:szCs w:val="18"/>
              </w:rPr>
              <w:t>(211,859)</w:t>
            </w:r>
          </w:p>
        </w:tc>
        <w:tc>
          <w:tcPr>
            <w:tcW w:w="1075" w:type="dxa"/>
          </w:tcPr>
          <w:p w14:paraId="5DF87167" w14:textId="144CDEC4" w:rsidR="00295F7D" w:rsidRPr="00295F7D" w:rsidRDefault="00295F7D" w:rsidP="00295F7D">
            <w:pPr>
              <w:tabs>
                <w:tab w:val="decimal" w:pos="752"/>
              </w:tabs>
              <w:spacing w:line="240" w:lineRule="exact"/>
              <w:ind w:right="-72"/>
              <w:rPr>
                <w:rFonts w:cs="Times New Roman"/>
                <w:b/>
                <w:bCs/>
                <w:sz w:val="18"/>
                <w:szCs w:val="18"/>
              </w:rPr>
            </w:pPr>
            <w:r w:rsidRPr="00295F7D">
              <w:rPr>
                <w:rFonts w:cs="Times New Roman"/>
                <w:b/>
                <w:bCs/>
                <w:sz w:val="18"/>
                <w:szCs w:val="18"/>
              </w:rPr>
              <w:t>(195,965)</w:t>
            </w:r>
          </w:p>
        </w:tc>
        <w:tc>
          <w:tcPr>
            <w:tcW w:w="1085" w:type="dxa"/>
          </w:tcPr>
          <w:p w14:paraId="1F235702" w14:textId="640AB887" w:rsidR="00295F7D" w:rsidRPr="00295F7D" w:rsidRDefault="00295F7D" w:rsidP="00295F7D">
            <w:pPr>
              <w:tabs>
                <w:tab w:val="decimal" w:pos="822"/>
              </w:tabs>
              <w:spacing w:line="240" w:lineRule="exact"/>
              <w:ind w:right="-72"/>
              <w:rPr>
                <w:rFonts w:cs="Times New Roman"/>
                <w:b/>
                <w:bCs/>
                <w:sz w:val="18"/>
                <w:szCs w:val="18"/>
              </w:rPr>
            </w:pPr>
            <w:r w:rsidRPr="00295F7D">
              <w:rPr>
                <w:rFonts w:cs="Times New Roman"/>
                <w:b/>
                <w:bCs/>
                <w:sz w:val="18"/>
                <w:szCs w:val="18"/>
              </w:rPr>
              <w:t>(183,237)</w:t>
            </w:r>
          </w:p>
        </w:tc>
        <w:tc>
          <w:tcPr>
            <w:tcW w:w="1085" w:type="dxa"/>
          </w:tcPr>
          <w:p w14:paraId="29CDB25B" w14:textId="0A55FD25" w:rsidR="00295F7D" w:rsidRPr="00295F7D" w:rsidRDefault="00295F7D" w:rsidP="00295F7D">
            <w:pPr>
              <w:tabs>
                <w:tab w:val="decimal" w:pos="840"/>
              </w:tabs>
              <w:spacing w:line="240" w:lineRule="exact"/>
              <w:ind w:right="-72"/>
              <w:rPr>
                <w:rFonts w:cs="Times New Roman"/>
                <w:sz w:val="18"/>
                <w:szCs w:val="18"/>
              </w:rPr>
            </w:pPr>
            <w:r w:rsidRPr="00295F7D">
              <w:rPr>
                <w:rFonts w:cs="Times New Roman"/>
                <w:b/>
                <w:bCs/>
                <w:sz w:val="18"/>
                <w:szCs w:val="18"/>
              </w:rPr>
              <w:t>-</w:t>
            </w:r>
          </w:p>
        </w:tc>
        <w:tc>
          <w:tcPr>
            <w:tcW w:w="1095" w:type="dxa"/>
          </w:tcPr>
          <w:p w14:paraId="5340239A" w14:textId="1FDD2FB6" w:rsidR="00295F7D" w:rsidRPr="00295F7D" w:rsidRDefault="00295F7D" w:rsidP="00295F7D">
            <w:pPr>
              <w:tabs>
                <w:tab w:val="decimal" w:pos="842"/>
              </w:tabs>
              <w:spacing w:line="240" w:lineRule="exact"/>
              <w:ind w:right="-72"/>
              <w:rPr>
                <w:rFonts w:cs="Times New Roman"/>
                <w:b/>
                <w:bCs/>
                <w:sz w:val="18"/>
                <w:szCs w:val="18"/>
              </w:rPr>
            </w:pPr>
            <w:r w:rsidRPr="00295F7D">
              <w:rPr>
                <w:rFonts w:cs="Times New Roman"/>
                <w:b/>
                <w:bCs/>
                <w:sz w:val="18"/>
                <w:szCs w:val="18"/>
              </w:rPr>
              <w:t>(857,235)</w:t>
            </w:r>
          </w:p>
        </w:tc>
      </w:tr>
      <w:tr w:rsidR="00295F7D" w:rsidRPr="00CB6061" w14:paraId="7906B829" w14:textId="77777777" w:rsidTr="00EC65EE">
        <w:tc>
          <w:tcPr>
            <w:tcW w:w="2502" w:type="dxa"/>
            <w:vAlign w:val="bottom"/>
          </w:tcPr>
          <w:p w14:paraId="624DD52A" w14:textId="2BE1F0CB" w:rsidR="00295F7D" w:rsidRPr="00CB6061" w:rsidRDefault="00295F7D" w:rsidP="00295F7D">
            <w:pPr>
              <w:spacing w:line="240" w:lineRule="exact"/>
              <w:ind w:left="141" w:right="-81"/>
              <w:rPr>
                <w:rFonts w:cs="Times New Roman"/>
                <w:b/>
                <w:bCs/>
                <w:spacing w:val="-4"/>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shd w:val="clear" w:color="auto" w:fill="auto"/>
          </w:tcPr>
          <w:p w14:paraId="5EF7A976" w14:textId="6CE42A79" w:rsidR="00295F7D" w:rsidRPr="00295F7D" w:rsidRDefault="00295F7D" w:rsidP="00295F7D">
            <w:pPr>
              <w:tabs>
                <w:tab w:val="decimal" w:pos="752"/>
              </w:tabs>
              <w:spacing w:line="240" w:lineRule="exact"/>
              <w:ind w:right="-169"/>
              <w:rPr>
                <w:rFonts w:cs="Times New Roman"/>
                <w:sz w:val="18"/>
                <w:szCs w:val="18"/>
              </w:rPr>
            </w:pPr>
            <w:r w:rsidRPr="0093239C">
              <w:rPr>
                <w:rFonts w:cs="Times New Roman"/>
                <w:sz w:val="18"/>
                <w:szCs w:val="18"/>
              </w:rPr>
              <w:t xml:space="preserve"> (5,741)</w:t>
            </w:r>
          </w:p>
        </w:tc>
        <w:tc>
          <w:tcPr>
            <w:tcW w:w="992" w:type="dxa"/>
            <w:shd w:val="clear" w:color="auto" w:fill="auto"/>
          </w:tcPr>
          <w:p w14:paraId="5E2D01B6" w14:textId="083E58C6" w:rsidR="00295F7D" w:rsidRPr="00295F7D" w:rsidRDefault="00295F7D" w:rsidP="00295F7D">
            <w:pPr>
              <w:tabs>
                <w:tab w:val="decimal" w:pos="770"/>
              </w:tabs>
              <w:spacing w:line="240" w:lineRule="exact"/>
              <w:ind w:right="-169"/>
              <w:rPr>
                <w:rFonts w:cs="Times New Roman"/>
                <w:sz w:val="18"/>
                <w:szCs w:val="18"/>
              </w:rPr>
            </w:pPr>
            <w:r w:rsidRPr="0093239C">
              <w:rPr>
                <w:rFonts w:cs="Times New Roman"/>
                <w:sz w:val="18"/>
                <w:szCs w:val="18"/>
              </w:rPr>
              <w:t xml:space="preserve"> (39,817)</w:t>
            </w:r>
          </w:p>
        </w:tc>
        <w:tc>
          <w:tcPr>
            <w:tcW w:w="1028" w:type="dxa"/>
            <w:shd w:val="clear" w:color="auto" w:fill="auto"/>
          </w:tcPr>
          <w:p w14:paraId="7FA787E4" w14:textId="5AE05E4C" w:rsidR="00295F7D" w:rsidRPr="00295F7D" w:rsidRDefault="00295F7D" w:rsidP="00295F7D">
            <w:pPr>
              <w:tabs>
                <w:tab w:val="decimal" w:pos="812"/>
              </w:tabs>
              <w:spacing w:line="240" w:lineRule="exact"/>
              <w:ind w:right="-169"/>
              <w:rPr>
                <w:rFonts w:cs="Times New Roman"/>
                <w:sz w:val="18"/>
                <w:szCs w:val="18"/>
              </w:rPr>
            </w:pPr>
            <w:r w:rsidRPr="0093239C">
              <w:rPr>
                <w:rFonts w:cs="Times New Roman"/>
                <w:sz w:val="18"/>
                <w:szCs w:val="18"/>
              </w:rPr>
              <w:t xml:space="preserve"> (26,726)</w:t>
            </w:r>
          </w:p>
        </w:tc>
        <w:tc>
          <w:tcPr>
            <w:tcW w:w="1075" w:type="dxa"/>
            <w:shd w:val="clear" w:color="auto" w:fill="auto"/>
          </w:tcPr>
          <w:p w14:paraId="591541CB" w14:textId="6C8E768D" w:rsidR="00295F7D" w:rsidRPr="00295F7D" w:rsidRDefault="00295F7D" w:rsidP="00295F7D">
            <w:pPr>
              <w:tabs>
                <w:tab w:val="decimal" w:pos="752"/>
              </w:tabs>
              <w:spacing w:line="240" w:lineRule="exact"/>
              <w:ind w:right="-169"/>
              <w:rPr>
                <w:rFonts w:cs="Times New Roman"/>
                <w:sz w:val="18"/>
                <w:szCs w:val="18"/>
              </w:rPr>
            </w:pPr>
            <w:r w:rsidRPr="0093239C">
              <w:rPr>
                <w:rFonts w:cs="Times New Roman"/>
                <w:sz w:val="18"/>
                <w:szCs w:val="18"/>
              </w:rPr>
              <w:t xml:space="preserve"> (42,044)</w:t>
            </w:r>
          </w:p>
        </w:tc>
        <w:tc>
          <w:tcPr>
            <w:tcW w:w="1085" w:type="dxa"/>
            <w:shd w:val="clear" w:color="auto" w:fill="auto"/>
          </w:tcPr>
          <w:p w14:paraId="1F89EE47" w14:textId="30670379" w:rsidR="00295F7D" w:rsidRPr="00295F7D" w:rsidRDefault="00295F7D" w:rsidP="00295F7D">
            <w:pPr>
              <w:tabs>
                <w:tab w:val="decimal" w:pos="822"/>
              </w:tabs>
              <w:spacing w:line="240" w:lineRule="exact"/>
              <w:ind w:right="-169"/>
              <w:rPr>
                <w:rFonts w:cs="Times New Roman"/>
                <w:sz w:val="18"/>
                <w:szCs w:val="18"/>
              </w:rPr>
            </w:pPr>
            <w:r w:rsidRPr="0093239C">
              <w:rPr>
                <w:rFonts w:cs="Times New Roman"/>
                <w:sz w:val="18"/>
                <w:szCs w:val="18"/>
              </w:rPr>
              <w:t xml:space="preserve"> (124,551)</w:t>
            </w:r>
          </w:p>
        </w:tc>
        <w:tc>
          <w:tcPr>
            <w:tcW w:w="1085" w:type="dxa"/>
            <w:shd w:val="clear" w:color="auto" w:fill="auto"/>
          </w:tcPr>
          <w:p w14:paraId="0986D1FE" w14:textId="7AFD035C" w:rsidR="00295F7D" w:rsidRPr="00295F7D" w:rsidRDefault="00295F7D" w:rsidP="00295F7D">
            <w:pPr>
              <w:tabs>
                <w:tab w:val="decimal" w:pos="840"/>
              </w:tabs>
              <w:spacing w:line="240" w:lineRule="exact"/>
              <w:ind w:right="-169"/>
              <w:rPr>
                <w:rFonts w:cs="Times New Roman"/>
                <w:sz w:val="18"/>
                <w:szCs w:val="18"/>
              </w:rPr>
            </w:pPr>
            <w:r w:rsidRPr="0093239C">
              <w:rPr>
                <w:rFonts w:cs="Times New Roman"/>
                <w:sz w:val="18"/>
                <w:szCs w:val="18"/>
              </w:rPr>
              <w:t>-</w:t>
            </w:r>
          </w:p>
        </w:tc>
        <w:tc>
          <w:tcPr>
            <w:tcW w:w="1095" w:type="dxa"/>
            <w:shd w:val="clear" w:color="auto" w:fill="auto"/>
          </w:tcPr>
          <w:p w14:paraId="1432B998" w14:textId="5776C86C" w:rsidR="00295F7D" w:rsidRPr="00295F7D" w:rsidRDefault="00295F7D" w:rsidP="00295F7D">
            <w:pPr>
              <w:tabs>
                <w:tab w:val="decimal" w:pos="842"/>
              </w:tabs>
              <w:spacing w:line="240" w:lineRule="exact"/>
              <w:ind w:right="-169"/>
              <w:rPr>
                <w:rFonts w:cs="Times New Roman"/>
                <w:sz w:val="18"/>
                <w:szCs w:val="18"/>
              </w:rPr>
            </w:pPr>
            <w:r w:rsidRPr="0093239C">
              <w:rPr>
                <w:rFonts w:cs="Times New Roman"/>
                <w:sz w:val="18"/>
                <w:szCs w:val="18"/>
              </w:rPr>
              <w:t xml:space="preserve"> (238,879)</w:t>
            </w:r>
          </w:p>
        </w:tc>
      </w:tr>
      <w:tr w:rsidR="00295F7D" w:rsidRPr="00CB6061" w14:paraId="3C245429" w14:textId="77777777" w:rsidTr="00EC65EE">
        <w:tc>
          <w:tcPr>
            <w:tcW w:w="2502" w:type="dxa"/>
          </w:tcPr>
          <w:p w14:paraId="51EEBD3C" w14:textId="0482F9B0" w:rsidR="00295F7D" w:rsidRPr="00CB6061" w:rsidRDefault="00295F7D" w:rsidP="00295F7D">
            <w:pPr>
              <w:tabs>
                <w:tab w:val="decimal" w:pos="770"/>
              </w:tabs>
              <w:spacing w:line="240" w:lineRule="exact"/>
              <w:ind w:left="141" w:right="-81"/>
              <w:rPr>
                <w:rFonts w:cs="Times New Roman"/>
                <w:b/>
                <w:bCs/>
                <w:spacing w:val="-4"/>
                <w:sz w:val="18"/>
                <w:szCs w:val="18"/>
              </w:rPr>
            </w:pPr>
            <w:r w:rsidRPr="00CB6061">
              <w:rPr>
                <w:rFonts w:cs="Times New Roman"/>
                <w:sz w:val="18"/>
                <w:szCs w:val="18"/>
              </w:rPr>
              <w:t>Disposals</w:t>
            </w:r>
          </w:p>
        </w:tc>
        <w:tc>
          <w:tcPr>
            <w:tcW w:w="1013" w:type="dxa"/>
            <w:shd w:val="clear" w:color="auto" w:fill="auto"/>
          </w:tcPr>
          <w:p w14:paraId="4EDE8056" w14:textId="4B53A992" w:rsidR="00295F7D" w:rsidRPr="00295F7D" w:rsidRDefault="00295F7D" w:rsidP="00295F7D">
            <w:pPr>
              <w:tabs>
                <w:tab w:val="decimal" w:pos="752"/>
              </w:tabs>
              <w:spacing w:line="240" w:lineRule="exact"/>
              <w:ind w:right="-169"/>
              <w:rPr>
                <w:rFonts w:cs="Times New Roman"/>
                <w:sz w:val="18"/>
                <w:szCs w:val="18"/>
              </w:rPr>
            </w:pPr>
            <w:r w:rsidRPr="0093239C">
              <w:rPr>
                <w:rFonts w:cs="Times New Roman"/>
                <w:sz w:val="18"/>
                <w:szCs w:val="18"/>
              </w:rPr>
              <w:t>-</w:t>
            </w:r>
          </w:p>
        </w:tc>
        <w:tc>
          <w:tcPr>
            <w:tcW w:w="992" w:type="dxa"/>
            <w:shd w:val="clear" w:color="auto" w:fill="auto"/>
          </w:tcPr>
          <w:p w14:paraId="48EE3F67" w14:textId="5A896FD0" w:rsidR="00295F7D" w:rsidRPr="00295F7D" w:rsidRDefault="00295F7D" w:rsidP="00295F7D">
            <w:pPr>
              <w:tabs>
                <w:tab w:val="decimal" w:pos="770"/>
              </w:tabs>
              <w:spacing w:line="240" w:lineRule="exact"/>
              <w:ind w:right="-169"/>
              <w:rPr>
                <w:rFonts w:cs="Times New Roman"/>
                <w:sz w:val="18"/>
                <w:szCs w:val="18"/>
              </w:rPr>
            </w:pPr>
            <w:r w:rsidRPr="0093239C">
              <w:rPr>
                <w:rFonts w:cs="Times New Roman"/>
                <w:sz w:val="18"/>
                <w:szCs w:val="18"/>
              </w:rPr>
              <w:t xml:space="preserve"> 1,525 </w:t>
            </w:r>
          </w:p>
        </w:tc>
        <w:tc>
          <w:tcPr>
            <w:tcW w:w="1028" w:type="dxa"/>
            <w:shd w:val="clear" w:color="auto" w:fill="auto"/>
          </w:tcPr>
          <w:p w14:paraId="77033C4A" w14:textId="65936D3B" w:rsidR="00295F7D" w:rsidRPr="00295F7D" w:rsidRDefault="00295F7D" w:rsidP="00295F7D">
            <w:pPr>
              <w:tabs>
                <w:tab w:val="decimal" w:pos="812"/>
              </w:tabs>
              <w:spacing w:line="240" w:lineRule="exact"/>
              <w:ind w:right="-169"/>
              <w:rPr>
                <w:rFonts w:cs="Times New Roman"/>
                <w:sz w:val="18"/>
                <w:szCs w:val="18"/>
              </w:rPr>
            </w:pPr>
            <w:r w:rsidRPr="0093239C">
              <w:rPr>
                <w:rFonts w:cs="Times New Roman"/>
                <w:sz w:val="18"/>
                <w:szCs w:val="18"/>
              </w:rPr>
              <w:t xml:space="preserve"> 5,025 </w:t>
            </w:r>
          </w:p>
        </w:tc>
        <w:tc>
          <w:tcPr>
            <w:tcW w:w="1075" w:type="dxa"/>
            <w:shd w:val="clear" w:color="auto" w:fill="auto"/>
          </w:tcPr>
          <w:p w14:paraId="522CD5F9" w14:textId="63D26C23" w:rsidR="00295F7D" w:rsidRPr="00295F7D" w:rsidRDefault="00295F7D" w:rsidP="00295F7D">
            <w:pPr>
              <w:tabs>
                <w:tab w:val="decimal" w:pos="752"/>
              </w:tabs>
              <w:spacing w:line="240" w:lineRule="exact"/>
              <w:ind w:right="-169"/>
              <w:rPr>
                <w:rFonts w:cs="Times New Roman"/>
                <w:sz w:val="18"/>
                <w:szCs w:val="18"/>
              </w:rPr>
            </w:pPr>
            <w:r w:rsidRPr="0093239C">
              <w:rPr>
                <w:rFonts w:cs="Times New Roman"/>
                <w:sz w:val="18"/>
                <w:szCs w:val="18"/>
              </w:rPr>
              <w:t xml:space="preserve"> 14,672 </w:t>
            </w:r>
          </w:p>
        </w:tc>
        <w:tc>
          <w:tcPr>
            <w:tcW w:w="1085" w:type="dxa"/>
            <w:shd w:val="clear" w:color="auto" w:fill="auto"/>
          </w:tcPr>
          <w:p w14:paraId="1D198B4C" w14:textId="1D52D29F" w:rsidR="00295F7D" w:rsidRPr="00295F7D" w:rsidRDefault="00295F7D" w:rsidP="00295F7D">
            <w:pPr>
              <w:tabs>
                <w:tab w:val="decimal" w:pos="822"/>
              </w:tabs>
              <w:spacing w:line="240" w:lineRule="exact"/>
              <w:ind w:right="-169"/>
              <w:rPr>
                <w:rFonts w:cs="Times New Roman"/>
                <w:sz w:val="18"/>
                <w:szCs w:val="18"/>
              </w:rPr>
            </w:pPr>
            <w:r w:rsidRPr="0093239C">
              <w:rPr>
                <w:rFonts w:cs="Times New Roman"/>
                <w:sz w:val="18"/>
                <w:szCs w:val="18"/>
              </w:rPr>
              <w:t>-</w:t>
            </w:r>
          </w:p>
        </w:tc>
        <w:tc>
          <w:tcPr>
            <w:tcW w:w="1085" w:type="dxa"/>
            <w:shd w:val="clear" w:color="auto" w:fill="auto"/>
          </w:tcPr>
          <w:p w14:paraId="7801B447" w14:textId="73538269" w:rsidR="00295F7D" w:rsidRPr="00295F7D" w:rsidRDefault="00295F7D" w:rsidP="00295F7D">
            <w:pPr>
              <w:tabs>
                <w:tab w:val="decimal" w:pos="840"/>
              </w:tabs>
              <w:spacing w:line="240" w:lineRule="exact"/>
              <w:ind w:right="-169"/>
              <w:rPr>
                <w:rFonts w:cs="Times New Roman"/>
                <w:sz w:val="18"/>
                <w:szCs w:val="18"/>
              </w:rPr>
            </w:pPr>
            <w:r w:rsidRPr="0093239C">
              <w:rPr>
                <w:rFonts w:cs="Times New Roman"/>
                <w:sz w:val="18"/>
                <w:szCs w:val="18"/>
              </w:rPr>
              <w:t>-</w:t>
            </w:r>
          </w:p>
        </w:tc>
        <w:tc>
          <w:tcPr>
            <w:tcW w:w="1095" w:type="dxa"/>
            <w:shd w:val="clear" w:color="auto" w:fill="auto"/>
          </w:tcPr>
          <w:p w14:paraId="746E078B" w14:textId="65BEFA9E" w:rsidR="00295F7D" w:rsidRPr="00295F7D" w:rsidRDefault="00295F7D" w:rsidP="00295F7D">
            <w:pPr>
              <w:tabs>
                <w:tab w:val="decimal" w:pos="842"/>
              </w:tabs>
              <w:spacing w:line="240" w:lineRule="exact"/>
              <w:ind w:right="-169"/>
              <w:rPr>
                <w:rFonts w:cs="Times New Roman"/>
                <w:sz w:val="18"/>
                <w:szCs w:val="18"/>
              </w:rPr>
            </w:pPr>
            <w:r w:rsidRPr="0093239C">
              <w:rPr>
                <w:rFonts w:cs="Times New Roman"/>
                <w:sz w:val="18"/>
                <w:szCs w:val="18"/>
              </w:rPr>
              <w:t xml:space="preserve"> 21,222 </w:t>
            </w:r>
          </w:p>
        </w:tc>
      </w:tr>
      <w:tr w:rsidR="00295F7D" w:rsidRPr="00CB6061" w14:paraId="1A5B0828" w14:textId="77777777" w:rsidTr="00EC65EE">
        <w:tc>
          <w:tcPr>
            <w:tcW w:w="2502" w:type="dxa"/>
          </w:tcPr>
          <w:p w14:paraId="08AD0201" w14:textId="209CA6E0" w:rsidR="00295F7D" w:rsidRPr="00CB6061" w:rsidRDefault="00295F7D" w:rsidP="00295F7D">
            <w:pPr>
              <w:spacing w:line="240" w:lineRule="exact"/>
              <w:ind w:left="141" w:right="-18"/>
              <w:rPr>
                <w:rFonts w:cs="Times New Roman"/>
                <w:sz w:val="18"/>
                <w:szCs w:val="18"/>
              </w:rPr>
            </w:pPr>
            <w:r w:rsidRPr="00CB6061">
              <w:rPr>
                <w:rFonts w:cs="Times New Roman"/>
                <w:sz w:val="18"/>
                <w:szCs w:val="18"/>
              </w:rPr>
              <w:t>Write-off</w:t>
            </w:r>
          </w:p>
        </w:tc>
        <w:tc>
          <w:tcPr>
            <w:tcW w:w="1013" w:type="dxa"/>
            <w:shd w:val="clear" w:color="auto" w:fill="auto"/>
          </w:tcPr>
          <w:p w14:paraId="7032A7FE" w14:textId="3D4A9943" w:rsidR="00295F7D" w:rsidRPr="00295F7D" w:rsidRDefault="00295F7D" w:rsidP="00295F7D">
            <w:pPr>
              <w:tabs>
                <w:tab w:val="decimal" w:pos="752"/>
              </w:tabs>
              <w:spacing w:line="240" w:lineRule="exact"/>
              <w:ind w:right="-169"/>
              <w:rPr>
                <w:rFonts w:cs="Times New Roman"/>
                <w:sz w:val="18"/>
                <w:szCs w:val="18"/>
              </w:rPr>
            </w:pPr>
            <w:r w:rsidRPr="0093239C">
              <w:rPr>
                <w:rFonts w:cs="Times New Roman"/>
                <w:sz w:val="18"/>
                <w:szCs w:val="18"/>
              </w:rPr>
              <w:t>-</w:t>
            </w:r>
          </w:p>
        </w:tc>
        <w:tc>
          <w:tcPr>
            <w:tcW w:w="992" w:type="dxa"/>
            <w:shd w:val="clear" w:color="auto" w:fill="auto"/>
          </w:tcPr>
          <w:p w14:paraId="6263ADFD" w14:textId="4BB84185" w:rsidR="00295F7D" w:rsidRPr="00295F7D" w:rsidRDefault="00295F7D" w:rsidP="00295F7D">
            <w:pPr>
              <w:tabs>
                <w:tab w:val="decimal" w:pos="770"/>
              </w:tabs>
              <w:spacing w:line="240" w:lineRule="exact"/>
              <w:ind w:right="-169"/>
              <w:rPr>
                <w:rFonts w:cs="Times New Roman"/>
                <w:sz w:val="18"/>
                <w:szCs w:val="18"/>
              </w:rPr>
            </w:pPr>
            <w:r w:rsidRPr="0093239C">
              <w:rPr>
                <w:rFonts w:cs="Times New Roman"/>
                <w:sz w:val="18"/>
                <w:szCs w:val="18"/>
              </w:rPr>
              <w:t xml:space="preserve"> 171 </w:t>
            </w:r>
          </w:p>
        </w:tc>
        <w:tc>
          <w:tcPr>
            <w:tcW w:w="1028" w:type="dxa"/>
            <w:shd w:val="clear" w:color="auto" w:fill="auto"/>
          </w:tcPr>
          <w:p w14:paraId="2516A059" w14:textId="76B66EE5" w:rsidR="00295F7D" w:rsidRPr="00295F7D" w:rsidRDefault="00295F7D" w:rsidP="00295F7D">
            <w:pPr>
              <w:tabs>
                <w:tab w:val="decimal" w:pos="812"/>
              </w:tabs>
              <w:spacing w:line="240" w:lineRule="exact"/>
              <w:ind w:right="-169"/>
              <w:rPr>
                <w:rFonts w:cs="Times New Roman"/>
                <w:sz w:val="18"/>
                <w:szCs w:val="18"/>
              </w:rPr>
            </w:pPr>
            <w:r w:rsidRPr="0093239C">
              <w:rPr>
                <w:rFonts w:cs="Times New Roman"/>
                <w:sz w:val="18"/>
                <w:szCs w:val="18"/>
              </w:rPr>
              <w:t xml:space="preserve"> 170 </w:t>
            </w:r>
          </w:p>
        </w:tc>
        <w:tc>
          <w:tcPr>
            <w:tcW w:w="1075" w:type="dxa"/>
            <w:shd w:val="clear" w:color="auto" w:fill="auto"/>
          </w:tcPr>
          <w:p w14:paraId="70123D36" w14:textId="71E67AAD" w:rsidR="00295F7D" w:rsidRPr="00295F7D" w:rsidRDefault="00295F7D" w:rsidP="00295F7D">
            <w:pPr>
              <w:tabs>
                <w:tab w:val="decimal" w:pos="747"/>
              </w:tabs>
              <w:spacing w:line="240" w:lineRule="exact"/>
              <w:ind w:right="-169"/>
              <w:rPr>
                <w:rFonts w:cs="Times New Roman"/>
                <w:sz w:val="18"/>
                <w:szCs w:val="18"/>
              </w:rPr>
            </w:pPr>
            <w:r w:rsidRPr="0093239C">
              <w:rPr>
                <w:rFonts w:cs="Times New Roman"/>
                <w:sz w:val="18"/>
                <w:szCs w:val="18"/>
              </w:rPr>
              <w:t>-</w:t>
            </w:r>
          </w:p>
        </w:tc>
        <w:tc>
          <w:tcPr>
            <w:tcW w:w="1085" w:type="dxa"/>
            <w:shd w:val="clear" w:color="auto" w:fill="auto"/>
          </w:tcPr>
          <w:p w14:paraId="06C33A61" w14:textId="74524710" w:rsidR="00295F7D" w:rsidRPr="00295F7D" w:rsidRDefault="00295F7D" w:rsidP="00295F7D">
            <w:pPr>
              <w:tabs>
                <w:tab w:val="decimal" w:pos="840"/>
              </w:tabs>
              <w:spacing w:line="240" w:lineRule="exact"/>
              <w:ind w:right="-169"/>
              <w:rPr>
                <w:rFonts w:cs="Times New Roman"/>
                <w:sz w:val="18"/>
                <w:szCs w:val="18"/>
              </w:rPr>
            </w:pPr>
            <w:r w:rsidRPr="0093239C">
              <w:rPr>
                <w:rFonts w:cs="Times New Roman"/>
                <w:sz w:val="18"/>
                <w:szCs w:val="18"/>
              </w:rPr>
              <w:t xml:space="preserve"> 119,089 </w:t>
            </w:r>
          </w:p>
        </w:tc>
        <w:tc>
          <w:tcPr>
            <w:tcW w:w="1085" w:type="dxa"/>
            <w:shd w:val="clear" w:color="auto" w:fill="auto"/>
          </w:tcPr>
          <w:p w14:paraId="0AA35529" w14:textId="137D2FBE" w:rsidR="00295F7D" w:rsidRPr="00295F7D" w:rsidRDefault="00295F7D" w:rsidP="00295F7D">
            <w:pPr>
              <w:tabs>
                <w:tab w:val="decimal" w:pos="840"/>
              </w:tabs>
              <w:spacing w:line="240" w:lineRule="exact"/>
              <w:ind w:right="-169"/>
              <w:rPr>
                <w:rFonts w:cs="Times New Roman"/>
                <w:sz w:val="18"/>
                <w:szCs w:val="18"/>
              </w:rPr>
            </w:pPr>
            <w:r w:rsidRPr="0093239C">
              <w:rPr>
                <w:rFonts w:cs="Times New Roman"/>
                <w:sz w:val="18"/>
                <w:szCs w:val="18"/>
              </w:rPr>
              <w:t>-</w:t>
            </w:r>
          </w:p>
        </w:tc>
        <w:tc>
          <w:tcPr>
            <w:tcW w:w="1095" w:type="dxa"/>
            <w:shd w:val="clear" w:color="auto" w:fill="auto"/>
          </w:tcPr>
          <w:p w14:paraId="3706C908" w14:textId="449D5A79" w:rsidR="00295F7D" w:rsidRPr="00295F7D" w:rsidRDefault="00295F7D" w:rsidP="00295F7D">
            <w:pPr>
              <w:tabs>
                <w:tab w:val="decimal" w:pos="842"/>
              </w:tabs>
              <w:spacing w:line="240" w:lineRule="exact"/>
              <w:ind w:right="-169"/>
              <w:rPr>
                <w:rFonts w:cs="Times New Roman"/>
                <w:sz w:val="18"/>
                <w:szCs w:val="18"/>
              </w:rPr>
            </w:pPr>
            <w:r w:rsidRPr="0093239C">
              <w:rPr>
                <w:rFonts w:cs="Times New Roman"/>
                <w:sz w:val="18"/>
                <w:szCs w:val="18"/>
              </w:rPr>
              <w:t xml:space="preserve"> 119,430 </w:t>
            </w:r>
          </w:p>
        </w:tc>
      </w:tr>
      <w:tr w:rsidR="00295F7D" w:rsidRPr="00CB6061" w14:paraId="56C338E6" w14:textId="77777777" w:rsidTr="00EC65EE">
        <w:tc>
          <w:tcPr>
            <w:tcW w:w="2502" w:type="dxa"/>
          </w:tcPr>
          <w:p w14:paraId="3154AE9D" w14:textId="50919236" w:rsidR="00295F7D" w:rsidRPr="00CB6061" w:rsidRDefault="00295F7D" w:rsidP="00295F7D">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2023</w:t>
            </w:r>
          </w:p>
        </w:tc>
        <w:tc>
          <w:tcPr>
            <w:tcW w:w="1013" w:type="dxa"/>
            <w:shd w:val="clear" w:color="auto" w:fill="auto"/>
          </w:tcPr>
          <w:p w14:paraId="18BB8CD6" w14:textId="63A4B49D" w:rsidR="00295F7D" w:rsidRPr="00295F7D" w:rsidRDefault="00295F7D" w:rsidP="00295F7D">
            <w:pPr>
              <w:pBdr>
                <w:top w:val="single" w:sz="4" w:space="1" w:color="auto"/>
                <w:bottom w:val="single" w:sz="4" w:space="1" w:color="auto"/>
              </w:pBdr>
              <w:tabs>
                <w:tab w:val="decimal" w:pos="752"/>
              </w:tabs>
              <w:spacing w:line="240" w:lineRule="exact"/>
              <w:ind w:right="-72"/>
              <w:rPr>
                <w:rFonts w:cs="Times New Roman"/>
                <w:b/>
                <w:bCs/>
                <w:sz w:val="18"/>
                <w:szCs w:val="18"/>
              </w:rPr>
            </w:pPr>
            <w:r w:rsidRPr="0093239C">
              <w:rPr>
                <w:rFonts w:cs="Times New Roman"/>
                <w:b/>
                <w:bCs/>
                <w:sz w:val="18"/>
                <w:szCs w:val="18"/>
              </w:rPr>
              <w:t xml:space="preserve"> (20,811)</w:t>
            </w:r>
          </w:p>
        </w:tc>
        <w:tc>
          <w:tcPr>
            <w:tcW w:w="992" w:type="dxa"/>
            <w:shd w:val="clear" w:color="auto" w:fill="auto"/>
          </w:tcPr>
          <w:p w14:paraId="6E16B260" w14:textId="40B1D103" w:rsidR="00295F7D" w:rsidRPr="00295F7D" w:rsidRDefault="00295F7D" w:rsidP="00295F7D">
            <w:pPr>
              <w:pBdr>
                <w:top w:val="single" w:sz="4" w:space="1" w:color="auto"/>
                <w:bottom w:val="single" w:sz="4" w:space="1" w:color="auto"/>
              </w:pBdr>
              <w:tabs>
                <w:tab w:val="decimal" w:pos="770"/>
              </w:tabs>
              <w:spacing w:line="240" w:lineRule="exact"/>
              <w:ind w:right="-72"/>
              <w:rPr>
                <w:rFonts w:cs="Times New Roman"/>
                <w:b/>
                <w:bCs/>
                <w:sz w:val="18"/>
                <w:szCs w:val="18"/>
              </w:rPr>
            </w:pPr>
            <w:r w:rsidRPr="0093239C">
              <w:rPr>
                <w:rFonts w:cs="Times New Roman"/>
                <w:b/>
                <w:bCs/>
                <w:sz w:val="18"/>
                <w:szCs w:val="18"/>
              </w:rPr>
              <w:t xml:space="preserve"> (289,225)</w:t>
            </w:r>
          </w:p>
        </w:tc>
        <w:tc>
          <w:tcPr>
            <w:tcW w:w="1028" w:type="dxa"/>
            <w:shd w:val="clear" w:color="auto" w:fill="auto"/>
          </w:tcPr>
          <w:p w14:paraId="77C5F566" w14:textId="00AC421A" w:rsidR="00295F7D" w:rsidRPr="00295F7D" w:rsidRDefault="00295F7D" w:rsidP="00295F7D">
            <w:pPr>
              <w:pBdr>
                <w:top w:val="single" w:sz="4" w:space="1" w:color="auto"/>
                <w:bottom w:val="single" w:sz="4" w:space="1" w:color="auto"/>
              </w:pBdr>
              <w:tabs>
                <w:tab w:val="decimal" w:pos="812"/>
              </w:tabs>
              <w:spacing w:line="240" w:lineRule="exact"/>
              <w:ind w:right="-72"/>
              <w:rPr>
                <w:rFonts w:cs="Times New Roman"/>
                <w:b/>
                <w:bCs/>
                <w:sz w:val="18"/>
                <w:szCs w:val="18"/>
              </w:rPr>
            </w:pPr>
            <w:r w:rsidRPr="0093239C">
              <w:rPr>
                <w:rFonts w:cs="Times New Roman"/>
                <w:b/>
                <w:bCs/>
                <w:sz w:val="18"/>
                <w:szCs w:val="18"/>
              </w:rPr>
              <w:t xml:space="preserve"> (233,390)</w:t>
            </w:r>
          </w:p>
        </w:tc>
        <w:tc>
          <w:tcPr>
            <w:tcW w:w="1075" w:type="dxa"/>
            <w:shd w:val="clear" w:color="auto" w:fill="auto"/>
          </w:tcPr>
          <w:p w14:paraId="006432E2" w14:textId="6B708309" w:rsidR="00295F7D" w:rsidRPr="00295F7D" w:rsidRDefault="00295F7D" w:rsidP="00295F7D">
            <w:pPr>
              <w:pBdr>
                <w:top w:val="single" w:sz="4" w:space="1" w:color="auto"/>
                <w:bottom w:val="single" w:sz="4" w:space="1" w:color="auto"/>
              </w:pBdr>
              <w:tabs>
                <w:tab w:val="decimal" w:pos="775"/>
              </w:tabs>
              <w:spacing w:line="240" w:lineRule="exact"/>
              <w:ind w:right="-72"/>
              <w:rPr>
                <w:rFonts w:cs="Times New Roman"/>
                <w:b/>
                <w:bCs/>
                <w:sz w:val="18"/>
                <w:szCs w:val="18"/>
              </w:rPr>
            </w:pPr>
            <w:r w:rsidRPr="0093239C">
              <w:rPr>
                <w:rFonts w:cs="Times New Roman"/>
                <w:b/>
                <w:bCs/>
                <w:sz w:val="18"/>
                <w:szCs w:val="18"/>
              </w:rPr>
              <w:t xml:space="preserve"> (223,337)</w:t>
            </w:r>
          </w:p>
        </w:tc>
        <w:tc>
          <w:tcPr>
            <w:tcW w:w="1085" w:type="dxa"/>
            <w:shd w:val="clear" w:color="auto" w:fill="auto"/>
          </w:tcPr>
          <w:p w14:paraId="1F00C013" w14:textId="565FD4D3" w:rsidR="00295F7D" w:rsidRPr="00295F7D" w:rsidRDefault="00295F7D" w:rsidP="00295F7D">
            <w:pPr>
              <w:pBdr>
                <w:top w:val="single" w:sz="4" w:space="1" w:color="auto"/>
                <w:bottom w:val="sing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 xml:space="preserve"> (188,699)</w:t>
            </w:r>
          </w:p>
        </w:tc>
        <w:tc>
          <w:tcPr>
            <w:tcW w:w="1085" w:type="dxa"/>
            <w:shd w:val="clear" w:color="auto" w:fill="auto"/>
          </w:tcPr>
          <w:p w14:paraId="7AD566AD" w14:textId="35747EE4" w:rsidR="00295F7D" w:rsidRPr="00295F7D" w:rsidRDefault="00295F7D" w:rsidP="00295F7D">
            <w:pPr>
              <w:pBdr>
                <w:top w:val="single" w:sz="4" w:space="1" w:color="auto"/>
                <w:bottom w:val="single" w:sz="4" w:space="1" w:color="auto"/>
              </w:pBdr>
              <w:tabs>
                <w:tab w:val="decimal" w:pos="840"/>
              </w:tabs>
              <w:spacing w:line="240" w:lineRule="exact"/>
              <w:ind w:right="-72"/>
              <w:rPr>
                <w:rFonts w:cs="Times New Roman"/>
                <w:sz w:val="18"/>
                <w:szCs w:val="18"/>
              </w:rPr>
            </w:pPr>
            <w:r w:rsidRPr="0093239C">
              <w:rPr>
                <w:rFonts w:cs="Times New Roman"/>
                <w:b/>
                <w:bCs/>
                <w:sz w:val="18"/>
                <w:szCs w:val="18"/>
              </w:rPr>
              <w:t>-</w:t>
            </w:r>
          </w:p>
        </w:tc>
        <w:tc>
          <w:tcPr>
            <w:tcW w:w="1095" w:type="dxa"/>
            <w:shd w:val="clear" w:color="auto" w:fill="auto"/>
          </w:tcPr>
          <w:p w14:paraId="67D0F7E7" w14:textId="5134BB4E" w:rsidR="00295F7D" w:rsidRPr="00295F7D" w:rsidRDefault="00295F7D" w:rsidP="00295F7D">
            <w:pPr>
              <w:pBdr>
                <w:top w:val="single" w:sz="4" w:space="1" w:color="auto"/>
                <w:bottom w:val="single" w:sz="4" w:space="1" w:color="auto"/>
              </w:pBdr>
              <w:tabs>
                <w:tab w:val="decimal" w:pos="842"/>
              </w:tabs>
              <w:spacing w:line="240" w:lineRule="exact"/>
              <w:ind w:right="-72"/>
              <w:rPr>
                <w:rFonts w:cs="Times New Roman"/>
                <w:b/>
                <w:bCs/>
                <w:sz w:val="18"/>
                <w:szCs w:val="18"/>
              </w:rPr>
            </w:pPr>
            <w:r w:rsidRPr="0093239C">
              <w:rPr>
                <w:rFonts w:cs="Times New Roman"/>
                <w:b/>
                <w:bCs/>
                <w:sz w:val="18"/>
                <w:szCs w:val="18"/>
              </w:rPr>
              <w:t>(955,462)</w:t>
            </w:r>
          </w:p>
        </w:tc>
      </w:tr>
      <w:tr w:rsidR="00295F7D" w:rsidRPr="00CB6061" w14:paraId="4E153647" w14:textId="77777777" w:rsidTr="00EC65EE">
        <w:tc>
          <w:tcPr>
            <w:tcW w:w="2502" w:type="dxa"/>
          </w:tcPr>
          <w:p w14:paraId="1A6AC38C" w14:textId="77777777" w:rsidR="00295F7D" w:rsidRPr="00CB6061" w:rsidRDefault="00295F7D" w:rsidP="00295F7D">
            <w:pPr>
              <w:spacing w:line="240" w:lineRule="exact"/>
              <w:ind w:left="141" w:right="-18"/>
              <w:rPr>
                <w:rFonts w:cs="Times New Roman"/>
                <w:sz w:val="18"/>
                <w:szCs w:val="18"/>
              </w:rPr>
            </w:pPr>
          </w:p>
        </w:tc>
        <w:tc>
          <w:tcPr>
            <w:tcW w:w="1013" w:type="dxa"/>
            <w:shd w:val="clear" w:color="auto" w:fill="auto"/>
          </w:tcPr>
          <w:p w14:paraId="0CDC8C3B" w14:textId="77777777" w:rsidR="00295F7D" w:rsidRPr="00295F7D" w:rsidRDefault="00295F7D" w:rsidP="00295F7D">
            <w:pPr>
              <w:tabs>
                <w:tab w:val="decimal" w:pos="752"/>
              </w:tabs>
              <w:spacing w:line="240" w:lineRule="exact"/>
              <w:ind w:right="-169"/>
              <w:rPr>
                <w:rFonts w:cs="Times New Roman"/>
                <w:sz w:val="18"/>
                <w:szCs w:val="18"/>
              </w:rPr>
            </w:pPr>
          </w:p>
        </w:tc>
        <w:tc>
          <w:tcPr>
            <w:tcW w:w="992" w:type="dxa"/>
            <w:shd w:val="clear" w:color="auto" w:fill="auto"/>
          </w:tcPr>
          <w:p w14:paraId="03FC7A05" w14:textId="77777777" w:rsidR="00295F7D" w:rsidRPr="00295F7D" w:rsidRDefault="00295F7D" w:rsidP="00295F7D">
            <w:pPr>
              <w:tabs>
                <w:tab w:val="decimal" w:pos="770"/>
              </w:tabs>
              <w:spacing w:line="240" w:lineRule="exact"/>
              <w:ind w:right="-169"/>
              <w:rPr>
                <w:rFonts w:cs="Times New Roman"/>
                <w:sz w:val="18"/>
                <w:szCs w:val="18"/>
              </w:rPr>
            </w:pPr>
          </w:p>
        </w:tc>
        <w:tc>
          <w:tcPr>
            <w:tcW w:w="1028" w:type="dxa"/>
            <w:shd w:val="clear" w:color="auto" w:fill="auto"/>
          </w:tcPr>
          <w:p w14:paraId="07E1C958" w14:textId="77777777" w:rsidR="00295F7D" w:rsidRPr="00295F7D" w:rsidRDefault="00295F7D" w:rsidP="00295F7D">
            <w:pPr>
              <w:tabs>
                <w:tab w:val="decimal" w:pos="812"/>
              </w:tabs>
              <w:spacing w:line="240" w:lineRule="exact"/>
              <w:ind w:right="-169"/>
              <w:rPr>
                <w:rFonts w:cs="Times New Roman"/>
                <w:sz w:val="18"/>
                <w:szCs w:val="18"/>
              </w:rPr>
            </w:pPr>
          </w:p>
        </w:tc>
        <w:tc>
          <w:tcPr>
            <w:tcW w:w="1075" w:type="dxa"/>
            <w:shd w:val="clear" w:color="auto" w:fill="auto"/>
          </w:tcPr>
          <w:p w14:paraId="7BF5D8EE" w14:textId="77777777" w:rsidR="00295F7D" w:rsidRPr="00295F7D" w:rsidRDefault="00295F7D" w:rsidP="00295F7D">
            <w:pPr>
              <w:tabs>
                <w:tab w:val="decimal" w:pos="775"/>
              </w:tabs>
              <w:spacing w:line="240" w:lineRule="exact"/>
              <w:ind w:right="-169"/>
              <w:rPr>
                <w:rFonts w:cs="Times New Roman"/>
                <w:sz w:val="18"/>
                <w:szCs w:val="18"/>
              </w:rPr>
            </w:pPr>
          </w:p>
        </w:tc>
        <w:tc>
          <w:tcPr>
            <w:tcW w:w="1085" w:type="dxa"/>
            <w:shd w:val="clear" w:color="auto" w:fill="auto"/>
          </w:tcPr>
          <w:p w14:paraId="219029DC" w14:textId="77777777" w:rsidR="00295F7D" w:rsidRPr="00295F7D" w:rsidRDefault="00295F7D" w:rsidP="00295F7D">
            <w:pPr>
              <w:tabs>
                <w:tab w:val="decimal" w:pos="840"/>
              </w:tabs>
              <w:spacing w:line="240" w:lineRule="exact"/>
              <w:ind w:right="-169"/>
              <w:rPr>
                <w:rFonts w:cs="Times New Roman"/>
                <w:sz w:val="18"/>
                <w:szCs w:val="18"/>
              </w:rPr>
            </w:pPr>
          </w:p>
        </w:tc>
        <w:tc>
          <w:tcPr>
            <w:tcW w:w="1085" w:type="dxa"/>
            <w:shd w:val="clear" w:color="auto" w:fill="auto"/>
          </w:tcPr>
          <w:p w14:paraId="32A29917" w14:textId="77777777" w:rsidR="00295F7D" w:rsidRPr="00295F7D" w:rsidRDefault="00295F7D" w:rsidP="00295F7D">
            <w:pPr>
              <w:tabs>
                <w:tab w:val="decimal" w:pos="840"/>
              </w:tabs>
              <w:spacing w:line="240" w:lineRule="exact"/>
              <w:ind w:right="-169"/>
              <w:rPr>
                <w:rFonts w:cs="Times New Roman"/>
                <w:sz w:val="18"/>
                <w:szCs w:val="18"/>
              </w:rPr>
            </w:pPr>
          </w:p>
        </w:tc>
        <w:tc>
          <w:tcPr>
            <w:tcW w:w="1095" w:type="dxa"/>
            <w:shd w:val="clear" w:color="auto" w:fill="auto"/>
          </w:tcPr>
          <w:p w14:paraId="22D7DBBA" w14:textId="77777777" w:rsidR="00295F7D" w:rsidRPr="00295F7D" w:rsidRDefault="00295F7D" w:rsidP="00295F7D">
            <w:pPr>
              <w:tabs>
                <w:tab w:val="decimal" w:pos="842"/>
              </w:tabs>
              <w:spacing w:line="240" w:lineRule="exact"/>
              <w:ind w:right="-169"/>
              <w:rPr>
                <w:rFonts w:cs="Times New Roman"/>
                <w:sz w:val="18"/>
                <w:szCs w:val="18"/>
              </w:rPr>
            </w:pPr>
          </w:p>
        </w:tc>
      </w:tr>
      <w:tr w:rsidR="00295F7D" w:rsidRPr="00CB6061" w14:paraId="5E9D9443" w14:textId="77777777" w:rsidTr="00EC65EE">
        <w:tc>
          <w:tcPr>
            <w:tcW w:w="2502" w:type="dxa"/>
            <w:vAlign w:val="bottom"/>
          </w:tcPr>
          <w:p w14:paraId="1ED0151E" w14:textId="77777777" w:rsidR="00295F7D" w:rsidRPr="00CB6061" w:rsidRDefault="00295F7D" w:rsidP="00295F7D">
            <w:pPr>
              <w:spacing w:line="240" w:lineRule="exact"/>
              <w:ind w:left="141" w:right="-81"/>
              <w:rPr>
                <w:rFonts w:cs="Times New Roman"/>
                <w:b/>
                <w:bCs/>
                <w:i/>
                <w:iCs/>
                <w:spacing w:val="-6"/>
                <w:sz w:val="18"/>
                <w:szCs w:val="18"/>
              </w:rPr>
            </w:pPr>
            <w:r w:rsidRPr="00CB6061">
              <w:rPr>
                <w:rFonts w:cs="Times New Roman"/>
                <w:b/>
                <w:bCs/>
                <w:i/>
                <w:iCs/>
                <w:spacing w:val="-6"/>
                <w:sz w:val="18"/>
                <w:szCs w:val="18"/>
              </w:rPr>
              <w:t>Net book value</w:t>
            </w:r>
          </w:p>
        </w:tc>
        <w:tc>
          <w:tcPr>
            <w:tcW w:w="1013" w:type="dxa"/>
            <w:shd w:val="clear" w:color="auto" w:fill="auto"/>
            <w:vAlign w:val="bottom"/>
          </w:tcPr>
          <w:p w14:paraId="2FC6D2C7" w14:textId="77777777" w:rsidR="00295F7D" w:rsidRPr="00295F7D" w:rsidRDefault="00295F7D" w:rsidP="00295F7D">
            <w:pPr>
              <w:tabs>
                <w:tab w:val="decimal" w:pos="752"/>
              </w:tabs>
              <w:spacing w:line="240" w:lineRule="exact"/>
              <w:ind w:right="-169"/>
              <w:rPr>
                <w:rFonts w:cs="Times New Roman"/>
                <w:sz w:val="18"/>
                <w:szCs w:val="18"/>
              </w:rPr>
            </w:pPr>
          </w:p>
        </w:tc>
        <w:tc>
          <w:tcPr>
            <w:tcW w:w="992" w:type="dxa"/>
            <w:shd w:val="clear" w:color="auto" w:fill="auto"/>
            <w:vAlign w:val="bottom"/>
          </w:tcPr>
          <w:p w14:paraId="7990DC94" w14:textId="77777777" w:rsidR="00295F7D" w:rsidRPr="00295F7D" w:rsidRDefault="00295F7D" w:rsidP="00295F7D">
            <w:pPr>
              <w:tabs>
                <w:tab w:val="decimal" w:pos="770"/>
              </w:tabs>
              <w:spacing w:line="240" w:lineRule="exact"/>
              <w:ind w:right="-169"/>
              <w:rPr>
                <w:rFonts w:cs="Times New Roman"/>
                <w:sz w:val="18"/>
                <w:szCs w:val="18"/>
              </w:rPr>
            </w:pPr>
          </w:p>
        </w:tc>
        <w:tc>
          <w:tcPr>
            <w:tcW w:w="1028" w:type="dxa"/>
            <w:shd w:val="clear" w:color="auto" w:fill="auto"/>
            <w:vAlign w:val="bottom"/>
          </w:tcPr>
          <w:p w14:paraId="456B1420" w14:textId="77777777" w:rsidR="00295F7D" w:rsidRPr="00295F7D" w:rsidRDefault="00295F7D" w:rsidP="00295F7D">
            <w:pPr>
              <w:tabs>
                <w:tab w:val="decimal" w:pos="812"/>
              </w:tabs>
              <w:spacing w:line="240" w:lineRule="exact"/>
              <w:ind w:right="-169"/>
              <w:rPr>
                <w:rFonts w:cs="Times New Roman"/>
                <w:sz w:val="18"/>
                <w:szCs w:val="18"/>
              </w:rPr>
            </w:pPr>
          </w:p>
        </w:tc>
        <w:tc>
          <w:tcPr>
            <w:tcW w:w="1075" w:type="dxa"/>
            <w:shd w:val="clear" w:color="auto" w:fill="auto"/>
            <w:vAlign w:val="bottom"/>
          </w:tcPr>
          <w:p w14:paraId="37EFDAEE" w14:textId="77777777" w:rsidR="00295F7D" w:rsidRPr="00295F7D" w:rsidRDefault="00295F7D" w:rsidP="00295F7D">
            <w:pPr>
              <w:tabs>
                <w:tab w:val="decimal" w:pos="775"/>
              </w:tabs>
              <w:spacing w:line="240" w:lineRule="exact"/>
              <w:ind w:right="-169"/>
              <w:rPr>
                <w:rFonts w:cs="Times New Roman"/>
                <w:sz w:val="18"/>
                <w:szCs w:val="18"/>
              </w:rPr>
            </w:pPr>
          </w:p>
        </w:tc>
        <w:tc>
          <w:tcPr>
            <w:tcW w:w="1085" w:type="dxa"/>
            <w:shd w:val="clear" w:color="auto" w:fill="auto"/>
          </w:tcPr>
          <w:p w14:paraId="07AEA4FF" w14:textId="77777777" w:rsidR="00295F7D" w:rsidRPr="00295F7D" w:rsidRDefault="00295F7D" w:rsidP="00295F7D">
            <w:pPr>
              <w:tabs>
                <w:tab w:val="decimal" w:pos="840"/>
              </w:tabs>
              <w:spacing w:line="240" w:lineRule="exact"/>
              <w:ind w:right="-169"/>
              <w:rPr>
                <w:rFonts w:cs="Times New Roman"/>
                <w:sz w:val="18"/>
                <w:szCs w:val="18"/>
              </w:rPr>
            </w:pPr>
          </w:p>
        </w:tc>
        <w:tc>
          <w:tcPr>
            <w:tcW w:w="1085" w:type="dxa"/>
            <w:shd w:val="clear" w:color="auto" w:fill="auto"/>
            <w:vAlign w:val="bottom"/>
          </w:tcPr>
          <w:p w14:paraId="51FC7785" w14:textId="77777777" w:rsidR="00295F7D" w:rsidRPr="00295F7D" w:rsidRDefault="00295F7D" w:rsidP="00295F7D">
            <w:pPr>
              <w:tabs>
                <w:tab w:val="decimal" w:pos="840"/>
              </w:tabs>
              <w:spacing w:line="240" w:lineRule="exact"/>
              <w:ind w:right="-169"/>
              <w:rPr>
                <w:rFonts w:cs="Times New Roman"/>
                <w:sz w:val="18"/>
                <w:szCs w:val="18"/>
              </w:rPr>
            </w:pPr>
          </w:p>
        </w:tc>
        <w:tc>
          <w:tcPr>
            <w:tcW w:w="1095" w:type="dxa"/>
            <w:shd w:val="clear" w:color="auto" w:fill="auto"/>
          </w:tcPr>
          <w:p w14:paraId="5D81FB96" w14:textId="77777777" w:rsidR="00295F7D" w:rsidRPr="00295F7D" w:rsidRDefault="00295F7D" w:rsidP="00295F7D">
            <w:pPr>
              <w:tabs>
                <w:tab w:val="decimal" w:pos="842"/>
              </w:tabs>
              <w:spacing w:line="240" w:lineRule="exact"/>
              <w:ind w:right="-169"/>
              <w:rPr>
                <w:rFonts w:cs="Times New Roman"/>
                <w:sz w:val="18"/>
                <w:szCs w:val="18"/>
              </w:rPr>
            </w:pPr>
          </w:p>
        </w:tc>
      </w:tr>
      <w:tr w:rsidR="00295F7D" w:rsidRPr="00CB6061" w14:paraId="10CC5357" w14:textId="77777777" w:rsidTr="00080F43">
        <w:tc>
          <w:tcPr>
            <w:tcW w:w="2502" w:type="dxa"/>
            <w:vAlign w:val="bottom"/>
          </w:tcPr>
          <w:p w14:paraId="426D3E72" w14:textId="23D2F5FE" w:rsidR="00295F7D" w:rsidRPr="00CB6061" w:rsidRDefault="00295F7D" w:rsidP="00295F7D">
            <w:pPr>
              <w:spacing w:line="240" w:lineRule="exact"/>
              <w:ind w:left="141" w:right="-81"/>
              <w:rPr>
                <w:rFonts w:cs="Times New Roman"/>
                <w:b/>
                <w:bCs/>
                <w:spacing w:val="-4"/>
                <w:sz w:val="18"/>
                <w:szCs w:val="18"/>
                <w:lang w:bidi="th-TH"/>
              </w:rPr>
            </w:pPr>
            <w:r w:rsidRPr="00CB6061">
              <w:rPr>
                <w:rFonts w:cs="Times New Roman"/>
                <w:b/>
                <w:bCs/>
                <w:spacing w:val="-4"/>
                <w:sz w:val="18"/>
                <w:szCs w:val="18"/>
              </w:rPr>
              <w:t>At 31 December 202</w:t>
            </w:r>
            <w:r>
              <w:rPr>
                <w:rFonts w:cs="Times New Roman"/>
                <w:b/>
                <w:bCs/>
                <w:spacing w:val="-4"/>
                <w:sz w:val="18"/>
                <w:szCs w:val="18"/>
              </w:rPr>
              <w:t>2</w:t>
            </w:r>
          </w:p>
        </w:tc>
        <w:tc>
          <w:tcPr>
            <w:tcW w:w="1013" w:type="dxa"/>
            <w:shd w:val="clear" w:color="auto" w:fill="auto"/>
          </w:tcPr>
          <w:p w14:paraId="7401721A" w14:textId="107A64AB" w:rsidR="00295F7D" w:rsidRPr="00295F7D" w:rsidRDefault="00295F7D" w:rsidP="00295F7D">
            <w:pPr>
              <w:pBdr>
                <w:bottom w:val="double" w:sz="4" w:space="1" w:color="auto"/>
              </w:pBdr>
              <w:tabs>
                <w:tab w:val="decimal" w:pos="752"/>
              </w:tabs>
              <w:spacing w:line="240" w:lineRule="exact"/>
              <w:ind w:right="-72"/>
              <w:rPr>
                <w:rFonts w:cs="Times New Roman"/>
                <w:b/>
                <w:bCs/>
                <w:sz w:val="18"/>
                <w:szCs w:val="18"/>
              </w:rPr>
            </w:pPr>
            <w:r w:rsidRPr="00295F7D">
              <w:rPr>
                <w:rFonts w:cs="Times New Roman"/>
                <w:b/>
                <w:bCs/>
                <w:sz w:val="18"/>
                <w:szCs w:val="18"/>
              </w:rPr>
              <w:t>51,020</w:t>
            </w:r>
          </w:p>
        </w:tc>
        <w:tc>
          <w:tcPr>
            <w:tcW w:w="992" w:type="dxa"/>
            <w:shd w:val="clear" w:color="auto" w:fill="auto"/>
          </w:tcPr>
          <w:p w14:paraId="768355B7" w14:textId="0E883EB1" w:rsidR="00295F7D" w:rsidRPr="00295F7D" w:rsidRDefault="00295F7D" w:rsidP="00295F7D">
            <w:pPr>
              <w:pBdr>
                <w:bottom w:val="double" w:sz="4" w:space="1" w:color="auto"/>
              </w:pBdr>
              <w:tabs>
                <w:tab w:val="decimal" w:pos="770"/>
              </w:tabs>
              <w:spacing w:line="240" w:lineRule="exact"/>
              <w:ind w:right="-72"/>
              <w:rPr>
                <w:rFonts w:cs="Times New Roman"/>
                <w:b/>
                <w:bCs/>
                <w:sz w:val="18"/>
                <w:szCs w:val="18"/>
              </w:rPr>
            </w:pPr>
            <w:r w:rsidRPr="00295F7D">
              <w:rPr>
                <w:rFonts w:cs="Times New Roman"/>
                <w:b/>
                <w:bCs/>
                <w:sz w:val="18"/>
                <w:szCs w:val="18"/>
              </w:rPr>
              <w:t>109,873</w:t>
            </w:r>
          </w:p>
        </w:tc>
        <w:tc>
          <w:tcPr>
            <w:tcW w:w="1028" w:type="dxa"/>
            <w:shd w:val="clear" w:color="auto" w:fill="auto"/>
          </w:tcPr>
          <w:p w14:paraId="277C3A81" w14:textId="0B65898E" w:rsidR="00295F7D" w:rsidRPr="00295F7D" w:rsidRDefault="00295F7D" w:rsidP="00295F7D">
            <w:pPr>
              <w:pBdr>
                <w:bottom w:val="double" w:sz="4" w:space="1" w:color="auto"/>
              </w:pBdr>
              <w:tabs>
                <w:tab w:val="decimal" w:pos="812"/>
              </w:tabs>
              <w:spacing w:line="240" w:lineRule="exact"/>
              <w:ind w:right="-72"/>
              <w:rPr>
                <w:rFonts w:cs="Times New Roman"/>
                <w:b/>
                <w:bCs/>
                <w:sz w:val="18"/>
                <w:szCs w:val="18"/>
              </w:rPr>
            </w:pPr>
            <w:r w:rsidRPr="00295F7D">
              <w:rPr>
                <w:rFonts w:cs="Times New Roman"/>
                <w:b/>
                <w:bCs/>
                <w:sz w:val="18"/>
                <w:szCs w:val="18"/>
              </w:rPr>
              <w:t>45,490</w:t>
            </w:r>
          </w:p>
        </w:tc>
        <w:tc>
          <w:tcPr>
            <w:tcW w:w="1075" w:type="dxa"/>
            <w:shd w:val="clear" w:color="auto" w:fill="auto"/>
          </w:tcPr>
          <w:p w14:paraId="63DD256D" w14:textId="22502E6F" w:rsidR="00295F7D" w:rsidRPr="00295F7D" w:rsidRDefault="00295F7D" w:rsidP="00295F7D">
            <w:pPr>
              <w:pBdr>
                <w:bottom w:val="double" w:sz="4" w:space="1" w:color="auto"/>
              </w:pBdr>
              <w:tabs>
                <w:tab w:val="decimal" w:pos="775"/>
              </w:tabs>
              <w:spacing w:line="240" w:lineRule="exact"/>
              <w:ind w:right="-72"/>
              <w:rPr>
                <w:rFonts w:cs="Times New Roman"/>
                <w:b/>
                <w:bCs/>
                <w:sz w:val="18"/>
                <w:szCs w:val="18"/>
              </w:rPr>
            </w:pPr>
            <w:r w:rsidRPr="00295F7D">
              <w:rPr>
                <w:rFonts w:cs="Times New Roman"/>
                <w:b/>
                <w:bCs/>
                <w:sz w:val="18"/>
                <w:szCs w:val="18"/>
              </w:rPr>
              <w:t>108,668</w:t>
            </w:r>
          </w:p>
        </w:tc>
        <w:tc>
          <w:tcPr>
            <w:tcW w:w="1085" w:type="dxa"/>
            <w:shd w:val="clear" w:color="auto" w:fill="auto"/>
          </w:tcPr>
          <w:p w14:paraId="35F1BA23" w14:textId="470D6A1B" w:rsidR="00295F7D" w:rsidRPr="00295F7D" w:rsidRDefault="00295F7D" w:rsidP="00295F7D">
            <w:pPr>
              <w:pBdr>
                <w:bottom w:val="double" w:sz="4" w:space="1" w:color="auto"/>
              </w:pBdr>
              <w:tabs>
                <w:tab w:val="decimal" w:pos="840"/>
              </w:tabs>
              <w:spacing w:line="240" w:lineRule="exact"/>
              <w:ind w:right="-72"/>
              <w:rPr>
                <w:rFonts w:cs="Times New Roman"/>
                <w:b/>
                <w:bCs/>
                <w:sz w:val="18"/>
                <w:szCs w:val="18"/>
              </w:rPr>
            </w:pPr>
            <w:r w:rsidRPr="00295F7D">
              <w:rPr>
                <w:rFonts w:cs="Times New Roman"/>
                <w:b/>
                <w:bCs/>
                <w:sz w:val="18"/>
                <w:szCs w:val="18"/>
              </w:rPr>
              <w:t>681,169</w:t>
            </w:r>
          </w:p>
        </w:tc>
        <w:tc>
          <w:tcPr>
            <w:tcW w:w="1085" w:type="dxa"/>
            <w:shd w:val="clear" w:color="auto" w:fill="auto"/>
          </w:tcPr>
          <w:p w14:paraId="157EAE01" w14:textId="3A478F03" w:rsidR="00295F7D" w:rsidRPr="00295F7D" w:rsidRDefault="00295F7D" w:rsidP="00295F7D">
            <w:pPr>
              <w:pBdr>
                <w:bottom w:val="double" w:sz="4" w:space="1" w:color="auto"/>
              </w:pBdr>
              <w:tabs>
                <w:tab w:val="decimal" w:pos="840"/>
              </w:tabs>
              <w:spacing w:line="240" w:lineRule="exact"/>
              <w:ind w:right="-72"/>
              <w:rPr>
                <w:rFonts w:cs="Times New Roman"/>
                <w:b/>
                <w:bCs/>
                <w:sz w:val="18"/>
                <w:szCs w:val="18"/>
              </w:rPr>
            </w:pPr>
            <w:r w:rsidRPr="00295F7D">
              <w:rPr>
                <w:rFonts w:cs="Times New Roman"/>
                <w:b/>
                <w:bCs/>
                <w:sz w:val="18"/>
                <w:szCs w:val="18"/>
              </w:rPr>
              <w:t>5,985</w:t>
            </w:r>
          </w:p>
        </w:tc>
        <w:tc>
          <w:tcPr>
            <w:tcW w:w="1095" w:type="dxa"/>
            <w:shd w:val="clear" w:color="auto" w:fill="auto"/>
          </w:tcPr>
          <w:p w14:paraId="37E6154F" w14:textId="2C88C7BE" w:rsidR="00295F7D" w:rsidRPr="00295F7D" w:rsidRDefault="00295F7D" w:rsidP="00295F7D">
            <w:pPr>
              <w:pBdr>
                <w:bottom w:val="double" w:sz="4" w:space="1" w:color="auto"/>
              </w:pBdr>
              <w:tabs>
                <w:tab w:val="decimal" w:pos="842"/>
              </w:tabs>
              <w:spacing w:line="240" w:lineRule="exact"/>
              <w:ind w:right="-72"/>
              <w:rPr>
                <w:rFonts w:cs="Times New Roman"/>
                <w:b/>
                <w:bCs/>
                <w:sz w:val="18"/>
                <w:szCs w:val="18"/>
                <w:lang w:bidi="th-TH"/>
              </w:rPr>
            </w:pPr>
            <w:r w:rsidRPr="00295F7D">
              <w:rPr>
                <w:rFonts w:cs="Times New Roman"/>
                <w:b/>
                <w:bCs/>
                <w:sz w:val="18"/>
                <w:szCs w:val="18"/>
              </w:rPr>
              <w:t>1,002,205</w:t>
            </w:r>
          </w:p>
        </w:tc>
      </w:tr>
      <w:tr w:rsidR="00295F7D" w:rsidRPr="00CB6061" w14:paraId="71554077" w14:textId="77777777" w:rsidTr="00EC65EE">
        <w:tc>
          <w:tcPr>
            <w:tcW w:w="2502" w:type="dxa"/>
          </w:tcPr>
          <w:p w14:paraId="09A5E9B4" w14:textId="37ADDBB8" w:rsidR="00295F7D" w:rsidRPr="00CB6061" w:rsidRDefault="00295F7D" w:rsidP="00295F7D">
            <w:pPr>
              <w:spacing w:line="240" w:lineRule="exact"/>
              <w:ind w:left="141" w:right="-81"/>
              <w:rPr>
                <w:rFonts w:cs="Times New Roman"/>
                <w:b/>
                <w:bCs/>
                <w:spacing w:val="-6"/>
                <w:sz w:val="18"/>
                <w:szCs w:val="18"/>
              </w:rPr>
            </w:pPr>
            <w:r w:rsidRPr="00CB6061">
              <w:rPr>
                <w:rFonts w:cs="Times New Roman"/>
                <w:b/>
                <w:bCs/>
                <w:sz w:val="18"/>
                <w:szCs w:val="18"/>
              </w:rPr>
              <w:t xml:space="preserve">At </w:t>
            </w:r>
            <w:r>
              <w:rPr>
                <w:rFonts w:cs="Times New Roman"/>
                <w:b/>
                <w:bCs/>
                <w:spacing w:val="-4"/>
                <w:sz w:val="18"/>
                <w:szCs w:val="18"/>
              </w:rPr>
              <w:t>31 December 2023</w:t>
            </w:r>
          </w:p>
        </w:tc>
        <w:tc>
          <w:tcPr>
            <w:tcW w:w="1013" w:type="dxa"/>
            <w:shd w:val="clear" w:color="auto" w:fill="auto"/>
          </w:tcPr>
          <w:p w14:paraId="3D03619A" w14:textId="46540EBA" w:rsidR="00295F7D" w:rsidRPr="00295F7D" w:rsidRDefault="00295F7D" w:rsidP="00295F7D">
            <w:pPr>
              <w:pBdr>
                <w:bottom w:val="double" w:sz="4" w:space="1" w:color="auto"/>
              </w:pBdr>
              <w:tabs>
                <w:tab w:val="decimal" w:pos="752"/>
              </w:tabs>
              <w:spacing w:line="240" w:lineRule="exact"/>
              <w:ind w:right="-169"/>
              <w:rPr>
                <w:rFonts w:cs="Times New Roman"/>
                <w:b/>
                <w:bCs/>
                <w:sz w:val="18"/>
                <w:szCs w:val="18"/>
              </w:rPr>
            </w:pPr>
            <w:r w:rsidRPr="0093239C">
              <w:rPr>
                <w:rFonts w:cs="Times New Roman"/>
                <w:b/>
                <w:bCs/>
                <w:sz w:val="18"/>
                <w:szCs w:val="18"/>
              </w:rPr>
              <w:t>227,090</w:t>
            </w:r>
          </w:p>
        </w:tc>
        <w:tc>
          <w:tcPr>
            <w:tcW w:w="992" w:type="dxa"/>
            <w:shd w:val="clear" w:color="auto" w:fill="auto"/>
          </w:tcPr>
          <w:p w14:paraId="45C42829" w14:textId="21C5E271" w:rsidR="00295F7D" w:rsidRPr="00295F7D" w:rsidRDefault="00295F7D" w:rsidP="00295F7D">
            <w:pPr>
              <w:pBdr>
                <w:bottom w:val="double" w:sz="4" w:space="1" w:color="auto"/>
              </w:pBdr>
              <w:tabs>
                <w:tab w:val="decimal" w:pos="770"/>
              </w:tabs>
              <w:spacing w:line="240" w:lineRule="exact"/>
              <w:ind w:right="-169"/>
              <w:rPr>
                <w:rFonts w:cs="Times New Roman"/>
                <w:b/>
                <w:bCs/>
                <w:sz w:val="18"/>
                <w:szCs w:val="18"/>
              </w:rPr>
            </w:pPr>
            <w:r w:rsidRPr="0093239C">
              <w:rPr>
                <w:rFonts w:cs="Times New Roman"/>
                <w:b/>
                <w:bCs/>
                <w:sz w:val="18"/>
                <w:szCs w:val="18"/>
              </w:rPr>
              <w:t>115,228</w:t>
            </w:r>
          </w:p>
        </w:tc>
        <w:tc>
          <w:tcPr>
            <w:tcW w:w="1028" w:type="dxa"/>
            <w:shd w:val="clear" w:color="auto" w:fill="auto"/>
          </w:tcPr>
          <w:p w14:paraId="11459739" w14:textId="3F8CDFF8" w:rsidR="00295F7D" w:rsidRPr="00295F7D" w:rsidRDefault="00295F7D" w:rsidP="00295F7D">
            <w:pPr>
              <w:pBdr>
                <w:bottom w:val="double" w:sz="4" w:space="1" w:color="auto"/>
              </w:pBdr>
              <w:tabs>
                <w:tab w:val="decimal" w:pos="812"/>
              </w:tabs>
              <w:spacing w:line="240" w:lineRule="exact"/>
              <w:ind w:right="-169"/>
              <w:rPr>
                <w:rFonts w:cs="Times New Roman"/>
                <w:b/>
                <w:bCs/>
                <w:sz w:val="18"/>
                <w:szCs w:val="18"/>
              </w:rPr>
            </w:pPr>
            <w:r w:rsidRPr="0093239C">
              <w:rPr>
                <w:rFonts w:cs="Times New Roman"/>
                <w:b/>
                <w:bCs/>
                <w:sz w:val="18"/>
                <w:szCs w:val="18"/>
              </w:rPr>
              <w:t>51,775</w:t>
            </w:r>
          </w:p>
        </w:tc>
        <w:tc>
          <w:tcPr>
            <w:tcW w:w="1075" w:type="dxa"/>
            <w:shd w:val="clear" w:color="auto" w:fill="auto"/>
          </w:tcPr>
          <w:p w14:paraId="35C70F85" w14:textId="1A78FB8C" w:rsidR="00295F7D" w:rsidRPr="00295F7D" w:rsidRDefault="00295F7D" w:rsidP="00295F7D">
            <w:pPr>
              <w:pBdr>
                <w:bottom w:val="double" w:sz="4" w:space="1" w:color="auto"/>
              </w:pBdr>
              <w:tabs>
                <w:tab w:val="decimal" w:pos="775"/>
              </w:tabs>
              <w:spacing w:line="240" w:lineRule="exact"/>
              <w:ind w:right="-169"/>
              <w:rPr>
                <w:rFonts w:cs="Times New Roman"/>
                <w:b/>
                <w:bCs/>
                <w:sz w:val="18"/>
                <w:szCs w:val="18"/>
              </w:rPr>
            </w:pPr>
            <w:r w:rsidRPr="0093239C">
              <w:rPr>
                <w:rFonts w:cs="Times New Roman"/>
                <w:b/>
                <w:bCs/>
                <w:sz w:val="18"/>
                <w:szCs w:val="18"/>
              </w:rPr>
              <w:t>132,608</w:t>
            </w:r>
          </w:p>
        </w:tc>
        <w:tc>
          <w:tcPr>
            <w:tcW w:w="1085" w:type="dxa"/>
            <w:shd w:val="clear" w:color="auto" w:fill="auto"/>
          </w:tcPr>
          <w:p w14:paraId="30AB226E" w14:textId="2E56E428" w:rsidR="00295F7D" w:rsidRPr="00295F7D" w:rsidRDefault="00295F7D" w:rsidP="00295F7D">
            <w:pPr>
              <w:pBdr>
                <w:bottom w:val="double" w:sz="4" w:space="1" w:color="auto"/>
              </w:pBdr>
              <w:tabs>
                <w:tab w:val="decimal" w:pos="840"/>
              </w:tabs>
              <w:spacing w:line="240" w:lineRule="exact"/>
              <w:ind w:right="-169"/>
              <w:rPr>
                <w:rFonts w:cs="Times New Roman"/>
                <w:b/>
                <w:bCs/>
                <w:sz w:val="18"/>
                <w:szCs w:val="18"/>
              </w:rPr>
            </w:pPr>
            <w:r w:rsidRPr="0093239C">
              <w:rPr>
                <w:rFonts w:cs="Times New Roman"/>
                <w:b/>
                <w:bCs/>
                <w:sz w:val="18"/>
                <w:szCs w:val="18"/>
              </w:rPr>
              <w:t>801,041</w:t>
            </w:r>
          </w:p>
        </w:tc>
        <w:tc>
          <w:tcPr>
            <w:tcW w:w="1085" w:type="dxa"/>
            <w:shd w:val="clear" w:color="auto" w:fill="auto"/>
          </w:tcPr>
          <w:p w14:paraId="3054A9E2" w14:textId="567B9225" w:rsidR="00295F7D" w:rsidRPr="00295F7D" w:rsidRDefault="00295F7D" w:rsidP="00295F7D">
            <w:pPr>
              <w:pBdr>
                <w:bottom w:val="double" w:sz="4" w:space="1" w:color="auto"/>
              </w:pBdr>
              <w:tabs>
                <w:tab w:val="decimal" w:pos="840"/>
              </w:tabs>
              <w:spacing w:line="240" w:lineRule="exact"/>
              <w:ind w:right="-169"/>
              <w:rPr>
                <w:rFonts w:cs="Times New Roman"/>
                <w:b/>
                <w:bCs/>
                <w:sz w:val="18"/>
                <w:szCs w:val="18"/>
                <w:cs/>
                <w:lang w:bidi="th-TH"/>
              </w:rPr>
            </w:pPr>
            <w:r w:rsidRPr="0093239C">
              <w:rPr>
                <w:rFonts w:cs="Times New Roman"/>
                <w:b/>
                <w:bCs/>
                <w:sz w:val="18"/>
                <w:szCs w:val="18"/>
              </w:rPr>
              <w:t>13,008</w:t>
            </w:r>
          </w:p>
        </w:tc>
        <w:tc>
          <w:tcPr>
            <w:tcW w:w="1095" w:type="dxa"/>
            <w:shd w:val="clear" w:color="auto" w:fill="auto"/>
          </w:tcPr>
          <w:p w14:paraId="3B06075D" w14:textId="5DA27772" w:rsidR="00295F7D" w:rsidRPr="00295F7D" w:rsidRDefault="00295F7D" w:rsidP="00295F7D">
            <w:pPr>
              <w:pBdr>
                <w:bottom w:val="double" w:sz="4" w:space="1" w:color="auto"/>
              </w:pBdr>
              <w:tabs>
                <w:tab w:val="decimal" w:pos="842"/>
              </w:tabs>
              <w:spacing w:line="240" w:lineRule="exact"/>
              <w:ind w:right="-169"/>
              <w:rPr>
                <w:rFonts w:cs="Times New Roman"/>
                <w:b/>
                <w:bCs/>
                <w:sz w:val="18"/>
                <w:szCs w:val="18"/>
              </w:rPr>
            </w:pPr>
            <w:r w:rsidRPr="0093239C">
              <w:rPr>
                <w:rFonts w:cs="Times New Roman"/>
                <w:b/>
                <w:bCs/>
                <w:sz w:val="18"/>
                <w:szCs w:val="18"/>
              </w:rPr>
              <w:t>1,340,750</w:t>
            </w:r>
          </w:p>
        </w:tc>
      </w:tr>
    </w:tbl>
    <w:p w14:paraId="7FA77C1F" w14:textId="6C1BEEAB" w:rsidR="00C7060F" w:rsidRDefault="00C7060F" w:rsidP="00F3534A">
      <w:pPr>
        <w:pStyle w:val="index"/>
        <w:spacing w:after="0"/>
        <w:jc w:val="thaiDistribute"/>
        <w:rPr>
          <w:rFonts w:cs="Times New Roman"/>
          <w:szCs w:val="22"/>
          <w:lang w:val="en-GB"/>
        </w:rPr>
      </w:pPr>
    </w:p>
    <w:p w14:paraId="069FF5A9" w14:textId="77777777" w:rsidR="00C7060F" w:rsidRDefault="00C7060F">
      <w:pPr>
        <w:rPr>
          <w:rFonts w:cs="Times New Roman"/>
          <w:szCs w:val="22"/>
        </w:rPr>
      </w:pPr>
      <w:r>
        <w:rPr>
          <w:rFonts w:cs="Times New Roman"/>
          <w:szCs w:val="22"/>
        </w:rPr>
        <w:br w:type="page"/>
      </w: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400B41" w:rsidRPr="003F7997" w14:paraId="129DD14F" w14:textId="77777777" w:rsidTr="00EC65EE">
        <w:trPr>
          <w:tblHeader/>
        </w:trPr>
        <w:tc>
          <w:tcPr>
            <w:tcW w:w="2502" w:type="dxa"/>
            <w:vAlign w:val="bottom"/>
          </w:tcPr>
          <w:p w14:paraId="757C1055"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vAlign w:val="bottom"/>
          </w:tcPr>
          <w:p w14:paraId="70E815EB" w14:textId="3225FCCE" w:rsidR="00400B41" w:rsidRPr="003F7997" w:rsidRDefault="00400B41" w:rsidP="00DA0700">
            <w:pPr>
              <w:spacing w:line="240" w:lineRule="atLeast"/>
              <w:ind w:right="-173"/>
              <w:jc w:val="center"/>
              <w:rPr>
                <w:rFonts w:cs="Times New Roman"/>
                <w:sz w:val="18"/>
                <w:szCs w:val="18"/>
                <w:lang w:bidi="th-TH"/>
              </w:rPr>
            </w:pPr>
            <w:r w:rsidRPr="003F7997">
              <w:rPr>
                <w:rFonts w:cs="Times New Roman"/>
                <w:b/>
                <w:bCs/>
                <w:sz w:val="18"/>
                <w:szCs w:val="18"/>
              </w:rPr>
              <w:t>The Bank</w:t>
            </w:r>
          </w:p>
        </w:tc>
      </w:tr>
      <w:tr w:rsidR="00BD2289" w:rsidRPr="003F7997" w14:paraId="3918DD7C" w14:textId="77777777" w:rsidTr="00EC65EE">
        <w:trPr>
          <w:tblHeader/>
        </w:trPr>
        <w:tc>
          <w:tcPr>
            <w:tcW w:w="2502" w:type="dxa"/>
            <w:vAlign w:val="bottom"/>
          </w:tcPr>
          <w:p w14:paraId="2CB69D25" w14:textId="77777777" w:rsidR="00BD2289" w:rsidRPr="003F7997" w:rsidRDefault="00BD2289" w:rsidP="00DA0700">
            <w:pPr>
              <w:spacing w:line="240" w:lineRule="atLeast"/>
              <w:ind w:left="261" w:right="-18"/>
              <w:rPr>
                <w:rFonts w:cs="Times New Roman"/>
                <w:b/>
                <w:bCs/>
                <w:i/>
                <w:iCs/>
                <w:sz w:val="18"/>
                <w:szCs w:val="18"/>
              </w:rPr>
            </w:pPr>
          </w:p>
        </w:tc>
        <w:tc>
          <w:tcPr>
            <w:tcW w:w="1013" w:type="dxa"/>
            <w:vAlign w:val="bottom"/>
          </w:tcPr>
          <w:p w14:paraId="74B752A1" w14:textId="77777777" w:rsidR="00BD2289" w:rsidRPr="003F7997" w:rsidRDefault="00BD2289" w:rsidP="00DA0700">
            <w:pPr>
              <w:spacing w:line="240" w:lineRule="atLeast"/>
              <w:ind w:right="-173"/>
              <w:jc w:val="center"/>
              <w:rPr>
                <w:rFonts w:cs="Times New Roman"/>
                <w:sz w:val="18"/>
                <w:szCs w:val="18"/>
                <w:lang w:bidi="th-TH"/>
              </w:rPr>
            </w:pPr>
          </w:p>
        </w:tc>
        <w:tc>
          <w:tcPr>
            <w:tcW w:w="992" w:type="dxa"/>
            <w:vAlign w:val="bottom"/>
          </w:tcPr>
          <w:p w14:paraId="37E9E18D" w14:textId="77777777" w:rsidR="00BD2289" w:rsidRPr="003F7997" w:rsidRDefault="00BD2289" w:rsidP="00DA0700">
            <w:pPr>
              <w:spacing w:line="240" w:lineRule="atLeast"/>
              <w:ind w:right="-173"/>
              <w:jc w:val="center"/>
              <w:rPr>
                <w:rFonts w:cs="Times New Roman"/>
                <w:sz w:val="18"/>
                <w:szCs w:val="18"/>
                <w:lang w:bidi="th-TH"/>
              </w:rPr>
            </w:pPr>
          </w:p>
        </w:tc>
        <w:tc>
          <w:tcPr>
            <w:tcW w:w="1028" w:type="dxa"/>
          </w:tcPr>
          <w:p w14:paraId="227EA9D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Furniture</w:t>
            </w:r>
          </w:p>
        </w:tc>
        <w:tc>
          <w:tcPr>
            <w:tcW w:w="1075" w:type="dxa"/>
          </w:tcPr>
          <w:p w14:paraId="7045E80E"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Computers</w:t>
            </w:r>
          </w:p>
        </w:tc>
        <w:tc>
          <w:tcPr>
            <w:tcW w:w="1085" w:type="dxa"/>
          </w:tcPr>
          <w:p w14:paraId="44E44A36" w14:textId="77777777" w:rsidR="00BD2289" w:rsidRPr="003F7997" w:rsidRDefault="00BD2289" w:rsidP="00DA0700">
            <w:pPr>
              <w:spacing w:line="240" w:lineRule="atLeast"/>
              <w:ind w:right="-173"/>
              <w:jc w:val="center"/>
              <w:rPr>
                <w:rFonts w:cs="Times New Roman"/>
                <w:sz w:val="18"/>
                <w:szCs w:val="18"/>
                <w:lang w:bidi="th-TH"/>
              </w:rPr>
            </w:pPr>
          </w:p>
        </w:tc>
        <w:tc>
          <w:tcPr>
            <w:tcW w:w="1085" w:type="dxa"/>
            <w:vAlign w:val="bottom"/>
          </w:tcPr>
          <w:p w14:paraId="04FFCD77" w14:textId="77777777" w:rsidR="00BD2289" w:rsidRPr="003F7997" w:rsidRDefault="00BD2289" w:rsidP="00DA0700">
            <w:pPr>
              <w:spacing w:line="240" w:lineRule="atLeast"/>
              <w:ind w:right="-173"/>
              <w:jc w:val="center"/>
              <w:rPr>
                <w:rFonts w:cs="Times New Roman"/>
                <w:sz w:val="18"/>
                <w:szCs w:val="18"/>
                <w:lang w:bidi="th-TH"/>
              </w:rPr>
            </w:pPr>
          </w:p>
        </w:tc>
        <w:tc>
          <w:tcPr>
            <w:tcW w:w="1095" w:type="dxa"/>
          </w:tcPr>
          <w:p w14:paraId="647A0B85"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5811189F" w14:textId="77777777" w:rsidTr="00EC65EE">
        <w:trPr>
          <w:tblHeader/>
        </w:trPr>
        <w:tc>
          <w:tcPr>
            <w:tcW w:w="2502" w:type="dxa"/>
            <w:vAlign w:val="bottom"/>
          </w:tcPr>
          <w:p w14:paraId="09F5B4A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3220B6B3" w14:textId="77777777" w:rsidR="00BD2289" w:rsidRPr="003F7997" w:rsidRDefault="00BD2289" w:rsidP="00DA0700">
            <w:pPr>
              <w:spacing w:line="240" w:lineRule="atLeast"/>
              <w:ind w:left="-117" w:right="-113"/>
              <w:jc w:val="center"/>
              <w:rPr>
                <w:rFonts w:cs="Times New Roman"/>
                <w:sz w:val="18"/>
                <w:szCs w:val="18"/>
              </w:rPr>
            </w:pPr>
          </w:p>
        </w:tc>
        <w:tc>
          <w:tcPr>
            <w:tcW w:w="992" w:type="dxa"/>
          </w:tcPr>
          <w:p w14:paraId="2C0DBBCF"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Leasehold</w:t>
            </w:r>
          </w:p>
        </w:tc>
        <w:tc>
          <w:tcPr>
            <w:tcW w:w="1028" w:type="dxa"/>
          </w:tcPr>
          <w:p w14:paraId="25EAB251" w14:textId="2E80BF2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75" w:type="dxa"/>
          </w:tcPr>
          <w:p w14:paraId="37C79728"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85" w:type="dxa"/>
          </w:tcPr>
          <w:p w14:paraId="7EFEA92D"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Right-of-use</w:t>
            </w:r>
          </w:p>
        </w:tc>
        <w:tc>
          <w:tcPr>
            <w:tcW w:w="1085" w:type="dxa"/>
          </w:tcPr>
          <w:p w14:paraId="0AAD26C7" w14:textId="61FC90DD" w:rsidR="00BD2289" w:rsidRPr="003F7997" w:rsidRDefault="00827996" w:rsidP="00DA0700">
            <w:pPr>
              <w:spacing w:line="240" w:lineRule="atLeast"/>
              <w:ind w:left="-117" w:right="-113"/>
              <w:jc w:val="center"/>
              <w:rPr>
                <w:rFonts w:cs="Times New Roman"/>
                <w:sz w:val="18"/>
                <w:szCs w:val="18"/>
              </w:rPr>
            </w:pPr>
            <w:r>
              <w:rPr>
                <w:rFonts w:cs="Times New Roman"/>
                <w:sz w:val="18"/>
                <w:szCs w:val="18"/>
              </w:rPr>
              <w:t>Assets under</w:t>
            </w:r>
          </w:p>
        </w:tc>
        <w:tc>
          <w:tcPr>
            <w:tcW w:w="1095" w:type="dxa"/>
          </w:tcPr>
          <w:p w14:paraId="2FB5447C"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62E008A9" w14:textId="77777777" w:rsidTr="00EC65EE">
        <w:trPr>
          <w:tblHeader/>
        </w:trPr>
        <w:tc>
          <w:tcPr>
            <w:tcW w:w="2502" w:type="dxa"/>
            <w:vAlign w:val="bottom"/>
          </w:tcPr>
          <w:p w14:paraId="22EA61D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14B8DD1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Premises</w:t>
            </w:r>
          </w:p>
        </w:tc>
        <w:tc>
          <w:tcPr>
            <w:tcW w:w="992" w:type="dxa"/>
          </w:tcPr>
          <w:p w14:paraId="13065642"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improvement</w:t>
            </w:r>
          </w:p>
        </w:tc>
        <w:tc>
          <w:tcPr>
            <w:tcW w:w="1028" w:type="dxa"/>
          </w:tcPr>
          <w:p w14:paraId="7527DD77"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equipment</w:t>
            </w:r>
          </w:p>
        </w:tc>
        <w:tc>
          <w:tcPr>
            <w:tcW w:w="1075" w:type="dxa"/>
          </w:tcPr>
          <w:p w14:paraId="156826FA"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accessories</w:t>
            </w:r>
          </w:p>
        </w:tc>
        <w:tc>
          <w:tcPr>
            <w:tcW w:w="1085" w:type="dxa"/>
          </w:tcPr>
          <w:p w14:paraId="57AC0B5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assets</w:t>
            </w:r>
          </w:p>
        </w:tc>
        <w:tc>
          <w:tcPr>
            <w:tcW w:w="1085" w:type="dxa"/>
          </w:tcPr>
          <w:p w14:paraId="7E3B6C6E" w14:textId="09317816" w:rsidR="00BD2289" w:rsidRPr="003F7997" w:rsidRDefault="00827996" w:rsidP="00DA0700">
            <w:pPr>
              <w:spacing w:line="240" w:lineRule="atLeast"/>
              <w:ind w:left="-117" w:right="-113"/>
              <w:jc w:val="center"/>
              <w:rPr>
                <w:rFonts w:cs="Times New Roman"/>
                <w:sz w:val="18"/>
                <w:szCs w:val="18"/>
              </w:rPr>
            </w:pPr>
            <w:r>
              <w:rPr>
                <w:rFonts w:cs="Times New Roman"/>
                <w:sz w:val="18"/>
                <w:szCs w:val="18"/>
              </w:rPr>
              <w:t>installation</w:t>
            </w:r>
          </w:p>
        </w:tc>
        <w:tc>
          <w:tcPr>
            <w:tcW w:w="1095" w:type="dxa"/>
          </w:tcPr>
          <w:p w14:paraId="48BBACC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Total</w:t>
            </w:r>
          </w:p>
        </w:tc>
      </w:tr>
      <w:tr w:rsidR="00400B41" w:rsidRPr="003F7997" w14:paraId="535DD673" w14:textId="77777777" w:rsidTr="00EC65EE">
        <w:trPr>
          <w:tblHeader/>
        </w:trPr>
        <w:tc>
          <w:tcPr>
            <w:tcW w:w="2502" w:type="dxa"/>
            <w:vAlign w:val="bottom"/>
          </w:tcPr>
          <w:p w14:paraId="3FBBFDC7"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tcPr>
          <w:p w14:paraId="5A7EF3DA" w14:textId="44657195" w:rsidR="00400B41" w:rsidRPr="003F7997" w:rsidRDefault="00400B41" w:rsidP="00DA0700">
            <w:pPr>
              <w:spacing w:line="240" w:lineRule="atLeast"/>
              <w:ind w:left="-117" w:right="-113"/>
              <w:jc w:val="center"/>
              <w:rPr>
                <w:rFonts w:cs="Times New Roman"/>
                <w:sz w:val="18"/>
                <w:szCs w:val="18"/>
              </w:rPr>
            </w:pPr>
            <w:r w:rsidRPr="003F7997">
              <w:rPr>
                <w:rFonts w:cs="Times New Roman"/>
                <w:i/>
                <w:iCs/>
                <w:sz w:val="18"/>
                <w:szCs w:val="18"/>
              </w:rPr>
              <w:t>(in thousand Baht)</w:t>
            </w:r>
          </w:p>
        </w:tc>
      </w:tr>
      <w:tr w:rsidR="00BD2289" w:rsidRPr="003F7997" w14:paraId="4B5E54D6" w14:textId="77777777" w:rsidTr="00EC65EE">
        <w:tc>
          <w:tcPr>
            <w:tcW w:w="2502" w:type="dxa"/>
            <w:vAlign w:val="bottom"/>
          </w:tcPr>
          <w:p w14:paraId="25B04FC7" w14:textId="77777777" w:rsidR="00BD2289" w:rsidRPr="003F7997" w:rsidRDefault="00BD2289" w:rsidP="00DA0700">
            <w:pPr>
              <w:spacing w:line="240" w:lineRule="atLeast"/>
              <w:ind w:left="141" w:right="-18"/>
              <w:rPr>
                <w:rFonts w:cs="Times New Roman"/>
                <w:b/>
                <w:bCs/>
                <w:i/>
                <w:iCs/>
                <w:sz w:val="18"/>
                <w:szCs w:val="18"/>
              </w:rPr>
            </w:pPr>
            <w:r w:rsidRPr="003F7997">
              <w:rPr>
                <w:rFonts w:cs="Times New Roman"/>
                <w:b/>
                <w:bCs/>
                <w:i/>
                <w:iCs/>
                <w:sz w:val="18"/>
                <w:szCs w:val="18"/>
              </w:rPr>
              <w:t>Cost</w:t>
            </w:r>
          </w:p>
        </w:tc>
        <w:tc>
          <w:tcPr>
            <w:tcW w:w="1013" w:type="dxa"/>
            <w:vAlign w:val="bottom"/>
          </w:tcPr>
          <w:p w14:paraId="77F152D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2" w:type="dxa"/>
            <w:vAlign w:val="bottom"/>
          </w:tcPr>
          <w:p w14:paraId="0004023D"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28" w:type="dxa"/>
            <w:vAlign w:val="bottom"/>
          </w:tcPr>
          <w:p w14:paraId="34D682A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75" w:type="dxa"/>
            <w:vAlign w:val="bottom"/>
          </w:tcPr>
          <w:p w14:paraId="245F05C1"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5" w:type="dxa"/>
          </w:tcPr>
          <w:p w14:paraId="6C6C908B"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5" w:type="dxa"/>
            <w:vAlign w:val="bottom"/>
          </w:tcPr>
          <w:p w14:paraId="1BF21B5F"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95" w:type="dxa"/>
          </w:tcPr>
          <w:p w14:paraId="3210D8EA" w14:textId="77777777" w:rsidR="00BD2289" w:rsidRPr="003F7997" w:rsidRDefault="00BD2289" w:rsidP="00DA0700">
            <w:pPr>
              <w:tabs>
                <w:tab w:val="decimal" w:pos="748"/>
              </w:tabs>
              <w:spacing w:line="240" w:lineRule="atLeast"/>
              <w:ind w:right="-169"/>
              <w:rPr>
                <w:rFonts w:cs="Times New Roman"/>
                <w:sz w:val="18"/>
                <w:szCs w:val="18"/>
                <w:lang w:bidi="th-TH"/>
              </w:rPr>
            </w:pPr>
          </w:p>
        </w:tc>
      </w:tr>
      <w:tr w:rsidR="005855EF" w:rsidRPr="003F7997" w14:paraId="7D939409" w14:textId="77777777" w:rsidTr="00EC65EE">
        <w:tc>
          <w:tcPr>
            <w:tcW w:w="2502" w:type="dxa"/>
          </w:tcPr>
          <w:p w14:paraId="7CE968AF" w14:textId="3292AB29" w:rsidR="005855EF" w:rsidRPr="003F7997" w:rsidRDefault="005855EF" w:rsidP="005855EF">
            <w:pPr>
              <w:spacing w:line="240" w:lineRule="atLeast"/>
              <w:ind w:left="141" w:right="-18"/>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2</w:t>
            </w:r>
          </w:p>
        </w:tc>
        <w:tc>
          <w:tcPr>
            <w:tcW w:w="1013" w:type="dxa"/>
          </w:tcPr>
          <w:p w14:paraId="216204B3" w14:textId="780953F2" w:rsidR="005855EF" w:rsidRPr="005855EF" w:rsidRDefault="005855EF" w:rsidP="00247839">
            <w:pPr>
              <w:tabs>
                <w:tab w:val="decimal" w:pos="726"/>
              </w:tabs>
              <w:spacing w:line="240" w:lineRule="atLeast"/>
              <w:ind w:right="-169"/>
              <w:rPr>
                <w:rFonts w:cs="Times New Roman"/>
                <w:sz w:val="18"/>
                <w:szCs w:val="18"/>
              </w:rPr>
            </w:pPr>
            <w:r w:rsidRPr="005855EF">
              <w:rPr>
                <w:rFonts w:cs="Times New Roman"/>
                <w:sz w:val="18"/>
                <w:szCs w:val="18"/>
              </w:rPr>
              <w:t>66,090</w:t>
            </w:r>
          </w:p>
        </w:tc>
        <w:tc>
          <w:tcPr>
            <w:tcW w:w="992" w:type="dxa"/>
          </w:tcPr>
          <w:p w14:paraId="485B1C12" w14:textId="5C09BFD0" w:rsidR="005855EF" w:rsidRPr="005855EF" w:rsidRDefault="005855EF" w:rsidP="00247839">
            <w:pPr>
              <w:tabs>
                <w:tab w:val="decimal" w:pos="723"/>
              </w:tabs>
              <w:spacing w:line="240" w:lineRule="atLeast"/>
              <w:ind w:right="-169"/>
              <w:rPr>
                <w:rFonts w:cs="Times New Roman"/>
                <w:sz w:val="18"/>
                <w:szCs w:val="18"/>
              </w:rPr>
            </w:pPr>
            <w:r w:rsidRPr="005855EF">
              <w:rPr>
                <w:rFonts w:cs="Times New Roman"/>
                <w:sz w:val="18"/>
                <w:szCs w:val="18"/>
              </w:rPr>
              <w:t>331,301</w:t>
            </w:r>
          </w:p>
        </w:tc>
        <w:tc>
          <w:tcPr>
            <w:tcW w:w="1028" w:type="dxa"/>
          </w:tcPr>
          <w:p w14:paraId="6A50BE98" w14:textId="7A4E1FE8" w:rsidR="005855EF" w:rsidRPr="005855EF" w:rsidRDefault="005855EF" w:rsidP="00247839">
            <w:pPr>
              <w:tabs>
                <w:tab w:val="decimal" w:pos="754"/>
              </w:tabs>
              <w:spacing w:line="240" w:lineRule="atLeast"/>
              <w:ind w:right="-169"/>
              <w:rPr>
                <w:rFonts w:cs="Times New Roman"/>
                <w:sz w:val="18"/>
                <w:szCs w:val="18"/>
              </w:rPr>
            </w:pPr>
            <w:r w:rsidRPr="005855EF">
              <w:rPr>
                <w:rFonts w:cs="Times New Roman"/>
                <w:sz w:val="18"/>
                <w:szCs w:val="18"/>
              </w:rPr>
              <w:t>241,416</w:t>
            </w:r>
          </w:p>
        </w:tc>
        <w:tc>
          <w:tcPr>
            <w:tcW w:w="1075" w:type="dxa"/>
          </w:tcPr>
          <w:p w14:paraId="36ACC82D" w14:textId="6421DBF4" w:rsidR="005855EF" w:rsidRPr="005855EF" w:rsidRDefault="005855EF" w:rsidP="00247839">
            <w:pPr>
              <w:tabs>
                <w:tab w:val="decimal" w:pos="803"/>
              </w:tabs>
              <w:spacing w:line="240" w:lineRule="atLeast"/>
              <w:ind w:right="-169"/>
              <w:rPr>
                <w:rFonts w:cs="Times New Roman"/>
                <w:sz w:val="18"/>
                <w:szCs w:val="18"/>
              </w:rPr>
            </w:pPr>
            <w:r w:rsidRPr="005855EF">
              <w:rPr>
                <w:rFonts w:cs="Times New Roman"/>
                <w:sz w:val="18"/>
                <w:szCs w:val="18"/>
              </w:rPr>
              <w:t>236,185</w:t>
            </w:r>
          </w:p>
        </w:tc>
        <w:tc>
          <w:tcPr>
            <w:tcW w:w="1085" w:type="dxa"/>
          </w:tcPr>
          <w:p w14:paraId="1D8842F6" w14:textId="552988CF" w:rsidR="005855EF" w:rsidRPr="005855EF" w:rsidRDefault="005855EF" w:rsidP="00247839">
            <w:pPr>
              <w:tabs>
                <w:tab w:val="decimal" w:pos="803"/>
              </w:tabs>
              <w:spacing w:line="240" w:lineRule="atLeast"/>
              <w:ind w:right="-169"/>
              <w:rPr>
                <w:rFonts w:cs="Times New Roman"/>
                <w:sz w:val="18"/>
                <w:szCs w:val="18"/>
                <w:lang w:bidi="th-TH"/>
              </w:rPr>
            </w:pPr>
            <w:r w:rsidRPr="005855EF">
              <w:rPr>
                <w:rFonts w:cs="Times New Roman"/>
                <w:sz w:val="18"/>
                <w:szCs w:val="18"/>
              </w:rPr>
              <w:t>1,155,512</w:t>
            </w:r>
          </w:p>
        </w:tc>
        <w:tc>
          <w:tcPr>
            <w:tcW w:w="1085" w:type="dxa"/>
          </w:tcPr>
          <w:p w14:paraId="0F7D9E54" w14:textId="7F60ADAC" w:rsidR="005855EF" w:rsidRPr="005855EF" w:rsidRDefault="005855EF" w:rsidP="00247839">
            <w:pPr>
              <w:tabs>
                <w:tab w:val="decimal" w:pos="803"/>
              </w:tabs>
              <w:spacing w:line="240" w:lineRule="atLeast"/>
              <w:ind w:right="-169"/>
              <w:rPr>
                <w:rFonts w:cs="Times New Roman"/>
                <w:sz w:val="18"/>
                <w:szCs w:val="18"/>
              </w:rPr>
            </w:pPr>
            <w:r w:rsidRPr="005855EF">
              <w:rPr>
                <w:rFonts w:cs="Times New Roman"/>
                <w:sz w:val="18"/>
                <w:szCs w:val="18"/>
              </w:rPr>
              <w:t>8,670</w:t>
            </w:r>
          </w:p>
        </w:tc>
        <w:tc>
          <w:tcPr>
            <w:tcW w:w="1095" w:type="dxa"/>
          </w:tcPr>
          <w:p w14:paraId="612FB084" w14:textId="2C56964F" w:rsidR="005855EF" w:rsidRPr="005855EF" w:rsidRDefault="005855EF" w:rsidP="00247839">
            <w:pPr>
              <w:tabs>
                <w:tab w:val="decimal" w:pos="860"/>
              </w:tabs>
              <w:spacing w:line="240" w:lineRule="atLeast"/>
              <w:ind w:right="-169"/>
              <w:rPr>
                <w:rFonts w:cs="Times New Roman"/>
                <w:sz w:val="18"/>
                <w:szCs w:val="18"/>
              </w:rPr>
            </w:pPr>
            <w:r w:rsidRPr="005855EF">
              <w:rPr>
                <w:rFonts w:cs="Times New Roman"/>
                <w:sz w:val="18"/>
                <w:szCs w:val="18"/>
              </w:rPr>
              <w:t>2,039,174</w:t>
            </w:r>
          </w:p>
        </w:tc>
      </w:tr>
      <w:tr w:rsidR="005855EF" w:rsidRPr="003F7997" w14:paraId="20780310" w14:textId="77777777" w:rsidTr="00EC65EE">
        <w:tc>
          <w:tcPr>
            <w:tcW w:w="2502" w:type="dxa"/>
          </w:tcPr>
          <w:p w14:paraId="21A3268A" w14:textId="265BE358" w:rsidR="005855EF" w:rsidRPr="003F7997" w:rsidRDefault="005855EF" w:rsidP="005855EF">
            <w:pPr>
              <w:spacing w:line="240" w:lineRule="atLeast"/>
              <w:ind w:left="141" w:right="-18"/>
              <w:rPr>
                <w:rFonts w:cs="Times New Roman"/>
                <w:sz w:val="18"/>
                <w:szCs w:val="18"/>
              </w:rPr>
            </w:pPr>
            <w:r w:rsidRPr="003F7997">
              <w:rPr>
                <w:rFonts w:cs="Times New Roman"/>
                <w:sz w:val="18"/>
                <w:szCs w:val="18"/>
              </w:rPr>
              <w:t>Additions</w:t>
            </w:r>
          </w:p>
        </w:tc>
        <w:tc>
          <w:tcPr>
            <w:tcW w:w="1013" w:type="dxa"/>
          </w:tcPr>
          <w:p w14:paraId="0B0A4CFC" w14:textId="4485CF36" w:rsidR="005855EF" w:rsidRPr="003F7997" w:rsidRDefault="005855EF" w:rsidP="005855EF">
            <w:pP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tcPr>
          <w:p w14:paraId="253812A6" w14:textId="1290EEA4" w:rsidR="005855EF" w:rsidRPr="003F7997" w:rsidRDefault="005855EF" w:rsidP="005855EF">
            <w:pPr>
              <w:tabs>
                <w:tab w:val="decimal" w:pos="723"/>
              </w:tabs>
              <w:spacing w:line="240" w:lineRule="atLeast"/>
              <w:ind w:right="-72"/>
              <w:rPr>
                <w:rFonts w:cs="Times New Roman"/>
                <w:sz w:val="18"/>
                <w:szCs w:val="18"/>
              </w:rPr>
            </w:pPr>
            <w:r w:rsidRPr="00EC65EE">
              <w:rPr>
                <w:rFonts w:cs="Times New Roman"/>
                <w:sz w:val="18"/>
                <w:szCs w:val="18"/>
              </w:rPr>
              <w:t>15,850</w:t>
            </w:r>
          </w:p>
        </w:tc>
        <w:tc>
          <w:tcPr>
            <w:tcW w:w="1028" w:type="dxa"/>
          </w:tcPr>
          <w:p w14:paraId="73303F7F" w14:textId="255CB6FE" w:rsidR="005855EF" w:rsidRPr="003F7997" w:rsidRDefault="005855EF" w:rsidP="005855EF">
            <w:pPr>
              <w:tabs>
                <w:tab w:val="decimal" w:pos="754"/>
              </w:tabs>
              <w:spacing w:line="240" w:lineRule="atLeast"/>
              <w:ind w:right="-72"/>
              <w:rPr>
                <w:rFonts w:cs="Times New Roman"/>
                <w:sz w:val="18"/>
                <w:szCs w:val="18"/>
              </w:rPr>
            </w:pPr>
            <w:r w:rsidRPr="00EC65EE">
              <w:rPr>
                <w:rFonts w:cs="Times New Roman"/>
                <w:sz w:val="18"/>
                <w:szCs w:val="18"/>
              </w:rPr>
              <w:t>16,757</w:t>
            </w:r>
          </w:p>
        </w:tc>
        <w:tc>
          <w:tcPr>
            <w:tcW w:w="1075" w:type="dxa"/>
          </w:tcPr>
          <w:p w14:paraId="1D00D922" w14:textId="1B9507CF"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74,765</w:t>
            </w:r>
          </w:p>
        </w:tc>
        <w:tc>
          <w:tcPr>
            <w:tcW w:w="1085" w:type="dxa"/>
          </w:tcPr>
          <w:p w14:paraId="4496B9B4" w14:textId="5E1E9A2C" w:rsidR="005855EF" w:rsidRPr="003F7997" w:rsidRDefault="005855EF" w:rsidP="005855EF">
            <w:pPr>
              <w:tabs>
                <w:tab w:val="decimal" w:pos="803"/>
              </w:tabs>
              <w:spacing w:line="240" w:lineRule="atLeast"/>
              <w:ind w:right="-72"/>
              <w:rPr>
                <w:rFonts w:cs="Times New Roman"/>
                <w:sz w:val="18"/>
                <w:szCs w:val="18"/>
                <w:lang w:bidi="th-TH"/>
              </w:rPr>
            </w:pPr>
            <w:r w:rsidRPr="00EC65EE">
              <w:rPr>
                <w:rFonts w:cs="Times New Roman"/>
                <w:sz w:val="18"/>
                <w:szCs w:val="18"/>
              </w:rPr>
              <w:t>205,086</w:t>
            </w:r>
          </w:p>
        </w:tc>
        <w:tc>
          <w:tcPr>
            <w:tcW w:w="1085" w:type="dxa"/>
          </w:tcPr>
          <w:p w14:paraId="655F0BC0" w14:textId="3CA66EAE"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10,840</w:t>
            </w:r>
          </w:p>
        </w:tc>
        <w:tc>
          <w:tcPr>
            <w:tcW w:w="1095" w:type="dxa"/>
          </w:tcPr>
          <w:p w14:paraId="0A52AB08" w14:textId="4EE73F88" w:rsidR="005855EF" w:rsidRPr="003F7997" w:rsidRDefault="005855EF" w:rsidP="005855EF">
            <w:pPr>
              <w:tabs>
                <w:tab w:val="decimal" w:pos="860"/>
              </w:tabs>
              <w:spacing w:line="240" w:lineRule="atLeast"/>
              <w:ind w:right="-72"/>
              <w:rPr>
                <w:rFonts w:cs="Times New Roman"/>
                <w:sz w:val="18"/>
                <w:szCs w:val="18"/>
              </w:rPr>
            </w:pPr>
            <w:r w:rsidRPr="00EC65EE">
              <w:rPr>
                <w:rFonts w:cs="Times New Roman"/>
                <w:sz w:val="18"/>
                <w:szCs w:val="18"/>
              </w:rPr>
              <w:t>323,298</w:t>
            </w:r>
          </w:p>
        </w:tc>
      </w:tr>
      <w:tr w:rsidR="005855EF" w:rsidRPr="003F7997" w14:paraId="35677ECC" w14:textId="77777777" w:rsidTr="00EC65EE">
        <w:tc>
          <w:tcPr>
            <w:tcW w:w="2502" w:type="dxa"/>
          </w:tcPr>
          <w:p w14:paraId="3A41766C" w14:textId="2E2D7246" w:rsidR="005855EF" w:rsidRPr="003F7997" w:rsidRDefault="005855EF" w:rsidP="005855EF">
            <w:pPr>
              <w:spacing w:line="240" w:lineRule="atLeast"/>
              <w:ind w:left="141" w:right="-18"/>
              <w:rPr>
                <w:rFonts w:cs="Times New Roman"/>
                <w:sz w:val="18"/>
                <w:szCs w:val="18"/>
              </w:rPr>
            </w:pPr>
            <w:r w:rsidRPr="003F7997">
              <w:rPr>
                <w:rFonts w:cs="Times New Roman"/>
                <w:sz w:val="18"/>
                <w:szCs w:val="18"/>
                <w:lang w:val="en-US" w:bidi="th-TH"/>
              </w:rPr>
              <w:t>Transfers in (out)</w:t>
            </w:r>
          </w:p>
        </w:tc>
        <w:tc>
          <w:tcPr>
            <w:tcW w:w="1013" w:type="dxa"/>
          </w:tcPr>
          <w:p w14:paraId="7C68E918" w14:textId="187D2E95" w:rsidR="005855EF" w:rsidRPr="003F7997" w:rsidRDefault="005855EF" w:rsidP="005855EF">
            <w:pP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tcPr>
          <w:p w14:paraId="5FC33215" w14:textId="1570CC5E" w:rsidR="005855EF" w:rsidRPr="003F7997" w:rsidRDefault="005855EF" w:rsidP="005855EF">
            <w:pPr>
              <w:tabs>
                <w:tab w:val="decimal" w:pos="723"/>
              </w:tabs>
              <w:spacing w:line="240" w:lineRule="atLeast"/>
              <w:ind w:right="-72"/>
              <w:rPr>
                <w:rFonts w:cs="Times New Roman"/>
                <w:sz w:val="18"/>
                <w:szCs w:val="18"/>
              </w:rPr>
            </w:pPr>
            <w:r w:rsidRPr="00EC65EE">
              <w:rPr>
                <w:rFonts w:cs="Times New Roman"/>
                <w:sz w:val="18"/>
                <w:szCs w:val="18"/>
              </w:rPr>
              <w:t>12,553</w:t>
            </w:r>
          </w:p>
        </w:tc>
        <w:tc>
          <w:tcPr>
            <w:tcW w:w="1028" w:type="dxa"/>
          </w:tcPr>
          <w:p w14:paraId="5E652CEA" w14:textId="235CFB81" w:rsidR="005855EF" w:rsidRPr="003F7997" w:rsidRDefault="005855EF" w:rsidP="005855EF">
            <w:pPr>
              <w:tabs>
                <w:tab w:val="decimal" w:pos="754"/>
              </w:tabs>
              <w:spacing w:line="240" w:lineRule="atLeast"/>
              <w:ind w:right="-72"/>
              <w:rPr>
                <w:rFonts w:cs="Times New Roman"/>
                <w:sz w:val="18"/>
                <w:szCs w:val="18"/>
              </w:rPr>
            </w:pPr>
            <w:r w:rsidRPr="00EC65EE">
              <w:rPr>
                <w:rFonts w:cs="Times New Roman"/>
                <w:sz w:val="18"/>
                <w:szCs w:val="18"/>
              </w:rPr>
              <w:t>50</w:t>
            </w:r>
          </w:p>
        </w:tc>
        <w:tc>
          <w:tcPr>
            <w:tcW w:w="1075" w:type="dxa"/>
          </w:tcPr>
          <w:p w14:paraId="6A78EC50" w14:textId="41295709"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922</w:t>
            </w:r>
          </w:p>
        </w:tc>
        <w:tc>
          <w:tcPr>
            <w:tcW w:w="1085" w:type="dxa"/>
          </w:tcPr>
          <w:p w14:paraId="3C0EBB10" w14:textId="69FCBF92"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w:t>
            </w:r>
          </w:p>
        </w:tc>
        <w:tc>
          <w:tcPr>
            <w:tcW w:w="1085" w:type="dxa"/>
          </w:tcPr>
          <w:p w14:paraId="1C2B3446" w14:textId="204E32EF"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(13,525)</w:t>
            </w:r>
          </w:p>
        </w:tc>
        <w:tc>
          <w:tcPr>
            <w:tcW w:w="1095" w:type="dxa"/>
          </w:tcPr>
          <w:p w14:paraId="408124A4" w14:textId="7304CE11" w:rsidR="005855EF" w:rsidRPr="003F7997" w:rsidRDefault="005855EF" w:rsidP="005855EF">
            <w:pPr>
              <w:tabs>
                <w:tab w:val="decimal" w:pos="860"/>
              </w:tabs>
              <w:spacing w:line="240" w:lineRule="atLeast"/>
              <w:ind w:right="-72"/>
              <w:rPr>
                <w:rFonts w:cs="Times New Roman"/>
                <w:sz w:val="18"/>
                <w:szCs w:val="18"/>
              </w:rPr>
            </w:pPr>
            <w:r w:rsidRPr="00EC65EE">
              <w:rPr>
                <w:rFonts w:cs="Times New Roman"/>
                <w:sz w:val="18"/>
                <w:szCs w:val="18"/>
              </w:rPr>
              <w:t>-</w:t>
            </w:r>
          </w:p>
        </w:tc>
      </w:tr>
      <w:tr w:rsidR="005855EF" w:rsidRPr="003F7997" w14:paraId="6460AC1C" w14:textId="77777777" w:rsidTr="00EC65EE">
        <w:tc>
          <w:tcPr>
            <w:tcW w:w="2502" w:type="dxa"/>
          </w:tcPr>
          <w:p w14:paraId="1BF1BED8" w14:textId="43BC439D" w:rsidR="005855EF" w:rsidRPr="003F7997" w:rsidRDefault="005855EF" w:rsidP="005855EF">
            <w:pPr>
              <w:spacing w:line="240" w:lineRule="atLeast"/>
              <w:ind w:left="141" w:right="-18"/>
              <w:rPr>
                <w:rFonts w:cs="Times New Roman"/>
                <w:sz w:val="18"/>
                <w:szCs w:val="18"/>
              </w:rPr>
            </w:pPr>
            <w:r w:rsidRPr="003F7997">
              <w:rPr>
                <w:rFonts w:cs="Times New Roman"/>
                <w:sz w:val="18"/>
                <w:szCs w:val="18"/>
              </w:rPr>
              <w:t>Disposals</w:t>
            </w:r>
          </w:p>
        </w:tc>
        <w:tc>
          <w:tcPr>
            <w:tcW w:w="1013" w:type="dxa"/>
          </w:tcPr>
          <w:p w14:paraId="243327AE" w14:textId="4A42A21F" w:rsidR="005855EF" w:rsidRPr="003F7997" w:rsidRDefault="005855EF" w:rsidP="005855EF">
            <w:pP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tcPr>
          <w:p w14:paraId="5986156D" w14:textId="68591ECB" w:rsidR="005855EF" w:rsidRPr="003F7997" w:rsidRDefault="005855EF" w:rsidP="005855EF">
            <w:pPr>
              <w:tabs>
                <w:tab w:val="decimal" w:pos="723"/>
              </w:tabs>
              <w:spacing w:line="240" w:lineRule="atLeast"/>
              <w:ind w:right="-72"/>
              <w:rPr>
                <w:rFonts w:cs="Times New Roman"/>
                <w:sz w:val="18"/>
                <w:szCs w:val="18"/>
              </w:rPr>
            </w:pPr>
            <w:r w:rsidRPr="00EC65EE">
              <w:rPr>
                <w:rFonts w:cs="Times New Roman"/>
                <w:sz w:val="18"/>
                <w:szCs w:val="18"/>
              </w:rPr>
              <w:t>-</w:t>
            </w:r>
          </w:p>
        </w:tc>
        <w:tc>
          <w:tcPr>
            <w:tcW w:w="1028" w:type="dxa"/>
          </w:tcPr>
          <w:p w14:paraId="07F0E0ED" w14:textId="068A6DDE" w:rsidR="005855EF" w:rsidRPr="003F7997" w:rsidRDefault="005855EF" w:rsidP="005855EF">
            <w:pPr>
              <w:tabs>
                <w:tab w:val="decimal" w:pos="754"/>
              </w:tabs>
              <w:spacing w:line="240" w:lineRule="atLeast"/>
              <w:ind w:right="-72"/>
              <w:rPr>
                <w:rFonts w:cs="Times New Roman"/>
                <w:sz w:val="18"/>
                <w:szCs w:val="18"/>
              </w:rPr>
            </w:pPr>
            <w:r w:rsidRPr="00EC65EE">
              <w:rPr>
                <w:rFonts w:cs="Times New Roman"/>
                <w:sz w:val="18"/>
                <w:szCs w:val="18"/>
              </w:rPr>
              <w:t>(28)</w:t>
            </w:r>
          </w:p>
        </w:tc>
        <w:tc>
          <w:tcPr>
            <w:tcW w:w="1075" w:type="dxa"/>
          </w:tcPr>
          <w:p w14:paraId="3EF18DE8" w14:textId="7624C5A3"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(8,085)</w:t>
            </w:r>
          </w:p>
        </w:tc>
        <w:tc>
          <w:tcPr>
            <w:tcW w:w="1085" w:type="dxa"/>
          </w:tcPr>
          <w:p w14:paraId="53DDE4C2" w14:textId="69E55899"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w:t>
            </w:r>
          </w:p>
        </w:tc>
        <w:tc>
          <w:tcPr>
            <w:tcW w:w="1085" w:type="dxa"/>
          </w:tcPr>
          <w:p w14:paraId="029DBA66" w14:textId="68A18205" w:rsidR="005855EF" w:rsidRPr="003F7997" w:rsidRDefault="005855EF" w:rsidP="005855EF">
            <w:pPr>
              <w:tabs>
                <w:tab w:val="decimal" w:pos="803"/>
              </w:tabs>
              <w:spacing w:line="240" w:lineRule="atLeast"/>
              <w:ind w:right="-72"/>
              <w:rPr>
                <w:rFonts w:cs="Times New Roman"/>
                <w:sz w:val="18"/>
                <w:szCs w:val="18"/>
              </w:rPr>
            </w:pPr>
            <w:r w:rsidRPr="00EC65EE">
              <w:rPr>
                <w:rFonts w:cs="Times New Roman"/>
                <w:sz w:val="18"/>
                <w:szCs w:val="18"/>
              </w:rPr>
              <w:t>-</w:t>
            </w:r>
          </w:p>
        </w:tc>
        <w:tc>
          <w:tcPr>
            <w:tcW w:w="1095" w:type="dxa"/>
          </w:tcPr>
          <w:p w14:paraId="78049F50" w14:textId="5A6F6DD5" w:rsidR="005855EF" w:rsidRPr="003F7997" w:rsidRDefault="005855EF" w:rsidP="005855EF">
            <w:pPr>
              <w:tabs>
                <w:tab w:val="decimal" w:pos="860"/>
              </w:tabs>
              <w:spacing w:line="240" w:lineRule="atLeast"/>
              <w:ind w:right="-72"/>
              <w:rPr>
                <w:rFonts w:cs="Times New Roman"/>
                <w:sz w:val="18"/>
                <w:szCs w:val="18"/>
              </w:rPr>
            </w:pPr>
            <w:r w:rsidRPr="00EC65EE">
              <w:rPr>
                <w:rFonts w:cs="Times New Roman"/>
                <w:sz w:val="18"/>
                <w:szCs w:val="18"/>
              </w:rPr>
              <w:t>(8,113)</w:t>
            </w:r>
          </w:p>
        </w:tc>
      </w:tr>
      <w:tr w:rsidR="005855EF" w:rsidRPr="003F7997" w14:paraId="27A576A2" w14:textId="77777777" w:rsidTr="00EC65EE">
        <w:tc>
          <w:tcPr>
            <w:tcW w:w="2502" w:type="dxa"/>
          </w:tcPr>
          <w:p w14:paraId="6BB79C3D" w14:textId="05CA8B1D" w:rsidR="005855EF" w:rsidRPr="003F7997" w:rsidRDefault="005855EF" w:rsidP="005855EF">
            <w:pPr>
              <w:spacing w:line="240" w:lineRule="atLeast"/>
              <w:ind w:left="141" w:right="-18"/>
              <w:rPr>
                <w:rFonts w:cs="Times New Roman"/>
                <w:sz w:val="18"/>
                <w:szCs w:val="18"/>
              </w:rPr>
            </w:pPr>
            <w:r w:rsidRPr="003F7997">
              <w:rPr>
                <w:rFonts w:cs="Times New Roman"/>
                <w:sz w:val="18"/>
                <w:szCs w:val="18"/>
              </w:rPr>
              <w:t>Write-off</w:t>
            </w:r>
          </w:p>
        </w:tc>
        <w:tc>
          <w:tcPr>
            <w:tcW w:w="1013" w:type="dxa"/>
          </w:tcPr>
          <w:p w14:paraId="7DF1C9D7" w14:textId="3AE4F57A" w:rsidR="005855EF" w:rsidRPr="003F7997" w:rsidRDefault="005855EF" w:rsidP="005855EF">
            <w:pPr>
              <w:pBdr>
                <w:bottom w:val="single" w:sz="4" w:space="1" w:color="auto"/>
              </w:pBd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tcPr>
          <w:p w14:paraId="3FD93CB5" w14:textId="25F12F1F" w:rsidR="005855EF" w:rsidRPr="003F7997" w:rsidRDefault="005855EF" w:rsidP="005855EF">
            <w:pPr>
              <w:pBdr>
                <w:bottom w:val="single" w:sz="4" w:space="1" w:color="auto"/>
              </w:pBdr>
              <w:tabs>
                <w:tab w:val="decimal" w:pos="723"/>
              </w:tabs>
              <w:spacing w:line="240" w:lineRule="atLeast"/>
              <w:ind w:right="-72"/>
              <w:rPr>
                <w:rFonts w:cs="Times New Roman"/>
                <w:sz w:val="18"/>
                <w:szCs w:val="18"/>
              </w:rPr>
            </w:pPr>
            <w:r w:rsidRPr="00EC65EE">
              <w:rPr>
                <w:rFonts w:cs="Times New Roman"/>
                <w:sz w:val="18"/>
                <w:szCs w:val="18"/>
              </w:rPr>
              <w:t>(125)</w:t>
            </w:r>
          </w:p>
        </w:tc>
        <w:tc>
          <w:tcPr>
            <w:tcW w:w="1028" w:type="dxa"/>
          </w:tcPr>
          <w:p w14:paraId="0BFAD27C" w14:textId="7034F0B5" w:rsidR="005855EF" w:rsidRPr="003F7997" w:rsidRDefault="005855EF" w:rsidP="005855EF">
            <w:pPr>
              <w:pBdr>
                <w:bottom w:val="single" w:sz="4" w:space="1" w:color="auto"/>
              </w:pBdr>
              <w:tabs>
                <w:tab w:val="decimal" w:pos="754"/>
              </w:tabs>
              <w:spacing w:line="240" w:lineRule="atLeast"/>
              <w:ind w:right="-72"/>
              <w:rPr>
                <w:rFonts w:cs="Times New Roman"/>
                <w:sz w:val="18"/>
                <w:szCs w:val="18"/>
              </w:rPr>
            </w:pPr>
            <w:r w:rsidRPr="00EC65EE">
              <w:rPr>
                <w:rFonts w:cs="Times New Roman"/>
                <w:sz w:val="18"/>
                <w:szCs w:val="18"/>
              </w:rPr>
              <w:t>(1,268)</w:t>
            </w:r>
          </w:p>
        </w:tc>
        <w:tc>
          <w:tcPr>
            <w:tcW w:w="1075" w:type="dxa"/>
          </w:tcPr>
          <w:p w14:paraId="306993A6" w14:textId="295C1B91" w:rsidR="005855EF" w:rsidRPr="003F7997" w:rsidRDefault="005855EF" w:rsidP="005855EF">
            <w:pPr>
              <w:pBdr>
                <w:bottom w:val="single" w:sz="4" w:space="1" w:color="auto"/>
              </w:pBdr>
              <w:tabs>
                <w:tab w:val="decimal" w:pos="803"/>
              </w:tabs>
              <w:spacing w:line="240" w:lineRule="atLeast"/>
              <w:ind w:right="-72"/>
              <w:rPr>
                <w:rFonts w:cs="Times New Roman"/>
                <w:sz w:val="18"/>
                <w:szCs w:val="18"/>
              </w:rPr>
            </w:pPr>
            <w:r w:rsidRPr="00EC65EE">
              <w:rPr>
                <w:rFonts w:cs="Times New Roman"/>
                <w:sz w:val="18"/>
                <w:szCs w:val="18"/>
              </w:rPr>
              <w:t>(533)</w:t>
            </w:r>
          </w:p>
        </w:tc>
        <w:tc>
          <w:tcPr>
            <w:tcW w:w="1085" w:type="dxa"/>
          </w:tcPr>
          <w:p w14:paraId="5D520E69" w14:textId="34958B65" w:rsidR="005855EF" w:rsidRPr="003F7997" w:rsidRDefault="005855EF" w:rsidP="005855EF">
            <w:pPr>
              <w:pBdr>
                <w:bottom w:val="single" w:sz="4" w:space="1" w:color="auto"/>
              </w:pBdr>
              <w:tabs>
                <w:tab w:val="decimal" w:pos="803"/>
              </w:tabs>
              <w:spacing w:line="240" w:lineRule="atLeast"/>
              <w:ind w:right="-72"/>
              <w:rPr>
                <w:rFonts w:cs="Times New Roman"/>
                <w:sz w:val="18"/>
                <w:szCs w:val="18"/>
              </w:rPr>
            </w:pPr>
            <w:r w:rsidRPr="00EC65EE">
              <w:rPr>
                <w:rFonts w:cs="Times New Roman"/>
                <w:sz w:val="18"/>
                <w:szCs w:val="18"/>
              </w:rPr>
              <w:t>(500,125)</w:t>
            </w:r>
          </w:p>
        </w:tc>
        <w:tc>
          <w:tcPr>
            <w:tcW w:w="1085" w:type="dxa"/>
          </w:tcPr>
          <w:p w14:paraId="2FFFBA72" w14:textId="03077336" w:rsidR="005855EF" w:rsidRPr="003F7997" w:rsidRDefault="005855EF" w:rsidP="005855EF">
            <w:pPr>
              <w:pBdr>
                <w:bottom w:val="single" w:sz="4" w:space="1" w:color="auto"/>
              </w:pBdr>
              <w:tabs>
                <w:tab w:val="decimal" w:pos="803"/>
              </w:tabs>
              <w:spacing w:line="240" w:lineRule="atLeast"/>
              <w:ind w:right="-72"/>
              <w:rPr>
                <w:rFonts w:cs="Times New Roman"/>
                <w:sz w:val="18"/>
                <w:szCs w:val="18"/>
              </w:rPr>
            </w:pPr>
            <w:r w:rsidRPr="00EC65EE">
              <w:rPr>
                <w:rFonts w:cs="Times New Roman"/>
                <w:sz w:val="18"/>
                <w:szCs w:val="18"/>
              </w:rPr>
              <w:t>-</w:t>
            </w:r>
          </w:p>
        </w:tc>
        <w:tc>
          <w:tcPr>
            <w:tcW w:w="1095" w:type="dxa"/>
          </w:tcPr>
          <w:p w14:paraId="00A07B43" w14:textId="3366EC94" w:rsidR="005855EF" w:rsidRPr="003F7997" w:rsidRDefault="005855EF" w:rsidP="005855EF">
            <w:pPr>
              <w:pBdr>
                <w:bottom w:val="single" w:sz="4" w:space="1" w:color="auto"/>
              </w:pBdr>
              <w:tabs>
                <w:tab w:val="decimal" w:pos="860"/>
              </w:tabs>
              <w:spacing w:line="240" w:lineRule="atLeast"/>
              <w:ind w:right="-72"/>
              <w:rPr>
                <w:rFonts w:cs="Times New Roman"/>
                <w:sz w:val="18"/>
                <w:szCs w:val="18"/>
              </w:rPr>
            </w:pPr>
            <w:r w:rsidRPr="00EC65EE">
              <w:rPr>
                <w:rFonts w:cs="Times New Roman"/>
                <w:sz w:val="18"/>
                <w:szCs w:val="18"/>
              </w:rPr>
              <w:t>(502,051)</w:t>
            </w:r>
          </w:p>
        </w:tc>
      </w:tr>
      <w:tr w:rsidR="005855EF" w:rsidRPr="003F7997" w14:paraId="54CE8227" w14:textId="77777777" w:rsidTr="00EC65EE">
        <w:tc>
          <w:tcPr>
            <w:tcW w:w="2502" w:type="dxa"/>
          </w:tcPr>
          <w:p w14:paraId="11C4EEA9" w14:textId="528FA4F9" w:rsidR="005855EF" w:rsidRPr="003F7997" w:rsidRDefault="005855EF" w:rsidP="005855EF">
            <w:pPr>
              <w:spacing w:line="240" w:lineRule="atLeast"/>
              <w:ind w:left="141" w:right="-79"/>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2</w:t>
            </w:r>
            <w:r w:rsidRPr="003F7997">
              <w:rPr>
                <w:rFonts w:cs="Times New Roman"/>
                <w:b/>
                <w:bCs/>
                <w:spacing w:val="-4"/>
                <w:sz w:val="18"/>
                <w:szCs w:val="18"/>
              </w:rPr>
              <w:t xml:space="preserve"> and</w:t>
            </w:r>
          </w:p>
        </w:tc>
        <w:tc>
          <w:tcPr>
            <w:tcW w:w="1013" w:type="dxa"/>
          </w:tcPr>
          <w:p w14:paraId="4B048526" w14:textId="51864BF7" w:rsidR="005855EF" w:rsidRPr="003F7997" w:rsidRDefault="005855EF" w:rsidP="005855EF">
            <w:pPr>
              <w:tabs>
                <w:tab w:val="decimal" w:pos="726"/>
              </w:tabs>
              <w:spacing w:line="240" w:lineRule="atLeast"/>
              <w:ind w:right="-72"/>
              <w:rPr>
                <w:rFonts w:cs="Times New Roman"/>
                <w:b/>
                <w:bCs/>
                <w:sz w:val="18"/>
                <w:szCs w:val="18"/>
              </w:rPr>
            </w:pPr>
          </w:p>
        </w:tc>
        <w:tc>
          <w:tcPr>
            <w:tcW w:w="992" w:type="dxa"/>
          </w:tcPr>
          <w:p w14:paraId="0774EA66" w14:textId="5AC4F8B6" w:rsidR="005855EF" w:rsidRPr="003F7997" w:rsidRDefault="005855EF" w:rsidP="005855EF">
            <w:pPr>
              <w:tabs>
                <w:tab w:val="decimal" w:pos="723"/>
              </w:tabs>
              <w:spacing w:line="240" w:lineRule="atLeast"/>
              <w:ind w:right="-72"/>
              <w:rPr>
                <w:rFonts w:cs="Times New Roman"/>
                <w:b/>
                <w:bCs/>
                <w:sz w:val="18"/>
                <w:szCs w:val="18"/>
              </w:rPr>
            </w:pPr>
          </w:p>
        </w:tc>
        <w:tc>
          <w:tcPr>
            <w:tcW w:w="1028" w:type="dxa"/>
          </w:tcPr>
          <w:p w14:paraId="2B50EFEC" w14:textId="0274ED6C" w:rsidR="005855EF" w:rsidRPr="003F7997" w:rsidRDefault="005855EF" w:rsidP="005855EF">
            <w:pPr>
              <w:tabs>
                <w:tab w:val="decimal" w:pos="754"/>
              </w:tabs>
              <w:spacing w:line="240" w:lineRule="atLeast"/>
              <w:ind w:right="-72"/>
              <w:rPr>
                <w:rFonts w:cs="Times New Roman"/>
                <w:b/>
                <w:bCs/>
                <w:sz w:val="18"/>
                <w:szCs w:val="18"/>
              </w:rPr>
            </w:pPr>
          </w:p>
        </w:tc>
        <w:tc>
          <w:tcPr>
            <w:tcW w:w="1075" w:type="dxa"/>
          </w:tcPr>
          <w:p w14:paraId="5B10F24C" w14:textId="7AE3710D" w:rsidR="005855EF" w:rsidRPr="003F7997" w:rsidRDefault="005855EF" w:rsidP="005855EF">
            <w:pPr>
              <w:tabs>
                <w:tab w:val="decimal" w:pos="803"/>
              </w:tabs>
              <w:spacing w:line="240" w:lineRule="atLeast"/>
              <w:ind w:right="-72"/>
              <w:rPr>
                <w:rFonts w:cs="Times New Roman"/>
                <w:b/>
                <w:bCs/>
                <w:sz w:val="18"/>
                <w:szCs w:val="18"/>
              </w:rPr>
            </w:pPr>
          </w:p>
        </w:tc>
        <w:tc>
          <w:tcPr>
            <w:tcW w:w="1085" w:type="dxa"/>
          </w:tcPr>
          <w:p w14:paraId="342C24FA" w14:textId="40A451D0" w:rsidR="005855EF" w:rsidRPr="003F7997" w:rsidRDefault="005855EF" w:rsidP="005855EF">
            <w:pPr>
              <w:tabs>
                <w:tab w:val="decimal" w:pos="803"/>
              </w:tabs>
              <w:spacing w:line="240" w:lineRule="atLeast"/>
              <w:ind w:right="-72"/>
              <w:rPr>
                <w:rFonts w:cs="Times New Roman"/>
                <w:b/>
                <w:bCs/>
                <w:sz w:val="18"/>
                <w:szCs w:val="18"/>
              </w:rPr>
            </w:pPr>
          </w:p>
        </w:tc>
        <w:tc>
          <w:tcPr>
            <w:tcW w:w="1085" w:type="dxa"/>
          </w:tcPr>
          <w:p w14:paraId="1C935CB8" w14:textId="69496B3F" w:rsidR="005855EF" w:rsidRPr="003F7997" w:rsidRDefault="005855EF" w:rsidP="005855EF">
            <w:pPr>
              <w:tabs>
                <w:tab w:val="decimal" w:pos="803"/>
              </w:tabs>
              <w:spacing w:line="240" w:lineRule="atLeast"/>
              <w:ind w:right="-72"/>
              <w:rPr>
                <w:rFonts w:cs="Times New Roman"/>
                <w:b/>
                <w:bCs/>
                <w:sz w:val="18"/>
                <w:szCs w:val="18"/>
              </w:rPr>
            </w:pPr>
          </w:p>
        </w:tc>
        <w:tc>
          <w:tcPr>
            <w:tcW w:w="1095" w:type="dxa"/>
          </w:tcPr>
          <w:p w14:paraId="5C58C6C6" w14:textId="236809B7" w:rsidR="005855EF" w:rsidRPr="003F7997" w:rsidRDefault="005855EF" w:rsidP="005855EF">
            <w:pPr>
              <w:tabs>
                <w:tab w:val="decimal" w:pos="860"/>
              </w:tabs>
              <w:spacing w:line="240" w:lineRule="atLeast"/>
              <w:ind w:right="-72"/>
              <w:rPr>
                <w:rFonts w:cs="Times New Roman"/>
                <w:b/>
                <w:bCs/>
                <w:sz w:val="18"/>
                <w:szCs w:val="18"/>
              </w:rPr>
            </w:pPr>
          </w:p>
        </w:tc>
      </w:tr>
      <w:tr w:rsidR="005855EF" w:rsidRPr="003F7997" w14:paraId="2B628798" w14:textId="77777777" w:rsidTr="00EC65EE">
        <w:tc>
          <w:tcPr>
            <w:tcW w:w="2502" w:type="dxa"/>
          </w:tcPr>
          <w:p w14:paraId="2FF27CD4" w14:textId="28E5013B" w:rsidR="005855EF" w:rsidRPr="003F7997" w:rsidRDefault="005855EF" w:rsidP="005855EF">
            <w:pPr>
              <w:spacing w:line="240" w:lineRule="atLeast"/>
              <w:ind w:left="141" w:right="-79"/>
              <w:rPr>
                <w:rFonts w:cs="Times New Roman"/>
                <w:b/>
                <w:bCs/>
                <w:spacing w:val="-4"/>
                <w:sz w:val="18"/>
                <w:szCs w:val="18"/>
              </w:rPr>
            </w:pPr>
            <w:r w:rsidRPr="003F7997">
              <w:rPr>
                <w:rFonts w:cs="Times New Roman"/>
                <w:b/>
                <w:bCs/>
                <w:spacing w:val="-4"/>
                <w:sz w:val="18"/>
                <w:szCs w:val="18"/>
              </w:rPr>
              <w:t xml:space="preserve">    1 January 202</w:t>
            </w:r>
            <w:r>
              <w:rPr>
                <w:rFonts w:cs="Times New Roman"/>
                <w:b/>
                <w:bCs/>
                <w:spacing w:val="-4"/>
                <w:sz w:val="18"/>
                <w:szCs w:val="18"/>
              </w:rPr>
              <w:t>3</w:t>
            </w:r>
          </w:p>
        </w:tc>
        <w:tc>
          <w:tcPr>
            <w:tcW w:w="1013" w:type="dxa"/>
          </w:tcPr>
          <w:p w14:paraId="04AB8C70" w14:textId="1ACB7CDE" w:rsidR="005855EF" w:rsidRPr="003F7997" w:rsidRDefault="005855EF" w:rsidP="005855EF">
            <w:pPr>
              <w:tabs>
                <w:tab w:val="decimal" w:pos="726"/>
              </w:tabs>
              <w:spacing w:line="240" w:lineRule="atLeast"/>
              <w:ind w:right="-72"/>
              <w:rPr>
                <w:rFonts w:cs="Times New Roman"/>
                <w:b/>
                <w:bCs/>
                <w:sz w:val="18"/>
                <w:szCs w:val="18"/>
                <w:rtl/>
                <w:cs/>
              </w:rPr>
            </w:pPr>
            <w:r w:rsidRPr="00EC65EE">
              <w:rPr>
                <w:rFonts w:cs="Times New Roman"/>
                <w:b/>
                <w:bCs/>
                <w:sz w:val="18"/>
                <w:szCs w:val="18"/>
              </w:rPr>
              <w:t>66,090</w:t>
            </w:r>
          </w:p>
        </w:tc>
        <w:tc>
          <w:tcPr>
            <w:tcW w:w="992" w:type="dxa"/>
          </w:tcPr>
          <w:p w14:paraId="443759BD" w14:textId="0B8208A0" w:rsidR="005855EF" w:rsidRPr="003F7997" w:rsidRDefault="005855EF" w:rsidP="005855EF">
            <w:pPr>
              <w:tabs>
                <w:tab w:val="decimal" w:pos="723"/>
              </w:tabs>
              <w:spacing w:line="240" w:lineRule="atLeast"/>
              <w:ind w:right="-72"/>
              <w:rPr>
                <w:rFonts w:cs="Times New Roman"/>
                <w:b/>
                <w:bCs/>
                <w:sz w:val="18"/>
                <w:szCs w:val="18"/>
              </w:rPr>
            </w:pPr>
            <w:r w:rsidRPr="00EC65EE">
              <w:rPr>
                <w:rFonts w:cs="Times New Roman"/>
                <w:b/>
                <w:bCs/>
                <w:sz w:val="18"/>
                <w:szCs w:val="18"/>
              </w:rPr>
              <w:t>359,579</w:t>
            </w:r>
          </w:p>
        </w:tc>
        <w:tc>
          <w:tcPr>
            <w:tcW w:w="1028" w:type="dxa"/>
          </w:tcPr>
          <w:p w14:paraId="1A7A7237" w14:textId="1691898A" w:rsidR="005855EF" w:rsidRPr="003F7997" w:rsidRDefault="005855EF" w:rsidP="005855EF">
            <w:pPr>
              <w:tabs>
                <w:tab w:val="decimal" w:pos="754"/>
              </w:tabs>
              <w:spacing w:line="240" w:lineRule="atLeast"/>
              <w:ind w:right="-72"/>
              <w:rPr>
                <w:rFonts w:cs="Times New Roman"/>
                <w:b/>
                <w:bCs/>
                <w:sz w:val="18"/>
                <w:szCs w:val="18"/>
              </w:rPr>
            </w:pPr>
            <w:r w:rsidRPr="00EC65EE">
              <w:rPr>
                <w:rFonts w:cs="Times New Roman"/>
                <w:b/>
                <w:bCs/>
                <w:sz w:val="18"/>
                <w:szCs w:val="18"/>
              </w:rPr>
              <w:t>256,927</w:t>
            </w:r>
          </w:p>
        </w:tc>
        <w:tc>
          <w:tcPr>
            <w:tcW w:w="1075" w:type="dxa"/>
          </w:tcPr>
          <w:p w14:paraId="667C778D" w14:textId="68563B70" w:rsidR="005855EF" w:rsidRPr="003F7997" w:rsidRDefault="005855EF" w:rsidP="005855EF">
            <w:pPr>
              <w:tabs>
                <w:tab w:val="decimal" w:pos="803"/>
              </w:tabs>
              <w:spacing w:line="240" w:lineRule="atLeast"/>
              <w:ind w:right="-72"/>
              <w:rPr>
                <w:rFonts w:cs="Times New Roman"/>
                <w:b/>
                <w:bCs/>
                <w:sz w:val="18"/>
                <w:szCs w:val="18"/>
              </w:rPr>
            </w:pPr>
            <w:r w:rsidRPr="00EC65EE">
              <w:rPr>
                <w:rFonts w:cs="Times New Roman"/>
                <w:b/>
                <w:bCs/>
                <w:sz w:val="18"/>
                <w:szCs w:val="18"/>
              </w:rPr>
              <w:t>303,254</w:t>
            </w:r>
          </w:p>
        </w:tc>
        <w:tc>
          <w:tcPr>
            <w:tcW w:w="1085" w:type="dxa"/>
          </w:tcPr>
          <w:p w14:paraId="500358AE" w14:textId="4F331C64" w:rsidR="005855EF" w:rsidRPr="003F7997" w:rsidRDefault="005855EF" w:rsidP="005855EF">
            <w:pPr>
              <w:tabs>
                <w:tab w:val="decimal" w:pos="803"/>
              </w:tabs>
              <w:spacing w:line="240" w:lineRule="atLeast"/>
              <w:ind w:right="-72"/>
              <w:rPr>
                <w:rFonts w:cs="Times New Roman"/>
                <w:b/>
                <w:bCs/>
                <w:sz w:val="18"/>
                <w:szCs w:val="18"/>
              </w:rPr>
            </w:pPr>
            <w:r w:rsidRPr="00EC65EE">
              <w:rPr>
                <w:rFonts w:cs="Times New Roman"/>
                <w:b/>
                <w:bCs/>
                <w:sz w:val="18"/>
                <w:szCs w:val="18"/>
              </w:rPr>
              <w:t>860,473</w:t>
            </w:r>
          </w:p>
        </w:tc>
        <w:tc>
          <w:tcPr>
            <w:tcW w:w="1085" w:type="dxa"/>
          </w:tcPr>
          <w:p w14:paraId="2B6DD9BD" w14:textId="76D506F6" w:rsidR="005855EF" w:rsidRPr="003F7997" w:rsidRDefault="005855EF" w:rsidP="005855EF">
            <w:pPr>
              <w:tabs>
                <w:tab w:val="decimal" w:pos="803"/>
              </w:tabs>
              <w:spacing w:line="240" w:lineRule="atLeast"/>
              <w:ind w:right="-72"/>
              <w:rPr>
                <w:rFonts w:cs="Times New Roman"/>
                <w:b/>
                <w:bCs/>
                <w:sz w:val="18"/>
                <w:szCs w:val="18"/>
              </w:rPr>
            </w:pPr>
            <w:r w:rsidRPr="00EC65EE">
              <w:rPr>
                <w:rFonts w:cs="Times New Roman"/>
                <w:b/>
                <w:bCs/>
                <w:sz w:val="18"/>
                <w:szCs w:val="18"/>
              </w:rPr>
              <w:t>5,985</w:t>
            </w:r>
          </w:p>
        </w:tc>
        <w:tc>
          <w:tcPr>
            <w:tcW w:w="1095" w:type="dxa"/>
          </w:tcPr>
          <w:p w14:paraId="3046E8ED" w14:textId="6578F504" w:rsidR="005855EF" w:rsidRPr="003F7997" w:rsidRDefault="005855EF" w:rsidP="005855EF">
            <w:pPr>
              <w:tabs>
                <w:tab w:val="decimal" w:pos="860"/>
              </w:tabs>
              <w:spacing w:line="240" w:lineRule="atLeast"/>
              <w:ind w:right="-72"/>
              <w:rPr>
                <w:rFonts w:cs="Times New Roman"/>
                <w:b/>
                <w:bCs/>
                <w:sz w:val="18"/>
                <w:szCs w:val="18"/>
              </w:rPr>
            </w:pPr>
            <w:r w:rsidRPr="00EC65EE">
              <w:rPr>
                <w:rFonts w:cs="Times New Roman"/>
                <w:b/>
                <w:bCs/>
                <w:sz w:val="18"/>
                <w:szCs w:val="18"/>
              </w:rPr>
              <w:t>1,852,308</w:t>
            </w:r>
          </w:p>
        </w:tc>
      </w:tr>
      <w:tr w:rsidR="00295F7D" w:rsidRPr="003F7997" w14:paraId="3DB1AE87" w14:textId="77777777" w:rsidTr="00EC65EE">
        <w:tc>
          <w:tcPr>
            <w:tcW w:w="2502" w:type="dxa"/>
          </w:tcPr>
          <w:p w14:paraId="7DF88E3C" w14:textId="77777777" w:rsidR="00295F7D" w:rsidRPr="003F7997" w:rsidRDefault="00295F7D" w:rsidP="00295F7D">
            <w:pPr>
              <w:spacing w:line="240" w:lineRule="atLeast"/>
              <w:ind w:left="141" w:right="-18"/>
              <w:rPr>
                <w:rFonts w:cs="Times New Roman"/>
                <w:sz w:val="18"/>
                <w:szCs w:val="18"/>
              </w:rPr>
            </w:pPr>
            <w:r w:rsidRPr="003F7997">
              <w:rPr>
                <w:rFonts w:cs="Times New Roman"/>
                <w:sz w:val="18"/>
                <w:szCs w:val="18"/>
              </w:rPr>
              <w:t>Additions</w:t>
            </w:r>
          </w:p>
        </w:tc>
        <w:tc>
          <w:tcPr>
            <w:tcW w:w="1013" w:type="dxa"/>
            <w:shd w:val="clear" w:color="auto" w:fill="auto"/>
          </w:tcPr>
          <w:p w14:paraId="43758098" w14:textId="13F5F5BD" w:rsidR="00295F7D" w:rsidRPr="00295F7D" w:rsidRDefault="00295F7D" w:rsidP="00295F7D">
            <w:pPr>
              <w:tabs>
                <w:tab w:val="decimal" w:pos="726"/>
              </w:tabs>
              <w:spacing w:line="240" w:lineRule="atLeast"/>
              <w:ind w:right="-72"/>
              <w:rPr>
                <w:rFonts w:cs="Times New Roman"/>
                <w:sz w:val="18"/>
                <w:szCs w:val="18"/>
              </w:rPr>
            </w:pPr>
            <w:r w:rsidRPr="0093239C">
              <w:rPr>
                <w:rFonts w:cs="Times New Roman"/>
                <w:sz w:val="18"/>
                <w:szCs w:val="18"/>
              </w:rPr>
              <w:t xml:space="preserve"> 181,811 </w:t>
            </w:r>
          </w:p>
        </w:tc>
        <w:tc>
          <w:tcPr>
            <w:tcW w:w="992" w:type="dxa"/>
            <w:shd w:val="clear" w:color="auto" w:fill="auto"/>
          </w:tcPr>
          <w:p w14:paraId="0DD3172C" w14:textId="5DE11512" w:rsidR="00295F7D" w:rsidRPr="00295F7D" w:rsidRDefault="00295F7D" w:rsidP="00295F7D">
            <w:pPr>
              <w:tabs>
                <w:tab w:val="decimal" w:pos="723"/>
              </w:tabs>
              <w:spacing w:line="240" w:lineRule="atLeast"/>
              <w:ind w:right="-169"/>
              <w:rPr>
                <w:rFonts w:cs="Times New Roman"/>
                <w:sz w:val="18"/>
                <w:szCs w:val="18"/>
              </w:rPr>
            </w:pPr>
            <w:r w:rsidRPr="0093239C">
              <w:rPr>
                <w:rFonts w:cs="Times New Roman"/>
                <w:sz w:val="18"/>
                <w:szCs w:val="18"/>
              </w:rPr>
              <w:t xml:space="preserve"> 36,129 </w:t>
            </w:r>
          </w:p>
        </w:tc>
        <w:tc>
          <w:tcPr>
            <w:tcW w:w="1028" w:type="dxa"/>
            <w:shd w:val="clear" w:color="auto" w:fill="auto"/>
          </w:tcPr>
          <w:p w14:paraId="762C9F30" w14:textId="1EF24356" w:rsidR="00295F7D" w:rsidRPr="00295F7D" w:rsidRDefault="00295F7D" w:rsidP="00295F7D">
            <w:pPr>
              <w:tabs>
                <w:tab w:val="decimal" w:pos="754"/>
              </w:tabs>
              <w:spacing w:line="240" w:lineRule="atLeast"/>
              <w:ind w:right="-169"/>
              <w:rPr>
                <w:rFonts w:cs="Times New Roman"/>
                <w:sz w:val="18"/>
                <w:szCs w:val="18"/>
              </w:rPr>
            </w:pPr>
            <w:r w:rsidRPr="0093239C">
              <w:rPr>
                <w:rFonts w:cs="Times New Roman"/>
                <w:sz w:val="18"/>
                <w:szCs w:val="18"/>
              </w:rPr>
              <w:t xml:space="preserve"> 31,730 </w:t>
            </w:r>
          </w:p>
        </w:tc>
        <w:tc>
          <w:tcPr>
            <w:tcW w:w="1075" w:type="dxa"/>
            <w:shd w:val="clear" w:color="auto" w:fill="auto"/>
          </w:tcPr>
          <w:p w14:paraId="28E3FB16" w14:textId="4F0DEE04"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64,363 </w:t>
            </w:r>
          </w:p>
        </w:tc>
        <w:tc>
          <w:tcPr>
            <w:tcW w:w="1085" w:type="dxa"/>
            <w:shd w:val="clear" w:color="auto" w:fill="auto"/>
          </w:tcPr>
          <w:p w14:paraId="4D243E34" w14:textId="6470FCFF"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475,789 </w:t>
            </w:r>
          </w:p>
        </w:tc>
        <w:tc>
          <w:tcPr>
            <w:tcW w:w="1085" w:type="dxa"/>
            <w:shd w:val="clear" w:color="auto" w:fill="auto"/>
          </w:tcPr>
          <w:p w14:paraId="0273281C" w14:textId="5DA6B1E7"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17,912 </w:t>
            </w:r>
          </w:p>
        </w:tc>
        <w:tc>
          <w:tcPr>
            <w:tcW w:w="1095" w:type="dxa"/>
            <w:shd w:val="clear" w:color="auto" w:fill="auto"/>
          </w:tcPr>
          <w:p w14:paraId="16D67E22" w14:textId="5F03E101" w:rsidR="00295F7D" w:rsidRPr="00295F7D" w:rsidRDefault="00295F7D" w:rsidP="00295F7D">
            <w:pPr>
              <w:tabs>
                <w:tab w:val="decimal" w:pos="860"/>
              </w:tabs>
              <w:spacing w:line="240" w:lineRule="atLeast"/>
              <w:ind w:right="-169"/>
              <w:rPr>
                <w:rFonts w:cs="Times New Roman"/>
                <w:sz w:val="18"/>
                <w:szCs w:val="18"/>
              </w:rPr>
            </w:pPr>
            <w:r w:rsidRPr="0093239C">
              <w:rPr>
                <w:rFonts w:cs="Times New Roman"/>
                <w:sz w:val="18"/>
                <w:szCs w:val="18"/>
              </w:rPr>
              <w:t xml:space="preserve"> 807,734 </w:t>
            </w:r>
          </w:p>
        </w:tc>
      </w:tr>
      <w:tr w:rsidR="00295F7D" w:rsidRPr="003F7997" w14:paraId="1B37AC28" w14:textId="77777777" w:rsidTr="00EC65EE">
        <w:tc>
          <w:tcPr>
            <w:tcW w:w="2502" w:type="dxa"/>
          </w:tcPr>
          <w:p w14:paraId="34D6D921" w14:textId="7E18AE79" w:rsidR="00295F7D" w:rsidRPr="003F7997" w:rsidRDefault="00295F7D" w:rsidP="00295F7D">
            <w:pPr>
              <w:spacing w:line="240" w:lineRule="atLeast"/>
              <w:ind w:left="141" w:right="-18"/>
              <w:rPr>
                <w:rFonts w:cs="Times New Roman"/>
                <w:sz w:val="18"/>
                <w:szCs w:val="18"/>
                <w:lang w:val="en-US" w:bidi="th-TH"/>
              </w:rPr>
            </w:pPr>
            <w:r w:rsidRPr="003F7997">
              <w:rPr>
                <w:rFonts w:cs="Times New Roman"/>
                <w:sz w:val="18"/>
                <w:szCs w:val="18"/>
                <w:lang w:val="en-US" w:bidi="th-TH"/>
              </w:rPr>
              <w:t>Transfers in (out)</w:t>
            </w:r>
          </w:p>
        </w:tc>
        <w:tc>
          <w:tcPr>
            <w:tcW w:w="1013" w:type="dxa"/>
            <w:shd w:val="clear" w:color="auto" w:fill="auto"/>
          </w:tcPr>
          <w:p w14:paraId="31549FEE" w14:textId="32DBC765" w:rsidR="00295F7D" w:rsidRPr="00295F7D" w:rsidRDefault="00295F7D" w:rsidP="00295F7D">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1688383E" w14:textId="347D33FA" w:rsidR="00295F7D" w:rsidRPr="00295F7D" w:rsidRDefault="00295F7D" w:rsidP="00295F7D">
            <w:pPr>
              <w:tabs>
                <w:tab w:val="decimal" w:pos="723"/>
              </w:tabs>
              <w:spacing w:line="240" w:lineRule="atLeast"/>
              <w:ind w:right="-169"/>
              <w:rPr>
                <w:rFonts w:cs="Times New Roman"/>
                <w:sz w:val="18"/>
                <w:szCs w:val="18"/>
              </w:rPr>
            </w:pPr>
            <w:r w:rsidRPr="0093239C">
              <w:rPr>
                <w:rFonts w:cs="Times New Roman"/>
                <w:sz w:val="18"/>
                <w:szCs w:val="18"/>
              </w:rPr>
              <w:t xml:space="preserve"> 8,554 </w:t>
            </w:r>
          </w:p>
        </w:tc>
        <w:tc>
          <w:tcPr>
            <w:tcW w:w="1028" w:type="dxa"/>
            <w:shd w:val="clear" w:color="auto" w:fill="auto"/>
          </w:tcPr>
          <w:p w14:paraId="02E260A5" w14:textId="423FBFD5" w:rsidR="00295F7D" w:rsidRPr="00295F7D" w:rsidRDefault="00295F7D" w:rsidP="00295F7D">
            <w:pPr>
              <w:tabs>
                <w:tab w:val="decimal" w:pos="754"/>
              </w:tabs>
              <w:spacing w:line="240" w:lineRule="atLeast"/>
              <w:ind w:right="-169"/>
              <w:rPr>
                <w:rFonts w:cs="Times New Roman"/>
                <w:sz w:val="18"/>
                <w:szCs w:val="18"/>
              </w:rPr>
            </w:pPr>
            <w:r w:rsidRPr="0093239C">
              <w:rPr>
                <w:rFonts w:cs="Times New Roman"/>
                <w:sz w:val="18"/>
                <w:szCs w:val="18"/>
              </w:rPr>
              <w:t xml:space="preserve"> 1,188 </w:t>
            </w:r>
          </w:p>
        </w:tc>
        <w:tc>
          <w:tcPr>
            <w:tcW w:w="1075" w:type="dxa"/>
            <w:shd w:val="clear" w:color="auto" w:fill="auto"/>
          </w:tcPr>
          <w:p w14:paraId="41A23D4F" w14:textId="22AF2932"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1,147 </w:t>
            </w:r>
          </w:p>
        </w:tc>
        <w:tc>
          <w:tcPr>
            <w:tcW w:w="1085" w:type="dxa"/>
            <w:shd w:val="clear" w:color="auto" w:fill="auto"/>
          </w:tcPr>
          <w:p w14:paraId="0816CF5B" w14:textId="34CC1C56"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85" w:type="dxa"/>
            <w:shd w:val="clear" w:color="auto" w:fill="auto"/>
          </w:tcPr>
          <w:p w14:paraId="6E1D7D65" w14:textId="1567D96D"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(10,889)</w:t>
            </w:r>
          </w:p>
        </w:tc>
        <w:tc>
          <w:tcPr>
            <w:tcW w:w="1095" w:type="dxa"/>
            <w:shd w:val="clear" w:color="auto" w:fill="auto"/>
          </w:tcPr>
          <w:p w14:paraId="7C607364" w14:textId="4C0CD754" w:rsidR="00295F7D" w:rsidRPr="00295F7D" w:rsidRDefault="00295F7D" w:rsidP="00295F7D">
            <w:pPr>
              <w:tabs>
                <w:tab w:val="decimal" w:pos="860"/>
              </w:tabs>
              <w:spacing w:line="240" w:lineRule="atLeast"/>
              <w:ind w:right="-169"/>
              <w:rPr>
                <w:rFonts w:cs="Times New Roman"/>
                <w:sz w:val="18"/>
                <w:szCs w:val="18"/>
              </w:rPr>
            </w:pPr>
            <w:r w:rsidRPr="0093239C">
              <w:rPr>
                <w:rFonts w:cs="Times New Roman"/>
                <w:sz w:val="18"/>
                <w:szCs w:val="18"/>
              </w:rPr>
              <w:t>-</w:t>
            </w:r>
          </w:p>
        </w:tc>
      </w:tr>
      <w:tr w:rsidR="00295F7D" w:rsidRPr="003F7997" w14:paraId="6FF1A2A1" w14:textId="77777777" w:rsidTr="00EC65EE">
        <w:tc>
          <w:tcPr>
            <w:tcW w:w="2502" w:type="dxa"/>
          </w:tcPr>
          <w:p w14:paraId="503CD08C" w14:textId="708F27DA" w:rsidR="00295F7D" w:rsidRPr="003F7997" w:rsidRDefault="00295F7D" w:rsidP="00295F7D">
            <w:pPr>
              <w:spacing w:line="240" w:lineRule="atLeast"/>
              <w:ind w:left="141" w:right="-18"/>
              <w:rPr>
                <w:rFonts w:cs="Times New Roman"/>
                <w:sz w:val="18"/>
                <w:szCs w:val="18"/>
              </w:rPr>
            </w:pPr>
            <w:r w:rsidRPr="003F7997">
              <w:rPr>
                <w:rFonts w:cs="Times New Roman"/>
                <w:sz w:val="18"/>
                <w:szCs w:val="18"/>
              </w:rPr>
              <w:t>Disposals</w:t>
            </w:r>
          </w:p>
        </w:tc>
        <w:tc>
          <w:tcPr>
            <w:tcW w:w="1013" w:type="dxa"/>
            <w:shd w:val="clear" w:color="auto" w:fill="auto"/>
          </w:tcPr>
          <w:p w14:paraId="48196A05" w14:textId="23AD9C37" w:rsidR="00295F7D" w:rsidRPr="00295F7D" w:rsidRDefault="00295F7D" w:rsidP="00295F7D">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12050F85" w14:textId="564EB6A2" w:rsidR="00295F7D" w:rsidRPr="00295F7D" w:rsidRDefault="00295F7D" w:rsidP="00295F7D">
            <w:pPr>
              <w:tabs>
                <w:tab w:val="decimal" w:pos="723"/>
              </w:tabs>
              <w:spacing w:line="240" w:lineRule="atLeast"/>
              <w:ind w:right="-169"/>
              <w:rPr>
                <w:rFonts w:cs="Times New Roman"/>
                <w:sz w:val="18"/>
                <w:szCs w:val="18"/>
              </w:rPr>
            </w:pPr>
            <w:r w:rsidRPr="0093239C">
              <w:rPr>
                <w:rFonts w:cs="Times New Roman"/>
                <w:sz w:val="18"/>
                <w:szCs w:val="18"/>
              </w:rPr>
              <w:t xml:space="preserve"> (1,525)</w:t>
            </w:r>
          </w:p>
        </w:tc>
        <w:tc>
          <w:tcPr>
            <w:tcW w:w="1028" w:type="dxa"/>
            <w:shd w:val="clear" w:color="auto" w:fill="auto"/>
          </w:tcPr>
          <w:p w14:paraId="673122A7" w14:textId="24C137B9" w:rsidR="00295F7D" w:rsidRPr="00295F7D" w:rsidRDefault="00295F7D" w:rsidP="00295F7D">
            <w:pPr>
              <w:tabs>
                <w:tab w:val="decimal" w:pos="754"/>
              </w:tabs>
              <w:spacing w:line="240" w:lineRule="atLeast"/>
              <w:ind w:right="-169"/>
              <w:rPr>
                <w:rFonts w:cs="Times New Roman"/>
                <w:sz w:val="18"/>
                <w:szCs w:val="18"/>
              </w:rPr>
            </w:pPr>
            <w:r w:rsidRPr="0093239C">
              <w:rPr>
                <w:rFonts w:cs="Times New Roman"/>
                <w:sz w:val="18"/>
                <w:szCs w:val="18"/>
              </w:rPr>
              <w:t xml:space="preserve"> (5,149)</w:t>
            </w:r>
          </w:p>
        </w:tc>
        <w:tc>
          <w:tcPr>
            <w:tcW w:w="1075" w:type="dxa"/>
            <w:shd w:val="clear" w:color="auto" w:fill="auto"/>
          </w:tcPr>
          <w:p w14:paraId="630B497E" w14:textId="23838A01"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(14,685)</w:t>
            </w:r>
          </w:p>
        </w:tc>
        <w:tc>
          <w:tcPr>
            <w:tcW w:w="1085" w:type="dxa"/>
            <w:shd w:val="clear" w:color="auto" w:fill="auto"/>
          </w:tcPr>
          <w:p w14:paraId="430F4509" w14:textId="0851FB05"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85" w:type="dxa"/>
            <w:shd w:val="clear" w:color="auto" w:fill="auto"/>
          </w:tcPr>
          <w:p w14:paraId="3BD83114" w14:textId="4C179A33"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6FDF98B1" w14:textId="408376E3" w:rsidR="00295F7D" w:rsidRPr="00295F7D" w:rsidRDefault="00295F7D" w:rsidP="00295F7D">
            <w:pPr>
              <w:tabs>
                <w:tab w:val="decimal" w:pos="860"/>
              </w:tabs>
              <w:spacing w:line="240" w:lineRule="atLeast"/>
              <w:ind w:right="-169"/>
              <w:rPr>
                <w:rFonts w:cs="Times New Roman"/>
                <w:sz w:val="18"/>
                <w:szCs w:val="18"/>
              </w:rPr>
            </w:pPr>
            <w:r w:rsidRPr="0093239C">
              <w:rPr>
                <w:rFonts w:cs="Times New Roman"/>
                <w:sz w:val="18"/>
                <w:szCs w:val="18"/>
              </w:rPr>
              <w:t xml:space="preserve"> (21,359)</w:t>
            </w:r>
          </w:p>
        </w:tc>
      </w:tr>
      <w:tr w:rsidR="00295F7D" w:rsidRPr="003F7997" w14:paraId="70C2E748" w14:textId="77777777" w:rsidTr="00EC65EE">
        <w:tc>
          <w:tcPr>
            <w:tcW w:w="2502" w:type="dxa"/>
          </w:tcPr>
          <w:p w14:paraId="64814928" w14:textId="0C74259B" w:rsidR="00295F7D" w:rsidRPr="003F7997" w:rsidRDefault="00295F7D" w:rsidP="00295F7D">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4EE074BF" w14:textId="0E74AC93" w:rsidR="00295F7D" w:rsidRPr="00295F7D" w:rsidRDefault="00295F7D" w:rsidP="00295F7D">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13EBAED6" w14:textId="2D0D292B" w:rsidR="00295F7D" w:rsidRPr="00295F7D" w:rsidRDefault="00295F7D" w:rsidP="00295F7D">
            <w:pPr>
              <w:pBdr>
                <w:bottom w:val="single" w:sz="4" w:space="1" w:color="auto"/>
              </w:pBdr>
              <w:tabs>
                <w:tab w:val="decimal" w:pos="723"/>
              </w:tabs>
              <w:spacing w:line="240" w:lineRule="atLeast"/>
              <w:ind w:right="-169"/>
              <w:rPr>
                <w:rFonts w:cs="Times New Roman"/>
                <w:sz w:val="18"/>
                <w:szCs w:val="18"/>
              </w:rPr>
            </w:pPr>
            <w:r w:rsidRPr="0093239C">
              <w:rPr>
                <w:rFonts w:cs="Times New Roman"/>
                <w:sz w:val="18"/>
                <w:szCs w:val="18"/>
              </w:rPr>
              <w:t xml:space="preserve"> (171)</w:t>
            </w:r>
          </w:p>
        </w:tc>
        <w:tc>
          <w:tcPr>
            <w:tcW w:w="1028" w:type="dxa"/>
            <w:shd w:val="clear" w:color="auto" w:fill="auto"/>
          </w:tcPr>
          <w:p w14:paraId="539F0D5A" w14:textId="6CF11F13" w:rsidR="00295F7D" w:rsidRPr="00295F7D" w:rsidRDefault="00295F7D" w:rsidP="00295F7D">
            <w:pPr>
              <w:pBdr>
                <w:bottom w:val="single" w:sz="4" w:space="1" w:color="auto"/>
              </w:pBdr>
              <w:tabs>
                <w:tab w:val="decimal" w:pos="754"/>
              </w:tabs>
              <w:spacing w:line="240" w:lineRule="atLeast"/>
              <w:ind w:right="-169"/>
              <w:rPr>
                <w:rFonts w:cs="Times New Roman"/>
                <w:sz w:val="18"/>
                <w:szCs w:val="18"/>
              </w:rPr>
            </w:pPr>
            <w:r w:rsidRPr="0093239C">
              <w:rPr>
                <w:rFonts w:cs="Times New Roman"/>
                <w:sz w:val="18"/>
                <w:szCs w:val="18"/>
              </w:rPr>
              <w:t xml:space="preserve"> (206)</w:t>
            </w:r>
          </w:p>
        </w:tc>
        <w:tc>
          <w:tcPr>
            <w:tcW w:w="1075" w:type="dxa"/>
            <w:shd w:val="clear" w:color="auto" w:fill="auto"/>
          </w:tcPr>
          <w:p w14:paraId="17D005B9" w14:textId="79420E8A" w:rsidR="00295F7D" w:rsidRPr="00295F7D" w:rsidRDefault="00295F7D" w:rsidP="00295F7D">
            <w:pPr>
              <w:pBdr>
                <w:bottom w:val="single" w:sz="4" w:space="1" w:color="auto"/>
              </w:pBdr>
              <w:tabs>
                <w:tab w:val="decimal" w:pos="803"/>
              </w:tabs>
              <w:spacing w:line="240" w:lineRule="atLeast"/>
              <w:ind w:right="-169"/>
              <w:rPr>
                <w:rFonts w:cs="Times New Roman"/>
                <w:sz w:val="18"/>
                <w:szCs w:val="18"/>
              </w:rPr>
            </w:pPr>
            <w:r w:rsidRPr="0093239C">
              <w:rPr>
                <w:rFonts w:cs="Times New Roman"/>
                <w:sz w:val="18"/>
                <w:szCs w:val="18"/>
              </w:rPr>
              <w:t>-</w:t>
            </w:r>
          </w:p>
        </w:tc>
        <w:tc>
          <w:tcPr>
            <w:tcW w:w="1085" w:type="dxa"/>
            <w:shd w:val="clear" w:color="auto" w:fill="auto"/>
          </w:tcPr>
          <w:p w14:paraId="22783D63" w14:textId="7634C109" w:rsidR="00295F7D" w:rsidRPr="00295F7D" w:rsidRDefault="00295F7D" w:rsidP="00295F7D">
            <w:pPr>
              <w:pBdr>
                <w:bottom w:val="single" w:sz="4" w:space="1" w:color="auto"/>
              </w:pBdr>
              <w:tabs>
                <w:tab w:val="decimal" w:pos="803"/>
              </w:tabs>
              <w:spacing w:line="240" w:lineRule="atLeast"/>
              <w:ind w:right="-169"/>
              <w:rPr>
                <w:rFonts w:cs="Times New Roman"/>
                <w:sz w:val="18"/>
                <w:szCs w:val="18"/>
              </w:rPr>
            </w:pPr>
            <w:r w:rsidRPr="0093239C">
              <w:rPr>
                <w:rFonts w:cs="Times New Roman"/>
                <w:sz w:val="18"/>
                <w:szCs w:val="18"/>
              </w:rPr>
              <w:t xml:space="preserve"> (350,455)</w:t>
            </w:r>
          </w:p>
        </w:tc>
        <w:tc>
          <w:tcPr>
            <w:tcW w:w="1085" w:type="dxa"/>
            <w:shd w:val="clear" w:color="auto" w:fill="auto"/>
          </w:tcPr>
          <w:p w14:paraId="79D7B4C3" w14:textId="60DE6EAD" w:rsidR="00295F7D" w:rsidRPr="00295F7D" w:rsidRDefault="00295F7D" w:rsidP="00295F7D">
            <w:pPr>
              <w:pBdr>
                <w:bottom w:val="single" w:sz="4" w:space="1" w:color="auto"/>
              </w:pBd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633E86B6" w14:textId="5048DF27" w:rsidR="00295F7D" w:rsidRPr="00295F7D" w:rsidRDefault="00295F7D" w:rsidP="00295F7D">
            <w:pPr>
              <w:pBdr>
                <w:bottom w:val="single" w:sz="4" w:space="1" w:color="auto"/>
              </w:pBdr>
              <w:tabs>
                <w:tab w:val="decimal" w:pos="860"/>
              </w:tabs>
              <w:spacing w:line="240" w:lineRule="atLeast"/>
              <w:ind w:right="-169"/>
              <w:rPr>
                <w:rFonts w:cs="Times New Roman"/>
                <w:sz w:val="18"/>
                <w:szCs w:val="18"/>
              </w:rPr>
            </w:pPr>
            <w:r w:rsidRPr="0093239C">
              <w:rPr>
                <w:rFonts w:cs="Times New Roman"/>
                <w:sz w:val="18"/>
                <w:szCs w:val="18"/>
              </w:rPr>
              <w:t xml:space="preserve"> (350,832)</w:t>
            </w:r>
          </w:p>
        </w:tc>
      </w:tr>
      <w:tr w:rsidR="00295F7D" w:rsidRPr="003F7997" w14:paraId="29248078" w14:textId="77777777" w:rsidTr="00EC65EE">
        <w:tc>
          <w:tcPr>
            <w:tcW w:w="2502" w:type="dxa"/>
          </w:tcPr>
          <w:p w14:paraId="002F95F8" w14:textId="1661E9C3" w:rsidR="00295F7D" w:rsidRPr="003F7997" w:rsidRDefault="00295F7D" w:rsidP="00295F7D">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w:t>
            </w:r>
            <w:r>
              <w:rPr>
                <w:rFonts w:cs="Times New Roman"/>
                <w:b/>
                <w:bCs/>
                <w:spacing w:val="-4"/>
                <w:sz w:val="18"/>
                <w:szCs w:val="18"/>
              </w:rPr>
              <w:t>3</w:t>
            </w:r>
          </w:p>
        </w:tc>
        <w:tc>
          <w:tcPr>
            <w:tcW w:w="1013" w:type="dxa"/>
            <w:shd w:val="clear" w:color="auto" w:fill="auto"/>
          </w:tcPr>
          <w:p w14:paraId="3C98F248" w14:textId="16A5C21F" w:rsidR="00295F7D" w:rsidRPr="00295F7D" w:rsidRDefault="00295F7D" w:rsidP="00295F7D">
            <w:pPr>
              <w:pBdr>
                <w:bottom w:val="single" w:sz="4" w:space="1" w:color="auto"/>
              </w:pBdr>
              <w:tabs>
                <w:tab w:val="decimal" w:pos="726"/>
              </w:tabs>
              <w:spacing w:line="240" w:lineRule="atLeast"/>
              <w:ind w:right="-72"/>
              <w:rPr>
                <w:rFonts w:cs="Times New Roman"/>
                <w:b/>
                <w:bCs/>
                <w:sz w:val="18"/>
                <w:szCs w:val="18"/>
              </w:rPr>
            </w:pPr>
            <w:r w:rsidRPr="0093239C">
              <w:rPr>
                <w:rFonts w:cs="Times New Roman"/>
                <w:b/>
                <w:bCs/>
                <w:sz w:val="18"/>
                <w:szCs w:val="18"/>
              </w:rPr>
              <w:t xml:space="preserve"> 247,901 </w:t>
            </w:r>
          </w:p>
        </w:tc>
        <w:tc>
          <w:tcPr>
            <w:tcW w:w="992" w:type="dxa"/>
            <w:shd w:val="clear" w:color="auto" w:fill="auto"/>
          </w:tcPr>
          <w:p w14:paraId="52938DEC" w14:textId="7014E8C4" w:rsidR="00295F7D" w:rsidRPr="00295F7D" w:rsidRDefault="00295F7D" w:rsidP="00295F7D">
            <w:pPr>
              <w:pBdr>
                <w:bottom w:val="single" w:sz="4" w:space="1" w:color="auto"/>
              </w:pBdr>
              <w:tabs>
                <w:tab w:val="decimal" w:pos="723"/>
              </w:tabs>
              <w:spacing w:line="240" w:lineRule="atLeast"/>
              <w:ind w:right="-72"/>
              <w:rPr>
                <w:rFonts w:cs="Times New Roman"/>
                <w:b/>
                <w:bCs/>
                <w:sz w:val="18"/>
                <w:szCs w:val="18"/>
              </w:rPr>
            </w:pPr>
            <w:r w:rsidRPr="0093239C">
              <w:rPr>
                <w:rFonts w:cs="Times New Roman"/>
                <w:b/>
                <w:bCs/>
                <w:sz w:val="18"/>
                <w:szCs w:val="18"/>
              </w:rPr>
              <w:t xml:space="preserve"> 402,566 </w:t>
            </w:r>
          </w:p>
        </w:tc>
        <w:tc>
          <w:tcPr>
            <w:tcW w:w="1028" w:type="dxa"/>
            <w:shd w:val="clear" w:color="auto" w:fill="auto"/>
          </w:tcPr>
          <w:p w14:paraId="01B86FD4" w14:textId="6D32884F" w:rsidR="00295F7D" w:rsidRPr="00295F7D" w:rsidRDefault="00295F7D" w:rsidP="00295F7D">
            <w:pPr>
              <w:pBdr>
                <w:bottom w:val="single" w:sz="4" w:space="1" w:color="auto"/>
              </w:pBdr>
              <w:tabs>
                <w:tab w:val="decimal" w:pos="754"/>
              </w:tabs>
              <w:spacing w:line="240" w:lineRule="atLeast"/>
              <w:ind w:right="-72"/>
              <w:rPr>
                <w:rFonts w:cs="Times New Roman"/>
                <w:b/>
                <w:bCs/>
                <w:sz w:val="18"/>
                <w:szCs w:val="18"/>
              </w:rPr>
            </w:pPr>
            <w:r w:rsidRPr="0093239C">
              <w:rPr>
                <w:rFonts w:cs="Times New Roman"/>
                <w:b/>
                <w:bCs/>
                <w:sz w:val="18"/>
                <w:szCs w:val="18"/>
              </w:rPr>
              <w:t xml:space="preserve"> 284,490 </w:t>
            </w:r>
          </w:p>
        </w:tc>
        <w:tc>
          <w:tcPr>
            <w:tcW w:w="1075" w:type="dxa"/>
            <w:shd w:val="clear" w:color="auto" w:fill="auto"/>
          </w:tcPr>
          <w:p w14:paraId="1BA6CA5F" w14:textId="46A42820" w:rsidR="00295F7D" w:rsidRPr="00295F7D" w:rsidRDefault="00295F7D" w:rsidP="00295F7D">
            <w:pPr>
              <w:pBdr>
                <w:bottom w:val="sing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354,079 </w:t>
            </w:r>
          </w:p>
        </w:tc>
        <w:tc>
          <w:tcPr>
            <w:tcW w:w="1085" w:type="dxa"/>
            <w:shd w:val="clear" w:color="auto" w:fill="auto"/>
          </w:tcPr>
          <w:p w14:paraId="68AE5463" w14:textId="22A41CFB" w:rsidR="00295F7D" w:rsidRPr="00295F7D" w:rsidRDefault="00295F7D" w:rsidP="00295F7D">
            <w:pPr>
              <w:pBdr>
                <w:bottom w:val="sing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985,807</w:t>
            </w:r>
          </w:p>
        </w:tc>
        <w:tc>
          <w:tcPr>
            <w:tcW w:w="1085" w:type="dxa"/>
            <w:shd w:val="clear" w:color="auto" w:fill="auto"/>
          </w:tcPr>
          <w:p w14:paraId="02E83B73" w14:textId="0CF89C5C" w:rsidR="00295F7D" w:rsidRPr="00295F7D" w:rsidRDefault="00295F7D" w:rsidP="00295F7D">
            <w:pPr>
              <w:pBdr>
                <w:bottom w:val="sing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13,008 </w:t>
            </w:r>
          </w:p>
        </w:tc>
        <w:tc>
          <w:tcPr>
            <w:tcW w:w="1095" w:type="dxa"/>
            <w:shd w:val="clear" w:color="auto" w:fill="auto"/>
          </w:tcPr>
          <w:p w14:paraId="223D6A52" w14:textId="38931A5D" w:rsidR="00295F7D" w:rsidRPr="00295F7D" w:rsidRDefault="00295F7D" w:rsidP="00295F7D">
            <w:pPr>
              <w:pBdr>
                <w:bottom w:val="single" w:sz="4" w:space="1" w:color="auto"/>
              </w:pBdr>
              <w:tabs>
                <w:tab w:val="decimal" w:pos="860"/>
              </w:tabs>
              <w:spacing w:line="240" w:lineRule="atLeast"/>
              <w:ind w:right="-72"/>
              <w:rPr>
                <w:rFonts w:cs="Times New Roman"/>
                <w:b/>
                <w:bCs/>
                <w:sz w:val="18"/>
                <w:szCs w:val="18"/>
              </w:rPr>
            </w:pPr>
            <w:r w:rsidRPr="0093239C">
              <w:rPr>
                <w:rFonts w:cs="Times New Roman"/>
                <w:b/>
                <w:bCs/>
                <w:sz w:val="18"/>
                <w:szCs w:val="18"/>
              </w:rPr>
              <w:t xml:space="preserve"> 2,287,851 </w:t>
            </w:r>
          </w:p>
        </w:tc>
      </w:tr>
      <w:tr w:rsidR="00295F7D" w:rsidRPr="003F7997" w14:paraId="7491346B" w14:textId="77777777" w:rsidTr="00EC65EE">
        <w:tc>
          <w:tcPr>
            <w:tcW w:w="2502" w:type="dxa"/>
          </w:tcPr>
          <w:p w14:paraId="78613A4E" w14:textId="77777777" w:rsidR="00295F7D" w:rsidRPr="003F7997" w:rsidRDefault="00295F7D" w:rsidP="00295F7D">
            <w:pPr>
              <w:spacing w:line="240" w:lineRule="atLeast"/>
              <w:ind w:left="321" w:right="-108" w:hanging="171"/>
              <w:rPr>
                <w:rFonts w:cs="Times New Roman"/>
                <w:b/>
                <w:bCs/>
                <w:i/>
                <w:iCs/>
                <w:sz w:val="18"/>
                <w:szCs w:val="18"/>
              </w:rPr>
            </w:pPr>
          </w:p>
        </w:tc>
        <w:tc>
          <w:tcPr>
            <w:tcW w:w="1013" w:type="dxa"/>
            <w:shd w:val="clear" w:color="auto" w:fill="auto"/>
          </w:tcPr>
          <w:p w14:paraId="4506C3D0" w14:textId="77777777" w:rsidR="00295F7D" w:rsidRPr="00295F7D" w:rsidRDefault="00295F7D" w:rsidP="00295F7D">
            <w:pPr>
              <w:tabs>
                <w:tab w:val="decimal" w:pos="726"/>
              </w:tabs>
              <w:spacing w:line="240" w:lineRule="atLeast"/>
              <w:ind w:right="-169"/>
              <w:rPr>
                <w:rFonts w:cs="Times New Roman"/>
                <w:sz w:val="18"/>
                <w:szCs w:val="18"/>
              </w:rPr>
            </w:pPr>
          </w:p>
        </w:tc>
        <w:tc>
          <w:tcPr>
            <w:tcW w:w="992" w:type="dxa"/>
            <w:shd w:val="clear" w:color="auto" w:fill="auto"/>
          </w:tcPr>
          <w:p w14:paraId="2F92D79C" w14:textId="77777777" w:rsidR="00295F7D" w:rsidRPr="00295F7D" w:rsidRDefault="00295F7D" w:rsidP="00295F7D">
            <w:pPr>
              <w:tabs>
                <w:tab w:val="decimal" w:pos="723"/>
              </w:tabs>
              <w:spacing w:line="240" w:lineRule="atLeast"/>
              <w:ind w:right="-169"/>
              <w:rPr>
                <w:rFonts w:cs="Times New Roman"/>
                <w:sz w:val="18"/>
                <w:szCs w:val="18"/>
              </w:rPr>
            </w:pPr>
          </w:p>
        </w:tc>
        <w:tc>
          <w:tcPr>
            <w:tcW w:w="1028" w:type="dxa"/>
            <w:shd w:val="clear" w:color="auto" w:fill="auto"/>
          </w:tcPr>
          <w:p w14:paraId="2F66355E" w14:textId="77777777" w:rsidR="00295F7D" w:rsidRPr="00295F7D" w:rsidRDefault="00295F7D" w:rsidP="00295F7D">
            <w:pPr>
              <w:tabs>
                <w:tab w:val="decimal" w:pos="754"/>
              </w:tabs>
              <w:spacing w:line="240" w:lineRule="atLeast"/>
              <w:ind w:right="-169"/>
              <w:rPr>
                <w:rFonts w:cs="Times New Roman"/>
                <w:sz w:val="18"/>
                <w:szCs w:val="18"/>
              </w:rPr>
            </w:pPr>
          </w:p>
        </w:tc>
        <w:tc>
          <w:tcPr>
            <w:tcW w:w="1075" w:type="dxa"/>
            <w:shd w:val="clear" w:color="auto" w:fill="auto"/>
          </w:tcPr>
          <w:p w14:paraId="7F1A2BBD"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2A0CF4A3"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4E11D82C" w14:textId="77777777" w:rsidR="00295F7D" w:rsidRPr="00295F7D" w:rsidRDefault="00295F7D" w:rsidP="00295F7D">
            <w:pPr>
              <w:tabs>
                <w:tab w:val="decimal" w:pos="803"/>
              </w:tabs>
              <w:spacing w:line="240" w:lineRule="atLeast"/>
              <w:ind w:right="-169"/>
              <w:rPr>
                <w:rFonts w:cs="Times New Roman"/>
                <w:sz w:val="18"/>
                <w:szCs w:val="18"/>
              </w:rPr>
            </w:pPr>
          </w:p>
        </w:tc>
        <w:tc>
          <w:tcPr>
            <w:tcW w:w="1095" w:type="dxa"/>
            <w:shd w:val="clear" w:color="auto" w:fill="auto"/>
          </w:tcPr>
          <w:p w14:paraId="1D9EEA5A" w14:textId="77777777" w:rsidR="00295F7D" w:rsidRPr="00295F7D" w:rsidRDefault="00295F7D" w:rsidP="00295F7D">
            <w:pPr>
              <w:tabs>
                <w:tab w:val="decimal" w:pos="860"/>
              </w:tabs>
              <w:spacing w:line="240" w:lineRule="atLeast"/>
              <w:ind w:right="-169"/>
              <w:rPr>
                <w:rFonts w:cs="Times New Roman"/>
                <w:sz w:val="18"/>
                <w:szCs w:val="18"/>
              </w:rPr>
            </w:pPr>
          </w:p>
        </w:tc>
      </w:tr>
      <w:tr w:rsidR="00295F7D" w:rsidRPr="003F7997" w14:paraId="5FDE374F" w14:textId="77777777" w:rsidTr="00EC65EE">
        <w:tc>
          <w:tcPr>
            <w:tcW w:w="2502" w:type="dxa"/>
          </w:tcPr>
          <w:p w14:paraId="0194CFC8" w14:textId="77777777" w:rsidR="00295F7D" w:rsidRPr="003F7997" w:rsidRDefault="00295F7D" w:rsidP="00295F7D">
            <w:pPr>
              <w:spacing w:line="240" w:lineRule="atLeast"/>
              <w:ind w:left="321" w:right="-108" w:hanging="171"/>
              <w:rPr>
                <w:rFonts w:cs="Times New Roman"/>
                <w:b/>
                <w:bCs/>
                <w:i/>
                <w:iCs/>
                <w:sz w:val="18"/>
                <w:szCs w:val="18"/>
              </w:rPr>
            </w:pPr>
            <w:r w:rsidRPr="003F7997">
              <w:rPr>
                <w:rFonts w:cs="Times New Roman"/>
                <w:b/>
                <w:bCs/>
                <w:i/>
                <w:iCs/>
                <w:sz w:val="18"/>
                <w:szCs w:val="18"/>
              </w:rPr>
              <w:t>Accumulated depreciation</w:t>
            </w:r>
          </w:p>
        </w:tc>
        <w:tc>
          <w:tcPr>
            <w:tcW w:w="1013" w:type="dxa"/>
            <w:shd w:val="clear" w:color="auto" w:fill="auto"/>
          </w:tcPr>
          <w:p w14:paraId="44F3D624" w14:textId="77777777" w:rsidR="00295F7D" w:rsidRPr="00295F7D" w:rsidRDefault="00295F7D" w:rsidP="00295F7D">
            <w:pPr>
              <w:tabs>
                <w:tab w:val="decimal" w:pos="726"/>
              </w:tabs>
              <w:spacing w:line="240" w:lineRule="atLeast"/>
              <w:ind w:right="-169"/>
              <w:rPr>
                <w:rFonts w:cs="Times New Roman"/>
                <w:sz w:val="18"/>
                <w:szCs w:val="18"/>
              </w:rPr>
            </w:pPr>
          </w:p>
        </w:tc>
        <w:tc>
          <w:tcPr>
            <w:tcW w:w="992" w:type="dxa"/>
            <w:shd w:val="clear" w:color="auto" w:fill="auto"/>
          </w:tcPr>
          <w:p w14:paraId="596AFC8B" w14:textId="77777777" w:rsidR="00295F7D" w:rsidRPr="00295F7D" w:rsidRDefault="00295F7D" w:rsidP="00295F7D">
            <w:pPr>
              <w:tabs>
                <w:tab w:val="decimal" w:pos="723"/>
              </w:tabs>
              <w:spacing w:line="240" w:lineRule="atLeast"/>
              <w:ind w:right="-169"/>
              <w:rPr>
                <w:rFonts w:cs="Times New Roman"/>
                <w:sz w:val="18"/>
                <w:szCs w:val="18"/>
              </w:rPr>
            </w:pPr>
          </w:p>
        </w:tc>
        <w:tc>
          <w:tcPr>
            <w:tcW w:w="1028" w:type="dxa"/>
            <w:shd w:val="clear" w:color="auto" w:fill="auto"/>
          </w:tcPr>
          <w:p w14:paraId="78674127" w14:textId="77777777" w:rsidR="00295F7D" w:rsidRPr="00295F7D" w:rsidRDefault="00295F7D" w:rsidP="00295F7D">
            <w:pPr>
              <w:tabs>
                <w:tab w:val="decimal" w:pos="754"/>
              </w:tabs>
              <w:spacing w:line="240" w:lineRule="atLeast"/>
              <w:ind w:right="-169"/>
              <w:rPr>
                <w:rFonts w:cs="Times New Roman"/>
                <w:sz w:val="18"/>
                <w:szCs w:val="18"/>
              </w:rPr>
            </w:pPr>
          </w:p>
        </w:tc>
        <w:tc>
          <w:tcPr>
            <w:tcW w:w="1075" w:type="dxa"/>
            <w:shd w:val="clear" w:color="auto" w:fill="auto"/>
          </w:tcPr>
          <w:p w14:paraId="2C3B5B26"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7C247C85"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1EC9F19B" w14:textId="77777777" w:rsidR="00295F7D" w:rsidRPr="00295F7D" w:rsidRDefault="00295F7D" w:rsidP="00295F7D">
            <w:pPr>
              <w:tabs>
                <w:tab w:val="decimal" w:pos="803"/>
              </w:tabs>
              <w:spacing w:line="240" w:lineRule="atLeast"/>
              <w:ind w:right="-169"/>
              <w:rPr>
                <w:rFonts w:cs="Times New Roman"/>
                <w:sz w:val="18"/>
                <w:szCs w:val="18"/>
              </w:rPr>
            </w:pPr>
          </w:p>
        </w:tc>
        <w:tc>
          <w:tcPr>
            <w:tcW w:w="1095" w:type="dxa"/>
            <w:shd w:val="clear" w:color="auto" w:fill="auto"/>
          </w:tcPr>
          <w:p w14:paraId="44468161" w14:textId="77777777" w:rsidR="00295F7D" w:rsidRPr="00295F7D" w:rsidRDefault="00295F7D" w:rsidP="00295F7D">
            <w:pPr>
              <w:tabs>
                <w:tab w:val="decimal" w:pos="860"/>
              </w:tabs>
              <w:spacing w:line="240" w:lineRule="atLeast"/>
              <w:ind w:right="-169"/>
              <w:rPr>
                <w:rFonts w:cs="Times New Roman"/>
                <w:sz w:val="18"/>
                <w:szCs w:val="18"/>
              </w:rPr>
            </w:pPr>
          </w:p>
        </w:tc>
      </w:tr>
      <w:tr w:rsidR="00295F7D" w:rsidRPr="003F7997" w14:paraId="1C7D4DBA" w14:textId="77777777" w:rsidTr="00080F43">
        <w:tc>
          <w:tcPr>
            <w:tcW w:w="2502" w:type="dxa"/>
            <w:vAlign w:val="bottom"/>
          </w:tcPr>
          <w:p w14:paraId="6AFCC011" w14:textId="6E21F77A" w:rsidR="00295F7D" w:rsidRPr="003F7997" w:rsidRDefault="00295F7D" w:rsidP="00295F7D">
            <w:pPr>
              <w:spacing w:line="240" w:lineRule="atLeast"/>
              <w:ind w:left="141" w:right="-81"/>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2</w:t>
            </w:r>
          </w:p>
        </w:tc>
        <w:tc>
          <w:tcPr>
            <w:tcW w:w="1013" w:type="dxa"/>
            <w:shd w:val="clear" w:color="auto" w:fill="auto"/>
          </w:tcPr>
          <w:p w14:paraId="7D613B5E" w14:textId="27A9F151" w:rsidR="00295F7D" w:rsidRPr="00295F7D" w:rsidRDefault="00295F7D" w:rsidP="00295F7D">
            <w:pPr>
              <w:tabs>
                <w:tab w:val="decimal" w:pos="726"/>
              </w:tabs>
              <w:spacing w:line="240" w:lineRule="atLeast"/>
              <w:ind w:right="-169"/>
              <w:rPr>
                <w:rFonts w:cs="Times New Roman"/>
                <w:sz w:val="18"/>
                <w:szCs w:val="18"/>
              </w:rPr>
            </w:pPr>
            <w:r w:rsidRPr="00295F7D">
              <w:rPr>
                <w:rFonts w:cs="Times New Roman"/>
                <w:sz w:val="18"/>
                <w:szCs w:val="18"/>
              </w:rPr>
              <w:t>(12,429)</w:t>
            </w:r>
          </w:p>
        </w:tc>
        <w:tc>
          <w:tcPr>
            <w:tcW w:w="992" w:type="dxa"/>
            <w:shd w:val="clear" w:color="auto" w:fill="auto"/>
          </w:tcPr>
          <w:p w14:paraId="162F7445" w14:textId="1E8FE9E3" w:rsidR="00295F7D" w:rsidRPr="00295F7D" w:rsidRDefault="00295F7D" w:rsidP="00295F7D">
            <w:pPr>
              <w:tabs>
                <w:tab w:val="decimal" w:pos="723"/>
              </w:tabs>
              <w:spacing w:line="240" w:lineRule="atLeast"/>
              <w:ind w:right="-169"/>
              <w:rPr>
                <w:rFonts w:cs="Times New Roman"/>
                <w:sz w:val="18"/>
                <w:szCs w:val="18"/>
              </w:rPr>
            </w:pPr>
            <w:r w:rsidRPr="00295F7D">
              <w:rPr>
                <w:rFonts w:cs="Times New Roman"/>
                <w:sz w:val="18"/>
                <w:szCs w:val="18"/>
              </w:rPr>
              <w:t>(215,571)</w:t>
            </w:r>
          </w:p>
        </w:tc>
        <w:tc>
          <w:tcPr>
            <w:tcW w:w="1028" w:type="dxa"/>
            <w:shd w:val="clear" w:color="auto" w:fill="auto"/>
          </w:tcPr>
          <w:p w14:paraId="358C3CEE" w14:textId="7AF5E630" w:rsidR="00295F7D" w:rsidRPr="00295F7D" w:rsidRDefault="00295F7D" w:rsidP="00295F7D">
            <w:pPr>
              <w:tabs>
                <w:tab w:val="decimal" w:pos="754"/>
              </w:tabs>
              <w:spacing w:line="240" w:lineRule="atLeast"/>
              <w:ind w:right="-169"/>
              <w:rPr>
                <w:rFonts w:cs="Times New Roman"/>
                <w:sz w:val="18"/>
                <w:szCs w:val="18"/>
              </w:rPr>
            </w:pPr>
            <w:r w:rsidRPr="00295F7D">
              <w:rPr>
                <w:rFonts w:cs="Times New Roman"/>
                <w:sz w:val="18"/>
                <w:szCs w:val="18"/>
              </w:rPr>
              <w:t>(185,486)</w:t>
            </w:r>
          </w:p>
        </w:tc>
        <w:tc>
          <w:tcPr>
            <w:tcW w:w="1075" w:type="dxa"/>
            <w:shd w:val="clear" w:color="auto" w:fill="auto"/>
          </w:tcPr>
          <w:p w14:paraId="600A4356" w14:textId="573DFADA" w:rsidR="00295F7D" w:rsidRPr="00295F7D" w:rsidRDefault="00295F7D" w:rsidP="00295F7D">
            <w:pPr>
              <w:tabs>
                <w:tab w:val="decimal" w:pos="803"/>
              </w:tabs>
              <w:spacing w:line="240" w:lineRule="atLeast"/>
              <w:ind w:right="-169"/>
              <w:rPr>
                <w:rFonts w:cs="Times New Roman"/>
                <w:sz w:val="18"/>
                <w:szCs w:val="18"/>
              </w:rPr>
            </w:pPr>
            <w:r w:rsidRPr="00295F7D">
              <w:rPr>
                <w:rFonts w:cs="Times New Roman"/>
                <w:sz w:val="18"/>
                <w:szCs w:val="18"/>
              </w:rPr>
              <w:t>(170,831)</w:t>
            </w:r>
          </w:p>
        </w:tc>
        <w:tc>
          <w:tcPr>
            <w:tcW w:w="1085" w:type="dxa"/>
            <w:shd w:val="clear" w:color="auto" w:fill="auto"/>
          </w:tcPr>
          <w:p w14:paraId="04C62206" w14:textId="0F537EC8" w:rsidR="00295F7D" w:rsidRPr="00295F7D" w:rsidRDefault="00295F7D" w:rsidP="00295F7D">
            <w:pPr>
              <w:tabs>
                <w:tab w:val="decimal" w:pos="803"/>
              </w:tabs>
              <w:spacing w:line="240" w:lineRule="atLeast"/>
              <w:ind w:right="-169"/>
              <w:rPr>
                <w:rFonts w:cs="Times New Roman"/>
                <w:sz w:val="18"/>
                <w:szCs w:val="18"/>
              </w:rPr>
            </w:pPr>
            <w:r w:rsidRPr="00295F7D">
              <w:rPr>
                <w:rFonts w:cs="Times New Roman"/>
                <w:sz w:val="18"/>
                <w:szCs w:val="18"/>
              </w:rPr>
              <w:t>(235,671)</w:t>
            </w:r>
          </w:p>
        </w:tc>
        <w:tc>
          <w:tcPr>
            <w:tcW w:w="1085" w:type="dxa"/>
            <w:shd w:val="clear" w:color="auto" w:fill="auto"/>
          </w:tcPr>
          <w:p w14:paraId="4013E33F" w14:textId="56E1E79E" w:rsidR="00295F7D" w:rsidRPr="00295F7D" w:rsidRDefault="00295F7D" w:rsidP="00295F7D">
            <w:pPr>
              <w:tabs>
                <w:tab w:val="decimal" w:pos="803"/>
              </w:tabs>
              <w:spacing w:line="240" w:lineRule="atLeast"/>
              <w:ind w:right="-169"/>
              <w:rPr>
                <w:rFonts w:cs="Times New Roman"/>
                <w:sz w:val="18"/>
                <w:szCs w:val="18"/>
              </w:rPr>
            </w:pPr>
            <w:r w:rsidRPr="00295F7D">
              <w:rPr>
                <w:rFonts w:cs="Times New Roman"/>
                <w:sz w:val="18"/>
                <w:szCs w:val="18"/>
              </w:rPr>
              <w:t>-</w:t>
            </w:r>
          </w:p>
        </w:tc>
        <w:tc>
          <w:tcPr>
            <w:tcW w:w="1095" w:type="dxa"/>
            <w:shd w:val="clear" w:color="auto" w:fill="auto"/>
          </w:tcPr>
          <w:p w14:paraId="5601C206" w14:textId="03435EF9" w:rsidR="00295F7D" w:rsidRPr="00295F7D" w:rsidRDefault="00295F7D" w:rsidP="00295F7D">
            <w:pPr>
              <w:tabs>
                <w:tab w:val="decimal" w:pos="860"/>
              </w:tabs>
              <w:spacing w:line="240" w:lineRule="atLeast"/>
              <w:ind w:right="-169"/>
              <w:rPr>
                <w:rFonts w:cs="Times New Roman"/>
                <w:sz w:val="18"/>
                <w:szCs w:val="18"/>
              </w:rPr>
            </w:pPr>
            <w:r w:rsidRPr="00295F7D">
              <w:rPr>
                <w:rFonts w:cs="Times New Roman"/>
                <w:sz w:val="18"/>
                <w:szCs w:val="18"/>
              </w:rPr>
              <w:t>(819,988)</w:t>
            </w:r>
          </w:p>
        </w:tc>
      </w:tr>
      <w:tr w:rsidR="00295F7D" w:rsidRPr="003F7997" w14:paraId="677CB226" w14:textId="77777777" w:rsidTr="00EC65EE">
        <w:tc>
          <w:tcPr>
            <w:tcW w:w="2502" w:type="dxa"/>
            <w:vAlign w:val="bottom"/>
          </w:tcPr>
          <w:p w14:paraId="0E1BA17B" w14:textId="6E817DC5" w:rsidR="00295F7D" w:rsidRPr="003F7997" w:rsidRDefault="00295F7D" w:rsidP="00295F7D">
            <w:pPr>
              <w:spacing w:line="240" w:lineRule="atLeast"/>
              <w:ind w:left="141" w:right="-106"/>
              <w:rPr>
                <w:rFonts w:cs="Times New Roman"/>
                <w:sz w:val="18"/>
                <w:szCs w:val="18"/>
              </w:rPr>
            </w:pPr>
            <w:r w:rsidRPr="003F7997">
              <w:rPr>
                <w:rFonts w:cs="Times New Roman"/>
                <w:spacing w:val="-4"/>
                <w:sz w:val="18"/>
                <w:szCs w:val="18"/>
              </w:rPr>
              <w:t>Depreciation charge for the year</w:t>
            </w:r>
          </w:p>
        </w:tc>
        <w:tc>
          <w:tcPr>
            <w:tcW w:w="1013" w:type="dxa"/>
            <w:shd w:val="clear" w:color="auto" w:fill="auto"/>
          </w:tcPr>
          <w:p w14:paraId="550E950B" w14:textId="54F38033" w:rsidR="00295F7D" w:rsidRPr="00295F7D" w:rsidRDefault="00295F7D" w:rsidP="00295F7D">
            <w:pPr>
              <w:tabs>
                <w:tab w:val="decimal" w:pos="726"/>
              </w:tabs>
              <w:spacing w:line="240" w:lineRule="atLeast"/>
              <w:ind w:right="-72"/>
              <w:rPr>
                <w:rFonts w:cs="Times New Roman"/>
                <w:sz w:val="18"/>
                <w:szCs w:val="18"/>
              </w:rPr>
            </w:pPr>
            <w:r w:rsidRPr="00295F7D">
              <w:rPr>
                <w:rFonts w:cs="Times New Roman"/>
                <w:sz w:val="18"/>
                <w:szCs w:val="18"/>
              </w:rPr>
              <w:t>(2,641)</w:t>
            </w:r>
          </w:p>
        </w:tc>
        <w:tc>
          <w:tcPr>
            <w:tcW w:w="992" w:type="dxa"/>
            <w:shd w:val="clear" w:color="auto" w:fill="auto"/>
          </w:tcPr>
          <w:p w14:paraId="2B78AB07" w14:textId="758B66D5" w:rsidR="00295F7D" w:rsidRPr="00295F7D" w:rsidRDefault="00295F7D" w:rsidP="00295F7D">
            <w:pPr>
              <w:tabs>
                <w:tab w:val="decimal" w:pos="723"/>
              </w:tabs>
              <w:spacing w:line="240" w:lineRule="atLeast"/>
              <w:ind w:right="-72"/>
              <w:rPr>
                <w:rFonts w:cs="Times New Roman"/>
                <w:sz w:val="18"/>
                <w:szCs w:val="18"/>
              </w:rPr>
            </w:pPr>
            <w:r w:rsidRPr="00295F7D">
              <w:rPr>
                <w:rFonts w:cs="Times New Roman"/>
                <w:sz w:val="18"/>
                <w:szCs w:val="18"/>
              </w:rPr>
              <w:t>(35,398)</w:t>
            </w:r>
          </w:p>
        </w:tc>
        <w:tc>
          <w:tcPr>
            <w:tcW w:w="1028" w:type="dxa"/>
            <w:shd w:val="clear" w:color="auto" w:fill="auto"/>
          </w:tcPr>
          <w:p w14:paraId="4F45F1D3" w14:textId="752B8E75" w:rsidR="00295F7D" w:rsidRPr="00295F7D" w:rsidRDefault="00295F7D" w:rsidP="00295F7D">
            <w:pPr>
              <w:tabs>
                <w:tab w:val="decimal" w:pos="754"/>
              </w:tabs>
              <w:spacing w:line="240" w:lineRule="atLeast"/>
              <w:ind w:right="-72"/>
              <w:rPr>
                <w:rFonts w:cs="Times New Roman"/>
                <w:sz w:val="18"/>
                <w:szCs w:val="18"/>
              </w:rPr>
            </w:pPr>
            <w:r w:rsidRPr="00295F7D">
              <w:rPr>
                <w:rFonts w:cs="Times New Roman"/>
                <w:sz w:val="18"/>
                <w:szCs w:val="18"/>
              </w:rPr>
              <w:t>(27,527)</w:t>
            </w:r>
          </w:p>
        </w:tc>
        <w:tc>
          <w:tcPr>
            <w:tcW w:w="1075" w:type="dxa"/>
            <w:shd w:val="clear" w:color="auto" w:fill="auto"/>
          </w:tcPr>
          <w:p w14:paraId="495B1407" w14:textId="15A8E0D1" w:rsidR="00295F7D" w:rsidRPr="00295F7D" w:rsidRDefault="00295F7D" w:rsidP="00295F7D">
            <w:pPr>
              <w:tabs>
                <w:tab w:val="decimal" w:pos="803"/>
              </w:tabs>
              <w:spacing w:line="240" w:lineRule="atLeast"/>
              <w:ind w:right="-72"/>
              <w:rPr>
                <w:rFonts w:cs="Times New Roman"/>
                <w:sz w:val="18"/>
                <w:szCs w:val="18"/>
              </w:rPr>
            </w:pPr>
            <w:r w:rsidRPr="00295F7D">
              <w:rPr>
                <w:rFonts w:cs="Times New Roman"/>
                <w:sz w:val="18"/>
                <w:szCs w:val="18"/>
              </w:rPr>
              <w:t>(33,291)</w:t>
            </w:r>
          </w:p>
        </w:tc>
        <w:tc>
          <w:tcPr>
            <w:tcW w:w="1085" w:type="dxa"/>
            <w:shd w:val="clear" w:color="auto" w:fill="auto"/>
          </w:tcPr>
          <w:p w14:paraId="461C2B5B" w14:textId="5143186D" w:rsidR="00295F7D" w:rsidRPr="00295F7D" w:rsidRDefault="00295F7D" w:rsidP="00295F7D">
            <w:pPr>
              <w:tabs>
                <w:tab w:val="decimal" w:pos="803"/>
              </w:tabs>
              <w:spacing w:line="240" w:lineRule="atLeast"/>
              <w:ind w:right="-72"/>
              <w:rPr>
                <w:rFonts w:cs="Times New Roman"/>
                <w:sz w:val="18"/>
                <w:szCs w:val="18"/>
              </w:rPr>
            </w:pPr>
            <w:r w:rsidRPr="00295F7D">
              <w:rPr>
                <w:rFonts w:cs="Times New Roman"/>
                <w:sz w:val="18"/>
                <w:szCs w:val="18"/>
              </w:rPr>
              <w:t>(150,026)</w:t>
            </w:r>
          </w:p>
        </w:tc>
        <w:tc>
          <w:tcPr>
            <w:tcW w:w="1085" w:type="dxa"/>
            <w:shd w:val="clear" w:color="auto" w:fill="auto"/>
          </w:tcPr>
          <w:p w14:paraId="41B82198" w14:textId="59C75698" w:rsidR="00295F7D" w:rsidRPr="00295F7D" w:rsidRDefault="00D73D5A" w:rsidP="00295F7D">
            <w:pPr>
              <w:tabs>
                <w:tab w:val="decimal" w:pos="803"/>
              </w:tabs>
              <w:spacing w:line="240" w:lineRule="atLeast"/>
              <w:ind w:right="-72"/>
              <w:rPr>
                <w:rFonts w:cs="Times New Roman"/>
                <w:sz w:val="18"/>
                <w:szCs w:val="18"/>
              </w:rPr>
            </w:pPr>
            <w:r>
              <w:rPr>
                <w:rFonts w:cs="Times New Roman"/>
                <w:sz w:val="18"/>
                <w:szCs w:val="18"/>
              </w:rPr>
              <w:t>-</w:t>
            </w:r>
          </w:p>
        </w:tc>
        <w:tc>
          <w:tcPr>
            <w:tcW w:w="1095" w:type="dxa"/>
            <w:shd w:val="clear" w:color="auto" w:fill="auto"/>
          </w:tcPr>
          <w:p w14:paraId="4FED8E66" w14:textId="1ADF4FB6" w:rsidR="00295F7D" w:rsidRPr="00295F7D" w:rsidRDefault="00295F7D" w:rsidP="00295F7D">
            <w:pPr>
              <w:tabs>
                <w:tab w:val="decimal" w:pos="860"/>
              </w:tabs>
              <w:spacing w:line="240" w:lineRule="atLeast"/>
              <w:ind w:right="-72"/>
              <w:rPr>
                <w:rFonts w:cs="Times New Roman"/>
                <w:sz w:val="18"/>
                <w:szCs w:val="18"/>
              </w:rPr>
            </w:pPr>
            <w:r w:rsidRPr="00295F7D">
              <w:rPr>
                <w:rFonts w:cs="Times New Roman"/>
                <w:sz w:val="18"/>
                <w:szCs w:val="18"/>
              </w:rPr>
              <w:t>(248,883)</w:t>
            </w:r>
          </w:p>
        </w:tc>
      </w:tr>
      <w:tr w:rsidR="00295F7D" w:rsidRPr="003F7997" w14:paraId="431DB1B5" w14:textId="77777777" w:rsidTr="00EC65EE">
        <w:tc>
          <w:tcPr>
            <w:tcW w:w="2502" w:type="dxa"/>
          </w:tcPr>
          <w:p w14:paraId="35CB4681" w14:textId="77777777" w:rsidR="00295F7D" w:rsidRPr="003F7997" w:rsidRDefault="00295F7D" w:rsidP="00295F7D">
            <w:pPr>
              <w:spacing w:line="240" w:lineRule="atLeast"/>
              <w:ind w:left="141" w:right="-18"/>
              <w:rPr>
                <w:rFonts w:cs="Times New Roman"/>
                <w:sz w:val="18"/>
                <w:szCs w:val="18"/>
              </w:rPr>
            </w:pPr>
            <w:r w:rsidRPr="003F7997">
              <w:rPr>
                <w:rFonts w:cs="Times New Roman"/>
                <w:sz w:val="18"/>
                <w:szCs w:val="18"/>
              </w:rPr>
              <w:t>Disposals</w:t>
            </w:r>
          </w:p>
        </w:tc>
        <w:tc>
          <w:tcPr>
            <w:tcW w:w="1013" w:type="dxa"/>
            <w:shd w:val="clear" w:color="auto" w:fill="auto"/>
          </w:tcPr>
          <w:p w14:paraId="525C8F84" w14:textId="4F07D7BC" w:rsidR="00295F7D" w:rsidRPr="00295F7D" w:rsidRDefault="00295F7D" w:rsidP="00295F7D">
            <w:pPr>
              <w:tabs>
                <w:tab w:val="decimal" w:pos="726"/>
              </w:tabs>
              <w:spacing w:line="240" w:lineRule="atLeast"/>
              <w:ind w:right="-72"/>
              <w:rPr>
                <w:rFonts w:cs="Times New Roman"/>
                <w:sz w:val="18"/>
                <w:szCs w:val="18"/>
              </w:rPr>
            </w:pPr>
            <w:r w:rsidRPr="00295F7D">
              <w:rPr>
                <w:rFonts w:cs="Times New Roman"/>
                <w:sz w:val="18"/>
                <w:szCs w:val="18"/>
              </w:rPr>
              <w:t>-</w:t>
            </w:r>
          </w:p>
        </w:tc>
        <w:tc>
          <w:tcPr>
            <w:tcW w:w="992" w:type="dxa"/>
            <w:shd w:val="clear" w:color="auto" w:fill="auto"/>
          </w:tcPr>
          <w:p w14:paraId="43FA8DD3" w14:textId="51C5761B" w:rsidR="00295F7D" w:rsidRPr="00295F7D" w:rsidRDefault="00295F7D" w:rsidP="00295F7D">
            <w:pPr>
              <w:tabs>
                <w:tab w:val="decimal" w:pos="723"/>
              </w:tabs>
              <w:spacing w:line="240" w:lineRule="atLeast"/>
              <w:ind w:right="-72"/>
              <w:rPr>
                <w:rFonts w:cs="Times New Roman"/>
                <w:sz w:val="18"/>
                <w:szCs w:val="18"/>
              </w:rPr>
            </w:pPr>
            <w:r w:rsidRPr="00295F7D">
              <w:rPr>
                <w:rFonts w:cs="Times New Roman"/>
                <w:sz w:val="18"/>
                <w:szCs w:val="18"/>
              </w:rPr>
              <w:t>-</w:t>
            </w:r>
          </w:p>
        </w:tc>
        <w:tc>
          <w:tcPr>
            <w:tcW w:w="1028" w:type="dxa"/>
            <w:shd w:val="clear" w:color="auto" w:fill="auto"/>
          </w:tcPr>
          <w:p w14:paraId="7E1FAD71" w14:textId="7C345D85" w:rsidR="00295F7D" w:rsidRPr="00295F7D" w:rsidRDefault="00295F7D" w:rsidP="00295F7D">
            <w:pPr>
              <w:tabs>
                <w:tab w:val="decimal" w:pos="754"/>
              </w:tabs>
              <w:spacing w:line="240" w:lineRule="atLeast"/>
              <w:ind w:right="-72"/>
              <w:rPr>
                <w:rFonts w:cs="Times New Roman"/>
                <w:sz w:val="18"/>
                <w:szCs w:val="18"/>
              </w:rPr>
            </w:pPr>
            <w:r w:rsidRPr="00295F7D">
              <w:rPr>
                <w:rFonts w:cs="Times New Roman"/>
                <w:sz w:val="18"/>
                <w:szCs w:val="18"/>
              </w:rPr>
              <w:t>19</w:t>
            </w:r>
          </w:p>
        </w:tc>
        <w:tc>
          <w:tcPr>
            <w:tcW w:w="1075" w:type="dxa"/>
            <w:shd w:val="clear" w:color="auto" w:fill="auto"/>
          </w:tcPr>
          <w:p w14:paraId="204DC76E" w14:textId="6996020B" w:rsidR="00295F7D" w:rsidRPr="00295F7D" w:rsidRDefault="00295F7D" w:rsidP="00295F7D">
            <w:pPr>
              <w:tabs>
                <w:tab w:val="decimal" w:pos="803"/>
              </w:tabs>
              <w:spacing w:line="240" w:lineRule="atLeast"/>
              <w:ind w:right="-72"/>
              <w:rPr>
                <w:rFonts w:cs="Times New Roman"/>
                <w:sz w:val="18"/>
                <w:szCs w:val="18"/>
              </w:rPr>
            </w:pPr>
            <w:r w:rsidRPr="00295F7D">
              <w:rPr>
                <w:rFonts w:cs="Times New Roman"/>
                <w:sz w:val="18"/>
                <w:szCs w:val="18"/>
              </w:rPr>
              <w:t>8,085</w:t>
            </w:r>
          </w:p>
        </w:tc>
        <w:tc>
          <w:tcPr>
            <w:tcW w:w="1085" w:type="dxa"/>
            <w:shd w:val="clear" w:color="auto" w:fill="auto"/>
          </w:tcPr>
          <w:p w14:paraId="62E898B5" w14:textId="40241803" w:rsidR="00295F7D" w:rsidRPr="00295F7D" w:rsidRDefault="00295F7D" w:rsidP="00295F7D">
            <w:pPr>
              <w:tabs>
                <w:tab w:val="decimal" w:pos="803"/>
              </w:tabs>
              <w:spacing w:line="240" w:lineRule="atLeast"/>
              <w:ind w:right="-72"/>
              <w:rPr>
                <w:rFonts w:cs="Times New Roman"/>
                <w:sz w:val="18"/>
                <w:szCs w:val="18"/>
              </w:rPr>
            </w:pPr>
            <w:r w:rsidRPr="00295F7D">
              <w:rPr>
                <w:rFonts w:cs="Times New Roman"/>
                <w:sz w:val="18"/>
                <w:szCs w:val="18"/>
              </w:rPr>
              <w:t>-</w:t>
            </w:r>
          </w:p>
        </w:tc>
        <w:tc>
          <w:tcPr>
            <w:tcW w:w="1085" w:type="dxa"/>
            <w:shd w:val="clear" w:color="auto" w:fill="auto"/>
          </w:tcPr>
          <w:p w14:paraId="1037381D" w14:textId="4F7091C2" w:rsidR="00295F7D" w:rsidRPr="00295F7D" w:rsidRDefault="00295F7D" w:rsidP="00295F7D">
            <w:pPr>
              <w:tabs>
                <w:tab w:val="decimal" w:pos="803"/>
              </w:tabs>
              <w:spacing w:line="240" w:lineRule="atLeast"/>
              <w:ind w:right="-72"/>
              <w:rPr>
                <w:rFonts w:cs="Times New Roman"/>
                <w:sz w:val="18"/>
                <w:szCs w:val="18"/>
              </w:rPr>
            </w:pPr>
            <w:r w:rsidRPr="00295F7D">
              <w:rPr>
                <w:rFonts w:cs="Times New Roman"/>
                <w:sz w:val="18"/>
                <w:szCs w:val="18"/>
              </w:rPr>
              <w:t>-</w:t>
            </w:r>
          </w:p>
        </w:tc>
        <w:tc>
          <w:tcPr>
            <w:tcW w:w="1095" w:type="dxa"/>
            <w:shd w:val="clear" w:color="auto" w:fill="auto"/>
          </w:tcPr>
          <w:p w14:paraId="31707AA4" w14:textId="5B51CF87" w:rsidR="00295F7D" w:rsidRPr="00295F7D" w:rsidRDefault="00295F7D" w:rsidP="00295F7D">
            <w:pPr>
              <w:tabs>
                <w:tab w:val="decimal" w:pos="860"/>
              </w:tabs>
              <w:spacing w:line="240" w:lineRule="atLeast"/>
              <w:ind w:right="-72"/>
              <w:rPr>
                <w:rFonts w:cs="Times New Roman"/>
                <w:sz w:val="18"/>
                <w:szCs w:val="18"/>
              </w:rPr>
            </w:pPr>
            <w:r w:rsidRPr="00295F7D">
              <w:rPr>
                <w:rFonts w:cs="Times New Roman"/>
                <w:sz w:val="18"/>
                <w:szCs w:val="18"/>
              </w:rPr>
              <w:t>8,104</w:t>
            </w:r>
          </w:p>
        </w:tc>
      </w:tr>
      <w:tr w:rsidR="00295F7D" w:rsidRPr="003F7997" w14:paraId="180628ED" w14:textId="77777777" w:rsidTr="00EC65EE">
        <w:tc>
          <w:tcPr>
            <w:tcW w:w="2502" w:type="dxa"/>
          </w:tcPr>
          <w:p w14:paraId="65373535" w14:textId="77777777" w:rsidR="00295F7D" w:rsidRPr="003F7997" w:rsidRDefault="00295F7D" w:rsidP="00295F7D">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120124E6" w14:textId="6C1959AA" w:rsidR="00295F7D" w:rsidRPr="00295F7D" w:rsidRDefault="00295F7D" w:rsidP="00295F7D">
            <w:pPr>
              <w:pBdr>
                <w:bottom w:val="single" w:sz="4" w:space="1" w:color="auto"/>
              </w:pBdr>
              <w:tabs>
                <w:tab w:val="decimal" w:pos="726"/>
              </w:tabs>
              <w:spacing w:line="240" w:lineRule="atLeast"/>
              <w:ind w:right="-72"/>
              <w:rPr>
                <w:rFonts w:cs="Times New Roman"/>
                <w:sz w:val="18"/>
                <w:szCs w:val="18"/>
              </w:rPr>
            </w:pPr>
            <w:r w:rsidRPr="00295F7D">
              <w:rPr>
                <w:rFonts w:cs="Times New Roman"/>
                <w:sz w:val="18"/>
                <w:szCs w:val="18"/>
              </w:rPr>
              <w:t>-</w:t>
            </w:r>
          </w:p>
        </w:tc>
        <w:tc>
          <w:tcPr>
            <w:tcW w:w="992" w:type="dxa"/>
            <w:shd w:val="clear" w:color="auto" w:fill="auto"/>
          </w:tcPr>
          <w:p w14:paraId="50F13B95" w14:textId="28D226BE" w:rsidR="00295F7D" w:rsidRPr="00295F7D" w:rsidRDefault="00295F7D" w:rsidP="00295F7D">
            <w:pPr>
              <w:pBdr>
                <w:bottom w:val="single" w:sz="4" w:space="1" w:color="auto"/>
              </w:pBdr>
              <w:tabs>
                <w:tab w:val="decimal" w:pos="723"/>
              </w:tabs>
              <w:spacing w:line="240" w:lineRule="atLeast"/>
              <w:ind w:right="-72"/>
              <w:rPr>
                <w:rFonts w:cs="Times New Roman"/>
                <w:sz w:val="18"/>
                <w:szCs w:val="18"/>
              </w:rPr>
            </w:pPr>
            <w:r w:rsidRPr="00295F7D">
              <w:rPr>
                <w:rFonts w:cs="Times New Roman"/>
                <w:sz w:val="18"/>
                <w:szCs w:val="18"/>
              </w:rPr>
              <w:t>125</w:t>
            </w:r>
          </w:p>
        </w:tc>
        <w:tc>
          <w:tcPr>
            <w:tcW w:w="1028" w:type="dxa"/>
            <w:shd w:val="clear" w:color="auto" w:fill="auto"/>
          </w:tcPr>
          <w:p w14:paraId="5187AD87" w14:textId="233D6B94" w:rsidR="00295F7D" w:rsidRPr="00295F7D" w:rsidRDefault="00295F7D" w:rsidP="00295F7D">
            <w:pPr>
              <w:pBdr>
                <w:bottom w:val="single" w:sz="4" w:space="1" w:color="auto"/>
              </w:pBdr>
              <w:tabs>
                <w:tab w:val="decimal" w:pos="754"/>
              </w:tabs>
              <w:spacing w:line="240" w:lineRule="atLeast"/>
              <w:ind w:right="-72"/>
              <w:rPr>
                <w:rFonts w:cs="Times New Roman"/>
                <w:sz w:val="18"/>
                <w:szCs w:val="18"/>
              </w:rPr>
            </w:pPr>
            <w:r w:rsidRPr="00295F7D">
              <w:rPr>
                <w:rFonts w:cs="Times New Roman"/>
                <w:sz w:val="18"/>
                <w:szCs w:val="18"/>
              </w:rPr>
              <w:t>1,268</w:t>
            </w:r>
          </w:p>
        </w:tc>
        <w:tc>
          <w:tcPr>
            <w:tcW w:w="1075" w:type="dxa"/>
            <w:shd w:val="clear" w:color="auto" w:fill="auto"/>
          </w:tcPr>
          <w:p w14:paraId="5D18EB2F" w14:textId="7F4E1A70" w:rsidR="00295F7D" w:rsidRPr="00295F7D" w:rsidRDefault="00295F7D" w:rsidP="00295F7D">
            <w:pPr>
              <w:pBdr>
                <w:bottom w:val="single" w:sz="4" w:space="1" w:color="auto"/>
              </w:pBdr>
              <w:tabs>
                <w:tab w:val="decimal" w:pos="803"/>
              </w:tabs>
              <w:spacing w:line="240" w:lineRule="atLeast"/>
              <w:ind w:right="-72"/>
              <w:rPr>
                <w:rFonts w:cs="Times New Roman"/>
                <w:sz w:val="18"/>
                <w:szCs w:val="18"/>
              </w:rPr>
            </w:pPr>
            <w:r w:rsidRPr="00295F7D">
              <w:rPr>
                <w:rFonts w:cs="Times New Roman"/>
                <w:sz w:val="18"/>
                <w:szCs w:val="18"/>
              </w:rPr>
              <w:t>533</w:t>
            </w:r>
          </w:p>
        </w:tc>
        <w:tc>
          <w:tcPr>
            <w:tcW w:w="1085" w:type="dxa"/>
            <w:shd w:val="clear" w:color="auto" w:fill="auto"/>
          </w:tcPr>
          <w:p w14:paraId="20034D6E" w14:textId="63ED31E2" w:rsidR="00295F7D" w:rsidRPr="00295F7D" w:rsidRDefault="00295F7D" w:rsidP="00295F7D">
            <w:pPr>
              <w:pBdr>
                <w:bottom w:val="single" w:sz="4" w:space="1" w:color="auto"/>
              </w:pBdr>
              <w:tabs>
                <w:tab w:val="decimal" w:pos="803"/>
              </w:tabs>
              <w:spacing w:line="240" w:lineRule="atLeast"/>
              <w:ind w:right="-72"/>
              <w:rPr>
                <w:rFonts w:cs="Times New Roman"/>
                <w:sz w:val="18"/>
                <w:szCs w:val="18"/>
              </w:rPr>
            </w:pPr>
            <w:r w:rsidRPr="00295F7D">
              <w:rPr>
                <w:rFonts w:cs="Times New Roman"/>
                <w:sz w:val="18"/>
                <w:szCs w:val="18"/>
              </w:rPr>
              <w:t>203,361</w:t>
            </w:r>
          </w:p>
        </w:tc>
        <w:tc>
          <w:tcPr>
            <w:tcW w:w="1085" w:type="dxa"/>
            <w:shd w:val="clear" w:color="auto" w:fill="auto"/>
          </w:tcPr>
          <w:p w14:paraId="39BE4942" w14:textId="0BF560A4" w:rsidR="00295F7D" w:rsidRPr="00295F7D" w:rsidRDefault="00295F7D" w:rsidP="00295F7D">
            <w:pPr>
              <w:pBdr>
                <w:bottom w:val="single" w:sz="4" w:space="1" w:color="auto"/>
              </w:pBdr>
              <w:tabs>
                <w:tab w:val="decimal" w:pos="803"/>
              </w:tabs>
              <w:spacing w:line="240" w:lineRule="atLeast"/>
              <w:ind w:right="-72"/>
              <w:rPr>
                <w:rFonts w:cs="Times New Roman"/>
                <w:sz w:val="18"/>
                <w:szCs w:val="18"/>
              </w:rPr>
            </w:pPr>
            <w:r w:rsidRPr="00295F7D">
              <w:rPr>
                <w:rFonts w:cs="Times New Roman"/>
                <w:sz w:val="18"/>
                <w:szCs w:val="18"/>
              </w:rPr>
              <w:t>-</w:t>
            </w:r>
          </w:p>
        </w:tc>
        <w:tc>
          <w:tcPr>
            <w:tcW w:w="1095" w:type="dxa"/>
            <w:shd w:val="clear" w:color="auto" w:fill="auto"/>
          </w:tcPr>
          <w:p w14:paraId="540D29B7" w14:textId="2AC0605D" w:rsidR="00295F7D" w:rsidRPr="00295F7D" w:rsidRDefault="00295F7D" w:rsidP="00295F7D">
            <w:pPr>
              <w:pBdr>
                <w:bottom w:val="single" w:sz="4" w:space="1" w:color="auto"/>
              </w:pBdr>
              <w:tabs>
                <w:tab w:val="decimal" w:pos="860"/>
              </w:tabs>
              <w:spacing w:line="240" w:lineRule="atLeast"/>
              <w:ind w:right="-72"/>
              <w:rPr>
                <w:rFonts w:cs="Times New Roman"/>
                <w:sz w:val="18"/>
                <w:szCs w:val="18"/>
              </w:rPr>
            </w:pPr>
            <w:r w:rsidRPr="00295F7D">
              <w:rPr>
                <w:rFonts w:cs="Times New Roman"/>
                <w:sz w:val="18"/>
                <w:szCs w:val="18"/>
              </w:rPr>
              <w:t>205,287</w:t>
            </w:r>
          </w:p>
        </w:tc>
      </w:tr>
      <w:tr w:rsidR="00295F7D" w:rsidRPr="003F7997" w14:paraId="028EC547" w14:textId="77777777" w:rsidTr="00EC65EE">
        <w:tc>
          <w:tcPr>
            <w:tcW w:w="2502" w:type="dxa"/>
            <w:vAlign w:val="bottom"/>
          </w:tcPr>
          <w:p w14:paraId="3F5CBE9A" w14:textId="6F1A1EAA" w:rsidR="00295F7D" w:rsidRPr="003F7997" w:rsidRDefault="00295F7D" w:rsidP="00295F7D">
            <w:pPr>
              <w:spacing w:line="240" w:lineRule="atLeast"/>
              <w:ind w:left="141" w:right="-81"/>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2</w:t>
            </w:r>
            <w:r w:rsidRPr="003F7997">
              <w:rPr>
                <w:rFonts w:cs="Times New Roman"/>
                <w:b/>
                <w:bCs/>
                <w:spacing w:val="-4"/>
                <w:sz w:val="18"/>
                <w:szCs w:val="18"/>
              </w:rPr>
              <w:t xml:space="preserve"> and </w:t>
            </w:r>
          </w:p>
          <w:p w14:paraId="6408DDC1" w14:textId="0FDDFF54" w:rsidR="00295F7D" w:rsidRPr="003F7997" w:rsidRDefault="00295F7D" w:rsidP="00295F7D">
            <w:pPr>
              <w:spacing w:line="240" w:lineRule="atLeast"/>
              <w:ind w:left="141" w:right="-81"/>
              <w:rPr>
                <w:rFonts w:cs="Times New Roman"/>
                <w:spacing w:val="-6"/>
                <w:sz w:val="18"/>
                <w:szCs w:val="18"/>
              </w:rPr>
            </w:pPr>
            <w:r w:rsidRPr="003F7997">
              <w:rPr>
                <w:rFonts w:cs="Times New Roman"/>
                <w:b/>
                <w:bCs/>
                <w:spacing w:val="-4"/>
                <w:sz w:val="18"/>
                <w:szCs w:val="18"/>
              </w:rPr>
              <w:t xml:space="preserve">   </w:t>
            </w:r>
            <w:r w:rsidRPr="003F7997">
              <w:rPr>
                <w:rFonts w:cs="Times New Roman"/>
                <w:b/>
                <w:bCs/>
                <w:spacing w:val="-4"/>
                <w:sz w:val="18"/>
                <w:szCs w:val="18"/>
                <w:lang w:bidi="th-TH"/>
              </w:rPr>
              <w:t>1 January</w:t>
            </w:r>
            <w:r w:rsidRPr="003F7997">
              <w:rPr>
                <w:rFonts w:cs="Times New Roman"/>
                <w:b/>
                <w:bCs/>
                <w:spacing w:val="-4"/>
                <w:sz w:val="18"/>
                <w:szCs w:val="18"/>
              </w:rPr>
              <w:t xml:space="preserve"> 202</w:t>
            </w:r>
            <w:r>
              <w:rPr>
                <w:rFonts w:cs="Times New Roman"/>
                <w:b/>
                <w:bCs/>
                <w:spacing w:val="-4"/>
                <w:sz w:val="18"/>
                <w:szCs w:val="18"/>
              </w:rPr>
              <w:t>3</w:t>
            </w:r>
          </w:p>
        </w:tc>
        <w:tc>
          <w:tcPr>
            <w:tcW w:w="1013" w:type="dxa"/>
            <w:shd w:val="clear" w:color="auto" w:fill="auto"/>
          </w:tcPr>
          <w:p w14:paraId="5166D12B" w14:textId="77777777" w:rsidR="00295F7D" w:rsidRPr="00295F7D" w:rsidRDefault="00295F7D" w:rsidP="00295F7D">
            <w:pPr>
              <w:tabs>
                <w:tab w:val="decimal" w:pos="726"/>
              </w:tabs>
              <w:spacing w:line="240" w:lineRule="atLeast"/>
              <w:ind w:right="-72"/>
              <w:rPr>
                <w:rFonts w:cs="Times New Roman"/>
                <w:b/>
                <w:bCs/>
                <w:sz w:val="18"/>
                <w:szCs w:val="18"/>
              </w:rPr>
            </w:pPr>
          </w:p>
          <w:p w14:paraId="43301DB7" w14:textId="4B42814A" w:rsidR="00295F7D" w:rsidRPr="00295F7D" w:rsidRDefault="00295F7D" w:rsidP="00295F7D">
            <w:pPr>
              <w:tabs>
                <w:tab w:val="decimal" w:pos="726"/>
              </w:tabs>
              <w:spacing w:line="240" w:lineRule="atLeast"/>
              <w:ind w:right="-72"/>
              <w:rPr>
                <w:rFonts w:cs="Times New Roman"/>
                <w:b/>
                <w:bCs/>
                <w:sz w:val="18"/>
                <w:szCs w:val="18"/>
              </w:rPr>
            </w:pPr>
            <w:r w:rsidRPr="00295F7D">
              <w:rPr>
                <w:rFonts w:cs="Times New Roman"/>
                <w:b/>
                <w:bCs/>
                <w:sz w:val="18"/>
                <w:szCs w:val="18"/>
              </w:rPr>
              <w:t>(15,070)</w:t>
            </w:r>
          </w:p>
        </w:tc>
        <w:tc>
          <w:tcPr>
            <w:tcW w:w="992" w:type="dxa"/>
            <w:shd w:val="clear" w:color="auto" w:fill="auto"/>
          </w:tcPr>
          <w:p w14:paraId="101BAF1A" w14:textId="77777777" w:rsidR="00295F7D" w:rsidRPr="0093239C" w:rsidRDefault="00295F7D" w:rsidP="00295F7D">
            <w:pPr>
              <w:tabs>
                <w:tab w:val="decimal" w:pos="723"/>
              </w:tabs>
              <w:spacing w:line="240" w:lineRule="atLeast"/>
              <w:ind w:right="-72"/>
              <w:rPr>
                <w:rFonts w:cstheme="minorBidi"/>
                <w:b/>
                <w:bCs/>
                <w:sz w:val="18"/>
                <w:szCs w:val="22"/>
                <w:lang w:bidi="th-TH"/>
              </w:rPr>
            </w:pPr>
          </w:p>
          <w:p w14:paraId="27F0BED6" w14:textId="70733DED" w:rsidR="00295F7D" w:rsidRPr="00295F7D" w:rsidRDefault="00295F7D" w:rsidP="00295F7D">
            <w:pPr>
              <w:tabs>
                <w:tab w:val="decimal" w:pos="723"/>
              </w:tabs>
              <w:spacing w:line="240" w:lineRule="atLeast"/>
              <w:ind w:right="-72"/>
              <w:rPr>
                <w:rFonts w:cs="Times New Roman"/>
                <w:b/>
                <w:bCs/>
                <w:sz w:val="18"/>
                <w:szCs w:val="18"/>
              </w:rPr>
            </w:pPr>
            <w:r w:rsidRPr="00295F7D">
              <w:rPr>
                <w:rFonts w:cs="Times New Roman"/>
                <w:b/>
                <w:bCs/>
                <w:sz w:val="18"/>
                <w:szCs w:val="18"/>
              </w:rPr>
              <w:t>(250,844)</w:t>
            </w:r>
          </w:p>
        </w:tc>
        <w:tc>
          <w:tcPr>
            <w:tcW w:w="1028" w:type="dxa"/>
            <w:shd w:val="clear" w:color="auto" w:fill="auto"/>
          </w:tcPr>
          <w:p w14:paraId="0E914495" w14:textId="77777777" w:rsidR="00295F7D" w:rsidRPr="00295F7D" w:rsidRDefault="00295F7D" w:rsidP="00295F7D">
            <w:pPr>
              <w:tabs>
                <w:tab w:val="decimal" w:pos="754"/>
              </w:tabs>
              <w:spacing w:line="240" w:lineRule="atLeast"/>
              <w:ind w:right="-72"/>
              <w:rPr>
                <w:rFonts w:cs="Times New Roman"/>
                <w:b/>
                <w:bCs/>
                <w:sz w:val="18"/>
                <w:szCs w:val="18"/>
              </w:rPr>
            </w:pPr>
          </w:p>
          <w:p w14:paraId="59D5EAE9" w14:textId="1119319E" w:rsidR="00295F7D" w:rsidRPr="00295F7D" w:rsidRDefault="00295F7D" w:rsidP="00295F7D">
            <w:pPr>
              <w:tabs>
                <w:tab w:val="decimal" w:pos="754"/>
              </w:tabs>
              <w:spacing w:line="240" w:lineRule="atLeast"/>
              <w:ind w:right="-72"/>
              <w:rPr>
                <w:rFonts w:cs="Times New Roman"/>
                <w:b/>
                <w:bCs/>
                <w:sz w:val="18"/>
                <w:szCs w:val="18"/>
              </w:rPr>
            </w:pPr>
            <w:r w:rsidRPr="00295F7D">
              <w:rPr>
                <w:rFonts w:cs="Times New Roman"/>
                <w:b/>
                <w:bCs/>
                <w:sz w:val="18"/>
                <w:szCs w:val="18"/>
              </w:rPr>
              <w:t>(211,726)</w:t>
            </w:r>
          </w:p>
        </w:tc>
        <w:tc>
          <w:tcPr>
            <w:tcW w:w="1075" w:type="dxa"/>
            <w:shd w:val="clear" w:color="auto" w:fill="auto"/>
          </w:tcPr>
          <w:p w14:paraId="1427469F" w14:textId="77777777" w:rsidR="00295F7D" w:rsidRPr="00295F7D" w:rsidRDefault="00295F7D" w:rsidP="00295F7D">
            <w:pPr>
              <w:tabs>
                <w:tab w:val="decimal" w:pos="803"/>
              </w:tabs>
              <w:spacing w:line="240" w:lineRule="atLeast"/>
              <w:ind w:right="-72"/>
              <w:rPr>
                <w:rFonts w:cs="Times New Roman"/>
                <w:b/>
                <w:bCs/>
                <w:sz w:val="18"/>
                <w:szCs w:val="18"/>
              </w:rPr>
            </w:pPr>
          </w:p>
          <w:p w14:paraId="7EA1DE4F" w14:textId="7600B4DC" w:rsidR="00295F7D" w:rsidRPr="00295F7D" w:rsidRDefault="00295F7D" w:rsidP="00295F7D">
            <w:pPr>
              <w:tabs>
                <w:tab w:val="decimal" w:pos="803"/>
              </w:tabs>
              <w:spacing w:line="240" w:lineRule="atLeast"/>
              <w:ind w:right="-72"/>
              <w:rPr>
                <w:rFonts w:cs="Times New Roman"/>
                <w:b/>
                <w:bCs/>
                <w:sz w:val="18"/>
                <w:szCs w:val="18"/>
              </w:rPr>
            </w:pPr>
            <w:r w:rsidRPr="00295F7D">
              <w:rPr>
                <w:rFonts w:cs="Times New Roman"/>
                <w:b/>
                <w:bCs/>
                <w:sz w:val="18"/>
                <w:szCs w:val="18"/>
              </w:rPr>
              <w:t>(195,504)</w:t>
            </w:r>
          </w:p>
        </w:tc>
        <w:tc>
          <w:tcPr>
            <w:tcW w:w="1085" w:type="dxa"/>
            <w:shd w:val="clear" w:color="auto" w:fill="auto"/>
          </w:tcPr>
          <w:p w14:paraId="72AECB60" w14:textId="77777777" w:rsidR="00295F7D" w:rsidRPr="00295F7D" w:rsidRDefault="00295F7D" w:rsidP="00295F7D">
            <w:pPr>
              <w:tabs>
                <w:tab w:val="decimal" w:pos="803"/>
              </w:tabs>
              <w:spacing w:line="240" w:lineRule="atLeast"/>
              <w:ind w:right="-72"/>
              <w:rPr>
                <w:rFonts w:cs="Times New Roman"/>
                <w:b/>
                <w:bCs/>
                <w:sz w:val="18"/>
                <w:szCs w:val="18"/>
              </w:rPr>
            </w:pPr>
          </w:p>
          <w:p w14:paraId="22DA6B98" w14:textId="41CD0E6A" w:rsidR="00295F7D" w:rsidRPr="00295F7D" w:rsidRDefault="00295F7D" w:rsidP="00295F7D">
            <w:pPr>
              <w:tabs>
                <w:tab w:val="decimal" w:pos="803"/>
              </w:tabs>
              <w:spacing w:line="240" w:lineRule="atLeast"/>
              <w:ind w:right="-72"/>
              <w:rPr>
                <w:rFonts w:cs="Times New Roman"/>
                <w:b/>
                <w:bCs/>
                <w:sz w:val="18"/>
                <w:szCs w:val="18"/>
              </w:rPr>
            </w:pPr>
            <w:r w:rsidRPr="00295F7D">
              <w:rPr>
                <w:rFonts w:cs="Times New Roman"/>
                <w:b/>
                <w:bCs/>
                <w:sz w:val="18"/>
                <w:szCs w:val="18"/>
              </w:rPr>
              <w:t>(182,336)</w:t>
            </w:r>
          </w:p>
        </w:tc>
        <w:tc>
          <w:tcPr>
            <w:tcW w:w="1085" w:type="dxa"/>
            <w:shd w:val="clear" w:color="auto" w:fill="auto"/>
          </w:tcPr>
          <w:p w14:paraId="1035F200" w14:textId="77777777" w:rsidR="00295F7D" w:rsidRPr="00295F7D" w:rsidRDefault="00295F7D" w:rsidP="00295F7D">
            <w:pPr>
              <w:tabs>
                <w:tab w:val="decimal" w:pos="803"/>
              </w:tabs>
              <w:spacing w:line="240" w:lineRule="atLeast"/>
              <w:ind w:right="-72"/>
              <w:rPr>
                <w:rFonts w:cs="Times New Roman"/>
                <w:b/>
                <w:bCs/>
                <w:sz w:val="18"/>
                <w:szCs w:val="18"/>
              </w:rPr>
            </w:pPr>
          </w:p>
          <w:p w14:paraId="305E7977" w14:textId="36BD1E08" w:rsidR="00295F7D" w:rsidRPr="00295F7D" w:rsidRDefault="00295F7D" w:rsidP="00295F7D">
            <w:pPr>
              <w:tabs>
                <w:tab w:val="decimal" w:pos="803"/>
              </w:tabs>
              <w:spacing w:line="240" w:lineRule="atLeast"/>
              <w:ind w:right="-72"/>
              <w:rPr>
                <w:rFonts w:cs="Times New Roman"/>
                <w:sz w:val="18"/>
                <w:szCs w:val="18"/>
              </w:rPr>
            </w:pPr>
            <w:r w:rsidRPr="00295F7D">
              <w:rPr>
                <w:rFonts w:cs="Times New Roman"/>
                <w:b/>
                <w:bCs/>
                <w:sz w:val="18"/>
                <w:szCs w:val="18"/>
              </w:rPr>
              <w:t>-</w:t>
            </w:r>
          </w:p>
        </w:tc>
        <w:tc>
          <w:tcPr>
            <w:tcW w:w="1095" w:type="dxa"/>
            <w:shd w:val="clear" w:color="auto" w:fill="auto"/>
          </w:tcPr>
          <w:p w14:paraId="6D2804EE" w14:textId="77777777" w:rsidR="00295F7D" w:rsidRPr="00295F7D" w:rsidRDefault="00295F7D" w:rsidP="00295F7D">
            <w:pPr>
              <w:tabs>
                <w:tab w:val="decimal" w:pos="860"/>
              </w:tabs>
              <w:spacing w:line="240" w:lineRule="atLeast"/>
              <w:ind w:right="-72"/>
              <w:rPr>
                <w:rFonts w:cs="Times New Roman"/>
                <w:b/>
                <w:bCs/>
                <w:sz w:val="18"/>
                <w:szCs w:val="18"/>
              </w:rPr>
            </w:pPr>
          </w:p>
          <w:p w14:paraId="33669C81" w14:textId="00919C5B" w:rsidR="00295F7D" w:rsidRPr="00295F7D" w:rsidRDefault="00295F7D" w:rsidP="00295F7D">
            <w:pPr>
              <w:tabs>
                <w:tab w:val="decimal" w:pos="860"/>
              </w:tabs>
              <w:spacing w:line="240" w:lineRule="atLeast"/>
              <w:ind w:right="-72"/>
              <w:rPr>
                <w:rFonts w:cs="Times New Roman"/>
                <w:b/>
                <w:bCs/>
                <w:sz w:val="18"/>
                <w:szCs w:val="18"/>
              </w:rPr>
            </w:pPr>
            <w:r w:rsidRPr="00295F7D">
              <w:rPr>
                <w:rFonts w:cs="Times New Roman"/>
                <w:b/>
                <w:bCs/>
                <w:sz w:val="18"/>
                <w:szCs w:val="18"/>
              </w:rPr>
              <w:t>(855,480)</w:t>
            </w:r>
          </w:p>
        </w:tc>
      </w:tr>
      <w:tr w:rsidR="00295F7D" w:rsidRPr="003F7997" w14:paraId="7B41663E" w14:textId="77777777" w:rsidTr="00EC65EE">
        <w:tc>
          <w:tcPr>
            <w:tcW w:w="2502" w:type="dxa"/>
          </w:tcPr>
          <w:p w14:paraId="376AFCF8" w14:textId="5ED6EFFB" w:rsidR="00295F7D" w:rsidRPr="003F7997" w:rsidRDefault="00295F7D" w:rsidP="00295F7D">
            <w:pPr>
              <w:spacing w:line="240" w:lineRule="atLeast"/>
              <w:ind w:left="141" w:right="-81"/>
              <w:rPr>
                <w:rFonts w:cs="Times New Roman"/>
                <w:b/>
                <w:bCs/>
                <w:spacing w:val="-4"/>
                <w:sz w:val="18"/>
                <w:szCs w:val="18"/>
              </w:rPr>
            </w:pPr>
            <w:r w:rsidRPr="003F7997">
              <w:rPr>
                <w:rFonts w:cs="Times New Roman"/>
                <w:spacing w:val="-4"/>
                <w:sz w:val="18"/>
                <w:szCs w:val="18"/>
              </w:rPr>
              <w:t>Depreciation charge for the year</w:t>
            </w:r>
          </w:p>
        </w:tc>
        <w:tc>
          <w:tcPr>
            <w:tcW w:w="1013" w:type="dxa"/>
            <w:shd w:val="clear" w:color="auto" w:fill="auto"/>
          </w:tcPr>
          <w:p w14:paraId="1E77958E" w14:textId="3F3E2505" w:rsidR="00295F7D" w:rsidRPr="00295F7D" w:rsidRDefault="00295F7D" w:rsidP="00295F7D">
            <w:pPr>
              <w:tabs>
                <w:tab w:val="decimal" w:pos="726"/>
              </w:tabs>
              <w:spacing w:line="240" w:lineRule="atLeast"/>
              <w:ind w:right="-169"/>
              <w:rPr>
                <w:rFonts w:cs="Times New Roman"/>
                <w:sz w:val="18"/>
                <w:szCs w:val="18"/>
              </w:rPr>
            </w:pPr>
            <w:r w:rsidRPr="0093239C">
              <w:rPr>
                <w:rFonts w:cs="Times New Roman"/>
                <w:sz w:val="18"/>
                <w:szCs w:val="18"/>
              </w:rPr>
              <w:t xml:space="preserve"> (5,741)</w:t>
            </w:r>
          </w:p>
        </w:tc>
        <w:tc>
          <w:tcPr>
            <w:tcW w:w="992" w:type="dxa"/>
            <w:shd w:val="clear" w:color="auto" w:fill="auto"/>
          </w:tcPr>
          <w:p w14:paraId="6CB12BCB" w14:textId="4E1F13A5" w:rsidR="00295F7D" w:rsidRPr="00295F7D" w:rsidRDefault="00295F7D" w:rsidP="00295F7D">
            <w:pPr>
              <w:tabs>
                <w:tab w:val="decimal" w:pos="723"/>
              </w:tabs>
              <w:spacing w:line="240" w:lineRule="atLeast"/>
              <w:ind w:right="-169"/>
              <w:rPr>
                <w:rFonts w:cs="Times New Roman"/>
                <w:sz w:val="18"/>
                <w:szCs w:val="18"/>
              </w:rPr>
            </w:pPr>
            <w:r w:rsidRPr="0093239C">
              <w:rPr>
                <w:rFonts w:cs="Times New Roman"/>
                <w:sz w:val="18"/>
                <w:szCs w:val="18"/>
              </w:rPr>
              <w:t xml:space="preserve"> (39,540)</w:t>
            </w:r>
          </w:p>
        </w:tc>
        <w:tc>
          <w:tcPr>
            <w:tcW w:w="1028" w:type="dxa"/>
            <w:shd w:val="clear" w:color="auto" w:fill="auto"/>
          </w:tcPr>
          <w:p w14:paraId="63EA0853" w14:textId="19419130" w:rsidR="00295F7D" w:rsidRPr="00295F7D" w:rsidRDefault="00295F7D" w:rsidP="00295F7D">
            <w:pPr>
              <w:tabs>
                <w:tab w:val="decimal" w:pos="754"/>
              </w:tabs>
              <w:spacing w:line="240" w:lineRule="atLeast"/>
              <w:ind w:right="-169"/>
              <w:rPr>
                <w:rFonts w:cs="Times New Roman"/>
                <w:sz w:val="18"/>
                <w:szCs w:val="18"/>
              </w:rPr>
            </w:pPr>
            <w:r w:rsidRPr="0093239C">
              <w:rPr>
                <w:rFonts w:cs="Times New Roman"/>
                <w:sz w:val="18"/>
                <w:szCs w:val="18"/>
              </w:rPr>
              <w:t xml:space="preserve"> (26,625)</w:t>
            </w:r>
          </w:p>
        </w:tc>
        <w:tc>
          <w:tcPr>
            <w:tcW w:w="1075" w:type="dxa"/>
            <w:shd w:val="clear" w:color="auto" w:fill="auto"/>
          </w:tcPr>
          <w:p w14:paraId="244E427A" w14:textId="036B95AA"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(41,724)</w:t>
            </w:r>
          </w:p>
        </w:tc>
        <w:tc>
          <w:tcPr>
            <w:tcW w:w="1085" w:type="dxa"/>
            <w:shd w:val="clear" w:color="auto" w:fill="auto"/>
          </w:tcPr>
          <w:p w14:paraId="6959127E" w14:textId="51594936"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(123,568)</w:t>
            </w:r>
          </w:p>
        </w:tc>
        <w:tc>
          <w:tcPr>
            <w:tcW w:w="1085" w:type="dxa"/>
            <w:shd w:val="clear" w:color="auto" w:fill="auto"/>
          </w:tcPr>
          <w:p w14:paraId="19275341" w14:textId="695A8E22"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14B1922C" w14:textId="520B8F4F" w:rsidR="00295F7D" w:rsidRPr="00295F7D" w:rsidRDefault="00295F7D" w:rsidP="00295F7D">
            <w:pPr>
              <w:tabs>
                <w:tab w:val="decimal" w:pos="860"/>
              </w:tabs>
              <w:spacing w:line="240" w:lineRule="atLeast"/>
              <w:ind w:right="-169"/>
              <w:rPr>
                <w:rFonts w:cs="Times New Roman"/>
                <w:sz w:val="18"/>
                <w:szCs w:val="18"/>
              </w:rPr>
            </w:pPr>
            <w:r w:rsidRPr="0093239C">
              <w:rPr>
                <w:rFonts w:cs="Times New Roman"/>
                <w:sz w:val="18"/>
                <w:szCs w:val="18"/>
              </w:rPr>
              <w:t xml:space="preserve"> (237,198)</w:t>
            </w:r>
          </w:p>
        </w:tc>
      </w:tr>
      <w:tr w:rsidR="00295F7D" w:rsidRPr="003F7997" w14:paraId="26CA8B9C" w14:textId="77777777" w:rsidTr="00EC65EE">
        <w:tc>
          <w:tcPr>
            <w:tcW w:w="2502" w:type="dxa"/>
          </w:tcPr>
          <w:p w14:paraId="5DC9197D" w14:textId="0F83D9A2" w:rsidR="00295F7D" w:rsidRPr="003F7997" w:rsidRDefault="00295F7D" w:rsidP="00295F7D">
            <w:pPr>
              <w:spacing w:line="240" w:lineRule="atLeast"/>
              <w:ind w:left="141" w:right="-81"/>
              <w:rPr>
                <w:rFonts w:cs="Times New Roman"/>
                <w:b/>
                <w:bCs/>
                <w:spacing w:val="-4"/>
                <w:sz w:val="18"/>
                <w:szCs w:val="18"/>
              </w:rPr>
            </w:pPr>
            <w:r w:rsidRPr="003F7997">
              <w:rPr>
                <w:rFonts w:cs="Times New Roman"/>
                <w:sz w:val="18"/>
                <w:szCs w:val="18"/>
              </w:rPr>
              <w:t>Disposals</w:t>
            </w:r>
          </w:p>
        </w:tc>
        <w:tc>
          <w:tcPr>
            <w:tcW w:w="1013" w:type="dxa"/>
            <w:shd w:val="clear" w:color="auto" w:fill="auto"/>
          </w:tcPr>
          <w:p w14:paraId="06E3C680" w14:textId="2085A530" w:rsidR="00295F7D" w:rsidRPr="00295F7D" w:rsidRDefault="00295F7D" w:rsidP="00295F7D">
            <w:pPr>
              <w:tabs>
                <w:tab w:val="decimal" w:pos="726"/>
              </w:tabs>
              <w:spacing w:line="240" w:lineRule="atLeast"/>
              <w:ind w:right="-169"/>
              <w:rPr>
                <w:rFonts w:cs="Times New Roman"/>
                <w:sz w:val="18"/>
                <w:szCs w:val="18"/>
              </w:rPr>
            </w:pPr>
            <w:r w:rsidRPr="0093239C">
              <w:rPr>
                <w:rFonts w:cs="Times New Roman"/>
                <w:sz w:val="18"/>
                <w:szCs w:val="18"/>
              </w:rPr>
              <w:t>-</w:t>
            </w:r>
          </w:p>
        </w:tc>
        <w:tc>
          <w:tcPr>
            <w:tcW w:w="992" w:type="dxa"/>
            <w:shd w:val="clear" w:color="auto" w:fill="auto"/>
          </w:tcPr>
          <w:p w14:paraId="6B42DA2A" w14:textId="421EF3F6" w:rsidR="00295F7D" w:rsidRPr="00295F7D" w:rsidRDefault="00295F7D" w:rsidP="00295F7D">
            <w:pPr>
              <w:tabs>
                <w:tab w:val="decimal" w:pos="723"/>
              </w:tabs>
              <w:spacing w:line="240" w:lineRule="atLeast"/>
              <w:ind w:right="-169"/>
              <w:rPr>
                <w:rFonts w:cs="Times New Roman"/>
                <w:sz w:val="18"/>
                <w:szCs w:val="18"/>
              </w:rPr>
            </w:pPr>
            <w:r w:rsidRPr="0093239C">
              <w:rPr>
                <w:rFonts w:cs="Times New Roman"/>
                <w:sz w:val="18"/>
                <w:szCs w:val="18"/>
              </w:rPr>
              <w:t xml:space="preserve"> 1,525 </w:t>
            </w:r>
          </w:p>
        </w:tc>
        <w:tc>
          <w:tcPr>
            <w:tcW w:w="1028" w:type="dxa"/>
            <w:shd w:val="clear" w:color="auto" w:fill="auto"/>
          </w:tcPr>
          <w:p w14:paraId="7EB869E6" w14:textId="3881EFD2" w:rsidR="00295F7D" w:rsidRPr="00295F7D" w:rsidRDefault="00295F7D" w:rsidP="00295F7D">
            <w:pPr>
              <w:tabs>
                <w:tab w:val="decimal" w:pos="754"/>
              </w:tabs>
              <w:spacing w:line="240" w:lineRule="atLeast"/>
              <w:ind w:right="-169"/>
              <w:rPr>
                <w:rFonts w:cs="Times New Roman"/>
                <w:sz w:val="18"/>
                <w:szCs w:val="18"/>
              </w:rPr>
            </w:pPr>
            <w:r w:rsidRPr="0093239C">
              <w:rPr>
                <w:rFonts w:cs="Times New Roman"/>
                <w:sz w:val="18"/>
                <w:szCs w:val="18"/>
              </w:rPr>
              <w:t xml:space="preserve"> 5,025 </w:t>
            </w:r>
          </w:p>
        </w:tc>
        <w:tc>
          <w:tcPr>
            <w:tcW w:w="1075" w:type="dxa"/>
            <w:shd w:val="clear" w:color="auto" w:fill="auto"/>
          </w:tcPr>
          <w:p w14:paraId="03C3AB72" w14:textId="6BDA21C1"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 xml:space="preserve"> 14,672 </w:t>
            </w:r>
          </w:p>
        </w:tc>
        <w:tc>
          <w:tcPr>
            <w:tcW w:w="1085" w:type="dxa"/>
            <w:shd w:val="clear" w:color="auto" w:fill="auto"/>
          </w:tcPr>
          <w:p w14:paraId="0494F6E1" w14:textId="2A4DDA7B"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85" w:type="dxa"/>
            <w:shd w:val="clear" w:color="auto" w:fill="auto"/>
          </w:tcPr>
          <w:p w14:paraId="61CFCDA2" w14:textId="07C373C8"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7C10AD05" w14:textId="703D83FD" w:rsidR="00295F7D" w:rsidRPr="00295F7D" w:rsidRDefault="00295F7D" w:rsidP="00295F7D">
            <w:pPr>
              <w:tabs>
                <w:tab w:val="decimal" w:pos="860"/>
              </w:tabs>
              <w:spacing w:line="240" w:lineRule="atLeast"/>
              <w:ind w:right="-169"/>
              <w:rPr>
                <w:rFonts w:cs="Times New Roman"/>
                <w:sz w:val="18"/>
                <w:szCs w:val="18"/>
              </w:rPr>
            </w:pPr>
            <w:r w:rsidRPr="0093239C">
              <w:rPr>
                <w:rFonts w:cs="Times New Roman"/>
                <w:sz w:val="18"/>
                <w:szCs w:val="18"/>
              </w:rPr>
              <w:t xml:space="preserve"> 21,222 </w:t>
            </w:r>
          </w:p>
        </w:tc>
      </w:tr>
      <w:tr w:rsidR="00295F7D" w:rsidRPr="003F7997" w14:paraId="4365FB80" w14:textId="77777777" w:rsidTr="00EC65EE">
        <w:tc>
          <w:tcPr>
            <w:tcW w:w="2502" w:type="dxa"/>
          </w:tcPr>
          <w:p w14:paraId="3A32E20D" w14:textId="712F70ED" w:rsidR="00295F7D" w:rsidRPr="003F7997" w:rsidRDefault="00295F7D" w:rsidP="00295F7D">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4D16DB79" w14:textId="02FD73EE" w:rsidR="00295F7D" w:rsidRPr="00295F7D" w:rsidRDefault="00295F7D" w:rsidP="00295F7D">
            <w:pPr>
              <w:tabs>
                <w:tab w:val="decimal" w:pos="726"/>
              </w:tabs>
              <w:spacing w:line="240" w:lineRule="atLeast"/>
              <w:ind w:right="-169"/>
              <w:rPr>
                <w:rFonts w:cs="Times New Roman"/>
                <w:sz w:val="18"/>
                <w:szCs w:val="18"/>
              </w:rPr>
            </w:pPr>
            <w:r w:rsidRPr="0093239C">
              <w:rPr>
                <w:rFonts w:cs="Times New Roman"/>
                <w:sz w:val="18"/>
                <w:szCs w:val="18"/>
              </w:rPr>
              <w:t>-</w:t>
            </w:r>
          </w:p>
        </w:tc>
        <w:tc>
          <w:tcPr>
            <w:tcW w:w="992" w:type="dxa"/>
            <w:shd w:val="clear" w:color="auto" w:fill="auto"/>
          </w:tcPr>
          <w:p w14:paraId="00EE9E22" w14:textId="50551E0B" w:rsidR="00295F7D" w:rsidRPr="00295F7D" w:rsidRDefault="00295F7D" w:rsidP="00295F7D">
            <w:pPr>
              <w:tabs>
                <w:tab w:val="decimal" w:pos="723"/>
              </w:tabs>
              <w:spacing w:line="240" w:lineRule="atLeast"/>
              <w:ind w:right="-169"/>
              <w:rPr>
                <w:rFonts w:cs="Times New Roman"/>
                <w:sz w:val="18"/>
                <w:szCs w:val="18"/>
              </w:rPr>
            </w:pPr>
            <w:r w:rsidRPr="0093239C">
              <w:rPr>
                <w:rFonts w:cs="Times New Roman"/>
                <w:sz w:val="18"/>
                <w:szCs w:val="18"/>
              </w:rPr>
              <w:t xml:space="preserve"> 171 </w:t>
            </w:r>
          </w:p>
        </w:tc>
        <w:tc>
          <w:tcPr>
            <w:tcW w:w="1028" w:type="dxa"/>
            <w:shd w:val="clear" w:color="auto" w:fill="auto"/>
          </w:tcPr>
          <w:p w14:paraId="5D35246A" w14:textId="6C6E68C2" w:rsidR="00295F7D" w:rsidRPr="00295F7D" w:rsidRDefault="00295F7D" w:rsidP="00295F7D">
            <w:pPr>
              <w:tabs>
                <w:tab w:val="decimal" w:pos="754"/>
              </w:tabs>
              <w:spacing w:line="240" w:lineRule="atLeast"/>
              <w:ind w:right="-169"/>
              <w:rPr>
                <w:rFonts w:cs="Times New Roman"/>
                <w:sz w:val="18"/>
                <w:szCs w:val="18"/>
              </w:rPr>
            </w:pPr>
            <w:r w:rsidRPr="0093239C">
              <w:rPr>
                <w:rFonts w:cs="Times New Roman"/>
                <w:sz w:val="18"/>
                <w:szCs w:val="18"/>
              </w:rPr>
              <w:t xml:space="preserve"> 170 </w:t>
            </w:r>
          </w:p>
        </w:tc>
        <w:tc>
          <w:tcPr>
            <w:tcW w:w="1075" w:type="dxa"/>
            <w:shd w:val="clear" w:color="auto" w:fill="auto"/>
          </w:tcPr>
          <w:p w14:paraId="5AC2DAD6" w14:textId="62B5C65F"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85" w:type="dxa"/>
            <w:shd w:val="clear" w:color="auto" w:fill="auto"/>
          </w:tcPr>
          <w:p w14:paraId="0052315E" w14:textId="728819ED"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119,089</w:t>
            </w:r>
          </w:p>
        </w:tc>
        <w:tc>
          <w:tcPr>
            <w:tcW w:w="1085" w:type="dxa"/>
            <w:shd w:val="clear" w:color="auto" w:fill="auto"/>
          </w:tcPr>
          <w:p w14:paraId="6C3C8CA8" w14:textId="6A579D1E" w:rsidR="00295F7D" w:rsidRPr="00295F7D" w:rsidRDefault="00295F7D" w:rsidP="00295F7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69ECFAFF" w14:textId="3E338A33" w:rsidR="00295F7D" w:rsidRPr="00295F7D" w:rsidRDefault="00295F7D" w:rsidP="00295F7D">
            <w:pPr>
              <w:tabs>
                <w:tab w:val="decimal" w:pos="860"/>
              </w:tabs>
              <w:spacing w:line="240" w:lineRule="atLeast"/>
              <w:ind w:right="-169"/>
              <w:rPr>
                <w:rFonts w:cs="Times New Roman"/>
                <w:sz w:val="18"/>
                <w:szCs w:val="18"/>
              </w:rPr>
            </w:pPr>
            <w:r w:rsidRPr="0093239C">
              <w:rPr>
                <w:rFonts w:cs="Times New Roman"/>
                <w:sz w:val="18"/>
                <w:szCs w:val="18"/>
              </w:rPr>
              <w:t xml:space="preserve"> 119,430 </w:t>
            </w:r>
          </w:p>
        </w:tc>
      </w:tr>
      <w:tr w:rsidR="00295F7D" w:rsidRPr="003F7997" w14:paraId="2A8EB655" w14:textId="77777777" w:rsidTr="00EC65EE">
        <w:tc>
          <w:tcPr>
            <w:tcW w:w="2502" w:type="dxa"/>
          </w:tcPr>
          <w:p w14:paraId="4184A998" w14:textId="4EDFC86C" w:rsidR="00295F7D" w:rsidRPr="003F7997" w:rsidRDefault="00295F7D" w:rsidP="00295F7D">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w:t>
            </w:r>
            <w:r>
              <w:rPr>
                <w:rFonts w:cs="Times New Roman"/>
                <w:b/>
                <w:bCs/>
                <w:spacing w:val="-4"/>
                <w:sz w:val="18"/>
                <w:szCs w:val="18"/>
              </w:rPr>
              <w:t>3</w:t>
            </w:r>
          </w:p>
        </w:tc>
        <w:tc>
          <w:tcPr>
            <w:tcW w:w="1013" w:type="dxa"/>
            <w:shd w:val="clear" w:color="auto" w:fill="auto"/>
          </w:tcPr>
          <w:p w14:paraId="196B0F34" w14:textId="5A499B7F" w:rsidR="00295F7D" w:rsidRPr="00295F7D" w:rsidRDefault="00295F7D" w:rsidP="00295F7D">
            <w:pPr>
              <w:pBdr>
                <w:top w:val="single" w:sz="4" w:space="1" w:color="auto"/>
                <w:bottom w:val="single" w:sz="4" w:space="1" w:color="auto"/>
              </w:pBdr>
              <w:tabs>
                <w:tab w:val="decimal" w:pos="726"/>
              </w:tabs>
              <w:spacing w:line="240" w:lineRule="atLeast"/>
              <w:ind w:right="-72"/>
              <w:rPr>
                <w:rFonts w:cs="Times New Roman"/>
                <w:b/>
                <w:bCs/>
                <w:sz w:val="18"/>
                <w:szCs w:val="18"/>
              </w:rPr>
            </w:pPr>
            <w:r w:rsidRPr="0093239C">
              <w:rPr>
                <w:rFonts w:cs="Times New Roman"/>
                <w:b/>
                <w:bCs/>
                <w:sz w:val="18"/>
                <w:szCs w:val="18"/>
              </w:rPr>
              <w:t xml:space="preserve"> (20,811)</w:t>
            </w:r>
          </w:p>
        </w:tc>
        <w:tc>
          <w:tcPr>
            <w:tcW w:w="992" w:type="dxa"/>
            <w:shd w:val="clear" w:color="auto" w:fill="auto"/>
          </w:tcPr>
          <w:p w14:paraId="3B32EF58" w14:textId="54DF303A" w:rsidR="00295F7D" w:rsidRPr="00295F7D" w:rsidRDefault="00295F7D" w:rsidP="00295F7D">
            <w:pPr>
              <w:pBdr>
                <w:top w:val="single" w:sz="4" w:space="1" w:color="auto"/>
                <w:bottom w:val="single" w:sz="4" w:space="1" w:color="auto"/>
              </w:pBdr>
              <w:tabs>
                <w:tab w:val="decimal" w:pos="723"/>
              </w:tabs>
              <w:spacing w:line="240" w:lineRule="atLeast"/>
              <w:ind w:right="-72"/>
              <w:rPr>
                <w:rFonts w:cs="Times New Roman"/>
                <w:b/>
                <w:bCs/>
                <w:sz w:val="18"/>
                <w:szCs w:val="18"/>
              </w:rPr>
            </w:pPr>
            <w:r w:rsidRPr="0093239C">
              <w:rPr>
                <w:rFonts w:cs="Times New Roman"/>
                <w:b/>
                <w:bCs/>
                <w:sz w:val="18"/>
                <w:szCs w:val="18"/>
              </w:rPr>
              <w:t xml:space="preserve"> (288,688)</w:t>
            </w:r>
          </w:p>
        </w:tc>
        <w:tc>
          <w:tcPr>
            <w:tcW w:w="1028" w:type="dxa"/>
            <w:shd w:val="clear" w:color="auto" w:fill="auto"/>
          </w:tcPr>
          <w:p w14:paraId="2C14D850" w14:textId="1149F9CA" w:rsidR="00295F7D" w:rsidRPr="00295F7D" w:rsidRDefault="00295F7D" w:rsidP="00295F7D">
            <w:pPr>
              <w:pBdr>
                <w:top w:val="single" w:sz="4" w:space="1" w:color="auto"/>
                <w:bottom w:val="single" w:sz="4" w:space="1" w:color="auto"/>
              </w:pBdr>
              <w:tabs>
                <w:tab w:val="decimal" w:pos="754"/>
              </w:tabs>
              <w:spacing w:line="240" w:lineRule="atLeast"/>
              <w:ind w:right="-72"/>
              <w:rPr>
                <w:rFonts w:cs="Times New Roman"/>
                <w:b/>
                <w:bCs/>
                <w:sz w:val="18"/>
                <w:szCs w:val="18"/>
              </w:rPr>
            </w:pPr>
            <w:r w:rsidRPr="0093239C">
              <w:rPr>
                <w:rFonts w:cs="Times New Roman"/>
                <w:b/>
                <w:bCs/>
                <w:sz w:val="18"/>
                <w:szCs w:val="18"/>
              </w:rPr>
              <w:t xml:space="preserve"> (233,156)</w:t>
            </w:r>
          </w:p>
        </w:tc>
        <w:tc>
          <w:tcPr>
            <w:tcW w:w="1075" w:type="dxa"/>
            <w:shd w:val="clear" w:color="auto" w:fill="auto"/>
          </w:tcPr>
          <w:p w14:paraId="36BB4AA2" w14:textId="5E007041" w:rsidR="00295F7D" w:rsidRPr="00295F7D" w:rsidRDefault="00295F7D" w:rsidP="00295F7D">
            <w:pPr>
              <w:pBdr>
                <w:top w:val="single" w:sz="4" w:space="1" w:color="auto"/>
                <w:bottom w:val="sing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(222,556)</w:t>
            </w:r>
          </w:p>
        </w:tc>
        <w:tc>
          <w:tcPr>
            <w:tcW w:w="1085" w:type="dxa"/>
            <w:shd w:val="clear" w:color="auto" w:fill="auto"/>
          </w:tcPr>
          <w:p w14:paraId="4A2AECF6" w14:textId="51DF5E74" w:rsidR="00295F7D" w:rsidRPr="00295F7D" w:rsidRDefault="00295F7D" w:rsidP="00295F7D">
            <w:pPr>
              <w:pBdr>
                <w:top w:val="single" w:sz="4" w:space="1" w:color="auto"/>
                <w:bottom w:val="sing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(186,815)</w:t>
            </w:r>
          </w:p>
        </w:tc>
        <w:tc>
          <w:tcPr>
            <w:tcW w:w="1085" w:type="dxa"/>
            <w:shd w:val="clear" w:color="auto" w:fill="auto"/>
          </w:tcPr>
          <w:p w14:paraId="6BD1777A" w14:textId="0137771D" w:rsidR="00295F7D" w:rsidRPr="00295F7D" w:rsidRDefault="00295F7D" w:rsidP="00295F7D">
            <w:pPr>
              <w:pBdr>
                <w:top w:val="single" w:sz="4" w:space="1" w:color="auto"/>
                <w:bottom w:val="single" w:sz="4" w:space="1" w:color="auto"/>
              </w:pBdr>
              <w:tabs>
                <w:tab w:val="decimal" w:pos="803"/>
              </w:tabs>
              <w:spacing w:line="240" w:lineRule="atLeast"/>
              <w:ind w:right="-72"/>
              <w:rPr>
                <w:rFonts w:cs="Times New Roman"/>
                <w:sz w:val="18"/>
                <w:szCs w:val="18"/>
              </w:rPr>
            </w:pPr>
            <w:r w:rsidRPr="0093239C">
              <w:rPr>
                <w:rFonts w:cs="Times New Roman"/>
                <w:b/>
                <w:bCs/>
                <w:sz w:val="18"/>
                <w:szCs w:val="18"/>
              </w:rPr>
              <w:t>-</w:t>
            </w:r>
          </w:p>
        </w:tc>
        <w:tc>
          <w:tcPr>
            <w:tcW w:w="1095" w:type="dxa"/>
            <w:shd w:val="clear" w:color="auto" w:fill="auto"/>
          </w:tcPr>
          <w:p w14:paraId="5DE1628D" w14:textId="47E14763" w:rsidR="00295F7D" w:rsidRPr="00295F7D" w:rsidRDefault="00295F7D" w:rsidP="00295F7D">
            <w:pPr>
              <w:pBdr>
                <w:top w:val="single" w:sz="4" w:space="1" w:color="auto"/>
                <w:bottom w:val="single" w:sz="4" w:space="1" w:color="auto"/>
              </w:pBdr>
              <w:tabs>
                <w:tab w:val="decimal" w:pos="860"/>
              </w:tabs>
              <w:spacing w:line="240" w:lineRule="atLeast"/>
              <w:ind w:right="-72"/>
              <w:rPr>
                <w:rFonts w:cs="Times New Roman"/>
                <w:b/>
                <w:bCs/>
                <w:sz w:val="18"/>
                <w:szCs w:val="18"/>
              </w:rPr>
            </w:pPr>
            <w:r w:rsidRPr="0093239C">
              <w:rPr>
                <w:rFonts w:cs="Times New Roman"/>
                <w:b/>
                <w:bCs/>
                <w:sz w:val="18"/>
                <w:szCs w:val="18"/>
              </w:rPr>
              <w:t xml:space="preserve"> (952,026)</w:t>
            </w:r>
          </w:p>
        </w:tc>
      </w:tr>
      <w:tr w:rsidR="00295F7D" w:rsidRPr="003F7997" w14:paraId="016BAA77" w14:textId="77777777" w:rsidTr="00EC65EE">
        <w:tc>
          <w:tcPr>
            <w:tcW w:w="2502" w:type="dxa"/>
          </w:tcPr>
          <w:p w14:paraId="3FF59F10" w14:textId="77777777" w:rsidR="00295F7D" w:rsidRPr="003F7997" w:rsidRDefault="00295F7D" w:rsidP="00295F7D">
            <w:pPr>
              <w:spacing w:line="240" w:lineRule="atLeast"/>
              <w:ind w:left="141" w:right="-18"/>
              <w:rPr>
                <w:rFonts w:cs="Times New Roman"/>
                <w:sz w:val="18"/>
                <w:szCs w:val="18"/>
              </w:rPr>
            </w:pPr>
          </w:p>
        </w:tc>
        <w:tc>
          <w:tcPr>
            <w:tcW w:w="1013" w:type="dxa"/>
            <w:shd w:val="clear" w:color="auto" w:fill="auto"/>
          </w:tcPr>
          <w:p w14:paraId="4CE40DE4" w14:textId="77777777" w:rsidR="00295F7D" w:rsidRPr="00295F7D" w:rsidRDefault="00295F7D" w:rsidP="00295F7D">
            <w:pPr>
              <w:tabs>
                <w:tab w:val="decimal" w:pos="726"/>
              </w:tabs>
              <w:spacing w:line="240" w:lineRule="atLeast"/>
              <w:ind w:right="-169"/>
              <w:rPr>
                <w:rFonts w:cs="Times New Roman"/>
                <w:sz w:val="18"/>
                <w:szCs w:val="18"/>
              </w:rPr>
            </w:pPr>
          </w:p>
        </w:tc>
        <w:tc>
          <w:tcPr>
            <w:tcW w:w="992" w:type="dxa"/>
            <w:shd w:val="clear" w:color="auto" w:fill="auto"/>
          </w:tcPr>
          <w:p w14:paraId="63F5BEF0" w14:textId="77777777" w:rsidR="00295F7D" w:rsidRPr="00295F7D" w:rsidRDefault="00295F7D" w:rsidP="00295F7D">
            <w:pPr>
              <w:tabs>
                <w:tab w:val="decimal" w:pos="723"/>
              </w:tabs>
              <w:spacing w:line="240" w:lineRule="atLeast"/>
              <w:ind w:right="-169"/>
              <w:rPr>
                <w:rFonts w:cs="Times New Roman"/>
                <w:sz w:val="18"/>
                <w:szCs w:val="18"/>
              </w:rPr>
            </w:pPr>
          </w:p>
        </w:tc>
        <w:tc>
          <w:tcPr>
            <w:tcW w:w="1028" w:type="dxa"/>
            <w:shd w:val="clear" w:color="auto" w:fill="auto"/>
          </w:tcPr>
          <w:p w14:paraId="65AAF898" w14:textId="77777777" w:rsidR="00295F7D" w:rsidRPr="00295F7D" w:rsidRDefault="00295F7D" w:rsidP="00295F7D">
            <w:pPr>
              <w:tabs>
                <w:tab w:val="decimal" w:pos="754"/>
              </w:tabs>
              <w:spacing w:line="240" w:lineRule="atLeast"/>
              <w:ind w:right="-169"/>
              <w:rPr>
                <w:rFonts w:cs="Times New Roman"/>
                <w:sz w:val="18"/>
                <w:szCs w:val="18"/>
              </w:rPr>
            </w:pPr>
          </w:p>
        </w:tc>
        <w:tc>
          <w:tcPr>
            <w:tcW w:w="1075" w:type="dxa"/>
            <w:shd w:val="clear" w:color="auto" w:fill="auto"/>
          </w:tcPr>
          <w:p w14:paraId="6B0FBF46"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5629DB63"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1ED241A7" w14:textId="77777777" w:rsidR="00295F7D" w:rsidRPr="00295F7D" w:rsidRDefault="00295F7D" w:rsidP="00295F7D">
            <w:pPr>
              <w:tabs>
                <w:tab w:val="decimal" w:pos="803"/>
              </w:tabs>
              <w:spacing w:line="240" w:lineRule="atLeast"/>
              <w:ind w:right="-169"/>
              <w:rPr>
                <w:rFonts w:cs="Times New Roman"/>
                <w:sz w:val="18"/>
                <w:szCs w:val="18"/>
              </w:rPr>
            </w:pPr>
          </w:p>
        </w:tc>
        <w:tc>
          <w:tcPr>
            <w:tcW w:w="1095" w:type="dxa"/>
            <w:shd w:val="clear" w:color="auto" w:fill="auto"/>
          </w:tcPr>
          <w:p w14:paraId="032D7199" w14:textId="77777777" w:rsidR="00295F7D" w:rsidRPr="00295F7D" w:rsidRDefault="00295F7D" w:rsidP="00295F7D">
            <w:pPr>
              <w:tabs>
                <w:tab w:val="decimal" w:pos="860"/>
              </w:tabs>
              <w:spacing w:line="240" w:lineRule="atLeast"/>
              <w:ind w:right="-169"/>
              <w:rPr>
                <w:rFonts w:cs="Times New Roman"/>
                <w:sz w:val="18"/>
                <w:szCs w:val="18"/>
              </w:rPr>
            </w:pPr>
          </w:p>
        </w:tc>
      </w:tr>
      <w:tr w:rsidR="00295F7D" w:rsidRPr="003F7997" w14:paraId="2F152FB3" w14:textId="77777777" w:rsidTr="00EC65EE">
        <w:tc>
          <w:tcPr>
            <w:tcW w:w="2502" w:type="dxa"/>
            <w:vAlign w:val="bottom"/>
          </w:tcPr>
          <w:p w14:paraId="1A774D55" w14:textId="77777777" w:rsidR="00295F7D" w:rsidRPr="003F7997" w:rsidRDefault="00295F7D" w:rsidP="00295F7D">
            <w:pPr>
              <w:spacing w:line="240" w:lineRule="atLeast"/>
              <w:ind w:left="141" w:right="-81"/>
              <w:rPr>
                <w:rFonts w:cs="Times New Roman"/>
                <w:b/>
                <w:bCs/>
                <w:i/>
                <w:iCs/>
                <w:sz w:val="18"/>
                <w:szCs w:val="18"/>
              </w:rPr>
            </w:pPr>
            <w:r w:rsidRPr="003F7997">
              <w:rPr>
                <w:rFonts w:cs="Times New Roman"/>
                <w:b/>
                <w:bCs/>
                <w:i/>
                <w:iCs/>
                <w:sz w:val="18"/>
                <w:szCs w:val="18"/>
              </w:rPr>
              <w:t>Net book value</w:t>
            </w:r>
          </w:p>
        </w:tc>
        <w:tc>
          <w:tcPr>
            <w:tcW w:w="1013" w:type="dxa"/>
            <w:shd w:val="clear" w:color="auto" w:fill="auto"/>
            <w:vAlign w:val="bottom"/>
          </w:tcPr>
          <w:p w14:paraId="6DDE85E5" w14:textId="77777777" w:rsidR="00295F7D" w:rsidRPr="00295F7D" w:rsidRDefault="00295F7D" w:rsidP="00295F7D">
            <w:pPr>
              <w:tabs>
                <w:tab w:val="decimal" w:pos="726"/>
              </w:tabs>
              <w:spacing w:line="240" w:lineRule="atLeast"/>
              <w:ind w:right="-169"/>
              <w:rPr>
                <w:rFonts w:cs="Times New Roman"/>
                <w:sz w:val="18"/>
                <w:szCs w:val="18"/>
              </w:rPr>
            </w:pPr>
          </w:p>
        </w:tc>
        <w:tc>
          <w:tcPr>
            <w:tcW w:w="992" w:type="dxa"/>
            <w:shd w:val="clear" w:color="auto" w:fill="auto"/>
            <w:vAlign w:val="bottom"/>
          </w:tcPr>
          <w:p w14:paraId="0CC38EF9" w14:textId="77777777" w:rsidR="00295F7D" w:rsidRPr="00295F7D" w:rsidRDefault="00295F7D" w:rsidP="00295F7D">
            <w:pPr>
              <w:tabs>
                <w:tab w:val="decimal" w:pos="723"/>
              </w:tabs>
              <w:spacing w:line="240" w:lineRule="atLeast"/>
              <w:ind w:right="-169"/>
              <w:rPr>
                <w:rFonts w:cs="Times New Roman"/>
                <w:sz w:val="18"/>
                <w:szCs w:val="18"/>
              </w:rPr>
            </w:pPr>
          </w:p>
        </w:tc>
        <w:tc>
          <w:tcPr>
            <w:tcW w:w="1028" w:type="dxa"/>
            <w:shd w:val="clear" w:color="auto" w:fill="auto"/>
            <w:vAlign w:val="bottom"/>
          </w:tcPr>
          <w:p w14:paraId="455097FC" w14:textId="77777777" w:rsidR="00295F7D" w:rsidRPr="00295F7D" w:rsidRDefault="00295F7D" w:rsidP="00295F7D">
            <w:pPr>
              <w:tabs>
                <w:tab w:val="decimal" w:pos="754"/>
              </w:tabs>
              <w:spacing w:line="240" w:lineRule="atLeast"/>
              <w:ind w:right="-169"/>
              <w:rPr>
                <w:rFonts w:cs="Times New Roman"/>
                <w:sz w:val="18"/>
                <w:szCs w:val="18"/>
              </w:rPr>
            </w:pPr>
          </w:p>
        </w:tc>
        <w:tc>
          <w:tcPr>
            <w:tcW w:w="1075" w:type="dxa"/>
            <w:shd w:val="clear" w:color="auto" w:fill="auto"/>
            <w:vAlign w:val="bottom"/>
          </w:tcPr>
          <w:p w14:paraId="3FE37ADC"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tcPr>
          <w:p w14:paraId="14ED1B5F" w14:textId="77777777" w:rsidR="00295F7D" w:rsidRPr="00295F7D" w:rsidRDefault="00295F7D" w:rsidP="00295F7D">
            <w:pPr>
              <w:tabs>
                <w:tab w:val="decimal" w:pos="803"/>
              </w:tabs>
              <w:spacing w:line="240" w:lineRule="atLeast"/>
              <w:ind w:right="-169"/>
              <w:rPr>
                <w:rFonts w:cs="Times New Roman"/>
                <w:sz w:val="18"/>
                <w:szCs w:val="18"/>
              </w:rPr>
            </w:pPr>
          </w:p>
        </w:tc>
        <w:tc>
          <w:tcPr>
            <w:tcW w:w="1085" w:type="dxa"/>
            <w:shd w:val="clear" w:color="auto" w:fill="auto"/>
            <w:vAlign w:val="bottom"/>
          </w:tcPr>
          <w:p w14:paraId="673FCFFE" w14:textId="77777777" w:rsidR="00295F7D" w:rsidRPr="00295F7D" w:rsidRDefault="00295F7D" w:rsidP="00295F7D">
            <w:pPr>
              <w:tabs>
                <w:tab w:val="decimal" w:pos="803"/>
              </w:tabs>
              <w:spacing w:line="240" w:lineRule="atLeast"/>
              <w:ind w:right="-169"/>
              <w:rPr>
                <w:rFonts w:cs="Times New Roman"/>
                <w:sz w:val="18"/>
                <w:szCs w:val="18"/>
              </w:rPr>
            </w:pPr>
          </w:p>
        </w:tc>
        <w:tc>
          <w:tcPr>
            <w:tcW w:w="1095" w:type="dxa"/>
            <w:shd w:val="clear" w:color="auto" w:fill="auto"/>
          </w:tcPr>
          <w:p w14:paraId="161B443A" w14:textId="77777777" w:rsidR="00295F7D" w:rsidRPr="00295F7D" w:rsidRDefault="00295F7D" w:rsidP="00295F7D">
            <w:pPr>
              <w:tabs>
                <w:tab w:val="decimal" w:pos="860"/>
              </w:tabs>
              <w:spacing w:line="240" w:lineRule="atLeast"/>
              <w:ind w:right="-169"/>
              <w:rPr>
                <w:rFonts w:cs="Times New Roman"/>
                <w:sz w:val="18"/>
                <w:szCs w:val="18"/>
              </w:rPr>
            </w:pPr>
          </w:p>
        </w:tc>
      </w:tr>
      <w:tr w:rsidR="00295F7D" w:rsidRPr="003F7997" w14:paraId="5ECB8022" w14:textId="77777777" w:rsidTr="00EC65EE">
        <w:tc>
          <w:tcPr>
            <w:tcW w:w="2502" w:type="dxa"/>
            <w:vAlign w:val="bottom"/>
          </w:tcPr>
          <w:p w14:paraId="0A8D5AC6" w14:textId="4AA0EE55" w:rsidR="00295F7D" w:rsidRPr="003F7997" w:rsidRDefault="00295F7D" w:rsidP="00295F7D">
            <w:pPr>
              <w:spacing w:line="240" w:lineRule="atLeast"/>
              <w:ind w:left="141" w:right="-81"/>
              <w:rPr>
                <w:rFonts w:cs="Times New Roman"/>
                <w:b/>
                <w:bCs/>
                <w:sz w:val="18"/>
                <w:szCs w:val="18"/>
              </w:rPr>
            </w:pPr>
            <w:r w:rsidRPr="003F7997">
              <w:rPr>
                <w:rFonts w:cs="Times New Roman"/>
                <w:b/>
                <w:bCs/>
                <w:sz w:val="18"/>
                <w:szCs w:val="18"/>
              </w:rPr>
              <w:t>At 31 December 202</w:t>
            </w:r>
            <w:r>
              <w:rPr>
                <w:rFonts w:cs="Times New Roman"/>
                <w:b/>
                <w:bCs/>
                <w:sz w:val="18"/>
                <w:szCs w:val="18"/>
              </w:rPr>
              <w:t>2</w:t>
            </w:r>
          </w:p>
        </w:tc>
        <w:tc>
          <w:tcPr>
            <w:tcW w:w="1013" w:type="dxa"/>
            <w:shd w:val="clear" w:color="auto" w:fill="auto"/>
            <w:vAlign w:val="bottom"/>
          </w:tcPr>
          <w:p w14:paraId="6BE00E1B" w14:textId="502C5C70" w:rsidR="00295F7D" w:rsidRPr="00295F7D" w:rsidRDefault="00295F7D" w:rsidP="00295F7D">
            <w:pPr>
              <w:pBdr>
                <w:bottom w:val="double" w:sz="4" w:space="1" w:color="auto"/>
              </w:pBdr>
              <w:tabs>
                <w:tab w:val="decimal" w:pos="726"/>
              </w:tabs>
              <w:spacing w:line="240" w:lineRule="atLeast"/>
              <w:ind w:right="-72"/>
              <w:rPr>
                <w:rFonts w:cs="Times New Roman"/>
                <w:b/>
                <w:bCs/>
                <w:sz w:val="18"/>
                <w:szCs w:val="18"/>
              </w:rPr>
            </w:pPr>
            <w:r w:rsidRPr="00295F7D">
              <w:rPr>
                <w:rFonts w:cs="Times New Roman"/>
                <w:b/>
                <w:bCs/>
                <w:sz w:val="18"/>
                <w:szCs w:val="18"/>
              </w:rPr>
              <w:t>51,020</w:t>
            </w:r>
          </w:p>
        </w:tc>
        <w:tc>
          <w:tcPr>
            <w:tcW w:w="992" w:type="dxa"/>
            <w:shd w:val="clear" w:color="auto" w:fill="auto"/>
            <w:vAlign w:val="bottom"/>
          </w:tcPr>
          <w:p w14:paraId="0D8A1A26" w14:textId="33CD8A67" w:rsidR="00295F7D" w:rsidRPr="00295F7D" w:rsidRDefault="00295F7D" w:rsidP="00295F7D">
            <w:pPr>
              <w:pBdr>
                <w:bottom w:val="double" w:sz="4" w:space="1" w:color="auto"/>
              </w:pBdr>
              <w:tabs>
                <w:tab w:val="decimal" w:pos="723"/>
              </w:tabs>
              <w:spacing w:line="240" w:lineRule="atLeast"/>
              <w:ind w:right="-72"/>
              <w:rPr>
                <w:rFonts w:cs="Times New Roman"/>
                <w:b/>
                <w:bCs/>
                <w:sz w:val="18"/>
                <w:szCs w:val="18"/>
              </w:rPr>
            </w:pPr>
            <w:r w:rsidRPr="00295F7D">
              <w:rPr>
                <w:rFonts w:cs="Times New Roman"/>
                <w:b/>
                <w:bCs/>
                <w:sz w:val="18"/>
                <w:szCs w:val="18"/>
              </w:rPr>
              <w:t>108,735</w:t>
            </w:r>
          </w:p>
        </w:tc>
        <w:tc>
          <w:tcPr>
            <w:tcW w:w="1028" w:type="dxa"/>
            <w:shd w:val="clear" w:color="auto" w:fill="auto"/>
            <w:vAlign w:val="bottom"/>
          </w:tcPr>
          <w:p w14:paraId="0619CC7F" w14:textId="0745E25C" w:rsidR="00295F7D" w:rsidRPr="00295F7D" w:rsidRDefault="00295F7D" w:rsidP="00295F7D">
            <w:pPr>
              <w:pBdr>
                <w:bottom w:val="double" w:sz="4" w:space="1" w:color="auto"/>
              </w:pBdr>
              <w:tabs>
                <w:tab w:val="decimal" w:pos="754"/>
              </w:tabs>
              <w:spacing w:line="240" w:lineRule="atLeast"/>
              <w:ind w:right="-72"/>
              <w:rPr>
                <w:rFonts w:cs="Times New Roman"/>
                <w:b/>
                <w:bCs/>
                <w:sz w:val="18"/>
                <w:szCs w:val="18"/>
              </w:rPr>
            </w:pPr>
            <w:r w:rsidRPr="00295F7D">
              <w:rPr>
                <w:rFonts w:cs="Times New Roman"/>
                <w:b/>
                <w:bCs/>
                <w:sz w:val="18"/>
                <w:szCs w:val="18"/>
              </w:rPr>
              <w:t>45,201</w:t>
            </w:r>
          </w:p>
        </w:tc>
        <w:tc>
          <w:tcPr>
            <w:tcW w:w="1075" w:type="dxa"/>
            <w:shd w:val="clear" w:color="auto" w:fill="auto"/>
            <w:vAlign w:val="bottom"/>
          </w:tcPr>
          <w:p w14:paraId="26C6C974" w14:textId="5016AE65" w:rsidR="00295F7D" w:rsidRPr="00295F7D" w:rsidRDefault="00295F7D" w:rsidP="00295F7D">
            <w:pPr>
              <w:pBdr>
                <w:bottom w:val="double" w:sz="4" w:space="1" w:color="auto"/>
              </w:pBdr>
              <w:tabs>
                <w:tab w:val="decimal" w:pos="803"/>
              </w:tabs>
              <w:spacing w:line="240" w:lineRule="atLeast"/>
              <w:ind w:right="-72"/>
              <w:rPr>
                <w:rFonts w:cs="Times New Roman"/>
                <w:b/>
                <w:bCs/>
                <w:sz w:val="18"/>
                <w:szCs w:val="18"/>
              </w:rPr>
            </w:pPr>
            <w:r w:rsidRPr="00295F7D">
              <w:rPr>
                <w:rFonts w:cs="Times New Roman"/>
                <w:b/>
                <w:bCs/>
                <w:sz w:val="18"/>
                <w:szCs w:val="18"/>
              </w:rPr>
              <w:t>107,750</w:t>
            </w:r>
          </w:p>
        </w:tc>
        <w:tc>
          <w:tcPr>
            <w:tcW w:w="1085" w:type="dxa"/>
            <w:shd w:val="clear" w:color="auto" w:fill="auto"/>
            <w:vAlign w:val="bottom"/>
          </w:tcPr>
          <w:p w14:paraId="332B2C27" w14:textId="100F0507" w:rsidR="00295F7D" w:rsidRPr="00295F7D" w:rsidRDefault="00295F7D" w:rsidP="00295F7D">
            <w:pPr>
              <w:pBdr>
                <w:bottom w:val="double" w:sz="4" w:space="1" w:color="auto"/>
              </w:pBdr>
              <w:tabs>
                <w:tab w:val="decimal" w:pos="803"/>
              </w:tabs>
              <w:spacing w:line="240" w:lineRule="atLeast"/>
              <w:ind w:right="-72"/>
              <w:rPr>
                <w:rFonts w:cs="Times New Roman"/>
                <w:b/>
                <w:bCs/>
                <w:sz w:val="18"/>
                <w:szCs w:val="18"/>
              </w:rPr>
            </w:pPr>
            <w:r w:rsidRPr="00295F7D">
              <w:rPr>
                <w:rFonts w:cs="Times New Roman"/>
                <w:b/>
                <w:bCs/>
                <w:sz w:val="18"/>
                <w:szCs w:val="18"/>
              </w:rPr>
              <w:t>678,137</w:t>
            </w:r>
          </w:p>
        </w:tc>
        <w:tc>
          <w:tcPr>
            <w:tcW w:w="1085" w:type="dxa"/>
            <w:shd w:val="clear" w:color="auto" w:fill="auto"/>
            <w:vAlign w:val="bottom"/>
          </w:tcPr>
          <w:p w14:paraId="1A4992D0" w14:textId="6713BDF8" w:rsidR="00295F7D" w:rsidRPr="00295F7D" w:rsidRDefault="00295F7D" w:rsidP="00295F7D">
            <w:pPr>
              <w:pBdr>
                <w:bottom w:val="double" w:sz="4" w:space="1" w:color="auto"/>
              </w:pBdr>
              <w:tabs>
                <w:tab w:val="decimal" w:pos="803"/>
              </w:tabs>
              <w:spacing w:line="240" w:lineRule="atLeast"/>
              <w:ind w:right="-72"/>
              <w:rPr>
                <w:rFonts w:cs="Times New Roman"/>
                <w:b/>
                <w:bCs/>
                <w:sz w:val="18"/>
                <w:szCs w:val="18"/>
              </w:rPr>
            </w:pPr>
            <w:r w:rsidRPr="00295F7D">
              <w:rPr>
                <w:rFonts w:cs="Times New Roman"/>
                <w:b/>
                <w:bCs/>
                <w:sz w:val="18"/>
                <w:szCs w:val="18"/>
              </w:rPr>
              <w:t>5,985</w:t>
            </w:r>
          </w:p>
        </w:tc>
        <w:tc>
          <w:tcPr>
            <w:tcW w:w="1095" w:type="dxa"/>
            <w:shd w:val="clear" w:color="auto" w:fill="auto"/>
            <w:vAlign w:val="bottom"/>
          </w:tcPr>
          <w:p w14:paraId="1391E359" w14:textId="700C3982" w:rsidR="00295F7D" w:rsidRPr="00295F7D" w:rsidRDefault="00295F7D" w:rsidP="00295F7D">
            <w:pPr>
              <w:pBdr>
                <w:bottom w:val="double" w:sz="4" w:space="1" w:color="auto"/>
              </w:pBdr>
              <w:tabs>
                <w:tab w:val="decimal" w:pos="860"/>
              </w:tabs>
              <w:spacing w:line="240" w:lineRule="atLeast"/>
              <w:ind w:right="-72"/>
              <w:rPr>
                <w:rFonts w:cs="Times New Roman"/>
                <w:b/>
                <w:bCs/>
                <w:sz w:val="18"/>
                <w:szCs w:val="18"/>
              </w:rPr>
            </w:pPr>
            <w:r w:rsidRPr="00295F7D">
              <w:rPr>
                <w:rFonts w:cs="Times New Roman"/>
                <w:b/>
                <w:bCs/>
                <w:sz w:val="18"/>
                <w:szCs w:val="18"/>
              </w:rPr>
              <w:t>996,828</w:t>
            </w:r>
          </w:p>
        </w:tc>
      </w:tr>
      <w:tr w:rsidR="00295F7D" w:rsidRPr="003F7997" w14:paraId="51A3A035" w14:textId="77777777" w:rsidTr="0093239C">
        <w:tc>
          <w:tcPr>
            <w:tcW w:w="2502" w:type="dxa"/>
          </w:tcPr>
          <w:p w14:paraId="3FFF7809" w14:textId="3D01BB66" w:rsidR="00295F7D" w:rsidRPr="00086BEE" w:rsidRDefault="00295F7D" w:rsidP="00295F7D">
            <w:pPr>
              <w:spacing w:line="240" w:lineRule="atLeast"/>
              <w:ind w:left="141" w:right="-81"/>
              <w:rPr>
                <w:rFonts w:cs="Times New Roman"/>
                <w:b/>
                <w:bCs/>
                <w:sz w:val="18"/>
                <w:szCs w:val="18"/>
              </w:rPr>
            </w:pPr>
            <w:r w:rsidRPr="00086BEE">
              <w:rPr>
                <w:rFonts w:cs="Times New Roman"/>
                <w:b/>
                <w:bCs/>
                <w:sz w:val="18"/>
                <w:szCs w:val="18"/>
              </w:rPr>
              <w:t xml:space="preserve">At </w:t>
            </w:r>
            <w:r w:rsidRPr="00360B85">
              <w:rPr>
                <w:rFonts w:cs="Times New Roman"/>
                <w:b/>
                <w:bCs/>
                <w:sz w:val="18"/>
                <w:szCs w:val="18"/>
              </w:rPr>
              <w:t>31 December 202</w:t>
            </w:r>
            <w:r>
              <w:rPr>
                <w:rFonts w:cs="Times New Roman"/>
                <w:b/>
                <w:bCs/>
                <w:sz w:val="18"/>
                <w:szCs w:val="18"/>
              </w:rPr>
              <w:t>3</w:t>
            </w:r>
          </w:p>
        </w:tc>
        <w:tc>
          <w:tcPr>
            <w:tcW w:w="1013" w:type="dxa"/>
            <w:shd w:val="clear" w:color="auto" w:fill="auto"/>
          </w:tcPr>
          <w:p w14:paraId="46ACC963" w14:textId="01242A4D" w:rsidR="00295F7D" w:rsidRPr="00295F7D" w:rsidRDefault="00295F7D" w:rsidP="00295F7D">
            <w:pPr>
              <w:pBdr>
                <w:bottom w:val="double" w:sz="4" w:space="1" w:color="auto"/>
              </w:pBdr>
              <w:tabs>
                <w:tab w:val="decimal" w:pos="726"/>
              </w:tabs>
              <w:spacing w:line="240" w:lineRule="atLeast"/>
              <w:ind w:right="-72"/>
              <w:rPr>
                <w:rFonts w:cs="Times New Roman"/>
                <w:b/>
                <w:bCs/>
                <w:sz w:val="18"/>
                <w:szCs w:val="18"/>
              </w:rPr>
            </w:pPr>
            <w:r w:rsidRPr="0093239C">
              <w:rPr>
                <w:rFonts w:cs="Times New Roman"/>
                <w:b/>
                <w:bCs/>
                <w:sz w:val="18"/>
                <w:szCs w:val="18"/>
              </w:rPr>
              <w:t xml:space="preserve"> 227,090 </w:t>
            </w:r>
          </w:p>
        </w:tc>
        <w:tc>
          <w:tcPr>
            <w:tcW w:w="992" w:type="dxa"/>
            <w:shd w:val="clear" w:color="auto" w:fill="auto"/>
          </w:tcPr>
          <w:p w14:paraId="6DB6A5D1" w14:textId="637775B5" w:rsidR="00295F7D" w:rsidRPr="00295F7D" w:rsidRDefault="00295F7D" w:rsidP="00295F7D">
            <w:pPr>
              <w:pBdr>
                <w:bottom w:val="double" w:sz="4" w:space="1" w:color="auto"/>
              </w:pBdr>
              <w:tabs>
                <w:tab w:val="decimal" w:pos="723"/>
              </w:tabs>
              <w:spacing w:line="240" w:lineRule="atLeast"/>
              <w:ind w:right="-72"/>
              <w:rPr>
                <w:rFonts w:cs="Times New Roman"/>
                <w:b/>
                <w:bCs/>
                <w:sz w:val="18"/>
                <w:szCs w:val="18"/>
              </w:rPr>
            </w:pPr>
            <w:r w:rsidRPr="0093239C">
              <w:rPr>
                <w:rFonts w:cs="Times New Roman"/>
                <w:b/>
                <w:bCs/>
                <w:sz w:val="18"/>
                <w:szCs w:val="18"/>
              </w:rPr>
              <w:t xml:space="preserve"> 113,878 </w:t>
            </w:r>
          </w:p>
        </w:tc>
        <w:tc>
          <w:tcPr>
            <w:tcW w:w="1028" w:type="dxa"/>
            <w:shd w:val="clear" w:color="auto" w:fill="auto"/>
          </w:tcPr>
          <w:p w14:paraId="13042E60" w14:textId="78EB8142" w:rsidR="00295F7D" w:rsidRPr="00295F7D" w:rsidRDefault="00295F7D" w:rsidP="00295F7D">
            <w:pPr>
              <w:pBdr>
                <w:bottom w:val="double" w:sz="4" w:space="1" w:color="auto"/>
              </w:pBdr>
              <w:tabs>
                <w:tab w:val="decimal" w:pos="754"/>
              </w:tabs>
              <w:spacing w:line="240" w:lineRule="atLeast"/>
              <w:ind w:right="-72"/>
              <w:rPr>
                <w:rFonts w:cs="Times New Roman"/>
                <w:b/>
                <w:bCs/>
                <w:sz w:val="18"/>
                <w:szCs w:val="18"/>
              </w:rPr>
            </w:pPr>
            <w:r w:rsidRPr="0093239C">
              <w:rPr>
                <w:rFonts w:cs="Times New Roman"/>
                <w:b/>
                <w:bCs/>
                <w:sz w:val="18"/>
                <w:szCs w:val="18"/>
              </w:rPr>
              <w:t xml:space="preserve"> 51,334 </w:t>
            </w:r>
          </w:p>
        </w:tc>
        <w:tc>
          <w:tcPr>
            <w:tcW w:w="1075" w:type="dxa"/>
            <w:shd w:val="clear" w:color="auto" w:fill="auto"/>
          </w:tcPr>
          <w:p w14:paraId="2273DEA3" w14:textId="7DCACAD7" w:rsidR="00295F7D" w:rsidRPr="00295F7D" w:rsidRDefault="00295F7D" w:rsidP="00295F7D">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131,523 </w:t>
            </w:r>
          </w:p>
        </w:tc>
        <w:tc>
          <w:tcPr>
            <w:tcW w:w="1085" w:type="dxa"/>
            <w:shd w:val="clear" w:color="auto" w:fill="auto"/>
          </w:tcPr>
          <w:p w14:paraId="5230CAD0" w14:textId="67D4A2B3" w:rsidR="00295F7D" w:rsidRPr="00295F7D" w:rsidRDefault="00295F7D" w:rsidP="00295F7D">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798,992 </w:t>
            </w:r>
          </w:p>
        </w:tc>
        <w:tc>
          <w:tcPr>
            <w:tcW w:w="1085" w:type="dxa"/>
            <w:shd w:val="clear" w:color="auto" w:fill="auto"/>
          </w:tcPr>
          <w:p w14:paraId="34E15EDC" w14:textId="63728BF6" w:rsidR="00295F7D" w:rsidRPr="00295F7D" w:rsidRDefault="00295F7D" w:rsidP="00295F7D">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13,008 </w:t>
            </w:r>
          </w:p>
        </w:tc>
        <w:tc>
          <w:tcPr>
            <w:tcW w:w="1095" w:type="dxa"/>
            <w:shd w:val="clear" w:color="auto" w:fill="auto"/>
          </w:tcPr>
          <w:p w14:paraId="4500FAD5" w14:textId="3C703B87" w:rsidR="00295F7D" w:rsidRPr="00295F7D" w:rsidRDefault="00295F7D" w:rsidP="00295F7D">
            <w:pPr>
              <w:pBdr>
                <w:bottom w:val="double" w:sz="4" w:space="1" w:color="auto"/>
              </w:pBdr>
              <w:tabs>
                <w:tab w:val="decimal" w:pos="860"/>
              </w:tabs>
              <w:spacing w:line="240" w:lineRule="atLeast"/>
              <w:ind w:right="-72"/>
              <w:rPr>
                <w:rFonts w:cs="Times New Roman"/>
                <w:b/>
                <w:bCs/>
                <w:sz w:val="18"/>
                <w:szCs w:val="18"/>
              </w:rPr>
            </w:pPr>
            <w:r w:rsidRPr="0093239C">
              <w:rPr>
                <w:rFonts w:cs="Times New Roman"/>
                <w:b/>
                <w:bCs/>
                <w:sz w:val="18"/>
                <w:szCs w:val="18"/>
              </w:rPr>
              <w:t xml:space="preserve"> 1,335,825</w:t>
            </w:r>
          </w:p>
        </w:tc>
      </w:tr>
    </w:tbl>
    <w:p w14:paraId="0D460180" w14:textId="77777777" w:rsidR="00BD2289" w:rsidRPr="0012708E" w:rsidRDefault="00BD2289" w:rsidP="00BD2289">
      <w:pPr>
        <w:rPr>
          <w:rFonts w:cs="Times New Roman"/>
          <w:sz w:val="2"/>
          <w:szCs w:val="2"/>
        </w:rPr>
      </w:pPr>
    </w:p>
    <w:p w14:paraId="51B442B9" w14:textId="77777777" w:rsidR="00BD2289" w:rsidRPr="0012708E" w:rsidRDefault="00BD2289" w:rsidP="00BD2289">
      <w:pPr>
        <w:pStyle w:val="index"/>
        <w:spacing w:after="0"/>
        <w:ind w:left="547"/>
        <w:jc w:val="thaiDistribute"/>
        <w:rPr>
          <w:rFonts w:cs="Times New Roman"/>
          <w:sz w:val="2"/>
          <w:szCs w:val="2"/>
          <w:lang w:val="en-GB"/>
        </w:rPr>
      </w:pPr>
    </w:p>
    <w:p w14:paraId="76484EE3" w14:textId="7CB21649" w:rsidR="00360BC1" w:rsidRPr="00C7060F" w:rsidRDefault="00360BC1" w:rsidP="00C7060F">
      <w:pPr>
        <w:rPr>
          <w:rFonts w:cs="Times New Roman"/>
          <w:bCs/>
          <w:iCs/>
          <w:sz w:val="16"/>
          <w:szCs w:val="16"/>
        </w:rPr>
      </w:pPr>
    </w:p>
    <w:p w14:paraId="4E482D10" w14:textId="09F9660F" w:rsidR="000C1BAF" w:rsidRPr="0012708E" w:rsidRDefault="273CFEEF" w:rsidP="00C7060F">
      <w:pPr>
        <w:pStyle w:val="Heading1"/>
        <w:numPr>
          <w:ilvl w:val="0"/>
          <w:numId w:val="0"/>
        </w:numPr>
        <w:spacing w:before="0" w:after="0" w:line="240" w:lineRule="auto"/>
        <w:ind w:left="540" w:hanging="540"/>
        <w:rPr>
          <w:rFonts w:cs="Times New Roman"/>
          <w:i w:val="0"/>
        </w:rPr>
      </w:pPr>
      <w:r w:rsidRPr="0012708E">
        <w:rPr>
          <w:rFonts w:cs="Times New Roman"/>
          <w:i w:val="0"/>
        </w:rPr>
        <w:t>1</w:t>
      </w:r>
      <w:r w:rsidR="00D3402F">
        <w:rPr>
          <w:rFonts w:cs="Times New Roman"/>
          <w:i w:val="0"/>
        </w:rPr>
        <w:t>7</w:t>
      </w:r>
      <w:r w:rsidR="004D569B" w:rsidRPr="0012708E">
        <w:rPr>
          <w:rFonts w:cs="Times New Roman"/>
        </w:rPr>
        <w:tab/>
      </w:r>
      <w:r w:rsidR="604C04C7" w:rsidRPr="0012708E">
        <w:rPr>
          <w:rFonts w:cs="Times New Roman"/>
          <w:i w:val="0"/>
        </w:rPr>
        <w:t>I</w:t>
      </w:r>
      <w:r w:rsidR="1AA3EF6B" w:rsidRPr="0012708E">
        <w:rPr>
          <w:rFonts w:cs="Times New Roman"/>
          <w:i w:val="0"/>
        </w:rPr>
        <w:t>ntangible assets, net</w:t>
      </w:r>
    </w:p>
    <w:p w14:paraId="0A587162" w14:textId="77777777" w:rsidR="00240508" w:rsidRPr="00C7060F" w:rsidRDefault="00240508" w:rsidP="00C7060F">
      <w:pPr>
        <w:pStyle w:val="BodyText"/>
        <w:tabs>
          <w:tab w:val="left" w:pos="450"/>
        </w:tabs>
        <w:spacing w:after="0"/>
        <w:jc w:val="both"/>
        <w:rPr>
          <w:rFonts w:cs="Times New Roman"/>
          <w:sz w:val="16"/>
          <w:szCs w:val="14"/>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5855EF" w14:paraId="5843A6AC" w14:textId="77777777" w:rsidTr="00EC65EE">
        <w:trPr>
          <w:tblHeader/>
        </w:trPr>
        <w:tc>
          <w:tcPr>
            <w:tcW w:w="3161" w:type="dxa"/>
            <w:vAlign w:val="bottom"/>
          </w:tcPr>
          <w:p w14:paraId="7E02741F" w14:textId="77777777" w:rsidR="00240508" w:rsidRPr="005855EF" w:rsidRDefault="00240508" w:rsidP="001B0A5F">
            <w:pPr>
              <w:spacing w:before="100" w:beforeAutospacing="1" w:line="240" w:lineRule="atLeast"/>
              <w:ind w:right="-126"/>
              <w:rPr>
                <w:rFonts w:cs="Times New Roman"/>
                <w:szCs w:val="22"/>
              </w:rPr>
            </w:pPr>
          </w:p>
        </w:tc>
        <w:tc>
          <w:tcPr>
            <w:tcW w:w="5958" w:type="dxa"/>
            <w:gridSpan w:val="7"/>
            <w:vAlign w:val="bottom"/>
          </w:tcPr>
          <w:p w14:paraId="3F2DB9F4" w14:textId="77777777" w:rsidR="00240508" w:rsidRPr="005855EF" w:rsidRDefault="00240508" w:rsidP="001B0A5F">
            <w:pPr>
              <w:pStyle w:val="acctfourfigures"/>
              <w:tabs>
                <w:tab w:val="clear" w:pos="765"/>
              </w:tabs>
              <w:spacing w:before="100" w:beforeAutospacing="1" w:line="240" w:lineRule="atLeast"/>
              <w:ind w:right="-79" w:hanging="79"/>
              <w:jc w:val="center"/>
              <w:rPr>
                <w:rFonts w:cs="Times New Roman"/>
                <w:b/>
                <w:bCs/>
                <w:szCs w:val="22"/>
              </w:rPr>
            </w:pPr>
            <w:r w:rsidRPr="005855EF">
              <w:rPr>
                <w:rFonts w:cs="Times New Roman"/>
                <w:b/>
                <w:bCs/>
                <w:szCs w:val="22"/>
              </w:rPr>
              <w:t>Consolidated</w:t>
            </w:r>
          </w:p>
        </w:tc>
      </w:tr>
      <w:tr w:rsidR="00240508" w:rsidRPr="005855EF" w14:paraId="39C9E960" w14:textId="77777777" w:rsidTr="00EC65EE">
        <w:trPr>
          <w:tblHeader/>
        </w:trPr>
        <w:tc>
          <w:tcPr>
            <w:tcW w:w="3161" w:type="dxa"/>
            <w:vAlign w:val="bottom"/>
          </w:tcPr>
          <w:p w14:paraId="365DF6F1" w14:textId="77777777" w:rsidR="00240508" w:rsidRPr="005855EF" w:rsidRDefault="00240508" w:rsidP="001B0A5F">
            <w:pPr>
              <w:spacing w:before="100" w:beforeAutospacing="1" w:line="240" w:lineRule="atLeast"/>
              <w:ind w:right="-126"/>
              <w:rPr>
                <w:rFonts w:cs="Times New Roman"/>
                <w:szCs w:val="22"/>
              </w:rPr>
            </w:pPr>
          </w:p>
        </w:tc>
        <w:tc>
          <w:tcPr>
            <w:tcW w:w="1323" w:type="dxa"/>
            <w:vAlign w:val="bottom"/>
          </w:tcPr>
          <w:p w14:paraId="4DD748F4" w14:textId="78C2E2C7" w:rsidR="00240508" w:rsidRPr="005855EF" w:rsidRDefault="00240508" w:rsidP="001B0A5F">
            <w:pPr>
              <w:pStyle w:val="acctfourfigures"/>
              <w:tabs>
                <w:tab w:val="clear" w:pos="765"/>
              </w:tabs>
              <w:spacing w:before="100" w:beforeAutospacing="1" w:line="240" w:lineRule="atLeast"/>
              <w:ind w:right="-79" w:hanging="79"/>
              <w:jc w:val="center"/>
              <w:rPr>
                <w:rFonts w:cs="Times New Roman"/>
                <w:szCs w:val="22"/>
              </w:rPr>
            </w:pPr>
            <w:r w:rsidRPr="005855EF">
              <w:rPr>
                <w:rFonts w:cs="Times New Roman"/>
                <w:szCs w:val="22"/>
              </w:rPr>
              <w:t>Computer software</w:t>
            </w:r>
          </w:p>
        </w:tc>
        <w:tc>
          <w:tcPr>
            <w:tcW w:w="178" w:type="dxa"/>
            <w:vAlign w:val="bottom"/>
          </w:tcPr>
          <w:p w14:paraId="57168478"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79" w:type="dxa"/>
            <w:vAlign w:val="bottom"/>
          </w:tcPr>
          <w:p w14:paraId="15E4C28B" w14:textId="77777777" w:rsidR="00240508" w:rsidRPr="005855EF" w:rsidRDefault="00240508" w:rsidP="001B0A5F">
            <w:pPr>
              <w:pStyle w:val="acctfourfigures"/>
              <w:tabs>
                <w:tab w:val="clear" w:pos="765"/>
              </w:tabs>
              <w:spacing w:line="240" w:lineRule="atLeast"/>
              <w:ind w:right="-79" w:hanging="79"/>
              <w:jc w:val="center"/>
              <w:rPr>
                <w:rFonts w:cs="Times New Roman"/>
                <w:szCs w:val="22"/>
              </w:rPr>
            </w:pPr>
            <w:r w:rsidRPr="005855EF">
              <w:rPr>
                <w:rFonts w:cs="Times New Roman"/>
                <w:szCs w:val="22"/>
              </w:rPr>
              <w:t>Initial service fee of ITMX</w:t>
            </w:r>
          </w:p>
        </w:tc>
        <w:tc>
          <w:tcPr>
            <w:tcW w:w="180" w:type="dxa"/>
            <w:vAlign w:val="bottom"/>
          </w:tcPr>
          <w:p w14:paraId="040804E6"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82" w:type="dxa"/>
            <w:vAlign w:val="bottom"/>
          </w:tcPr>
          <w:p w14:paraId="42B09A16" w14:textId="232527FE"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lang w:val="en-US" w:bidi="th-TH"/>
              </w:rPr>
            </w:pPr>
            <w:r w:rsidRPr="005855EF">
              <w:rPr>
                <w:rFonts w:cs="Times New Roman"/>
                <w:szCs w:val="22"/>
              </w:rPr>
              <w:t xml:space="preserve">Computer software </w:t>
            </w:r>
            <w:r w:rsidR="00354B03" w:rsidRPr="005855EF">
              <w:rPr>
                <w:rFonts w:cs="Times New Roman"/>
                <w:szCs w:val="22"/>
              </w:rPr>
              <w:br/>
              <w:t>under</w:t>
            </w:r>
            <w:r w:rsidR="00ED12AA" w:rsidRPr="005855EF">
              <w:rPr>
                <w:rFonts w:cs="Times New Roman"/>
                <w:szCs w:val="22"/>
              </w:rPr>
              <w:br/>
            </w:r>
            <w:r w:rsidR="00373E5D" w:rsidRPr="005855EF">
              <w:rPr>
                <w:rFonts w:cs="Times New Roman"/>
                <w:szCs w:val="22"/>
              </w:rPr>
              <w:t xml:space="preserve">installation </w:t>
            </w:r>
          </w:p>
        </w:tc>
        <w:tc>
          <w:tcPr>
            <w:tcW w:w="178" w:type="dxa"/>
            <w:vAlign w:val="bottom"/>
          </w:tcPr>
          <w:p w14:paraId="0C14101E"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38" w:type="dxa"/>
            <w:vAlign w:val="bottom"/>
          </w:tcPr>
          <w:p w14:paraId="78BB055E" w14:textId="77777777"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rPr>
            </w:pPr>
            <w:r w:rsidRPr="005855EF">
              <w:rPr>
                <w:rFonts w:cs="Times New Roman"/>
                <w:szCs w:val="22"/>
              </w:rPr>
              <w:t>Total</w:t>
            </w:r>
          </w:p>
        </w:tc>
      </w:tr>
      <w:tr w:rsidR="00240508" w:rsidRPr="005855EF" w14:paraId="50A4599D" w14:textId="77777777" w:rsidTr="00EC65EE">
        <w:trPr>
          <w:tblHeader/>
        </w:trPr>
        <w:tc>
          <w:tcPr>
            <w:tcW w:w="3161" w:type="dxa"/>
            <w:vAlign w:val="bottom"/>
          </w:tcPr>
          <w:p w14:paraId="120AD607" w14:textId="77777777" w:rsidR="00240508" w:rsidRPr="005855EF" w:rsidRDefault="00240508" w:rsidP="001B0A5F">
            <w:pPr>
              <w:spacing w:before="100" w:beforeAutospacing="1" w:line="240" w:lineRule="atLeast"/>
              <w:ind w:right="-126"/>
              <w:rPr>
                <w:rFonts w:cs="Times New Roman"/>
                <w:b/>
                <w:bCs/>
                <w:i/>
                <w:iCs/>
                <w:szCs w:val="22"/>
              </w:rPr>
            </w:pPr>
          </w:p>
        </w:tc>
        <w:tc>
          <w:tcPr>
            <w:tcW w:w="5958" w:type="dxa"/>
            <w:gridSpan w:val="7"/>
            <w:vAlign w:val="bottom"/>
          </w:tcPr>
          <w:p w14:paraId="44C18F54" w14:textId="77777777" w:rsidR="00240508" w:rsidRPr="005855EF" w:rsidRDefault="00240508" w:rsidP="001B0A5F">
            <w:pPr>
              <w:pStyle w:val="acctfourfigures"/>
              <w:tabs>
                <w:tab w:val="clear" w:pos="765"/>
              </w:tabs>
              <w:spacing w:before="100" w:beforeAutospacing="1" w:line="240" w:lineRule="atLeast"/>
              <w:ind w:right="11"/>
              <w:jc w:val="center"/>
              <w:rPr>
                <w:rFonts w:cs="Times New Roman"/>
                <w:szCs w:val="22"/>
              </w:rPr>
            </w:pPr>
            <w:r w:rsidRPr="005855EF">
              <w:rPr>
                <w:rFonts w:cs="Times New Roman"/>
                <w:i/>
                <w:iCs/>
                <w:szCs w:val="22"/>
              </w:rPr>
              <w:t>(in thousand Baht)</w:t>
            </w:r>
          </w:p>
        </w:tc>
      </w:tr>
      <w:tr w:rsidR="00240508" w:rsidRPr="005855EF" w14:paraId="10B8901F" w14:textId="77777777" w:rsidTr="00EC65EE">
        <w:tc>
          <w:tcPr>
            <w:tcW w:w="3161" w:type="dxa"/>
            <w:vAlign w:val="bottom"/>
          </w:tcPr>
          <w:p w14:paraId="4C0EBC8B" w14:textId="77777777" w:rsidR="00240508" w:rsidRPr="005855EF" w:rsidRDefault="00240508" w:rsidP="001B0A5F">
            <w:pPr>
              <w:spacing w:line="240" w:lineRule="atLeast"/>
              <w:ind w:left="-70" w:right="-126"/>
              <w:rPr>
                <w:rFonts w:cs="Times New Roman"/>
                <w:b/>
                <w:bCs/>
                <w:i/>
                <w:iCs/>
                <w:szCs w:val="22"/>
              </w:rPr>
            </w:pPr>
            <w:r w:rsidRPr="005855EF">
              <w:rPr>
                <w:rFonts w:cs="Times New Roman"/>
                <w:b/>
                <w:bCs/>
                <w:i/>
                <w:iCs/>
                <w:szCs w:val="22"/>
              </w:rPr>
              <w:t>Cost</w:t>
            </w:r>
          </w:p>
        </w:tc>
        <w:tc>
          <w:tcPr>
            <w:tcW w:w="1323" w:type="dxa"/>
            <w:vAlign w:val="bottom"/>
          </w:tcPr>
          <w:p w14:paraId="6C63F889"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2428A04"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5DB5AB2B"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D748A28"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1AE4EBD6"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B383945"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16FA05AE"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r>
      <w:tr w:rsidR="005855EF" w:rsidRPr="005855EF" w14:paraId="45293999" w14:textId="77777777" w:rsidTr="00EC65EE">
        <w:tc>
          <w:tcPr>
            <w:tcW w:w="3161" w:type="dxa"/>
            <w:vAlign w:val="bottom"/>
          </w:tcPr>
          <w:p w14:paraId="137DB9AD" w14:textId="11AE12AB" w:rsidR="005855EF" w:rsidRPr="005855EF" w:rsidRDefault="005855EF" w:rsidP="005855EF">
            <w:pPr>
              <w:spacing w:line="240" w:lineRule="atLeast"/>
              <w:ind w:left="-70" w:right="-126"/>
              <w:rPr>
                <w:rFonts w:cs="Times New Roman"/>
                <w:szCs w:val="22"/>
                <w:lang w:bidi="th-TH"/>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2</w:t>
            </w:r>
          </w:p>
        </w:tc>
        <w:tc>
          <w:tcPr>
            <w:tcW w:w="1323" w:type="dxa"/>
          </w:tcPr>
          <w:p w14:paraId="5948CF1A" w14:textId="7F9DCA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287,857</w:t>
            </w:r>
          </w:p>
        </w:tc>
        <w:tc>
          <w:tcPr>
            <w:tcW w:w="178" w:type="dxa"/>
          </w:tcPr>
          <w:p w14:paraId="593E0D8F"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79" w:type="dxa"/>
          </w:tcPr>
          <w:p w14:paraId="3C9AFD1E" w14:textId="6D39EE6B"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32,621</w:t>
            </w:r>
          </w:p>
        </w:tc>
        <w:tc>
          <w:tcPr>
            <w:tcW w:w="180" w:type="dxa"/>
          </w:tcPr>
          <w:p w14:paraId="20ED3D65"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82" w:type="dxa"/>
          </w:tcPr>
          <w:p w14:paraId="485908D5" w14:textId="5DAAE7A5"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36,289</w:t>
            </w:r>
          </w:p>
        </w:tc>
        <w:tc>
          <w:tcPr>
            <w:tcW w:w="178" w:type="dxa"/>
          </w:tcPr>
          <w:p w14:paraId="1AB4B59D"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38" w:type="dxa"/>
          </w:tcPr>
          <w:p w14:paraId="21A80089" w14:textId="1E1B1C49"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356,767</w:t>
            </w:r>
          </w:p>
        </w:tc>
      </w:tr>
      <w:tr w:rsidR="005855EF" w:rsidRPr="005855EF" w14:paraId="5B7F17FB" w14:textId="77777777" w:rsidTr="00080F43">
        <w:tc>
          <w:tcPr>
            <w:tcW w:w="3161" w:type="dxa"/>
            <w:vAlign w:val="bottom"/>
          </w:tcPr>
          <w:p w14:paraId="59937467" w14:textId="2602872E" w:rsidR="005855EF" w:rsidRPr="005855EF" w:rsidRDefault="005855EF" w:rsidP="005855EF">
            <w:pPr>
              <w:spacing w:line="240" w:lineRule="atLeast"/>
              <w:ind w:left="-70" w:right="-126"/>
              <w:rPr>
                <w:rFonts w:cs="Times New Roman"/>
                <w:szCs w:val="22"/>
              </w:rPr>
            </w:pPr>
            <w:r w:rsidRPr="005855EF">
              <w:rPr>
                <w:rFonts w:cs="Times New Roman"/>
                <w:szCs w:val="22"/>
              </w:rPr>
              <w:t>Additions</w:t>
            </w:r>
          </w:p>
        </w:tc>
        <w:tc>
          <w:tcPr>
            <w:tcW w:w="1323" w:type="dxa"/>
            <w:vAlign w:val="bottom"/>
          </w:tcPr>
          <w:p w14:paraId="08E57ABF" w14:textId="01E19071"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24,154</w:t>
            </w:r>
          </w:p>
        </w:tc>
        <w:tc>
          <w:tcPr>
            <w:tcW w:w="178" w:type="dxa"/>
            <w:vAlign w:val="bottom"/>
          </w:tcPr>
          <w:p w14:paraId="66A2B75E"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0B618404" w14:textId="4B2034E1" w:rsidR="005855EF" w:rsidRPr="005855EF" w:rsidRDefault="005855EF" w:rsidP="005855EF">
            <w:pPr>
              <w:tabs>
                <w:tab w:val="decimal" w:pos="1046"/>
              </w:tabs>
              <w:rPr>
                <w:rFonts w:cs="Times New Roman"/>
                <w:szCs w:val="22"/>
              </w:rPr>
            </w:pPr>
            <w:r w:rsidRPr="005855EF">
              <w:rPr>
                <w:rFonts w:cs="Times New Roman"/>
                <w:szCs w:val="22"/>
              </w:rPr>
              <w:t>-</w:t>
            </w:r>
          </w:p>
        </w:tc>
        <w:tc>
          <w:tcPr>
            <w:tcW w:w="180" w:type="dxa"/>
            <w:vAlign w:val="bottom"/>
          </w:tcPr>
          <w:p w14:paraId="37125263" w14:textId="77777777" w:rsidR="005855EF" w:rsidRPr="005855EF" w:rsidRDefault="005855EF" w:rsidP="005855EF">
            <w:pPr>
              <w:tabs>
                <w:tab w:val="decimal" w:pos="1046"/>
              </w:tabs>
              <w:rPr>
                <w:rFonts w:cs="Times New Roman"/>
                <w:szCs w:val="22"/>
              </w:rPr>
            </w:pPr>
          </w:p>
        </w:tc>
        <w:tc>
          <w:tcPr>
            <w:tcW w:w="1382" w:type="dxa"/>
            <w:vAlign w:val="bottom"/>
          </w:tcPr>
          <w:p w14:paraId="54EF7E00" w14:textId="72632A65"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16,961</w:t>
            </w:r>
          </w:p>
        </w:tc>
        <w:tc>
          <w:tcPr>
            <w:tcW w:w="178" w:type="dxa"/>
            <w:vAlign w:val="bottom"/>
          </w:tcPr>
          <w:p w14:paraId="02C19E45"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58E16F7E" w14:textId="791007E0"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41,115</w:t>
            </w:r>
          </w:p>
        </w:tc>
      </w:tr>
      <w:tr w:rsidR="005855EF" w:rsidRPr="005855EF" w14:paraId="05F104DE" w14:textId="77777777" w:rsidTr="005855EF">
        <w:trPr>
          <w:trHeight w:val="84"/>
        </w:trPr>
        <w:tc>
          <w:tcPr>
            <w:tcW w:w="3161" w:type="dxa"/>
            <w:vAlign w:val="bottom"/>
          </w:tcPr>
          <w:p w14:paraId="35C7D58C" w14:textId="4A8E4168" w:rsidR="005855EF" w:rsidRPr="005855EF" w:rsidRDefault="005855EF" w:rsidP="005855EF">
            <w:pPr>
              <w:spacing w:line="240" w:lineRule="atLeast"/>
              <w:ind w:left="-70" w:right="-126"/>
              <w:rPr>
                <w:rFonts w:cs="Times New Roman"/>
                <w:szCs w:val="22"/>
              </w:rPr>
            </w:pPr>
            <w:r w:rsidRPr="005855EF">
              <w:rPr>
                <w:rFonts w:cs="Times New Roman"/>
                <w:szCs w:val="22"/>
              </w:rPr>
              <w:t>Transfers in (out)</w:t>
            </w:r>
          </w:p>
        </w:tc>
        <w:tc>
          <w:tcPr>
            <w:tcW w:w="1323" w:type="dxa"/>
            <w:tcBorders>
              <w:bottom w:val="single" w:sz="4" w:space="0" w:color="auto"/>
            </w:tcBorders>
            <w:vAlign w:val="bottom"/>
          </w:tcPr>
          <w:p w14:paraId="4E581BC6" w14:textId="7E9C5F5F"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13,019</w:t>
            </w:r>
          </w:p>
        </w:tc>
        <w:tc>
          <w:tcPr>
            <w:tcW w:w="178" w:type="dxa"/>
            <w:vAlign w:val="bottom"/>
          </w:tcPr>
          <w:p w14:paraId="252E5273"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7D1DBF3E" w14:textId="39A82F32" w:rsidR="005855EF" w:rsidRPr="005855EF" w:rsidRDefault="005855EF" w:rsidP="005855EF">
            <w:pPr>
              <w:tabs>
                <w:tab w:val="decimal" w:pos="1046"/>
              </w:tabs>
              <w:rPr>
                <w:rFonts w:cs="Times New Roman"/>
                <w:szCs w:val="22"/>
              </w:rPr>
            </w:pPr>
            <w:r w:rsidRPr="005855EF">
              <w:rPr>
                <w:rFonts w:cs="Times New Roman"/>
                <w:szCs w:val="22"/>
              </w:rPr>
              <w:t>-</w:t>
            </w:r>
          </w:p>
        </w:tc>
        <w:tc>
          <w:tcPr>
            <w:tcW w:w="180" w:type="dxa"/>
            <w:vAlign w:val="bottom"/>
          </w:tcPr>
          <w:p w14:paraId="793EB9F0" w14:textId="77777777" w:rsidR="005855EF" w:rsidRPr="005855EF" w:rsidRDefault="005855EF" w:rsidP="005855EF">
            <w:pPr>
              <w:tabs>
                <w:tab w:val="decimal" w:pos="1046"/>
              </w:tabs>
              <w:rPr>
                <w:rFonts w:cs="Times New Roman"/>
                <w:szCs w:val="22"/>
              </w:rPr>
            </w:pPr>
          </w:p>
        </w:tc>
        <w:tc>
          <w:tcPr>
            <w:tcW w:w="1382" w:type="dxa"/>
            <w:tcBorders>
              <w:bottom w:val="single" w:sz="4" w:space="0" w:color="auto"/>
            </w:tcBorders>
            <w:vAlign w:val="bottom"/>
          </w:tcPr>
          <w:p w14:paraId="7670154F" w14:textId="75F0862A"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r w:rsidRPr="005855EF">
              <w:rPr>
                <w:rFonts w:cs="Times New Roman"/>
                <w:szCs w:val="22"/>
              </w:rPr>
              <w:t>(13,019)</w:t>
            </w:r>
          </w:p>
        </w:tc>
        <w:tc>
          <w:tcPr>
            <w:tcW w:w="178" w:type="dxa"/>
            <w:vAlign w:val="bottom"/>
          </w:tcPr>
          <w:p w14:paraId="44EE71E8"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0A94B504" w14:textId="727D72E5" w:rsidR="005855EF" w:rsidRPr="005855EF" w:rsidRDefault="005855EF" w:rsidP="005855EF">
            <w:pPr>
              <w:tabs>
                <w:tab w:val="decimal" w:pos="1046"/>
              </w:tabs>
              <w:rPr>
                <w:rFonts w:cs="Times New Roman"/>
                <w:szCs w:val="22"/>
              </w:rPr>
            </w:pPr>
            <w:r w:rsidRPr="005855EF">
              <w:rPr>
                <w:rFonts w:cs="Times New Roman"/>
                <w:szCs w:val="22"/>
              </w:rPr>
              <w:t>-</w:t>
            </w:r>
          </w:p>
        </w:tc>
      </w:tr>
      <w:tr w:rsidR="005855EF" w:rsidRPr="005855EF" w14:paraId="4BEDCC5D" w14:textId="77777777" w:rsidTr="00080F43">
        <w:tc>
          <w:tcPr>
            <w:tcW w:w="3161" w:type="dxa"/>
            <w:vAlign w:val="bottom"/>
          </w:tcPr>
          <w:p w14:paraId="0A5464C9" w14:textId="7A74F278" w:rsidR="005855EF" w:rsidRPr="005855EF" w:rsidRDefault="005855EF" w:rsidP="005855EF">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2</w:t>
            </w:r>
            <w:r w:rsidRPr="005855EF">
              <w:rPr>
                <w:rFonts w:cs="Times New Roman"/>
                <w:b/>
                <w:bCs/>
                <w:szCs w:val="22"/>
              </w:rPr>
              <w:t xml:space="preserve"> and</w:t>
            </w:r>
          </w:p>
        </w:tc>
        <w:tc>
          <w:tcPr>
            <w:tcW w:w="1323" w:type="dxa"/>
            <w:tcBorders>
              <w:top w:val="single" w:sz="4" w:space="0" w:color="auto"/>
            </w:tcBorders>
            <w:vAlign w:val="bottom"/>
          </w:tcPr>
          <w:p w14:paraId="62AB25F8" w14:textId="5D2D7262"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ADC88B6"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79" w:type="dxa"/>
            <w:tcBorders>
              <w:top w:val="single" w:sz="4" w:space="0" w:color="auto"/>
            </w:tcBorders>
            <w:vAlign w:val="bottom"/>
          </w:tcPr>
          <w:p w14:paraId="5975A45A" w14:textId="40DC441A"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80" w:type="dxa"/>
            <w:vAlign w:val="bottom"/>
          </w:tcPr>
          <w:p w14:paraId="112F02AA"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82" w:type="dxa"/>
            <w:tcBorders>
              <w:top w:val="single" w:sz="4" w:space="0" w:color="auto"/>
            </w:tcBorders>
            <w:vAlign w:val="bottom"/>
          </w:tcPr>
          <w:p w14:paraId="5385F1CC" w14:textId="2F03D3AC"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49A083C" w14:textId="77777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c>
          <w:tcPr>
            <w:tcW w:w="1338" w:type="dxa"/>
            <w:tcBorders>
              <w:top w:val="single" w:sz="4" w:space="0" w:color="auto"/>
            </w:tcBorders>
            <w:vAlign w:val="bottom"/>
          </w:tcPr>
          <w:p w14:paraId="343AB991" w14:textId="050F1777" w:rsidR="005855EF" w:rsidRPr="005855EF" w:rsidRDefault="005855EF" w:rsidP="005855EF">
            <w:pPr>
              <w:pStyle w:val="acctfourfigures"/>
              <w:tabs>
                <w:tab w:val="clear" w:pos="765"/>
                <w:tab w:val="decimal" w:pos="1064"/>
              </w:tabs>
              <w:spacing w:line="240" w:lineRule="exact"/>
              <w:ind w:right="11"/>
              <w:jc w:val="both"/>
              <w:rPr>
                <w:rFonts w:cs="Times New Roman"/>
                <w:szCs w:val="22"/>
              </w:rPr>
            </w:pPr>
          </w:p>
        </w:tc>
      </w:tr>
      <w:tr w:rsidR="005855EF" w:rsidRPr="005855EF" w14:paraId="6E441438" w14:textId="77777777" w:rsidTr="00080F43">
        <w:tc>
          <w:tcPr>
            <w:tcW w:w="3161" w:type="dxa"/>
            <w:vAlign w:val="bottom"/>
          </w:tcPr>
          <w:p w14:paraId="7CC5D9B5" w14:textId="162557B9" w:rsidR="005855EF" w:rsidRPr="005855EF" w:rsidRDefault="005855EF" w:rsidP="005855EF">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3</w:t>
            </w:r>
          </w:p>
        </w:tc>
        <w:tc>
          <w:tcPr>
            <w:tcW w:w="1323" w:type="dxa"/>
            <w:vAlign w:val="bottom"/>
          </w:tcPr>
          <w:p w14:paraId="4D3DF15C" w14:textId="00EC28CA"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r w:rsidRPr="005855EF">
              <w:rPr>
                <w:rFonts w:cs="Times New Roman"/>
                <w:b/>
                <w:bCs/>
                <w:szCs w:val="22"/>
              </w:rPr>
              <w:t>325,030</w:t>
            </w:r>
          </w:p>
        </w:tc>
        <w:tc>
          <w:tcPr>
            <w:tcW w:w="178" w:type="dxa"/>
            <w:vAlign w:val="bottom"/>
          </w:tcPr>
          <w:p w14:paraId="5C6132F5" w14:textId="77777777"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p>
        </w:tc>
        <w:tc>
          <w:tcPr>
            <w:tcW w:w="1379" w:type="dxa"/>
            <w:vAlign w:val="bottom"/>
          </w:tcPr>
          <w:p w14:paraId="17ECC75C" w14:textId="7EE57863"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r w:rsidRPr="005855EF">
              <w:rPr>
                <w:rFonts w:cs="Times New Roman"/>
                <w:b/>
                <w:bCs/>
                <w:szCs w:val="22"/>
              </w:rPr>
              <w:t>32,621</w:t>
            </w:r>
          </w:p>
        </w:tc>
        <w:tc>
          <w:tcPr>
            <w:tcW w:w="180" w:type="dxa"/>
            <w:vAlign w:val="bottom"/>
          </w:tcPr>
          <w:p w14:paraId="71A8CC8A" w14:textId="77777777"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p>
        </w:tc>
        <w:tc>
          <w:tcPr>
            <w:tcW w:w="1382" w:type="dxa"/>
            <w:vAlign w:val="bottom"/>
          </w:tcPr>
          <w:p w14:paraId="73BBCC35" w14:textId="44487835"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r w:rsidRPr="005855EF">
              <w:rPr>
                <w:rFonts w:cs="Times New Roman"/>
                <w:b/>
                <w:bCs/>
                <w:szCs w:val="22"/>
              </w:rPr>
              <w:t>40,231</w:t>
            </w:r>
          </w:p>
        </w:tc>
        <w:tc>
          <w:tcPr>
            <w:tcW w:w="178" w:type="dxa"/>
            <w:vAlign w:val="bottom"/>
          </w:tcPr>
          <w:p w14:paraId="0695F3AF" w14:textId="77777777"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p>
        </w:tc>
        <w:tc>
          <w:tcPr>
            <w:tcW w:w="1338" w:type="dxa"/>
            <w:vAlign w:val="bottom"/>
          </w:tcPr>
          <w:p w14:paraId="41B23FBD" w14:textId="2B387394" w:rsidR="005855EF" w:rsidRPr="005855EF" w:rsidRDefault="005855EF" w:rsidP="005855EF">
            <w:pPr>
              <w:pStyle w:val="acctfourfigures"/>
              <w:tabs>
                <w:tab w:val="clear" w:pos="765"/>
                <w:tab w:val="decimal" w:pos="1064"/>
              </w:tabs>
              <w:spacing w:line="240" w:lineRule="exact"/>
              <w:ind w:right="11"/>
              <w:jc w:val="both"/>
              <w:rPr>
                <w:rFonts w:cs="Times New Roman"/>
                <w:b/>
                <w:bCs/>
                <w:szCs w:val="22"/>
              </w:rPr>
            </w:pPr>
            <w:r w:rsidRPr="005855EF">
              <w:rPr>
                <w:rFonts w:cs="Times New Roman"/>
                <w:b/>
                <w:bCs/>
                <w:szCs w:val="22"/>
              </w:rPr>
              <w:t>397,882</w:t>
            </w:r>
          </w:p>
        </w:tc>
      </w:tr>
      <w:tr w:rsidR="007B1A6F" w:rsidRPr="005855EF" w14:paraId="5734E50C" w14:textId="77777777" w:rsidTr="0093239C">
        <w:tc>
          <w:tcPr>
            <w:tcW w:w="3161" w:type="dxa"/>
            <w:vAlign w:val="bottom"/>
          </w:tcPr>
          <w:p w14:paraId="44C88B06" w14:textId="77A93497" w:rsidR="007B1A6F" w:rsidRPr="005855EF" w:rsidRDefault="007B1A6F" w:rsidP="007B1A6F">
            <w:pPr>
              <w:spacing w:line="240" w:lineRule="atLeast"/>
              <w:ind w:left="-70" w:right="-126"/>
              <w:rPr>
                <w:rFonts w:cs="Times New Roman"/>
                <w:szCs w:val="22"/>
              </w:rPr>
            </w:pPr>
            <w:r w:rsidRPr="005855EF">
              <w:rPr>
                <w:rFonts w:cs="Times New Roman"/>
                <w:szCs w:val="22"/>
              </w:rPr>
              <w:t>Additions</w:t>
            </w:r>
          </w:p>
        </w:tc>
        <w:tc>
          <w:tcPr>
            <w:tcW w:w="1323" w:type="dxa"/>
            <w:shd w:val="clear" w:color="auto" w:fill="auto"/>
          </w:tcPr>
          <w:p w14:paraId="5C8A478F" w14:textId="322D40FF"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rsidRPr="00277CB7">
              <w:t>14,850</w:t>
            </w:r>
          </w:p>
        </w:tc>
        <w:tc>
          <w:tcPr>
            <w:tcW w:w="178" w:type="dxa"/>
            <w:shd w:val="clear" w:color="auto" w:fill="auto"/>
            <w:vAlign w:val="bottom"/>
          </w:tcPr>
          <w:p w14:paraId="3FE825BF" w14:textId="77777777"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vAlign w:val="bottom"/>
          </w:tcPr>
          <w:p w14:paraId="47FCE056" w14:textId="0D23507B"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t>-</w:t>
            </w:r>
          </w:p>
        </w:tc>
        <w:tc>
          <w:tcPr>
            <w:tcW w:w="180" w:type="dxa"/>
            <w:shd w:val="clear" w:color="auto" w:fill="auto"/>
            <w:vAlign w:val="bottom"/>
          </w:tcPr>
          <w:p w14:paraId="4B3715D0" w14:textId="77777777"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vAlign w:val="bottom"/>
          </w:tcPr>
          <w:p w14:paraId="1B4CACD9" w14:textId="1ED329FF"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rsidRPr="00277CB7">
              <w:t>65,330</w:t>
            </w:r>
          </w:p>
        </w:tc>
        <w:tc>
          <w:tcPr>
            <w:tcW w:w="178" w:type="dxa"/>
            <w:shd w:val="clear" w:color="auto" w:fill="auto"/>
            <w:vAlign w:val="bottom"/>
          </w:tcPr>
          <w:p w14:paraId="678FC3F7" w14:textId="77777777"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vAlign w:val="bottom"/>
          </w:tcPr>
          <w:p w14:paraId="115DD158" w14:textId="25FECEAA"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rsidRPr="00277CB7">
              <w:t>80,180</w:t>
            </w:r>
          </w:p>
        </w:tc>
      </w:tr>
      <w:tr w:rsidR="007B1A6F" w:rsidRPr="005855EF" w14:paraId="3712841E" w14:textId="77777777" w:rsidTr="0093239C">
        <w:tc>
          <w:tcPr>
            <w:tcW w:w="3161" w:type="dxa"/>
            <w:vAlign w:val="bottom"/>
          </w:tcPr>
          <w:p w14:paraId="5F924BD2" w14:textId="31536F68" w:rsidR="007B1A6F" w:rsidRPr="005855EF" w:rsidRDefault="007B1A6F" w:rsidP="007B1A6F">
            <w:pPr>
              <w:spacing w:line="240" w:lineRule="atLeast"/>
              <w:ind w:left="-70" w:right="-126"/>
              <w:rPr>
                <w:rFonts w:cs="Times New Roman"/>
                <w:szCs w:val="22"/>
              </w:rPr>
            </w:pPr>
            <w:r w:rsidRPr="005855EF">
              <w:rPr>
                <w:rFonts w:cs="Times New Roman"/>
                <w:szCs w:val="22"/>
              </w:rPr>
              <w:t>Transfers in (out)</w:t>
            </w:r>
          </w:p>
        </w:tc>
        <w:tc>
          <w:tcPr>
            <w:tcW w:w="1323" w:type="dxa"/>
            <w:shd w:val="clear" w:color="auto" w:fill="auto"/>
          </w:tcPr>
          <w:p w14:paraId="0A7398ED" w14:textId="3B4B1DFC"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t>11,706</w:t>
            </w:r>
          </w:p>
        </w:tc>
        <w:tc>
          <w:tcPr>
            <w:tcW w:w="178" w:type="dxa"/>
            <w:shd w:val="clear" w:color="auto" w:fill="auto"/>
            <w:vAlign w:val="bottom"/>
          </w:tcPr>
          <w:p w14:paraId="0FBE6337" w14:textId="77777777"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vAlign w:val="bottom"/>
          </w:tcPr>
          <w:p w14:paraId="15F0E16A" w14:textId="4BCA184D"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t>-</w:t>
            </w:r>
          </w:p>
        </w:tc>
        <w:tc>
          <w:tcPr>
            <w:tcW w:w="180" w:type="dxa"/>
            <w:shd w:val="clear" w:color="auto" w:fill="auto"/>
            <w:vAlign w:val="bottom"/>
          </w:tcPr>
          <w:p w14:paraId="55046E55" w14:textId="77777777"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vAlign w:val="bottom"/>
          </w:tcPr>
          <w:p w14:paraId="26099004" w14:textId="23130DF4"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rsidRPr="00277CB7">
              <w:t>(</w:t>
            </w:r>
            <w:r>
              <w:t>11,706</w:t>
            </w:r>
            <w:r w:rsidRPr="00277CB7">
              <w:t>)</w:t>
            </w:r>
          </w:p>
        </w:tc>
        <w:tc>
          <w:tcPr>
            <w:tcW w:w="178" w:type="dxa"/>
            <w:shd w:val="clear" w:color="auto" w:fill="auto"/>
            <w:vAlign w:val="bottom"/>
          </w:tcPr>
          <w:p w14:paraId="57E6BAD3" w14:textId="77777777"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vAlign w:val="bottom"/>
          </w:tcPr>
          <w:p w14:paraId="499A1488" w14:textId="2D0B0429" w:rsidR="007B1A6F" w:rsidRPr="005855EF" w:rsidRDefault="007B1A6F" w:rsidP="007B1A6F">
            <w:pPr>
              <w:pStyle w:val="acctfourfigures"/>
              <w:tabs>
                <w:tab w:val="clear" w:pos="765"/>
                <w:tab w:val="decimal" w:pos="1064"/>
              </w:tabs>
              <w:spacing w:line="240" w:lineRule="exact"/>
              <w:ind w:right="11"/>
              <w:jc w:val="both"/>
              <w:rPr>
                <w:rFonts w:cs="Times New Roman"/>
                <w:szCs w:val="22"/>
              </w:rPr>
            </w:pPr>
            <w:r>
              <w:rPr>
                <w:rFonts w:asciiTheme="majorBidi" w:hAnsiTheme="majorBidi"/>
                <w:sz w:val="28"/>
                <w:szCs w:val="28"/>
              </w:rPr>
              <w:t>-</w:t>
            </w:r>
          </w:p>
        </w:tc>
      </w:tr>
      <w:tr w:rsidR="007B1A6F" w:rsidRPr="005855EF" w14:paraId="42D7E23B" w14:textId="77777777" w:rsidTr="00EC65EE">
        <w:tc>
          <w:tcPr>
            <w:tcW w:w="3161" w:type="dxa"/>
            <w:vAlign w:val="bottom"/>
          </w:tcPr>
          <w:p w14:paraId="1CCC45C5" w14:textId="57DA85B1" w:rsidR="007B1A6F" w:rsidRPr="005855EF" w:rsidRDefault="007B1A6F" w:rsidP="007B1A6F">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3</w:t>
            </w:r>
          </w:p>
        </w:tc>
        <w:tc>
          <w:tcPr>
            <w:tcW w:w="1323" w:type="dxa"/>
            <w:tcBorders>
              <w:top w:val="single" w:sz="4" w:space="0" w:color="auto"/>
              <w:left w:val="nil"/>
              <w:bottom w:val="single" w:sz="4" w:space="0" w:color="auto"/>
              <w:right w:val="nil"/>
            </w:tcBorders>
            <w:shd w:val="clear" w:color="auto" w:fill="auto"/>
            <w:vAlign w:val="bottom"/>
          </w:tcPr>
          <w:p w14:paraId="639D4C10" w14:textId="1AAB6D6B"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r>
              <w:rPr>
                <w:b/>
                <w:bCs/>
              </w:rPr>
              <w:t>351,586</w:t>
            </w:r>
          </w:p>
        </w:tc>
        <w:tc>
          <w:tcPr>
            <w:tcW w:w="178" w:type="dxa"/>
            <w:shd w:val="clear" w:color="auto" w:fill="auto"/>
            <w:vAlign w:val="bottom"/>
          </w:tcPr>
          <w:p w14:paraId="247BF62E" w14:textId="77777777"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bottom w:val="single" w:sz="4" w:space="0" w:color="auto"/>
              <w:right w:val="nil"/>
            </w:tcBorders>
            <w:shd w:val="clear" w:color="auto" w:fill="auto"/>
            <w:vAlign w:val="bottom"/>
          </w:tcPr>
          <w:p w14:paraId="429FF98F" w14:textId="3D915127"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r w:rsidRPr="00277CB7">
              <w:rPr>
                <w:b/>
                <w:bCs/>
              </w:rPr>
              <w:t>32,621</w:t>
            </w:r>
          </w:p>
        </w:tc>
        <w:tc>
          <w:tcPr>
            <w:tcW w:w="180" w:type="dxa"/>
            <w:shd w:val="clear" w:color="auto" w:fill="auto"/>
            <w:vAlign w:val="bottom"/>
          </w:tcPr>
          <w:p w14:paraId="0E35BB4B" w14:textId="77777777"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bottom w:val="single" w:sz="4" w:space="0" w:color="auto"/>
              <w:right w:val="nil"/>
            </w:tcBorders>
            <w:shd w:val="clear" w:color="auto" w:fill="auto"/>
            <w:vAlign w:val="bottom"/>
          </w:tcPr>
          <w:p w14:paraId="3E5EE5A4" w14:textId="0AE31040"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r>
              <w:rPr>
                <w:b/>
                <w:bCs/>
              </w:rPr>
              <w:t>93,855</w:t>
            </w:r>
          </w:p>
        </w:tc>
        <w:tc>
          <w:tcPr>
            <w:tcW w:w="178" w:type="dxa"/>
            <w:shd w:val="clear" w:color="auto" w:fill="auto"/>
            <w:vAlign w:val="bottom"/>
          </w:tcPr>
          <w:p w14:paraId="599CA3A9" w14:textId="77777777"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bottom w:val="single" w:sz="4" w:space="0" w:color="auto"/>
              <w:right w:val="nil"/>
            </w:tcBorders>
            <w:shd w:val="clear" w:color="auto" w:fill="auto"/>
            <w:vAlign w:val="bottom"/>
          </w:tcPr>
          <w:p w14:paraId="693F777D" w14:textId="43F31AE0" w:rsidR="007B1A6F" w:rsidRPr="005855EF" w:rsidRDefault="007B1A6F" w:rsidP="007B1A6F">
            <w:pPr>
              <w:pStyle w:val="acctfourfigures"/>
              <w:tabs>
                <w:tab w:val="clear" w:pos="765"/>
                <w:tab w:val="decimal" w:pos="1064"/>
              </w:tabs>
              <w:spacing w:line="240" w:lineRule="exact"/>
              <w:ind w:right="11"/>
              <w:jc w:val="both"/>
              <w:rPr>
                <w:rFonts w:cs="Times New Roman"/>
                <w:b/>
                <w:bCs/>
                <w:szCs w:val="22"/>
              </w:rPr>
            </w:pPr>
            <w:r w:rsidRPr="00277CB7">
              <w:rPr>
                <w:b/>
                <w:bCs/>
              </w:rPr>
              <w:t>478,062</w:t>
            </w:r>
          </w:p>
        </w:tc>
      </w:tr>
      <w:tr w:rsidR="007B1A6F" w:rsidRPr="005855EF" w14:paraId="7109762D" w14:textId="77777777" w:rsidTr="00EC65EE">
        <w:tc>
          <w:tcPr>
            <w:tcW w:w="3161" w:type="dxa"/>
            <w:vAlign w:val="bottom"/>
          </w:tcPr>
          <w:p w14:paraId="6F0ED9E2" w14:textId="77777777" w:rsidR="007B1A6F" w:rsidRPr="005855EF" w:rsidRDefault="007B1A6F" w:rsidP="007B1A6F">
            <w:pPr>
              <w:spacing w:line="240" w:lineRule="atLeast"/>
              <w:ind w:left="-70" w:right="-126"/>
              <w:rPr>
                <w:rFonts w:cs="Times New Roman"/>
                <w:szCs w:val="22"/>
              </w:rPr>
            </w:pPr>
          </w:p>
        </w:tc>
        <w:tc>
          <w:tcPr>
            <w:tcW w:w="1323" w:type="dxa"/>
            <w:tcBorders>
              <w:top w:val="single" w:sz="4" w:space="0" w:color="auto"/>
            </w:tcBorders>
            <w:vAlign w:val="bottom"/>
          </w:tcPr>
          <w:p w14:paraId="27C994E3"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7B617D96" w14:textId="77777777" w:rsidR="007B1A6F" w:rsidRPr="005855EF" w:rsidRDefault="007B1A6F" w:rsidP="007B1A6F">
            <w:pPr>
              <w:pStyle w:val="acctfourfigures"/>
              <w:tabs>
                <w:tab w:val="clear" w:pos="765"/>
                <w:tab w:val="decimal" w:pos="1064"/>
              </w:tabs>
              <w:spacing w:line="240" w:lineRule="atLeast"/>
              <w:jc w:val="both"/>
              <w:rPr>
                <w:rFonts w:cs="Times New Roman"/>
                <w:szCs w:val="22"/>
              </w:rPr>
            </w:pPr>
          </w:p>
        </w:tc>
        <w:tc>
          <w:tcPr>
            <w:tcW w:w="1379" w:type="dxa"/>
            <w:tcBorders>
              <w:top w:val="single" w:sz="4" w:space="0" w:color="auto"/>
            </w:tcBorders>
            <w:vAlign w:val="bottom"/>
          </w:tcPr>
          <w:p w14:paraId="661BDB60"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55BBE3B1" w14:textId="77777777" w:rsidR="007B1A6F" w:rsidRPr="005855EF" w:rsidRDefault="007B1A6F" w:rsidP="007B1A6F">
            <w:pPr>
              <w:pStyle w:val="acctfourfigures"/>
              <w:tabs>
                <w:tab w:val="clear" w:pos="765"/>
                <w:tab w:val="decimal" w:pos="1064"/>
              </w:tabs>
              <w:spacing w:line="240" w:lineRule="atLeast"/>
              <w:jc w:val="both"/>
              <w:rPr>
                <w:rFonts w:cs="Times New Roman"/>
                <w:szCs w:val="22"/>
              </w:rPr>
            </w:pPr>
          </w:p>
        </w:tc>
        <w:tc>
          <w:tcPr>
            <w:tcW w:w="1382" w:type="dxa"/>
            <w:tcBorders>
              <w:top w:val="single" w:sz="4" w:space="0" w:color="auto"/>
            </w:tcBorders>
            <w:vAlign w:val="bottom"/>
          </w:tcPr>
          <w:p w14:paraId="241AD3C5"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343AF792" w14:textId="77777777" w:rsidR="007B1A6F" w:rsidRPr="005855EF" w:rsidRDefault="007B1A6F" w:rsidP="007B1A6F">
            <w:pPr>
              <w:pStyle w:val="acctfourfigures"/>
              <w:tabs>
                <w:tab w:val="clear" w:pos="765"/>
                <w:tab w:val="decimal" w:pos="1064"/>
              </w:tabs>
              <w:spacing w:line="240" w:lineRule="atLeast"/>
              <w:jc w:val="both"/>
              <w:rPr>
                <w:rFonts w:cs="Times New Roman"/>
                <w:szCs w:val="22"/>
              </w:rPr>
            </w:pPr>
          </w:p>
        </w:tc>
        <w:tc>
          <w:tcPr>
            <w:tcW w:w="1338" w:type="dxa"/>
            <w:tcBorders>
              <w:top w:val="single" w:sz="4" w:space="0" w:color="auto"/>
            </w:tcBorders>
            <w:vAlign w:val="bottom"/>
          </w:tcPr>
          <w:p w14:paraId="55386F0F"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5855EF" w14:paraId="6426ED68" w14:textId="77777777" w:rsidTr="00EC65EE">
        <w:tc>
          <w:tcPr>
            <w:tcW w:w="3161" w:type="dxa"/>
            <w:vAlign w:val="bottom"/>
          </w:tcPr>
          <w:p w14:paraId="1307937D" w14:textId="77777777" w:rsidR="007B1A6F" w:rsidRPr="005855EF" w:rsidRDefault="007B1A6F" w:rsidP="007B1A6F">
            <w:pPr>
              <w:spacing w:line="240" w:lineRule="atLeast"/>
              <w:ind w:left="110" w:right="-126" w:hanging="191"/>
              <w:rPr>
                <w:rFonts w:cs="Times New Roman"/>
                <w:b/>
                <w:bCs/>
                <w:i/>
                <w:iCs/>
                <w:szCs w:val="22"/>
              </w:rPr>
            </w:pPr>
            <w:r w:rsidRPr="005855EF">
              <w:rPr>
                <w:rFonts w:cs="Times New Roman"/>
                <w:b/>
                <w:bCs/>
                <w:i/>
                <w:iCs/>
                <w:szCs w:val="22"/>
              </w:rPr>
              <w:lastRenderedPageBreak/>
              <w:t>Accumulated amortisation</w:t>
            </w:r>
          </w:p>
        </w:tc>
        <w:tc>
          <w:tcPr>
            <w:tcW w:w="1323" w:type="dxa"/>
            <w:vAlign w:val="bottom"/>
          </w:tcPr>
          <w:p w14:paraId="24B1CEB2"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453438D" w14:textId="77777777" w:rsidR="007B1A6F" w:rsidRPr="005855EF" w:rsidRDefault="007B1A6F" w:rsidP="007B1A6F">
            <w:pPr>
              <w:pStyle w:val="acctfourfigures"/>
              <w:tabs>
                <w:tab w:val="clear" w:pos="765"/>
                <w:tab w:val="decimal" w:pos="1064"/>
              </w:tabs>
              <w:spacing w:line="240" w:lineRule="atLeast"/>
              <w:jc w:val="both"/>
              <w:rPr>
                <w:rFonts w:cs="Times New Roman"/>
                <w:szCs w:val="22"/>
              </w:rPr>
            </w:pPr>
          </w:p>
        </w:tc>
        <w:tc>
          <w:tcPr>
            <w:tcW w:w="1379" w:type="dxa"/>
            <w:vAlign w:val="bottom"/>
          </w:tcPr>
          <w:p w14:paraId="19535D9A"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2E3AAD92" w14:textId="77777777" w:rsidR="007B1A6F" w:rsidRPr="005855EF" w:rsidRDefault="007B1A6F" w:rsidP="007B1A6F">
            <w:pPr>
              <w:pStyle w:val="acctfourfigures"/>
              <w:tabs>
                <w:tab w:val="clear" w:pos="765"/>
                <w:tab w:val="decimal" w:pos="1064"/>
              </w:tabs>
              <w:spacing w:line="240" w:lineRule="atLeast"/>
              <w:jc w:val="both"/>
              <w:rPr>
                <w:rFonts w:cs="Times New Roman"/>
                <w:szCs w:val="22"/>
              </w:rPr>
            </w:pPr>
          </w:p>
        </w:tc>
        <w:tc>
          <w:tcPr>
            <w:tcW w:w="1382" w:type="dxa"/>
            <w:vAlign w:val="bottom"/>
          </w:tcPr>
          <w:p w14:paraId="1C217E9A"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4C029523" w14:textId="77777777" w:rsidR="007B1A6F" w:rsidRPr="005855EF" w:rsidRDefault="007B1A6F" w:rsidP="007B1A6F">
            <w:pPr>
              <w:pStyle w:val="acctfourfigures"/>
              <w:tabs>
                <w:tab w:val="clear" w:pos="765"/>
                <w:tab w:val="decimal" w:pos="1064"/>
              </w:tabs>
              <w:spacing w:line="240" w:lineRule="atLeast"/>
              <w:jc w:val="both"/>
              <w:rPr>
                <w:rFonts w:cs="Times New Roman"/>
                <w:szCs w:val="22"/>
              </w:rPr>
            </w:pPr>
          </w:p>
        </w:tc>
        <w:tc>
          <w:tcPr>
            <w:tcW w:w="1338" w:type="dxa"/>
            <w:vAlign w:val="bottom"/>
          </w:tcPr>
          <w:p w14:paraId="1A204C97" w14:textId="77777777" w:rsidR="007B1A6F" w:rsidRPr="005855E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5855EF" w14:paraId="3DC1DF96" w14:textId="77777777" w:rsidTr="00080F43">
        <w:tc>
          <w:tcPr>
            <w:tcW w:w="3161" w:type="dxa"/>
            <w:vAlign w:val="bottom"/>
          </w:tcPr>
          <w:p w14:paraId="446EA398" w14:textId="2DD378ED" w:rsidR="007B1A6F" w:rsidRPr="005855EF" w:rsidRDefault="007B1A6F" w:rsidP="007B1A6F">
            <w:pPr>
              <w:spacing w:line="240" w:lineRule="atLeast"/>
              <w:ind w:left="-70" w:right="-126"/>
              <w:rPr>
                <w:rFonts w:cs="Times New Roman"/>
                <w:szCs w:val="22"/>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2</w:t>
            </w:r>
          </w:p>
        </w:tc>
        <w:tc>
          <w:tcPr>
            <w:tcW w:w="1323" w:type="dxa"/>
          </w:tcPr>
          <w:p w14:paraId="6386DEE0" w14:textId="4B5DE642" w:rsidR="007B1A6F" w:rsidRPr="005855EF" w:rsidRDefault="007B1A6F" w:rsidP="007B1A6F">
            <w:pPr>
              <w:pStyle w:val="acctfourfigures"/>
              <w:tabs>
                <w:tab w:val="clear" w:pos="765"/>
                <w:tab w:val="decimal" w:pos="1046"/>
              </w:tabs>
              <w:spacing w:line="240" w:lineRule="exact"/>
              <w:ind w:right="11"/>
              <w:jc w:val="both"/>
              <w:rPr>
                <w:rFonts w:cs="Times New Roman"/>
                <w:szCs w:val="22"/>
              </w:rPr>
            </w:pPr>
            <w:r w:rsidRPr="005855EF">
              <w:rPr>
                <w:rFonts w:cs="Times New Roman"/>
                <w:szCs w:val="22"/>
              </w:rPr>
              <w:t>(182,981)</w:t>
            </w:r>
          </w:p>
        </w:tc>
        <w:tc>
          <w:tcPr>
            <w:tcW w:w="178" w:type="dxa"/>
          </w:tcPr>
          <w:p w14:paraId="48211D5A"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79" w:type="dxa"/>
          </w:tcPr>
          <w:p w14:paraId="396FE7B4" w14:textId="6F06BFF0" w:rsidR="007B1A6F" w:rsidRPr="005855EF" w:rsidRDefault="007B1A6F" w:rsidP="007B1A6F">
            <w:pPr>
              <w:pStyle w:val="acctfourfigures"/>
              <w:tabs>
                <w:tab w:val="clear" w:pos="765"/>
                <w:tab w:val="decimal" w:pos="1046"/>
              </w:tabs>
              <w:spacing w:line="240" w:lineRule="exact"/>
              <w:ind w:right="11"/>
              <w:jc w:val="both"/>
              <w:rPr>
                <w:rFonts w:cs="Times New Roman"/>
                <w:szCs w:val="22"/>
                <w:cs/>
                <w:lang w:bidi="th-TH"/>
              </w:rPr>
            </w:pPr>
            <w:r w:rsidRPr="005855EF">
              <w:rPr>
                <w:rFonts w:cs="Times New Roman"/>
                <w:szCs w:val="22"/>
              </w:rPr>
              <w:t>-</w:t>
            </w:r>
          </w:p>
        </w:tc>
        <w:tc>
          <w:tcPr>
            <w:tcW w:w="180" w:type="dxa"/>
          </w:tcPr>
          <w:p w14:paraId="1518AE59"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82" w:type="dxa"/>
          </w:tcPr>
          <w:p w14:paraId="6EE54A85" w14:textId="6449B4D7" w:rsidR="007B1A6F" w:rsidRPr="005855EF" w:rsidRDefault="007B1A6F" w:rsidP="007B1A6F">
            <w:pPr>
              <w:pStyle w:val="acctfourfigures"/>
              <w:tabs>
                <w:tab w:val="clear" w:pos="765"/>
                <w:tab w:val="decimal" w:pos="1046"/>
              </w:tabs>
              <w:spacing w:line="240" w:lineRule="exact"/>
              <w:ind w:right="11"/>
              <w:jc w:val="both"/>
              <w:rPr>
                <w:rFonts w:cs="Times New Roman"/>
                <w:szCs w:val="22"/>
                <w:cs/>
                <w:lang w:bidi="th-TH"/>
              </w:rPr>
            </w:pPr>
            <w:r w:rsidRPr="005855EF">
              <w:rPr>
                <w:rFonts w:cs="Times New Roman"/>
                <w:szCs w:val="22"/>
              </w:rPr>
              <w:t>-</w:t>
            </w:r>
          </w:p>
        </w:tc>
        <w:tc>
          <w:tcPr>
            <w:tcW w:w="178" w:type="dxa"/>
          </w:tcPr>
          <w:p w14:paraId="6D68C760"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38" w:type="dxa"/>
          </w:tcPr>
          <w:p w14:paraId="67B59FD7" w14:textId="1ED89697" w:rsidR="007B1A6F" w:rsidRPr="005855EF" w:rsidRDefault="007B1A6F" w:rsidP="007B1A6F">
            <w:pPr>
              <w:pStyle w:val="acctfourfigures"/>
              <w:tabs>
                <w:tab w:val="clear" w:pos="765"/>
                <w:tab w:val="decimal" w:pos="1046"/>
              </w:tabs>
              <w:spacing w:line="240" w:lineRule="exact"/>
              <w:ind w:right="11"/>
              <w:jc w:val="both"/>
              <w:rPr>
                <w:rFonts w:cs="Times New Roman"/>
                <w:szCs w:val="22"/>
              </w:rPr>
            </w:pPr>
            <w:r w:rsidRPr="005855EF">
              <w:rPr>
                <w:rFonts w:cs="Times New Roman"/>
                <w:szCs w:val="22"/>
              </w:rPr>
              <w:t>(182,981)</w:t>
            </w:r>
          </w:p>
        </w:tc>
      </w:tr>
      <w:tr w:rsidR="007B1A6F" w:rsidRPr="005855EF" w14:paraId="0E0A2A18" w14:textId="77777777" w:rsidTr="00080F43">
        <w:tc>
          <w:tcPr>
            <w:tcW w:w="3161" w:type="dxa"/>
            <w:vAlign w:val="bottom"/>
          </w:tcPr>
          <w:p w14:paraId="51AB4739" w14:textId="7B15C5CA" w:rsidR="007B1A6F" w:rsidRPr="005855EF" w:rsidRDefault="007B1A6F" w:rsidP="007B1A6F">
            <w:pPr>
              <w:spacing w:line="240" w:lineRule="atLeast"/>
              <w:ind w:left="-70" w:right="-126"/>
              <w:rPr>
                <w:rFonts w:cs="Times New Roman"/>
                <w:szCs w:val="22"/>
              </w:rPr>
            </w:pPr>
            <w:bookmarkStart w:id="7" w:name="_Hlk93449823"/>
            <w:r w:rsidRPr="005855EF">
              <w:rPr>
                <w:rFonts w:cs="Times New Roman"/>
                <w:szCs w:val="22"/>
              </w:rPr>
              <w:t>Amortisation charge for the year</w:t>
            </w:r>
          </w:p>
        </w:tc>
        <w:tc>
          <w:tcPr>
            <w:tcW w:w="1323" w:type="dxa"/>
            <w:tcBorders>
              <w:bottom w:val="single" w:sz="4" w:space="0" w:color="auto"/>
            </w:tcBorders>
            <w:vAlign w:val="bottom"/>
          </w:tcPr>
          <w:p w14:paraId="32D8255B" w14:textId="3E275912" w:rsidR="007B1A6F" w:rsidRPr="005855EF" w:rsidRDefault="007B1A6F" w:rsidP="007B1A6F">
            <w:pPr>
              <w:pStyle w:val="acctfourfigures"/>
              <w:tabs>
                <w:tab w:val="clear" w:pos="765"/>
                <w:tab w:val="decimal" w:pos="1046"/>
              </w:tabs>
              <w:spacing w:line="240" w:lineRule="exact"/>
              <w:ind w:right="11"/>
              <w:jc w:val="both"/>
              <w:rPr>
                <w:rFonts w:cs="Times New Roman"/>
                <w:szCs w:val="22"/>
              </w:rPr>
            </w:pPr>
            <w:r w:rsidRPr="005855EF">
              <w:rPr>
                <w:rFonts w:cs="Times New Roman"/>
                <w:szCs w:val="22"/>
                <w:lang w:bidi="th-TH"/>
              </w:rPr>
              <w:t>(29,460)</w:t>
            </w:r>
          </w:p>
        </w:tc>
        <w:tc>
          <w:tcPr>
            <w:tcW w:w="178" w:type="dxa"/>
            <w:vAlign w:val="bottom"/>
          </w:tcPr>
          <w:p w14:paraId="291DF11F"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vAlign w:val="bottom"/>
          </w:tcPr>
          <w:p w14:paraId="7CB7FCAA" w14:textId="7BD03E30" w:rsidR="007B1A6F" w:rsidRPr="005855EF" w:rsidRDefault="007B1A6F" w:rsidP="007B1A6F">
            <w:pPr>
              <w:pStyle w:val="acctfourfigures"/>
              <w:tabs>
                <w:tab w:val="clear" w:pos="765"/>
                <w:tab w:val="decimal" w:pos="1046"/>
              </w:tabs>
              <w:spacing w:line="240" w:lineRule="exact"/>
              <w:ind w:right="11"/>
              <w:jc w:val="both"/>
              <w:rPr>
                <w:rFonts w:cs="Times New Roman"/>
                <w:szCs w:val="22"/>
                <w:cs/>
                <w:lang w:bidi="th-TH"/>
              </w:rPr>
            </w:pPr>
            <w:r w:rsidRPr="005855EF">
              <w:rPr>
                <w:rFonts w:cs="Times New Roman"/>
                <w:szCs w:val="22"/>
                <w:lang w:bidi="th-TH"/>
              </w:rPr>
              <w:t>-</w:t>
            </w:r>
          </w:p>
        </w:tc>
        <w:tc>
          <w:tcPr>
            <w:tcW w:w="180" w:type="dxa"/>
            <w:vAlign w:val="bottom"/>
          </w:tcPr>
          <w:p w14:paraId="3964EDC2"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vAlign w:val="bottom"/>
          </w:tcPr>
          <w:p w14:paraId="700209CF" w14:textId="25CBAE8D" w:rsidR="007B1A6F" w:rsidRPr="005855EF" w:rsidRDefault="007B1A6F" w:rsidP="007B1A6F">
            <w:pPr>
              <w:pStyle w:val="acctfourfigures"/>
              <w:tabs>
                <w:tab w:val="clear" w:pos="765"/>
                <w:tab w:val="decimal" w:pos="1046"/>
              </w:tabs>
              <w:spacing w:line="240" w:lineRule="exact"/>
              <w:ind w:right="11"/>
              <w:jc w:val="both"/>
              <w:rPr>
                <w:rFonts w:cs="Times New Roman"/>
                <w:szCs w:val="22"/>
                <w:cs/>
                <w:lang w:bidi="th-TH"/>
              </w:rPr>
            </w:pPr>
            <w:r w:rsidRPr="005855EF">
              <w:rPr>
                <w:rFonts w:cs="Times New Roman"/>
                <w:szCs w:val="22"/>
                <w:lang w:bidi="th-TH"/>
              </w:rPr>
              <w:t>-</w:t>
            </w:r>
          </w:p>
        </w:tc>
        <w:tc>
          <w:tcPr>
            <w:tcW w:w="178" w:type="dxa"/>
            <w:tcBorders>
              <w:bottom w:val="single" w:sz="4" w:space="0" w:color="auto"/>
            </w:tcBorders>
            <w:vAlign w:val="bottom"/>
          </w:tcPr>
          <w:p w14:paraId="193F3E57"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vAlign w:val="bottom"/>
          </w:tcPr>
          <w:p w14:paraId="2A475810" w14:textId="5FF9C542" w:rsidR="007B1A6F" w:rsidRPr="005855EF" w:rsidRDefault="007B1A6F" w:rsidP="007B1A6F">
            <w:pPr>
              <w:pStyle w:val="acctfourfigures"/>
              <w:tabs>
                <w:tab w:val="clear" w:pos="765"/>
                <w:tab w:val="decimal" w:pos="1046"/>
              </w:tabs>
              <w:spacing w:line="240" w:lineRule="exact"/>
              <w:ind w:right="11"/>
              <w:jc w:val="both"/>
              <w:rPr>
                <w:rFonts w:cs="Times New Roman"/>
                <w:szCs w:val="22"/>
              </w:rPr>
            </w:pPr>
            <w:r w:rsidRPr="005855EF">
              <w:rPr>
                <w:rFonts w:cs="Times New Roman"/>
                <w:szCs w:val="22"/>
                <w:lang w:bidi="th-TH"/>
              </w:rPr>
              <w:t>(29,460)</w:t>
            </w:r>
          </w:p>
        </w:tc>
      </w:tr>
      <w:bookmarkEnd w:id="7"/>
      <w:tr w:rsidR="007B1A6F" w:rsidRPr="005855EF" w14:paraId="20BA161D" w14:textId="77777777" w:rsidTr="00080F43">
        <w:tc>
          <w:tcPr>
            <w:tcW w:w="3161" w:type="dxa"/>
            <w:vAlign w:val="bottom"/>
          </w:tcPr>
          <w:p w14:paraId="36FD8AC0" w14:textId="4A771DC6" w:rsidR="007B1A6F" w:rsidRPr="005855EF" w:rsidRDefault="007B1A6F" w:rsidP="007B1A6F">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2</w:t>
            </w:r>
            <w:r w:rsidRPr="005855EF">
              <w:rPr>
                <w:rFonts w:cs="Times New Roman"/>
                <w:b/>
                <w:bCs/>
                <w:szCs w:val="22"/>
              </w:rPr>
              <w:t xml:space="preserve"> and</w:t>
            </w:r>
          </w:p>
        </w:tc>
        <w:tc>
          <w:tcPr>
            <w:tcW w:w="1323" w:type="dxa"/>
            <w:tcBorders>
              <w:top w:val="single" w:sz="4" w:space="0" w:color="auto"/>
            </w:tcBorders>
            <w:vAlign w:val="bottom"/>
          </w:tcPr>
          <w:p w14:paraId="37C0ABC9" w14:textId="1554BADD" w:rsidR="007B1A6F" w:rsidRPr="005855EF" w:rsidRDefault="007B1A6F" w:rsidP="007B1A6F">
            <w:pPr>
              <w:pStyle w:val="acctfourfigures"/>
              <w:tabs>
                <w:tab w:val="clear" w:pos="765"/>
                <w:tab w:val="decimal" w:pos="1046"/>
              </w:tabs>
              <w:spacing w:line="240" w:lineRule="exact"/>
              <w:ind w:right="11"/>
              <w:jc w:val="both"/>
              <w:rPr>
                <w:rFonts w:cs="Times New Roman"/>
                <w:szCs w:val="22"/>
              </w:rPr>
            </w:pPr>
          </w:p>
        </w:tc>
        <w:tc>
          <w:tcPr>
            <w:tcW w:w="178" w:type="dxa"/>
            <w:vAlign w:val="bottom"/>
          </w:tcPr>
          <w:p w14:paraId="758B1528"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79" w:type="dxa"/>
            <w:tcBorders>
              <w:top w:val="single" w:sz="4" w:space="0" w:color="auto"/>
            </w:tcBorders>
            <w:vAlign w:val="bottom"/>
          </w:tcPr>
          <w:p w14:paraId="73B7A93F" w14:textId="3FC2200F" w:rsidR="007B1A6F" w:rsidRPr="005855EF" w:rsidRDefault="007B1A6F" w:rsidP="007B1A6F">
            <w:pPr>
              <w:pStyle w:val="acctfourfigures"/>
              <w:tabs>
                <w:tab w:val="clear" w:pos="765"/>
                <w:tab w:val="decimal" w:pos="1046"/>
              </w:tabs>
              <w:spacing w:line="240" w:lineRule="exact"/>
              <w:ind w:right="11"/>
              <w:jc w:val="both"/>
              <w:rPr>
                <w:rFonts w:cs="Times New Roman"/>
                <w:szCs w:val="22"/>
                <w:cs/>
                <w:lang w:bidi="th-TH"/>
              </w:rPr>
            </w:pPr>
          </w:p>
        </w:tc>
        <w:tc>
          <w:tcPr>
            <w:tcW w:w="180" w:type="dxa"/>
            <w:vAlign w:val="bottom"/>
          </w:tcPr>
          <w:p w14:paraId="67E4D0B1"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82" w:type="dxa"/>
            <w:tcBorders>
              <w:top w:val="single" w:sz="4" w:space="0" w:color="auto"/>
            </w:tcBorders>
            <w:vAlign w:val="bottom"/>
          </w:tcPr>
          <w:p w14:paraId="50270B6A" w14:textId="599EE4F3" w:rsidR="007B1A6F" w:rsidRPr="005855EF" w:rsidRDefault="007B1A6F" w:rsidP="007B1A6F">
            <w:pPr>
              <w:pStyle w:val="acctfourfigures"/>
              <w:tabs>
                <w:tab w:val="clear" w:pos="765"/>
                <w:tab w:val="decimal" w:pos="1046"/>
              </w:tabs>
              <w:spacing w:line="240" w:lineRule="exact"/>
              <w:ind w:right="11"/>
              <w:jc w:val="both"/>
              <w:rPr>
                <w:rFonts w:cs="Times New Roman"/>
                <w:szCs w:val="22"/>
                <w:cs/>
                <w:lang w:bidi="th-TH"/>
              </w:rPr>
            </w:pPr>
          </w:p>
        </w:tc>
        <w:tc>
          <w:tcPr>
            <w:tcW w:w="178" w:type="dxa"/>
            <w:tcBorders>
              <w:top w:val="single" w:sz="4" w:space="0" w:color="auto"/>
            </w:tcBorders>
            <w:vAlign w:val="bottom"/>
          </w:tcPr>
          <w:p w14:paraId="04EDB7AE" w14:textId="77777777" w:rsidR="007B1A6F" w:rsidRPr="005855EF" w:rsidRDefault="007B1A6F" w:rsidP="007B1A6F">
            <w:pPr>
              <w:pStyle w:val="acctfourfigures"/>
              <w:tabs>
                <w:tab w:val="clear" w:pos="765"/>
                <w:tab w:val="decimal" w:pos="1046"/>
              </w:tabs>
              <w:spacing w:line="240" w:lineRule="exact"/>
              <w:jc w:val="both"/>
              <w:rPr>
                <w:rFonts w:cs="Times New Roman"/>
                <w:szCs w:val="22"/>
              </w:rPr>
            </w:pPr>
          </w:p>
        </w:tc>
        <w:tc>
          <w:tcPr>
            <w:tcW w:w="1338" w:type="dxa"/>
            <w:tcBorders>
              <w:top w:val="single" w:sz="4" w:space="0" w:color="auto"/>
            </w:tcBorders>
            <w:vAlign w:val="bottom"/>
          </w:tcPr>
          <w:p w14:paraId="2EAC3D58" w14:textId="55312680" w:rsidR="007B1A6F" w:rsidRPr="005855EF" w:rsidRDefault="007B1A6F" w:rsidP="007B1A6F">
            <w:pPr>
              <w:pStyle w:val="acctfourfigures"/>
              <w:tabs>
                <w:tab w:val="clear" w:pos="765"/>
                <w:tab w:val="decimal" w:pos="1046"/>
              </w:tabs>
              <w:spacing w:line="240" w:lineRule="exact"/>
              <w:ind w:right="11"/>
              <w:jc w:val="both"/>
              <w:rPr>
                <w:rFonts w:cs="Times New Roman"/>
                <w:szCs w:val="22"/>
              </w:rPr>
            </w:pPr>
          </w:p>
        </w:tc>
      </w:tr>
      <w:tr w:rsidR="007B1A6F" w:rsidRPr="005855EF" w14:paraId="5A1F72DB" w14:textId="77777777" w:rsidTr="00080F43">
        <w:tc>
          <w:tcPr>
            <w:tcW w:w="3161" w:type="dxa"/>
            <w:vAlign w:val="bottom"/>
          </w:tcPr>
          <w:p w14:paraId="1DEF1268" w14:textId="57574A0F" w:rsidR="007B1A6F" w:rsidRPr="005855EF" w:rsidRDefault="007B1A6F" w:rsidP="007B1A6F">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3</w:t>
            </w:r>
          </w:p>
        </w:tc>
        <w:tc>
          <w:tcPr>
            <w:tcW w:w="1323" w:type="dxa"/>
            <w:vAlign w:val="bottom"/>
          </w:tcPr>
          <w:p w14:paraId="77A1D846" w14:textId="5C1A2754" w:rsidR="007B1A6F" w:rsidRPr="005855EF" w:rsidRDefault="007B1A6F" w:rsidP="007B1A6F">
            <w:pPr>
              <w:pStyle w:val="acctfourfigures"/>
              <w:tabs>
                <w:tab w:val="clear" w:pos="765"/>
                <w:tab w:val="decimal" w:pos="1046"/>
              </w:tabs>
              <w:spacing w:line="240" w:lineRule="exact"/>
              <w:ind w:right="11"/>
              <w:jc w:val="both"/>
              <w:rPr>
                <w:rFonts w:cs="Times New Roman"/>
                <w:b/>
                <w:bCs/>
                <w:szCs w:val="22"/>
              </w:rPr>
            </w:pPr>
            <w:r w:rsidRPr="005855EF">
              <w:rPr>
                <w:rFonts w:cs="Times New Roman"/>
                <w:b/>
                <w:bCs/>
                <w:szCs w:val="22"/>
                <w:lang w:bidi="th-TH"/>
              </w:rPr>
              <w:t>(212,441)</w:t>
            </w:r>
          </w:p>
        </w:tc>
        <w:tc>
          <w:tcPr>
            <w:tcW w:w="178" w:type="dxa"/>
            <w:vAlign w:val="bottom"/>
          </w:tcPr>
          <w:p w14:paraId="16F2F3FD" w14:textId="77777777" w:rsidR="007B1A6F" w:rsidRPr="005855EF" w:rsidRDefault="007B1A6F" w:rsidP="007B1A6F">
            <w:pPr>
              <w:pStyle w:val="acctfourfigures"/>
              <w:tabs>
                <w:tab w:val="clear" w:pos="765"/>
                <w:tab w:val="decimal" w:pos="1046"/>
              </w:tabs>
              <w:spacing w:line="240" w:lineRule="exact"/>
              <w:jc w:val="both"/>
              <w:rPr>
                <w:rFonts w:cs="Times New Roman"/>
                <w:b/>
                <w:bCs/>
                <w:szCs w:val="22"/>
              </w:rPr>
            </w:pPr>
          </w:p>
        </w:tc>
        <w:tc>
          <w:tcPr>
            <w:tcW w:w="1379" w:type="dxa"/>
            <w:vAlign w:val="bottom"/>
          </w:tcPr>
          <w:p w14:paraId="0186DC73" w14:textId="7263A41E" w:rsidR="007B1A6F" w:rsidRPr="005855EF" w:rsidRDefault="007B1A6F" w:rsidP="007B1A6F">
            <w:pPr>
              <w:pStyle w:val="acctfourfigures"/>
              <w:tabs>
                <w:tab w:val="clear" w:pos="765"/>
                <w:tab w:val="decimal" w:pos="1046"/>
              </w:tabs>
              <w:spacing w:line="240" w:lineRule="exact"/>
              <w:ind w:right="11"/>
              <w:jc w:val="both"/>
              <w:rPr>
                <w:rFonts w:cs="Times New Roman"/>
                <w:b/>
                <w:bCs/>
                <w:szCs w:val="22"/>
                <w:cs/>
                <w:lang w:bidi="th-TH"/>
              </w:rPr>
            </w:pPr>
            <w:r w:rsidRPr="005855EF">
              <w:rPr>
                <w:rFonts w:cs="Times New Roman"/>
                <w:b/>
                <w:bCs/>
                <w:szCs w:val="22"/>
                <w:lang w:bidi="th-TH"/>
              </w:rPr>
              <w:t>-</w:t>
            </w:r>
          </w:p>
        </w:tc>
        <w:tc>
          <w:tcPr>
            <w:tcW w:w="180" w:type="dxa"/>
            <w:vAlign w:val="bottom"/>
          </w:tcPr>
          <w:p w14:paraId="2DC3C959" w14:textId="77777777" w:rsidR="007B1A6F" w:rsidRPr="005855EF" w:rsidRDefault="007B1A6F" w:rsidP="007B1A6F">
            <w:pPr>
              <w:pStyle w:val="acctfourfigures"/>
              <w:tabs>
                <w:tab w:val="clear" w:pos="765"/>
                <w:tab w:val="decimal" w:pos="1046"/>
              </w:tabs>
              <w:spacing w:line="240" w:lineRule="exact"/>
              <w:jc w:val="both"/>
              <w:rPr>
                <w:rFonts w:cs="Times New Roman"/>
                <w:b/>
                <w:bCs/>
                <w:szCs w:val="22"/>
              </w:rPr>
            </w:pPr>
          </w:p>
        </w:tc>
        <w:tc>
          <w:tcPr>
            <w:tcW w:w="1382" w:type="dxa"/>
            <w:vAlign w:val="bottom"/>
          </w:tcPr>
          <w:p w14:paraId="4B101D32" w14:textId="739C1499" w:rsidR="007B1A6F" w:rsidRPr="005855EF" w:rsidRDefault="007B1A6F" w:rsidP="007B1A6F">
            <w:pPr>
              <w:pStyle w:val="acctfourfigures"/>
              <w:tabs>
                <w:tab w:val="clear" w:pos="765"/>
                <w:tab w:val="decimal" w:pos="1046"/>
              </w:tabs>
              <w:spacing w:line="240" w:lineRule="exact"/>
              <w:ind w:right="11"/>
              <w:jc w:val="both"/>
              <w:rPr>
                <w:rFonts w:cs="Times New Roman"/>
                <w:b/>
                <w:bCs/>
                <w:szCs w:val="22"/>
                <w:cs/>
                <w:lang w:bidi="th-TH"/>
              </w:rPr>
            </w:pPr>
            <w:r w:rsidRPr="005855EF">
              <w:rPr>
                <w:rFonts w:cs="Times New Roman"/>
                <w:b/>
                <w:bCs/>
                <w:szCs w:val="22"/>
                <w:lang w:bidi="th-TH"/>
              </w:rPr>
              <w:t>-</w:t>
            </w:r>
          </w:p>
        </w:tc>
        <w:tc>
          <w:tcPr>
            <w:tcW w:w="178" w:type="dxa"/>
            <w:vAlign w:val="bottom"/>
          </w:tcPr>
          <w:p w14:paraId="443CDF8B" w14:textId="77777777" w:rsidR="007B1A6F" w:rsidRPr="005855EF" w:rsidRDefault="007B1A6F" w:rsidP="007B1A6F">
            <w:pPr>
              <w:pStyle w:val="acctfourfigures"/>
              <w:tabs>
                <w:tab w:val="clear" w:pos="765"/>
                <w:tab w:val="decimal" w:pos="1046"/>
              </w:tabs>
              <w:spacing w:line="240" w:lineRule="exact"/>
              <w:jc w:val="both"/>
              <w:rPr>
                <w:rFonts w:cs="Times New Roman"/>
                <w:b/>
                <w:bCs/>
                <w:szCs w:val="22"/>
              </w:rPr>
            </w:pPr>
          </w:p>
        </w:tc>
        <w:tc>
          <w:tcPr>
            <w:tcW w:w="1338" w:type="dxa"/>
            <w:vAlign w:val="bottom"/>
          </w:tcPr>
          <w:p w14:paraId="6E58A784" w14:textId="45CF1B9B" w:rsidR="007B1A6F" w:rsidRPr="005855EF" w:rsidRDefault="007B1A6F" w:rsidP="007B1A6F">
            <w:pPr>
              <w:pStyle w:val="acctfourfigures"/>
              <w:tabs>
                <w:tab w:val="clear" w:pos="765"/>
                <w:tab w:val="decimal" w:pos="1046"/>
              </w:tabs>
              <w:spacing w:line="240" w:lineRule="exact"/>
              <w:ind w:right="11"/>
              <w:jc w:val="both"/>
              <w:rPr>
                <w:rFonts w:cs="Times New Roman"/>
                <w:b/>
                <w:bCs/>
                <w:szCs w:val="22"/>
              </w:rPr>
            </w:pPr>
            <w:r w:rsidRPr="005855EF">
              <w:rPr>
                <w:rFonts w:cs="Times New Roman"/>
                <w:b/>
                <w:bCs/>
                <w:szCs w:val="22"/>
                <w:lang w:bidi="th-TH"/>
              </w:rPr>
              <w:t>(212,441)</w:t>
            </w:r>
          </w:p>
        </w:tc>
      </w:tr>
      <w:tr w:rsidR="007B1A6F" w:rsidRPr="005855EF" w14:paraId="651F0146" w14:textId="77777777" w:rsidTr="00EC65EE">
        <w:tc>
          <w:tcPr>
            <w:tcW w:w="3161" w:type="dxa"/>
            <w:vAlign w:val="bottom"/>
          </w:tcPr>
          <w:p w14:paraId="6B2530C9" w14:textId="7ED57090" w:rsidR="007B1A6F" w:rsidRPr="005855EF" w:rsidRDefault="007B1A6F" w:rsidP="007B1A6F">
            <w:pPr>
              <w:spacing w:line="240" w:lineRule="atLeast"/>
              <w:ind w:left="-70" w:right="-126"/>
              <w:rPr>
                <w:rFonts w:cs="Times New Roman"/>
                <w:szCs w:val="22"/>
              </w:rPr>
            </w:pPr>
            <w:r w:rsidRPr="005855EF">
              <w:rPr>
                <w:rFonts w:cs="Times New Roman"/>
                <w:szCs w:val="22"/>
              </w:rPr>
              <w:t>Amortisation charge for the year</w:t>
            </w:r>
          </w:p>
        </w:tc>
        <w:tc>
          <w:tcPr>
            <w:tcW w:w="1323" w:type="dxa"/>
            <w:tcBorders>
              <w:bottom w:val="single" w:sz="4" w:space="0" w:color="auto"/>
            </w:tcBorders>
            <w:vAlign w:val="bottom"/>
          </w:tcPr>
          <w:p w14:paraId="0CCD7FB7" w14:textId="60F3E927" w:rsidR="007B1A6F" w:rsidRPr="007B1A6F" w:rsidRDefault="007B1A6F" w:rsidP="007B1A6F">
            <w:pPr>
              <w:pStyle w:val="acctfourfigures"/>
              <w:tabs>
                <w:tab w:val="clear" w:pos="765"/>
                <w:tab w:val="decimal" w:pos="1046"/>
              </w:tabs>
              <w:spacing w:line="240" w:lineRule="exact"/>
              <w:ind w:right="11"/>
              <w:jc w:val="both"/>
              <w:rPr>
                <w:rFonts w:cs="Times New Roman"/>
                <w:szCs w:val="22"/>
              </w:rPr>
            </w:pPr>
            <w:r w:rsidRPr="0093239C">
              <w:rPr>
                <w:rFonts w:cs="Times New Roman"/>
                <w:szCs w:val="22"/>
                <w:lang w:bidi="th-TH"/>
              </w:rPr>
              <w:t>(20,355)</w:t>
            </w:r>
          </w:p>
        </w:tc>
        <w:tc>
          <w:tcPr>
            <w:tcW w:w="178" w:type="dxa"/>
            <w:vAlign w:val="bottom"/>
          </w:tcPr>
          <w:p w14:paraId="42A94A26" w14:textId="77777777" w:rsidR="007B1A6F" w:rsidRPr="007B1A6F" w:rsidRDefault="007B1A6F" w:rsidP="007B1A6F">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vAlign w:val="bottom"/>
          </w:tcPr>
          <w:p w14:paraId="738E7642" w14:textId="08447548" w:rsidR="007B1A6F" w:rsidRPr="007B1A6F" w:rsidRDefault="007B1A6F" w:rsidP="007B1A6F">
            <w:pPr>
              <w:pStyle w:val="acctfourfigures"/>
              <w:tabs>
                <w:tab w:val="clear" w:pos="765"/>
                <w:tab w:val="decimal" w:pos="1046"/>
              </w:tabs>
              <w:spacing w:line="240" w:lineRule="exact"/>
              <w:ind w:right="11"/>
              <w:jc w:val="both"/>
              <w:rPr>
                <w:rFonts w:cs="Times New Roman"/>
                <w:szCs w:val="22"/>
                <w:cs/>
                <w:lang w:bidi="th-TH"/>
              </w:rPr>
            </w:pPr>
            <w:r w:rsidRPr="0093239C">
              <w:rPr>
                <w:rFonts w:cs="Times New Roman"/>
                <w:szCs w:val="22"/>
                <w:lang w:bidi="th-TH"/>
              </w:rPr>
              <w:t>-</w:t>
            </w:r>
          </w:p>
        </w:tc>
        <w:tc>
          <w:tcPr>
            <w:tcW w:w="180" w:type="dxa"/>
            <w:vAlign w:val="bottom"/>
          </w:tcPr>
          <w:p w14:paraId="3B5BB5BE" w14:textId="77777777" w:rsidR="007B1A6F" w:rsidRPr="007B1A6F" w:rsidRDefault="007B1A6F" w:rsidP="007B1A6F">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vAlign w:val="bottom"/>
          </w:tcPr>
          <w:p w14:paraId="485805ED" w14:textId="45540527" w:rsidR="007B1A6F" w:rsidRPr="007B1A6F" w:rsidRDefault="007B1A6F" w:rsidP="007B1A6F">
            <w:pPr>
              <w:pStyle w:val="acctfourfigures"/>
              <w:tabs>
                <w:tab w:val="clear" w:pos="765"/>
                <w:tab w:val="decimal" w:pos="1046"/>
              </w:tabs>
              <w:spacing w:line="240" w:lineRule="exact"/>
              <w:ind w:right="11"/>
              <w:jc w:val="both"/>
              <w:rPr>
                <w:rFonts w:cs="Times New Roman"/>
                <w:szCs w:val="22"/>
                <w:cs/>
                <w:lang w:bidi="th-TH"/>
              </w:rPr>
            </w:pPr>
            <w:r w:rsidRPr="0093239C">
              <w:rPr>
                <w:rFonts w:cs="Times New Roman"/>
                <w:szCs w:val="22"/>
                <w:lang w:bidi="th-TH"/>
              </w:rPr>
              <w:t>-</w:t>
            </w:r>
          </w:p>
        </w:tc>
        <w:tc>
          <w:tcPr>
            <w:tcW w:w="178" w:type="dxa"/>
            <w:tcBorders>
              <w:bottom w:val="single" w:sz="4" w:space="0" w:color="auto"/>
            </w:tcBorders>
            <w:vAlign w:val="bottom"/>
          </w:tcPr>
          <w:p w14:paraId="73E82F02" w14:textId="77777777" w:rsidR="007B1A6F" w:rsidRPr="007B1A6F" w:rsidRDefault="007B1A6F" w:rsidP="007B1A6F">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vAlign w:val="bottom"/>
          </w:tcPr>
          <w:p w14:paraId="2D605EBB" w14:textId="43567346" w:rsidR="007B1A6F" w:rsidRPr="007B1A6F" w:rsidRDefault="007B1A6F" w:rsidP="007B1A6F">
            <w:pPr>
              <w:pStyle w:val="acctfourfigures"/>
              <w:tabs>
                <w:tab w:val="clear" w:pos="765"/>
                <w:tab w:val="decimal" w:pos="1046"/>
              </w:tabs>
              <w:spacing w:line="240" w:lineRule="exact"/>
              <w:ind w:right="11"/>
              <w:jc w:val="both"/>
              <w:rPr>
                <w:rFonts w:cs="Times New Roman"/>
                <w:szCs w:val="22"/>
              </w:rPr>
            </w:pPr>
            <w:r w:rsidRPr="0093239C">
              <w:rPr>
                <w:rFonts w:cs="Times New Roman"/>
                <w:szCs w:val="22"/>
                <w:lang w:bidi="th-TH"/>
              </w:rPr>
              <w:t>(20,355)</w:t>
            </w:r>
          </w:p>
        </w:tc>
      </w:tr>
      <w:tr w:rsidR="007B1A6F" w:rsidRPr="005855EF" w14:paraId="15B16ED3" w14:textId="77777777" w:rsidTr="00EC65EE">
        <w:tc>
          <w:tcPr>
            <w:tcW w:w="3161" w:type="dxa"/>
            <w:vAlign w:val="bottom"/>
          </w:tcPr>
          <w:p w14:paraId="3347BE10" w14:textId="6CE1A499" w:rsidR="007B1A6F" w:rsidRPr="005855EF" w:rsidRDefault="007B1A6F" w:rsidP="007B1A6F">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3</w:t>
            </w:r>
          </w:p>
        </w:tc>
        <w:tc>
          <w:tcPr>
            <w:tcW w:w="1323" w:type="dxa"/>
            <w:tcBorders>
              <w:bottom w:val="single" w:sz="4" w:space="0" w:color="auto"/>
            </w:tcBorders>
            <w:shd w:val="clear" w:color="auto" w:fill="auto"/>
            <w:vAlign w:val="bottom"/>
          </w:tcPr>
          <w:p w14:paraId="625346C6" w14:textId="6691108E" w:rsidR="007B1A6F" w:rsidRPr="007B1A6F" w:rsidRDefault="007B1A6F" w:rsidP="007B1A6F">
            <w:pPr>
              <w:pStyle w:val="acctfourfigures"/>
              <w:tabs>
                <w:tab w:val="clear" w:pos="765"/>
                <w:tab w:val="decimal" w:pos="1046"/>
              </w:tabs>
              <w:spacing w:line="240" w:lineRule="exact"/>
              <w:ind w:right="11"/>
              <w:jc w:val="both"/>
              <w:rPr>
                <w:rFonts w:cs="Times New Roman"/>
                <w:b/>
                <w:bCs/>
                <w:szCs w:val="22"/>
              </w:rPr>
            </w:pPr>
            <w:r w:rsidRPr="0093239C">
              <w:rPr>
                <w:rFonts w:cs="Times New Roman"/>
                <w:b/>
                <w:bCs/>
                <w:szCs w:val="22"/>
                <w:cs/>
                <w:lang w:bidi="th-TH"/>
              </w:rPr>
              <w:t>(232</w:t>
            </w:r>
            <w:r w:rsidRPr="0093239C">
              <w:rPr>
                <w:rFonts w:cs="Times New Roman"/>
                <w:b/>
                <w:bCs/>
                <w:szCs w:val="22"/>
                <w:lang w:bidi="th-TH"/>
              </w:rPr>
              <w:t>,</w:t>
            </w:r>
            <w:r w:rsidRPr="0093239C">
              <w:rPr>
                <w:rFonts w:cs="Times New Roman"/>
                <w:b/>
                <w:bCs/>
                <w:szCs w:val="22"/>
                <w:cs/>
                <w:lang w:bidi="th-TH"/>
              </w:rPr>
              <w:t>796)</w:t>
            </w:r>
          </w:p>
        </w:tc>
        <w:tc>
          <w:tcPr>
            <w:tcW w:w="178" w:type="dxa"/>
            <w:shd w:val="clear" w:color="auto" w:fill="auto"/>
            <w:vAlign w:val="bottom"/>
          </w:tcPr>
          <w:p w14:paraId="2FCF0767" w14:textId="77777777" w:rsidR="007B1A6F" w:rsidRPr="007B1A6F" w:rsidRDefault="007B1A6F" w:rsidP="007B1A6F">
            <w:pPr>
              <w:pStyle w:val="acctfourfigures"/>
              <w:tabs>
                <w:tab w:val="clear" w:pos="765"/>
                <w:tab w:val="decimal" w:pos="1046"/>
              </w:tabs>
              <w:spacing w:line="240" w:lineRule="exact"/>
              <w:jc w:val="both"/>
              <w:rPr>
                <w:rFonts w:cs="Times New Roman"/>
                <w:b/>
                <w:bCs/>
                <w:szCs w:val="22"/>
              </w:rPr>
            </w:pPr>
          </w:p>
        </w:tc>
        <w:tc>
          <w:tcPr>
            <w:tcW w:w="1379" w:type="dxa"/>
            <w:tcBorders>
              <w:left w:val="nil"/>
              <w:bottom w:val="single" w:sz="4" w:space="0" w:color="auto"/>
              <w:right w:val="nil"/>
            </w:tcBorders>
            <w:shd w:val="clear" w:color="auto" w:fill="auto"/>
            <w:vAlign w:val="bottom"/>
          </w:tcPr>
          <w:p w14:paraId="345BBC5B" w14:textId="66350667" w:rsidR="007B1A6F" w:rsidRPr="007B1A6F" w:rsidRDefault="007B1A6F" w:rsidP="007B1A6F">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w:t>
            </w:r>
          </w:p>
        </w:tc>
        <w:tc>
          <w:tcPr>
            <w:tcW w:w="180" w:type="dxa"/>
            <w:shd w:val="clear" w:color="auto" w:fill="auto"/>
            <w:vAlign w:val="bottom"/>
          </w:tcPr>
          <w:p w14:paraId="3E55C2E7" w14:textId="77777777" w:rsidR="007B1A6F" w:rsidRPr="007B1A6F" w:rsidRDefault="007B1A6F" w:rsidP="007B1A6F">
            <w:pPr>
              <w:pStyle w:val="acctfourfigures"/>
              <w:tabs>
                <w:tab w:val="clear" w:pos="765"/>
                <w:tab w:val="decimal" w:pos="1046"/>
              </w:tabs>
              <w:spacing w:line="240" w:lineRule="exact"/>
              <w:jc w:val="both"/>
              <w:rPr>
                <w:rFonts w:cs="Times New Roman"/>
                <w:b/>
                <w:bCs/>
                <w:szCs w:val="22"/>
              </w:rPr>
            </w:pPr>
          </w:p>
        </w:tc>
        <w:tc>
          <w:tcPr>
            <w:tcW w:w="1382" w:type="dxa"/>
            <w:tcBorders>
              <w:left w:val="nil"/>
              <w:bottom w:val="single" w:sz="4" w:space="0" w:color="auto"/>
              <w:right w:val="nil"/>
            </w:tcBorders>
            <w:shd w:val="clear" w:color="auto" w:fill="auto"/>
            <w:vAlign w:val="bottom"/>
          </w:tcPr>
          <w:p w14:paraId="7B22FB92" w14:textId="1B439010" w:rsidR="007B1A6F" w:rsidRPr="007B1A6F" w:rsidRDefault="007B1A6F" w:rsidP="007B1A6F">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w:t>
            </w:r>
          </w:p>
        </w:tc>
        <w:tc>
          <w:tcPr>
            <w:tcW w:w="178" w:type="dxa"/>
            <w:shd w:val="clear" w:color="auto" w:fill="auto"/>
            <w:vAlign w:val="bottom"/>
          </w:tcPr>
          <w:p w14:paraId="081A0036" w14:textId="77777777" w:rsidR="007B1A6F" w:rsidRPr="007B1A6F" w:rsidRDefault="007B1A6F" w:rsidP="007B1A6F">
            <w:pPr>
              <w:pStyle w:val="acctfourfigures"/>
              <w:tabs>
                <w:tab w:val="clear" w:pos="765"/>
                <w:tab w:val="decimal" w:pos="1046"/>
              </w:tabs>
              <w:spacing w:line="240" w:lineRule="exact"/>
              <w:jc w:val="both"/>
              <w:rPr>
                <w:rFonts w:cs="Times New Roman"/>
                <w:b/>
                <w:bCs/>
                <w:szCs w:val="22"/>
              </w:rPr>
            </w:pPr>
          </w:p>
        </w:tc>
        <w:tc>
          <w:tcPr>
            <w:tcW w:w="1338" w:type="dxa"/>
            <w:tcBorders>
              <w:left w:val="nil"/>
              <w:bottom w:val="single" w:sz="4" w:space="0" w:color="auto"/>
              <w:right w:val="nil"/>
            </w:tcBorders>
            <w:shd w:val="clear" w:color="auto" w:fill="auto"/>
            <w:vAlign w:val="bottom"/>
          </w:tcPr>
          <w:p w14:paraId="6886C7F2" w14:textId="09FA65D8" w:rsidR="007B1A6F" w:rsidRPr="007B1A6F" w:rsidRDefault="007B1A6F" w:rsidP="007B1A6F">
            <w:pPr>
              <w:pStyle w:val="acctfourfigures"/>
              <w:tabs>
                <w:tab w:val="clear" w:pos="765"/>
                <w:tab w:val="decimal" w:pos="1046"/>
              </w:tabs>
              <w:spacing w:line="240" w:lineRule="exact"/>
              <w:ind w:right="11"/>
              <w:jc w:val="both"/>
              <w:rPr>
                <w:rFonts w:cs="Times New Roman"/>
                <w:b/>
                <w:bCs/>
                <w:szCs w:val="22"/>
              </w:rPr>
            </w:pPr>
            <w:r w:rsidRPr="0093239C">
              <w:rPr>
                <w:rFonts w:cs="Times New Roman"/>
                <w:b/>
                <w:bCs/>
                <w:szCs w:val="22"/>
                <w:lang w:bidi="th-TH"/>
              </w:rPr>
              <w:t>(232,796)</w:t>
            </w:r>
          </w:p>
        </w:tc>
      </w:tr>
      <w:tr w:rsidR="007B1A6F" w:rsidRPr="005855EF" w14:paraId="7E87C56B" w14:textId="77777777" w:rsidTr="00EC65EE">
        <w:tc>
          <w:tcPr>
            <w:tcW w:w="3161" w:type="dxa"/>
            <w:vAlign w:val="bottom"/>
          </w:tcPr>
          <w:p w14:paraId="52F55B4F" w14:textId="77777777" w:rsidR="007B1A6F" w:rsidRPr="005855EF" w:rsidRDefault="007B1A6F" w:rsidP="007B1A6F">
            <w:pPr>
              <w:spacing w:line="240" w:lineRule="atLeast"/>
              <w:ind w:left="-70" w:right="-126"/>
              <w:rPr>
                <w:rFonts w:cs="Times New Roman"/>
                <w:szCs w:val="22"/>
              </w:rPr>
            </w:pPr>
          </w:p>
        </w:tc>
        <w:tc>
          <w:tcPr>
            <w:tcW w:w="1323" w:type="dxa"/>
            <w:tcBorders>
              <w:top w:val="single" w:sz="4" w:space="0" w:color="auto"/>
            </w:tcBorders>
            <w:shd w:val="clear" w:color="auto" w:fill="auto"/>
            <w:vAlign w:val="bottom"/>
          </w:tcPr>
          <w:p w14:paraId="29BCCA8E" w14:textId="77777777"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rPr>
            </w:pPr>
          </w:p>
        </w:tc>
        <w:tc>
          <w:tcPr>
            <w:tcW w:w="178" w:type="dxa"/>
            <w:shd w:val="clear" w:color="auto" w:fill="auto"/>
            <w:vAlign w:val="bottom"/>
          </w:tcPr>
          <w:p w14:paraId="4AB36FCB"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tcBorders>
              <w:top w:val="single" w:sz="4" w:space="0" w:color="auto"/>
            </w:tcBorders>
            <w:shd w:val="clear" w:color="auto" w:fill="auto"/>
            <w:vAlign w:val="bottom"/>
          </w:tcPr>
          <w:p w14:paraId="60D4A027"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5810D71A"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tcBorders>
              <w:top w:val="single" w:sz="4" w:space="0" w:color="auto"/>
            </w:tcBorders>
            <w:shd w:val="clear" w:color="auto" w:fill="auto"/>
            <w:vAlign w:val="bottom"/>
          </w:tcPr>
          <w:p w14:paraId="1918DF9B"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470B02"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tcBorders>
              <w:top w:val="single" w:sz="4" w:space="0" w:color="auto"/>
            </w:tcBorders>
            <w:shd w:val="clear" w:color="auto" w:fill="auto"/>
            <w:vAlign w:val="bottom"/>
          </w:tcPr>
          <w:p w14:paraId="427E336D"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5855EF" w14:paraId="3F5C025E" w14:textId="77777777" w:rsidTr="00EC65EE">
        <w:tc>
          <w:tcPr>
            <w:tcW w:w="3161" w:type="dxa"/>
            <w:vAlign w:val="bottom"/>
          </w:tcPr>
          <w:p w14:paraId="39AD9E7F" w14:textId="77777777" w:rsidR="007B1A6F" w:rsidRPr="005855EF" w:rsidRDefault="007B1A6F" w:rsidP="007B1A6F">
            <w:pPr>
              <w:spacing w:line="240" w:lineRule="atLeast"/>
              <w:ind w:left="-70" w:right="-126"/>
              <w:rPr>
                <w:rFonts w:cs="Times New Roman"/>
                <w:b/>
                <w:bCs/>
                <w:i/>
                <w:iCs/>
                <w:szCs w:val="22"/>
              </w:rPr>
            </w:pPr>
            <w:r w:rsidRPr="005855EF">
              <w:rPr>
                <w:rFonts w:cs="Times New Roman"/>
                <w:b/>
                <w:bCs/>
                <w:i/>
                <w:iCs/>
                <w:szCs w:val="22"/>
              </w:rPr>
              <w:t>Net book value</w:t>
            </w:r>
          </w:p>
        </w:tc>
        <w:tc>
          <w:tcPr>
            <w:tcW w:w="1323" w:type="dxa"/>
            <w:shd w:val="clear" w:color="auto" w:fill="auto"/>
            <w:vAlign w:val="bottom"/>
          </w:tcPr>
          <w:p w14:paraId="54A63518"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074FB416"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17BC65B8"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31970063"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8F6A6D1"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96A5306"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F0008BC"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5855EF" w14:paraId="0C6E56AB" w14:textId="77777777" w:rsidTr="00080F43">
        <w:tc>
          <w:tcPr>
            <w:tcW w:w="3161" w:type="dxa"/>
            <w:vAlign w:val="bottom"/>
          </w:tcPr>
          <w:p w14:paraId="74A2EC08" w14:textId="39B56403" w:rsidR="007B1A6F" w:rsidRPr="005855EF" w:rsidRDefault="007B1A6F" w:rsidP="007B1A6F">
            <w:pPr>
              <w:spacing w:line="240" w:lineRule="atLeast"/>
              <w:ind w:left="-70" w:right="-126"/>
              <w:rPr>
                <w:rFonts w:cs="Times New Roman"/>
                <w:b/>
                <w:bCs/>
                <w:szCs w:val="22"/>
                <w:lang w:bidi="th-TH"/>
              </w:rPr>
            </w:pPr>
            <w:r w:rsidRPr="005855EF">
              <w:rPr>
                <w:rFonts w:cs="Times New Roman"/>
                <w:b/>
                <w:bCs/>
                <w:szCs w:val="22"/>
              </w:rPr>
              <w:t>At 31 December 202</w:t>
            </w:r>
            <w:r>
              <w:rPr>
                <w:rFonts w:cs="Times New Roman"/>
                <w:b/>
                <w:bCs/>
                <w:szCs w:val="22"/>
              </w:rPr>
              <w:t>2</w:t>
            </w:r>
            <w:r w:rsidRPr="005855EF">
              <w:rPr>
                <w:rFonts w:cs="Times New Roman"/>
                <w:b/>
                <w:bCs/>
                <w:szCs w:val="22"/>
              </w:rPr>
              <w:t xml:space="preserve"> </w:t>
            </w:r>
          </w:p>
        </w:tc>
        <w:tc>
          <w:tcPr>
            <w:tcW w:w="1323" w:type="dxa"/>
            <w:tcBorders>
              <w:left w:val="nil"/>
              <w:bottom w:val="double" w:sz="4" w:space="0" w:color="auto"/>
              <w:right w:val="nil"/>
            </w:tcBorders>
            <w:shd w:val="clear" w:color="auto" w:fill="auto"/>
            <w:vAlign w:val="bottom"/>
          </w:tcPr>
          <w:p w14:paraId="2945D782" w14:textId="18D4776B" w:rsidR="007B1A6F" w:rsidRPr="007B1A6F" w:rsidRDefault="007B1A6F" w:rsidP="007B1A6F">
            <w:pPr>
              <w:pStyle w:val="acctfourfigures"/>
              <w:tabs>
                <w:tab w:val="clear" w:pos="765"/>
                <w:tab w:val="decimal" w:pos="1046"/>
              </w:tabs>
              <w:spacing w:line="240" w:lineRule="exact"/>
              <w:ind w:right="11"/>
              <w:jc w:val="both"/>
              <w:rPr>
                <w:rFonts w:cs="Times New Roman"/>
                <w:b/>
                <w:bCs/>
                <w:szCs w:val="22"/>
                <w:lang w:bidi="th-TH"/>
              </w:rPr>
            </w:pPr>
            <w:r w:rsidRPr="007B1A6F">
              <w:rPr>
                <w:rFonts w:cs="Times New Roman"/>
                <w:b/>
                <w:bCs/>
                <w:szCs w:val="22"/>
                <w:lang w:val="en-US" w:bidi="th-TH"/>
              </w:rPr>
              <w:t>112,589</w:t>
            </w:r>
          </w:p>
        </w:tc>
        <w:tc>
          <w:tcPr>
            <w:tcW w:w="178" w:type="dxa"/>
            <w:shd w:val="clear" w:color="auto" w:fill="auto"/>
            <w:vAlign w:val="bottom"/>
          </w:tcPr>
          <w:p w14:paraId="77695F94"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79" w:type="dxa"/>
            <w:tcBorders>
              <w:left w:val="nil"/>
              <w:bottom w:val="double" w:sz="4" w:space="0" w:color="auto"/>
              <w:right w:val="nil"/>
            </w:tcBorders>
            <w:shd w:val="clear" w:color="auto" w:fill="auto"/>
            <w:vAlign w:val="bottom"/>
          </w:tcPr>
          <w:p w14:paraId="2084AA4D" w14:textId="5B8C4999" w:rsidR="007B1A6F" w:rsidRPr="007B1A6F" w:rsidRDefault="007B1A6F" w:rsidP="007B1A6F">
            <w:pPr>
              <w:pStyle w:val="acctfourfigures"/>
              <w:tabs>
                <w:tab w:val="clear" w:pos="765"/>
                <w:tab w:val="decimal" w:pos="1046"/>
              </w:tabs>
              <w:spacing w:line="240" w:lineRule="exact"/>
              <w:ind w:right="11"/>
              <w:jc w:val="both"/>
              <w:rPr>
                <w:rFonts w:cs="Times New Roman"/>
                <w:b/>
                <w:bCs/>
                <w:szCs w:val="22"/>
                <w:cs/>
                <w:lang w:bidi="th-TH"/>
              </w:rPr>
            </w:pPr>
            <w:r w:rsidRPr="007B1A6F">
              <w:rPr>
                <w:rFonts w:cs="Times New Roman"/>
                <w:b/>
                <w:bCs/>
                <w:szCs w:val="22"/>
                <w:lang w:bidi="th-TH"/>
              </w:rPr>
              <w:t>32,621</w:t>
            </w:r>
          </w:p>
        </w:tc>
        <w:tc>
          <w:tcPr>
            <w:tcW w:w="180" w:type="dxa"/>
            <w:shd w:val="clear" w:color="auto" w:fill="auto"/>
            <w:vAlign w:val="bottom"/>
          </w:tcPr>
          <w:p w14:paraId="1C86176E"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82" w:type="dxa"/>
            <w:tcBorders>
              <w:left w:val="nil"/>
              <w:bottom w:val="double" w:sz="4" w:space="0" w:color="auto"/>
              <w:right w:val="nil"/>
            </w:tcBorders>
            <w:shd w:val="clear" w:color="auto" w:fill="auto"/>
            <w:vAlign w:val="bottom"/>
          </w:tcPr>
          <w:p w14:paraId="5F3D8710" w14:textId="335F9E00" w:rsidR="007B1A6F" w:rsidRPr="007B1A6F" w:rsidRDefault="007B1A6F" w:rsidP="007B1A6F">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cs/>
                <w:lang w:bidi="th-TH"/>
              </w:rPr>
              <w:t>40</w:t>
            </w:r>
            <w:r w:rsidRPr="0093239C">
              <w:rPr>
                <w:rFonts w:cs="Times New Roman"/>
                <w:b/>
                <w:bCs/>
                <w:szCs w:val="22"/>
                <w:lang w:bidi="th-TH"/>
              </w:rPr>
              <w:t>,</w:t>
            </w:r>
            <w:r w:rsidRPr="0093239C">
              <w:rPr>
                <w:rFonts w:cs="Times New Roman"/>
                <w:b/>
                <w:bCs/>
                <w:szCs w:val="22"/>
                <w:cs/>
                <w:lang w:bidi="th-TH"/>
              </w:rPr>
              <w:t>231</w:t>
            </w:r>
          </w:p>
        </w:tc>
        <w:tc>
          <w:tcPr>
            <w:tcW w:w="178" w:type="dxa"/>
            <w:shd w:val="clear" w:color="auto" w:fill="auto"/>
            <w:vAlign w:val="bottom"/>
          </w:tcPr>
          <w:p w14:paraId="5673622E"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38" w:type="dxa"/>
            <w:tcBorders>
              <w:left w:val="nil"/>
              <w:bottom w:val="double" w:sz="4" w:space="0" w:color="auto"/>
              <w:right w:val="nil"/>
            </w:tcBorders>
            <w:shd w:val="clear" w:color="auto" w:fill="auto"/>
            <w:vAlign w:val="bottom"/>
          </w:tcPr>
          <w:p w14:paraId="238A51BC" w14:textId="22D5FA2C" w:rsidR="007B1A6F" w:rsidRPr="007B1A6F" w:rsidRDefault="007B1A6F" w:rsidP="007B1A6F">
            <w:pPr>
              <w:pStyle w:val="acctfourfigures"/>
              <w:tabs>
                <w:tab w:val="clear" w:pos="765"/>
                <w:tab w:val="decimal" w:pos="1046"/>
              </w:tabs>
              <w:spacing w:line="240" w:lineRule="exact"/>
              <w:ind w:right="11"/>
              <w:jc w:val="both"/>
              <w:rPr>
                <w:rFonts w:cs="Times New Roman"/>
                <w:b/>
                <w:bCs/>
                <w:szCs w:val="22"/>
                <w:lang w:bidi="th-TH"/>
              </w:rPr>
            </w:pPr>
            <w:r w:rsidRPr="007B1A6F">
              <w:rPr>
                <w:rFonts w:cs="Times New Roman"/>
                <w:b/>
                <w:bCs/>
                <w:szCs w:val="22"/>
                <w:lang w:bidi="th-TH"/>
              </w:rPr>
              <w:t>185,441</w:t>
            </w:r>
          </w:p>
        </w:tc>
      </w:tr>
      <w:tr w:rsidR="007B1A6F" w:rsidRPr="005855EF" w14:paraId="217FBE84" w14:textId="77777777" w:rsidTr="00EC65EE">
        <w:tc>
          <w:tcPr>
            <w:tcW w:w="3161" w:type="dxa"/>
            <w:vAlign w:val="bottom"/>
          </w:tcPr>
          <w:p w14:paraId="7FFF8887" w14:textId="3C84538B" w:rsidR="007B1A6F" w:rsidRPr="005855EF" w:rsidRDefault="007B1A6F" w:rsidP="007B1A6F">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3</w:t>
            </w:r>
          </w:p>
        </w:tc>
        <w:tc>
          <w:tcPr>
            <w:tcW w:w="1323" w:type="dxa"/>
            <w:tcBorders>
              <w:top w:val="double" w:sz="4" w:space="0" w:color="auto"/>
              <w:left w:val="nil"/>
              <w:bottom w:val="double" w:sz="4" w:space="0" w:color="auto"/>
              <w:right w:val="nil"/>
            </w:tcBorders>
            <w:shd w:val="clear" w:color="auto" w:fill="auto"/>
            <w:vAlign w:val="bottom"/>
          </w:tcPr>
          <w:p w14:paraId="09259BE8" w14:textId="586D96F4" w:rsidR="007B1A6F" w:rsidRPr="007B1A6F" w:rsidRDefault="007B1A6F" w:rsidP="007B1A6F">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val="en-US" w:bidi="th-TH"/>
              </w:rPr>
              <w:t>118,790</w:t>
            </w:r>
          </w:p>
        </w:tc>
        <w:tc>
          <w:tcPr>
            <w:tcW w:w="178" w:type="dxa"/>
            <w:shd w:val="clear" w:color="auto" w:fill="auto"/>
            <w:vAlign w:val="bottom"/>
          </w:tcPr>
          <w:p w14:paraId="02DAC650" w14:textId="77777777" w:rsidR="007B1A6F" w:rsidRPr="007B1A6F" w:rsidRDefault="007B1A6F" w:rsidP="007B1A6F">
            <w:pPr>
              <w:pStyle w:val="acctfourfigures"/>
              <w:tabs>
                <w:tab w:val="clear" w:pos="765"/>
                <w:tab w:val="decimal" w:pos="1046"/>
              </w:tabs>
              <w:spacing w:line="240" w:lineRule="exact"/>
              <w:jc w:val="both"/>
              <w:rPr>
                <w:rFonts w:cs="Times New Roman"/>
                <w:b/>
                <w:bCs/>
                <w:szCs w:val="22"/>
                <w:lang w:bidi="th-TH"/>
              </w:rPr>
            </w:pPr>
          </w:p>
        </w:tc>
        <w:tc>
          <w:tcPr>
            <w:tcW w:w="1379" w:type="dxa"/>
            <w:tcBorders>
              <w:top w:val="double" w:sz="4" w:space="0" w:color="auto"/>
              <w:left w:val="nil"/>
              <w:bottom w:val="double" w:sz="4" w:space="0" w:color="auto"/>
              <w:right w:val="nil"/>
            </w:tcBorders>
            <w:shd w:val="clear" w:color="auto" w:fill="auto"/>
            <w:vAlign w:val="bottom"/>
          </w:tcPr>
          <w:p w14:paraId="1DF692ED" w14:textId="7F44EE52" w:rsidR="007B1A6F" w:rsidRPr="007B1A6F" w:rsidRDefault="007B1A6F" w:rsidP="007B1A6F">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32,621</w:t>
            </w:r>
          </w:p>
        </w:tc>
        <w:tc>
          <w:tcPr>
            <w:tcW w:w="180" w:type="dxa"/>
            <w:shd w:val="clear" w:color="auto" w:fill="auto"/>
            <w:vAlign w:val="bottom"/>
          </w:tcPr>
          <w:p w14:paraId="176F59DB" w14:textId="77777777" w:rsidR="007B1A6F" w:rsidRPr="007B1A6F" w:rsidRDefault="007B1A6F" w:rsidP="007B1A6F">
            <w:pPr>
              <w:pStyle w:val="acctfourfigures"/>
              <w:tabs>
                <w:tab w:val="clear" w:pos="765"/>
                <w:tab w:val="decimal" w:pos="1046"/>
              </w:tabs>
              <w:spacing w:line="240" w:lineRule="exact"/>
              <w:jc w:val="both"/>
              <w:rPr>
                <w:rFonts w:cs="Times New Roman"/>
                <w:b/>
                <w:bCs/>
                <w:szCs w:val="22"/>
                <w:lang w:bidi="th-TH"/>
              </w:rPr>
            </w:pPr>
          </w:p>
        </w:tc>
        <w:tc>
          <w:tcPr>
            <w:tcW w:w="1382" w:type="dxa"/>
            <w:tcBorders>
              <w:top w:val="double" w:sz="4" w:space="0" w:color="auto"/>
              <w:left w:val="nil"/>
              <w:bottom w:val="double" w:sz="4" w:space="0" w:color="auto"/>
              <w:right w:val="nil"/>
            </w:tcBorders>
            <w:shd w:val="clear" w:color="auto" w:fill="auto"/>
            <w:vAlign w:val="bottom"/>
          </w:tcPr>
          <w:p w14:paraId="25D6E32D" w14:textId="1277BE45" w:rsidR="007B1A6F" w:rsidRPr="007B1A6F" w:rsidRDefault="007B1A6F" w:rsidP="007B1A6F">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val="en-US" w:bidi="th-TH"/>
              </w:rPr>
              <w:t>93,855</w:t>
            </w:r>
          </w:p>
        </w:tc>
        <w:tc>
          <w:tcPr>
            <w:tcW w:w="178" w:type="dxa"/>
            <w:shd w:val="clear" w:color="auto" w:fill="auto"/>
            <w:vAlign w:val="bottom"/>
          </w:tcPr>
          <w:p w14:paraId="3FD60D2A" w14:textId="77777777" w:rsidR="007B1A6F" w:rsidRPr="007B1A6F" w:rsidRDefault="007B1A6F" w:rsidP="007B1A6F">
            <w:pPr>
              <w:pStyle w:val="acctfourfigures"/>
              <w:tabs>
                <w:tab w:val="clear" w:pos="765"/>
                <w:tab w:val="decimal" w:pos="1046"/>
              </w:tabs>
              <w:spacing w:line="240" w:lineRule="exact"/>
              <w:jc w:val="both"/>
              <w:rPr>
                <w:rFonts w:cs="Times New Roman"/>
                <w:b/>
                <w:bCs/>
                <w:szCs w:val="22"/>
                <w:lang w:bidi="th-TH"/>
              </w:rPr>
            </w:pPr>
          </w:p>
        </w:tc>
        <w:tc>
          <w:tcPr>
            <w:tcW w:w="1338" w:type="dxa"/>
            <w:tcBorders>
              <w:top w:val="double" w:sz="4" w:space="0" w:color="auto"/>
              <w:left w:val="nil"/>
              <w:bottom w:val="double" w:sz="4" w:space="0" w:color="auto"/>
              <w:right w:val="nil"/>
            </w:tcBorders>
            <w:shd w:val="clear" w:color="auto" w:fill="auto"/>
            <w:vAlign w:val="bottom"/>
          </w:tcPr>
          <w:p w14:paraId="11C3D99B" w14:textId="16CB27EC" w:rsidR="007B1A6F" w:rsidRPr="007B1A6F" w:rsidRDefault="007B1A6F" w:rsidP="007B1A6F">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bidi="th-TH"/>
              </w:rPr>
              <w:t>245,266</w:t>
            </w:r>
          </w:p>
        </w:tc>
      </w:tr>
    </w:tbl>
    <w:p w14:paraId="658C8E26" w14:textId="77777777" w:rsidR="00240508" w:rsidRPr="0012708E" w:rsidRDefault="00240508" w:rsidP="00F3534A">
      <w:pPr>
        <w:pStyle w:val="PlainText"/>
        <w:spacing w:line="240" w:lineRule="atLeast"/>
        <w:ind w:right="-28"/>
        <w:jc w:val="both"/>
        <w:rPr>
          <w:rFonts w:ascii="Times New Roman" w:hAnsi="Times New Roman" w:cs="Times New Roman"/>
          <w:sz w:val="22"/>
          <w:szCs w:val="22"/>
          <w:lang w:val="en-GB"/>
        </w:rPr>
      </w:pPr>
    </w:p>
    <w:p w14:paraId="26590A39" w14:textId="0664BC7D" w:rsidR="00240508" w:rsidRPr="0012708E" w:rsidRDefault="00240508" w:rsidP="00240508">
      <w:pPr>
        <w:rPr>
          <w:rFonts w:cs="Times New Roman"/>
          <w:sz w:val="2"/>
          <w:szCs w:val="2"/>
          <w:cs/>
          <w:lang w:bidi="th-TH"/>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880EEB" w14:paraId="44D4DD1E" w14:textId="77777777" w:rsidTr="00EC65EE">
        <w:trPr>
          <w:tblHeader/>
        </w:trPr>
        <w:tc>
          <w:tcPr>
            <w:tcW w:w="3161" w:type="dxa"/>
            <w:vAlign w:val="bottom"/>
          </w:tcPr>
          <w:p w14:paraId="40E9FCBB" w14:textId="77777777" w:rsidR="00240508" w:rsidRPr="00880EEB" w:rsidRDefault="00240508" w:rsidP="001B0A5F">
            <w:pPr>
              <w:spacing w:line="240" w:lineRule="atLeast"/>
              <w:ind w:right="-126"/>
              <w:rPr>
                <w:rFonts w:cs="Times New Roman"/>
                <w:szCs w:val="22"/>
              </w:rPr>
            </w:pPr>
          </w:p>
        </w:tc>
        <w:tc>
          <w:tcPr>
            <w:tcW w:w="5958" w:type="dxa"/>
            <w:gridSpan w:val="7"/>
            <w:vAlign w:val="bottom"/>
          </w:tcPr>
          <w:p w14:paraId="6B916B78" w14:textId="77777777" w:rsidR="00240508" w:rsidRPr="00880EEB" w:rsidRDefault="00240508" w:rsidP="001B0A5F">
            <w:pPr>
              <w:pStyle w:val="acctfourfigures"/>
              <w:tabs>
                <w:tab w:val="clear" w:pos="765"/>
              </w:tabs>
              <w:spacing w:line="240" w:lineRule="atLeast"/>
              <w:ind w:right="-79"/>
              <w:jc w:val="center"/>
              <w:rPr>
                <w:rFonts w:cs="Times New Roman"/>
                <w:szCs w:val="22"/>
              </w:rPr>
            </w:pPr>
            <w:r w:rsidRPr="00880EEB">
              <w:rPr>
                <w:rFonts w:cs="Times New Roman"/>
                <w:b/>
                <w:bCs/>
                <w:szCs w:val="22"/>
              </w:rPr>
              <w:t>The Bank</w:t>
            </w:r>
          </w:p>
        </w:tc>
      </w:tr>
      <w:tr w:rsidR="00240508" w:rsidRPr="00880EEB" w14:paraId="2011D89F" w14:textId="77777777" w:rsidTr="00EC65EE">
        <w:trPr>
          <w:tblHeader/>
        </w:trPr>
        <w:tc>
          <w:tcPr>
            <w:tcW w:w="3161" w:type="dxa"/>
            <w:vAlign w:val="bottom"/>
          </w:tcPr>
          <w:p w14:paraId="3533B1EC" w14:textId="77777777" w:rsidR="00240508" w:rsidRPr="00880EEB" w:rsidRDefault="00240508" w:rsidP="001B0A5F">
            <w:pPr>
              <w:spacing w:line="240" w:lineRule="atLeast"/>
              <w:ind w:right="-126"/>
              <w:rPr>
                <w:rFonts w:cs="Times New Roman"/>
                <w:szCs w:val="22"/>
              </w:rPr>
            </w:pPr>
          </w:p>
        </w:tc>
        <w:tc>
          <w:tcPr>
            <w:tcW w:w="1323" w:type="dxa"/>
            <w:vAlign w:val="bottom"/>
          </w:tcPr>
          <w:p w14:paraId="1B3D8566" w14:textId="32CB7DEE"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Computer software</w:t>
            </w:r>
          </w:p>
        </w:tc>
        <w:tc>
          <w:tcPr>
            <w:tcW w:w="178" w:type="dxa"/>
            <w:vAlign w:val="bottom"/>
          </w:tcPr>
          <w:p w14:paraId="22336BA7" w14:textId="77777777" w:rsidR="00240508" w:rsidRPr="00880EEB" w:rsidRDefault="00240508" w:rsidP="001B0A5F">
            <w:pPr>
              <w:pStyle w:val="acctfourfigures"/>
              <w:spacing w:line="240" w:lineRule="atLeast"/>
              <w:jc w:val="center"/>
              <w:rPr>
                <w:rFonts w:cs="Times New Roman"/>
                <w:szCs w:val="22"/>
              </w:rPr>
            </w:pPr>
          </w:p>
        </w:tc>
        <w:tc>
          <w:tcPr>
            <w:tcW w:w="1379" w:type="dxa"/>
            <w:vAlign w:val="bottom"/>
          </w:tcPr>
          <w:p w14:paraId="29B5B817" w14:textId="77777777"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Initial service fee of ITMX</w:t>
            </w:r>
          </w:p>
        </w:tc>
        <w:tc>
          <w:tcPr>
            <w:tcW w:w="180" w:type="dxa"/>
            <w:vAlign w:val="bottom"/>
          </w:tcPr>
          <w:p w14:paraId="3B641CB4" w14:textId="77777777" w:rsidR="00240508" w:rsidRPr="00880EEB" w:rsidRDefault="00240508" w:rsidP="001B0A5F">
            <w:pPr>
              <w:pStyle w:val="acctfourfigures"/>
              <w:spacing w:line="240" w:lineRule="atLeast"/>
              <w:jc w:val="center"/>
              <w:rPr>
                <w:rFonts w:cs="Times New Roman"/>
                <w:szCs w:val="22"/>
              </w:rPr>
            </w:pPr>
          </w:p>
        </w:tc>
        <w:tc>
          <w:tcPr>
            <w:tcW w:w="1382" w:type="dxa"/>
            <w:vAlign w:val="bottom"/>
          </w:tcPr>
          <w:p w14:paraId="0AADF0C6" w14:textId="43AAF3BE"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 xml:space="preserve">Computer software </w:t>
            </w:r>
            <w:r w:rsidRPr="00880EEB">
              <w:rPr>
                <w:rFonts w:cs="Times New Roman"/>
                <w:szCs w:val="22"/>
              </w:rPr>
              <w:br/>
              <w:t xml:space="preserve">under </w:t>
            </w:r>
            <w:r w:rsidR="00373E5D">
              <w:rPr>
                <w:rFonts w:cs="Times New Roman"/>
                <w:szCs w:val="22"/>
              </w:rPr>
              <w:t>installation</w:t>
            </w:r>
          </w:p>
        </w:tc>
        <w:tc>
          <w:tcPr>
            <w:tcW w:w="178" w:type="dxa"/>
            <w:vAlign w:val="bottom"/>
          </w:tcPr>
          <w:p w14:paraId="4DFA8511" w14:textId="77777777" w:rsidR="00240508" w:rsidRPr="00880EEB" w:rsidRDefault="00240508" w:rsidP="001B0A5F">
            <w:pPr>
              <w:pStyle w:val="acctfourfigures"/>
              <w:spacing w:line="240" w:lineRule="atLeast"/>
              <w:jc w:val="center"/>
              <w:rPr>
                <w:rFonts w:cs="Times New Roman"/>
                <w:szCs w:val="22"/>
              </w:rPr>
            </w:pPr>
          </w:p>
        </w:tc>
        <w:tc>
          <w:tcPr>
            <w:tcW w:w="1338" w:type="dxa"/>
            <w:vAlign w:val="bottom"/>
          </w:tcPr>
          <w:p w14:paraId="1ECFAC4D" w14:textId="77777777"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Total</w:t>
            </w:r>
          </w:p>
        </w:tc>
      </w:tr>
      <w:tr w:rsidR="00240508" w:rsidRPr="00880EEB" w14:paraId="69330732" w14:textId="77777777" w:rsidTr="00EC65EE">
        <w:trPr>
          <w:tblHeader/>
        </w:trPr>
        <w:tc>
          <w:tcPr>
            <w:tcW w:w="3161" w:type="dxa"/>
            <w:vAlign w:val="bottom"/>
          </w:tcPr>
          <w:p w14:paraId="67B00CA6" w14:textId="77777777" w:rsidR="00240508" w:rsidRPr="0093239C" w:rsidRDefault="00240508" w:rsidP="001B0A5F">
            <w:pPr>
              <w:spacing w:line="240" w:lineRule="atLeast"/>
              <w:ind w:right="-126"/>
              <w:rPr>
                <w:rFonts w:cstheme="minorBidi"/>
                <w:b/>
                <w:bCs/>
                <w:i/>
                <w:iCs/>
                <w:szCs w:val="28"/>
                <w:lang w:bidi="th-TH"/>
              </w:rPr>
            </w:pPr>
          </w:p>
        </w:tc>
        <w:tc>
          <w:tcPr>
            <w:tcW w:w="5958" w:type="dxa"/>
            <w:gridSpan w:val="7"/>
            <w:vAlign w:val="bottom"/>
          </w:tcPr>
          <w:p w14:paraId="67E221AE" w14:textId="77777777" w:rsidR="00240508" w:rsidRPr="00880EEB" w:rsidRDefault="00240508" w:rsidP="001B0A5F">
            <w:pPr>
              <w:pStyle w:val="acctfourfigures"/>
              <w:tabs>
                <w:tab w:val="clear" w:pos="765"/>
              </w:tabs>
              <w:spacing w:line="240" w:lineRule="atLeast"/>
              <w:ind w:right="11"/>
              <w:jc w:val="center"/>
              <w:rPr>
                <w:rFonts w:cs="Times New Roman"/>
                <w:szCs w:val="22"/>
              </w:rPr>
            </w:pPr>
            <w:r w:rsidRPr="00880EEB">
              <w:rPr>
                <w:rFonts w:cs="Times New Roman"/>
                <w:i/>
                <w:iCs/>
                <w:szCs w:val="22"/>
              </w:rPr>
              <w:t>(in thousand Baht)</w:t>
            </w:r>
          </w:p>
        </w:tc>
      </w:tr>
      <w:tr w:rsidR="00240508" w:rsidRPr="00880EEB" w14:paraId="09A54CDE" w14:textId="77777777" w:rsidTr="00EC65EE">
        <w:tc>
          <w:tcPr>
            <w:tcW w:w="3161" w:type="dxa"/>
            <w:vAlign w:val="bottom"/>
          </w:tcPr>
          <w:p w14:paraId="65A7F416" w14:textId="77777777" w:rsidR="00240508" w:rsidRPr="00880EEB" w:rsidRDefault="00240508" w:rsidP="001B0A5F">
            <w:pPr>
              <w:spacing w:line="240" w:lineRule="atLeast"/>
              <w:ind w:left="-70" w:right="-126"/>
              <w:rPr>
                <w:rFonts w:cs="Times New Roman"/>
                <w:b/>
                <w:bCs/>
                <w:i/>
                <w:iCs/>
                <w:szCs w:val="22"/>
              </w:rPr>
            </w:pPr>
            <w:r w:rsidRPr="00880EEB">
              <w:rPr>
                <w:rFonts w:cs="Times New Roman"/>
                <w:b/>
                <w:bCs/>
                <w:i/>
                <w:iCs/>
                <w:szCs w:val="22"/>
              </w:rPr>
              <w:t>Cost</w:t>
            </w:r>
          </w:p>
        </w:tc>
        <w:tc>
          <w:tcPr>
            <w:tcW w:w="1323" w:type="dxa"/>
            <w:vAlign w:val="bottom"/>
          </w:tcPr>
          <w:p w14:paraId="774BD18C"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32B2D4BB"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1197E0E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0A9CB985"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3985D97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EF576C3"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09D9F554"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r>
      <w:tr w:rsidR="00C264A1" w:rsidRPr="00880EEB" w14:paraId="0E3BBA96" w14:textId="77777777" w:rsidTr="00EC65EE">
        <w:tc>
          <w:tcPr>
            <w:tcW w:w="3161" w:type="dxa"/>
            <w:vAlign w:val="bottom"/>
          </w:tcPr>
          <w:p w14:paraId="2582A0B7" w14:textId="4F74EB6D" w:rsidR="00C264A1" w:rsidRPr="00880EEB" w:rsidRDefault="00C264A1" w:rsidP="00C264A1">
            <w:pPr>
              <w:spacing w:line="240" w:lineRule="atLeast"/>
              <w:ind w:left="-70" w:right="-126"/>
              <w:rPr>
                <w:rFonts w:cs="Times New Roman"/>
                <w:szCs w:val="22"/>
              </w:rPr>
            </w:pPr>
            <w:r w:rsidRPr="00880EEB">
              <w:rPr>
                <w:rFonts w:cs="Times New Roman"/>
                <w:szCs w:val="22"/>
              </w:rPr>
              <w:t>At 1 January 202</w:t>
            </w:r>
            <w:r>
              <w:rPr>
                <w:rFonts w:cs="Times New Roman"/>
                <w:szCs w:val="22"/>
              </w:rPr>
              <w:t>2</w:t>
            </w:r>
          </w:p>
        </w:tc>
        <w:tc>
          <w:tcPr>
            <w:tcW w:w="1323" w:type="dxa"/>
          </w:tcPr>
          <w:p w14:paraId="1F5C4B93" w14:textId="4216FCC6" w:rsidR="00C264A1" w:rsidRPr="00C264A1" w:rsidRDefault="00C264A1" w:rsidP="00C264A1">
            <w:pPr>
              <w:pStyle w:val="acctfourfigures"/>
              <w:tabs>
                <w:tab w:val="clear" w:pos="765"/>
                <w:tab w:val="decimal" w:pos="1064"/>
              </w:tabs>
              <w:spacing w:line="240" w:lineRule="atLeast"/>
              <w:ind w:right="11"/>
              <w:jc w:val="both"/>
              <w:rPr>
                <w:rFonts w:cs="Times New Roman"/>
                <w:szCs w:val="22"/>
              </w:rPr>
            </w:pPr>
            <w:r w:rsidRPr="00C264A1">
              <w:rPr>
                <w:rFonts w:cs="Times New Roman"/>
                <w:szCs w:val="22"/>
                <w:lang w:bidi="th-TH"/>
              </w:rPr>
              <w:t>268,639</w:t>
            </w:r>
          </w:p>
        </w:tc>
        <w:tc>
          <w:tcPr>
            <w:tcW w:w="178" w:type="dxa"/>
          </w:tcPr>
          <w:p w14:paraId="32CBF7A2" w14:textId="77777777" w:rsidR="00C264A1" w:rsidRPr="00C264A1" w:rsidRDefault="00C264A1" w:rsidP="00C264A1">
            <w:pPr>
              <w:pStyle w:val="acctfourfigures"/>
              <w:tabs>
                <w:tab w:val="clear" w:pos="765"/>
                <w:tab w:val="decimal" w:pos="1064"/>
              </w:tabs>
              <w:spacing w:line="240" w:lineRule="atLeast"/>
              <w:jc w:val="both"/>
              <w:rPr>
                <w:rFonts w:cs="Times New Roman"/>
                <w:szCs w:val="22"/>
              </w:rPr>
            </w:pPr>
          </w:p>
        </w:tc>
        <w:tc>
          <w:tcPr>
            <w:tcW w:w="1379" w:type="dxa"/>
          </w:tcPr>
          <w:p w14:paraId="55E7C24A" w14:textId="27395DD9" w:rsidR="00C264A1" w:rsidRPr="00C264A1" w:rsidRDefault="00C264A1" w:rsidP="00C264A1">
            <w:pPr>
              <w:pStyle w:val="acctfourfigures"/>
              <w:tabs>
                <w:tab w:val="clear" w:pos="765"/>
                <w:tab w:val="decimal" w:pos="1092"/>
              </w:tabs>
              <w:spacing w:line="240" w:lineRule="atLeast"/>
              <w:ind w:right="-88"/>
              <w:rPr>
                <w:rFonts w:cs="Times New Roman"/>
                <w:szCs w:val="22"/>
                <w:cs/>
                <w:lang w:bidi="th-TH"/>
              </w:rPr>
            </w:pPr>
            <w:r w:rsidRPr="00C264A1">
              <w:rPr>
                <w:rFonts w:cs="Times New Roman"/>
                <w:szCs w:val="22"/>
                <w:lang w:bidi="th-TH"/>
              </w:rPr>
              <w:t>32,621</w:t>
            </w:r>
          </w:p>
        </w:tc>
        <w:tc>
          <w:tcPr>
            <w:tcW w:w="180" w:type="dxa"/>
          </w:tcPr>
          <w:p w14:paraId="371572D1" w14:textId="77777777" w:rsidR="00C264A1" w:rsidRPr="00C264A1" w:rsidRDefault="00C264A1" w:rsidP="00C264A1">
            <w:pPr>
              <w:pStyle w:val="acctfourfigures"/>
              <w:tabs>
                <w:tab w:val="clear" w:pos="765"/>
                <w:tab w:val="decimal" w:pos="1064"/>
              </w:tabs>
              <w:spacing w:line="240" w:lineRule="atLeast"/>
              <w:jc w:val="both"/>
              <w:rPr>
                <w:rFonts w:cs="Times New Roman"/>
                <w:szCs w:val="22"/>
              </w:rPr>
            </w:pPr>
          </w:p>
        </w:tc>
        <w:tc>
          <w:tcPr>
            <w:tcW w:w="1382" w:type="dxa"/>
          </w:tcPr>
          <w:p w14:paraId="4CE27EE9" w14:textId="3B04744D" w:rsidR="00C264A1" w:rsidRPr="00C264A1" w:rsidRDefault="00C264A1" w:rsidP="00C264A1">
            <w:pPr>
              <w:tabs>
                <w:tab w:val="decimal" w:pos="1046"/>
              </w:tabs>
              <w:spacing w:line="240" w:lineRule="atLeast"/>
              <w:rPr>
                <w:rFonts w:cs="Times New Roman"/>
                <w:szCs w:val="22"/>
              </w:rPr>
            </w:pPr>
            <w:r w:rsidRPr="00C264A1">
              <w:rPr>
                <w:rFonts w:cs="Times New Roman"/>
                <w:szCs w:val="22"/>
                <w:lang w:bidi="th-TH"/>
              </w:rPr>
              <w:t>36,289</w:t>
            </w:r>
          </w:p>
        </w:tc>
        <w:tc>
          <w:tcPr>
            <w:tcW w:w="178" w:type="dxa"/>
          </w:tcPr>
          <w:p w14:paraId="282B9952" w14:textId="77777777" w:rsidR="00C264A1" w:rsidRPr="00C264A1" w:rsidRDefault="00C264A1" w:rsidP="00C264A1">
            <w:pPr>
              <w:tabs>
                <w:tab w:val="decimal" w:pos="1046"/>
              </w:tabs>
              <w:spacing w:line="240" w:lineRule="atLeast"/>
              <w:rPr>
                <w:rFonts w:cs="Times New Roman"/>
                <w:szCs w:val="22"/>
              </w:rPr>
            </w:pPr>
          </w:p>
        </w:tc>
        <w:tc>
          <w:tcPr>
            <w:tcW w:w="1338" w:type="dxa"/>
          </w:tcPr>
          <w:p w14:paraId="2BA5AF1D" w14:textId="3CC354E9" w:rsidR="00C264A1" w:rsidRPr="00C264A1" w:rsidRDefault="00C264A1" w:rsidP="00C264A1">
            <w:pPr>
              <w:pStyle w:val="acctfourfigures"/>
              <w:tabs>
                <w:tab w:val="clear" w:pos="765"/>
                <w:tab w:val="decimal" w:pos="1064"/>
              </w:tabs>
              <w:spacing w:line="240" w:lineRule="atLeast"/>
              <w:ind w:right="11"/>
              <w:jc w:val="both"/>
              <w:rPr>
                <w:rFonts w:cs="Times New Roman"/>
                <w:szCs w:val="22"/>
              </w:rPr>
            </w:pPr>
            <w:r w:rsidRPr="00C264A1">
              <w:rPr>
                <w:rFonts w:cs="Times New Roman"/>
                <w:szCs w:val="22"/>
                <w:lang w:bidi="th-TH"/>
              </w:rPr>
              <w:t>337,549</w:t>
            </w:r>
          </w:p>
        </w:tc>
      </w:tr>
      <w:tr w:rsidR="00C264A1" w:rsidRPr="00880EEB" w14:paraId="5C9A103D" w14:textId="77777777" w:rsidTr="00080F43">
        <w:tc>
          <w:tcPr>
            <w:tcW w:w="3161" w:type="dxa"/>
            <w:vAlign w:val="bottom"/>
          </w:tcPr>
          <w:p w14:paraId="2471D82C" w14:textId="77777777" w:rsidR="00C264A1" w:rsidRPr="00880EEB" w:rsidRDefault="00C264A1" w:rsidP="00C264A1">
            <w:pPr>
              <w:spacing w:line="240" w:lineRule="atLeast"/>
              <w:ind w:left="-70" w:right="-126"/>
              <w:rPr>
                <w:rFonts w:cs="Times New Roman"/>
                <w:szCs w:val="22"/>
              </w:rPr>
            </w:pPr>
            <w:r w:rsidRPr="00880EEB">
              <w:rPr>
                <w:rFonts w:cs="Times New Roman"/>
                <w:szCs w:val="22"/>
              </w:rPr>
              <w:t>Additions</w:t>
            </w:r>
          </w:p>
        </w:tc>
        <w:tc>
          <w:tcPr>
            <w:tcW w:w="1323" w:type="dxa"/>
            <w:vAlign w:val="bottom"/>
          </w:tcPr>
          <w:p w14:paraId="3E7ED4FE" w14:textId="2629AECB" w:rsidR="00C264A1" w:rsidRPr="00880EEB" w:rsidRDefault="00C264A1" w:rsidP="00C264A1">
            <w:pPr>
              <w:tabs>
                <w:tab w:val="decimal" w:pos="1046"/>
              </w:tabs>
              <w:spacing w:line="240" w:lineRule="atLeast"/>
              <w:rPr>
                <w:rFonts w:cs="Times New Roman"/>
                <w:szCs w:val="22"/>
              </w:rPr>
            </w:pPr>
            <w:r w:rsidRPr="00EC65EE">
              <w:rPr>
                <w:rFonts w:cs="Times New Roman"/>
                <w:szCs w:val="22"/>
              </w:rPr>
              <w:t>22,257</w:t>
            </w:r>
          </w:p>
        </w:tc>
        <w:tc>
          <w:tcPr>
            <w:tcW w:w="178" w:type="dxa"/>
            <w:vAlign w:val="bottom"/>
          </w:tcPr>
          <w:p w14:paraId="22BDF947" w14:textId="77777777" w:rsidR="00C264A1" w:rsidRPr="00880EEB" w:rsidRDefault="00C264A1" w:rsidP="00C264A1">
            <w:pPr>
              <w:tabs>
                <w:tab w:val="decimal" w:pos="1046"/>
              </w:tabs>
              <w:spacing w:line="240" w:lineRule="atLeast"/>
              <w:rPr>
                <w:rFonts w:cs="Times New Roman"/>
                <w:szCs w:val="22"/>
              </w:rPr>
            </w:pPr>
          </w:p>
        </w:tc>
        <w:tc>
          <w:tcPr>
            <w:tcW w:w="1379" w:type="dxa"/>
            <w:vAlign w:val="bottom"/>
          </w:tcPr>
          <w:p w14:paraId="6D10ECEF" w14:textId="7226D3BC" w:rsidR="00C264A1" w:rsidRPr="00880EEB" w:rsidRDefault="00C264A1" w:rsidP="00C264A1">
            <w:pPr>
              <w:tabs>
                <w:tab w:val="decimal" w:pos="1092"/>
              </w:tabs>
              <w:spacing w:line="240" w:lineRule="atLeast"/>
              <w:ind w:right="-88"/>
              <w:rPr>
                <w:rFonts w:cs="Times New Roman"/>
                <w:szCs w:val="22"/>
              </w:rPr>
            </w:pPr>
            <w:r w:rsidRPr="00EC65EE">
              <w:rPr>
                <w:rFonts w:cs="Times New Roman"/>
                <w:szCs w:val="22"/>
              </w:rPr>
              <w:t>-</w:t>
            </w:r>
          </w:p>
        </w:tc>
        <w:tc>
          <w:tcPr>
            <w:tcW w:w="180" w:type="dxa"/>
            <w:vAlign w:val="bottom"/>
          </w:tcPr>
          <w:p w14:paraId="3D5E8C5A" w14:textId="77777777" w:rsidR="00C264A1" w:rsidRPr="00880EEB" w:rsidRDefault="00C264A1" w:rsidP="00C264A1">
            <w:pPr>
              <w:tabs>
                <w:tab w:val="decimal" w:pos="1046"/>
              </w:tabs>
              <w:spacing w:line="240" w:lineRule="atLeast"/>
              <w:rPr>
                <w:rFonts w:cs="Times New Roman"/>
                <w:szCs w:val="22"/>
              </w:rPr>
            </w:pPr>
          </w:p>
        </w:tc>
        <w:tc>
          <w:tcPr>
            <w:tcW w:w="1382" w:type="dxa"/>
            <w:vAlign w:val="bottom"/>
          </w:tcPr>
          <w:p w14:paraId="6F3B3887" w14:textId="496A4F14" w:rsidR="00C264A1" w:rsidRPr="00880EEB" w:rsidRDefault="00C264A1" w:rsidP="00C264A1">
            <w:pPr>
              <w:tabs>
                <w:tab w:val="decimal" w:pos="1046"/>
              </w:tabs>
              <w:spacing w:line="240" w:lineRule="atLeast"/>
              <w:rPr>
                <w:rFonts w:cs="Times New Roman"/>
                <w:szCs w:val="22"/>
              </w:rPr>
            </w:pPr>
            <w:r w:rsidRPr="00EC65EE">
              <w:rPr>
                <w:rFonts w:cs="Times New Roman"/>
                <w:szCs w:val="22"/>
              </w:rPr>
              <w:t>14,164</w:t>
            </w:r>
          </w:p>
        </w:tc>
        <w:tc>
          <w:tcPr>
            <w:tcW w:w="178" w:type="dxa"/>
            <w:vAlign w:val="bottom"/>
          </w:tcPr>
          <w:p w14:paraId="4DF47918" w14:textId="77777777" w:rsidR="00C264A1" w:rsidRPr="00880EEB" w:rsidRDefault="00C264A1" w:rsidP="00C264A1">
            <w:pPr>
              <w:tabs>
                <w:tab w:val="decimal" w:pos="1046"/>
              </w:tabs>
              <w:spacing w:line="240" w:lineRule="atLeast"/>
              <w:rPr>
                <w:rFonts w:cs="Times New Roman"/>
                <w:szCs w:val="22"/>
              </w:rPr>
            </w:pPr>
          </w:p>
        </w:tc>
        <w:tc>
          <w:tcPr>
            <w:tcW w:w="1338" w:type="dxa"/>
            <w:vAlign w:val="bottom"/>
          </w:tcPr>
          <w:p w14:paraId="36D676D8" w14:textId="5D4C488A" w:rsidR="00C264A1" w:rsidRPr="00880EEB" w:rsidRDefault="00C264A1" w:rsidP="00C264A1">
            <w:pPr>
              <w:tabs>
                <w:tab w:val="decimal" w:pos="1046"/>
              </w:tabs>
              <w:spacing w:line="240" w:lineRule="atLeast"/>
              <w:rPr>
                <w:rFonts w:cs="Times New Roman"/>
                <w:szCs w:val="22"/>
              </w:rPr>
            </w:pPr>
            <w:r w:rsidRPr="00EC65EE">
              <w:rPr>
                <w:rFonts w:cs="Times New Roman"/>
                <w:szCs w:val="22"/>
              </w:rPr>
              <w:t>36,421</w:t>
            </w:r>
          </w:p>
        </w:tc>
      </w:tr>
      <w:tr w:rsidR="00C264A1" w:rsidRPr="00880EEB" w14:paraId="79F57707" w14:textId="77777777" w:rsidTr="00080F43">
        <w:tc>
          <w:tcPr>
            <w:tcW w:w="3161" w:type="dxa"/>
            <w:vAlign w:val="bottom"/>
          </w:tcPr>
          <w:p w14:paraId="599DA1C2" w14:textId="592B3750" w:rsidR="00C264A1" w:rsidRPr="00880EEB" w:rsidRDefault="00C264A1" w:rsidP="00C264A1">
            <w:pPr>
              <w:spacing w:line="240" w:lineRule="atLeast"/>
              <w:ind w:left="-70" w:right="-126"/>
              <w:rPr>
                <w:rFonts w:cs="Times New Roman"/>
                <w:szCs w:val="22"/>
              </w:rPr>
            </w:pPr>
            <w:r>
              <w:rPr>
                <w:rFonts w:cs="Times New Roman"/>
                <w:szCs w:val="22"/>
              </w:rPr>
              <w:t>Transfers in (out)</w:t>
            </w:r>
          </w:p>
        </w:tc>
        <w:tc>
          <w:tcPr>
            <w:tcW w:w="1323" w:type="dxa"/>
            <w:vAlign w:val="bottom"/>
          </w:tcPr>
          <w:p w14:paraId="0F5382DF" w14:textId="39FB1AB1" w:rsidR="00C264A1" w:rsidRPr="00880EEB" w:rsidRDefault="00C264A1" w:rsidP="00C264A1">
            <w:pPr>
              <w:tabs>
                <w:tab w:val="decimal" w:pos="1046"/>
              </w:tabs>
              <w:spacing w:line="240" w:lineRule="atLeast"/>
              <w:rPr>
                <w:rFonts w:cs="Times New Roman"/>
                <w:szCs w:val="22"/>
                <w:rtl/>
              </w:rPr>
            </w:pPr>
            <w:r w:rsidRPr="00EC65EE">
              <w:rPr>
                <w:rFonts w:cs="Times New Roman"/>
                <w:szCs w:val="22"/>
              </w:rPr>
              <w:t>11,469</w:t>
            </w:r>
          </w:p>
        </w:tc>
        <w:tc>
          <w:tcPr>
            <w:tcW w:w="178" w:type="dxa"/>
            <w:vAlign w:val="bottom"/>
          </w:tcPr>
          <w:p w14:paraId="11D04E00" w14:textId="77777777" w:rsidR="00C264A1" w:rsidRPr="00880EEB" w:rsidRDefault="00C264A1" w:rsidP="00C264A1">
            <w:pPr>
              <w:tabs>
                <w:tab w:val="decimal" w:pos="1046"/>
              </w:tabs>
              <w:spacing w:line="240" w:lineRule="atLeast"/>
              <w:rPr>
                <w:rFonts w:cs="Times New Roman"/>
                <w:szCs w:val="22"/>
              </w:rPr>
            </w:pPr>
          </w:p>
        </w:tc>
        <w:tc>
          <w:tcPr>
            <w:tcW w:w="1379" w:type="dxa"/>
            <w:vAlign w:val="bottom"/>
          </w:tcPr>
          <w:p w14:paraId="7F4D172F" w14:textId="1CB7BABF" w:rsidR="00C264A1" w:rsidRPr="00880EEB" w:rsidRDefault="00C264A1" w:rsidP="00C264A1">
            <w:pPr>
              <w:tabs>
                <w:tab w:val="decimal" w:pos="1092"/>
              </w:tabs>
              <w:spacing w:line="240" w:lineRule="atLeast"/>
              <w:ind w:right="-88"/>
              <w:rPr>
                <w:rFonts w:cs="Times New Roman"/>
                <w:szCs w:val="22"/>
              </w:rPr>
            </w:pPr>
            <w:r w:rsidRPr="00EC65EE">
              <w:rPr>
                <w:rFonts w:cs="Times New Roman"/>
                <w:szCs w:val="22"/>
              </w:rPr>
              <w:t>-</w:t>
            </w:r>
          </w:p>
        </w:tc>
        <w:tc>
          <w:tcPr>
            <w:tcW w:w="180" w:type="dxa"/>
            <w:vAlign w:val="bottom"/>
          </w:tcPr>
          <w:p w14:paraId="4B7F6753" w14:textId="77777777" w:rsidR="00C264A1" w:rsidRPr="00880EEB" w:rsidRDefault="00C264A1" w:rsidP="00C264A1">
            <w:pPr>
              <w:tabs>
                <w:tab w:val="decimal" w:pos="1046"/>
              </w:tabs>
              <w:spacing w:line="240" w:lineRule="atLeast"/>
              <w:rPr>
                <w:rFonts w:cs="Times New Roman"/>
                <w:szCs w:val="22"/>
              </w:rPr>
            </w:pPr>
          </w:p>
        </w:tc>
        <w:tc>
          <w:tcPr>
            <w:tcW w:w="1382" w:type="dxa"/>
            <w:vAlign w:val="bottom"/>
          </w:tcPr>
          <w:p w14:paraId="71ABC1BA" w14:textId="15485D6C" w:rsidR="00C264A1" w:rsidRPr="00880EEB" w:rsidRDefault="00C264A1" w:rsidP="00C264A1">
            <w:pPr>
              <w:tabs>
                <w:tab w:val="decimal" w:pos="1046"/>
              </w:tabs>
              <w:spacing w:line="240" w:lineRule="atLeast"/>
              <w:rPr>
                <w:rFonts w:cs="Times New Roman"/>
                <w:szCs w:val="22"/>
              </w:rPr>
            </w:pPr>
            <w:r w:rsidRPr="00EC65EE">
              <w:rPr>
                <w:rFonts w:cs="Times New Roman"/>
                <w:szCs w:val="22"/>
              </w:rPr>
              <w:t>(11,469)</w:t>
            </w:r>
          </w:p>
        </w:tc>
        <w:tc>
          <w:tcPr>
            <w:tcW w:w="178" w:type="dxa"/>
            <w:vAlign w:val="bottom"/>
          </w:tcPr>
          <w:p w14:paraId="6533EFF5" w14:textId="77777777" w:rsidR="00C264A1" w:rsidRPr="00880EEB" w:rsidRDefault="00C264A1" w:rsidP="00C264A1">
            <w:pPr>
              <w:tabs>
                <w:tab w:val="decimal" w:pos="1046"/>
              </w:tabs>
              <w:spacing w:line="240" w:lineRule="atLeast"/>
              <w:rPr>
                <w:rFonts w:cs="Times New Roman"/>
                <w:szCs w:val="22"/>
              </w:rPr>
            </w:pPr>
          </w:p>
        </w:tc>
        <w:tc>
          <w:tcPr>
            <w:tcW w:w="1338" w:type="dxa"/>
            <w:vAlign w:val="bottom"/>
          </w:tcPr>
          <w:p w14:paraId="14897FB8" w14:textId="4389B857" w:rsidR="00C264A1" w:rsidRPr="00880EEB" w:rsidRDefault="00C264A1" w:rsidP="00C264A1">
            <w:pPr>
              <w:tabs>
                <w:tab w:val="decimal" w:pos="1046"/>
              </w:tabs>
              <w:spacing w:line="240" w:lineRule="atLeast"/>
              <w:rPr>
                <w:rFonts w:cs="Times New Roman"/>
                <w:szCs w:val="22"/>
              </w:rPr>
            </w:pPr>
            <w:r w:rsidRPr="00EC65EE">
              <w:rPr>
                <w:rFonts w:cs="Times New Roman"/>
                <w:szCs w:val="22"/>
              </w:rPr>
              <w:t>-</w:t>
            </w:r>
          </w:p>
        </w:tc>
      </w:tr>
      <w:tr w:rsidR="00C264A1" w:rsidRPr="00880EEB" w14:paraId="0B077E79" w14:textId="77777777" w:rsidTr="00080F43">
        <w:tc>
          <w:tcPr>
            <w:tcW w:w="3161" w:type="dxa"/>
            <w:vAlign w:val="bottom"/>
          </w:tcPr>
          <w:p w14:paraId="75BF9468" w14:textId="565B898F" w:rsidR="00C264A1" w:rsidRPr="00880EEB" w:rsidRDefault="00C264A1" w:rsidP="00C264A1">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2</w:t>
            </w:r>
            <w:r w:rsidRPr="00880EEB">
              <w:rPr>
                <w:rFonts w:cs="Times New Roman"/>
                <w:b/>
                <w:bCs/>
                <w:szCs w:val="22"/>
              </w:rPr>
              <w:t xml:space="preserve"> and </w:t>
            </w:r>
          </w:p>
        </w:tc>
        <w:tc>
          <w:tcPr>
            <w:tcW w:w="1323" w:type="dxa"/>
            <w:tcBorders>
              <w:top w:val="single" w:sz="4" w:space="0" w:color="auto"/>
            </w:tcBorders>
            <w:vAlign w:val="bottom"/>
          </w:tcPr>
          <w:p w14:paraId="51AD3E69" w14:textId="60DC03F4" w:rsidR="00C264A1" w:rsidRPr="00880EEB" w:rsidRDefault="00C264A1" w:rsidP="00C264A1">
            <w:pPr>
              <w:tabs>
                <w:tab w:val="decimal" w:pos="1046"/>
              </w:tabs>
              <w:spacing w:line="240" w:lineRule="atLeast"/>
              <w:rPr>
                <w:rFonts w:cs="Times New Roman"/>
                <w:b/>
                <w:bCs/>
                <w:szCs w:val="22"/>
              </w:rPr>
            </w:pPr>
          </w:p>
        </w:tc>
        <w:tc>
          <w:tcPr>
            <w:tcW w:w="178" w:type="dxa"/>
            <w:vAlign w:val="bottom"/>
          </w:tcPr>
          <w:p w14:paraId="7E4019E2" w14:textId="77777777" w:rsidR="00C264A1" w:rsidRPr="00880EEB" w:rsidRDefault="00C264A1" w:rsidP="00C264A1">
            <w:pPr>
              <w:tabs>
                <w:tab w:val="decimal" w:pos="1046"/>
              </w:tabs>
              <w:spacing w:line="240" w:lineRule="atLeast"/>
              <w:rPr>
                <w:rFonts w:cs="Times New Roman"/>
                <w:b/>
                <w:bCs/>
                <w:szCs w:val="22"/>
              </w:rPr>
            </w:pPr>
          </w:p>
        </w:tc>
        <w:tc>
          <w:tcPr>
            <w:tcW w:w="1379" w:type="dxa"/>
            <w:tcBorders>
              <w:top w:val="single" w:sz="4" w:space="0" w:color="auto"/>
            </w:tcBorders>
            <w:vAlign w:val="bottom"/>
          </w:tcPr>
          <w:p w14:paraId="7C2DE7D6" w14:textId="49266420" w:rsidR="00C264A1" w:rsidRPr="00880EEB" w:rsidRDefault="00C264A1" w:rsidP="00C264A1">
            <w:pPr>
              <w:tabs>
                <w:tab w:val="decimal" w:pos="1092"/>
              </w:tabs>
              <w:spacing w:line="240" w:lineRule="atLeast"/>
              <w:ind w:right="-88"/>
              <w:rPr>
                <w:rFonts w:cs="Times New Roman"/>
                <w:b/>
                <w:bCs/>
                <w:szCs w:val="22"/>
              </w:rPr>
            </w:pPr>
          </w:p>
        </w:tc>
        <w:tc>
          <w:tcPr>
            <w:tcW w:w="180" w:type="dxa"/>
            <w:vAlign w:val="bottom"/>
          </w:tcPr>
          <w:p w14:paraId="0823FCF3" w14:textId="77777777" w:rsidR="00C264A1" w:rsidRPr="00880EEB" w:rsidRDefault="00C264A1" w:rsidP="00C264A1">
            <w:pPr>
              <w:tabs>
                <w:tab w:val="decimal" w:pos="1046"/>
              </w:tabs>
              <w:spacing w:line="240" w:lineRule="atLeast"/>
              <w:rPr>
                <w:rFonts w:cs="Times New Roman"/>
                <w:b/>
                <w:bCs/>
                <w:szCs w:val="22"/>
              </w:rPr>
            </w:pPr>
          </w:p>
        </w:tc>
        <w:tc>
          <w:tcPr>
            <w:tcW w:w="1382" w:type="dxa"/>
            <w:tcBorders>
              <w:top w:val="single" w:sz="4" w:space="0" w:color="auto"/>
            </w:tcBorders>
            <w:vAlign w:val="bottom"/>
          </w:tcPr>
          <w:p w14:paraId="67ABA1A9" w14:textId="13C6B54F" w:rsidR="00C264A1" w:rsidRPr="00880EEB" w:rsidRDefault="00C264A1" w:rsidP="00C264A1">
            <w:pPr>
              <w:tabs>
                <w:tab w:val="decimal" w:pos="1046"/>
              </w:tabs>
              <w:spacing w:line="240" w:lineRule="atLeast"/>
              <w:rPr>
                <w:rFonts w:cs="Times New Roman"/>
                <w:b/>
                <w:bCs/>
                <w:szCs w:val="22"/>
              </w:rPr>
            </w:pPr>
          </w:p>
        </w:tc>
        <w:tc>
          <w:tcPr>
            <w:tcW w:w="178" w:type="dxa"/>
            <w:vAlign w:val="bottom"/>
          </w:tcPr>
          <w:p w14:paraId="3E65B0C1" w14:textId="77777777" w:rsidR="00C264A1" w:rsidRPr="00880EEB" w:rsidRDefault="00C264A1" w:rsidP="00C264A1">
            <w:pPr>
              <w:tabs>
                <w:tab w:val="decimal" w:pos="1046"/>
              </w:tabs>
              <w:spacing w:line="240" w:lineRule="atLeast"/>
              <w:rPr>
                <w:rFonts w:cs="Times New Roman"/>
                <w:b/>
                <w:bCs/>
                <w:szCs w:val="22"/>
              </w:rPr>
            </w:pPr>
          </w:p>
        </w:tc>
        <w:tc>
          <w:tcPr>
            <w:tcW w:w="1338" w:type="dxa"/>
            <w:tcBorders>
              <w:top w:val="single" w:sz="4" w:space="0" w:color="auto"/>
            </w:tcBorders>
            <w:vAlign w:val="bottom"/>
          </w:tcPr>
          <w:p w14:paraId="5E3AA637" w14:textId="2B55C080" w:rsidR="00C264A1" w:rsidRPr="00880EEB" w:rsidRDefault="00C264A1" w:rsidP="00C264A1">
            <w:pPr>
              <w:tabs>
                <w:tab w:val="decimal" w:pos="1046"/>
              </w:tabs>
              <w:spacing w:line="240" w:lineRule="atLeast"/>
              <w:rPr>
                <w:rFonts w:cs="Times New Roman"/>
                <w:b/>
                <w:bCs/>
                <w:szCs w:val="22"/>
              </w:rPr>
            </w:pPr>
          </w:p>
        </w:tc>
      </w:tr>
      <w:tr w:rsidR="00C264A1" w:rsidRPr="00880EEB" w14:paraId="0D7BD4D5" w14:textId="77777777" w:rsidTr="00080F43">
        <w:tc>
          <w:tcPr>
            <w:tcW w:w="3161" w:type="dxa"/>
            <w:vAlign w:val="bottom"/>
          </w:tcPr>
          <w:p w14:paraId="398BB06A" w14:textId="2A8D809F" w:rsidR="00C264A1" w:rsidRPr="00880EEB" w:rsidRDefault="00C264A1" w:rsidP="00C264A1">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3</w:t>
            </w:r>
          </w:p>
        </w:tc>
        <w:tc>
          <w:tcPr>
            <w:tcW w:w="1323" w:type="dxa"/>
            <w:vAlign w:val="bottom"/>
          </w:tcPr>
          <w:p w14:paraId="3EFB9EC9" w14:textId="604A4CF7" w:rsidR="00C264A1" w:rsidRPr="00880EEB" w:rsidRDefault="00C264A1" w:rsidP="00C264A1">
            <w:pPr>
              <w:tabs>
                <w:tab w:val="decimal" w:pos="1046"/>
              </w:tabs>
              <w:spacing w:line="240" w:lineRule="atLeast"/>
              <w:rPr>
                <w:rFonts w:cs="Times New Roman"/>
                <w:b/>
                <w:bCs/>
                <w:szCs w:val="22"/>
              </w:rPr>
            </w:pPr>
            <w:r w:rsidRPr="00EC65EE">
              <w:rPr>
                <w:rFonts w:cs="Times New Roman"/>
                <w:b/>
                <w:bCs/>
                <w:szCs w:val="22"/>
              </w:rPr>
              <w:t>302,365</w:t>
            </w:r>
          </w:p>
        </w:tc>
        <w:tc>
          <w:tcPr>
            <w:tcW w:w="178" w:type="dxa"/>
            <w:vAlign w:val="bottom"/>
          </w:tcPr>
          <w:p w14:paraId="56075B69" w14:textId="77777777" w:rsidR="00C264A1" w:rsidRPr="00880EEB" w:rsidRDefault="00C264A1" w:rsidP="00C264A1">
            <w:pPr>
              <w:tabs>
                <w:tab w:val="decimal" w:pos="1046"/>
              </w:tabs>
              <w:spacing w:line="240" w:lineRule="atLeast"/>
              <w:rPr>
                <w:rFonts w:cs="Times New Roman"/>
                <w:b/>
                <w:bCs/>
                <w:szCs w:val="22"/>
              </w:rPr>
            </w:pPr>
          </w:p>
        </w:tc>
        <w:tc>
          <w:tcPr>
            <w:tcW w:w="1379" w:type="dxa"/>
            <w:vAlign w:val="bottom"/>
          </w:tcPr>
          <w:p w14:paraId="734AB58A" w14:textId="1D777AB2" w:rsidR="00C264A1" w:rsidRPr="00880EEB" w:rsidRDefault="00C264A1" w:rsidP="00C264A1">
            <w:pPr>
              <w:tabs>
                <w:tab w:val="decimal" w:pos="1092"/>
              </w:tabs>
              <w:spacing w:line="240" w:lineRule="atLeast"/>
              <w:ind w:right="-88"/>
              <w:rPr>
                <w:rFonts w:cs="Times New Roman"/>
                <w:b/>
                <w:bCs/>
                <w:szCs w:val="22"/>
              </w:rPr>
            </w:pPr>
            <w:r w:rsidRPr="00EC65EE">
              <w:rPr>
                <w:rFonts w:cs="Times New Roman"/>
                <w:b/>
                <w:bCs/>
                <w:szCs w:val="22"/>
              </w:rPr>
              <w:t>32,621</w:t>
            </w:r>
          </w:p>
        </w:tc>
        <w:tc>
          <w:tcPr>
            <w:tcW w:w="180" w:type="dxa"/>
            <w:vAlign w:val="bottom"/>
          </w:tcPr>
          <w:p w14:paraId="14236CA4" w14:textId="77777777" w:rsidR="00C264A1" w:rsidRPr="00880EEB" w:rsidRDefault="00C264A1" w:rsidP="00C264A1">
            <w:pPr>
              <w:tabs>
                <w:tab w:val="decimal" w:pos="1046"/>
              </w:tabs>
              <w:spacing w:line="240" w:lineRule="atLeast"/>
              <w:rPr>
                <w:rFonts w:cs="Times New Roman"/>
                <w:b/>
                <w:bCs/>
                <w:szCs w:val="22"/>
              </w:rPr>
            </w:pPr>
          </w:p>
        </w:tc>
        <w:tc>
          <w:tcPr>
            <w:tcW w:w="1382" w:type="dxa"/>
            <w:vAlign w:val="bottom"/>
          </w:tcPr>
          <w:p w14:paraId="2E0B8CA5" w14:textId="0BAAC5C6" w:rsidR="00C264A1" w:rsidRPr="00880EEB" w:rsidRDefault="00C264A1" w:rsidP="00C264A1">
            <w:pPr>
              <w:tabs>
                <w:tab w:val="decimal" w:pos="1046"/>
              </w:tabs>
              <w:spacing w:line="240" w:lineRule="atLeast"/>
              <w:rPr>
                <w:rFonts w:cs="Times New Roman"/>
                <w:b/>
                <w:bCs/>
                <w:szCs w:val="22"/>
              </w:rPr>
            </w:pPr>
            <w:r w:rsidRPr="00EC65EE">
              <w:rPr>
                <w:rFonts w:cs="Times New Roman"/>
                <w:b/>
                <w:bCs/>
                <w:szCs w:val="22"/>
              </w:rPr>
              <w:t>38,984</w:t>
            </w:r>
          </w:p>
        </w:tc>
        <w:tc>
          <w:tcPr>
            <w:tcW w:w="178" w:type="dxa"/>
            <w:vAlign w:val="bottom"/>
          </w:tcPr>
          <w:p w14:paraId="0C1F7135" w14:textId="77777777" w:rsidR="00C264A1" w:rsidRPr="00880EEB" w:rsidRDefault="00C264A1" w:rsidP="00C264A1">
            <w:pPr>
              <w:tabs>
                <w:tab w:val="decimal" w:pos="1046"/>
              </w:tabs>
              <w:spacing w:line="240" w:lineRule="atLeast"/>
              <w:rPr>
                <w:rFonts w:cs="Times New Roman"/>
                <w:b/>
                <w:bCs/>
                <w:szCs w:val="22"/>
              </w:rPr>
            </w:pPr>
          </w:p>
        </w:tc>
        <w:tc>
          <w:tcPr>
            <w:tcW w:w="1338" w:type="dxa"/>
            <w:vAlign w:val="bottom"/>
          </w:tcPr>
          <w:p w14:paraId="2D46BADF" w14:textId="3171FEDE" w:rsidR="00C264A1" w:rsidRPr="00880EEB" w:rsidRDefault="00C264A1" w:rsidP="00C264A1">
            <w:pPr>
              <w:tabs>
                <w:tab w:val="decimal" w:pos="1046"/>
              </w:tabs>
              <w:spacing w:line="240" w:lineRule="atLeast"/>
              <w:rPr>
                <w:rFonts w:cs="Times New Roman"/>
                <w:b/>
                <w:bCs/>
                <w:szCs w:val="22"/>
              </w:rPr>
            </w:pPr>
            <w:r w:rsidRPr="00EC65EE">
              <w:rPr>
                <w:rFonts w:cs="Times New Roman"/>
                <w:b/>
                <w:bCs/>
                <w:szCs w:val="22"/>
              </w:rPr>
              <w:t>373,970</w:t>
            </w:r>
          </w:p>
        </w:tc>
      </w:tr>
      <w:tr w:rsidR="007B1A6F" w:rsidRPr="00880EEB" w14:paraId="6F292C3A" w14:textId="77777777" w:rsidTr="00EC65EE">
        <w:tc>
          <w:tcPr>
            <w:tcW w:w="3161" w:type="dxa"/>
            <w:vAlign w:val="bottom"/>
          </w:tcPr>
          <w:p w14:paraId="62A09E5B" w14:textId="77777777" w:rsidR="007B1A6F" w:rsidRPr="00880EEB" w:rsidRDefault="007B1A6F" w:rsidP="007B1A6F">
            <w:pPr>
              <w:spacing w:line="240" w:lineRule="atLeast"/>
              <w:ind w:left="-70" w:right="-126"/>
              <w:rPr>
                <w:rFonts w:cs="Times New Roman"/>
                <w:szCs w:val="22"/>
              </w:rPr>
            </w:pPr>
            <w:r w:rsidRPr="00880EEB">
              <w:rPr>
                <w:rFonts w:cs="Times New Roman"/>
                <w:szCs w:val="22"/>
              </w:rPr>
              <w:t>Additions</w:t>
            </w:r>
          </w:p>
        </w:tc>
        <w:tc>
          <w:tcPr>
            <w:tcW w:w="1323" w:type="dxa"/>
            <w:shd w:val="clear" w:color="auto" w:fill="auto"/>
            <w:vAlign w:val="bottom"/>
          </w:tcPr>
          <w:p w14:paraId="46E804FD" w14:textId="2CAA1101" w:rsidR="007B1A6F" w:rsidRPr="0093239C" w:rsidRDefault="007B1A6F" w:rsidP="007B1A6F">
            <w:pPr>
              <w:tabs>
                <w:tab w:val="decimal" w:pos="1046"/>
              </w:tabs>
              <w:spacing w:line="240" w:lineRule="atLeast"/>
              <w:rPr>
                <w:rFonts w:cs="Times New Roman"/>
                <w:szCs w:val="22"/>
                <w:lang w:bidi="th-TH"/>
              </w:rPr>
            </w:pPr>
            <w:r w:rsidRPr="0093239C">
              <w:rPr>
                <w:rFonts w:cs="Times New Roman"/>
                <w:szCs w:val="22"/>
              </w:rPr>
              <w:t>14,486</w:t>
            </w:r>
          </w:p>
        </w:tc>
        <w:tc>
          <w:tcPr>
            <w:tcW w:w="178" w:type="dxa"/>
            <w:shd w:val="clear" w:color="auto" w:fill="auto"/>
            <w:vAlign w:val="bottom"/>
          </w:tcPr>
          <w:p w14:paraId="4E144862" w14:textId="77777777" w:rsidR="007B1A6F" w:rsidRPr="007B1A6F" w:rsidRDefault="007B1A6F" w:rsidP="007B1A6F">
            <w:pPr>
              <w:tabs>
                <w:tab w:val="decimal" w:pos="1046"/>
              </w:tabs>
              <w:spacing w:line="240" w:lineRule="atLeast"/>
              <w:rPr>
                <w:rFonts w:cs="Times New Roman"/>
                <w:szCs w:val="22"/>
              </w:rPr>
            </w:pPr>
          </w:p>
        </w:tc>
        <w:tc>
          <w:tcPr>
            <w:tcW w:w="1379" w:type="dxa"/>
            <w:shd w:val="clear" w:color="auto" w:fill="auto"/>
            <w:vAlign w:val="bottom"/>
          </w:tcPr>
          <w:p w14:paraId="7B29B5B5" w14:textId="135B2796" w:rsidR="007B1A6F" w:rsidRPr="007B1A6F" w:rsidRDefault="007B1A6F" w:rsidP="007B1A6F">
            <w:pPr>
              <w:tabs>
                <w:tab w:val="decimal" w:pos="1092"/>
              </w:tabs>
              <w:spacing w:line="240" w:lineRule="atLeast"/>
              <w:ind w:right="-88"/>
              <w:rPr>
                <w:rFonts w:cs="Times New Roman"/>
                <w:szCs w:val="22"/>
              </w:rPr>
            </w:pPr>
            <w:r w:rsidRPr="0093239C">
              <w:rPr>
                <w:rFonts w:cs="Times New Roman"/>
                <w:szCs w:val="22"/>
              </w:rPr>
              <w:t>-</w:t>
            </w:r>
          </w:p>
        </w:tc>
        <w:tc>
          <w:tcPr>
            <w:tcW w:w="180" w:type="dxa"/>
            <w:shd w:val="clear" w:color="auto" w:fill="auto"/>
            <w:vAlign w:val="bottom"/>
          </w:tcPr>
          <w:p w14:paraId="0A2CE65B" w14:textId="77777777" w:rsidR="007B1A6F" w:rsidRPr="007B1A6F" w:rsidRDefault="007B1A6F" w:rsidP="007B1A6F">
            <w:pPr>
              <w:tabs>
                <w:tab w:val="decimal" w:pos="1046"/>
              </w:tabs>
              <w:spacing w:line="240" w:lineRule="atLeast"/>
              <w:rPr>
                <w:rFonts w:cs="Times New Roman"/>
                <w:szCs w:val="22"/>
              </w:rPr>
            </w:pPr>
          </w:p>
        </w:tc>
        <w:tc>
          <w:tcPr>
            <w:tcW w:w="1382" w:type="dxa"/>
            <w:shd w:val="clear" w:color="auto" w:fill="auto"/>
            <w:vAlign w:val="bottom"/>
          </w:tcPr>
          <w:p w14:paraId="778DDF70" w14:textId="2B0A5F43" w:rsidR="007B1A6F" w:rsidRPr="007B1A6F" w:rsidRDefault="007B1A6F" w:rsidP="007B1A6F">
            <w:pPr>
              <w:tabs>
                <w:tab w:val="decimal" w:pos="1046"/>
              </w:tabs>
              <w:spacing w:line="240" w:lineRule="atLeast"/>
              <w:rPr>
                <w:rFonts w:cs="Times New Roman"/>
                <w:szCs w:val="22"/>
              </w:rPr>
            </w:pPr>
            <w:r w:rsidRPr="0093239C">
              <w:rPr>
                <w:rFonts w:cs="Times New Roman"/>
                <w:szCs w:val="22"/>
              </w:rPr>
              <w:t>59,391</w:t>
            </w:r>
          </w:p>
        </w:tc>
        <w:tc>
          <w:tcPr>
            <w:tcW w:w="178" w:type="dxa"/>
            <w:shd w:val="clear" w:color="auto" w:fill="auto"/>
            <w:vAlign w:val="bottom"/>
          </w:tcPr>
          <w:p w14:paraId="18C1B63D" w14:textId="77777777" w:rsidR="007B1A6F" w:rsidRPr="007B1A6F" w:rsidRDefault="007B1A6F" w:rsidP="007B1A6F">
            <w:pPr>
              <w:tabs>
                <w:tab w:val="decimal" w:pos="1046"/>
              </w:tabs>
              <w:spacing w:line="240" w:lineRule="atLeast"/>
              <w:rPr>
                <w:rFonts w:cs="Times New Roman"/>
                <w:szCs w:val="22"/>
              </w:rPr>
            </w:pPr>
          </w:p>
        </w:tc>
        <w:tc>
          <w:tcPr>
            <w:tcW w:w="1338" w:type="dxa"/>
            <w:shd w:val="clear" w:color="auto" w:fill="auto"/>
            <w:vAlign w:val="bottom"/>
          </w:tcPr>
          <w:p w14:paraId="5A790106" w14:textId="47F568E7" w:rsidR="007B1A6F" w:rsidRPr="007B1A6F" w:rsidRDefault="007B1A6F" w:rsidP="007B1A6F">
            <w:pPr>
              <w:tabs>
                <w:tab w:val="decimal" w:pos="1046"/>
              </w:tabs>
              <w:spacing w:line="240" w:lineRule="atLeast"/>
              <w:rPr>
                <w:rFonts w:cs="Times New Roman"/>
                <w:szCs w:val="22"/>
              </w:rPr>
            </w:pPr>
            <w:r w:rsidRPr="0093239C">
              <w:rPr>
                <w:rFonts w:cs="Times New Roman"/>
                <w:szCs w:val="22"/>
              </w:rPr>
              <w:t>73,877</w:t>
            </w:r>
          </w:p>
        </w:tc>
      </w:tr>
      <w:tr w:rsidR="007B1A6F" w:rsidRPr="00880EEB" w14:paraId="6C2E35FE" w14:textId="77777777" w:rsidTr="00EC65EE">
        <w:tc>
          <w:tcPr>
            <w:tcW w:w="3161" w:type="dxa"/>
            <w:vAlign w:val="bottom"/>
          </w:tcPr>
          <w:p w14:paraId="203BE1E1" w14:textId="6D2F2334" w:rsidR="007B1A6F" w:rsidRPr="00D943F3" w:rsidRDefault="007B1A6F" w:rsidP="007B1A6F">
            <w:pPr>
              <w:spacing w:line="240" w:lineRule="atLeast"/>
              <w:ind w:left="-70" w:right="-126"/>
              <w:rPr>
                <w:rFonts w:cs="Times New Roman"/>
                <w:szCs w:val="22"/>
              </w:rPr>
            </w:pPr>
            <w:r w:rsidRPr="00D943F3">
              <w:rPr>
                <w:rFonts w:cs="Times New Roman"/>
                <w:szCs w:val="22"/>
              </w:rPr>
              <w:t>Transfers in (out)</w:t>
            </w:r>
          </w:p>
        </w:tc>
        <w:tc>
          <w:tcPr>
            <w:tcW w:w="1323" w:type="dxa"/>
            <w:tcBorders>
              <w:bottom w:val="single" w:sz="4" w:space="0" w:color="auto"/>
            </w:tcBorders>
            <w:shd w:val="clear" w:color="auto" w:fill="auto"/>
            <w:vAlign w:val="bottom"/>
          </w:tcPr>
          <w:p w14:paraId="34552631" w14:textId="2CC63E69"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szCs w:val="22"/>
              </w:rPr>
              <w:t>6,899</w:t>
            </w:r>
          </w:p>
        </w:tc>
        <w:tc>
          <w:tcPr>
            <w:tcW w:w="178" w:type="dxa"/>
            <w:shd w:val="clear" w:color="auto" w:fill="auto"/>
            <w:vAlign w:val="bottom"/>
          </w:tcPr>
          <w:p w14:paraId="41A6FB25" w14:textId="77777777"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p>
        </w:tc>
        <w:tc>
          <w:tcPr>
            <w:tcW w:w="1379" w:type="dxa"/>
            <w:tcBorders>
              <w:bottom w:val="single" w:sz="4" w:space="0" w:color="auto"/>
            </w:tcBorders>
            <w:shd w:val="clear" w:color="auto" w:fill="auto"/>
            <w:vAlign w:val="bottom"/>
          </w:tcPr>
          <w:p w14:paraId="3DFD9003" w14:textId="4C55097A" w:rsidR="007B1A6F" w:rsidRPr="007B1A6F" w:rsidRDefault="007B1A6F" w:rsidP="007B1A6F">
            <w:pPr>
              <w:pStyle w:val="acctfourfigures"/>
              <w:tabs>
                <w:tab w:val="clear" w:pos="765"/>
                <w:tab w:val="decimal" w:pos="1114"/>
              </w:tabs>
              <w:spacing w:line="240" w:lineRule="atLeast"/>
              <w:ind w:right="11"/>
              <w:rPr>
                <w:rFonts w:cs="Times New Roman"/>
                <w:b/>
                <w:bCs/>
                <w:szCs w:val="22"/>
                <w:lang w:bidi="th-TH"/>
              </w:rPr>
            </w:pPr>
            <w:r w:rsidRPr="0093239C">
              <w:rPr>
                <w:rFonts w:cs="Times New Roman"/>
                <w:szCs w:val="22"/>
              </w:rPr>
              <w:t>-</w:t>
            </w:r>
          </w:p>
        </w:tc>
        <w:tc>
          <w:tcPr>
            <w:tcW w:w="180" w:type="dxa"/>
            <w:shd w:val="clear" w:color="auto" w:fill="auto"/>
            <w:vAlign w:val="bottom"/>
          </w:tcPr>
          <w:p w14:paraId="438A8733" w14:textId="473316D3"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p>
        </w:tc>
        <w:tc>
          <w:tcPr>
            <w:tcW w:w="1382" w:type="dxa"/>
            <w:tcBorders>
              <w:bottom w:val="single" w:sz="4" w:space="0" w:color="auto"/>
            </w:tcBorders>
            <w:shd w:val="clear" w:color="auto" w:fill="auto"/>
            <w:vAlign w:val="bottom"/>
          </w:tcPr>
          <w:p w14:paraId="34718DA3" w14:textId="016466BE"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szCs w:val="22"/>
              </w:rPr>
              <w:t>(6,899)</w:t>
            </w:r>
          </w:p>
        </w:tc>
        <w:tc>
          <w:tcPr>
            <w:tcW w:w="178" w:type="dxa"/>
            <w:shd w:val="clear" w:color="auto" w:fill="auto"/>
            <w:vAlign w:val="bottom"/>
          </w:tcPr>
          <w:p w14:paraId="03538574" w14:textId="77777777"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bottom w:val="single" w:sz="4" w:space="0" w:color="auto"/>
            </w:tcBorders>
            <w:shd w:val="clear" w:color="auto" w:fill="auto"/>
            <w:vAlign w:val="bottom"/>
          </w:tcPr>
          <w:p w14:paraId="36336172" w14:textId="03C64598"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szCs w:val="22"/>
              </w:rPr>
              <w:t>-</w:t>
            </w:r>
          </w:p>
        </w:tc>
      </w:tr>
      <w:tr w:rsidR="007B1A6F" w:rsidRPr="00880EEB" w14:paraId="5D00F8DA" w14:textId="77777777" w:rsidTr="00EC65EE">
        <w:tc>
          <w:tcPr>
            <w:tcW w:w="3161" w:type="dxa"/>
            <w:vAlign w:val="bottom"/>
          </w:tcPr>
          <w:p w14:paraId="77186AEE" w14:textId="44887AA0" w:rsidR="007B1A6F" w:rsidRPr="00880EEB" w:rsidRDefault="007B1A6F" w:rsidP="007B1A6F">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3</w:t>
            </w:r>
          </w:p>
        </w:tc>
        <w:tc>
          <w:tcPr>
            <w:tcW w:w="1323" w:type="dxa"/>
            <w:tcBorders>
              <w:top w:val="single" w:sz="4" w:space="0" w:color="auto"/>
              <w:bottom w:val="single" w:sz="4" w:space="0" w:color="auto"/>
            </w:tcBorders>
            <w:shd w:val="clear" w:color="auto" w:fill="auto"/>
            <w:vAlign w:val="bottom"/>
          </w:tcPr>
          <w:p w14:paraId="7ECB1BF3" w14:textId="68687F08"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b/>
                <w:bCs/>
                <w:szCs w:val="22"/>
              </w:rPr>
              <w:t>323,750</w:t>
            </w:r>
          </w:p>
        </w:tc>
        <w:tc>
          <w:tcPr>
            <w:tcW w:w="178" w:type="dxa"/>
            <w:shd w:val="clear" w:color="auto" w:fill="auto"/>
            <w:vAlign w:val="bottom"/>
          </w:tcPr>
          <w:p w14:paraId="50FC4445" w14:textId="77777777"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p>
        </w:tc>
        <w:tc>
          <w:tcPr>
            <w:tcW w:w="1379" w:type="dxa"/>
            <w:tcBorders>
              <w:top w:val="single" w:sz="4" w:space="0" w:color="auto"/>
              <w:bottom w:val="single" w:sz="4" w:space="0" w:color="auto"/>
            </w:tcBorders>
            <w:shd w:val="clear" w:color="auto" w:fill="auto"/>
            <w:vAlign w:val="bottom"/>
          </w:tcPr>
          <w:p w14:paraId="78D3E2CE" w14:textId="0BDE3EB1" w:rsidR="007B1A6F" w:rsidRPr="007B1A6F" w:rsidRDefault="007B1A6F" w:rsidP="007B1A6F">
            <w:pPr>
              <w:pStyle w:val="acctfourfigures"/>
              <w:tabs>
                <w:tab w:val="clear" w:pos="765"/>
                <w:tab w:val="decimal" w:pos="1120"/>
              </w:tabs>
              <w:spacing w:line="240" w:lineRule="atLeast"/>
              <w:ind w:right="11"/>
              <w:rPr>
                <w:rFonts w:cs="Times New Roman"/>
                <w:b/>
                <w:bCs/>
                <w:szCs w:val="22"/>
                <w:lang w:bidi="th-TH"/>
              </w:rPr>
            </w:pPr>
            <w:r w:rsidRPr="0093239C">
              <w:rPr>
                <w:rFonts w:cs="Times New Roman"/>
                <w:b/>
                <w:bCs/>
                <w:szCs w:val="22"/>
              </w:rPr>
              <w:t>32,621</w:t>
            </w:r>
          </w:p>
        </w:tc>
        <w:tc>
          <w:tcPr>
            <w:tcW w:w="180" w:type="dxa"/>
            <w:shd w:val="clear" w:color="auto" w:fill="auto"/>
            <w:vAlign w:val="bottom"/>
          </w:tcPr>
          <w:p w14:paraId="73B0ED92" w14:textId="77777777"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p>
        </w:tc>
        <w:tc>
          <w:tcPr>
            <w:tcW w:w="1382" w:type="dxa"/>
            <w:tcBorders>
              <w:top w:val="single" w:sz="4" w:space="0" w:color="auto"/>
              <w:bottom w:val="single" w:sz="4" w:space="0" w:color="auto"/>
            </w:tcBorders>
            <w:shd w:val="clear" w:color="auto" w:fill="auto"/>
            <w:vAlign w:val="bottom"/>
          </w:tcPr>
          <w:p w14:paraId="6596FA3D" w14:textId="6817CC4A"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b/>
                <w:bCs/>
                <w:szCs w:val="22"/>
              </w:rPr>
              <w:t>91,476</w:t>
            </w:r>
          </w:p>
        </w:tc>
        <w:tc>
          <w:tcPr>
            <w:tcW w:w="178" w:type="dxa"/>
            <w:shd w:val="clear" w:color="auto" w:fill="auto"/>
            <w:vAlign w:val="bottom"/>
          </w:tcPr>
          <w:p w14:paraId="6C0AEE45" w14:textId="77777777"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top w:val="single" w:sz="4" w:space="0" w:color="auto"/>
              <w:bottom w:val="single" w:sz="4" w:space="0" w:color="auto"/>
            </w:tcBorders>
            <w:shd w:val="clear" w:color="auto" w:fill="auto"/>
            <w:vAlign w:val="bottom"/>
          </w:tcPr>
          <w:p w14:paraId="7A63AD6C" w14:textId="7405115D" w:rsidR="007B1A6F" w:rsidRPr="007B1A6F" w:rsidRDefault="007B1A6F" w:rsidP="007B1A6F">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b/>
                <w:bCs/>
                <w:szCs w:val="22"/>
              </w:rPr>
              <w:t>447,847</w:t>
            </w:r>
          </w:p>
        </w:tc>
      </w:tr>
      <w:tr w:rsidR="007B1A6F" w:rsidRPr="00880EEB" w14:paraId="415984BC" w14:textId="77777777" w:rsidTr="00EC65EE">
        <w:tc>
          <w:tcPr>
            <w:tcW w:w="3161" w:type="dxa"/>
            <w:vAlign w:val="bottom"/>
          </w:tcPr>
          <w:p w14:paraId="09579D56" w14:textId="77777777" w:rsidR="007B1A6F" w:rsidRPr="00880EEB" w:rsidRDefault="007B1A6F" w:rsidP="007B1A6F">
            <w:pPr>
              <w:spacing w:line="240" w:lineRule="atLeast"/>
              <w:ind w:left="-70" w:right="-126" w:hanging="191"/>
              <w:rPr>
                <w:rFonts w:cs="Times New Roman"/>
                <w:b/>
                <w:bCs/>
                <w:i/>
                <w:iCs/>
                <w:szCs w:val="22"/>
              </w:rPr>
            </w:pPr>
          </w:p>
        </w:tc>
        <w:tc>
          <w:tcPr>
            <w:tcW w:w="1323" w:type="dxa"/>
            <w:shd w:val="clear" w:color="auto" w:fill="auto"/>
            <w:vAlign w:val="bottom"/>
          </w:tcPr>
          <w:p w14:paraId="013BB36E"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5F2580"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5F2E9596" w14:textId="77777777" w:rsidR="007B1A6F" w:rsidRPr="007B1A6F" w:rsidRDefault="007B1A6F" w:rsidP="007B1A6F">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192D8AFD"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339CA2E"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5B0DF803"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41F078DD"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880EEB" w14:paraId="634B4C1D" w14:textId="77777777" w:rsidTr="00EC65EE">
        <w:tc>
          <w:tcPr>
            <w:tcW w:w="3161" w:type="dxa"/>
            <w:vAlign w:val="bottom"/>
          </w:tcPr>
          <w:p w14:paraId="224600F5" w14:textId="77777777" w:rsidR="007B1A6F" w:rsidRPr="00880EEB" w:rsidRDefault="007B1A6F" w:rsidP="007B1A6F">
            <w:pPr>
              <w:spacing w:line="240" w:lineRule="atLeast"/>
              <w:ind w:left="110" w:right="-126" w:hanging="191"/>
              <w:rPr>
                <w:rFonts w:cs="Times New Roman"/>
                <w:b/>
                <w:bCs/>
                <w:i/>
                <w:iCs/>
                <w:szCs w:val="22"/>
              </w:rPr>
            </w:pPr>
            <w:r w:rsidRPr="00880EEB">
              <w:rPr>
                <w:rFonts w:cs="Times New Roman"/>
                <w:b/>
                <w:bCs/>
                <w:i/>
                <w:iCs/>
                <w:szCs w:val="22"/>
              </w:rPr>
              <w:t>Accumulated amortisation</w:t>
            </w:r>
          </w:p>
        </w:tc>
        <w:tc>
          <w:tcPr>
            <w:tcW w:w="1323" w:type="dxa"/>
            <w:shd w:val="clear" w:color="auto" w:fill="auto"/>
            <w:vAlign w:val="bottom"/>
          </w:tcPr>
          <w:p w14:paraId="729F769E"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966D67"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7EFF8BD" w14:textId="77777777" w:rsidR="007B1A6F" w:rsidRPr="007B1A6F" w:rsidRDefault="007B1A6F" w:rsidP="007B1A6F">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3C2628DA"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1EFA03E5"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87433B7"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1CF0F748"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880EEB" w14:paraId="392AE2E3" w14:textId="77777777" w:rsidTr="00080F43">
        <w:tc>
          <w:tcPr>
            <w:tcW w:w="3161" w:type="dxa"/>
            <w:vAlign w:val="bottom"/>
          </w:tcPr>
          <w:p w14:paraId="5AB3CEE6" w14:textId="1501EB85" w:rsidR="007B1A6F" w:rsidRPr="00880EEB" w:rsidRDefault="007B1A6F" w:rsidP="007B1A6F">
            <w:pPr>
              <w:spacing w:line="240" w:lineRule="atLeast"/>
              <w:ind w:left="-70" w:right="-126"/>
              <w:rPr>
                <w:rFonts w:cs="Times New Roman"/>
                <w:szCs w:val="22"/>
              </w:rPr>
            </w:pPr>
            <w:r w:rsidRPr="00880EEB">
              <w:rPr>
                <w:rFonts w:cs="Times New Roman"/>
                <w:szCs w:val="22"/>
              </w:rPr>
              <w:t>At 1 January 202</w:t>
            </w:r>
            <w:r>
              <w:rPr>
                <w:rFonts w:cs="Times New Roman"/>
                <w:szCs w:val="22"/>
              </w:rPr>
              <w:t>2</w:t>
            </w:r>
          </w:p>
        </w:tc>
        <w:tc>
          <w:tcPr>
            <w:tcW w:w="1323" w:type="dxa"/>
            <w:shd w:val="clear" w:color="auto" w:fill="auto"/>
          </w:tcPr>
          <w:p w14:paraId="3F1529A4" w14:textId="754640C6"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r w:rsidRPr="007B1A6F">
              <w:rPr>
                <w:rFonts w:cs="Times New Roman"/>
                <w:szCs w:val="22"/>
                <w:lang w:bidi="th-TH"/>
              </w:rPr>
              <w:t>(180,688)</w:t>
            </w:r>
          </w:p>
        </w:tc>
        <w:tc>
          <w:tcPr>
            <w:tcW w:w="178" w:type="dxa"/>
            <w:shd w:val="clear" w:color="auto" w:fill="auto"/>
          </w:tcPr>
          <w:p w14:paraId="29EB5B7C"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shd w:val="clear" w:color="auto" w:fill="auto"/>
          </w:tcPr>
          <w:p w14:paraId="452174E5" w14:textId="7F71924E" w:rsidR="007B1A6F" w:rsidRPr="007B1A6F" w:rsidRDefault="007B1A6F" w:rsidP="007B1A6F">
            <w:pPr>
              <w:pStyle w:val="acctfourfigures"/>
              <w:tabs>
                <w:tab w:val="clear" w:pos="765"/>
                <w:tab w:val="decimal" w:pos="1092"/>
              </w:tabs>
              <w:spacing w:line="240" w:lineRule="atLeast"/>
              <w:ind w:right="-88"/>
              <w:rPr>
                <w:rFonts w:cs="Times New Roman"/>
                <w:szCs w:val="22"/>
                <w:cs/>
                <w:lang w:bidi="th-TH"/>
              </w:rPr>
            </w:pPr>
            <w:r w:rsidRPr="007B1A6F">
              <w:rPr>
                <w:rFonts w:cs="Times New Roman"/>
                <w:szCs w:val="22"/>
                <w:lang w:bidi="th-TH"/>
              </w:rPr>
              <w:t>-</w:t>
            </w:r>
          </w:p>
        </w:tc>
        <w:tc>
          <w:tcPr>
            <w:tcW w:w="180" w:type="dxa"/>
            <w:shd w:val="clear" w:color="auto" w:fill="auto"/>
          </w:tcPr>
          <w:p w14:paraId="2F8E4EA8"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shd w:val="clear" w:color="auto" w:fill="auto"/>
          </w:tcPr>
          <w:p w14:paraId="016C583B" w14:textId="754BA526" w:rsidR="007B1A6F" w:rsidRPr="007B1A6F" w:rsidRDefault="007B1A6F" w:rsidP="007B1A6F">
            <w:pPr>
              <w:pStyle w:val="acctfourfigures"/>
              <w:tabs>
                <w:tab w:val="clear" w:pos="765"/>
                <w:tab w:val="decimal" w:pos="1064"/>
              </w:tabs>
              <w:spacing w:line="240" w:lineRule="atLeast"/>
              <w:ind w:right="11"/>
              <w:rPr>
                <w:rFonts w:cs="Times New Roman"/>
                <w:szCs w:val="22"/>
                <w:cs/>
                <w:lang w:bidi="th-TH"/>
              </w:rPr>
            </w:pPr>
            <w:r w:rsidRPr="007B1A6F">
              <w:rPr>
                <w:rFonts w:cs="Times New Roman"/>
                <w:szCs w:val="22"/>
                <w:lang w:bidi="th-TH"/>
              </w:rPr>
              <w:t>-</w:t>
            </w:r>
          </w:p>
        </w:tc>
        <w:tc>
          <w:tcPr>
            <w:tcW w:w="178" w:type="dxa"/>
            <w:shd w:val="clear" w:color="auto" w:fill="auto"/>
          </w:tcPr>
          <w:p w14:paraId="348170B4"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shd w:val="clear" w:color="auto" w:fill="auto"/>
          </w:tcPr>
          <w:p w14:paraId="64CD75BE" w14:textId="41D8884D"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r w:rsidRPr="007B1A6F">
              <w:rPr>
                <w:rFonts w:cs="Times New Roman"/>
                <w:szCs w:val="22"/>
                <w:lang w:bidi="th-TH"/>
              </w:rPr>
              <w:t>(180,688)</w:t>
            </w:r>
          </w:p>
        </w:tc>
      </w:tr>
      <w:tr w:rsidR="007B1A6F" w:rsidRPr="00880EEB" w14:paraId="5FE0148C" w14:textId="77777777" w:rsidTr="00080F43">
        <w:tc>
          <w:tcPr>
            <w:tcW w:w="3161" w:type="dxa"/>
            <w:vAlign w:val="bottom"/>
          </w:tcPr>
          <w:p w14:paraId="62336177" w14:textId="1924ABC0" w:rsidR="007B1A6F" w:rsidRPr="00880EEB" w:rsidRDefault="007B1A6F" w:rsidP="007B1A6F">
            <w:pPr>
              <w:spacing w:line="240" w:lineRule="atLeast"/>
              <w:ind w:left="-70" w:right="-126"/>
              <w:rPr>
                <w:rFonts w:cs="Times New Roman"/>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for the year</w:t>
            </w:r>
          </w:p>
        </w:tc>
        <w:tc>
          <w:tcPr>
            <w:tcW w:w="1323" w:type="dxa"/>
            <w:shd w:val="clear" w:color="auto" w:fill="auto"/>
            <w:vAlign w:val="bottom"/>
          </w:tcPr>
          <w:p w14:paraId="682EFFA0" w14:textId="18BD40E5" w:rsidR="007B1A6F" w:rsidRPr="007B1A6F" w:rsidRDefault="007B1A6F" w:rsidP="007B1A6F">
            <w:pPr>
              <w:pStyle w:val="acctfourfigures"/>
              <w:tabs>
                <w:tab w:val="clear" w:pos="765"/>
                <w:tab w:val="decimal" w:pos="1046"/>
              </w:tabs>
              <w:spacing w:line="240" w:lineRule="atLeast"/>
              <w:ind w:right="11"/>
              <w:rPr>
                <w:rFonts w:cs="Times New Roman"/>
                <w:szCs w:val="22"/>
                <w:lang w:bidi="th-TH"/>
              </w:rPr>
            </w:pPr>
            <w:r w:rsidRPr="007B1A6F">
              <w:rPr>
                <w:rFonts w:cs="Times New Roman"/>
                <w:szCs w:val="22"/>
                <w:lang w:bidi="th-TH"/>
              </w:rPr>
              <w:t>(27,364)</w:t>
            </w:r>
          </w:p>
        </w:tc>
        <w:tc>
          <w:tcPr>
            <w:tcW w:w="178" w:type="dxa"/>
            <w:shd w:val="clear" w:color="auto" w:fill="auto"/>
            <w:vAlign w:val="bottom"/>
          </w:tcPr>
          <w:p w14:paraId="6E117E74" w14:textId="77777777" w:rsidR="007B1A6F" w:rsidRPr="007B1A6F" w:rsidRDefault="007B1A6F" w:rsidP="007B1A6F">
            <w:pPr>
              <w:pStyle w:val="acctfourfigures"/>
              <w:tabs>
                <w:tab w:val="clear" w:pos="765"/>
                <w:tab w:val="decimal" w:pos="1046"/>
              </w:tabs>
              <w:spacing w:line="240" w:lineRule="atLeast"/>
              <w:rPr>
                <w:rFonts w:cs="Times New Roman"/>
                <w:szCs w:val="22"/>
              </w:rPr>
            </w:pPr>
          </w:p>
        </w:tc>
        <w:tc>
          <w:tcPr>
            <w:tcW w:w="1379" w:type="dxa"/>
            <w:shd w:val="clear" w:color="auto" w:fill="auto"/>
            <w:vAlign w:val="bottom"/>
          </w:tcPr>
          <w:p w14:paraId="302D2679" w14:textId="59D56F5D" w:rsidR="007B1A6F" w:rsidRPr="007B1A6F" w:rsidRDefault="007B1A6F" w:rsidP="007B1A6F">
            <w:pPr>
              <w:pStyle w:val="acctfourfigures"/>
              <w:tabs>
                <w:tab w:val="clear" w:pos="765"/>
                <w:tab w:val="decimal" w:pos="1092"/>
              </w:tabs>
              <w:spacing w:line="240" w:lineRule="atLeast"/>
              <w:ind w:right="-88"/>
              <w:rPr>
                <w:rFonts w:cs="Times New Roman"/>
                <w:szCs w:val="22"/>
                <w:lang w:bidi="th-TH"/>
              </w:rPr>
            </w:pPr>
            <w:r w:rsidRPr="007B1A6F">
              <w:rPr>
                <w:rFonts w:cs="Times New Roman"/>
                <w:szCs w:val="22"/>
                <w:lang w:bidi="th-TH"/>
              </w:rPr>
              <w:t>-</w:t>
            </w:r>
          </w:p>
        </w:tc>
        <w:tc>
          <w:tcPr>
            <w:tcW w:w="180" w:type="dxa"/>
            <w:shd w:val="clear" w:color="auto" w:fill="auto"/>
            <w:vAlign w:val="bottom"/>
          </w:tcPr>
          <w:p w14:paraId="4F29AD06" w14:textId="77777777" w:rsidR="007B1A6F" w:rsidRPr="007B1A6F" w:rsidRDefault="007B1A6F" w:rsidP="007B1A6F">
            <w:pPr>
              <w:pStyle w:val="acctfourfigures"/>
              <w:tabs>
                <w:tab w:val="clear" w:pos="765"/>
                <w:tab w:val="decimal" w:pos="1046"/>
              </w:tabs>
              <w:spacing w:line="240" w:lineRule="atLeast"/>
              <w:rPr>
                <w:rFonts w:cs="Times New Roman"/>
                <w:szCs w:val="22"/>
              </w:rPr>
            </w:pPr>
          </w:p>
        </w:tc>
        <w:tc>
          <w:tcPr>
            <w:tcW w:w="1382" w:type="dxa"/>
            <w:shd w:val="clear" w:color="auto" w:fill="auto"/>
            <w:vAlign w:val="bottom"/>
          </w:tcPr>
          <w:p w14:paraId="0CDF9A72" w14:textId="59E0FBEF" w:rsidR="007B1A6F" w:rsidRPr="007B1A6F" w:rsidRDefault="007B1A6F" w:rsidP="007B1A6F">
            <w:pPr>
              <w:pStyle w:val="acctfourfigures"/>
              <w:tabs>
                <w:tab w:val="clear" w:pos="765"/>
                <w:tab w:val="decimal" w:pos="1046"/>
              </w:tabs>
              <w:spacing w:line="240" w:lineRule="atLeast"/>
              <w:ind w:right="11"/>
              <w:rPr>
                <w:rFonts w:cs="Times New Roman"/>
                <w:szCs w:val="22"/>
                <w:lang w:bidi="th-TH"/>
              </w:rPr>
            </w:pPr>
            <w:r w:rsidRPr="007B1A6F">
              <w:rPr>
                <w:rFonts w:cs="Times New Roman"/>
                <w:szCs w:val="22"/>
                <w:lang w:bidi="th-TH"/>
              </w:rPr>
              <w:t>-</w:t>
            </w:r>
          </w:p>
        </w:tc>
        <w:tc>
          <w:tcPr>
            <w:tcW w:w="178" w:type="dxa"/>
            <w:shd w:val="clear" w:color="auto" w:fill="auto"/>
            <w:vAlign w:val="bottom"/>
          </w:tcPr>
          <w:p w14:paraId="7934C407" w14:textId="77777777" w:rsidR="007B1A6F" w:rsidRPr="007B1A6F" w:rsidRDefault="007B1A6F" w:rsidP="007B1A6F">
            <w:pPr>
              <w:pStyle w:val="acctfourfigures"/>
              <w:tabs>
                <w:tab w:val="clear" w:pos="765"/>
                <w:tab w:val="decimal" w:pos="1046"/>
              </w:tabs>
              <w:spacing w:line="240" w:lineRule="atLeast"/>
              <w:rPr>
                <w:rFonts w:cs="Times New Roman"/>
                <w:szCs w:val="22"/>
              </w:rPr>
            </w:pPr>
          </w:p>
        </w:tc>
        <w:tc>
          <w:tcPr>
            <w:tcW w:w="1338" w:type="dxa"/>
            <w:shd w:val="clear" w:color="auto" w:fill="auto"/>
            <w:vAlign w:val="bottom"/>
          </w:tcPr>
          <w:p w14:paraId="78513EB8" w14:textId="277C83FB" w:rsidR="007B1A6F" w:rsidRPr="007B1A6F" w:rsidRDefault="007B1A6F" w:rsidP="007B1A6F">
            <w:pPr>
              <w:pStyle w:val="acctfourfigures"/>
              <w:tabs>
                <w:tab w:val="clear" w:pos="765"/>
                <w:tab w:val="decimal" w:pos="1046"/>
              </w:tabs>
              <w:spacing w:line="240" w:lineRule="atLeast"/>
              <w:ind w:right="11"/>
              <w:rPr>
                <w:rFonts w:cs="Times New Roman"/>
                <w:szCs w:val="22"/>
              </w:rPr>
            </w:pPr>
            <w:r w:rsidRPr="007B1A6F">
              <w:rPr>
                <w:rFonts w:cs="Times New Roman"/>
                <w:szCs w:val="22"/>
                <w:lang w:bidi="th-TH"/>
              </w:rPr>
              <w:t>(27,364)</w:t>
            </w:r>
          </w:p>
        </w:tc>
      </w:tr>
      <w:tr w:rsidR="007B1A6F" w:rsidRPr="00880EEB" w14:paraId="77697BB8" w14:textId="77777777" w:rsidTr="00080F43">
        <w:tc>
          <w:tcPr>
            <w:tcW w:w="3161" w:type="dxa"/>
            <w:vAlign w:val="bottom"/>
          </w:tcPr>
          <w:p w14:paraId="7F78F725" w14:textId="0DA409A2" w:rsidR="007B1A6F" w:rsidRPr="00880EEB" w:rsidRDefault="007B1A6F" w:rsidP="007B1A6F">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2</w:t>
            </w:r>
            <w:r w:rsidRPr="00880EEB">
              <w:rPr>
                <w:rFonts w:cs="Times New Roman"/>
                <w:b/>
                <w:bCs/>
                <w:szCs w:val="22"/>
              </w:rPr>
              <w:t xml:space="preserve"> and </w:t>
            </w:r>
          </w:p>
        </w:tc>
        <w:tc>
          <w:tcPr>
            <w:tcW w:w="1323" w:type="dxa"/>
            <w:tcBorders>
              <w:top w:val="single" w:sz="4" w:space="0" w:color="auto"/>
            </w:tcBorders>
            <w:shd w:val="clear" w:color="auto" w:fill="auto"/>
            <w:vAlign w:val="bottom"/>
          </w:tcPr>
          <w:p w14:paraId="5EAE3974" w14:textId="670EADDC" w:rsidR="007B1A6F" w:rsidRPr="007B1A6F" w:rsidRDefault="007B1A6F" w:rsidP="007B1A6F">
            <w:pPr>
              <w:pStyle w:val="acctfourfigures"/>
              <w:tabs>
                <w:tab w:val="clear" w:pos="765"/>
                <w:tab w:val="decimal" w:pos="1046"/>
              </w:tabs>
              <w:spacing w:line="240" w:lineRule="atLeast"/>
              <w:ind w:right="11"/>
              <w:rPr>
                <w:rFonts w:cs="Times New Roman"/>
                <w:b/>
                <w:bCs/>
                <w:szCs w:val="22"/>
              </w:rPr>
            </w:pPr>
          </w:p>
        </w:tc>
        <w:tc>
          <w:tcPr>
            <w:tcW w:w="178" w:type="dxa"/>
            <w:shd w:val="clear" w:color="auto" w:fill="auto"/>
            <w:vAlign w:val="bottom"/>
          </w:tcPr>
          <w:p w14:paraId="5CDF1073"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79" w:type="dxa"/>
            <w:tcBorders>
              <w:top w:val="single" w:sz="4" w:space="0" w:color="auto"/>
            </w:tcBorders>
            <w:shd w:val="clear" w:color="auto" w:fill="auto"/>
            <w:vAlign w:val="bottom"/>
          </w:tcPr>
          <w:p w14:paraId="7486E889" w14:textId="1BB41823" w:rsidR="007B1A6F" w:rsidRPr="007B1A6F" w:rsidRDefault="007B1A6F" w:rsidP="007B1A6F">
            <w:pPr>
              <w:pStyle w:val="acctfourfigures"/>
              <w:tabs>
                <w:tab w:val="clear" w:pos="765"/>
                <w:tab w:val="decimal" w:pos="1092"/>
              </w:tabs>
              <w:spacing w:line="240" w:lineRule="atLeast"/>
              <w:ind w:right="-88"/>
              <w:rPr>
                <w:rFonts w:cs="Times New Roman"/>
                <w:b/>
                <w:bCs/>
                <w:szCs w:val="22"/>
                <w:cs/>
                <w:lang w:bidi="th-TH"/>
              </w:rPr>
            </w:pPr>
          </w:p>
        </w:tc>
        <w:tc>
          <w:tcPr>
            <w:tcW w:w="180" w:type="dxa"/>
            <w:shd w:val="clear" w:color="auto" w:fill="auto"/>
            <w:vAlign w:val="bottom"/>
          </w:tcPr>
          <w:p w14:paraId="7693CB06"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82" w:type="dxa"/>
            <w:tcBorders>
              <w:top w:val="single" w:sz="4" w:space="0" w:color="auto"/>
            </w:tcBorders>
            <w:shd w:val="clear" w:color="auto" w:fill="auto"/>
            <w:vAlign w:val="bottom"/>
          </w:tcPr>
          <w:p w14:paraId="1EE09DBE" w14:textId="573808BD" w:rsidR="007B1A6F" w:rsidRPr="007B1A6F" w:rsidRDefault="007B1A6F" w:rsidP="007B1A6F">
            <w:pPr>
              <w:pStyle w:val="acctfourfigures"/>
              <w:tabs>
                <w:tab w:val="clear" w:pos="765"/>
                <w:tab w:val="decimal" w:pos="1046"/>
              </w:tabs>
              <w:spacing w:line="240" w:lineRule="atLeast"/>
              <w:ind w:right="11"/>
              <w:rPr>
                <w:rFonts w:cs="Times New Roman"/>
                <w:b/>
                <w:bCs/>
                <w:szCs w:val="22"/>
                <w:cs/>
                <w:lang w:bidi="th-TH"/>
              </w:rPr>
            </w:pPr>
          </w:p>
        </w:tc>
        <w:tc>
          <w:tcPr>
            <w:tcW w:w="178" w:type="dxa"/>
            <w:shd w:val="clear" w:color="auto" w:fill="auto"/>
            <w:vAlign w:val="bottom"/>
          </w:tcPr>
          <w:p w14:paraId="2A103F8B"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38" w:type="dxa"/>
            <w:tcBorders>
              <w:top w:val="single" w:sz="4" w:space="0" w:color="auto"/>
            </w:tcBorders>
            <w:shd w:val="clear" w:color="auto" w:fill="auto"/>
            <w:vAlign w:val="bottom"/>
          </w:tcPr>
          <w:p w14:paraId="4C626FD7" w14:textId="339E33DA" w:rsidR="007B1A6F" w:rsidRPr="007B1A6F" w:rsidRDefault="007B1A6F" w:rsidP="007B1A6F">
            <w:pPr>
              <w:pStyle w:val="acctfourfigures"/>
              <w:tabs>
                <w:tab w:val="clear" w:pos="765"/>
                <w:tab w:val="decimal" w:pos="1046"/>
              </w:tabs>
              <w:spacing w:line="240" w:lineRule="atLeast"/>
              <w:ind w:right="11"/>
              <w:rPr>
                <w:rFonts w:cs="Times New Roman"/>
                <w:b/>
                <w:bCs/>
                <w:szCs w:val="22"/>
              </w:rPr>
            </w:pPr>
          </w:p>
        </w:tc>
      </w:tr>
      <w:tr w:rsidR="007B1A6F" w:rsidRPr="00880EEB" w14:paraId="30303074" w14:textId="77777777" w:rsidTr="00080F43">
        <w:tc>
          <w:tcPr>
            <w:tcW w:w="3161" w:type="dxa"/>
            <w:vAlign w:val="bottom"/>
          </w:tcPr>
          <w:p w14:paraId="24BC4246" w14:textId="7F41C696" w:rsidR="007B1A6F" w:rsidRPr="00880EEB" w:rsidRDefault="007B1A6F" w:rsidP="007B1A6F">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3</w:t>
            </w:r>
          </w:p>
        </w:tc>
        <w:tc>
          <w:tcPr>
            <w:tcW w:w="1323" w:type="dxa"/>
            <w:shd w:val="clear" w:color="auto" w:fill="auto"/>
            <w:vAlign w:val="bottom"/>
          </w:tcPr>
          <w:p w14:paraId="654737CB" w14:textId="04CC4ECA" w:rsidR="007B1A6F" w:rsidRPr="007B1A6F" w:rsidRDefault="007B1A6F" w:rsidP="007B1A6F">
            <w:pPr>
              <w:pStyle w:val="acctfourfigures"/>
              <w:tabs>
                <w:tab w:val="clear" w:pos="765"/>
                <w:tab w:val="decimal" w:pos="1046"/>
              </w:tabs>
              <w:spacing w:line="240" w:lineRule="atLeast"/>
              <w:ind w:right="11"/>
              <w:rPr>
                <w:rFonts w:cs="Times New Roman"/>
                <w:b/>
                <w:bCs/>
                <w:szCs w:val="22"/>
              </w:rPr>
            </w:pPr>
            <w:r w:rsidRPr="007B1A6F">
              <w:rPr>
                <w:rFonts w:cs="Times New Roman"/>
                <w:b/>
                <w:bCs/>
                <w:szCs w:val="22"/>
                <w:lang w:bidi="th-TH"/>
              </w:rPr>
              <w:t>(208,052)</w:t>
            </w:r>
          </w:p>
        </w:tc>
        <w:tc>
          <w:tcPr>
            <w:tcW w:w="178" w:type="dxa"/>
            <w:shd w:val="clear" w:color="auto" w:fill="auto"/>
            <w:vAlign w:val="bottom"/>
          </w:tcPr>
          <w:p w14:paraId="783441B5"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79" w:type="dxa"/>
            <w:shd w:val="clear" w:color="auto" w:fill="auto"/>
            <w:vAlign w:val="bottom"/>
          </w:tcPr>
          <w:p w14:paraId="07C9AA3A" w14:textId="2CF7559B" w:rsidR="007B1A6F" w:rsidRPr="007B1A6F" w:rsidRDefault="007B1A6F" w:rsidP="007B1A6F">
            <w:pPr>
              <w:pStyle w:val="acctfourfigures"/>
              <w:tabs>
                <w:tab w:val="clear" w:pos="765"/>
                <w:tab w:val="decimal" w:pos="1092"/>
              </w:tabs>
              <w:spacing w:line="240" w:lineRule="atLeast"/>
              <w:ind w:right="-88"/>
              <w:rPr>
                <w:rFonts w:cs="Times New Roman"/>
                <w:b/>
                <w:bCs/>
                <w:szCs w:val="22"/>
                <w:cs/>
                <w:lang w:bidi="th-TH"/>
              </w:rPr>
            </w:pPr>
            <w:r w:rsidRPr="007B1A6F">
              <w:rPr>
                <w:rFonts w:cs="Times New Roman"/>
                <w:b/>
                <w:bCs/>
                <w:szCs w:val="22"/>
                <w:lang w:bidi="th-TH"/>
              </w:rPr>
              <w:t>-</w:t>
            </w:r>
          </w:p>
        </w:tc>
        <w:tc>
          <w:tcPr>
            <w:tcW w:w="180" w:type="dxa"/>
            <w:shd w:val="clear" w:color="auto" w:fill="auto"/>
            <w:vAlign w:val="bottom"/>
          </w:tcPr>
          <w:p w14:paraId="5E943515"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82" w:type="dxa"/>
            <w:shd w:val="clear" w:color="auto" w:fill="auto"/>
            <w:vAlign w:val="bottom"/>
          </w:tcPr>
          <w:p w14:paraId="76C54170" w14:textId="279BD3F5" w:rsidR="007B1A6F" w:rsidRPr="007B1A6F" w:rsidRDefault="007B1A6F" w:rsidP="007B1A6F">
            <w:pPr>
              <w:pStyle w:val="acctfourfigures"/>
              <w:tabs>
                <w:tab w:val="clear" w:pos="765"/>
                <w:tab w:val="decimal" w:pos="1046"/>
              </w:tabs>
              <w:spacing w:line="240" w:lineRule="atLeast"/>
              <w:ind w:right="11"/>
              <w:rPr>
                <w:rFonts w:cs="Times New Roman"/>
                <w:b/>
                <w:bCs/>
                <w:szCs w:val="22"/>
                <w:cs/>
                <w:lang w:bidi="th-TH"/>
              </w:rPr>
            </w:pPr>
            <w:r w:rsidRPr="007B1A6F">
              <w:rPr>
                <w:rFonts w:cs="Times New Roman"/>
                <w:b/>
                <w:bCs/>
                <w:szCs w:val="22"/>
                <w:lang w:bidi="th-TH"/>
              </w:rPr>
              <w:t>-</w:t>
            </w:r>
          </w:p>
        </w:tc>
        <w:tc>
          <w:tcPr>
            <w:tcW w:w="178" w:type="dxa"/>
            <w:shd w:val="clear" w:color="auto" w:fill="auto"/>
            <w:vAlign w:val="bottom"/>
          </w:tcPr>
          <w:p w14:paraId="086C6B97" w14:textId="77777777" w:rsidR="007B1A6F" w:rsidRPr="007B1A6F" w:rsidRDefault="007B1A6F" w:rsidP="007B1A6F">
            <w:pPr>
              <w:pStyle w:val="acctfourfigures"/>
              <w:tabs>
                <w:tab w:val="clear" w:pos="765"/>
                <w:tab w:val="decimal" w:pos="1046"/>
              </w:tabs>
              <w:spacing w:line="240" w:lineRule="atLeast"/>
              <w:rPr>
                <w:rFonts w:cs="Times New Roman"/>
                <w:b/>
                <w:bCs/>
                <w:szCs w:val="22"/>
              </w:rPr>
            </w:pPr>
          </w:p>
        </w:tc>
        <w:tc>
          <w:tcPr>
            <w:tcW w:w="1338" w:type="dxa"/>
            <w:shd w:val="clear" w:color="auto" w:fill="auto"/>
            <w:vAlign w:val="bottom"/>
          </w:tcPr>
          <w:p w14:paraId="426823BF" w14:textId="201F1DC5" w:rsidR="007B1A6F" w:rsidRPr="007B1A6F" w:rsidRDefault="007B1A6F" w:rsidP="007B1A6F">
            <w:pPr>
              <w:pStyle w:val="acctfourfigures"/>
              <w:tabs>
                <w:tab w:val="clear" w:pos="765"/>
                <w:tab w:val="decimal" w:pos="1046"/>
              </w:tabs>
              <w:spacing w:line="240" w:lineRule="atLeast"/>
              <w:ind w:right="11"/>
              <w:rPr>
                <w:rFonts w:cs="Times New Roman"/>
                <w:b/>
                <w:bCs/>
                <w:szCs w:val="22"/>
              </w:rPr>
            </w:pPr>
            <w:r w:rsidRPr="007B1A6F">
              <w:rPr>
                <w:rFonts w:cs="Times New Roman"/>
                <w:b/>
                <w:bCs/>
                <w:szCs w:val="22"/>
                <w:lang w:bidi="th-TH"/>
              </w:rPr>
              <w:t>(208,052)</w:t>
            </w:r>
          </w:p>
        </w:tc>
      </w:tr>
      <w:tr w:rsidR="007B1A6F" w:rsidRPr="00880EEB" w14:paraId="3C34ADC7" w14:textId="77777777" w:rsidTr="00EC65EE">
        <w:tc>
          <w:tcPr>
            <w:tcW w:w="3161" w:type="dxa"/>
            <w:vAlign w:val="bottom"/>
          </w:tcPr>
          <w:p w14:paraId="140F12B4" w14:textId="2E3F357C" w:rsidR="007B1A6F" w:rsidRPr="00880EEB" w:rsidRDefault="007B1A6F" w:rsidP="007B1A6F">
            <w:pPr>
              <w:spacing w:line="240" w:lineRule="atLeast"/>
              <w:ind w:left="-70" w:right="-126"/>
              <w:rPr>
                <w:rFonts w:cs="Times New Roman"/>
                <w:b/>
                <w:bCs/>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 xml:space="preserve">for the </w:t>
            </w:r>
            <w:r>
              <w:rPr>
                <w:rFonts w:cs="Times New Roman"/>
                <w:szCs w:val="22"/>
              </w:rPr>
              <w:t>year</w:t>
            </w:r>
          </w:p>
        </w:tc>
        <w:tc>
          <w:tcPr>
            <w:tcW w:w="1323" w:type="dxa"/>
            <w:shd w:val="clear" w:color="auto" w:fill="auto"/>
            <w:vAlign w:val="bottom"/>
          </w:tcPr>
          <w:p w14:paraId="214D493A" w14:textId="19F4AAE2" w:rsidR="007B1A6F" w:rsidRPr="007B1A6F" w:rsidRDefault="007B1A6F" w:rsidP="007B1A6F">
            <w:pPr>
              <w:pStyle w:val="acctfourfigures"/>
              <w:tabs>
                <w:tab w:val="clear" w:pos="765"/>
                <w:tab w:val="decimal" w:pos="1046"/>
              </w:tabs>
              <w:spacing w:line="240" w:lineRule="atLeast"/>
              <w:ind w:right="11"/>
              <w:rPr>
                <w:rFonts w:cs="Times New Roman"/>
                <w:szCs w:val="22"/>
                <w:lang w:bidi="th-TH"/>
              </w:rPr>
            </w:pPr>
            <w:r w:rsidRPr="0093239C">
              <w:rPr>
                <w:rFonts w:cs="Times New Roman"/>
                <w:szCs w:val="22"/>
                <w:lang w:bidi="th-TH"/>
              </w:rPr>
              <w:t>(17,695)</w:t>
            </w:r>
          </w:p>
        </w:tc>
        <w:tc>
          <w:tcPr>
            <w:tcW w:w="178" w:type="dxa"/>
            <w:shd w:val="clear" w:color="auto" w:fill="auto"/>
            <w:vAlign w:val="bottom"/>
          </w:tcPr>
          <w:p w14:paraId="2CFEF4A3" w14:textId="77777777" w:rsidR="007B1A6F" w:rsidRPr="007B1A6F" w:rsidRDefault="007B1A6F" w:rsidP="007B1A6F">
            <w:pPr>
              <w:pStyle w:val="acctfourfigures"/>
              <w:tabs>
                <w:tab w:val="clear" w:pos="765"/>
                <w:tab w:val="decimal" w:pos="1046"/>
              </w:tabs>
              <w:spacing w:line="240" w:lineRule="atLeast"/>
              <w:rPr>
                <w:rFonts w:cs="Times New Roman"/>
                <w:szCs w:val="22"/>
                <w:lang w:bidi="th-TH"/>
              </w:rPr>
            </w:pPr>
          </w:p>
        </w:tc>
        <w:tc>
          <w:tcPr>
            <w:tcW w:w="1379" w:type="dxa"/>
            <w:shd w:val="clear" w:color="auto" w:fill="auto"/>
            <w:vAlign w:val="bottom"/>
          </w:tcPr>
          <w:p w14:paraId="4BFBDE64" w14:textId="5A4C6A81" w:rsidR="007B1A6F" w:rsidRPr="007B1A6F" w:rsidRDefault="007B1A6F" w:rsidP="007B1A6F">
            <w:pPr>
              <w:pStyle w:val="acctfourfigures"/>
              <w:tabs>
                <w:tab w:val="clear" w:pos="765"/>
                <w:tab w:val="decimal" w:pos="1092"/>
              </w:tabs>
              <w:spacing w:line="240" w:lineRule="atLeast"/>
              <w:ind w:right="-88"/>
              <w:rPr>
                <w:rFonts w:cs="Times New Roman"/>
                <w:szCs w:val="22"/>
                <w:lang w:bidi="th-TH"/>
              </w:rPr>
            </w:pPr>
            <w:r w:rsidRPr="0093239C">
              <w:rPr>
                <w:rFonts w:cs="Times New Roman"/>
                <w:szCs w:val="22"/>
                <w:lang w:bidi="th-TH"/>
              </w:rPr>
              <w:t>-</w:t>
            </w:r>
          </w:p>
        </w:tc>
        <w:tc>
          <w:tcPr>
            <w:tcW w:w="180" w:type="dxa"/>
            <w:shd w:val="clear" w:color="auto" w:fill="auto"/>
            <w:vAlign w:val="bottom"/>
          </w:tcPr>
          <w:p w14:paraId="188F7F9E" w14:textId="77777777" w:rsidR="007B1A6F" w:rsidRPr="007B1A6F" w:rsidRDefault="007B1A6F" w:rsidP="007B1A6F">
            <w:pPr>
              <w:pStyle w:val="acctfourfigures"/>
              <w:tabs>
                <w:tab w:val="clear" w:pos="765"/>
                <w:tab w:val="decimal" w:pos="1046"/>
              </w:tabs>
              <w:spacing w:line="240" w:lineRule="atLeast"/>
              <w:rPr>
                <w:rFonts w:cs="Times New Roman"/>
                <w:szCs w:val="22"/>
                <w:lang w:bidi="th-TH"/>
              </w:rPr>
            </w:pPr>
          </w:p>
        </w:tc>
        <w:tc>
          <w:tcPr>
            <w:tcW w:w="1382" w:type="dxa"/>
            <w:shd w:val="clear" w:color="auto" w:fill="auto"/>
            <w:vAlign w:val="bottom"/>
          </w:tcPr>
          <w:p w14:paraId="541F8958" w14:textId="409EBEDD" w:rsidR="007B1A6F" w:rsidRPr="007B1A6F" w:rsidRDefault="007B1A6F" w:rsidP="007B1A6F">
            <w:pPr>
              <w:pStyle w:val="acctfourfigures"/>
              <w:tabs>
                <w:tab w:val="clear" w:pos="765"/>
                <w:tab w:val="decimal" w:pos="1046"/>
              </w:tabs>
              <w:spacing w:line="240" w:lineRule="atLeast"/>
              <w:ind w:right="11"/>
              <w:rPr>
                <w:rFonts w:cs="Times New Roman"/>
                <w:szCs w:val="22"/>
                <w:lang w:bidi="th-TH"/>
              </w:rPr>
            </w:pPr>
            <w:r w:rsidRPr="0093239C">
              <w:rPr>
                <w:rFonts w:cs="Times New Roman"/>
                <w:szCs w:val="22"/>
                <w:lang w:bidi="th-TH"/>
              </w:rPr>
              <w:t>-</w:t>
            </w:r>
          </w:p>
        </w:tc>
        <w:tc>
          <w:tcPr>
            <w:tcW w:w="178" w:type="dxa"/>
            <w:shd w:val="clear" w:color="auto" w:fill="auto"/>
            <w:vAlign w:val="bottom"/>
          </w:tcPr>
          <w:p w14:paraId="58E4D09B" w14:textId="77777777" w:rsidR="007B1A6F" w:rsidRPr="007B1A6F" w:rsidRDefault="007B1A6F" w:rsidP="007B1A6F">
            <w:pPr>
              <w:pStyle w:val="acctfourfigures"/>
              <w:tabs>
                <w:tab w:val="clear" w:pos="765"/>
                <w:tab w:val="decimal" w:pos="1046"/>
              </w:tabs>
              <w:spacing w:line="240" w:lineRule="atLeast"/>
              <w:rPr>
                <w:rFonts w:cs="Times New Roman"/>
                <w:szCs w:val="22"/>
                <w:lang w:bidi="th-TH"/>
              </w:rPr>
            </w:pPr>
          </w:p>
        </w:tc>
        <w:tc>
          <w:tcPr>
            <w:tcW w:w="1338" w:type="dxa"/>
            <w:shd w:val="clear" w:color="auto" w:fill="auto"/>
            <w:vAlign w:val="bottom"/>
          </w:tcPr>
          <w:p w14:paraId="5D23A9C4" w14:textId="250D029F" w:rsidR="007B1A6F" w:rsidRPr="007B1A6F" w:rsidRDefault="007B1A6F" w:rsidP="007B1A6F">
            <w:pPr>
              <w:pStyle w:val="acctfourfigures"/>
              <w:tabs>
                <w:tab w:val="clear" w:pos="765"/>
                <w:tab w:val="decimal" w:pos="1046"/>
              </w:tabs>
              <w:spacing w:line="240" w:lineRule="atLeast"/>
              <w:ind w:right="11"/>
              <w:rPr>
                <w:rFonts w:cs="Times New Roman"/>
                <w:szCs w:val="22"/>
                <w:lang w:bidi="th-TH"/>
              </w:rPr>
            </w:pPr>
            <w:r w:rsidRPr="0093239C">
              <w:rPr>
                <w:rFonts w:cs="Times New Roman"/>
                <w:szCs w:val="22"/>
              </w:rPr>
              <w:t>(17,695)</w:t>
            </w:r>
          </w:p>
        </w:tc>
      </w:tr>
      <w:tr w:rsidR="007B1A6F" w:rsidRPr="00880EEB" w14:paraId="78D0A1B1" w14:textId="77777777" w:rsidTr="00EC65EE">
        <w:tc>
          <w:tcPr>
            <w:tcW w:w="3161" w:type="dxa"/>
            <w:vAlign w:val="bottom"/>
          </w:tcPr>
          <w:p w14:paraId="7188DFB5" w14:textId="6C9AC19F" w:rsidR="007B1A6F" w:rsidRPr="00880EEB" w:rsidRDefault="007B1A6F" w:rsidP="007B1A6F">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3</w:t>
            </w:r>
          </w:p>
        </w:tc>
        <w:tc>
          <w:tcPr>
            <w:tcW w:w="1323" w:type="dxa"/>
            <w:tcBorders>
              <w:top w:val="single" w:sz="4" w:space="0" w:color="auto"/>
              <w:bottom w:val="single" w:sz="4" w:space="0" w:color="auto"/>
            </w:tcBorders>
            <w:shd w:val="clear" w:color="auto" w:fill="auto"/>
            <w:vAlign w:val="bottom"/>
          </w:tcPr>
          <w:p w14:paraId="2AFB0B48" w14:textId="7F2A5B89" w:rsidR="007B1A6F" w:rsidRPr="007B1A6F" w:rsidRDefault="007B1A6F" w:rsidP="007B1A6F">
            <w:pPr>
              <w:pStyle w:val="acctfourfigures"/>
              <w:tabs>
                <w:tab w:val="clear" w:pos="765"/>
                <w:tab w:val="decimal" w:pos="1046"/>
              </w:tabs>
              <w:spacing w:line="240" w:lineRule="atLeast"/>
              <w:ind w:right="11"/>
              <w:jc w:val="both"/>
              <w:rPr>
                <w:rFonts w:cs="Times New Roman"/>
                <w:b/>
                <w:bCs/>
                <w:szCs w:val="22"/>
                <w:lang w:bidi="th-TH"/>
              </w:rPr>
            </w:pPr>
            <w:r w:rsidRPr="0093239C">
              <w:rPr>
                <w:rFonts w:cs="Times New Roman"/>
                <w:b/>
                <w:bCs/>
                <w:szCs w:val="22"/>
                <w:lang w:bidi="th-TH"/>
              </w:rPr>
              <w:t>(225,747)</w:t>
            </w:r>
          </w:p>
        </w:tc>
        <w:tc>
          <w:tcPr>
            <w:tcW w:w="178" w:type="dxa"/>
            <w:shd w:val="clear" w:color="auto" w:fill="auto"/>
            <w:vAlign w:val="bottom"/>
          </w:tcPr>
          <w:p w14:paraId="7BEC8B9D" w14:textId="77777777" w:rsidR="007B1A6F" w:rsidRPr="007B1A6F" w:rsidRDefault="007B1A6F" w:rsidP="007B1A6F">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single" w:sz="4" w:space="0" w:color="auto"/>
              <w:bottom w:val="single" w:sz="4" w:space="0" w:color="auto"/>
            </w:tcBorders>
            <w:shd w:val="clear" w:color="auto" w:fill="auto"/>
            <w:vAlign w:val="bottom"/>
          </w:tcPr>
          <w:p w14:paraId="3CB50AA9" w14:textId="17068571" w:rsidR="007B1A6F" w:rsidRPr="007B1A6F" w:rsidRDefault="007B1A6F" w:rsidP="007B1A6F">
            <w:pPr>
              <w:pStyle w:val="acctfourfigures"/>
              <w:tabs>
                <w:tab w:val="clear" w:pos="765"/>
                <w:tab w:val="decimal" w:pos="1092"/>
              </w:tabs>
              <w:spacing w:line="240" w:lineRule="atLeast"/>
              <w:ind w:right="-88"/>
              <w:jc w:val="both"/>
              <w:rPr>
                <w:rFonts w:cs="Times New Roman"/>
                <w:b/>
                <w:bCs/>
                <w:szCs w:val="22"/>
                <w:cs/>
                <w:lang w:bidi="th-TH"/>
              </w:rPr>
            </w:pPr>
            <w:r w:rsidRPr="0093239C">
              <w:rPr>
                <w:rFonts w:cs="Times New Roman"/>
                <w:b/>
                <w:bCs/>
                <w:szCs w:val="22"/>
                <w:lang w:bidi="th-TH"/>
              </w:rPr>
              <w:t>-</w:t>
            </w:r>
          </w:p>
        </w:tc>
        <w:tc>
          <w:tcPr>
            <w:tcW w:w="180" w:type="dxa"/>
            <w:shd w:val="clear" w:color="auto" w:fill="auto"/>
            <w:vAlign w:val="bottom"/>
          </w:tcPr>
          <w:p w14:paraId="0866BC5B" w14:textId="77777777" w:rsidR="007B1A6F" w:rsidRPr="007B1A6F" w:rsidRDefault="007B1A6F" w:rsidP="007B1A6F">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single" w:sz="4" w:space="0" w:color="auto"/>
              <w:bottom w:val="single" w:sz="4" w:space="0" w:color="auto"/>
            </w:tcBorders>
            <w:shd w:val="clear" w:color="auto" w:fill="auto"/>
            <w:vAlign w:val="bottom"/>
          </w:tcPr>
          <w:p w14:paraId="6854A30F" w14:textId="7039FE77" w:rsidR="007B1A6F" w:rsidRPr="007B1A6F" w:rsidRDefault="007B1A6F" w:rsidP="007B1A6F">
            <w:pPr>
              <w:pStyle w:val="acctfourfigures"/>
              <w:tabs>
                <w:tab w:val="clear" w:pos="765"/>
                <w:tab w:val="decimal" w:pos="1046"/>
              </w:tabs>
              <w:spacing w:line="240" w:lineRule="atLeast"/>
              <w:ind w:right="11"/>
              <w:jc w:val="both"/>
              <w:rPr>
                <w:rFonts w:cs="Times New Roman"/>
                <w:b/>
                <w:bCs/>
                <w:szCs w:val="22"/>
                <w:cs/>
                <w:lang w:bidi="th-TH"/>
              </w:rPr>
            </w:pPr>
            <w:r w:rsidRPr="0093239C">
              <w:rPr>
                <w:rFonts w:cs="Times New Roman"/>
                <w:b/>
                <w:bCs/>
                <w:szCs w:val="22"/>
                <w:lang w:bidi="th-TH"/>
              </w:rPr>
              <w:t>-</w:t>
            </w:r>
          </w:p>
        </w:tc>
        <w:tc>
          <w:tcPr>
            <w:tcW w:w="178" w:type="dxa"/>
            <w:shd w:val="clear" w:color="auto" w:fill="auto"/>
            <w:vAlign w:val="bottom"/>
          </w:tcPr>
          <w:p w14:paraId="1200528A" w14:textId="77777777" w:rsidR="007B1A6F" w:rsidRPr="007B1A6F" w:rsidRDefault="007B1A6F" w:rsidP="007B1A6F">
            <w:pPr>
              <w:pStyle w:val="acctfourfigures"/>
              <w:tabs>
                <w:tab w:val="clear" w:pos="765"/>
                <w:tab w:val="decimal" w:pos="1046"/>
              </w:tabs>
              <w:spacing w:line="240" w:lineRule="atLeast"/>
              <w:jc w:val="both"/>
              <w:rPr>
                <w:rFonts w:cs="Times New Roman"/>
                <w:b/>
                <w:bCs/>
                <w:szCs w:val="22"/>
                <w:lang w:bidi="th-TH"/>
              </w:rPr>
            </w:pPr>
          </w:p>
        </w:tc>
        <w:tc>
          <w:tcPr>
            <w:tcW w:w="1338" w:type="dxa"/>
            <w:tcBorders>
              <w:top w:val="single" w:sz="4" w:space="0" w:color="auto"/>
              <w:bottom w:val="single" w:sz="4" w:space="0" w:color="auto"/>
            </w:tcBorders>
            <w:shd w:val="clear" w:color="auto" w:fill="auto"/>
            <w:vAlign w:val="bottom"/>
          </w:tcPr>
          <w:p w14:paraId="316B34AD" w14:textId="7BE400D4" w:rsidR="007B1A6F" w:rsidRPr="007B1A6F" w:rsidRDefault="007B1A6F" w:rsidP="007B1A6F">
            <w:pPr>
              <w:pStyle w:val="acctfourfigures"/>
              <w:tabs>
                <w:tab w:val="clear" w:pos="765"/>
                <w:tab w:val="decimal" w:pos="1046"/>
              </w:tabs>
              <w:spacing w:line="240" w:lineRule="atLeast"/>
              <w:ind w:right="11"/>
              <w:jc w:val="both"/>
              <w:rPr>
                <w:rFonts w:cs="Times New Roman"/>
                <w:b/>
                <w:bCs/>
                <w:szCs w:val="22"/>
                <w:lang w:bidi="th-TH"/>
              </w:rPr>
            </w:pPr>
            <w:r w:rsidRPr="0093239C">
              <w:rPr>
                <w:rFonts w:cs="Times New Roman"/>
                <w:b/>
                <w:bCs/>
                <w:szCs w:val="22"/>
                <w:lang w:bidi="th-TH"/>
              </w:rPr>
              <w:t>(225,747)</w:t>
            </w:r>
          </w:p>
        </w:tc>
      </w:tr>
      <w:tr w:rsidR="007B1A6F" w:rsidRPr="00880EEB" w14:paraId="5D166D90" w14:textId="77777777" w:rsidTr="00EC65EE">
        <w:tc>
          <w:tcPr>
            <w:tcW w:w="3161" w:type="dxa"/>
            <w:vAlign w:val="bottom"/>
          </w:tcPr>
          <w:p w14:paraId="76D80320" w14:textId="77777777" w:rsidR="007B1A6F" w:rsidRPr="00880EEB" w:rsidRDefault="007B1A6F" w:rsidP="007B1A6F">
            <w:pPr>
              <w:spacing w:line="240" w:lineRule="atLeast"/>
              <w:ind w:left="-70" w:right="-126"/>
              <w:rPr>
                <w:rFonts w:cs="Times New Roman"/>
                <w:b/>
                <w:bCs/>
                <w:i/>
                <w:iCs/>
                <w:szCs w:val="22"/>
              </w:rPr>
            </w:pPr>
          </w:p>
        </w:tc>
        <w:tc>
          <w:tcPr>
            <w:tcW w:w="1323" w:type="dxa"/>
            <w:shd w:val="clear" w:color="auto" w:fill="auto"/>
            <w:vAlign w:val="bottom"/>
          </w:tcPr>
          <w:p w14:paraId="57FCDE55"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AEA3886"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68737C2" w14:textId="77777777" w:rsidR="007B1A6F" w:rsidRPr="007B1A6F" w:rsidRDefault="007B1A6F" w:rsidP="007B1A6F">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2C72E778"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4F269FD7"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7CECC41"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37EA896"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880EEB" w14:paraId="5D1C5D31" w14:textId="77777777" w:rsidTr="00EC65EE">
        <w:tc>
          <w:tcPr>
            <w:tcW w:w="3161" w:type="dxa"/>
            <w:vAlign w:val="bottom"/>
          </w:tcPr>
          <w:p w14:paraId="40761CE2" w14:textId="77777777" w:rsidR="007B1A6F" w:rsidRPr="00880EEB" w:rsidRDefault="007B1A6F" w:rsidP="007B1A6F">
            <w:pPr>
              <w:spacing w:line="240" w:lineRule="atLeast"/>
              <w:ind w:left="-70" w:right="-126"/>
              <w:rPr>
                <w:rFonts w:cs="Times New Roman"/>
                <w:b/>
                <w:bCs/>
                <w:i/>
                <w:iCs/>
                <w:szCs w:val="22"/>
              </w:rPr>
            </w:pPr>
            <w:r w:rsidRPr="00880EEB">
              <w:rPr>
                <w:rFonts w:cs="Times New Roman"/>
                <w:b/>
                <w:bCs/>
                <w:i/>
                <w:iCs/>
                <w:szCs w:val="22"/>
              </w:rPr>
              <w:t>Net book value</w:t>
            </w:r>
          </w:p>
        </w:tc>
        <w:tc>
          <w:tcPr>
            <w:tcW w:w="1323" w:type="dxa"/>
            <w:shd w:val="clear" w:color="auto" w:fill="auto"/>
            <w:vAlign w:val="bottom"/>
          </w:tcPr>
          <w:p w14:paraId="0E3ECF57"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AA4E9CA"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43A9B22A" w14:textId="77777777" w:rsidR="007B1A6F" w:rsidRPr="007B1A6F" w:rsidRDefault="007B1A6F" w:rsidP="007B1A6F">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6024CF8B"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7F3B02F9"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5EE17DA" w14:textId="77777777" w:rsidR="007B1A6F" w:rsidRPr="007B1A6F" w:rsidRDefault="007B1A6F" w:rsidP="007B1A6F">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6A15B061" w14:textId="77777777" w:rsidR="007B1A6F" w:rsidRPr="007B1A6F" w:rsidRDefault="007B1A6F" w:rsidP="007B1A6F">
            <w:pPr>
              <w:pStyle w:val="acctfourfigures"/>
              <w:tabs>
                <w:tab w:val="clear" w:pos="765"/>
                <w:tab w:val="decimal" w:pos="1064"/>
              </w:tabs>
              <w:spacing w:line="240" w:lineRule="atLeast"/>
              <w:ind w:right="11"/>
              <w:jc w:val="both"/>
              <w:rPr>
                <w:rFonts w:cs="Times New Roman"/>
                <w:szCs w:val="22"/>
              </w:rPr>
            </w:pPr>
          </w:p>
        </w:tc>
      </w:tr>
      <w:tr w:rsidR="007B1A6F" w:rsidRPr="00880EEB" w14:paraId="57214967" w14:textId="77777777" w:rsidTr="00080F43">
        <w:tc>
          <w:tcPr>
            <w:tcW w:w="3161" w:type="dxa"/>
            <w:vAlign w:val="bottom"/>
          </w:tcPr>
          <w:p w14:paraId="472FCCA4" w14:textId="79151FA2" w:rsidR="007B1A6F" w:rsidRPr="00880EEB" w:rsidRDefault="007B1A6F" w:rsidP="007B1A6F">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2</w:t>
            </w:r>
          </w:p>
        </w:tc>
        <w:tc>
          <w:tcPr>
            <w:tcW w:w="1323" w:type="dxa"/>
            <w:tcBorders>
              <w:bottom w:val="double" w:sz="4" w:space="0" w:color="auto"/>
            </w:tcBorders>
            <w:shd w:val="clear" w:color="auto" w:fill="auto"/>
            <w:vAlign w:val="bottom"/>
          </w:tcPr>
          <w:p w14:paraId="0FCA9D0D" w14:textId="087F5F7D" w:rsidR="007B1A6F" w:rsidRPr="007B1A6F" w:rsidRDefault="007B1A6F" w:rsidP="007B1A6F">
            <w:pPr>
              <w:pStyle w:val="acctfourfigures"/>
              <w:tabs>
                <w:tab w:val="clear" w:pos="765"/>
                <w:tab w:val="decimal" w:pos="1066"/>
              </w:tabs>
              <w:spacing w:line="240" w:lineRule="atLeast"/>
              <w:ind w:right="11"/>
              <w:jc w:val="both"/>
              <w:rPr>
                <w:rFonts w:cs="Times New Roman"/>
                <w:b/>
                <w:bCs/>
                <w:szCs w:val="22"/>
              </w:rPr>
            </w:pPr>
            <w:r w:rsidRPr="007B1A6F">
              <w:rPr>
                <w:rFonts w:cs="Times New Roman"/>
                <w:b/>
                <w:bCs/>
                <w:szCs w:val="22"/>
                <w:lang w:bidi="th-TH"/>
              </w:rPr>
              <w:t>94,313</w:t>
            </w:r>
          </w:p>
        </w:tc>
        <w:tc>
          <w:tcPr>
            <w:tcW w:w="178" w:type="dxa"/>
            <w:shd w:val="clear" w:color="auto" w:fill="auto"/>
            <w:vAlign w:val="bottom"/>
          </w:tcPr>
          <w:p w14:paraId="6AF7BDA8" w14:textId="77777777" w:rsidR="007B1A6F" w:rsidRPr="007B1A6F" w:rsidRDefault="007B1A6F" w:rsidP="007B1A6F">
            <w:pPr>
              <w:pStyle w:val="acctfourfigures"/>
              <w:tabs>
                <w:tab w:val="clear" w:pos="765"/>
                <w:tab w:val="decimal" w:pos="1066"/>
              </w:tabs>
              <w:spacing w:line="240" w:lineRule="atLeast"/>
              <w:jc w:val="both"/>
              <w:rPr>
                <w:rFonts w:cs="Times New Roman"/>
                <w:b/>
                <w:bCs/>
                <w:szCs w:val="22"/>
              </w:rPr>
            </w:pPr>
          </w:p>
        </w:tc>
        <w:tc>
          <w:tcPr>
            <w:tcW w:w="1379" w:type="dxa"/>
            <w:tcBorders>
              <w:bottom w:val="double" w:sz="4" w:space="0" w:color="auto"/>
            </w:tcBorders>
            <w:shd w:val="clear" w:color="auto" w:fill="auto"/>
            <w:vAlign w:val="bottom"/>
          </w:tcPr>
          <w:p w14:paraId="3D33D03D" w14:textId="34DED0FA" w:rsidR="007B1A6F" w:rsidRPr="007B1A6F" w:rsidRDefault="007B1A6F" w:rsidP="007B1A6F">
            <w:pPr>
              <w:pStyle w:val="acctfourfigures"/>
              <w:tabs>
                <w:tab w:val="clear" w:pos="765"/>
                <w:tab w:val="decimal" w:pos="1092"/>
              </w:tabs>
              <w:spacing w:line="240" w:lineRule="atLeast"/>
              <w:ind w:right="-88"/>
              <w:rPr>
                <w:rFonts w:cs="Times New Roman"/>
                <w:b/>
                <w:bCs/>
                <w:szCs w:val="22"/>
                <w:cs/>
                <w:lang w:bidi="th-TH"/>
              </w:rPr>
            </w:pPr>
            <w:r w:rsidRPr="007B1A6F">
              <w:rPr>
                <w:rFonts w:cs="Times New Roman"/>
                <w:b/>
                <w:bCs/>
                <w:szCs w:val="22"/>
              </w:rPr>
              <w:t>32,621</w:t>
            </w:r>
          </w:p>
        </w:tc>
        <w:tc>
          <w:tcPr>
            <w:tcW w:w="180" w:type="dxa"/>
            <w:shd w:val="clear" w:color="auto" w:fill="auto"/>
            <w:vAlign w:val="bottom"/>
          </w:tcPr>
          <w:p w14:paraId="07C897E5" w14:textId="77777777" w:rsidR="007B1A6F" w:rsidRPr="007B1A6F" w:rsidRDefault="007B1A6F" w:rsidP="007B1A6F">
            <w:pPr>
              <w:pStyle w:val="acctfourfigures"/>
              <w:tabs>
                <w:tab w:val="clear" w:pos="765"/>
                <w:tab w:val="decimal" w:pos="1066"/>
              </w:tabs>
              <w:spacing w:line="240" w:lineRule="atLeast"/>
              <w:jc w:val="both"/>
              <w:rPr>
                <w:rFonts w:cs="Times New Roman"/>
                <w:b/>
                <w:bCs/>
                <w:szCs w:val="22"/>
              </w:rPr>
            </w:pPr>
          </w:p>
        </w:tc>
        <w:tc>
          <w:tcPr>
            <w:tcW w:w="1382" w:type="dxa"/>
            <w:tcBorders>
              <w:bottom w:val="double" w:sz="4" w:space="0" w:color="auto"/>
            </w:tcBorders>
            <w:shd w:val="clear" w:color="auto" w:fill="auto"/>
            <w:vAlign w:val="bottom"/>
          </w:tcPr>
          <w:p w14:paraId="3577D69A" w14:textId="23D4C757" w:rsidR="007B1A6F" w:rsidRPr="007B1A6F" w:rsidRDefault="007B1A6F" w:rsidP="007B1A6F">
            <w:pPr>
              <w:pStyle w:val="acctfourfigures"/>
              <w:tabs>
                <w:tab w:val="clear" w:pos="765"/>
                <w:tab w:val="decimal" w:pos="1066"/>
              </w:tabs>
              <w:spacing w:line="240" w:lineRule="atLeast"/>
              <w:ind w:right="11"/>
              <w:rPr>
                <w:rFonts w:cs="Times New Roman"/>
                <w:b/>
                <w:bCs/>
                <w:szCs w:val="22"/>
              </w:rPr>
            </w:pPr>
            <w:r w:rsidRPr="007B1A6F">
              <w:rPr>
                <w:rFonts w:cs="Times New Roman"/>
                <w:b/>
                <w:bCs/>
                <w:szCs w:val="22"/>
              </w:rPr>
              <w:t>38,984</w:t>
            </w:r>
          </w:p>
        </w:tc>
        <w:tc>
          <w:tcPr>
            <w:tcW w:w="178" w:type="dxa"/>
            <w:shd w:val="clear" w:color="auto" w:fill="auto"/>
            <w:vAlign w:val="bottom"/>
          </w:tcPr>
          <w:p w14:paraId="5170A471" w14:textId="77777777" w:rsidR="007B1A6F" w:rsidRPr="007B1A6F" w:rsidRDefault="007B1A6F" w:rsidP="007B1A6F">
            <w:pPr>
              <w:pStyle w:val="acctfourfigures"/>
              <w:tabs>
                <w:tab w:val="clear" w:pos="765"/>
                <w:tab w:val="decimal" w:pos="1066"/>
              </w:tabs>
              <w:spacing w:line="240" w:lineRule="atLeast"/>
              <w:jc w:val="both"/>
              <w:rPr>
                <w:rFonts w:cs="Times New Roman"/>
                <w:b/>
                <w:bCs/>
                <w:szCs w:val="22"/>
              </w:rPr>
            </w:pPr>
          </w:p>
        </w:tc>
        <w:tc>
          <w:tcPr>
            <w:tcW w:w="1338" w:type="dxa"/>
            <w:tcBorders>
              <w:bottom w:val="double" w:sz="4" w:space="0" w:color="auto"/>
            </w:tcBorders>
            <w:shd w:val="clear" w:color="auto" w:fill="auto"/>
            <w:vAlign w:val="bottom"/>
          </w:tcPr>
          <w:p w14:paraId="69615C5D" w14:textId="7A10A12A" w:rsidR="007B1A6F" w:rsidRPr="007B1A6F" w:rsidRDefault="007B1A6F" w:rsidP="007B1A6F">
            <w:pPr>
              <w:pStyle w:val="acctfourfigures"/>
              <w:tabs>
                <w:tab w:val="clear" w:pos="765"/>
                <w:tab w:val="decimal" w:pos="1066"/>
              </w:tabs>
              <w:spacing w:line="240" w:lineRule="atLeast"/>
              <w:ind w:right="11"/>
              <w:jc w:val="both"/>
              <w:rPr>
                <w:rFonts w:cs="Times New Roman"/>
                <w:b/>
                <w:bCs/>
                <w:szCs w:val="22"/>
              </w:rPr>
            </w:pPr>
            <w:r w:rsidRPr="007B1A6F">
              <w:rPr>
                <w:rFonts w:cs="Times New Roman"/>
                <w:b/>
                <w:bCs/>
                <w:szCs w:val="22"/>
                <w:lang w:bidi="th-TH"/>
              </w:rPr>
              <w:t>165,918</w:t>
            </w:r>
          </w:p>
        </w:tc>
      </w:tr>
      <w:tr w:rsidR="007B1A6F" w:rsidRPr="00880EEB" w14:paraId="1855C175" w14:textId="77777777" w:rsidTr="00EC65EE">
        <w:tc>
          <w:tcPr>
            <w:tcW w:w="3161" w:type="dxa"/>
            <w:vAlign w:val="bottom"/>
          </w:tcPr>
          <w:p w14:paraId="3309EAA8" w14:textId="477FD0BB" w:rsidR="007B1A6F" w:rsidRPr="00880EEB" w:rsidRDefault="007B1A6F" w:rsidP="007B1A6F">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3</w:t>
            </w:r>
          </w:p>
        </w:tc>
        <w:tc>
          <w:tcPr>
            <w:tcW w:w="1323" w:type="dxa"/>
            <w:tcBorders>
              <w:top w:val="double" w:sz="4" w:space="0" w:color="auto"/>
              <w:bottom w:val="double" w:sz="4" w:space="0" w:color="auto"/>
            </w:tcBorders>
            <w:shd w:val="clear" w:color="auto" w:fill="auto"/>
            <w:vAlign w:val="bottom"/>
          </w:tcPr>
          <w:p w14:paraId="1E7BFAA3" w14:textId="69A417E0" w:rsidR="007B1A6F" w:rsidRPr="007B1A6F" w:rsidRDefault="007B1A6F" w:rsidP="007B1A6F">
            <w:pPr>
              <w:pStyle w:val="acctfourfigures"/>
              <w:tabs>
                <w:tab w:val="clear" w:pos="765"/>
                <w:tab w:val="decimal" w:pos="1004"/>
              </w:tabs>
              <w:spacing w:line="240" w:lineRule="atLeast"/>
              <w:ind w:right="11"/>
              <w:jc w:val="center"/>
              <w:rPr>
                <w:rFonts w:cs="Times New Roman"/>
                <w:b/>
                <w:bCs/>
                <w:szCs w:val="22"/>
                <w:lang w:bidi="th-TH"/>
              </w:rPr>
            </w:pPr>
            <w:r w:rsidRPr="0093239C">
              <w:rPr>
                <w:rFonts w:cs="Times New Roman"/>
                <w:b/>
                <w:bCs/>
                <w:szCs w:val="22"/>
                <w:lang w:bidi="th-TH"/>
              </w:rPr>
              <w:t>98,003</w:t>
            </w:r>
          </w:p>
        </w:tc>
        <w:tc>
          <w:tcPr>
            <w:tcW w:w="178" w:type="dxa"/>
            <w:shd w:val="clear" w:color="auto" w:fill="auto"/>
            <w:vAlign w:val="bottom"/>
          </w:tcPr>
          <w:p w14:paraId="154AFD42" w14:textId="77777777" w:rsidR="007B1A6F" w:rsidRPr="007B1A6F" w:rsidRDefault="007B1A6F" w:rsidP="007B1A6F">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double" w:sz="4" w:space="0" w:color="auto"/>
              <w:bottom w:val="double" w:sz="4" w:space="0" w:color="auto"/>
            </w:tcBorders>
            <w:shd w:val="clear" w:color="auto" w:fill="auto"/>
            <w:vAlign w:val="bottom"/>
          </w:tcPr>
          <w:p w14:paraId="78E28FBC" w14:textId="5734CA09" w:rsidR="007B1A6F" w:rsidRPr="007B1A6F" w:rsidRDefault="007B1A6F" w:rsidP="007B1A6F">
            <w:pPr>
              <w:pStyle w:val="acctfourfigures"/>
              <w:tabs>
                <w:tab w:val="clear" w:pos="765"/>
                <w:tab w:val="decimal" w:pos="1092"/>
              </w:tabs>
              <w:spacing w:line="240" w:lineRule="atLeast"/>
              <w:ind w:right="-88"/>
              <w:jc w:val="both"/>
              <w:rPr>
                <w:rFonts w:cs="Times New Roman"/>
                <w:b/>
                <w:bCs/>
                <w:szCs w:val="22"/>
                <w:cs/>
                <w:lang w:bidi="th-TH"/>
              </w:rPr>
            </w:pPr>
            <w:r w:rsidRPr="0093239C">
              <w:rPr>
                <w:rFonts w:cs="Times New Roman"/>
                <w:b/>
                <w:bCs/>
                <w:szCs w:val="22"/>
              </w:rPr>
              <w:t>32,621</w:t>
            </w:r>
          </w:p>
        </w:tc>
        <w:tc>
          <w:tcPr>
            <w:tcW w:w="180" w:type="dxa"/>
            <w:shd w:val="clear" w:color="auto" w:fill="auto"/>
            <w:vAlign w:val="bottom"/>
          </w:tcPr>
          <w:p w14:paraId="26B1196F" w14:textId="77777777" w:rsidR="007B1A6F" w:rsidRPr="007B1A6F" w:rsidRDefault="007B1A6F" w:rsidP="007B1A6F">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double" w:sz="4" w:space="0" w:color="auto"/>
              <w:bottom w:val="double" w:sz="4" w:space="0" w:color="auto"/>
            </w:tcBorders>
            <w:shd w:val="clear" w:color="auto" w:fill="auto"/>
            <w:vAlign w:val="bottom"/>
          </w:tcPr>
          <w:p w14:paraId="73296DCB" w14:textId="1F37970F" w:rsidR="007B1A6F" w:rsidRPr="007B1A6F" w:rsidRDefault="007B1A6F" w:rsidP="007B1A6F">
            <w:pPr>
              <w:pStyle w:val="acctfourfigures"/>
              <w:tabs>
                <w:tab w:val="clear" w:pos="765"/>
                <w:tab w:val="decimal" w:pos="1046"/>
              </w:tabs>
              <w:spacing w:line="240" w:lineRule="atLeast"/>
              <w:ind w:right="11"/>
              <w:jc w:val="both"/>
              <w:rPr>
                <w:rFonts w:cs="Times New Roman"/>
                <w:b/>
                <w:bCs/>
                <w:szCs w:val="22"/>
                <w:lang w:bidi="th-TH"/>
              </w:rPr>
            </w:pPr>
            <w:r w:rsidRPr="0093239C">
              <w:rPr>
                <w:rFonts w:cs="Times New Roman"/>
                <w:b/>
                <w:bCs/>
                <w:szCs w:val="22"/>
              </w:rPr>
              <w:t>91,476</w:t>
            </w:r>
          </w:p>
        </w:tc>
        <w:tc>
          <w:tcPr>
            <w:tcW w:w="178" w:type="dxa"/>
            <w:shd w:val="clear" w:color="auto" w:fill="auto"/>
            <w:vAlign w:val="bottom"/>
          </w:tcPr>
          <w:p w14:paraId="176606F9" w14:textId="77777777" w:rsidR="007B1A6F" w:rsidRPr="007B1A6F" w:rsidRDefault="007B1A6F" w:rsidP="007B1A6F">
            <w:pPr>
              <w:pStyle w:val="acctfourfigures"/>
              <w:tabs>
                <w:tab w:val="clear" w:pos="765"/>
                <w:tab w:val="decimal" w:pos="1046"/>
              </w:tabs>
              <w:spacing w:line="240" w:lineRule="atLeast"/>
              <w:jc w:val="both"/>
              <w:rPr>
                <w:rFonts w:cs="Times New Roman"/>
                <w:b/>
                <w:bCs/>
                <w:szCs w:val="22"/>
                <w:lang w:bidi="th-TH"/>
              </w:rPr>
            </w:pPr>
          </w:p>
        </w:tc>
        <w:tc>
          <w:tcPr>
            <w:tcW w:w="1338" w:type="dxa"/>
            <w:tcBorders>
              <w:top w:val="double" w:sz="4" w:space="0" w:color="auto"/>
              <w:bottom w:val="double" w:sz="4" w:space="0" w:color="auto"/>
            </w:tcBorders>
            <w:shd w:val="clear" w:color="auto" w:fill="auto"/>
            <w:vAlign w:val="bottom"/>
          </w:tcPr>
          <w:p w14:paraId="40264C9C" w14:textId="32AAE17B" w:rsidR="007B1A6F" w:rsidRPr="007B1A6F" w:rsidRDefault="007B1A6F" w:rsidP="007B1A6F">
            <w:pPr>
              <w:pStyle w:val="acctfourfigures"/>
              <w:tabs>
                <w:tab w:val="clear" w:pos="765"/>
                <w:tab w:val="decimal" w:pos="1046"/>
              </w:tabs>
              <w:spacing w:line="240" w:lineRule="atLeast"/>
              <w:ind w:right="11"/>
              <w:jc w:val="both"/>
              <w:rPr>
                <w:rFonts w:cs="Times New Roman"/>
                <w:b/>
                <w:bCs/>
                <w:szCs w:val="22"/>
                <w:lang w:bidi="th-TH"/>
              </w:rPr>
            </w:pPr>
            <w:r w:rsidRPr="0093239C">
              <w:rPr>
                <w:rFonts w:cs="Times New Roman"/>
                <w:b/>
                <w:bCs/>
                <w:szCs w:val="22"/>
                <w:lang w:bidi="th-TH"/>
              </w:rPr>
              <w:t>222,100</w:t>
            </w:r>
          </w:p>
        </w:tc>
      </w:tr>
    </w:tbl>
    <w:p w14:paraId="2CEB759B" w14:textId="77777777" w:rsidR="00240508" w:rsidRPr="0012708E" w:rsidRDefault="00240508" w:rsidP="00240508">
      <w:pPr>
        <w:pStyle w:val="index"/>
        <w:spacing w:after="0" w:line="240" w:lineRule="atLeast"/>
        <w:ind w:left="540"/>
        <w:jc w:val="thaiDistribute"/>
        <w:rPr>
          <w:rFonts w:cs="Times New Roman"/>
          <w:szCs w:val="22"/>
          <w:lang w:val="en-GB"/>
        </w:rPr>
      </w:pPr>
    </w:p>
    <w:p w14:paraId="7D52450C" w14:textId="77777777" w:rsidR="00D607A1" w:rsidRPr="0012708E" w:rsidRDefault="00D607A1" w:rsidP="00360BC1">
      <w:pPr>
        <w:pStyle w:val="PlainText"/>
        <w:spacing w:line="280" w:lineRule="atLeast"/>
        <w:ind w:left="540" w:right="-28"/>
        <w:jc w:val="both"/>
        <w:rPr>
          <w:rFonts w:ascii="Times New Roman" w:hAnsi="Times New Roman" w:cs="Times New Roman"/>
          <w:sz w:val="22"/>
          <w:szCs w:val="22"/>
          <w:lang w:val="en-GB"/>
        </w:rPr>
      </w:pPr>
    </w:p>
    <w:p w14:paraId="582FCB81" w14:textId="77777777" w:rsidR="00337E5E" w:rsidRPr="0012708E" w:rsidRDefault="00337E5E">
      <w:pPr>
        <w:rPr>
          <w:rFonts w:cs="Times New Roman"/>
          <w:b/>
          <w:bCs/>
          <w:iCs/>
          <w:sz w:val="24"/>
          <w:szCs w:val="30"/>
          <w:lang w:bidi="th-TH"/>
        </w:rPr>
      </w:pPr>
      <w:r w:rsidRPr="0012708E">
        <w:rPr>
          <w:rFonts w:cs="Times New Roman"/>
          <w:bCs/>
          <w:i/>
          <w:iCs/>
          <w:szCs w:val="24"/>
        </w:rPr>
        <w:br w:type="page"/>
      </w:r>
    </w:p>
    <w:p w14:paraId="3C9EEE4D" w14:textId="037B3CFB" w:rsidR="00ED2EFD" w:rsidRPr="0012708E" w:rsidRDefault="3CEE992D" w:rsidP="0C1F1E22">
      <w:pPr>
        <w:pStyle w:val="Heading1"/>
        <w:numPr>
          <w:ilvl w:val="0"/>
          <w:numId w:val="0"/>
        </w:numPr>
        <w:spacing w:before="0" w:after="0" w:line="240" w:lineRule="atLeast"/>
        <w:ind w:left="540" w:hanging="540"/>
        <w:rPr>
          <w:rFonts w:cs="Times New Roman"/>
          <w:i w:val="0"/>
        </w:rPr>
      </w:pPr>
      <w:r w:rsidRPr="0012708E">
        <w:rPr>
          <w:rFonts w:cs="Times New Roman"/>
          <w:i w:val="0"/>
        </w:rPr>
        <w:lastRenderedPageBreak/>
        <w:t>1</w:t>
      </w:r>
      <w:r w:rsidR="00764B47">
        <w:rPr>
          <w:rFonts w:cs="Times New Roman"/>
          <w:i w:val="0"/>
        </w:rPr>
        <w:t>8</w:t>
      </w:r>
      <w:r w:rsidR="00E037EB" w:rsidRPr="0012708E">
        <w:rPr>
          <w:rFonts w:cs="Times New Roman"/>
        </w:rPr>
        <w:tab/>
      </w:r>
      <w:r w:rsidR="3B193156" w:rsidRPr="0012708E">
        <w:rPr>
          <w:rFonts w:cs="Times New Roman"/>
          <w:i w:val="0"/>
        </w:rPr>
        <w:t xml:space="preserve">Deferred tax </w:t>
      </w:r>
      <w:r w:rsidR="58A5F27A" w:rsidRPr="0012708E">
        <w:rPr>
          <w:rFonts w:cs="Times New Roman"/>
          <w:i w:val="0"/>
        </w:rPr>
        <w:t>assets</w:t>
      </w:r>
      <w:r w:rsidR="005073A4">
        <w:rPr>
          <w:rFonts w:cs="Times New Roman"/>
          <w:i w:val="0"/>
        </w:rPr>
        <w:t>, net</w:t>
      </w:r>
    </w:p>
    <w:p w14:paraId="175CA0DA" w14:textId="77777777" w:rsidR="00B138A3" w:rsidRPr="006456CE" w:rsidRDefault="00B138A3" w:rsidP="00B138A3">
      <w:pPr>
        <w:pStyle w:val="index"/>
        <w:spacing w:after="0" w:line="240" w:lineRule="atLeast"/>
        <w:ind w:left="567"/>
        <w:jc w:val="both"/>
        <w:rPr>
          <w:rFonts w:cs="Times New Roman"/>
          <w:szCs w:val="22"/>
          <w:lang w:val="en-GB"/>
        </w:rPr>
      </w:pP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B138A3" w:rsidRPr="006456CE" w14:paraId="3BF5B6F0" w14:textId="77777777" w:rsidTr="0083440B">
        <w:trPr>
          <w:tblHeader/>
        </w:trPr>
        <w:tc>
          <w:tcPr>
            <w:tcW w:w="3161" w:type="dxa"/>
            <w:vAlign w:val="bottom"/>
          </w:tcPr>
          <w:p w14:paraId="57937F58"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50893CFE"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B138A3" w:rsidRPr="006456CE" w14:paraId="08C3CF25" w14:textId="77777777" w:rsidTr="0083440B">
        <w:trPr>
          <w:tblHeader/>
        </w:trPr>
        <w:tc>
          <w:tcPr>
            <w:tcW w:w="3161" w:type="dxa"/>
            <w:vAlign w:val="bottom"/>
          </w:tcPr>
          <w:p w14:paraId="5C77E6C8"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7EDD7F70"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c>
          <w:tcPr>
            <w:tcW w:w="179" w:type="dxa"/>
            <w:vAlign w:val="bottom"/>
          </w:tcPr>
          <w:p w14:paraId="126EE466"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433CE882" w14:textId="49D89AC4" w:rsidR="00B138A3" w:rsidRPr="006456CE" w:rsidRDefault="00B138A3" w:rsidP="003023D6">
            <w:pPr>
              <w:pStyle w:val="acctfourfigures"/>
              <w:tabs>
                <w:tab w:val="clear" w:pos="765"/>
              </w:tabs>
              <w:spacing w:line="240" w:lineRule="exact"/>
              <w:jc w:val="center"/>
              <w:rPr>
                <w:rFonts w:cs="Times New Roman"/>
                <w:szCs w:val="22"/>
              </w:rPr>
            </w:pPr>
            <w:r w:rsidRPr="006456CE">
              <w:rPr>
                <w:rFonts w:cs="Times New Roman"/>
                <w:szCs w:val="22"/>
              </w:rPr>
              <w:t xml:space="preserve">(Charged) / </w:t>
            </w:r>
            <w:r w:rsidR="00EF14BF">
              <w:rPr>
                <w:rFonts w:cs="Times New Roman"/>
                <w:szCs w:val="22"/>
              </w:rPr>
              <w:t>c</w:t>
            </w:r>
            <w:r w:rsidRPr="006456CE">
              <w:rPr>
                <w:rFonts w:cs="Times New Roman"/>
                <w:szCs w:val="22"/>
              </w:rPr>
              <w:t>redited to:</w:t>
            </w:r>
          </w:p>
        </w:tc>
        <w:tc>
          <w:tcPr>
            <w:tcW w:w="181" w:type="dxa"/>
            <w:vAlign w:val="bottom"/>
          </w:tcPr>
          <w:p w14:paraId="12B099B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1C050CAB"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r>
      <w:tr w:rsidR="00B138A3" w:rsidRPr="006456CE" w14:paraId="63EE838F" w14:textId="77777777" w:rsidTr="0083440B">
        <w:trPr>
          <w:tblHeader/>
        </w:trPr>
        <w:tc>
          <w:tcPr>
            <w:tcW w:w="3161" w:type="dxa"/>
            <w:vAlign w:val="bottom"/>
          </w:tcPr>
          <w:p w14:paraId="5AEE7BCE"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0A1084FA"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36CA16F4"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01DF67F6" w14:textId="772FEA7E"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C264A1">
              <w:rPr>
                <w:rFonts w:cs="Times New Roman"/>
                <w:szCs w:val="22"/>
              </w:rPr>
              <w:t>3</w:t>
            </w:r>
          </w:p>
        </w:tc>
        <w:tc>
          <w:tcPr>
            <w:tcW w:w="179" w:type="dxa"/>
            <w:vAlign w:val="bottom"/>
          </w:tcPr>
          <w:p w14:paraId="72A3E94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15387F38"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337543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4B18CB4"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94" w:type="dxa"/>
          </w:tcPr>
          <w:p w14:paraId="1A6F94DC" w14:textId="77777777" w:rsidR="00B138A3" w:rsidRPr="00EC65EE" w:rsidRDefault="00B138A3"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45AE69A1"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4F1717AF"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43F47861"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14BAF8FB" w14:textId="3A574D89"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C264A1">
              <w:rPr>
                <w:rFonts w:cs="Times New Roman"/>
                <w:szCs w:val="22"/>
              </w:rPr>
              <w:t>3</w:t>
            </w:r>
          </w:p>
        </w:tc>
      </w:tr>
      <w:tr w:rsidR="00B138A3" w:rsidRPr="006456CE" w14:paraId="0934C8E1" w14:textId="77777777" w:rsidTr="0083440B">
        <w:trPr>
          <w:tblHeader/>
        </w:trPr>
        <w:tc>
          <w:tcPr>
            <w:tcW w:w="3161" w:type="dxa"/>
            <w:vAlign w:val="bottom"/>
          </w:tcPr>
          <w:p w14:paraId="5039DEA3" w14:textId="77777777" w:rsidR="00B138A3" w:rsidRPr="006456CE" w:rsidRDefault="00B138A3" w:rsidP="003023D6">
            <w:pPr>
              <w:spacing w:line="240" w:lineRule="exact"/>
              <w:ind w:right="-126"/>
              <w:rPr>
                <w:rFonts w:cs="Times New Roman"/>
                <w:b/>
                <w:bCs/>
                <w:i/>
                <w:iCs/>
                <w:szCs w:val="22"/>
                <w:cs/>
                <w:lang w:bidi="th-TH"/>
              </w:rPr>
            </w:pPr>
          </w:p>
        </w:tc>
        <w:tc>
          <w:tcPr>
            <w:tcW w:w="1258" w:type="dxa"/>
            <w:vAlign w:val="bottom"/>
          </w:tcPr>
          <w:p w14:paraId="571EFD50" w14:textId="77777777" w:rsidR="00B138A3" w:rsidRPr="006456CE" w:rsidRDefault="00B138A3" w:rsidP="003023D6">
            <w:pPr>
              <w:pStyle w:val="acctfourfigures"/>
              <w:spacing w:line="240" w:lineRule="exact"/>
              <w:ind w:right="11"/>
              <w:jc w:val="center"/>
              <w:rPr>
                <w:rFonts w:cs="Times New Roman"/>
                <w:szCs w:val="22"/>
              </w:rPr>
            </w:pPr>
          </w:p>
        </w:tc>
        <w:tc>
          <w:tcPr>
            <w:tcW w:w="3336" w:type="dxa"/>
            <w:gridSpan w:val="5"/>
            <w:vAlign w:val="bottom"/>
          </w:tcPr>
          <w:p w14:paraId="5AE8C7B1" w14:textId="3C8F1B81" w:rsidR="00B138A3" w:rsidRPr="006456CE" w:rsidRDefault="00B138A3" w:rsidP="003023D6">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952191">
              <w:rPr>
                <w:rFonts w:cs="Times New Roman"/>
                <w:i/>
                <w:iCs/>
                <w:szCs w:val="22"/>
              </w:rPr>
              <w:t>3</w:t>
            </w:r>
            <w:r w:rsidRPr="006456CE">
              <w:rPr>
                <w:rFonts w:cs="Times New Roman"/>
                <w:i/>
                <w:iCs/>
                <w:szCs w:val="22"/>
              </w:rPr>
              <w:t>)</w:t>
            </w:r>
          </w:p>
        </w:tc>
        <w:tc>
          <w:tcPr>
            <w:tcW w:w="1352" w:type="dxa"/>
            <w:vAlign w:val="bottom"/>
          </w:tcPr>
          <w:p w14:paraId="2F41C524" w14:textId="77777777" w:rsidR="00B138A3" w:rsidRPr="006456CE" w:rsidRDefault="00B138A3" w:rsidP="003023D6">
            <w:pPr>
              <w:pStyle w:val="acctfourfigures"/>
              <w:spacing w:line="240" w:lineRule="exact"/>
              <w:ind w:right="11"/>
              <w:jc w:val="center"/>
              <w:rPr>
                <w:rFonts w:cs="Times New Roman"/>
                <w:szCs w:val="22"/>
              </w:rPr>
            </w:pPr>
          </w:p>
        </w:tc>
      </w:tr>
      <w:tr w:rsidR="00B138A3" w:rsidRPr="006456CE" w14:paraId="73507021" w14:textId="77777777" w:rsidTr="0083440B">
        <w:trPr>
          <w:tblHeader/>
        </w:trPr>
        <w:tc>
          <w:tcPr>
            <w:tcW w:w="3161" w:type="dxa"/>
            <w:vAlign w:val="bottom"/>
          </w:tcPr>
          <w:p w14:paraId="490B0833"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474669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B138A3" w:rsidRPr="006456CE" w14:paraId="68763ABD" w14:textId="77777777" w:rsidTr="0083440B">
        <w:tc>
          <w:tcPr>
            <w:tcW w:w="3161" w:type="dxa"/>
            <w:vAlign w:val="bottom"/>
          </w:tcPr>
          <w:p w14:paraId="6FEA85DD" w14:textId="77777777" w:rsidR="00B138A3" w:rsidRPr="006456CE" w:rsidRDefault="00B138A3" w:rsidP="003023D6">
            <w:pPr>
              <w:spacing w:line="240" w:lineRule="exact"/>
              <w:ind w:left="-70" w:right="-126"/>
              <w:rPr>
                <w:rFonts w:cs="Times New Roman"/>
                <w:b/>
                <w:bCs/>
                <w:i/>
                <w:iCs/>
                <w:szCs w:val="22"/>
              </w:rPr>
            </w:pPr>
            <w:r w:rsidRPr="006456CE">
              <w:rPr>
                <w:rFonts w:cs="Times New Roman"/>
                <w:b/>
                <w:bCs/>
                <w:i/>
                <w:iCs/>
                <w:szCs w:val="22"/>
              </w:rPr>
              <w:t>Deferred tax assets</w:t>
            </w:r>
          </w:p>
        </w:tc>
        <w:tc>
          <w:tcPr>
            <w:tcW w:w="1258" w:type="dxa"/>
            <w:vAlign w:val="bottom"/>
          </w:tcPr>
          <w:p w14:paraId="131E747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126597A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3" w:type="dxa"/>
            <w:vAlign w:val="bottom"/>
          </w:tcPr>
          <w:p w14:paraId="5E768BA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229" w:type="dxa"/>
          </w:tcPr>
          <w:p w14:paraId="04D92852"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4" w:type="dxa"/>
          </w:tcPr>
          <w:p w14:paraId="19EC754F" w14:textId="77777777" w:rsidR="00B138A3" w:rsidRPr="006456CE" w:rsidRDefault="00B138A3">
            <w:pPr>
              <w:pStyle w:val="acctfourfigures"/>
              <w:tabs>
                <w:tab w:val="clear" w:pos="765"/>
                <w:tab w:val="decimal" w:pos="1130"/>
              </w:tabs>
              <w:spacing w:line="240" w:lineRule="exact"/>
              <w:ind w:right="11"/>
              <w:rPr>
                <w:rFonts w:cs="Times New Roman"/>
                <w:szCs w:val="22"/>
              </w:rPr>
            </w:pPr>
          </w:p>
        </w:tc>
        <w:tc>
          <w:tcPr>
            <w:tcW w:w="181" w:type="dxa"/>
            <w:vAlign w:val="bottom"/>
          </w:tcPr>
          <w:p w14:paraId="1F5D0EE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2" w:type="dxa"/>
            <w:vAlign w:val="bottom"/>
          </w:tcPr>
          <w:p w14:paraId="5012488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r>
      <w:tr w:rsidR="00A917E8" w:rsidRPr="006456CE" w14:paraId="759F59B7" w14:textId="77777777" w:rsidTr="0083440B">
        <w:tc>
          <w:tcPr>
            <w:tcW w:w="3161" w:type="dxa"/>
            <w:vAlign w:val="bottom"/>
          </w:tcPr>
          <w:p w14:paraId="1AB8459F" w14:textId="77777777" w:rsidR="00A917E8" w:rsidRPr="009F2718" w:rsidRDefault="00A917E8" w:rsidP="00A917E8">
            <w:pPr>
              <w:spacing w:line="240" w:lineRule="exact"/>
              <w:ind w:left="-70" w:right="-126"/>
              <w:rPr>
                <w:rFonts w:cs="Times New Roman"/>
                <w:szCs w:val="22"/>
              </w:rPr>
            </w:pPr>
            <w:r w:rsidRPr="0083440B">
              <w:rPr>
                <w:rFonts w:eastAsia="AngsanaNew" w:cs="Times New Roman"/>
                <w:szCs w:val="22"/>
                <w:lang w:eastAsia="en-GB" w:bidi="th-TH"/>
              </w:rPr>
              <w:t>Investments</w:t>
            </w:r>
          </w:p>
        </w:tc>
        <w:tc>
          <w:tcPr>
            <w:tcW w:w="1258" w:type="dxa"/>
          </w:tcPr>
          <w:p w14:paraId="2A5399E3" w14:textId="37C2233A" w:rsidR="00A917E8" w:rsidRPr="00A917E8" w:rsidRDefault="00A917E8" w:rsidP="00247839">
            <w:pPr>
              <w:pStyle w:val="acctfourfigures"/>
              <w:tabs>
                <w:tab w:val="clear" w:pos="765"/>
                <w:tab w:val="decimal" w:pos="1130"/>
              </w:tabs>
              <w:spacing w:line="240" w:lineRule="exact"/>
              <w:ind w:right="11"/>
              <w:rPr>
                <w:rFonts w:cs="Times New Roman"/>
                <w:szCs w:val="22"/>
              </w:rPr>
            </w:pPr>
            <w:r w:rsidRPr="00A917E8">
              <w:rPr>
                <w:rFonts w:cs="Times New Roman"/>
                <w:szCs w:val="22"/>
              </w:rPr>
              <w:t>8,084</w:t>
            </w:r>
          </w:p>
        </w:tc>
        <w:tc>
          <w:tcPr>
            <w:tcW w:w="179" w:type="dxa"/>
            <w:vAlign w:val="bottom"/>
          </w:tcPr>
          <w:p w14:paraId="64436AFC" w14:textId="77777777" w:rsidR="00A917E8" w:rsidRPr="00A917E8" w:rsidRDefault="00A917E8" w:rsidP="00A917E8">
            <w:pPr>
              <w:pStyle w:val="acctfourfigures"/>
              <w:tabs>
                <w:tab w:val="clear" w:pos="765"/>
                <w:tab w:val="decimal" w:pos="1130"/>
              </w:tabs>
              <w:spacing w:line="240" w:lineRule="exact"/>
              <w:ind w:right="101"/>
              <w:rPr>
                <w:rFonts w:cs="Times New Roman"/>
                <w:szCs w:val="22"/>
              </w:rPr>
            </w:pPr>
          </w:p>
        </w:tc>
        <w:tc>
          <w:tcPr>
            <w:tcW w:w="1353" w:type="dxa"/>
          </w:tcPr>
          <w:p w14:paraId="096C375E" w14:textId="53FA780B" w:rsidR="00A917E8" w:rsidRPr="00A917E8" w:rsidRDefault="00A917E8" w:rsidP="00247839">
            <w:pPr>
              <w:pStyle w:val="acctfourfigures"/>
              <w:tabs>
                <w:tab w:val="clear" w:pos="765"/>
                <w:tab w:val="decimal" w:pos="1130"/>
              </w:tabs>
              <w:spacing w:line="240" w:lineRule="exact"/>
              <w:ind w:right="11"/>
              <w:rPr>
                <w:rFonts w:cs="Times New Roman"/>
                <w:szCs w:val="22"/>
              </w:rPr>
            </w:pPr>
            <w:r w:rsidRPr="0093239C">
              <w:rPr>
                <w:rFonts w:cs="Times New Roman"/>
                <w:szCs w:val="22"/>
              </w:rPr>
              <w:t>(4,34</w:t>
            </w:r>
            <w:r w:rsidRPr="0093239C">
              <w:rPr>
                <w:rFonts w:cs="Times New Roman"/>
                <w:szCs w:val="22"/>
                <w:cs/>
                <w:lang w:bidi="th-TH"/>
              </w:rPr>
              <w:t>5</w:t>
            </w:r>
            <w:r w:rsidRPr="0093239C">
              <w:rPr>
                <w:rFonts w:cs="Times New Roman"/>
                <w:szCs w:val="22"/>
              </w:rPr>
              <w:t xml:space="preserve">) </w:t>
            </w:r>
          </w:p>
        </w:tc>
        <w:tc>
          <w:tcPr>
            <w:tcW w:w="229" w:type="dxa"/>
          </w:tcPr>
          <w:p w14:paraId="1794C141" w14:textId="77777777" w:rsidR="00A917E8" w:rsidRPr="00A917E8" w:rsidRDefault="00A917E8" w:rsidP="00A917E8">
            <w:pPr>
              <w:pStyle w:val="acctfourfigures"/>
              <w:tabs>
                <w:tab w:val="clear" w:pos="765"/>
                <w:tab w:val="decimal" w:pos="1130"/>
              </w:tabs>
              <w:spacing w:line="240" w:lineRule="exact"/>
              <w:ind w:right="101"/>
              <w:rPr>
                <w:rFonts w:cs="Times New Roman"/>
                <w:szCs w:val="22"/>
              </w:rPr>
            </w:pPr>
          </w:p>
        </w:tc>
        <w:tc>
          <w:tcPr>
            <w:tcW w:w="1394" w:type="dxa"/>
          </w:tcPr>
          <w:p w14:paraId="40C6A59E" w14:textId="4ADC2240" w:rsidR="00A917E8" w:rsidRPr="00A917E8" w:rsidRDefault="00A917E8" w:rsidP="00247839">
            <w:pPr>
              <w:pStyle w:val="acctfourfigures"/>
              <w:tabs>
                <w:tab w:val="clear" w:pos="765"/>
                <w:tab w:val="decimal" w:pos="1130"/>
              </w:tabs>
              <w:spacing w:line="240" w:lineRule="exact"/>
              <w:ind w:right="11"/>
              <w:rPr>
                <w:rFonts w:cs="Times New Roman"/>
                <w:szCs w:val="22"/>
              </w:rPr>
            </w:pPr>
            <w:r w:rsidRPr="0093239C">
              <w:rPr>
                <w:rFonts w:cs="Times New Roman"/>
                <w:szCs w:val="22"/>
              </w:rPr>
              <w:t>324</w:t>
            </w:r>
          </w:p>
        </w:tc>
        <w:tc>
          <w:tcPr>
            <w:tcW w:w="181" w:type="dxa"/>
            <w:vAlign w:val="bottom"/>
          </w:tcPr>
          <w:p w14:paraId="1FCC716C" w14:textId="77777777" w:rsidR="00A917E8" w:rsidRPr="00A917E8" w:rsidRDefault="00A917E8" w:rsidP="00A917E8">
            <w:pPr>
              <w:pStyle w:val="acctfourfigures"/>
              <w:tabs>
                <w:tab w:val="clear" w:pos="765"/>
                <w:tab w:val="decimal" w:pos="1130"/>
              </w:tabs>
              <w:spacing w:line="240" w:lineRule="exact"/>
              <w:ind w:right="101"/>
              <w:rPr>
                <w:rFonts w:cs="Times New Roman"/>
                <w:szCs w:val="22"/>
              </w:rPr>
            </w:pPr>
          </w:p>
        </w:tc>
        <w:tc>
          <w:tcPr>
            <w:tcW w:w="1352" w:type="dxa"/>
          </w:tcPr>
          <w:p w14:paraId="0127F99B" w14:textId="7A1ACC6F" w:rsidR="00A917E8" w:rsidRPr="0093239C" w:rsidRDefault="00A917E8" w:rsidP="00247839">
            <w:pPr>
              <w:pStyle w:val="acctfourfigures"/>
              <w:tabs>
                <w:tab w:val="clear" w:pos="765"/>
                <w:tab w:val="decimal" w:pos="1130"/>
              </w:tabs>
              <w:spacing w:line="240" w:lineRule="exact"/>
              <w:ind w:right="11"/>
              <w:rPr>
                <w:rFonts w:cs="Times New Roman"/>
                <w:szCs w:val="22"/>
                <w:lang w:bidi="th-TH"/>
              </w:rPr>
            </w:pPr>
            <w:r w:rsidRPr="0093239C">
              <w:rPr>
                <w:rFonts w:cs="Times New Roman"/>
                <w:szCs w:val="22"/>
              </w:rPr>
              <w:t xml:space="preserve"> 4,06</w:t>
            </w:r>
            <w:r w:rsidRPr="0093239C">
              <w:rPr>
                <w:rFonts w:cs="Times New Roman"/>
                <w:szCs w:val="22"/>
                <w:cs/>
                <w:lang w:bidi="th-TH"/>
              </w:rPr>
              <w:t>3</w:t>
            </w:r>
            <w:r w:rsidRPr="0093239C">
              <w:rPr>
                <w:rFonts w:cs="Times New Roman"/>
                <w:szCs w:val="22"/>
              </w:rPr>
              <w:t xml:space="preserve"> </w:t>
            </w:r>
          </w:p>
        </w:tc>
      </w:tr>
      <w:tr w:rsidR="00A917E8" w:rsidRPr="006456CE" w14:paraId="7D24EEFB" w14:textId="77777777" w:rsidTr="0083440B">
        <w:tc>
          <w:tcPr>
            <w:tcW w:w="3161" w:type="dxa"/>
            <w:vAlign w:val="bottom"/>
          </w:tcPr>
          <w:p w14:paraId="7D41BA56" w14:textId="77777777" w:rsidR="00A917E8" w:rsidRPr="006456CE" w:rsidRDefault="00A917E8" w:rsidP="00A917E8">
            <w:pPr>
              <w:spacing w:line="240" w:lineRule="exact"/>
              <w:ind w:left="-70" w:right="-126"/>
              <w:rPr>
                <w:rFonts w:cs="Times New Roman"/>
                <w:szCs w:val="22"/>
              </w:rPr>
            </w:pPr>
            <w:r w:rsidRPr="006456CE">
              <w:rPr>
                <w:rFonts w:cs="Times New Roman"/>
                <w:szCs w:val="22"/>
              </w:rPr>
              <w:t>Loans to customers and accrued</w:t>
            </w:r>
          </w:p>
        </w:tc>
        <w:tc>
          <w:tcPr>
            <w:tcW w:w="1258" w:type="dxa"/>
          </w:tcPr>
          <w:p w14:paraId="5D968088"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79" w:type="dxa"/>
            <w:vAlign w:val="bottom"/>
          </w:tcPr>
          <w:p w14:paraId="71CDD505" w14:textId="77777777" w:rsidR="00A917E8" w:rsidRPr="00A917E8" w:rsidRDefault="00A917E8" w:rsidP="00A917E8">
            <w:pPr>
              <w:pStyle w:val="acctfourfigures"/>
              <w:tabs>
                <w:tab w:val="clear" w:pos="765"/>
                <w:tab w:val="decimal" w:pos="1130"/>
              </w:tabs>
              <w:spacing w:line="240" w:lineRule="exact"/>
              <w:ind w:right="101"/>
              <w:rPr>
                <w:rFonts w:cs="Times New Roman"/>
                <w:szCs w:val="22"/>
              </w:rPr>
            </w:pPr>
          </w:p>
        </w:tc>
        <w:tc>
          <w:tcPr>
            <w:tcW w:w="1353" w:type="dxa"/>
          </w:tcPr>
          <w:p w14:paraId="00720513"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229" w:type="dxa"/>
          </w:tcPr>
          <w:p w14:paraId="31395EE1" w14:textId="77777777" w:rsidR="00A917E8" w:rsidRPr="00A917E8" w:rsidRDefault="00A917E8" w:rsidP="00A917E8">
            <w:pPr>
              <w:pStyle w:val="acctfourfigures"/>
              <w:tabs>
                <w:tab w:val="clear" w:pos="765"/>
                <w:tab w:val="decimal" w:pos="1130"/>
              </w:tabs>
              <w:spacing w:line="240" w:lineRule="exact"/>
              <w:ind w:right="101"/>
              <w:rPr>
                <w:rFonts w:cs="Times New Roman"/>
                <w:szCs w:val="22"/>
              </w:rPr>
            </w:pPr>
          </w:p>
        </w:tc>
        <w:tc>
          <w:tcPr>
            <w:tcW w:w="1394" w:type="dxa"/>
          </w:tcPr>
          <w:p w14:paraId="00F9A154"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81" w:type="dxa"/>
            <w:vAlign w:val="bottom"/>
          </w:tcPr>
          <w:p w14:paraId="03AECC5A" w14:textId="77777777" w:rsidR="00A917E8" w:rsidRPr="00A917E8" w:rsidRDefault="00A917E8" w:rsidP="00A917E8">
            <w:pPr>
              <w:pStyle w:val="acctfourfigures"/>
              <w:tabs>
                <w:tab w:val="clear" w:pos="765"/>
                <w:tab w:val="decimal" w:pos="1130"/>
              </w:tabs>
              <w:spacing w:line="240" w:lineRule="exact"/>
              <w:ind w:right="101"/>
              <w:rPr>
                <w:rFonts w:cs="Times New Roman"/>
                <w:szCs w:val="22"/>
              </w:rPr>
            </w:pPr>
          </w:p>
        </w:tc>
        <w:tc>
          <w:tcPr>
            <w:tcW w:w="1352" w:type="dxa"/>
          </w:tcPr>
          <w:p w14:paraId="63E256B3"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r>
      <w:tr w:rsidR="00A917E8" w:rsidRPr="006456CE" w14:paraId="72D5826C" w14:textId="77777777" w:rsidTr="0083440B">
        <w:tc>
          <w:tcPr>
            <w:tcW w:w="3161" w:type="dxa"/>
            <w:vAlign w:val="bottom"/>
          </w:tcPr>
          <w:p w14:paraId="0CF10334" w14:textId="77777777" w:rsidR="00A917E8" w:rsidRPr="006456CE" w:rsidRDefault="00A917E8" w:rsidP="00A917E8">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258" w:type="dxa"/>
          </w:tcPr>
          <w:p w14:paraId="1514AAA6" w14:textId="5BAC85DC" w:rsidR="00A917E8" w:rsidRPr="00A917E8" w:rsidRDefault="00A917E8" w:rsidP="00A917E8">
            <w:pPr>
              <w:pStyle w:val="acctfourfigures"/>
              <w:tabs>
                <w:tab w:val="clear" w:pos="765"/>
                <w:tab w:val="decimal" w:pos="1130"/>
              </w:tabs>
              <w:spacing w:line="240" w:lineRule="exact"/>
              <w:ind w:right="11"/>
              <w:rPr>
                <w:rFonts w:cs="Times New Roman"/>
                <w:szCs w:val="22"/>
              </w:rPr>
            </w:pPr>
            <w:r w:rsidRPr="00A917E8">
              <w:rPr>
                <w:rFonts w:cs="Times New Roman"/>
                <w:szCs w:val="22"/>
              </w:rPr>
              <w:t>353,069</w:t>
            </w:r>
          </w:p>
        </w:tc>
        <w:tc>
          <w:tcPr>
            <w:tcW w:w="179" w:type="dxa"/>
            <w:vAlign w:val="bottom"/>
          </w:tcPr>
          <w:p w14:paraId="54E36417"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3" w:type="dxa"/>
          </w:tcPr>
          <w:p w14:paraId="3283B2A1" w14:textId="288933E9"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(214,994)</w:t>
            </w:r>
          </w:p>
        </w:tc>
        <w:tc>
          <w:tcPr>
            <w:tcW w:w="229" w:type="dxa"/>
          </w:tcPr>
          <w:p w14:paraId="01689007"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94" w:type="dxa"/>
          </w:tcPr>
          <w:p w14:paraId="2369FF3D" w14:textId="32992ABE"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w:t>
            </w:r>
          </w:p>
        </w:tc>
        <w:tc>
          <w:tcPr>
            <w:tcW w:w="181" w:type="dxa"/>
            <w:vAlign w:val="bottom"/>
          </w:tcPr>
          <w:p w14:paraId="34717E76"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2" w:type="dxa"/>
          </w:tcPr>
          <w:p w14:paraId="010D35CC" w14:textId="39097E3C"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 xml:space="preserve"> 138,075 </w:t>
            </w:r>
          </w:p>
        </w:tc>
      </w:tr>
      <w:tr w:rsidR="00A917E8" w:rsidRPr="00A917E8" w14:paraId="1165159C" w14:textId="77777777" w:rsidTr="0083440B">
        <w:tc>
          <w:tcPr>
            <w:tcW w:w="3161" w:type="dxa"/>
            <w:vAlign w:val="bottom"/>
          </w:tcPr>
          <w:p w14:paraId="278B7852" w14:textId="4463773B" w:rsidR="00A917E8" w:rsidRPr="00D912E0" w:rsidRDefault="00A917E8">
            <w:pPr>
              <w:pStyle w:val="acctfourfigures"/>
              <w:tabs>
                <w:tab w:val="clear" w:pos="765"/>
                <w:tab w:val="decimal" w:pos="1130"/>
              </w:tabs>
              <w:spacing w:line="240" w:lineRule="exact"/>
              <w:ind w:left="-71" w:right="11"/>
              <w:rPr>
                <w:rFonts w:cs="Times New Roman"/>
                <w:szCs w:val="22"/>
              </w:rPr>
            </w:pPr>
            <w:r w:rsidRPr="0093239C">
              <w:rPr>
                <w:rFonts w:cs="Times New Roman"/>
                <w:szCs w:val="22"/>
              </w:rPr>
              <w:t>Properties for sale</w:t>
            </w:r>
          </w:p>
        </w:tc>
        <w:tc>
          <w:tcPr>
            <w:tcW w:w="1258" w:type="dxa"/>
          </w:tcPr>
          <w:p w14:paraId="2C93A932" w14:textId="347074F2" w:rsidR="00A917E8" w:rsidRPr="00A917E8" w:rsidRDefault="00A917E8" w:rsidP="0093239C">
            <w:pPr>
              <w:pStyle w:val="acctfourfigures"/>
              <w:tabs>
                <w:tab w:val="clear" w:pos="765"/>
                <w:tab w:val="decimal" w:pos="1130"/>
              </w:tabs>
              <w:spacing w:line="240" w:lineRule="exact"/>
              <w:ind w:left="-71" w:right="11"/>
              <w:rPr>
                <w:rFonts w:cs="Times New Roman"/>
                <w:szCs w:val="22"/>
              </w:rPr>
            </w:pPr>
            <w:r w:rsidRPr="00A917E8">
              <w:rPr>
                <w:rFonts w:cs="Times New Roman"/>
                <w:szCs w:val="22"/>
              </w:rPr>
              <w:t>-</w:t>
            </w:r>
          </w:p>
        </w:tc>
        <w:tc>
          <w:tcPr>
            <w:tcW w:w="179" w:type="dxa"/>
            <w:vAlign w:val="bottom"/>
          </w:tcPr>
          <w:p w14:paraId="37CEC0FA" w14:textId="77777777" w:rsidR="00A917E8" w:rsidRPr="00A917E8" w:rsidRDefault="00A917E8" w:rsidP="0093239C">
            <w:pPr>
              <w:pStyle w:val="acctfourfigures"/>
              <w:tabs>
                <w:tab w:val="clear" w:pos="765"/>
                <w:tab w:val="decimal" w:pos="1130"/>
              </w:tabs>
              <w:spacing w:line="240" w:lineRule="exact"/>
              <w:ind w:left="-71" w:right="11"/>
              <w:rPr>
                <w:rFonts w:cs="Times New Roman"/>
                <w:szCs w:val="22"/>
              </w:rPr>
            </w:pPr>
          </w:p>
        </w:tc>
        <w:tc>
          <w:tcPr>
            <w:tcW w:w="1353" w:type="dxa"/>
          </w:tcPr>
          <w:p w14:paraId="11CDFA2F" w14:textId="3C3C9B04" w:rsidR="00A917E8" w:rsidRPr="00A917E8" w:rsidRDefault="00A917E8" w:rsidP="0093239C">
            <w:pPr>
              <w:pStyle w:val="acctfourfigures"/>
              <w:tabs>
                <w:tab w:val="clear" w:pos="765"/>
                <w:tab w:val="decimal" w:pos="1130"/>
              </w:tabs>
              <w:spacing w:line="240" w:lineRule="exact"/>
              <w:ind w:left="-71" w:right="11"/>
              <w:rPr>
                <w:rFonts w:cs="Times New Roman"/>
                <w:szCs w:val="22"/>
              </w:rPr>
            </w:pPr>
            <w:r w:rsidRPr="0093239C">
              <w:rPr>
                <w:rFonts w:cs="Times New Roman"/>
                <w:szCs w:val="22"/>
              </w:rPr>
              <w:t>3,743</w:t>
            </w:r>
          </w:p>
        </w:tc>
        <w:tc>
          <w:tcPr>
            <w:tcW w:w="229" w:type="dxa"/>
          </w:tcPr>
          <w:p w14:paraId="26039BDE" w14:textId="77777777" w:rsidR="00A917E8" w:rsidRPr="00A917E8" w:rsidRDefault="00A917E8" w:rsidP="0093239C">
            <w:pPr>
              <w:pStyle w:val="acctfourfigures"/>
              <w:tabs>
                <w:tab w:val="clear" w:pos="765"/>
                <w:tab w:val="decimal" w:pos="1130"/>
              </w:tabs>
              <w:spacing w:line="240" w:lineRule="exact"/>
              <w:ind w:left="-71" w:right="11"/>
              <w:rPr>
                <w:rFonts w:cs="Times New Roman"/>
                <w:szCs w:val="22"/>
              </w:rPr>
            </w:pPr>
          </w:p>
        </w:tc>
        <w:tc>
          <w:tcPr>
            <w:tcW w:w="1394" w:type="dxa"/>
          </w:tcPr>
          <w:p w14:paraId="737F4F5D" w14:textId="7C13AC69" w:rsidR="00A917E8" w:rsidRPr="00A917E8" w:rsidRDefault="00A917E8" w:rsidP="0093239C">
            <w:pPr>
              <w:pStyle w:val="acctfourfigures"/>
              <w:tabs>
                <w:tab w:val="clear" w:pos="765"/>
                <w:tab w:val="decimal" w:pos="1130"/>
              </w:tabs>
              <w:spacing w:line="240" w:lineRule="exact"/>
              <w:ind w:left="-71" w:right="11"/>
              <w:rPr>
                <w:rFonts w:cs="Times New Roman"/>
                <w:szCs w:val="22"/>
              </w:rPr>
            </w:pPr>
            <w:r w:rsidRPr="0093239C">
              <w:rPr>
                <w:rFonts w:cs="Times New Roman"/>
                <w:szCs w:val="22"/>
                <w:lang w:val="en-US" w:bidi="th-TH"/>
              </w:rPr>
              <w:t>-</w:t>
            </w:r>
          </w:p>
        </w:tc>
        <w:tc>
          <w:tcPr>
            <w:tcW w:w="181" w:type="dxa"/>
            <w:vAlign w:val="bottom"/>
          </w:tcPr>
          <w:p w14:paraId="76149A11" w14:textId="77777777" w:rsidR="00A917E8" w:rsidRPr="00A917E8" w:rsidRDefault="00A917E8" w:rsidP="0093239C">
            <w:pPr>
              <w:pStyle w:val="acctfourfigures"/>
              <w:tabs>
                <w:tab w:val="clear" w:pos="765"/>
                <w:tab w:val="decimal" w:pos="1130"/>
              </w:tabs>
              <w:spacing w:line="240" w:lineRule="exact"/>
              <w:ind w:left="-71" w:right="11"/>
              <w:rPr>
                <w:rFonts w:cs="Times New Roman"/>
                <w:szCs w:val="22"/>
              </w:rPr>
            </w:pPr>
          </w:p>
        </w:tc>
        <w:tc>
          <w:tcPr>
            <w:tcW w:w="1352" w:type="dxa"/>
          </w:tcPr>
          <w:p w14:paraId="0F6784FA" w14:textId="19CA2EAF" w:rsidR="00A917E8" w:rsidRPr="00A917E8" w:rsidRDefault="00A917E8" w:rsidP="0093239C">
            <w:pPr>
              <w:pStyle w:val="acctfourfigures"/>
              <w:tabs>
                <w:tab w:val="clear" w:pos="765"/>
                <w:tab w:val="decimal" w:pos="1130"/>
              </w:tabs>
              <w:spacing w:line="240" w:lineRule="exact"/>
              <w:ind w:left="-71" w:right="11"/>
              <w:rPr>
                <w:rFonts w:cs="Times New Roman"/>
                <w:szCs w:val="22"/>
              </w:rPr>
            </w:pPr>
            <w:r w:rsidRPr="0093239C">
              <w:rPr>
                <w:rFonts w:cs="Times New Roman"/>
                <w:szCs w:val="22"/>
              </w:rPr>
              <w:t>3,743</w:t>
            </w:r>
          </w:p>
        </w:tc>
      </w:tr>
      <w:tr w:rsidR="00A917E8" w:rsidRPr="006456CE" w14:paraId="5D4441A5" w14:textId="77777777" w:rsidTr="0083440B">
        <w:tc>
          <w:tcPr>
            <w:tcW w:w="3161" w:type="dxa"/>
            <w:vAlign w:val="bottom"/>
          </w:tcPr>
          <w:p w14:paraId="6419DE7C" w14:textId="77777777" w:rsidR="00A917E8" w:rsidRPr="006456CE" w:rsidRDefault="00A917E8" w:rsidP="00A917E8">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258" w:type="dxa"/>
          </w:tcPr>
          <w:p w14:paraId="4F7922E6" w14:textId="5DD3297B" w:rsidR="00A917E8" w:rsidRPr="00A917E8" w:rsidRDefault="00A917E8" w:rsidP="00A917E8">
            <w:pPr>
              <w:pStyle w:val="acctfourfigures"/>
              <w:tabs>
                <w:tab w:val="clear" w:pos="765"/>
                <w:tab w:val="decimal" w:pos="1130"/>
              </w:tabs>
              <w:spacing w:line="240" w:lineRule="exact"/>
              <w:ind w:right="11"/>
              <w:rPr>
                <w:rFonts w:cs="Times New Roman"/>
                <w:szCs w:val="22"/>
              </w:rPr>
            </w:pPr>
            <w:r w:rsidRPr="00A917E8">
              <w:rPr>
                <w:rFonts w:cs="Times New Roman"/>
                <w:szCs w:val="22"/>
              </w:rPr>
              <w:t>5,774</w:t>
            </w:r>
          </w:p>
        </w:tc>
        <w:tc>
          <w:tcPr>
            <w:tcW w:w="179" w:type="dxa"/>
            <w:vAlign w:val="bottom"/>
          </w:tcPr>
          <w:p w14:paraId="753CA1F3"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3" w:type="dxa"/>
          </w:tcPr>
          <w:p w14:paraId="321DE3A9" w14:textId="7C6DB0D5"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 xml:space="preserve"> 4,367 </w:t>
            </w:r>
          </w:p>
        </w:tc>
        <w:tc>
          <w:tcPr>
            <w:tcW w:w="229" w:type="dxa"/>
          </w:tcPr>
          <w:p w14:paraId="3FB391F4"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94" w:type="dxa"/>
          </w:tcPr>
          <w:p w14:paraId="66F30306" w14:textId="1725E39A"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lang w:val="en-US" w:bidi="th-TH"/>
              </w:rPr>
              <w:t>-</w:t>
            </w:r>
          </w:p>
        </w:tc>
        <w:tc>
          <w:tcPr>
            <w:tcW w:w="181" w:type="dxa"/>
            <w:vAlign w:val="bottom"/>
          </w:tcPr>
          <w:p w14:paraId="13C7DEAA"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2" w:type="dxa"/>
          </w:tcPr>
          <w:p w14:paraId="75B5DF4B" w14:textId="2399471D"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 xml:space="preserve"> 10,141 </w:t>
            </w:r>
          </w:p>
        </w:tc>
      </w:tr>
      <w:tr w:rsidR="00A917E8" w:rsidRPr="006456CE" w14:paraId="4B00C23B" w14:textId="77777777" w:rsidTr="0083440B">
        <w:tc>
          <w:tcPr>
            <w:tcW w:w="3161" w:type="dxa"/>
            <w:vAlign w:val="bottom"/>
          </w:tcPr>
          <w:p w14:paraId="1E974B75" w14:textId="77777777" w:rsidR="00A917E8" w:rsidRPr="006456CE" w:rsidRDefault="00A917E8" w:rsidP="00A917E8">
            <w:pPr>
              <w:spacing w:line="240" w:lineRule="exact"/>
              <w:ind w:left="-70"/>
              <w:rPr>
                <w:rFonts w:cs="Times New Roman"/>
                <w:szCs w:val="22"/>
              </w:rPr>
            </w:pPr>
            <w:r w:rsidRPr="006456CE">
              <w:rPr>
                <w:rFonts w:cs="Times New Roman"/>
                <w:szCs w:val="22"/>
              </w:rPr>
              <w:t xml:space="preserve">Provisions </w:t>
            </w:r>
          </w:p>
        </w:tc>
        <w:tc>
          <w:tcPr>
            <w:tcW w:w="1258" w:type="dxa"/>
          </w:tcPr>
          <w:p w14:paraId="2D368C4A" w14:textId="4454BBC9" w:rsidR="00A917E8" w:rsidRPr="00A917E8" w:rsidRDefault="00A917E8" w:rsidP="00A917E8">
            <w:pPr>
              <w:pStyle w:val="acctfourfigures"/>
              <w:tabs>
                <w:tab w:val="clear" w:pos="765"/>
                <w:tab w:val="decimal" w:pos="1130"/>
              </w:tabs>
              <w:spacing w:line="240" w:lineRule="exact"/>
              <w:ind w:right="11"/>
              <w:rPr>
                <w:rFonts w:cs="Times New Roman"/>
                <w:szCs w:val="22"/>
              </w:rPr>
            </w:pPr>
            <w:r w:rsidRPr="00A917E8">
              <w:rPr>
                <w:rFonts w:cs="Times New Roman"/>
                <w:szCs w:val="22"/>
              </w:rPr>
              <w:t>43,596</w:t>
            </w:r>
          </w:p>
        </w:tc>
        <w:tc>
          <w:tcPr>
            <w:tcW w:w="179" w:type="dxa"/>
            <w:vAlign w:val="bottom"/>
          </w:tcPr>
          <w:p w14:paraId="20B0C2FC"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3" w:type="dxa"/>
          </w:tcPr>
          <w:p w14:paraId="3834F7B1" w14:textId="4A49F7E7"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 xml:space="preserve"> 13,747 </w:t>
            </w:r>
          </w:p>
        </w:tc>
        <w:tc>
          <w:tcPr>
            <w:tcW w:w="229" w:type="dxa"/>
          </w:tcPr>
          <w:p w14:paraId="630F1957"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94" w:type="dxa"/>
          </w:tcPr>
          <w:p w14:paraId="554C08DA" w14:textId="12B846FE"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lang w:bidi="th-TH"/>
              </w:rPr>
              <w:t>(2,50</w:t>
            </w:r>
            <w:r w:rsidRPr="0093239C">
              <w:rPr>
                <w:rFonts w:cs="Times New Roman"/>
                <w:szCs w:val="22"/>
                <w:lang w:val="en-US" w:bidi="th-TH"/>
              </w:rPr>
              <w:t>1</w:t>
            </w:r>
            <w:r w:rsidRPr="0093239C">
              <w:rPr>
                <w:rFonts w:cs="Times New Roman"/>
                <w:szCs w:val="22"/>
                <w:lang w:bidi="th-TH"/>
              </w:rPr>
              <w:t>)</w:t>
            </w:r>
          </w:p>
        </w:tc>
        <w:tc>
          <w:tcPr>
            <w:tcW w:w="181" w:type="dxa"/>
            <w:vAlign w:val="bottom"/>
          </w:tcPr>
          <w:p w14:paraId="60FC82C3"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2" w:type="dxa"/>
          </w:tcPr>
          <w:p w14:paraId="52315E70" w14:textId="42882B3B"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 xml:space="preserve"> 54,842 </w:t>
            </w:r>
          </w:p>
        </w:tc>
      </w:tr>
      <w:tr w:rsidR="00A917E8" w:rsidRPr="006456CE" w14:paraId="10DF5F05" w14:textId="77777777" w:rsidTr="0083440B">
        <w:tc>
          <w:tcPr>
            <w:tcW w:w="3161" w:type="dxa"/>
            <w:shd w:val="clear" w:color="auto" w:fill="auto"/>
            <w:vAlign w:val="bottom"/>
          </w:tcPr>
          <w:p w14:paraId="77283F93" w14:textId="77777777" w:rsidR="00A917E8" w:rsidRPr="0093239C" w:rsidRDefault="00A917E8" w:rsidP="00A917E8">
            <w:pPr>
              <w:spacing w:line="240" w:lineRule="exact"/>
              <w:ind w:left="-70"/>
              <w:rPr>
                <w:rFonts w:cs="Times New Roman"/>
                <w:szCs w:val="22"/>
              </w:rPr>
            </w:pPr>
            <w:r w:rsidRPr="0093239C">
              <w:rPr>
                <w:rFonts w:cs="Times New Roman"/>
                <w:szCs w:val="22"/>
              </w:rPr>
              <w:t>Lease liabilities</w:t>
            </w:r>
          </w:p>
        </w:tc>
        <w:tc>
          <w:tcPr>
            <w:tcW w:w="1258" w:type="dxa"/>
          </w:tcPr>
          <w:p w14:paraId="5E1BEB0D" w14:textId="0DFF82DC"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138,219</w:t>
            </w:r>
          </w:p>
        </w:tc>
        <w:tc>
          <w:tcPr>
            <w:tcW w:w="179" w:type="dxa"/>
            <w:vAlign w:val="bottom"/>
          </w:tcPr>
          <w:p w14:paraId="70154D47" w14:textId="77777777"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p>
        </w:tc>
        <w:tc>
          <w:tcPr>
            <w:tcW w:w="1353" w:type="dxa"/>
          </w:tcPr>
          <w:p w14:paraId="7C428AC9" w14:textId="7CEF4FAB"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 xml:space="preserve"> 24,053 </w:t>
            </w:r>
          </w:p>
        </w:tc>
        <w:tc>
          <w:tcPr>
            <w:tcW w:w="229" w:type="dxa"/>
          </w:tcPr>
          <w:p w14:paraId="1FD333BD" w14:textId="77777777"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p>
        </w:tc>
        <w:tc>
          <w:tcPr>
            <w:tcW w:w="1394" w:type="dxa"/>
          </w:tcPr>
          <w:p w14:paraId="047490BD" w14:textId="03D06024"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lang w:bidi="th-TH"/>
              </w:rPr>
              <w:t>-</w:t>
            </w:r>
          </w:p>
        </w:tc>
        <w:tc>
          <w:tcPr>
            <w:tcW w:w="181" w:type="dxa"/>
            <w:vAlign w:val="bottom"/>
          </w:tcPr>
          <w:p w14:paraId="06E1432F" w14:textId="77777777"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p>
        </w:tc>
        <w:tc>
          <w:tcPr>
            <w:tcW w:w="1352" w:type="dxa"/>
          </w:tcPr>
          <w:p w14:paraId="0ADB0F1C" w14:textId="6C04F2DB" w:rsidR="00A917E8" w:rsidRPr="00A917E8" w:rsidRDefault="00A917E8" w:rsidP="00A917E8">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 xml:space="preserve"> 162,272 </w:t>
            </w:r>
          </w:p>
        </w:tc>
      </w:tr>
      <w:tr w:rsidR="00A917E8" w:rsidRPr="006456CE" w14:paraId="681B9ECF" w14:textId="77777777" w:rsidTr="0083440B">
        <w:tc>
          <w:tcPr>
            <w:tcW w:w="3161" w:type="dxa"/>
            <w:shd w:val="clear" w:color="auto" w:fill="auto"/>
            <w:vAlign w:val="bottom"/>
          </w:tcPr>
          <w:p w14:paraId="644CFEFB" w14:textId="4FACE62D" w:rsidR="00A917E8" w:rsidRPr="00220616" w:rsidRDefault="00A917E8" w:rsidP="00A917E8">
            <w:pPr>
              <w:spacing w:line="240" w:lineRule="exact"/>
              <w:ind w:left="-70"/>
              <w:rPr>
                <w:szCs w:val="28"/>
                <w:lang w:val="en-US" w:bidi="th-TH"/>
              </w:rPr>
            </w:pPr>
            <w:r w:rsidRPr="00220616">
              <w:rPr>
                <w:rFonts w:cs="Times New Roman"/>
                <w:szCs w:val="22"/>
              </w:rPr>
              <w:t xml:space="preserve">Reserve for </w:t>
            </w:r>
            <w:r w:rsidRPr="00220616">
              <w:rPr>
                <w:szCs w:val="28"/>
                <w:lang w:val="en-US" w:bidi="th-TH"/>
              </w:rPr>
              <w:t>cash flow hedge</w:t>
            </w:r>
            <w:r w:rsidR="00F52533">
              <w:rPr>
                <w:szCs w:val="28"/>
                <w:lang w:val="en-US" w:bidi="th-TH"/>
              </w:rPr>
              <w:t>s</w:t>
            </w:r>
          </w:p>
        </w:tc>
        <w:tc>
          <w:tcPr>
            <w:tcW w:w="1258" w:type="dxa"/>
          </w:tcPr>
          <w:p w14:paraId="78DEDDEA" w14:textId="1E4BDC1C"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cs/>
                <w:lang w:bidi="th-TH"/>
              </w:rPr>
              <w:t>-</w:t>
            </w:r>
          </w:p>
        </w:tc>
        <w:tc>
          <w:tcPr>
            <w:tcW w:w="179" w:type="dxa"/>
            <w:vAlign w:val="bottom"/>
          </w:tcPr>
          <w:p w14:paraId="18F44815"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3" w:type="dxa"/>
          </w:tcPr>
          <w:p w14:paraId="6E7DFAA9" w14:textId="14E5BB17"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w:t>
            </w:r>
          </w:p>
        </w:tc>
        <w:tc>
          <w:tcPr>
            <w:tcW w:w="229" w:type="dxa"/>
          </w:tcPr>
          <w:p w14:paraId="7206059A"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94" w:type="dxa"/>
          </w:tcPr>
          <w:p w14:paraId="6C11C779" w14:textId="4C471AD3"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6,340</w:t>
            </w:r>
          </w:p>
        </w:tc>
        <w:tc>
          <w:tcPr>
            <w:tcW w:w="181" w:type="dxa"/>
            <w:vAlign w:val="bottom"/>
          </w:tcPr>
          <w:p w14:paraId="011E67C5" w14:textId="77777777" w:rsidR="00A917E8" w:rsidRPr="00A917E8" w:rsidRDefault="00A917E8" w:rsidP="00A917E8">
            <w:pPr>
              <w:pStyle w:val="acctfourfigures"/>
              <w:tabs>
                <w:tab w:val="clear" w:pos="765"/>
                <w:tab w:val="decimal" w:pos="1130"/>
              </w:tabs>
              <w:spacing w:line="240" w:lineRule="exact"/>
              <w:ind w:right="11"/>
              <w:rPr>
                <w:rFonts w:cs="Times New Roman"/>
                <w:szCs w:val="22"/>
              </w:rPr>
            </w:pPr>
          </w:p>
        </w:tc>
        <w:tc>
          <w:tcPr>
            <w:tcW w:w="1352" w:type="dxa"/>
          </w:tcPr>
          <w:p w14:paraId="067F98F5" w14:textId="5EDCF6B4" w:rsidR="00A917E8" w:rsidRPr="00A917E8" w:rsidRDefault="00A917E8" w:rsidP="00A917E8">
            <w:pPr>
              <w:pStyle w:val="acctfourfigures"/>
              <w:tabs>
                <w:tab w:val="clear" w:pos="765"/>
                <w:tab w:val="decimal" w:pos="1130"/>
              </w:tabs>
              <w:spacing w:line="240" w:lineRule="exact"/>
              <w:ind w:right="11"/>
              <w:rPr>
                <w:rFonts w:cs="Times New Roman"/>
                <w:szCs w:val="22"/>
              </w:rPr>
            </w:pPr>
            <w:r w:rsidRPr="0093239C">
              <w:rPr>
                <w:rFonts w:cs="Times New Roman"/>
                <w:szCs w:val="22"/>
              </w:rPr>
              <w:t xml:space="preserve"> 6,340 </w:t>
            </w:r>
          </w:p>
        </w:tc>
      </w:tr>
      <w:tr w:rsidR="00A917E8" w:rsidRPr="006456CE" w14:paraId="7B1190B1" w14:textId="77777777" w:rsidTr="0083440B">
        <w:tc>
          <w:tcPr>
            <w:tcW w:w="3161" w:type="dxa"/>
            <w:shd w:val="clear" w:color="auto" w:fill="auto"/>
            <w:vAlign w:val="bottom"/>
          </w:tcPr>
          <w:p w14:paraId="06A84C31" w14:textId="77777777" w:rsidR="00A917E8" w:rsidRPr="00220616" w:rsidRDefault="00A917E8" w:rsidP="00A917E8">
            <w:pPr>
              <w:spacing w:line="240" w:lineRule="exact"/>
              <w:ind w:left="-70" w:right="-126"/>
              <w:rPr>
                <w:rFonts w:cs="Times New Roman"/>
                <w:b/>
                <w:bCs/>
                <w:i/>
                <w:iCs/>
                <w:szCs w:val="22"/>
              </w:rPr>
            </w:pPr>
            <w:r w:rsidRPr="00220616">
              <w:rPr>
                <w:rFonts w:cs="Times New Roman"/>
                <w:b/>
                <w:bCs/>
                <w:szCs w:val="22"/>
              </w:rPr>
              <w:t>Total</w:t>
            </w:r>
          </w:p>
        </w:tc>
        <w:tc>
          <w:tcPr>
            <w:tcW w:w="1258" w:type="dxa"/>
            <w:tcBorders>
              <w:top w:val="single" w:sz="4" w:space="0" w:color="auto"/>
              <w:bottom w:val="single" w:sz="4" w:space="0" w:color="auto"/>
            </w:tcBorders>
          </w:tcPr>
          <w:p w14:paraId="017FB7FD" w14:textId="5F47DBC3"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b/>
                <w:bCs/>
                <w:szCs w:val="22"/>
              </w:rPr>
              <w:t>548,742</w:t>
            </w:r>
          </w:p>
        </w:tc>
        <w:tc>
          <w:tcPr>
            <w:tcW w:w="179" w:type="dxa"/>
          </w:tcPr>
          <w:p w14:paraId="1BC223A1"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01DD8C3E" w14:textId="5DF1405D"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bidi="th-TH"/>
              </w:rPr>
              <w:t>(173,429)</w:t>
            </w:r>
          </w:p>
        </w:tc>
        <w:tc>
          <w:tcPr>
            <w:tcW w:w="229" w:type="dxa"/>
          </w:tcPr>
          <w:p w14:paraId="2B59E0B5"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320E481A" w14:textId="0B3F1BFC" w:rsidR="00A917E8" w:rsidRPr="00A917E8" w:rsidRDefault="00A917E8" w:rsidP="00A917E8">
            <w:pPr>
              <w:tabs>
                <w:tab w:val="decimal" w:pos="1130"/>
              </w:tabs>
              <w:rPr>
                <w:rFonts w:cs="Times New Roman"/>
                <w:b/>
                <w:bCs/>
                <w:szCs w:val="22"/>
              </w:rPr>
            </w:pPr>
            <w:r w:rsidRPr="0093239C">
              <w:rPr>
                <w:rFonts w:cs="Times New Roman"/>
                <w:b/>
                <w:bCs/>
                <w:szCs w:val="22"/>
              </w:rPr>
              <w:t>4,163</w:t>
            </w:r>
          </w:p>
        </w:tc>
        <w:tc>
          <w:tcPr>
            <w:tcW w:w="181" w:type="dxa"/>
          </w:tcPr>
          <w:p w14:paraId="68F0D317"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79DF000B" w14:textId="0F21511E"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b/>
                <w:bCs/>
                <w:szCs w:val="22"/>
              </w:rPr>
              <w:t>379,476</w:t>
            </w:r>
          </w:p>
        </w:tc>
      </w:tr>
      <w:tr w:rsidR="00A917E8" w:rsidRPr="006456CE" w14:paraId="2430987A" w14:textId="77777777" w:rsidTr="0083440B">
        <w:tc>
          <w:tcPr>
            <w:tcW w:w="3161" w:type="dxa"/>
            <w:shd w:val="clear" w:color="auto" w:fill="auto"/>
            <w:vAlign w:val="bottom"/>
          </w:tcPr>
          <w:p w14:paraId="390C7AF3" w14:textId="77777777" w:rsidR="00A917E8" w:rsidRPr="00220616" w:rsidRDefault="00A917E8" w:rsidP="00A917E8">
            <w:pPr>
              <w:spacing w:line="240" w:lineRule="exact"/>
              <w:ind w:left="-70" w:right="-126"/>
              <w:rPr>
                <w:rFonts w:cs="Times New Roman"/>
                <w:b/>
                <w:bCs/>
                <w:szCs w:val="22"/>
              </w:rPr>
            </w:pPr>
          </w:p>
        </w:tc>
        <w:tc>
          <w:tcPr>
            <w:tcW w:w="1258" w:type="dxa"/>
          </w:tcPr>
          <w:p w14:paraId="2ED57E24"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79" w:type="dxa"/>
            <w:shd w:val="clear" w:color="auto" w:fill="auto"/>
          </w:tcPr>
          <w:p w14:paraId="4F54F7F4"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09B9336C"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20F6594E"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25CCB91D" w14:textId="77777777" w:rsidR="00A917E8" w:rsidRPr="00A917E8" w:rsidRDefault="00A917E8" w:rsidP="00A917E8">
            <w:pPr>
              <w:tabs>
                <w:tab w:val="decimal" w:pos="1130"/>
              </w:tabs>
              <w:rPr>
                <w:rFonts w:cs="Times New Roman"/>
                <w:b/>
                <w:bCs/>
                <w:szCs w:val="22"/>
              </w:rPr>
            </w:pPr>
          </w:p>
        </w:tc>
        <w:tc>
          <w:tcPr>
            <w:tcW w:w="181" w:type="dxa"/>
            <w:shd w:val="clear" w:color="auto" w:fill="auto"/>
          </w:tcPr>
          <w:p w14:paraId="39E654B8"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544CDFC0"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r>
      <w:tr w:rsidR="00A917E8" w:rsidRPr="006456CE" w14:paraId="3F7B1C94" w14:textId="77777777" w:rsidTr="0083440B">
        <w:tc>
          <w:tcPr>
            <w:tcW w:w="3161" w:type="dxa"/>
            <w:shd w:val="clear" w:color="auto" w:fill="auto"/>
            <w:vAlign w:val="bottom"/>
          </w:tcPr>
          <w:p w14:paraId="29C23EE4" w14:textId="07594549" w:rsidR="00A917E8" w:rsidRPr="00220616" w:rsidRDefault="00A917E8" w:rsidP="00A917E8">
            <w:pPr>
              <w:spacing w:line="240" w:lineRule="exact"/>
              <w:ind w:left="-70" w:right="-126"/>
              <w:rPr>
                <w:rFonts w:cs="Times New Roman"/>
                <w:b/>
                <w:bCs/>
                <w:szCs w:val="22"/>
              </w:rPr>
            </w:pPr>
            <w:r w:rsidRPr="00220616">
              <w:rPr>
                <w:rFonts w:cs="Times New Roman"/>
                <w:b/>
                <w:bCs/>
                <w:i/>
                <w:iCs/>
                <w:szCs w:val="22"/>
              </w:rPr>
              <w:t xml:space="preserve">Deferred tax </w:t>
            </w:r>
            <w:r w:rsidR="0034026A">
              <w:rPr>
                <w:b/>
                <w:bCs/>
                <w:i/>
                <w:iCs/>
                <w:szCs w:val="28"/>
                <w:lang w:val="en-US" w:bidi="th-TH"/>
              </w:rPr>
              <w:t>liabilities</w:t>
            </w:r>
          </w:p>
        </w:tc>
        <w:tc>
          <w:tcPr>
            <w:tcW w:w="1258" w:type="dxa"/>
          </w:tcPr>
          <w:p w14:paraId="1BF383E3"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79" w:type="dxa"/>
            <w:shd w:val="clear" w:color="auto" w:fill="auto"/>
            <w:vAlign w:val="bottom"/>
          </w:tcPr>
          <w:p w14:paraId="68176F7F"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661D3D07"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0ABB2EA1"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49F89E58" w14:textId="77777777" w:rsidR="00A917E8" w:rsidRPr="00A917E8" w:rsidRDefault="00A917E8" w:rsidP="00A917E8">
            <w:pPr>
              <w:tabs>
                <w:tab w:val="decimal" w:pos="1130"/>
              </w:tabs>
              <w:rPr>
                <w:rFonts w:cs="Times New Roman"/>
                <w:b/>
                <w:bCs/>
                <w:szCs w:val="22"/>
              </w:rPr>
            </w:pPr>
          </w:p>
        </w:tc>
        <w:tc>
          <w:tcPr>
            <w:tcW w:w="181" w:type="dxa"/>
            <w:shd w:val="clear" w:color="auto" w:fill="auto"/>
            <w:vAlign w:val="bottom"/>
          </w:tcPr>
          <w:p w14:paraId="61DF7739"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54EDBD11"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r>
      <w:tr w:rsidR="00A917E8" w:rsidRPr="006456CE" w14:paraId="7901BF94" w14:textId="77777777" w:rsidTr="0083440B">
        <w:tc>
          <w:tcPr>
            <w:tcW w:w="3161" w:type="dxa"/>
            <w:shd w:val="clear" w:color="auto" w:fill="auto"/>
            <w:vAlign w:val="bottom"/>
          </w:tcPr>
          <w:p w14:paraId="03A548CB" w14:textId="08E151DB" w:rsidR="00A917E8" w:rsidRPr="00220616" w:rsidRDefault="00A917E8" w:rsidP="00A917E8">
            <w:pPr>
              <w:spacing w:line="240" w:lineRule="exact"/>
              <w:ind w:left="-70" w:right="-126"/>
              <w:rPr>
                <w:rFonts w:cs="Times New Roman"/>
                <w:b/>
                <w:bCs/>
                <w:i/>
                <w:iCs/>
                <w:szCs w:val="22"/>
              </w:rPr>
            </w:pPr>
            <w:r w:rsidRPr="00220616">
              <w:rPr>
                <w:rFonts w:cs="Times New Roman"/>
              </w:rPr>
              <w:t>Interbank and money market items</w:t>
            </w:r>
          </w:p>
        </w:tc>
        <w:tc>
          <w:tcPr>
            <w:tcW w:w="1258" w:type="dxa"/>
          </w:tcPr>
          <w:p w14:paraId="76E6395B" w14:textId="62C6AD84" w:rsidR="00A917E8" w:rsidRPr="00A917E8" w:rsidRDefault="00A917E8" w:rsidP="00A917E8">
            <w:pPr>
              <w:pStyle w:val="acctfourfigures"/>
              <w:tabs>
                <w:tab w:val="clear" w:pos="765"/>
                <w:tab w:val="decimal" w:pos="1130"/>
              </w:tabs>
              <w:spacing w:line="240" w:lineRule="exact"/>
              <w:rPr>
                <w:rFonts w:cs="Times New Roman"/>
                <w:szCs w:val="22"/>
                <w:lang w:bidi="th-TH"/>
              </w:rPr>
            </w:pPr>
            <w:r w:rsidRPr="0093239C">
              <w:rPr>
                <w:rFonts w:cs="Times New Roman"/>
                <w:szCs w:val="22"/>
                <w:lang w:val="en-US"/>
              </w:rPr>
              <w:t>-</w:t>
            </w:r>
          </w:p>
        </w:tc>
        <w:tc>
          <w:tcPr>
            <w:tcW w:w="179" w:type="dxa"/>
            <w:shd w:val="clear" w:color="auto" w:fill="auto"/>
            <w:vAlign w:val="bottom"/>
          </w:tcPr>
          <w:p w14:paraId="79335F4D"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42DC07EE" w14:textId="14D20A20"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szCs w:val="22"/>
                <w:lang w:val="en-US"/>
              </w:rPr>
              <w:t xml:space="preserve">(7,762) </w:t>
            </w:r>
          </w:p>
        </w:tc>
        <w:tc>
          <w:tcPr>
            <w:tcW w:w="229" w:type="dxa"/>
            <w:shd w:val="clear" w:color="auto" w:fill="auto"/>
          </w:tcPr>
          <w:p w14:paraId="0E291227"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58AA09BB" w14:textId="58DB1838" w:rsidR="00A917E8" w:rsidRPr="00A917E8" w:rsidRDefault="00A917E8" w:rsidP="00A917E8">
            <w:pPr>
              <w:tabs>
                <w:tab w:val="decimal" w:pos="1130"/>
              </w:tabs>
              <w:rPr>
                <w:rFonts w:cs="Times New Roman"/>
                <w:b/>
                <w:bCs/>
                <w:szCs w:val="22"/>
              </w:rPr>
            </w:pPr>
            <w:r w:rsidRPr="0093239C">
              <w:rPr>
                <w:rFonts w:cs="Times New Roman"/>
                <w:b/>
                <w:bCs/>
                <w:szCs w:val="22"/>
              </w:rPr>
              <w:t>-</w:t>
            </w:r>
          </w:p>
        </w:tc>
        <w:tc>
          <w:tcPr>
            <w:tcW w:w="181" w:type="dxa"/>
            <w:shd w:val="clear" w:color="auto" w:fill="auto"/>
            <w:vAlign w:val="bottom"/>
          </w:tcPr>
          <w:p w14:paraId="0E44212E"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66B997CF" w14:textId="683D1371"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szCs w:val="22"/>
              </w:rPr>
              <w:t xml:space="preserve">(7,762) </w:t>
            </w:r>
          </w:p>
        </w:tc>
      </w:tr>
      <w:tr w:rsidR="00A917E8" w:rsidRPr="006456CE" w14:paraId="676BC97B" w14:textId="77777777" w:rsidTr="0083440B">
        <w:tc>
          <w:tcPr>
            <w:tcW w:w="3161" w:type="dxa"/>
            <w:shd w:val="clear" w:color="auto" w:fill="auto"/>
            <w:vAlign w:val="bottom"/>
          </w:tcPr>
          <w:p w14:paraId="61BC8DB4" w14:textId="3C84BE9B" w:rsidR="00A917E8" w:rsidRPr="0093239C" w:rsidRDefault="00A917E8" w:rsidP="00A917E8">
            <w:pPr>
              <w:spacing w:line="240" w:lineRule="exact"/>
              <w:ind w:left="-70" w:right="-126"/>
              <w:rPr>
                <w:b/>
                <w:bCs/>
                <w:szCs w:val="22"/>
                <w:lang w:val="en-US" w:bidi="th-TH"/>
              </w:rPr>
            </w:pPr>
            <w:r w:rsidRPr="0093239C">
              <w:rPr>
                <w:lang w:val="en-US" w:bidi="th-TH"/>
              </w:rPr>
              <w:t xml:space="preserve">Right-of-use assets </w:t>
            </w:r>
          </w:p>
        </w:tc>
        <w:tc>
          <w:tcPr>
            <w:tcW w:w="1258" w:type="dxa"/>
            <w:tcBorders>
              <w:bottom w:val="single" w:sz="4" w:space="0" w:color="auto"/>
            </w:tcBorders>
          </w:tcPr>
          <w:p w14:paraId="19952376" w14:textId="7AFB8D72" w:rsidR="00A917E8" w:rsidRPr="00A917E8" w:rsidRDefault="00A917E8" w:rsidP="0083440B">
            <w:pPr>
              <w:pStyle w:val="acctfourfigures"/>
              <w:tabs>
                <w:tab w:val="clear" w:pos="765"/>
                <w:tab w:val="decimal" w:pos="1094"/>
              </w:tabs>
              <w:spacing w:line="240" w:lineRule="exact"/>
              <w:ind w:right="-175"/>
              <w:rPr>
                <w:rFonts w:cs="Times New Roman"/>
                <w:szCs w:val="22"/>
                <w:highlight w:val="yellow"/>
              </w:rPr>
            </w:pPr>
            <w:r w:rsidRPr="0093239C">
              <w:rPr>
                <w:rFonts w:cs="Times New Roman"/>
                <w:szCs w:val="22"/>
              </w:rPr>
              <w:t>(136,234)</w:t>
            </w:r>
          </w:p>
        </w:tc>
        <w:tc>
          <w:tcPr>
            <w:tcW w:w="179" w:type="dxa"/>
            <w:shd w:val="clear" w:color="auto" w:fill="auto"/>
            <w:vAlign w:val="bottom"/>
          </w:tcPr>
          <w:p w14:paraId="097E1D05" w14:textId="77777777" w:rsidR="00A917E8" w:rsidRPr="00A917E8" w:rsidRDefault="00A917E8" w:rsidP="00A917E8">
            <w:pPr>
              <w:pStyle w:val="acctfourfigures"/>
              <w:tabs>
                <w:tab w:val="clear" w:pos="765"/>
                <w:tab w:val="decimal" w:pos="1130"/>
              </w:tabs>
              <w:spacing w:line="240" w:lineRule="exact"/>
              <w:rPr>
                <w:rFonts w:cs="Times New Roman"/>
                <w:b/>
                <w:bCs/>
                <w:szCs w:val="22"/>
                <w:highlight w:val="yellow"/>
              </w:rPr>
            </w:pPr>
          </w:p>
        </w:tc>
        <w:tc>
          <w:tcPr>
            <w:tcW w:w="1353" w:type="dxa"/>
            <w:tcBorders>
              <w:bottom w:val="single" w:sz="4" w:space="0" w:color="auto"/>
            </w:tcBorders>
            <w:shd w:val="clear" w:color="auto" w:fill="auto"/>
          </w:tcPr>
          <w:p w14:paraId="462BF04E" w14:textId="2D34E4C1" w:rsidR="00A917E8" w:rsidRPr="00A917E8" w:rsidRDefault="00A917E8" w:rsidP="00A917E8">
            <w:pPr>
              <w:pStyle w:val="acctfourfigures"/>
              <w:tabs>
                <w:tab w:val="clear" w:pos="765"/>
                <w:tab w:val="decimal" w:pos="1130"/>
              </w:tabs>
              <w:spacing w:line="240" w:lineRule="exact"/>
              <w:rPr>
                <w:rFonts w:cs="Times New Roman"/>
                <w:b/>
                <w:bCs/>
                <w:szCs w:val="22"/>
                <w:highlight w:val="yellow"/>
              </w:rPr>
            </w:pPr>
            <w:r w:rsidRPr="0093239C">
              <w:rPr>
                <w:rFonts w:cs="Times New Roman"/>
                <w:szCs w:val="22"/>
                <w:lang w:val="en-US"/>
              </w:rPr>
              <w:t>(23,975)</w:t>
            </w:r>
          </w:p>
        </w:tc>
        <w:tc>
          <w:tcPr>
            <w:tcW w:w="229" w:type="dxa"/>
            <w:shd w:val="clear" w:color="auto" w:fill="auto"/>
          </w:tcPr>
          <w:p w14:paraId="1EAEAF9D" w14:textId="77777777" w:rsidR="00A917E8" w:rsidRPr="00A917E8" w:rsidRDefault="00A917E8" w:rsidP="00A917E8">
            <w:pPr>
              <w:pStyle w:val="acctfourfigures"/>
              <w:tabs>
                <w:tab w:val="clear" w:pos="765"/>
                <w:tab w:val="decimal" w:pos="1130"/>
              </w:tabs>
              <w:spacing w:line="240" w:lineRule="exact"/>
              <w:rPr>
                <w:rFonts w:cs="Times New Roman"/>
                <w:b/>
                <w:bCs/>
                <w:szCs w:val="22"/>
                <w:highlight w:val="yellow"/>
              </w:rPr>
            </w:pPr>
          </w:p>
        </w:tc>
        <w:tc>
          <w:tcPr>
            <w:tcW w:w="1394" w:type="dxa"/>
            <w:tcBorders>
              <w:bottom w:val="single" w:sz="4" w:space="0" w:color="auto"/>
            </w:tcBorders>
            <w:shd w:val="clear" w:color="auto" w:fill="auto"/>
          </w:tcPr>
          <w:p w14:paraId="2E93D441" w14:textId="6138918F" w:rsidR="00A917E8" w:rsidRPr="00A917E8" w:rsidRDefault="00A917E8" w:rsidP="00A917E8">
            <w:pPr>
              <w:tabs>
                <w:tab w:val="decimal" w:pos="1130"/>
              </w:tabs>
              <w:rPr>
                <w:rFonts w:cs="Times New Roman"/>
                <w:b/>
                <w:bCs/>
                <w:szCs w:val="22"/>
                <w:highlight w:val="yellow"/>
              </w:rPr>
            </w:pPr>
            <w:r w:rsidRPr="0093239C">
              <w:rPr>
                <w:rFonts w:cs="Times New Roman"/>
                <w:b/>
                <w:bCs/>
                <w:szCs w:val="22"/>
              </w:rPr>
              <w:t>-</w:t>
            </w:r>
          </w:p>
        </w:tc>
        <w:tc>
          <w:tcPr>
            <w:tcW w:w="181" w:type="dxa"/>
            <w:shd w:val="clear" w:color="auto" w:fill="auto"/>
            <w:vAlign w:val="bottom"/>
          </w:tcPr>
          <w:p w14:paraId="7842A09F" w14:textId="77777777" w:rsidR="00A917E8" w:rsidRPr="00A917E8" w:rsidRDefault="00A917E8" w:rsidP="00A917E8">
            <w:pPr>
              <w:pStyle w:val="acctfourfigures"/>
              <w:tabs>
                <w:tab w:val="clear" w:pos="765"/>
                <w:tab w:val="decimal" w:pos="1130"/>
              </w:tabs>
              <w:spacing w:line="240" w:lineRule="exact"/>
              <w:rPr>
                <w:rFonts w:cs="Times New Roman"/>
                <w:b/>
                <w:bCs/>
                <w:szCs w:val="22"/>
                <w:highlight w:val="yellow"/>
              </w:rPr>
            </w:pPr>
          </w:p>
        </w:tc>
        <w:tc>
          <w:tcPr>
            <w:tcW w:w="1352" w:type="dxa"/>
            <w:tcBorders>
              <w:bottom w:val="single" w:sz="4" w:space="0" w:color="auto"/>
            </w:tcBorders>
            <w:shd w:val="clear" w:color="auto" w:fill="auto"/>
          </w:tcPr>
          <w:p w14:paraId="2F18D9E4" w14:textId="523505CC" w:rsidR="00A917E8" w:rsidRPr="00A917E8" w:rsidRDefault="00A917E8" w:rsidP="00A917E8">
            <w:pPr>
              <w:pStyle w:val="acctfourfigures"/>
              <w:tabs>
                <w:tab w:val="clear" w:pos="765"/>
                <w:tab w:val="decimal" w:pos="1130"/>
              </w:tabs>
              <w:spacing w:line="240" w:lineRule="exact"/>
              <w:rPr>
                <w:rFonts w:cs="Times New Roman"/>
                <w:b/>
                <w:bCs/>
                <w:szCs w:val="22"/>
                <w:highlight w:val="yellow"/>
              </w:rPr>
            </w:pPr>
            <w:r w:rsidRPr="0093239C">
              <w:rPr>
                <w:rFonts w:cs="Times New Roman"/>
                <w:szCs w:val="22"/>
              </w:rPr>
              <w:t>(160,209)</w:t>
            </w:r>
          </w:p>
        </w:tc>
      </w:tr>
      <w:tr w:rsidR="00A917E8" w:rsidRPr="006456CE" w14:paraId="32B9D07C" w14:textId="77777777" w:rsidTr="0083440B">
        <w:tc>
          <w:tcPr>
            <w:tcW w:w="3161" w:type="dxa"/>
            <w:vAlign w:val="bottom"/>
          </w:tcPr>
          <w:p w14:paraId="468E55CB" w14:textId="3B4A41F1" w:rsidR="00A917E8" w:rsidRPr="006456CE" w:rsidRDefault="00A917E8" w:rsidP="00A917E8">
            <w:pPr>
              <w:spacing w:line="240" w:lineRule="exact"/>
              <w:ind w:left="-70" w:right="-126"/>
              <w:rPr>
                <w:rFonts w:cs="Times New Roman"/>
                <w:b/>
                <w:bCs/>
                <w:szCs w:val="22"/>
              </w:rPr>
            </w:pPr>
            <w:r w:rsidRPr="00AB5DFA">
              <w:rPr>
                <w:rFonts w:cs="Times New Roman"/>
                <w:b/>
                <w:bCs/>
                <w:szCs w:val="22"/>
              </w:rPr>
              <w:t>Total</w:t>
            </w:r>
          </w:p>
        </w:tc>
        <w:tc>
          <w:tcPr>
            <w:tcW w:w="1258" w:type="dxa"/>
            <w:tcBorders>
              <w:top w:val="single" w:sz="4" w:space="0" w:color="auto"/>
              <w:bottom w:val="single" w:sz="4" w:space="0" w:color="auto"/>
            </w:tcBorders>
          </w:tcPr>
          <w:p w14:paraId="5D7E3379" w14:textId="1F6E4F38" w:rsidR="00A917E8" w:rsidRPr="00A917E8" w:rsidRDefault="00A917E8" w:rsidP="0083440B">
            <w:pPr>
              <w:pStyle w:val="acctfourfigures"/>
              <w:tabs>
                <w:tab w:val="clear" w:pos="765"/>
                <w:tab w:val="decimal" w:pos="1099"/>
              </w:tabs>
              <w:spacing w:line="240" w:lineRule="exact"/>
              <w:ind w:right="-175"/>
              <w:rPr>
                <w:rFonts w:cs="Times New Roman"/>
                <w:szCs w:val="22"/>
              </w:rPr>
            </w:pPr>
            <w:r w:rsidRPr="0093239C">
              <w:rPr>
                <w:rFonts w:cs="Times New Roman"/>
                <w:b/>
                <w:bCs/>
                <w:szCs w:val="22"/>
                <w:lang w:val="en-US"/>
              </w:rPr>
              <w:t>(136,234)</w:t>
            </w:r>
          </w:p>
        </w:tc>
        <w:tc>
          <w:tcPr>
            <w:tcW w:w="179" w:type="dxa"/>
            <w:shd w:val="clear" w:color="auto" w:fill="auto"/>
            <w:vAlign w:val="bottom"/>
          </w:tcPr>
          <w:p w14:paraId="4D8983EB"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shd w:val="clear" w:color="auto" w:fill="auto"/>
          </w:tcPr>
          <w:p w14:paraId="2F96BBD8" w14:textId="779CF192"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rPr>
              <w:t>(31,737)</w:t>
            </w:r>
          </w:p>
        </w:tc>
        <w:tc>
          <w:tcPr>
            <w:tcW w:w="229" w:type="dxa"/>
            <w:shd w:val="clear" w:color="auto" w:fill="auto"/>
          </w:tcPr>
          <w:p w14:paraId="44B10F68"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shd w:val="clear" w:color="auto" w:fill="auto"/>
          </w:tcPr>
          <w:p w14:paraId="57A8DCA0" w14:textId="5AEC665F" w:rsidR="00A917E8" w:rsidRPr="00A917E8" w:rsidRDefault="00A917E8" w:rsidP="00A917E8">
            <w:pPr>
              <w:tabs>
                <w:tab w:val="decimal" w:pos="1130"/>
              </w:tabs>
              <w:rPr>
                <w:rFonts w:cs="Times New Roman"/>
                <w:b/>
                <w:bCs/>
                <w:szCs w:val="22"/>
              </w:rPr>
            </w:pPr>
            <w:r w:rsidRPr="0093239C">
              <w:rPr>
                <w:rFonts w:cs="Times New Roman"/>
                <w:b/>
                <w:bCs/>
                <w:szCs w:val="22"/>
              </w:rPr>
              <w:t>-</w:t>
            </w:r>
          </w:p>
        </w:tc>
        <w:tc>
          <w:tcPr>
            <w:tcW w:w="181" w:type="dxa"/>
            <w:shd w:val="clear" w:color="auto" w:fill="auto"/>
            <w:vAlign w:val="bottom"/>
          </w:tcPr>
          <w:p w14:paraId="0424C9C9"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shd w:val="clear" w:color="auto" w:fill="auto"/>
          </w:tcPr>
          <w:p w14:paraId="125DC777" w14:textId="3A203FED"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b/>
                <w:bCs/>
                <w:szCs w:val="22"/>
              </w:rPr>
              <w:t>(167,971)</w:t>
            </w:r>
          </w:p>
        </w:tc>
      </w:tr>
      <w:tr w:rsidR="00A917E8" w:rsidRPr="006456CE" w14:paraId="4C735C83" w14:textId="77777777" w:rsidTr="0083440B">
        <w:tc>
          <w:tcPr>
            <w:tcW w:w="3161" w:type="dxa"/>
            <w:vAlign w:val="bottom"/>
          </w:tcPr>
          <w:p w14:paraId="5662FA28" w14:textId="77777777" w:rsidR="00A917E8" w:rsidRPr="006456CE" w:rsidRDefault="00A917E8" w:rsidP="00A917E8">
            <w:pPr>
              <w:spacing w:line="240" w:lineRule="exact"/>
              <w:ind w:left="-70" w:right="-126"/>
              <w:rPr>
                <w:rFonts w:cs="Times New Roman"/>
                <w:b/>
                <w:bCs/>
                <w:szCs w:val="22"/>
              </w:rPr>
            </w:pPr>
          </w:p>
        </w:tc>
        <w:tc>
          <w:tcPr>
            <w:tcW w:w="1258" w:type="dxa"/>
            <w:tcBorders>
              <w:top w:val="single" w:sz="4" w:space="0" w:color="auto"/>
            </w:tcBorders>
          </w:tcPr>
          <w:p w14:paraId="2E23B4C9"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79" w:type="dxa"/>
            <w:shd w:val="clear" w:color="auto" w:fill="auto"/>
            <w:vAlign w:val="bottom"/>
          </w:tcPr>
          <w:p w14:paraId="2ADB5E35"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shd w:val="clear" w:color="auto" w:fill="auto"/>
          </w:tcPr>
          <w:p w14:paraId="3CB9F344"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44B653A4"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shd w:val="clear" w:color="auto" w:fill="auto"/>
          </w:tcPr>
          <w:p w14:paraId="21B38F8D" w14:textId="77777777" w:rsidR="00A917E8" w:rsidRPr="00A917E8" w:rsidRDefault="00A917E8" w:rsidP="00A917E8">
            <w:pPr>
              <w:tabs>
                <w:tab w:val="decimal" w:pos="1130"/>
              </w:tabs>
              <w:rPr>
                <w:rFonts w:cs="Times New Roman"/>
                <w:b/>
                <w:bCs/>
                <w:szCs w:val="22"/>
              </w:rPr>
            </w:pPr>
          </w:p>
        </w:tc>
        <w:tc>
          <w:tcPr>
            <w:tcW w:w="181" w:type="dxa"/>
            <w:shd w:val="clear" w:color="auto" w:fill="auto"/>
          </w:tcPr>
          <w:p w14:paraId="0096C6F4"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shd w:val="clear" w:color="auto" w:fill="auto"/>
          </w:tcPr>
          <w:p w14:paraId="335B30FE"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r>
      <w:tr w:rsidR="00A917E8" w:rsidRPr="006456CE" w14:paraId="3AF37398" w14:textId="77777777" w:rsidTr="0083440B">
        <w:tc>
          <w:tcPr>
            <w:tcW w:w="3161" w:type="dxa"/>
            <w:vAlign w:val="bottom"/>
          </w:tcPr>
          <w:p w14:paraId="48D89324" w14:textId="0D4C049C" w:rsidR="00A917E8" w:rsidRPr="006456CE" w:rsidRDefault="00A917E8" w:rsidP="00A917E8">
            <w:pPr>
              <w:spacing w:line="240" w:lineRule="exact"/>
              <w:ind w:left="-70" w:right="-126"/>
              <w:rPr>
                <w:rFonts w:cs="Times New Roman"/>
                <w:b/>
                <w:bCs/>
                <w:szCs w:val="22"/>
              </w:rPr>
            </w:pPr>
            <w:r w:rsidRPr="00AB5DFA">
              <w:rPr>
                <w:rFonts w:cs="Times New Roman"/>
                <w:b/>
                <w:bCs/>
                <w:szCs w:val="22"/>
              </w:rPr>
              <w:t>Net</w:t>
            </w:r>
          </w:p>
        </w:tc>
        <w:tc>
          <w:tcPr>
            <w:tcW w:w="1258" w:type="dxa"/>
            <w:tcBorders>
              <w:bottom w:val="double" w:sz="4" w:space="0" w:color="auto"/>
            </w:tcBorders>
          </w:tcPr>
          <w:p w14:paraId="3791AE29" w14:textId="38598321" w:rsidR="00A917E8" w:rsidRPr="00A917E8" w:rsidRDefault="00A917E8" w:rsidP="0083440B">
            <w:pPr>
              <w:pStyle w:val="acctfourfigures"/>
              <w:tabs>
                <w:tab w:val="clear" w:pos="765"/>
                <w:tab w:val="decimal" w:pos="1094"/>
              </w:tabs>
              <w:spacing w:line="240" w:lineRule="exact"/>
              <w:rPr>
                <w:rFonts w:cs="Times New Roman"/>
                <w:b/>
                <w:bCs/>
                <w:szCs w:val="22"/>
              </w:rPr>
            </w:pPr>
            <w:r w:rsidRPr="00A917E8">
              <w:rPr>
                <w:rFonts w:cs="Times New Roman"/>
                <w:b/>
                <w:bCs/>
                <w:szCs w:val="22"/>
                <w:lang w:val="en-US" w:bidi="th-TH"/>
              </w:rPr>
              <w:t>412,508</w:t>
            </w:r>
          </w:p>
        </w:tc>
        <w:tc>
          <w:tcPr>
            <w:tcW w:w="179" w:type="dxa"/>
            <w:shd w:val="clear" w:color="auto" w:fill="auto"/>
            <w:vAlign w:val="bottom"/>
          </w:tcPr>
          <w:p w14:paraId="6AD32BD1"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shd w:val="clear" w:color="auto" w:fill="auto"/>
          </w:tcPr>
          <w:p w14:paraId="4244D15C" w14:textId="4165D287" w:rsidR="00A917E8" w:rsidRPr="0093239C" w:rsidRDefault="00A917E8" w:rsidP="00A917E8">
            <w:pPr>
              <w:pStyle w:val="acctfourfigures"/>
              <w:tabs>
                <w:tab w:val="clear" w:pos="765"/>
                <w:tab w:val="decimal" w:pos="1130"/>
              </w:tabs>
              <w:spacing w:line="240" w:lineRule="exact"/>
              <w:rPr>
                <w:rFonts w:cs="Times New Roman"/>
                <w:b/>
                <w:bCs/>
                <w:szCs w:val="22"/>
                <w:lang w:val="en-US"/>
              </w:rPr>
            </w:pPr>
            <w:r w:rsidRPr="0093239C">
              <w:rPr>
                <w:rFonts w:cs="Times New Roman"/>
                <w:b/>
                <w:bCs/>
                <w:szCs w:val="22"/>
                <w:lang w:val="en-US" w:bidi="th-TH"/>
              </w:rPr>
              <w:t>(205,166)</w:t>
            </w:r>
          </w:p>
        </w:tc>
        <w:tc>
          <w:tcPr>
            <w:tcW w:w="229" w:type="dxa"/>
            <w:shd w:val="clear" w:color="auto" w:fill="auto"/>
          </w:tcPr>
          <w:p w14:paraId="65208791"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shd w:val="clear" w:color="auto" w:fill="auto"/>
          </w:tcPr>
          <w:p w14:paraId="2BFDBB04" w14:textId="7A4A58E2" w:rsidR="00A917E8" w:rsidRPr="00A917E8" w:rsidRDefault="00A917E8" w:rsidP="00A917E8">
            <w:pPr>
              <w:tabs>
                <w:tab w:val="decimal" w:pos="1130"/>
              </w:tabs>
              <w:rPr>
                <w:rFonts w:cs="Times New Roman"/>
                <w:b/>
                <w:bCs/>
                <w:szCs w:val="22"/>
              </w:rPr>
            </w:pPr>
            <w:r w:rsidRPr="0093239C">
              <w:rPr>
                <w:rFonts w:cs="Times New Roman"/>
                <w:b/>
                <w:bCs/>
                <w:szCs w:val="22"/>
                <w:lang w:val="en-US" w:bidi="th-TH"/>
              </w:rPr>
              <w:t>4,163</w:t>
            </w:r>
          </w:p>
        </w:tc>
        <w:tc>
          <w:tcPr>
            <w:tcW w:w="181" w:type="dxa"/>
            <w:shd w:val="clear" w:color="auto" w:fill="auto"/>
          </w:tcPr>
          <w:p w14:paraId="3FFC4D2A" w14:textId="77777777" w:rsidR="00A917E8" w:rsidRPr="00A917E8" w:rsidRDefault="00A917E8" w:rsidP="00A917E8">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shd w:val="clear" w:color="auto" w:fill="auto"/>
          </w:tcPr>
          <w:p w14:paraId="4D290D63" w14:textId="1140E01F" w:rsidR="00A917E8" w:rsidRPr="00A917E8" w:rsidRDefault="00A917E8" w:rsidP="00A917E8">
            <w:pPr>
              <w:pStyle w:val="acctfourfigures"/>
              <w:tabs>
                <w:tab w:val="clear" w:pos="765"/>
                <w:tab w:val="decimal" w:pos="1130"/>
              </w:tabs>
              <w:spacing w:line="240" w:lineRule="exact"/>
              <w:rPr>
                <w:rFonts w:cs="Times New Roman"/>
                <w:b/>
                <w:bCs/>
                <w:szCs w:val="22"/>
              </w:rPr>
            </w:pPr>
            <w:r w:rsidRPr="0093239C">
              <w:rPr>
                <w:rFonts w:cs="Times New Roman"/>
                <w:b/>
                <w:bCs/>
                <w:szCs w:val="22"/>
              </w:rPr>
              <w:t>211,505</w:t>
            </w:r>
          </w:p>
        </w:tc>
      </w:tr>
    </w:tbl>
    <w:p w14:paraId="28B14FE3" w14:textId="77777777" w:rsidR="00C264A1" w:rsidRPr="006456CE" w:rsidRDefault="00C264A1" w:rsidP="00C264A1">
      <w:pPr>
        <w:pStyle w:val="index"/>
        <w:spacing w:after="0" w:line="240" w:lineRule="atLeast"/>
        <w:ind w:left="567"/>
        <w:jc w:val="both"/>
        <w:rPr>
          <w:rFonts w:cs="Times New Roman"/>
          <w:szCs w:val="22"/>
          <w:lang w:val="en-GB"/>
        </w:rPr>
      </w:pP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C264A1" w:rsidRPr="006456CE" w14:paraId="4A1BC4DA" w14:textId="77777777" w:rsidTr="0083440B">
        <w:trPr>
          <w:tblHeader/>
        </w:trPr>
        <w:tc>
          <w:tcPr>
            <w:tcW w:w="3161" w:type="dxa"/>
            <w:vAlign w:val="bottom"/>
          </w:tcPr>
          <w:p w14:paraId="35527355" w14:textId="77777777" w:rsidR="00C264A1" w:rsidRPr="006456CE" w:rsidRDefault="00C264A1" w:rsidP="00080F43">
            <w:pPr>
              <w:spacing w:line="240" w:lineRule="exact"/>
              <w:ind w:right="-126"/>
              <w:rPr>
                <w:rFonts w:cs="Times New Roman"/>
                <w:b/>
                <w:bCs/>
                <w:i/>
                <w:iCs/>
                <w:szCs w:val="22"/>
              </w:rPr>
            </w:pPr>
          </w:p>
        </w:tc>
        <w:tc>
          <w:tcPr>
            <w:tcW w:w="5946" w:type="dxa"/>
            <w:gridSpan w:val="7"/>
            <w:vAlign w:val="bottom"/>
          </w:tcPr>
          <w:p w14:paraId="371F62BD" w14:textId="77777777" w:rsidR="00C264A1" w:rsidRPr="006456CE" w:rsidRDefault="00C264A1" w:rsidP="00080F43">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C264A1" w:rsidRPr="006456CE" w14:paraId="4D201999" w14:textId="77777777" w:rsidTr="0083440B">
        <w:trPr>
          <w:tblHeader/>
        </w:trPr>
        <w:tc>
          <w:tcPr>
            <w:tcW w:w="3161" w:type="dxa"/>
            <w:vAlign w:val="bottom"/>
          </w:tcPr>
          <w:p w14:paraId="265BB105" w14:textId="77777777" w:rsidR="00C264A1" w:rsidRPr="006456CE" w:rsidRDefault="00C264A1" w:rsidP="00080F43">
            <w:pPr>
              <w:spacing w:line="240" w:lineRule="exact"/>
              <w:ind w:right="-126"/>
              <w:rPr>
                <w:rFonts w:cs="Times New Roman"/>
                <w:b/>
                <w:bCs/>
                <w:i/>
                <w:iCs/>
                <w:szCs w:val="22"/>
              </w:rPr>
            </w:pPr>
          </w:p>
        </w:tc>
        <w:tc>
          <w:tcPr>
            <w:tcW w:w="1258" w:type="dxa"/>
            <w:vAlign w:val="bottom"/>
          </w:tcPr>
          <w:p w14:paraId="26A2CDC8" w14:textId="77777777" w:rsidR="00C264A1" w:rsidRPr="006456CE" w:rsidRDefault="00C264A1" w:rsidP="00080F43">
            <w:pPr>
              <w:pStyle w:val="acctfourfigures"/>
              <w:tabs>
                <w:tab w:val="clear" w:pos="765"/>
              </w:tabs>
              <w:spacing w:line="240" w:lineRule="exact"/>
              <w:ind w:right="11"/>
              <w:jc w:val="center"/>
              <w:rPr>
                <w:rFonts w:cs="Times New Roman"/>
                <w:szCs w:val="22"/>
              </w:rPr>
            </w:pPr>
          </w:p>
        </w:tc>
        <w:tc>
          <w:tcPr>
            <w:tcW w:w="179" w:type="dxa"/>
            <w:vAlign w:val="bottom"/>
          </w:tcPr>
          <w:p w14:paraId="4EBD37A4" w14:textId="77777777" w:rsidR="00C264A1" w:rsidRPr="006456CE" w:rsidRDefault="00C264A1" w:rsidP="00080F43">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4C0C5B14" w14:textId="06C3B9DF" w:rsidR="00C264A1" w:rsidRPr="006456CE" w:rsidRDefault="00C264A1" w:rsidP="00080F43">
            <w:pPr>
              <w:pStyle w:val="acctfourfigures"/>
              <w:tabs>
                <w:tab w:val="clear" w:pos="765"/>
              </w:tabs>
              <w:spacing w:line="240" w:lineRule="exact"/>
              <w:jc w:val="center"/>
              <w:rPr>
                <w:rFonts w:cs="Times New Roman"/>
                <w:szCs w:val="22"/>
              </w:rPr>
            </w:pPr>
            <w:r w:rsidRPr="006456CE">
              <w:rPr>
                <w:rFonts w:cs="Times New Roman"/>
                <w:szCs w:val="22"/>
              </w:rPr>
              <w:t xml:space="preserve">(Charged) / </w:t>
            </w:r>
            <w:r w:rsidR="00F52533">
              <w:rPr>
                <w:rFonts w:cs="Times New Roman"/>
                <w:szCs w:val="22"/>
              </w:rPr>
              <w:t>c</w:t>
            </w:r>
            <w:r w:rsidRPr="006456CE">
              <w:rPr>
                <w:rFonts w:cs="Times New Roman"/>
                <w:szCs w:val="22"/>
              </w:rPr>
              <w:t>redited to:</w:t>
            </w:r>
          </w:p>
        </w:tc>
        <w:tc>
          <w:tcPr>
            <w:tcW w:w="181" w:type="dxa"/>
            <w:vAlign w:val="bottom"/>
          </w:tcPr>
          <w:p w14:paraId="110EF991" w14:textId="77777777" w:rsidR="00C264A1" w:rsidRPr="006456CE" w:rsidRDefault="00C264A1" w:rsidP="00080F43">
            <w:pPr>
              <w:pStyle w:val="acctfourfigures"/>
              <w:tabs>
                <w:tab w:val="clear" w:pos="765"/>
              </w:tabs>
              <w:spacing w:line="240" w:lineRule="exact"/>
              <w:jc w:val="center"/>
              <w:rPr>
                <w:rFonts w:cs="Times New Roman"/>
                <w:szCs w:val="22"/>
              </w:rPr>
            </w:pPr>
          </w:p>
        </w:tc>
        <w:tc>
          <w:tcPr>
            <w:tcW w:w="1352" w:type="dxa"/>
            <w:vAlign w:val="bottom"/>
          </w:tcPr>
          <w:p w14:paraId="0688E75A" w14:textId="77777777" w:rsidR="00C264A1" w:rsidRPr="006456CE" w:rsidRDefault="00C264A1" w:rsidP="00080F43">
            <w:pPr>
              <w:pStyle w:val="acctfourfigures"/>
              <w:tabs>
                <w:tab w:val="clear" w:pos="765"/>
              </w:tabs>
              <w:spacing w:line="240" w:lineRule="exact"/>
              <w:ind w:right="11"/>
              <w:jc w:val="center"/>
              <w:rPr>
                <w:rFonts w:cs="Times New Roman"/>
                <w:szCs w:val="22"/>
              </w:rPr>
            </w:pPr>
          </w:p>
        </w:tc>
      </w:tr>
      <w:tr w:rsidR="00C264A1" w:rsidRPr="006456CE" w14:paraId="556DCD27" w14:textId="77777777" w:rsidTr="0083440B">
        <w:trPr>
          <w:tblHeader/>
        </w:trPr>
        <w:tc>
          <w:tcPr>
            <w:tcW w:w="3161" w:type="dxa"/>
            <w:vAlign w:val="bottom"/>
          </w:tcPr>
          <w:p w14:paraId="6382DB5F" w14:textId="77777777" w:rsidR="00C264A1" w:rsidRPr="006456CE" w:rsidRDefault="00C264A1" w:rsidP="00080F43">
            <w:pPr>
              <w:spacing w:line="240" w:lineRule="exact"/>
              <w:ind w:right="-126"/>
              <w:rPr>
                <w:rFonts w:cs="Times New Roman"/>
                <w:b/>
                <w:bCs/>
                <w:i/>
                <w:iCs/>
                <w:szCs w:val="22"/>
              </w:rPr>
            </w:pPr>
          </w:p>
        </w:tc>
        <w:tc>
          <w:tcPr>
            <w:tcW w:w="1258" w:type="dxa"/>
            <w:vAlign w:val="bottom"/>
          </w:tcPr>
          <w:p w14:paraId="2E26AEB8" w14:textId="77777777" w:rsidR="00C264A1" w:rsidRPr="00EC65EE" w:rsidRDefault="00C264A1" w:rsidP="00080F43">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1D098F34" w14:textId="77777777" w:rsidR="00C264A1" w:rsidRPr="00EC65EE" w:rsidRDefault="00C264A1" w:rsidP="00080F43">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12C786E0" w14:textId="77777777" w:rsidR="00C264A1" w:rsidRPr="006456CE" w:rsidRDefault="00C264A1" w:rsidP="00080F43">
            <w:pPr>
              <w:pStyle w:val="acctfourfigures"/>
              <w:tabs>
                <w:tab w:val="clear" w:pos="765"/>
              </w:tabs>
              <w:spacing w:line="240" w:lineRule="exact"/>
              <w:ind w:right="11"/>
              <w:jc w:val="center"/>
              <w:rPr>
                <w:rFonts w:cs="Times New Roman"/>
                <w:szCs w:val="22"/>
              </w:rPr>
            </w:pPr>
            <w:r w:rsidRPr="00EC65EE">
              <w:rPr>
                <w:rFonts w:cs="Times New Roman"/>
                <w:szCs w:val="22"/>
              </w:rPr>
              <w:t>2022</w:t>
            </w:r>
          </w:p>
        </w:tc>
        <w:tc>
          <w:tcPr>
            <w:tcW w:w="179" w:type="dxa"/>
            <w:vAlign w:val="bottom"/>
          </w:tcPr>
          <w:p w14:paraId="0B8DEFB5" w14:textId="77777777" w:rsidR="00C264A1" w:rsidRPr="006456CE" w:rsidRDefault="00C264A1" w:rsidP="00080F43">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5F31AC4C" w14:textId="77777777" w:rsidR="00C264A1" w:rsidRPr="006456CE" w:rsidRDefault="00C264A1" w:rsidP="00080F43">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0FABCCA2" w14:textId="77777777" w:rsidR="00C264A1" w:rsidRPr="006456CE" w:rsidRDefault="00C264A1" w:rsidP="00080F43">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4CD62157" w14:textId="77777777" w:rsidR="00C264A1" w:rsidRPr="006456CE" w:rsidRDefault="00C264A1" w:rsidP="00080F43">
            <w:pPr>
              <w:pStyle w:val="acctfourfigures"/>
              <w:tabs>
                <w:tab w:val="clear" w:pos="765"/>
              </w:tabs>
              <w:spacing w:line="240" w:lineRule="exact"/>
              <w:jc w:val="center"/>
              <w:rPr>
                <w:rFonts w:cs="Times New Roman"/>
                <w:szCs w:val="22"/>
              </w:rPr>
            </w:pPr>
          </w:p>
        </w:tc>
        <w:tc>
          <w:tcPr>
            <w:tcW w:w="1394" w:type="dxa"/>
          </w:tcPr>
          <w:p w14:paraId="4DC9F32D" w14:textId="77777777" w:rsidR="00C264A1" w:rsidRPr="00EC65EE" w:rsidRDefault="00C264A1" w:rsidP="00080F43">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5782E6C1" w14:textId="77777777" w:rsidR="00C264A1" w:rsidRPr="006456CE" w:rsidRDefault="00C264A1" w:rsidP="00080F43">
            <w:pPr>
              <w:pStyle w:val="acctfourfigures"/>
              <w:tabs>
                <w:tab w:val="clear" w:pos="765"/>
              </w:tabs>
              <w:spacing w:line="240" w:lineRule="exact"/>
              <w:jc w:val="center"/>
              <w:rPr>
                <w:rFonts w:cs="Times New Roman"/>
                <w:szCs w:val="22"/>
              </w:rPr>
            </w:pPr>
          </w:p>
        </w:tc>
        <w:tc>
          <w:tcPr>
            <w:tcW w:w="1352" w:type="dxa"/>
            <w:vAlign w:val="bottom"/>
          </w:tcPr>
          <w:p w14:paraId="53DB590C" w14:textId="77777777" w:rsidR="00C264A1" w:rsidRPr="00EC65EE" w:rsidRDefault="00C264A1" w:rsidP="00080F43">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20F40085" w14:textId="77777777" w:rsidR="00C264A1" w:rsidRPr="00EC65EE" w:rsidRDefault="00C264A1" w:rsidP="00080F43">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4BC4BC04" w14:textId="77777777" w:rsidR="00C264A1" w:rsidRPr="006456CE" w:rsidRDefault="00C264A1" w:rsidP="00080F43">
            <w:pPr>
              <w:pStyle w:val="acctfourfigures"/>
              <w:tabs>
                <w:tab w:val="clear" w:pos="765"/>
              </w:tabs>
              <w:spacing w:line="240" w:lineRule="exact"/>
              <w:ind w:right="11"/>
              <w:jc w:val="center"/>
              <w:rPr>
                <w:rFonts w:cs="Times New Roman"/>
                <w:szCs w:val="22"/>
              </w:rPr>
            </w:pPr>
            <w:r w:rsidRPr="00EC65EE">
              <w:rPr>
                <w:rFonts w:cs="Times New Roman"/>
                <w:szCs w:val="22"/>
              </w:rPr>
              <w:t>2022</w:t>
            </w:r>
          </w:p>
        </w:tc>
      </w:tr>
      <w:tr w:rsidR="00C264A1" w:rsidRPr="006456CE" w14:paraId="4ADE4EE9" w14:textId="77777777" w:rsidTr="0083440B">
        <w:trPr>
          <w:tblHeader/>
        </w:trPr>
        <w:tc>
          <w:tcPr>
            <w:tcW w:w="3161" w:type="dxa"/>
            <w:vAlign w:val="bottom"/>
          </w:tcPr>
          <w:p w14:paraId="706439FD" w14:textId="77777777" w:rsidR="00C264A1" w:rsidRPr="006456CE" w:rsidRDefault="00C264A1" w:rsidP="00080F43">
            <w:pPr>
              <w:spacing w:line="240" w:lineRule="exact"/>
              <w:ind w:right="-126"/>
              <w:rPr>
                <w:rFonts w:cs="Times New Roman"/>
                <w:b/>
                <w:bCs/>
                <w:i/>
                <w:iCs/>
                <w:szCs w:val="22"/>
                <w:cs/>
                <w:lang w:bidi="th-TH"/>
              </w:rPr>
            </w:pPr>
          </w:p>
        </w:tc>
        <w:tc>
          <w:tcPr>
            <w:tcW w:w="1258" w:type="dxa"/>
            <w:vAlign w:val="bottom"/>
          </w:tcPr>
          <w:p w14:paraId="5011A388" w14:textId="77777777" w:rsidR="00C264A1" w:rsidRPr="006456CE" w:rsidRDefault="00C264A1" w:rsidP="00080F43">
            <w:pPr>
              <w:pStyle w:val="acctfourfigures"/>
              <w:spacing w:line="240" w:lineRule="exact"/>
              <w:ind w:right="11"/>
              <w:jc w:val="center"/>
              <w:rPr>
                <w:rFonts w:cs="Times New Roman"/>
                <w:szCs w:val="22"/>
              </w:rPr>
            </w:pPr>
          </w:p>
        </w:tc>
        <w:tc>
          <w:tcPr>
            <w:tcW w:w="3336" w:type="dxa"/>
            <w:gridSpan w:val="5"/>
            <w:vAlign w:val="bottom"/>
          </w:tcPr>
          <w:p w14:paraId="4FBB85BA" w14:textId="23D6FAA2" w:rsidR="00C264A1" w:rsidRPr="006456CE" w:rsidRDefault="00C264A1" w:rsidP="00080F43">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AB32B3">
              <w:rPr>
                <w:rFonts w:cs="Times New Roman"/>
                <w:i/>
                <w:iCs/>
                <w:szCs w:val="22"/>
              </w:rPr>
              <w:t>3</w:t>
            </w:r>
            <w:r w:rsidRPr="006456CE">
              <w:rPr>
                <w:rFonts w:cs="Times New Roman"/>
                <w:i/>
                <w:iCs/>
                <w:szCs w:val="22"/>
              </w:rPr>
              <w:t>)</w:t>
            </w:r>
          </w:p>
        </w:tc>
        <w:tc>
          <w:tcPr>
            <w:tcW w:w="1352" w:type="dxa"/>
            <w:vAlign w:val="bottom"/>
          </w:tcPr>
          <w:p w14:paraId="68060AEF" w14:textId="77777777" w:rsidR="00C264A1" w:rsidRPr="006456CE" w:rsidRDefault="00C264A1" w:rsidP="00080F43">
            <w:pPr>
              <w:pStyle w:val="acctfourfigures"/>
              <w:spacing w:line="240" w:lineRule="exact"/>
              <w:ind w:right="11"/>
              <w:jc w:val="center"/>
              <w:rPr>
                <w:rFonts w:cs="Times New Roman"/>
                <w:szCs w:val="22"/>
              </w:rPr>
            </w:pPr>
          </w:p>
        </w:tc>
      </w:tr>
      <w:tr w:rsidR="00C264A1" w:rsidRPr="006456CE" w14:paraId="0378F102" w14:textId="77777777" w:rsidTr="0083440B">
        <w:trPr>
          <w:tblHeader/>
        </w:trPr>
        <w:tc>
          <w:tcPr>
            <w:tcW w:w="3161" w:type="dxa"/>
            <w:vAlign w:val="bottom"/>
          </w:tcPr>
          <w:p w14:paraId="4D86238D" w14:textId="77777777" w:rsidR="00C264A1" w:rsidRPr="006456CE" w:rsidRDefault="00C264A1" w:rsidP="00080F43">
            <w:pPr>
              <w:spacing w:line="240" w:lineRule="exact"/>
              <w:ind w:right="-126"/>
              <w:rPr>
                <w:rFonts w:cs="Times New Roman"/>
                <w:b/>
                <w:bCs/>
                <w:i/>
                <w:iCs/>
                <w:szCs w:val="22"/>
              </w:rPr>
            </w:pPr>
          </w:p>
        </w:tc>
        <w:tc>
          <w:tcPr>
            <w:tcW w:w="5946" w:type="dxa"/>
            <w:gridSpan w:val="7"/>
            <w:vAlign w:val="bottom"/>
          </w:tcPr>
          <w:p w14:paraId="2E0EA912" w14:textId="77777777" w:rsidR="00C264A1" w:rsidRPr="006456CE" w:rsidRDefault="00C264A1" w:rsidP="00080F43">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C264A1" w:rsidRPr="006456CE" w14:paraId="006A1ADE" w14:textId="77777777" w:rsidTr="0083440B">
        <w:tc>
          <w:tcPr>
            <w:tcW w:w="3161" w:type="dxa"/>
            <w:vAlign w:val="bottom"/>
          </w:tcPr>
          <w:p w14:paraId="51C2888E" w14:textId="77777777" w:rsidR="00C264A1" w:rsidRPr="006456CE" w:rsidRDefault="00C264A1" w:rsidP="00080F43">
            <w:pPr>
              <w:spacing w:line="240" w:lineRule="exact"/>
              <w:ind w:left="-70" w:right="-126"/>
              <w:rPr>
                <w:rFonts w:cs="Times New Roman"/>
                <w:b/>
                <w:bCs/>
                <w:i/>
                <w:iCs/>
                <w:szCs w:val="22"/>
              </w:rPr>
            </w:pPr>
            <w:r w:rsidRPr="006456CE">
              <w:rPr>
                <w:rFonts w:cs="Times New Roman"/>
                <w:b/>
                <w:bCs/>
                <w:i/>
                <w:iCs/>
                <w:szCs w:val="22"/>
              </w:rPr>
              <w:t>Deferred tax assets</w:t>
            </w:r>
          </w:p>
        </w:tc>
        <w:tc>
          <w:tcPr>
            <w:tcW w:w="1258" w:type="dxa"/>
            <w:vAlign w:val="bottom"/>
          </w:tcPr>
          <w:p w14:paraId="2EFD9D95"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c>
          <w:tcPr>
            <w:tcW w:w="179" w:type="dxa"/>
            <w:vAlign w:val="bottom"/>
          </w:tcPr>
          <w:p w14:paraId="5293297B"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c>
          <w:tcPr>
            <w:tcW w:w="1353" w:type="dxa"/>
            <w:vAlign w:val="bottom"/>
          </w:tcPr>
          <w:p w14:paraId="72AB310B"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c>
          <w:tcPr>
            <w:tcW w:w="229" w:type="dxa"/>
          </w:tcPr>
          <w:p w14:paraId="2C855946"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c>
          <w:tcPr>
            <w:tcW w:w="1394" w:type="dxa"/>
          </w:tcPr>
          <w:p w14:paraId="12BEAA06"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c>
          <w:tcPr>
            <w:tcW w:w="181" w:type="dxa"/>
            <w:vAlign w:val="bottom"/>
          </w:tcPr>
          <w:p w14:paraId="378D689E"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c>
          <w:tcPr>
            <w:tcW w:w="1352" w:type="dxa"/>
            <w:vAlign w:val="bottom"/>
          </w:tcPr>
          <w:p w14:paraId="46F35754" w14:textId="77777777" w:rsidR="00C264A1" w:rsidRPr="006456CE" w:rsidRDefault="00C264A1" w:rsidP="00080F43">
            <w:pPr>
              <w:pStyle w:val="acctfourfigures"/>
              <w:tabs>
                <w:tab w:val="clear" w:pos="765"/>
                <w:tab w:val="decimal" w:pos="1130"/>
              </w:tabs>
              <w:spacing w:line="240" w:lineRule="exact"/>
              <w:ind w:right="11"/>
              <w:rPr>
                <w:rFonts w:cs="Times New Roman"/>
                <w:szCs w:val="22"/>
              </w:rPr>
            </w:pPr>
          </w:p>
        </w:tc>
      </w:tr>
      <w:tr w:rsidR="00C264A1" w:rsidRPr="006456CE" w14:paraId="40AA49C7" w14:textId="77777777" w:rsidTr="0083440B">
        <w:tc>
          <w:tcPr>
            <w:tcW w:w="3161" w:type="dxa"/>
            <w:vAlign w:val="bottom"/>
          </w:tcPr>
          <w:p w14:paraId="019578F7" w14:textId="77777777" w:rsidR="00C264A1" w:rsidRPr="009F2718" w:rsidRDefault="00C264A1" w:rsidP="00080F43">
            <w:pPr>
              <w:spacing w:line="240" w:lineRule="exact"/>
              <w:ind w:left="-70" w:right="-126"/>
              <w:rPr>
                <w:rFonts w:cs="Times New Roman"/>
                <w:szCs w:val="22"/>
              </w:rPr>
            </w:pPr>
            <w:r w:rsidRPr="0083440B">
              <w:rPr>
                <w:rFonts w:eastAsia="AngsanaNew" w:cs="Times New Roman"/>
                <w:szCs w:val="22"/>
                <w:lang w:eastAsia="en-GB" w:bidi="th-TH"/>
              </w:rPr>
              <w:t>Investments</w:t>
            </w:r>
          </w:p>
        </w:tc>
        <w:tc>
          <w:tcPr>
            <w:tcW w:w="1258" w:type="dxa"/>
          </w:tcPr>
          <w:p w14:paraId="5E4E45B1"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7,821</w:t>
            </w:r>
          </w:p>
        </w:tc>
        <w:tc>
          <w:tcPr>
            <w:tcW w:w="179" w:type="dxa"/>
            <w:vAlign w:val="bottom"/>
          </w:tcPr>
          <w:p w14:paraId="7BD471D9" w14:textId="77777777" w:rsidR="00C264A1" w:rsidRPr="00DC4EA9" w:rsidRDefault="00C264A1" w:rsidP="00080F43">
            <w:pPr>
              <w:pStyle w:val="acctfourfigures"/>
              <w:tabs>
                <w:tab w:val="clear" w:pos="765"/>
                <w:tab w:val="decimal" w:pos="1130"/>
              </w:tabs>
              <w:spacing w:line="240" w:lineRule="exact"/>
              <w:ind w:right="101"/>
              <w:rPr>
                <w:rFonts w:cs="Times New Roman"/>
                <w:szCs w:val="22"/>
              </w:rPr>
            </w:pPr>
          </w:p>
        </w:tc>
        <w:tc>
          <w:tcPr>
            <w:tcW w:w="1353" w:type="dxa"/>
          </w:tcPr>
          <w:p w14:paraId="20207B8F"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rPr>
              <w:t>(5)</w:t>
            </w:r>
          </w:p>
        </w:tc>
        <w:tc>
          <w:tcPr>
            <w:tcW w:w="229" w:type="dxa"/>
          </w:tcPr>
          <w:p w14:paraId="1930DBD1" w14:textId="77777777" w:rsidR="00C264A1" w:rsidRPr="00DC4EA9" w:rsidRDefault="00C264A1" w:rsidP="00080F43">
            <w:pPr>
              <w:pStyle w:val="acctfourfigures"/>
              <w:tabs>
                <w:tab w:val="clear" w:pos="765"/>
                <w:tab w:val="decimal" w:pos="1130"/>
              </w:tabs>
              <w:spacing w:line="240" w:lineRule="exact"/>
              <w:ind w:right="101"/>
              <w:rPr>
                <w:rFonts w:cs="Times New Roman"/>
                <w:szCs w:val="22"/>
              </w:rPr>
            </w:pPr>
          </w:p>
        </w:tc>
        <w:tc>
          <w:tcPr>
            <w:tcW w:w="1394" w:type="dxa"/>
          </w:tcPr>
          <w:p w14:paraId="026DA39E"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rPr>
              <w:t>268</w:t>
            </w:r>
          </w:p>
        </w:tc>
        <w:tc>
          <w:tcPr>
            <w:tcW w:w="181" w:type="dxa"/>
            <w:vAlign w:val="bottom"/>
          </w:tcPr>
          <w:p w14:paraId="432A8AD6" w14:textId="77777777" w:rsidR="00C264A1" w:rsidRPr="00DC4EA9" w:rsidRDefault="00C264A1" w:rsidP="00080F43">
            <w:pPr>
              <w:pStyle w:val="acctfourfigures"/>
              <w:tabs>
                <w:tab w:val="clear" w:pos="765"/>
                <w:tab w:val="decimal" w:pos="1130"/>
              </w:tabs>
              <w:spacing w:line="240" w:lineRule="exact"/>
              <w:ind w:right="101"/>
              <w:rPr>
                <w:rFonts w:cs="Times New Roman"/>
                <w:szCs w:val="22"/>
              </w:rPr>
            </w:pPr>
          </w:p>
        </w:tc>
        <w:tc>
          <w:tcPr>
            <w:tcW w:w="1352" w:type="dxa"/>
          </w:tcPr>
          <w:p w14:paraId="521D148D" w14:textId="77777777" w:rsidR="00C264A1" w:rsidRPr="00EC65EE" w:rsidRDefault="00C264A1" w:rsidP="00080F43">
            <w:pPr>
              <w:pStyle w:val="acctfourfigures"/>
              <w:tabs>
                <w:tab w:val="clear" w:pos="765"/>
                <w:tab w:val="decimal" w:pos="1130"/>
              </w:tabs>
              <w:spacing w:line="240" w:lineRule="exact"/>
              <w:ind w:right="11"/>
              <w:rPr>
                <w:rFonts w:cstheme="minorBidi"/>
                <w:szCs w:val="28"/>
                <w:lang w:bidi="th-TH"/>
              </w:rPr>
            </w:pPr>
            <w:r w:rsidRPr="00EC65EE">
              <w:rPr>
                <w:rFonts w:cs="Times New Roman"/>
                <w:szCs w:val="22"/>
              </w:rPr>
              <w:t>8,084</w:t>
            </w:r>
          </w:p>
        </w:tc>
      </w:tr>
      <w:tr w:rsidR="00C264A1" w:rsidRPr="006456CE" w14:paraId="7027D778" w14:textId="77777777" w:rsidTr="0083440B">
        <w:tc>
          <w:tcPr>
            <w:tcW w:w="3161" w:type="dxa"/>
            <w:vAlign w:val="bottom"/>
          </w:tcPr>
          <w:p w14:paraId="5FDD27FD" w14:textId="77777777" w:rsidR="00C264A1" w:rsidRPr="006456CE" w:rsidRDefault="00C264A1" w:rsidP="00080F43">
            <w:pPr>
              <w:spacing w:line="240" w:lineRule="exact"/>
              <w:ind w:left="-70" w:right="-126"/>
              <w:rPr>
                <w:rFonts w:cs="Times New Roman"/>
                <w:szCs w:val="22"/>
              </w:rPr>
            </w:pPr>
            <w:r w:rsidRPr="006456CE">
              <w:rPr>
                <w:rFonts w:cs="Times New Roman"/>
                <w:szCs w:val="22"/>
              </w:rPr>
              <w:t>Loans to customers and accrued</w:t>
            </w:r>
          </w:p>
        </w:tc>
        <w:tc>
          <w:tcPr>
            <w:tcW w:w="1258" w:type="dxa"/>
          </w:tcPr>
          <w:p w14:paraId="425406CD"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79" w:type="dxa"/>
            <w:vAlign w:val="bottom"/>
          </w:tcPr>
          <w:p w14:paraId="2C95C3E9" w14:textId="77777777" w:rsidR="00C264A1" w:rsidRPr="00DC4EA9" w:rsidRDefault="00C264A1" w:rsidP="00080F43">
            <w:pPr>
              <w:pStyle w:val="acctfourfigures"/>
              <w:tabs>
                <w:tab w:val="clear" w:pos="765"/>
                <w:tab w:val="decimal" w:pos="1130"/>
              </w:tabs>
              <w:spacing w:line="240" w:lineRule="exact"/>
              <w:ind w:right="101"/>
              <w:rPr>
                <w:rFonts w:cs="Times New Roman"/>
                <w:szCs w:val="22"/>
              </w:rPr>
            </w:pPr>
          </w:p>
        </w:tc>
        <w:tc>
          <w:tcPr>
            <w:tcW w:w="1353" w:type="dxa"/>
          </w:tcPr>
          <w:p w14:paraId="08898888"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229" w:type="dxa"/>
          </w:tcPr>
          <w:p w14:paraId="1F477671" w14:textId="77777777" w:rsidR="00C264A1" w:rsidRPr="00DC4EA9" w:rsidRDefault="00C264A1" w:rsidP="00080F43">
            <w:pPr>
              <w:pStyle w:val="acctfourfigures"/>
              <w:tabs>
                <w:tab w:val="clear" w:pos="765"/>
                <w:tab w:val="decimal" w:pos="1130"/>
              </w:tabs>
              <w:spacing w:line="240" w:lineRule="exact"/>
              <w:ind w:right="101"/>
              <w:rPr>
                <w:rFonts w:cs="Times New Roman"/>
                <w:szCs w:val="22"/>
              </w:rPr>
            </w:pPr>
          </w:p>
        </w:tc>
        <w:tc>
          <w:tcPr>
            <w:tcW w:w="1394" w:type="dxa"/>
          </w:tcPr>
          <w:p w14:paraId="139786E6"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81" w:type="dxa"/>
            <w:vAlign w:val="bottom"/>
          </w:tcPr>
          <w:p w14:paraId="371EE1B9" w14:textId="77777777" w:rsidR="00C264A1" w:rsidRPr="00DC4EA9" w:rsidRDefault="00C264A1" w:rsidP="00080F43">
            <w:pPr>
              <w:pStyle w:val="acctfourfigures"/>
              <w:tabs>
                <w:tab w:val="clear" w:pos="765"/>
                <w:tab w:val="decimal" w:pos="1130"/>
              </w:tabs>
              <w:spacing w:line="240" w:lineRule="exact"/>
              <w:ind w:right="101"/>
              <w:rPr>
                <w:rFonts w:cs="Times New Roman"/>
                <w:szCs w:val="22"/>
              </w:rPr>
            </w:pPr>
          </w:p>
        </w:tc>
        <w:tc>
          <w:tcPr>
            <w:tcW w:w="1352" w:type="dxa"/>
          </w:tcPr>
          <w:p w14:paraId="36C64A94"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r>
      <w:tr w:rsidR="00C264A1" w:rsidRPr="006456CE" w14:paraId="103DA820" w14:textId="77777777" w:rsidTr="0083440B">
        <w:tc>
          <w:tcPr>
            <w:tcW w:w="3161" w:type="dxa"/>
            <w:vAlign w:val="bottom"/>
          </w:tcPr>
          <w:p w14:paraId="43821047" w14:textId="77777777" w:rsidR="00C264A1" w:rsidRPr="006456CE" w:rsidRDefault="00C264A1" w:rsidP="00080F43">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258" w:type="dxa"/>
          </w:tcPr>
          <w:p w14:paraId="6FB74D08"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278,962</w:t>
            </w:r>
          </w:p>
        </w:tc>
        <w:tc>
          <w:tcPr>
            <w:tcW w:w="179" w:type="dxa"/>
            <w:vAlign w:val="bottom"/>
          </w:tcPr>
          <w:p w14:paraId="6613128E"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53" w:type="dxa"/>
          </w:tcPr>
          <w:p w14:paraId="04BBCC19"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rPr>
              <w:t>7</w:t>
            </w:r>
            <w:r>
              <w:rPr>
                <w:rFonts w:cs="Times New Roman"/>
                <w:szCs w:val="22"/>
              </w:rPr>
              <w:t>4,107</w:t>
            </w:r>
          </w:p>
        </w:tc>
        <w:tc>
          <w:tcPr>
            <w:tcW w:w="229" w:type="dxa"/>
          </w:tcPr>
          <w:p w14:paraId="33918DE2"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94" w:type="dxa"/>
          </w:tcPr>
          <w:p w14:paraId="71FCF6C8"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w:t>
            </w:r>
          </w:p>
        </w:tc>
        <w:tc>
          <w:tcPr>
            <w:tcW w:w="181" w:type="dxa"/>
            <w:vAlign w:val="bottom"/>
          </w:tcPr>
          <w:p w14:paraId="10945523"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52" w:type="dxa"/>
          </w:tcPr>
          <w:p w14:paraId="2592EA92"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35</w:t>
            </w:r>
            <w:r>
              <w:rPr>
                <w:rFonts w:cs="Times New Roman"/>
                <w:szCs w:val="22"/>
              </w:rPr>
              <w:t>3</w:t>
            </w:r>
            <w:r w:rsidRPr="00DC4EA9">
              <w:rPr>
                <w:rFonts w:cs="Times New Roman"/>
                <w:szCs w:val="22"/>
              </w:rPr>
              <w:t>,</w:t>
            </w:r>
            <w:r>
              <w:rPr>
                <w:rFonts w:cs="Times New Roman"/>
                <w:szCs w:val="22"/>
              </w:rPr>
              <w:t>069</w:t>
            </w:r>
          </w:p>
        </w:tc>
      </w:tr>
      <w:tr w:rsidR="00C264A1" w:rsidRPr="006456CE" w14:paraId="56FFE700" w14:textId="77777777" w:rsidTr="0083440B">
        <w:tc>
          <w:tcPr>
            <w:tcW w:w="3161" w:type="dxa"/>
            <w:vAlign w:val="bottom"/>
          </w:tcPr>
          <w:p w14:paraId="2867993C" w14:textId="77777777" w:rsidR="00C264A1" w:rsidRPr="006456CE" w:rsidRDefault="00C264A1" w:rsidP="00080F43">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258" w:type="dxa"/>
          </w:tcPr>
          <w:p w14:paraId="296E62D2"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1,775</w:t>
            </w:r>
          </w:p>
        </w:tc>
        <w:tc>
          <w:tcPr>
            <w:tcW w:w="179" w:type="dxa"/>
            <w:vAlign w:val="bottom"/>
          </w:tcPr>
          <w:p w14:paraId="0AD1EBD5"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53" w:type="dxa"/>
          </w:tcPr>
          <w:p w14:paraId="3251002E"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rPr>
              <w:t>3,999</w:t>
            </w:r>
          </w:p>
        </w:tc>
        <w:tc>
          <w:tcPr>
            <w:tcW w:w="229" w:type="dxa"/>
          </w:tcPr>
          <w:p w14:paraId="6880A838"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94" w:type="dxa"/>
          </w:tcPr>
          <w:p w14:paraId="2AC25F6F"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w:t>
            </w:r>
          </w:p>
        </w:tc>
        <w:tc>
          <w:tcPr>
            <w:tcW w:w="181" w:type="dxa"/>
            <w:vAlign w:val="bottom"/>
          </w:tcPr>
          <w:p w14:paraId="7DD3FF29"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52" w:type="dxa"/>
          </w:tcPr>
          <w:p w14:paraId="48F0BFEE"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5,774</w:t>
            </w:r>
          </w:p>
        </w:tc>
      </w:tr>
      <w:tr w:rsidR="00C264A1" w:rsidRPr="006456CE" w14:paraId="084E3544" w14:textId="77777777" w:rsidTr="0083440B">
        <w:tc>
          <w:tcPr>
            <w:tcW w:w="3161" w:type="dxa"/>
            <w:vAlign w:val="bottom"/>
          </w:tcPr>
          <w:p w14:paraId="324DC72A" w14:textId="77777777" w:rsidR="00C264A1" w:rsidRPr="006456CE" w:rsidRDefault="00C264A1" w:rsidP="00080F43">
            <w:pPr>
              <w:spacing w:line="240" w:lineRule="exact"/>
              <w:ind w:left="-70"/>
              <w:rPr>
                <w:rFonts w:cs="Times New Roman"/>
                <w:szCs w:val="22"/>
              </w:rPr>
            </w:pPr>
            <w:r w:rsidRPr="006456CE">
              <w:rPr>
                <w:rFonts w:cs="Times New Roman"/>
                <w:szCs w:val="22"/>
              </w:rPr>
              <w:t xml:space="preserve">Provisions </w:t>
            </w:r>
          </w:p>
        </w:tc>
        <w:tc>
          <w:tcPr>
            <w:tcW w:w="1258" w:type="dxa"/>
          </w:tcPr>
          <w:p w14:paraId="6CDE59C4"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37,669</w:t>
            </w:r>
          </w:p>
        </w:tc>
        <w:tc>
          <w:tcPr>
            <w:tcW w:w="179" w:type="dxa"/>
            <w:vAlign w:val="bottom"/>
          </w:tcPr>
          <w:p w14:paraId="2926A74B"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53" w:type="dxa"/>
          </w:tcPr>
          <w:p w14:paraId="4AECC216"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rPr>
              <w:t>8,351</w:t>
            </w:r>
          </w:p>
        </w:tc>
        <w:tc>
          <w:tcPr>
            <w:tcW w:w="229" w:type="dxa"/>
          </w:tcPr>
          <w:p w14:paraId="77DE97A9"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94" w:type="dxa"/>
          </w:tcPr>
          <w:p w14:paraId="316D2E26"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(2,424)</w:t>
            </w:r>
          </w:p>
        </w:tc>
        <w:tc>
          <w:tcPr>
            <w:tcW w:w="181" w:type="dxa"/>
            <w:vAlign w:val="bottom"/>
          </w:tcPr>
          <w:p w14:paraId="4490361B"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p>
        </w:tc>
        <w:tc>
          <w:tcPr>
            <w:tcW w:w="1352" w:type="dxa"/>
          </w:tcPr>
          <w:p w14:paraId="6B787C87" w14:textId="77777777" w:rsidR="00C264A1" w:rsidRPr="00DC4EA9" w:rsidRDefault="00C264A1" w:rsidP="00080F43">
            <w:pPr>
              <w:pStyle w:val="acctfourfigures"/>
              <w:tabs>
                <w:tab w:val="clear" w:pos="765"/>
                <w:tab w:val="decimal" w:pos="1130"/>
              </w:tabs>
              <w:spacing w:line="240" w:lineRule="exact"/>
              <w:ind w:right="11"/>
              <w:rPr>
                <w:rFonts w:cs="Times New Roman"/>
                <w:szCs w:val="22"/>
              </w:rPr>
            </w:pPr>
            <w:r w:rsidRPr="00DC4EA9">
              <w:rPr>
                <w:rFonts w:cs="Times New Roman"/>
                <w:szCs w:val="22"/>
              </w:rPr>
              <w:t>43,596</w:t>
            </w:r>
          </w:p>
        </w:tc>
      </w:tr>
      <w:tr w:rsidR="00220616" w:rsidRPr="00220616" w14:paraId="36E6BA24" w14:textId="77777777" w:rsidTr="0083440B">
        <w:tc>
          <w:tcPr>
            <w:tcW w:w="3161" w:type="dxa"/>
            <w:vAlign w:val="bottom"/>
          </w:tcPr>
          <w:p w14:paraId="3B5E2CAC" w14:textId="77777777" w:rsidR="00220616" w:rsidRPr="0093239C" w:rsidRDefault="00220616" w:rsidP="00220616">
            <w:pPr>
              <w:spacing w:line="240" w:lineRule="exact"/>
              <w:ind w:left="-70"/>
              <w:rPr>
                <w:rFonts w:cs="Times New Roman"/>
                <w:szCs w:val="22"/>
              </w:rPr>
            </w:pPr>
            <w:r w:rsidRPr="0093239C">
              <w:rPr>
                <w:rFonts w:cs="Times New Roman"/>
                <w:szCs w:val="22"/>
              </w:rPr>
              <w:t>Lease liabilities</w:t>
            </w:r>
          </w:p>
        </w:tc>
        <w:tc>
          <w:tcPr>
            <w:tcW w:w="1258" w:type="dxa"/>
          </w:tcPr>
          <w:p w14:paraId="26E49A74" w14:textId="65E1D41C" w:rsidR="00220616" w:rsidRPr="0093239C" w:rsidRDefault="00220616" w:rsidP="00220616">
            <w:pPr>
              <w:pStyle w:val="acctfourfigures"/>
              <w:tabs>
                <w:tab w:val="clear" w:pos="765"/>
                <w:tab w:val="decimal" w:pos="1130"/>
              </w:tabs>
              <w:spacing w:line="240" w:lineRule="exact"/>
              <w:ind w:right="11"/>
              <w:rPr>
                <w:rFonts w:cs="Times New Roman"/>
                <w:szCs w:val="22"/>
              </w:rPr>
            </w:pPr>
            <w:r w:rsidRPr="0093239C">
              <w:rPr>
                <w:rFonts w:cs="Times New Roman"/>
                <w:szCs w:val="22"/>
              </w:rPr>
              <w:t>186,629</w:t>
            </w:r>
          </w:p>
        </w:tc>
        <w:tc>
          <w:tcPr>
            <w:tcW w:w="179" w:type="dxa"/>
            <w:vAlign w:val="bottom"/>
          </w:tcPr>
          <w:p w14:paraId="2B06110F" w14:textId="77777777" w:rsidR="00220616" w:rsidRPr="0093239C" w:rsidRDefault="00220616" w:rsidP="00220616">
            <w:pPr>
              <w:pStyle w:val="acctfourfigures"/>
              <w:tabs>
                <w:tab w:val="clear" w:pos="765"/>
                <w:tab w:val="decimal" w:pos="1130"/>
              </w:tabs>
              <w:spacing w:line="240" w:lineRule="exact"/>
              <w:ind w:right="11"/>
              <w:rPr>
                <w:rFonts w:cs="Times New Roman"/>
                <w:szCs w:val="22"/>
              </w:rPr>
            </w:pPr>
          </w:p>
        </w:tc>
        <w:tc>
          <w:tcPr>
            <w:tcW w:w="1353" w:type="dxa"/>
          </w:tcPr>
          <w:p w14:paraId="22C939C7" w14:textId="23931BED" w:rsidR="00220616" w:rsidRPr="0093239C" w:rsidRDefault="00220616" w:rsidP="00220616">
            <w:pPr>
              <w:pStyle w:val="acctfourfigures"/>
              <w:tabs>
                <w:tab w:val="clear" w:pos="765"/>
                <w:tab w:val="decimal" w:pos="1130"/>
              </w:tabs>
              <w:spacing w:line="240" w:lineRule="exact"/>
              <w:ind w:right="11"/>
              <w:rPr>
                <w:rFonts w:cs="Times New Roman"/>
                <w:szCs w:val="22"/>
              </w:rPr>
            </w:pPr>
            <w:r w:rsidRPr="0093239C">
              <w:rPr>
                <w:rFonts w:cs="Times New Roman"/>
                <w:szCs w:val="22"/>
                <w:lang w:val="en-US" w:bidi="th-TH"/>
              </w:rPr>
              <w:t>(48,410)</w:t>
            </w:r>
          </w:p>
        </w:tc>
        <w:tc>
          <w:tcPr>
            <w:tcW w:w="229" w:type="dxa"/>
          </w:tcPr>
          <w:p w14:paraId="1CBA4C28" w14:textId="77777777" w:rsidR="00220616" w:rsidRPr="00220616" w:rsidRDefault="00220616" w:rsidP="00220616">
            <w:pPr>
              <w:pStyle w:val="acctfourfigures"/>
              <w:tabs>
                <w:tab w:val="clear" w:pos="765"/>
                <w:tab w:val="decimal" w:pos="1130"/>
              </w:tabs>
              <w:spacing w:line="240" w:lineRule="exact"/>
              <w:ind w:right="11"/>
              <w:rPr>
                <w:rFonts w:cs="Times New Roman"/>
                <w:szCs w:val="22"/>
                <w:highlight w:val="yellow"/>
              </w:rPr>
            </w:pPr>
          </w:p>
        </w:tc>
        <w:tc>
          <w:tcPr>
            <w:tcW w:w="1394" w:type="dxa"/>
          </w:tcPr>
          <w:p w14:paraId="32084B3C" w14:textId="5DA32033" w:rsidR="00220616" w:rsidRPr="00220616" w:rsidRDefault="00220616" w:rsidP="00220616">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lang w:bidi="th-TH"/>
              </w:rPr>
              <w:t>-</w:t>
            </w:r>
          </w:p>
        </w:tc>
        <w:tc>
          <w:tcPr>
            <w:tcW w:w="181" w:type="dxa"/>
            <w:vAlign w:val="bottom"/>
          </w:tcPr>
          <w:p w14:paraId="033B1930" w14:textId="77777777" w:rsidR="00220616" w:rsidRPr="00220616" w:rsidRDefault="00220616" w:rsidP="00220616">
            <w:pPr>
              <w:pStyle w:val="acctfourfigures"/>
              <w:tabs>
                <w:tab w:val="clear" w:pos="765"/>
                <w:tab w:val="decimal" w:pos="1130"/>
              </w:tabs>
              <w:spacing w:line="240" w:lineRule="exact"/>
              <w:ind w:right="11"/>
              <w:rPr>
                <w:rFonts w:cs="Times New Roman"/>
                <w:szCs w:val="22"/>
                <w:highlight w:val="yellow"/>
              </w:rPr>
            </w:pPr>
          </w:p>
        </w:tc>
        <w:tc>
          <w:tcPr>
            <w:tcW w:w="1352" w:type="dxa"/>
          </w:tcPr>
          <w:p w14:paraId="0D41F87E" w14:textId="56171AD8" w:rsidR="00220616" w:rsidRPr="00220616" w:rsidRDefault="00220616" w:rsidP="00220616">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138,219</w:t>
            </w:r>
          </w:p>
        </w:tc>
      </w:tr>
      <w:tr w:rsidR="00220616" w:rsidRPr="00220616" w14:paraId="588EB543" w14:textId="77777777" w:rsidTr="0083440B">
        <w:tc>
          <w:tcPr>
            <w:tcW w:w="3161" w:type="dxa"/>
            <w:vAlign w:val="bottom"/>
          </w:tcPr>
          <w:p w14:paraId="4C7FC2AC" w14:textId="328E8DBD" w:rsidR="00220616" w:rsidRPr="00220616" w:rsidRDefault="00220616" w:rsidP="00220616">
            <w:pPr>
              <w:spacing w:line="240" w:lineRule="exact"/>
              <w:ind w:left="-70"/>
              <w:rPr>
                <w:rFonts w:cs="Times New Roman"/>
                <w:szCs w:val="22"/>
              </w:rPr>
            </w:pPr>
            <w:r w:rsidRPr="00220616">
              <w:rPr>
                <w:rFonts w:cs="Times New Roman"/>
                <w:szCs w:val="22"/>
              </w:rPr>
              <w:t>Reserve for share-based payment</w:t>
            </w:r>
            <w:r w:rsidR="003214D2">
              <w:rPr>
                <w:rFonts w:cs="Times New Roman"/>
                <w:szCs w:val="22"/>
              </w:rPr>
              <w:t>s</w:t>
            </w:r>
          </w:p>
        </w:tc>
        <w:tc>
          <w:tcPr>
            <w:tcW w:w="1258" w:type="dxa"/>
            <w:tcBorders>
              <w:bottom w:val="single" w:sz="4" w:space="0" w:color="auto"/>
            </w:tcBorders>
          </w:tcPr>
          <w:p w14:paraId="5C5C159A" w14:textId="4F6DB3E6" w:rsidR="00220616" w:rsidRPr="00220616" w:rsidRDefault="00220616" w:rsidP="00220616">
            <w:pPr>
              <w:pStyle w:val="acctfourfigures"/>
              <w:tabs>
                <w:tab w:val="clear" w:pos="765"/>
                <w:tab w:val="decimal" w:pos="1130"/>
              </w:tabs>
              <w:spacing w:line="240" w:lineRule="exact"/>
              <w:ind w:right="11"/>
              <w:rPr>
                <w:rFonts w:cs="Times New Roman"/>
                <w:szCs w:val="22"/>
              </w:rPr>
            </w:pPr>
            <w:r w:rsidRPr="0093239C">
              <w:rPr>
                <w:rFonts w:cs="Times New Roman"/>
                <w:szCs w:val="22"/>
              </w:rPr>
              <w:t>6,982</w:t>
            </w:r>
          </w:p>
        </w:tc>
        <w:tc>
          <w:tcPr>
            <w:tcW w:w="179" w:type="dxa"/>
            <w:vAlign w:val="bottom"/>
          </w:tcPr>
          <w:p w14:paraId="53B59BF9" w14:textId="77777777" w:rsidR="00220616" w:rsidRPr="00220616" w:rsidRDefault="00220616" w:rsidP="00220616">
            <w:pPr>
              <w:pStyle w:val="acctfourfigures"/>
              <w:tabs>
                <w:tab w:val="clear" w:pos="765"/>
                <w:tab w:val="decimal" w:pos="1130"/>
              </w:tabs>
              <w:spacing w:line="240" w:lineRule="exact"/>
              <w:ind w:right="11"/>
              <w:rPr>
                <w:rFonts w:cs="Times New Roman"/>
                <w:szCs w:val="22"/>
              </w:rPr>
            </w:pPr>
          </w:p>
        </w:tc>
        <w:tc>
          <w:tcPr>
            <w:tcW w:w="1353" w:type="dxa"/>
          </w:tcPr>
          <w:p w14:paraId="792D6FED" w14:textId="3E9B59D1" w:rsidR="00220616" w:rsidRPr="00220616" w:rsidRDefault="00220616" w:rsidP="00220616">
            <w:pPr>
              <w:pStyle w:val="acctfourfigures"/>
              <w:tabs>
                <w:tab w:val="clear" w:pos="765"/>
                <w:tab w:val="decimal" w:pos="1130"/>
              </w:tabs>
              <w:spacing w:line="240" w:lineRule="exact"/>
              <w:ind w:right="11"/>
              <w:rPr>
                <w:rFonts w:cs="Times New Roman"/>
                <w:szCs w:val="22"/>
              </w:rPr>
            </w:pPr>
            <w:r w:rsidRPr="0093239C">
              <w:rPr>
                <w:rFonts w:cs="Times New Roman"/>
                <w:szCs w:val="22"/>
              </w:rPr>
              <w:t>(6,982)</w:t>
            </w:r>
          </w:p>
        </w:tc>
        <w:tc>
          <w:tcPr>
            <w:tcW w:w="229" w:type="dxa"/>
          </w:tcPr>
          <w:p w14:paraId="5F2BDA72" w14:textId="77777777" w:rsidR="00220616" w:rsidRPr="00220616" w:rsidRDefault="00220616" w:rsidP="00220616">
            <w:pPr>
              <w:pStyle w:val="acctfourfigures"/>
              <w:tabs>
                <w:tab w:val="clear" w:pos="765"/>
                <w:tab w:val="decimal" w:pos="1130"/>
              </w:tabs>
              <w:spacing w:line="240" w:lineRule="exact"/>
              <w:ind w:right="11"/>
              <w:rPr>
                <w:rFonts w:cs="Times New Roman"/>
                <w:szCs w:val="22"/>
              </w:rPr>
            </w:pPr>
          </w:p>
        </w:tc>
        <w:tc>
          <w:tcPr>
            <w:tcW w:w="1394" w:type="dxa"/>
          </w:tcPr>
          <w:p w14:paraId="3068314A" w14:textId="68D189E7" w:rsidR="00220616" w:rsidRPr="00220616" w:rsidRDefault="00220616" w:rsidP="00220616">
            <w:pPr>
              <w:pStyle w:val="acctfourfigures"/>
              <w:tabs>
                <w:tab w:val="clear" w:pos="765"/>
                <w:tab w:val="decimal" w:pos="1130"/>
              </w:tabs>
              <w:spacing w:line="240" w:lineRule="exact"/>
              <w:ind w:right="11"/>
              <w:rPr>
                <w:rFonts w:cs="Times New Roman"/>
                <w:szCs w:val="22"/>
              </w:rPr>
            </w:pPr>
            <w:r w:rsidRPr="0093239C">
              <w:rPr>
                <w:rFonts w:cs="Times New Roman"/>
                <w:szCs w:val="22"/>
              </w:rPr>
              <w:t>-</w:t>
            </w:r>
          </w:p>
        </w:tc>
        <w:tc>
          <w:tcPr>
            <w:tcW w:w="181" w:type="dxa"/>
            <w:vAlign w:val="bottom"/>
          </w:tcPr>
          <w:p w14:paraId="2837B09C" w14:textId="77777777" w:rsidR="00220616" w:rsidRPr="00220616" w:rsidRDefault="00220616" w:rsidP="00220616">
            <w:pPr>
              <w:pStyle w:val="acctfourfigures"/>
              <w:tabs>
                <w:tab w:val="clear" w:pos="765"/>
                <w:tab w:val="decimal" w:pos="1130"/>
              </w:tabs>
              <w:spacing w:line="240" w:lineRule="exact"/>
              <w:ind w:right="11"/>
              <w:rPr>
                <w:rFonts w:cs="Times New Roman"/>
                <w:szCs w:val="22"/>
              </w:rPr>
            </w:pPr>
          </w:p>
        </w:tc>
        <w:tc>
          <w:tcPr>
            <w:tcW w:w="1352" w:type="dxa"/>
          </w:tcPr>
          <w:p w14:paraId="7B7F2A82" w14:textId="49A46119" w:rsidR="00220616" w:rsidRPr="00220616" w:rsidRDefault="00220616" w:rsidP="00220616">
            <w:pPr>
              <w:pStyle w:val="acctfourfigures"/>
              <w:tabs>
                <w:tab w:val="clear" w:pos="765"/>
                <w:tab w:val="decimal" w:pos="1130"/>
              </w:tabs>
              <w:spacing w:line="240" w:lineRule="exact"/>
              <w:ind w:right="11"/>
              <w:rPr>
                <w:rFonts w:cs="Times New Roman"/>
                <w:szCs w:val="22"/>
              </w:rPr>
            </w:pPr>
            <w:r w:rsidRPr="0093239C">
              <w:rPr>
                <w:rFonts w:cs="Times New Roman"/>
                <w:szCs w:val="22"/>
              </w:rPr>
              <w:t>-</w:t>
            </w:r>
          </w:p>
        </w:tc>
      </w:tr>
      <w:tr w:rsidR="00220616" w:rsidRPr="00220616" w14:paraId="42D15F79" w14:textId="77777777" w:rsidTr="0083440B">
        <w:tc>
          <w:tcPr>
            <w:tcW w:w="3161" w:type="dxa"/>
            <w:vAlign w:val="bottom"/>
          </w:tcPr>
          <w:p w14:paraId="75CCA4E0" w14:textId="77777777" w:rsidR="00220616" w:rsidRPr="00220616" w:rsidRDefault="00220616" w:rsidP="00220616">
            <w:pPr>
              <w:spacing w:line="240" w:lineRule="exact"/>
              <w:ind w:left="-70" w:right="-126"/>
              <w:rPr>
                <w:rFonts w:cs="Times New Roman"/>
                <w:b/>
                <w:bCs/>
                <w:i/>
                <w:iCs/>
                <w:szCs w:val="22"/>
              </w:rPr>
            </w:pPr>
            <w:r w:rsidRPr="00220616">
              <w:rPr>
                <w:rFonts w:cs="Times New Roman"/>
                <w:b/>
                <w:bCs/>
                <w:szCs w:val="22"/>
              </w:rPr>
              <w:t>Total</w:t>
            </w:r>
          </w:p>
        </w:tc>
        <w:tc>
          <w:tcPr>
            <w:tcW w:w="1258" w:type="dxa"/>
            <w:tcBorders>
              <w:top w:val="single" w:sz="4" w:space="0" w:color="auto"/>
              <w:bottom w:val="single" w:sz="4" w:space="0" w:color="auto"/>
            </w:tcBorders>
          </w:tcPr>
          <w:p w14:paraId="46DE27E6" w14:textId="422DD16D"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rPr>
              <w:t>519,838</w:t>
            </w:r>
          </w:p>
        </w:tc>
        <w:tc>
          <w:tcPr>
            <w:tcW w:w="179" w:type="dxa"/>
          </w:tcPr>
          <w:p w14:paraId="53AD8C94"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43F6E46E" w14:textId="72C8182A"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bidi="th-TH"/>
              </w:rPr>
              <w:t>31,060</w:t>
            </w:r>
          </w:p>
        </w:tc>
        <w:tc>
          <w:tcPr>
            <w:tcW w:w="229" w:type="dxa"/>
          </w:tcPr>
          <w:p w14:paraId="71A6218E"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0D623D60" w14:textId="0153EDBC" w:rsidR="00220616" w:rsidRPr="00220616" w:rsidRDefault="00220616" w:rsidP="00220616">
            <w:pPr>
              <w:tabs>
                <w:tab w:val="decimal" w:pos="1130"/>
              </w:tabs>
              <w:rPr>
                <w:rFonts w:cs="Times New Roman"/>
                <w:b/>
                <w:bCs/>
                <w:szCs w:val="22"/>
              </w:rPr>
            </w:pPr>
            <w:r w:rsidRPr="0093239C">
              <w:rPr>
                <w:rFonts w:cs="Times New Roman"/>
                <w:b/>
                <w:bCs/>
                <w:szCs w:val="22"/>
              </w:rPr>
              <w:t>(2,156)</w:t>
            </w:r>
          </w:p>
        </w:tc>
        <w:tc>
          <w:tcPr>
            <w:tcW w:w="181" w:type="dxa"/>
          </w:tcPr>
          <w:p w14:paraId="0CD937DD"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0440BE4E" w14:textId="0BD3FD1F"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rPr>
              <w:t>548,742</w:t>
            </w:r>
          </w:p>
        </w:tc>
      </w:tr>
      <w:tr w:rsidR="00220616" w:rsidRPr="00DC4EA9" w14:paraId="21142A63" w14:textId="77777777" w:rsidTr="0083440B">
        <w:tc>
          <w:tcPr>
            <w:tcW w:w="3161" w:type="dxa"/>
            <w:vAlign w:val="bottom"/>
          </w:tcPr>
          <w:p w14:paraId="52A4C793" w14:textId="77777777" w:rsidR="00220616" w:rsidRPr="00220616" w:rsidRDefault="00220616" w:rsidP="00220616">
            <w:pPr>
              <w:spacing w:line="240" w:lineRule="exact"/>
              <w:ind w:left="-70" w:right="-126"/>
              <w:rPr>
                <w:rFonts w:cs="Times New Roman"/>
                <w:b/>
                <w:bCs/>
                <w:szCs w:val="22"/>
              </w:rPr>
            </w:pPr>
          </w:p>
        </w:tc>
        <w:tc>
          <w:tcPr>
            <w:tcW w:w="1258" w:type="dxa"/>
            <w:tcBorders>
              <w:top w:val="single" w:sz="4" w:space="0" w:color="auto"/>
            </w:tcBorders>
          </w:tcPr>
          <w:p w14:paraId="168935FC"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79" w:type="dxa"/>
            <w:shd w:val="clear" w:color="auto" w:fill="auto"/>
          </w:tcPr>
          <w:p w14:paraId="28E8C762"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shd w:val="clear" w:color="auto" w:fill="auto"/>
          </w:tcPr>
          <w:p w14:paraId="0535D558"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7D46432B" w14:textId="77777777" w:rsidR="00220616" w:rsidRPr="00DC4EA9" w:rsidRDefault="00220616" w:rsidP="00220616">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shd w:val="clear" w:color="auto" w:fill="auto"/>
          </w:tcPr>
          <w:p w14:paraId="0B8BBD4A" w14:textId="77777777" w:rsidR="00220616" w:rsidRPr="00DC4EA9" w:rsidRDefault="00220616" w:rsidP="00220616">
            <w:pPr>
              <w:tabs>
                <w:tab w:val="decimal" w:pos="1130"/>
              </w:tabs>
              <w:rPr>
                <w:rFonts w:cs="Times New Roman"/>
                <w:b/>
                <w:bCs/>
                <w:szCs w:val="22"/>
              </w:rPr>
            </w:pPr>
          </w:p>
        </w:tc>
        <w:tc>
          <w:tcPr>
            <w:tcW w:w="181" w:type="dxa"/>
            <w:shd w:val="clear" w:color="auto" w:fill="auto"/>
          </w:tcPr>
          <w:p w14:paraId="0AE96C52" w14:textId="77777777" w:rsidR="00220616" w:rsidRPr="00DC4EA9" w:rsidRDefault="00220616" w:rsidP="00220616">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shd w:val="clear" w:color="auto" w:fill="auto"/>
          </w:tcPr>
          <w:p w14:paraId="37ED2E40" w14:textId="77777777" w:rsidR="00220616" w:rsidRPr="00DC4EA9" w:rsidRDefault="00220616" w:rsidP="00220616">
            <w:pPr>
              <w:pStyle w:val="acctfourfigures"/>
              <w:tabs>
                <w:tab w:val="clear" w:pos="765"/>
                <w:tab w:val="decimal" w:pos="1130"/>
              </w:tabs>
              <w:spacing w:line="240" w:lineRule="exact"/>
              <w:rPr>
                <w:rFonts w:cs="Times New Roman"/>
                <w:b/>
                <w:bCs/>
                <w:szCs w:val="22"/>
              </w:rPr>
            </w:pPr>
          </w:p>
        </w:tc>
      </w:tr>
      <w:tr w:rsidR="00220616" w:rsidRPr="00DC4EA9" w14:paraId="1AC7D83C" w14:textId="77777777" w:rsidTr="0083440B">
        <w:tc>
          <w:tcPr>
            <w:tcW w:w="3161" w:type="dxa"/>
            <w:vAlign w:val="bottom"/>
          </w:tcPr>
          <w:p w14:paraId="1DAAE957" w14:textId="77777777" w:rsidR="00220616" w:rsidRPr="00220616" w:rsidRDefault="00220616" w:rsidP="00220616">
            <w:pPr>
              <w:spacing w:line="240" w:lineRule="exact"/>
              <w:ind w:left="-70" w:right="-126"/>
              <w:rPr>
                <w:rFonts w:cs="Times New Roman"/>
                <w:b/>
                <w:bCs/>
                <w:i/>
                <w:iCs/>
                <w:szCs w:val="22"/>
              </w:rPr>
            </w:pPr>
            <w:r w:rsidRPr="00220616">
              <w:rPr>
                <w:rFonts w:cs="Times New Roman"/>
                <w:b/>
                <w:bCs/>
                <w:i/>
                <w:iCs/>
                <w:szCs w:val="22"/>
              </w:rPr>
              <w:t>Deferred tax liabilities</w:t>
            </w:r>
          </w:p>
        </w:tc>
        <w:tc>
          <w:tcPr>
            <w:tcW w:w="1258" w:type="dxa"/>
          </w:tcPr>
          <w:p w14:paraId="40C66C1F"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79" w:type="dxa"/>
            <w:shd w:val="clear" w:color="auto" w:fill="auto"/>
          </w:tcPr>
          <w:p w14:paraId="172EBFF9"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77877DB5"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23EE892F" w14:textId="77777777" w:rsidR="00220616" w:rsidRPr="00DC4EA9" w:rsidRDefault="00220616" w:rsidP="00220616">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11119071" w14:textId="77777777" w:rsidR="00220616" w:rsidRPr="00DC4EA9" w:rsidRDefault="00220616" w:rsidP="00220616">
            <w:pPr>
              <w:tabs>
                <w:tab w:val="decimal" w:pos="1130"/>
              </w:tabs>
              <w:rPr>
                <w:rFonts w:cs="Times New Roman"/>
                <w:b/>
                <w:bCs/>
                <w:szCs w:val="22"/>
              </w:rPr>
            </w:pPr>
          </w:p>
        </w:tc>
        <w:tc>
          <w:tcPr>
            <w:tcW w:w="181" w:type="dxa"/>
            <w:shd w:val="clear" w:color="auto" w:fill="auto"/>
          </w:tcPr>
          <w:p w14:paraId="69DEF3A6" w14:textId="77777777" w:rsidR="00220616" w:rsidRPr="00DC4EA9" w:rsidRDefault="00220616" w:rsidP="00220616">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293614C7" w14:textId="77777777" w:rsidR="00220616" w:rsidRPr="00DC4EA9" w:rsidRDefault="00220616" w:rsidP="00220616">
            <w:pPr>
              <w:pStyle w:val="acctfourfigures"/>
              <w:tabs>
                <w:tab w:val="clear" w:pos="765"/>
                <w:tab w:val="decimal" w:pos="1130"/>
              </w:tabs>
              <w:spacing w:line="240" w:lineRule="exact"/>
              <w:rPr>
                <w:rFonts w:cs="Times New Roman"/>
                <w:b/>
                <w:bCs/>
                <w:szCs w:val="22"/>
              </w:rPr>
            </w:pPr>
          </w:p>
        </w:tc>
      </w:tr>
      <w:tr w:rsidR="00220616" w:rsidRPr="00220616" w14:paraId="09D6B0A9" w14:textId="77777777" w:rsidTr="0083440B">
        <w:tc>
          <w:tcPr>
            <w:tcW w:w="3161" w:type="dxa"/>
            <w:vAlign w:val="bottom"/>
          </w:tcPr>
          <w:p w14:paraId="5BA22D0D" w14:textId="77777777" w:rsidR="00220616" w:rsidRPr="0093239C" w:rsidRDefault="00220616" w:rsidP="00220616">
            <w:pPr>
              <w:spacing w:line="240" w:lineRule="exact"/>
              <w:ind w:left="-70" w:right="-126"/>
              <w:rPr>
                <w:rFonts w:cs="Times New Roman"/>
                <w:szCs w:val="22"/>
              </w:rPr>
            </w:pPr>
            <w:r w:rsidRPr="0093239C">
              <w:rPr>
                <w:rFonts w:cs="Times New Roman"/>
                <w:szCs w:val="22"/>
              </w:rPr>
              <w:t xml:space="preserve">Right-of-use assets </w:t>
            </w:r>
          </w:p>
        </w:tc>
        <w:tc>
          <w:tcPr>
            <w:tcW w:w="1258" w:type="dxa"/>
            <w:tcBorders>
              <w:bottom w:val="single" w:sz="4" w:space="0" w:color="auto"/>
            </w:tcBorders>
          </w:tcPr>
          <w:p w14:paraId="77A7403C" w14:textId="5EA24E1A" w:rsidR="00220616" w:rsidRPr="0093239C" w:rsidRDefault="00220616" w:rsidP="0083440B">
            <w:pPr>
              <w:pStyle w:val="acctfourfigures"/>
              <w:tabs>
                <w:tab w:val="clear" w:pos="765"/>
                <w:tab w:val="decimal" w:pos="1099"/>
              </w:tabs>
              <w:spacing w:line="240" w:lineRule="exact"/>
              <w:ind w:right="-175"/>
              <w:rPr>
                <w:rFonts w:cs="Times New Roman"/>
                <w:b/>
                <w:bCs/>
                <w:szCs w:val="22"/>
              </w:rPr>
            </w:pPr>
            <w:r w:rsidRPr="0093239C">
              <w:rPr>
                <w:rFonts w:cs="Times New Roman"/>
                <w:szCs w:val="22"/>
                <w:lang w:val="en-US"/>
              </w:rPr>
              <w:t>(183,969)</w:t>
            </w:r>
          </w:p>
        </w:tc>
        <w:tc>
          <w:tcPr>
            <w:tcW w:w="179" w:type="dxa"/>
            <w:shd w:val="clear" w:color="auto" w:fill="auto"/>
            <w:vAlign w:val="bottom"/>
          </w:tcPr>
          <w:p w14:paraId="665828F1" w14:textId="77777777" w:rsidR="00220616" w:rsidRPr="0093239C" w:rsidRDefault="00220616" w:rsidP="00220616">
            <w:pPr>
              <w:pStyle w:val="acctfourfigures"/>
              <w:tabs>
                <w:tab w:val="clear" w:pos="765"/>
                <w:tab w:val="decimal" w:pos="1130"/>
              </w:tabs>
              <w:spacing w:line="240" w:lineRule="exact"/>
              <w:rPr>
                <w:rFonts w:cs="Times New Roman"/>
                <w:b/>
                <w:bCs/>
                <w:szCs w:val="22"/>
              </w:rPr>
            </w:pPr>
          </w:p>
        </w:tc>
        <w:tc>
          <w:tcPr>
            <w:tcW w:w="1353" w:type="dxa"/>
            <w:tcBorders>
              <w:bottom w:val="single" w:sz="4" w:space="0" w:color="auto"/>
            </w:tcBorders>
            <w:shd w:val="clear" w:color="auto" w:fill="auto"/>
          </w:tcPr>
          <w:p w14:paraId="5F279C29" w14:textId="4F7A05B6" w:rsidR="00220616" w:rsidRPr="0093239C"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szCs w:val="22"/>
                <w:lang w:val="en-US" w:bidi="th-TH"/>
              </w:rPr>
              <w:t>47,735</w:t>
            </w:r>
          </w:p>
        </w:tc>
        <w:tc>
          <w:tcPr>
            <w:tcW w:w="229" w:type="dxa"/>
            <w:shd w:val="clear" w:color="auto" w:fill="auto"/>
          </w:tcPr>
          <w:p w14:paraId="0D9EBF58" w14:textId="77777777" w:rsidR="00220616" w:rsidRPr="00220616" w:rsidRDefault="00220616" w:rsidP="00220616">
            <w:pPr>
              <w:pStyle w:val="acctfourfigures"/>
              <w:tabs>
                <w:tab w:val="clear" w:pos="765"/>
                <w:tab w:val="decimal" w:pos="1130"/>
              </w:tabs>
              <w:spacing w:line="240" w:lineRule="exact"/>
              <w:rPr>
                <w:rFonts w:cs="Times New Roman"/>
                <w:b/>
                <w:bCs/>
                <w:szCs w:val="22"/>
                <w:highlight w:val="yellow"/>
              </w:rPr>
            </w:pPr>
          </w:p>
        </w:tc>
        <w:tc>
          <w:tcPr>
            <w:tcW w:w="1394" w:type="dxa"/>
            <w:tcBorders>
              <w:bottom w:val="single" w:sz="4" w:space="0" w:color="auto"/>
            </w:tcBorders>
            <w:shd w:val="clear" w:color="auto" w:fill="auto"/>
          </w:tcPr>
          <w:p w14:paraId="1E1F3C68" w14:textId="1739FE39" w:rsidR="00220616" w:rsidRPr="00220616" w:rsidRDefault="00220616" w:rsidP="00220616">
            <w:pPr>
              <w:tabs>
                <w:tab w:val="decimal" w:pos="1130"/>
              </w:tabs>
              <w:rPr>
                <w:rFonts w:cs="Times New Roman"/>
                <w:b/>
                <w:bCs/>
                <w:szCs w:val="22"/>
                <w:highlight w:val="yellow"/>
              </w:rPr>
            </w:pPr>
            <w:r w:rsidRPr="0093239C">
              <w:rPr>
                <w:rFonts w:cs="Times New Roman"/>
                <w:szCs w:val="22"/>
              </w:rPr>
              <w:t>-</w:t>
            </w:r>
          </w:p>
        </w:tc>
        <w:tc>
          <w:tcPr>
            <w:tcW w:w="181" w:type="dxa"/>
            <w:shd w:val="clear" w:color="auto" w:fill="auto"/>
            <w:vAlign w:val="bottom"/>
          </w:tcPr>
          <w:p w14:paraId="2F5D266B" w14:textId="77777777" w:rsidR="00220616" w:rsidRPr="00220616" w:rsidRDefault="00220616" w:rsidP="00220616">
            <w:pPr>
              <w:pStyle w:val="acctfourfigures"/>
              <w:tabs>
                <w:tab w:val="clear" w:pos="765"/>
                <w:tab w:val="decimal" w:pos="1130"/>
              </w:tabs>
              <w:spacing w:line="240" w:lineRule="exact"/>
              <w:rPr>
                <w:rFonts w:cs="Times New Roman"/>
                <w:b/>
                <w:bCs/>
                <w:szCs w:val="22"/>
                <w:highlight w:val="yellow"/>
              </w:rPr>
            </w:pPr>
          </w:p>
        </w:tc>
        <w:tc>
          <w:tcPr>
            <w:tcW w:w="1352" w:type="dxa"/>
            <w:tcBorders>
              <w:bottom w:val="single" w:sz="4" w:space="0" w:color="auto"/>
            </w:tcBorders>
            <w:shd w:val="clear" w:color="auto" w:fill="auto"/>
          </w:tcPr>
          <w:p w14:paraId="23979909" w14:textId="26DA81C9" w:rsidR="00220616" w:rsidRPr="00220616" w:rsidRDefault="00220616" w:rsidP="00220616">
            <w:pPr>
              <w:pStyle w:val="acctfourfigures"/>
              <w:tabs>
                <w:tab w:val="clear" w:pos="765"/>
                <w:tab w:val="decimal" w:pos="1130"/>
              </w:tabs>
              <w:spacing w:line="240" w:lineRule="exact"/>
              <w:rPr>
                <w:rFonts w:cs="Times New Roman"/>
                <w:b/>
                <w:bCs/>
                <w:szCs w:val="22"/>
                <w:highlight w:val="yellow"/>
              </w:rPr>
            </w:pPr>
            <w:r w:rsidRPr="0093239C">
              <w:rPr>
                <w:rFonts w:cs="Times New Roman"/>
                <w:szCs w:val="22"/>
              </w:rPr>
              <w:t>(136,234)</w:t>
            </w:r>
          </w:p>
        </w:tc>
      </w:tr>
      <w:tr w:rsidR="00220616" w:rsidRPr="00220616" w14:paraId="1548896B" w14:textId="77777777" w:rsidTr="0083440B">
        <w:tc>
          <w:tcPr>
            <w:tcW w:w="3161" w:type="dxa"/>
            <w:vAlign w:val="bottom"/>
          </w:tcPr>
          <w:p w14:paraId="0C43F454" w14:textId="77777777" w:rsidR="00220616" w:rsidRPr="006456CE" w:rsidRDefault="00220616" w:rsidP="00220616">
            <w:pPr>
              <w:spacing w:line="240" w:lineRule="exact"/>
              <w:ind w:left="-70" w:right="-126"/>
              <w:rPr>
                <w:rFonts w:cs="Times New Roman"/>
                <w:b/>
                <w:bCs/>
                <w:szCs w:val="22"/>
              </w:rPr>
            </w:pPr>
            <w:r w:rsidRPr="00AB5DFA">
              <w:rPr>
                <w:rFonts w:cs="Times New Roman"/>
                <w:b/>
                <w:bCs/>
                <w:szCs w:val="22"/>
              </w:rPr>
              <w:t>Total</w:t>
            </w:r>
          </w:p>
        </w:tc>
        <w:tc>
          <w:tcPr>
            <w:tcW w:w="1258" w:type="dxa"/>
            <w:tcBorders>
              <w:top w:val="single" w:sz="4" w:space="0" w:color="auto"/>
              <w:bottom w:val="single" w:sz="4" w:space="0" w:color="auto"/>
            </w:tcBorders>
          </w:tcPr>
          <w:p w14:paraId="2600DF15" w14:textId="139B177F" w:rsidR="00220616" w:rsidRPr="00220616" w:rsidRDefault="00220616" w:rsidP="0083440B">
            <w:pPr>
              <w:pStyle w:val="acctfourfigures"/>
              <w:tabs>
                <w:tab w:val="clear" w:pos="765"/>
                <w:tab w:val="decimal" w:pos="1094"/>
              </w:tabs>
              <w:spacing w:line="240" w:lineRule="exact"/>
              <w:ind w:right="-175"/>
              <w:rPr>
                <w:rFonts w:cs="Times New Roman"/>
                <w:b/>
                <w:bCs/>
                <w:szCs w:val="22"/>
              </w:rPr>
            </w:pPr>
            <w:r w:rsidRPr="0093239C">
              <w:rPr>
                <w:rFonts w:cs="Times New Roman"/>
                <w:b/>
                <w:bCs/>
                <w:szCs w:val="22"/>
                <w:lang w:val="en-US"/>
              </w:rPr>
              <w:t>(183,969)</w:t>
            </w:r>
          </w:p>
        </w:tc>
        <w:tc>
          <w:tcPr>
            <w:tcW w:w="179" w:type="dxa"/>
            <w:shd w:val="clear" w:color="auto" w:fill="auto"/>
            <w:vAlign w:val="bottom"/>
          </w:tcPr>
          <w:p w14:paraId="0A7AF4AF"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shd w:val="clear" w:color="auto" w:fill="auto"/>
          </w:tcPr>
          <w:p w14:paraId="2A099F10" w14:textId="0CE98208"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bidi="th-TH"/>
              </w:rPr>
              <w:t>47,735</w:t>
            </w:r>
          </w:p>
        </w:tc>
        <w:tc>
          <w:tcPr>
            <w:tcW w:w="229" w:type="dxa"/>
            <w:shd w:val="clear" w:color="auto" w:fill="auto"/>
          </w:tcPr>
          <w:p w14:paraId="4E27F936"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shd w:val="clear" w:color="auto" w:fill="auto"/>
          </w:tcPr>
          <w:p w14:paraId="6E9062A2" w14:textId="752E3642" w:rsidR="00220616" w:rsidRPr="00220616" w:rsidRDefault="00220616" w:rsidP="00220616">
            <w:pPr>
              <w:tabs>
                <w:tab w:val="decimal" w:pos="1130"/>
              </w:tabs>
              <w:rPr>
                <w:rFonts w:cs="Times New Roman"/>
                <w:b/>
                <w:bCs/>
                <w:szCs w:val="22"/>
              </w:rPr>
            </w:pPr>
            <w:r w:rsidRPr="0093239C">
              <w:rPr>
                <w:rFonts w:cs="Times New Roman"/>
                <w:b/>
                <w:bCs/>
                <w:szCs w:val="22"/>
              </w:rPr>
              <w:t>-</w:t>
            </w:r>
          </w:p>
        </w:tc>
        <w:tc>
          <w:tcPr>
            <w:tcW w:w="181" w:type="dxa"/>
            <w:shd w:val="clear" w:color="auto" w:fill="auto"/>
            <w:vAlign w:val="bottom"/>
          </w:tcPr>
          <w:p w14:paraId="3424CEC6"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shd w:val="clear" w:color="auto" w:fill="auto"/>
          </w:tcPr>
          <w:p w14:paraId="031D4764" w14:textId="08E47B84"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rPr>
              <w:t>(136,234)</w:t>
            </w:r>
          </w:p>
        </w:tc>
      </w:tr>
      <w:tr w:rsidR="00220616" w:rsidRPr="00220616" w14:paraId="2EFFBB5C" w14:textId="77777777" w:rsidTr="0083440B">
        <w:tc>
          <w:tcPr>
            <w:tcW w:w="3161" w:type="dxa"/>
            <w:vAlign w:val="bottom"/>
          </w:tcPr>
          <w:p w14:paraId="1ACC894B" w14:textId="77777777" w:rsidR="00220616" w:rsidRPr="006456CE" w:rsidRDefault="00220616" w:rsidP="00220616">
            <w:pPr>
              <w:spacing w:line="240" w:lineRule="exact"/>
              <w:ind w:left="-70" w:right="-126"/>
              <w:rPr>
                <w:rFonts w:cs="Times New Roman"/>
                <w:b/>
                <w:bCs/>
                <w:szCs w:val="22"/>
              </w:rPr>
            </w:pPr>
          </w:p>
        </w:tc>
        <w:tc>
          <w:tcPr>
            <w:tcW w:w="1258" w:type="dxa"/>
            <w:tcBorders>
              <w:top w:val="single" w:sz="4" w:space="0" w:color="auto"/>
            </w:tcBorders>
          </w:tcPr>
          <w:p w14:paraId="33BBCE4D"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79" w:type="dxa"/>
            <w:shd w:val="clear" w:color="auto" w:fill="auto"/>
            <w:vAlign w:val="bottom"/>
          </w:tcPr>
          <w:p w14:paraId="46E62176"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shd w:val="clear" w:color="auto" w:fill="auto"/>
          </w:tcPr>
          <w:p w14:paraId="059E7C45"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2C1212B9"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shd w:val="clear" w:color="auto" w:fill="auto"/>
          </w:tcPr>
          <w:p w14:paraId="4C650AC3" w14:textId="77777777" w:rsidR="00220616" w:rsidRPr="00220616" w:rsidRDefault="00220616" w:rsidP="00220616">
            <w:pPr>
              <w:tabs>
                <w:tab w:val="decimal" w:pos="1130"/>
              </w:tabs>
              <w:rPr>
                <w:rFonts w:cs="Times New Roman"/>
                <w:b/>
                <w:bCs/>
                <w:szCs w:val="22"/>
              </w:rPr>
            </w:pPr>
          </w:p>
        </w:tc>
        <w:tc>
          <w:tcPr>
            <w:tcW w:w="181" w:type="dxa"/>
            <w:shd w:val="clear" w:color="auto" w:fill="auto"/>
            <w:vAlign w:val="bottom"/>
          </w:tcPr>
          <w:p w14:paraId="5B5AC696"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shd w:val="clear" w:color="auto" w:fill="auto"/>
          </w:tcPr>
          <w:p w14:paraId="448149F9"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r>
      <w:tr w:rsidR="00220616" w:rsidRPr="00220616" w14:paraId="6B8BA553" w14:textId="77777777" w:rsidTr="0083440B">
        <w:tc>
          <w:tcPr>
            <w:tcW w:w="3161" w:type="dxa"/>
            <w:vAlign w:val="bottom"/>
          </w:tcPr>
          <w:p w14:paraId="23C39376" w14:textId="77777777" w:rsidR="00220616" w:rsidRPr="006456CE" w:rsidRDefault="00220616" w:rsidP="00220616">
            <w:pPr>
              <w:spacing w:line="240" w:lineRule="exact"/>
              <w:ind w:left="-70" w:right="-126"/>
              <w:rPr>
                <w:rFonts w:cs="Times New Roman"/>
                <w:b/>
                <w:bCs/>
                <w:szCs w:val="22"/>
              </w:rPr>
            </w:pPr>
            <w:r w:rsidRPr="00AB5DFA">
              <w:rPr>
                <w:rFonts w:cs="Times New Roman"/>
                <w:b/>
                <w:bCs/>
                <w:szCs w:val="22"/>
              </w:rPr>
              <w:t>Net</w:t>
            </w:r>
          </w:p>
        </w:tc>
        <w:tc>
          <w:tcPr>
            <w:tcW w:w="1258" w:type="dxa"/>
            <w:tcBorders>
              <w:bottom w:val="double" w:sz="4" w:space="0" w:color="auto"/>
            </w:tcBorders>
          </w:tcPr>
          <w:p w14:paraId="20FCE3F2" w14:textId="40631C0B"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bidi="th-TH"/>
              </w:rPr>
              <w:t>335,869</w:t>
            </w:r>
          </w:p>
        </w:tc>
        <w:tc>
          <w:tcPr>
            <w:tcW w:w="179" w:type="dxa"/>
            <w:shd w:val="clear" w:color="auto" w:fill="auto"/>
            <w:vAlign w:val="bottom"/>
          </w:tcPr>
          <w:p w14:paraId="20C178BB"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shd w:val="clear" w:color="auto" w:fill="auto"/>
          </w:tcPr>
          <w:p w14:paraId="39417227" w14:textId="3537A877"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bidi="th-TH"/>
              </w:rPr>
              <w:t>78,795</w:t>
            </w:r>
          </w:p>
        </w:tc>
        <w:tc>
          <w:tcPr>
            <w:tcW w:w="229" w:type="dxa"/>
            <w:shd w:val="clear" w:color="auto" w:fill="auto"/>
          </w:tcPr>
          <w:p w14:paraId="1EC5224E"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shd w:val="clear" w:color="auto" w:fill="auto"/>
          </w:tcPr>
          <w:p w14:paraId="0BC1BF8A" w14:textId="3346A83C" w:rsidR="00220616" w:rsidRPr="00220616" w:rsidRDefault="00220616" w:rsidP="00220616">
            <w:pPr>
              <w:tabs>
                <w:tab w:val="decimal" w:pos="1130"/>
              </w:tabs>
              <w:rPr>
                <w:rFonts w:cs="Times New Roman"/>
                <w:b/>
                <w:bCs/>
                <w:szCs w:val="22"/>
              </w:rPr>
            </w:pPr>
            <w:r w:rsidRPr="0093239C">
              <w:rPr>
                <w:rFonts w:cs="Times New Roman"/>
                <w:b/>
                <w:bCs/>
                <w:szCs w:val="22"/>
                <w:lang w:val="en-US" w:bidi="th-TH"/>
              </w:rPr>
              <w:t>(2,156)</w:t>
            </w:r>
          </w:p>
        </w:tc>
        <w:tc>
          <w:tcPr>
            <w:tcW w:w="181" w:type="dxa"/>
            <w:shd w:val="clear" w:color="auto" w:fill="auto"/>
          </w:tcPr>
          <w:p w14:paraId="22DDC343" w14:textId="77777777" w:rsidR="00220616" w:rsidRPr="00220616" w:rsidRDefault="00220616" w:rsidP="00220616">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shd w:val="clear" w:color="auto" w:fill="auto"/>
          </w:tcPr>
          <w:p w14:paraId="3098A8AC" w14:textId="38B0D8D1" w:rsidR="00220616" w:rsidRPr="00220616" w:rsidRDefault="00220616" w:rsidP="00220616">
            <w:pPr>
              <w:pStyle w:val="acctfourfigures"/>
              <w:tabs>
                <w:tab w:val="clear" w:pos="765"/>
                <w:tab w:val="decimal" w:pos="1130"/>
              </w:tabs>
              <w:spacing w:line="240" w:lineRule="exact"/>
              <w:rPr>
                <w:rFonts w:cs="Times New Roman"/>
                <w:b/>
                <w:bCs/>
                <w:szCs w:val="22"/>
              </w:rPr>
            </w:pPr>
            <w:r w:rsidRPr="0093239C">
              <w:rPr>
                <w:rFonts w:cs="Times New Roman"/>
                <w:b/>
                <w:bCs/>
                <w:szCs w:val="22"/>
              </w:rPr>
              <w:t>412,508</w:t>
            </w:r>
          </w:p>
        </w:tc>
      </w:tr>
    </w:tbl>
    <w:p w14:paraId="4CAEE58F" w14:textId="1149F7BF" w:rsidR="007D331F" w:rsidRDefault="007D331F" w:rsidP="007D331F">
      <w:pPr>
        <w:pStyle w:val="index"/>
        <w:spacing w:after="0" w:line="240" w:lineRule="atLeast"/>
        <w:jc w:val="both"/>
        <w:rPr>
          <w:rFonts w:cs="Times New Roman"/>
          <w:szCs w:val="22"/>
          <w:lang w:val="en-GB"/>
        </w:rPr>
      </w:pPr>
    </w:p>
    <w:p w14:paraId="5DB2041F" w14:textId="77777777" w:rsidR="007D331F" w:rsidRDefault="007D331F">
      <w:pPr>
        <w:rPr>
          <w:rFonts w:cs="Times New Roman"/>
          <w:szCs w:val="22"/>
        </w:rPr>
      </w:pPr>
      <w:r>
        <w:rPr>
          <w:rFonts w:cs="Times New Roman"/>
          <w:szCs w:val="22"/>
        </w:rPr>
        <w:br w:type="page"/>
      </w:r>
    </w:p>
    <w:tbl>
      <w:tblPr>
        <w:tblW w:w="9108" w:type="dxa"/>
        <w:tblInd w:w="540" w:type="dxa"/>
        <w:tblLayout w:type="fixed"/>
        <w:tblCellMar>
          <w:left w:w="79" w:type="dxa"/>
          <w:right w:w="79" w:type="dxa"/>
        </w:tblCellMar>
        <w:tblLook w:val="04A0" w:firstRow="1" w:lastRow="0" w:firstColumn="1" w:lastColumn="0" w:noHBand="0" w:noVBand="1"/>
      </w:tblPr>
      <w:tblGrid>
        <w:gridCol w:w="3150"/>
        <w:gridCol w:w="1260"/>
        <w:gridCol w:w="180"/>
        <w:gridCol w:w="1350"/>
        <w:gridCol w:w="229"/>
        <w:gridCol w:w="1355"/>
        <w:gridCol w:w="229"/>
        <w:gridCol w:w="1355"/>
      </w:tblGrid>
      <w:tr w:rsidR="00ED5CCD" w:rsidRPr="006456CE" w14:paraId="695981BC" w14:textId="77777777" w:rsidTr="0083440B">
        <w:tc>
          <w:tcPr>
            <w:tcW w:w="3150" w:type="dxa"/>
            <w:vAlign w:val="bottom"/>
          </w:tcPr>
          <w:p w14:paraId="75B263E2" w14:textId="77777777" w:rsidR="00ED5CCD" w:rsidRPr="006456CE" w:rsidRDefault="00ED5CCD" w:rsidP="003023D6">
            <w:pPr>
              <w:spacing w:line="240" w:lineRule="atLeast"/>
              <w:ind w:right="-126"/>
              <w:rPr>
                <w:rFonts w:cs="Times New Roman"/>
                <w:b/>
                <w:bCs/>
                <w:i/>
                <w:iCs/>
                <w:szCs w:val="22"/>
              </w:rPr>
            </w:pPr>
          </w:p>
        </w:tc>
        <w:tc>
          <w:tcPr>
            <w:tcW w:w="5958" w:type="dxa"/>
            <w:gridSpan w:val="7"/>
            <w:vAlign w:val="bottom"/>
          </w:tcPr>
          <w:p w14:paraId="57AED62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b/>
                <w:bCs/>
                <w:szCs w:val="22"/>
              </w:rPr>
              <w:t>The Bank</w:t>
            </w:r>
          </w:p>
        </w:tc>
      </w:tr>
      <w:tr w:rsidR="00ED5CCD" w:rsidRPr="006456CE" w14:paraId="417A5DFE" w14:textId="77777777" w:rsidTr="0083440B">
        <w:tc>
          <w:tcPr>
            <w:tcW w:w="3150" w:type="dxa"/>
            <w:vAlign w:val="bottom"/>
          </w:tcPr>
          <w:p w14:paraId="29D2E9A8"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1B5A9C23" w14:textId="77777777" w:rsidR="00ED5CCD" w:rsidRPr="006456CE" w:rsidRDefault="00ED5CCD" w:rsidP="003023D6">
            <w:pPr>
              <w:pStyle w:val="acctfourfigures"/>
              <w:tabs>
                <w:tab w:val="clear" w:pos="765"/>
              </w:tabs>
              <w:spacing w:line="240" w:lineRule="atLeast"/>
              <w:ind w:right="11"/>
              <w:jc w:val="center"/>
              <w:rPr>
                <w:rFonts w:cs="Times New Roman"/>
                <w:szCs w:val="22"/>
              </w:rPr>
            </w:pPr>
          </w:p>
        </w:tc>
        <w:tc>
          <w:tcPr>
            <w:tcW w:w="180" w:type="dxa"/>
            <w:vAlign w:val="bottom"/>
          </w:tcPr>
          <w:p w14:paraId="7E24B6D7"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618744EC" w14:textId="1DBE43E8"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szCs w:val="22"/>
              </w:rPr>
              <w:t xml:space="preserve">(Charged) / </w:t>
            </w:r>
            <w:r w:rsidR="00430FC7">
              <w:rPr>
                <w:rFonts w:cs="Times New Roman"/>
                <w:szCs w:val="22"/>
              </w:rPr>
              <w:t>c</w:t>
            </w:r>
            <w:r w:rsidRPr="006456CE">
              <w:rPr>
                <w:rFonts w:cs="Times New Roman"/>
                <w:szCs w:val="22"/>
              </w:rPr>
              <w:t>redited to:</w:t>
            </w:r>
          </w:p>
        </w:tc>
        <w:tc>
          <w:tcPr>
            <w:tcW w:w="229" w:type="dxa"/>
            <w:vAlign w:val="bottom"/>
          </w:tcPr>
          <w:p w14:paraId="1D6C0474"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53F38D23" w14:textId="77777777" w:rsidR="00ED5CCD" w:rsidRPr="006456CE" w:rsidRDefault="00ED5CCD" w:rsidP="003023D6">
            <w:pPr>
              <w:pStyle w:val="acctfourfigures"/>
              <w:tabs>
                <w:tab w:val="clear" w:pos="765"/>
              </w:tabs>
              <w:spacing w:line="240" w:lineRule="atLeast"/>
              <w:ind w:right="11"/>
              <w:jc w:val="center"/>
              <w:rPr>
                <w:rFonts w:cs="Times New Roman"/>
                <w:szCs w:val="22"/>
              </w:rPr>
            </w:pPr>
          </w:p>
        </w:tc>
      </w:tr>
      <w:tr w:rsidR="00ED5CCD" w:rsidRPr="006456CE" w14:paraId="4578866B" w14:textId="77777777" w:rsidTr="0083440B">
        <w:tc>
          <w:tcPr>
            <w:tcW w:w="3150" w:type="dxa"/>
            <w:vAlign w:val="bottom"/>
          </w:tcPr>
          <w:p w14:paraId="0E74B0CB"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2DAF1538"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30CDC509"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10CACE1" w14:textId="30F31B8B"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w:t>
            </w:r>
            <w:r w:rsidR="008308E3">
              <w:rPr>
                <w:rFonts w:cs="Times New Roman"/>
                <w:szCs w:val="22"/>
              </w:rPr>
              <w:t>3</w:t>
            </w:r>
          </w:p>
        </w:tc>
        <w:tc>
          <w:tcPr>
            <w:tcW w:w="180" w:type="dxa"/>
            <w:vAlign w:val="bottom"/>
          </w:tcPr>
          <w:p w14:paraId="3E511FEF"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4942F8C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294DD14B"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962E12C"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tcPr>
          <w:p w14:paraId="51650DEE" w14:textId="77777777" w:rsidR="00ED5CCD" w:rsidRPr="00EC65EE" w:rsidRDefault="00ED5CCD"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CD43F1A"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6585818A"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4DC774B5"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77D51AF8" w14:textId="03471172"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w:t>
            </w:r>
            <w:r w:rsidR="008308E3">
              <w:rPr>
                <w:rFonts w:cs="Times New Roman"/>
                <w:szCs w:val="22"/>
              </w:rPr>
              <w:t>3</w:t>
            </w:r>
          </w:p>
        </w:tc>
      </w:tr>
      <w:tr w:rsidR="00ED5CCD" w:rsidRPr="006456CE" w14:paraId="7443F63F" w14:textId="77777777" w:rsidTr="0083440B">
        <w:tc>
          <w:tcPr>
            <w:tcW w:w="3150" w:type="dxa"/>
            <w:vAlign w:val="bottom"/>
          </w:tcPr>
          <w:p w14:paraId="3BC9871F"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3D517858"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798297C4"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2934" w:type="dxa"/>
            <w:gridSpan w:val="3"/>
            <w:vAlign w:val="bottom"/>
          </w:tcPr>
          <w:p w14:paraId="22052534" w14:textId="1B406F8A"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w:t>
            </w:r>
            <w:r w:rsidR="008308E3">
              <w:rPr>
                <w:rFonts w:cs="Times New Roman"/>
                <w:i/>
                <w:iCs/>
                <w:szCs w:val="22"/>
              </w:rPr>
              <w:t>3</w:t>
            </w:r>
            <w:r w:rsidRPr="006456CE">
              <w:rPr>
                <w:rFonts w:cs="Times New Roman"/>
                <w:i/>
                <w:iCs/>
                <w:szCs w:val="22"/>
              </w:rPr>
              <w:t>)</w:t>
            </w:r>
          </w:p>
        </w:tc>
        <w:tc>
          <w:tcPr>
            <w:tcW w:w="229" w:type="dxa"/>
            <w:vAlign w:val="bottom"/>
          </w:tcPr>
          <w:p w14:paraId="3A70FE0E"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1BCF217A"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ED5CCD" w:rsidRPr="006456CE" w14:paraId="65E1D0C3" w14:textId="77777777" w:rsidTr="0083440B">
        <w:tc>
          <w:tcPr>
            <w:tcW w:w="3150" w:type="dxa"/>
            <w:vAlign w:val="bottom"/>
          </w:tcPr>
          <w:p w14:paraId="6E4AC02D" w14:textId="77777777" w:rsidR="00ED5CCD" w:rsidRPr="006456CE" w:rsidRDefault="00ED5CCD" w:rsidP="003023D6">
            <w:pPr>
              <w:spacing w:line="240" w:lineRule="atLeast"/>
              <w:ind w:right="-126"/>
              <w:rPr>
                <w:rFonts w:cs="Times New Roman"/>
                <w:b/>
                <w:bCs/>
                <w:i/>
                <w:iCs/>
                <w:szCs w:val="22"/>
              </w:rPr>
            </w:pPr>
          </w:p>
        </w:tc>
        <w:tc>
          <w:tcPr>
            <w:tcW w:w="5958" w:type="dxa"/>
            <w:gridSpan w:val="7"/>
            <w:vAlign w:val="bottom"/>
          </w:tcPr>
          <w:p w14:paraId="44BB70C3"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ED5CCD" w:rsidRPr="006456CE" w14:paraId="72EE7D6B" w14:textId="77777777" w:rsidTr="0083440B">
        <w:tc>
          <w:tcPr>
            <w:tcW w:w="3150" w:type="dxa"/>
            <w:vAlign w:val="bottom"/>
          </w:tcPr>
          <w:p w14:paraId="2312C692" w14:textId="77777777" w:rsidR="00ED5CCD" w:rsidRPr="006456CE" w:rsidRDefault="00ED5CCD" w:rsidP="004C6DA8">
            <w:pPr>
              <w:spacing w:line="240" w:lineRule="atLeast"/>
              <w:ind w:left="-77" w:right="-126"/>
              <w:rPr>
                <w:rFonts w:cs="Times New Roman"/>
                <w:b/>
                <w:bCs/>
                <w:i/>
                <w:iCs/>
                <w:szCs w:val="22"/>
              </w:rPr>
            </w:pPr>
            <w:r w:rsidRPr="006456CE">
              <w:rPr>
                <w:rFonts w:cs="Times New Roman"/>
                <w:b/>
                <w:bCs/>
                <w:i/>
                <w:iCs/>
                <w:szCs w:val="22"/>
              </w:rPr>
              <w:t>Deferred tax assets</w:t>
            </w:r>
          </w:p>
        </w:tc>
        <w:tc>
          <w:tcPr>
            <w:tcW w:w="1260" w:type="dxa"/>
            <w:vAlign w:val="bottom"/>
          </w:tcPr>
          <w:p w14:paraId="2258A0F0"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3D22DF1F"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1350" w:type="dxa"/>
            <w:vAlign w:val="bottom"/>
          </w:tcPr>
          <w:p w14:paraId="7DD66A1F"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c>
          <w:tcPr>
            <w:tcW w:w="229" w:type="dxa"/>
          </w:tcPr>
          <w:p w14:paraId="25B21A81"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tcPr>
          <w:p w14:paraId="3CAF886D"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229" w:type="dxa"/>
            <w:vAlign w:val="bottom"/>
          </w:tcPr>
          <w:p w14:paraId="351194F7"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7E8C99A0"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EB3AC2" w:rsidRPr="006456CE" w14:paraId="24CCCF5D" w14:textId="77777777" w:rsidTr="0083440B">
        <w:tc>
          <w:tcPr>
            <w:tcW w:w="3150" w:type="dxa"/>
            <w:vAlign w:val="bottom"/>
          </w:tcPr>
          <w:p w14:paraId="424E5A19" w14:textId="77777777" w:rsidR="00EB3AC2" w:rsidRPr="006456CE" w:rsidRDefault="00EB3AC2" w:rsidP="00EB3AC2">
            <w:pPr>
              <w:spacing w:line="240" w:lineRule="atLeast"/>
              <w:ind w:left="-77" w:right="-126"/>
              <w:rPr>
                <w:rFonts w:cs="Times New Roman"/>
                <w:szCs w:val="22"/>
              </w:rPr>
            </w:pPr>
            <w:r w:rsidRPr="006456CE">
              <w:rPr>
                <w:rFonts w:cs="Times New Roman"/>
                <w:szCs w:val="22"/>
              </w:rPr>
              <w:t>Investments</w:t>
            </w:r>
          </w:p>
        </w:tc>
        <w:tc>
          <w:tcPr>
            <w:tcW w:w="1260" w:type="dxa"/>
          </w:tcPr>
          <w:p w14:paraId="52E33E08" w14:textId="6E40DC65"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EB3AC2">
              <w:rPr>
                <w:rFonts w:cs="Times New Roman"/>
                <w:szCs w:val="22"/>
              </w:rPr>
              <w:t>8,084</w:t>
            </w:r>
          </w:p>
        </w:tc>
        <w:tc>
          <w:tcPr>
            <w:tcW w:w="180" w:type="dxa"/>
            <w:vAlign w:val="bottom"/>
          </w:tcPr>
          <w:p w14:paraId="72CFA7A6" w14:textId="77777777" w:rsidR="00EB3AC2" w:rsidRPr="00EB3AC2" w:rsidRDefault="00EB3AC2" w:rsidP="00EB3AC2">
            <w:pPr>
              <w:pStyle w:val="acctfourfigures"/>
              <w:tabs>
                <w:tab w:val="clear" w:pos="765"/>
                <w:tab w:val="decimal" w:pos="1130"/>
              </w:tabs>
              <w:spacing w:line="240" w:lineRule="atLeast"/>
              <w:ind w:right="101"/>
              <w:rPr>
                <w:rFonts w:cs="Times New Roman"/>
                <w:szCs w:val="22"/>
              </w:rPr>
            </w:pPr>
          </w:p>
        </w:tc>
        <w:tc>
          <w:tcPr>
            <w:tcW w:w="1350" w:type="dxa"/>
          </w:tcPr>
          <w:p w14:paraId="235F76FB" w14:textId="609547D2"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(4,345)</w:t>
            </w:r>
          </w:p>
        </w:tc>
        <w:tc>
          <w:tcPr>
            <w:tcW w:w="229" w:type="dxa"/>
          </w:tcPr>
          <w:p w14:paraId="20642F69" w14:textId="77777777" w:rsidR="00EB3AC2" w:rsidRPr="00EB3AC2" w:rsidRDefault="00EB3AC2" w:rsidP="00EB3AC2">
            <w:pPr>
              <w:pStyle w:val="acctfourfigures"/>
              <w:tabs>
                <w:tab w:val="clear" w:pos="765"/>
                <w:tab w:val="decimal" w:pos="1130"/>
              </w:tabs>
              <w:spacing w:line="240" w:lineRule="atLeast"/>
              <w:ind w:right="101"/>
              <w:rPr>
                <w:rFonts w:cs="Times New Roman"/>
                <w:szCs w:val="22"/>
              </w:rPr>
            </w:pPr>
          </w:p>
        </w:tc>
        <w:tc>
          <w:tcPr>
            <w:tcW w:w="1355" w:type="dxa"/>
          </w:tcPr>
          <w:p w14:paraId="3E7B99C6" w14:textId="59F121C6"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rPr>
              <w:t>324</w:t>
            </w:r>
          </w:p>
        </w:tc>
        <w:tc>
          <w:tcPr>
            <w:tcW w:w="229" w:type="dxa"/>
            <w:vAlign w:val="bottom"/>
          </w:tcPr>
          <w:p w14:paraId="26C71779" w14:textId="77777777" w:rsidR="00EB3AC2" w:rsidRPr="00EB3AC2" w:rsidRDefault="00EB3AC2" w:rsidP="00EB3AC2">
            <w:pPr>
              <w:pStyle w:val="acctfourfigures"/>
              <w:tabs>
                <w:tab w:val="clear" w:pos="765"/>
                <w:tab w:val="decimal" w:pos="1130"/>
              </w:tabs>
              <w:spacing w:line="240" w:lineRule="atLeast"/>
              <w:ind w:right="101"/>
              <w:rPr>
                <w:rFonts w:cs="Times New Roman"/>
                <w:szCs w:val="22"/>
              </w:rPr>
            </w:pPr>
          </w:p>
        </w:tc>
        <w:tc>
          <w:tcPr>
            <w:tcW w:w="1355" w:type="dxa"/>
          </w:tcPr>
          <w:p w14:paraId="3EDC4EEE" w14:textId="12A984A5"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rPr>
              <w:t>4,063</w:t>
            </w:r>
          </w:p>
        </w:tc>
      </w:tr>
      <w:tr w:rsidR="00EB3AC2" w:rsidRPr="006456CE" w14:paraId="2F4EA561" w14:textId="77777777" w:rsidTr="0083440B">
        <w:tc>
          <w:tcPr>
            <w:tcW w:w="3150" w:type="dxa"/>
            <w:vAlign w:val="bottom"/>
          </w:tcPr>
          <w:p w14:paraId="603BE086" w14:textId="77777777" w:rsidR="00EB3AC2" w:rsidRPr="006456CE" w:rsidRDefault="00EB3AC2" w:rsidP="00EB3AC2">
            <w:pPr>
              <w:spacing w:line="240" w:lineRule="atLeast"/>
              <w:ind w:left="-77" w:right="-126"/>
              <w:rPr>
                <w:rFonts w:cs="Times New Roman"/>
                <w:szCs w:val="22"/>
              </w:rPr>
            </w:pPr>
            <w:r w:rsidRPr="006456CE">
              <w:rPr>
                <w:rFonts w:cs="Times New Roman"/>
                <w:szCs w:val="22"/>
              </w:rPr>
              <w:t>Loans to customers and accrued</w:t>
            </w:r>
          </w:p>
        </w:tc>
        <w:tc>
          <w:tcPr>
            <w:tcW w:w="1260" w:type="dxa"/>
          </w:tcPr>
          <w:p w14:paraId="7421684B" w14:textId="77777777" w:rsidR="00EB3AC2" w:rsidRPr="00EB3AC2" w:rsidRDefault="00EB3AC2" w:rsidP="00EB3AC2">
            <w:pPr>
              <w:pStyle w:val="acctfourfigures"/>
              <w:tabs>
                <w:tab w:val="clear" w:pos="765"/>
                <w:tab w:val="decimal" w:pos="1130"/>
              </w:tabs>
              <w:spacing w:line="240" w:lineRule="atLeast"/>
              <w:ind w:right="11"/>
              <w:rPr>
                <w:rFonts w:cs="Times New Roman"/>
                <w:szCs w:val="22"/>
              </w:rPr>
            </w:pPr>
          </w:p>
        </w:tc>
        <w:tc>
          <w:tcPr>
            <w:tcW w:w="180" w:type="dxa"/>
            <w:vAlign w:val="bottom"/>
          </w:tcPr>
          <w:p w14:paraId="40AAE980" w14:textId="77777777" w:rsidR="00EB3AC2" w:rsidRPr="00EB3AC2" w:rsidRDefault="00EB3AC2" w:rsidP="00EB3AC2">
            <w:pPr>
              <w:pStyle w:val="acctfourfigures"/>
              <w:tabs>
                <w:tab w:val="clear" w:pos="765"/>
                <w:tab w:val="decimal" w:pos="1130"/>
              </w:tabs>
              <w:spacing w:line="240" w:lineRule="atLeast"/>
              <w:ind w:right="101"/>
              <w:rPr>
                <w:rFonts w:cs="Times New Roman"/>
                <w:szCs w:val="22"/>
              </w:rPr>
            </w:pPr>
          </w:p>
        </w:tc>
        <w:tc>
          <w:tcPr>
            <w:tcW w:w="1350" w:type="dxa"/>
          </w:tcPr>
          <w:p w14:paraId="77CCAED6" w14:textId="7C298638" w:rsidR="00EB3AC2" w:rsidRPr="00EB3AC2" w:rsidRDefault="00EB3AC2" w:rsidP="00EB3AC2">
            <w:pPr>
              <w:pStyle w:val="acctfourfigures"/>
              <w:tabs>
                <w:tab w:val="clear" w:pos="765"/>
                <w:tab w:val="decimal" w:pos="1130"/>
              </w:tabs>
              <w:spacing w:line="240" w:lineRule="atLeast"/>
              <w:ind w:right="11"/>
              <w:rPr>
                <w:rFonts w:cs="Times New Roman"/>
                <w:szCs w:val="22"/>
              </w:rPr>
            </w:pPr>
          </w:p>
        </w:tc>
        <w:tc>
          <w:tcPr>
            <w:tcW w:w="229" w:type="dxa"/>
          </w:tcPr>
          <w:p w14:paraId="025C31B2" w14:textId="77777777" w:rsidR="00EB3AC2" w:rsidRPr="00EB3AC2" w:rsidRDefault="00EB3AC2" w:rsidP="00EB3AC2">
            <w:pPr>
              <w:pStyle w:val="acctfourfigures"/>
              <w:tabs>
                <w:tab w:val="clear" w:pos="765"/>
                <w:tab w:val="decimal" w:pos="1130"/>
              </w:tabs>
              <w:spacing w:line="240" w:lineRule="atLeast"/>
              <w:ind w:right="101"/>
              <w:rPr>
                <w:rFonts w:cs="Times New Roman"/>
                <w:szCs w:val="22"/>
              </w:rPr>
            </w:pPr>
          </w:p>
        </w:tc>
        <w:tc>
          <w:tcPr>
            <w:tcW w:w="1355" w:type="dxa"/>
          </w:tcPr>
          <w:p w14:paraId="25EB2726" w14:textId="1CA1E7ED" w:rsidR="00EB3AC2" w:rsidRPr="00EB3AC2" w:rsidRDefault="00EB3AC2" w:rsidP="00EB3AC2">
            <w:pPr>
              <w:pStyle w:val="acctfourfigures"/>
              <w:tabs>
                <w:tab w:val="clear" w:pos="765"/>
                <w:tab w:val="decimal" w:pos="1130"/>
              </w:tabs>
              <w:spacing w:line="240" w:lineRule="atLeast"/>
              <w:ind w:right="11"/>
              <w:rPr>
                <w:rFonts w:cs="Times New Roman"/>
                <w:szCs w:val="22"/>
              </w:rPr>
            </w:pPr>
          </w:p>
        </w:tc>
        <w:tc>
          <w:tcPr>
            <w:tcW w:w="229" w:type="dxa"/>
            <w:vAlign w:val="bottom"/>
          </w:tcPr>
          <w:p w14:paraId="49499A19" w14:textId="77777777" w:rsidR="00EB3AC2" w:rsidRPr="00EB3AC2" w:rsidRDefault="00EB3AC2" w:rsidP="00EB3AC2">
            <w:pPr>
              <w:pStyle w:val="acctfourfigures"/>
              <w:tabs>
                <w:tab w:val="clear" w:pos="765"/>
                <w:tab w:val="decimal" w:pos="1130"/>
              </w:tabs>
              <w:spacing w:line="240" w:lineRule="atLeast"/>
              <w:ind w:right="101"/>
              <w:rPr>
                <w:rFonts w:cs="Times New Roman"/>
                <w:szCs w:val="22"/>
              </w:rPr>
            </w:pPr>
          </w:p>
        </w:tc>
        <w:tc>
          <w:tcPr>
            <w:tcW w:w="1355" w:type="dxa"/>
          </w:tcPr>
          <w:p w14:paraId="27A991E4" w14:textId="6B61A91F" w:rsidR="00EB3AC2" w:rsidRPr="00EB3AC2" w:rsidRDefault="00EB3AC2" w:rsidP="00EB3AC2">
            <w:pPr>
              <w:pStyle w:val="acctfourfigures"/>
              <w:tabs>
                <w:tab w:val="clear" w:pos="765"/>
                <w:tab w:val="decimal" w:pos="1130"/>
              </w:tabs>
              <w:spacing w:line="240" w:lineRule="atLeast"/>
              <w:ind w:right="11"/>
              <w:rPr>
                <w:rFonts w:cs="Times New Roman"/>
                <w:szCs w:val="22"/>
              </w:rPr>
            </w:pPr>
          </w:p>
        </w:tc>
      </w:tr>
      <w:tr w:rsidR="00EB3AC2" w:rsidRPr="006456CE" w14:paraId="78EA3F3A" w14:textId="77777777" w:rsidTr="0083440B">
        <w:tc>
          <w:tcPr>
            <w:tcW w:w="3150" w:type="dxa"/>
            <w:vAlign w:val="bottom"/>
          </w:tcPr>
          <w:p w14:paraId="772B5400" w14:textId="77777777" w:rsidR="00EB3AC2" w:rsidRPr="006456CE" w:rsidRDefault="00EB3AC2" w:rsidP="00EB3AC2">
            <w:pPr>
              <w:spacing w:line="240" w:lineRule="atLeast"/>
              <w:ind w:left="-77" w:right="-126"/>
              <w:rPr>
                <w:rFonts w:eastAsia="MS Mincho" w:cs="Times New Roman"/>
                <w:szCs w:val="22"/>
                <w:lang w:eastAsia="th-TH"/>
              </w:rPr>
            </w:pPr>
            <w:r w:rsidRPr="006456CE">
              <w:rPr>
                <w:rFonts w:cs="Times New Roman"/>
                <w:szCs w:val="22"/>
              </w:rPr>
              <w:t xml:space="preserve">   interest receivables</w:t>
            </w:r>
          </w:p>
        </w:tc>
        <w:tc>
          <w:tcPr>
            <w:tcW w:w="1260" w:type="dxa"/>
          </w:tcPr>
          <w:p w14:paraId="54427511" w14:textId="34656BA3" w:rsidR="00EB3AC2" w:rsidRPr="00EB3AC2" w:rsidRDefault="00EB3AC2" w:rsidP="0083440B">
            <w:pPr>
              <w:pStyle w:val="acctfourfigures"/>
              <w:tabs>
                <w:tab w:val="clear" w:pos="765"/>
                <w:tab w:val="decimal" w:pos="1094"/>
              </w:tabs>
              <w:spacing w:line="240" w:lineRule="atLeast"/>
              <w:rPr>
                <w:rFonts w:cs="Times New Roman"/>
                <w:szCs w:val="22"/>
              </w:rPr>
            </w:pPr>
            <w:r w:rsidRPr="00EB3AC2">
              <w:rPr>
                <w:rFonts w:cs="Times New Roman"/>
                <w:szCs w:val="22"/>
              </w:rPr>
              <w:t>353,069</w:t>
            </w:r>
          </w:p>
        </w:tc>
        <w:tc>
          <w:tcPr>
            <w:tcW w:w="180" w:type="dxa"/>
            <w:vAlign w:val="bottom"/>
          </w:tcPr>
          <w:p w14:paraId="1491EAC4"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tcPr>
          <w:p w14:paraId="3CE80FA9" w14:textId="5E059BEB"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552334">
              <w:rPr>
                <w:rFonts w:cs="Times New Roman"/>
                <w:szCs w:val="22"/>
                <w:lang w:bidi="th-TH"/>
              </w:rPr>
              <w:t>(214,994)</w:t>
            </w:r>
          </w:p>
        </w:tc>
        <w:tc>
          <w:tcPr>
            <w:tcW w:w="229" w:type="dxa"/>
          </w:tcPr>
          <w:p w14:paraId="2DAD918D"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76B588D0" w14:textId="183B6B3A" w:rsidR="00EB3AC2" w:rsidRPr="00EB3AC2" w:rsidRDefault="00EB3AC2" w:rsidP="00EB3AC2">
            <w:pPr>
              <w:pStyle w:val="acctfourfigures"/>
              <w:tabs>
                <w:tab w:val="clear" w:pos="765"/>
                <w:tab w:val="decimal" w:pos="1130"/>
              </w:tabs>
              <w:spacing w:line="240" w:lineRule="atLeast"/>
              <w:rPr>
                <w:rFonts w:cs="Times New Roman"/>
                <w:szCs w:val="22"/>
              </w:rPr>
            </w:pPr>
            <w:r w:rsidRPr="00552334">
              <w:rPr>
                <w:rFonts w:cs="Times New Roman"/>
                <w:szCs w:val="22"/>
              </w:rPr>
              <w:t>-</w:t>
            </w:r>
          </w:p>
        </w:tc>
        <w:tc>
          <w:tcPr>
            <w:tcW w:w="229" w:type="dxa"/>
            <w:vAlign w:val="bottom"/>
          </w:tcPr>
          <w:p w14:paraId="2D4E956A"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3AC6D51B" w14:textId="3A8D5647" w:rsidR="00EB3AC2" w:rsidRPr="00EB3AC2" w:rsidRDefault="00EB3AC2" w:rsidP="00EB3AC2">
            <w:pPr>
              <w:pStyle w:val="acctfourfigures"/>
              <w:tabs>
                <w:tab w:val="clear" w:pos="765"/>
                <w:tab w:val="decimal" w:pos="1130"/>
              </w:tabs>
              <w:spacing w:line="240" w:lineRule="atLeast"/>
              <w:rPr>
                <w:rFonts w:cs="Times New Roman"/>
                <w:szCs w:val="22"/>
              </w:rPr>
            </w:pPr>
            <w:r w:rsidRPr="00552334">
              <w:rPr>
                <w:rFonts w:cs="Times New Roman"/>
                <w:szCs w:val="22"/>
              </w:rPr>
              <w:t>138,075</w:t>
            </w:r>
          </w:p>
        </w:tc>
      </w:tr>
      <w:tr w:rsidR="00EB3AC2" w:rsidRPr="006456CE" w14:paraId="6A48AB37" w14:textId="77777777" w:rsidTr="0083440B">
        <w:tc>
          <w:tcPr>
            <w:tcW w:w="3150" w:type="dxa"/>
            <w:vAlign w:val="bottom"/>
          </w:tcPr>
          <w:p w14:paraId="739803BD" w14:textId="37116B62" w:rsidR="00EB3AC2" w:rsidRPr="0097353A" w:rsidRDefault="00EB3AC2" w:rsidP="00EB3AC2">
            <w:pPr>
              <w:pStyle w:val="acctfourfigures"/>
              <w:tabs>
                <w:tab w:val="clear" w:pos="765"/>
                <w:tab w:val="decimal" w:pos="1130"/>
              </w:tabs>
              <w:spacing w:line="240" w:lineRule="atLeast"/>
              <w:ind w:left="-77" w:right="11"/>
              <w:rPr>
                <w:rFonts w:cs="Times New Roman"/>
                <w:szCs w:val="22"/>
              </w:rPr>
            </w:pPr>
            <w:r w:rsidRPr="00552334">
              <w:rPr>
                <w:rFonts w:cs="Times New Roman"/>
                <w:szCs w:val="22"/>
              </w:rPr>
              <w:t>Properties for sale</w:t>
            </w:r>
          </w:p>
        </w:tc>
        <w:tc>
          <w:tcPr>
            <w:tcW w:w="1260" w:type="dxa"/>
          </w:tcPr>
          <w:p w14:paraId="29D44FDD" w14:textId="7B2862B3"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val="en-US"/>
              </w:rPr>
              <w:t>-</w:t>
            </w:r>
          </w:p>
        </w:tc>
        <w:tc>
          <w:tcPr>
            <w:tcW w:w="180" w:type="dxa"/>
            <w:vAlign w:val="bottom"/>
          </w:tcPr>
          <w:p w14:paraId="5108A1D5"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tcPr>
          <w:p w14:paraId="53354C55" w14:textId="575F5DCB"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bidi="th-TH"/>
              </w:rPr>
              <w:t>3,743</w:t>
            </w:r>
          </w:p>
        </w:tc>
        <w:tc>
          <w:tcPr>
            <w:tcW w:w="229" w:type="dxa"/>
          </w:tcPr>
          <w:p w14:paraId="3EBE3E8F"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2372BA16" w14:textId="009E1CD3"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w:t>
            </w:r>
          </w:p>
        </w:tc>
        <w:tc>
          <w:tcPr>
            <w:tcW w:w="229" w:type="dxa"/>
            <w:vAlign w:val="bottom"/>
          </w:tcPr>
          <w:p w14:paraId="03599212"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1E45793C" w14:textId="4CC48997"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3,743</w:t>
            </w:r>
          </w:p>
        </w:tc>
      </w:tr>
      <w:tr w:rsidR="00EB3AC2" w:rsidRPr="006456CE" w14:paraId="3A53D403" w14:textId="77777777" w:rsidTr="0083440B">
        <w:tc>
          <w:tcPr>
            <w:tcW w:w="3150" w:type="dxa"/>
            <w:vAlign w:val="bottom"/>
          </w:tcPr>
          <w:p w14:paraId="2A419405" w14:textId="77777777" w:rsidR="00EB3AC2" w:rsidRPr="006456CE" w:rsidRDefault="00EB3AC2" w:rsidP="00EB3AC2">
            <w:pPr>
              <w:pStyle w:val="acctfourfigures"/>
              <w:tabs>
                <w:tab w:val="clear" w:pos="765"/>
                <w:tab w:val="decimal" w:pos="1130"/>
              </w:tabs>
              <w:spacing w:line="240" w:lineRule="atLeast"/>
              <w:ind w:left="-77" w:right="11"/>
              <w:rPr>
                <w:rFonts w:cs="Times New Roman"/>
                <w:szCs w:val="22"/>
              </w:rPr>
            </w:pPr>
            <w:r w:rsidRPr="0097353A">
              <w:rPr>
                <w:rFonts w:cs="Times New Roman"/>
                <w:szCs w:val="22"/>
              </w:rPr>
              <w:t>Debt issued and borrowings</w:t>
            </w:r>
          </w:p>
        </w:tc>
        <w:tc>
          <w:tcPr>
            <w:tcW w:w="1260" w:type="dxa"/>
          </w:tcPr>
          <w:p w14:paraId="30D85590" w14:textId="3FE12F6A"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5,774</w:t>
            </w:r>
          </w:p>
        </w:tc>
        <w:tc>
          <w:tcPr>
            <w:tcW w:w="180" w:type="dxa"/>
            <w:vAlign w:val="bottom"/>
          </w:tcPr>
          <w:p w14:paraId="765755AB"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tcPr>
          <w:p w14:paraId="0F7E7197" w14:textId="5414357B"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4,367</w:t>
            </w:r>
          </w:p>
        </w:tc>
        <w:tc>
          <w:tcPr>
            <w:tcW w:w="229" w:type="dxa"/>
          </w:tcPr>
          <w:p w14:paraId="00D87A10"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0BCF60E0" w14:textId="26548F5E"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val="en-US" w:bidi="th-TH"/>
              </w:rPr>
              <w:t>-</w:t>
            </w:r>
          </w:p>
        </w:tc>
        <w:tc>
          <w:tcPr>
            <w:tcW w:w="229" w:type="dxa"/>
            <w:vAlign w:val="bottom"/>
          </w:tcPr>
          <w:p w14:paraId="2DC43989"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5BDFF8AC" w14:textId="150CE144"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bidi="th-TH"/>
              </w:rPr>
              <w:t>10,141</w:t>
            </w:r>
          </w:p>
        </w:tc>
      </w:tr>
      <w:tr w:rsidR="00EB3AC2" w:rsidRPr="006456CE" w14:paraId="17D08923" w14:textId="77777777" w:rsidTr="0083440B">
        <w:tc>
          <w:tcPr>
            <w:tcW w:w="3150" w:type="dxa"/>
            <w:shd w:val="clear" w:color="auto" w:fill="auto"/>
            <w:vAlign w:val="bottom"/>
          </w:tcPr>
          <w:p w14:paraId="3CF93A14" w14:textId="77777777" w:rsidR="00EB3AC2" w:rsidRPr="006456CE" w:rsidRDefault="00EB3AC2" w:rsidP="00EB3AC2">
            <w:pPr>
              <w:spacing w:line="240" w:lineRule="atLeast"/>
              <w:ind w:left="-77"/>
              <w:rPr>
                <w:rFonts w:cs="Times New Roman"/>
                <w:szCs w:val="22"/>
              </w:rPr>
            </w:pPr>
            <w:r w:rsidRPr="006456CE">
              <w:rPr>
                <w:rFonts w:cs="Times New Roman"/>
                <w:szCs w:val="22"/>
              </w:rPr>
              <w:t xml:space="preserve">Provisions </w:t>
            </w:r>
          </w:p>
        </w:tc>
        <w:tc>
          <w:tcPr>
            <w:tcW w:w="1260" w:type="dxa"/>
          </w:tcPr>
          <w:p w14:paraId="4035D394" w14:textId="3CE4CBE7"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43,461</w:t>
            </w:r>
          </w:p>
        </w:tc>
        <w:tc>
          <w:tcPr>
            <w:tcW w:w="180" w:type="dxa"/>
            <w:vAlign w:val="bottom"/>
          </w:tcPr>
          <w:p w14:paraId="6C02A516"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tcPr>
          <w:p w14:paraId="3C843268" w14:textId="776F1DE0"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13,585</w:t>
            </w:r>
          </w:p>
        </w:tc>
        <w:tc>
          <w:tcPr>
            <w:tcW w:w="229" w:type="dxa"/>
          </w:tcPr>
          <w:p w14:paraId="368E8B89"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158BD2C0" w14:textId="7CDA10C2"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bidi="th-TH"/>
              </w:rPr>
              <w:t>(2,464)</w:t>
            </w:r>
          </w:p>
        </w:tc>
        <w:tc>
          <w:tcPr>
            <w:tcW w:w="229" w:type="dxa"/>
            <w:vAlign w:val="bottom"/>
          </w:tcPr>
          <w:p w14:paraId="3020CA45"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74FC8D95" w14:textId="54C1E261"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val="en-US"/>
              </w:rPr>
              <w:t>54,582</w:t>
            </w:r>
          </w:p>
        </w:tc>
      </w:tr>
      <w:tr w:rsidR="00EB3AC2" w:rsidRPr="00EB3AC2" w14:paraId="2AF33D43" w14:textId="77777777" w:rsidTr="0083440B">
        <w:tc>
          <w:tcPr>
            <w:tcW w:w="3150" w:type="dxa"/>
            <w:shd w:val="clear" w:color="auto" w:fill="auto"/>
            <w:vAlign w:val="bottom"/>
          </w:tcPr>
          <w:p w14:paraId="3629CEDE" w14:textId="77777777" w:rsidR="00EB3AC2" w:rsidRPr="0093239C" w:rsidRDefault="00EB3AC2" w:rsidP="00EB3AC2">
            <w:pPr>
              <w:spacing w:line="240" w:lineRule="atLeast"/>
              <w:ind w:left="-77"/>
              <w:rPr>
                <w:rFonts w:cs="Times New Roman"/>
                <w:szCs w:val="22"/>
              </w:rPr>
            </w:pPr>
            <w:r w:rsidRPr="0093239C">
              <w:rPr>
                <w:rFonts w:cs="Times New Roman"/>
                <w:szCs w:val="22"/>
              </w:rPr>
              <w:t>Lease liabilities</w:t>
            </w:r>
          </w:p>
        </w:tc>
        <w:tc>
          <w:tcPr>
            <w:tcW w:w="1260" w:type="dxa"/>
          </w:tcPr>
          <w:p w14:paraId="7CF1FB9A" w14:textId="306F20F4" w:rsidR="00EB3AC2" w:rsidRPr="0093239C"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137,602</w:t>
            </w:r>
          </w:p>
        </w:tc>
        <w:tc>
          <w:tcPr>
            <w:tcW w:w="180" w:type="dxa"/>
            <w:vAlign w:val="bottom"/>
          </w:tcPr>
          <w:p w14:paraId="6A4E44CB" w14:textId="77777777" w:rsidR="00EB3AC2" w:rsidRPr="0093239C" w:rsidRDefault="00EB3AC2" w:rsidP="00EB3AC2">
            <w:pPr>
              <w:pStyle w:val="acctfourfigures"/>
              <w:tabs>
                <w:tab w:val="clear" w:pos="765"/>
                <w:tab w:val="decimal" w:pos="1130"/>
              </w:tabs>
              <w:spacing w:line="240" w:lineRule="atLeast"/>
              <w:rPr>
                <w:rFonts w:cs="Times New Roman"/>
                <w:szCs w:val="22"/>
              </w:rPr>
            </w:pPr>
          </w:p>
        </w:tc>
        <w:tc>
          <w:tcPr>
            <w:tcW w:w="1350" w:type="dxa"/>
          </w:tcPr>
          <w:p w14:paraId="57B217B5" w14:textId="558DC214" w:rsidR="00EB3AC2" w:rsidRPr="0093239C"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24,245</w:t>
            </w:r>
          </w:p>
        </w:tc>
        <w:tc>
          <w:tcPr>
            <w:tcW w:w="229" w:type="dxa"/>
          </w:tcPr>
          <w:p w14:paraId="66444D2C" w14:textId="77777777" w:rsidR="00EB3AC2" w:rsidRPr="0093239C" w:rsidRDefault="00EB3AC2" w:rsidP="00EB3AC2">
            <w:pPr>
              <w:pStyle w:val="acctfourfigures"/>
              <w:tabs>
                <w:tab w:val="clear" w:pos="765"/>
                <w:tab w:val="decimal" w:pos="1130"/>
              </w:tabs>
              <w:spacing w:line="240" w:lineRule="atLeast"/>
              <w:rPr>
                <w:rFonts w:cs="Times New Roman"/>
                <w:szCs w:val="22"/>
              </w:rPr>
            </w:pPr>
          </w:p>
        </w:tc>
        <w:tc>
          <w:tcPr>
            <w:tcW w:w="1355" w:type="dxa"/>
          </w:tcPr>
          <w:p w14:paraId="655189B1" w14:textId="3A5B537B" w:rsidR="00EB3AC2" w:rsidRPr="0093239C"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bidi="th-TH"/>
              </w:rPr>
              <w:t>-</w:t>
            </w:r>
          </w:p>
        </w:tc>
        <w:tc>
          <w:tcPr>
            <w:tcW w:w="229" w:type="dxa"/>
            <w:vAlign w:val="bottom"/>
          </w:tcPr>
          <w:p w14:paraId="041C3D0C" w14:textId="77777777" w:rsidR="00EB3AC2" w:rsidRPr="0093239C" w:rsidRDefault="00EB3AC2" w:rsidP="00EB3AC2">
            <w:pPr>
              <w:pStyle w:val="acctfourfigures"/>
              <w:tabs>
                <w:tab w:val="clear" w:pos="765"/>
                <w:tab w:val="decimal" w:pos="1130"/>
              </w:tabs>
              <w:spacing w:line="240" w:lineRule="atLeast"/>
              <w:rPr>
                <w:rFonts w:cs="Times New Roman"/>
                <w:szCs w:val="22"/>
              </w:rPr>
            </w:pPr>
          </w:p>
        </w:tc>
        <w:tc>
          <w:tcPr>
            <w:tcW w:w="1355" w:type="dxa"/>
          </w:tcPr>
          <w:p w14:paraId="4A5E9E7F" w14:textId="5C9E63D5" w:rsidR="00EB3AC2" w:rsidRPr="0093239C"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val="en-US"/>
              </w:rPr>
              <w:t>161,847</w:t>
            </w:r>
          </w:p>
        </w:tc>
      </w:tr>
      <w:tr w:rsidR="00EB3AC2" w:rsidRPr="00EB3AC2" w14:paraId="4F1BB1C3" w14:textId="77777777" w:rsidTr="0083440B">
        <w:tc>
          <w:tcPr>
            <w:tcW w:w="3150" w:type="dxa"/>
            <w:shd w:val="clear" w:color="auto" w:fill="auto"/>
            <w:vAlign w:val="bottom"/>
          </w:tcPr>
          <w:p w14:paraId="508205FC" w14:textId="4391EC8B" w:rsidR="00EB3AC2" w:rsidRPr="00EB3AC2" w:rsidRDefault="00EB3AC2" w:rsidP="00EB3AC2">
            <w:pPr>
              <w:spacing w:line="240" w:lineRule="atLeast"/>
              <w:ind w:left="-77"/>
              <w:rPr>
                <w:rFonts w:cs="Times New Roman"/>
                <w:szCs w:val="22"/>
              </w:rPr>
            </w:pPr>
            <w:r w:rsidRPr="00EB3AC2">
              <w:rPr>
                <w:rFonts w:cs="Times New Roman"/>
                <w:szCs w:val="22"/>
              </w:rPr>
              <w:t xml:space="preserve">Reserve for </w:t>
            </w:r>
            <w:r w:rsidRPr="00EB3AC2">
              <w:rPr>
                <w:szCs w:val="28"/>
                <w:lang w:val="en-US" w:bidi="th-TH"/>
              </w:rPr>
              <w:t>cash flow hedge</w:t>
            </w:r>
            <w:r w:rsidR="005256D9">
              <w:rPr>
                <w:szCs w:val="28"/>
                <w:lang w:val="en-US" w:bidi="th-TH"/>
              </w:rPr>
              <w:t>s</w:t>
            </w:r>
          </w:p>
        </w:tc>
        <w:tc>
          <w:tcPr>
            <w:tcW w:w="1260" w:type="dxa"/>
          </w:tcPr>
          <w:p w14:paraId="272C7BCD" w14:textId="325007C9"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w:t>
            </w:r>
          </w:p>
        </w:tc>
        <w:tc>
          <w:tcPr>
            <w:tcW w:w="180" w:type="dxa"/>
            <w:vAlign w:val="bottom"/>
          </w:tcPr>
          <w:p w14:paraId="7096267C"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tcPr>
          <w:p w14:paraId="4B4F5A08" w14:textId="1D573997" w:rsidR="00EB3AC2" w:rsidRPr="00EB3AC2" w:rsidRDefault="00EB3AC2" w:rsidP="00247839">
            <w:pPr>
              <w:pStyle w:val="acctfourfigures"/>
              <w:tabs>
                <w:tab w:val="clear" w:pos="765"/>
                <w:tab w:val="decimal" w:pos="1130"/>
              </w:tabs>
              <w:spacing w:line="240" w:lineRule="atLeast"/>
              <w:ind w:right="11"/>
              <w:rPr>
                <w:rFonts w:cs="Times New Roman"/>
                <w:szCs w:val="22"/>
              </w:rPr>
            </w:pPr>
            <w:r w:rsidRPr="0093239C">
              <w:rPr>
                <w:rFonts w:cs="Times New Roman"/>
                <w:szCs w:val="22"/>
              </w:rPr>
              <w:t>-</w:t>
            </w:r>
          </w:p>
        </w:tc>
        <w:tc>
          <w:tcPr>
            <w:tcW w:w="229" w:type="dxa"/>
          </w:tcPr>
          <w:p w14:paraId="3E3DCFD4"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645AD992" w14:textId="36490789"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6,340</w:t>
            </w:r>
          </w:p>
        </w:tc>
        <w:tc>
          <w:tcPr>
            <w:tcW w:w="229" w:type="dxa"/>
            <w:vAlign w:val="bottom"/>
          </w:tcPr>
          <w:p w14:paraId="0C59A2EA"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tcPr>
          <w:p w14:paraId="65CB9B8F" w14:textId="2AB2D6A8" w:rsidR="00EB3AC2" w:rsidRPr="0093239C" w:rsidRDefault="00EB3AC2" w:rsidP="00EB3AC2">
            <w:pPr>
              <w:pStyle w:val="acctfourfigures"/>
              <w:tabs>
                <w:tab w:val="clear" w:pos="765"/>
                <w:tab w:val="decimal" w:pos="1130"/>
              </w:tabs>
              <w:spacing w:line="240" w:lineRule="atLeast"/>
              <w:rPr>
                <w:rFonts w:cs="Times New Roman"/>
                <w:szCs w:val="22"/>
                <w:lang w:val="en-US" w:bidi="th-TH"/>
              </w:rPr>
            </w:pPr>
            <w:r w:rsidRPr="0093239C">
              <w:rPr>
                <w:rFonts w:cs="Times New Roman"/>
                <w:szCs w:val="22"/>
                <w:lang w:bidi="th-TH"/>
              </w:rPr>
              <w:t>6,340</w:t>
            </w:r>
          </w:p>
        </w:tc>
      </w:tr>
      <w:tr w:rsidR="00EB3AC2" w:rsidRPr="00EB3AC2" w14:paraId="2479309D" w14:textId="77777777" w:rsidTr="0083440B">
        <w:tc>
          <w:tcPr>
            <w:tcW w:w="3150" w:type="dxa"/>
            <w:shd w:val="clear" w:color="auto" w:fill="auto"/>
            <w:vAlign w:val="bottom"/>
          </w:tcPr>
          <w:p w14:paraId="747F667F" w14:textId="77777777" w:rsidR="00EB3AC2" w:rsidRPr="00EB3AC2" w:rsidRDefault="00EB3AC2" w:rsidP="00EB3AC2">
            <w:pPr>
              <w:spacing w:line="240" w:lineRule="atLeast"/>
              <w:ind w:left="-77" w:right="-126"/>
              <w:rPr>
                <w:rFonts w:cs="Times New Roman"/>
                <w:b/>
                <w:bCs/>
                <w:i/>
                <w:iCs/>
                <w:szCs w:val="22"/>
              </w:rPr>
            </w:pPr>
            <w:r w:rsidRPr="00EB3AC2">
              <w:rPr>
                <w:rFonts w:cs="Times New Roman"/>
                <w:b/>
                <w:bCs/>
                <w:szCs w:val="22"/>
              </w:rPr>
              <w:t>Total</w:t>
            </w:r>
          </w:p>
        </w:tc>
        <w:tc>
          <w:tcPr>
            <w:tcW w:w="1260" w:type="dxa"/>
            <w:tcBorders>
              <w:top w:val="single" w:sz="4" w:space="0" w:color="auto"/>
              <w:bottom w:val="single" w:sz="4" w:space="0" w:color="auto"/>
            </w:tcBorders>
            <w:vAlign w:val="bottom"/>
          </w:tcPr>
          <w:p w14:paraId="568BFC1D" w14:textId="43476703" w:rsidR="00EB3AC2" w:rsidRPr="00EB3AC2" w:rsidRDefault="00EB3AC2" w:rsidP="00247839">
            <w:pPr>
              <w:pStyle w:val="acctfourfigures"/>
              <w:tabs>
                <w:tab w:val="clear" w:pos="765"/>
                <w:tab w:val="decimal" w:pos="1130"/>
              </w:tabs>
              <w:spacing w:line="240" w:lineRule="atLeast"/>
              <w:rPr>
                <w:rFonts w:cs="Times New Roman"/>
                <w:b/>
                <w:bCs/>
                <w:szCs w:val="22"/>
              </w:rPr>
            </w:pPr>
            <w:r w:rsidRPr="0093239C">
              <w:rPr>
                <w:rFonts w:cs="Times New Roman"/>
                <w:b/>
                <w:bCs/>
                <w:szCs w:val="22"/>
              </w:rPr>
              <w:t>547,990</w:t>
            </w:r>
          </w:p>
        </w:tc>
        <w:tc>
          <w:tcPr>
            <w:tcW w:w="180" w:type="dxa"/>
            <w:vAlign w:val="bottom"/>
          </w:tcPr>
          <w:p w14:paraId="5353C69E"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vAlign w:val="bottom"/>
          </w:tcPr>
          <w:p w14:paraId="4FF76C52" w14:textId="02C1EF3E"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(173,399)</w:t>
            </w:r>
          </w:p>
        </w:tc>
        <w:tc>
          <w:tcPr>
            <w:tcW w:w="229" w:type="dxa"/>
          </w:tcPr>
          <w:p w14:paraId="62036638"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377569C8" w14:textId="6503BEF1" w:rsidR="00EB3AC2" w:rsidRPr="00EB3AC2" w:rsidRDefault="00EB3AC2" w:rsidP="00247839">
            <w:pPr>
              <w:pStyle w:val="acctfourfigures"/>
              <w:tabs>
                <w:tab w:val="clear" w:pos="765"/>
                <w:tab w:val="decimal" w:pos="1130"/>
              </w:tabs>
              <w:spacing w:line="240" w:lineRule="atLeast"/>
              <w:rPr>
                <w:rFonts w:cs="Times New Roman"/>
                <w:b/>
                <w:bCs/>
                <w:szCs w:val="22"/>
              </w:rPr>
            </w:pPr>
            <w:r w:rsidRPr="0093239C">
              <w:rPr>
                <w:rFonts w:cs="Times New Roman"/>
                <w:b/>
                <w:bCs/>
                <w:szCs w:val="22"/>
              </w:rPr>
              <w:t>4,200</w:t>
            </w:r>
          </w:p>
        </w:tc>
        <w:tc>
          <w:tcPr>
            <w:tcW w:w="229" w:type="dxa"/>
            <w:vAlign w:val="bottom"/>
          </w:tcPr>
          <w:p w14:paraId="2E67E5AA"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vAlign w:val="bottom"/>
          </w:tcPr>
          <w:p w14:paraId="62E27396" w14:textId="5BC0FDD7" w:rsidR="00EB3AC2" w:rsidRPr="00EB3AC2" w:rsidRDefault="00EB3AC2" w:rsidP="00247839">
            <w:pPr>
              <w:pStyle w:val="acctfourfigures"/>
              <w:tabs>
                <w:tab w:val="clear" w:pos="765"/>
                <w:tab w:val="decimal" w:pos="1130"/>
              </w:tabs>
              <w:spacing w:line="240" w:lineRule="atLeast"/>
              <w:rPr>
                <w:rFonts w:cs="Times New Roman"/>
                <w:b/>
                <w:bCs/>
                <w:szCs w:val="22"/>
              </w:rPr>
            </w:pPr>
            <w:r w:rsidRPr="0093239C">
              <w:rPr>
                <w:rFonts w:cs="Times New Roman"/>
                <w:b/>
                <w:bCs/>
                <w:szCs w:val="22"/>
              </w:rPr>
              <w:t>378,791</w:t>
            </w:r>
          </w:p>
        </w:tc>
      </w:tr>
      <w:tr w:rsidR="00EB3AC2" w:rsidRPr="00EB3AC2" w14:paraId="146EFF9F" w14:textId="77777777" w:rsidTr="0083440B">
        <w:tc>
          <w:tcPr>
            <w:tcW w:w="3150" w:type="dxa"/>
            <w:shd w:val="clear" w:color="auto" w:fill="auto"/>
            <w:vAlign w:val="bottom"/>
          </w:tcPr>
          <w:p w14:paraId="6CC96D09" w14:textId="77777777" w:rsidR="00EB3AC2" w:rsidRPr="00EB3AC2" w:rsidRDefault="00EB3AC2" w:rsidP="00EB3AC2">
            <w:pPr>
              <w:spacing w:line="240" w:lineRule="atLeast"/>
              <w:ind w:left="-77" w:right="-126"/>
              <w:rPr>
                <w:rFonts w:cs="Times New Roman"/>
                <w:b/>
                <w:bCs/>
                <w:szCs w:val="22"/>
              </w:rPr>
            </w:pPr>
          </w:p>
        </w:tc>
        <w:tc>
          <w:tcPr>
            <w:tcW w:w="1260" w:type="dxa"/>
            <w:tcBorders>
              <w:top w:val="single" w:sz="4" w:space="0" w:color="auto"/>
            </w:tcBorders>
            <w:vAlign w:val="bottom"/>
          </w:tcPr>
          <w:p w14:paraId="0668DBEC"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80" w:type="dxa"/>
            <w:shd w:val="clear" w:color="auto" w:fill="auto"/>
            <w:vAlign w:val="bottom"/>
          </w:tcPr>
          <w:p w14:paraId="7FC9A4B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75C08187"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753606DC"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tcPr>
          <w:p w14:paraId="34B218A3" w14:textId="77777777" w:rsidR="00EB3AC2" w:rsidRPr="00EB3AC2" w:rsidRDefault="00EB3AC2" w:rsidP="00EB3AC2">
            <w:pPr>
              <w:pStyle w:val="acctfourfigures"/>
              <w:spacing w:line="240" w:lineRule="atLeast"/>
              <w:rPr>
                <w:rFonts w:cs="Times New Roman"/>
                <w:b/>
                <w:bCs/>
                <w:szCs w:val="22"/>
              </w:rPr>
            </w:pPr>
          </w:p>
        </w:tc>
        <w:tc>
          <w:tcPr>
            <w:tcW w:w="229" w:type="dxa"/>
            <w:shd w:val="clear" w:color="auto" w:fill="auto"/>
            <w:vAlign w:val="bottom"/>
          </w:tcPr>
          <w:p w14:paraId="2F6802A7"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vAlign w:val="bottom"/>
          </w:tcPr>
          <w:p w14:paraId="443A878D"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r>
      <w:tr w:rsidR="00EB3AC2" w:rsidRPr="00EB3AC2" w14:paraId="501837C7" w14:textId="77777777" w:rsidTr="0083440B">
        <w:tc>
          <w:tcPr>
            <w:tcW w:w="3150" w:type="dxa"/>
            <w:shd w:val="clear" w:color="auto" w:fill="auto"/>
            <w:vAlign w:val="bottom"/>
          </w:tcPr>
          <w:p w14:paraId="0151309C" w14:textId="77777777" w:rsidR="00EB3AC2" w:rsidRPr="00EB3AC2" w:rsidRDefault="00EB3AC2" w:rsidP="00EB3AC2">
            <w:pPr>
              <w:spacing w:line="240" w:lineRule="atLeast"/>
              <w:ind w:left="-77" w:right="-126"/>
              <w:rPr>
                <w:rFonts w:cs="Times New Roman"/>
                <w:b/>
                <w:bCs/>
                <w:i/>
                <w:iCs/>
                <w:szCs w:val="22"/>
              </w:rPr>
            </w:pPr>
            <w:r w:rsidRPr="00EB3AC2">
              <w:rPr>
                <w:rFonts w:cs="Times New Roman"/>
                <w:b/>
                <w:bCs/>
                <w:i/>
                <w:iCs/>
                <w:szCs w:val="22"/>
              </w:rPr>
              <w:t>Deferred tax liabilities</w:t>
            </w:r>
          </w:p>
        </w:tc>
        <w:tc>
          <w:tcPr>
            <w:tcW w:w="1260" w:type="dxa"/>
            <w:vAlign w:val="bottom"/>
          </w:tcPr>
          <w:p w14:paraId="22C28CD7"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80" w:type="dxa"/>
            <w:shd w:val="clear" w:color="auto" w:fill="auto"/>
            <w:vAlign w:val="bottom"/>
          </w:tcPr>
          <w:p w14:paraId="1CA1E87A"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shd w:val="clear" w:color="auto" w:fill="auto"/>
            <w:vAlign w:val="bottom"/>
          </w:tcPr>
          <w:p w14:paraId="0A606388"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2ED71403"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shd w:val="clear" w:color="auto" w:fill="auto"/>
          </w:tcPr>
          <w:p w14:paraId="0C2790BF" w14:textId="77777777" w:rsidR="00EB3AC2" w:rsidRPr="00EB3AC2" w:rsidRDefault="00EB3AC2" w:rsidP="00EB3AC2">
            <w:pPr>
              <w:pStyle w:val="acctfourfigures"/>
              <w:spacing w:line="240" w:lineRule="atLeast"/>
              <w:rPr>
                <w:rFonts w:cs="Times New Roman"/>
                <w:b/>
                <w:bCs/>
                <w:szCs w:val="22"/>
              </w:rPr>
            </w:pPr>
          </w:p>
        </w:tc>
        <w:tc>
          <w:tcPr>
            <w:tcW w:w="229" w:type="dxa"/>
            <w:shd w:val="clear" w:color="auto" w:fill="auto"/>
            <w:vAlign w:val="bottom"/>
          </w:tcPr>
          <w:p w14:paraId="64E89C7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shd w:val="clear" w:color="auto" w:fill="auto"/>
            <w:vAlign w:val="bottom"/>
          </w:tcPr>
          <w:p w14:paraId="4AC7050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r>
      <w:tr w:rsidR="00EB3AC2" w:rsidRPr="00EB3AC2" w14:paraId="1D1F0028" w14:textId="77777777" w:rsidTr="0083440B">
        <w:tc>
          <w:tcPr>
            <w:tcW w:w="3150" w:type="dxa"/>
            <w:shd w:val="clear" w:color="auto" w:fill="auto"/>
            <w:vAlign w:val="bottom"/>
          </w:tcPr>
          <w:p w14:paraId="4C20B884" w14:textId="77777777" w:rsidR="00EB3AC2" w:rsidRPr="00EB3AC2" w:rsidRDefault="00EB3AC2" w:rsidP="00EB3AC2">
            <w:pPr>
              <w:spacing w:line="240" w:lineRule="atLeast"/>
              <w:ind w:left="-77" w:right="-126"/>
              <w:rPr>
                <w:rFonts w:cs="Times New Roman"/>
                <w:szCs w:val="22"/>
              </w:rPr>
            </w:pPr>
            <w:r w:rsidRPr="00EB3AC2">
              <w:rPr>
                <w:rFonts w:cs="Times New Roman"/>
                <w:szCs w:val="22"/>
              </w:rPr>
              <w:t>Interbank and money market items</w:t>
            </w:r>
          </w:p>
        </w:tc>
        <w:tc>
          <w:tcPr>
            <w:tcW w:w="1260" w:type="dxa"/>
          </w:tcPr>
          <w:p w14:paraId="1E537706" w14:textId="2547B263"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lang w:val="en-US"/>
              </w:rPr>
              <w:t>-</w:t>
            </w:r>
          </w:p>
        </w:tc>
        <w:tc>
          <w:tcPr>
            <w:tcW w:w="180" w:type="dxa"/>
            <w:shd w:val="clear" w:color="auto" w:fill="auto"/>
            <w:vAlign w:val="bottom"/>
          </w:tcPr>
          <w:p w14:paraId="0309D735"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shd w:val="clear" w:color="auto" w:fill="auto"/>
          </w:tcPr>
          <w:p w14:paraId="2B91BE4F" w14:textId="04021E43"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(7,762)</w:t>
            </w:r>
          </w:p>
        </w:tc>
        <w:tc>
          <w:tcPr>
            <w:tcW w:w="229" w:type="dxa"/>
            <w:shd w:val="clear" w:color="auto" w:fill="auto"/>
          </w:tcPr>
          <w:p w14:paraId="113E9D11"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shd w:val="clear" w:color="auto" w:fill="auto"/>
          </w:tcPr>
          <w:p w14:paraId="2A1C60C8" w14:textId="604FB067"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w:t>
            </w:r>
          </w:p>
        </w:tc>
        <w:tc>
          <w:tcPr>
            <w:tcW w:w="229" w:type="dxa"/>
            <w:shd w:val="clear" w:color="auto" w:fill="auto"/>
            <w:vAlign w:val="bottom"/>
          </w:tcPr>
          <w:p w14:paraId="1DB996B3"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5" w:type="dxa"/>
            <w:shd w:val="clear" w:color="auto" w:fill="auto"/>
          </w:tcPr>
          <w:p w14:paraId="73D713C9" w14:textId="6C2F44DE"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(7,762)</w:t>
            </w:r>
          </w:p>
        </w:tc>
      </w:tr>
      <w:tr w:rsidR="00EB3AC2" w:rsidRPr="00DC4EA9" w14:paraId="0106DC44" w14:textId="77777777" w:rsidTr="0083440B">
        <w:tc>
          <w:tcPr>
            <w:tcW w:w="3150" w:type="dxa"/>
            <w:shd w:val="clear" w:color="auto" w:fill="auto"/>
            <w:vAlign w:val="bottom"/>
          </w:tcPr>
          <w:p w14:paraId="4955B501" w14:textId="77777777" w:rsidR="00EB3AC2" w:rsidRPr="0093239C" w:rsidRDefault="00EB3AC2" w:rsidP="00EB3AC2">
            <w:pPr>
              <w:spacing w:line="240" w:lineRule="atLeast"/>
              <w:ind w:left="-77" w:right="-126"/>
              <w:rPr>
                <w:rFonts w:cs="Times New Roman"/>
                <w:szCs w:val="22"/>
              </w:rPr>
            </w:pPr>
            <w:r w:rsidRPr="0093239C">
              <w:rPr>
                <w:rFonts w:cs="Times New Roman"/>
                <w:szCs w:val="22"/>
              </w:rPr>
              <w:t xml:space="preserve">Right-of-use assets </w:t>
            </w:r>
          </w:p>
        </w:tc>
        <w:tc>
          <w:tcPr>
            <w:tcW w:w="1260" w:type="dxa"/>
            <w:tcBorders>
              <w:bottom w:val="single" w:sz="4" w:space="0" w:color="auto"/>
            </w:tcBorders>
          </w:tcPr>
          <w:p w14:paraId="780DC339" w14:textId="4A9340B4" w:rsidR="00EB3AC2" w:rsidRPr="0093239C" w:rsidRDefault="00EB3AC2" w:rsidP="0083440B">
            <w:pPr>
              <w:pStyle w:val="acctfourfigures"/>
              <w:tabs>
                <w:tab w:val="clear" w:pos="765"/>
                <w:tab w:val="decimal" w:pos="1130"/>
              </w:tabs>
              <w:spacing w:line="240" w:lineRule="atLeast"/>
              <w:ind w:right="-256"/>
              <w:rPr>
                <w:rFonts w:cs="Times New Roman"/>
                <w:szCs w:val="22"/>
              </w:rPr>
            </w:pPr>
            <w:r w:rsidRPr="0093239C">
              <w:rPr>
                <w:rFonts w:cs="Times New Roman"/>
                <w:szCs w:val="22"/>
              </w:rPr>
              <w:t>(135,628)</w:t>
            </w:r>
          </w:p>
        </w:tc>
        <w:tc>
          <w:tcPr>
            <w:tcW w:w="180" w:type="dxa"/>
            <w:shd w:val="clear" w:color="auto" w:fill="auto"/>
            <w:vAlign w:val="bottom"/>
          </w:tcPr>
          <w:p w14:paraId="43075612" w14:textId="77777777" w:rsidR="00EB3AC2" w:rsidRPr="0093239C" w:rsidRDefault="00EB3AC2" w:rsidP="00EB3AC2">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shd w:val="clear" w:color="auto" w:fill="auto"/>
          </w:tcPr>
          <w:p w14:paraId="0B7DCDD4" w14:textId="20725944" w:rsidR="00EB3AC2" w:rsidRPr="0093239C"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(24,171)</w:t>
            </w:r>
          </w:p>
        </w:tc>
        <w:tc>
          <w:tcPr>
            <w:tcW w:w="229" w:type="dxa"/>
            <w:shd w:val="clear" w:color="auto" w:fill="auto"/>
          </w:tcPr>
          <w:p w14:paraId="744DF6F5" w14:textId="77777777" w:rsidR="00EB3AC2" w:rsidRPr="0093239C" w:rsidRDefault="00EB3AC2" w:rsidP="00EB3AC2">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shd w:val="clear" w:color="auto" w:fill="auto"/>
          </w:tcPr>
          <w:p w14:paraId="6E081701" w14:textId="5DD74B9C" w:rsidR="00EB3AC2" w:rsidRPr="0093239C"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w:t>
            </w:r>
          </w:p>
        </w:tc>
        <w:tc>
          <w:tcPr>
            <w:tcW w:w="229" w:type="dxa"/>
            <w:shd w:val="clear" w:color="auto" w:fill="auto"/>
            <w:vAlign w:val="bottom"/>
          </w:tcPr>
          <w:p w14:paraId="476760E6" w14:textId="77777777" w:rsidR="00EB3AC2" w:rsidRPr="0093239C" w:rsidRDefault="00EB3AC2" w:rsidP="00EB3AC2">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shd w:val="clear" w:color="auto" w:fill="auto"/>
          </w:tcPr>
          <w:p w14:paraId="63FD21CF" w14:textId="277C8B92" w:rsidR="00EB3AC2" w:rsidRPr="0093239C"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(159,799)</w:t>
            </w:r>
          </w:p>
        </w:tc>
      </w:tr>
      <w:tr w:rsidR="00EB3AC2" w:rsidRPr="00DC4EA9" w14:paraId="6D1AB2C5" w14:textId="77777777" w:rsidTr="0083440B">
        <w:tc>
          <w:tcPr>
            <w:tcW w:w="3150" w:type="dxa"/>
            <w:shd w:val="clear" w:color="auto" w:fill="auto"/>
            <w:vAlign w:val="bottom"/>
          </w:tcPr>
          <w:p w14:paraId="7F3CDCEA" w14:textId="77777777" w:rsidR="00EB3AC2" w:rsidRPr="006456CE" w:rsidRDefault="00EB3AC2" w:rsidP="00EB3AC2">
            <w:pPr>
              <w:spacing w:line="240" w:lineRule="atLeast"/>
              <w:ind w:left="-77" w:right="-126"/>
              <w:rPr>
                <w:rFonts w:cs="Times New Roman"/>
                <w:b/>
                <w:bCs/>
                <w:szCs w:val="22"/>
              </w:rPr>
            </w:pPr>
            <w:r w:rsidRPr="00AB5DFA">
              <w:rPr>
                <w:rFonts w:cs="Times New Roman"/>
                <w:b/>
                <w:bCs/>
                <w:szCs w:val="22"/>
              </w:rPr>
              <w:t>Total</w:t>
            </w:r>
          </w:p>
        </w:tc>
        <w:tc>
          <w:tcPr>
            <w:tcW w:w="1260" w:type="dxa"/>
            <w:tcBorders>
              <w:top w:val="single" w:sz="4" w:space="0" w:color="auto"/>
              <w:bottom w:val="single" w:sz="4" w:space="0" w:color="auto"/>
            </w:tcBorders>
          </w:tcPr>
          <w:p w14:paraId="5CF3F066" w14:textId="0E2610D6" w:rsidR="00EB3AC2" w:rsidRPr="00EB3AC2" w:rsidRDefault="00EB3AC2" w:rsidP="0083440B">
            <w:pPr>
              <w:pStyle w:val="acctfourfigures"/>
              <w:tabs>
                <w:tab w:val="clear" w:pos="765"/>
                <w:tab w:val="decimal" w:pos="1130"/>
              </w:tabs>
              <w:spacing w:line="240" w:lineRule="atLeast"/>
              <w:ind w:right="-166"/>
              <w:rPr>
                <w:rFonts w:cs="Times New Roman"/>
                <w:b/>
                <w:bCs/>
                <w:szCs w:val="22"/>
              </w:rPr>
            </w:pPr>
            <w:r w:rsidRPr="0093239C">
              <w:rPr>
                <w:rFonts w:cs="Times New Roman"/>
                <w:b/>
                <w:bCs/>
                <w:szCs w:val="22"/>
                <w:lang w:val="en-US"/>
              </w:rPr>
              <w:t>(135,628)</w:t>
            </w:r>
          </w:p>
        </w:tc>
        <w:tc>
          <w:tcPr>
            <w:tcW w:w="180" w:type="dxa"/>
            <w:shd w:val="clear" w:color="auto" w:fill="auto"/>
            <w:vAlign w:val="bottom"/>
          </w:tcPr>
          <w:p w14:paraId="155A53F2"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shd w:val="clear" w:color="auto" w:fill="auto"/>
          </w:tcPr>
          <w:p w14:paraId="45532B0D" w14:textId="405A742D"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(31,933)</w:t>
            </w:r>
          </w:p>
        </w:tc>
        <w:tc>
          <w:tcPr>
            <w:tcW w:w="229" w:type="dxa"/>
            <w:shd w:val="clear" w:color="auto" w:fill="auto"/>
          </w:tcPr>
          <w:p w14:paraId="22A77E25"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shd w:val="clear" w:color="auto" w:fill="auto"/>
          </w:tcPr>
          <w:p w14:paraId="0E9F24EA" w14:textId="6927B750"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rPr>
              <w:t>-</w:t>
            </w:r>
          </w:p>
        </w:tc>
        <w:tc>
          <w:tcPr>
            <w:tcW w:w="229" w:type="dxa"/>
            <w:shd w:val="clear" w:color="auto" w:fill="auto"/>
            <w:vAlign w:val="bottom"/>
          </w:tcPr>
          <w:p w14:paraId="0A57E5D3"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shd w:val="clear" w:color="auto" w:fill="auto"/>
          </w:tcPr>
          <w:p w14:paraId="691887B2" w14:textId="33B07784"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(167,561)</w:t>
            </w:r>
          </w:p>
        </w:tc>
      </w:tr>
      <w:tr w:rsidR="00EB3AC2" w:rsidRPr="00DC4EA9" w14:paraId="338A52C7" w14:textId="77777777" w:rsidTr="0083440B">
        <w:tc>
          <w:tcPr>
            <w:tcW w:w="3150" w:type="dxa"/>
            <w:vAlign w:val="bottom"/>
          </w:tcPr>
          <w:p w14:paraId="34491A1E" w14:textId="77777777" w:rsidR="00EB3AC2" w:rsidRPr="006456CE" w:rsidRDefault="00EB3AC2" w:rsidP="00EB3AC2">
            <w:pPr>
              <w:spacing w:line="240" w:lineRule="atLeast"/>
              <w:ind w:left="-77" w:right="-126"/>
              <w:rPr>
                <w:rFonts w:cs="Times New Roman"/>
                <w:b/>
                <w:bCs/>
                <w:szCs w:val="22"/>
              </w:rPr>
            </w:pPr>
          </w:p>
        </w:tc>
        <w:tc>
          <w:tcPr>
            <w:tcW w:w="1260" w:type="dxa"/>
            <w:tcBorders>
              <w:top w:val="single" w:sz="4" w:space="0" w:color="auto"/>
            </w:tcBorders>
            <w:vAlign w:val="bottom"/>
          </w:tcPr>
          <w:p w14:paraId="737BAFC3"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80" w:type="dxa"/>
            <w:shd w:val="clear" w:color="auto" w:fill="auto"/>
            <w:vAlign w:val="bottom"/>
          </w:tcPr>
          <w:p w14:paraId="6B12B4E3"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47B25BC8"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2077D01D"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tcPr>
          <w:p w14:paraId="2F77B4D0"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vAlign w:val="bottom"/>
          </w:tcPr>
          <w:p w14:paraId="1E6065F5"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vAlign w:val="bottom"/>
          </w:tcPr>
          <w:p w14:paraId="73342C09"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r>
      <w:tr w:rsidR="00EB3AC2" w:rsidRPr="00DC4EA9" w14:paraId="43EFEF9F" w14:textId="77777777" w:rsidTr="0083440B">
        <w:tc>
          <w:tcPr>
            <w:tcW w:w="3150" w:type="dxa"/>
            <w:vAlign w:val="bottom"/>
          </w:tcPr>
          <w:p w14:paraId="5C96595C" w14:textId="77777777" w:rsidR="00EB3AC2" w:rsidRPr="006456CE" w:rsidRDefault="00EB3AC2" w:rsidP="00EB3AC2">
            <w:pPr>
              <w:spacing w:line="240" w:lineRule="atLeast"/>
              <w:ind w:left="-77" w:right="-126"/>
              <w:rPr>
                <w:rFonts w:cs="Times New Roman"/>
                <w:b/>
                <w:bCs/>
                <w:szCs w:val="22"/>
              </w:rPr>
            </w:pPr>
            <w:r w:rsidRPr="00AB5DFA">
              <w:rPr>
                <w:rFonts w:cs="Times New Roman"/>
                <w:b/>
                <w:bCs/>
                <w:szCs w:val="22"/>
              </w:rPr>
              <w:t>Net</w:t>
            </w:r>
          </w:p>
        </w:tc>
        <w:tc>
          <w:tcPr>
            <w:tcW w:w="1260" w:type="dxa"/>
            <w:tcBorders>
              <w:bottom w:val="double" w:sz="4" w:space="0" w:color="auto"/>
            </w:tcBorders>
            <w:vAlign w:val="bottom"/>
          </w:tcPr>
          <w:p w14:paraId="0EEEF9B0" w14:textId="6560943E" w:rsidR="00EB3AC2" w:rsidRPr="00EB3AC2" w:rsidRDefault="00EB3AC2" w:rsidP="00EB3AC2">
            <w:pPr>
              <w:pStyle w:val="acctfourfigures"/>
              <w:tabs>
                <w:tab w:val="clear" w:pos="765"/>
                <w:tab w:val="decimal" w:pos="1130"/>
              </w:tabs>
              <w:spacing w:line="240" w:lineRule="atLeast"/>
              <w:rPr>
                <w:rFonts w:cs="Times New Roman"/>
                <w:b/>
                <w:bCs/>
                <w:szCs w:val="22"/>
              </w:rPr>
            </w:pPr>
            <w:r w:rsidRPr="00EB3AC2">
              <w:rPr>
                <w:rFonts w:cs="Times New Roman"/>
                <w:b/>
                <w:bCs/>
                <w:szCs w:val="22"/>
              </w:rPr>
              <w:t>412,362</w:t>
            </w:r>
          </w:p>
        </w:tc>
        <w:tc>
          <w:tcPr>
            <w:tcW w:w="180" w:type="dxa"/>
            <w:shd w:val="clear" w:color="auto" w:fill="auto"/>
            <w:vAlign w:val="bottom"/>
          </w:tcPr>
          <w:p w14:paraId="00ED918F"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shd w:val="clear" w:color="auto" w:fill="auto"/>
            <w:vAlign w:val="bottom"/>
          </w:tcPr>
          <w:p w14:paraId="34F5CC67" w14:textId="6891E84C"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(205,332)</w:t>
            </w:r>
          </w:p>
        </w:tc>
        <w:tc>
          <w:tcPr>
            <w:tcW w:w="229" w:type="dxa"/>
            <w:shd w:val="clear" w:color="auto" w:fill="auto"/>
          </w:tcPr>
          <w:p w14:paraId="54AF60C3"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shd w:val="clear" w:color="auto" w:fill="auto"/>
          </w:tcPr>
          <w:p w14:paraId="671FF9E8" w14:textId="408996C2"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rPr>
              <w:t>4,200</w:t>
            </w:r>
          </w:p>
        </w:tc>
        <w:tc>
          <w:tcPr>
            <w:tcW w:w="229" w:type="dxa"/>
            <w:shd w:val="clear" w:color="auto" w:fill="auto"/>
            <w:vAlign w:val="bottom"/>
          </w:tcPr>
          <w:p w14:paraId="50C3325D"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shd w:val="clear" w:color="auto" w:fill="auto"/>
            <w:vAlign w:val="bottom"/>
          </w:tcPr>
          <w:p w14:paraId="6B700801" w14:textId="79696092"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211,230</w:t>
            </w:r>
          </w:p>
        </w:tc>
      </w:tr>
    </w:tbl>
    <w:p w14:paraId="7DB37951" w14:textId="69421E9F" w:rsidR="00C264A1" w:rsidRDefault="00C264A1"/>
    <w:tbl>
      <w:tblPr>
        <w:tblW w:w="9119" w:type="dxa"/>
        <w:tblInd w:w="540" w:type="dxa"/>
        <w:tblLayout w:type="fixed"/>
        <w:tblCellMar>
          <w:left w:w="79" w:type="dxa"/>
          <w:right w:w="79" w:type="dxa"/>
        </w:tblCellMar>
        <w:tblLook w:val="04A0" w:firstRow="1" w:lastRow="0" w:firstColumn="1" w:lastColumn="0" w:noHBand="0" w:noVBand="1"/>
      </w:tblPr>
      <w:tblGrid>
        <w:gridCol w:w="3150"/>
        <w:gridCol w:w="1256"/>
        <w:gridCol w:w="193"/>
        <w:gridCol w:w="1350"/>
        <w:gridCol w:w="225"/>
        <w:gridCol w:w="1356"/>
        <w:gridCol w:w="233"/>
        <w:gridCol w:w="1356"/>
      </w:tblGrid>
      <w:tr w:rsidR="00C264A1" w:rsidRPr="006456CE" w14:paraId="7FBE9F10" w14:textId="77777777" w:rsidTr="0083440B">
        <w:tc>
          <w:tcPr>
            <w:tcW w:w="3150" w:type="dxa"/>
            <w:vAlign w:val="bottom"/>
          </w:tcPr>
          <w:p w14:paraId="6B70AB9D" w14:textId="77777777" w:rsidR="00C264A1" w:rsidRPr="006456CE" w:rsidRDefault="00C264A1" w:rsidP="007D331F">
            <w:pPr>
              <w:spacing w:line="240" w:lineRule="atLeast"/>
              <w:ind w:left="7" w:right="-126"/>
              <w:rPr>
                <w:rFonts w:cs="Times New Roman"/>
                <w:b/>
                <w:bCs/>
                <w:i/>
                <w:iCs/>
                <w:szCs w:val="22"/>
              </w:rPr>
            </w:pPr>
          </w:p>
        </w:tc>
        <w:tc>
          <w:tcPr>
            <w:tcW w:w="5969" w:type="dxa"/>
            <w:gridSpan w:val="7"/>
            <w:vAlign w:val="bottom"/>
          </w:tcPr>
          <w:p w14:paraId="5C749680" w14:textId="77777777" w:rsidR="00C264A1" w:rsidRPr="006456CE" w:rsidRDefault="00C264A1" w:rsidP="00080F43">
            <w:pPr>
              <w:pStyle w:val="acctfourfigures"/>
              <w:tabs>
                <w:tab w:val="clear" w:pos="765"/>
              </w:tabs>
              <w:spacing w:line="240" w:lineRule="atLeast"/>
              <w:ind w:right="11"/>
              <w:jc w:val="center"/>
              <w:rPr>
                <w:rFonts w:cs="Times New Roman"/>
                <w:szCs w:val="22"/>
              </w:rPr>
            </w:pPr>
            <w:r w:rsidRPr="006456CE">
              <w:rPr>
                <w:rFonts w:cs="Times New Roman"/>
                <w:b/>
                <w:bCs/>
                <w:szCs w:val="22"/>
              </w:rPr>
              <w:t>The Bank</w:t>
            </w:r>
          </w:p>
        </w:tc>
      </w:tr>
      <w:tr w:rsidR="00C264A1" w:rsidRPr="006456CE" w14:paraId="7CBAF42A" w14:textId="77777777" w:rsidTr="0083440B">
        <w:tc>
          <w:tcPr>
            <w:tcW w:w="3150" w:type="dxa"/>
            <w:vAlign w:val="bottom"/>
          </w:tcPr>
          <w:p w14:paraId="4EE91E99" w14:textId="77777777" w:rsidR="00C264A1" w:rsidRPr="006456CE" w:rsidRDefault="00C264A1" w:rsidP="007D331F">
            <w:pPr>
              <w:spacing w:line="240" w:lineRule="atLeast"/>
              <w:ind w:left="7" w:right="-126"/>
              <w:rPr>
                <w:rFonts w:cs="Times New Roman"/>
                <w:b/>
                <w:bCs/>
                <w:i/>
                <w:iCs/>
                <w:szCs w:val="22"/>
              </w:rPr>
            </w:pPr>
          </w:p>
        </w:tc>
        <w:tc>
          <w:tcPr>
            <w:tcW w:w="1256" w:type="dxa"/>
            <w:vAlign w:val="bottom"/>
          </w:tcPr>
          <w:p w14:paraId="6047C21A" w14:textId="77777777" w:rsidR="00C264A1" w:rsidRPr="006456CE" w:rsidRDefault="00C264A1" w:rsidP="00080F43">
            <w:pPr>
              <w:pStyle w:val="acctfourfigures"/>
              <w:tabs>
                <w:tab w:val="clear" w:pos="765"/>
              </w:tabs>
              <w:spacing w:line="240" w:lineRule="atLeast"/>
              <w:ind w:right="11"/>
              <w:jc w:val="center"/>
              <w:rPr>
                <w:rFonts w:cs="Times New Roman"/>
                <w:szCs w:val="22"/>
              </w:rPr>
            </w:pPr>
          </w:p>
        </w:tc>
        <w:tc>
          <w:tcPr>
            <w:tcW w:w="193" w:type="dxa"/>
            <w:vAlign w:val="bottom"/>
          </w:tcPr>
          <w:p w14:paraId="3BEE3636" w14:textId="77777777" w:rsidR="00C264A1" w:rsidRPr="006456CE" w:rsidRDefault="00C264A1" w:rsidP="00080F43">
            <w:pPr>
              <w:pStyle w:val="acctfourfigures"/>
              <w:tabs>
                <w:tab w:val="clear" w:pos="765"/>
              </w:tabs>
              <w:spacing w:line="240" w:lineRule="atLeast"/>
              <w:jc w:val="center"/>
              <w:rPr>
                <w:rFonts w:cs="Times New Roman"/>
                <w:szCs w:val="22"/>
              </w:rPr>
            </w:pPr>
          </w:p>
        </w:tc>
        <w:tc>
          <w:tcPr>
            <w:tcW w:w="2931" w:type="dxa"/>
            <w:gridSpan w:val="3"/>
            <w:tcBorders>
              <w:bottom w:val="single" w:sz="4" w:space="0" w:color="auto"/>
            </w:tcBorders>
            <w:vAlign w:val="bottom"/>
          </w:tcPr>
          <w:p w14:paraId="3CA29C7F" w14:textId="273FCEFC" w:rsidR="00C264A1" w:rsidRPr="006456CE" w:rsidRDefault="00C264A1" w:rsidP="00080F43">
            <w:pPr>
              <w:pStyle w:val="acctfourfigures"/>
              <w:tabs>
                <w:tab w:val="clear" w:pos="765"/>
              </w:tabs>
              <w:spacing w:line="240" w:lineRule="atLeast"/>
              <w:jc w:val="center"/>
              <w:rPr>
                <w:rFonts w:cs="Times New Roman"/>
                <w:szCs w:val="22"/>
              </w:rPr>
            </w:pPr>
            <w:r w:rsidRPr="006456CE">
              <w:rPr>
                <w:rFonts w:cs="Times New Roman"/>
                <w:szCs w:val="22"/>
              </w:rPr>
              <w:t xml:space="preserve">(Charged) / </w:t>
            </w:r>
            <w:r w:rsidR="00430FC7">
              <w:rPr>
                <w:rFonts w:cs="Times New Roman"/>
                <w:szCs w:val="22"/>
              </w:rPr>
              <w:t>c</w:t>
            </w:r>
            <w:r w:rsidRPr="006456CE">
              <w:rPr>
                <w:rFonts w:cs="Times New Roman"/>
                <w:szCs w:val="22"/>
              </w:rPr>
              <w:t>redited to:</w:t>
            </w:r>
          </w:p>
        </w:tc>
        <w:tc>
          <w:tcPr>
            <w:tcW w:w="233" w:type="dxa"/>
            <w:vAlign w:val="bottom"/>
          </w:tcPr>
          <w:p w14:paraId="455A76AC" w14:textId="77777777" w:rsidR="00C264A1" w:rsidRPr="006456CE" w:rsidRDefault="00C264A1" w:rsidP="00080F43">
            <w:pPr>
              <w:pStyle w:val="acctfourfigures"/>
              <w:tabs>
                <w:tab w:val="clear" w:pos="765"/>
              </w:tabs>
              <w:spacing w:line="240" w:lineRule="atLeast"/>
              <w:jc w:val="center"/>
              <w:rPr>
                <w:rFonts w:cs="Times New Roman"/>
                <w:szCs w:val="22"/>
              </w:rPr>
            </w:pPr>
          </w:p>
        </w:tc>
        <w:tc>
          <w:tcPr>
            <w:tcW w:w="1356" w:type="dxa"/>
            <w:vAlign w:val="bottom"/>
          </w:tcPr>
          <w:p w14:paraId="3A8789B7" w14:textId="77777777" w:rsidR="00C264A1" w:rsidRPr="006456CE" w:rsidRDefault="00C264A1" w:rsidP="00080F43">
            <w:pPr>
              <w:pStyle w:val="acctfourfigures"/>
              <w:tabs>
                <w:tab w:val="clear" w:pos="765"/>
              </w:tabs>
              <w:spacing w:line="240" w:lineRule="atLeast"/>
              <w:ind w:right="11"/>
              <w:jc w:val="center"/>
              <w:rPr>
                <w:rFonts w:cs="Times New Roman"/>
                <w:szCs w:val="22"/>
              </w:rPr>
            </w:pPr>
          </w:p>
        </w:tc>
      </w:tr>
      <w:tr w:rsidR="00C264A1" w:rsidRPr="006456CE" w14:paraId="1B201A4B" w14:textId="77777777" w:rsidTr="0083440B">
        <w:tc>
          <w:tcPr>
            <w:tcW w:w="3150" w:type="dxa"/>
            <w:vAlign w:val="bottom"/>
          </w:tcPr>
          <w:p w14:paraId="2B35E26D" w14:textId="77777777" w:rsidR="00C264A1" w:rsidRPr="006456CE" w:rsidRDefault="00C264A1" w:rsidP="007D331F">
            <w:pPr>
              <w:spacing w:line="240" w:lineRule="atLeast"/>
              <w:ind w:left="7" w:right="-126"/>
              <w:rPr>
                <w:rFonts w:cs="Times New Roman"/>
                <w:b/>
                <w:bCs/>
                <w:i/>
                <w:iCs/>
                <w:szCs w:val="22"/>
              </w:rPr>
            </w:pPr>
          </w:p>
        </w:tc>
        <w:tc>
          <w:tcPr>
            <w:tcW w:w="1256" w:type="dxa"/>
            <w:vAlign w:val="bottom"/>
          </w:tcPr>
          <w:p w14:paraId="4D3C2A1E" w14:textId="77777777" w:rsidR="00C264A1" w:rsidRPr="00EC65EE" w:rsidRDefault="00C264A1" w:rsidP="00080F43">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1828956C" w14:textId="77777777" w:rsidR="00C264A1" w:rsidRPr="00EC65EE" w:rsidRDefault="00C264A1" w:rsidP="00080F43">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7F8FF83" w14:textId="77777777" w:rsidR="00C264A1" w:rsidRPr="006456CE" w:rsidRDefault="00C264A1" w:rsidP="00080F43">
            <w:pPr>
              <w:pStyle w:val="acctfourfigures"/>
              <w:tabs>
                <w:tab w:val="clear" w:pos="765"/>
              </w:tabs>
              <w:spacing w:line="240" w:lineRule="atLeast"/>
              <w:ind w:right="11"/>
              <w:jc w:val="center"/>
              <w:rPr>
                <w:rFonts w:cs="Times New Roman"/>
                <w:szCs w:val="22"/>
              </w:rPr>
            </w:pPr>
            <w:r w:rsidRPr="00EC65EE">
              <w:rPr>
                <w:rFonts w:cs="Times New Roman"/>
                <w:szCs w:val="22"/>
              </w:rPr>
              <w:t>2022</w:t>
            </w:r>
          </w:p>
        </w:tc>
        <w:tc>
          <w:tcPr>
            <w:tcW w:w="193" w:type="dxa"/>
            <w:vAlign w:val="bottom"/>
          </w:tcPr>
          <w:p w14:paraId="566F3608" w14:textId="77777777" w:rsidR="00C264A1" w:rsidRPr="006456CE" w:rsidRDefault="00C264A1" w:rsidP="00080F43">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0378AAE6" w14:textId="77777777" w:rsidR="00C264A1" w:rsidRPr="006456CE" w:rsidRDefault="00C264A1" w:rsidP="00080F43">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4740F2CD" w14:textId="77777777" w:rsidR="00C264A1" w:rsidRPr="006456CE" w:rsidRDefault="00C264A1" w:rsidP="00080F43">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5" w:type="dxa"/>
          </w:tcPr>
          <w:p w14:paraId="21AF739F" w14:textId="77777777" w:rsidR="00C264A1" w:rsidRPr="006456CE" w:rsidRDefault="00C264A1" w:rsidP="00080F43">
            <w:pPr>
              <w:pStyle w:val="acctfourfigures"/>
              <w:tabs>
                <w:tab w:val="clear" w:pos="765"/>
              </w:tabs>
              <w:spacing w:line="240" w:lineRule="atLeast"/>
              <w:jc w:val="center"/>
              <w:rPr>
                <w:rFonts w:cs="Times New Roman"/>
                <w:szCs w:val="22"/>
              </w:rPr>
            </w:pPr>
          </w:p>
        </w:tc>
        <w:tc>
          <w:tcPr>
            <w:tcW w:w="1356" w:type="dxa"/>
          </w:tcPr>
          <w:p w14:paraId="62F369BC" w14:textId="77777777" w:rsidR="00C264A1" w:rsidRPr="00EC65EE" w:rsidRDefault="00C264A1" w:rsidP="00080F43">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33" w:type="dxa"/>
            <w:vAlign w:val="bottom"/>
          </w:tcPr>
          <w:p w14:paraId="2F2C3C5F" w14:textId="77777777" w:rsidR="00C264A1" w:rsidRPr="006456CE" w:rsidRDefault="00C264A1" w:rsidP="00080F43">
            <w:pPr>
              <w:pStyle w:val="acctfourfigures"/>
              <w:tabs>
                <w:tab w:val="clear" w:pos="765"/>
              </w:tabs>
              <w:spacing w:line="240" w:lineRule="atLeast"/>
              <w:jc w:val="center"/>
              <w:rPr>
                <w:rFonts w:cs="Times New Roman"/>
                <w:szCs w:val="22"/>
              </w:rPr>
            </w:pPr>
          </w:p>
        </w:tc>
        <w:tc>
          <w:tcPr>
            <w:tcW w:w="1356" w:type="dxa"/>
            <w:vAlign w:val="bottom"/>
          </w:tcPr>
          <w:p w14:paraId="4F14D1A4" w14:textId="77777777" w:rsidR="00C264A1" w:rsidRPr="00EC65EE" w:rsidRDefault="00C264A1" w:rsidP="00080F43">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6CBB6534" w14:textId="77777777" w:rsidR="00C264A1" w:rsidRPr="00EC65EE" w:rsidRDefault="00C264A1" w:rsidP="00080F43">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6C2679EB" w14:textId="77777777" w:rsidR="00C264A1" w:rsidRPr="006456CE" w:rsidRDefault="00C264A1" w:rsidP="00080F43">
            <w:pPr>
              <w:pStyle w:val="acctfourfigures"/>
              <w:tabs>
                <w:tab w:val="clear" w:pos="765"/>
              </w:tabs>
              <w:spacing w:line="240" w:lineRule="atLeast"/>
              <w:ind w:right="11"/>
              <w:jc w:val="center"/>
              <w:rPr>
                <w:rFonts w:cs="Times New Roman"/>
                <w:szCs w:val="22"/>
              </w:rPr>
            </w:pPr>
            <w:r w:rsidRPr="00EC65EE">
              <w:rPr>
                <w:rFonts w:cs="Times New Roman"/>
                <w:szCs w:val="22"/>
              </w:rPr>
              <w:t>2022</w:t>
            </w:r>
          </w:p>
        </w:tc>
      </w:tr>
      <w:tr w:rsidR="00C264A1" w:rsidRPr="006456CE" w14:paraId="45F92162" w14:textId="77777777" w:rsidTr="0083440B">
        <w:tc>
          <w:tcPr>
            <w:tcW w:w="3150" w:type="dxa"/>
            <w:vAlign w:val="bottom"/>
          </w:tcPr>
          <w:p w14:paraId="399D74B5" w14:textId="77777777" w:rsidR="00C264A1" w:rsidRPr="006456CE" w:rsidRDefault="00C264A1" w:rsidP="007D331F">
            <w:pPr>
              <w:spacing w:line="240" w:lineRule="atLeast"/>
              <w:ind w:left="7" w:right="-126"/>
              <w:rPr>
                <w:rFonts w:cs="Times New Roman"/>
                <w:b/>
                <w:bCs/>
                <w:i/>
                <w:iCs/>
                <w:szCs w:val="22"/>
              </w:rPr>
            </w:pPr>
          </w:p>
        </w:tc>
        <w:tc>
          <w:tcPr>
            <w:tcW w:w="1256" w:type="dxa"/>
            <w:vAlign w:val="bottom"/>
          </w:tcPr>
          <w:p w14:paraId="689305D7" w14:textId="77777777" w:rsidR="00C264A1" w:rsidRPr="006456CE" w:rsidRDefault="00C264A1" w:rsidP="00080F43">
            <w:pPr>
              <w:tabs>
                <w:tab w:val="decimal" w:pos="938"/>
              </w:tabs>
              <w:spacing w:line="240" w:lineRule="atLeast"/>
              <w:rPr>
                <w:rFonts w:cs="Times New Roman"/>
                <w:szCs w:val="22"/>
                <w:lang w:bidi="th-TH"/>
              </w:rPr>
            </w:pPr>
          </w:p>
        </w:tc>
        <w:tc>
          <w:tcPr>
            <w:tcW w:w="193" w:type="dxa"/>
            <w:vAlign w:val="bottom"/>
          </w:tcPr>
          <w:p w14:paraId="6B53EAE2" w14:textId="77777777" w:rsidR="00C264A1" w:rsidRPr="006456CE" w:rsidRDefault="00C264A1" w:rsidP="00080F43">
            <w:pPr>
              <w:pStyle w:val="acctfourfigures"/>
              <w:tabs>
                <w:tab w:val="clear" w:pos="765"/>
                <w:tab w:val="decimal" w:pos="938"/>
              </w:tabs>
              <w:spacing w:line="240" w:lineRule="atLeast"/>
              <w:rPr>
                <w:rFonts w:cs="Times New Roman"/>
                <w:szCs w:val="22"/>
              </w:rPr>
            </w:pPr>
          </w:p>
        </w:tc>
        <w:tc>
          <w:tcPr>
            <w:tcW w:w="2931" w:type="dxa"/>
            <w:gridSpan w:val="3"/>
            <w:vAlign w:val="bottom"/>
          </w:tcPr>
          <w:p w14:paraId="0D66E1E1" w14:textId="37EBD30F" w:rsidR="00C264A1" w:rsidRPr="006456CE" w:rsidRDefault="00C264A1" w:rsidP="00080F43">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w:t>
            </w:r>
            <w:r w:rsidR="00FE0F68">
              <w:rPr>
                <w:rFonts w:cs="Times New Roman"/>
                <w:i/>
                <w:iCs/>
                <w:szCs w:val="22"/>
              </w:rPr>
              <w:t>3</w:t>
            </w:r>
            <w:r w:rsidRPr="006456CE">
              <w:rPr>
                <w:rFonts w:cs="Times New Roman"/>
                <w:i/>
                <w:iCs/>
                <w:szCs w:val="22"/>
              </w:rPr>
              <w:t>)</w:t>
            </w:r>
          </w:p>
        </w:tc>
        <w:tc>
          <w:tcPr>
            <w:tcW w:w="233" w:type="dxa"/>
            <w:vAlign w:val="bottom"/>
          </w:tcPr>
          <w:p w14:paraId="3EF43F4B" w14:textId="77777777" w:rsidR="00C264A1" w:rsidRPr="006456CE" w:rsidRDefault="00C264A1" w:rsidP="00080F43">
            <w:pPr>
              <w:pStyle w:val="acctfourfigures"/>
              <w:tabs>
                <w:tab w:val="clear" w:pos="765"/>
                <w:tab w:val="decimal" w:pos="1028"/>
              </w:tabs>
              <w:spacing w:line="240" w:lineRule="atLeast"/>
              <w:rPr>
                <w:rFonts w:cs="Times New Roman"/>
                <w:szCs w:val="22"/>
              </w:rPr>
            </w:pPr>
          </w:p>
        </w:tc>
        <w:tc>
          <w:tcPr>
            <w:tcW w:w="1356" w:type="dxa"/>
            <w:vAlign w:val="bottom"/>
          </w:tcPr>
          <w:p w14:paraId="3B2CEFD2" w14:textId="77777777" w:rsidR="00C264A1" w:rsidRPr="006456CE" w:rsidRDefault="00C264A1" w:rsidP="00080F43">
            <w:pPr>
              <w:pStyle w:val="acctfourfigures"/>
              <w:tabs>
                <w:tab w:val="clear" w:pos="765"/>
                <w:tab w:val="decimal" w:pos="1028"/>
              </w:tabs>
              <w:spacing w:line="240" w:lineRule="atLeast"/>
              <w:ind w:right="11"/>
              <w:rPr>
                <w:rFonts w:cs="Times New Roman"/>
                <w:szCs w:val="22"/>
              </w:rPr>
            </w:pPr>
          </w:p>
        </w:tc>
      </w:tr>
      <w:tr w:rsidR="00C264A1" w:rsidRPr="006456CE" w14:paraId="5A58131B" w14:textId="77777777" w:rsidTr="0083440B">
        <w:tc>
          <w:tcPr>
            <w:tcW w:w="3150" w:type="dxa"/>
            <w:vAlign w:val="bottom"/>
          </w:tcPr>
          <w:p w14:paraId="01827B21" w14:textId="77777777" w:rsidR="00C264A1" w:rsidRPr="006456CE" w:rsidRDefault="00C264A1" w:rsidP="007D331F">
            <w:pPr>
              <w:spacing w:line="240" w:lineRule="atLeast"/>
              <w:ind w:left="7" w:right="-126"/>
              <w:rPr>
                <w:rFonts w:cs="Times New Roman"/>
                <w:b/>
                <w:bCs/>
                <w:i/>
                <w:iCs/>
                <w:szCs w:val="22"/>
              </w:rPr>
            </w:pPr>
          </w:p>
        </w:tc>
        <w:tc>
          <w:tcPr>
            <w:tcW w:w="5969" w:type="dxa"/>
            <w:gridSpan w:val="7"/>
            <w:vAlign w:val="bottom"/>
          </w:tcPr>
          <w:p w14:paraId="05BA6241" w14:textId="77777777" w:rsidR="00C264A1" w:rsidRPr="006456CE" w:rsidRDefault="00C264A1" w:rsidP="00080F43">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C264A1" w:rsidRPr="006456CE" w14:paraId="68993FBA" w14:textId="77777777" w:rsidTr="0083440B">
        <w:tc>
          <w:tcPr>
            <w:tcW w:w="3150" w:type="dxa"/>
            <w:vAlign w:val="bottom"/>
          </w:tcPr>
          <w:p w14:paraId="7FE1E0AF" w14:textId="77777777" w:rsidR="00C264A1" w:rsidRPr="006456CE" w:rsidRDefault="00C264A1" w:rsidP="00223FE6">
            <w:pPr>
              <w:spacing w:line="240" w:lineRule="atLeast"/>
              <w:ind w:left="-77" w:right="-126"/>
              <w:rPr>
                <w:rFonts w:cs="Times New Roman"/>
                <w:b/>
                <w:bCs/>
                <w:i/>
                <w:iCs/>
                <w:szCs w:val="22"/>
              </w:rPr>
            </w:pPr>
            <w:r w:rsidRPr="006456CE">
              <w:rPr>
                <w:rFonts w:cs="Times New Roman"/>
                <w:b/>
                <w:bCs/>
                <w:i/>
                <w:iCs/>
                <w:szCs w:val="22"/>
              </w:rPr>
              <w:t>Deferred tax assets</w:t>
            </w:r>
          </w:p>
        </w:tc>
        <w:tc>
          <w:tcPr>
            <w:tcW w:w="1256" w:type="dxa"/>
            <w:vAlign w:val="bottom"/>
          </w:tcPr>
          <w:p w14:paraId="17758D6B" w14:textId="77777777" w:rsidR="00C264A1" w:rsidRPr="006456CE" w:rsidRDefault="00C264A1" w:rsidP="00080F43">
            <w:pPr>
              <w:tabs>
                <w:tab w:val="decimal" w:pos="938"/>
              </w:tabs>
              <w:spacing w:line="240" w:lineRule="atLeast"/>
              <w:rPr>
                <w:rFonts w:cs="Times New Roman"/>
                <w:szCs w:val="22"/>
                <w:lang w:bidi="th-TH"/>
              </w:rPr>
            </w:pPr>
          </w:p>
        </w:tc>
        <w:tc>
          <w:tcPr>
            <w:tcW w:w="193" w:type="dxa"/>
            <w:vAlign w:val="bottom"/>
          </w:tcPr>
          <w:p w14:paraId="13BEEE75" w14:textId="77777777" w:rsidR="00C264A1" w:rsidRPr="006456CE" w:rsidRDefault="00C264A1" w:rsidP="00080F43">
            <w:pPr>
              <w:pStyle w:val="acctfourfigures"/>
              <w:tabs>
                <w:tab w:val="clear" w:pos="765"/>
                <w:tab w:val="decimal" w:pos="938"/>
              </w:tabs>
              <w:spacing w:line="240" w:lineRule="atLeast"/>
              <w:rPr>
                <w:rFonts w:cs="Times New Roman"/>
                <w:szCs w:val="22"/>
              </w:rPr>
            </w:pPr>
          </w:p>
        </w:tc>
        <w:tc>
          <w:tcPr>
            <w:tcW w:w="1350" w:type="dxa"/>
            <w:vAlign w:val="bottom"/>
          </w:tcPr>
          <w:p w14:paraId="1ECEB4E7" w14:textId="77777777" w:rsidR="00C264A1" w:rsidRPr="006456CE" w:rsidRDefault="00C264A1" w:rsidP="00080F43">
            <w:pPr>
              <w:pStyle w:val="acctfourfigures"/>
              <w:tabs>
                <w:tab w:val="clear" w:pos="765"/>
                <w:tab w:val="decimal" w:pos="1028"/>
              </w:tabs>
              <w:spacing w:line="240" w:lineRule="atLeast"/>
              <w:ind w:right="11"/>
              <w:rPr>
                <w:rFonts w:cs="Times New Roman"/>
                <w:szCs w:val="22"/>
              </w:rPr>
            </w:pPr>
          </w:p>
        </w:tc>
        <w:tc>
          <w:tcPr>
            <w:tcW w:w="225" w:type="dxa"/>
          </w:tcPr>
          <w:p w14:paraId="7AFED6CF" w14:textId="77777777" w:rsidR="00C264A1" w:rsidRPr="006456CE" w:rsidRDefault="00C264A1" w:rsidP="00080F43">
            <w:pPr>
              <w:pStyle w:val="acctfourfigures"/>
              <w:tabs>
                <w:tab w:val="clear" w:pos="765"/>
                <w:tab w:val="decimal" w:pos="1028"/>
              </w:tabs>
              <w:spacing w:line="240" w:lineRule="atLeast"/>
              <w:rPr>
                <w:rFonts w:cs="Times New Roman"/>
                <w:szCs w:val="22"/>
              </w:rPr>
            </w:pPr>
          </w:p>
        </w:tc>
        <w:tc>
          <w:tcPr>
            <w:tcW w:w="1356" w:type="dxa"/>
          </w:tcPr>
          <w:p w14:paraId="1D83BBB0" w14:textId="77777777" w:rsidR="00C264A1" w:rsidRPr="006456CE" w:rsidRDefault="00C264A1" w:rsidP="00080F43">
            <w:pPr>
              <w:pStyle w:val="acctfourfigures"/>
              <w:tabs>
                <w:tab w:val="clear" w:pos="765"/>
                <w:tab w:val="decimal" w:pos="1028"/>
              </w:tabs>
              <w:spacing w:line="240" w:lineRule="atLeast"/>
              <w:rPr>
                <w:rFonts w:cs="Times New Roman"/>
                <w:szCs w:val="22"/>
              </w:rPr>
            </w:pPr>
          </w:p>
        </w:tc>
        <w:tc>
          <w:tcPr>
            <w:tcW w:w="233" w:type="dxa"/>
            <w:vAlign w:val="bottom"/>
          </w:tcPr>
          <w:p w14:paraId="61C40569" w14:textId="77777777" w:rsidR="00C264A1" w:rsidRPr="006456CE" w:rsidRDefault="00C264A1" w:rsidP="00080F43">
            <w:pPr>
              <w:pStyle w:val="acctfourfigures"/>
              <w:tabs>
                <w:tab w:val="clear" w:pos="765"/>
                <w:tab w:val="decimal" w:pos="1028"/>
              </w:tabs>
              <w:spacing w:line="240" w:lineRule="atLeast"/>
              <w:rPr>
                <w:rFonts w:cs="Times New Roman"/>
                <w:szCs w:val="22"/>
              </w:rPr>
            </w:pPr>
          </w:p>
        </w:tc>
        <w:tc>
          <w:tcPr>
            <w:tcW w:w="1356" w:type="dxa"/>
            <w:vAlign w:val="bottom"/>
          </w:tcPr>
          <w:p w14:paraId="38106902" w14:textId="77777777" w:rsidR="00C264A1" w:rsidRPr="006456CE" w:rsidRDefault="00C264A1" w:rsidP="00080F43">
            <w:pPr>
              <w:pStyle w:val="acctfourfigures"/>
              <w:tabs>
                <w:tab w:val="clear" w:pos="765"/>
                <w:tab w:val="decimal" w:pos="1028"/>
              </w:tabs>
              <w:spacing w:line="240" w:lineRule="atLeast"/>
              <w:ind w:right="11"/>
              <w:rPr>
                <w:rFonts w:cs="Times New Roman"/>
                <w:szCs w:val="22"/>
              </w:rPr>
            </w:pPr>
          </w:p>
        </w:tc>
      </w:tr>
      <w:tr w:rsidR="00C264A1" w:rsidRPr="006456CE" w14:paraId="59291F5C" w14:textId="77777777" w:rsidTr="0083440B">
        <w:tc>
          <w:tcPr>
            <w:tcW w:w="3150" w:type="dxa"/>
            <w:vAlign w:val="bottom"/>
          </w:tcPr>
          <w:p w14:paraId="5A2E9FC8" w14:textId="77777777" w:rsidR="00C264A1" w:rsidRPr="006456CE" w:rsidRDefault="00C264A1" w:rsidP="00223FE6">
            <w:pPr>
              <w:spacing w:line="240" w:lineRule="atLeast"/>
              <w:ind w:left="-77" w:right="-126"/>
              <w:rPr>
                <w:rFonts w:cs="Times New Roman"/>
                <w:szCs w:val="22"/>
              </w:rPr>
            </w:pPr>
            <w:r w:rsidRPr="006456CE">
              <w:rPr>
                <w:rFonts w:cs="Times New Roman"/>
                <w:szCs w:val="22"/>
              </w:rPr>
              <w:t>Investments</w:t>
            </w:r>
          </w:p>
        </w:tc>
        <w:tc>
          <w:tcPr>
            <w:tcW w:w="1256" w:type="dxa"/>
          </w:tcPr>
          <w:p w14:paraId="49B493FF"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7,821</w:t>
            </w:r>
          </w:p>
        </w:tc>
        <w:tc>
          <w:tcPr>
            <w:tcW w:w="193" w:type="dxa"/>
            <w:vAlign w:val="bottom"/>
          </w:tcPr>
          <w:p w14:paraId="2F9E7D65" w14:textId="77777777" w:rsidR="00C264A1" w:rsidRPr="00EB3AC2" w:rsidRDefault="00C264A1" w:rsidP="00080F43">
            <w:pPr>
              <w:pStyle w:val="acctfourfigures"/>
              <w:tabs>
                <w:tab w:val="clear" w:pos="765"/>
                <w:tab w:val="decimal" w:pos="1130"/>
              </w:tabs>
              <w:spacing w:line="240" w:lineRule="atLeast"/>
              <w:ind w:right="101"/>
              <w:rPr>
                <w:rFonts w:cs="Times New Roman"/>
                <w:szCs w:val="22"/>
              </w:rPr>
            </w:pPr>
          </w:p>
        </w:tc>
        <w:tc>
          <w:tcPr>
            <w:tcW w:w="1350" w:type="dxa"/>
          </w:tcPr>
          <w:p w14:paraId="6E3D6AC6"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(5)</w:t>
            </w:r>
          </w:p>
        </w:tc>
        <w:tc>
          <w:tcPr>
            <w:tcW w:w="225" w:type="dxa"/>
          </w:tcPr>
          <w:p w14:paraId="45361B06" w14:textId="77777777" w:rsidR="00C264A1" w:rsidRPr="00EB3AC2" w:rsidRDefault="00C264A1" w:rsidP="00080F43">
            <w:pPr>
              <w:pStyle w:val="acctfourfigures"/>
              <w:tabs>
                <w:tab w:val="clear" w:pos="765"/>
                <w:tab w:val="decimal" w:pos="1130"/>
              </w:tabs>
              <w:spacing w:line="240" w:lineRule="atLeast"/>
              <w:ind w:right="101"/>
              <w:rPr>
                <w:rFonts w:cs="Times New Roman"/>
                <w:szCs w:val="22"/>
              </w:rPr>
            </w:pPr>
          </w:p>
        </w:tc>
        <w:tc>
          <w:tcPr>
            <w:tcW w:w="1356" w:type="dxa"/>
          </w:tcPr>
          <w:p w14:paraId="47B7A100"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268</w:t>
            </w:r>
          </w:p>
        </w:tc>
        <w:tc>
          <w:tcPr>
            <w:tcW w:w="233" w:type="dxa"/>
            <w:vAlign w:val="bottom"/>
          </w:tcPr>
          <w:p w14:paraId="6AA86573" w14:textId="77777777" w:rsidR="00C264A1" w:rsidRPr="00EB3AC2" w:rsidRDefault="00C264A1" w:rsidP="00080F43">
            <w:pPr>
              <w:pStyle w:val="acctfourfigures"/>
              <w:tabs>
                <w:tab w:val="clear" w:pos="765"/>
                <w:tab w:val="decimal" w:pos="1130"/>
              </w:tabs>
              <w:spacing w:line="240" w:lineRule="atLeast"/>
              <w:ind w:right="101"/>
              <w:rPr>
                <w:rFonts w:cs="Times New Roman"/>
                <w:szCs w:val="22"/>
              </w:rPr>
            </w:pPr>
          </w:p>
        </w:tc>
        <w:tc>
          <w:tcPr>
            <w:tcW w:w="1356" w:type="dxa"/>
          </w:tcPr>
          <w:p w14:paraId="5948CE8F"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8,084</w:t>
            </w:r>
          </w:p>
        </w:tc>
      </w:tr>
      <w:tr w:rsidR="00C264A1" w:rsidRPr="006456CE" w14:paraId="2B17964B" w14:textId="77777777" w:rsidTr="0083440B">
        <w:tc>
          <w:tcPr>
            <w:tcW w:w="3150" w:type="dxa"/>
            <w:vAlign w:val="bottom"/>
          </w:tcPr>
          <w:p w14:paraId="19A4FD57" w14:textId="77777777" w:rsidR="00C264A1" w:rsidRPr="006456CE" w:rsidRDefault="00C264A1" w:rsidP="00223FE6">
            <w:pPr>
              <w:spacing w:line="240" w:lineRule="atLeast"/>
              <w:ind w:left="-77" w:right="-126"/>
              <w:rPr>
                <w:rFonts w:cs="Times New Roman"/>
                <w:szCs w:val="22"/>
              </w:rPr>
            </w:pPr>
            <w:r w:rsidRPr="006456CE">
              <w:rPr>
                <w:rFonts w:cs="Times New Roman"/>
                <w:szCs w:val="22"/>
              </w:rPr>
              <w:t>Loans to customers and accrued</w:t>
            </w:r>
          </w:p>
        </w:tc>
        <w:tc>
          <w:tcPr>
            <w:tcW w:w="1256" w:type="dxa"/>
          </w:tcPr>
          <w:p w14:paraId="6997C22D"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p>
        </w:tc>
        <w:tc>
          <w:tcPr>
            <w:tcW w:w="193" w:type="dxa"/>
            <w:vAlign w:val="bottom"/>
          </w:tcPr>
          <w:p w14:paraId="7E0134CD" w14:textId="77777777" w:rsidR="00C264A1" w:rsidRPr="00EB3AC2" w:rsidRDefault="00C264A1" w:rsidP="00080F43">
            <w:pPr>
              <w:pStyle w:val="acctfourfigures"/>
              <w:tabs>
                <w:tab w:val="clear" w:pos="765"/>
                <w:tab w:val="decimal" w:pos="1130"/>
              </w:tabs>
              <w:spacing w:line="240" w:lineRule="atLeast"/>
              <w:ind w:right="101"/>
              <w:rPr>
                <w:rFonts w:cs="Times New Roman"/>
                <w:szCs w:val="22"/>
              </w:rPr>
            </w:pPr>
          </w:p>
        </w:tc>
        <w:tc>
          <w:tcPr>
            <w:tcW w:w="1350" w:type="dxa"/>
          </w:tcPr>
          <w:p w14:paraId="0F53915D"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p>
        </w:tc>
        <w:tc>
          <w:tcPr>
            <w:tcW w:w="225" w:type="dxa"/>
          </w:tcPr>
          <w:p w14:paraId="13FC5E0D" w14:textId="77777777" w:rsidR="00C264A1" w:rsidRPr="00EB3AC2" w:rsidRDefault="00C264A1" w:rsidP="00080F43">
            <w:pPr>
              <w:pStyle w:val="acctfourfigures"/>
              <w:tabs>
                <w:tab w:val="clear" w:pos="765"/>
                <w:tab w:val="decimal" w:pos="1130"/>
              </w:tabs>
              <w:spacing w:line="240" w:lineRule="atLeast"/>
              <w:ind w:right="101"/>
              <w:rPr>
                <w:rFonts w:cs="Times New Roman"/>
                <w:szCs w:val="22"/>
              </w:rPr>
            </w:pPr>
          </w:p>
        </w:tc>
        <w:tc>
          <w:tcPr>
            <w:tcW w:w="1356" w:type="dxa"/>
          </w:tcPr>
          <w:p w14:paraId="53B0D437"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p>
        </w:tc>
        <w:tc>
          <w:tcPr>
            <w:tcW w:w="233" w:type="dxa"/>
            <w:vAlign w:val="bottom"/>
          </w:tcPr>
          <w:p w14:paraId="41CA245D" w14:textId="77777777" w:rsidR="00C264A1" w:rsidRPr="00EB3AC2" w:rsidRDefault="00C264A1" w:rsidP="00080F43">
            <w:pPr>
              <w:pStyle w:val="acctfourfigures"/>
              <w:tabs>
                <w:tab w:val="clear" w:pos="765"/>
                <w:tab w:val="decimal" w:pos="1130"/>
              </w:tabs>
              <w:spacing w:line="240" w:lineRule="atLeast"/>
              <w:ind w:right="101"/>
              <w:rPr>
                <w:rFonts w:cs="Times New Roman"/>
                <w:szCs w:val="22"/>
              </w:rPr>
            </w:pPr>
          </w:p>
        </w:tc>
        <w:tc>
          <w:tcPr>
            <w:tcW w:w="1356" w:type="dxa"/>
          </w:tcPr>
          <w:p w14:paraId="02E1CA39"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p>
        </w:tc>
      </w:tr>
      <w:tr w:rsidR="00C264A1" w:rsidRPr="006456CE" w14:paraId="427F6444" w14:textId="77777777" w:rsidTr="0083440B">
        <w:tc>
          <w:tcPr>
            <w:tcW w:w="3150" w:type="dxa"/>
            <w:vAlign w:val="bottom"/>
          </w:tcPr>
          <w:p w14:paraId="42ED8DD2" w14:textId="77777777" w:rsidR="00C264A1" w:rsidRPr="006456CE" w:rsidRDefault="00C264A1" w:rsidP="00223FE6">
            <w:pPr>
              <w:spacing w:line="240" w:lineRule="atLeast"/>
              <w:ind w:left="-77" w:right="-126"/>
              <w:rPr>
                <w:rFonts w:eastAsia="MS Mincho" w:cs="Times New Roman"/>
                <w:szCs w:val="22"/>
                <w:lang w:eastAsia="th-TH"/>
              </w:rPr>
            </w:pPr>
            <w:r w:rsidRPr="006456CE">
              <w:rPr>
                <w:rFonts w:cs="Times New Roman"/>
                <w:szCs w:val="22"/>
              </w:rPr>
              <w:t xml:space="preserve">   interest receivables</w:t>
            </w:r>
          </w:p>
        </w:tc>
        <w:tc>
          <w:tcPr>
            <w:tcW w:w="1256" w:type="dxa"/>
          </w:tcPr>
          <w:p w14:paraId="2E668237"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278,962</w:t>
            </w:r>
          </w:p>
        </w:tc>
        <w:tc>
          <w:tcPr>
            <w:tcW w:w="193" w:type="dxa"/>
            <w:vAlign w:val="bottom"/>
          </w:tcPr>
          <w:p w14:paraId="2D9E320D"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0" w:type="dxa"/>
          </w:tcPr>
          <w:p w14:paraId="28F2EDCC"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74,107</w:t>
            </w:r>
          </w:p>
        </w:tc>
        <w:tc>
          <w:tcPr>
            <w:tcW w:w="225" w:type="dxa"/>
          </w:tcPr>
          <w:p w14:paraId="0A99731E"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6" w:type="dxa"/>
          </w:tcPr>
          <w:p w14:paraId="3BE20EBB"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w:t>
            </w:r>
          </w:p>
        </w:tc>
        <w:tc>
          <w:tcPr>
            <w:tcW w:w="233" w:type="dxa"/>
            <w:vAlign w:val="bottom"/>
          </w:tcPr>
          <w:p w14:paraId="6A5BE4B0"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6" w:type="dxa"/>
          </w:tcPr>
          <w:p w14:paraId="62611C16"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353,069</w:t>
            </w:r>
          </w:p>
        </w:tc>
      </w:tr>
      <w:tr w:rsidR="00C264A1" w:rsidRPr="006456CE" w14:paraId="04FD3EA2" w14:textId="77777777" w:rsidTr="0083440B">
        <w:tc>
          <w:tcPr>
            <w:tcW w:w="3150" w:type="dxa"/>
            <w:vAlign w:val="bottom"/>
          </w:tcPr>
          <w:p w14:paraId="2C364A3D" w14:textId="77777777" w:rsidR="00C264A1" w:rsidRPr="006456CE" w:rsidRDefault="00C264A1" w:rsidP="00223FE6">
            <w:pPr>
              <w:pStyle w:val="acctfourfigures"/>
              <w:tabs>
                <w:tab w:val="clear" w:pos="765"/>
                <w:tab w:val="decimal" w:pos="1130"/>
              </w:tabs>
              <w:spacing w:line="240" w:lineRule="atLeast"/>
              <w:ind w:left="-77" w:right="11"/>
              <w:rPr>
                <w:rFonts w:cs="Times New Roman"/>
                <w:szCs w:val="22"/>
              </w:rPr>
            </w:pPr>
            <w:r w:rsidRPr="0097353A">
              <w:rPr>
                <w:rFonts w:cs="Times New Roman"/>
                <w:szCs w:val="22"/>
              </w:rPr>
              <w:t>Debt issued and borrowings</w:t>
            </w:r>
          </w:p>
        </w:tc>
        <w:tc>
          <w:tcPr>
            <w:tcW w:w="1256" w:type="dxa"/>
          </w:tcPr>
          <w:p w14:paraId="39CACF37"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1,775</w:t>
            </w:r>
          </w:p>
        </w:tc>
        <w:tc>
          <w:tcPr>
            <w:tcW w:w="193" w:type="dxa"/>
            <w:vAlign w:val="bottom"/>
          </w:tcPr>
          <w:p w14:paraId="347C4EA4"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0" w:type="dxa"/>
          </w:tcPr>
          <w:p w14:paraId="1FE1C55E"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3,999</w:t>
            </w:r>
          </w:p>
        </w:tc>
        <w:tc>
          <w:tcPr>
            <w:tcW w:w="225" w:type="dxa"/>
          </w:tcPr>
          <w:p w14:paraId="335D6E2E"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6" w:type="dxa"/>
          </w:tcPr>
          <w:p w14:paraId="2258BC0C"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lang w:bidi="th-TH"/>
              </w:rPr>
              <w:t>-</w:t>
            </w:r>
          </w:p>
        </w:tc>
        <w:tc>
          <w:tcPr>
            <w:tcW w:w="233" w:type="dxa"/>
            <w:vAlign w:val="bottom"/>
          </w:tcPr>
          <w:p w14:paraId="4132C9F6"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6" w:type="dxa"/>
          </w:tcPr>
          <w:p w14:paraId="547AC5A5"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5,774</w:t>
            </w:r>
          </w:p>
        </w:tc>
      </w:tr>
      <w:tr w:rsidR="00C264A1" w:rsidRPr="006456CE" w14:paraId="4400D6A0" w14:textId="77777777" w:rsidTr="0083440B">
        <w:tc>
          <w:tcPr>
            <w:tcW w:w="3150" w:type="dxa"/>
            <w:vAlign w:val="bottom"/>
          </w:tcPr>
          <w:p w14:paraId="025891B7" w14:textId="77777777" w:rsidR="00C264A1" w:rsidRPr="00EB3AC2" w:rsidRDefault="00C264A1" w:rsidP="00223FE6">
            <w:pPr>
              <w:spacing w:line="240" w:lineRule="atLeast"/>
              <w:ind w:left="-77"/>
              <w:rPr>
                <w:rFonts w:cs="Times New Roman"/>
                <w:szCs w:val="22"/>
              </w:rPr>
            </w:pPr>
            <w:r w:rsidRPr="00EB3AC2">
              <w:rPr>
                <w:rFonts w:cs="Times New Roman"/>
                <w:szCs w:val="22"/>
              </w:rPr>
              <w:t xml:space="preserve">Provisions </w:t>
            </w:r>
          </w:p>
        </w:tc>
        <w:tc>
          <w:tcPr>
            <w:tcW w:w="1256" w:type="dxa"/>
          </w:tcPr>
          <w:p w14:paraId="1ADACA30"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37,514</w:t>
            </w:r>
          </w:p>
        </w:tc>
        <w:tc>
          <w:tcPr>
            <w:tcW w:w="193" w:type="dxa"/>
            <w:vAlign w:val="bottom"/>
          </w:tcPr>
          <w:p w14:paraId="568B4976"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0" w:type="dxa"/>
          </w:tcPr>
          <w:p w14:paraId="388E2349" w14:textId="77777777" w:rsidR="00C264A1" w:rsidRPr="00EB3AC2" w:rsidRDefault="00C264A1" w:rsidP="00080F43">
            <w:pPr>
              <w:pStyle w:val="acctfourfigures"/>
              <w:tabs>
                <w:tab w:val="clear" w:pos="765"/>
                <w:tab w:val="decimal" w:pos="1130"/>
              </w:tabs>
              <w:spacing w:line="240" w:lineRule="atLeast"/>
              <w:ind w:right="11"/>
              <w:rPr>
                <w:rFonts w:cs="Times New Roman"/>
                <w:szCs w:val="22"/>
              </w:rPr>
            </w:pPr>
            <w:r w:rsidRPr="00EB3AC2">
              <w:rPr>
                <w:rFonts w:cs="Times New Roman"/>
                <w:szCs w:val="22"/>
              </w:rPr>
              <w:t>8,241</w:t>
            </w:r>
          </w:p>
        </w:tc>
        <w:tc>
          <w:tcPr>
            <w:tcW w:w="225" w:type="dxa"/>
          </w:tcPr>
          <w:p w14:paraId="3FEC852E"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6" w:type="dxa"/>
          </w:tcPr>
          <w:p w14:paraId="6FBE117F"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lang w:bidi="th-TH"/>
              </w:rPr>
              <w:t>(2,294)</w:t>
            </w:r>
          </w:p>
        </w:tc>
        <w:tc>
          <w:tcPr>
            <w:tcW w:w="233" w:type="dxa"/>
            <w:vAlign w:val="bottom"/>
          </w:tcPr>
          <w:p w14:paraId="69B22288" w14:textId="77777777" w:rsidR="00C264A1" w:rsidRPr="00EB3AC2" w:rsidRDefault="00C264A1" w:rsidP="00080F43">
            <w:pPr>
              <w:pStyle w:val="acctfourfigures"/>
              <w:tabs>
                <w:tab w:val="clear" w:pos="765"/>
                <w:tab w:val="decimal" w:pos="1130"/>
              </w:tabs>
              <w:spacing w:line="240" w:lineRule="atLeast"/>
              <w:rPr>
                <w:rFonts w:cs="Times New Roman"/>
                <w:szCs w:val="22"/>
              </w:rPr>
            </w:pPr>
          </w:p>
        </w:tc>
        <w:tc>
          <w:tcPr>
            <w:tcW w:w="1356" w:type="dxa"/>
          </w:tcPr>
          <w:p w14:paraId="71E39CBC" w14:textId="77777777" w:rsidR="00C264A1" w:rsidRPr="00EB3AC2" w:rsidRDefault="00C264A1" w:rsidP="00080F43">
            <w:pPr>
              <w:pStyle w:val="acctfourfigures"/>
              <w:tabs>
                <w:tab w:val="clear" w:pos="765"/>
                <w:tab w:val="decimal" w:pos="1130"/>
              </w:tabs>
              <w:spacing w:line="240" w:lineRule="atLeast"/>
              <w:rPr>
                <w:rFonts w:cs="Times New Roman"/>
                <w:szCs w:val="22"/>
              </w:rPr>
            </w:pPr>
            <w:r w:rsidRPr="00EB3AC2">
              <w:rPr>
                <w:rFonts w:cs="Times New Roman"/>
                <w:szCs w:val="22"/>
              </w:rPr>
              <w:t>43,461</w:t>
            </w:r>
          </w:p>
        </w:tc>
      </w:tr>
      <w:tr w:rsidR="00EB3AC2" w:rsidRPr="006456CE" w14:paraId="37005F32" w14:textId="77777777" w:rsidTr="0083440B">
        <w:tc>
          <w:tcPr>
            <w:tcW w:w="3150" w:type="dxa"/>
            <w:vAlign w:val="bottom"/>
          </w:tcPr>
          <w:p w14:paraId="6F369B8D" w14:textId="77777777" w:rsidR="00EB3AC2" w:rsidRPr="0093239C" w:rsidRDefault="00EB3AC2" w:rsidP="00EB3AC2">
            <w:pPr>
              <w:spacing w:line="240" w:lineRule="atLeast"/>
              <w:ind w:left="-77"/>
              <w:rPr>
                <w:rFonts w:cs="Times New Roman"/>
                <w:szCs w:val="22"/>
              </w:rPr>
            </w:pPr>
            <w:r w:rsidRPr="0093239C">
              <w:rPr>
                <w:rFonts w:cs="Times New Roman"/>
                <w:szCs w:val="22"/>
              </w:rPr>
              <w:t>Lease liabilities</w:t>
            </w:r>
          </w:p>
        </w:tc>
        <w:tc>
          <w:tcPr>
            <w:tcW w:w="1256" w:type="dxa"/>
          </w:tcPr>
          <w:p w14:paraId="1CFA71DA" w14:textId="6D0CB99E" w:rsidR="00EB3AC2" w:rsidRPr="00EB3AC2" w:rsidRDefault="00EB3AC2" w:rsidP="00EB3AC2">
            <w:pPr>
              <w:pStyle w:val="acctfourfigures"/>
              <w:tabs>
                <w:tab w:val="clear" w:pos="765"/>
                <w:tab w:val="decimal" w:pos="1130"/>
              </w:tabs>
              <w:spacing w:line="240" w:lineRule="atLeast"/>
              <w:rPr>
                <w:rFonts w:cs="Times New Roman"/>
                <w:szCs w:val="22"/>
                <w:highlight w:val="yellow"/>
              </w:rPr>
            </w:pPr>
            <w:r w:rsidRPr="0093239C">
              <w:rPr>
                <w:rFonts w:cs="Times New Roman"/>
                <w:szCs w:val="22"/>
              </w:rPr>
              <w:t>186,629</w:t>
            </w:r>
          </w:p>
        </w:tc>
        <w:tc>
          <w:tcPr>
            <w:tcW w:w="193" w:type="dxa"/>
            <w:vAlign w:val="bottom"/>
          </w:tcPr>
          <w:p w14:paraId="4EEE74F6" w14:textId="77777777" w:rsidR="00EB3AC2" w:rsidRPr="00EB3AC2" w:rsidRDefault="00EB3AC2" w:rsidP="00EB3AC2">
            <w:pPr>
              <w:pStyle w:val="acctfourfigures"/>
              <w:tabs>
                <w:tab w:val="clear" w:pos="765"/>
                <w:tab w:val="decimal" w:pos="1130"/>
              </w:tabs>
              <w:spacing w:line="240" w:lineRule="atLeast"/>
              <w:rPr>
                <w:rFonts w:cs="Times New Roman"/>
                <w:szCs w:val="22"/>
                <w:highlight w:val="yellow"/>
              </w:rPr>
            </w:pPr>
          </w:p>
        </w:tc>
        <w:tc>
          <w:tcPr>
            <w:tcW w:w="1350" w:type="dxa"/>
          </w:tcPr>
          <w:p w14:paraId="2D09E71F" w14:textId="1C39D411" w:rsidR="00EB3AC2" w:rsidRPr="00EB3AC2" w:rsidRDefault="00EB3AC2" w:rsidP="00EB3AC2">
            <w:pPr>
              <w:pStyle w:val="acctfourfigures"/>
              <w:tabs>
                <w:tab w:val="clear" w:pos="765"/>
                <w:tab w:val="decimal" w:pos="1130"/>
              </w:tabs>
              <w:spacing w:line="240" w:lineRule="atLeast"/>
              <w:ind w:right="11"/>
              <w:rPr>
                <w:rFonts w:cs="Times New Roman"/>
                <w:szCs w:val="22"/>
                <w:highlight w:val="yellow"/>
              </w:rPr>
            </w:pPr>
            <w:r w:rsidRPr="0093239C">
              <w:rPr>
                <w:rFonts w:cs="Times New Roman"/>
                <w:szCs w:val="22"/>
                <w:lang w:bidi="th-TH"/>
              </w:rPr>
              <w:t>(49,027)</w:t>
            </w:r>
          </w:p>
        </w:tc>
        <w:tc>
          <w:tcPr>
            <w:tcW w:w="225" w:type="dxa"/>
          </w:tcPr>
          <w:p w14:paraId="6FF45D5C" w14:textId="77777777" w:rsidR="00EB3AC2" w:rsidRPr="00EB3AC2" w:rsidRDefault="00EB3AC2" w:rsidP="00EB3AC2">
            <w:pPr>
              <w:pStyle w:val="acctfourfigures"/>
              <w:tabs>
                <w:tab w:val="clear" w:pos="765"/>
                <w:tab w:val="decimal" w:pos="1130"/>
              </w:tabs>
              <w:spacing w:line="240" w:lineRule="atLeast"/>
              <w:rPr>
                <w:rFonts w:cs="Times New Roman"/>
                <w:szCs w:val="22"/>
                <w:highlight w:val="yellow"/>
              </w:rPr>
            </w:pPr>
          </w:p>
        </w:tc>
        <w:tc>
          <w:tcPr>
            <w:tcW w:w="1356" w:type="dxa"/>
          </w:tcPr>
          <w:p w14:paraId="0CAE8F1B" w14:textId="718958C7" w:rsidR="00EB3AC2" w:rsidRPr="00EB3AC2" w:rsidRDefault="00EB3AC2" w:rsidP="00EB3AC2">
            <w:pPr>
              <w:pStyle w:val="acctfourfigures"/>
              <w:tabs>
                <w:tab w:val="clear" w:pos="765"/>
                <w:tab w:val="decimal" w:pos="1130"/>
              </w:tabs>
              <w:spacing w:line="240" w:lineRule="atLeast"/>
              <w:rPr>
                <w:rFonts w:cs="Times New Roman"/>
                <w:szCs w:val="22"/>
                <w:highlight w:val="yellow"/>
              </w:rPr>
            </w:pPr>
            <w:r w:rsidRPr="0093239C">
              <w:rPr>
                <w:rFonts w:cs="Times New Roman"/>
                <w:szCs w:val="22"/>
              </w:rPr>
              <w:t>-</w:t>
            </w:r>
          </w:p>
        </w:tc>
        <w:tc>
          <w:tcPr>
            <w:tcW w:w="233" w:type="dxa"/>
            <w:vAlign w:val="bottom"/>
          </w:tcPr>
          <w:p w14:paraId="1FB4BBE1" w14:textId="77777777" w:rsidR="00EB3AC2" w:rsidRPr="00EB3AC2" w:rsidRDefault="00EB3AC2" w:rsidP="00EB3AC2">
            <w:pPr>
              <w:pStyle w:val="acctfourfigures"/>
              <w:tabs>
                <w:tab w:val="clear" w:pos="765"/>
                <w:tab w:val="decimal" w:pos="1130"/>
              </w:tabs>
              <w:spacing w:line="240" w:lineRule="atLeast"/>
              <w:rPr>
                <w:rFonts w:cs="Times New Roman"/>
                <w:szCs w:val="22"/>
                <w:highlight w:val="yellow"/>
              </w:rPr>
            </w:pPr>
          </w:p>
        </w:tc>
        <w:tc>
          <w:tcPr>
            <w:tcW w:w="1356" w:type="dxa"/>
          </w:tcPr>
          <w:p w14:paraId="73985BA3" w14:textId="3D1FCADF" w:rsidR="00EB3AC2" w:rsidRPr="00EB3AC2" w:rsidRDefault="00EB3AC2" w:rsidP="00EB3AC2">
            <w:pPr>
              <w:pStyle w:val="acctfourfigures"/>
              <w:tabs>
                <w:tab w:val="clear" w:pos="765"/>
                <w:tab w:val="decimal" w:pos="1130"/>
              </w:tabs>
              <w:spacing w:line="240" w:lineRule="atLeast"/>
              <w:rPr>
                <w:rFonts w:cs="Times New Roman"/>
                <w:szCs w:val="22"/>
                <w:highlight w:val="yellow"/>
              </w:rPr>
            </w:pPr>
            <w:r w:rsidRPr="0093239C">
              <w:rPr>
                <w:rFonts w:cs="Times New Roman"/>
                <w:szCs w:val="22"/>
              </w:rPr>
              <w:t>137,602</w:t>
            </w:r>
          </w:p>
        </w:tc>
      </w:tr>
      <w:tr w:rsidR="00EB3AC2" w:rsidRPr="006456CE" w14:paraId="49E35196" w14:textId="77777777" w:rsidTr="0083440B">
        <w:tc>
          <w:tcPr>
            <w:tcW w:w="3150" w:type="dxa"/>
            <w:vAlign w:val="bottom"/>
          </w:tcPr>
          <w:p w14:paraId="2450D90F" w14:textId="5B2793E8" w:rsidR="00EB3AC2" w:rsidRPr="00EB3AC2" w:rsidRDefault="00EB3AC2" w:rsidP="00EB3AC2">
            <w:pPr>
              <w:spacing w:line="240" w:lineRule="atLeast"/>
              <w:ind w:left="-77"/>
              <w:rPr>
                <w:rFonts w:cs="Times New Roman"/>
                <w:szCs w:val="22"/>
              </w:rPr>
            </w:pPr>
            <w:r w:rsidRPr="00EB3AC2">
              <w:rPr>
                <w:rFonts w:cs="Times New Roman"/>
                <w:szCs w:val="22"/>
              </w:rPr>
              <w:t>Reserve for share-based payment</w:t>
            </w:r>
            <w:r w:rsidR="004132FD">
              <w:rPr>
                <w:rFonts w:cs="Times New Roman"/>
                <w:szCs w:val="22"/>
              </w:rPr>
              <w:t>s</w:t>
            </w:r>
          </w:p>
        </w:tc>
        <w:tc>
          <w:tcPr>
            <w:tcW w:w="1256" w:type="dxa"/>
          </w:tcPr>
          <w:p w14:paraId="4CA3CA66" w14:textId="07B69B2A"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6,982</w:t>
            </w:r>
          </w:p>
        </w:tc>
        <w:tc>
          <w:tcPr>
            <w:tcW w:w="193" w:type="dxa"/>
            <w:vAlign w:val="bottom"/>
          </w:tcPr>
          <w:p w14:paraId="42987C80"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0" w:type="dxa"/>
          </w:tcPr>
          <w:p w14:paraId="6EED2558" w14:textId="036B5F0C" w:rsidR="00EB3AC2" w:rsidRPr="00EB3AC2" w:rsidRDefault="00EB3AC2" w:rsidP="00EB3AC2">
            <w:pPr>
              <w:pStyle w:val="acctfourfigures"/>
              <w:tabs>
                <w:tab w:val="clear" w:pos="765"/>
                <w:tab w:val="decimal" w:pos="1130"/>
              </w:tabs>
              <w:spacing w:line="240" w:lineRule="atLeast"/>
              <w:ind w:right="11"/>
              <w:rPr>
                <w:rFonts w:cs="Times New Roman"/>
                <w:szCs w:val="22"/>
              </w:rPr>
            </w:pPr>
            <w:r w:rsidRPr="0093239C">
              <w:rPr>
                <w:rFonts w:cs="Times New Roman"/>
                <w:szCs w:val="22"/>
              </w:rPr>
              <w:t>(6,982)</w:t>
            </w:r>
          </w:p>
        </w:tc>
        <w:tc>
          <w:tcPr>
            <w:tcW w:w="225" w:type="dxa"/>
          </w:tcPr>
          <w:p w14:paraId="1ABEA1EC"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6" w:type="dxa"/>
          </w:tcPr>
          <w:p w14:paraId="1E56A571" w14:textId="4929F918" w:rsidR="00EB3AC2" w:rsidRPr="00EB3AC2" w:rsidRDefault="00EB3AC2" w:rsidP="00EB3AC2">
            <w:pPr>
              <w:pStyle w:val="acctfourfigures"/>
              <w:tabs>
                <w:tab w:val="clear" w:pos="765"/>
                <w:tab w:val="decimal" w:pos="1130"/>
              </w:tabs>
              <w:spacing w:line="240" w:lineRule="atLeast"/>
              <w:rPr>
                <w:rFonts w:cs="Times New Roman"/>
                <w:szCs w:val="22"/>
              </w:rPr>
            </w:pPr>
            <w:r w:rsidRPr="0093239C">
              <w:rPr>
                <w:rFonts w:cs="Times New Roman"/>
                <w:szCs w:val="22"/>
              </w:rPr>
              <w:t>-</w:t>
            </w:r>
          </w:p>
        </w:tc>
        <w:tc>
          <w:tcPr>
            <w:tcW w:w="233" w:type="dxa"/>
            <w:vAlign w:val="bottom"/>
          </w:tcPr>
          <w:p w14:paraId="7D159732" w14:textId="77777777" w:rsidR="00EB3AC2" w:rsidRPr="00EB3AC2" w:rsidRDefault="00EB3AC2" w:rsidP="00EB3AC2">
            <w:pPr>
              <w:pStyle w:val="acctfourfigures"/>
              <w:tabs>
                <w:tab w:val="clear" w:pos="765"/>
                <w:tab w:val="decimal" w:pos="1130"/>
              </w:tabs>
              <w:spacing w:line="240" w:lineRule="atLeast"/>
              <w:rPr>
                <w:rFonts w:cs="Times New Roman"/>
                <w:szCs w:val="22"/>
              </w:rPr>
            </w:pPr>
          </w:p>
        </w:tc>
        <w:tc>
          <w:tcPr>
            <w:tcW w:w="1356" w:type="dxa"/>
          </w:tcPr>
          <w:p w14:paraId="40564D61" w14:textId="6A45EE39" w:rsidR="00EB3AC2" w:rsidRPr="0093239C" w:rsidRDefault="00EB3AC2" w:rsidP="00EB3AC2">
            <w:pPr>
              <w:pStyle w:val="acctfourfigures"/>
              <w:tabs>
                <w:tab w:val="clear" w:pos="765"/>
                <w:tab w:val="decimal" w:pos="1130"/>
              </w:tabs>
              <w:spacing w:line="240" w:lineRule="atLeast"/>
              <w:rPr>
                <w:rFonts w:cs="Times New Roman"/>
                <w:szCs w:val="22"/>
                <w:lang w:val="en-US" w:bidi="th-TH"/>
              </w:rPr>
            </w:pPr>
            <w:r w:rsidRPr="0093239C">
              <w:rPr>
                <w:rFonts w:cs="Times New Roman"/>
                <w:szCs w:val="22"/>
              </w:rPr>
              <w:t>-</w:t>
            </w:r>
          </w:p>
        </w:tc>
      </w:tr>
      <w:tr w:rsidR="00EB3AC2" w:rsidRPr="006456CE" w14:paraId="23172F41" w14:textId="77777777" w:rsidTr="0083440B">
        <w:tc>
          <w:tcPr>
            <w:tcW w:w="3150" w:type="dxa"/>
            <w:vAlign w:val="bottom"/>
          </w:tcPr>
          <w:p w14:paraId="30BDCF0B" w14:textId="77777777" w:rsidR="00EB3AC2" w:rsidRPr="00EB3AC2" w:rsidRDefault="00EB3AC2" w:rsidP="00EB3AC2">
            <w:pPr>
              <w:spacing w:line="240" w:lineRule="atLeast"/>
              <w:ind w:left="-77" w:right="-126"/>
              <w:rPr>
                <w:rFonts w:cs="Times New Roman"/>
                <w:b/>
                <w:bCs/>
                <w:i/>
                <w:iCs/>
                <w:szCs w:val="22"/>
              </w:rPr>
            </w:pPr>
            <w:r w:rsidRPr="00EB3AC2">
              <w:rPr>
                <w:rFonts w:cs="Times New Roman"/>
                <w:b/>
                <w:bCs/>
                <w:szCs w:val="22"/>
              </w:rPr>
              <w:t>Total</w:t>
            </w:r>
          </w:p>
        </w:tc>
        <w:tc>
          <w:tcPr>
            <w:tcW w:w="1256" w:type="dxa"/>
            <w:tcBorders>
              <w:top w:val="single" w:sz="4" w:space="0" w:color="auto"/>
              <w:bottom w:val="single" w:sz="4" w:space="0" w:color="auto"/>
            </w:tcBorders>
            <w:vAlign w:val="bottom"/>
          </w:tcPr>
          <w:p w14:paraId="7CBCB3E1" w14:textId="17D0FF1D"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519,683</w:t>
            </w:r>
          </w:p>
        </w:tc>
        <w:tc>
          <w:tcPr>
            <w:tcW w:w="193" w:type="dxa"/>
            <w:vAlign w:val="bottom"/>
          </w:tcPr>
          <w:p w14:paraId="6E4DCB9A"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vAlign w:val="bottom"/>
          </w:tcPr>
          <w:p w14:paraId="3988BF5E" w14:textId="47D7BF6C"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rPr>
              <w:t>30,333</w:t>
            </w:r>
          </w:p>
        </w:tc>
        <w:tc>
          <w:tcPr>
            <w:tcW w:w="225" w:type="dxa"/>
          </w:tcPr>
          <w:p w14:paraId="4E224CB1"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bottom w:val="single" w:sz="4" w:space="0" w:color="auto"/>
            </w:tcBorders>
          </w:tcPr>
          <w:p w14:paraId="14E51073" w14:textId="3AD75B71"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(2,026)</w:t>
            </w:r>
          </w:p>
        </w:tc>
        <w:tc>
          <w:tcPr>
            <w:tcW w:w="233" w:type="dxa"/>
            <w:vAlign w:val="bottom"/>
          </w:tcPr>
          <w:p w14:paraId="32B4BFB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bottom w:val="single" w:sz="4" w:space="0" w:color="auto"/>
            </w:tcBorders>
            <w:vAlign w:val="bottom"/>
          </w:tcPr>
          <w:p w14:paraId="5B2B3182" w14:textId="72DBC348"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547,990</w:t>
            </w:r>
          </w:p>
        </w:tc>
      </w:tr>
      <w:tr w:rsidR="00EB3AC2" w:rsidRPr="00DC4EA9" w14:paraId="16D65430" w14:textId="77777777" w:rsidTr="0083440B">
        <w:tc>
          <w:tcPr>
            <w:tcW w:w="3150" w:type="dxa"/>
            <w:vAlign w:val="bottom"/>
          </w:tcPr>
          <w:p w14:paraId="4450D2A5" w14:textId="77777777" w:rsidR="00EB3AC2" w:rsidRPr="00EB3AC2" w:rsidRDefault="00EB3AC2" w:rsidP="00EB3AC2">
            <w:pPr>
              <w:spacing w:line="240" w:lineRule="atLeast"/>
              <w:ind w:left="-77" w:right="-126"/>
              <w:rPr>
                <w:rFonts w:cs="Times New Roman"/>
                <w:b/>
                <w:bCs/>
                <w:szCs w:val="22"/>
              </w:rPr>
            </w:pPr>
          </w:p>
        </w:tc>
        <w:tc>
          <w:tcPr>
            <w:tcW w:w="1256" w:type="dxa"/>
            <w:tcBorders>
              <w:top w:val="single" w:sz="4" w:space="0" w:color="auto"/>
            </w:tcBorders>
            <w:vAlign w:val="bottom"/>
          </w:tcPr>
          <w:p w14:paraId="6BADE618"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93" w:type="dxa"/>
            <w:shd w:val="clear" w:color="auto" w:fill="auto"/>
            <w:vAlign w:val="bottom"/>
          </w:tcPr>
          <w:p w14:paraId="096124FA"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6ED440D7"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5" w:type="dxa"/>
            <w:shd w:val="clear" w:color="auto" w:fill="auto"/>
          </w:tcPr>
          <w:p w14:paraId="5FC876E2"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tcBorders>
            <w:shd w:val="clear" w:color="auto" w:fill="auto"/>
          </w:tcPr>
          <w:p w14:paraId="2885A2D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233" w:type="dxa"/>
            <w:shd w:val="clear" w:color="auto" w:fill="auto"/>
            <w:vAlign w:val="bottom"/>
          </w:tcPr>
          <w:p w14:paraId="29C479FB"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tcBorders>
            <w:shd w:val="clear" w:color="auto" w:fill="auto"/>
            <w:vAlign w:val="bottom"/>
          </w:tcPr>
          <w:p w14:paraId="7188594A"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r>
      <w:tr w:rsidR="00EB3AC2" w:rsidRPr="00DC4EA9" w14:paraId="118F3FB6" w14:textId="77777777" w:rsidTr="0083440B">
        <w:tc>
          <w:tcPr>
            <w:tcW w:w="3150" w:type="dxa"/>
            <w:vAlign w:val="bottom"/>
          </w:tcPr>
          <w:p w14:paraId="376862EB" w14:textId="77777777" w:rsidR="00EB3AC2" w:rsidRPr="00EB3AC2" w:rsidRDefault="00EB3AC2" w:rsidP="00EB3AC2">
            <w:pPr>
              <w:spacing w:line="240" w:lineRule="atLeast"/>
              <w:ind w:left="-77" w:right="-126"/>
              <w:rPr>
                <w:rFonts w:cs="Times New Roman"/>
                <w:b/>
                <w:bCs/>
                <w:i/>
                <w:iCs/>
                <w:szCs w:val="22"/>
              </w:rPr>
            </w:pPr>
            <w:r w:rsidRPr="00EB3AC2">
              <w:rPr>
                <w:rFonts w:cs="Times New Roman"/>
                <w:b/>
                <w:bCs/>
                <w:i/>
                <w:iCs/>
                <w:szCs w:val="22"/>
              </w:rPr>
              <w:t>Deferred tax liabilities</w:t>
            </w:r>
          </w:p>
        </w:tc>
        <w:tc>
          <w:tcPr>
            <w:tcW w:w="1256" w:type="dxa"/>
            <w:vAlign w:val="bottom"/>
          </w:tcPr>
          <w:p w14:paraId="3AA7B507"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93" w:type="dxa"/>
            <w:shd w:val="clear" w:color="auto" w:fill="auto"/>
            <w:vAlign w:val="bottom"/>
          </w:tcPr>
          <w:p w14:paraId="4ED89759"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shd w:val="clear" w:color="auto" w:fill="auto"/>
            <w:vAlign w:val="bottom"/>
          </w:tcPr>
          <w:p w14:paraId="663307F2"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5" w:type="dxa"/>
            <w:shd w:val="clear" w:color="auto" w:fill="auto"/>
          </w:tcPr>
          <w:p w14:paraId="4EC4CE37"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shd w:val="clear" w:color="auto" w:fill="auto"/>
          </w:tcPr>
          <w:p w14:paraId="6F28051F"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233" w:type="dxa"/>
            <w:shd w:val="clear" w:color="auto" w:fill="auto"/>
            <w:vAlign w:val="bottom"/>
          </w:tcPr>
          <w:p w14:paraId="6D595ABD"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shd w:val="clear" w:color="auto" w:fill="auto"/>
            <w:vAlign w:val="bottom"/>
          </w:tcPr>
          <w:p w14:paraId="17FAF4D5"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r>
      <w:tr w:rsidR="00EB3AC2" w:rsidRPr="007D331F" w14:paraId="7ADC175A" w14:textId="77777777" w:rsidTr="0083440B">
        <w:tc>
          <w:tcPr>
            <w:tcW w:w="3150" w:type="dxa"/>
            <w:vAlign w:val="bottom"/>
          </w:tcPr>
          <w:p w14:paraId="229F6107" w14:textId="77777777" w:rsidR="00EB3AC2" w:rsidRPr="0093239C" w:rsidRDefault="00EB3AC2" w:rsidP="00EB3AC2">
            <w:pPr>
              <w:spacing w:line="240" w:lineRule="atLeast"/>
              <w:ind w:left="-77" w:right="-126"/>
              <w:rPr>
                <w:rFonts w:cs="Times New Roman"/>
                <w:szCs w:val="22"/>
              </w:rPr>
            </w:pPr>
            <w:r w:rsidRPr="0093239C">
              <w:rPr>
                <w:rFonts w:cs="Times New Roman"/>
                <w:szCs w:val="22"/>
              </w:rPr>
              <w:t xml:space="preserve">Right-of-use assets </w:t>
            </w:r>
          </w:p>
        </w:tc>
        <w:tc>
          <w:tcPr>
            <w:tcW w:w="1256" w:type="dxa"/>
            <w:tcBorders>
              <w:bottom w:val="single" w:sz="4" w:space="0" w:color="auto"/>
            </w:tcBorders>
          </w:tcPr>
          <w:p w14:paraId="5759FF6A" w14:textId="73DF9B10" w:rsidR="00EB3AC2" w:rsidRPr="00EB3AC2" w:rsidRDefault="00EB3AC2" w:rsidP="00EB3AC2">
            <w:pPr>
              <w:pStyle w:val="acctfourfigures"/>
              <w:tabs>
                <w:tab w:val="clear" w:pos="765"/>
                <w:tab w:val="decimal" w:pos="1130"/>
              </w:tabs>
              <w:spacing w:line="240" w:lineRule="atLeast"/>
              <w:rPr>
                <w:rFonts w:cs="Times New Roman"/>
                <w:b/>
                <w:bCs/>
                <w:szCs w:val="22"/>
                <w:highlight w:val="yellow"/>
              </w:rPr>
            </w:pPr>
            <w:r w:rsidRPr="0093239C">
              <w:rPr>
                <w:rFonts w:cs="Times New Roman"/>
                <w:szCs w:val="22"/>
                <w:lang w:val="en-US"/>
              </w:rPr>
              <w:t>(183,969)</w:t>
            </w:r>
          </w:p>
        </w:tc>
        <w:tc>
          <w:tcPr>
            <w:tcW w:w="193" w:type="dxa"/>
            <w:shd w:val="clear" w:color="auto" w:fill="auto"/>
            <w:vAlign w:val="bottom"/>
          </w:tcPr>
          <w:p w14:paraId="32A8765A" w14:textId="77777777" w:rsidR="00EB3AC2" w:rsidRPr="00EB3AC2" w:rsidRDefault="00EB3AC2" w:rsidP="00EB3AC2">
            <w:pPr>
              <w:pStyle w:val="acctfourfigures"/>
              <w:tabs>
                <w:tab w:val="clear" w:pos="765"/>
                <w:tab w:val="decimal" w:pos="1130"/>
              </w:tabs>
              <w:spacing w:line="240" w:lineRule="atLeast"/>
              <w:rPr>
                <w:rFonts w:cs="Times New Roman"/>
                <w:b/>
                <w:bCs/>
                <w:szCs w:val="22"/>
                <w:highlight w:val="yellow"/>
              </w:rPr>
            </w:pPr>
          </w:p>
        </w:tc>
        <w:tc>
          <w:tcPr>
            <w:tcW w:w="1350" w:type="dxa"/>
            <w:tcBorders>
              <w:bottom w:val="single" w:sz="4" w:space="0" w:color="auto"/>
            </w:tcBorders>
            <w:shd w:val="clear" w:color="auto" w:fill="auto"/>
          </w:tcPr>
          <w:p w14:paraId="03D1234E" w14:textId="2644602D" w:rsidR="00EB3AC2" w:rsidRPr="00EB3AC2" w:rsidRDefault="00EB3AC2" w:rsidP="00EB3AC2">
            <w:pPr>
              <w:pStyle w:val="acctfourfigures"/>
              <w:tabs>
                <w:tab w:val="clear" w:pos="765"/>
                <w:tab w:val="decimal" w:pos="1130"/>
              </w:tabs>
              <w:spacing w:line="240" w:lineRule="atLeast"/>
              <w:ind w:right="11"/>
              <w:rPr>
                <w:rFonts w:cs="Times New Roman"/>
                <w:b/>
                <w:bCs/>
                <w:szCs w:val="22"/>
                <w:highlight w:val="yellow"/>
              </w:rPr>
            </w:pPr>
            <w:r w:rsidRPr="0093239C">
              <w:rPr>
                <w:rFonts w:cs="Times New Roman"/>
                <w:szCs w:val="22"/>
                <w:lang w:val="en-US" w:bidi="th-TH"/>
              </w:rPr>
              <w:t>48,341</w:t>
            </w:r>
          </w:p>
        </w:tc>
        <w:tc>
          <w:tcPr>
            <w:tcW w:w="225" w:type="dxa"/>
            <w:shd w:val="clear" w:color="auto" w:fill="auto"/>
          </w:tcPr>
          <w:p w14:paraId="09441B31" w14:textId="77777777" w:rsidR="00EB3AC2" w:rsidRPr="00EB3AC2" w:rsidRDefault="00EB3AC2" w:rsidP="00EB3AC2">
            <w:pPr>
              <w:pStyle w:val="acctfourfigures"/>
              <w:tabs>
                <w:tab w:val="clear" w:pos="765"/>
                <w:tab w:val="decimal" w:pos="1130"/>
              </w:tabs>
              <w:spacing w:line="240" w:lineRule="atLeast"/>
              <w:rPr>
                <w:rFonts w:cs="Times New Roman"/>
                <w:b/>
                <w:bCs/>
                <w:szCs w:val="22"/>
                <w:highlight w:val="yellow"/>
              </w:rPr>
            </w:pPr>
          </w:p>
        </w:tc>
        <w:tc>
          <w:tcPr>
            <w:tcW w:w="1356" w:type="dxa"/>
            <w:tcBorders>
              <w:bottom w:val="single" w:sz="4" w:space="0" w:color="auto"/>
            </w:tcBorders>
            <w:shd w:val="clear" w:color="auto" w:fill="auto"/>
          </w:tcPr>
          <w:p w14:paraId="14D3CE97" w14:textId="282A56EC" w:rsidR="00EB3AC2" w:rsidRPr="0093239C" w:rsidRDefault="00EB3AC2" w:rsidP="00EB3AC2">
            <w:pPr>
              <w:pStyle w:val="acctfourfigures"/>
              <w:tabs>
                <w:tab w:val="clear" w:pos="765"/>
                <w:tab w:val="decimal" w:pos="1130"/>
              </w:tabs>
              <w:spacing w:line="240" w:lineRule="atLeast"/>
              <w:rPr>
                <w:rFonts w:cs="Times New Roman"/>
                <w:szCs w:val="22"/>
                <w:highlight w:val="yellow"/>
              </w:rPr>
            </w:pPr>
            <w:r w:rsidRPr="0093239C">
              <w:rPr>
                <w:rFonts w:cs="Times New Roman"/>
                <w:szCs w:val="22"/>
              </w:rPr>
              <w:t>-</w:t>
            </w:r>
          </w:p>
        </w:tc>
        <w:tc>
          <w:tcPr>
            <w:tcW w:w="233" w:type="dxa"/>
            <w:shd w:val="clear" w:color="auto" w:fill="auto"/>
            <w:vAlign w:val="bottom"/>
          </w:tcPr>
          <w:p w14:paraId="1CA93BA4" w14:textId="77777777" w:rsidR="00EB3AC2" w:rsidRPr="00EB3AC2" w:rsidRDefault="00EB3AC2" w:rsidP="00EB3AC2">
            <w:pPr>
              <w:pStyle w:val="acctfourfigures"/>
              <w:tabs>
                <w:tab w:val="clear" w:pos="765"/>
                <w:tab w:val="decimal" w:pos="1130"/>
              </w:tabs>
              <w:spacing w:line="240" w:lineRule="atLeast"/>
              <w:rPr>
                <w:rFonts w:cs="Times New Roman"/>
                <w:b/>
                <w:bCs/>
                <w:szCs w:val="22"/>
                <w:highlight w:val="yellow"/>
              </w:rPr>
            </w:pPr>
          </w:p>
        </w:tc>
        <w:tc>
          <w:tcPr>
            <w:tcW w:w="1356" w:type="dxa"/>
            <w:tcBorders>
              <w:bottom w:val="single" w:sz="4" w:space="0" w:color="auto"/>
            </w:tcBorders>
            <w:shd w:val="clear" w:color="auto" w:fill="auto"/>
          </w:tcPr>
          <w:p w14:paraId="2361D2AE" w14:textId="7B555487" w:rsidR="00EB3AC2" w:rsidRPr="00EB3AC2" w:rsidRDefault="00EB3AC2" w:rsidP="00EB3AC2">
            <w:pPr>
              <w:pStyle w:val="acctfourfigures"/>
              <w:tabs>
                <w:tab w:val="clear" w:pos="765"/>
                <w:tab w:val="decimal" w:pos="1130"/>
              </w:tabs>
              <w:spacing w:line="240" w:lineRule="atLeast"/>
              <w:rPr>
                <w:rFonts w:cs="Times New Roman"/>
                <w:b/>
                <w:bCs/>
                <w:szCs w:val="22"/>
                <w:highlight w:val="yellow"/>
              </w:rPr>
            </w:pPr>
            <w:r w:rsidRPr="0093239C">
              <w:rPr>
                <w:rFonts w:cs="Times New Roman"/>
                <w:szCs w:val="22"/>
              </w:rPr>
              <w:t>(135,628)</w:t>
            </w:r>
          </w:p>
        </w:tc>
      </w:tr>
      <w:tr w:rsidR="00EB3AC2" w:rsidRPr="00DC4EA9" w14:paraId="0297AD8E" w14:textId="77777777" w:rsidTr="0083440B">
        <w:tc>
          <w:tcPr>
            <w:tcW w:w="3150" w:type="dxa"/>
            <w:vAlign w:val="bottom"/>
          </w:tcPr>
          <w:p w14:paraId="6878D619" w14:textId="77777777" w:rsidR="00EB3AC2" w:rsidRPr="006456CE" w:rsidRDefault="00EB3AC2" w:rsidP="00EB3AC2">
            <w:pPr>
              <w:spacing w:line="240" w:lineRule="atLeast"/>
              <w:ind w:left="-77" w:right="-126"/>
              <w:rPr>
                <w:rFonts w:cs="Times New Roman"/>
                <w:b/>
                <w:bCs/>
                <w:szCs w:val="22"/>
              </w:rPr>
            </w:pPr>
            <w:r w:rsidRPr="00AB5DFA">
              <w:rPr>
                <w:rFonts w:cs="Times New Roman"/>
                <w:b/>
                <w:bCs/>
                <w:szCs w:val="22"/>
              </w:rPr>
              <w:t>Total</w:t>
            </w:r>
          </w:p>
        </w:tc>
        <w:tc>
          <w:tcPr>
            <w:tcW w:w="1256" w:type="dxa"/>
            <w:tcBorders>
              <w:top w:val="single" w:sz="4" w:space="0" w:color="auto"/>
              <w:bottom w:val="single" w:sz="4" w:space="0" w:color="auto"/>
            </w:tcBorders>
          </w:tcPr>
          <w:p w14:paraId="7EBA6767" w14:textId="644CA308"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lang w:val="en-US"/>
              </w:rPr>
              <w:t>(183,969)</w:t>
            </w:r>
          </w:p>
        </w:tc>
        <w:tc>
          <w:tcPr>
            <w:tcW w:w="193" w:type="dxa"/>
            <w:shd w:val="clear" w:color="auto" w:fill="auto"/>
            <w:vAlign w:val="bottom"/>
          </w:tcPr>
          <w:p w14:paraId="501DD0F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shd w:val="clear" w:color="auto" w:fill="auto"/>
          </w:tcPr>
          <w:p w14:paraId="22E60845" w14:textId="206915ED"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48,341</w:t>
            </w:r>
          </w:p>
        </w:tc>
        <w:tc>
          <w:tcPr>
            <w:tcW w:w="225" w:type="dxa"/>
            <w:shd w:val="clear" w:color="auto" w:fill="auto"/>
          </w:tcPr>
          <w:p w14:paraId="6DD7FA8F"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bottom w:val="single" w:sz="4" w:space="0" w:color="auto"/>
            </w:tcBorders>
            <w:shd w:val="clear" w:color="auto" w:fill="auto"/>
          </w:tcPr>
          <w:p w14:paraId="11B42255" w14:textId="7A7AD8DF" w:rsidR="00EB3AC2" w:rsidRPr="000D2FE5"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w:t>
            </w:r>
          </w:p>
        </w:tc>
        <w:tc>
          <w:tcPr>
            <w:tcW w:w="233" w:type="dxa"/>
            <w:shd w:val="clear" w:color="auto" w:fill="auto"/>
            <w:vAlign w:val="bottom"/>
          </w:tcPr>
          <w:p w14:paraId="4695DD63"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bottom w:val="single" w:sz="4" w:space="0" w:color="auto"/>
            </w:tcBorders>
            <w:shd w:val="clear" w:color="auto" w:fill="auto"/>
          </w:tcPr>
          <w:p w14:paraId="7E5AF5E1" w14:textId="55DED08E"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(135,628)</w:t>
            </w:r>
          </w:p>
        </w:tc>
      </w:tr>
      <w:tr w:rsidR="00EB3AC2" w:rsidRPr="00DC4EA9" w14:paraId="3FDBA74E" w14:textId="77777777" w:rsidTr="0083440B">
        <w:tc>
          <w:tcPr>
            <w:tcW w:w="3150" w:type="dxa"/>
            <w:vAlign w:val="bottom"/>
          </w:tcPr>
          <w:p w14:paraId="0FE9DAF5" w14:textId="77777777" w:rsidR="00EB3AC2" w:rsidRPr="006456CE" w:rsidRDefault="00EB3AC2" w:rsidP="00EB3AC2">
            <w:pPr>
              <w:spacing w:line="240" w:lineRule="atLeast"/>
              <w:ind w:left="-77" w:right="-126"/>
              <w:rPr>
                <w:rFonts w:cs="Times New Roman"/>
                <w:b/>
                <w:bCs/>
                <w:szCs w:val="22"/>
              </w:rPr>
            </w:pPr>
          </w:p>
        </w:tc>
        <w:tc>
          <w:tcPr>
            <w:tcW w:w="1256" w:type="dxa"/>
            <w:tcBorders>
              <w:top w:val="single" w:sz="4" w:space="0" w:color="auto"/>
            </w:tcBorders>
          </w:tcPr>
          <w:p w14:paraId="1981AF97"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93" w:type="dxa"/>
            <w:shd w:val="clear" w:color="auto" w:fill="auto"/>
            <w:vAlign w:val="bottom"/>
          </w:tcPr>
          <w:p w14:paraId="1F3A0262"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tcPr>
          <w:p w14:paraId="0F7A2ADE" w14:textId="77777777" w:rsidR="00EB3AC2" w:rsidRPr="00EB3AC2" w:rsidRDefault="00EB3AC2" w:rsidP="00EB3AC2">
            <w:pPr>
              <w:pStyle w:val="acctfourfigures"/>
              <w:tabs>
                <w:tab w:val="clear" w:pos="765"/>
                <w:tab w:val="decimal" w:pos="1130"/>
              </w:tabs>
              <w:spacing w:line="240" w:lineRule="atLeast"/>
              <w:ind w:right="11"/>
              <w:rPr>
                <w:rFonts w:cs="Times New Roman"/>
                <w:b/>
                <w:bCs/>
                <w:szCs w:val="22"/>
              </w:rPr>
            </w:pPr>
          </w:p>
        </w:tc>
        <w:tc>
          <w:tcPr>
            <w:tcW w:w="225" w:type="dxa"/>
            <w:shd w:val="clear" w:color="auto" w:fill="auto"/>
          </w:tcPr>
          <w:p w14:paraId="5CCB4224"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tcBorders>
            <w:shd w:val="clear" w:color="auto" w:fill="auto"/>
          </w:tcPr>
          <w:p w14:paraId="7CB54175"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233" w:type="dxa"/>
            <w:shd w:val="clear" w:color="auto" w:fill="auto"/>
            <w:vAlign w:val="bottom"/>
          </w:tcPr>
          <w:p w14:paraId="509D124D"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top w:val="single" w:sz="4" w:space="0" w:color="auto"/>
            </w:tcBorders>
            <w:shd w:val="clear" w:color="auto" w:fill="auto"/>
          </w:tcPr>
          <w:p w14:paraId="34D3E3EC"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r>
      <w:tr w:rsidR="00EB3AC2" w:rsidRPr="00DC4EA9" w14:paraId="27B8A33F" w14:textId="77777777" w:rsidTr="0083440B">
        <w:tc>
          <w:tcPr>
            <w:tcW w:w="3150" w:type="dxa"/>
            <w:vAlign w:val="bottom"/>
          </w:tcPr>
          <w:p w14:paraId="68AE3B9E" w14:textId="77777777" w:rsidR="00EB3AC2" w:rsidRPr="006456CE" w:rsidRDefault="00EB3AC2" w:rsidP="00EB3AC2">
            <w:pPr>
              <w:spacing w:line="240" w:lineRule="atLeast"/>
              <w:ind w:left="-77" w:right="-126"/>
              <w:rPr>
                <w:rFonts w:cs="Times New Roman"/>
                <w:b/>
                <w:bCs/>
                <w:szCs w:val="22"/>
              </w:rPr>
            </w:pPr>
            <w:r w:rsidRPr="00AB5DFA">
              <w:rPr>
                <w:rFonts w:cs="Times New Roman"/>
                <w:b/>
                <w:bCs/>
                <w:szCs w:val="22"/>
              </w:rPr>
              <w:t>Net</w:t>
            </w:r>
          </w:p>
        </w:tc>
        <w:tc>
          <w:tcPr>
            <w:tcW w:w="1256" w:type="dxa"/>
            <w:tcBorders>
              <w:bottom w:val="double" w:sz="4" w:space="0" w:color="auto"/>
            </w:tcBorders>
            <w:vAlign w:val="bottom"/>
          </w:tcPr>
          <w:p w14:paraId="7F3205E5" w14:textId="5FF3C701"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335,714</w:t>
            </w:r>
          </w:p>
        </w:tc>
        <w:tc>
          <w:tcPr>
            <w:tcW w:w="193" w:type="dxa"/>
            <w:shd w:val="clear" w:color="auto" w:fill="auto"/>
            <w:vAlign w:val="bottom"/>
          </w:tcPr>
          <w:p w14:paraId="3D1918CE"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shd w:val="clear" w:color="auto" w:fill="auto"/>
            <w:vAlign w:val="bottom"/>
          </w:tcPr>
          <w:p w14:paraId="06D95EFF" w14:textId="26264F07" w:rsidR="00EB3AC2" w:rsidRPr="00EB3AC2" w:rsidRDefault="00EB3AC2" w:rsidP="00EB3AC2">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rPr>
              <w:t>78,674</w:t>
            </w:r>
          </w:p>
        </w:tc>
        <w:tc>
          <w:tcPr>
            <w:tcW w:w="225" w:type="dxa"/>
            <w:shd w:val="clear" w:color="auto" w:fill="auto"/>
            <w:vAlign w:val="bottom"/>
          </w:tcPr>
          <w:p w14:paraId="5C1E0D0A"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bottom w:val="double" w:sz="4" w:space="0" w:color="auto"/>
            </w:tcBorders>
            <w:shd w:val="clear" w:color="auto" w:fill="auto"/>
            <w:vAlign w:val="bottom"/>
          </w:tcPr>
          <w:p w14:paraId="07E71F83" w14:textId="26B274F8"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(2,026)</w:t>
            </w:r>
          </w:p>
        </w:tc>
        <w:tc>
          <w:tcPr>
            <w:tcW w:w="233" w:type="dxa"/>
            <w:shd w:val="clear" w:color="auto" w:fill="auto"/>
            <w:vAlign w:val="bottom"/>
          </w:tcPr>
          <w:p w14:paraId="48B0A720" w14:textId="77777777" w:rsidR="00EB3AC2" w:rsidRPr="00EB3AC2" w:rsidRDefault="00EB3AC2" w:rsidP="00EB3AC2">
            <w:pPr>
              <w:pStyle w:val="acctfourfigures"/>
              <w:tabs>
                <w:tab w:val="clear" w:pos="765"/>
                <w:tab w:val="decimal" w:pos="1130"/>
              </w:tabs>
              <w:spacing w:line="240" w:lineRule="atLeast"/>
              <w:rPr>
                <w:rFonts w:cs="Times New Roman"/>
                <w:b/>
                <w:bCs/>
                <w:szCs w:val="22"/>
              </w:rPr>
            </w:pPr>
          </w:p>
        </w:tc>
        <w:tc>
          <w:tcPr>
            <w:tcW w:w="1356" w:type="dxa"/>
            <w:tcBorders>
              <w:bottom w:val="double" w:sz="4" w:space="0" w:color="auto"/>
            </w:tcBorders>
            <w:shd w:val="clear" w:color="auto" w:fill="auto"/>
            <w:vAlign w:val="bottom"/>
          </w:tcPr>
          <w:p w14:paraId="3C085BDB" w14:textId="273E1521" w:rsidR="00EB3AC2" w:rsidRPr="00EB3AC2" w:rsidRDefault="00EB3AC2" w:rsidP="00EB3AC2">
            <w:pPr>
              <w:pStyle w:val="acctfourfigures"/>
              <w:tabs>
                <w:tab w:val="clear" w:pos="765"/>
                <w:tab w:val="decimal" w:pos="1130"/>
              </w:tabs>
              <w:spacing w:line="240" w:lineRule="atLeast"/>
              <w:rPr>
                <w:rFonts w:cs="Times New Roman"/>
                <w:b/>
                <w:bCs/>
                <w:szCs w:val="22"/>
              </w:rPr>
            </w:pPr>
            <w:r w:rsidRPr="0093239C">
              <w:rPr>
                <w:rFonts w:cs="Times New Roman"/>
                <w:b/>
                <w:bCs/>
                <w:szCs w:val="22"/>
              </w:rPr>
              <w:t>412,362</w:t>
            </w:r>
          </w:p>
        </w:tc>
      </w:tr>
    </w:tbl>
    <w:p w14:paraId="289D9FE4" w14:textId="420BB768" w:rsidR="00C264A1" w:rsidRDefault="00C264A1"/>
    <w:p w14:paraId="21AB163C" w14:textId="77777777" w:rsidR="00223FE6" w:rsidRDefault="00223FE6"/>
    <w:p w14:paraId="4C45FB00" w14:textId="77777777" w:rsidR="00F73BFE" w:rsidRDefault="00F73BFE">
      <w:pPr>
        <w:rPr>
          <w:rFonts w:cs="Times New Roman"/>
          <w:b/>
          <w:bCs/>
          <w:sz w:val="24"/>
          <w:szCs w:val="24"/>
        </w:rPr>
      </w:pPr>
      <w:r>
        <w:rPr>
          <w:rFonts w:cs="Times New Roman"/>
          <w:b/>
          <w:bCs/>
          <w:sz w:val="24"/>
          <w:szCs w:val="24"/>
        </w:rPr>
        <w:br w:type="page"/>
      </w:r>
    </w:p>
    <w:p w14:paraId="2839B7D3" w14:textId="303A6BCA" w:rsidR="00BD2289" w:rsidRPr="0012708E" w:rsidRDefault="598B9740" w:rsidP="00BD2289">
      <w:pPr>
        <w:tabs>
          <w:tab w:val="left" w:pos="540"/>
        </w:tabs>
        <w:rPr>
          <w:rFonts w:cs="Times New Roman"/>
          <w:b/>
          <w:bCs/>
          <w:sz w:val="24"/>
          <w:szCs w:val="24"/>
        </w:rPr>
      </w:pPr>
      <w:r w:rsidRPr="0012708E">
        <w:rPr>
          <w:rFonts w:cs="Times New Roman"/>
          <w:b/>
          <w:bCs/>
          <w:sz w:val="24"/>
          <w:szCs w:val="24"/>
        </w:rPr>
        <w:lastRenderedPageBreak/>
        <w:t>1</w:t>
      </w:r>
      <w:r w:rsidR="008308E3">
        <w:rPr>
          <w:rFonts w:cs="Times New Roman"/>
          <w:b/>
          <w:bCs/>
          <w:sz w:val="24"/>
          <w:szCs w:val="24"/>
        </w:rPr>
        <w:t>9</w:t>
      </w:r>
      <w:r w:rsidR="00BD2289" w:rsidRPr="0012708E">
        <w:rPr>
          <w:rFonts w:cs="Times New Roman"/>
        </w:rPr>
        <w:tab/>
      </w:r>
      <w:r w:rsidRPr="0012708E">
        <w:rPr>
          <w:rFonts w:cs="Times New Roman"/>
          <w:b/>
          <w:bCs/>
          <w:sz w:val="24"/>
          <w:szCs w:val="24"/>
        </w:rPr>
        <w:t>Other assets, net</w:t>
      </w:r>
    </w:p>
    <w:p w14:paraId="494DE255" w14:textId="77777777" w:rsidR="00BD2289" w:rsidRPr="00EC65EE" w:rsidRDefault="00BD2289" w:rsidP="00EC65EE">
      <w:pPr>
        <w:tabs>
          <w:tab w:val="left" w:pos="540"/>
        </w:tabs>
        <w:rPr>
          <w:rFonts w:cs="Times New Roman"/>
          <w:szCs w:val="22"/>
        </w:rPr>
      </w:pPr>
    </w:p>
    <w:tbl>
      <w:tblPr>
        <w:tblW w:w="9129" w:type="dxa"/>
        <w:tblInd w:w="450" w:type="dxa"/>
        <w:tblLayout w:type="fixed"/>
        <w:tblLook w:val="01E0" w:firstRow="1" w:lastRow="1" w:firstColumn="1" w:lastColumn="1" w:noHBand="0" w:noVBand="0"/>
      </w:tblPr>
      <w:tblGrid>
        <w:gridCol w:w="3240"/>
        <w:gridCol w:w="1323"/>
        <w:gridCol w:w="237"/>
        <w:gridCol w:w="1323"/>
        <w:gridCol w:w="236"/>
        <w:gridCol w:w="6"/>
        <w:gridCol w:w="1225"/>
        <w:gridCol w:w="270"/>
        <w:gridCol w:w="1269"/>
      </w:tblGrid>
      <w:tr w:rsidR="00BD2289" w:rsidRPr="00880EEB" w14:paraId="3383EEF3" w14:textId="77777777" w:rsidTr="00EC65EE">
        <w:tc>
          <w:tcPr>
            <w:tcW w:w="3240" w:type="dxa"/>
          </w:tcPr>
          <w:p w14:paraId="4BF0B80F" w14:textId="77777777" w:rsidR="00BD2289" w:rsidRPr="00CA1CB8" w:rsidRDefault="00BD2289" w:rsidP="00DA0700">
            <w:pPr>
              <w:spacing w:line="240" w:lineRule="atLeast"/>
              <w:ind w:right="-79"/>
              <w:rPr>
                <w:rFonts w:cs="Times New Roman"/>
                <w:color w:val="000000"/>
                <w:szCs w:val="22"/>
                <w:lang w:bidi="th-TH"/>
              </w:rPr>
            </w:pPr>
          </w:p>
        </w:tc>
        <w:tc>
          <w:tcPr>
            <w:tcW w:w="2883" w:type="dxa"/>
            <w:gridSpan w:val="3"/>
          </w:tcPr>
          <w:p w14:paraId="6CD207D7" w14:textId="77777777" w:rsidR="00BD2289" w:rsidRPr="00CA1CB8" w:rsidRDefault="00BD2289" w:rsidP="00DA0700">
            <w:pPr>
              <w:spacing w:line="240" w:lineRule="atLeast"/>
              <w:ind w:left="-155" w:right="-108"/>
              <w:jc w:val="center"/>
              <w:rPr>
                <w:rFonts w:cs="Times New Roman"/>
                <w:b/>
                <w:bCs/>
                <w:color w:val="000000"/>
                <w:szCs w:val="22"/>
              </w:rPr>
            </w:pPr>
            <w:r w:rsidRPr="00CA1CB8">
              <w:rPr>
                <w:rFonts w:cs="Times New Roman"/>
                <w:b/>
                <w:bCs/>
                <w:color w:val="000000"/>
                <w:szCs w:val="22"/>
              </w:rPr>
              <w:t>Consolidated</w:t>
            </w:r>
          </w:p>
        </w:tc>
        <w:tc>
          <w:tcPr>
            <w:tcW w:w="242" w:type="dxa"/>
            <w:gridSpan w:val="2"/>
            <w:vAlign w:val="bottom"/>
          </w:tcPr>
          <w:p w14:paraId="5083AEA0" w14:textId="77777777" w:rsidR="00BD2289" w:rsidRPr="00CA1CB8" w:rsidRDefault="00BD2289" w:rsidP="00DA0700">
            <w:pPr>
              <w:spacing w:line="240" w:lineRule="atLeast"/>
              <w:ind w:left="-155" w:right="-288"/>
              <w:jc w:val="center"/>
              <w:rPr>
                <w:rFonts w:cs="Times New Roman"/>
                <w:b/>
                <w:bCs/>
                <w:color w:val="000000"/>
                <w:szCs w:val="22"/>
              </w:rPr>
            </w:pPr>
          </w:p>
        </w:tc>
        <w:tc>
          <w:tcPr>
            <w:tcW w:w="2764" w:type="dxa"/>
            <w:gridSpan w:val="3"/>
            <w:vAlign w:val="bottom"/>
          </w:tcPr>
          <w:p w14:paraId="66CF2323" w14:textId="77777777" w:rsidR="00BD2289" w:rsidRPr="00CA1CB8" w:rsidRDefault="00BD2289" w:rsidP="00DA0700">
            <w:pPr>
              <w:spacing w:line="240" w:lineRule="atLeast"/>
              <w:ind w:left="-155" w:right="-288"/>
              <w:jc w:val="center"/>
              <w:rPr>
                <w:rFonts w:cs="Times New Roman"/>
                <w:b/>
                <w:bCs/>
                <w:color w:val="000000"/>
                <w:szCs w:val="22"/>
              </w:rPr>
            </w:pPr>
            <w:r w:rsidRPr="00CA1CB8">
              <w:rPr>
                <w:rFonts w:cs="Times New Roman"/>
                <w:b/>
                <w:bCs/>
                <w:color w:val="000000"/>
                <w:szCs w:val="22"/>
              </w:rPr>
              <w:t xml:space="preserve">The Bank </w:t>
            </w:r>
          </w:p>
        </w:tc>
      </w:tr>
      <w:tr w:rsidR="000F457F" w:rsidRPr="00880EEB" w14:paraId="5441931F" w14:textId="77777777" w:rsidTr="00EC65EE">
        <w:tc>
          <w:tcPr>
            <w:tcW w:w="3240" w:type="dxa"/>
          </w:tcPr>
          <w:p w14:paraId="7FB15D12" w14:textId="77777777" w:rsidR="000F457F" w:rsidRPr="00CA1CB8" w:rsidRDefault="000F457F" w:rsidP="000F457F">
            <w:pPr>
              <w:spacing w:line="240" w:lineRule="atLeast"/>
              <w:ind w:right="-79"/>
              <w:rPr>
                <w:rFonts w:cs="Times New Roman"/>
                <w:color w:val="000000"/>
                <w:szCs w:val="22"/>
                <w:lang w:bidi="th-TH"/>
              </w:rPr>
            </w:pPr>
          </w:p>
        </w:tc>
        <w:tc>
          <w:tcPr>
            <w:tcW w:w="1323" w:type="dxa"/>
            <w:vAlign w:val="bottom"/>
          </w:tcPr>
          <w:p w14:paraId="524C6A95" w14:textId="6E02FC8B" w:rsidR="000F457F" w:rsidRPr="00CA1CB8" w:rsidRDefault="00C264A1" w:rsidP="000F457F">
            <w:pPr>
              <w:spacing w:line="240" w:lineRule="atLeast"/>
              <w:ind w:left="-108" w:right="-108"/>
              <w:jc w:val="center"/>
              <w:rPr>
                <w:rFonts w:cs="Times New Roman"/>
                <w:szCs w:val="22"/>
              </w:rPr>
            </w:pPr>
            <w:r>
              <w:rPr>
                <w:rFonts w:cs="Times New Roman"/>
                <w:szCs w:val="22"/>
              </w:rPr>
              <w:t>2023</w:t>
            </w:r>
          </w:p>
        </w:tc>
        <w:tc>
          <w:tcPr>
            <w:tcW w:w="237" w:type="dxa"/>
            <w:vAlign w:val="bottom"/>
          </w:tcPr>
          <w:p w14:paraId="58A1B776" w14:textId="77777777" w:rsidR="000F457F" w:rsidRPr="00CA1CB8" w:rsidRDefault="000F457F" w:rsidP="000F457F">
            <w:pPr>
              <w:spacing w:line="240" w:lineRule="atLeast"/>
              <w:ind w:left="-108" w:right="-108"/>
              <w:jc w:val="center"/>
              <w:rPr>
                <w:rFonts w:cs="Times New Roman"/>
                <w:szCs w:val="22"/>
              </w:rPr>
            </w:pPr>
          </w:p>
        </w:tc>
        <w:tc>
          <w:tcPr>
            <w:tcW w:w="1323" w:type="dxa"/>
            <w:vAlign w:val="bottom"/>
          </w:tcPr>
          <w:p w14:paraId="4F0801D5" w14:textId="367760B9" w:rsidR="000F457F" w:rsidRPr="00CA1CB8" w:rsidRDefault="00C264A1" w:rsidP="000F457F">
            <w:pPr>
              <w:spacing w:line="240" w:lineRule="atLeast"/>
              <w:ind w:left="-108" w:right="-108"/>
              <w:jc w:val="center"/>
              <w:rPr>
                <w:rFonts w:cs="Times New Roman"/>
                <w:szCs w:val="22"/>
              </w:rPr>
            </w:pPr>
            <w:r>
              <w:rPr>
                <w:rFonts w:cs="Times New Roman"/>
                <w:szCs w:val="22"/>
              </w:rPr>
              <w:t>2022</w:t>
            </w:r>
          </w:p>
        </w:tc>
        <w:tc>
          <w:tcPr>
            <w:tcW w:w="242" w:type="dxa"/>
            <w:gridSpan w:val="2"/>
            <w:vAlign w:val="bottom"/>
          </w:tcPr>
          <w:p w14:paraId="013B2BAA" w14:textId="77777777" w:rsidR="000F457F" w:rsidRPr="00CA1CB8" w:rsidRDefault="000F457F" w:rsidP="000F457F">
            <w:pPr>
              <w:spacing w:line="240" w:lineRule="atLeast"/>
              <w:ind w:left="-117" w:right="-288"/>
              <w:jc w:val="center"/>
              <w:rPr>
                <w:rFonts w:cs="Times New Roman"/>
                <w:snapToGrid w:val="0"/>
                <w:szCs w:val="22"/>
                <w:lang w:eastAsia="th-TH" w:bidi="th-TH"/>
              </w:rPr>
            </w:pPr>
          </w:p>
        </w:tc>
        <w:tc>
          <w:tcPr>
            <w:tcW w:w="1225" w:type="dxa"/>
            <w:vAlign w:val="bottom"/>
          </w:tcPr>
          <w:p w14:paraId="5606BFB8" w14:textId="7FEA0685" w:rsidR="000F457F" w:rsidRPr="00CA1CB8" w:rsidRDefault="00C264A1" w:rsidP="000F457F">
            <w:pPr>
              <w:spacing w:line="240" w:lineRule="atLeast"/>
              <w:ind w:left="-108" w:right="-108"/>
              <w:jc w:val="center"/>
              <w:rPr>
                <w:rFonts w:cs="Times New Roman"/>
                <w:szCs w:val="22"/>
              </w:rPr>
            </w:pPr>
            <w:r>
              <w:rPr>
                <w:rFonts w:cs="Times New Roman"/>
                <w:szCs w:val="22"/>
              </w:rPr>
              <w:t>2023</w:t>
            </w:r>
          </w:p>
        </w:tc>
        <w:tc>
          <w:tcPr>
            <w:tcW w:w="270" w:type="dxa"/>
            <w:vAlign w:val="bottom"/>
          </w:tcPr>
          <w:p w14:paraId="5BF5E111" w14:textId="77777777" w:rsidR="000F457F" w:rsidRPr="00CA1CB8" w:rsidRDefault="000F457F" w:rsidP="000F457F">
            <w:pPr>
              <w:spacing w:line="240" w:lineRule="atLeast"/>
              <w:ind w:left="-108" w:right="-108"/>
              <w:jc w:val="center"/>
              <w:rPr>
                <w:rFonts w:cs="Times New Roman"/>
                <w:szCs w:val="22"/>
              </w:rPr>
            </w:pPr>
          </w:p>
        </w:tc>
        <w:tc>
          <w:tcPr>
            <w:tcW w:w="1269" w:type="dxa"/>
            <w:vAlign w:val="bottom"/>
          </w:tcPr>
          <w:p w14:paraId="02C82BB6" w14:textId="1514CE09" w:rsidR="000F457F" w:rsidRPr="00CA1CB8" w:rsidRDefault="00C264A1" w:rsidP="000F457F">
            <w:pPr>
              <w:spacing w:line="240" w:lineRule="atLeast"/>
              <w:ind w:left="-108" w:right="-108"/>
              <w:jc w:val="center"/>
              <w:rPr>
                <w:rFonts w:cs="Times New Roman"/>
                <w:szCs w:val="22"/>
              </w:rPr>
            </w:pPr>
            <w:r>
              <w:rPr>
                <w:rFonts w:cs="Times New Roman"/>
                <w:szCs w:val="22"/>
              </w:rPr>
              <w:t>2022</w:t>
            </w:r>
          </w:p>
        </w:tc>
      </w:tr>
      <w:tr w:rsidR="000F457F" w:rsidRPr="00880EEB" w14:paraId="15F524DB" w14:textId="77777777" w:rsidTr="00EC65EE">
        <w:tc>
          <w:tcPr>
            <w:tcW w:w="3240" w:type="dxa"/>
          </w:tcPr>
          <w:p w14:paraId="611DF773" w14:textId="77777777" w:rsidR="000F457F" w:rsidRPr="00CA1CB8" w:rsidRDefault="000F457F" w:rsidP="000F457F">
            <w:pPr>
              <w:spacing w:line="240" w:lineRule="atLeast"/>
              <w:ind w:right="-79"/>
              <w:rPr>
                <w:rFonts w:cs="Times New Roman"/>
                <w:color w:val="000000"/>
                <w:szCs w:val="22"/>
                <w:lang w:bidi="th-TH"/>
              </w:rPr>
            </w:pPr>
          </w:p>
        </w:tc>
        <w:tc>
          <w:tcPr>
            <w:tcW w:w="5889" w:type="dxa"/>
            <w:gridSpan w:val="8"/>
          </w:tcPr>
          <w:p w14:paraId="55AAD689" w14:textId="77777777" w:rsidR="000F457F" w:rsidRPr="00CA1CB8" w:rsidRDefault="000F457F" w:rsidP="000F457F">
            <w:pPr>
              <w:spacing w:line="240" w:lineRule="atLeast"/>
              <w:ind w:left="-108" w:right="-108"/>
              <w:jc w:val="center"/>
              <w:rPr>
                <w:rFonts w:cs="Times New Roman"/>
                <w:szCs w:val="22"/>
              </w:rPr>
            </w:pPr>
            <w:r w:rsidRPr="00CA1CB8">
              <w:rPr>
                <w:rFonts w:cs="Times New Roman"/>
                <w:i/>
                <w:iCs/>
                <w:snapToGrid w:val="0"/>
                <w:szCs w:val="22"/>
                <w:lang w:eastAsia="th-TH" w:bidi="th-TH"/>
              </w:rPr>
              <w:t>(in thousand Baht)</w:t>
            </w:r>
          </w:p>
        </w:tc>
      </w:tr>
      <w:tr w:rsidR="00DA41F5" w:rsidRPr="00880EEB" w14:paraId="657CCF40" w14:textId="77777777" w:rsidTr="00687BE7">
        <w:tc>
          <w:tcPr>
            <w:tcW w:w="3240" w:type="dxa"/>
          </w:tcPr>
          <w:p w14:paraId="5D006D6A" w14:textId="77777777" w:rsidR="00DA41F5" w:rsidRPr="00CA1CB8" w:rsidRDefault="00DA41F5" w:rsidP="000F457F">
            <w:pPr>
              <w:spacing w:line="240" w:lineRule="atLeast"/>
              <w:ind w:right="-79"/>
              <w:rPr>
                <w:rFonts w:cs="Times New Roman"/>
                <w:color w:val="000000"/>
                <w:szCs w:val="22"/>
                <w:lang w:bidi="th-TH"/>
              </w:rPr>
            </w:pPr>
          </w:p>
        </w:tc>
        <w:tc>
          <w:tcPr>
            <w:tcW w:w="5889" w:type="dxa"/>
            <w:gridSpan w:val="8"/>
          </w:tcPr>
          <w:p w14:paraId="74727198" w14:textId="77777777" w:rsidR="00DA41F5" w:rsidRPr="00CA1CB8" w:rsidRDefault="00DA41F5" w:rsidP="000F457F">
            <w:pPr>
              <w:spacing w:line="240" w:lineRule="atLeast"/>
              <w:ind w:left="-108" w:right="-108"/>
              <w:jc w:val="center"/>
              <w:rPr>
                <w:rFonts w:cs="Times New Roman"/>
                <w:i/>
                <w:iCs/>
                <w:snapToGrid w:val="0"/>
                <w:szCs w:val="22"/>
                <w:lang w:eastAsia="th-TH" w:bidi="th-TH"/>
              </w:rPr>
            </w:pPr>
          </w:p>
        </w:tc>
      </w:tr>
      <w:tr w:rsidR="005219B7" w:rsidRPr="00880EEB" w14:paraId="64327FAB" w14:textId="77777777" w:rsidTr="00080F43">
        <w:tc>
          <w:tcPr>
            <w:tcW w:w="3240" w:type="dxa"/>
          </w:tcPr>
          <w:p w14:paraId="41FBA5E5" w14:textId="77777777" w:rsidR="005219B7" w:rsidRPr="00CA1CB8" w:rsidRDefault="005219B7" w:rsidP="005219B7">
            <w:pPr>
              <w:tabs>
                <w:tab w:val="left" w:pos="162"/>
              </w:tabs>
              <w:spacing w:line="240" w:lineRule="atLeast"/>
              <w:ind w:right="-79"/>
              <w:rPr>
                <w:rFonts w:cs="Times New Roman"/>
                <w:szCs w:val="22"/>
              </w:rPr>
            </w:pPr>
            <w:r w:rsidRPr="00807EA7">
              <w:rPr>
                <w:rFonts w:cs="Times New Roman"/>
                <w:szCs w:val="22"/>
              </w:rPr>
              <w:t>Suspense debtors</w:t>
            </w:r>
          </w:p>
        </w:tc>
        <w:tc>
          <w:tcPr>
            <w:tcW w:w="1323" w:type="dxa"/>
            <w:shd w:val="clear" w:color="auto" w:fill="auto"/>
          </w:tcPr>
          <w:p w14:paraId="6E180CE4" w14:textId="754E210F"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354,425</w:t>
            </w:r>
          </w:p>
        </w:tc>
        <w:tc>
          <w:tcPr>
            <w:tcW w:w="237" w:type="dxa"/>
            <w:shd w:val="clear" w:color="auto" w:fill="auto"/>
          </w:tcPr>
          <w:p w14:paraId="2BB38AB4"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21DCE93E" w14:textId="77777777" w:rsidR="005219B7" w:rsidRPr="00EC65EE"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93,245</w:t>
            </w:r>
          </w:p>
        </w:tc>
        <w:tc>
          <w:tcPr>
            <w:tcW w:w="236" w:type="dxa"/>
            <w:shd w:val="clear" w:color="auto" w:fill="auto"/>
          </w:tcPr>
          <w:p w14:paraId="32ECBECC"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3F6078B1" w14:textId="013839C8"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385,960 </w:t>
            </w:r>
          </w:p>
        </w:tc>
        <w:tc>
          <w:tcPr>
            <w:tcW w:w="270" w:type="dxa"/>
            <w:shd w:val="clear" w:color="auto" w:fill="auto"/>
          </w:tcPr>
          <w:p w14:paraId="7302FD4F"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54BCA5D3" w14:textId="77777777" w:rsidR="005219B7" w:rsidRPr="00EC65EE"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107,615</w:t>
            </w:r>
          </w:p>
        </w:tc>
      </w:tr>
      <w:tr w:rsidR="005219B7" w:rsidRPr="00880EEB" w14:paraId="18F2B83A" w14:textId="77777777" w:rsidTr="00080F43">
        <w:tc>
          <w:tcPr>
            <w:tcW w:w="3240" w:type="dxa"/>
          </w:tcPr>
          <w:p w14:paraId="28B81B3B" w14:textId="77777777" w:rsidR="005219B7" w:rsidRPr="00CA1CB8" w:rsidRDefault="005219B7" w:rsidP="005219B7">
            <w:pPr>
              <w:tabs>
                <w:tab w:val="left" w:pos="162"/>
              </w:tabs>
              <w:spacing w:line="240" w:lineRule="atLeast"/>
              <w:ind w:right="-79"/>
              <w:rPr>
                <w:rFonts w:cs="Times New Roman"/>
                <w:szCs w:val="22"/>
              </w:rPr>
            </w:pPr>
            <w:r w:rsidRPr="00CA1CB8">
              <w:rPr>
                <w:rFonts w:cs="Times New Roman"/>
                <w:szCs w:val="22"/>
              </w:rPr>
              <w:t>Other receivables, net</w:t>
            </w:r>
          </w:p>
        </w:tc>
        <w:tc>
          <w:tcPr>
            <w:tcW w:w="1323" w:type="dxa"/>
            <w:shd w:val="clear" w:color="auto" w:fill="auto"/>
          </w:tcPr>
          <w:p w14:paraId="39F97B54" w14:textId="5157304A" w:rsidR="005219B7" w:rsidRPr="005219B7" w:rsidRDefault="005219B7" w:rsidP="005219B7">
            <w:pPr>
              <w:tabs>
                <w:tab w:val="decimal" w:pos="1062"/>
              </w:tabs>
              <w:spacing w:line="240" w:lineRule="atLeast"/>
              <w:ind w:right="-108"/>
              <w:rPr>
                <w:rFonts w:cs="Times New Roman"/>
                <w:color w:val="000000"/>
                <w:szCs w:val="22"/>
                <w:lang w:val="en-US"/>
              </w:rPr>
            </w:pPr>
            <w:r w:rsidRPr="0093239C">
              <w:rPr>
                <w:rFonts w:cs="Times New Roman"/>
                <w:color w:val="000000"/>
                <w:szCs w:val="22"/>
              </w:rPr>
              <w:t>208,085</w:t>
            </w:r>
          </w:p>
        </w:tc>
        <w:tc>
          <w:tcPr>
            <w:tcW w:w="237" w:type="dxa"/>
            <w:shd w:val="clear" w:color="auto" w:fill="auto"/>
          </w:tcPr>
          <w:p w14:paraId="32FD17A3"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3280A50D" w14:textId="77777777" w:rsidR="005219B7" w:rsidRPr="00CA1CB8"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76,535</w:t>
            </w:r>
          </w:p>
        </w:tc>
        <w:tc>
          <w:tcPr>
            <w:tcW w:w="236" w:type="dxa"/>
            <w:shd w:val="clear" w:color="auto" w:fill="auto"/>
            <w:vAlign w:val="bottom"/>
          </w:tcPr>
          <w:p w14:paraId="0C48BF97"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5DEAAB7E" w14:textId="650D63E7"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210,988 </w:t>
            </w:r>
          </w:p>
        </w:tc>
        <w:tc>
          <w:tcPr>
            <w:tcW w:w="270" w:type="dxa"/>
            <w:shd w:val="clear" w:color="auto" w:fill="auto"/>
            <w:vAlign w:val="bottom"/>
          </w:tcPr>
          <w:p w14:paraId="0EC1DDFD"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3E6DE4E3" w14:textId="77777777" w:rsidR="005219B7" w:rsidRPr="00CA1CB8"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78,548</w:t>
            </w:r>
          </w:p>
        </w:tc>
      </w:tr>
      <w:tr w:rsidR="005219B7" w:rsidRPr="00880EEB" w14:paraId="7FCF60EB" w14:textId="77777777" w:rsidTr="00EC65EE">
        <w:tc>
          <w:tcPr>
            <w:tcW w:w="3240" w:type="dxa"/>
          </w:tcPr>
          <w:p w14:paraId="56E8592C" w14:textId="649D402E" w:rsidR="005219B7" w:rsidRPr="00CA1CB8" w:rsidRDefault="005219B7" w:rsidP="005219B7">
            <w:pPr>
              <w:pStyle w:val="Footer"/>
              <w:tabs>
                <w:tab w:val="left" w:pos="162"/>
              </w:tabs>
              <w:spacing w:line="240" w:lineRule="atLeast"/>
              <w:ind w:right="-79"/>
              <w:rPr>
                <w:rFonts w:cs="Times New Roman"/>
                <w:sz w:val="22"/>
                <w:szCs w:val="22"/>
              </w:rPr>
            </w:pPr>
            <w:r w:rsidRPr="00CA1CB8">
              <w:rPr>
                <w:rFonts w:cs="Times New Roman"/>
                <w:sz w:val="22"/>
                <w:szCs w:val="22"/>
              </w:rPr>
              <w:t>Prepaid expenses - TCG</w:t>
            </w:r>
          </w:p>
        </w:tc>
        <w:tc>
          <w:tcPr>
            <w:tcW w:w="1323" w:type="dxa"/>
            <w:shd w:val="clear" w:color="auto" w:fill="auto"/>
          </w:tcPr>
          <w:p w14:paraId="2AB1DAE8" w14:textId="18E459D5"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205,195</w:t>
            </w:r>
          </w:p>
        </w:tc>
        <w:tc>
          <w:tcPr>
            <w:tcW w:w="237" w:type="dxa"/>
            <w:shd w:val="clear" w:color="auto" w:fill="auto"/>
          </w:tcPr>
          <w:p w14:paraId="0427BBAB"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03574A3E" w14:textId="665BAE99" w:rsidR="005219B7" w:rsidRPr="00CA1CB8"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184,809</w:t>
            </w:r>
          </w:p>
        </w:tc>
        <w:tc>
          <w:tcPr>
            <w:tcW w:w="236" w:type="dxa"/>
            <w:shd w:val="clear" w:color="auto" w:fill="auto"/>
            <w:vAlign w:val="bottom"/>
          </w:tcPr>
          <w:p w14:paraId="46C7EC10"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EB7FCD9" w14:textId="4DBE823D"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205,195 </w:t>
            </w:r>
          </w:p>
        </w:tc>
        <w:tc>
          <w:tcPr>
            <w:tcW w:w="270" w:type="dxa"/>
            <w:shd w:val="clear" w:color="auto" w:fill="auto"/>
            <w:vAlign w:val="bottom"/>
          </w:tcPr>
          <w:p w14:paraId="736C0545"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12130C66" w14:textId="5BC07E4F" w:rsidR="005219B7" w:rsidRPr="00CA1CB8"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184,809</w:t>
            </w:r>
          </w:p>
        </w:tc>
      </w:tr>
      <w:tr w:rsidR="005219B7" w:rsidRPr="00880EEB" w14:paraId="750E1E2C" w14:textId="77777777" w:rsidTr="00EC65EE">
        <w:tc>
          <w:tcPr>
            <w:tcW w:w="3240" w:type="dxa"/>
          </w:tcPr>
          <w:p w14:paraId="51C61C98" w14:textId="05971C4D" w:rsidR="005219B7" w:rsidRPr="00CA1CB8" w:rsidRDefault="005219B7" w:rsidP="005219B7">
            <w:pPr>
              <w:pStyle w:val="Footer"/>
              <w:tabs>
                <w:tab w:val="left" w:pos="162"/>
              </w:tabs>
              <w:spacing w:line="240" w:lineRule="atLeast"/>
              <w:ind w:right="-79"/>
              <w:rPr>
                <w:rFonts w:cs="Times New Roman"/>
                <w:sz w:val="22"/>
                <w:szCs w:val="22"/>
              </w:rPr>
            </w:pPr>
            <w:r w:rsidRPr="00CA1CB8">
              <w:rPr>
                <w:rFonts w:cs="Times New Roman"/>
                <w:sz w:val="22"/>
                <w:szCs w:val="22"/>
              </w:rPr>
              <w:t>Receivables eligible for</w:t>
            </w:r>
          </w:p>
        </w:tc>
        <w:tc>
          <w:tcPr>
            <w:tcW w:w="1323" w:type="dxa"/>
            <w:shd w:val="clear" w:color="auto" w:fill="auto"/>
          </w:tcPr>
          <w:p w14:paraId="3843CB8F" w14:textId="6180D17A" w:rsidR="005219B7" w:rsidRPr="005219B7" w:rsidRDefault="005219B7" w:rsidP="005219B7">
            <w:pPr>
              <w:tabs>
                <w:tab w:val="decimal" w:pos="1062"/>
              </w:tabs>
              <w:spacing w:line="240" w:lineRule="atLeast"/>
              <w:ind w:right="-108"/>
              <w:rPr>
                <w:rFonts w:cs="Times New Roman"/>
                <w:color w:val="000000"/>
                <w:szCs w:val="22"/>
              </w:rPr>
            </w:pPr>
          </w:p>
        </w:tc>
        <w:tc>
          <w:tcPr>
            <w:tcW w:w="237" w:type="dxa"/>
            <w:shd w:val="clear" w:color="auto" w:fill="auto"/>
          </w:tcPr>
          <w:p w14:paraId="1BE50CB6"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3D255AD7" w14:textId="112576DD" w:rsidR="005219B7" w:rsidRPr="00CA1CB8" w:rsidRDefault="005219B7" w:rsidP="005219B7">
            <w:pPr>
              <w:tabs>
                <w:tab w:val="decimal" w:pos="1062"/>
              </w:tabs>
              <w:spacing w:line="240" w:lineRule="atLeast"/>
              <w:ind w:right="-108"/>
              <w:rPr>
                <w:rFonts w:cs="Times New Roman"/>
                <w:color w:val="000000"/>
                <w:szCs w:val="22"/>
              </w:rPr>
            </w:pPr>
          </w:p>
        </w:tc>
        <w:tc>
          <w:tcPr>
            <w:tcW w:w="236" w:type="dxa"/>
            <w:shd w:val="clear" w:color="auto" w:fill="auto"/>
            <w:vAlign w:val="bottom"/>
          </w:tcPr>
          <w:p w14:paraId="5D1AB0D6"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63FEED90" w14:textId="36E905FC" w:rsidR="005219B7" w:rsidRPr="005219B7" w:rsidRDefault="005219B7" w:rsidP="005219B7">
            <w:pPr>
              <w:tabs>
                <w:tab w:val="decimal" w:pos="985"/>
              </w:tabs>
              <w:spacing w:line="240" w:lineRule="atLeast"/>
              <w:ind w:right="-108"/>
              <w:rPr>
                <w:rFonts w:cs="Times New Roman"/>
                <w:color w:val="000000"/>
                <w:szCs w:val="22"/>
              </w:rPr>
            </w:pPr>
          </w:p>
        </w:tc>
        <w:tc>
          <w:tcPr>
            <w:tcW w:w="270" w:type="dxa"/>
            <w:shd w:val="clear" w:color="auto" w:fill="auto"/>
            <w:vAlign w:val="bottom"/>
          </w:tcPr>
          <w:p w14:paraId="45EC95C3"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203A3BA0" w14:textId="654DBB4C" w:rsidR="005219B7" w:rsidRPr="00CA1CB8" w:rsidRDefault="005219B7" w:rsidP="005219B7">
            <w:pPr>
              <w:tabs>
                <w:tab w:val="decimal" w:pos="1058"/>
              </w:tabs>
              <w:spacing w:line="240" w:lineRule="atLeast"/>
              <w:ind w:right="-108"/>
              <w:rPr>
                <w:rFonts w:cs="Times New Roman"/>
                <w:color w:val="000000"/>
                <w:szCs w:val="22"/>
              </w:rPr>
            </w:pPr>
          </w:p>
        </w:tc>
      </w:tr>
      <w:tr w:rsidR="005219B7" w:rsidRPr="00880EEB" w14:paraId="6B332EC7" w14:textId="77777777" w:rsidTr="0093239C">
        <w:tc>
          <w:tcPr>
            <w:tcW w:w="3240" w:type="dxa"/>
          </w:tcPr>
          <w:p w14:paraId="39A86EE7" w14:textId="7946C136" w:rsidR="005219B7" w:rsidRPr="00CA1CB8" w:rsidRDefault="005219B7" w:rsidP="005219B7">
            <w:pPr>
              <w:pStyle w:val="Footer"/>
              <w:tabs>
                <w:tab w:val="left" w:pos="162"/>
              </w:tabs>
              <w:spacing w:line="240" w:lineRule="atLeast"/>
              <w:ind w:right="-79"/>
              <w:rPr>
                <w:rFonts w:cs="Times New Roman"/>
                <w:sz w:val="22"/>
                <w:szCs w:val="22"/>
              </w:rPr>
            </w:pPr>
            <w:r>
              <w:rPr>
                <w:rFonts w:cs="Times New Roman"/>
                <w:sz w:val="22"/>
                <w:szCs w:val="22"/>
              </w:rPr>
              <w:t xml:space="preserve">   </w:t>
            </w:r>
            <w:r w:rsidRPr="00CA1CB8">
              <w:rPr>
                <w:rFonts w:cs="Times New Roman"/>
                <w:sz w:val="22"/>
                <w:szCs w:val="22"/>
              </w:rPr>
              <w:t>government reimbursement</w:t>
            </w:r>
          </w:p>
        </w:tc>
        <w:tc>
          <w:tcPr>
            <w:tcW w:w="1323" w:type="dxa"/>
            <w:shd w:val="clear" w:color="auto" w:fill="auto"/>
            <w:vAlign w:val="bottom"/>
          </w:tcPr>
          <w:p w14:paraId="0DB36392" w14:textId="2004E1FC"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201,812</w:t>
            </w:r>
          </w:p>
        </w:tc>
        <w:tc>
          <w:tcPr>
            <w:tcW w:w="237" w:type="dxa"/>
            <w:shd w:val="clear" w:color="auto" w:fill="auto"/>
            <w:vAlign w:val="bottom"/>
          </w:tcPr>
          <w:p w14:paraId="35FF8EBD"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vAlign w:val="bottom"/>
          </w:tcPr>
          <w:p w14:paraId="2813B311" w14:textId="28CCAABE" w:rsidR="005219B7" w:rsidRPr="00CA1CB8"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101,282</w:t>
            </w:r>
          </w:p>
        </w:tc>
        <w:tc>
          <w:tcPr>
            <w:tcW w:w="236" w:type="dxa"/>
            <w:shd w:val="clear" w:color="auto" w:fill="auto"/>
            <w:vAlign w:val="bottom"/>
          </w:tcPr>
          <w:p w14:paraId="16C954D1" w14:textId="77777777" w:rsidR="005219B7" w:rsidRPr="00CA1CB8" w:rsidRDefault="005219B7" w:rsidP="0093239C">
            <w:pPr>
              <w:tabs>
                <w:tab w:val="decimal" w:pos="961"/>
                <w:tab w:val="decimal" w:pos="1062"/>
              </w:tabs>
              <w:spacing w:line="240" w:lineRule="atLeast"/>
              <w:ind w:right="-108"/>
              <w:rPr>
                <w:rFonts w:cs="Times New Roman"/>
                <w:snapToGrid w:val="0"/>
                <w:szCs w:val="22"/>
                <w:lang w:eastAsia="th-TH" w:bidi="th-TH"/>
              </w:rPr>
            </w:pPr>
          </w:p>
        </w:tc>
        <w:tc>
          <w:tcPr>
            <w:tcW w:w="1231" w:type="dxa"/>
            <w:gridSpan w:val="2"/>
            <w:shd w:val="clear" w:color="auto" w:fill="auto"/>
            <w:vAlign w:val="bottom"/>
          </w:tcPr>
          <w:p w14:paraId="44C78DE6" w14:textId="205806EF" w:rsidR="005219B7" w:rsidRPr="0093239C" w:rsidRDefault="005219B7" w:rsidP="005219B7">
            <w:pPr>
              <w:tabs>
                <w:tab w:val="decimal" w:pos="985"/>
              </w:tabs>
              <w:spacing w:line="240" w:lineRule="atLeast"/>
              <w:ind w:right="-108"/>
              <w:rPr>
                <w:rFonts w:cs="Times New Roman"/>
              </w:rPr>
            </w:pPr>
            <w:r w:rsidRPr="0093239C">
              <w:rPr>
                <w:rFonts w:cs="Times New Roman"/>
              </w:rPr>
              <w:t xml:space="preserve">201,812 </w:t>
            </w:r>
          </w:p>
        </w:tc>
        <w:tc>
          <w:tcPr>
            <w:tcW w:w="270" w:type="dxa"/>
            <w:shd w:val="clear" w:color="auto" w:fill="auto"/>
            <w:vAlign w:val="bottom"/>
          </w:tcPr>
          <w:p w14:paraId="369B7E55" w14:textId="77777777" w:rsidR="005219B7" w:rsidRPr="00CA1CB8" w:rsidRDefault="005219B7" w:rsidP="0093239C">
            <w:pPr>
              <w:tabs>
                <w:tab w:val="decimal" w:pos="1008"/>
              </w:tabs>
              <w:spacing w:line="240" w:lineRule="atLeast"/>
              <w:ind w:right="-108"/>
              <w:rPr>
                <w:rFonts w:cs="Times New Roman"/>
                <w:color w:val="000000"/>
                <w:szCs w:val="22"/>
              </w:rPr>
            </w:pPr>
          </w:p>
        </w:tc>
        <w:tc>
          <w:tcPr>
            <w:tcW w:w="1269" w:type="dxa"/>
            <w:shd w:val="clear" w:color="auto" w:fill="auto"/>
            <w:vAlign w:val="bottom"/>
          </w:tcPr>
          <w:p w14:paraId="064A4B30" w14:textId="48455F15" w:rsidR="005219B7" w:rsidRPr="00CA1CB8"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101,282</w:t>
            </w:r>
          </w:p>
        </w:tc>
      </w:tr>
      <w:tr w:rsidR="005219B7" w:rsidRPr="00880EEB" w14:paraId="2C9F2DD6" w14:textId="77777777" w:rsidTr="00EC65EE">
        <w:tc>
          <w:tcPr>
            <w:tcW w:w="3240" w:type="dxa"/>
          </w:tcPr>
          <w:p w14:paraId="6E48AE56" w14:textId="51609BC2" w:rsidR="005219B7" w:rsidRPr="00CA1CB8" w:rsidRDefault="005219B7" w:rsidP="005219B7">
            <w:pPr>
              <w:pStyle w:val="Footer"/>
              <w:tabs>
                <w:tab w:val="left" w:pos="162"/>
              </w:tabs>
              <w:spacing w:line="240" w:lineRule="atLeast"/>
              <w:ind w:right="-79"/>
              <w:rPr>
                <w:rFonts w:cs="Times New Roman"/>
                <w:sz w:val="22"/>
                <w:szCs w:val="22"/>
              </w:rPr>
            </w:pPr>
            <w:r w:rsidRPr="00EC65EE">
              <w:rPr>
                <w:rFonts w:cs="Times New Roman"/>
                <w:sz w:val="22"/>
                <w:szCs w:val="22"/>
              </w:rPr>
              <w:t>Advance to customers</w:t>
            </w:r>
          </w:p>
        </w:tc>
        <w:tc>
          <w:tcPr>
            <w:tcW w:w="1323" w:type="dxa"/>
            <w:shd w:val="clear" w:color="auto" w:fill="auto"/>
          </w:tcPr>
          <w:p w14:paraId="75550942" w14:textId="765E37D7"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193,981</w:t>
            </w:r>
          </w:p>
        </w:tc>
        <w:tc>
          <w:tcPr>
            <w:tcW w:w="237" w:type="dxa"/>
            <w:shd w:val="clear" w:color="auto" w:fill="auto"/>
          </w:tcPr>
          <w:p w14:paraId="5A511818"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741638F1" w14:textId="02A415BD" w:rsidR="005219B7" w:rsidRPr="00CA1CB8"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89,445</w:t>
            </w:r>
          </w:p>
        </w:tc>
        <w:tc>
          <w:tcPr>
            <w:tcW w:w="236" w:type="dxa"/>
            <w:shd w:val="clear" w:color="auto" w:fill="auto"/>
            <w:vAlign w:val="bottom"/>
          </w:tcPr>
          <w:p w14:paraId="139368CB"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1927F550" w14:textId="6C0EC34E"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193,981 </w:t>
            </w:r>
          </w:p>
        </w:tc>
        <w:tc>
          <w:tcPr>
            <w:tcW w:w="270" w:type="dxa"/>
            <w:shd w:val="clear" w:color="auto" w:fill="auto"/>
            <w:vAlign w:val="bottom"/>
          </w:tcPr>
          <w:p w14:paraId="2CFAAF11"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281AF113" w14:textId="4BDEAD82" w:rsidR="005219B7" w:rsidRPr="00CA1CB8"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89,445</w:t>
            </w:r>
          </w:p>
        </w:tc>
      </w:tr>
      <w:tr w:rsidR="00CF55A6" w:rsidRPr="00880EEB" w14:paraId="64423BA8" w14:textId="77777777" w:rsidTr="0093239C">
        <w:trPr>
          <w:trHeight w:val="524"/>
        </w:trPr>
        <w:tc>
          <w:tcPr>
            <w:tcW w:w="3240" w:type="dxa"/>
          </w:tcPr>
          <w:p w14:paraId="0DEC8D45" w14:textId="32539F7A" w:rsidR="00CF55A6" w:rsidRPr="0093239C" w:rsidRDefault="00160A26" w:rsidP="005219B7">
            <w:pPr>
              <w:tabs>
                <w:tab w:val="left" w:pos="162"/>
              </w:tabs>
              <w:spacing w:line="240" w:lineRule="atLeast"/>
              <w:ind w:right="-79"/>
              <w:rPr>
                <w:rFonts w:cstheme="minorBidi"/>
                <w:szCs w:val="28"/>
                <w:highlight w:val="yellow"/>
                <w:lang w:bidi="th-TH"/>
              </w:rPr>
            </w:pPr>
            <w:r w:rsidRPr="00160A26">
              <w:rPr>
                <w:rFonts w:cs="Times New Roman"/>
                <w:szCs w:val="22"/>
              </w:rPr>
              <w:t xml:space="preserve">Collateral per </w:t>
            </w:r>
            <w:r w:rsidR="00DF7395">
              <w:rPr>
                <w:rFonts w:cs="Times New Roman"/>
                <w:szCs w:val="22"/>
              </w:rPr>
              <w:br/>
              <w:t xml:space="preserve">   </w:t>
            </w:r>
            <w:r w:rsidRPr="00160A26">
              <w:rPr>
                <w:rFonts w:cs="Times New Roman"/>
                <w:szCs w:val="22"/>
              </w:rPr>
              <w:t>Credit Support Annex</w:t>
            </w:r>
          </w:p>
        </w:tc>
        <w:tc>
          <w:tcPr>
            <w:tcW w:w="1323" w:type="dxa"/>
            <w:shd w:val="clear" w:color="auto" w:fill="auto"/>
            <w:vAlign w:val="bottom"/>
          </w:tcPr>
          <w:p w14:paraId="46F44E7B" w14:textId="221C6953" w:rsidR="00CF55A6" w:rsidRPr="00CF55A6" w:rsidRDefault="00CF55A6" w:rsidP="005219B7">
            <w:pPr>
              <w:tabs>
                <w:tab w:val="decimal" w:pos="1062"/>
              </w:tabs>
              <w:spacing w:line="240" w:lineRule="atLeast"/>
              <w:ind w:right="-108"/>
              <w:rPr>
                <w:rFonts w:cs="Times New Roman"/>
                <w:color w:val="000000"/>
                <w:szCs w:val="22"/>
              </w:rPr>
            </w:pPr>
            <w:r w:rsidRPr="006A76A9">
              <w:rPr>
                <w:rFonts w:cs="Times New Roman"/>
                <w:color w:val="000000"/>
                <w:szCs w:val="22"/>
              </w:rPr>
              <w:t>113,800</w:t>
            </w:r>
          </w:p>
        </w:tc>
        <w:tc>
          <w:tcPr>
            <w:tcW w:w="237" w:type="dxa"/>
            <w:shd w:val="clear" w:color="auto" w:fill="auto"/>
            <w:vAlign w:val="bottom"/>
          </w:tcPr>
          <w:p w14:paraId="2573AA4A" w14:textId="77777777" w:rsidR="00CF55A6" w:rsidRPr="005219B7" w:rsidRDefault="00CF55A6" w:rsidP="005219B7">
            <w:pPr>
              <w:tabs>
                <w:tab w:val="decimal" w:pos="1062"/>
              </w:tabs>
              <w:spacing w:line="240" w:lineRule="atLeast"/>
              <w:ind w:right="-108"/>
              <w:rPr>
                <w:rFonts w:cs="Times New Roman"/>
                <w:color w:val="000000"/>
                <w:szCs w:val="22"/>
              </w:rPr>
            </w:pPr>
          </w:p>
        </w:tc>
        <w:tc>
          <w:tcPr>
            <w:tcW w:w="1323" w:type="dxa"/>
            <w:shd w:val="clear" w:color="auto" w:fill="auto"/>
            <w:vAlign w:val="bottom"/>
          </w:tcPr>
          <w:p w14:paraId="6158980C" w14:textId="427F240C" w:rsidR="00CF55A6" w:rsidRDefault="00FE0F68" w:rsidP="005219B7">
            <w:pPr>
              <w:tabs>
                <w:tab w:val="decimal" w:pos="1062"/>
              </w:tabs>
              <w:spacing w:line="240" w:lineRule="atLeast"/>
              <w:ind w:right="-108"/>
              <w:rPr>
                <w:rFonts w:cstheme="minorBidi"/>
                <w:color w:val="000000"/>
                <w:szCs w:val="28"/>
                <w:lang w:bidi="th-TH"/>
              </w:rPr>
            </w:pPr>
            <w:r w:rsidRPr="0093239C">
              <w:rPr>
                <w:rFonts w:cs="Times New Roman"/>
                <w:color w:val="000000"/>
                <w:szCs w:val="28"/>
                <w:lang w:bidi="th-TH"/>
              </w:rPr>
              <w:t>-</w:t>
            </w:r>
          </w:p>
        </w:tc>
        <w:tc>
          <w:tcPr>
            <w:tcW w:w="236" w:type="dxa"/>
            <w:shd w:val="clear" w:color="auto" w:fill="auto"/>
            <w:vAlign w:val="bottom"/>
          </w:tcPr>
          <w:p w14:paraId="1ECDE2EC" w14:textId="77777777" w:rsidR="00CF55A6" w:rsidRPr="00CA1CB8" w:rsidRDefault="00CF55A6"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vAlign w:val="bottom"/>
          </w:tcPr>
          <w:p w14:paraId="5B87340D" w14:textId="370159A3" w:rsidR="00CF55A6" w:rsidRPr="005219B7" w:rsidRDefault="00CF55A6" w:rsidP="005219B7">
            <w:pPr>
              <w:tabs>
                <w:tab w:val="decimal" w:pos="985"/>
              </w:tabs>
              <w:spacing w:line="240" w:lineRule="atLeast"/>
              <w:ind w:right="-108"/>
              <w:rPr>
                <w:rFonts w:cs="Times New Roman"/>
              </w:rPr>
            </w:pPr>
            <w:r w:rsidRPr="006A76A9">
              <w:rPr>
                <w:rFonts w:cs="Times New Roman"/>
                <w:color w:val="000000"/>
                <w:szCs w:val="22"/>
              </w:rPr>
              <w:t>113,800</w:t>
            </w:r>
          </w:p>
        </w:tc>
        <w:tc>
          <w:tcPr>
            <w:tcW w:w="270" w:type="dxa"/>
            <w:shd w:val="clear" w:color="auto" w:fill="auto"/>
            <w:vAlign w:val="bottom"/>
          </w:tcPr>
          <w:p w14:paraId="6CE4B907" w14:textId="77777777" w:rsidR="00CF55A6" w:rsidRPr="00CA1CB8" w:rsidRDefault="00CF55A6" w:rsidP="005219B7">
            <w:pPr>
              <w:tabs>
                <w:tab w:val="decimal" w:pos="1008"/>
              </w:tabs>
              <w:spacing w:line="240" w:lineRule="atLeast"/>
              <w:ind w:left="-117" w:right="-108"/>
              <w:rPr>
                <w:rFonts w:cs="Times New Roman"/>
                <w:color w:val="000000"/>
                <w:szCs w:val="22"/>
              </w:rPr>
            </w:pPr>
          </w:p>
        </w:tc>
        <w:tc>
          <w:tcPr>
            <w:tcW w:w="1269" w:type="dxa"/>
            <w:shd w:val="clear" w:color="auto" w:fill="auto"/>
            <w:vAlign w:val="bottom"/>
          </w:tcPr>
          <w:p w14:paraId="1D9B275F" w14:textId="22AB96FC" w:rsidR="00CF55A6" w:rsidRDefault="00FE0F68" w:rsidP="005219B7">
            <w:pPr>
              <w:tabs>
                <w:tab w:val="decimal" w:pos="1058"/>
              </w:tabs>
              <w:spacing w:line="240" w:lineRule="atLeast"/>
              <w:ind w:right="-108"/>
              <w:rPr>
                <w:rFonts w:cstheme="minorBidi"/>
                <w:color w:val="000000"/>
                <w:szCs w:val="28"/>
                <w:lang w:bidi="th-TH"/>
              </w:rPr>
            </w:pPr>
            <w:r>
              <w:rPr>
                <w:rFonts w:cstheme="minorBidi"/>
                <w:color w:val="000000"/>
                <w:szCs w:val="28"/>
                <w:lang w:bidi="th-TH"/>
              </w:rPr>
              <w:t>-</w:t>
            </w:r>
          </w:p>
        </w:tc>
      </w:tr>
      <w:tr w:rsidR="005219B7" w:rsidRPr="00880EEB" w14:paraId="722CA849" w14:textId="77777777" w:rsidTr="0093239C">
        <w:tc>
          <w:tcPr>
            <w:tcW w:w="3240" w:type="dxa"/>
          </w:tcPr>
          <w:p w14:paraId="775EFE55" w14:textId="77777777" w:rsidR="005219B7" w:rsidRPr="00CA1CB8" w:rsidRDefault="005219B7" w:rsidP="005219B7">
            <w:pPr>
              <w:tabs>
                <w:tab w:val="left" w:pos="162"/>
              </w:tabs>
              <w:spacing w:line="240" w:lineRule="atLeast"/>
              <w:ind w:right="-79"/>
              <w:rPr>
                <w:rFonts w:cs="Times New Roman"/>
                <w:szCs w:val="22"/>
              </w:rPr>
            </w:pPr>
            <w:r w:rsidRPr="00807EA7">
              <w:rPr>
                <w:rFonts w:cs="Times New Roman"/>
                <w:szCs w:val="22"/>
              </w:rPr>
              <w:t xml:space="preserve">Accrued fee income </w:t>
            </w:r>
          </w:p>
        </w:tc>
        <w:tc>
          <w:tcPr>
            <w:tcW w:w="1323" w:type="dxa"/>
            <w:shd w:val="clear" w:color="auto" w:fill="auto"/>
          </w:tcPr>
          <w:p w14:paraId="124FF659" w14:textId="4898ABF7"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86,453</w:t>
            </w:r>
          </w:p>
        </w:tc>
        <w:tc>
          <w:tcPr>
            <w:tcW w:w="237" w:type="dxa"/>
            <w:shd w:val="clear" w:color="auto" w:fill="auto"/>
          </w:tcPr>
          <w:p w14:paraId="20AA645D"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43D907D2" w14:textId="77777777" w:rsidR="005219B7" w:rsidRPr="00EC65EE"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89,818</w:t>
            </w:r>
          </w:p>
        </w:tc>
        <w:tc>
          <w:tcPr>
            <w:tcW w:w="236" w:type="dxa"/>
            <w:shd w:val="clear" w:color="auto" w:fill="auto"/>
            <w:vAlign w:val="bottom"/>
          </w:tcPr>
          <w:p w14:paraId="780DDA6D"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46819151" w14:textId="30E96C09"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89,811 </w:t>
            </w:r>
          </w:p>
        </w:tc>
        <w:tc>
          <w:tcPr>
            <w:tcW w:w="270" w:type="dxa"/>
            <w:shd w:val="clear" w:color="auto" w:fill="auto"/>
            <w:vAlign w:val="bottom"/>
          </w:tcPr>
          <w:p w14:paraId="73B0A4DE"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5AB1CDAF" w14:textId="77777777" w:rsidR="005219B7" w:rsidRPr="00EC65EE"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92,488</w:t>
            </w:r>
          </w:p>
        </w:tc>
      </w:tr>
      <w:tr w:rsidR="005219B7" w:rsidRPr="00880EEB" w14:paraId="3B8AA678" w14:textId="77777777" w:rsidTr="0093239C">
        <w:tc>
          <w:tcPr>
            <w:tcW w:w="3240" w:type="dxa"/>
          </w:tcPr>
          <w:p w14:paraId="4CFCF8AA" w14:textId="1CAFD5E6" w:rsidR="005219B7" w:rsidRPr="00CA1CB8" w:rsidRDefault="005219B7" w:rsidP="005219B7">
            <w:pPr>
              <w:tabs>
                <w:tab w:val="left" w:pos="162"/>
              </w:tabs>
              <w:spacing w:line="240" w:lineRule="atLeast"/>
              <w:ind w:right="-79"/>
              <w:rPr>
                <w:rFonts w:cs="Times New Roman"/>
                <w:szCs w:val="22"/>
              </w:rPr>
            </w:pPr>
            <w:r w:rsidRPr="00CA1CB8">
              <w:rPr>
                <w:rFonts w:cs="Times New Roman"/>
                <w:szCs w:val="22"/>
              </w:rPr>
              <w:t>Deposits and guarantee</w:t>
            </w:r>
          </w:p>
        </w:tc>
        <w:tc>
          <w:tcPr>
            <w:tcW w:w="1323" w:type="dxa"/>
            <w:shd w:val="clear" w:color="auto" w:fill="auto"/>
          </w:tcPr>
          <w:p w14:paraId="1FDC68E7" w14:textId="240A050A"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74,876</w:t>
            </w:r>
          </w:p>
        </w:tc>
        <w:tc>
          <w:tcPr>
            <w:tcW w:w="237" w:type="dxa"/>
            <w:shd w:val="clear" w:color="auto" w:fill="auto"/>
          </w:tcPr>
          <w:p w14:paraId="65B122E8"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579518F0" w14:textId="46B0FDCB" w:rsidR="005219B7" w:rsidRPr="00CA1CB8"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65,091</w:t>
            </w:r>
          </w:p>
        </w:tc>
        <w:tc>
          <w:tcPr>
            <w:tcW w:w="236" w:type="dxa"/>
            <w:shd w:val="clear" w:color="auto" w:fill="auto"/>
            <w:vAlign w:val="bottom"/>
          </w:tcPr>
          <w:p w14:paraId="0DEA964B"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B946C52" w14:textId="05E26C7D"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74,876 </w:t>
            </w:r>
          </w:p>
        </w:tc>
        <w:tc>
          <w:tcPr>
            <w:tcW w:w="270" w:type="dxa"/>
            <w:shd w:val="clear" w:color="auto" w:fill="auto"/>
            <w:vAlign w:val="bottom"/>
          </w:tcPr>
          <w:p w14:paraId="080C8505"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6357D4C6" w14:textId="2728416B" w:rsidR="005219B7" w:rsidRPr="00CA1CB8"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65,091</w:t>
            </w:r>
          </w:p>
        </w:tc>
      </w:tr>
      <w:tr w:rsidR="005219B7" w:rsidRPr="00880EEB" w14:paraId="16F1E66E" w14:textId="77777777" w:rsidTr="00EC65EE">
        <w:tc>
          <w:tcPr>
            <w:tcW w:w="3240" w:type="dxa"/>
          </w:tcPr>
          <w:p w14:paraId="51210AB5" w14:textId="53F2C438" w:rsidR="005219B7" w:rsidRPr="00CA1CB8" w:rsidRDefault="005219B7" w:rsidP="005219B7">
            <w:pPr>
              <w:tabs>
                <w:tab w:val="left" w:pos="162"/>
              </w:tabs>
              <w:spacing w:line="240" w:lineRule="atLeast"/>
              <w:ind w:right="-79"/>
              <w:rPr>
                <w:rFonts w:cs="Times New Roman"/>
                <w:szCs w:val="22"/>
              </w:rPr>
            </w:pPr>
            <w:r w:rsidRPr="00CA1CB8">
              <w:rPr>
                <w:rFonts w:cs="Times New Roman"/>
                <w:szCs w:val="22"/>
              </w:rPr>
              <w:t>Receivables - counter service</w:t>
            </w:r>
          </w:p>
        </w:tc>
        <w:tc>
          <w:tcPr>
            <w:tcW w:w="1323" w:type="dxa"/>
            <w:shd w:val="clear" w:color="auto" w:fill="auto"/>
          </w:tcPr>
          <w:p w14:paraId="7BA495AC" w14:textId="5C6FF8FD" w:rsidR="005219B7" w:rsidRPr="0093239C" w:rsidRDefault="005219B7" w:rsidP="005219B7">
            <w:pPr>
              <w:tabs>
                <w:tab w:val="decimal" w:pos="1062"/>
              </w:tabs>
              <w:spacing w:line="240" w:lineRule="atLeast"/>
              <w:ind w:right="-108"/>
              <w:rPr>
                <w:rFonts w:cs="Times New Roman"/>
                <w:color w:val="000000"/>
                <w:szCs w:val="22"/>
                <w:lang w:bidi="th-TH"/>
              </w:rPr>
            </w:pPr>
            <w:r w:rsidRPr="0093239C">
              <w:rPr>
                <w:rFonts w:cs="Times New Roman"/>
                <w:color w:val="000000"/>
                <w:szCs w:val="22"/>
              </w:rPr>
              <w:t>34,658</w:t>
            </w:r>
          </w:p>
        </w:tc>
        <w:tc>
          <w:tcPr>
            <w:tcW w:w="237" w:type="dxa"/>
            <w:shd w:val="clear" w:color="auto" w:fill="auto"/>
          </w:tcPr>
          <w:p w14:paraId="740ED21B"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shd w:val="clear" w:color="auto" w:fill="auto"/>
          </w:tcPr>
          <w:p w14:paraId="779F41ED" w14:textId="55CD572C" w:rsidR="005219B7" w:rsidRPr="00CA1CB8" w:rsidRDefault="005219B7" w:rsidP="005219B7">
            <w:pPr>
              <w:tabs>
                <w:tab w:val="decimal" w:pos="1062"/>
              </w:tabs>
              <w:spacing w:line="240" w:lineRule="atLeast"/>
              <w:ind w:right="-108"/>
              <w:rPr>
                <w:rFonts w:cs="Times New Roman"/>
                <w:color w:val="000000"/>
                <w:szCs w:val="22"/>
              </w:rPr>
            </w:pPr>
            <w:r w:rsidRPr="00EC65EE">
              <w:rPr>
                <w:rFonts w:cs="Times New Roman"/>
                <w:color w:val="000000"/>
                <w:szCs w:val="22"/>
              </w:rPr>
              <w:t>24,191</w:t>
            </w:r>
          </w:p>
        </w:tc>
        <w:tc>
          <w:tcPr>
            <w:tcW w:w="236" w:type="dxa"/>
            <w:shd w:val="clear" w:color="auto" w:fill="auto"/>
            <w:vAlign w:val="bottom"/>
          </w:tcPr>
          <w:p w14:paraId="33B1257F"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2DF8517B" w14:textId="48559139" w:rsidR="005219B7" w:rsidRPr="0093239C" w:rsidRDefault="005219B7" w:rsidP="005219B7">
            <w:pPr>
              <w:tabs>
                <w:tab w:val="decimal" w:pos="985"/>
              </w:tabs>
              <w:spacing w:line="240" w:lineRule="atLeast"/>
              <w:ind w:right="-108"/>
              <w:rPr>
                <w:rFonts w:cs="Times New Roman"/>
                <w:color w:val="000000"/>
                <w:szCs w:val="28"/>
                <w:lang w:bidi="th-TH"/>
              </w:rPr>
            </w:pPr>
            <w:r w:rsidRPr="0093239C">
              <w:rPr>
                <w:rFonts w:cs="Times New Roman"/>
              </w:rPr>
              <w:t xml:space="preserve"> 34,658 </w:t>
            </w:r>
          </w:p>
        </w:tc>
        <w:tc>
          <w:tcPr>
            <w:tcW w:w="270" w:type="dxa"/>
            <w:shd w:val="clear" w:color="auto" w:fill="auto"/>
            <w:vAlign w:val="bottom"/>
          </w:tcPr>
          <w:p w14:paraId="2A5A9515"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shd w:val="clear" w:color="auto" w:fill="auto"/>
          </w:tcPr>
          <w:p w14:paraId="7015FF59" w14:textId="30D91CAC" w:rsidR="005219B7" w:rsidRPr="00CA1CB8" w:rsidRDefault="005219B7" w:rsidP="005219B7">
            <w:pPr>
              <w:tabs>
                <w:tab w:val="decimal" w:pos="1058"/>
              </w:tabs>
              <w:spacing w:line="240" w:lineRule="atLeast"/>
              <w:ind w:right="-108"/>
              <w:rPr>
                <w:rFonts w:cs="Times New Roman"/>
                <w:color w:val="000000"/>
                <w:szCs w:val="22"/>
              </w:rPr>
            </w:pPr>
            <w:r w:rsidRPr="00EC65EE">
              <w:rPr>
                <w:rFonts w:cs="Times New Roman"/>
                <w:color w:val="000000"/>
                <w:szCs w:val="22"/>
              </w:rPr>
              <w:t>24,191</w:t>
            </w:r>
          </w:p>
        </w:tc>
      </w:tr>
      <w:tr w:rsidR="005219B7" w:rsidRPr="00880EEB" w14:paraId="624324D2" w14:textId="77777777" w:rsidTr="00EC65EE">
        <w:tc>
          <w:tcPr>
            <w:tcW w:w="3240" w:type="dxa"/>
          </w:tcPr>
          <w:p w14:paraId="6E939048" w14:textId="261D720C" w:rsidR="005219B7" w:rsidRPr="00CA1CB8" w:rsidRDefault="005219B7" w:rsidP="005219B7">
            <w:pPr>
              <w:tabs>
                <w:tab w:val="left" w:pos="162"/>
              </w:tabs>
              <w:spacing w:line="240" w:lineRule="atLeast"/>
              <w:ind w:right="-79"/>
              <w:rPr>
                <w:rFonts w:cs="Times New Roman"/>
                <w:szCs w:val="22"/>
              </w:rPr>
            </w:pPr>
            <w:r w:rsidRPr="00CA1CB8">
              <w:rPr>
                <w:rFonts w:cs="Times New Roman"/>
                <w:szCs w:val="22"/>
              </w:rPr>
              <w:t>Others</w:t>
            </w:r>
          </w:p>
        </w:tc>
        <w:tc>
          <w:tcPr>
            <w:tcW w:w="1323" w:type="dxa"/>
            <w:tcBorders>
              <w:bottom w:val="single" w:sz="4" w:space="0" w:color="auto"/>
            </w:tcBorders>
            <w:shd w:val="clear" w:color="auto" w:fill="auto"/>
          </w:tcPr>
          <w:p w14:paraId="2E131890" w14:textId="4EAFE916" w:rsidR="005219B7" w:rsidRPr="005219B7" w:rsidRDefault="005219B7" w:rsidP="005219B7">
            <w:pPr>
              <w:tabs>
                <w:tab w:val="decimal" w:pos="1062"/>
              </w:tabs>
              <w:spacing w:line="240" w:lineRule="atLeast"/>
              <w:ind w:right="-108"/>
              <w:rPr>
                <w:rFonts w:cs="Times New Roman"/>
                <w:color w:val="000000"/>
                <w:szCs w:val="22"/>
              </w:rPr>
            </w:pPr>
            <w:r w:rsidRPr="0093239C">
              <w:rPr>
                <w:rFonts w:cs="Times New Roman"/>
                <w:color w:val="000000"/>
                <w:szCs w:val="22"/>
              </w:rPr>
              <w:t>90,221</w:t>
            </w:r>
          </w:p>
        </w:tc>
        <w:tc>
          <w:tcPr>
            <w:tcW w:w="237" w:type="dxa"/>
            <w:shd w:val="clear" w:color="auto" w:fill="auto"/>
          </w:tcPr>
          <w:p w14:paraId="2DA21046" w14:textId="77777777" w:rsidR="005219B7" w:rsidRPr="005219B7" w:rsidRDefault="005219B7" w:rsidP="005219B7">
            <w:pPr>
              <w:tabs>
                <w:tab w:val="decimal" w:pos="1062"/>
              </w:tabs>
              <w:spacing w:line="240" w:lineRule="atLeast"/>
              <w:ind w:right="-108"/>
              <w:rPr>
                <w:rFonts w:cs="Times New Roman"/>
                <w:color w:val="000000"/>
                <w:szCs w:val="22"/>
              </w:rPr>
            </w:pPr>
          </w:p>
        </w:tc>
        <w:tc>
          <w:tcPr>
            <w:tcW w:w="1323" w:type="dxa"/>
            <w:tcBorders>
              <w:bottom w:val="single" w:sz="4" w:space="0" w:color="auto"/>
            </w:tcBorders>
            <w:shd w:val="clear" w:color="auto" w:fill="auto"/>
          </w:tcPr>
          <w:p w14:paraId="3D571D9A" w14:textId="22012C23" w:rsidR="005219B7" w:rsidRPr="00CA1CB8" w:rsidRDefault="005219B7" w:rsidP="005219B7">
            <w:pPr>
              <w:tabs>
                <w:tab w:val="decimal" w:pos="1062"/>
              </w:tabs>
              <w:spacing w:line="240" w:lineRule="atLeast"/>
              <w:ind w:right="-108"/>
              <w:rPr>
                <w:rFonts w:cs="Times New Roman"/>
                <w:color w:val="000000"/>
                <w:szCs w:val="22"/>
              </w:rPr>
            </w:pPr>
            <w:r>
              <w:rPr>
                <w:rFonts w:cs="Times New Roman"/>
                <w:color w:val="000000"/>
                <w:szCs w:val="22"/>
              </w:rPr>
              <w:t>25,876</w:t>
            </w:r>
          </w:p>
        </w:tc>
        <w:tc>
          <w:tcPr>
            <w:tcW w:w="236" w:type="dxa"/>
            <w:shd w:val="clear" w:color="auto" w:fill="auto"/>
          </w:tcPr>
          <w:p w14:paraId="5217846C" w14:textId="77777777" w:rsidR="005219B7" w:rsidRPr="00CA1CB8" w:rsidRDefault="005219B7" w:rsidP="005219B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Borders>
              <w:bottom w:val="single" w:sz="4" w:space="0" w:color="auto"/>
            </w:tcBorders>
            <w:shd w:val="clear" w:color="auto" w:fill="auto"/>
          </w:tcPr>
          <w:p w14:paraId="6B3FF727" w14:textId="15B11200" w:rsidR="005219B7" w:rsidRPr="005219B7" w:rsidRDefault="005219B7" w:rsidP="005219B7">
            <w:pPr>
              <w:tabs>
                <w:tab w:val="decimal" w:pos="985"/>
              </w:tabs>
              <w:spacing w:line="240" w:lineRule="atLeast"/>
              <w:ind w:right="-108"/>
              <w:rPr>
                <w:rFonts w:cs="Times New Roman"/>
                <w:color w:val="000000"/>
                <w:szCs w:val="22"/>
              </w:rPr>
            </w:pPr>
            <w:r w:rsidRPr="0093239C">
              <w:rPr>
                <w:rFonts w:cs="Times New Roman"/>
              </w:rPr>
              <w:t xml:space="preserve"> 86,454 </w:t>
            </w:r>
          </w:p>
        </w:tc>
        <w:tc>
          <w:tcPr>
            <w:tcW w:w="270" w:type="dxa"/>
            <w:shd w:val="clear" w:color="auto" w:fill="auto"/>
          </w:tcPr>
          <w:p w14:paraId="0FF97DCB" w14:textId="77777777" w:rsidR="005219B7" w:rsidRPr="00CA1CB8" w:rsidRDefault="005219B7" w:rsidP="005219B7">
            <w:pPr>
              <w:tabs>
                <w:tab w:val="decimal" w:pos="1008"/>
              </w:tabs>
              <w:spacing w:line="240" w:lineRule="atLeast"/>
              <w:ind w:left="-117" w:right="-108"/>
              <w:rPr>
                <w:rFonts w:cs="Times New Roman"/>
                <w:color w:val="000000"/>
                <w:szCs w:val="22"/>
              </w:rPr>
            </w:pPr>
          </w:p>
        </w:tc>
        <w:tc>
          <w:tcPr>
            <w:tcW w:w="1269" w:type="dxa"/>
            <w:tcBorders>
              <w:bottom w:val="single" w:sz="4" w:space="0" w:color="auto"/>
            </w:tcBorders>
            <w:shd w:val="clear" w:color="auto" w:fill="auto"/>
          </w:tcPr>
          <w:p w14:paraId="715B9A80" w14:textId="08956094" w:rsidR="005219B7" w:rsidRPr="00CA1CB8" w:rsidRDefault="005219B7" w:rsidP="005219B7">
            <w:pPr>
              <w:tabs>
                <w:tab w:val="decimal" w:pos="1058"/>
              </w:tabs>
              <w:spacing w:line="240" w:lineRule="atLeast"/>
              <w:ind w:right="-108"/>
              <w:rPr>
                <w:rFonts w:cs="Times New Roman"/>
                <w:color w:val="000000"/>
                <w:szCs w:val="22"/>
              </w:rPr>
            </w:pPr>
            <w:r>
              <w:rPr>
                <w:rFonts w:cs="Times New Roman"/>
                <w:color w:val="000000"/>
                <w:szCs w:val="22"/>
              </w:rPr>
              <w:t>20,882</w:t>
            </w:r>
          </w:p>
        </w:tc>
      </w:tr>
      <w:tr w:rsidR="005219B7" w:rsidRPr="00880EEB" w14:paraId="6BFEE64F" w14:textId="77777777" w:rsidTr="00EC65EE">
        <w:tc>
          <w:tcPr>
            <w:tcW w:w="3240" w:type="dxa"/>
          </w:tcPr>
          <w:p w14:paraId="44E88419" w14:textId="77777777" w:rsidR="005219B7" w:rsidRPr="00CA1CB8" w:rsidRDefault="005219B7" w:rsidP="005219B7">
            <w:pPr>
              <w:tabs>
                <w:tab w:val="left" w:pos="162"/>
              </w:tabs>
              <w:spacing w:line="240" w:lineRule="atLeast"/>
              <w:ind w:right="-79"/>
              <w:rPr>
                <w:rFonts w:cs="Times New Roman"/>
                <w:b/>
                <w:bCs/>
                <w:szCs w:val="22"/>
              </w:rPr>
            </w:pPr>
            <w:r w:rsidRPr="00CA1CB8">
              <w:rPr>
                <w:rFonts w:cs="Times New Roman"/>
                <w:b/>
                <w:bCs/>
                <w:szCs w:val="22"/>
              </w:rPr>
              <w:t>Total</w:t>
            </w:r>
          </w:p>
        </w:tc>
        <w:tc>
          <w:tcPr>
            <w:tcW w:w="1323" w:type="dxa"/>
            <w:tcBorders>
              <w:top w:val="single" w:sz="4" w:space="0" w:color="auto"/>
              <w:bottom w:val="double" w:sz="4" w:space="0" w:color="auto"/>
            </w:tcBorders>
            <w:shd w:val="clear" w:color="auto" w:fill="auto"/>
          </w:tcPr>
          <w:p w14:paraId="27209DEE" w14:textId="4D8DCF67" w:rsidR="005219B7" w:rsidRPr="005219B7" w:rsidRDefault="005219B7" w:rsidP="005219B7">
            <w:pPr>
              <w:tabs>
                <w:tab w:val="decimal" w:pos="1062"/>
              </w:tabs>
              <w:spacing w:line="240" w:lineRule="atLeast"/>
              <w:ind w:right="-108"/>
              <w:rPr>
                <w:rFonts w:cs="Times New Roman"/>
                <w:b/>
                <w:bCs/>
                <w:color w:val="000000"/>
                <w:szCs w:val="22"/>
              </w:rPr>
            </w:pPr>
            <w:r w:rsidRPr="0093239C">
              <w:rPr>
                <w:rFonts w:cs="Times New Roman"/>
                <w:b/>
                <w:bCs/>
                <w:color w:val="000000"/>
                <w:szCs w:val="22"/>
              </w:rPr>
              <w:t>1,563,506</w:t>
            </w:r>
          </w:p>
        </w:tc>
        <w:tc>
          <w:tcPr>
            <w:tcW w:w="237" w:type="dxa"/>
            <w:shd w:val="clear" w:color="auto" w:fill="auto"/>
          </w:tcPr>
          <w:p w14:paraId="29578E0D" w14:textId="77777777" w:rsidR="005219B7" w:rsidRPr="005219B7" w:rsidRDefault="005219B7" w:rsidP="005219B7">
            <w:pPr>
              <w:tabs>
                <w:tab w:val="decimal" w:pos="1062"/>
              </w:tabs>
              <w:spacing w:line="240" w:lineRule="atLeast"/>
              <w:ind w:right="-108"/>
              <w:rPr>
                <w:rFonts w:cs="Times New Roman"/>
                <w:b/>
                <w:bCs/>
                <w:color w:val="000000"/>
                <w:szCs w:val="22"/>
              </w:rPr>
            </w:pPr>
          </w:p>
        </w:tc>
        <w:tc>
          <w:tcPr>
            <w:tcW w:w="1323" w:type="dxa"/>
            <w:tcBorders>
              <w:top w:val="single" w:sz="4" w:space="0" w:color="auto"/>
              <w:bottom w:val="double" w:sz="4" w:space="0" w:color="auto"/>
            </w:tcBorders>
            <w:shd w:val="clear" w:color="auto" w:fill="auto"/>
          </w:tcPr>
          <w:p w14:paraId="1EF1535B" w14:textId="563EE846" w:rsidR="005219B7" w:rsidRPr="00CA1CB8" w:rsidRDefault="005219B7" w:rsidP="005219B7">
            <w:pPr>
              <w:tabs>
                <w:tab w:val="decimal" w:pos="1062"/>
              </w:tabs>
              <w:spacing w:line="240" w:lineRule="atLeast"/>
              <w:ind w:right="-108"/>
              <w:rPr>
                <w:rFonts w:cs="Times New Roman"/>
                <w:b/>
                <w:bCs/>
                <w:color w:val="000000"/>
                <w:szCs w:val="22"/>
              </w:rPr>
            </w:pPr>
            <w:r w:rsidRPr="00EC65EE">
              <w:rPr>
                <w:rFonts w:cs="Times New Roman"/>
                <w:b/>
                <w:bCs/>
                <w:color w:val="000000"/>
                <w:szCs w:val="22"/>
              </w:rPr>
              <w:t>750,292</w:t>
            </w:r>
          </w:p>
        </w:tc>
        <w:tc>
          <w:tcPr>
            <w:tcW w:w="236" w:type="dxa"/>
            <w:shd w:val="clear" w:color="auto" w:fill="auto"/>
            <w:vAlign w:val="bottom"/>
          </w:tcPr>
          <w:p w14:paraId="2B177A3D" w14:textId="77777777" w:rsidR="005219B7" w:rsidRPr="00CA1CB8" w:rsidRDefault="005219B7" w:rsidP="005219B7">
            <w:pPr>
              <w:tabs>
                <w:tab w:val="decimal" w:pos="855"/>
                <w:tab w:val="decimal" w:pos="1062"/>
              </w:tabs>
              <w:spacing w:line="240" w:lineRule="atLeast"/>
              <w:ind w:left="-117" w:right="-108"/>
              <w:rPr>
                <w:rFonts w:cs="Times New Roman"/>
                <w:b/>
                <w:bCs/>
                <w:color w:val="000000"/>
                <w:szCs w:val="22"/>
              </w:rPr>
            </w:pPr>
          </w:p>
        </w:tc>
        <w:tc>
          <w:tcPr>
            <w:tcW w:w="1231" w:type="dxa"/>
            <w:gridSpan w:val="2"/>
            <w:tcBorders>
              <w:top w:val="single" w:sz="4" w:space="0" w:color="auto"/>
              <w:bottom w:val="double" w:sz="4" w:space="0" w:color="auto"/>
            </w:tcBorders>
            <w:shd w:val="clear" w:color="auto" w:fill="auto"/>
          </w:tcPr>
          <w:p w14:paraId="3EB94822" w14:textId="450C38C1" w:rsidR="005219B7" w:rsidRPr="005219B7" w:rsidRDefault="005219B7" w:rsidP="005219B7">
            <w:pPr>
              <w:tabs>
                <w:tab w:val="decimal" w:pos="985"/>
              </w:tabs>
              <w:spacing w:line="240" w:lineRule="atLeast"/>
              <w:ind w:right="-108"/>
              <w:rPr>
                <w:rFonts w:cs="Times New Roman"/>
                <w:b/>
                <w:bCs/>
                <w:color w:val="000000"/>
                <w:szCs w:val="22"/>
              </w:rPr>
            </w:pPr>
            <w:r w:rsidRPr="0093239C">
              <w:rPr>
                <w:rFonts w:cs="Times New Roman"/>
                <w:b/>
                <w:bCs/>
                <w:color w:val="000000"/>
              </w:rPr>
              <w:t>1,597,535</w:t>
            </w:r>
          </w:p>
        </w:tc>
        <w:tc>
          <w:tcPr>
            <w:tcW w:w="270" w:type="dxa"/>
            <w:shd w:val="clear" w:color="auto" w:fill="auto"/>
            <w:vAlign w:val="bottom"/>
          </w:tcPr>
          <w:p w14:paraId="65110F40" w14:textId="77777777" w:rsidR="005219B7" w:rsidRPr="00CA1CB8" w:rsidRDefault="005219B7" w:rsidP="005219B7">
            <w:pPr>
              <w:tabs>
                <w:tab w:val="decimal" w:pos="1008"/>
              </w:tabs>
              <w:spacing w:line="240" w:lineRule="atLeast"/>
              <w:ind w:left="-117" w:right="-108"/>
              <w:rPr>
                <w:rFonts w:cs="Times New Roman"/>
                <w:b/>
                <w:bCs/>
                <w:color w:val="000000"/>
                <w:szCs w:val="22"/>
              </w:rPr>
            </w:pPr>
          </w:p>
        </w:tc>
        <w:tc>
          <w:tcPr>
            <w:tcW w:w="1269" w:type="dxa"/>
            <w:tcBorders>
              <w:top w:val="single" w:sz="4" w:space="0" w:color="auto"/>
              <w:bottom w:val="double" w:sz="4" w:space="0" w:color="auto"/>
            </w:tcBorders>
            <w:shd w:val="clear" w:color="auto" w:fill="auto"/>
          </w:tcPr>
          <w:p w14:paraId="5A82EE5A" w14:textId="08697BFD" w:rsidR="005219B7" w:rsidRPr="00CA1CB8" w:rsidRDefault="005219B7" w:rsidP="005219B7">
            <w:pPr>
              <w:tabs>
                <w:tab w:val="decimal" w:pos="1058"/>
              </w:tabs>
              <w:spacing w:line="240" w:lineRule="atLeast"/>
              <w:ind w:right="-108"/>
              <w:rPr>
                <w:rFonts w:cs="Times New Roman"/>
                <w:b/>
                <w:bCs/>
                <w:color w:val="000000"/>
                <w:szCs w:val="22"/>
              </w:rPr>
            </w:pPr>
            <w:r w:rsidRPr="00EC65EE">
              <w:rPr>
                <w:rFonts w:cs="Times New Roman"/>
                <w:b/>
                <w:bCs/>
                <w:color w:val="000000"/>
                <w:szCs w:val="22"/>
              </w:rPr>
              <w:t>764,351</w:t>
            </w:r>
          </w:p>
        </w:tc>
      </w:tr>
    </w:tbl>
    <w:p w14:paraId="4F2D18C2" w14:textId="77777777" w:rsidR="000F0AE9" w:rsidRPr="00EC65EE" w:rsidRDefault="000F0AE9">
      <w:pPr>
        <w:rPr>
          <w:rFonts w:cs="Times New Roman"/>
          <w:szCs w:val="22"/>
        </w:rPr>
      </w:pPr>
    </w:p>
    <w:p w14:paraId="29B3E026" w14:textId="7004ECED" w:rsidR="00FF2200" w:rsidRPr="0012708E" w:rsidRDefault="004A3CE7" w:rsidP="00A75EAC">
      <w:pPr>
        <w:spacing w:line="240" w:lineRule="exact"/>
        <w:ind w:left="540" w:hanging="540"/>
        <w:rPr>
          <w:rFonts w:cs="Times New Roman"/>
          <w:b/>
          <w:bCs/>
          <w:sz w:val="24"/>
          <w:szCs w:val="24"/>
        </w:rPr>
      </w:pPr>
      <w:r>
        <w:rPr>
          <w:rFonts w:cs="Times New Roman"/>
          <w:b/>
          <w:bCs/>
          <w:sz w:val="24"/>
          <w:szCs w:val="24"/>
        </w:rPr>
        <w:t>20</w:t>
      </w:r>
      <w:r w:rsidR="008850A7" w:rsidRPr="0012708E">
        <w:rPr>
          <w:rFonts w:cs="Times New Roman"/>
          <w:b/>
          <w:bCs/>
          <w:sz w:val="24"/>
          <w:szCs w:val="24"/>
        </w:rPr>
        <w:t xml:space="preserve"> </w:t>
      </w:r>
      <w:r w:rsidR="000A686E" w:rsidRPr="0012708E">
        <w:rPr>
          <w:rFonts w:cs="Times New Roman"/>
          <w:b/>
          <w:bCs/>
          <w:sz w:val="24"/>
          <w:szCs w:val="24"/>
        </w:rPr>
        <w:tab/>
      </w:r>
      <w:r w:rsidR="2D5542D1" w:rsidRPr="0012708E">
        <w:rPr>
          <w:rFonts w:cs="Times New Roman"/>
          <w:b/>
          <w:bCs/>
          <w:sz w:val="24"/>
          <w:szCs w:val="24"/>
        </w:rPr>
        <w:t>Deposits</w:t>
      </w:r>
    </w:p>
    <w:p w14:paraId="74AAC9D9" w14:textId="77777777" w:rsidR="00FF2200" w:rsidRPr="00EC65EE" w:rsidRDefault="00FF2200" w:rsidP="00A75EAC">
      <w:pPr>
        <w:tabs>
          <w:tab w:val="left" w:pos="540"/>
          <w:tab w:val="left" w:pos="1080"/>
        </w:tabs>
        <w:spacing w:line="240" w:lineRule="exact"/>
        <w:ind w:right="389"/>
        <w:jc w:val="thaiDistribute"/>
        <w:rPr>
          <w:rFonts w:cs="Times New Roman"/>
          <w:sz w:val="20"/>
          <w:lang w:bidi="th-TH"/>
        </w:rPr>
      </w:pPr>
    </w:p>
    <w:p w14:paraId="570E84F0" w14:textId="637F5976" w:rsidR="00FF2200" w:rsidRPr="0093239C" w:rsidRDefault="004A3CE7" w:rsidP="00A75EAC">
      <w:pPr>
        <w:spacing w:line="240" w:lineRule="exact"/>
        <w:ind w:right="1"/>
        <w:jc w:val="thaiDistribute"/>
        <w:rPr>
          <w:rFonts w:cstheme="minorBidi"/>
          <w:b/>
          <w:bCs/>
          <w:snapToGrid w:val="0"/>
          <w:cs/>
          <w:lang w:eastAsia="th-TH" w:bidi="th-TH"/>
        </w:rPr>
      </w:pPr>
      <w:r>
        <w:rPr>
          <w:rFonts w:cs="Times New Roman"/>
          <w:b/>
          <w:bCs/>
          <w:snapToGrid w:val="0"/>
          <w:lang w:eastAsia="th-TH" w:bidi="th-TH"/>
        </w:rPr>
        <w:t>20</w:t>
      </w:r>
      <w:r w:rsidR="2D5542D1" w:rsidRPr="0012708E">
        <w:rPr>
          <w:rFonts w:cs="Times New Roman"/>
          <w:b/>
          <w:bCs/>
          <w:snapToGrid w:val="0"/>
          <w:lang w:eastAsia="th-TH" w:bidi="th-TH"/>
        </w:rPr>
        <w:t>.1</w:t>
      </w:r>
      <w:r w:rsidR="00FF2200" w:rsidRPr="0012708E">
        <w:rPr>
          <w:rFonts w:cs="Times New Roman"/>
          <w:b/>
          <w:bCs/>
          <w:szCs w:val="22"/>
          <w:rtl/>
        </w:rPr>
        <w:tab/>
      </w:r>
      <w:r w:rsidR="2D5542D1" w:rsidRPr="0012708E">
        <w:rPr>
          <w:rFonts w:cs="Times New Roman"/>
          <w:b/>
          <w:bCs/>
          <w:snapToGrid w:val="0"/>
          <w:lang w:eastAsia="th-TH" w:bidi="th-TH"/>
        </w:rPr>
        <w:t>Classified by type of deposits</w:t>
      </w:r>
    </w:p>
    <w:p w14:paraId="630ED5CF" w14:textId="77777777" w:rsidR="00367CD5" w:rsidRPr="0012708E" w:rsidRDefault="00367CD5" w:rsidP="00A75EAC">
      <w:pPr>
        <w:spacing w:line="240" w:lineRule="exact"/>
        <w:ind w:right="389"/>
        <w:jc w:val="thaiDistribute"/>
        <w:rPr>
          <w:rFonts w:cs="Times New Roman"/>
          <w:i/>
          <w:iCs/>
          <w:snapToGrid w:val="0"/>
          <w:szCs w:val="22"/>
          <w:cs/>
          <w:lang w:eastAsia="th-TH" w:bidi="th-TH"/>
        </w:rPr>
      </w:pPr>
    </w:p>
    <w:tbl>
      <w:tblPr>
        <w:tblW w:w="9180" w:type="dxa"/>
        <w:tblInd w:w="450" w:type="dxa"/>
        <w:tblLayout w:type="fixed"/>
        <w:tblLook w:val="01E0" w:firstRow="1" w:lastRow="1" w:firstColumn="1" w:lastColumn="1" w:noHBand="0" w:noVBand="0"/>
      </w:tblPr>
      <w:tblGrid>
        <w:gridCol w:w="3240"/>
        <w:gridCol w:w="1323"/>
        <w:gridCol w:w="236"/>
        <w:gridCol w:w="1323"/>
        <w:gridCol w:w="236"/>
        <w:gridCol w:w="6"/>
        <w:gridCol w:w="1225"/>
        <w:gridCol w:w="94"/>
        <w:gridCol w:w="176"/>
        <w:gridCol w:w="94"/>
        <w:gridCol w:w="1227"/>
      </w:tblGrid>
      <w:tr w:rsidR="002B0F02" w:rsidRPr="00880EEB" w14:paraId="75F60B9A" w14:textId="77777777" w:rsidTr="00C264A1">
        <w:tc>
          <w:tcPr>
            <w:tcW w:w="3240" w:type="dxa"/>
          </w:tcPr>
          <w:p w14:paraId="4B2D523F" w14:textId="77777777" w:rsidR="002B0F02" w:rsidRPr="00880EEB" w:rsidRDefault="002B0F02" w:rsidP="00A75EAC">
            <w:pPr>
              <w:spacing w:line="240" w:lineRule="exact"/>
              <w:ind w:right="-79"/>
              <w:rPr>
                <w:rFonts w:cs="Times New Roman"/>
                <w:color w:val="000000"/>
                <w:szCs w:val="22"/>
                <w:lang w:bidi="th-TH"/>
              </w:rPr>
            </w:pPr>
          </w:p>
        </w:tc>
        <w:tc>
          <w:tcPr>
            <w:tcW w:w="2882" w:type="dxa"/>
            <w:gridSpan w:val="3"/>
          </w:tcPr>
          <w:p w14:paraId="24B911E1" w14:textId="77777777" w:rsidR="002B0F02" w:rsidRPr="00880EEB" w:rsidRDefault="002B0F02" w:rsidP="00A75EAC">
            <w:pPr>
              <w:spacing w:line="240" w:lineRule="exac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6AEFBA27" w14:textId="77777777" w:rsidR="002B0F02" w:rsidRPr="00880EEB" w:rsidRDefault="002B0F02" w:rsidP="00A75EAC">
            <w:pPr>
              <w:spacing w:line="240" w:lineRule="exact"/>
              <w:ind w:left="-155" w:right="-288"/>
              <w:jc w:val="center"/>
              <w:rPr>
                <w:rFonts w:cs="Times New Roman"/>
                <w:b/>
                <w:bCs/>
                <w:color w:val="000000"/>
                <w:szCs w:val="22"/>
              </w:rPr>
            </w:pPr>
          </w:p>
        </w:tc>
        <w:tc>
          <w:tcPr>
            <w:tcW w:w="2816" w:type="dxa"/>
            <w:gridSpan w:val="5"/>
            <w:vAlign w:val="bottom"/>
          </w:tcPr>
          <w:p w14:paraId="09C56D12" w14:textId="77777777" w:rsidR="002B0F02" w:rsidRPr="00880EEB" w:rsidRDefault="002B0F02" w:rsidP="00A75EAC">
            <w:pPr>
              <w:spacing w:line="240" w:lineRule="exact"/>
              <w:ind w:left="-155" w:right="-288"/>
              <w:jc w:val="center"/>
              <w:rPr>
                <w:rFonts w:cs="Times New Roman"/>
                <w:b/>
                <w:bCs/>
                <w:color w:val="000000"/>
                <w:szCs w:val="22"/>
              </w:rPr>
            </w:pPr>
            <w:r w:rsidRPr="00880EEB">
              <w:rPr>
                <w:rFonts w:cs="Times New Roman"/>
                <w:b/>
                <w:bCs/>
                <w:color w:val="000000"/>
                <w:szCs w:val="22"/>
              </w:rPr>
              <w:t xml:space="preserve">The Bank </w:t>
            </w:r>
          </w:p>
        </w:tc>
      </w:tr>
      <w:tr w:rsidR="000F457F" w:rsidRPr="00880EEB" w14:paraId="6CD5A4A7" w14:textId="77777777" w:rsidTr="00C264A1">
        <w:tc>
          <w:tcPr>
            <w:tcW w:w="3240" w:type="dxa"/>
          </w:tcPr>
          <w:p w14:paraId="61DD06BD" w14:textId="77777777" w:rsidR="000F457F" w:rsidRPr="00880EEB" w:rsidRDefault="000F457F" w:rsidP="00A75EAC">
            <w:pPr>
              <w:spacing w:line="240" w:lineRule="exact"/>
              <w:ind w:right="-79"/>
              <w:rPr>
                <w:rFonts w:cs="Times New Roman"/>
                <w:color w:val="000000"/>
                <w:szCs w:val="22"/>
                <w:lang w:bidi="th-TH"/>
              </w:rPr>
            </w:pPr>
          </w:p>
        </w:tc>
        <w:tc>
          <w:tcPr>
            <w:tcW w:w="1323" w:type="dxa"/>
            <w:vAlign w:val="bottom"/>
          </w:tcPr>
          <w:p w14:paraId="77587CAA" w14:textId="38789801" w:rsidR="000F457F" w:rsidRPr="00880EEB" w:rsidRDefault="00C264A1" w:rsidP="00A75EAC">
            <w:pPr>
              <w:spacing w:line="240" w:lineRule="exact"/>
              <w:ind w:left="-108" w:right="-108"/>
              <w:jc w:val="center"/>
              <w:rPr>
                <w:rFonts w:cs="Times New Roman"/>
                <w:szCs w:val="22"/>
                <w:lang w:val="en-US" w:bidi="th-TH"/>
              </w:rPr>
            </w:pPr>
            <w:r>
              <w:rPr>
                <w:rFonts w:cs="Times New Roman"/>
                <w:szCs w:val="22"/>
                <w:lang w:val="en-US" w:bidi="th-TH"/>
              </w:rPr>
              <w:t>2023</w:t>
            </w:r>
          </w:p>
        </w:tc>
        <w:tc>
          <w:tcPr>
            <w:tcW w:w="236" w:type="dxa"/>
            <w:vAlign w:val="bottom"/>
          </w:tcPr>
          <w:p w14:paraId="18B37734" w14:textId="77777777" w:rsidR="000F457F" w:rsidRPr="00880EEB" w:rsidRDefault="000F457F" w:rsidP="00A75EAC">
            <w:pPr>
              <w:spacing w:line="240" w:lineRule="exact"/>
              <w:ind w:left="-108" w:right="-108"/>
              <w:jc w:val="center"/>
              <w:rPr>
                <w:rFonts w:cs="Times New Roman"/>
                <w:szCs w:val="22"/>
              </w:rPr>
            </w:pPr>
          </w:p>
        </w:tc>
        <w:tc>
          <w:tcPr>
            <w:tcW w:w="1323" w:type="dxa"/>
            <w:vAlign w:val="bottom"/>
          </w:tcPr>
          <w:p w14:paraId="37F0B9AB" w14:textId="214AEBA4" w:rsidR="000F457F" w:rsidRPr="00880EEB" w:rsidRDefault="00C264A1" w:rsidP="00A75EAC">
            <w:pPr>
              <w:spacing w:line="240" w:lineRule="exact"/>
              <w:ind w:left="-108" w:right="-108"/>
              <w:jc w:val="center"/>
              <w:rPr>
                <w:rFonts w:cs="Times New Roman"/>
                <w:szCs w:val="22"/>
              </w:rPr>
            </w:pPr>
            <w:r>
              <w:rPr>
                <w:rFonts w:cs="Times New Roman"/>
                <w:szCs w:val="22"/>
              </w:rPr>
              <w:t>2022</w:t>
            </w:r>
          </w:p>
        </w:tc>
        <w:tc>
          <w:tcPr>
            <w:tcW w:w="242" w:type="dxa"/>
            <w:gridSpan w:val="2"/>
            <w:vAlign w:val="bottom"/>
          </w:tcPr>
          <w:p w14:paraId="290F9C4E" w14:textId="77777777" w:rsidR="000F457F" w:rsidRPr="00880EEB" w:rsidRDefault="000F457F" w:rsidP="00A75EAC">
            <w:pPr>
              <w:spacing w:line="240" w:lineRule="exact"/>
              <w:ind w:left="-117" w:right="-288"/>
              <w:jc w:val="center"/>
              <w:rPr>
                <w:rFonts w:cs="Times New Roman"/>
                <w:snapToGrid w:val="0"/>
                <w:szCs w:val="22"/>
                <w:lang w:eastAsia="th-TH" w:bidi="th-TH"/>
              </w:rPr>
            </w:pPr>
          </w:p>
        </w:tc>
        <w:tc>
          <w:tcPr>
            <w:tcW w:w="1225" w:type="dxa"/>
            <w:vAlign w:val="bottom"/>
          </w:tcPr>
          <w:p w14:paraId="56EC253D" w14:textId="3AF40648" w:rsidR="000F457F" w:rsidRPr="00880EEB" w:rsidRDefault="00C264A1" w:rsidP="00A75EAC">
            <w:pPr>
              <w:spacing w:line="240" w:lineRule="exact"/>
              <w:ind w:left="-108" w:right="-108"/>
              <w:jc w:val="center"/>
              <w:rPr>
                <w:rFonts w:cs="Times New Roman"/>
                <w:szCs w:val="22"/>
              </w:rPr>
            </w:pPr>
            <w:r>
              <w:rPr>
                <w:rFonts w:cs="Times New Roman"/>
                <w:szCs w:val="22"/>
              </w:rPr>
              <w:t>2023</w:t>
            </w:r>
          </w:p>
        </w:tc>
        <w:tc>
          <w:tcPr>
            <w:tcW w:w="270" w:type="dxa"/>
            <w:gridSpan w:val="2"/>
            <w:vAlign w:val="bottom"/>
          </w:tcPr>
          <w:p w14:paraId="3C5D8B3F" w14:textId="77777777" w:rsidR="000F457F" w:rsidRPr="00880EEB" w:rsidRDefault="000F457F" w:rsidP="00A75EAC">
            <w:pPr>
              <w:spacing w:line="240" w:lineRule="exact"/>
              <w:ind w:left="-108" w:right="-108"/>
              <w:jc w:val="center"/>
              <w:rPr>
                <w:rFonts w:cs="Times New Roman"/>
                <w:szCs w:val="22"/>
              </w:rPr>
            </w:pPr>
          </w:p>
        </w:tc>
        <w:tc>
          <w:tcPr>
            <w:tcW w:w="1321" w:type="dxa"/>
            <w:gridSpan w:val="2"/>
            <w:vAlign w:val="bottom"/>
          </w:tcPr>
          <w:p w14:paraId="6BB3D3EA" w14:textId="69BB0CB6" w:rsidR="000F457F" w:rsidRPr="00880EEB" w:rsidRDefault="00C264A1" w:rsidP="00A75EAC">
            <w:pPr>
              <w:spacing w:line="240" w:lineRule="exact"/>
              <w:ind w:left="-108" w:right="-108"/>
              <w:jc w:val="center"/>
              <w:rPr>
                <w:rFonts w:cs="Times New Roman"/>
                <w:szCs w:val="22"/>
              </w:rPr>
            </w:pPr>
            <w:r>
              <w:rPr>
                <w:rFonts w:cs="Times New Roman"/>
                <w:szCs w:val="22"/>
              </w:rPr>
              <w:t>2022</w:t>
            </w:r>
          </w:p>
        </w:tc>
      </w:tr>
      <w:tr w:rsidR="000F457F" w:rsidRPr="00880EEB" w14:paraId="63A7261C" w14:textId="77777777" w:rsidTr="00C264A1">
        <w:tc>
          <w:tcPr>
            <w:tcW w:w="3240" w:type="dxa"/>
          </w:tcPr>
          <w:p w14:paraId="538EED5D" w14:textId="77777777" w:rsidR="000F457F" w:rsidRPr="00880EEB" w:rsidRDefault="000F457F" w:rsidP="00A75EAC">
            <w:pPr>
              <w:spacing w:line="240" w:lineRule="exact"/>
              <w:ind w:right="-79"/>
              <w:rPr>
                <w:rFonts w:cs="Times New Roman"/>
                <w:color w:val="000000"/>
                <w:szCs w:val="22"/>
                <w:lang w:bidi="th-TH"/>
              </w:rPr>
            </w:pPr>
          </w:p>
        </w:tc>
        <w:tc>
          <w:tcPr>
            <w:tcW w:w="5940" w:type="dxa"/>
            <w:gridSpan w:val="10"/>
          </w:tcPr>
          <w:p w14:paraId="2D34F4FC" w14:textId="77777777" w:rsidR="000F457F" w:rsidRPr="00880EEB" w:rsidRDefault="000F457F" w:rsidP="00A75EAC">
            <w:pPr>
              <w:spacing w:line="240" w:lineRule="exact"/>
              <w:ind w:left="-108" w:right="-108"/>
              <w:jc w:val="center"/>
              <w:rPr>
                <w:rFonts w:cs="Times New Roman"/>
                <w:szCs w:val="22"/>
              </w:rPr>
            </w:pPr>
            <w:r w:rsidRPr="00880EEB">
              <w:rPr>
                <w:rFonts w:cs="Times New Roman"/>
                <w:i/>
                <w:iCs/>
                <w:snapToGrid w:val="0"/>
                <w:szCs w:val="22"/>
                <w:lang w:eastAsia="th-TH" w:bidi="th-TH"/>
              </w:rPr>
              <w:t>(in thousand Baht)</w:t>
            </w:r>
          </w:p>
        </w:tc>
      </w:tr>
      <w:tr w:rsidR="00B93A50" w:rsidRPr="00880EEB" w14:paraId="26D4D578" w14:textId="77777777" w:rsidTr="0093239C">
        <w:tc>
          <w:tcPr>
            <w:tcW w:w="3240" w:type="dxa"/>
            <w:vAlign w:val="bottom"/>
          </w:tcPr>
          <w:p w14:paraId="1E6DF3B7" w14:textId="77777777" w:rsidR="00B93A50" w:rsidRPr="00880EEB" w:rsidRDefault="00B93A50" w:rsidP="00B93A50">
            <w:pPr>
              <w:spacing w:line="240" w:lineRule="exact"/>
              <w:ind w:left="16"/>
              <w:rPr>
                <w:rFonts w:cs="Times New Roman"/>
                <w:color w:val="000000"/>
                <w:szCs w:val="22"/>
              </w:rPr>
            </w:pPr>
            <w:r w:rsidRPr="00880EEB">
              <w:rPr>
                <w:rFonts w:cs="Times New Roman"/>
                <w:color w:val="000000"/>
                <w:szCs w:val="22"/>
              </w:rPr>
              <w:t>Current</w:t>
            </w:r>
          </w:p>
        </w:tc>
        <w:tc>
          <w:tcPr>
            <w:tcW w:w="1323" w:type="dxa"/>
            <w:shd w:val="clear" w:color="auto" w:fill="auto"/>
          </w:tcPr>
          <w:p w14:paraId="7B2B6A66" w14:textId="68E52BB3" w:rsidR="00B93A50" w:rsidRPr="00B93A50" w:rsidRDefault="00B93A50" w:rsidP="00B93A50">
            <w:pPr>
              <w:tabs>
                <w:tab w:val="decimal" w:pos="1079"/>
              </w:tabs>
              <w:spacing w:line="240" w:lineRule="exact"/>
              <w:ind w:left="-117" w:right="-17"/>
              <w:rPr>
                <w:rFonts w:cs="Times New Roman"/>
                <w:snapToGrid w:val="0"/>
                <w:szCs w:val="22"/>
                <w:lang w:eastAsia="th-TH"/>
              </w:rPr>
            </w:pPr>
            <w:r w:rsidRPr="0093239C">
              <w:rPr>
                <w:rFonts w:cs="Times New Roman"/>
                <w:szCs w:val="22"/>
              </w:rPr>
              <w:t xml:space="preserve"> 113,837 </w:t>
            </w:r>
          </w:p>
        </w:tc>
        <w:tc>
          <w:tcPr>
            <w:tcW w:w="236" w:type="dxa"/>
            <w:shd w:val="clear" w:color="auto" w:fill="auto"/>
          </w:tcPr>
          <w:p w14:paraId="4B9DD0BA" w14:textId="77777777" w:rsidR="00B93A50" w:rsidRPr="00D83B1B" w:rsidRDefault="00B93A50" w:rsidP="00B93A50">
            <w:pPr>
              <w:tabs>
                <w:tab w:val="decimal" w:pos="1079"/>
              </w:tabs>
              <w:spacing w:line="240" w:lineRule="exact"/>
              <w:ind w:left="-117" w:right="-17"/>
              <w:rPr>
                <w:rFonts w:cs="Times New Roman"/>
                <w:snapToGrid w:val="0"/>
                <w:szCs w:val="22"/>
                <w:lang w:eastAsia="th-TH"/>
              </w:rPr>
            </w:pPr>
          </w:p>
        </w:tc>
        <w:tc>
          <w:tcPr>
            <w:tcW w:w="1323" w:type="dxa"/>
            <w:shd w:val="clear" w:color="auto" w:fill="auto"/>
            <w:vAlign w:val="bottom"/>
          </w:tcPr>
          <w:p w14:paraId="005D4B36" w14:textId="7BC90A52" w:rsidR="00B93A50" w:rsidRPr="00D83B1B" w:rsidRDefault="00B93A50" w:rsidP="00B93A50">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40,142</w:t>
            </w:r>
          </w:p>
        </w:tc>
        <w:tc>
          <w:tcPr>
            <w:tcW w:w="236" w:type="dxa"/>
            <w:shd w:val="clear" w:color="auto" w:fill="auto"/>
            <w:vAlign w:val="bottom"/>
          </w:tcPr>
          <w:p w14:paraId="161B0FB7" w14:textId="77777777" w:rsidR="00B93A50" w:rsidRPr="00D83B1B" w:rsidRDefault="00B93A50" w:rsidP="00B93A50">
            <w:pPr>
              <w:tabs>
                <w:tab w:val="decimal" w:pos="961"/>
                <w:tab w:val="decimal" w:pos="1079"/>
              </w:tabs>
              <w:spacing w:line="240" w:lineRule="exact"/>
              <w:ind w:left="-117" w:right="-17"/>
              <w:rPr>
                <w:rFonts w:cs="Times New Roman"/>
                <w:snapToGrid w:val="0"/>
                <w:szCs w:val="22"/>
                <w:lang w:eastAsia="th-TH"/>
              </w:rPr>
            </w:pPr>
          </w:p>
        </w:tc>
        <w:tc>
          <w:tcPr>
            <w:tcW w:w="1325" w:type="dxa"/>
            <w:gridSpan w:val="3"/>
            <w:shd w:val="clear" w:color="auto" w:fill="auto"/>
          </w:tcPr>
          <w:p w14:paraId="2736A2B2" w14:textId="7D44A37F" w:rsidR="00B93A50" w:rsidRPr="00B93A50" w:rsidRDefault="00B93A50" w:rsidP="0093239C">
            <w:pPr>
              <w:tabs>
                <w:tab w:val="decimal" w:pos="1188"/>
              </w:tabs>
              <w:spacing w:line="240" w:lineRule="atLeast"/>
              <w:ind w:right="-800"/>
              <w:rPr>
                <w:rFonts w:cs="Times New Roman"/>
                <w:color w:val="000000"/>
                <w:szCs w:val="22"/>
              </w:rPr>
            </w:pPr>
            <w:r w:rsidRPr="0093239C">
              <w:rPr>
                <w:rFonts w:cs="Times New Roman"/>
                <w:szCs w:val="22"/>
              </w:rPr>
              <w:t xml:space="preserve"> 232,119 </w:t>
            </w:r>
          </w:p>
        </w:tc>
        <w:tc>
          <w:tcPr>
            <w:tcW w:w="270" w:type="dxa"/>
            <w:gridSpan w:val="2"/>
          </w:tcPr>
          <w:p w14:paraId="760C45E2" w14:textId="77777777" w:rsidR="00B93A50" w:rsidRPr="00D83B1B" w:rsidRDefault="00B93A50" w:rsidP="00B93A50">
            <w:pPr>
              <w:spacing w:line="240" w:lineRule="exact"/>
              <w:ind w:left="-117" w:right="-108"/>
              <w:jc w:val="right"/>
              <w:rPr>
                <w:rFonts w:cs="Times New Roman"/>
                <w:snapToGrid w:val="0"/>
                <w:szCs w:val="22"/>
                <w:lang w:eastAsia="th-TH"/>
              </w:rPr>
            </w:pPr>
          </w:p>
        </w:tc>
        <w:tc>
          <w:tcPr>
            <w:tcW w:w="1227" w:type="dxa"/>
            <w:vAlign w:val="bottom"/>
          </w:tcPr>
          <w:p w14:paraId="4FE1DC7F" w14:textId="639C741A" w:rsidR="00B93A50" w:rsidRPr="00D83B1B" w:rsidRDefault="00B93A50" w:rsidP="00B93A50">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132,152</w:t>
            </w:r>
          </w:p>
        </w:tc>
      </w:tr>
      <w:tr w:rsidR="00B93A50" w:rsidRPr="00880EEB" w14:paraId="7F6D3749" w14:textId="77777777" w:rsidTr="0093239C">
        <w:tc>
          <w:tcPr>
            <w:tcW w:w="3240" w:type="dxa"/>
            <w:vAlign w:val="bottom"/>
          </w:tcPr>
          <w:p w14:paraId="4E0E348F" w14:textId="77777777" w:rsidR="00B93A50" w:rsidRPr="00880EEB" w:rsidRDefault="00B93A50" w:rsidP="00B93A50">
            <w:pPr>
              <w:spacing w:line="240" w:lineRule="exact"/>
              <w:ind w:left="16"/>
              <w:rPr>
                <w:rFonts w:cs="Times New Roman"/>
                <w:color w:val="000000"/>
                <w:szCs w:val="22"/>
              </w:rPr>
            </w:pPr>
            <w:r w:rsidRPr="00880EEB">
              <w:rPr>
                <w:rFonts w:cs="Times New Roman"/>
                <w:color w:val="000000"/>
                <w:szCs w:val="22"/>
              </w:rPr>
              <w:t>Savings</w:t>
            </w:r>
          </w:p>
        </w:tc>
        <w:tc>
          <w:tcPr>
            <w:tcW w:w="1323" w:type="dxa"/>
            <w:shd w:val="clear" w:color="auto" w:fill="auto"/>
          </w:tcPr>
          <w:p w14:paraId="1203353B" w14:textId="3ACA6199" w:rsidR="00B93A50" w:rsidRPr="00B93A50" w:rsidRDefault="00B93A50" w:rsidP="00B93A50">
            <w:pPr>
              <w:tabs>
                <w:tab w:val="decimal" w:pos="1079"/>
              </w:tabs>
              <w:spacing w:line="240" w:lineRule="exact"/>
              <w:ind w:left="-117" w:right="-17"/>
              <w:rPr>
                <w:rFonts w:cs="Times New Roman"/>
                <w:snapToGrid w:val="0"/>
                <w:szCs w:val="22"/>
                <w:lang w:eastAsia="th-TH"/>
              </w:rPr>
            </w:pPr>
            <w:r w:rsidRPr="0093239C">
              <w:rPr>
                <w:rFonts w:cs="Times New Roman"/>
                <w:szCs w:val="22"/>
              </w:rPr>
              <w:t xml:space="preserve"> 36,456,817 </w:t>
            </w:r>
          </w:p>
        </w:tc>
        <w:tc>
          <w:tcPr>
            <w:tcW w:w="236" w:type="dxa"/>
            <w:shd w:val="clear" w:color="auto" w:fill="auto"/>
          </w:tcPr>
          <w:p w14:paraId="201DE5C3" w14:textId="77777777" w:rsidR="00B93A50" w:rsidRPr="00D83B1B" w:rsidRDefault="00B93A50" w:rsidP="00B93A50">
            <w:pPr>
              <w:tabs>
                <w:tab w:val="decimal" w:pos="1079"/>
              </w:tabs>
              <w:spacing w:line="240" w:lineRule="exact"/>
              <w:ind w:left="-117" w:right="-17"/>
              <w:rPr>
                <w:rFonts w:cs="Times New Roman"/>
                <w:snapToGrid w:val="0"/>
                <w:szCs w:val="22"/>
                <w:lang w:eastAsia="th-TH"/>
              </w:rPr>
            </w:pPr>
          </w:p>
        </w:tc>
        <w:tc>
          <w:tcPr>
            <w:tcW w:w="1323" w:type="dxa"/>
            <w:shd w:val="clear" w:color="auto" w:fill="auto"/>
            <w:vAlign w:val="bottom"/>
          </w:tcPr>
          <w:p w14:paraId="36042EB3" w14:textId="45D83370" w:rsidR="00B93A50" w:rsidRPr="00D83B1B" w:rsidRDefault="00B93A50" w:rsidP="00B93A50">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37,383,769</w:t>
            </w:r>
          </w:p>
        </w:tc>
        <w:tc>
          <w:tcPr>
            <w:tcW w:w="236" w:type="dxa"/>
            <w:shd w:val="clear" w:color="auto" w:fill="auto"/>
            <w:vAlign w:val="bottom"/>
          </w:tcPr>
          <w:p w14:paraId="59806018" w14:textId="77777777" w:rsidR="00B93A50" w:rsidRPr="00D83B1B" w:rsidRDefault="00B93A50" w:rsidP="00B93A50">
            <w:pPr>
              <w:tabs>
                <w:tab w:val="decimal" w:pos="961"/>
                <w:tab w:val="decimal" w:pos="1079"/>
              </w:tabs>
              <w:spacing w:line="240" w:lineRule="exact"/>
              <w:ind w:left="-117" w:right="-17"/>
              <w:rPr>
                <w:rFonts w:cs="Times New Roman"/>
                <w:snapToGrid w:val="0"/>
                <w:szCs w:val="22"/>
                <w:lang w:eastAsia="th-TH"/>
              </w:rPr>
            </w:pPr>
          </w:p>
        </w:tc>
        <w:tc>
          <w:tcPr>
            <w:tcW w:w="1325" w:type="dxa"/>
            <w:gridSpan w:val="3"/>
            <w:shd w:val="clear" w:color="auto" w:fill="auto"/>
          </w:tcPr>
          <w:p w14:paraId="2CF3551B" w14:textId="4D4145EF" w:rsidR="00B93A50" w:rsidRPr="00B93A50" w:rsidRDefault="00B93A50" w:rsidP="0093239C">
            <w:pPr>
              <w:tabs>
                <w:tab w:val="decimal" w:pos="1188"/>
              </w:tabs>
              <w:spacing w:line="240" w:lineRule="atLeast"/>
              <w:ind w:right="-800"/>
              <w:rPr>
                <w:rFonts w:cs="Times New Roman"/>
                <w:color w:val="000000"/>
                <w:szCs w:val="22"/>
              </w:rPr>
            </w:pPr>
            <w:r w:rsidRPr="0093239C">
              <w:rPr>
                <w:rFonts w:cs="Times New Roman"/>
                <w:szCs w:val="22"/>
              </w:rPr>
              <w:t xml:space="preserve"> 36,594,267 </w:t>
            </w:r>
          </w:p>
        </w:tc>
        <w:tc>
          <w:tcPr>
            <w:tcW w:w="270" w:type="dxa"/>
            <w:gridSpan w:val="2"/>
          </w:tcPr>
          <w:p w14:paraId="0E14C53A" w14:textId="77777777" w:rsidR="00B93A50" w:rsidRPr="00D83B1B" w:rsidRDefault="00B93A50" w:rsidP="00B93A50">
            <w:pPr>
              <w:spacing w:line="240" w:lineRule="exact"/>
              <w:ind w:left="-117" w:right="-108"/>
              <w:jc w:val="right"/>
              <w:rPr>
                <w:rFonts w:cs="Times New Roman"/>
                <w:snapToGrid w:val="0"/>
                <w:szCs w:val="22"/>
                <w:lang w:eastAsia="th-TH"/>
              </w:rPr>
            </w:pPr>
          </w:p>
        </w:tc>
        <w:tc>
          <w:tcPr>
            <w:tcW w:w="1227" w:type="dxa"/>
            <w:vAlign w:val="bottom"/>
          </w:tcPr>
          <w:p w14:paraId="4DDF026F" w14:textId="31A02692" w:rsidR="00B93A50" w:rsidRPr="00D83B1B" w:rsidRDefault="00B93A50" w:rsidP="0093239C">
            <w:pPr>
              <w:tabs>
                <w:tab w:val="decimal" w:pos="1029"/>
              </w:tabs>
              <w:spacing w:line="240" w:lineRule="exact"/>
              <w:ind w:left="-117" w:right="-17"/>
              <w:rPr>
                <w:rFonts w:cs="Times New Roman"/>
                <w:snapToGrid w:val="0"/>
                <w:szCs w:val="22"/>
                <w:lang w:eastAsia="th-TH"/>
              </w:rPr>
            </w:pPr>
            <w:r w:rsidRPr="00EC65EE">
              <w:rPr>
                <w:rFonts w:cs="Times New Roman"/>
                <w:color w:val="000000"/>
                <w:szCs w:val="22"/>
              </w:rPr>
              <w:t>37,469,483</w:t>
            </w:r>
          </w:p>
        </w:tc>
      </w:tr>
      <w:tr w:rsidR="00B93A50" w:rsidRPr="00880EEB" w14:paraId="777A369B" w14:textId="77777777" w:rsidTr="0093239C">
        <w:tc>
          <w:tcPr>
            <w:tcW w:w="3240" w:type="dxa"/>
            <w:vAlign w:val="bottom"/>
          </w:tcPr>
          <w:p w14:paraId="1BEED8FE" w14:textId="77777777" w:rsidR="00B93A50" w:rsidRPr="00880EEB" w:rsidRDefault="00B93A50" w:rsidP="00B93A50">
            <w:pPr>
              <w:spacing w:line="240" w:lineRule="exact"/>
              <w:ind w:left="16"/>
              <w:rPr>
                <w:rFonts w:cs="Times New Roman"/>
                <w:color w:val="000000"/>
                <w:szCs w:val="22"/>
              </w:rPr>
            </w:pPr>
            <w:r w:rsidRPr="00880EEB">
              <w:rPr>
                <w:rFonts w:cs="Times New Roman"/>
                <w:color w:val="000000"/>
                <w:szCs w:val="22"/>
              </w:rPr>
              <w:t>Term</w:t>
            </w:r>
          </w:p>
        </w:tc>
        <w:tc>
          <w:tcPr>
            <w:tcW w:w="1323" w:type="dxa"/>
            <w:tcBorders>
              <w:bottom w:val="single" w:sz="4" w:space="0" w:color="auto"/>
            </w:tcBorders>
            <w:shd w:val="clear" w:color="auto" w:fill="auto"/>
          </w:tcPr>
          <w:p w14:paraId="35074A49" w14:textId="010EEFD2" w:rsidR="00B93A50" w:rsidRPr="00B93A50" w:rsidRDefault="00B93A50" w:rsidP="00B93A50">
            <w:pPr>
              <w:tabs>
                <w:tab w:val="decimal" w:pos="1079"/>
              </w:tabs>
              <w:spacing w:line="240" w:lineRule="exact"/>
              <w:ind w:left="-117" w:right="-17"/>
              <w:rPr>
                <w:rFonts w:cs="Times New Roman"/>
                <w:snapToGrid w:val="0"/>
                <w:szCs w:val="22"/>
                <w:lang w:eastAsia="th-TH"/>
              </w:rPr>
            </w:pPr>
            <w:r w:rsidRPr="0093239C">
              <w:rPr>
                <w:rFonts w:cs="Times New Roman"/>
                <w:szCs w:val="22"/>
              </w:rPr>
              <w:t xml:space="preserve"> 80,190,959 </w:t>
            </w:r>
          </w:p>
        </w:tc>
        <w:tc>
          <w:tcPr>
            <w:tcW w:w="236" w:type="dxa"/>
            <w:shd w:val="clear" w:color="auto" w:fill="auto"/>
          </w:tcPr>
          <w:p w14:paraId="73B9AD54" w14:textId="77777777" w:rsidR="00B93A50" w:rsidRPr="00D83B1B" w:rsidRDefault="00B93A50" w:rsidP="00B93A50">
            <w:pPr>
              <w:tabs>
                <w:tab w:val="decimal" w:pos="1079"/>
              </w:tabs>
              <w:spacing w:line="240" w:lineRule="exact"/>
              <w:ind w:left="-117" w:right="-17"/>
              <w:rPr>
                <w:rFonts w:cs="Times New Roman"/>
                <w:snapToGrid w:val="0"/>
                <w:szCs w:val="22"/>
                <w:lang w:eastAsia="th-TH"/>
              </w:rPr>
            </w:pPr>
          </w:p>
        </w:tc>
        <w:tc>
          <w:tcPr>
            <w:tcW w:w="1323" w:type="dxa"/>
            <w:shd w:val="clear" w:color="auto" w:fill="auto"/>
            <w:vAlign w:val="bottom"/>
          </w:tcPr>
          <w:p w14:paraId="353B756A" w14:textId="5E5A7A90" w:rsidR="00B93A50" w:rsidRPr="00D83B1B" w:rsidRDefault="00B93A50" w:rsidP="001960E7">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76,020,238</w:t>
            </w:r>
          </w:p>
        </w:tc>
        <w:tc>
          <w:tcPr>
            <w:tcW w:w="236" w:type="dxa"/>
            <w:shd w:val="clear" w:color="auto" w:fill="auto"/>
            <w:vAlign w:val="bottom"/>
          </w:tcPr>
          <w:p w14:paraId="45142DC3" w14:textId="77777777" w:rsidR="00B93A50" w:rsidRPr="00D83B1B" w:rsidRDefault="00B93A50" w:rsidP="00B93A50">
            <w:pPr>
              <w:tabs>
                <w:tab w:val="decimal" w:pos="961"/>
                <w:tab w:val="decimal" w:pos="1079"/>
              </w:tabs>
              <w:spacing w:line="240" w:lineRule="exact"/>
              <w:ind w:left="-117" w:right="-17"/>
              <w:rPr>
                <w:rFonts w:cs="Times New Roman"/>
                <w:snapToGrid w:val="0"/>
                <w:szCs w:val="22"/>
                <w:lang w:eastAsia="th-TH"/>
              </w:rPr>
            </w:pPr>
          </w:p>
        </w:tc>
        <w:tc>
          <w:tcPr>
            <w:tcW w:w="1325" w:type="dxa"/>
            <w:gridSpan w:val="3"/>
            <w:shd w:val="clear" w:color="auto" w:fill="auto"/>
          </w:tcPr>
          <w:p w14:paraId="322C6BE8" w14:textId="5C24B2F8" w:rsidR="00B93A50" w:rsidRPr="00B93A50" w:rsidRDefault="00B93A50" w:rsidP="0093239C">
            <w:pPr>
              <w:tabs>
                <w:tab w:val="decimal" w:pos="1188"/>
              </w:tabs>
              <w:spacing w:line="240" w:lineRule="atLeast"/>
              <w:ind w:right="-800"/>
              <w:rPr>
                <w:rFonts w:cs="Times New Roman"/>
                <w:color w:val="000000"/>
                <w:szCs w:val="22"/>
              </w:rPr>
            </w:pPr>
            <w:r w:rsidRPr="0093239C">
              <w:rPr>
                <w:rFonts w:cs="Times New Roman"/>
                <w:szCs w:val="22"/>
              </w:rPr>
              <w:t xml:space="preserve"> 80,190,959 </w:t>
            </w:r>
          </w:p>
        </w:tc>
        <w:tc>
          <w:tcPr>
            <w:tcW w:w="270" w:type="dxa"/>
            <w:gridSpan w:val="2"/>
          </w:tcPr>
          <w:p w14:paraId="6D34637E" w14:textId="77777777" w:rsidR="00B93A50" w:rsidRPr="00D83B1B" w:rsidRDefault="00B93A50" w:rsidP="00B93A50">
            <w:pPr>
              <w:spacing w:line="240" w:lineRule="exact"/>
              <w:ind w:left="-117" w:right="-108"/>
              <w:jc w:val="right"/>
              <w:rPr>
                <w:rFonts w:cs="Times New Roman"/>
                <w:snapToGrid w:val="0"/>
                <w:szCs w:val="22"/>
                <w:lang w:eastAsia="th-TH"/>
              </w:rPr>
            </w:pPr>
          </w:p>
        </w:tc>
        <w:tc>
          <w:tcPr>
            <w:tcW w:w="1227" w:type="dxa"/>
            <w:vAlign w:val="bottom"/>
          </w:tcPr>
          <w:p w14:paraId="0DD9CC2B" w14:textId="2870D13A" w:rsidR="00B93A50" w:rsidRPr="00D83B1B" w:rsidRDefault="00B93A50" w:rsidP="0093239C">
            <w:pPr>
              <w:tabs>
                <w:tab w:val="decimal" w:pos="1029"/>
              </w:tabs>
              <w:spacing w:line="240" w:lineRule="exact"/>
              <w:ind w:left="-117" w:right="-17"/>
              <w:rPr>
                <w:rFonts w:cs="Times New Roman"/>
                <w:snapToGrid w:val="0"/>
                <w:szCs w:val="22"/>
                <w:lang w:eastAsia="th-TH"/>
              </w:rPr>
            </w:pPr>
            <w:r w:rsidRPr="00EC65EE">
              <w:rPr>
                <w:rFonts w:cs="Times New Roman"/>
                <w:color w:val="000000"/>
                <w:szCs w:val="22"/>
              </w:rPr>
              <w:t>76,020,238</w:t>
            </w:r>
          </w:p>
        </w:tc>
      </w:tr>
      <w:tr w:rsidR="00B93A50" w:rsidRPr="00880EEB" w14:paraId="45357D3F" w14:textId="77777777" w:rsidTr="0093239C">
        <w:trPr>
          <w:trHeight w:val="50"/>
        </w:trPr>
        <w:tc>
          <w:tcPr>
            <w:tcW w:w="3240" w:type="dxa"/>
            <w:vAlign w:val="bottom"/>
          </w:tcPr>
          <w:p w14:paraId="268DBFDD" w14:textId="77777777" w:rsidR="00B93A50" w:rsidRPr="00880EEB" w:rsidRDefault="00B93A50" w:rsidP="00B93A50">
            <w:pPr>
              <w:tabs>
                <w:tab w:val="left" w:pos="162"/>
              </w:tabs>
              <w:spacing w:line="240" w:lineRule="exact"/>
              <w:ind w:left="16"/>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shd w:val="clear" w:color="auto" w:fill="auto"/>
          </w:tcPr>
          <w:p w14:paraId="270635F6" w14:textId="3512F879" w:rsidR="00B93A50" w:rsidRPr="00B93A50" w:rsidRDefault="00B93A50" w:rsidP="00B93A50">
            <w:pPr>
              <w:tabs>
                <w:tab w:val="decimal" w:pos="1079"/>
              </w:tabs>
              <w:spacing w:line="240" w:lineRule="exact"/>
              <w:ind w:left="-117" w:right="-17"/>
              <w:rPr>
                <w:rFonts w:cs="Times New Roman"/>
                <w:b/>
                <w:bCs/>
                <w:snapToGrid w:val="0"/>
                <w:szCs w:val="22"/>
                <w:lang w:eastAsia="th-TH"/>
              </w:rPr>
            </w:pPr>
            <w:r w:rsidRPr="0093239C">
              <w:rPr>
                <w:rFonts w:cs="Times New Roman"/>
                <w:b/>
                <w:bCs/>
                <w:szCs w:val="22"/>
              </w:rPr>
              <w:t xml:space="preserve"> 116,761,613 </w:t>
            </w:r>
          </w:p>
        </w:tc>
        <w:tc>
          <w:tcPr>
            <w:tcW w:w="236" w:type="dxa"/>
            <w:shd w:val="clear" w:color="auto" w:fill="auto"/>
          </w:tcPr>
          <w:p w14:paraId="3450EC72" w14:textId="77777777" w:rsidR="00B93A50" w:rsidRPr="00D83B1B" w:rsidRDefault="00B93A50" w:rsidP="00B93A50">
            <w:pPr>
              <w:tabs>
                <w:tab w:val="decimal" w:pos="1079"/>
              </w:tabs>
              <w:spacing w:line="240" w:lineRule="exact"/>
              <w:ind w:left="-117" w:right="-17"/>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vAlign w:val="bottom"/>
          </w:tcPr>
          <w:p w14:paraId="1F8B8F3B" w14:textId="7E629787" w:rsidR="00B93A50" w:rsidRPr="00D83B1B" w:rsidRDefault="00B93A50" w:rsidP="00B93A50">
            <w:pPr>
              <w:tabs>
                <w:tab w:val="decimal" w:pos="1079"/>
              </w:tabs>
              <w:spacing w:line="240" w:lineRule="exact"/>
              <w:ind w:left="-117" w:right="-17"/>
              <w:rPr>
                <w:rFonts w:cs="Times New Roman"/>
                <w:b/>
                <w:bCs/>
                <w:snapToGrid w:val="0"/>
                <w:szCs w:val="22"/>
                <w:lang w:eastAsia="th-TH"/>
              </w:rPr>
            </w:pPr>
            <w:r w:rsidRPr="00EC65EE">
              <w:rPr>
                <w:rFonts w:cs="Times New Roman"/>
                <w:b/>
                <w:bCs/>
                <w:color w:val="000000"/>
                <w:szCs w:val="22"/>
              </w:rPr>
              <w:t>113,444,149</w:t>
            </w:r>
          </w:p>
        </w:tc>
        <w:tc>
          <w:tcPr>
            <w:tcW w:w="236" w:type="dxa"/>
            <w:shd w:val="clear" w:color="auto" w:fill="auto"/>
            <w:vAlign w:val="bottom"/>
          </w:tcPr>
          <w:p w14:paraId="48029EA7" w14:textId="77777777" w:rsidR="00B93A50" w:rsidRPr="00D83B1B" w:rsidRDefault="00B93A50" w:rsidP="00B93A50">
            <w:pPr>
              <w:tabs>
                <w:tab w:val="decimal" w:pos="1079"/>
              </w:tabs>
              <w:spacing w:line="240" w:lineRule="exact"/>
              <w:ind w:left="-117" w:right="-17"/>
              <w:rPr>
                <w:rFonts w:cs="Times New Roman"/>
                <w:b/>
                <w:bCs/>
                <w:snapToGrid w:val="0"/>
                <w:szCs w:val="22"/>
                <w:lang w:eastAsia="th-TH"/>
              </w:rPr>
            </w:pPr>
          </w:p>
        </w:tc>
        <w:tc>
          <w:tcPr>
            <w:tcW w:w="1325" w:type="dxa"/>
            <w:gridSpan w:val="3"/>
            <w:tcBorders>
              <w:top w:val="single" w:sz="4" w:space="0" w:color="auto"/>
              <w:bottom w:val="double" w:sz="4" w:space="0" w:color="auto"/>
            </w:tcBorders>
            <w:shd w:val="clear" w:color="auto" w:fill="auto"/>
          </w:tcPr>
          <w:p w14:paraId="278D4CCE" w14:textId="06F2C96F" w:rsidR="00B93A50" w:rsidRPr="00B93A50" w:rsidRDefault="00B93A50" w:rsidP="00B93A50">
            <w:pPr>
              <w:tabs>
                <w:tab w:val="decimal" w:pos="908"/>
              </w:tabs>
              <w:spacing w:line="240" w:lineRule="atLeast"/>
              <w:ind w:right="-108"/>
              <w:rPr>
                <w:rFonts w:cs="Times New Roman"/>
                <w:b/>
                <w:bCs/>
                <w:color w:val="000000"/>
                <w:szCs w:val="22"/>
              </w:rPr>
            </w:pPr>
            <w:r w:rsidRPr="0093239C">
              <w:rPr>
                <w:rFonts w:cs="Times New Roman"/>
                <w:b/>
                <w:bCs/>
                <w:szCs w:val="22"/>
              </w:rPr>
              <w:t xml:space="preserve"> 117,017,345 </w:t>
            </w:r>
          </w:p>
        </w:tc>
        <w:tc>
          <w:tcPr>
            <w:tcW w:w="270" w:type="dxa"/>
            <w:gridSpan w:val="2"/>
            <w:vAlign w:val="bottom"/>
          </w:tcPr>
          <w:p w14:paraId="72C83008" w14:textId="77777777" w:rsidR="00B93A50" w:rsidRPr="00D83B1B" w:rsidRDefault="00B93A50" w:rsidP="00B93A50">
            <w:pPr>
              <w:spacing w:line="240" w:lineRule="exact"/>
              <w:ind w:left="-117" w:right="-108"/>
              <w:rPr>
                <w:rFonts w:cs="Times New Roman"/>
                <w:b/>
                <w:bCs/>
                <w:snapToGrid w:val="0"/>
                <w:szCs w:val="22"/>
                <w:lang w:eastAsia="th-TH" w:bidi="th-TH"/>
              </w:rPr>
            </w:pPr>
          </w:p>
        </w:tc>
        <w:tc>
          <w:tcPr>
            <w:tcW w:w="1227" w:type="dxa"/>
            <w:tcBorders>
              <w:top w:val="single" w:sz="4" w:space="0" w:color="auto"/>
              <w:bottom w:val="double" w:sz="4" w:space="0" w:color="auto"/>
            </w:tcBorders>
            <w:vAlign w:val="bottom"/>
          </w:tcPr>
          <w:p w14:paraId="04E7A1C4" w14:textId="1B019E1E" w:rsidR="00B93A50" w:rsidRPr="00D83B1B" w:rsidRDefault="00B93A50" w:rsidP="0093239C">
            <w:pPr>
              <w:tabs>
                <w:tab w:val="left" w:pos="1115"/>
              </w:tabs>
              <w:spacing w:line="240" w:lineRule="exact"/>
              <w:ind w:left="-55" w:right="-294"/>
              <w:rPr>
                <w:rFonts w:cs="Times New Roman"/>
                <w:b/>
                <w:bCs/>
                <w:snapToGrid w:val="0"/>
                <w:szCs w:val="22"/>
                <w:lang w:eastAsia="th-TH"/>
              </w:rPr>
            </w:pPr>
            <w:r w:rsidRPr="00EC65EE">
              <w:rPr>
                <w:rFonts w:cs="Times New Roman"/>
                <w:b/>
                <w:bCs/>
                <w:color w:val="000000"/>
                <w:szCs w:val="22"/>
              </w:rPr>
              <w:t>113,621,873</w:t>
            </w:r>
          </w:p>
        </w:tc>
      </w:tr>
    </w:tbl>
    <w:p w14:paraId="4A36B068" w14:textId="08E6576E" w:rsidR="00296829" w:rsidRPr="0012708E" w:rsidRDefault="00296829" w:rsidP="00A75EAC">
      <w:pPr>
        <w:spacing w:line="240" w:lineRule="exact"/>
        <w:ind w:right="1"/>
        <w:jc w:val="thaiDistribute"/>
        <w:rPr>
          <w:rFonts w:cs="Times New Roman"/>
          <w:b/>
          <w:bCs/>
          <w:snapToGrid w:val="0"/>
          <w:lang w:eastAsia="th-TH" w:bidi="th-TH"/>
        </w:rPr>
      </w:pPr>
    </w:p>
    <w:p w14:paraId="591E1163" w14:textId="6F6A4E14" w:rsidR="00FF2200" w:rsidRPr="0012708E" w:rsidRDefault="004A3CE7" w:rsidP="00A75EAC">
      <w:pPr>
        <w:spacing w:line="240" w:lineRule="exact"/>
        <w:ind w:right="1"/>
        <w:jc w:val="thaiDistribute"/>
        <w:rPr>
          <w:rFonts w:cs="Times New Roman"/>
          <w:b/>
          <w:bCs/>
          <w:snapToGrid w:val="0"/>
          <w:lang w:eastAsia="th-TH" w:bidi="th-TH"/>
        </w:rPr>
      </w:pPr>
      <w:r>
        <w:rPr>
          <w:rFonts w:cs="Times New Roman"/>
          <w:b/>
          <w:bCs/>
          <w:snapToGrid w:val="0"/>
          <w:lang w:eastAsia="th-TH" w:bidi="th-TH"/>
        </w:rPr>
        <w:t>20</w:t>
      </w:r>
      <w:r w:rsidR="4FFF8097" w:rsidRPr="0012708E">
        <w:rPr>
          <w:rFonts w:cs="Times New Roman"/>
          <w:b/>
          <w:bCs/>
          <w:snapToGrid w:val="0"/>
          <w:lang w:eastAsia="th-TH" w:bidi="th-TH"/>
        </w:rPr>
        <w:t>.2</w:t>
      </w:r>
      <w:r w:rsidR="00FF2200" w:rsidRPr="0012708E">
        <w:rPr>
          <w:rFonts w:cs="Times New Roman"/>
          <w:b/>
          <w:bCs/>
          <w:szCs w:val="22"/>
          <w:rtl/>
        </w:rPr>
        <w:tab/>
      </w:r>
      <w:r w:rsidR="2D5542D1" w:rsidRPr="0012708E">
        <w:rPr>
          <w:rFonts w:cs="Times New Roman"/>
          <w:b/>
          <w:bCs/>
          <w:snapToGrid w:val="0"/>
          <w:lang w:eastAsia="th-TH" w:bidi="th-TH"/>
        </w:rPr>
        <w:t>Classified by currency and residency of depositors</w:t>
      </w:r>
    </w:p>
    <w:p w14:paraId="718DE81E" w14:textId="77777777" w:rsidR="0067022E" w:rsidRPr="0012708E" w:rsidRDefault="0067022E" w:rsidP="00A75EAC">
      <w:pPr>
        <w:spacing w:line="240" w:lineRule="exact"/>
        <w:ind w:right="389"/>
        <w:jc w:val="thaiDistribute"/>
        <w:rPr>
          <w:rFonts w:cs="Times New Roman"/>
          <w:i/>
          <w:iCs/>
          <w:snapToGrid w:val="0"/>
          <w:szCs w:val="22"/>
          <w:cs/>
          <w:lang w:eastAsia="th-TH" w:bidi="th-TH"/>
        </w:rPr>
      </w:pPr>
    </w:p>
    <w:tbl>
      <w:tblPr>
        <w:tblW w:w="9180" w:type="dxa"/>
        <w:tblInd w:w="450" w:type="dxa"/>
        <w:tblLayout w:type="fixed"/>
        <w:tblLook w:val="01E0" w:firstRow="1" w:lastRow="1" w:firstColumn="1" w:lastColumn="1" w:noHBand="0" w:noVBand="0"/>
      </w:tblPr>
      <w:tblGrid>
        <w:gridCol w:w="3240"/>
        <w:gridCol w:w="1323"/>
        <w:gridCol w:w="236"/>
        <w:gridCol w:w="1323"/>
        <w:gridCol w:w="236"/>
        <w:gridCol w:w="6"/>
        <w:gridCol w:w="1286"/>
        <w:gridCol w:w="360"/>
        <w:gridCol w:w="1170"/>
      </w:tblGrid>
      <w:tr w:rsidR="00617F18" w:rsidRPr="00880EEB" w14:paraId="33C0D8AF" w14:textId="77777777" w:rsidTr="0093239C">
        <w:tc>
          <w:tcPr>
            <w:tcW w:w="3240" w:type="dxa"/>
          </w:tcPr>
          <w:p w14:paraId="6C0EA8FA" w14:textId="77777777" w:rsidR="00617F18" w:rsidRPr="00880EEB" w:rsidRDefault="00617F18" w:rsidP="00296829">
            <w:pPr>
              <w:spacing w:line="240" w:lineRule="atLeast"/>
              <w:ind w:right="-79"/>
              <w:rPr>
                <w:rFonts w:cs="Times New Roman"/>
                <w:color w:val="000000"/>
                <w:szCs w:val="22"/>
                <w:lang w:bidi="th-TH"/>
              </w:rPr>
            </w:pPr>
          </w:p>
        </w:tc>
        <w:tc>
          <w:tcPr>
            <w:tcW w:w="2882" w:type="dxa"/>
            <w:gridSpan w:val="3"/>
          </w:tcPr>
          <w:p w14:paraId="0975762F" w14:textId="77777777" w:rsidR="00617F18" w:rsidRPr="00880EEB" w:rsidRDefault="00617F18" w:rsidP="00296829">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7A43AA2F" w14:textId="77777777" w:rsidR="00617F18" w:rsidRPr="00880EEB" w:rsidRDefault="00617F18" w:rsidP="00296829">
            <w:pPr>
              <w:spacing w:line="240" w:lineRule="atLeast"/>
              <w:ind w:left="-155" w:right="-288"/>
              <w:jc w:val="center"/>
              <w:rPr>
                <w:rFonts w:cs="Times New Roman"/>
                <w:b/>
                <w:bCs/>
                <w:color w:val="000000"/>
                <w:szCs w:val="22"/>
              </w:rPr>
            </w:pPr>
          </w:p>
        </w:tc>
        <w:tc>
          <w:tcPr>
            <w:tcW w:w="2816" w:type="dxa"/>
            <w:gridSpan w:val="3"/>
            <w:vAlign w:val="bottom"/>
          </w:tcPr>
          <w:p w14:paraId="10E4C75C" w14:textId="77777777" w:rsidR="00617F18" w:rsidRPr="00880EEB" w:rsidRDefault="00617F18" w:rsidP="00296829">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0F457F" w:rsidRPr="00880EEB" w14:paraId="414E1E1F" w14:textId="77777777" w:rsidTr="0093239C">
        <w:tc>
          <w:tcPr>
            <w:tcW w:w="3240" w:type="dxa"/>
          </w:tcPr>
          <w:p w14:paraId="0F10F87E" w14:textId="77777777" w:rsidR="000F457F" w:rsidRPr="00880EEB" w:rsidRDefault="000F457F" w:rsidP="00296829">
            <w:pPr>
              <w:spacing w:line="240" w:lineRule="atLeast"/>
              <w:ind w:right="-79"/>
              <w:rPr>
                <w:rFonts w:cs="Times New Roman"/>
                <w:color w:val="000000"/>
                <w:szCs w:val="22"/>
                <w:lang w:bidi="th-TH"/>
              </w:rPr>
            </w:pPr>
          </w:p>
        </w:tc>
        <w:tc>
          <w:tcPr>
            <w:tcW w:w="1323" w:type="dxa"/>
            <w:vAlign w:val="bottom"/>
          </w:tcPr>
          <w:p w14:paraId="1919B592" w14:textId="24C4FCDF" w:rsidR="000F457F" w:rsidRPr="00880EEB" w:rsidRDefault="00C264A1" w:rsidP="00296829">
            <w:pPr>
              <w:spacing w:line="240" w:lineRule="atLeast"/>
              <w:ind w:left="-108" w:right="-108"/>
              <w:jc w:val="center"/>
              <w:rPr>
                <w:rFonts w:cs="Times New Roman"/>
                <w:szCs w:val="22"/>
              </w:rPr>
            </w:pPr>
            <w:r>
              <w:rPr>
                <w:rFonts w:cs="Times New Roman"/>
                <w:szCs w:val="22"/>
              </w:rPr>
              <w:t>2023</w:t>
            </w:r>
          </w:p>
        </w:tc>
        <w:tc>
          <w:tcPr>
            <w:tcW w:w="236" w:type="dxa"/>
            <w:vAlign w:val="bottom"/>
          </w:tcPr>
          <w:p w14:paraId="0A575392" w14:textId="77777777" w:rsidR="000F457F" w:rsidRPr="00880EEB" w:rsidRDefault="000F457F" w:rsidP="00296829">
            <w:pPr>
              <w:spacing w:line="240" w:lineRule="atLeast"/>
              <w:ind w:left="-108" w:right="-108"/>
              <w:jc w:val="center"/>
              <w:rPr>
                <w:rFonts w:cs="Times New Roman"/>
                <w:szCs w:val="22"/>
              </w:rPr>
            </w:pPr>
          </w:p>
        </w:tc>
        <w:tc>
          <w:tcPr>
            <w:tcW w:w="1323" w:type="dxa"/>
            <w:vAlign w:val="bottom"/>
          </w:tcPr>
          <w:p w14:paraId="532DBDFD" w14:textId="6D995BBA" w:rsidR="000F457F" w:rsidRPr="00880EEB" w:rsidRDefault="00C264A1" w:rsidP="00296829">
            <w:pPr>
              <w:spacing w:line="240" w:lineRule="atLeast"/>
              <w:ind w:left="-108" w:right="-108"/>
              <w:jc w:val="center"/>
              <w:rPr>
                <w:rFonts w:cs="Times New Roman"/>
                <w:szCs w:val="22"/>
                <w:cs/>
                <w:lang w:bidi="th-TH"/>
              </w:rPr>
            </w:pPr>
            <w:r>
              <w:rPr>
                <w:rFonts w:cs="Times New Roman"/>
                <w:szCs w:val="22"/>
                <w:lang w:bidi="th-TH"/>
              </w:rPr>
              <w:t>2022</w:t>
            </w:r>
          </w:p>
        </w:tc>
        <w:tc>
          <w:tcPr>
            <w:tcW w:w="242" w:type="dxa"/>
            <w:gridSpan w:val="2"/>
            <w:vAlign w:val="bottom"/>
          </w:tcPr>
          <w:p w14:paraId="1CDE645C" w14:textId="77777777" w:rsidR="000F457F" w:rsidRPr="00880EEB" w:rsidRDefault="000F457F" w:rsidP="00296829">
            <w:pPr>
              <w:spacing w:line="240" w:lineRule="atLeast"/>
              <w:ind w:left="-117" w:right="-288"/>
              <w:jc w:val="center"/>
              <w:rPr>
                <w:rFonts w:cs="Times New Roman"/>
                <w:snapToGrid w:val="0"/>
                <w:szCs w:val="22"/>
                <w:lang w:eastAsia="th-TH" w:bidi="th-TH"/>
              </w:rPr>
            </w:pPr>
          </w:p>
        </w:tc>
        <w:tc>
          <w:tcPr>
            <w:tcW w:w="1286" w:type="dxa"/>
            <w:vAlign w:val="bottom"/>
          </w:tcPr>
          <w:p w14:paraId="1ABCE1E9" w14:textId="0D310905" w:rsidR="000F457F" w:rsidRPr="00880EEB" w:rsidRDefault="00C264A1" w:rsidP="00296829">
            <w:pPr>
              <w:spacing w:line="240" w:lineRule="atLeast"/>
              <w:ind w:left="-108" w:right="-108"/>
              <w:jc w:val="center"/>
              <w:rPr>
                <w:rFonts w:cs="Times New Roman"/>
                <w:szCs w:val="22"/>
              </w:rPr>
            </w:pPr>
            <w:r>
              <w:rPr>
                <w:rFonts w:cs="Times New Roman"/>
                <w:szCs w:val="22"/>
              </w:rPr>
              <w:t>2023</w:t>
            </w:r>
          </w:p>
        </w:tc>
        <w:tc>
          <w:tcPr>
            <w:tcW w:w="360" w:type="dxa"/>
            <w:vAlign w:val="bottom"/>
          </w:tcPr>
          <w:p w14:paraId="5B335BDE" w14:textId="77777777" w:rsidR="000F457F" w:rsidRPr="00880EEB" w:rsidRDefault="000F457F" w:rsidP="00296829">
            <w:pPr>
              <w:spacing w:line="240" w:lineRule="atLeast"/>
              <w:ind w:left="-108" w:right="-108"/>
              <w:rPr>
                <w:rFonts w:cs="Times New Roman"/>
                <w:szCs w:val="22"/>
                <w:rtl/>
                <w:cs/>
              </w:rPr>
            </w:pPr>
          </w:p>
        </w:tc>
        <w:tc>
          <w:tcPr>
            <w:tcW w:w="1170" w:type="dxa"/>
            <w:vAlign w:val="bottom"/>
          </w:tcPr>
          <w:p w14:paraId="5C5844A4" w14:textId="263E966A" w:rsidR="000F457F" w:rsidRPr="00880EEB" w:rsidRDefault="00C264A1" w:rsidP="00296829">
            <w:pPr>
              <w:spacing w:line="240" w:lineRule="atLeast"/>
              <w:ind w:left="-108" w:right="-108"/>
              <w:jc w:val="center"/>
              <w:rPr>
                <w:rFonts w:cs="Times New Roman"/>
                <w:szCs w:val="22"/>
              </w:rPr>
            </w:pPr>
            <w:r>
              <w:rPr>
                <w:rFonts w:cs="Times New Roman"/>
                <w:szCs w:val="22"/>
              </w:rPr>
              <w:t>2022</w:t>
            </w:r>
          </w:p>
        </w:tc>
      </w:tr>
      <w:tr w:rsidR="000F457F" w:rsidRPr="00880EEB" w14:paraId="7CD34712" w14:textId="77777777" w:rsidTr="0093239C">
        <w:tc>
          <w:tcPr>
            <w:tcW w:w="3240" w:type="dxa"/>
          </w:tcPr>
          <w:p w14:paraId="43123C6F" w14:textId="77777777" w:rsidR="000F457F" w:rsidRPr="00880EEB" w:rsidRDefault="000F457F" w:rsidP="00296829">
            <w:pPr>
              <w:spacing w:line="240" w:lineRule="atLeast"/>
              <w:ind w:right="-79"/>
              <w:rPr>
                <w:rFonts w:cs="Times New Roman"/>
                <w:color w:val="000000"/>
                <w:szCs w:val="22"/>
                <w:lang w:bidi="th-TH"/>
              </w:rPr>
            </w:pPr>
          </w:p>
        </w:tc>
        <w:tc>
          <w:tcPr>
            <w:tcW w:w="2882" w:type="dxa"/>
            <w:gridSpan w:val="3"/>
          </w:tcPr>
          <w:p w14:paraId="2DA54F0F" w14:textId="77777777" w:rsidR="000F457F" w:rsidRPr="00880EEB" w:rsidRDefault="000F457F" w:rsidP="00296829">
            <w:pPr>
              <w:spacing w:line="240" w:lineRule="atLeast"/>
              <w:ind w:left="-108" w:right="-108"/>
              <w:jc w:val="center"/>
              <w:rPr>
                <w:rFonts w:cs="Times New Roman"/>
                <w:szCs w:val="22"/>
              </w:rPr>
            </w:pPr>
            <w:r w:rsidRPr="00880EEB">
              <w:rPr>
                <w:rFonts w:cs="Times New Roman"/>
                <w:szCs w:val="22"/>
              </w:rPr>
              <w:t>Domestic</w:t>
            </w:r>
          </w:p>
        </w:tc>
        <w:tc>
          <w:tcPr>
            <w:tcW w:w="242" w:type="dxa"/>
            <w:gridSpan w:val="2"/>
            <w:vAlign w:val="bottom"/>
          </w:tcPr>
          <w:p w14:paraId="39D6B908" w14:textId="77777777" w:rsidR="000F457F" w:rsidRPr="00880EEB" w:rsidRDefault="000F457F" w:rsidP="00296829">
            <w:pPr>
              <w:spacing w:line="240" w:lineRule="atLeast"/>
              <w:ind w:left="-117" w:right="-288"/>
              <w:jc w:val="center"/>
              <w:rPr>
                <w:rFonts w:cs="Times New Roman"/>
                <w:snapToGrid w:val="0"/>
                <w:szCs w:val="22"/>
                <w:lang w:eastAsia="th-TH" w:bidi="th-TH"/>
              </w:rPr>
            </w:pPr>
          </w:p>
        </w:tc>
        <w:tc>
          <w:tcPr>
            <w:tcW w:w="2816" w:type="dxa"/>
            <w:gridSpan w:val="3"/>
            <w:vAlign w:val="bottom"/>
          </w:tcPr>
          <w:p w14:paraId="7D8545CA" w14:textId="77777777" w:rsidR="000F457F" w:rsidRPr="00880EEB" w:rsidRDefault="000F457F" w:rsidP="00296829">
            <w:pPr>
              <w:spacing w:line="240" w:lineRule="atLeast"/>
              <w:ind w:left="-108" w:right="-108"/>
              <w:jc w:val="center"/>
              <w:rPr>
                <w:rFonts w:cs="Times New Roman"/>
                <w:szCs w:val="22"/>
              </w:rPr>
            </w:pPr>
            <w:r w:rsidRPr="00880EEB">
              <w:rPr>
                <w:rFonts w:cs="Times New Roman"/>
                <w:szCs w:val="22"/>
              </w:rPr>
              <w:t>Domestic</w:t>
            </w:r>
          </w:p>
        </w:tc>
      </w:tr>
      <w:tr w:rsidR="000F457F" w:rsidRPr="00880EEB" w14:paraId="1CE3226E" w14:textId="77777777" w:rsidTr="0093239C">
        <w:tc>
          <w:tcPr>
            <w:tcW w:w="3240" w:type="dxa"/>
          </w:tcPr>
          <w:p w14:paraId="505A84EF" w14:textId="77777777" w:rsidR="000F457F" w:rsidRPr="00880EEB" w:rsidRDefault="000F457F" w:rsidP="00296829">
            <w:pPr>
              <w:spacing w:line="240" w:lineRule="atLeast"/>
              <w:ind w:right="-79"/>
              <w:rPr>
                <w:rFonts w:cs="Times New Roman"/>
                <w:color w:val="000000"/>
                <w:szCs w:val="22"/>
                <w:lang w:bidi="th-TH"/>
              </w:rPr>
            </w:pPr>
          </w:p>
        </w:tc>
        <w:tc>
          <w:tcPr>
            <w:tcW w:w="5940" w:type="dxa"/>
            <w:gridSpan w:val="8"/>
          </w:tcPr>
          <w:p w14:paraId="3BAAA75B" w14:textId="77777777" w:rsidR="000F457F" w:rsidRPr="00880EEB" w:rsidRDefault="000F457F" w:rsidP="00296829">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4858F3" w:rsidRPr="00880EEB" w14:paraId="4870F125" w14:textId="77777777" w:rsidTr="0093239C">
        <w:tc>
          <w:tcPr>
            <w:tcW w:w="3240" w:type="dxa"/>
            <w:vAlign w:val="bottom"/>
          </w:tcPr>
          <w:p w14:paraId="50AC9DAB" w14:textId="77777777" w:rsidR="004858F3" w:rsidRPr="00880EEB" w:rsidRDefault="004858F3" w:rsidP="004858F3">
            <w:pPr>
              <w:spacing w:line="240" w:lineRule="atLeast"/>
              <w:rPr>
                <w:rFonts w:cs="Times New Roman"/>
                <w:color w:val="000000"/>
                <w:szCs w:val="22"/>
              </w:rPr>
            </w:pPr>
            <w:r w:rsidRPr="00880EEB">
              <w:rPr>
                <w:rFonts w:cs="Times New Roman"/>
                <w:color w:val="000000"/>
                <w:szCs w:val="22"/>
              </w:rPr>
              <w:t>Thai Baht</w:t>
            </w:r>
          </w:p>
        </w:tc>
        <w:tc>
          <w:tcPr>
            <w:tcW w:w="1323" w:type="dxa"/>
            <w:tcBorders>
              <w:bottom w:val="single" w:sz="4" w:space="0" w:color="auto"/>
            </w:tcBorders>
            <w:shd w:val="clear" w:color="auto" w:fill="auto"/>
          </w:tcPr>
          <w:p w14:paraId="09297C72" w14:textId="2FDBFD43" w:rsidR="004858F3" w:rsidRPr="00823BA6" w:rsidRDefault="004858F3" w:rsidP="004858F3">
            <w:pPr>
              <w:tabs>
                <w:tab w:val="decimal" w:pos="1079"/>
              </w:tabs>
              <w:spacing w:line="240" w:lineRule="atLeast"/>
              <w:ind w:left="-126" w:right="-108"/>
              <w:rPr>
                <w:rFonts w:cs="Times New Roman"/>
                <w:snapToGrid w:val="0"/>
                <w:szCs w:val="22"/>
                <w:lang w:eastAsia="th-TH"/>
              </w:rPr>
            </w:pPr>
            <w:r w:rsidRPr="00404212">
              <w:t>116,761,613</w:t>
            </w:r>
          </w:p>
        </w:tc>
        <w:tc>
          <w:tcPr>
            <w:tcW w:w="236" w:type="dxa"/>
            <w:shd w:val="clear" w:color="auto" w:fill="auto"/>
          </w:tcPr>
          <w:p w14:paraId="1797D44B" w14:textId="77777777" w:rsidR="004858F3" w:rsidRPr="00880EEB" w:rsidRDefault="004858F3" w:rsidP="004858F3">
            <w:pPr>
              <w:tabs>
                <w:tab w:val="decimal" w:pos="1079"/>
              </w:tabs>
              <w:spacing w:line="240" w:lineRule="atLeast"/>
              <w:ind w:left="-126" w:right="-108"/>
              <w:rPr>
                <w:rFonts w:cs="Times New Roman"/>
                <w:snapToGrid w:val="0"/>
                <w:szCs w:val="22"/>
                <w:lang w:eastAsia="th-TH"/>
              </w:rPr>
            </w:pPr>
          </w:p>
        </w:tc>
        <w:tc>
          <w:tcPr>
            <w:tcW w:w="1323" w:type="dxa"/>
            <w:shd w:val="clear" w:color="auto" w:fill="auto"/>
          </w:tcPr>
          <w:p w14:paraId="36B80189" w14:textId="2250E195" w:rsidR="004858F3" w:rsidRPr="00880EEB" w:rsidRDefault="004858F3" w:rsidP="0093239C">
            <w:pPr>
              <w:tabs>
                <w:tab w:val="decimal" w:pos="1079"/>
              </w:tabs>
              <w:spacing w:line="240" w:lineRule="exact"/>
              <w:ind w:left="-117" w:right="-17"/>
              <w:rPr>
                <w:rFonts w:cs="Times New Roman"/>
                <w:snapToGrid w:val="0"/>
                <w:szCs w:val="22"/>
                <w:lang w:eastAsia="th-TH"/>
              </w:rPr>
            </w:pPr>
            <w:r w:rsidRPr="0093239C">
              <w:rPr>
                <w:rFonts w:cs="Times New Roman"/>
                <w:color w:val="000000"/>
                <w:szCs w:val="22"/>
              </w:rPr>
              <w:t>113,444,149</w:t>
            </w:r>
          </w:p>
        </w:tc>
        <w:tc>
          <w:tcPr>
            <w:tcW w:w="236" w:type="dxa"/>
            <w:shd w:val="clear" w:color="auto" w:fill="auto"/>
          </w:tcPr>
          <w:p w14:paraId="4C1FB8C4" w14:textId="77777777" w:rsidR="004858F3" w:rsidRPr="00880EEB" w:rsidRDefault="004858F3" w:rsidP="004858F3">
            <w:pPr>
              <w:tabs>
                <w:tab w:val="decimal" w:pos="1062"/>
              </w:tabs>
              <w:spacing w:line="240" w:lineRule="atLeast"/>
              <w:ind w:left="-117" w:right="-108"/>
              <w:jc w:val="right"/>
              <w:rPr>
                <w:rFonts w:cs="Times New Roman"/>
                <w:color w:val="000000"/>
                <w:szCs w:val="22"/>
              </w:rPr>
            </w:pPr>
          </w:p>
        </w:tc>
        <w:tc>
          <w:tcPr>
            <w:tcW w:w="1292" w:type="dxa"/>
            <w:gridSpan w:val="2"/>
            <w:shd w:val="clear" w:color="auto" w:fill="auto"/>
          </w:tcPr>
          <w:p w14:paraId="7800026E" w14:textId="01274BA3" w:rsidR="004858F3" w:rsidRPr="002605D5" w:rsidRDefault="004858F3" w:rsidP="0093239C">
            <w:pPr>
              <w:tabs>
                <w:tab w:val="decimal" w:pos="1188"/>
              </w:tabs>
              <w:spacing w:line="240" w:lineRule="atLeast"/>
              <w:ind w:left="-117" w:right="-201"/>
              <w:rPr>
                <w:rFonts w:cs="Times New Roman"/>
                <w:snapToGrid w:val="0"/>
                <w:szCs w:val="22"/>
                <w:lang w:eastAsia="th-TH"/>
              </w:rPr>
            </w:pPr>
            <w:r w:rsidRPr="00EC0109">
              <w:t>117,017,345</w:t>
            </w:r>
          </w:p>
        </w:tc>
        <w:tc>
          <w:tcPr>
            <w:tcW w:w="360" w:type="dxa"/>
            <w:vAlign w:val="bottom"/>
          </w:tcPr>
          <w:p w14:paraId="336A1DE3" w14:textId="77777777" w:rsidR="004858F3" w:rsidRPr="00880EEB" w:rsidRDefault="004858F3" w:rsidP="004858F3">
            <w:pPr>
              <w:spacing w:line="240" w:lineRule="atLeast"/>
              <w:ind w:left="-117" w:right="-108"/>
              <w:rPr>
                <w:rFonts w:cs="Times New Roman"/>
                <w:snapToGrid w:val="0"/>
                <w:szCs w:val="22"/>
                <w:lang w:eastAsia="th-TH" w:bidi="th-TH"/>
              </w:rPr>
            </w:pPr>
          </w:p>
        </w:tc>
        <w:tc>
          <w:tcPr>
            <w:tcW w:w="1170" w:type="dxa"/>
            <w:vAlign w:val="bottom"/>
          </w:tcPr>
          <w:p w14:paraId="090964E9" w14:textId="5E22391D" w:rsidR="004858F3" w:rsidRPr="00880EEB" w:rsidRDefault="004858F3" w:rsidP="0093239C">
            <w:pPr>
              <w:tabs>
                <w:tab w:val="decimal" w:pos="975"/>
              </w:tabs>
              <w:spacing w:line="240" w:lineRule="atLeast"/>
              <w:ind w:left="-126" w:right="-108"/>
              <w:rPr>
                <w:rFonts w:cs="Times New Roman"/>
                <w:snapToGrid w:val="0"/>
                <w:szCs w:val="22"/>
                <w:lang w:eastAsia="th-TH"/>
              </w:rPr>
            </w:pPr>
            <w:r w:rsidRPr="00EC65EE">
              <w:rPr>
                <w:snapToGrid w:val="0"/>
                <w:szCs w:val="22"/>
                <w:lang w:eastAsia="th-TH"/>
              </w:rPr>
              <w:t>113,621,873</w:t>
            </w:r>
          </w:p>
        </w:tc>
      </w:tr>
      <w:tr w:rsidR="004858F3" w:rsidRPr="00880EEB" w14:paraId="307293A2" w14:textId="77777777" w:rsidTr="0093239C">
        <w:tc>
          <w:tcPr>
            <w:tcW w:w="3240" w:type="dxa"/>
            <w:vAlign w:val="bottom"/>
          </w:tcPr>
          <w:p w14:paraId="2FE0029E" w14:textId="77777777" w:rsidR="004858F3" w:rsidRPr="00880EEB" w:rsidRDefault="004858F3" w:rsidP="004858F3">
            <w:pPr>
              <w:tabs>
                <w:tab w:val="left" w:pos="162"/>
              </w:tabs>
              <w:spacing w:line="240" w:lineRule="atLeast"/>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shd w:val="clear" w:color="auto" w:fill="auto"/>
          </w:tcPr>
          <w:p w14:paraId="3FD129A3" w14:textId="258FB5CE" w:rsidR="004858F3" w:rsidRPr="00823BA6" w:rsidRDefault="004858F3" w:rsidP="004858F3">
            <w:pPr>
              <w:tabs>
                <w:tab w:val="decimal" w:pos="1079"/>
              </w:tabs>
              <w:spacing w:line="240" w:lineRule="atLeast"/>
              <w:ind w:left="-126" w:right="-108"/>
              <w:rPr>
                <w:rFonts w:cs="Times New Roman"/>
                <w:b/>
                <w:bCs/>
                <w:snapToGrid w:val="0"/>
                <w:szCs w:val="22"/>
                <w:lang w:eastAsia="th-TH"/>
              </w:rPr>
            </w:pPr>
            <w:r w:rsidRPr="00EE2418">
              <w:rPr>
                <w:b/>
                <w:bCs/>
              </w:rPr>
              <w:t>116,761,613</w:t>
            </w:r>
          </w:p>
        </w:tc>
        <w:tc>
          <w:tcPr>
            <w:tcW w:w="236" w:type="dxa"/>
            <w:shd w:val="clear" w:color="auto" w:fill="auto"/>
          </w:tcPr>
          <w:p w14:paraId="56371B92" w14:textId="77777777" w:rsidR="004858F3" w:rsidRPr="00880EEB" w:rsidRDefault="004858F3" w:rsidP="004858F3">
            <w:pPr>
              <w:tabs>
                <w:tab w:val="decimal" w:pos="1079"/>
              </w:tabs>
              <w:spacing w:line="240" w:lineRule="atLeast"/>
              <w:ind w:left="-126" w:right="-108"/>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tcPr>
          <w:p w14:paraId="1B298336" w14:textId="351459DD" w:rsidR="004858F3" w:rsidRPr="00880EEB" w:rsidRDefault="004858F3" w:rsidP="004858F3">
            <w:pPr>
              <w:tabs>
                <w:tab w:val="decimal" w:pos="1079"/>
              </w:tabs>
              <w:spacing w:line="240" w:lineRule="atLeast"/>
              <w:ind w:left="-126" w:right="-108"/>
              <w:rPr>
                <w:rFonts w:cs="Times New Roman"/>
                <w:b/>
                <w:bCs/>
                <w:snapToGrid w:val="0"/>
                <w:szCs w:val="22"/>
                <w:lang w:eastAsia="th-TH"/>
              </w:rPr>
            </w:pPr>
            <w:r w:rsidRPr="00EC65EE">
              <w:rPr>
                <w:b/>
                <w:bCs/>
                <w:snapToGrid w:val="0"/>
                <w:szCs w:val="22"/>
                <w:lang w:eastAsia="th-TH"/>
              </w:rPr>
              <w:t>113,444,149</w:t>
            </w:r>
          </w:p>
        </w:tc>
        <w:tc>
          <w:tcPr>
            <w:tcW w:w="236" w:type="dxa"/>
            <w:shd w:val="clear" w:color="auto" w:fill="auto"/>
          </w:tcPr>
          <w:p w14:paraId="229B79EC" w14:textId="77777777" w:rsidR="004858F3" w:rsidRPr="00880EEB" w:rsidRDefault="004858F3" w:rsidP="004858F3">
            <w:pPr>
              <w:tabs>
                <w:tab w:val="decimal" w:pos="1062"/>
              </w:tabs>
              <w:spacing w:line="240" w:lineRule="atLeast"/>
              <w:ind w:left="-117" w:right="-108"/>
              <w:jc w:val="right"/>
              <w:rPr>
                <w:rFonts w:cs="Times New Roman"/>
                <w:b/>
                <w:bCs/>
                <w:color w:val="000000"/>
                <w:szCs w:val="22"/>
              </w:rPr>
            </w:pPr>
          </w:p>
        </w:tc>
        <w:tc>
          <w:tcPr>
            <w:tcW w:w="1292" w:type="dxa"/>
            <w:gridSpan w:val="2"/>
            <w:tcBorders>
              <w:top w:val="single" w:sz="4" w:space="0" w:color="auto"/>
              <w:bottom w:val="double" w:sz="4" w:space="0" w:color="auto"/>
            </w:tcBorders>
            <w:shd w:val="clear" w:color="auto" w:fill="auto"/>
          </w:tcPr>
          <w:p w14:paraId="41A11B44" w14:textId="5B8D57E6" w:rsidR="004858F3" w:rsidRPr="002605D5" w:rsidRDefault="004858F3" w:rsidP="0093239C">
            <w:pPr>
              <w:tabs>
                <w:tab w:val="decimal" w:pos="1188"/>
              </w:tabs>
              <w:spacing w:line="240" w:lineRule="atLeast"/>
              <w:ind w:left="-117" w:right="-201"/>
              <w:rPr>
                <w:rFonts w:cs="Times New Roman"/>
                <w:b/>
                <w:bCs/>
                <w:snapToGrid w:val="0"/>
                <w:szCs w:val="22"/>
                <w:lang w:eastAsia="th-TH"/>
              </w:rPr>
            </w:pPr>
            <w:r w:rsidRPr="00EE2418">
              <w:rPr>
                <w:b/>
                <w:bCs/>
              </w:rPr>
              <w:t>117,017,345</w:t>
            </w:r>
          </w:p>
        </w:tc>
        <w:tc>
          <w:tcPr>
            <w:tcW w:w="360" w:type="dxa"/>
            <w:vAlign w:val="bottom"/>
          </w:tcPr>
          <w:p w14:paraId="5C9FD2F2" w14:textId="77777777" w:rsidR="004858F3" w:rsidRPr="00880EEB" w:rsidRDefault="004858F3" w:rsidP="004858F3">
            <w:pPr>
              <w:spacing w:line="240" w:lineRule="atLeast"/>
              <w:ind w:left="-117" w:right="-108"/>
              <w:rPr>
                <w:rFonts w:cs="Times New Roman"/>
                <w:b/>
                <w:bCs/>
                <w:snapToGrid w:val="0"/>
                <w:szCs w:val="22"/>
                <w:lang w:eastAsia="th-TH" w:bidi="th-TH"/>
              </w:rPr>
            </w:pPr>
          </w:p>
        </w:tc>
        <w:tc>
          <w:tcPr>
            <w:tcW w:w="1170" w:type="dxa"/>
            <w:tcBorders>
              <w:top w:val="single" w:sz="4" w:space="0" w:color="auto"/>
              <w:bottom w:val="double" w:sz="4" w:space="0" w:color="auto"/>
            </w:tcBorders>
            <w:vAlign w:val="bottom"/>
          </w:tcPr>
          <w:p w14:paraId="7A6C868C" w14:textId="358E5373" w:rsidR="004858F3" w:rsidRPr="00880EEB" w:rsidRDefault="004858F3" w:rsidP="0093239C">
            <w:pPr>
              <w:tabs>
                <w:tab w:val="decimal" w:pos="975"/>
              </w:tabs>
              <w:spacing w:line="240" w:lineRule="atLeast"/>
              <w:ind w:left="-126" w:right="-108"/>
              <w:rPr>
                <w:rFonts w:cs="Times New Roman"/>
                <w:b/>
                <w:bCs/>
                <w:snapToGrid w:val="0"/>
                <w:szCs w:val="22"/>
                <w:lang w:eastAsia="th-TH"/>
              </w:rPr>
            </w:pPr>
            <w:r w:rsidRPr="00EC65EE">
              <w:rPr>
                <w:b/>
                <w:bCs/>
                <w:snapToGrid w:val="0"/>
                <w:szCs w:val="22"/>
                <w:lang w:eastAsia="th-TH"/>
              </w:rPr>
              <w:t>113,621,873</w:t>
            </w:r>
          </w:p>
        </w:tc>
      </w:tr>
    </w:tbl>
    <w:p w14:paraId="6139533D" w14:textId="77777777" w:rsidR="000A40D6" w:rsidRPr="00EC65EE" w:rsidRDefault="000A40D6" w:rsidP="00A75EAC">
      <w:pPr>
        <w:pStyle w:val="Heading1"/>
        <w:numPr>
          <w:ilvl w:val="0"/>
          <w:numId w:val="0"/>
        </w:numPr>
        <w:spacing w:before="0" w:after="0" w:line="240" w:lineRule="exact"/>
        <w:ind w:left="549" w:hanging="549"/>
        <w:rPr>
          <w:rFonts w:cs="Times New Roman"/>
          <w:b w:val="0"/>
          <w:bCs/>
          <w:i w:val="0"/>
          <w:sz w:val="22"/>
          <w:szCs w:val="18"/>
        </w:rPr>
      </w:pPr>
    </w:p>
    <w:p w14:paraId="297C3791" w14:textId="77777777" w:rsidR="00ED6AF8" w:rsidRDefault="00ED6AF8">
      <w:pPr>
        <w:rPr>
          <w:rFonts w:cs="Times New Roman"/>
          <w:b/>
          <w:sz w:val="24"/>
        </w:rPr>
      </w:pPr>
      <w:r>
        <w:rPr>
          <w:rFonts w:cs="Times New Roman"/>
          <w:i/>
        </w:rPr>
        <w:br w:type="page"/>
      </w:r>
    </w:p>
    <w:p w14:paraId="6B45CFF8" w14:textId="7A4AFA96" w:rsidR="1F65BEE2" w:rsidRPr="0012708E" w:rsidRDefault="4FFF8097" w:rsidP="00A75EAC">
      <w:pPr>
        <w:pStyle w:val="Heading1"/>
        <w:numPr>
          <w:ilvl w:val="0"/>
          <w:numId w:val="0"/>
        </w:numPr>
        <w:spacing w:before="0" w:after="0" w:line="240" w:lineRule="exact"/>
        <w:ind w:left="549" w:hanging="549"/>
        <w:rPr>
          <w:rFonts w:cs="Times New Roman"/>
          <w:i w:val="0"/>
        </w:rPr>
      </w:pPr>
      <w:r w:rsidRPr="0012708E">
        <w:rPr>
          <w:rFonts w:cs="Times New Roman"/>
          <w:i w:val="0"/>
        </w:rPr>
        <w:lastRenderedPageBreak/>
        <w:t>2</w:t>
      </w:r>
      <w:r w:rsidR="00E36845">
        <w:rPr>
          <w:rFonts w:cs="Times New Roman"/>
          <w:i w:val="0"/>
        </w:rPr>
        <w:t>1</w:t>
      </w:r>
      <w:r w:rsidR="00881FA5" w:rsidRPr="0012708E">
        <w:rPr>
          <w:rFonts w:cs="Times New Roman"/>
        </w:rPr>
        <w:tab/>
      </w:r>
      <w:r w:rsidR="2D5542D1" w:rsidRPr="0012708E">
        <w:rPr>
          <w:rFonts w:cs="Times New Roman"/>
          <w:i w:val="0"/>
        </w:rPr>
        <w:t>Interbank and money market items (liabilities)</w:t>
      </w:r>
      <w:r w:rsidR="1F65BEE2" w:rsidRPr="0012708E">
        <w:rPr>
          <w:rFonts w:cs="Times New Roman"/>
          <w:szCs w:val="22"/>
        </w:rPr>
        <w:t xml:space="preserve"> </w:t>
      </w:r>
    </w:p>
    <w:p w14:paraId="33B3D8D0" w14:textId="26B52986" w:rsidR="009E1F96" w:rsidRPr="0012708E" w:rsidRDefault="009E1F96" w:rsidP="00A75EAC">
      <w:pPr>
        <w:pStyle w:val="BodyText"/>
        <w:spacing w:after="0" w:line="240" w:lineRule="exact"/>
        <w:rPr>
          <w:rFonts w:cs="Times New Roman"/>
          <w:szCs w:val="22"/>
          <w:lang w:val="en-GB"/>
        </w:rPr>
      </w:pPr>
    </w:p>
    <w:tbl>
      <w:tblPr>
        <w:tblW w:w="9189" w:type="dxa"/>
        <w:tblInd w:w="441" w:type="dxa"/>
        <w:tblLayout w:type="fixed"/>
        <w:tblCellMar>
          <w:left w:w="79" w:type="dxa"/>
          <w:right w:w="79" w:type="dxa"/>
        </w:tblCellMar>
        <w:tblLook w:val="0000" w:firstRow="0" w:lastRow="0" w:firstColumn="0" w:lastColumn="0" w:noHBand="0" w:noVBand="0"/>
      </w:tblPr>
      <w:tblGrid>
        <w:gridCol w:w="6219"/>
        <w:gridCol w:w="1440"/>
        <w:gridCol w:w="180"/>
        <w:gridCol w:w="1350"/>
      </w:tblGrid>
      <w:tr w:rsidR="009E1F96" w:rsidRPr="00880EEB" w14:paraId="6CEA218A" w14:textId="77777777" w:rsidTr="00EC65EE">
        <w:trPr>
          <w:cantSplit/>
          <w:tblHeader/>
        </w:trPr>
        <w:tc>
          <w:tcPr>
            <w:tcW w:w="6219" w:type="dxa"/>
          </w:tcPr>
          <w:p w14:paraId="1591796F" w14:textId="77777777" w:rsidR="009E1F96" w:rsidRPr="00880EEB" w:rsidRDefault="009E1F96" w:rsidP="00A75EAC">
            <w:pPr>
              <w:pStyle w:val="acctfourfigures"/>
              <w:spacing w:line="240" w:lineRule="exact"/>
              <w:ind w:right="-79"/>
              <w:rPr>
                <w:rFonts w:cs="Times New Roman"/>
                <w:szCs w:val="22"/>
              </w:rPr>
            </w:pPr>
          </w:p>
        </w:tc>
        <w:tc>
          <w:tcPr>
            <w:tcW w:w="2970" w:type="dxa"/>
            <w:gridSpan w:val="3"/>
            <w:vAlign w:val="bottom"/>
          </w:tcPr>
          <w:p w14:paraId="08EC50F3" w14:textId="77777777" w:rsidR="009E1F96" w:rsidRPr="00880EEB" w:rsidRDefault="009E1F96" w:rsidP="00A75EAC">
            <w:pPr>
              <w:spacing w:line="240" w:lineRule="exact"/>
              <w:ind w:left="-108" w:right="-108"/>
              <w:jc w:val="center"/>
              <w:rPr>
                <w:rFonts w:cs="Times New Roman"/>
                <w:b/>
                <w:bCs/>
                <w:szCs w:val="22"/>
              </w:rPr>
            </w:pPr>
            <w:r w:rsidRPr="00880EEB">
              <w:rPr>
                <w:rFonts w:cs="Times New Roman"/>
                <w:b/>
                <w:bCs/>
                <w:szCs w:val="22"/>
              </w:rPr>
              <w:t>Consolidated and the Bank</w:t>
            </w:r>
          </w:p>
        </w:tc>
      </w:tr>
      <w:tr w:rsidR="000F457F" w:rsidRPr="00880EEB" w14:paraId="013C5324" w14:textId="77777777" w:rsidTr="00EC65EE">
        <w:trPr>
          <w:cantSplit/>
          <w:tblHeader/>
        </w:trPr>
        <w:tc>
          <w:tcPr>
            <w:tcW w:w="6219" w:type="dxa"/>
          </w:tcPr>
          <w:p w14:paraId="1BCA1A21" w14:textId="77777777" w:rsidR="000F457F" w:rsidRPr="00880EEB" w:rsidRDefault="000F457F" w:rsidP="00A75EAC">
            <w:pPr>
              <w:pStyle w:val="acctfourfigures"/>
              <w:spacing w:line="240" w:lineRule="exact"/>
              <w:ind w:right="-79"/>
              <w:rPr>
                <w:rFonts w:cs="Times New Roman"/>
                <w:szCs w:val="22"/>
                <w:cs/>
                <w:lang w:bidi="th-TH"/>
              </w:rPr>
            </w:pPr>
          </w:p>
        </w:tc>
        <w:tc>
          <w:tcPr>
            <w:tcW w:w="1440" w:type="dxa"/>
            <w:vAlign w:val="bottom"/>
          </w:tcPr>
          <w:p w14:paraId="33591B36" w14:textId="4B4FC5F0" w:rsidR="000F457F" w:rsidRPr="00880EEB" w:rsidRDefault="00C264A1" w:rsidP="00A75EAC">
            <w:pPr>
              <w:spacing w:line="240" w:lineRule="exact"/>
              <w:ind w:left="-108" w:right="-108"/>
              <w:jc w:val="center"/>
              <w:rPr>
                <w:rFonts w:cs="Times New Roman"/>
                <w:szCs w:val="22"/>
              </w:rPr>
            </w:pPr>
            <w:r>
              <w:rPr>
                <w:rFonts w:cs="Times New Roman"/>
                <w:szCs w:val="22"/>
              </w:rPr>
              <w:t>2023</w:t>
            </w:r>
          </w:p>
        </w:tc>
        <w:tc>
          <w:tcPr>
            <w:tcW w:w="180" w:type="dxa"/>
            <w:vAlign w:val="bottom"/>
          </w:tcPr>
          <w:p w14:paraId="7C75BB6F" w14:textId="77777777" w:rsidR="000F457F" w:rsidRPr="00880EEB" w:rsidRDefault="000F457F" w:rsidP="00A75EAC">
            <w:pPr>
              <w:spacing w:line="240" w:lineRule="exact"/>
              <w:ind w:left="-108" w:right="-108"/>
              <w:rPr>
                <w:rFonts w:cs="Times New Roman"/>
                <w:szCs w:val="22"/>
                <w:rtl/>
                <w:cs/>
              </w:rPr>
            </w:pPr>
          </w:p>
        </w:tc>
        <w:tc>
          <w:tcPr>
            <w:tcW w:w="1350" w:type="dxa"/>
            <w:vAlign w:val="bottom"/>
          </w:tcPr>
          <w:p w14:paraId="4BA482D7" w14:textId="7F8290C2" w:rsidR="000F457F" w:rsidRPr="00880EEB" w:rsidRDefault="00C264A1" w:rsidP="00A75EAC">
            <w:pPr>
              <w:spacing w:line="240" w:lineRule="exact"/>
              <w:ind w:left="-108" w:right="-108"/>
              <w:jc w:val="center"/>
              <w:rPr>
                <w:rFonts w:cs="Times New Roman"/>
                <w:szCs w:val="22"/>
              </w:rPr>
            </w:pPr>
            <w:r>
              <w:rPr>
                <w:rFonts w:cs="Times New Roman"/>
                <w:szCs w:val="22"/>
              </w:rPr>
              <w:t>2022</w:t>
            </w:r>
          </w:p>
        </w:tc>
      </w:tr>
      <w:tr w:rsidR="000F457F" w:rsidRPr="00880EEB" w14:paraId="2460E1AE" w14:textId="77777777" w:rsidTr="00EC65EE">
        <w:trPr>
          <w:cantSplit/>
          <w:trHeight w:val="70"/>
        </w:trPr>
        <w:tc>
          <w:tcPr>
            <w:tcW w:w="6219" w:type="dxa"/>
          </w:tcPr>
          <w:p w14:paraId="18438BBB" w14:textId="77777777" w:rsidR="000F457F" w:rsidRPr="00880EEB" w:rsidRDefault="000F457F" w:rsidP="00A75EAC">
            <w:pPr>
              <w:spacing w:line="240" w:lineRule="exact"/>
              <w:ind w:right="-79"/>
              <w:rPr>
                <w:rFonts w:cs="Times New Roman"/>
                <w:szCs w:val="22"/>
                <w:lang w:bidi="th-TH"/>
              </w:rPr>
            </w:pPr>
          </w:p>
        </w:tc>
        <w:tc>
          <w:tcPr>
            <w:tcW w:w="2970" w:type="dxa"/>
            <w:gridSpan w:val="3"/>
          </w:tcPr>
          <w:p w14:paraId="72543ACE" w14:textId="77777777" w:rsidR="000F457F" w:rsidRPr="00880EEB" w:rsidRDefault="000F457F" w:rsidP="00A75EAC">
            <w:pPr>
              <w:pStyle w:val="acctfourfigures"/>
              <w:tabs>
                <w:tab w:val="clear" w:pos="765"/>
                <w:tab w:val="decimal" w:pos="922"/>
              </w:tabs>
              <w:spacing w:line="240" w:lineRule="exact"/>
              <w:ind w:right="-79"/>
              <w:jc w:val="center"/>
              <w:rPr>
                <w:rFonts w:cs="Times New Roman"/>
                <w:szCs w:val="22"/>
              </w:rPr>
            </w:pPr>
            <w:r w:rsidRPr="00880EEB">
              <w:rPr>
                <w:rFonts w:cs="Times New Roman"/>
                <w:i/>
                <w:iCs/>
                <w:szCs w:val="22"/>
              </w:rPr>
              <w:t>(in thousand Baht)</w:t>
            </w:r>
          </w:p>
        </w:tc>
      </w:tr>
      <w:tr w:rsidR="000F457F" w:rsidRPr="00880EEB" w14:paraId="2E488E2E" w14:textId="77777777" w:rsidTr="00EC65EE">
        <w:trPr>
          <w:cantSplit/>
          <w:trHeight w:val="70"/>
        </w:trPr>
        <w:tc>
          <w:tcPr>
            <w:tcW w:w="6219" w:type="dxa"/>
          </w:tcPr>
          <w:p w14:paraId="33BE98F8" w14:textId="77777777" w:rsidR="000F457F" w:rsidRPr="00880EEB" w:rsidRDefault="000F457F" w:rsidP="00A75EAC">
            <w:pPr>
              <w:spacing w:line="240" w:lineRule="exact"/>
              <w:ind w:right="-79"/>
              <w:rPr>
                <w:rFonts w:cs="Times New Roman"/>
                <w:b/>
                <w:bCs/>
                <w:i/>
                <w:iCs/>
                <w:szCs w:val="22"/>
                <w:lang w:bidi="th-TH"/>
              </w:rPr>
            </w:pPr>
            <w:r w:rsidRPr="00880EEB">
              <w:rPr>
                <w:rFonts w:cs="Times New Roman"/>
                <w:b/>
                <w:bCs/>
                <w:i/>
                <w:iCs/>
                <w:szCs w:val="22"/>
                <w:lang w:bidi="th-TH"/>
              </w:rPr>
              <w:t>Domestic</w:t>
            </w:r>
          </w:p>
        </w:tc>
        <w:tc>
          <w:tcPr>
            <w:tcW w:w="1440" w:type="dxa"/>
          </w:tcPr>
          <w:p w14:paraId="31FF23E2"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c>
          <w:tcPr>
            <w:tcW w:w="180" w:type="dxa"/>
          </w:tcPr>
          <w:p w14:paraId="24105B03" w14:textId="77777777" w:rsidR="000F457F" w:rsidRPr="00880EEB" w:rsidRDefault="000F457F" w:rsidP="00A75EAC">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228047A0"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r>
      <w:tr w:rsidR="004858F3" w:rsidRPr="00880EEB" w14:paraId="74BBF8A1" w14:textId="77777777" w:rsidTr="0093239C">
        <w:trPr>
          <w:cantSplit/>
          <w:trHeight w:val="236"/>
        </w:trPr>
        <w:tc>
          <w:tcPr>
            <w:tcW w:w="6219" w:type="dxa"/>
            <w:vAlign w:val="bottom"/>
          </w:tcPr>
          <w:p w14:paraId="3083585F" w14:textId="2539F5FE" w:rsidR="004858F3" w:rsidRPr="00880EEB" w:rsidRDefault="004858F3" w:rsidP="004858F3">
            <w:pPr>
              <w:spacing w:line="240" w:lineRule="exact"/>
              <w:ind w:right="-79"/>
              <w:rPr>
                <w:rFonts w:cs="Times New Roman"/>
                <w:szCs w:val="22"/>
              </w:rPr>
            </w:pPr>
            <w:r w:rsidRPr="00880EEB">
              <w:rPr>
                <w:rFonts w:cs="Times New Roman"/>
                <w:szCs w:val="22"/>
              </w:rPr>
              <w:t>Bank of Thailand</w:t>
            </w:r>
          </w:p>
        </w:tc>
        <w:tc>
          <w:tcPr>
            <w:tcW w:w="1440" w:type="dxa"/>
            <w:shd w:val="clear" w:color="auto" w:fill="auto"/>
          </w:tcPr>
          <w:p w14:paraId="39E2104D" w14:textId="723531F8" w:rsidR="004858F3" w:rsidRPr="00880EEB" w:rsidRDefault="004858F3" w:rsidP="004858F3">
            <w:pPr>
              <w:pStyle w:val="acctfourfigures"/>
              <w:tabs>
                <w:tab w:val="clear" w:pos="765"/>
                <w:tab w:val="decimal" w:pos="1167"/>
              </w:tabs>
              <w:spacing w:line="240" w:lineRule="exact"/>
              <w:ind w:right="-79"/>
              <w:rPr>
                <w:rFonts w:cs="Times New Roman"/>
                <w:snapToGrid w:val="0"/>
                <w:szCs w:val="22"/>
                <w:lang w:eastAsia="th-TH"/>
              </w:rPr>
            </w:pPr>
            <w:r w:rsidRPr="00C92B48">
              <w:t xml:space="preserve"> 18,651,717 </w:t>
            </w:r>
          </w:p>
        </w:tc>
        <w:tc>
          <w:tcPr>
            <w:tcW w:w="180" w:type="dxa"/>
          </w:tcPr>
          <w:p w14:paraId="30982102" w14:textId="77777777" w:rsidR="004858F3" w:rsidRPr="00880EEB" w:rsidRDefault="004858F3" w:rsidP="004858F3">
            <w:pPr>
              <w:pStyle w:val="acctfourfigures"/>
              <w:tabs>
                <w:tab w:val="clear" w:pos="765"/>
                <w:tab w:val="decimal" w:pos="678"/>
                <w:tab w:val="decimal" w:pos="1181"/>
              </w:tabs>
              <w:spacing w:line="240" w:lineRule="exact"/>
              <w:ind w:right="-79"/>
              <w:rPr>
                <w:rFonts w:cs="Times New Roman"/>
                <w:szCs w:val="22"/>
                <w:lang w:bidi="th-TH"/>
              </w:rPr>
            </w:pPr>
          </w:p>
        </w:tc>
        <w:tc>
          <w:tcPr>
            <w:tcW w:w="1350" w:type="dxa"/>
            <w:vAlign w:val="bottom"/>
          </w:tcPr>
          <w:p w14:paraId="573704B2" w14:textId="1E0A7BC1" w:rsidR="004858F3" w:rsidRPr="00880EEB" w:rsidRDefault="004858F3" w:rsidP="004858F3">
            <w:pPr>
              <w:pStyle w:val="acctfourfigures"/>
              <w:tabs>
                <w:tab w:val="clear" w:pos="765"/>
                <w:tab w:val="decimal" w:pos="1097"/>
              </w:tabs>
              <w:spacing w:line="240" w:lineRule="exact"/>
              <w:ind w:right="3"/>
              <w:rPr>
                <w:rFonts w:cs="Times New Roman"/>
                <w:szCs w:val="22"/>
                <w:lang w:bidi="th-TH"/>
              </w:rPr>
            </w:pPr>
            <w:r>
              <w:rPr>
                <w:snapToGrid w:val="0"/>
                <w:lang w:eastAsia="th-TH"/>
              </w:rPr>
              <w:t>10,855,835</w:t>
            </w:r>
          </w:p>
        </w:tc>
      </w:tr>
      <w:tr w:rsidR="004858F3" w:rsidRPr="00880EEB" w14:paraId="715761F8" w14:textId="77777777" w:rsidTr="0093239C">
        <w:trPr>
          <w:cantSplit/>
          <w:trHeight w:val="70"/>
        </w:trPr>
        <w:tc>
          <w:tcPr>
            <w:tcW w:w="6219" w:type="dxa"/>
          </w:tcPr>
          <w:p w14:paraId="6A3E1BC4" w14:textId="77777777" w:rsidR="004858F3" w:rsidRPr="00880EEB" w:rsidRDefault="004858F3" w:rsidP="004858F3">
            <w:pPr>
              <w:spacing w:line="240" w:lineRule="exact"/>
              <w:ind w:right="-79"/>
              <w:rPr>
                <w:rFonts w:cs="Times New Roman"/>
                <w:szCs w:val="22"/>
              </w:rPr>
            </w:pPr>
            <w:r w:rsidRPr="00880EEB">
              <w:rPr>
                <w:rFonts w:cs="Times New Roman"/>
                <w:szCs w:val="22"/>
              </w:rPr>
              <w:t xml:space="preserve">Specialised financial institutions </w:t>
            </w:r>
          </w:p>
        </w:tc>
        <w:tc>
          <w:tcPr>
            <w:tcW w:w="1440" w:type="dxa"/>
            <w:shd w:val="clear" w:color="auto" w:fill="auto"/>
          </w:tcPr>
          <w:p w14:paraId="6BBC21F7" w14:textId="7DCAE90E" w:rsidR="004858F3" w:rsidRPr="00880EEB" w:rsidRDefault="004858F3" w:rsidP="004858F3">
            <w:pPr>
              <w:pStyle w:val="acctfourfigures"/>
              <w:tabs>
                <w:tab w:val="clear" w:pos="765"/>
                <w:tab w:val="decimal" w:pos="1167"/>
              </w:tabs>
              <w:spacing w:line="240" w:lineRule="exact"/>
              <w:ind w:right="-79"/>
              <w:rPr>
                <w:rFonts w:cs="Times New Roman"/>
                <w:snapToGrid w:val="0"/>
                <w:szCs w:val="22"/>
                <w:lang w:eastAsia="th-TH"/>
              </w:rPr>
            </w:pPr>
            <w:r w:rsidRPr="00C92B48">
              <w:t xml:space="preserve"> 26,164 </w:t>
            </w:r>
          </w:p>
        </w:tc>
        <w:tc>
          <w:tcPr>
            <w:tcW w:w="180" w:type="dxa"/>
          </w:tcPr>
          <w:p w14:paraId="2B6FF2EC" w14:textId="77777777" w:rsidR="004858F3" w:rsidRPr="00880EEB" w:rsidRDefault="004858F3" w:rsidP="004858F3">
            <w:pPr>
              <w:pStyle w:val="acctfourfigures"/>
              <w:tabs>
                <w:tab w:val="clear" w:pos="765"/>
                <w:tab w:val="decimal" w:pos="678"/>
                <w:tab w:val="decimal" w:pos="1181"/>
              </w:tabs>
              <w:spacing w:line="240" w:lineRule="exact"/>
              <w:ind w:right="-79"/>
              <w:rPr>
                <w:rFonts w:cs="Times New Roman"/>
                <w:szCs w:val="22"/>
                <w:lang w:bidi="th-TH"/>
              </w:rPr>
            </w:pPr>
          </w:p>
        </w:tc>
        <w:tc>
          <w:tcPr>
            <w:tcW w:w="1350" w:type="dxa"/>
            <w:vAlign w:val="bottom"/>
          </w:tcPr>
          <w:p w14:paraId="00C71AAF" w14:textId="4343F638" w:rsidR="004858F3" w:rsidRPr="00880EEB" w:rsidRDefault="004858F3" w:rsidP="004858F3">
            <w:pPr>
              <w:pStyle w:val="acctfourfigures"/>
              <w:tabs>
                <w:tab w:val="clear" w:pos="765"/>
                <w:tab w:val="decimal" w:pos="1097"/>
              </w:tabs>
              <w:spacing w:line="240" w:lineRule="exact"/>
              <w:ind w:right="3"/>
              <w:rPr>
                <w:rFonts w:cs="Times New Roman"/>
                <w:szCs w:val="22"/>
                <w:lang w:bidi="th-TH"/>
              </w:rPr>
            </w:pPr>
            <w:r>
              <w:rPr>
                <w:snapToGrid w:val="0"/>
                <w:lang w:eastAsia="th-TH"/>
              </w:rPr>
              <w:t>80,406</w:t>
            </w:r>
          </w:p>
        </w:tc>
      </w:tr>
      <w:tr w:rsidR="004858F3" w:rsidRPr="00880EEB" w14:paraId="63AB40D1" w14:textId="77777777" w:rsidTr="0093239C">
        <w:trPr>
          <w:cantSplit/>
          <w:trHeight w:val="70"/>
        </w:trPr>
        <w:tc>
          <w:tcPr>
            <w:tcW w:w="6219" w:type="dxa"/>
          </w:tcPr>
          <w:p w14:paraId="4056625A" w14:textId="77777777" w:rsidR="004858F3" w:rsidRPr="00880EEB" w:rsidRDefault="004858F3" w:rsidP="004858F3">
            <w:pPr>
              <w:spacing w:line="240" w:lineRule="exact"/>
              <w:ind w:right="-79"/>
              <w:rPr>
                <w:rFonts w:cs="Times New Roman"/>
                <w:szCs w:val="22"/>
              </w:rPr>
            </w:pPr>
            <w:r w:rsidRPr="00880EEB">
              <w:rPr>
                <w:rFonts w:cs="Times New Roman"/>
                <w:szCs w:val="22"/>
              </w:rPr>
              <w:t xml:space="preserve">Other financial institutions </w:t>
            </w:r>
          </w:p>
        </w:tc>
        <w:tc>
          <w:tcPr>
            <w:tcW w:w="1440" w:type="dxa"/>
            <w:shd w:val="clear" w:color="auto" w:fill="auto"/>
          </w:tcPr>
          <w:p w14:paraId="4D07F46E" w14:textId="6C5BC8ED" w:rsidR="004858F3" w:rsidRPr="00880EEB" w:rsidRDefault="004858F3" w:rsidP="004858F3">
            <w:pPr>
              <w:pStyle w:val="acctfourfigures"/>
              <w:tabs>
                <w:tab w:val="clear" w:pos="765"/>
                <w:tab w:val="decimal" w:pos="1167"/>
              </w:tabs>
              <w:spacing w:line="240" w:lineRule="exact"/>
              <w:ind w:right="-79"/>
              <w:rPr>
                <w:rFonts w:cs="Times New Roman"/>
                <w:snapToGrid w:val="0"/>
                <w:szCs w:val="22"/>
                <w:lang w:eastAsia="th-TH"/>
              </w:rPr>
            </w:pPr>
            <w:r w:rsidRPr="00C92B48">
              <w:t xml:space="preserve"> 524,881 </w:t>
            </w:r>
          </w:p>
        </w:tc>
        <w:tc>
          <w:tcPr>
            <w:tcW w:w="180" w:type="dxa"/>
          </w:tcPr>
          <w:p w14:paraId="453902B7" w14:textId="77777777" w:rsidR="004858F3" w:rsidRPr="00880EEB" w:rsidRDefault="004858F3" w:rsidP="004858F3">
            <w:pPr>
              <w:pStyle w:val="acctfourfigures"/>
              <w:tabs>
                <w:tab w:val="clear" w:pos="765"/>
                <w:tab w:val="decimal" w:pos="678"/>
                <w:tab w:val="decimal" w:pos="1181"/>
              </w:tabs>
              <w:spacing w:line="240" w:lineRule="exact"/>
              <w:ind w:right="-79"/>
              <w:rPr>
                <w:rFonts w:cs="Times New Roman"/>
                <w:szCs w:val="22"/>
                <w:lang w:bidi="th-TH"/>
              </w:rPr>
            </w:pPr>
          </w:p>
        </w:tc>
        <w:tc>
          <w:tcPr>
            <w:tcW w:w="1350" w:type="dxa"/>
            <w:vAlign w:val="bottom"/>
          </w:tcPr>
          <w:p w14:paraId="372A0FC1" w14:textId="21219B6D" w:rsidR="004858F3" w:rsidRPr="00880EEB" w:rsidRDefault="004858F3" w:rsidP="004858F3">
            <w:pPr>
              <w:pStyle w:val="acctfourfigures"/>
              <w:tabs>
                <w:tab w:val="clear" w:pos="765"/>
                <w:tab w:val="decimal" w:pos="1097"/>
              </w:tabs>
              <w:spacing w:line="240" w:lineRule="exact"/>
              <w:ind w:right="-79"/>
              <w:rPr>
                <w:rFonts w:cs="Times New Roman"/>
                <w:szCs w:val="22"/>
                <w:lang w:bidi="th-TH"/>
              </w:rPr>
            </w:pPr>
            <w:r>
              <w:rPr>
                <w:snapToGrid w:val="0"/>
                <w:lang w:eastAsia="th-TH"/>
              </w:rPr>
              <w:t>462,238</w:t>
            </w:r>
          </w:p>
        </w:tc>
      </w:tr>
      <w:tr w:rsidR="004858F3" w:rsidRPr="00C65EB1" w14:paraId="3C7F2FF1" w14:textId="77777777" w:rsidTr="0093239C">
        <w:trPr>
          <w:cantSplit/>
        </w:trPr>
        <w:tc>
          <w:tcPr>
            <w:tcW w:w="6219" w:type="dxa"/>
          </w:tcPr>
          <w:p w14:paraId="3BE28CBC" w14:textId="2C50CC68" w:rsidR="004858F3" w:rsidRPr="00C65EB1" w:rsidRDefault="004858F3" w:rsidP="004858F3">
            <w:pPr>
              <w:spacing w:line="240" w:lineRule="exact"/>
              <w:ind w:right="-79"/>
              <w:rPr>
                <w:rFonts w:cs="Times New Roman"/>
                <w:b/>
                <w:bCs/>
                <w:szCs w:val="22"/>
              </w:rPr>
            </w:pPr>
            <w:r w:rsidRPr="00C65EB1">
              <w:rPr>
                <w:rFonts w:cs="Times New Roman"/>
                <w:b/>
                <w:bCs/>
                <w:szCs w:val="22"/>
              </w:rPr>
              <w:t>Total domestic</w:t>
            </w:r>
          </w:p>
        </w:tc>
        <w:tc>
          <w:tcPr>
            <w:tcW w:w="1440" w:type="dxa"/>
            <w:tcBorders>
              <w:top w:val="single" w:sz="4" w:space="0" w:color="auto"/>
              <w:bottom w:val="single" w:sz="4" w:space="0" w:color="auto"/>
            </w:tcBorders>
            <w:shd w:val="clear" w:color="auto" w:fill="auto"/>
          </w:tcPr>
          <w:p w14:paraId="7D3DD6F8" w14:textId="18381C45"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r w:rsidRPr="00B53B10">
              <w:rPr>
                <w:b/>
                <w:bCs/>
              </w:rPr>
              <w:t>19,202,762</w:t>
            </w:r>
          </w:p>
        </w:tc>
        <w:tc>
          <w:tcPr>
            <w:tcW w:w="180" w:type="dxa"/>
          </w:tcPr>
          <w:p w14:paraId="486CDDA8"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vAlign w:val="bottom"/>
          </w:tcPr>
          <w:p w14:paraId="13804FB9" w14:textId="41134567" w:rsidR="004858F3" w:rsidRPr="00C65EB1" w:rsidRDefault="004858F3" w:rsidP="004858F3">
            <w:pPr>
              <w:pStyle w:val="acctfourfigures"/>
              <w:tabs>
                <w:tab w:val="clear" w:pos="765"/>
                <w:tab w:val="decimal" w:pos="1097"/>
              </w:tabs>
              <w:spacing w:line="240" w:lineRule="exact"/>
              <w:ind w:right="-79"/>
              <w:rPr>
                <w:rFonts w:cs="Times New Roman"/>
                <w:b/>
                <w:bCs/>
                <w:szCs w:val="22"/>
                <w:lang w:bidi="th-TH"/>
              </w:rPr>
            </w:pPr>
            <w:r>
              <w:rPr>
                <w:b/>
                <w:bCs/>
                <w:snapToGrid w:val="0"/>
                <w:lang w:eastAsia="th-TH"/>
              </w:rPr>
              <w:t>11,398,479</w:t>
            </w:r>
          </w:p>
        </w:tc>
      </w:tr>
      <w:tr w:rsidR="004858F3" w:rsidRPr="00C65EB1" w14:paraId="41BDF0A1" w14:textId="77777777" w:rsidTr="00080F43">
        <w:trPr>
          <w:cantSplit/>
        </w:trPr>
        <w:tc>
          <w:tcPr>
            <w:tcW w:w="6219" w:type="dxa"/>
          </w:tcPr>
          <w:p w14:paraId="09C4026C" w14:textId="77777777" w:rsidR="004858F3" w:rsidRPr="00C65EB1" w:rsidRDefault="004858F3" w:rsidP="004858F3">
            <w:pPr>
              <w:spacing w:line="240" w:lineRule="exact"/>
              <w:ind w:right="-79"/>
              <w:rPr>
                <w:rFonts w:cs="Times New Roman"/>
                <w:b/>
                <w:bCs/>
                <w:szCs w:val="22"/>
              </w:rPr>
            </w:pPr>
          </w:p>
        </w:tc>
        <w:tc>
          <w:tcPr>
            <w:tcW w:w="1440" w:type="dxa"/>
            <w:tcBorders>
              <w:top w:val="single" w:sz="4" w:space="0" w:color="auto"/>
            </w:tcBorders>
            <w:shd w:val="clear" w:color="auto" w:fill="auto"/>
            <w:vAlign w:val="bottom"/>
          </w:tcPr>
          <w:p w14:paraId="3F9D9EBC" w14:textId="77777777"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1CDF604D"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vAlign w:val="bottom"/>
          </w:tcPr>
          <w:p w14:paraId="407E20D2" w14:textId="77777777" w:rsidR="004858F3" w:rsidRDefault="004858F3" w:rsidP="004858F3">
            <w:pPr>
              <w:pStyle w:val="acctfourfigures"/>
              <w:tabs>
                <w:tab w:val="clear" w:pos="765"/>
                <w:tab w:val="decimal" w:pos="1097"/>
              </w:tabs>
              <w:spacing w:line="240" w:lineRule="exact"/>
              <w:ind w:right="-79"/>
              <w:rPr>
                <w:b/>
                <w:bCs/>
                <w:snapToGrid w:val="0"/>
                <w:lang w:eastAsia="th-TH"/>
              </w:rPr>
            </w:pPr>
          </w:p>
        </w:tc>
      </w:tr>
      <w:tr w:rsidR="004858F3" w:rsidRPr="00C65EB1" w14:paraId="091CE035" w14:textId="77777777" w:rsidTr="00080F43">
        <w:trPr>
          <w:cantSplit/>
        </w:trPr>
        <w:tc>
          <w:tcPr>
            <w:tcW w:w="6219" w:type="dxa"/>
          </w:tcPr>
          <w:p w14:paraId="0C3C377B" w14:textId="03761F6E" w:rsidR="004858F3" w:rsidRPr="00C65EB1" w:rsidRDefault="004858F3" w:rsidP="004858F3">
            <w:pPr>
              <w:spacing w:line="240" w:lineRule="exact"/>
              <w:ind w:right="-79"/>
              <w:rPr>
                <w:rFonts w:cs="Times New Roman"/>
                <w:b/>
                <w:bCs/>
                <w:szCs w:val="22"/>
              </w:rPr>
            </w:pPr>
            <w:r w:rsidRPr="00AB5DFA">
              <w:rPr>
                <w:rFonts w:cs="Times New Roman"/>
                <w:b/>
                <w:bCs/>
                <w:i/>
                <w:iCs/>
                <w:szCs w:val="22"/>
                <w:lang w:bidi="th-TH"/>
              </w:rPr>
              <w:t>Foreign</w:t>
            </w:r>
          </w:p>
        </w:tc>
        <w:tc>
          <w:tcPr>
            <w:tcW w:w="1440" w:type="dxa"/>
            <w:shd w:val="clear" w:color="auto" w:fill="auto"/>
          </w:tcPr>
          <w:p w14:paraId="7D291B48" w14:textId="77777777"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2D08A2CD"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Pr>
          <w:p w14:paraId="3F5A5FE0" w14:textId="77777777" w:rsidR="004858F3" w:rsidRDefault="004858F3" w:rsidP="004858F3">
            <w:pPr>
              <w:pStyle w:val="acctfourfigures"/>
              <w:tabs>
                <w:tab w:val="clear" w:pos="765"/>
                <w:tab w:val="decimal" w:pos="1097"/>
              </w:tabs>
              <w:spacing w:line="240" w:lineRule="exact"/>
              <w:ind w:right="-79"/>
              <w:rPr>
                <w:b/>
                <w:bCs/>
                <w:snapToGrid w:val="0"/>
                <w:lang w:eastAsia="th-TH"/>
              </w:rPr>
            </w:pPr>
          </w:p>
        </w:tc>
      </w:tr>
      <w:tr w:rsidR="004858F3" w:rsidRPr="00C65EB1" w14:paraId="0C8EB488" w14:textId="77777777" w:rsidTr="0093239C">
        <w:trPr>
          <w:cantSplit/>
        </w:trPr>
        <w:tc>
          <w:tcPr>
            <w:tcW w:w="6219" w:type="dxa"/>
          </w:tcPr>
          <w:p w14:paraId="30512216" w14:textId="65A07A61" w:rsidR="004858F3" w:rsidRPr="00C65EB1" w:rsidRDefault="004858F3" w:rsidP="004858F3">
            <w:pPr>
              <w:spacing w:line="240" w:lineRule="exact"/>
              <w:ind w:right="-79"/>
              <w:rPr>
                <w:rFonts w:cs="Times New Roman"/>
                <w:b/>
                <w:bCs/>
                <w:szCs w:val="22"/>
              </w:rPr>
            </w:pPr>
            <w:r w:rsidRPr="00AB5DFA">
              <w:rPr>
                <w:rFonts w:cs="Times New Roman"/>
                <w:szCs w:val="22"/>
              </w:rPr>
              <w:t xml:space="preserve">US Dollar </w:t>
            </w:r>
          </w:p>
        </w:tc>
        <w:tc>
          <w:tcPr>
            <w:tcW w:w="1440" w:type="dxa"/>
            <w:tcBorders>
              <w:bottom w:val="single" w:sz="4" w:space="0" w:color="auto"/>
            </w:tcBorders>
            <w:shd w:val="clear" w:color="auto" w:fill="auto"/>
          </w:tcPr>
          <w:p w14:paraId="33956EC0" w14:textId="395E6DCF"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r w:rsidRPr="00394006">
              <w:t xml:space="preserve"> 3,554,636 </w:t>
            </w:r>
          </w:p>
        </w:tc>
        <w:tc>
          <w:tcPr>
            <w:tcW w:w="180" w:type="dxa"/>
          </w:tcPr>
          <w:p w14:paraId="06C67D8A"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Borders>
              <w:bottom w:val="single" w:sz="4" w:space="0" w:color="auto"/>
            </w:tcBorders>
            <w:vAlign w:val="bottom"/>
          </w:tcPr>
          <w:p w14:paraId="07CADD0B" w14:textId="5002EF39" w:rsidR="004858F3" w:rsidRDefault="004858F3" w:rsidP="004858F3">
            <w:pPr>
              <w:pStyle w:val="acctfourfigures"/>
              <w:tabs>
                <w:tab w:val="clear" w:pos="765"/>
                <w:tab w:val="decimal" w:pos="1097"/>
              </w:tabs>
              <w:spacing w:line="240" w:lineRule="exact"/>
              <w:ind w:right="-79"/>
              <w:rPr>
                <w:b/>
                <w:bCs/>
                <w:snapToGrid w:val="0"/>
                <w:lang w:eastAsia="th-TH"/>
              </w:rPr>
            </w:pPr>
            <w:r w:rsidRPr="00AB5DFA">
              <w:rPr>
                <w:snapToGrid w:val="0"/>
                <w:lang w:eastAsia="th-TH"/>
              </w:rPr>
              <w:t>-</w:t>
            </w:r>
          </w:p>
        </w:tc>
      </w:tr>
      <w:tr w:rsidR="004858F3" w:rsidRPr="00C65EB1" w14:paraId="7380DE38" w14:textId="77777777" w:rsidTr="0093239C">
        <w:trPr>
          <w:cantSplit/>
        </w:trPr>
        <w:tc>
          <w:tcPr>
            <w:tcW w:w="6219" w:type="dxa"/>
          </w:tcPr>
          <w:p w14:paraId="1488CEEF" w14:textId="1BA02D49" w:rsidR="004858F3" w:rsidRPr="00C65EB1" w:rsidRDefault="004858F3" w:rsidP="004858F3">
            <w:pPr>
              <w:spacing w:line="240" w:lineRule="exact"/>
              <w:ind w:right="-79"/>
              <w:rPr>
                <w:rFonts w:cs="Times New Roman"/>
                <w:b/>
                <w:bCs/>
                <w:szCs w:val="22"/>
              </w:rPr>
            </w:pPr>
            <w:r w:rsidRPr="00AB5DFA">
              <w:rPr>
                <w:rFonts w:cs="Times New Roman"/>
                <w:b/>
                <w:bCs/>
                <w:szCs w:val="22"/>
              </w:rPr>
              <w:t>Total foreign</w:t>
            </w:r>
          </w:p>
        </w:tc>
        <w:tc>
          <w:tcPr>
            <w:tcW w:w="1440" w:type="dxa"/>
            <w:tcBorders>
              <w:top w:val="single" w:sz="4" w:space="0" w:color="auto"/>
              <w:bottom w:val="single" w:sz="4" w:space="0" w:color="auto"/>
            </w:tcBorders>
            <w:shd w:val="clear" w:color="auto" w:fill="auto"/>
          </w:tcPr>
          <w:p w14:paraId="5F7762D7" w14:textId="76A777E3"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r w:rsidRPr="00B53B10">
              <w:rPr>
                <w:b/>
                <w:bCs/>
              </w:rPr>
              <w:t>3,554,636</w:t>
            </w:r>
          </w:p>
        </w:tc>
        <w:tc>
          <w:tcPr>
            <w:tcW w:w="180" w:type="dxa"/>
          </w:tcPr>
          <w:p w14:paraId="0217BEE8"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vAlign w:val="bottom"/>
          </w:tcPr>
          <w:p w14:paraId="640373DD" w14:textId="7967DAC6" w:rsidR="004858F3" w:rsidRPr="000D2FE5" w:rsidRDefault="004858F3" w:rsidP="004858F3">
            <w:pPr>
              <w:pStyle w:val="acctfourfigures"/>
              <w:tabs>
                <w:tab w:val="clear" w:pos="765"/>
                <w:tab w:val="decimal" w:pos="1097"/>
              </w:tabs>
              <w:spacing w:line="240" w:lineRule="exact"/>
              <w:ind w:right="-79"/>
              <w:rPr>
                <w:b/>
                <w:bCs/>
                <w:snapToGrid w:val="0"/>
                <w:lang w:eastAsia="th-TH"/>
              </w:rPr>
            </w:pPr>
            <w:r w:rsidRPr="0093239C">
              <w:rPr>
                <w:b/>
                <w:bCs/>
                <w:snapToGrid w:val="0"/>
                <w:lang w:eastAsia="th-TH"/>
              </w:rPr>
              <w:t>-</w:t>
            </w:r>
          </w:p>
        </w:tc>
      </w:tr>
      <w:tr w:rsidR="004858F3" w:rsidRPr="00C65EB1" w14:paraId="29BF0145" w14:textId="77777777" w:rsidTr="0093239C">
        <w:trPr>
          <w:cantSplit/>
        </w:trPr>
        <w:tc>
          <w:tcPr>
            <w:tcW w:w="6219" w:type="dxa"/>
          </w:tcPr>
          <w:p w14:paraId="4F0037D9" w14:textId="77777777" w:rsidR="004858F3" w:rsidRPr="00C65EB1" w:rsidRDefault="004858F3" w:rsidP="004858F3">
            <w:pPr>
              <w:spacing w:line="240" w:lineRule="exact"/>
              <w:ind w:right="-79"/>
              <w:rPr>
                <w:rFonts w:cs="Times New Roman"/>
                <w:b/>
                <w:bCs/>
                <w:szCs w:val="22"/>
              </w:rPr>
            </w:pPr>
          </w:p>
        </w:tc>
        <w:tc>
          <w:tcPr>
            <w:tcW w:w="1440" w:type="dxa"/>
            <w:tcBorders>
              <w:top w:val="single" w:sz="4" w:space="0" w:color="auto"/>
            </w:tcBorders>
            <w:shd w:val="clear" w:color="auto" w:fill="auto"/>
          </w:tcPr>
          <w:p w14:paraId="566B4FC8" w14:textId="77777777"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6DE07E3A"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vAlign w:val="bottom"/>
          </w:tcPr>
          <w:p w14:paraId="5857575A" w14:textId="77777777" w:rsidR="004858F3" w:rsidRDefault="004858F3" w:rsidP="004858F3">
            <w:pPr>
              <w:pStyle w:val="acctfourfigures"/>
              <w:tabs>
                <w:tab w:val="clear" w:pos="765"/>
                <w:tab w:val="decimal" w:pos="1097"/>
              </w:tabs>
              <w:spacing w:line="240" w:lineRule="exact"/>
              <w:ind w:right="-79"/>
              <w:rPr>
                <w:b/>
                <w:bCs/>
                <w:snapToGrid w:val="0"/>
                <w:lang w:eastAsia="th-TH"/>
              </w:rPr>
            </w:pPr>
          </w:p>
        </w:tc>
      </w:tr>
      <w:tr w:rsidR="004858F3" w:rsidRPr="00C65EB1" w14:paraId="0FAE45D4" w14:textId="77777777" w:rsidTr="0093239C">
        <w:trPr>
          <w:cantSplit/>
        </w:trPr>
        <w:tc>
          <w:tcPr>
            <w:tcW w:w="6219" w:type="dxa"/>
          </w:tcPr>
          <w:p w14:paraId="35DAA584" w14:textId="2040C58F" w:rsidR="004858F3" w:rsidRPr="00C65EB1" w:rsidRDefault="004858F3" w:rsidP="004858F3">
            <w:pPr>
              <w:spacing w:line="240" w:lineRule="exact"/>
              <w:ind w:right="-79"/>
              <w:rPr>
                <w:rFonts w:cs="Times New Roman"/>
                <w:b/>
                <w:bCs/>
                <w:szCs w:val="22"/>
              </w:rPr>
            </w:pPr>
            <w:r w:rsidRPr="00AB5DFA">
              <w:rPr>
                <w:rFonts w:cs="Times New Roman"/>
                <w:b/>
                <w:bCs/>
                <w:szCs w:val="22"/>
              </w:rPr>
              <w:t>Total domestic and foreign</w:t>
            </w:r>
          </w:p>
        </w:tc>
        <w:tc>
          <w:tcPr>
            <w:tcW w:w="1440" w:type="dxa"/>
            <w:tcBorders>
              <w:bottom w:val="double" w:sz="4" w:space="0" w:color="auto"/>
            </w:tcBorders>
            <w:shd w:val="clear" w:color="auto" w:fill="auto"/>
          </w:tcPr>
          <w:p w14:paraId="200C945E" w14:textId="11AF2991" w:rsidR="004858F3" w:rsidRPr="00C65EB1" w:rsidRDefault="004858F3" w:rsidP="004858F3">
            <w:pPr>
              <w:pStyle w:val="acctfourfigures"/>
              <w:tabs>
                <w:tab w:val="clear" w:pos="765"/>
                <w:tab w:val="decimal" w:pos="1167"/>
              </w:tabs>
              <w:spacing w:line="240" w:lineRule="exact"/>
              <w:ind w:right="-79"/>
              <w:rPr>
                <w:rFonts w:cs="Times New Roman"/>
                <w:b/>
                <w:bCs/>
                <w:snapToGrid w:val="0"/>
                <w:szCs w:val="22"/>
                <w:lang w:eastAsia="th-TH"/>
              </w:rPr>
            </w:pPr>
            <w:r w:rsidRPr="00B53B10">
              <w:rPr>
                <w:b/>
                <w:bCs/>
              </w:rPr>
              <w:t>22,757,398</w:t>
            </w:r>
          </w:p>
        </w:tc>
        <w:tc>
          <w:tcPr>
            <w:tcW w:w="180" w:type="dxa"/>
          </w:tcPr>
          <w:p w14:paraId="1DA4A4B4" w14:textId="77777777" w:rsidR="004858F3" w:rsidRPr="00C65EB1" w:rsidRDefault="004858F3" w:rsidP="004858F3">
            <w:pPr>
              <w:pStyle w:val="acctfourfigures"/>
              <w:tabs>
                <w:tab w:val="clear" w:pos="765"/>
                <w:tab w:val="decimal" w:pos="678"/>
              </w:tabs>
              <w:spacing w:line="240" w:lineRule="exact"/>
              <w:ind w:right="-79"/>
              <w:rPr>
                <w:rFonts w:cs="Times New Roman"/>
                <w:b/>
                <w:bCs/>
                <w:szCs w:val="22"/>
              </w:rPr>
            </w:pPr>
          </w:p>
        </w:tc>
        <w:tc>
          <w:tcPr>
            <w:tcW w:w="1350" w:type="dxa"/>
            <w:tcBorders>
              <w:bottom w:val="double" w:sz="4" w:space="0" w:color="auto"/>
            </w:tcBorders>
            <w:vAlign w:val="bottom"/>
          </w:tcPr>
          <w:p w14:paraId="504F5CF7" w14:textId="27EB434E" w:rsidR="004858F3" w:rsidRDefault="004858F3" w:rsidP="004858F3">
            <w:pPr>
              <w:pStyle w:val="acctfourfigures"/>
              <w:tabs>
                <w:tab w:val="clear" w:pos="765"/>
                <w:tab w:val="decimal" w:pos="1097"/>
              </w:tabs>
              <w:spacing w:line="240" w:lineRule="exact"/>
              <w:ind w:right="-79"/>
              <w:rPr>
                <w:b/>
                <w:bCs/>
                <w:snapToGrid w:val="0"/>
                <w:lang w:eastAsia="th-TH"/>
              </w:rPr>
            </w:pPr>
            <w:r w:rsidRPr="00AB5DFA">
              <w:rPr>
                <w:b/>
                <w:bCs/>
                <w:snapToGrid w:val="0"/>
                <w:lang w:eastAsia="th-TH"/>
              </w:rPr>
              <w:t>11,398,479</w:t>
            </w:r>
          </w:p>
        </w:tc>
      </w:tr>
    </w:tbl>
    <w:p w14:paraId="62904B9D" w14:textId="77777777" w:rsidR="00D31B3C" w:rsidRPr="00EC65EE" w:rsidRDefault="00D31B3C" w:rsidP="00A75EAC">
      <w:pPr>
        <w:pStyle w:val="Heading1"/>
        <w:numPr>
          <w:ilvl w:val="0"/>
          <w:numId w:val="0"/>
        </w:numPr>
        <w:spacing w:before="0" w:after="0" w:line="240" w:lineRule="exact"/>
        <w:ind w:left="549" w:hanging="549"/>
        <w:rPr>
          <w:rFonts w:cs="Times New Roman"/>
          <w:b w:val="0"/>
          <w:bCs/>
          <w:i w:val="0"/>
          <w:sz w:val="22"/>
          <w:szCs w:val="18"/>
        </w:rPr>
      </w:pPr>
    </w:p>
    <w:p w14:paraId="1F0F12B8" w14:textId="3A2BF3B9" w:rsidR="003F718A" w:rsidRPr="0012708E" w:rsidRDefault="003F718A"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92517E">
        <w:rPr>
          <w:rFonts w:cs="Times New Roman"/>
          <w:i w:val="0"/>
          <w:lang w:bidi="th-TH"/>
        </w:rPr>
        <w:t>2</w:t>
      </w:r>
      <w:r w:rsidRPr="0012708E">
        <w:rPr>
          <w:rFonts w:cs="Times New Roman"/>
        </w:rPr>
        <w:tab/>
      </w:r>
      <w:r w:rsidRPr="0012708E">
        <w:rPr>
          <w:rFonts w:cs="Times New Roman"/>
          <w:i w:val="0"/>
        </w:rPr>
        <w:t>Debt issued and borrowings</w:t>
      </w:r>
    </w:p>
    <w:p w14:paraId="03E2637B" w14:textId="77777777" w:rsidR="003F718A" w:rsidRPr="00EC65EE" w:rsidRDefault="003F718A" w:rsidP="00A75EAC">
      <w:pPr>
        <w:pStyle w:val="Heading1"/>
        <w:numPr>
          <w:ilvl w:val="0"/>
          <w:numId w:val="0"/>
        </w:numPr>
        <w:spacing w:before="0" w:after="0" w:line="240" w:lineRule="exact"/>
        <w:ind w:left="540" w:hanging="540"/>
        <w:rPr>
          <w:rFonts w:cs="Times New Roman"/>
          <w:b w:val="0"/>
          <w:bCs/>
          <w:i w:val="0"/>
          <w:iCs/>
          <w:sz w:val="22"/>
          <w:szCs w:val="22"/>
        </w:rPr>
      </w:pPr>
    </w:p>
    <w:p w14:paraId="1F0A66EE" w14:textId="38319416" w:rsidR="003851BD" w:rsidRDefault="003851BD" w:rsidP="00A75EAC">
      <w:pPr>
        <w:spacing w:line="240" w:lineRule="exact"/>
        <w:ind w:left="540" w:right="-29"/>
        <w:jc w:val="both"/>
        <w:rPr>
          <w:rFonts w:cs="Times New Roman"/>
          <w:szCs w:val="22"/>
        </w:rPr>
      </w:pPr>
      <w:r w:rsidRPr="0012708E">
        <w:rPr>
          <w:rFonts w:cs="Times New Roman"/>
          <w:szCs w:val="22"/>
        </w:rPr>
        <w:t xml:space="preserve">As at </w:t>
      </w:r>
      <w:r w:rsidR="00BF30F5" w:rsidRPr="0012708E">
        <w:rPr>
          <w:rFonts w:cs="Times New Roman"/>
          <w:szCs w:val="22"/>
        </w:rPr>
        <w:t xml:space="preserve">31 December </w:t>
      </w:r>
      <w:r w:rsidR="00F24EAF">
        <w:rPr>
          <w:rFonts w:cs="Times New Roman"/>
          <w:szCs w:val="22"/>
        </w:rPr>
        <w:t>2023 and 2022</w:t>
      </w:r>
      <w:r w:rsidRPr="0012708E">
        <w:rPr>
          <w:rFonts w:cs="Times New Roman"/>
          <w:szCs w:val="22"/>
        </w:rPr>
        <w:t xml:space="preserve">, debt issued and borrowings, </w:t>
      </w:r>
      <w:r w:rsidRPr="0012708E">
        <w:rPr>
          <w:rFonts w:cs="Times New Roman"/>
        </w:rPr>
        <w:t xml:space="preserve">which were </w:t>
      </w:r>
      <w:r w:rsidR="001E73BB" w:rsidRPr="0012708E">
        <w:rPr>
          <w:rFonts w:cs="Times New Roman"/>
        </w:rPr>
        <w:t xml:space="preserve">issued in </w:t>
      </w:r>
      <w:r w:rsidR="00917049" w:rsidRPr="0012708E">
        <w:rPr>
          <w:rFonts w:cs="Times New Roman"/>
        </w:rPr>
        <w:t>Thailand</w:t>
      </w:r>
      <w:r w:rsidR="001E73BB" w:rsidRPr="0012708E">
        <w:rPr>
          <w:rFonts w:cs="Times New Roman"/>
        </w:rPr>
        <w:t xml:space="preserve"> and </w:t>
      </w:r>
      <w:r w:rsidRPr="0012708E">
        <w:rPr>
          <w:rFonts w:cs="Times New Roman"/>
        </w:rPr>
        <w:t xml:space="preserve">denominated entirely in Thai Baht, </w:t>
      </w:r>
      <w:r w:rsidRPr="0012708E">
        <w:rPr>
          <w:rFonts w:cs="Times New Roman"/>
          <w:szCs w:val="22"/>
        </w:rPr>
        <w:t>consist of the following:</w:t>
      </w:r>
    </w:p>
    <w:p w14:paraId="610ADB25" w14:textId="77777777" w:rsidR="003F0459" w:rsidRDefault="003F0459" w:rsidP="00A75EAC">
      <w:pPr>
        <w:spacing w:line="240" w:lineRule="exact"/>
        <w:ind w:left="540" w:right="-29"/>
        <w:jc w:val="both"/>
        <w:rPr>
          <w:rFonts w:cs="Times New Roman"/>
          <w:szCs w:val="22"/>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3F0459" w:rsidRPr="00AB5DFA" w14:paraId="0EA3B94B" w14:textId="77777777" w:rsidTr="00080F43">
        <w:tc>
          <w:tcPr>
            <w:tcW w:w="3510" w:type="dxa"/>
            <w:tcBorders>
              <w:top w:val="nil"/>
              <w:left w:val="nil"/>
              <w:bottom w:val="nil"/>
              <w:right w:val="nil"/>
            </w:tcBorders>
            <w:shd w:val="clear" w:color="auto" w:fill="auto"/>
            <w:noWrap/>
          </w:tcPr>
          <w:p w14:paraId="2F2ADC44" w14:textId="77777777" w:rsidR="003F0459" w:rsidRPr="00AB5DFA" w:rsidRDefault="003F0459" w:rsidP="00080F43">
            <w:pPr>
              <w:spacing w:line="240" w:lineRule="exact"/>
              <w:rPr>
                <w:rFonts w:eastAsia="Batang" w:cs="Times New Roman"/>
                <w:b/>
                <w:bCs/>
                <w:szCs w:val="22"/>
                <w:lang w:eastAsia="ko-KR"/>
              </w:rPr>
            </w:pPr>
            <w:bookmarkStart w:id="8" w:name="_Hlk150105640"/>
          </w:p>
        </w:tc>
        <w:tc>
          <w:tcPr>
            <w:tcW w:w="1260" w:type="dxa"/>
            <w:tcBorders>
              <w:top w:val="nil"/>
              <w:left w:val="nil"/>
              <w:bottom w:val="nil"/>
              <w:right w:val="nil"/>
            </w:tcBorders>
            <w:shd w:val="clear" w:color="auto" w:fill="auto"/>
            <w:noWrap/>
            <w:vAlign w:val="bottom"/>
          </w:tcPr>
          <w:p w14:paraId="1A50DAD2" w14:textId="77777777" w:rsidR="003F0459" w:rsidRPr="00AB5DFA" w:rsidRDefault="003F0459" w:rsidP="00080F43">
            <w:pPr>
              <w:spacing w:line="240" w:lineRule="exact"/>
              <w:jc w:val="center"/>
              <w:rPr>
                <w:rFonts w:eastAsia="Batang" w:cs="Times New Roman"/>
                <w:b/>
                <w:bCs/>
                <w:szCs w:val="22"/>
                <w:rtl/>
                <w:cs/>
                <w:lang w:eastAsia="ko-KR"/>
              </w:rPr>
            </w:pPr>
          </w:p>
        </w:tc>
        <w:tc>
          <w:tcPr>
            <w:tcW w:w="1440" w:type="dxa"/>
            <w:tcBorders>
              <w:top w:val="nil"/>
              <w:left w:val="nil"/>
              <w:bottom w:val="nil"/>
              <w:right w:val="nil"/>
            </w:tcBorders>
            <w:shd w:val="clear" w:color="auto" w:fill="auto"/>
            <w:vAlign w:val="bottom"/>
          </w:tcPr>
          <w:p w14:paraId="2AE77405" w14:textId="77777777" w:rsidR="003F0459" w:rsidRPr="00AB5DFA" w:rsidRDefault="003F0459" w:rsidP="00080F43">
            <w:pPr>
              <w:spacing w:line="240" w:lineRule="exact"/>
              <w:jc w:val="center"/>
              <w:rPr>
                <w:rFonts w:eastAsia="Batang" w:cs="Times New Roman"/>
                <w:b/>
                <w:bCs/>
                <w:szCs w:val="22"/>
                <w:rtl/>
                <w:cs/>
                <w:lang w:eastAsia="ko-KR"/>
              </w:rPr>
            </w:pPr>
          </w:p>
        </w:tc>
        <w:tc>
          <w:tcPr>
            <w:tcW w:w="2970" w:type="dxa"/>
            <w:gridSpan w:val="3"/>
            <w:tcBorders>
              <w:top w:val="nil"/>
              <w:left w:val="nil"/>
              <w:bottom w:val="nil"/>
              <w:right w:val="nil"/>
            </w:tcBorders>
            <w:shd w:val="clear" w:color="auto" w:fill="auto"/>
            <w:vAlign w:val="bottom"/>
          </w:tcPr>
          <w:p w14:paraId="0C5AB378" w14:textId="77777777" w:rsidR="003F0459" w:rsidRPr="00AB5DFA" w:rsidRDefault="003F0459" w:rsidP="00080F43">
            <w:pPr>
              <w:spacing w:line="240" w:lineRule="exact"/>
              <w:jc w:val="center"/>
              <w:rPr>
                <w:rFonts w:eastAsia="Batang" w:cs="Times New Roman"/>
                <w:b/>
                <w:bCs/>
                <w:szCs w:val="22"/>
                <w:lang w:eastAsia="ko-KR"/>
              </w:rPr>
            </w:pPr>
            <w:r w:rsidRPr="00AB5DFA">
              <w:rPr>
                <w:rFonts w:eastAsia="Batang" w:cs="Times New Roman"/>
                <w:b/>
                <w:bCs/>
                <w:szCs w:val="22"/>
                <w:lang w:eastAsia="ko-KR"/>
              </w:rPr>
              <w:t>Consolidated and the Bank</w:t>
            </w:r>
          </w:p>
        </w:tc>
      </w:tr>
      <w:tr w:rsidR="003F0459" w:rsidRPr="00AB5DFA" w14:paraId="5D14AF75" w14:textId="77777777" w:rsidTr="00080F43">
        <w:tc>
          <w:tcPr>
            <w:tcW w:w="3510" w:type="dxa"/>
            <w:tcBorders>
              <w:top w:val="nil"/>
              <w:left w:val="nil"/>
              <w:bottom w:val="nil"/>
              <w:right w:val="nil"/>
            </w:tcBorders>
            <w:shd w:val="clear" w:color="auto" w:fill="auto"/>
          </w:tcPr>
          <w:p w14:paraId="3A083CA7" w14:textId="77777777" w:rsidR="003F0459" w:rsidRPr="00AB5DFA" w:rsidRDefault="003F0459" w:rsidP="00080F43">
            <w:pPr>
              <w:spacing w:line="240" w:lineRule="exact"/>
              <w:rPr>
                <w:rFonts w:eastAsia="Batang" w:cs="Times New Roman"/>
                <w:b/>
                <w:bCs/>
                <w:szCs w:val="22"/>
                <w:lang w:eastAsia="ko-KR"/>
              </w:rPr>
            </w:pPr>
          </w:p>
        </w:tc>
        <w:tc>
          <w:tcPr>
            <w:tcW w:w="1260" w:type="dxa"/>
            <w:tcBorders>
              <w:top w:val="nil"/>
              <w:left w:val="nil"/>
              <w:right w:val="nil"/>
            </w:tcBorders>
            <w:shd w:val="clear" w:color="auto" w:fill="auto"/>
            <w:vAlign w:val="bottom"/>
          </w:tcPr>
          <w:p w14:paraId="690B944E"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 xml:space="preserve">Year of maturity </w:t>
            </w:r>
          </w:p>
        </w:tc>
        <w:tc>
          <w:tcPr>
            <w:tcW w:w="1440" w:type="dxa"/>
            <w:tcBorders>
              <w:top w:val="nil"/>
              <w:left w:val="nil"/>
              <w:right w:val="nil"/>
            </w:tcBorders>
            <w:shd w:val="clear" w:color="auto" w:fill="auto"/>
            <w:vAlign w:val="bottom"/>
          </w:tcPr>
          <w:p w14:paraId="7C4552AB"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Interest rate</w:t>
            </w:r>
          </w:p>
        </w:tc>
        <w:tc>
          <w:tcPr>
            <w:tcW w:w="1440" w:type="dxa"/>
            <w:tcBorders>
              <w:top w:val="nil"/>
              <w:left w:val="nil"/>
              <w:right w:val="nil"/>
            </w:tcBorders>
            <w:shd w:val="clear" w:color="auto" w:fill="auto"/>
            <w:vAlign w:val="bottom"/>
          </w:tcPr>
          <w:p w14:paraId="2009F8CC" w14:textId="77777777" w:rsidR="003F0459" w:rsidRPr="00AB5DFA" w:rsidRDefault="003F0459" w:rsidP="00080F43">
            <w:pPr>
              <w:spacing w:line="240" w:lineRule="exact"/>
              <w:ind w:left="-119" w:right="-110"/>
              <w:jc w:val="center"/>
              <w:rPr>
                <w:rFonts w:eastAsia="Batang" w:cs="Times New Roman"/>
                <w:szCs w:val="22"/>
                <w:lang w:eastAsia="ko-KR"/>
              </w:rPr>
            </w:pPr>
            <w:r w:rsidRPr="00AB5DFA">
              <w:rPr>
                <w:rFonts w:cs="Times New Roman"/>
                <w:szCs w:val="22"/>
                <w:lang w:eastAsia="ko-KR"/>
              </w:rPr>
              <w:t>202</w:t>
            </w:r>
            <w:r>
              <w:rPr>
                <w:rFonts w:cs="Times New Roman"/>
                <w:szCs w:val="22"/>
                <w:lang w:eastAsia="ko-KR"/>
              </w:rPr>
              <w:t>3</w:t>
            </w:r>
          </w:p>
        </w:tc>
        <w:tc>
          <w:tcPr>
            <w:tcW w:w="270" w:type="dxa"/>
            <w:tcBorders>
              <w:top w:val="nil"/>
              <w:left w:val="nil"/>
              <w:right w:val="nil"/>
            </w:tcBorders>
            <w:vAlign w:val="bottom"/>
          </w:tcPr>
          <w:p w14:paraId="399A7663" w14:textId="77777777" w:rsidR="003F0459" w:rsidRPr="00AB5DFA" w:rsidRDefault="003F0459" w:rsidP="00080F43">
            <w:pPr>
              <w:spacing w:line="240" w:lineRule="exact"/>
              <w:ind w:left="-119" w:right="-110"/>
              <w:jc w:val="center"/>
              <w:rPr>
                <w:rFonts w:cs="Times New Roman"/>
                <w:szCs w:val="22"/>
                <w:lang w:eastAsia="ko-KR"/>
              </w:rPr>
            </w:pPr>
          </w:p>
        </w:tc>
        <w:tc>
          <w:tcPr>
            <w:tcW w:w="1260" w:type="dxa"/>
            <w:tcBorders>
              <w:top w:val="nil"/>
              <w:left w:val="nil"/>
              <w:right w:val="nil"/>
            </w:tcBorders>
            <w:vAlign w:val="bottom"/>
          </w:tcPr>
          <w:p w14:paraId="75BC8A5B" w14:textId="470A538B" w:rsidR="003F0459" w:rsidRPr="00AB5DFA" w:rsidRDefault="003F0459" w:rsidP="00080F43">
            <w:pPr>
              <w:spacing w:line="240" w:lineRule="exact"/>
              <w:ind w:left="-119" w:right="-110"/>
              <w:jc w:val="center"/>
              <w:rPr>
                <w:rFonts w:cs="Times New Roman"/>
                <w:szCs w:val="22"/>
                <w:lang w:eastAsia="ko-KR"/>
              </w:rPr>
            </w:pPr>
            <w:r w:rsidRPr="00AB5DFA">
              <w:rPr>
                <w:rFonts w:cs="Times New Roman"/>
                <w:szCs w:val="22"/>
                <w:lang w:eastAsia="ko-KR"/>
              </w:rPr>
              <w:t>2022</w:t>
            </w:r>
          </w:p>
        </w:tc>
      </w:tr>
      <w:tr w:rsidR="003F0459" w:rsidRPr="00AB5DFA" w14:paraId="714C8E09" w14:textId="77777777" w:rsidTr="00080F43">
        <w:tc>
          <w:tcPr>
            <w:tcW w:w="3510" w:type="dxa"/>
            <w:tcBorders>
              <w:top w:val="nil"/>
              <w:left w:val="nil"/>
              <w:bottom w:val="nil"/>
              <w:right w:val="nil"/>
            </w:tcBorders>
            <w:shd w:val="clear" w:color="auto" w:fill="auto"/>
          </w:tcPr>
          <w:p w14:paraId="7D9BF2A4" w14:textId="77777777" w:rsidR="003F0459" w:rsidRPr="00AB5DFA" w:rsidRDefault="003F0459" w:rsidP="00080F43">
            <w:pPr>
              <w:spacing w:line="240" w:lineRule="exact"/>
              <w:rPr>
                <w:rFonts w:eastAsia="Batang" w:cs="Times New Roman"/>
                <w:b/>
                <w:bCs/>
                <w:szCs w:val="22"/>
                <w:lang w:eastAsia="ko-KR"/>
              </w:rPr>
            </w:pPr>
          </w:p>
        </w:tc>
        <w:tc>
          <w:tcPr>
            <w:tcW w:w="1260" w:type="dxa"/>
            <w:tcBorders>
              <w:left w:val="nil"/>
              <w:bottom w:val="nil"/>
              <w:right w:val="nil"/>
            </w:tcBorders>
          </w:tcPr>
          <w:p w14:paraId="62B8874B" w14:textId="77777777" w:rsidR="003F0459" w:rsidRPr="00AB5DFA" w:rsidRDefault="003F0459" w:rsidP="00080F43">
            <w:pPr>
              <w:tabs>
                <w:tab w:val="left" w:pos="705"/>
              </w:tabs>
              <w:spacing w:line="240" w:lineRule="exact"/>
              <w:jc w:val="center"/>
              <w:rPr>
                <w:rFonts w:eastAsia="Batang" w:cs="Times New Roman"/>
                <w:szCs w:val="22"/>
                <w:lang w:eastAsia="ko-KR"/>
              </w:rPr>
            </w:pPr>
          </w:p>
        </w:tc>
        <w:tc>
          <w:tcPr>
            <w:tcW w:w="1440" w:type="dxa"/>
            <w:tcBorders>
              <w:left w:val="nil"/>
              <w:bottom w:val="nil"/>
              <w:right w:val="nil"/>
            </w:tcBorders>
          </w:tcPr>
          <w:p w14:paraId="5C2B430D" w14:textId="77777777" w:rsidR="003F0459" w:rsidRPr="00AB5DFA" w:rsidRDefault="003F0459" w:rsidP="00080F43">
            <w:pPr>
              <w:spacing w:line="240" w:lineRule="exact"/>
              <w:ind w:left="-128" w:right="-128"/>
              <w:jc w:val="center"/>
              <w:rPr>
                <w:rFonts w:eastAsia="Batang" w:cs="Times New Roman"/>
                <w:szCs w:val="22"/>
                <w:lang w:eastAsia="ko-KR"/>
              </w:rPr>
            </w:pPr>
            <w:r w:rsidRPr="00AB5DFA">
              <w:rPr>
                <w:rFonts w:eastAsia="Batang" w:cs="Times New Roman"/>
                <w:i/>
                <w:iCs/>
                <w:szCs w:val="22"/>
                <w:lang w:eastAsia="ko-KR"/>
              </w:rPr>
              <w:t>(%)</w:t>
            </w:r>
          </w:p>
        </w:tc>
        <w:tc>
          <w:tcPr>
            <w:tcW w:w="2970" w:type="dxa"/>
            <w:gridSpan w:val="3"/>
            <w:tcBorders>
              <w:top w:val="nil"/>
              <w:left w:val="nil"/>
              <w:bottom w:val="nil"/>
              <w:right w:val="nil"/>
            </w:tcBorders>
            <w:shd w:val="clear" w:color="auto" w:fill="auto"/>
          </w:tcPr>
          <w:p w14:paraId="02B83EC4"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i/>
                <w:iCs/>
                <w:szCs w:val="22"/>
                <w:lang w:eastAsia="ko-KR"/>
              </w:rPr>
              <w:t>(in thousand Baht)</w:t>
            </w:r>
          </w:p>
        </w:tc>
      </w:tr>
      <w:tr w:rsidR="008C32BD" w:rsidRPr="00AB5DFA" w14:paraId="7C459A2F" w14:textId="77777777" w:rsidTr="0093239C">
        <w:tc>
          <w:tcPr>
            <w:tcW w:w="3510" w:type="dxa"/>
            <w:tcBorders>
              <w:top w:val="nil"/>
              <w:left w:val="nil"/>
              <w:bottom w:val="nil"/>
              <w:right w:val="nil"/>
            </w:tcBorders>
            <w:shd w:val="clear" w:color="auto" w:fill="auto"/>
            <w:vAlign w:val="bottom"/>
          </w:tcPr>
          <w:p w14:paraId="20F1EF40" w14:textId="77777777" w:rsidR="008C32BD" w:rsidRPr="00AB5DFA" w:rsidRDefault="008C32BD" w:rsidP="008C32BD">
            <w:pPr>
              <w:spacing w:line="240" w:lineRule="exact"/>
              <w:ind w:left="162" w:right="-111" w:hanging="162"/>
              <w:rPr>
                <w:rFonts w:eastAsia="Batang" w:cs="Times New Roman"/>
                <w:szCs w:val="22"/>
                <w:rtl/>
                <w:cs/>
                <w:lang w:eastAsia="ko-KR"/>
              </w:rPr>
            </w:pPr>
            <w:r w:rsidRPr="00AB5DFA">
              <w:rPr>
                <w:rFonts w:eastAsia="Batang" w:cs="Times New Roman"/>
                <w:szCs w:val="22"/>
                <w:lang w:eastAsia="ko-KR"/>
              </w:rPr>
              <w:t xml:space="preserve">Perpetual subordinated debentures </w:t>
            </w:r>
            <w:r w:rsidRPr="00AB5DFA">
              <w:rPr>
                <w:rFonts w:eastAsia="Batang" w:cs="Times New Roman"/>
                <w:szCs w:val="22"/>
                <w:lang w:eastAsia="ko-KR"/>
              </w:rPr>
              <w:br/>
              <w:t>counted as a part of Tier 1 Capital</w:t>
            </w:r>
          </w:p>
        </w:tc>
        <w:tc>
          <w:tcPr>
            <w:tcW w:w="1260" w:type="dxa"/>
            <w:tcBorders>
              <w:top w:val="nil"/>
              <w:left w:val="nil"/>
              <w:bottom w:val="nil"/>
              <w:right w:val="nil"/>
            </w:tcBorders>
            <w:shd w:val="clear" w:color="auto" w:fill="auto"/>
            <w:vAlign w:val="bottom"/>
          </w:tcPr>
          <w:p w14:paraId="7C743E17" w14:textId="77777777" w:rsidR="008C32BD" w:rsidRPr="00AB5DFA" w:rsidRDefault="008C32BD" w:rsidP="008C32BD">
            <w:pPr>
              <w:tabs>
                <w:tab w:val="decimal" w:pos="702"/>
              </w:tabs>
              <w:spacing w:line="240" w:lineRule="exact"/>
              <w:ind w:left="-108" w:right="-108"/>
              <w:rPr>
                <w:rFonts w:eastAsia="Batang" w:cs="Times New Roman"/>
                <w:spacing w:val="-8"/>
                <w:szCs w:val="22"/>
                <w:lang w:eastAsia="ko-KR"/>
              </w:rPr>
            </w:pPr>
            <w:r w:rsidRPr="00AB5DFA">
              <w:rPr>
                <w:rFonts w:eastAsia="Batang" w:cs="Times New Roman"/>
                <w:szCs w:val="22"/>
                <w:lang w:eastAsia="ko-KR"/>
              </w:rPr>
              <w:t xml:space="preserve">2026 </w:t>
            </w:r>
            <w:r w:rsidRPr="00AB5DFA">
              <w:rPr>
                <w:rFonts w:eastAsia="Batang" w:cs="Times New Roman"/>
                <w:szCs w:val="22"/>
                <w:vertAlign w:val="superscript"/>
                <w:lang w:eastAsia="ko-KR"/>
              </w:rPr>
              <w:t>(1)</w:t>
            </w:r>
          </w:p>
        </w:tc>
        <w:tc>
          <w:tcPr>
            <w:tcW w:w="1440" w:type="dxa"/>
            <w:tcBorders>
              <w:top w:val="nil"/>
              <w:left w:val="nil"/>
              <w:bottom w:val="nil"/>
              <w:right w:val="nil"/>
            </w:tcBorders>
            <w:shd w:val="clear" w:color="auto" w:fill="auto"/>
            <w:vAlign w:val="bottom"/>
          </w:tcPr>
          <w:p w14:paraId="127F0260" w14:textId="77777777" w:rsidR="008C32BD" w:rsidRPr="00AB5DFA" w:rsidRDefault="008C32BD" w:rsidP="008C32BD">
            <w:pPr>
              <w:spacing w:line="240" w:lineRule="exact"/>
              <w:ind w:left="-102" w:right="-134"/>
              <w:jc w:val="center"/>
              <w:rPr>
                <w:rFonts w:eastAsia="Batang" w:cs="Times New Roman"/>
                <w:spacing w:val="-8"/>
                <w:szCs w:val="22"/>
                <w:lang w:eastAsia="ko-KR"/>
              </w:rPr>
            </w:pPr>
            <w:r w:rsidRPr="00AB5DFA">
              <w:rPr>
                <w:rFonts w:eastAsia="Batang" w:cs="Times New Roman"/>
                <w:szCs w:val="22"/>
                <w:lang w:eastAsia="ko-KR"/>
              </w:rPr>
              <w:t>5.00</w:t>
            </w:r>
          </w:p>
        </w:tc>
        <w:tc>
          <w:tcPr>
            <w:tcW w:w="1440" w:type="dxa"/>
            <w:tcBorders>
              <w:top w:val="nil"/>
              <w:left w:val="nil"/>
              <w:bottom w:val="nil"/>
              <w:right w:val="nil"/>
            </w:tcBorders>
            <w:shd w:val="clear" w:color="auto" w:fill="auto"/>
          </w:tcPr>
          <w:p w14:paraId="6EFF8BE0" w14:textId="77777777" w:rsidR="008C32BD" w:rsidRPr="0093239C" w:rsidRDefault="008C32BD" w:rsidP="008C32BD">
            <w:pPr>
              <w:pStyle w:val="acctfourfigures"/>
              <w:tabs>
                <w:tab w:val="clear" w:pos="765"/>
                <w:tab w:val="decimal" w:pos="968"/>
              </w:tabs>
              <w:spacing w:line="240" w:lineRule="exact"/>
              <w:ind w:right="-79"/>
              <w:rPr>
                <w:rFonts w:cs="Times New Roman"/>
                <w:snapToGrid w:val="0"/>
                <w:szCs w:val="22"/>
                <w:lang w:eastAsia="th-TH"/>
              </w:rPr>
            </w:pPr>
            <w:r w:rsidRPr="0093239C">
              <w:rPr>
                <w:rFonts w:cs="Times New Roman"/>
                <w:snapToGrid w:val="0"/>
                <w:szCs w:val="22"/>
                <w:lang w:eastAsia="th-TH"/>
              </w:rPr>
              <w:t xml:space="preserve"> </w:t>
            </w:r>
          </w:p>
          <w:p w14:paraId="2D8AE6D5" w14:textId="2A147CAC" w:rsidR="008C32BD" w:rsidRPr="008C32BD" w:rsidRDefault="008C32BD">
            <w:pPr>
              <w:pStyle w:val="acctfourfigures"/>
              <w:tabs>
                <w:tab w:val="clear" w:pos="765"/>
                <w:tab w:val="decimal" w:pos="1167"/>
              </w:tabs>
              <w:spacing w:line="240" w:lineRule="exact"/>
              <w:ind w:right="-79"/>
              <w:rPr>
                <w:rFonts w:cs="Times New Roman"/>
                <w:snapToGrid w:val="0"/>
                <w:szCs w:val="22"/>
                <w:lang w:eastAsia="th-TH"/>
              </w:rPr>
            </w:pPr>
            <w:r w:rsidRPr="0093239C">
              <w:rPr>
                <w:rFonts w:cs="Times New Roman"/>
                <w:snapToGrid w:val="0"/>
                <w:szCs w:val="22"/>
                <w:lang w:eastAsia="th-TH"/>
              </w:rPr>
              <w:t xml:space="preserve">911,763 </w:t>
            </w:r>
          </w:p>
        </w:tc>
        <w:tc>
          <w:tcPr>
            <w:tcW w:w="270" w:type="dxa"/>
            <w:tcBorders>
              <w:top w:val="nil"/>
              <w:left w:val="nil"/>
              <w:right w:val="nil"/>
            </w:tcBorders>
            <w:vAlign w:val="bottom"/>
          </w:tcPr>
          <w:p w14:paraId="44C63792" w14:textId="77777777" w:rsidR="008C32BD" w:rsidRPr="00AB5DFA" w:rsidRDefault="008C32BD" w:rsidP="008C32BD">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vAlign w:val="bottom"/>
          </w:tcPr>
          <w:p w14:paraId="034EACBE" w14:textId="77777777" w:rsidR="008C32BD" w:rsidRPr="00AB5DFA" w:rsidRDefault="008C32BD">
            <w:pPr>
              <w:pStyle w:val="acctfourfigures"/>
              <w:tabs>
                <w:tab w:val="clear" w:pos="765"/>
                <w:tab w:val="decimal" w:pos="968"/>
              </w:tabs>
              <w:spacing w:line="240" w:lineRule="exact"/>
              <w:ind w:right="-79"/>
              <w:rPr>
                <w:rFonts w:cs="Times New Roman"/>
                <w:snapToGrid w:val="0"/>
                <w:szCs w:val="22"/>
                <w:lang w:eastAsia="th-TH"/>
              </w:rPr>
            </w:pPr>
            <w:r w:rsidRPr="00AB5DFA">
              <w:rPr>
                <w:snapToGrid w:val="0"/>
                <w:lang w:eastAsia="th-TH"/>
              </w:rPr>
              <w:t>889,930</w:t>
            </w:r>
          </w:p>
        </w:tc>
      </w:tr>
      <w:tr w:rsidR="008C32BD" w:rsidRPr="00AB5DFA" w14:paraId="1C96B7DF" w14:textId="77777777" w:rsidTr="0093239C">
        <w:tc>
          <w:tcPr>
            <w:tcW w:w="3510" w:type="dxa"/>
            <w:tcBorders>
              <w:top w:val="nil"/>
              <w:left w:val="nil"/>
              <w:bottom w:val="nil"/>
              <w:right w:val="nil"/>
            </w:tcBorders>
            <w:shd w:val="clear" w:color="auto" w:fill="auto"/>
            <w:vAlign w:val="bottom"/>
          </w:tcPr>
          <w:p w14:paraId="153900E1" w14:textId="77777777" w:rsidR="008C32BD" w:rsidRPr="00AB5DFA" w:rsidRDefault="008C32BD" w:rsidP="008C32BD">
            <w:pPr>
              <w:spacing w:line="240" w:lineRule="exact"/>
              <w:ind w:left="162" w:right="-111" w:hanging="162"/>
              <w:rPr>
                <w:rFonts w:eastAsia="Batang" w:cs="Times New Roman"/>
                <w:szCs w:val="22"/>
                <w:lang w:eastAsia="ko-KR"/>
              </w:rPr>
            </w:pPr>
            <w:r w:rsidRPr="00AB5DFA">
              <w:rPr>
                <w:rFonts w:eastAsia="Batang" w:cs="Times New Roman"/>
                <w:szCs w:val="22"/>
                <w:lang w:eastAsia="ko-KR"/>
              </w:rPr>
              <w:t xml:space="preserve">Subordinated debentures </w:t>
            </w:r>
            <w:r w:rsidRPr="00AB5DFA">
              <w:rPr>
                <w:rFonts w:eastAsia="Batang" w:cs="Times New Roman"/>
                <w:szCs w:val="22"/>
                <w:lang w:eastAsia="ko-KR"/>
              </w:rPr>
              <w:br/>
              <w:t>counted as a part of Tier 2 Capital</w:t>
            </w:r>
          </w:p>
        </w:tc>
        <w:tc>
          <w:tcPr>
            <w:tcW w:w="1260" w:type="dxa"/>
            <w:tcBorders>
              <w:top w:val="nil"/>
              <w:left w:val="nil"/>
              <w:bottom w:val="nil"/>
              <w:right w:val="nil"/>
            </w:tcBorders>
            <w:shd w:val="clear" w:color="auto" w:fill="auto"/>
            <w:vAlign w:val="bottom"/>
          </w:tcPr>
          <w:p w14:paraId="46E36F43" w14:textId="77777777" w:rsidR="008C32BD" w:rsidRPr="00AB5DFA" w:rsidRDefault="008C32BD" w:rsidP="008C32BD">
            <w:pPr>
              <w:tabs>
                <w:tab w:val="decimal" w:pos="702"/>
              </w:tabs>
              <w:spacing w:line="240" w:lineRule="exact"/>
              <w:ind w:left="-108" w:right="-17"/>
              <w:rPr>
                <w:rFonts w:eastAsia="Batang" w:cs="Times New Roman"/>
                <w:szCs w:val="22"/>
                <w:lang w:eastAsia="ko-KR"/>
              </w:rPr>
            </w:pPr>
            <w:r w:rsidRPr="00AB5DFA">
              <w:rPr>
                <w:rFonts w:eastAsia="Batang" w:cs="Times New Roman"/>
                <w:szCs w:val="22"/>
                <w:lang w:eastAsia="ko-KR"/>
              </w:rPr>
              <w:t>2033</w:t>
            </w:r>
          </w:p>
        </w:tc>
        <w:tc>
          <w:tcPr>
            <w:tcW w:w="1440" w:type="dxa"/>
            <w:tcBorders>
              <w:top w:val="nil"/>
              <w:left w:val="nil"/>
              <w:bottom w:val="nil"/>
              <w:right w:val="nil"/>
            </w:tcBorders>
            <w:shd w:val="clear" w:color="auto" w:fill="auto"/>
            <w:vAlign w:val="bottom"/>
          </w:tcPr>
          <w:p w14:paraId="1E3027AC" w14:textId="77777777" w:rsidR="008C32BD" w:rsidRPr="00AB5DFA" w:rsidRDefault="008C32BD" w:rsidP="008C32BD">
            <w:pPr>
              <w:spacing w:line="240" w:lineRule="exact"/>
              <w:ind w:left="-102" w:right="-134"/>
              <w:jc w:val="center"/>
              <w:rPr>
                <w:rFonts w:eastAsia="Batang" w:cs="Times New Roman"/>
                <w:szCs w:val="22"/>
                <w:lang w:eastAsia="ko-KR"/>
              </w:rPr>
            </w:pPr>
            <w:r w:rsidRPr="00AB5DFA">
              <w:rPr>
                <w:rFonts w:eastAsia="Batang" w:cs="Times New Roman"/>
                <w:szCs w:val="22"/>
                <w:lang w:eastAsia="ko-KR"/>
              </w:rPr>
              <w:t>6.00</w:t>
            </w:r>
          </w:p>
        </w:tc>
        <w:tc>
          <w:tcPr>
            <w:tcW w:w="1440" w:type="dxa"/>
            <w:tcBorders>
              <w:top w:val="nil"/>
              <w:left w:val="nil"/>
              <w:bottom w:val="nil"/>
              <w:right w:val="nil"/>
            </w:tcBorders>
            <w:shd w:val="clear" w:color="auto" w:fill="auto"/>
          </w:tcPr>
          <w:p w14:paraId="6AA00675" w14:textId="77777777" w:rsidR="008C32BD" w:rsidRPr="0093239C" w:rsidRDefault="008C32BD" w:rsidP="0093239C">
            <w:pPr>
              <w:pStyle w:val="acctfourfigures"/>
              <w:tabs>
                <w:tab w:val="clear" w:pos="765"/>
                <w:tab w:val="decimal" w:pos="1146"/>
              </w:tabs>
              <w:spacing w:line="240" w:lineRule="exact"/>
              <w:ind w:right="-79"/>
              <w:rPr>
                <w:rFonts w:cs="Times New Roman"/>
                <w:snapToGrid w:val="0"/>
                <w:szCs w:val="22"/>
                <w:lang w:eastAsia="th-TH"/>
              </w:rPr>
            </w:pPr>
            <w:r w:rsidRPr="0093239C">
              <w:rPr>
                <w:rFonts w:cs="Times New Roman"/>
                <w:snapToGrid w:val="0"/>
                <w:szCs w:val="22"/>
                <w:lang w:eastAsia="th-TH"/>
              </w:rPr>
              <w:t xml:space="preserve"> </w:t>
            </w:r>
          </w:p>
          <w:p w14:paraId="386EAC27" w14:textId="5CA615D2" w:rsidR="008C32BD" w:rsidRPr="008C32BD" w:rsidRDefault="008C32BD">
            <w:pPr>
              <w:pStyle w:val="acctfourfigures"/>
              <w:tabs>
                <w:tab w:val="clear" w:pos="765"/>
                <w:tab w:val="decimal" w:pos="1167"/>
              </w:tabs>
              <w:spacing w:line="240" w:lineRule="exact"/>
              <w:ind w:right="-79"/>
              <w:rPr>
                <w:rFonts w:cs="Times New Roman"/>
                <w:snapToGrid w:val="0"/>
                <w:szCs w:val="22"/>
                <w:lang w:eastAsia="th-TH"/>
              </w:rPr>
            </w:pPr>
            <w:r w:rsidRPr="0093239C">
              <w:rPr>
                <w:rFonts w:cs="Times New Roman"/>
                <w:snapToGrid w:val="0"/>
                <w:szCs w:val="22"/>
                <w:lang w:eastAsia="th-TH"/>
              </w:rPr>
              <w:t xml:space="preserve">1,700,000 </w:t>
            </w:r>
          </w:p>
        </w:tc>
        <w:tc>
          <w:tcPr>
            <w:tcW w:w="270" w:type="dxa"/>
            <w:tcBorders>
              <w:top w:val="nil"/>
              <w:left w:val="nil"/>
              <w:right w:val="nil"/>
            </w:tcBorders>
            <w:vAlign w:val="bottom"/>
          </w:tcPr>
          <w:p w14:paraId="08CF36A1" w14:textId="77777777" w:rsidR="008C32BD" w:rsidRPr="00AB5DFA" w:rsidRDefault="008C32BD" w:rsidP="008C32BD">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vAlign w:val="bottom"/>
          </w:tcPr>
          <w:p w14:paraId="106F6587" w14:textId="77777777" w:rsidR="008C32BD" w:rsidRPr="00AB5DFA" w:rsidRDefault="008C32BD" w:rsidP="008C32BD">
            <w:pPr>
              <w:pStyle w:val="acctfourfigures"/>
              <w:tabs>
                <w:tab w:val="clear" w:pos="765"/>
                <w:tab w:val="decimal" w:pos="968"/>
              </w:tabs>
              <w:spacing w:line="240" w:lineRule="exact"/>
              <w:ind w:right="-79"/>
              <w:rPr>
                <w:snapToGrid w:val="0"/>
                <w:lang w:eastAsia="th-TH"/>
              </w:rPr>
            </w:pPr>
            <w:r w:rsidRPr="00AB5DFA">
              <w:rPr>
                <w:snapToGrid w:val="0"/>
                <w:lang w:eastAsia="th-TH"/>
              </w:rPr>
              <w:t>-</w:t>
            </w:r>
          </w:p>
        </w:tc>
      </w:tr>
      <w:tr w:rsidR="008C32BD" w:rsidRPr="00AB5DFA" w14:paraId="07EBD654" w14:textId="77777777" w:rsidTr="00080F43">
        <w:tc>
          <w:tcPr>
            <w:tcW w:w="3510" w:type="dxa"/>
            <w:tcBorders>
              <w:top w:val="nil"/>
              <w:left w:val="nil"/>
              <w:bottom w:val="nil"/>
              <w:right w:val="nil"/>
            </w:tcBorders>
            <w:shd w:val="clear" w:color="auto" w:fill="auto"/>
            <w:vAlign w:val="bottom"/>
          </w:tcPr>
          <w:p w14:paraId="5D18B8F5" w14:textId="77777777" w:rsidR="008C32BD" w:rsidRPr="00AB5DFA" w:rsidRDefault="008C32BD" w:rsidP="008C32BD">
            <w:pPr>
              <w:spacing w:line="240" w:lineRule="exact"/>
              <w:ind w:left="162" w:hanging="162"/>
              <w:rPr>
                <w:rFonts w:eastAsia="Batang" w:cs="Times New Roman"/>
                <w:b/>
                <w:bCs/>
                <w:szCs w:val="22"/>
                <w:lang w:eastAsia="ko-KR"/>
              </w:rPr>
            </w:pPr>
            <w:r w:rsidRPr="00AB5DFA">
              <w:rPr>
                <w:rFonts w:eastAsia="Batang" w:cs="Times New Roman"/>
                <w:b/>
                <w:bCs/>
                <w:szCs w:val="22"/>
                <w:lang w:eastAsia="ko-KR"/>
              </w:rPr>
              <w:t>Total</w:t>
            </w:r>
          </w:p>
        </w:tc>
        <w:tc>
          <w:tcPr>
            <w:tcW w:w="1260" w:type="dxa"/>
            <w:tcBorders>
              <w:top w:val="nil"/>
              <w:left w:val="nil"/>
              <w:bottom w:val="nil"/>
              <w:right w:val="nil"/>
            </w:tcBorders>
            <w:shd w:val="clear" w:color="auto" w:fill="auto"/>
            <w:vAlign w:val="bottom"/>
          </w:tcPr>
          <w:p w14:paraId="187C6BC5" w14:textId="77777777" w:rsidR="008C32BD" w:rsidRPr="00AB5DFA" w:rsidRDefault="008C32BD" w:rsidP="008C32BD">
            <w:pPr>
              <w:spacing w:line="240" w:lineRule="exact"/>
              <w:ind w:right="-18"/>
              <w:jc w:val="center"/>
              <w:rPr>
                <w:rFonts w:eastAsia="Batang" w:cs="Times New Roman"/>
                <w:b/>
                <w:bCs/>
                <w:i/>
                <w:iCs/>
                <w:szCs w:val="22"/>
                <w:lang w:eastAsia="ko-KR"/>
              </w:rPr>
            </w:pPr>
          </w:p>
        </w:tc>
        <w:tc>
          <w:tcPr>
            <w:tcW w:w="1440" w:type="dxa"/>
            <w:tcBorders>
              <w:top w:val="nil"/>
              <w:left w:val="nil"/>
              <w:bottom w:val="nil"/>
              <w:right w:val="nil"/>
            </w:tcBorders>
            <w:shd w:val="clear" w:color="auto" w:fill="auto"/>
            <w:vAlign w:val="bottom"/>
          </w:tcPr>
          <w:p w14:paraId="783F1318" w14:textId="77777777" w:rsidR="008C32BD" w:rsidRPr="00AB5DFA" w:rsidRDefault="008C32BD" w:rsidP="008C32BD">
            <w:pPr>
              <w:spacing w:line="240" w:lineRule="exact"/>
              <w:jc w:val="center"/>
              <w:rPr>
                <w:rFonts w:eastAsia="Batang" w:cs="Times New Roman"/>
                <w:b/>
                <w:bCs/>
                <w:i/>
                <w:iCs/>
                <w:szCs w:val="22"/>
                <w:lang w:eastAsia="ko-KR"/>
              </w:rPr>
            </w:pPr>
          </w:p>
        </w:tc>
        <w:tc>
          <w:tcPr>
            <w:tcW w:w="1440" w:type="dxa"/>
            <w:tcBorders>
              <w:top w:val="single" w:sz="4" w:space="0" w:color="auto"/>
              <w:left w:val="nil"/>
              <w:bottom w:val="double" w:sz="4" w:space="0" w:color="auto"/>
              <w:right w:val="nil"/>
            </w:tcBorders>
            <w:shd w:val="clear" w:color="auto" w:fill="auto"/>
          </w:tcPr>
          <w:p w14:paraId="26CC7835" w14:textId="740B4A37" w:rsidR="008C32BD" w:rsidRPr="008C32BD" w:rsidRDefault="008C32BD">
            <w:pPr>
              <w:pStyle w:val="acctfourfigures"/>
              <w:tabs>
                <w:tab w:val="clear" w:pos="765"/>
                <w:tab w:val="decimal" w:pos="1167"/>
              </w:tabs>
              <w:spacing w:line="240" w:lineRule="exact"/>
              <w:ind w:right="-79"/>
              <w:rPr>
                <w:rFonts w:cs="Times New Roman"/>
                <w:b/>
                <w:bCs/>
                <w:snapToGrid w:val="0"/>
                <w:szCs w:val="22"/>
                <w:lang w:eastAsia="th-TH"/>
              </w:rPr>
            </w:pPr>
            <w:r w:rsidRPr="0093239C">
              <w:rPr>
                <w:rFonts w:cs="Times New Roman"/>
                <w:b/>
                <w:bCs/>
                <w:snapToGrid w:val="0"/>
                <w:szCs w:val="22"/>
                <w:lang w:eastAsia="th-TH"/>
              </w:rPr>
              <w:t>2,611,763</w:t>
            </w:r>
          </w:p>
        </w:tc>
        <w:tc>
          <w:tcPr>
            <w:tcW w:w="270" w:type="dxa"/>
            <w:tcBorders>
              <w:left w:val="nil"/>
              <w:right w:val="nil"/>
            </w:tcBorders>
            <w:vAlign w:val="bottom"/>
          </w:tcPr>
          <w:p w14:paraId="0D2C3FBB" w14:textId="77777777" w:rsidR="008C32BD" w:rsidRPr="00AB5DFA" w:rsidRDefault="008C32BD" w:rsidP="008C32BD">
            <w:pPr>
              <w:pStyle w:val="acctfourfigures"/>
              <w:tabs>
                <w:tab w:val="clear" w:pos="765"/>
                <w:tab w:val="decimal" w:pos="1097"/>
              </w:tabs>
              <w:spacing w:line="240" w:lineRule="exact"/>
              <w:ind w:right="-79"/>
              <w:jc w:val="right"/>
              <w:rPr>
                <w:rFonts w:cs="Times New Roman"/>
                <w:b/>
                <w:bCs/>
                <w:szCs w:val="22"/>
              </w:rPr>
            </w:pPr>
          </w:p>
        </w:tc>
        <w:tc>
          <w:tcPr>
            <w:tcW w:w="1260" w:type="dxa"/>
            <w:tcBorders>
              <w:top w:val="single" w:sz="4" w:space="0" w:color="auto"/>
              <w:left w:val="nil"/>
              <w:bottom w:val="double" w:sz="4" w:space="0" w:color="auto"/>
              <w:right w:val="nil"/>
            </w:tcBorders>
          </w:tcPr>
          <w:p w14:paraId="75959E6E" w14:textId="77777777" w:rsidR="008C32BD" w:rsidRPr="00AB5DFA" w:rsidRDefault="008C32BD" w:rsidP="008C32BD">
            <w:pPr>
              <w:pStyle w:val="acctfourfigures"/>
              <w:tabs>
                <w:tab w:val="clear" w:pos="765"/>
                <w:tab w:val="decimal" w:pos="968"/>
              </w:tabs>
              <w:spacing w:line="240" w:lineRule="exact"/>
              <w:ind w:right="-79"/>
              <w:rPr>
                <w:rFonts w:cs="Times New Roman"/>
                <w:b/>
                <w:bCs/>
                <w:snapToGrid w:val="0"/>
                <w:szCs w:val="22"/>
                <w:lang w:eastAsia="th-TH"/>
              </w:rPr>
            </w:pPr>
            <w:r w:rsidRPr="00AB5DFA">
              <w:rPr>
                <w:b/>
                <w:bCs/>
                <w:snapToGrid w:val="0"/>
                <w:lang w:eastAsia="th-TH"/>
              </w:rPr>
              <w:t>889,930</w:t>
            </w:r>
          </w:p>
        </w:tc>
      </w:tr>
    </w:tbl>
    <w:bookmarkEnd w:id="8"/>
    <w:p w14:paraId="7D8A0B6F" w14:textId="77777777" w:rsidR="003F0459" w:rsidRPr="00AB5DFA" w:rsidRDefault="003F0459" w:rsidP="003F0459">
      <w:pPr>
        <w:pStyle w:val="ListParagraph"/>
        <w:numPr>
          <w:ilvl w:val="0"/>
          <w:numId w:val="34"/>
        </w:numPr>
        <w:tabs>
          <w:tab w:val="left" w:pos="810"/>
        </w:tabs>
        <w:spacing w:before="120" w:line="240" w:lineRule="exact"/>
        <w:ind w:left="882" w:right="-317" w:hanging="342"/>
        <w:jc w:val="both"/>
        <w:rPr>
          <w:rFonts w:eastAsia="Batang"/>
          <w:i/>
          <w:iCs/>
          <w:sz w:val="16"/>
          <w:szCs w:val="16"/>
          <w:lang w:eastAsia="ko-KR"/>
        </w:rPr>
      </w:pPr>
      <w:r w:rsidRPr="00AB5DFA">
        <w:rPr>
          <w:rFonts w:eastAsia="Batang"/>
          <w:sz w:val="16"/>
          <w:szCs w:val="16"/>
          <w:lang w:eastAsia="ko-KR"/>
        </w:rPr>
        <w:t>The year in which call option exercise period starts</w:t>
      </w:r>
    </w:p>
    <w:p w14:paraId="0E79C08E" w14:textId="00420AE4" w:rsidR="003851BD" w:rsidRPr="00EC65EE" w:rsidRDefault="003851BD" w:rsidP="00EC65EE">
      <w:pPr>
        <w:spacing w:line="240" w:lineRule="exact"/>
        <w:ind w:left="540" w:right="-29"/>
        <w:jc w:val="both"/>
        <w:rPr>
          <w:rFonts w:cs="Times New Roman"/>
          <w:szCs w:val="22"/>
        </w:rPr>
      </w:pPr>
    </w:p>
    <w:p w14:paraId="31E90728" w14:textId="77777777" w:rsidR="00606683" w:rsidRPr="00744FE0" w:rsidRDefault="00606683" w:rsidP="00606683">
      <w:pPr>
        <w:ind w:left="540" w:right="-18"/>
        <w:jc w:val="thaiDistribute"/>
        <w:rPr>
          <w:rFonts w:cs="Times New Roman"/>
          <w:szCs w:val="22"/>
        </w:rPr>
      </w:pPr>
      <w:r w:rsidRPr="00AB5DFA">
        <w:rPr>
          <w:rFonts w:cs="Times New Roman"/>
          <w:szCs w:val="22"/>
        </w:rPr>
        <w:t>On 15 June 2023, the Bank issued the subordinated debentures to be counted as Additional Tier 2 Capital under Basel III requirement, par value at Baht 1,700 million, which has a 10-year maturity, and bears a fixed interest rate at 6.00% per annum,</w:t>
      </w:r>
      <w:r w:rsidRPr="00744FE0">
        <w:rPr>
          <w:rFonts w:cs="Times New Roman"/>
          <w:szCs w:val="22"/>
        </w:rPr>
        <w:t xml:space="preserve"> </w:t>
      </w:r>
      <w:r>
        <w:rPr>
          <w:rFonts w:cs="Times New Roman"/>
          <w:szCs w:val="22"/>
        </w:rPr>
        <w:t xml:space="preserve">payable </w:t>
      </w:r>
      <w:r>
        <w:rPr>
          <w:szCs w:val="28"/>
          <w:lang w:val="en-US" w:bidi="th-TH"/>
        </w:rPr>
        <w:t xml:space="preserve">interest </w:t>
      </w:r>
      <w:r>
        <w:rPr>
          <w:rFonts w:cs="Times New Roman"/>
          <w:szCs w:val="22"/>
        </w:rPr>
        <w:t>semi-annually</w:t>
      </w:r>
      <w:r w:rsidRPr="00744FE0">
        <w:rPr>
          <w:rFonts w:cs="Times New Roman"/>
          <w:szCs w:val="22"/>
        </w:rPr>
        <w:t xml:space="preserve"> in June and December of each year. Th</w:t>
      </w:r>
      <w:r>
        <w:rPr>
          <w:rFonts w:cs="Times New Roman"/>
          <w:szCs w:val="22"/>
        </w:rPr>
        <w:t>e</w:t>
      </w:r>
      <w:r w:rsidRPr="00744FE0">
        <w:rPr>
          <w:rFonts w:cs="Times New Roman"/>
          <w:szCs w:val="22"/>
        </w:rPr>
        <w:t xml:space="preserve"> debentures w</w:t>
      </w:r>
      <w:r>
        <w:rPr>
          <w:rFonts w:cs="Times New Roman"/>
          <w:szCs w:val="22"/>
        </w:rPr>
        <w:t>ere</w:t>
      </w:r>
      <w:r w:rsidRPr="00744FE0">
        <w:rPr>
          <w:rFonts w:cs="Times New Roman"/>
          <w:szCs w:val="22"/>
        </w:rPr>
        <w:t xml:space="preserve"> </w:t>
      </w:r>
      <w:r>
        <w:rPr>
          <w:rFonts w:cs="Times New Roman"/>
          <w:szCs w:val="22"/>
        </w:rPr>
        <w:t>offered</w:t>
      </w:r>
      <w:r w:rsidRPr="00744FE0">
        <w:rPr>
          <w:rFonts w:cs="Times New Roman"/>
          <w:szCs w:val="22"/>
        </w:rPr>
        <w:t xml:space="preserve"> to </w:t>
      </w:r>
      <w:r>
        <w:rPr>
          <w:rFonts w:cs="Times New Roman"/>
          <w:szCs w:val="22"/>
        </w:rPr>
        <w:t>private placement</w:t>
      </w:r>
      <w:r w:rsidRPr="00744FE0">
        <w:rPr>
          <w:rFonts w:cs="Times New Roman"/>
          <w:szCs w:val="22"/>
        </w:rPr>
        <w:t xml:space="preserve"> (institutional investors and </w:t>
      </w:r>
      <w:r>
        <w:rPr>
          <w:rFonts w:cs="Times New Roman"/>
          <w:szCs w:val="22"/>
        </w:rPr>
        <w:t>H</w:t>
      </w:r>
      <w:r w:rsidRPr="00744FE0">
        <w:rPr>
          <w:rFonts w:cs="Times New Roman"/>
          <w:szCs w:val="22"/>
        </w:rPr>
        <w:t xml:space="preserve">igh </w:t>
      </w:r>
      <w:r>
        <w:rPr>
          <w:rFonts w:cs="Times New Roman"/>
          <w:szCs w:val="22"/>
        </w:rPr>
        <w:t>N</w:t>
      </w:r>
      <w:r w:rsidRPr="00744FE0">
        <w:rPr>
          <w:rFonts w:cs="Times New Roman"/>
          <w:szCs w:val="22"/>
        </w:rPr>
        <w:t xml:space="preserve">et </w:t>
      </w:r>
      <w:r>
        <w:rPr>
          <w:rFonts w:cs="Times New Roman"/>
          <w:szCs w:val="22"/>
        </w:rPr>
        <w:t>W</w:t>
      </w:r>
      <w:r w:rsidRPr="00744FE0">
        <w:rPr>
          <w:rFonts w:cs="Times New Roman"/>
          <w:szCs w:val="22"/>
        </w:rPr>
        <w:t xml:space="preserve">orth investors or </w:t>
      </w:r>
      <w:r>
        <w:rPr>
          <w:rFonts w:cs="Times New Roman"/>
          <w:szCs w:val="22"/>
        </w:rPr>
        <w:t>U</w:t>
      </w:r>
      <w:r w:rsidRPr="00744FE0">
        <w:rPr>
          <w:rFonts w:cs="Times New Roman"/>
          <w:szCs w:val="22"/>
        </w:rPr>
        <w:t>ltra</w:t>
      </w:r>
      <w:r>
        <w:rPr>
          <w:rFonts w:cs="Times New Roman"/>
          <w:szCs w:val="22"/>
        </w:rPr>
        <w:t xml:space="preserve"> H</w:t>
      </w:r>
      <w:r w:rsidRPr="00744FE0">
        <w:rPr>
          <w:rFonts w:cs="Times New Roman"/>
          <w:szCs w:val="22"/>
        </w:rPr>
        <w:t xml:space="preserve">igh </w:t>
      </w:r>
      <w:r>
        <w:rPr>
          <w:rFonts w:cs="Times New Roman"/>
          <w:szCs w:val="22"/>
        </w:rPr>
        <w:t>N</w:t>
      </w:r>
      <w:r w:rsidRPr="00744FE0">
        <w:rPr>
          <w:rFonts w:cs="Times New Roman"/>
          <w:szCs w:val="22"/>
        </w:rPr>
        <w:t xml:space="preserve">et </w:t>
      </w:r>
      <w:r>
        <w:rPr>
          <w:rFonts w:cs="Times New Roman"/>
          <w:szCs w:val="22"/>
        </w:rPr>
        <w:t>W</w:t>
      </w:r>
      <w:r w:rsidRPr="00744FE0">
        <w:rPr>
          <w:rFonts w:cs="Times New Roman"/>
          <w:szCs w:val="22"/>
        </w:rPr>
        <w:t>orth investors). The Bank can early redeem the subordinated</w:t>
      </w:r>
      <w:r w:rsidRPr="00744FE0">
        <w:rPr>
          <w:rFonts w:cs="Times New Roman"/>
          <w:szCs w:val="22"/>
          <w:cs/>
        </w:rPr>
        <w:t xml:space="preserve"> </w:t>
      </w:r>
      <w:r w:rsidRPr="00744FE0">
        <w:rPr>
          <w:rFonts w:cs="Times New Roman"/>
          <w:szCs w:val="22"/>
        </w:rPr>
        <w:t>debentures</w:t>
      </w:r>
      <w:r>
        <w:rPr>
          <w:rFonts w:cstheme="minorBidi" w:hint="cs"/>
          <w:szCs w:val="28"/>
          <w:cs/>
          <w:lang w:bidi="th-TH"/>
        </w:rPr>
        <w:t xml:space="preserve"> </w:t>
      </w:r>
      <w:r w:rsidRPr="00AB5DFA">
        <w:rPr>
          <w:rFonts w:cs="Times New Roman"/>
          <w:szCs w:val="22"/>
        </w:rPr>
        <w:t>to be counted as Additional Tier 2 Capital</w:t>
      </w:r>
      <w:r w:rsidRPr="00744FE0">
        <w:rPr>
          <w:rFonts w:cs="Times New Roman"/>
          <w:szCs w:val="22"/>
          <w:cs/>
        </w:rPr>
        <w:t xml:space="preserve"> </w:t>
      </w:r>
      <w:r w:rsidRPr="00744FE0">
        <w:rPr>
          <w:rFonts w:cs="Times New Roman"/>
          <w:szCs w:val="22"/>
        </w:rPr>
        <w:t>after</w:t>
      </w:r>
      <w:r w:rsidRPr="00744FE0">
        <w:rPr>
          <w:rFonts w:cs="Times New Roman"/>
          <w:szCs w:val="22"/>
          <w:cs/>
        </w:rPr>
        <w:t xml:space="preserve"> 5 </w:t>
      </w:r>
      <w:r w:rsidRPr="00744FE0">
        <w:rPr>
          <w:rFonts w:cs="Times New Roman"/>
          <w:szCs w:val="22"/>
        </w:rPr>
        <w:t>years</w:t>
      </w:r>
      <w:r w:rsidRPr="00744FE0">
        <w:rPr>
          <w:rFonts w:cs="Times New Roman"/>
          <w:szCs w:val="22"/>
          <w:cs/>
        </w:rPr>
        <w:t xml:space="preserve"> </w:t>
      </w:r>
      <w:r w:rsidRPr="00744FE0">
        <w:rPr>
          <w:rFonts w:cs="Times New Roman"/>
          <w:szCs w:val="22"/>
        </w:rPr>
        <w:t>from</w:t>
      </w:r>
      <w:r w:rsidRPr="00744FE0">
        <w:rPr>
          <w:rFonts w:cs="Times New Roman"/>
          <w:szCs w:val="22"/>
          <w:cs/>
        </w:rPr>
        <w:t xml:space="preserve"> </w:t>
      </w:r>
      <w:r w:rsidRPr="00744FE0">
        <w:rPr>
          <w:rFonts w:cs="Times New Roman"/>
          <w:szCs w:val="22"/>
        </w:rPr>
        <w:t>the</w:t>
      </w:r>
      <w:r w:rsidRPr="00744FE0">
        <w:rPr>
          <w:rFonts w:cs="Times New Roman"/>
          <w:szCs w:val="22"/>
          <w:cs/>
        </w:rPr>
        <w:t xml:space="preserve"> </w:t>
      </w:r>
      <w:r w:rsidRPr="00744FE0">
        <w:rPr>
          <w:rFonts w:cs="Times New Roman"/>
          <w:szCs w:val="22"/>
        </w:rPr>
        <w:t>issued date or according to certain specified conditions. The Bank has</w:t>
      </w:r>
      <w:r w:rsidRPr="00744FE0">
        <w:rPr>
          <w:rFonts w:cs="Times New Roman"/>
          <w:szCs w:val="22"/>
          <w:cs/>
        </w:rPr>
        <w:t xml:space="preserve"> </w:t>
      </w:r>
      <w:r w:rsidRPr="00744FE0">
        <w:rPr>
          <w:rFonts w:cs="Times New Roman"/>
          <w:szCs w:val="22"/>
        </w:rPr>
        <w:t>to</w:t>
      </w:r>
      <w:r w:rsidRPr="00744FE0">
        <w:rPr>
          <w:rFonts w:cs="Times New Roman"/>
          <w:szCs w:val="22"/>
          <w:cs/>
        </w:rPr>
        <w:t xml:space="preserve"> </w:t>
      </w:r>
      <w:r w:rsidRPr="00744FE0">
        <w:rPr>
          <w:rFonts w:cs="Times New Roman"/>
          <w:szCs w:val="22"/>
        </w:rPr>
        <w:t>seek</w:t>
      </w:r>
      <w:r w:rsidRPr="00744FE0">
        <w:rPr>
          <w:rFonts w:cs="Times New Roman"/>
          <w:szCs w:val="22"/>
          <w:cs/>
        </w:rPr>
        <w:t xml:space="preserve"> </w:t>
      </w:r>
      <w:r w:rsidRPr="00744FE0">
        <w:rPr>
          <w:rFonts w:cs="Times New Roman"/>
          <w:szCs w:val="22"/>
        </w:rPr>
        <w:t>an</w:t>
      </w:r>
      <w:r w:rsidRPr="00744FE0">
        <w:rPr>
          <w:rFonts w:cs="Times New Roman"/>
          <w:szCs w:val="22"/>
          <w:cs/>
        </w:rPr>
        <w:t xml:space="preserve"> </w:t>
      </w:r>
      <w:r w:rsidRPr="00744FE0">
        <w:rPr>
          <w:rFonts w:cs="Times New Roman"/>
          <w:szCs w:val="22"/>
        </w:rPr>
        <w:t>approval</w:t>
      </w:r>
      <w:r w:rsidRPr="00744FE0">
        <w:rPr>
          <w:rFonts w:cs="Times New Roman"/>
          <w:szCs w:val="22"/>
          <w:cs/>
        </w:rPr>
        <w:t xml:space="preserve"> </w:t>
      </w:r>
      <w:r w:rsidRPr="00744FE0">
        <w:rPr>
          <w:rFonts w:cs="Times New Roman"/>
          <w:szCs w:val="22"/>
        </w:rPr>
        <w:t>from the Bank of Thailand for early redemption.</w:t>
      </w:r>
    </w:p>
    <w:p w14:paraId="57099C2A" w14:textId="77777777" w:rsidR="00ED6AF8" w:rsidRDefault="00ED6AF8" w:rsidP="00606683">
      <w:pPr>
        <w:ind w:left="547" w:right="-29"/>
        <w:jc w:val="both"/>
        <w:rPr>
          <w:rFonts w:cs="Times New Roman"/>
          <w:szCs w:val="22"/>
        </w:rPr>
      </w:pPr>
    </w:p>
    <w:p w14:paraId="308F6066" w14:textId="1C71DBCA" w:rsidR="00606683" w:rsidRPr="00AB5DFA" w:rsidRDefault="00606683" w:rsidP="00606683">
      <w:pPr>
        <w:ind w:left="547" w:right="-29"/>
        <w:jc w:val="both"/>
        <w:rPr>
          <w:rFonts w:cs="Times New Roman"/>
          <w:szCs w:val="22"/>
        </w:rPr>
      </w:pPr>
      <w:r w:rsidRPr="00AB5DFA">
        <w:rPr>
          <w:rFonts w:cs="Times New Roman"/>
          <w:szCs w:val="22"/>
        </w:rPr>
        <w:t xml:space="preserve">On </w:t>
      </w:r>
      <w:r w:rsidRPr="00AB5DFA">
        <w:rPr>
          <w:rFonts w:cs="Times New Roman"/>
          <w:szCs w:val="22"/>
          <w:cs/>
        </w:rPr>
        <w:t xml:space="preserve">27 </w:t>
      </w:r>
      <w:r w:rsidRPr="00AB5DFA">
        <w:rPr>
          <w:rFonts w:cs="Times New Roman"/>
          <w:szCs w:val="22"/>
        </w:rPr>
        <w:t xml:space="preserve">May </w:t>
      </w:r>
      <w:r w:rsidRPr="00AB5DFA">
        <w:rPr>
          <w:rFonts w:cs="Times New Roman"/>
          <w:szCs w:val="22"/>
          <w:cs/>
        </w:rPr>
        <w:t>2021</w:t>
      </w:r>
      <w:r w:rsidRPr="00AB5DFA">
        <w:rPr>
          <w:rFonts w:cs="Times New Roman"/>
          <w:szCs w:val="22"/>
        </w:rPr>
        <w:t xml:space="preserve">, the Bank issued the perpetual subordinated debentures to be counted as Additional Tier </w:t>
      </w:r>
      <w:r w:rsidRPr="00AB5DFA">
        <w:rPr>
          <w:rFonts w:cs="Times New Roman"/>
          <w:szCs w:val="22"/>
          <w:cs/>
        </w:rPr>
        <w:t xml:space="preserve">1 </w:t>
      </w:r>
      <w:r w:rsidRPr="00AB5DFA">
        <w:rPr>
          <w:rFonts w:cs="Times New Roman"/>
          <w:szCs w:val="22"/>
        </w:rPr>
        <w:t>Capital</w:t>
      </w:r>
      <w:r w:rsidRPr="00AB5DFA">
        <w:rPr>
          <w:rFonts w:cs="Times New Roman"/>
          <w:szCs w:val="22"/>
          <w:cs/>
        </w:rPr>
        <w:t xml:space="preserve"> </w:t>
      </w:r>
      <w:r w:rsidRPr="00AB5DFA">
        <w:rPr>
          <w:rFonts w:cs="Times New Roman"/>
          <w:szCs w:val="22"/>
        </w:rPr>
        <w:t>under</w:t>
      </w:r>
      <w:r w:rsidRPr="00AB5DFA">
        <w:rPr>
          <w:rFonts w:cs="Times New Roman"/>
          <w:szCs w:val="22"/>
          <w:cs/>
        </w:rPr>
        <w:t xml:space="preserve"> </w:t>
      </w:r>
      <w:r w:rsidRPr="00AB5DFA">
        <w:rPr>
          <w:rFonts w:cs="Times New Roman"/>
          <w:szCs w:val="22"/>
        </w:rPr>
        <w:t>Basel III requirement, par value</w:t>
      </w:r>
      <w:r w:rsidRPr="00AB5DFA">
        <w:rPr>
          <w:rFonts w:cs="Times New Roman"/>
          <w:szCs w:val="22"/>
          <w:cs/>
        </w:rPr>
        <w:t xml:space="preserve"> </w:t>
      </w:r>
      <w:r w:rsidRPr="00AB5DFA">
        <w:rPr>
          <w:rFonts w:cs="Times New Roman"/>
          <w:szCs w:val="22"/>
        </w:rPr>
        <w:t>at</w:t>
      </w:r>
      <w:r w:rsidRPr="00AB5DFA">
        <w:rPr>
          <w:rFonts w:cs="Times New Roman"/>
          <w:szCs w:val="22"/>
          <w:cs/>
        </w:rPr>
        <w:t xml:space="preserve"> </w:t>
      </w:r>
      <w:r w:rsidRPr="00AB5DFA">
        <w:rPr>
          <w:rFonts w:cs="Times New Roman"/>
          <w:szCs w:val="22"/>
        </w:rPr>
        <w:t xml:space="preserve">Baht </w:t>
      </w:r>
      <w:r w:rsidRPr="00AB5DFA">
        <w:rPr>
          <w:rFonts w:cs="Times New Roman"/>
          <w:szCs w:val="22"/>
          <w:cs/>
        </w:rPr>
        <w:t>1</w:t>
      </w:r>
      <w:r w:rsidRPr="00AB5DFA">
        <w:rPr>
          <w:rFonts w:cs="Times New Roman"/>
          <w:szCs w:val="22"/>
        </w:rPr>
        <w:t>,</w:t>
      </w:r>
      <w:r w:rsidRPr="00AB5DFA">
        <w:rPr>
          <w:rFonts w:cs="Times New Roman"/>
          <w:szCs w:val="22"/>
          <w:cs/>
        </w:rPr>
        <w:t xml:space="preserve">150 </w:t>
      </w:r>
      <w:r w:rsidRPr="00AB5DFA">
        <w:rPr>
          <w:rFonts w:cs="Times New Roman"/>
          <w:szCs w:val="22"/>
        </w:rPr>
        <w:t>million, which</w:t>
      </w:r>
      <w:r w:rsidRPr="00AB5DFA">
        <w:rPr>
          <w:rFonts w:cs="Times New Roman"/>
          <w:szCs w:val="22"/>
          <w:cs/>
        </w:rPr>
        <w:t xml:space="preserve"> </w:t>
      </w:r>
      <w:r w:rsidRPr="00AB5DFA">
        <w:rPr>
          <w:rFonts w:cs="Times New Roman"/>
          <w:szCs w:val="22"/>
        </w:rPr>
        <w:t>has</w:t>
      </w:r>
      <w:r w:rsidRPr="00AB5DFA">
        <w:rPr>
          <w:rFonts w:cs="Times New Roman"/>
          <w:szCs w:val="22"/>
          <w:cs/>
        </w:rPr>
        <w:t xml:space="preserve"> </w:t>
      </w:r>
      <w:r w:rsidRPr="00AB5DFA">
        <w:rPr>
          <w:rFonts w:cs="Times New Roman"/>
          <w:szCs w:val="22"/>
        </w:rPr>
        <w:t>no</w:t>
      </w:r>
      <w:r w:rsidRPr="00AB5DFA">
        <w:rPr>
          <w:rFonts w:cs="Times New Roman"/>
          <w:szCs w:val="22"/>
          <w:cs/>
        </w:rPr>
        <w:t xml:space="preserve"> </w:t>
      </w:r>
      <w:r w:rsidRPr="00AB5DFA">
        <w:rPr>
          <w:rFonts w:cs="Times New Roman"/>
          <w:szCs w:val="22"/>
        </w:rPr>
        <w:t>expiry date and bears a fixed interest rate at</w:t>
      </w:r>
      <w:r w:rsidRPr="00AB5DFA">
        <w:rPr>
          <w:rFonts w:cs="Times New Roman"/>
          <w:szCs w:val="22"/>
          <w:cs/>
        </w:rPr>
        <w:t xml:space="preserve"> 5.00% </w:t>
      </w:r>
      <w:r w:rsidRPr="00AB5DFA">
        <w:rPr>
          <w:rFonts w:cs="Times New Roman"/>
          <w:szCs w:val="22"/>
        </w:rPr>
        <w:t>per</w:t>
      </w:r>
      <w:r w:rsidRPr="00AB5DFA">
        <w:rPr>
          <w:rFonts w:cs="Times New Roman"/>
          <w:szCs w:val="22"/>
          <w:cs/>
        </w:rPr>
        <w:t xml:space="preserve"> </w:t>
      </w:r>
      <w:r w:rsidRPr="00AB5DFA">
        <w:rPr>
          <w:rFonts w:cs="Times New Roman"/>
          <w:szCs w:val="22"/>
        </w:rPr>
        <w:t>annum,</w:t>
      </w:r>
      <w:r w:rsidRPr="00AB5DFA">
        <w:rPr>
          <w:rFonts w:cs="Times New Roman"/>
          <w:szCs w:val="22"/>
          <w:cs/>
        </w:rPr>
        <w:t xml:space="preserve"> </w:t>
      </w:r>
      <w:r w:rsidRPr="00AB5DFA">
        <w:rPr>
          <w:rFonts w:cs="Times New Roman"/>
          <w:szCs w:val="22"/>
        </w:rPr>
        <w:t>payable</w:t>
      </w:r>
      <w:r w:rsidRPr="00AB5DFA">
        <w:rPr>
          <w:rFonts w:cs="Times New Roman"/>
          <w:szCs w:val="22"/>
          <w:cs/>
        </w:rPr>
        <w:t xml:space="preserve"> </w:t>
      </w:r>
      <w:r>
        <w:rPr>
          <w:rFonts w:cs="Times New Roman"/>
          <w:szCs w:val="22"/>
        </w:rPr>
        <w:t xml:space="preserve">interest </w:t>
      </w:r>
      <w:r w:rsidRPr="00AB5DFA">
        <w:rPr>
          <w:rFonts w:cs="Times New Roman"/>
          <w:szCs w:val="22"/>
        </w:rPr>
        <w:t>semi-annually in May and November of</w:t>
      </w:r>
      <w:r w:rsidRPr="00AB5DFA">
        <w:rPr>
          <w:rFonts w:cs="Times New Roman"/>
          <w:szCs w:val="22"/>
          <w:cs/>
        </w:rPr>
        <w:t xml:space="preserve"> </w:t>
      </w:r>
      <w:r w:rsidRPr="00AB5DFA">
        <w:rPr>
          <w:rFonts w:cs="Times New Roman"/>
          <w:szCs w:val="22"/>
        </w:rPr>
        <w:t>every</w:t>
      </w:r>
      <w:r w:rsidRPr="00AB5DFA">
        <w:rPr>
          <w:rFonts w:cs="Times New Roman"/>
          <w:szCs w:val="22"/>
          <w:cs/>
        </w:rPr>
        <w:t xml:space="preserve"> </w:t>
      </w:r>
      <w:r w:rsidRPr="00AB5DFA">
        <w:rPr>
          <w:rFonts w:cs="Times New Roman"/>
          <w:szCs w:val="22"/>
        </w:rPr>
        <w:t>year</w:t>
      </w:r>
      <w:r w:rsidRPr="00AB5DFA">
        <w:rPr>
          <w:rFonts w:cs="Times New Roman"/>
          <w:szCs w:val="22"/>
          <w:cs/>
        </w:rPr>
        <w:t xml:space="preserve">. </w:t>
      </w:r>
      <w:r w:rsidRPr="00AB5DFA">
        <w:rPr>
          <w:rFonts w:cs="Times New Roman"/>
          <w:szCs w:val="22"/>
        </w:rPr>
        <w:t>The</w:t>
      </w:r>
      <w:r w:rsidRPr="00AB5DFA">
        <w:rPr>
          <w:rFonts w:cs="Times New Roman"/>
          <w:szCs w:val="22"/>
          <w:cs/>
        </w:rPr>
        <w:t xml:space="preserve"> </w:t>
      </w:r>
      <w:r w:rsidRPr="00AB5DFA">
        <w:rPr>
          <w:rFonts w:cs="Times New Roman"/>
          <w:szCs w:val="22"/>
        </w:rPr>
        <w:t>debentures</w:t>
      </w:r>
      <w:r w:rsidRPr="00AB5DFA">
        <w:rPr>
          <w:rFonts w:cs="Times New Roman"/>
          <w:szCs w:val="22"/>
          <w:cs/>
        </w:rPr>
        <w:t xml:space="preserve"> </w:t>
      </w:r>
      <w:r w:rsidRPr="00AB5DFA">
        <w:rPr>
          <w:rFonts w:cs="Times New Roman"/>
          <w:szCs w:val="22"/>
        </w:rPr>
        <w:t>were</w:t>
      </w:r>
      <w:r w:rsidRPr="00AB5DFA">
        <w:rPr>
          <w:rFonts w:cs="Times New Roman"/>
          <w:szCs w:val="22"/>
          <w:cs/>
        </w:rPr>
        <w:t xml:space="preserve"> </w:t>
      </w:r>
      <w:r w:rsidRPr="00AB5DFA">
        <w:rPr>
          <w:rFonts w:cs="Times New Roman"/>
          <w:szCs w:val="22"/>
        </w:rPr>
        <w:t>offered</w:t>
      </w:r>
      <w:r w:rsidRPr="00AB5DFA">
        <w:rPr>
          <w:rFonts w:cs="Times New Roman"/>
          <w:szCs w:val="22"/>
          <w:cs/>
        </w:rPr>
        <w:t xml:space="preserve"> </w:t>
      </w:r>
      <w:r w:rsidRPr="00AB5DFA">
        <w:rPr>
          <w:rFonts w:cs="Times New Roman"/>
          <w:szCs w:val="22"/>
        </w:rPr>
        <w:t>to</w:t>
      </w:r>
      <w:r w:rsidRPr="00AB5DFA">
        <w:rPr>
          <w:rFonts w:cs="Times New Roman"/>
          <w:szCs w:val="22"/>
          <w:cs/>
        </w:rPr>
        <w:t xml:space="preserve"> </w:t>
      </w:r>
      <w:r w:rsidRPr="00AB5DFA">
        <w:rPr>
          <w:rFonts w:cs="Times New Roman"/>
          <w:szCs w:val="22"/>
        </w:rPr>
        <w:t>private</w:t>
      </w:r>
      <w:r w:rsidRPr="00AB5DFA">
        <w:rPr>
          <w:rFonts w:cs="Times New Roman"/>
          <w:szCs w:val="22"/>
          <w:cs/>
        </w:rPr>
        <w:t xml:space="preserve"> </w:t>
      </w:r>
      <w:r w:rsidRPr="00AB5DFA">
        <w:rPr>
          <w:rFonts w:cs="Times New Roman"/>
          <w:szCs w:val="22"/>
        </w:rPr>
        <w:t>placement</w:t>
      </w:r>
      <w:r w:rsidRPr="00AB5DFA">
        <w:rPr>
          <w:rFonts w:cs="Times New Roman"/>
          <w:szCs w:val="22"/>
          <w:cs/>
        </w:rPr>
        <w:t xml:space="preserve"> (</w:t>
      </w:r>
      <w:r w:rsidRPr="00AB5DFA">
        <w:rPr>
          <w:rFonts w:cs="Times New Roman"/>
          <w:szCs w:val="22"/>
        </w:rPr>
        <w:t>institutional</w:t>
      </w:r>
      <w:r w:rsidRPr="00AB5DFA">
        <w:rPr>
          <w:rFonts w:cs="Times New Roman"/>
          <w:szCs w:val="22"/>
          <w:cs/>
        </w:rPr>
        <w:t xml:space="preserve"> </w:t>
      </w:r>
      <w:r w:rsidRPr="00AB5DFA">
        <w:rPr>
          <w:rFonts w:cs="Times New Roman"/>
          <w:szCs w:val="22"/>
        </w:rPr>
        <w:t>investors,</w:t>
      </w:r>
      <w:r w:rsidRPr="00AB5DFA">
        <w:rPr>
          <w:rFonts w:cs="Times New Roman"/>
          <w:szCs w:val="22"/>
          <w:cs/>
        </w:rPr>
        <w:t xml:space="preserve"> </w:t>
      </w:r>
      <w:r>
        <w:rPr>
          <w:rFonts w:cs="Times New Roman"/>
          <w:szCs w:val="22"/>
        </w:rPr>
        <w:t>H</w:t>
      </w:r>
      <w:r w:rsidRPr="00AB5DFA">
        <w:rPr>
          <w:rFonts w:cs="Times New Roman"/>
          <w:szCs w:val="22"/>
        </w:rPr>
        <w:t>igh</w:t>
      </w:r>
      <w:r w:rsidRPr="00AB5DFA">
        <w:rPr>
          <w:rFonts w:cs="Times New Roman"/>
          <w:szCs w:val="22"/>
          <w:cs/>
        </w:rPr>
        <w:t xml:space="preserve"> </w:t>
      </w:r>
      <w:r>
        <w:rPr>
          <w:rFonts w:cs="Times New Roman"/>
          <w:szCs w:val="22"/>
        </w:rPr>
        <w:t>N</w:t>
      </w:r>
      <w:r w:rsidRPr="00AB5DFA">
        <w:rPr>
          <w:rFonts w:cs="Times New Roman"/>
          <w:szCs w:val="22"/>
        </w:rPr>
        <w:t>et</w:t>
      </w:r>
      <w:r>
        <w:rPr>
          <w:rFonts w:cs="Times New Roman"/>
          <w:szCs w:val="22"/>
        </w:rPr>
        <w:t xml:space="preserve"> W</w:t>
      </w:r>
      <w:r w:rsidRPr="00AB5DFA">
        <w:rPr>
          <w:rFonts w:cs="Times New Roman"/>
          <w:szCs w:val="22"/>
        </w:rPr>
        <w:t>orth</w:t>
      </w:r>
      <w:r w:rsidRPr="00AB5DFA">
        <w:rPr>
          <w:rFonts w:cs="Times New Roman"/>
          <w:szCs w:val="22"/>
          <w:cs/>
        </w:rPr>
        <w:t xml:space="preserve"> </w:t>
      </w:r>
      <w:r w:rsidRPr="00AB5DFA">
        <w:rPr>
          <w:rFonts w:cs="Times New Roman"/>
          <w:szCs w:val="22"/>
        </w:rPr>
        <w:t>investors</w:t>
      </w:r>
      <w:r w:rsidRPr="00AB5DFA">
        <w:rPr>
          <w:rFonts w:cs="Times New Roman"/>
          <w:szCs w:val="22"/>
          <w:cs/>
        </w:rPr>
        <w:t xml:space="preserve"> </w:t>
      </w:r>
      <w:r w:rsidRPr="00326BFF">
        <w:rPr>
          <w:rFonts w:cs="Times New Roman"/>
          <w:szCs w:val="22"/>
        </w:rPr>
        <w:t>and</w:t>
      </w:r>
      <w:r w:rsidRPr="00326BFF">
        <w:rPr>
          <w:rFonts w:cs="Times New Roman"/>
          <w:szCs w:val="22"/>
          <w:cs/>
        </w:rPr>
        <w:t xml:space="preserve"> </w:t>
      </w:r>
      <w:r w:rsidRPr="00183258">
        <w:rPr>
          <w:rFonts w:cs="Times New Roman"/>
          <w:szCs w:val="22"/>
        </w:rPr>
        <w:t>related parties to the Group</w:t>
      </w:r>
      <w:r w:rsidRPr="00AB5DFA">
        <w:rPr>
          <w:rFonts w:cs="Times New Roman"/>
          <w:szCs w:val="22"/>
        </w:rPr>
        <w:t>).</w:t>
      </w:r>
      <w:r w:rsidRPr="00AB5DFA">
        <w:rPr>
          <w:rFonts w:cs="Times New Roman"/>
          <w:szCs w:val="22"/>
          <w:cs/>
        </w:rPr>
        <w:t xml:space="preserve"> </w:t>
      </w:r>
      <w:r w:rsidRPr="00AB5DFA">
        <w:rPr>
          <w:rFonts w:cs="Times New Roman"/>
          <w:szCs w:val="22"/>
        </w:rPr>
        <w:t>The Bank can early redeem the perpetual subordinated</w:t>
      </w:r>
      <w:r w:rsidRPr="00AB5DFA">
        <w:rPr>
          <w:rFonts w:cs="Times New Roman"/>
          <w:szCs w:val="22"/>
          <w:cs/>
        </w:rPr>
        <w:t xml:space="preserve"> </w:t>
      </w:r>
      <w:r w:rsidRPr="00AB5DFA">
        <w:rPr>
          <w:rFonts w:cs="Times New Roman"/>
          <w:szCs w:val="22"/>
        </w:rPr>
        <w:t>debentures</w:t>
      </w:r>
      <w:r w:rsidRPr="00AB5DFA">
        <w:rPr>
          <w:rFonts w:cs="Times New Roman"/>
          <w:szCs w:val="22"/>
          <w:cs/>
        </w:rPr>
        <w:t xml:space="preserve"> </w:t>
      </w:r>
      <w:r w:rsidRPr="00AB5DFA">
        <w:rPr>
          <w:rFonts w:cs="Times New Roman"/>
          <w:szCs w:val="22"/>
        </w:rPr>
        <w:t>after</w:t>
      </w:r>
      <w:r w:rsidRPr="00AB5DFA">
        <w:rPr>
          <w:rFonts w:cs="Times New Roman"/>
          <w:szCs w:val="22"/>
          <w:cs/>
        </w:rPr>
        <w:t xml:space="preserve"> 5 </w:t>
      </w:r>
      <w:r w:rsidRPr="00AB5DFA">
        <w:rPr>
          <w:rFonts w:cs="Times New Roman"/>
          <w:szCs w:val="22"/>
        </w:rPr>
        <w:t>years</w:t>
      </w:r>
      <w:r w:rsidRPr="00AB5DFA">
        <w:rPr>
          <w:rFonts w:cs="Times New Roman"/>
          <w:szCs w:val="22"/>
          <w:cs/>
        </w:rPr>
        <w:t xml:space="preserve"> </w:t>
      </w:r>
      <w:r w:rsidRPr="00AB5DFA">
        <w:rPr>
          <w:rFonts w:cs="Times New Roman"/>
          <w:szCs w:val="22"/>
        </w:rPr>
        <w:t>from</w:t>
      </w:r>
      <w:r w:rsidRPr="00AB5DFA">
        <w:rPr>
          <w:rFonts w:cs="Times New Roman"/>
          <w:szCs w:val="22"/>
          <w:cs/>
        </w:rPr>
        <w:t xml:space="preserve"> </w:t>
      </w:r>
      <w:r w:rsidRPr="00AB5DFA">
        <w:rPr>
          <w:rFonts w:cs="Times New Roman"/>
          <w:szCs w:val="22"/>
        </w:rPr>
        <w:t>the</w:t>
      </w:r>
      <w:r w:rsidRPr="00AB5DFA">
        <w:rPr>
          <w:rFonts w:cs="Times New Roman"/>
          <w:szCs w:val="22"/>
          <w:cs/>
        </w:rPr>
        <w:t xml:space="preserve"> </w:t>
      </w:r>
      <w:r w:rsidRPr="00AB5DFA">
        <w:rPr>
          <w:rFonts w:cs="Times New Roman"/>
          <w:szCs w:val="22"/>
        </w:rPr>
        <w:t>issued date or according to certain specified conditions. The Bank has</w:t>
      </w:r>
      <w:r w:rsidRPr="00AB5DFA">
        <w:rPr>
          <w:rFonts w:cs="Times New Roman"/>
          <w:szCs w:val="22"/>
          <w:cs/>
        </w:rPr>
        <w:t xml:space="preserve"> </w:t>
      </w:r>
      <w:r w:rsidRPr="00AB5DFA">
        <w:rPr>
          <w:rFonts w:cs="Times New Roman"/>
          <w:szCs w:val="22"/>
        </w:rPr>
        <w:t>to</w:t>
      </w:r>
      <w:r w:rsidRPr="00AB5DFA">
        <w:rPr>
          <w:rFonts w:cs="Times New Roman"/>
          <w:szCs w:val="22"/>
          <w:cs/>
        </w:rPr>
        <w:t xml:space="preserve"> </w:t>
      </w:r>
      <w:r w:rsidRPr="00AB5DFA">
        <w:rPr>
          <w:rFonts w:cs="Times New Roman"/>
          <w:szCs w:val="22"/>
        </w:rPr>
        <w:t>seek</w:t>
      </w:r>
      <w:r w:rsidRPr="00AB5DFA">
        <w:rPr>
          <w:rFonts w:cs="Times New Roman"/>
          <w:szCs w:val="22"/>
          <w:cs/>
        </w:rPr>
        <w:t xml:space="preserve"> </w:t>
      </w:r>
      <w:r w:rsidRPr="00AB5DFA">
        <w:rPr>
          <w:rFonts w:cs="Times New Roman"/>
          <w:szCs w:val="22"/>
        </w:rPr>
        <w:t>an</w:t>
      </w:r>
      <w:r w:rsidRPr="00AB5DFA">
        <w:rPr>
          <w:rFonts w:cs="Times New Roman"/>
          <w:szCs w:val="22"/>
          <w:cs/>
        </w:rPr>
        <w:t xml:space="preserve"> </w:t>
      </w:r>
      <w:r w:rsidRPr="00AB5DFA">
        <w:rPr>
          <w:rFonts w:cs="Times New Roman"/>
          <w:szCs w:val="22"/>
        </w:rPr>
        <w:t>approval</w:t>
      </w:r>
      <w:r w:rsidRPr="00AB5DFA">
        <w:rPr>
          <w:rFonts w:cs="Times New Roman"/>
          <w:szCs w:val="22"/>
          <w:cs/>
        </w:rPr>
        <w:t xml:space="preserve"> </w:t>
      </w:r>
      <w:r w:rsidRPr="00AB5DFA">
        <w:rPr>
          <w:rFonts w:cs="Times New Roman"/>
          <w:szCs w:val="22"/>
        </w:rPr>
        <w:t>from the Bank of Thailand for early redemption.</w:t>
      </w:r>
    </w:p>
    <w:p w14:paraId="264AC4BB" w14:textId="77777777" w:rsidR="003E1E38" w:rsidRPr="00EC65EE" w:rsidRDefault="003E1E38" w:rsidP="00EC65EE">
      <w:pPr>
        <w:spacing w:line="240" w:lineRule="exact"/>
        <w:ind w:left="540" w:right="-29"/>
        <w:jc w:val="both"/>
        <w:rPr>
          <w:rFonts w:cs="Times New Roman"/>
          <w:szCs w:val="22"/>
          <w:cs/>
        </w:rPr>
      </w:pPr>
    </w:p>
    <w:p w14:paraId="1B4BBCFB" w14:textId="77777777" w:rsidR="00ED6AF8" w:rsidRDefault="00ED6AF8">
      <w:pPr>
        <w:rPr>
          <w:rFonts w:cs="Times New Roman"/>
          <w:b/>
          <w:iCs/>
          <w:sz w:val="24"/>
          <w:szCs w:val="24"/>
        </w:rPr>
      </w:pPr>
      <w:r>
        <w:rPr>
          <w:rFonts w:cs="Times New Roman"/>
          <w:i/>
          <w:iCs/>
          <w:szCs w:val="24"/>
        </w:rPr>
        <w:br w:type="page"/>
      </w:r>
    </w:p>
    <w:p w14:paraId="3849628D" w14:textId="26B8D18C" w:rsidR="00777E82" w:rsidRPr="0012708E" w:rsidRDefault="0012569B" w:rsidP="002038A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lastRenderedPageBreak/>
        <w:t>2</w:t>
      </w:r>
      <w:r w:rsidR="008B190A">
        <w:rPr>
          <w:rFonts w:cs="Times New Roman"/>
          <w:i w:val="0"/>
          <w:iCs/>
          <w:szCs w:val="24"/>
        </w:rPr>
        <w:t>3</w:t>
      </w:r>
      <w:r w:rsidR="00433B08" w:rsidRPr="0012708E">
        <w:rPr>
          <w:rFonts w:cs="Times New Roman"/>
          <w:i w:val="0"/>
          <w:iCs/>
          <w:szCs w:val="24"/>
        </w:rPr>
        <w:tab/>
      </w:r>
      <w:r w:rsidR="00112158" w:rsidRPr="0012708E">
        <w:rPr>
          <w:rFonts w:cs="Times New Roman"/>
          <w:i w:val="0"/>
          <w:iCs/>
          <w:szCs w:val="24"/>
        </w:rPr>
        <w:t>Provisions</w:t>
      </w:r>
    </w:p>
    <w:p w14:paraId="72568E2A" w14:textId="77777777" w:rsidR="007A6FF9" w:rsidRPr="0012708E" w:rsidRDefault="007A6FF9" w:rsidP="002038AA">
      <w:pPr>
        <w:tabs>
          <w:tab w:val="left" w:pos="900"/>
        </w:tabs>
        <w:spacing w:line="240" w:lineRule="atLeast"/>
        <w:ind w:left="547"/>
        <w:jc w:val="thaiDistribute"/>
        <w:rPr>
          <w:rFonts w:eastAsia="Calibri" w:cs="Times New Roman"/>
          <w:szCs w:val="22"/>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789"/>
        <w:gridCol w:w="1260"/>
        <w:gridCol w:w="180"/>
        <w:gridCol w:w="1260"/>
        <w:gridCol w:w="183"/>
        <w:gridCol w:w="1267"/>
        <w:gridCol w:w="178"/>
        <w:gridCol w:w="1254"/>
      </w:tblGrid>
      <w:tr w:rsidR="00177D24" w:rsidRPr="00880EEB" w14:paraId="5CE5B7BC" w14:textId="6061A33A" w:rsidTr="0083440B">
        <w:trPr>
          <w:cantSplit/>
          <w:tblHeader/>
        </w:trPr>
        <w:tc>
          <w:tcPr>
            <w:tcW w:w="3789" w:type="dxa"/>
          </w:tcPr>
          <w:p w14:paraId="7C4DCD9D" w14:textId="77777777" w:rsidR="00177D24" w:rsidRPr="00880EEB" w:rsidRDefault="00177D24" w:rsidP="00177D24">
            <w:pPr>
              <w:pStyle w:val="acctfourfigures"/>
              <w:spacing w:line="240" w:lineRule="atLeast"/>
              <w:ind w:right="-79"/>
              <w:rPr>
                <w:rFonts w:cs="Times New Roman"/>
                <w:szCs w:val="22"/>
              </w:rPr>
            </w:pPr>
          </w:p>
        </w:tc>
        <w:tc>
          <w:tcPr>
            <w:tcW w:w="2700" w:type="dxa"/>
            <w:gridSpan w:val="3"/>
            <w:vAlign w:val="bottom"/>
          </w:tcPr>
          <w:p w14:paraId="4FD5ECAE" w14:textId="59A48E74" w:rsidR="00177D24" w:rsidRPr="00880EEB" w:rsidRDefault="00177D24" w:rsidP="00177D24">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1F09E091" w14:textId="77777777" w:rsidR="00177D24" w:rsidRPr="00880EEB" w:rsidRDefault="00177D24" w:rsidP="00177D24">
            <w:pPr>
              <w:jc w:val="center"/>
              <w:rPr>
                <w:rFonts w:cs="Times New Roman"/>
                <w:b/>
                <w:bCs/>
                <w:szCs w:val="22"/>
              </w:rPr>
            </w:pPr>
          </w:p>
        </w:tc>
        <w:tc>
          <w:tcPr>
            <w:tcW w:w="2699" w:type="dxa"/>
            <w:gridSpan w:val="3"/>
            <w:vAlign w:val="bottom"/>
          </w:tcPr>
          <w:p w14:paraId="1CBFD338" w14:textId="435B1775" w:rsidR="00177D24" w:rsidRPr="00880EEB" w:rsidRDefault="00917C1D" w:rsidP="003F7378">
            <w:pPr>
              <w:jc w:val="center"/>
              <w:rPr>
                <w:rFonts w:cs="Times New Roman"/>
                <w:szCs w:val="22"/>
              </w:rPr>
            </w:pPr>
            <w:r w:rsidRPr="00880EEB">
              <w:rPr>
                <w:rFonts w:cs="Times New Roman"/>
                <w:b/>
                <w:bCs/>
                <w:szCs w:val="22"/>
              </w:rPr>
              <w:t>The Bank</w:t>
            </w:r>
          </w:p>
        </w:tc>
      </w:tr>
      <w:tr w:rsidR="00B86FD5" w:rsidRPr="00880EEB" w14:paraId="48D6A43F" w14:textId="77777777" w:rsidTr="0083440B">
        <w:trPr>
          <w:cantSplit/>
          <w:tblHeader/>
        </w:trPr>
        <w:tc>
          <w:tcPr>
            <w:tcW w:w="3789" w:type="dxa"/>
          </w:tcPr>
          <w:p w14:paraId="2B1BD27A" w14:textId="77777777" w:rsidR="00FC533D" w:rsidRPr="00880EEB" w:rsidRDefault="00FC533D" w:rsidP="00FC533D">
            <w:pPr>
              <w:pStyle w:val="acctfourfigures"/>
              <w:spacing w:line="240" w:lineRule="atLeast"/>
              <w:ind w:right="-79"/>
              <w:rPr>
                <w:rFonts w:cs="Times New Roman"/>
                <w:szCs w:val="22"/>
              </w:rPr>
            </w:pPr>
          </w:p>
        </w:tc>
        <w:tc>
          <w:tcPr>
            <w:tcW w:w="1260" w:type="dxa"/>
            <w:vAlign w:val="bottom"/>
          </w:tcPr>
          <w:p w14:paraId="65665335" w14:textId="2D7D5A8F" w:rsidR="00FC533D" w:rsidRPr="00880EEB" w:rsidRDefault="00C264A1" w:rsidP="00FC533D">
            <w:pPr>
              <w:spacing w:line="280" w:lineRule="atLeast"/>
              <w:ind w:left="-108" w:right="-108"/>
              <w:jc w:val="center"/>
              <w:rPr>
                <w:rFonts w:cs="Times New Roman"/>
                <w:szCs w:val="22"/>
              </w:rPr>
            </w:pPr>
            <w:r>
              <w:rPr>
                <w:rFonts w:cs="Times New Roman"/>
                <w:szCs w:val="22"/>
              </w:rPr>
              <w:t>2023</w:t>
            </w:r>
          </w:p>
        </w:tc>
        <w:tc>
          <w:tcPr>
            <w:tcW w:w="180" w:type="dxa"/>
          </w:tcPr>
          <w:p w14:paraId="2192FDA2" w14:textId="77777777" w:rsidR="00FC533D" w:rsidRPr="00880EEB" w:rsidRDefault="00FC533D" w:rsidP="00FC533D">
            <w:pPr>
              <w:spacing w:line="280" w:lineRule="atLeast"/>
              <w:ind w:left="-108" w:right="-108"/>
              <w:rPr>
                <w:rFonts w:cs="Times New Roman"/>
                <w:szCs w:val="22"/>
                <w:rtl/>
                <w:cs/>
              </w:rPr>
            </w:pPr>
          </w:p>
        </w:tc>
        <w:tc>
          <w:tcPr>
            <w:tcW w:w="1260" w:type="dxa"/>
          </w:tcPr>
          <w:p w14:paraId="1F19007A" w14:textId="77624092" w:rsidR="00FC533D" w:rsidRPr="00880EEB" w:rsidRDefault="00C264A1" w:rsidP="00FC533D">
            <w:pPr>
              <w:spacing w:line="280" w:lineRule="atLeast"/>
              <w:ind w:left="-108" w:right="-108"/>
              <w:jc w:val="center"/>
              <w:rPr>
                <w:rFonts w:cs="Times New Roman"/>
                <w:szCs w:val="22"/>
              </w:rPr>
            </w:pPr>
            <w:r>
              <w:rPr>
                <w:rFonts w:cs="Times New Roman"/>
                <w:szCs w:val="22"/>
              </w:rPr>
              <w:t>2022</w:t>
            </w:r>
          </w:p>
        </w:tc>
        <w:tc>
          <w:tcPr>
            <w:tcW w:w="183" w:type="dxa"/>
          </w:tcPr>
          <w:p w14:paraId="1D340CE2" w14:textId="77777777" w:rsidR="00FC533D" w:rsidRPr="00880EEB" w:rsidRDefault="00FC533D" w:rsidP="00FC533D">
            <w:pPr>
              <w:spacing w:line="280" w:lineRule="atLeast"/>
              <w:ind w:left="-108" w:right="-108"/>
              <w:jc w:val="center"/>
              <w:rPr>
                <w:rFonts w:cs="Times New Roman"/>
                <w:szCs w:val="22"/>
              </w:rPr>
            </w:pPr>
          </w:p>
        </w:tc>
        <w:tc>
          <w:tcPr>
            <w:tcW w:w="1267" w:type="dxa"/>
            <w:vAlign w:val="bottom"/>
          </w:tcPr>
          <w:p w14:paraId="70DEF54B" w14:textId="5F63F931" w:rsidR="00FC533D" w:rsidRPr="00880EEB" w:rsidRDefault="00C264A1" w:rsidP="00FC533D">
            <w:pPr>
              <w:spacing w:line="280" w:lineRule="atLeast"/>
              <w:ind w:left="-108" w:right="-108"/>
              <w:jc w:val="center"/>
              <w:rPr>
                <w:rFonts w:cs="Times New Roman"/>
                <w:szCs w:val="22"/>
              </w:rPr>
            </w:pPr>
            <w:r>
              <w:rPr>
                <w:rFonts w:cs="Times New Roman"/>
                <w:szCs w:val="22"/>
              </w:rPr>
              <w:t>2023</w:t>
            </w:r>
          </w:p>
        </w:tc>
        <w:tc>
          <w:tcPr>
            <w:tcW w:w="178" w:type="dxa"/>
          </w:tcPr>
          <w:p w14:paraId="34752B1E" w14:textId="77777777" w:rsidR="00FC533D" w:rsidRPr="00880EEB" w:rsidRDefault="00FC533D" w:rsidP="00FC533D">
            <w:pPr>
              <w:spacing w:line="280" w:lineRule="atLeast"/>
              <w:ind w:left="-108" w:right="-108"/>
              <w:jc w:val="center"/>
              <w:rPr>
                <w:rFonts w:cs="Times New Roman"/>
                <w:szCs w:val="22"/>
              </w:rPr>
            </w:pPr>
          </w:p>
        </w:tc>
        <w:tc>
          <w:tcPr>
            <w:tcW w:w="1254" w:type="dxa"/>
          </w:tcPr>
          <w:p w14:paraId="0E03F4E5" w14:textId="6E183B04" w:rsidR="00FC533D" w:rsidRPr="00880EEB" w:rsidRDefault="00C264A1" w:rsidP="00FC533D">
            <w:pPr>
              <w:spacing w:line="280" w:lineRule="atLeast"/>
              <w:ind w:left="-108" w:right="-108"/>
              <w:jc w:val="center"/>
              <w:rPr>
                <w:rFonts w:cs="Times New Roman"/>
                <w:szCs w:val="22"/>
              </w:rPr>
            </w:pPr>
            <w:r>
              <w:rPr>
                <w:rFonts w:cs="Times New Roman"/>
                <w:szCs w:val="22"/>
              </w:rPr>
              <w:t>2022</w:t>
            </w:r>
          </w:p>
        </w:tc>
      </w:tr>
      <w:tr w:rsidR="00FC533D" w:rsidRPr="00880EEB" w14:paraId="692840E1" w14:textId="1CC83127" w:rsidTr="0083440B">
        <w:trPr>
          <w:cantSplit/>
          <w:trHeight w:val="70"/>
        </w:trPr>
        <w:tc>
          <w:tcPr>
            <w:tcW w:w="3789" w:type="dxa"/>
          </w:tcPr>
          <w:p w14:paraId="468B88FE" w14:textId="77777777" w:rsidR="00FC533D" w:rsidRPr="00880EEB" w:rsidRDefault="00FC533D" w:rsidP="00FC533D">
            <w:pPr>
              <w:spacing w:line="240" w:lineRule="atLeast"/>
              <w:ind w:right="-79"/>
              <w:rPr>
                <w:rFonts w:cs="Times New Roman"/>
                <w:szCs w:val="22"/>
                <w:lang w:bidi="th-TH"/>
              </w:rPr>
            </w:pPr>
          </w:p>
        </w:tc>
        <w:tc>
          <w:tcPr>
            <w:tcW w:w="5582" w:type="dxa"/>
            <w:gridSpan w:val="7"/>
          </w:tcPr>
          <w:p w14:paraId="5B31C42E" w14:textId="6BADC54F" w:rsidR="00FC533D" w:rsidRPr="00880EEB" w:rsidRDefault="00FC533D" w:rsidP="00FC533D">
            <w:pPr>
              <w:jc w:val="center"/>
              <w:rPr>
                <w:rFonts w:cs="Times New Roman"/>
                <w:szCs w:val="22"/>
              </w:rPr>
            </w:pPr>
            <w:r w:rsidRPr="00880EEB">
              <w:rPr>
                <w:rFonts w:cs="Times New Roman"/>
                <w:i/>
                <w:iCs/>
                <w:szCs w:val="22"/>
              </w:rPr>
              <w:t>(in thousand Baht)</w:t>
            </w:r>
          </w:p>
        </w:tc>
      </w:tr>
      <w:tr w:rsidR="00B86FD5" w:rsidRPr="00880EEB" w14:paraId="298FEDD0" w14:textId="75AD2158" w:rsidTr="0083440B">
        <w:trPr>
          <w:cantSplit/>
          <w:trHeight w:val="70"/>
        </w:trPr>
        <w:tc>
          <w:tcPr>
            <w:tcW w:w="3789" w:type="dxa"/>
          </w:tcPr>
          <w:p w14:paraId="484DE55C" w14:textId="193247D2" w:rsidR="00C264A1" w:rsidRPr="00880EEB" w:rsidRDefault="00C264A1" w:rsidP="00C264A1">
            <w:pPr>
              <w:spacing w:line="240" w:lineRule="atLeast"/>
              <w:ind w:left="-70" w:right="-79"/>
              <w:rPr>
                <w:rFonts w:cs="Times New Roman"/>
                <w:szCs w:val="22"/>
                <w:lang w:bidi="th-TH"/>
              </w:rPr>
            </w:pPr>
            <w:r w:rsidRPr="00880EEB">
              <w:rPr>
                <w:rFonts w:cs="Times New Roman"/>
                <w:szCs w:val="22"/>
                <w:lang w:bidi="th-TH"/>
              </w:rPr>
              <w:t xml:space="preserve">Provision for </w:t>
            </w:r>
            <w:r>
              <w:rPr>
                <w:rFonts w:cs="Times New Roman"/>
                <w:szCs w:val="22"/>
                <w:lang w:bidi="th-TH"/>
              </w:rPr>
              <w:t>employee</w:t>
            </w:r>
            <w:r w:rsidRPr="00880EEB">
              <w:rPr>
                <w:rFonts w:cs="Times New Roman"/>
                <w:szCs w:val="22"/>
                <w:lang w:bidi="th-TH"/>
              </w:rPr>
              <w:t xml:space="preserve"> benefits</w:t>
            </w:r>
          </w:p>
        </w:tc>
        <w:tc>
          <w:tcPr>
            <w:tcW w:w="1260" w:type="dxa"/>
            <w:shd w:val="clear" w:color="auto" w:fill="auto"/>
          </w:tcPr>
          <w:p w14:paraId="6F64CA4B" w14:textId="13E87933" w:rsidR="00C264A1"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261,152</w:t>
            </w:r>
          </w:p>
        </w:tc>
        <w:tc>
          <w:tcPr>
            <w:tcW w:w="180" w:type="dxa"/>
            <w:shd w:val="clear" w:color="auto" w:fill="auto"/>
          </w:tcPr>
          <w:p w14:paraId="08B19137" w14:textId="77777777" w:rsidR="00C264A1" w:rsidRPr="00742279" w:rsidRDefault="00C264A1" w:rsidP="00C264A1">
            <w:pPr>
              <w:pStyle w:val="acctfourfigures"/>
              <w:tabs>
                <w:tab w:val="clear" w:pos="765"/>
                <w:tab w:val="decimal" w:pos="1100"/>
              </w:tabs>
              <w:spacing w:line="240" w:lineRule="atLeast"/>
              <w:ind w:right="-79"/>
              <w:rPr>
                <w:rFonts w:cs="Times New Roman"/>
                <w:szCs w:val="22"/>
                <w:lang w:bidi="th-TH"/>
              </w:rPr>
            </w:pPr>
          </w:p>
        </w:tc>
        <w:tc>
          <w:tcPr>
            <w:tcW w:w="1260" w:type="dxa"/>
            <w:shd w:val="clear" w:color="auto" w:fill="auto"/>
          </w:tcPr>
          <w:p w14:paraId="1F1CA919" w14:textId="1F366A0D" w:rsidR="00C264A1" w:rsidRPr="00742279" w:rsidRDefault="00C264A1" w:rsidP="0083440B">
            <w:pPr>
              <w:pStyle w:val="acctfourfigures"/>
              <w:tabs>
                <w:tab w:val="clear" w:pos="765"/>
                <w:tab w:val="decimal" w:pos="997"/>
              </w:tabs>
              <w:spacing w:line="240" w:lineRule="atLeast"/>
              <w:ind w:right="-79"/>
              <w:rPr>
                <w:rFonts w:cs="Times New Roman"/>
                <w:szCs w:val="22"/>
                <w:lang w:bidi="th-TH"/>
              </w:rPr>
            </w:pPr>
            <w:r w:rsidRPr="00742279">
              <w:rPr>
                <w:rFonts w:cs="Times New Roman"/>
                <w:snapToGrid w:val="0"/>
                <w:szCs w:val="22"/>
                <w:lang w:eastAsia="th-TH"/>
              </w:rPr>
              <w:t>218,375</w:t>
            </w:r>
          </w:p>
        </w:tc>
        <w:tc>
          <w:tcPr>
            <w:tcW w:w="183" w:type="dxa"/>
            <w:shd w:val="clear" w:color="auto" w:fill="auto"/>
          </w:tcPr>
          <w:p w14:paraId="345A81CE" w14:textId="77777777" w:rsidR="00C264A1" w:rsidRPr="00742279" w:rsidRDefault="00C264A1" w:rsidP="00C264A1">
            <w:pPr>
              <w:rPr>
                <w:rFonts w:cs="Times New Roman"/>
                <w:szCs w:val="22"/>
                <w:lang w:bidi="th-TH"/>
              </w:rPr>
            </w:pPr>
          </w:p>
        </w:tc>
        <w:tc>
          <w:tcPr>
            <w:tcW w:w="1267" w:type="dxa"/>
            <w:shd w:val="clear" w:color="auto" w:fill="auto"/>
          </w:tcPr>
          <w:p w14:paraId="0DE5314C" w14:textId="01362D2E" w:rsidR="00C264A1"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260,137</w:t>
            </w:r>
          </w:p>
        </w:tc>
        <w:tc>
          <w:tcPr>
            <w:tcW w:w="178" w:type="dxa"/>
          </w:tcPr>
          <w:p w14:paraId="2CA0DBB2" w14:textId="77777777" w:rsidR="00C264A1" w:rsidRPr="008651D7" w:rsidRDefault="00C264A1" w:rsidP="00C264A1">
            <w:pPr>
              <w:rPr>
                <w:rFonts w:cs="Times New Roman"/>
                <w:szCs w:val="22"/>
                <w:lang w:bidi="th-TH"/>
              </w:rPr>
            </w:pPr>
          </w:p>
        </w:tc>
        <w:tc>
          <w:tcPr>
            <w:tcW w:w="1254" w:type="dxa"/>
          </w:tcPr>
          <w:p w14:paraId="32190026" w14:textId="2A6E69AB" w:rsidR="00C264A1" w:rsidRPr="008651D7" w:rsidRDefault="00C264A1" w:rsidP="0083440B">
            <w:pPr>
              <w:pStyle w:val="acctfourfigures"/>
              <w:tabs>
                <w:tab w:val="clear" w:pos="765"/>
                <w:tab w:val="decimal" w:pos="997"/>
              </w:tabs>
              <w:spacing w:line="240" w:lineRule="atLeast"/>
              <w:ind w:right="-79"/>
              <w:rPr>
                <w:rFonts w:cs="Times New Roman"/>
                <w:szCs w:val="22"/>
                <w:lang w:bidi="th-TH"/>
              </w:rPr>
            </w:pPr>
            <w:r w:rsidRPr="00EC65EE">
              <w:rPr>
                <w:rFonts w:cs="Times New Roman"/>
                <w:snapToGrid w:val="0"/>
                <w:szCs w:val="22"/>
                <w:lang w:eastAsia="th-TH"/>
              </w:rPr>
              <w:t>217,777</w:t>
            </w:r>
          </w:p>
        </w:tc>
      </w:tr>
      <w:tr w:rsidR="00B86FD5" w:rsidRPr="00880EEB" w14:paraId="05999B29" w14:textId="02D52556" w:rsidTr="0083440B">
        <w:trPr>
          <w:cantSplit/>
          <w:trHeight w:val="70"/>
        </w:trPr>
        <w:tc>
          <w:tcPr>
            <w:tcW w:w="3789" w:type="dxa"/>
          </w:tcPr>
          <w:p w14:paraId="138E39CC" w14:textId="1DD21B31" w:rsidR="00C264A1" w:rsidRPr="00880EEB" w:rsidRDefault="00C264A1" w:rsidP="00C264A1">
            <w:pPr>
              <w:spacing w:line="240" w:lineRule="atLeast"/>
              <w:ind w:left="-70" w:right="-79"/>
              <w:rPr>
                <w:rFonts w:cs="Times New Roman"/>
                <w:szCs w:val="22"/>
              </w:rPr>
            </w:pPr>
            <w:r w:rsidRPr="00880EEB">
              <w:rPr>
                <w:rFonts w:cs="Times New Roman"/>
                <w:szCs w:val="22"/>
                <w:lang w:bidi="th-TH"/>
              </w:rPr>
              <w:t>Provision for d</w:t>
            </w:r>
            <w:r>
              <w:rPr>
                <w:rFonts w:cs="Times New Roman"/>
                <w:szCs w:val="22"/>
                <w:lang w:bidi="th-TH"/>
              </w:rPr>
              <w:t>ismantling</w:t>
            </w:r>
            <w:r w:rsidRPr="00880EEB">
              <w:rPr>
                <w:rFonts w:cs="Times New Roman"/>
                <w:szCs w:val="22"/>
                <w:lang w:bidi="th-TH"/>
              </w:rPr>
              <w:t xml:space="preserve"> of leasehold</w:t>
            </w:r>
          </w:p>
          <w:p w14:paraId="3EF10797" w14:textId="189FCA3C" w:rsidR="00C264A1" w:rsidRPr="00880EEB" w:rsidRDefault="00C264A1" w:rsidP="00C264A1">
            <w:pPr>
              <w:spacing w:line="240" w:lineRule="atLeast"/>
              <w:ind w:left="-70" w:right="-79"/>
              <w:rPr>
                <w:rFonts w:cs="Times New Roman"/>
                <w:szCs w:val="22"/>
                <w:lang w:bidi="th-TH"/>
              </w:rPr>
            </w:pPr>
            <w:r w:rsidRPr="00880EEB">
              <w:rPr>
                <w:rFonts w:cs="Times New Roman"/>
                <w:szCs w:val="22"/>
              </w:rPr>
              <w:t xml:space="preserve">   improvement</w:t>
            </w:r>
          </w:p>
        </w:tc>
        <w:tc>
          <w:tcPr>
            <w:tcW w:w="1260" w:type="dxa"/>
            <w:shd w:val="clear" w:color="auto" w:fill="auto"/>
            <w:vAlign w:val="bottom"/>
          </w:tcPr>
          <w:p w14:paraId="3FBD12A8" w14:textId="5CF010AB" w:rsidR="00C264A1"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18,676</w:t>
            </w:r>
          </w:p>
        </w:tc>
        <w:tc>
          <w:tcPr>
            <w:tcW w:w="180" w:type="dxa"/>
            <w:shd w:val="clear" w:color="auto" w:fill="auto"/>
            <w:vAlign w:val="bottom"/>
          </w:tcPr>
          <w:p w14:paraId="538198F6" w14:textId="77777777" w:rsidR="00C264A1" w:rsidRPr="00742279" w:rsidRDefault="00C264A1" w:rsidP="00C264A1">
            <w:pPr>
              <w:pStyle w:val="acctfourfigures"/>
              <w:tabs>
                <w:tab w:val="clear" w:pos="765"/>
                <w:tab w:val="decimal" w:pos="1100"/>
              </w:tabs>
              <w:spacing w:line="240" w:lineRule="atLeast"/>
              <w:ind w:right="-79"/>
              <w:rPr>
                <w:rFonts w:cs="Times New Roman"/>
                <w:szCs w:val="22"/>
                <w:lang w:bidi="th-TH"/>
              </w:rPr>
            </w:pPr>
          </w:p>
        </w:tc>
        <w:tc>
          <w:tcPr>
            <w:tcW w:w="1260" w:type="dxa"/>
            <w:shd w:val="clear" w:color="auto" w:fill="auto"/>
            <w:vAlign w:val="bottom"/>
          </w:tcPr>
          <w:p w14:paraId="2DD5FEB8" w14:textId="629560B6" w:rsidR="00C264A1" w:rsidRPr="00742279" w:rsidRDefault="00C264A1" w:rsidP="0083440B">
            <w:pPr>
              <w:pStyle w:val="acctfourfigures"/>
              <w:tabs>
                <w:tab w:val="clear" w:pos="765"/>
                <w:tab w:val="decimal" w:pos="997"/>
              </w:tabs>
              <w:spacing w:line="240" w:lineRule="atLeast"/>
              <w:ind w:right="-79"/>
              <w:rPr>
                <w:rFonts w:cs="Times New Roman"/>
                <w:szCs w:val="22"/>
                <w:cs/>
                <w:lang w:bidi="th-TH"/>
              </w:rPr>
            </w:pPr>
            <w:r w:rsidRPr="00742279">
              <w:rPr>
                <w:rFonts w:cs="Times New Roman"/>
                <w:snapToGrid w:val="0"/>
                <w:szCs w:val="22"/>
                <w:lang w:eastAsia="th-TH"/>
              </w:rPr>
              <w:t>15,422</w:t>
            </w:r>
          </w:p>
        </w:tc>
        <w:tc>
          <w:tcPr>
            <w:tcW w:w="183" w:type="dxa"/>
            <w:shd w:val="clear" w:color="auto" w:fill="auto"/>
            <w:vAlign w:val="bottom"/>
          </w:tcPr>
          <w:p w14:paraId="570C345D" w14:textId="77777777" w:rsidR="00C264A1" w:rsidRPr="00742279" w:rsidRDefault="00C264A1" w:rsidP="00C264A1">
            <w:pPr>
              <w:pStyle w:val="acctfourfigures"/>
              <w:tabs>
                <w:tab w:val="clear" w:pos="765"/>
                <w:tab w:val="decimal" w:pos="916"/>
              </w:tabs>
              <w:spacing w:line="240" w:lineRule="atLeast"/>
              <w:ind w:right="-79"/>
              <w:rPr>
                <w:rFonts w:cs="Times New Roman"/>
                <w:szCs w:val="22"/>
                <w:lang w:bidi="th-TH"/>
              </w:rPr>
            </w:pPr>
          </w:p>
        </w:tc>
        <w:tc>
          <w:tcPr>
            <w:tcW w:w="1267" w:type="dxa"/>
            <w:shd w:val="clear" w:color="auto" w:fill="auto"/>
            <w:vAlign w:val="bottom"/>
          </w:tcPr>
          <w:p w14:paraId="4605FFED" w14:textId="5233B3C2" w:rsidR="00C264A1"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18,676</w:t>
            </w:r>
          </w:p>
        </w:tc>
        <w:tc>
          <w:tcPr>
            <w:tcW w:w="178" w:type="dxa"/>
            <w:vAlign w:val="bottom"/>
          </w:tcPr>
          <w:p w14:paraId="6F37FCF7" w14:textId="77777777" w:rsidR="00C264A1" w:rsidRPr="008651D7" w:rsidRDefault="00C264A1" w:rsidP="00C264A1">
            <w:pPr>
              <w:pStyle w:val="acctfourfigures"/>
              <w:tabs>
                <w:tab w:val="clear" w:pos="765"/>
                <w:tab w:val="decimal" w:pos="916"/>
              </w:tabs>
              <w:spacing w:line="240" w:lineRule="atLeast"/>
              <w:ind w:right="-79"/>
              <w:rPr>
                <w:rFonts w:cs="Times New Roman"/>
                <w:szCs w:val="22"/>
                <w:lang w:bidi="th-TH"/>
              </w:rPr>
            </w:pPr>
          </w:p>
        </w:tc>
        <w:tc>
          <w:tcPr>
            <w:tcW w:w="1254" w:type="dxa"/>
            <w:vAlign w:val="bottom"/>
          </w:tcPr>
          <w:p w14:paraId="51F086B7" w14:textId="55BF3E6C" w:rsidR="00C264A1" w:rsidRPr="008651D7" w:rsidRDefault="00C264A1" w:rsidP="0083440B">
            <w:pPr>
              <w:pStyle w:val="acctfourfigures"/>
              <w:tabs>
                <w:tab w:val="clear" w:pos="765"/>
                <w:tab w:val="decimal" w:pos="997"/>
              </w:tabs>
              <w:spacing w:line="240" w:lineRule="atLeast"/>
              <w:ind w:right="-79"/>
              <w:rPr>
                <w:rFonts w:cs="Times New Roman"/>
                <w:szCs w:val="22"/>
                <w:lang w:bidi="th-TH"/>
              </w:rPr>
            </w:pPr>
            <w:r w:rsidRPr="00EC65EE">
              <w:rPr>
                <w:rFonts w:cs="Times New Roman"/>
                <w:snapToGrid w:val="0"/>
                <w:szCs w:val="22"/>
                <w:lang w:eastAsia="th-TH"/>
              </w:rPr>
              <w:t>15,422</w:t>
            </w:r>
          </w:p>
        </w:tc>
      </w:tr>
      <w:tr w:rsidR="00B86FD5" w:rsidRPr="00880EEB" w14:paraId="4AA9279B" w14:textId="136D0568" w:rsidTr="0083440B">
        <w:trPr>
          <w:cantSplit/>
          <w:trHeight w:val="191"/>
        </w:trPr>
        <w:tc>
          <w:tcPr>
            <w:tcW w:w="3789" w:type="dxa"/>
          </w:tcPr>
          <w:p w14:paraId="1A0C5FA4" w14:textId="7CF3C28F" w:rsidR="00742279" w:rsidRPr="00880EEB" w:rsidRDefault="00742279" w:rsidP="00742279">
            <w:pPr>
              <w:pStyle w:val="BodyText"/>
              <w:spacing w:after="0"/>
              <w:ind w:left="-69" w:right="-45"/>
              <w:jc w:val="both"/>
              <w:rPr>
                <w:rFonts w:cs="Times New Roman"/>
                <w:szCs w:val="22"/>
                <w:lang w:val="en-GB" w:bidi="th-TH"/>
              </w:rPr>
            </w:pPr>
            <w:r w:rsidRPr="00880EEB">
              <w:rPr>
                <w:rFonts w:cs="Times New Roman"/>
                <w:szCs w:val="22"/>
                <w:lang w:val="en-GB" w:bidi="th-TH"/>
              </w:rPr>
              <w:t xml:space="preserve">Allowance for expected credit loss of </w:t>
            </w:r>
          </w:p>
          <w:p w14:paraId="11A31437" w14:textId="7D806830" w:rsidR="00742279" w:rsidRPr="00880EEB" w:rsidRDefault="00742279" w:rsidP="00742279">
            <w:pPr>
              <w:pStyle w:val="BodyText"/>
              <w:spacing w:after="0"/>
              <w:ind w:left="-69" w:right="-45"/>
              <w:rPr>
                <w:rFonts w:cs="Times New Roman"/>
                <w:szCs w:val="22"/>
                <w:lang w:val="en-GB" w:bidi="th-TH"/>
              </w:rPr>
            </w:pPr>
            <w:r w:rsidRPr="00880EEB">
              <w:rPr>
                <w:rFonts w:cs="Times New Roman"/>
                <w:szCs w:val="22"/>
                <w:lang w:val="en-GB" w:bidi="th-TH"/>
              </w:rPr>
              <w:t xml:space="preserve">   undrawn loan commitments and </w:t>
            </w:r>
            <w:r>
              <w:rPr>
                <w:rFonts w:cs="Times New Roman"/>
                <w:szCs w:val="22"/>
                <w:lang w:val="en-GB" w:bidi="th-TH"/>
              </w:rPr>
              <w:br/>
              <w:t xml:space="preserve">   </w:t>
            </w:r>
            <w:r w:rsidRPr="00880EEB">
              <w:rPr>
                <w:rFonts w:cs="Times New Roman"/>
                <w:szCs w:val="22"/>
                <w:lang w:val="en-GB" w:bidi="th-TH"/>
              </w:rPr>
              <w:t>financial guarantee contracts</w:t>
            </w:r>
            <w:r w:rsidRPr="00880EEB" w:rsidDel="00ED6EF6">
              <w:rPr>
                <w:rFonts w:cs="Times New Roman"/>
                <w:szCs w:val="22"/>
                <w:lang w:val="en-GB" w:bidi="th-TH"/>
              </w:rPr>
              <w:t xml:space="preserve"> </w:t>
            </w:r>
          </w:p>
        </w:tc>
        <w:tc>
          <w:tcPr>
            <w:tcW w:w="1260" w:type="dxa"/>
            <w:shd w:val="clear" w:color="auto" w:fill="auto"/>
            <w:vAlign w:val="bottom"/>
          </w:tcPr>
          <w:p w14:paraId="24410A29" w14:textId="46A0ECB8" w:rsidR="00742279"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zCs w:val="22"/>
              </w:rPr>
              <w:t>1,856</w:t>
            </w:r>
          </w:p>
        </w:tc>
        <w:tc>
          <w:tcPr>
            <w:tcW w:w="180" w:type="dxa"/>
            <w:shd w:val="clear" w:color="auto" w:fill="auto"/>
            <w:vAlign w:val="bottom"/>
          </w:tcPr>
          <w:p w14:paraId="38CA359E" w14:textId="77777777" w:rsidR="00742279" w:rsidRPr="00742279" w:rsidRDefault="00742279" w:rsidP="00742279">
            <w:pPr>
              <w:pStyle w:val="acctfourfigures"/>
              <w:tabs>
                <w:tab w:val="clear" w:pos="765"/>
                <w:tab w:val="decimal" w:pos="916"/>
              </w:tabs>
              <w:spacing w:line="240" w:lineRule="atLeast"/>
              <w:ind w:right="-79"/>
              <w:rPr>
                <w:rFonts w:cs="Times New Roman"/>
                <w:szCs w:val="22"/>
                <w:lang w:bidi="th-TH"/>
              </w:rPr>
            </w:pPr>
          </w:p>
        </w:tc>
        <w:tc>
          <w:tcPr>
            <w:tcW w:w="1260" w:type="dxa"/>
            <w:shd w:val="clear" w:color="auto" w:fill="auto"/>
            <w:vAlign w:val="bottom"/>
          </w:tcPr>
          <w:p w14:paraId="49853F77" w14:textId="3F614AD4" w:rsidR="00742279"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742279">
              <w:rPr>
                <w:rFonts w:cs="Times New Roman"/>
                <w:szCs w:val="22"/>
              </w:rPr>
              <w:t>21,197</w:t>
            </w:r>
          </w:p>
        </w:tc>
        <w:tc>
          <w:tcPr>
            <w:tcW w:w="183" w:type="dxa"/>
            <w:shd w:val="clear" w:color="auto" w:fill="auto"/>
            <w:vAlign w:val="bottom"/>
          </w:tcPr>
          <w:p w14:paraId="0CC64035" w14:textId="77777777" w:rsidR="00742279" w:rsidRPr="00742279" w:rsidRDefault="00742279" w:rsidP="00742279">
            <w:pPr>
              <w:pStyle w:val="acctfourfigures"/>
              <w:tabs>
                <w:tab w:val="clear" w:pos="765"/>
                <w:tab w:val="decimal" w:pos="916"/>
              </w:tabs>
              <w:spacing w:line="240" w:lineRule="atLeast"/>
              <w:ind w:right="-79"/>
              <w:rPr>
                <w:rFonts w:cs="Times New Roman"/>
                <w:szCs w:val="22"/>
                <w:lang w:bidi="th-TH"/>
              </w:rPr>
            </w:pPr>
          </w:p>
        </w:tc>
        <w:tc>
          <w:tcPr>
            <w:tcW w:w="1267" w:type="dxa"/>
            <w:shd w:val="clear" w:color="auto" w:fill="auto"/>
            <w:vAlign w:val="bottom"/>
          </w:tcPr>
          <w:p w14:paraId="587521F9" w14:textId="5118911A" w:rsidR="00742279"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1,856</w:t>
            </w:r>
          </w:p>
        </w:tc>
        <w:tc>
          <w:tcPr>
            <w:tcW w:w="178" w:type="dxa"/>
            <w:vAlign w:val="bottom"/>
          </w:tcPr>
          <w:p w14:paraId="20A53A54" w14:textId="77777777" w:rsidR="00742279" w:rsidRPr="008651D7" w:rsidRDefault="00742279" w:rsidP="00742279">
            <w:pPr>
              <w:pStyle w:val="acctfourfigures"/>
              <w:tabs>
                <w:tab w:val="clear" w:pos="765"/>
                <w:tab w:val="decimal" w:pos="916"/>
              </w:tabs>
              <w:spacing w:line="240" w:lineRule="atLeast"/>
              <w:ind w:right="-79"/>
              <w:rPr>
                <w:rFonts w:cs="Times New Roman"/>
                <w:szCs w:val="22"/>
                <w:lang w:bidi="th-TH"/>
              </w:rPr>
            </w:pPr>
          </w:p>
        </w:tc>
        <w:tc>
          <w:tcPr>
            <w:tcW w:w="1254" w:type="dxa"/>
            <w:vAlign w:val="bottom"/>
          </w:tcPr>
          <w:p w14:paraId="7DBB7F6E" w14:textId="0BF64586" w:rsidR="00742279" w:rsidRPr="008651D7" w:rsidRDefault="00742279" w:rsidP="0083440B">
            <w:pPr>
              <w:pStyle w:val="acctfourfigures"/>
              <w:tabs>
                <w:tab w:val="clear" w:pos="765"/>
                <w:tab w:val="decimal" w:pos="997"/>
              </w:tabs>
              <w:spacing w:line="240" w:lineRule="atLeast"/>
              <w:ind w:right="-79"/>
              <w:rPr>
                <w:rFonts w:cs="Times New Roman"/>
                <w:szCs w:val="22"/>
                <w:lang w:bidi="th-TH"/>
              </w:rPr>
            </w:pPr>
            <w:r w:rsidRPr="00EC65EE">
              <w:rPr>
                <w:rFonts w:cs="Times New Roman"/>
                <w:szCs w:val="22"/>
              </w:rPr>
              <w:t>21,197</w:t>
            </w:r>
          </w:p>
        </w:tc>
      </w:tr>
      <w:tr w:rsidR="00E45166" w:rsidRPr="00880EEB" w14:paraId="159A25BA" w14:textId="77777777" w:rsidTr="0087041D">
        <w:trPr>
          <w:cantSplit/>
          <w:trHeight w:val="191"/>
        </w:trPr>
        <w:tc>
          <w:tcPr>
            <w:tcW w:w="3789" w:type="dxa"/>
          </w:tcPr>
          <w:p w14:paraId="5C41E9F9" w14:textId="4D19D965" w:rsidR="00742279" w:rsidRPr="00880EEB" w:rsidRDefault="00742279" w:rsidP="00742279">
            <w:pPr>
              <w:pStyle w:val="BodyText"/>
              <w:spacing w:after="0"/>
              <w:ind w:left="-69" w:right="-45"/>
              <w:jc w:val="both"/>
              <w:rPr>
                <w:rFonts w:cs="Times New Roman"/>
                <w:szCs w:val="22"/>
                <w:lang w:val="en-GB" w:bidi="th-TH"/>
              </w:rPr>
            </w:pPr>
            <w:r>
              <w:rPr>
                <w:rFonts w:cs="Times New Roman"/>
                <w:szCs w:val="22"/>
                <w:lang w:val="en-GB" w:bidi="th-TH"/>
              </w:rPr>
              <w:t>Provision for performance guarantee</w:t>
            </w:r>
          </w:p>
        </w:tc>
        <w:tc>
          <w:tcPr>
            <w:tcW w:w="1260" w:type="dxa"/>
            <w:tcBorders>
              <w:bottom w:val="single" w:sz="4" w:space="0" w:color="auto"/>
            </w:tcBorders>
            <w:shd w:val="clear" w:color="auto" w:fill="auto"/>
            <w:vAlign w:val="bottom"/>
          </w:tcPr>
          <w:p w14:paraId="67B9E4A6" w14:textId="26A62217" w:rsidR="00742279"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zCs w:val="22"/>
              </w:rPr>
              <w:t>14,776</w:t>
            </w:r>
          </w:p>
        </w:tc>
        <w:tc>
          <w:tcPr>
            <w:tcW w:w="180" w:type="dxa"/>
            <w:shd w:val="clear" w:color="auto" w:fill="auto"/>
            <w:vAlign w:val="bottom"/>
          </w:tcPr>
          <w:p w14:paraId="6185A36C" w14:textId="77777777" w:rsidR="00742279" w:rsidRPr="00742279" w:rsidRDefault="00742279" w:rsidP="00742279">
            <w:pPr>
              <w:pStyle w:val="acctfourfigures"/>
              <w:tabs>
                <w:tab w:val="clear" w:pos="765"/>
                <w:tab w:val="decimal" w:pos="916"/>
              </w:tabs>
              <w:spacing w:line="240" w:lineRule="atLeast"/>
              <w:ind w:right="-79"/>
              <w:rPr>
                <w:rFonts w:cs="Times New Roman"/>
                <w:szCs w:val="22"/>
                <w:lang w:bidi="th-TH"/>
              </w:rPr>
            </w:pPr>
          </w:p>
        </w:tc>
        <w:tc>
          <w:tcPr>
            <w:tcW w:w="1260" w:type="dxa"/>
            <w:tcBorders>
              <w:bottom w:val="single" w:sz="4" w:space="0" w:color="auto"/>
            </w:tcBorders>
            <w:shd w:val="clear" w:color="auto" w:fill="auto"/>
            <w:vAlign w:val="bottom"/>
          </w:tcPr>
          <w:p w14:paraId="5EDB4E62" w14:textId="4DFC1DCD" w:rsidR="00742279" w:rsidRPr="0093239C" w:rsidRDefault="00742279" w:rsidP="0083440B">
            <w:pPr>
              <w:pStyle w:val="acctfourfigures"/>
              <w:tabs>
                <w:tab w:val="clear" w:pos="765"/>
                <w:tab w:val="decimal" w:pos="997"/>
              </w:tabs>
              <w:spacing w:line="240" w:lineRule="atLeast"/>
              <w:ind w:right="-79"/>
              <w:rPr>
                <w:rFonts w:cs="Times New Roman"/>
                <w:szCs w:val="22"/>
                <w:lang w:val="en-US" w:bidi="th-TH"/>
              </w:rPr>
            </w:pPr>
            <w:r w:rsidRPr="0093239C">
              <w:rPr>
                <w:rFonts w:cs="Times New Roman"/>
                <w:szCs w:val="22"/>
                <w:lang w:bidi="th-TH"/>
              </w:rPr>
              <w:t>-</w:t>
            </w:r>
          </w:p>
        </w:tc>
        <w:tc>
          <w:tcPr>
            <w:tcW w:w="183" w:type="dxa"/>
            <w:shd w:val="clear" w:color="auto" w:fill="auto"/>
            <w:vAlign w:val="bottom"/>
          </w:tcPr>
          <w:p w14:paraId="1E5AF1E0" w14:textId="77777777" w:rsidR="00742279" w:rsidRPr="00742279" w:rsidRDefault="00742279" w:rsidP="00742279">
            <w:pPr>
              <w:pStyle w:val="acctfourfigures"/>
              <w:tabs>
                <w:tab w:val="clear" w:pos="765"/>
                <w:tab w:val="decimal" w:pos="916"/>
              </w:tabs>
              <w:spacing w:line="240" w:lineRule="atLeast"/>
              <w:ind w:right="-79"/>
              <w:rPr>
                <w:rFonts w:cs="Times New Roman"/>
                <w:szCs w:val="22"/>
                <w:lang w:bidi="th-TH"/>
              </w:rPr>
            </w:pPr>
          </w:p>
        </w:tc>
        <w:tc>
          <w:tcPr>
            <w:tcW w:w="1267" w:type="dxa"/>
            <w:tcBorders>
              <w:bottom w:val="single" w:sz="4" w:space="0" w:color="auto"/>
            </w:tcBorders>
            <w:shd w:val="clear" w:color="auto" w:fill="auto"/>
            <w:vAlign w:val="bottom"/>
          </w:tcPr>
          <w:p w14:paraId="21FDE3E9" w14:textId="36836026" w:rsidR="00742279" w:rsidRPr="00742279" w:rsidRDefault="00742279"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14,776</w:t>
            </w:r>
          </w:p>
        </w:tc>
        <w:tc>
          <w:tcPr>
            <w:tcW w:w="178" w:type="dxa"/>
            <w:vAlign w:val="bottom"/>
          </w:tcPr>
          <w:p w14:paraId="241D2AB4" w14:textId="77777777" w:rsidR="00742279" w:rsidRPr="008651D7" w:rsidRDefault="00742279" w:rsidP="00742279">
            <w:pPr>
              <w:pStyle w:val="acctfourfigures"/>
              <w:tabs>
                <w:tab w:val="clear" w:pos="765"/>
                <w:tab w:val="decimal" w:pos="916"/>
              </w:tabs>
              <w:spacing w:line="240" w:lineRule="atLeast"/>
              <w:ind w:right="-79"/>
              <w:rPr>
                <w:rFonts w:cs="Times New Roman"/>
                <w:szCs w:val="22"/>
                <w:lang w:bidi="th-TH"/>
              </w:rPr>
            </w:pPr>
          </w:p>
        </w:tc>
        <w:tc>
          <w:tcPr>
            <w:tcW w:w="1254" w:type="dxa"/>
            <w:tcBorders>
              <w:bottom w:val="single" w:sz="4" w:space="0" w:color="auto"/>
            </w:tcBorders>
            <w:vAlign w:val="bottom"/>
          </w:tcPr>
          <w:p w14:paraId="0DFBF2B1" w14:textId="5A2A2EF0" w:rsidR="00742279" w:rsidRPr="00EC65EE" w:rsidRDefault="00742279" w:rsidP="0083440B">
            <w:pPr>
              <w:pStyle w:val="acctfourfigures"/>
              <w:tabs>
                <w:tab w:val="clear" w:pos="765"/>
                <w:tab w:val="decimal" w:pos="997"/>
              </w:tabs>
              <w:spacing w:line="240" w:lineRule="atLeast"/>
              <w:ind w:right="-79"/>
              <w:rPr>
                <w:rFonts w:cs="Times New Roman"/>
                <w:szCs w:val="22"/>
              </w:rPr>
            </w:pPr>
            <w:r>
              <w:rPr>
                <w:rFonts w:cs="Times New Roman"/>
                <w:szCs w:val="22"/>
              </w:rPr>
              <w:t>-</w:t>
            </w:r>
          </w:p>
        </w:tc>
      </w:tr>
      <w:tr w:rsidR="0032708D" w:rsidRPr="00880EEB" w14:paraId="22B9B464" w14:textId="2840962E" w:rsidTr="0087041D">
        <w:trPr>
          <w:cantSplit/>
        </w:trPr>
        <w:tc>
          <w:tcPr>
            <w:tcW w:w="3789" w:type="dxa"/>
          </w:tcPr>
          <w:p w14:paraId="56613315" w14:textId="77777777" w:rsidR="00742279" w:rsidRPr="00880EEB" w:rsidRDefault="00742279" w:rsidP="00742279">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shd w:val="clear" w:color="auto" w:fill="auto"/>
          </w:tcPr>
          <w:p w14:paraId="69F19B4C" w14:textId="4E769EA0" w:rsidR="00742279" w:rsidRPr="00742279" w:rsidRDefault="00742279" w:rsidP="0083440B">
            <w:pPr>
              <w:pStyle w:val="acctfourfigures"/>
              <w:tabs>
                <w:tab w:val="clear" w:pos="765"/>
                <w:tab w:val="decimal" w:pos="997"/>
              </w:tabs>
              <w:spacing w:line="240" w:lineRule="atLeast"/>
              <w:ind w:right="-79"/>
              <w:rPr>
                <w:rFonts w:cs="Times New Roman"/>
                <w:b/>
                <w:bCs/>
                <w:szCs w:val="22"/>
                <w:lang w:bidi="th-TH"/>
              </w:rPr>
            </w:pPr>
            <w:r w:rsidRPr="0093239C">
              <w:rPr>
                <w:rFonts w:cs="Times New Roman"/>
                <w:b/>
                <w:bCs/>
                <w:szCs w:val="22"/>
                <w:cs/>
                <w:lang w:bidi="th-TH"/>
              </w:rPr>
              <w:t>296</w:t>
            </w:r>
            <w:r w:rsidRPr="0093239C">
              <w:rPr>
                <w:rFonts w:cs="Times New Roman"/>
                <w:b/>
                <w:bCs/>
                <w:szCs w:val="22"/>
                <w:lang w:bidi="th-TH"/>
              </w:rPr>
              <w:t>,</w:t>
            </w:r>
            <w:r w:rsidRPr="0093239C">
              <w:rPr>
                <w:rFonts w:cs="Times New Roman"/>
                <w:b/>
                <w:bCs/>
                <w:szCs w:val="22"/>
                <w:cs/>
                <w:lang w:bidi="th-TH"/>
              </w:rPr>
              <w:t>460</w:t>
            </w:r>
          </w:p>
        </w:tc>
        <w:tc>
          <w:tcPr>
            <w:tcW w:w="180" w:type="dxa"/>
            <w:shd w:val="clear" w:color="auto" w:fill="auto"/>
          </w:tcPr>
          <w:p w14:paraId="74DF974F" w14:textId="77777777" w:rsidR="00742279" w:rsidRPr="00742279" w:rsidRDefault="00742279" w:rsidP="00742279">
            <w:pPr>
              <w:pStyle w:val="acctfourfigures"/>
              <w:tabs>
                <w:tab w:val="clear" w:pos="765"/>
                <w:tab w:val="decimal" w:pos="1100"/>
              </w:tabs>
              <w:spacing w:line="240" w:lineRule="atLeast"/>
              <w:ind w:right="-79"/>
              <w:rPr>
                <w:rFonts w:cs="Times New Roman"/>
                <w:b/>
                <w:bCs/>
                <w:szCs w:val="22"/>
              </w:rPr>
            </w:pPr>
          </w:p>
        </w:tc>
        <w:tc>
          <w:tcPr>
            <w:tcW w:w="1260" w:type="dxa"/>
            <w:tcBorders>
              <w:top w:val="single" w:sz="4" w:space="0" w:color="auto"/>
              <w:bottom w:val="double" w:sz="4" w:space="0" w:color="auto"/>
            </w:tcBorders>
            <w:shd w:val="clear" w:color="auto" w:fill="auto"/>
          </w:tcPr>
          <w:p w14:paraId="40BCB6B2" w14:textId="652736E3" w:rsidR="00742279" w:rsidRPr="00742279" w:rsidRDefault="00742279" w:rsidP="0083440B">
            <w:pPr>
              <w:pStyle w:val="acctfourfigures"/>
              <w:tabs>
                <w:tab w:val="clear" w:pos="765"/>
                <w:tab w:val="decimal" w:pos="997"/>
              </w:tabs>
              <w:spacing w:line="240" w:lineRule="atLeast"/>
              <w:ind w:right="-79"/>
              <w:rPr>
                <w:rFonts w:cs="Times New Roman"/>
                <w:b/>
                <w:bCs/>
                <w:szCs w:val="22"/>
                <w:lang w:bidi="th-TH"/>
              </w:rPr>
            </w:pPr>
            <w:r w:rsidRPr="00742279">
              <w:rPr>
                <w:rFonts w:cs="Times New Roman"/>
                <w:b/>
                <w:bCs/>
                <w:szCs w:val="22"/>
                <w:lang w:bidi="th-TH"/>
              </w:rPr>
              <w:t>254,994</w:t>
            </w:r>
          </w:p>
        </w:tc>
        <w:tc>
          <w:tcPr>
            <w:tcW w:w="183" w:type="dxa"/>
            <w:shd w:val="clear" w:color="auto" w:fill="auto"/>
          </w:tcPr>
          <w:p w14:paraId="23609914" w14:textId="77777777" w:rsidR="00742279" w:rsidRPr="00742279" w:rsidRDefault="00742279" w:rsidP="00742279">
            <w:pPr>
              <w:pStyle w:val="acctfourfigures"/>
              <w:tabs>
                <w:tab w:val="clear" w:pos="765"/>
                <w:tab w:val="decimal" w:pos="916"/>
              </w:tabs>
              <w:spacing w:line="240" w:lineRule="atLeast"/>
              <w:ind w:right="-79"/>
              <w:rPr>
                <w:rFonts w:cs="Times New Roman"/>
                <w:b/>
                <w:bCs/>
                <w:szCs w:val="22"/>
              </w:rPr>
            </w:pPr>
          </w:p>
        </w:tc>
        <w:tc>
          <w:tcPr>
            <w:tcW w:w="1267" w:type="dxa"/>
            <w:tcBorders>
              <w:top w:val="single" w:sz="4" w:space="0" w:color="auto"/>
              <w:bottom w:val="double" w:sz="4" w:space="0" w:color="auto"/>
            </w:tcBorders>
            <w:shd w:val="clear" w:color="auto" w:fill="auto"/>
          </w:tcPr>
          <w:p w14:paraId="50CE2459" w14:textId="690C5324" w:rsidR="00742279" w:rsidRPr="00742279" w:rsidRDefault="00742279" w:rsidP="0083440B">
            <w:pPr>
              <w:pStyle w:val="acctfourfigures"/>
              <w:tabs>
                <w:tab w:val="clear" w:pos="765"/>
                <w:tab w:val="decimal" w:pos="997"/>
              </w:tabs>
              <w:spacing w:line="240" w:lineRule="atLeast"/>
              <w:ind w:right="-79"/>
              <w:rPr>
                <w:rFonts w:cs="Times New Roman"/>
                <w:b/>
                <w:bCs/>
                <w:szCs w:val="22"/>
                <w:lang w:bidi="th-TH"/>
              </w:rPr>
            </w:pPr>
            <w:r w:rsidRPr="0093239C">
              <w:rPr>
                <w:rFonts w:cs="Times New Roman"/>
                <w:b/>
                <w:bCs/>
                <w:snapToGrid w:val="0"/>
                <w:szCs w:val="22"/>
                <w:lang w:eastAsia="th-TH"/>
              </w:rPr>
              <w:t>295,445</w:t>
            </w:r>
          </w:p>
        </w:tc>
        <w:tc>
          <w:tcPr>
            <w:tcW w:w="178" w:type="dxa"/>
          </w:tcPr>
          <w:p w14:paraId="0F5548AC" w14:textId="77777777" w:rsidR="00742279" w:rsidRPr="008651D7" w:rsidRDefault="00742279" w:rsidP="00742279">
            <w:pPr>
              <w:pStyle w:val="acctfourfigures"/>
              <w:tabs>
                <w:tab w:val="clear" w:pos="765"/>
                <w:tab w:val="decimal" w:pos="916"/>
              </w:tabs>
              <w:spacing w:line="240" w:lineRule="atLeast"/>
              <w:ind w:right="-79"/>
              <w:rPr>
                <w:rFonts w:cs="Times New Roman"/>
                <w:b/>
                <w:bCs/>
                <w:szCs w:val="22"/>
              </w:rPr>
            </w:pPr>
          </w:p>
        </w:tc>
        <w:tc>
          <w:tcPr>
            <w:tcW w:w="1254" w:type="dxa"/>
            <w:tcBorders>
              <w:top w:val="single" w:sz="4" w:space="0" w:color="auto"/>
              <w:bottom w:val="double" w:sz="4" w:space="0" w:color="auto"/>
            </w:tcBorders>
          </w:tcPr>
          <w:p w14:paraId="55D195E5" w14:textId="040424B1" w:rsidR="00742279" w:rsidRPr="008651D7" w:rsidRDefault="00742279" w:rsidP="0083440B">
            <w:pPr>
              <w:pStyle w:val="acctfourfigures"/>
              <w:tabs>
                <w:tab w:val="clear" w:pos="765"/>
                <w:tab w:val="decimal" w:pos="997"/>
              </w:tabs>
              <w:spacing w:line="240" w:lineRule="atLeast"/>
              <w:ind w:right="-79"/>
              <w:rPr>
                <w:rFonts w:cs="Times New Roman"/>
                <w:b/>
                <w:bCs/>
                <w:szCs w:val="22"/>
              </w:rPr>
            </w:pPr>
            <w:r w:rsidRPr="00EC65EE">
              <w:rPr>
                <w:rFonts w:cs="Times New Roman"/>
                <w:b/>
                <w:bCs/>
                <w:snapToGrid w:val="0"/>
                <w:szCs w:val="22"/>
                <w:lang w:eastAsia="th-TH"/>
              </w:rPr>
              <w:t>254,396</w:t>
            </w:r>
          </w:p>
        </w:tc>
      </w:tr>
    </w:tbl>
    <w:p w14:paraId="494A1F1E" w14:textId="5843AD14" w:rsidR="001E4666" w:rsidRPr="00EC65EE" w:rsidRDefault="001E4666" w:rsidP="000E50C6">
      <w:pPr>
        <w:pStyle w:val="Heading1"/>
        <w:numPr>
          <w:ilvl w:val="0"/>
          <w:numId w:val="0"/>
        </w:numPr>
        <w:spacing w:before="0" w:after="0"/>
        <w:rPr>
          <w:rFonts w:cs="Times New Roman"/>
          <w:b w:val="0"/>
          <w:bCs/>
          <w:i w:val="0"/>
          <w:iCs/>
          <w:sz w:val="22"/>
          <w:szCs w:val="22"/>
        </w:rPr>
      </w:pPr>
    </w:p>
    <w:p w14:paraId="52B2F24A" w14:textId="394C7B89" w:rsidR="00C65EB1" w:rsidRPr="00EC65EE" w:rsidRDefault="000E50C6">
      <w:pPr>
        <w:spacing w:line="240" w:lineRule="atLeast"/>
        <w:ind w:left="540"/>
        <w:jc w:val="both"/>
        <w:rPr>
          <w:rFonts w:cs="Times New Roman"/>
          <w:i/>
          <w:iCs/>
        </w:rPr>
      </w:pPr>
      <w:r w:rsidRPr="0012708E">
        <w:rPr>
          <w:rFonts w:cs="Times New Roman"/>
        </w:rPr>
        <w:t xml:space="preserve">As at </w:t>
      </w:r>
      <w:r w:rsidR="00ED5CCD">
        <w:rPr>
          <w:rFonts w:cs="Times New Roman"/>
        </w:rPr>
        <w:t>31 December</w:t>
      </w:r>
      <w:r w:rsidR="00FC533D" w:rsidRPr="0012708E">
        <w:rPr>
          <w:rFonts w:cs="Times New Roman"/>
        </w:rPr>
        <w:t xml:space="preserve"> 202</w:t>
      </w:r>
      <w:r w:rsidR="00C264A1">
        <w:rPr>
          <w:rFonts w:cs="Times New Roman"/>
        </w:rPr>
        <w:t>3</w:t>
      </w:r>
      <w:r w:rsidRPr="0012708E">
        <w:rPr>
          <w:rFonts w:cs="Times New Roman"/>
        </w:rPr>
        <w:t>, the Group exposed to credit risk in respect of undrawn loan commitments and financial guarantee co</w:t>
      </w:r>
      <w:r w:rsidR="00D62A50" w:rsidRPr="0012708E">
        <w:rPr>
          <w:rFonts w:cs="Times New Roman"/>
        </w:rPr>
        <w:t xml:space="preserve">ntracts as total amount of Baht </w:t>
      </w:r>
      <w:r w:rsidR="00FE0F68">
        <w:rPr>
          <w:rFonts w:cs="Times New Roman"/>
        </w:rPr>
        <w:t>632.2</w:t>
      </w:r>
      <w:r w:rsidR="00FE0F68" w:rsidRPr="0012708E">
        <w:rPr>
          <w:rFonts w:cs="Times New Roman"/>
        </w:rPr>
        <w:t xml:space="preserve"> </w:t>
      </w:r>
      <w:r w:rsidR="00D97246" w:rsidRPr="0012708E">
        <w:rPr>
          <w:rFonts w:cs="Times New Roman"/>
        </w:rPr>
        <w:t>million</w:t>
      </w:r>
      <w:r w:rsidR="002038AA" w:rsidRPr="0012708E">
        <w:rPr>
          <w:rFonts w:cs="Times New Roman"/>
        </w:rPr>
        <w:t xml:space="preserve"> </w:t>
      </w:r>
      <w:r w:rsidR="002038AA" w:rsidRPr="0012708E">
        <w:rPr>
          <w:rFonts w:cs="Times New Roman"/>
          <w:i/>
          <w:iCs/>
        </w:rPr>
        <w:t>(202</w:t>
      </w:r>
      <w:r w:rsidR="00C264A1">
        <w:rPr>
          <w:rFonts w:cs="Times New Roman"/>
          <w:i/>
          <w:iCs/>
        </w:rPr>
        <w:t>2</w:t>
      </w:r>
      <w:r w:rsidR="002038AA" w:rsidRPr="0012708E">
        <w:rPr>
          <w:rFonts w:cs="Times New Roman"/>
          <w:i/>
          <w:iCs/>
        </w:rPr>
        <w:t xml:space="preserve">: </w:t>
      </w:r>
      <w:r w:rsidR="00C56EC8" w:rsidRPr="0012708E">
        <w:rPr>
          <w:rFonts w:cs="Times New Roman"/>
          <w:i/>
          <w:iCs/>
        </w:rPr>
        <w:t xml:space="preserve">Baht </w:t>
      </w:r>
      <w:r w:rsidR="00C264A1">
        <w:rPr>
          <w:rFonts w:cs="Times New Roman"/>
          <w:i/>
          <w:iCs/>
        </w:rPr>
        <w:t>126.9</w:t>
      </w:r>
      <w:r w:rsidR="002038AA" w:rsidRPr="0012708E">
        <w:rPr>
          <w:rFonts w:cs="Times New Roman"/>
          <w:i/>
          <w:iCs/>
        </w:rPr>
        <w:t xml:space="preserve"> million)</w:t>
      </w:r>
      <w:r w:rsidR="00457E36">
        <w:rPr>
          <w:rFonts w:cs="Times New Roman"/>
          <w:i/>
          <w:iCs/>
        </w:rPr>
        <w:t>.</w:t>
      </w:r>
    </w:p>
    <w:p w14:paraId="39135B67" w14:textId="2D8649FA" w:rsidR="00B567C7" w:rsidRPr="00EC65EE" w:rsidRDefault="00B567C7">
      <w:pPr>
        <w:rPr>
          <w:rFonts w:cs="Times New Roman"/>
          <w:bCs/>
          <w:iCs/>
          <w:szCs w:val="22"/>
        </w:rPr>
      </w:pPr>
    </w:p>
    <w:p w14:paraId="3B98A3FB" w14:textId="16EFFC4B" w:rsidR="001E4666" w:rsidRPr="0012708E" w:rsidRDefault="001E4666" w:rsidP="001E4666">
      <w:pPr>
        <w:pStyle w:val="Heading1"/>
        <w:numPr>
          <w:ilvl w:val="0"/>
          <w:numId w:val="0"/>
        </w:numPr>
        <w:spacing w:before="0" w:after="0"/>
        <w:ind w:left="547"/>
        <w:rPr>
          <w:rFonts w:cs="Times New Roman"/>
          <w:i w:val="0"/>
          <w:iCs/>
          <w:sz w:val="22"/>
          <w:szCs w:val="22"/>
        </w:rPr>
      </w:pPr>
      <w:r w:rsidRPr="0012708E">
        <w:rPr>
          <w:rFonts w:cs="Times New Roman"/>
          <w:i w:val="0"/>
          <w:iCs/>
          <w:sz w:val="22"/>
          <w:szCs w:val="22"/>
        </w:rPr>
        <w:t xml:space="preserve">Provision for </w:t>
      </w:r>
      <w:r w:rsidR="00457E36">
        <w:rPr>
          <w:rFonts w:cs="Times New Roman"/>
          <w:i w:val="0"/>
          <w:iCs/>
          <w:sz w:val="22"/>
          <w:szCs w:val="22"/>
        </w:rPr>
        <w:t>employee</w:t>
      </w:r>
      <w:r w:rsidRPr="0012708E">
        <w:rPr>
          <w:rFonts w:cs="Times New Roman"/>
          <w:i w:val="0"/>
          <w:iCs/>
          <w:sz w:val="22"/>
          <w:szCs w:val="22"/>
        </w:rPr>
        <w:t xml:space="preserve"> benefits   </w:t>
      </w:r>
    </w:p>
    <w:p w14:paraId="69D7A51B" w14:textId="77777777" w:rsidR="001E4666" w:rsidRPr="0012708E" w:rsidRDefault="001E4666" w:rsidP="001E4666">
      <w:pPr>
        <w:tabs>
          <w:tab w:val="left" w:pos="900"/>
        </w:tabs>
        <w:spacing w:line="240" w:lineRule="atLeast"/>
        <w:ind w:left="547"/>
        <w:jc w:val="thaiDistribute"/>
        <w:rPr>
          <w:rFonts w:eastAsia="Calibri" w:cs="Times New Roman"/>
          <w:sz w:val="20"/>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789"/>
        <w:gridCol w:w="1262"/>
        <w:gridCol w:w="183"/>
        <w:gridCol w:w="1257"/>
        <w:gridCol w:w="183"/>
        <w:gridCol w:w="1257"/>
        <w:gridCol w:w="183"/>
        <w:gridCol w:w="1257"/>
      </w:tblGrid>
      <w:tr w:rsidR="00917C1D" w:rsidRPr="00880EEB" w14:paraId="3E4FCDA9" w14:textId="77777777" w:rsidTr="0083440B">
        <w:trPr>
          <w:cantSplit/>
          <w:tblHeader/>
        </w:trPr>
        <w:tc>
          <w:tcPr>
            <w:tcW w:w="3789" w:type="dxa"/>
          </w:tcPr>
          <w:p w14:paraId="163C4794" w14:textId="77777777" w:rsidR="00917C1D" w:rsidRPr="00880EEB" w:rsidRDefault="00917C1D" w:rsidP="00917C1D">
            <w:pPr>
              <w:pStyle w:val="acctfourfigures"/>
              <w:spacing w:line="240" w:lineRule="atLeast"/>
              <w:ind w:right="-79"/>
              <w:rPr>
                <w:rFonts w:cs="Times New Roman"/>
                <w:szCs w:val="22"/>
              </w:rPr>
            </w:pPr>
          </w:p>
        </w:tc>
        <w:tc>
          <w:tcPr>
            <w:tcW w:w="2702" w:type="dxa"/>
            <w:gridSpan w:val="3"/>
            <w:vAlign w:val="bottom"/>
          </w:tcPr>
          <w:p w14:paraId="2192A81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12487F50" w14:textId="77777777" w:rsidR="00917C1D" w:rsidRPr="00880EEB" w:rsidRDefault="00917C1D" w:rsidP="00917C1D">
            <w:pPr>
              <w:jc w:val="center"/>
              <w:rPr>
                <w:rFonts w:cs="Times New Roman"/>
                <w:b/>
                <w:bCs/>
                <w:szCs w:val="22"/>
              </w:rPr>
            </w:pPr>
          </w:p>
        </w:tc>
        <w:tc>
          <w:tcPr>
            <w:tcW w:w="2697" w:type="dxa"/>
            <w:gridSpan w:val="3"/>
            <w:vAlign w:val="bottom"/>
          </w:tcPr>
          <w:p w14:paraId="0248CF92" w14:textId="41A248FD" w:rsidR="00917C1D" w:rsidRPr="00880EEB" w:rsidRDefault="00917C1D" w:rsidP="00917C1D">
            <w:pPr>
              <w:jc w:val="center"/>
              <w:rPr>
                <w:rFonts w:cs="Times New Roman"/>
                <w:szCs w:val="22"/>
              </w:rPr>
            </w:pPr>
            <w:r w:rsidRPr="00880EEB">
              <w:rPr>
                <w:rFonts w:cs="Times New Roman"/>
                <w:b/>
                <w:bCs/>
                <w:szCs w:val="22"/>
              </w:rPr>
              <w:t>The Bank</w:t>
            </w:r>
          </w:p>
        </w:tc>
      </w:tr>
      <w:tr w:rsidR="00E45166" w:rsidRPr="00880EEB" w14:paraId="46C392DB" w14:textId="77777777" w:rsidTr="00750727">
        <w:trPr>
          <w:cantSplit/>
          <w:tblHeader/>
        </w:trPr>
        <w:tc>
          <w:tcPr>
            <w:tcW w:w="3789" w:type="dxa"/>
          </w:tcPr>
          <w:p w14:paraId="2DDA980B" w14:textId="77777777" w:rsidR="00FC533D" w:rsidRPr="00880EEB" w:rsidRDefault="00FC533D" w:rsidP="00FC533D">
            <w:pPr>
              <w:pStyle w:val="acctfourfigures"/>
              <w:spacing w:line="240" w:lineRule="atLeast"/>
              <w:ind w:right="-79"/>
              <w:rPr>
                <w:rFonts w:cs="Times New Roman"/>
                <w:szCs w:val="22"/>
              </w:rPr>
            </w:pPr>
          </w:p>
        </w:tc>
        <w:tc>
          <w:tcPr>
            <w:tcW w:w="1262" w:type="dxa"/>
            <w:vAlign w:val="bottom"/>
          </w:tcPr>
          <w:p w14:paraId="3607BA4F" w14:textId="0A19C8F9" w:rsidR="00FC533D" w:rsidRPr="00880EEB" w:rsidRDefault="00C264A1" w:rsidP="00FC533D">
            <w:pPr>
              <w:spacing w:line="280" w:lineRule="atLeast"/>
              <w:ind w:left="-108" w:right="-108"/>
              <w:jc w:val="center"/>
              <w:rPr>
                <w:rFonts w:cs="Times New Roman"/>
                <w:szCs w:val="22"/>
              </w:rPr>
            </w:pPr>
            <w:r>
              <w:rPr>
                <w:rFonts w:cs="Times New Roman"/>
                <w:szCs w:val="22"/>
              </w:rPr>
              <w:t>2023</w:t>
            </w:r>
          </w:p>
        </w:tc>
        <w:tc>
          <w:tcPr>
            <w:tcW w:w="183" w:type="dxa"/>
          </w:tcPr>
          <w:p w14:paraId="61833A25" w14:textId="77777777" w:rsidR="00FC533D" w:rsidRPr="00880EEB" w:rsidRDefault="00FC533D" w:rsidP="00FC533D">
            <w:pPr>
              <w:spacing w:line="280" w:lineRule="atLeast"/>
              <w:ind w:left="-108" w:right="-108"/>
              <w:rPr>
                <w:rFonts w:cs="Times New Roman"/>
                <w:szCs w:val="22"/>
                <w:rtl/>
                <w:cs/>
              </w:rPr>
            </w:pPr>
          </w:p>
        </w:tc>
        <w:tc>
          <w:tcPr>
            <w:tcW w:w="1257" w:type="dxa"/>
          </w:tcPr>
          <w:p w14:paraId="025A884B" w14:textId="70724DAE" w:rsidR="00FC533D" w:rsidRPr="00880EEB" w:rsidRDefault="00C264A1" w:rsidP="00FC533D">
            <w:pPr>
              <w:spacing w:line="280" w:lineRule="atLeast"/>
              <w:ind w:left="-108" w:right="-108"/>
              <w:jc w:val="center"/>
              <w:rPr>
                <w:rFonts w:cs="Times New Roman"/>
                <w:szCs w:val="22"/>
              </w:rPr>
            </w:pPr>
            <w:r>
              <w:rPr>
                <w:rFonts w:cs="Times New Roman"/>
                <w:szCs w:val="22"/>
              </w:rPr>
              <w:t>2022</w:t>
            </w:r>
          </w:p>
        </w:tc>
        <w:tc>
          <w:tcPr>
            <w:tcW w:w="183" w:type="dxa"/>
          </w:tcPr>
          <w:p w14:paraId="662B5978" w14:textId="77777777" w:rsidR="00FC533D" w:rsidRPr="00880EEB" w:rsidRDefault="00FC533D" w:rsidP="00FC533D">
            <w:pPr>
              <w:spacing w:line="280" w:lineRule="atLeast"/>
              <w:ind w:left="-108" w:right="-108"/>
              <w:jc w:val="center"/>
              <w:rPr>
                <w:rFonts w:cs="Times New Roman"/>
                <w:szCs w:val="22"/>
              </w:rPr>
            </w:pPr>
          </w:p>
        </w:tc>
        <w:tc>
          <w:tcPr>
            <w:tcW w:w="1257" w:type="dxa"/>
            <w:vAlign w:val="bottom"/>
          </w:tcPr>
          <w:p w14:paraId="28144197" w14:textId="1F5B37C9" w:rsidR="00FC533D" w:rsidRPr="00880EEB" w:rsidRDefault="00C264A1" w:rsidP="00FC533D">
            <w:pPr>
              <w:spacing w:line="280" w:lineRule="atLeast"/>
              <w:ind w:left="-108" w:right="-108"/>
              <w:jc w:val="center"/>
              <w:rPr>
                <w:rFonts w:cs="Times New Roman"/>
                <w:szCs w:val="22"/>
              </w:rPr>
            </w:pPr>
            <w:r>
              <w:rPr>
                <w:rFonts w:cs="Times New Roman"/>
                <w:szCs w:val="22"/>
              </w:rPr>
              <w:t>2023</w:t>
            </w:r>
          </w:p>
        </w:tc>
        <w:tc>
          <w:tcPr>
            <w:tcW w:w="183" w:type="dxa"/>
          </w:tcPr>
          <w:p w14:paraId="2C25050A" w14:textId="77777777" w:rsidR="00FC533D" w:rsidRPr="00880EEB" w:rsidRDefault="00FC533D" w:rsidP="00FC533D">
            <w:pPr>
              <w:spacing w:line="280" w:lineRule="atLeast"/>
              <w:ind w:left="-108" w:right="-108"/>
              <w:jc w:val="center"/>
              <w:rPr>
                <w:rFonts w:cs="Times New Roman"/>
                <w:szCs w:val="22"/>
              </w:rPr>
            </w:pPr>
          </w:p>
        </w:tc>
        <w:tc>
          <w:tcPr>
            <w:tcW w:w="1257" w:type="dxa"/>
          </w:tcPr>
          <w:p w14:paraId="233F198A" w14:textId="1BFC51D0" w:rsidR="00FC533D" w:rsidRPr="00880EEB" w:rsidRDefault="00C264A1" w:rsidP="00FC533D">
            <w:pPr>
              <w:spacing w:line="280" w:lineRule="atLeast"/>
              <w:ind w:left="-108" w:right="-108"/>
              <w:jc w:val="center"/>
              <w:rPr>
                <w:rFonts w:cs="Times New Roman"/>
                <w:szCs w:val="22"/>
              </w:rPr>
            </w:pPr>
            <w:r>
              <w:rPr>
                <w:rFonts w:cs="Times New Roman"/>
                <w:szCs w:val="22"/>
              </w:rPr>
              <w:t>2022</w:t>
            </w:r>
          </w:p>
        </w:tc>
      </w:tr>
      <w:tr w:rsidR="00FC533D" w:rsidRPr="00880EEB" w14:paraId="6F0FA9FD" w14:textId="77777777" w:rsidTr="0083440B">
        <w:trPr>
          <w:cantSplit/>
          <w:trHeight w:val="70"/>
        </w:trPr>
        <w:tc>
          <w:tcPr>
            <w:tcW w:w="3789" w:type="dxa"/>
          </w:tcPr>
          <w:p w14:paraId="390D4292" w14:textId="77777777" w:rsidR="00FC533D" w:rsidRPr="00880EEB" w:rsidRDefault="00FC533D" w:rsidP="00FC533D">
            <w:pPr>
              <w:spacing w:line="240" w:lineRule="atLeast"/>
              <w:ind w:right="-79"/>
              <w:rPr>
                <w:rFonts w:cs="Times New Roman"/>
                <w:szCs w:val="22"/>
                <w:lang w:bidi="th-TH"/>
              </w:rPr>
            </w:pPr>
          </w:p>
        </w:tc>
        <w:tc>
          <w:tcPr>
            <w:tcW w:w="5582" w:type="dxa"/>
            <w:gridSpan w:val="7"/>
          </w:tcPr>
          <w:p w14:paraId="4CBFA452"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98713F" w:rsidRPr="00880EEB" w14:paraId="70D7CF05" w14:textId="77777777" w:rsidTr="00750727">
        <w:trPr>
          <w:cantSplit/>
          <w:trHeight w:val="191"/>
        </w:trPr>
        <w:tc>
          <w:tcPr>
            <w:tcW w:w="3789" w:type="dxa"/>
          </w:tcPr>
          <w:p w14:paraId="54D0E43B" w14:textId="5CF13D38" w:rsidR="0074516E" w:rsidRPr="00880EEB" w:rsidRDefault="0074516E" w:rsidP="0074516E">
            <w:pPr>
              <w:pStyle w:val="BodyText"/>
              <w:spacing w:after="0"/>
              <w:ind w:left="-69" w:right="-45"/>
              <w:jc w:val="both"/>
              <w:rPr>
                <w:rFonts w:cs="Times New Roman"/>
                <w:szCs w:val="22"/>
                <w:lang w:val="en-GB" w:bidi="th-TH"/>
              </w:rPr>
            </w:pPr>
            <w:r w:rsidRPr="00880EEB">
              <w:rPr>
                <w:rFonts w:cs="Times New Roman"/>
                <w:szCs w:val="22"/>
                <w:lang w:val="en-GB" w:bidi="th-TH"/>
              </w:rPr>
              <w:t>Defined benefit</w:t>
            </w:r>
            <w:r w:rsidRPr="00880EEB" w:rsidDel="00ED6EF6">
              <w:rPr>
                <w:rFonts w:cs="Times New Roman"/>
                <w:szCs w:val="22"/>
                <w:lang w:val="en-GB" w:bidi="th-TH"/>
              </w:rPr>
              <w:t xml:space="preserve"> </w:t>
            </w:r>
            <w:r w:rsidRPr="00880EEB">
              <w:rPr>
                <w:rFonts w:cs="Times New Roman"/>
                <w:szCs w:val="22"/>
                <w:lang w:val="en-GB" w:bidi="th-TH"/>
              </w:rPr>
              <w:t>plan</w:t>
            </w:r>
          </w:p>
        </w:tc>
        <w:tc>
          <w:tcPr>
            <w:tcW w:w="1262" w:type="dxa"/>
            <w:tcBorders>
              <w:bottom w:val="single" w:sz="4" w:space="0" w:color="auto"/>
            </w:tcBorders>
            <w:shd w:val="clear" w:color="auto" w:fill="auto"/>
          </w:tcPr>
          <w:p w14:paraId="195E8008" w14:textId="06A8245F" w:rsidR="0074516E" w:rsidRPr="0074516E" w:rsidRDefault="0074516E" w:rsidP="0083440B">
            <w:pPr>
              <w:pStyle w:val="acctfourfigures"/>
              <w:tabs>
                <w:tab w:val="clear" w:pos="765"/>
                <w:tab w:val="decimal" w:pos="1006"/>
              </w:tabs>
              <w:spacing w:line="240" w:lineRule="atLeast"/>
              <w:ind w:right="-79"/>
              <w:rPr>
                <w:rFonts w:cs="Times New Roman"/>
                <w:szCs w:val="22"/>
                <w:lang w:bidi="th-TH"/>
              </w:rPr>
            </w:pPr>
            <w:r w:rsidRPr="0093239C">
              <w:rPr>
                <w:rFonts w:cs="Times New Roman"/>
                <w:szCs w:val="22"/>
                <w:cs/>
                <w:lang w:bidi="th-TH"/>
              </w:rPr>
              <w:t>261</w:t>
            </w:r>
            <w:r w:rsidRPr="0093239C">
              <w:rPr>
                <w:rFonts w:cs="Times New Roman"/>
                <w:szCs w:val="22"/>
                <w:lang w:bidi="th-TH"/>
              </w:rPr>
              <w:t>,</w:t>
            </w:r>
            <w:r w:rsidRPr="0093239C">
              <w:rPr>
                <w:rFonts w:cs="Times New Roman"/>
                <w:szCs w:val="22"/>
                <w:cs/>
                <w:lang w:bidi="th-TH"/>
              </w:rPr>
              <w:t>152</w:t>
            </w:r>
          </w:p>
        </w:tc>
        <w:tc>
          <w:tcPr>
            <w:tcW w:w="183" w:type="dxa"/>
            <w:shd w:val="clear" w:color="auto" w:fill="auto"/>
          </w:tcPr>
          <w:p w14:paraId="596273DE"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257" w:type="dxa"/>
            <w:tcBorders>
              <w:bottom w:val="single" w:sz="4" w:space="0" w:color="auto"/>
            </w:tcBorders>
            <w:shd w:val="clear" w:color="auto" w:fill="auto"/>
          </w:tcPr>
          <w:p w14:paraId="004DBE25" w14:textId="75257050" w:rsidR="0074516E" w:rsidRPr="0074516E" w:rsidRDefault="0074516E"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zCs w:val="22"/>
                <w:cs/>
                <w:lang w:bidi="th-TH"/>
              </w:rPr>
              <w:t>218</w:t>
            </w:r>
            <w:r w:rsidRPr="0074516E">
              <w:rPr>
                <w:rFonts w:cs="Times New Roman"/>
                <w:szCs w:val="22"/>
                <w:lang w:bidi="th-TH"/>
              </w:rPr>
              <w:t>,</w:t>
            </w:r>
            <w:r w:rsidRPr="0093239C">
              <w:rPr>
                <w:rFonts w:cs="Times New Roman"/>
                <w:szCs w:val="22"/>
                <w:cs/>
                <w:lang w:bidi="th-TH"/>
              </w:rPr>
              <w:t>37</w:t>
            </w:r>
            <w:r w:rsidRPr="0074516E">
              <w:rPr>
                <w:rFonts w:cs="Times New Roman"/>
                <w:szCs w:val="22"/>
                <w:lang w:bidi="th-TH"/>
              </w:rPr>
              <w:t>5</w:t>
            </w:r>
          </w:p>
        </w:tc>
        <w:tc>
          <w:tcPr>
            <w:tcW w:w="183" w:type="dxa"/>
            <w:shd w:val="clear" w:color="auto" w:fill="auto"/>
          </w:tcPr>
          <w:p w14:paraId="41843003"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257" w:type="dxa"/>
            <w:tcBorders>
              <w:bottom w:val="single" w:sz="4" w:space="0" w:color="auto"/>
            </w:tcBorders>
            <w:shd w:val="clear" w:color="auto" w:fill="auto"/>
          </w:tcPr>
          <w:p w14:paraId="4127CF47" w14:textId="6F73ABE2" w:rsidR="0074516E" w:rsidRPr="0074516E" w:rsidRDefault="0074516E" w:rsidP="0083440B">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260,137</w:t>
            </w:r>
          </w:p>
        </w:tc>
        <w:tc>
          <w:tcPr>
            <w:tcW w:w="183" w:type="dxa"/>
          </w:tcPr>
          <w:p w14:paraId="2F47AACA" w14:textId="77777777" w:rsidR="0074516E" w:rsidRPr="0017305C" w:rsidRDefault="0074516E" w:rsidP="0074516E">
            <w:pPr>
              <w:pStyle w:val="acctfourfigures"/>
              <w:tabs>
                <w:tab w:val="clear" w:pos="765"/>
                <w:tab w:val="decimal" w:pos="916"/>
              </w:tabs>
              <w:spacing w:line="240" w:lineRule="atLeast"/>
              <w:ind w:right="-79"/>
              <w:rPr>
                <w:rFonts w:cs="Times New Roman"/>
                <w:szCs w:val="22"/>
                <w:lang w:bidi="th-TH"/>
              </w:rPr>
            </w:pPr>
          </w:p>
        </w:tc>
        <w:tc>
          <w:tcPr>
            <w:tcW w:w="1257" w:type="dxa"/>
            <w:tcBorders>
              <w:bottom w:val="single" w:sz="4" w:space="0" w:color="auto"/>
            </w:tcBorders>
          </w:tcPr>
          <w:p w14:paraId="3BEF9299" w14:textId="7FA91A5D" w:rsidR="0074516E" w:rsidRPr="0017305C" w:rsidRDefault="0074516E" w:rsidP="0083440B">
            <w:pPr>
              <w:pStyle w:val="acctfourfigures"/>
              <w:tabs>
                <w:tab w:val="clear" w:pos="765"/>
                <w:tab w:val="decimal" w:pos="997"/>
              </w:tabs>
              <w:spacing w:line="240" w:lineRule="atLeast"/>
              <w:ind w:right="-79"/>
              <w:rPr>
                <w:rFonts w:cs="Times New Roman"/>
                <w:szCs w:val="22"/>
                <w:lang w:bidi="th-TH"/>
              </w:rPr>
            </w:pPr>
            <w:r w:rsidRPr="00EC65EE">
              <w:rPr>
                <w:rFonts w:cs="Times New Roman"/>
                <w:snapToGrid w:val="0"/>
                <w:szCs w:val="22"/>
                <w:lang w:eastAsia="th-TH"/>
              </w:rPr>
              <w:t>217,777</w:t>
            </w:r>
          </w:p>
        </w:tc>
      </w:tr>
      <w:tr w:rsidR="0098713F" w:rsidRPr="00880EEB" w14:paraId="2321810C" w14:textId="77777777" w:rsidTr="00750727">
        <w:trPr>
          <w:cantSplit/>
        </w:trPr>
        <w:tc>
          <w:tcPr>
            <w:tcW w:w="3789" w:type="dxa"/>
          </w:tcPr>
          <w:p w14:paraId="222DF20C" w14:textId="77777777" w:rsidR="0074516E" w:rsidRPr="00880EEB" w:rsidRDefault="0074516E" w:rsidP="0074516E">
            <w:pPr>
              <w:spacing w:line="240" w:lineRule="atLeast"/>
              <w:ind w:left="-70" w:right="-79"/>
              <w:rPr>
                <w:rFonts w:cs="Times New Roman"/>
                <w:b/>
                <w:bCs/>
                <w:szCs w:val="22"/>
              </w:rPr>
            </w:pPr>
            <w:r w:rsidRPr="00880EEB">
              <w:rPr>
                <w:rFonts w:cs="Times New Roman"/>
                <w:b/>
                <w:bCs/>
                <w:szCs w:val="22"/>
              </w:rPr>
              <w:t xml:space="preserve">Total </w:t>
            </w:r>
          </w:p>
        </w:tc>
        <w:tc>
          <w:tcPr>
            <w:tcW w:w="1262" w:type="dxa"/>
            <w:tcBorders>
              <w:top w:val="single" w:sz="4" w:space="0" w:color="auto"/>
              <w:bottom w:val="double" w:sz="4" w:space="0" w:color="auto"/>
            </w:tcBorders>
            <w:shd w:val="clear" w:color="auto" w:fill="auto"/>
          </w:tcPr>
          <w:p w14:paraId="57AB7A51" w14:textId="7B880E66" w:rsidR="0074516E" w:rsidRPr="0074516E" w:rsidRDefault="0074516E" w:rsidP="0083440B">
            <w:pPr>
              <w:pStyle w:val="acctfourfigures"/>
              <w:tabs>
                <w:tab w:val="clear" w:pos="765"/>
                <w:tab w:val="decimal" w:pos="1006"/>
              </w:tabs>
              <w:spacing w:line="240" w:lineRule="atLeast"/>
              <w:ind w:right="-79"/>
              <w:rPr>
                <w:rFonts w:cs="Times New Roman"/>
                <w:b/>
                <w:bCs/>
                <w:szCs w:val="22"/>
                <w:lang w:bidi="th-TH"/>
              </w:rPr>
            </w:pPr>
            <w:r w:rsidRPr="0093239C">
              <w:rPr>
                <w:rFonts w:cs="Times New Roman"/>
                <w:b/>
                <w:bCs/>
                <w:szCs w:val="22"/>
              </w:rPr>
              <w:t>261,152</w:t>
            </w:r>
          </w:p>
        </w:tc>
        <w:tc>
          <w:tcPr>
            <w:tcW w:w="183" w:type="dxa"/>
            <w:shd w:val="clear" w:color="auto" w:fill="auto"/>
          </w:tcPr>
          <w:p w14:paraId="68806BF6" w14:textId="77777777" w:rsidR="0074516E" w:rsidRPr="0074516E" w:rsidRDefault="0074516E" w:rsidP="0074516E">
            <w:pPr>
              <w:pStyle w:val="acctfourfigures"/>
              <w:tabs>
                <w:tab w:val="clear" w:pos="765"/>
                <w:tab w:val="decimal" w:pos="1100"/>
              </w:tabs>
              <w:spacing w:line="240" w:lineRule="atLeast"/>
              <w:ind w:right="-79"/>
              <w:rPr>
                <w:rFonts w:cs="Times New Roman"/>
                <w:b/>
                <w:bCs/>
                <w:szCs w:val="22"/>
              </w:rPr>
            </w:pPr>
          </w:p>
        </w:tc>
        <w:tc>
          <w:tcPr>
            <w:tcW w:w="1257" w:type="dxa"/>
            <w:tcBorders>
              <w:top w:val="single" w:sz="4" w:space="0" w:color="auto"/>
              <w:bottom w:val="double" w:sz="4" w:space="0" w:color="auto"/>
            </w:tcBorders>
            <w:shd w:val="clear" w:color="auto" w:fill="auto"/>
          </w:tcPr>
          <w:p w14:paraId="21BAA3D8" w14:textId="55FC04F7" w:rsidR="0074516E" w:rsidRPr="0074516E" w:rsidRDefault="0074516E" w:rsidP="0083440B">
            <w:pPr>
              <w:pStyle w:val="acctfourfigures"/>
              <w:tabs>
                <w:tab w:val="clear" w:pos="765"/>
                <w:tab w:val="decimal" w:pos="997"/>
              </w:tabs>
              <w:spacing w:line="240" w:lineRule="atLeast"/>
              <w:ind w:right="-79"/>
              <w:rPr>
                <w:rFonts w:cs="Times New Roman"/>
                <w:b/>
                <w:bCs/>
                <w:szCs w:val="22"/>
                <w:lang w:bidi="th-TH"/>
              </w:rPr>
            </w:pPr>
            <w:r w:rsidRPr="0074516E">
              <w:rPr>
                <w:rFonts w:cs="Times New Roman"/>
                <w:b/>
                <w:bCs/>
                <w:szCs w:val="22"/>
              </w:rPr>
              <w:t>218,375</w:t>
            </w:r>
          </w:p>
        </w:tc>
        <w:tc>
          <w:tcPr>
            <w:tcW w:w="183" w:type="dxa"/>
            <w:shd w:val="clear" w:color="auto" w:fill="auto"/>
          </w:tcPr>
          <w:p w14:paraId="102C6964" w14:textId="77777777" w:rsidR="0074516E" w:rsidRPr="0074516E" w:rsidRDefault="0074516E" w:rsidP="0074516E">
            <w:pPr>
              <w:pStyle w:val="acctfourfigures"/>
              <w:tabs>
                <w:tab w:val="clear" w:pos="765"/>
                <w:tab w:val="decimal" w:pos="916"/>
              </w:tabs>
              <w:spacing w:line="240" w:lineRule="atLeast"/>
              <w:ind w:right="-79"/>
              <w:rPr>
                <w:rFonts w:cs="Times New Roman"/>
                <w:b/>
                <w:bCs/>
                <w:szCs w:val="22"/>
              </w:rPr>
            </w:pPr>
          </w:p>
        </w:tc>
        <w:tc>
          <w:tcPr>
            <w:tcW w:w="1257" w:type="dxa"/>
            <w:tcBorders>
              <w:top w:val="single" w:sz="4" w:space="0" w:color="auto"/>
              <w:bottom w:val="double" w:sz="4" w:space="0" w:color="auto"/>
            </w:tcBorders>
            <w:shd w:val="clear" w:color="auto" w:fill="auto"/>
          </w:tcPr>
          <w:p w14:paraId="12D3E597" w14:textId="43960073" w:rsidR="0074516E" w:rsidRPr="0074516E" w:rsidRDefault="0074516E" w:rsidP="0083440B">
            <w:pPr>
              <w:pStyle w:val="acctfourfigures"/>
              <w:tabs>
                <w:tab w:val="clear" w:pos="765"/>
                <w:tab w:val="decimal" w:pos="997"/>
              </w:tabs>
              <w:spacing w:line="240" w:lineRule="atLeast"/>
              <w:ind w:right="-79"/>
              <w:rPr>
                <w:rFonts w:cs="Times New Roman"/>
                <w:b/>
                <w:bCs/>
                <w:szCs w:val="22"/>
                <w:lang w:bidi="th-TH"/>
              </w:rPr>
            </w:pPr>
            <w:r w:rsidRPr="0093239C">
              <w:rPr>
                <w:rFonts w:cs="Times New Roman"/>
                <w:b/>
                <w:bCs/>
                <w:snapToGrid w:val="0"/>
                <w:szCs w:val="22"/>
                <w:lang w:eastAsia="th-TH"/>
              </w:rPr>
              <w:t>260,137</w:t>
            </w:r>
          </w:p>
        </w:tc>
        <w:tc>
          <w:tcPr>
            <w:tcW w:w="183" w:type="dxa"/>
          </w:tcPr>
          <w:p w14:paraId="661B9789" w14:textId="77777777" w:rsidR="0074516E" w:rsidRPr="0017305C" w:rsidRDefault="0074516E" w:rsidP="0074516E">
            <w:pPr>
              <w:pStyle w:val="acctfourfigures"/>
              <w:tabs>
                <w:tab w:val="clear" w:pos="765"/>
                <w:tab w:val="decimal" w:pos="916"/>
              </w:tabs>
              <w:spacing w:line="240" w:lineRule="atLeast"/>
              <w:ind w:right="-79"/>
              <w:rPr>
                <w:rFonts w:cs="Times New Roman"/>
                <w:b/>
                <w:bCs/>
                <w:szCs w:val="22"/>
              </w:rPr>
            </w:pPr>
          </w:p>
        </w:tc>
        <w:tc>
          <w:tcPr>
            <w:tcW w:w="1257" w:type="dxa"/>
            <w:tcBorders>
              <w:top w:val="single" w:sz="4" w:space="0" w:color="auto"/>
              <w:bottom w:val="double" w:sz="4" w:space="0" w:color="auto"/>
            </w:tcBorders>
          </w:tcPr>
          <w:p w14:paraId="4B916020" w14:textId="6F08063C" w:rsidR="0074516E" w:rsidRPr="0017305C" w:rsidRDefault="0074516E" w:rsidP="0083440B">
            <w:pPr>
              <w:pStyle w:val="acctfourfigures"/>
              <w:tabs>
                <w:tab w:val="clear" w:pos="765"/>
                <w:tab w:val="decimal" w:pos="997"/>
              </w:tabs>
              <w:spacing w:line="240" w:lineRule="atLeast"/>
              <w:ind w:right="-79"/>
              <w:rPr>
                <w:rFonts w:cs="Times New Roman"/>
                <w:b/>
                <w:bCs/>
                <w:szCs w:val="22"/>
              </w:rPr>
            </w:pPr>
            <w:r w:rsidRPr="00EC65EE">
              <w:rPr>
                <w:rFonts w:cs="Times New Roman"/>
                <w:b/>
                <w:bCs/>
                <w:snapToGrid w:val="0"/>
                <w:szCs w:val="22"/>
                <w:lang w:eastAsia="th-TH"/>
              </w:rPr>
              <w:t>217,777</w:t>
            </w:r>
          </w:p>
        </w:tc>
      </w:tr>
    </w:tbl>
    <w:p w14:paraId="351DF074" w14:textId="77777777" w:rsidR="001E4666" w:rsidRPr="0012708E" w:rsidRDefault="001E4666" w:rsidP="00D9000F">
      <w:pPr>
        <w:tabs>
          <w:tab w:val="left" w:pos="900"/>
        </w:tabs>
        <w:spacing w:line="240" w:lineRule="atLeast"/>
        <w:ind w:left="547"/>
        <w:jc w:val="thaiDistribute"/>
        <w:rPr>
          <w:rFonts w:eastAsia="Calibri" w:cs="Times New Roman"/>
          <w:sz w:val="20"/>
          <w:lang w:bidi="th-TH"/>
        </w:rPr>
      </w:pPr>
    </w:p>
    <w:p w14:paraId="4D2B25E6" w14:textId="2ED04EFD" w:rsidR="001E4666" w:rsidRPr="00C65EB1" w:rsidRDefault="00BD2289" w:rsidP="00F3534A">
      <w:pPr>
        <w:spacing w:line="240" w:lineRule="atLeast"/>
        <w:ind w:left="540"/>
        <w:jc w:val="both"/>
        <w:rPr>
          <w:rFonts w:eastAsia="Calibri" w:cs="Times New Roman"/>
          <w:szCs w:val="28"/>
          <w:lang w:val="en-US" w:bidi="th-TH"/>
        </w:rPr>
      </w:pPr>
      <w:r w:rsidRPr="00EC65EE">
        <w:rPr>
          <w:rFonts w:cs="Times New Roman"/>
        </w:rPr>
        <w:t>The Group</w:t>
      </w:r>
      <w:r w:rsidR="001E4666" w:rsidRPr="00EC65EE">
        <w:rPr>
          <w:rFonts w:cs="Times New Roman"/>
        </w:rPr>
        <w:t xml:space="preserve"> operate</w:t>
      </w:r>
      <w:r w:rsidRPr="00EC65EE">
        <w:rPr>
          <w:rFonts w:cs="Times New Roman"/>
        </w:rPr>
        <w:t>s</w:t>
      </w:r>
      <w:r w:rsidR="001E4666" w:rsidRPr="00EC65EE">
        <w:rPr>
          <w:rFonts w:cs="Times New Roman"/>
        </w:rPr>
        <w:t xml:space="preserve"> a defined benefit plan based on the requirement of Thai Labour Protection Act B.E. </w:t>
      </w:r>
      <w:r w:rsidR="00F8511A" w:rsidRPr="00EC65EE">
        <w:rPr>
          <w:rFonts w:cs="Times New Roman"/>
        </w:rPr>
        <w:t xml:space="preserve">2541 </w:t>
      </w:r>
      <w:r w:rsidR="001E4666" w:rsidRPr="00EC65EE">
        <w:rPr>
          <w:rFonts w:cs="Times New Roman"/>
        </w:rPr>
        <w:t>(</w:t>
      </w:r>
      <w:r w:rsidR="00F8511A" w:rsidRPr="00EC65EE">
        <w:rPr>
          <w:rFonts w:cs="Times New Roman"/>
        </w:rPr>
        <w:t>1998</w:t>
      </w:r>
      <w:r w:rsidR="001E4666" w:rsidRPr="00EC65EE">
        <w:rPr>
          <w:rFonts w:cs="Times New Roman"/>
        </w:rPr>
        <w:t>) to provide retirement benefits to employees based on pensionable remuneration and length of service.</w:t>
      </w:r>
      <w:r w:rsidR="008A4BFA" w:rsidRPr="00C65EB1">
        <w:rPr>
          <w:rFonts w:eastAsia="Calibri" w:cs="Times New Roman"/>
          <w:szCs w:val="28"/>
          <w:lang w:bidi="th-TH"/>
        </w:rPr>
        <w:t xml:space="preserve"> </w:t>
      </w:r>
      <w:r w:rsidR="001E4666" w:rsidRPr="00C65EB1">
        <w:rPr>
          <w:rFonts w:eastAsia="Calibri" w:cs="Times New Roman"/>
          <w:szCs w:val="28"/>
          <w:lang w:bidi="th-TH"/>
        </w:rPr>
        <w:t xml:space="preserve">The defined benefit plans expose the </w:t>
      </w:r>
      <w:r w:rsidR="001E4666" w:rsidRPr="00C65EB1">
        <w:rPr>
          <w:rFonts w:cs="Times New Roman"/>
        </w:rPr>
        <w:t>Group</w:t>
      </w:r>
      <w:r w:rsidR="001E4666" w:rsidRPr="00C65EB1">
        <w:rPr>
          <w:rFonts w:eastAsia="Calibri" w:cs="Times New Roman"/>
          <w:szCs w:val="28"/>
          <w:lang w:bidi="th-TH"/>
        </w:rPr>
        <w:t xml:space="preserve"> to actuarial risks, such as longevity risk, interest rate risk and market (investment) risk. </w:t>
      </w:r>
    </w:p>
    <w:p w14:paraId="2EB4F5C3" w14:textId="3E1BDE9C" w:rsidR="00D31B3C" w:rsidRPr="0012708E" w:rsidRDefault="00D31B3C">
      <w:pPr>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79"/>
        <w:gridCol w:w="181"/>
        <w:gridCol w:w="1169"/>
        <w:gridCol w:w="183"/>
        <w:gridCol w:w="1168"/>
        <w:gridCol w:w="180"/>
        <w:gridCol w:w="1170"/>
      </w:tblGrid>
      <w:tr w:rsidR="00917C1D" w:rsidRPr="00880EEB" w14:paraId="79448C73" w14:textId="77777777" w:rsidTr="00EC65EE">
        <w:trPr>
          <w:cantSplit/>
          <w:tblHeader/>
        </w:trPr>
        <w:tc>
          <w:tcPr>
            <w:tcW w:w="3971" w:type="dxa"/>
          </w:tcPr>
          <w:p w14:paraId="63A878CA" w14:textId="47D0C226" w:rsidR="00917C1D" w:rsidRPr="00880EEB" w:rsidRDefault="00917C1D" w:rsidP="00D943F3">
            <w:pPr>
              <w:pStyle w:val="acctfourfigures"/>
              <w:spacing w:line="240" w:lineRule="atLeast"/>
              <w:ind w:left="19" w:right="-79" w:hanging="90"/>
              <w:rPr>
                <w:rFonts w:cs="Times New Roman"/>
                <w:szCs w:val="22"/>
              </w:rPr>
            </w:pPr>
            <w:r w:rsidRPr="00880EEB">
              <w:rPr>
                <w:rFonts w:cs="Times New Roman"/>
                <w:b/>
                <w:bCs/>
                <w:i/>
                <w:iCs/>
                <w:szCs w:val="22"/>
                <w:lang w:bidi="th-TH"/>
              </w:rPr>
              <w:t>Present value of the defined benefit obligations</w:t>
            </w:r>
          </w:p>
        </w:tc>
        <w:tc>
          <w:tcPr>
            <w:tcW w:w="2429" w:type="dxa"/>
            <w:gridSpan w:val="3"/>
            <w:vAlign w:val="bottom"/>
          </w:tcPr>
          <w:p w14:paraId="512ED09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0C064B8A" w14:textId="77777777" w:rsidR="00917C1D" w:rsidRPr="00880EEB" w:rsidRDefault="00917C1D" w:rsidP="00917C1D">
            <w:pPr>
              <w:jc w:val="center"/>
              <w:rPr>
                <w:rFonts w:cs="Times New Roman"/>
                <w:b/>
                <w:bCs/>
                <w:szCs w:val="22"/>
              </w:rPr>
            </w:pPr>
          </w:p>
        </w:tc>
        <w:tc>
          <w:tcPr>
            <w:tcW w:w="2518" w:type="dxa"/>
            <w:gridSpan w:val="3"/>
            <w:vAlign w:val="bottom"/>
          </w:tcPr>
          <w:p w14:paraId="688CB68F" w14:textId="12B4F23B" w:rsidR="00917C1D" w:rsidRPr="00880EEB" w:rsidRDefault="00917C1D" w:rsidP="00917C1D">
            <w:pPr>
              <w:jc w:val="center"/>
              <w:rPr>
                <w:rFonts w:cs="Times New Roman"/>
                <w:szCs w:val="22"/>
              </w:rPr>
            </w:pPr>
            <w:r w:rsidRPr="00880EEB">
              <w:rPr>
                <w:rFonts w:cs="Times New Roman"/>
                <w:b/>
                <w:bCs/>
                <w:szCs w:val="22"/>
              </w:rPr>
              <w:t>The Bank</w:t>
            </w:r>
          </w:p>
        </w:tc>
      </w:tr>
      <w:tr w:rsidR="00FC533D" w:rsidRPr="00880EEB" w14:paraId="72844BBC" w14:textId="77777777" w:rsidTr="00EC65EE">
        <w:trPr>
          <w:cantSplit/>
          <w:tblHeader/>
        </w:trPr>
        <w:tc>
          <w:tcPr>
            <w:tcW w:w="3971" w:type="dxa"/>
          </w:tcPr>
          <w:p w14:paraId="52A9BC5F" w14:textId="77777777" w:rsidR="00FC533D" w:rsidRPr="00880EEB" w:rsidRDefault="00FC533D" w:rsidP="00FC533D">
            <w:pPr>
              <w:pStyle w:val="acctfourfigures"/>
              <w:spacing w:line="240" w:lineRule="atLeast"/>
              <w:ind w:right="-79"/>
              <w:rPr>
                <w:rFonts w:cs="Times New Roman"/>
                <w:szCs w:val="22"/>
              </w:rPr>
            </w:pPr>
          </w:p>
        </w:tc>
        <w:tc>
          <w:tcPr>
            <w:tcW w:w="1079" w:type="dxa"/>
            <w:vAlign w:val="bottom"/>
          </w:tcPr>
          <w:p w14:paraId="54AC72E9" w14:textId="33A766C8" w:rsidR="00FC533D" w:rsidRPr="00880EEB" w:rsidRDefault="00C264A1" w:rsidP="00FC533D">
            <w:pPr>
              <w:spacing w:line="280" w:lineRule="atLeast"/>
              <w:ind w:left="-108" w:right="-108"/>
              <w:jc w:val="center"/>
              <w:rPr>
                <w:rFonts w:cs="Times New Roman"/>
                <w:szCs w:val="22"/>
              </w:rPr>
            </w:pPr>
            <w:r>
              <w:rPr>
                <w:rFonts w:cs="Times New Roman"/>
                <w:szCs w:val="22"/>
              </w:rPr>
              <w:t>2023</w:t>
            </w:r>
          </w:p>
        </w:tc>
        <w:tc>
          <w:tcPr>
            <w:tcW w:w="181" w:type="dxa"/>
          </w:tcPr>
          <w:p w14:paraId="76C12BC8" w14:textId="77777777" w:rsidR="00FC533D" w:rsidRPr="00880EEB" w:rsidRDefault="00FC533D" w:rsidP="00FC533D">
            <w:pPr>
              <w:spacing w:line="280" w:lineRule="atLeast"/>
              <w:ind w:left="-108" w:right="-108"/>
              <w:rPr>
                <w:rFonts w:cs="Times New Roman"/>
                <w:szCs w:val="22"/>
                <w:rtl/>
                <w:cs/>
              </w:rPr>
            </w:pPr>
          </w:p>
        </w:tc>
        <w:tc>
          <w:tcPr>
            <w:tcW w:w="1169" w:type="dxa"/>
          </w:tcPr>
          <w:p w14:paraId="6BB9A15F" w14:textId="4678B6E8" w:rsidR="00FC533D" w:rsidRPr="00880EEB" w:rsidRDefault="00C264A1" w:rsidP="00FC533D">
            <w:pPr>
              <w:spacing w:line="280" w:lineRule="atLeast"/>
              <w:ind w:left="-108" w:right="-108"/>
              <w:jc w:val="center"/>
              <w:rPr>
                <w:rFonts w:cs="Times New Roman"/>
                <w:szCs w:val="22"/>
              </w:rPr>
            </w:pPr>
            <w:r>
              <w:rPr>
                <w:rFonts w:cs="Times New Roman"/>
                <w:szCs w:val="22"/>
              </w:rPr>
              <w:t>2022</w:t>
            </w:r>
          </w:p>
        </w:tc>
        <w:tc>
          <w:tcPr>
            <w:tcW w:w="183" w:type="dxa"/>
          </w:tcPr>
          <w:p w14:paraId="4B70B452" w14:textId="77777777" w:rsidR="00FC533D" w:rsidRPr="00880EEB" w:rsidRDefault="00FC533D" w:rsidP="00FC533D">
            <w:pPr>
              <w:spacing w:line="280" w:lineRule="atLeast"/>
              <w:ind w:left="-108" w:right="-108"/>
              <w:jc w:val="center"/>
              <w:rPr>
                <w:rFonts w:cs="Times New Roman"/>
                <w:szCs w:val="22"/>
              </w:rPr>
            </w:pPr>
          </w:p>
        </w:tc>
        <w:tc>
          <w:tcPr>
            <w:tcW w:w="1168" w:type="dxa"/>
            <w:vAlign w:val="bottom"/>
          </w:tcPr>
          <w:p w14:paraId="3DC27C8A" w14:textId="72E183DF" w:rsidR="00FC533D" w:rsidRPr="00880EEB" w:rsidRDefault="00C264A1" w:rsidP="00FC533D">
            <w:pPr>
              <w:spacing w:line="280" w:lineRule="atLeast"/>
              <w:ind w:left="-108" w:right="-108"/>
              <w:jc w:val="center"/>
              <w:rPr>
                <w:rFonts w:cs="Times New Roman"/>
                <w:szCs w:val="22"/>
              </w:rPr>
            </w:pPr>
            <w:r>
              <w:rPr>
                <w:rFonts w:cs="Times New Roman"/>
                <w:szCs w:val="22"/>
              </w:rPr>
              <w:t>2023</w:t>
            </w:r>
          </w:p>
        </w:tc>
        <w:tc>
          <w:tcPr>
            <w:tcW w:w="180" w:type="dxa"/>
          </w:tcPr>
          <w:p w14:paraId="6930904C" w14:textId="77777777" w:rsidR="00FC533D" w:rsidRPr="00880EEB" w:rsidRDefault="00FC533D" w:rsidP="00FC533D">
            <w:pPr>
              <w:spacing w:line="280" w:lineRule="atLeast"/>
              <w:ind w:left="-108" w:right="-108"/>
              <w:jc w:val="center"/>
              <w:rPr>
                <w:rFonts w:cs="Times New Roman"/>
                <w:szCs w:val="22"/>
              </w:rPr>
            </w:pPr>
          </w:p>
        </w:tc>
        <w:tc>
          <w:tcPr>
            <w:tcW w:w="1170" w:type="dxa"/>
          </w:tcPr>
          <w:p w14:paraId="071CAF78" w14:textId="2F8EB27E" w:rsidR="00FC533D" w:rsidRPr="00880EEB" w:rsidRDefault="00C264A1" w:rsidP="00FC533D">
            <w:pPr>
              <w:spacing w:line="280" w:lineRule="atLeast"/>
              <w:ind w:left="-108" w:right="-108"/>
              <w:jc w:val="center"/>
              <w:rPr>
                <w:rFonts w:cs="Times New Roman"/>
                <w:szCs w:val="22"/>
              </w:rPr>
            </w:pPr>
            <w:r>
              <w:rPr>
                <w:rFonts w:cs="Times New Roman"/>
                <w:szCs w:val="22"/>
              </w:rPr>
              <w:t>2022</w:t>
            </w:r>
          </w:p>
        </w:tc>
      </w:tr>
      <w:tr w:rsidR="00FC533D" w:rsidRPr="00880EEB" w14:paraId="76D195A3" w14:textId="77777777" w:rsidTr="00EC65EE">
        <w:trPr>
          <w:cantSplit/>
          <w:trHeight w:val="70"/>
        </w:trPr>
        <w:tc>
          <w:tcPr>
            <w:tcW w:w="3971" w:type="dxa"/>
          </w:tcPr>
          <w:p w14:paraId="1078FB75" w14:textId="77777777" w:rsidR="00FC533D" w:rsidRPr="00880EEB" w:rsidRDefault="00FC533D" w:rsidP="00FC533D">
            <w:pPr>
              <w:spacing w:line="240" w:lineRule="atLeast"/>
              <w:ind w:right="-79"/>
              <w:rPr>
                <w:rFonts w:cs="Times New Roman"/>
                <w:szCs w:val="22"/>
                <w:lang w:bidi="th-TH"/>
              </w:rPr>
            </w:pPr>
          </w:p>
        </w:tc>
        <w:tc>
          <w:tcPr>
            <w:tcW w:w="5130" w:type="dxa"/>
            <w:gridSpan w:val="7"/>
          </w:tcPr>
          <w:p w14:paraId="0C536836"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C264A1" w:rsidRPr="00880EEB" w14:paraId="49E7569F" w14:textId="77777777" w:rsidTr="00EC65EE">
        <w:trPr>
          <w:cantSplit/>
          <w:trHeight w:val="70"/>
        </w:trPr>
        <w:tc>
          <w:tcPr>
            <w:tcW w:w="3971" w:type="dxa"/>
          </w:tcPr>
          <w:p w14:paraId="39E6CB20" w14:textId="49769C8E" w:rsidR="00C264A1" w:rsidRPr="00880EEB" w:rsidRDefault="00C264A1" w:rsidP="00C264A1">
            <w:pPr>
              <w:spacing w:line="240" w:lineRule="atLeast"/>
              <w:ind w:left="-70" w:right="-79"/>
              <w:rPr>
                <w:rFonts w:cs="Times New Roman"/>
                <w:szCs w:val="22"/>
                <w:lang w:bidi="th-TH"/>
              </w:rPr>
            </w:pPr>
            <w:r w:rsidRPr="00880EEB">
              <w:rPr>
                <w:rFonts w:cs="Times New Roman"/>
                <w:szCs w:val="22"/>
                <w:lang w:bidi="th-TH"/>
              </w:rPr>
              <w:t xml:space="preserve">At </w:t>
            </w:r>
            <w:r>
              <w:rPr>
                <w:rFonts w:cs="Times New Roman"/>
                <w:szCs w:val="22"/>
                <w:lang w:bidi="th-TH"/>
              </w:rPr>
              <w:t>1 January</w:t>
            </w:r>
          </w:p>
        </w:tc>
        <w:tc>
          <w:tcPr>
            <w:tcW w:w="1079" w:type="dxa"/>
          </w:tcPr>
          <w:p w14:paraId="660B4CA3" w14:textId="5214203C" w:rsidR="00C264A1" w:rsidRPr="0074516E" w:rsidRDefault="0074516E" w:rsidP="00C264A1">
            <w:pPr>
              <w:pStyle w:val="acctfourfigures"/>
              <w:tabs>
                <w:tab w:val="clear" w:pos="765"/>
                <w:tab w:val="decimal" w:pos="916"/>
              </w:tabs>
              <w:spacing w:line="240" w:lineRule="atLeast"/>
              <w:ind w:right="-79"/>
              <w:rPr>
                <w:rFonts w:cs="Times New Roman"/>
                <w:szCs w:val="22"/>
                <w:lang w:bidi="th-TH"/>
              </w:rPr>
            </w:pPr>
            <w:r w:rsidRPr="0093239C">
              <w:rPr>
                <w:rFonts w:cs="Times New Roman"/>
                <w:snapToGrid w:val="0"/>
                <w:szCs w:val="22"/>
                <w:lang w:eastAsia="th-TH"/>
              </w:rPr>
              <w:t>218,375</w:t>
            </w:r>
          </w:p>
        </w:tc>
        <w:tc>
          <w:tcPr>
            <w:tcW w:w="181" w:type="dxa"/>
          </w:tcPr>
          <w:p w14:paraId="5A87E407" w14:textId="77777777" w:rsidR="00C264A1" w:rsidRPr="0074516E" w:rsidRDefault="00C264A1" w:rsidP="00C264A1">
            <w:pPr>
              <w:pStyle w:val="acctfourfigures"/>
              <w:tabs>
                <w:tab w:val="clear" w:pos="765"/>
                <w:tab w:val="decimal" w:pos="1100"/>
              </w:tabs>
              <w:spacing w:line="240" w:lineRule="atLeast"/>
              <w:ind w:right="-79"/>
              <w:rPr>
                <w:rFonts w:cs="Times New Roman"/>
                <w:szCs w:val="22"/>
                <w:lang w:bidi="th-TH"/>
              </w:rPr>
            </w:pPr>
          </w:p>
        </w:tc>
        <w:tc>
          <w:tcPr>
            <w:tcW w:w="1169" w:type="dxa"/>
          </w:tcPr>
          <w:p w14:paraId="2A43C014" w14:textId="36806C6C" w:rsidR="00C264A1" w:rsidRPr="0074516E" w:rsidRDefault="00C264A1" w:rsidP="00C264A1">
            <w:pPr>
              <w:pStyle w:val="acctfourfigures"/>
              <w:tabs>
                <w:tab w:val="clear" w:pos="765"/>
                <w:tab w:val="decimal" w:pos="1004"/>
              </w:tabs>
              <w:spacing w:line="240" w:lineRule="atLeast"/>
              <w:ind w:right="-79"/>
              <w:rPr>
                <w:rFonts w:cs="Times New Roman"/>
                <w:szCs w:val="22"/>
                <w:lang w:bidi="th-TH"/>
              </w:rPr>
            </w:pPr>
            <w:r w:rsidRPr="0074516E">
              <w:rPr>
                <w:rFonts w:cs="Times New Roman"/>
                <w:snapToGrid w:val="0"/>
                <w:szCs w:val="22"/>
                <w:lang w:eastAsia="th-TH"/>
              </w:rPr>
              <w:t>179,758</w:t>
            </w:r>
          </w:p>
        </w:tc>
        <w:tc>
          <w:tcPr>
            <w:tcW w:w="183" w:type="dxa"/>
          </w:tcPr>
          <w:p w14:paraId="042C8973" w14:textId="77777777" w:rsidR="00C264A1" w:rsidRPr="0074516E" w:rsidRDefault="00C264A1" w:rsidP="00C264A1">
            <w:pPr>
              <w:rPr>
                <w:rFonts w:cs="Times New Roman"/>
                <w:szCs w:val="22"/>
                <w:lang w:bidi="th-TH"/>
              </w:rPr>
            </w:pPr>
          </w:p>
        </w:tc>
        <w:tc>
          <w:tcPr>
            <w:tcW w:w="1168" w:type="dxa"/>
          </w:tcPr>
          <w:p w14:paraId="3BA1AD83" w14:textId="43BD3160" w:rsidR="00C264A1" w:rsidRPr="0074516E" w:rsidRDefault="0074516E" w:rsidP="00C264A1">
            <w:pPr>
              <w:pStyle w:val="acctfourfigures"/>
              <w:tabs>
                <w:tab w:val="clear" w:pos="765"/>
                <w:tab w:val="decimal" w:pos="1002"/>
              </w:tabs>
              <w:spacing w:line="240" w:lineRule="atLeast"/>
              <w:ind w:right="-79"/>
              <w:rPr>
                <w:rFonts w:cs="Times New Roman"/>
                <w:szCs w:val="22"/>
                <w:lang w:bidi="th-TH"/>
              </w:rPr>
            </w:pPr>
            <w:r w:rsidRPr="0093239C">
              <w:rPr>
                <w:rFonts w:cs="Times New Roman"/>
                <w:snapToGrid w:val="0"/>
                <w:szCs w:val="22"/>
                <w:lang w:eastAsia="th-TH"/>
              </w:rPr>
              <w:t>217,777</w:t>
            </w:r>
          </w:p>
        </w:tc>
        <w:tc>
          <w:tcPr>
            <w:tcW w:w="180" w:type="dxa"/>
          </w:tcPr>
          <w:p w14:paraId="448A3EED" w14:textId="77777777" w:rsidR="00C264A1" w:rsidRPr="0074516E" w:rsidRDefault="00C264A1" w:rsidP="00C264A1">
            <w:pPr>
              <w:rPr>
                <w:rFonts w:cs="Times New Roman"/>
                <w:szCs w:val="22"/>
                <w:lang w:bidi="th-TH"/>
              </w:rPr>
            </w:pPr>
          </w:p>
        </w:tc>
        <w:tc>
          <w:tcPr>
            <w:tcW w:w="1170" w:type="dxa"/>
          </w:tcPr>
          <w:p w14:paraId="069CD6C1" w14:textId="71A54F86" w:rsidR="00C264A1" w:rsidRPr="0074516E" w:rsidRDefault="00C264A1" w:rsidP="00C264A1">
            <w:pPr>
              <w:pStyle w:val="acctfourfigures"/>
              <w:tabs>
                <w:tab w:val="clear" w:pos="765"/>
                <w:tab w:val="decimal" w:pos="915"/>
              </w:tabs>
              <w:spacing w:line="240" w:lineRule="atLeast"/>
              <w:ind w:right="-79"/>
              <w:rPr>
                <w:rFonts w:cs="Times New Roman"/>
                <w:szCs w:val="22"/>
                <w:lang w:bidi="th-TH"/>
              </w:rPr>
            </w:pPr>
            <w:r w:rsidRPr="0074516E">
              <w:rPr>
                <w:rFonts w:cs="Times New Roman"/>
                <w:snapToGrid w:val="0"/>
                <w:szCs w:val="22"/>
                <w:lang w:eastAsia="th-TH"/>
              </w:rPr>
              <w:t>179,069</w:t>
            </w:r>
          </w:p>
        </w:tc>
      </w:tr>
      <w:tr w:rsidR="00C264A1" w:rsidRPr="00880EEB" w14:paraId="6F818016" w14:textId="77777777" w:rsidTr="00EC65EE">
        <w:trPr>
          <w:cantSplit/>
          <w:trHeight w:val="70"/>
        </w:trPr>
        <w:tc>
          <w:tcPr>
            <w:tcW w:w="3971" w:type="dxa"/>
          </w:tcPr>
          <w:p w14:paraId="4BC4C5A9" w14:textId="77777777" w:rsidR="00C264A1" w:rsidRPr="00880EEB" w:rsidRDefault="00C264A1" w:rsidP="00C264A1">
            <w:pPr>
              <w:spacing w:line="240" w:lineRule="atLeast"/>
              <w:ind w:left="-70" w:right="-79"/>
              <w:rPr>
                <w:rFonts w:cs="Times New Roman"/>
                <w:b/>
                <w:bCs/>
                <w:szCs w:val="22"/>
                <w:lang w:bidi="th-TH"/>
              </w:rPr>
            </w:pPr>
          </w:p>
        </w:tc>
        <w:tc>
          <w:tcPr>
            <w:tcW w:w="1079" w:type="dxa"/>
          </w:tcPr>
          <w:p w14:paraId="56DFAEF2" w14:textId="77777777" w:rsidR="00C264A1" w:rsidRPr="0074516E" w:rsidRDefault="00C264A1" w:rsidP="00C264A1">
            <w:pPr>
              <w:pStyle w:val="acctfourfigures"/>
              <w:tabs>
                <w:tab w:val="clear" w:pos="765"/>
                <w:tab w:val="decimal" w:pos="916"/>
              </w:tabs>
              <w:spacing w:line="240" w:lineRule="atLeast"/>
              <w:ind w:right="-79"/>
              <w:rPr>
                <w:rFonts w:cs="Times New Roman"/>
                <w:szCs w:val="22"/>
                <w:lang w:bidi="th-TH"/>
              </w:rPr>
            </w:pPr>
          </w:p>
        </w:tc>
        <w:tc>
          <w:tcPr>
            <w:tcW w:w="181" w:type="dxa"/>
          </w:tcPr>
          <w:p w14:paraId="5E476FDA" w14:textId="77777777" w:rsidR="00C264A1" w:rsidRPr="0074516E" w:rsidRDefault="00C264A1" w:rsidP="00C264A1">
            <w:pPr>
              <w:pStyle w:val="acctfourfigures"/>
              <w:tabs>
                <w:tab w:val="clear" w:pos="765"/>
                <w:tab w:val="decimal" w:pos="1100"/>
              </w:tabs>
              <w:spacing w:line="240" w:lineRule="atLeast"/>
              <w:ind w:right="-79"/>
              <w:rPr>
                <w:rFonts w:cs="Times New Roman"/>
                <w:szCs w:val="22"/>
                <w:lang w:bidi="th-TH"/>
              </w:rPr>
            </w:pPr>
          </w:p>
        </w:tc>
        <w:tc>
          <w:tcPr>
            <w:tcW w:w="1169" w:type="dxa"/>
          </w:tcPr>
          <w:p w14:paraId="759AD449" w14:textId="77777777" w:rsidR="00C264A1" w:rsidRPr="0074516E" w:rsidRDefault="00C264A1" w:rsidP="00C264A1">
            <w:pPr>
              <w:pStyle w:val="acctfourfigures"/>
              <w:tabs>
                <w:tab w:val="clear" w:pos="765"/>
                <w:tab w:val="decimal" w:pos="1004"/>
              </w:tabs>
              <w:spacing w:line="240" w:lineRule="atLeast"/>
              <w:ind w:right="-79"/>
              <w:rPr>
                <w:rFonts w:cs="Times New Roman"/>
                <w:szCs w:val="22"/>
                <w:lang w:bidi="th-TH"/>
              </w:rPr>
            </w:pPr>
          </w:p>
        </w:tc>
        <w:tc>
          <w:tcPr>
            <w:tcW w:w="183" w:type="dxa"/>
          </w:tcPr>
          <w:p w14:paraId="4FCEE968" w14:textId="77777777" w:rsidR="00C264A1" w:rsidRPr="0074516E" w:rsidRDefault="00C264A1" w:rsidP="00C264A1">
            <w:pPr>
              <w:rPr>
                <w:rFonts w:cs="Times New Roman"/>
                <w:szCs w:val="22"/>
                <w:lang w:bidi="th-TH"/>
              </w:rPr>
            </w:pPr>
          </w:p>
        </w:tc>
        <w:tc>
          <w:tcPr>
            <w:tcW w:w="1168" w:type="dxa"/>
          </w:tcPr>
          <w:p w14:paraId="4FDD2268" w14:textId="77777777" w:rsidR="00C264A1" w:rsidRPr="0074516E" w:rsidRDefault="00C264A1" w:rsidP="00C264A1">
            <w:pPr>
              <w:pStyle w:val="acctfourfigures"/>
              <w:tabs>
                <w:tab w:val="clear" w:pos="765"/>
                <w:tab w:val="decimal" w:pos="1002"/>
              </w:tabs>
              <w:spacing w:line="240" w:lineRule="atLeast"/>
              <w:ind w:right="-79"/>
              <w:rPr>
                <w:rFonts w:cs="Times New Roman"/>
                <w:szCs w:val="22"/>
                <w:lang w:bidi="th-TH"/>
              </w:rPr>
            </w:pPr>
          </w:p>
        </w:tc>
        <w:tc>
          <w:tcPr>
            <w:tcW w:w="180" w:type="dxa"/>
          </w:tcPr>
          <w:p w14:paraId="717DD1A3" w14:textId="77777777" w:rsidR="00C264A1" w:rsidRPr="0074516E" w:rsidRDefault="00C264A1" w:rsidP="00C264A1">
            <w:pPr>
              <w:rPr>
                <w:rFonts w:cs="Times New Roman"/>
                <w:szCs w:val="22"/>
                <w:lang w:bidi="th-TH"/>
              </w:rPr>
            </w:pPr>
          </w:p>
        </w:tc>
        <w:tc>
          <w:tcPr>
            <w:tcW w:w="1170" w:type="dxa"/>
          </w:tcPr>
          <w:p w14:paraId="02E03C9A" w14:textId="77777777" w:rsidR="00C264A1" w:rsidRPr="0074516E" w:rsidRDefault="00C264A1" w:rsidP="00C264A1">
            <w:pPr>
              <w:pStyle w:val="acctfourfigures"/>
              <w:tabs>
                <w:tab w:val="clear" w:pos="765"/>
                <w:tab w:val="decimal" w:pos="915"/>
              </w:tabs>
              <w:spacing w:line="240" w:lineRule="atLeast"/>
              <w:ind w:right="-79"/>
              <w:rPr>
                <w:rFonts w:cs="Times New Roman"/>
                <w:szCs w:val="22"/>
                <w:lang w:bidi="th-TH"/>
              </w:rPr>
            </w:pPr>
          </w:p>
        </w:tc>
      </w:tr>
      <w:tr w:rsidR="00C264A1" w:rsidRPr="00880EEB" w14:paraId="4F4BD952" w14:textId="77777777" w:rsidTr="00EC65EE">
        <w:trPr>
          <w:cantSplit/>
          <w:trHeight w:val="70"/>
        </w:trPr>
        <w:tc>
          <w:tcPr>
            <w:tcW w:w="3971" w:type="dxa"/>
          </w:tcPr>
          <w:p w14:paraId="61668CFE" w14:textId="66E99ED2" w:rsidR="00C264A1" w:rsidRPr="00880EEB" w:rsidRDefault="00C264A1" w:rsidP="00C264A1">
            <w:pPr>
              <w:spacing w:line="240" w:lineRule="atLeast"/>
              <w:ind w:left="-70" w:right="-79"/>
              <w:rPr>
                <w:rFonts w:cs="Times New Roman"/>
                <w:b/>
                <w:bCs/>
                <w:i/>
                <w:iCs/>
                <w:szCs w:val="22"/>
                <w:lang w:bidi="th-TH"/>
              </w:rPr>
            </w:pPr>
            <w:r>
              <w:rPr>
                <w:rFonts w:cs="Times New Roman"/>
                <w:b/>
                <w:bCs/>
                <w:i/>
                <w:iCs/>
                <w:szCs w:val="22"/>
                <w:lang w:bidi="th-TH"/>
              </w:rPr>
              <w:t>Recognised</w:t>
            </w:r>
            <w:r w:rsidRPr="00880EEB">
              <w:rPr>
                <w:rFonts w:cs="Times New Roman"/>
                <w:b/>
                <w:bCs/>
                <w:i/>
                <w:iCs/>
                <w:szCs w:val="22"/>
                <w:lang w:bidi="th-TH"/>
              </w:rPr>
              <w:t xml:space="preserve"> in profit or loss</w:t>
            </w:r>
            <w:r>
              <w:rPr>
                <w:rFonts w:cs="Times New Roman"/>
                <w:b/>
                <w:bCs/>
                <w:i/>
                <w:iCs/>
                <w:szCs w:val="22"/>
                <w:lang w:bidi="th-TH"/>
              </w:rPr>
              <w:t>:</w:t>
            </w:r>
          </w:p>
        </w:tc>
        <w:tc>
          <w:tcPr>
            <w:tcW w:w="1079" w:type="dxa"/>
          </w:tcPr>
          <w:p w14:paraId="363BD300" w14:textId="77777777" w:rsidR="00C264A1" w:rsidRPr="0074516E" w:rsidRDefault="00C264A1" w:rsidP="00C264A1">
            <w:pPr>
              <w:pStyle w:val="acctfourfigures"/>
              <w:tabs>
                <w:tab w:val="clear" w:pos="765"/>
                <w:tab w:val="decimal" w:pos="916"/>
              </w:tabs>
              <w:spacing w:line="240" w:lineRule="atLeast"/>
              <w:ind w:right="-79"/>
              <w:rPr>
                <w:rFonts w:cs="Times New Roman"/>
                <w:szCs w:val="22"/>
                <w:lang w:bidi="th-TH"/>
              </w:rPr>
            </w:pPr>
          </w:p>
        </w:tc>
        <w:tc>
          <w:tcPr>
            <w:tcW w:w="181" w:type="dxa"/>
          </w:tcPr>
          <w:p w14:paraId="301A81F7" w14:textId="77777777" w:rsidR="00C264A1" w:rsidRPr="0074516E" w:rsidRDefault="00C264A1" w:rsidP="00C264A1">
            <w:pPr>
              <w:pStyle w:val="acctfourfigures"/>
              <w:tabs>
                <w:tab w:val="clear" w:pos="765"/>
                <w:tab w:val="decimal" w:pos="1100"/>
              </w:tabs>
              <w:spacing w:line="240" w:lineRule="atLeast"/>
              <w:ind w:right="-79"/>
              <w:rPr>
                <w:rFonts w:cs="Times New Roman"/>
                <w:szCs w:val="22"/>
                <w:lang w:bidi="th-TH"/>
              </w:rPr>
            </w:pPr>
          </w:p>
        </w:tc>
        <w:tc>
          <w:tcPr>
            <w:tcW w:w="1169" w:type="dxa"/>
          </w:tcPr>
          <w:p w14:paraId="03F8A7D7" w14:textId="77777777" w:rsidR="00C264A1" w:rsidRPr="0074516E" w:rsidRDefault="00C264A1" w:rsidP="00C264A1">
            <w:pPr>
              <w:pStyle w:val="acctfourfigures"/>
              <w:tabs>
                <w:tab w:val="clear" w:pos="765"/>
                <w:tab w:val="decimal" w:pos="1004"/>
              </w:tabs>
              <w:spacing w:line="240" w:lineRule="atLeast"/>
              <w:ind w:right="-79"/>
              <w:rPr>
                <w:rFonts w:cs="Times New Roman"/>
                <w:szCs w:val="22"/>
                <w:lang w:bidi="th-TH"/>
              </w:rPr>
            </w:pPr>
          </w:p>
        </w:tc>
        <w:tc>
          <w:tcPr>
            <w:tcW w:w="183" w:type="dxa"/>
          </w:tcPr>
          <w:p w14:paraId="754BA50A" w14:textId="77777777" w:rsidR="00C264A1" w:rsidRPr="0074516E" w:rsidRDefault="00C264A1" w:rsidP="00C264A1">
            <w:pPr>
              <w:rPr>
                <w:rFonts w:cs="Times New Roman"/>
                <w:szCs w:val="22"/>
                <w:lang w:bidi="th-TH"/>
              </w:rPr>
            </w:pPr>
          </w:p>
        </w:tc>
        <w:tc>
          <w:tcPr>
            <w:tcW w:w="1168" w:type="dxa"/>
          </w:tcPr>
          <w:p w14:paraId="72076AD7" w14:textId="77777777" w:rsidR="00C264A1" w:rsidRPr="0074516E" w:rsidRDefault="00C264A1" w:rsidP="00C264A1">
            <w:pPr>
              <w:pStyle w:val="acctfourfigures"/>
              <w:tabs>
                <w:tab w:val="clear" w:pos="765"/>
                <w:tab w:val="decimal" w:pos="1002"/>
              </w:tabs>
              <w:spacing w:line="240" w:lineRule="atLeast"/>
              <w:ind w:right="-79"/>
              <w:rPr>
                <w:rFonts w:cs="Times New Roman"/>
                <w:szCs w:val="22"/>
                <w:lang w:bidi="th-TH"/>
              </w:rPr>
            </w:pPr>
          </w:p>
        </w:tc>
        <w:tc>
          <w:tcPr>
            <w:tcW w:w="180" w:type="dxa"/>
          </w:tcPr>
          <w:p w14:paraId="219A9DD6" w14:textId="77777777" w:rsidR="00C264A1" w:rsidRPr="0074516E" w:rsidRDefault="00C264A1" w:rsidP="00C264A1">
            <w:pPr>
              <w:rPr>
                <w:rFonts w:cs="Times New Roman"/>
                <w:szCs w:val="22"/>
                <w:lang w:bidi="th-TH"/>
              </w:rPr>
            </w:pPr>
          </w:p>
        </w:tc>
        <w:tc>
          <w:tcPr>
            <w:tcW w:w="1170" w:type="dxa"/>
          </w:tcPr>
          <w:p w14:paraId="43A5EB97" w14:textId="77777777" w:rsidR="00C264A1" w:rsidRPr="0074516E" w:rsidRDefault="00C264A1" w:rsidP="00C264A1">
            <w:pPr>
              <w:pStyle w:val="acctfourfigures"/>
              <w:tabs>
                <w:tab w:val="clear" w:pos="765"/>
                <w:tab w:val="decimal" w:pos="915"/>
              </w:tabs>
              <w:spacing w:line="240" w:lineRule="atLeast"/>
              <w:ind w:right="-79"/>
              <w:rPr>
                <w:rFonts w:cs="Times New Roman"/>
                <w:szCs w:val="22"/>
                <w:lang w:bidi="th-TH"/>
              </w:rPr>
            </w:pPr>
          </w:p>
        </w:tc>
      </w:tr>
      <w:tr w:rsidR="0074516E" w:rsidRPr="00880EEB" w14:paraId="25E83D45" w14:textId="77777777" w:rsidTr="00EC65EE">
        <w:trPr>
          <w:cantSplit/>
          <w:trHeight w:val="70"/>
        </w:trPr>
        <w:tc>
          <w:tcPr>
            <w:tcW w:w="3971" w:type="dxa"/>
          </w:tcPr>
          <w:p w14:paraId="47712CDE" w14:textId="2D1F8DE1" w:rsidR="0074516E" w:rsidRPr="00880EEB" w:rsidRDefault="0074516E" w:rsidP="0074516E">
            <w:pPr>
              <w:spacing w:line="240" w:lineRule="atLeast"/>
              <w:ind w:left="-70" w:right="-79"/>
              <w:rPr>
                <w:rFonts w:cs="Times New Roman"/>
                <w:szCs w:val="22"/>
                <w:lang w:bidi="th-TH"/>
              </w:rPr>
            </w:pPr>
            <w:r w:rsidRPr="00880EEB">
              <w:rPr>
                <w:rFonts w:cs="Times New Roman"/>
                <w:szCs w:val="22"/>
              </w:rPr>
              <w:t xml:space="preserve">Current service cost </w:t>
            </w:r>
          </w:p>
        </w:tc>
        <w:tc>
          <w:tcPr>
            <w:tcW w:w="1079" w:type="dxa"/>
            <w:shd w:val="clear" w:color="auto" w:fill="auto"/>
          </w:tcPr>
          <w:p w14:paraId="5BD30954" w14:textId="352576F3"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r w:rsidRPr="0093239C">
              <w:rPr>
                <w:rFonts w:cs="Times New Roman"/>
                <w:snapToGrid w:val="0"/>
                <w:szCs w:val="22"/>
                <w:lang w:eastAsia="th-TH"/>
              </w:rPr>
              <w:t xml:space="preserve"> 59,455</w:t>
            </w:r>
          </w:p>
        </w:tc>
        <w:tc>
          <w:tcPr>
            <w:tcW w:w="181" w:type="dxa"/>
            <w:shd w:val="clear" w:color="auto" w:fill="auto"/>
          </w:tcPr>
          <w:p w14:paraId="4A19BCB3"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5868E90E" w14:textId="6F7A9E7D" w:rsidR="0074516E" w:rsidRPr="0074516E" w:rsidRDefault="0074516E" w:rsidP="0074516E">
            <w:pPr>
              <w:pStyle w:val="acctfourfigures"/>
              <w:tabs>
                <w:tab w:val="clear" w:pos="765"/>
                <w:tab w:val="decimal" w:pos="1004"/>
              </w:tabs>
              <w:spacing w:line="240" w:lineRule="atLeast"/>
              <w:ind w:right="-79"/>
              <w:rPr>
                <w:rFonts w:cs="Times New Roman"/>
                <w:szCs w:val="22"/>
                <w:cs/>
                <w:lang w:bidi="th-TH"/>
              </w:rPr>
            </w:pPr>
            <w:r w:rsidRPr="0074516E">
              <w:rPr>
                <w:rFonts w:cs="Times New Roman"/>
                <w:snapToGrid w:val="0"/>
                <w:szCs w:val="22"/>
                <w:lang w:eastAsia="th-TH"/>
              </w:rPr>
              <w:t>54,475</w:t>
            </w:r>
          </w:p>
        </w:tc>
        <w:tc>
          <w:tcPr>
            <w:tcW w:w="183" w:type="dxa"/>
            <w:shd w:val="clear" w:color="auto" w:fill="auto"/>
          </w:tcPr>
          <w:p w14:paraId="4BC1A99C"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5F94923F" w14:textId="2E8AF042"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r w:rsidRPr="0093239C">
              <w:rPr>
                <w:rFonts w:cs="Times New Roman"/>
                <w:szCs w:val="22"/>
              </w:rPr>
              <w:t>58,868</w:t>
            </w:r>
          </w:p>
        </w:tc>
        <w:tc>
          <w:tcPr>
            <w:tcW w:w="180" w:type="dxa"/>
          </w:tcPr>
          <w:p w14:paraId="61BB6D27"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Pr>
          <w:p w14:paraId="6E574B14" w14:textId="15CA808B"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snapToGrid w:val="0"/>
                <w:szCs w:val="22"/>
                <w:lang w:eastAsia="th-TH"/>
              </w:rPr>
              <w:t>53,933</w:t>
            </w:r>
          </w:p>
        </w:tc>
      </w:tr>
      <w:tr w:rsidR="0074516E" w:rsidRPr="00880EEB" w14:paraId="7989BD5F" w14:textId="77777777" w:rsidTr="00EC65EE">
        <w:trPr>
          <w:cantSplit/>
          <w:trHeight w:val="70"/>
        </w:trPr>
        <w:tc>
          <w:tcPr>
            <w:tcW w:w="3971" w:type="dxa"/>
          </w:tcPr>
          <w:p w14:paraId="62928503" w14:textId="4BF1B54C" w:rsidR="0074516E" w:rsidRPr="00880EEB" w:rsidRDefault="0074516E" w:rsidP="0074516E">
            <w:pPr>
              <w:spacing w:line="240" w:lineRule="atLeast"/>
              <w:ind w:left="-70" w:right="-79"/>
              <w:rPr>
                <w:rFonts w:cs="Times New Roman"/>
                <w:szCs w:val="22"/>
                <w:lang w:bidi="th-TH"/>
              </w:rPr>
            </w:pPr>
            <w:r w:rsidRPr="00880EEB">
              <w:rPr>
                <w:rFonts w:cs="Times New Roman"/>
                <w:szCs w:val="22"/>
              </w:rPr>
              <w:t xml:space="preserve">Interest on obligation </w:t>
            </w:r>
          </w:p>
        </w:tc>
        <w:tc>
          <w:tcPr>
            <w:tcW w:w="1079" w:type="dxa"/>
            <w:tcBorders>
              <w:bottom w:val="single" w:sz="4" w:space="0" w:color="auto"/>
            </w:tcBorders>
            <w:shd w:val="clear" w:color="auto" w:fill="auto"/>
          </w:tcPr>
          <w:p w14:paraId="2A05B8FB" w14:textId="79510DF5"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r w:rsidRPr="0093239C">
              <w:rPr>
                <w:rFonts w:cs="Times New Roman"/>
                <w:snapToGrid w:val="0"/>
                <w:szCs w:val="22"/>
                <w:lang w:eastAsia="th-TH"/>
              </w:rPr>
              <w:t xml:space="preserve"> 5,047 </w:t>
            </w:r>
          </w:p>
        </w:tc>
        <w:tc>
          <w:tcPr>
            <w:tcW w:w="181" w:type="dxa"/>
            <w:shd w:val="clear" w:color="auto" w:fill="auto"/>
          </w:tcPr>
          <w:p w14:paraId="38963672"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75B39544" w14:textId="1B4DD64D" w:rsidR="0074516E" w:rsidRPr="0074516E" w:rsidRDefault="0074516E" w:rsidP="0074516E">
            <w:pPr>
              <w:pStyle w:val="acctfourfigures"/>
              <w:tabs>
                <w:tab w:val="clear" w:pos="765"/>
                <w:tab w:val="decimal" w:pos="1004"/>
              </w:tabs>
              <w:spacing w:line="240" w:lineRule="atLeast"/>
              <w:ind w:right="-79"/>
              <w:rPr>
                <w:rFonts w:cs="Times New Roman"/>
                <w:szCs w:val="22"/>
                <w:cs/>
                <w:lang w:bidi="th-TH"/>
              </w:rPr>
            </w:pPr>
            <w:r w:rsidRPr="0074516E">
              <w:rPr>
                <w:rFonts w:cs="Times New Roman"/>
                <w:snapToGrid w:val="0"/>
                <w:szCs w:val="22"/>
                <w:lang w:eastAsia="th-TH"/>
              </w:rPr>
              <w:t>2,962</w:t>
            </w:r>
          </w:p>
        </w:tc>
        <w:tc>
          <w:tcPr>
            <w:tcW w:w="183" w:type="dxa"/>
            <w:shd w:val="clear" w:color="auto" w:fill="auto"/>
          </w:tcPr>
          <w:p w14:paraId="05725A73"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0F04B44A" w14:textId="232FEE44"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r w:rsidRPr="0093239C">
              <w:rPr>
                <w:rFonts w:cs="Times New Roman"/>
                <w:szCs w:val="22"/>
              </w:rPr>
              <w:t>5,030</w:t>
            </w:r>
          </w:p>
        </w:tc>
        <w:tc>
          <w:tcPr>
            <w:tcW w:w="180" w:type="dxa"/>
          </w:tcPr>
          <w:p w14:paraId="42852B70"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09E03624" w14:textId="0C5333DB"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snapToGrid w:val="0"/>
                <w:szCs w:val="22"/>
                <w:lang w:eastAsia="th-TH"/>
              </w:rPr>
              <w:t>2,943</w:t>
            </w:r>
          </w:p>
        </w:tc>
      </w:tr>
      <w:tr w:rsidR="0074516E" w:rsidRPr="00880EEB" w14:paraId="514FFA53" w14:textId="77777777" w:rsidTr="00EC65EE">
        <w:trPr>
          <w:cantSplit/>
          <w:trHeight w:val="70"/>
        </w:trPr>
        <w:tc>
          <w:tcPr>
            <w:tcW w:w="3971" w:type="dxa"/>
          </w:tcPr>
          <w:p w14:paraId="5519BE2A" w14:textId="77777777" w:rsidR="0074516E" w:rsidRPr="00880EEB" w:rsidRDefault="0074516E" w:rsidP="0074516E">
            <w:pPr>
              <w:spacing w:line="240" w:lineRule="atLeas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57A12A32" w14:textId="35916D5C" w:rsidR="0074516E" w:rsidRPr="0074516E" w:rsidRDefault="0074516E" w:rsidP="0074516E">
            <w:pPr>
              <w:pStyle w:val="acctfourfigures"/>
              <w:tabs>
                <w:tab w:val="clear" w:pos="765"/>
                <w:tab w:val="decimal" w:pos="916"/>
              </w:tabs>
              <w:spacing w:line="240" w:lineRule="atLeast"/>
              <w:ind w:right="-79"/>
              <w:rPr>
                <w:rFonts w:cs="Times New Roman"/>
                <w:b/>
                <w:bCs/>
                <w:szCs w:val="22"/>
                <w:lang w:bidi="th-TH"/>
              </w:rPr>
            </w:pPr>
            <w:r w:rsidRPr="0093239C">
              <w:rPr>
                <w:rFonts w:cs="Times New Roman"/>
                <w:b/>
                <w:bCs/>
                <w:snapToGrid w:val="0"/>
                <w:szCs w:val="22"/>
                <w:lang w:eastAsia="th-TH"/>
              </w:rPr>
              <w:t>64,502</w:t>
            </w:r>
          </w:p>
        </w:tc>
        <w:tc>
          <w:tcPr>
            <w:tcW w:w="181" w:type="dxa"/>
            <w:shd w:val="clear" w:color="auto" w:fill="auto"/>
          </w:tcPr>
          <w:p w14:paraId="5CDCB14E" w14:textId="77777777" w:rsidR="0074516E" w:rsidRPr="0074516E" w:rsidRDefault="0074516E" w:rsidP="0074516E">
            <w:pPr>
              <w:pStyle w:val="acctfourfigures"/>
              <w:tabs>
                <w:tab w:val="clear" w:pos="765"/>
                <w:tab w:val="decimal" w:pos="1100"/>
              </w:tabs>
              <w:spacing w:line="240" w:lineRule="atLeast"/>
              <w:ind w:right="-79"/>
              <w:rPr>
                <w:rFonts w:cs="Times New Roman"/>
                <w:b/>
                <w:bCs/>
                <w:szCs w:val="22"/>
                <w:lang w:bidi="th-TH"/>
              </w:rPr>
            </w:pPr>
          </w:p>
        </w:tc>
        <w:tc>
          <w:tcPr>
            <w:tcW w:w="1169" w:type="dxa"/>
            <w:tcBorders>
              <w:top w:val="single" w:sz="4" w:space="0" w:color="auto"/>
              <w:bottom w:val="single" w:sz="4" w:space="0" w:color="auto"/>
            </w:tcBorders>
            <w:shd w:val="clear" w:color="auto" w:fill="auto"/>
          </w:tcPr>
          <w:p w14:paraId="198AE1D1" w14:textId="2087B4C0" w:rsidR="0074516E" w:rsidRPr="0074516E" w:rsidRDefault="0074516E" w:rsidP="0074516E">
            <w:pPr>
              <w:pStyle w:val="acctfourfigures"/>
              <w:tabs>
                <w:tab w:val="clear" w:pos="765"/>
                <w:tab w:val="decimal" w:pos="1004"/>
              </w:tabs>
              <w:spacing w:line="240" w:lineRule="atLeast"/>
              <w:ind w:right="-79"/>
              <w:rPr>
                <w:rFonts w:cs="Times New Roman"/>
                <w:b/>
                <w:bCs/>
                <w:szCs w:val="22"/>
                <w:cs/>
                <w:lang w:bidi="th-TH"/>
              </w:rPr>
            </w:pPr>
            <w:r w:rsidRPr="0093239C">
              <w:rPr>
                <w:rFonts w:cs="Times New Roman"/>
                <w:b/>
                <w:bCs/>
                <w:szCs w:val="22"/>
                <w:cs/>
                <w:lang w:bidi="th-TH"/>
              </w:rPr>
              <w:t>57</w:t>
            </w:r>
            <w:r w:rsidRPr="0074516E">
              <w:rPr>
                <w:rFonts w:cs="Times New Roman"/>
                <w:b/>
                <w:bCs/>
                <w:szCs w:val="22"/>
                <w:lang w:bidi="th-TH"/>
              </w:rPr>
              <w:t>,</w:t>
            </w:r>
            <w:r w:rsidRPr="0093239C">
              <w:rPr>
                <w:rFonts w:cs="Times New Roman"/>
                <w:b/>
                <w:bCs/>
                <w:szCs w:val="22"/>
                <w:cs/>
                <w:lang w:bidi="th-TH"/>
              </w:rPr>
              <w:t>437</w:t>
            </w:r>
          </w:p>
        </w:tc>
        <w:tc>
          <w:tcPr>
            <w:tcW w:w="183" w:type="dxa"/>
            <w:shd w:val="clear" w:color="auto" w:fill="auto"/>
          </w:tcPr>
          <w:p w14:paraId="0005D8A9" w14:textId="77777777" w:rsidR="0074516E" w:rsidRPr="0074516E" w:rsidRDefault="0074516E" w:rsidP="0074516E">
            <w:pPr>
              <w:pStyle w:val="acctfourfigures"/>
              <w:tabs>
                <w:tab w:val="clear" w:pos="765"/>
                <w:tab w:val="decimal" w:pos="916"/>
              </w:tabs>
              <w:spacing w:line="240" w:lineRule="atLeast"/>
              <w:ind w:right="-79"/>
              <w:rPr>
                <w:rFonts w:cs="Times New Roman"/>
                <w:b/>
                <w:bCs/>
                <w:szCs w:val="22"/>
                <w:lang w:bidi="th-TH"/>
              </w:rPr>
            </w:pPr>
          </w:p>
        </w:tc>
        <w:tc>
          <w:tcPr>
            <w:tcW w:w="1168" w:type="dxa"/>
            <w:tcBorders>
              <w:top w:val="single" w:sz="4" w:space="0" w:color="auto"/>
              <w:bottom w:val="single" w:sz="4" w:space="0" w:color="auto"/>
            </w:tcBorders>
            <w:shd w:val="clear" w:color="auto" w:fill="auto"/>
          </w:tcPr>
          <w:p w14:paraId="7B5574AD" w14:textId="00D47BD3" w:rsidR="0074516E" w:rsidRPr="0074516E" w:rsidRDefault="0074516E" w:rsidP="0074516E">
            <w:pPr>
              <w:pStyle w:val="acctfourfigures"/>
              <w:tabs>
                <w:tab w:val="clear" w:pos="765"/>
                <w:tab w:val="decimal" w:pos="1002"/>
              </w:tabs>
              <w:spacing w:line="240" w:lineRule="atLeast"/>
              <w:ind w:right="-79"/>
              <w:rPr>
                <w:rFonts w:cs="Times New Roman"/>
                <w:b/>
                <w:bCs/>
                <w:szCs w:val="22"/>
                <w:lang w:bidi="th-TH"/>
              </w:rPr>
            </w:pPr>
            <w:r w:rsidRPr="0093239C">
              <w:rPr>
                <w:rFonts w:cs="Times New Roman"/>
                <w:b/>
                <w:bCs/>
                <w:szCs w:val="22"/>
              </w:rPr>
              <w:t>63,898</w:t>
            </w:r>
          </w:p>
        </w:tc>
        <w:tc>
          <w:tcPr>
            <w:tcW w:w="180" w:type="dxa"/>
          </w:tcPr>
          <w:p w14:paraId="186A1447" w14:textId="77777777" w:rsidR="0074516E" w:rsidRPr="0074516E" w:rsidRDefault="0074516E" w:rsidP="0074516E">
            <w:pPr>
              <w:pStyle w:val="acctfourfigures"/>
              <w:tabs>
                <w:tab w:val="clear" w:pos="765"/>
                <w:tab w:val="decimal" w:pos="916"/>
              </w:tabs>
              <w:spacing w:line="240" w:lineRule="atLeast"/>
              <w:ind w:right="-79"/>
              <w:rPr>
                <w:rFonts w:cs="Times New Roman"/>
                <w:b/>
                <w:bCs/>
                <w:szCs w:val="22"/>
                <w:lang w:bidi="th-TH"/>
              </w:rPr>
            </w:pPr>
          </w:p>
        </w:tc>
        <w:tc>
          <w:tcPr>
            <w:tcW w:w="1170" w:type="dxa"/>
            <w:tcBorders>
              <w:top w:val="single" w:sz="4" w:space="0" w:color="auto"/>
              <w:bottom w:val="single" w:sz="4" w:space="0" w:color="auto"/>
            </w:tcBorders>
          </w:tcPr>
          <w:p w14:paraId="389899C5" w14:textId="669CA0EB"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b/>
                <w:bCs/>
                <w:snapToGrid w:val="0"/>
                <w:szCs w:val="22"/>
                <w:lang w:eastAsia="th-TH"/>
              </w:rPr>
              <w:t>56,876</w:t>
            </w:r>
          </w:p>
        </w:tc>
      </w:tr>
      <w:tr w:rsidR="0074516E" w:rsidRPr="00880EEB" w14:paraId="2954A052" w14:textId="77777777" w:rsidTr="00EC65EE">
        <w:trPr>
          <w:cantSplit/>
          <w:trHeight w:val="70"/>
        </w:trPr>
        <w:tc>
          <w:tcPr>
            <w:tcW w:w="3971" w:type="dxa"/>
          </w:tcPr>
          <w:p w14:paraId="10B9AD0A" w14:textId="462C0BF7" w:rsidR="0074516E" w:rsidRPr="00880EEB" w:rsidRDefault="0074516E" w:rsidP="0074516E">
            <w:pPr>
              <w:spacing w:line="240" w:lineRule="atLeast"/>
              <w:ind w:left="-70" w:right="-169"/>
              <w:rPr>
                <w:rFonts w:cs="Times New Roman"/>
                <w:i/>
                <w:iCs/>
                <w:szCs w:val="22"/>
                <w:lang w:bidi="th-TH"/>
              </w:rPr>
            </w:pPr>
            <w:r>
              <w:rPr>
                <w:rFonts w:cs="Times New Roman"/>
                <w:b/>
                <w:bCs/>
                <w:i/>
                <w:iCs/>
                <w:szCs w:val="22"/>
              </w:rPr>
              <w:t>Recognised</w:t>
            </w:r>
            <w:r w:rsidRPr="00880EEB">
              <w:rPr>
                <w:rFonts w:cs="Times New Roman"/>
                <w:b/>
                <w:bCs/>
                <w:i/>
                <w:iCs/>
                <w:szCs w:val="22"/>
              </w:rPr>
              <w:t xml:space="preserve"> in other comprehensive incom</w:t>
            </w:r>
            <w:r>
              <w:rPr>
                <w:rFonts w:cs="Times New Roman"/>
                <w:b/>
                <w:bCs/>
                <w:i/>
                <w:iCs/>
                <w:szCs w:val="22"/>
              </w:rPr>
              <w:t>e</w:t>
            </w:r>
          </w:p>
        </w:tc>
        <w:tc>
          <w:tcPr>
            <w:tcW w:w="1079" w:type="dxa"/>
            <w:tcBorders>
              <w:top w:val="single" w:sz="4" w:space="0" w:color="auto"/>
            </w:tcBorders>
            <w:shd w:val="clear" w:color="auto" w:fill="auto"/>
          </w:tcPr>
          <w:p w14:paraId="3E300A89"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5411028F"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2B9C0B28" w14:textId="77777777" w:rsidR="0074516E" w:rsidRPr="0074516E" w:rsidRDefault="0074516E" w:rsidP="0074516E">
            <w:pPr>
              <w:pStyle w:val="acctfourfigures"/>
              <w:tabs>
                <w:tab w:val="clear" w:pos="765"/>
                <w:tab w:val="decimal" w:pos="1004"/>
              </w:tabs>
              <w:spacing w:line="240" w:lineRule="atLeast"/>
              <w:ind w:right="-79"/>
              <w:rPr>
                <w:rFonts w:cs="Times New Roman"/>
                <w:szCs w:val="22"/>
                <w:cs/>
                <w:lang w:bidi="th-TH"/>
              </w:rPr>
            </w:pPr>
          </w:p>
        </w:tc>
        <w:tc>
          <w:tcPr>
            <w:tcW w:w="183" w:type="dxa"/>
            <w:shd w:val="clear" w:color="auto" w:fill="auto"/>
          </w:tcPr>
          <w:p w14:paraId="1C64C3E4"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60BBCACE" w14:textId="77777777"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p>
        </w:tc>
        <w:tc>
          <w:tcPr>
            <w:tcW w:w="180" w:type="dxa"/>
          </w:tcPr>
          <w:p w14:paraId="1F603DE5"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4A3333BC" w14:textId="77777777"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p>
        </w:tc>
      </w:tr>
      <w:tr w:rsidR="0074516E" w:rsidRPr="00880EEB" w14:paraId="5F9EA55A" w14:textId="77777777" w:rsidTr="00EC65EE">
        <w:trPr>
          <w:cantSplit/>
          <w:trHeight w:val="70"/>
        </w:trPr>
        <w:tc>
          <w:tcPr>
            <w:tcW w:w="3971" w:type="dxa"/>
          </w:tcPr>
          <w:p w14:paraId="26676C2D" w14:textId="22C0CE3C" w:rsidR="0074516E" w:rsidRPr="00880EEB" w:rsidRDefault="0074516E" w:rsidP="0074516E">
            <w:pPr>
              <w:spacing w:line="240" w:lineRule="atLeast"/>
              <w:ind w:left="-70" w:right="-79"/>
              <w:rPr>
                <w:rFonts w:cs="Times New Roman"/>
                <w:szCs w:val="22"/>
                <w:lang w:bidi="th-TH"/>
              </w:rPr>
            </w:pPr>
            <w:r w:rsidRPr="00880EEB">
              <w:rPr>
                <w:rFonts w:cs="Times New Roman"/>
                <w:szCs w:val="22"/>
                <w:lang w:bidi="th-TH"/>
              </w:rPr>
              <w:t>Actuarial gain</w:t>
            </w:r>
          </w:p>
        </w:tc>
        <w:tc>
          <w:tcPr>
            <w:tcW w:w="1079" w:type="dxa"/>
            <w:shd w:val="clear" w:color="auto" w:fill="auto"/>
          </w:tcPr>
          <w:p w14:paraId="68ADBDDB"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6C596DA5"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3DD05325" w14:textId="77777777" w:rsidR="0074516E" w:rsidRPr="0074516E" w:rsidRDefault="0074516E" w:rsidP="0074516E">
            <w:pPr>
              <w:pStyle w:val="acctfourfigures"/>
              <w:tabs>
                <w:tab w:val="clear" w:pos="765"/>
                <w:tab w:val="decimal" w:pos="1004"/>
              </w:tabs>
              <w:spacing w:line="240" w:lineRule="atLeast"/>
              <w:ind w:right="-79"/>
              <w:rPr>
                <w:rFonts w:cs="Times New Roman"/>
                <w:szCs w:val="22"/>
                <w:lang w:bidi="th-TH"/>
              </w:rPr>
            </w:pPr>
          </w:p>
        </w:tc>
        <w:tc>
          <w:tcPr>
            <w:tcW w:w="183" w:type="dxa"/>
            <w:shd w:val="clear" w:color="auto" w:fill="auto"/>
          </w:tcPr>
          <w:p w14:paraId="7C12842F"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6D6605CB" w14:textId="77777777"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p>
        </w:tc>
        <w:tc>
          <w:tcPr>
            <w:tcW w:w="180" w:type="dxa"/>
          </w:tcPr>
          <w:p w14:paraId="7DF92D5C"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Pr>
          <w:p w14:paraId="5B4E22EC" w14:textId="77777777"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p>
        </w:tc>
      </w:tr>
      <w:tr w:rsidR="0074516E" w:rsidRPr="00880EEB" w14:paraId="2F4D7A78" w14:textId="77777777" w:rsidTr="00EC65EE">
        <w:trPr>
          <w:cantSplit/>
          <w:trHeight w:val="70"/>
        </w:trPr>
        <w:tc>
          <w:tcPr>
            <w:tcW w:w="3971" w:type="dxa"/>
          </w:tcPr>
          <w:p w14:paraId="2A368EF7" w14:textId="58362324" w:rsidR="0074516E" w:rsidRPr="00880EEB" w:rsidRDefault="0074516E" w:rsidP="0074516E">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Demographic assumptions </w:t>
            </w:r>
          </w:p>
        </w:tc>
        <w:tc>
          <w:tcPr>
            <w:tcW w:w="1079" w:type="dxa"/>
            <w:shd w:val="clear" w:color="auto" w:fill="auto"/>
          </w:tcPr>
          <w:p w14:paraId="0A1752C1" w14:textId="49E79A7C"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r w:rsidRPr="0093239C">
              <w:rPr>
                <w:rFonts w:cs="Times New Roman"/>
                <w:szCs w:val="22"/>
                <w:lang w:val="en-US" w:bidi="th-TH"/>
              </w:rPr>
              <w:t xml:space="preserve"> (162)</w:t>
            </w:r>
          </w:p>
        </w:tc>
        <w:tc>
          <w:tcPr>
            <w:tcW w:w="181" w:type="dxa"/>
            <w:shd w:val="clear" w:color="auto" w:fill="auto"/>
          </w:tcPr>
          <w:p w14:paraId="3BCE725B"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7A05E865" w14:textId="279B2B19" w:rsidR="0074516E" w:rsidRPr="0074516E" w:rsidRDefault="0074516E" w:rsidP="0074516E">
            <w:pPr>
              <w:pStyle w:val="acctfourfigures"/>
              <w:tabs>
                <w:tab w:val="clear" w:pos="765"/>
                <w:tab w:val="decimal" w:pos="1004"/>
              </w:tabs>
              <w:spacing w:line="240" w:lineRule="atLeast"/>
              <w:ind w:right="-79"/>
              <w:rPr>
                <w:rFonts w:cs="Times New Roman"/>
                <w:szCs w:val="22"/>
                <w:lang w:bidi="th-TH"/>
              </w:rPr>
            </w:pPr>
            <w:r w:rsidRPr="0074516E">
              <w:rPr>
                <w:rFonts w:cs="Times New Roman"/>
                <w:szCs w:val="22"/>
                <w:lang w:val="en-US" w:bidi="th-TH"/>
              </w:rPr>
              <w:t>(962)</w:t>
            </w:r>
          </w:p>
        </w:tc>
        <w:tc>
          <w:tcPr>
            <w:tcW w:w="183" w:type="dxa"/>
            <w:shd w:val="clear" w:color="auto" w:fill="auto"/>
          </w:tcPr>
          <w:p w14:paraId="4FB154A4"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6108EB6C" w14:textId="65C7CAA8"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r w:rsidRPr="0093239C">
              <w:rPr>
                <w:rFonts w:cs="Times New Roman"/>
                <w:szCs w:val="22"/>
              </w:rPr>
              <w:t xml:space="preserve"> -</w:t>
            </w:r>
          </w:p>
        </w:tc>
        <w:tc>
          <w:tcPr>
            <w:tcW w:w="180" w:type="dxa"/>
          </w:tcPr>
          <w:p w14:paraId="2E3C71E4"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Pr>
          <w:p w14:paraId="5FEA01A2" w14:textId="33809B64"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szCs w:val="22"/>
              </w:rPr>
              <w:t>(237)</w:t>
            </w:r>
          </w:p>
        </w:tc>
      </w:tr>
      <w:tr w:rsidR="0074516E" w:rsidRPr="00880EEB" w14:paraId="0408045A" w14:textId="77777777" w:rsidTr="00EC65EE">
        <w:trPr>
          <w:cantSplit/>
          <w:trHeight w:val="70"/>
        </w:trPr>
        <w:tc>
          <w:tcPr>
            <w:tcW w:w="3971" w:type="dxa"/>
          </w:tcPr>
          <w:p w14:paraId="5F008B9A" w14:textId="2BF15EA3" w:rsidR="0074516E" w:rsidRPr="00880EEB" w:rsidRDefault="0074516E" w:rsidP="0074516E">
            <w:pPr>
              <w:spacing w:line="240" w:lineRule="atLeast"/>
              <w:ind w:left="-70" w:right="-79"/>
              <w:rPr>
                <w:rFonts w:cs="Times New Roman"/>
                <w:szCs w:val="22"/>
                <w:lang w:bidi="th-TH"/>
              </w:rPr>
            </w:pPr>
            <w:r>
              <w:rPr>
                <w:rFonts w:cs="Times New Roman"/>
                <w:szCs w:val="22"/>
              </w:rPr>
              <w:t>-</w:t>
            </w:r>
            <w:r w:rsidRPr="00880EEB">
              <w:rPr>
                <w:rFonts w:cs="Times New Roman"/>
                <w:szCs w:val="22"/>
              </w:rPr>
              <w:t xml:space="preserve">   Financial assumptions</w:t>
            </w:r>
          </w:p>
        </w:tc>
        <w:tc>
          <w:tcPr>
            <w:tcW w:w="1079" w:type="dxa"/>
            <w:shd w:val="clear" w:color="auto" w:fill="auto"/>
          </w:tcPr>
          <w:p w14:paraId="32F8727B" w14:textId="551E6142"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r w:rsidRPr="0093239C">
              <w:rPr>
                <w:rFonts w:cs="Times New Roman"/>
                <w:szCs w:val="22"/>
                <w:lang w:val="en-US" w:bidi="th-TH"/>
              </w:rPr>
              <w:t xml:space="preserve"> (5,499)</w:t>
            </w:r>
          </w:p>
        </w:tc>
        <w:tc>
          <w:tcPr>
            <w:tcW w:w="181" w:type="dxa"/>
            <w:shd w:val="clear" w:color="auto" w:fill="auto"/>
          </w:tcPr>
          <w:p w14:paraId="004CA2DE"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1710CB62" w14:textId="20336EC0" w:rsidR="0074516E" w:rsidRPr="0074516E" w:rsidRDefault="0074516E" w:rsidP="0074516E">
            <w:pPr>
              <w:pStyle w:val="acctfourfigures"/>
              <w:tabs>
                <w:tab w:val="clear" w:pos="765"/>
                <w:tab w:val="decimal" w:pos="1004"/>
              </w:tabs>
              <w:spacing w:line="240" w:lineRule="atLeast"/>
              <w:ind w:right="-79"/>
              <w:rPr>
                <w:rFonts w:cs="Times New Roman"/>
                <w:szCs w:val="22"/>
                <w:lang w:bidi="th-TH"/>
              </w:rPr>
            </w:pPr>
            <w:r w:rsidRPr="0074516E">
              <w:rPr>
                <w:rFonts w:cs="Times New Roman"/>
                <w:szCs w:val="22"/>
                <w:lang w:val="en-US" w:bidi="th-TH"/>
              </w:rPr>
              <w:t>(10,568)</w:t>
            </w:r>
          </w:p>
        </w:tc>
        <w:tc>
          <w:tcPr>
            <w:tcW w:w="183" w:type="dxa"/>
            <w:shd w:val="clear" w:color="auto" w:fill="auto"/>
          </w:tcPr>
          <w:p w14:paraId="7A5732EF"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7E49FC34" w14:textId="3CB675E9"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r w:rsidRPr="0093239C">
              <w:rPr>
                <w:rFonts w:cs="Times New Roman"/>
                <w:szCs w:val="22"/>
              </w:rPr>
              <w:t xml:space="preserve"> (5,513)</w:t>
            </w:r>
          </w:p>
        </w:tc>
        <w:tc>
          <w:tcPr>
            <w:tcW w:w="180" w:type="dxa"/>
          </w:tcPr>
          <w:p w14:paraId="775D5332"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Pr>
          <w:p w14:paraId="524D8C31" w14:textId="1B518BD5"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szCs w:val="22"/>
              </w:rPr>
              <w:t>(10,550)</w:t>
            </w:r>
          </w:p>
        </w:tc>
      </w:tr>
      <w:tr w:rsidR="0074516E" w:rsidRPr="00880EEB" w14:paraId="2413CB53" w14:textId="77777777" w:rsidTr="00EC65EE">
        <w:trPr>
          <w:cantSplit/>
          <w:trHeight w:val="70"/>
        </w:trPr>
        <w:tc>
          <w:tcPr>
            <w:tcW w:w="3971" w:type="dxa"/>
          </w:tcPr>
          <w:p w14:paraId="39A549A3" w14:textId="4EA826D5" w:rsidR="0074516E" w:rsidRPr="00880EEB" w:rsidRDefault="0074516E" w:rsidP="0074516E">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Experience adjustment</w:t>
            </w:r>
          </w:p>
        </w:tc>
        <w:tc>
          <w:tcPr>
            <w:tcW w:w="1079" w:type="dxa"/>
            <w:tcBorders>
              <w:bottom w:val="single" w:sz="4" w:space="0" w:color="auto"/>
            </w:tcBorders>
            <w:shd w:val="clear" w:color="auto" w:fill="auto"/>
          </w:tcPr>
          <w:p w14:paraId="1506C577" w14:textId="0986157E"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r w:rsidRPr="0093239C">
              <w:rPr>
                <w:rFonts w:cs="Times New Roman"/>
                <w:szCs w:val="22"/>
                <w:lang w:val="en-US" w:bidi="th-TH"/>
              </w:rPr>
              <w:t xml:space="preserve"> (6,845)</w:t>
            </w:r>
          </w:p>
        </w:tc>
        <w:tc>
          <w:tcPr>
            <w:tcW w:w="181" w:type="dxa"/>
            <w:shd w:val="clear" w:color="auto" w:fill="auto"/>
          </w:tcPr>
          <w:p w14:paraId="3FD21224"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790EB37C" w14:textId="74B3AA3B" w:rsidR="0074516E" w:rsidRPr="0074516E" w:rsidRDefault="0074516E" w:rsidP="0074516E">
            <w:pPr>
              <w:pStyle w:val="acctfourfigures"/>
              <w:tabs>
                <w:tab w:val="clear" w:pos="765"/>
                <w:tab w:val="decimal" w:pos="1004"/>
              </w:tabs>
              <w:spacing w:line="240" w:lineRule="atLeast"/>
              <w:ind w:right="-79"/>
              <w:rPr>
                <w:rFonts w:cs="Times New Roman"/>
                <w:szCs w:val="22"/>
                <w:cs/>
                <w:lang w:bidi="th-TH"/>
              </w:rPr>
            </w:pPr>
            <w:r w:rsidRPr="0074516E">
              <w:rPr>
                <w:rFonts w:cs="Times New Roman"/>
                <w:szCs w:val="22"/>
                <w:lang w:val="en-US" w:bidi="th-TH"/>
              </w:rPr>
              <w:t>(594)</w:t>
            </w:r>
          </w:p>
        </w:tc>
        <w:tc>
          <w:tcPr>
            <w:tcW w:w="183" w:type="dxa"/>
            <w:shd w:val="clear" w:color="auto" w:fill="auto"/>
          </w:tcPr>
          <w:p w14:paraId="44089608"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18707FA9" w14:textId="3ED62E2E"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r w:rsidRPr="0093239C">
              <w:rPr>
                <w:rFonts w:cs="Times New Roman"/>
                <w:szCs w:val="22"/>
              </w:rPr>
              <w:t xml:space="preserve"> (6,806)</w:t>
            </w:r>
          </w:p>
        </w:tc>
        <w:tc>
          <w:tcPr>
            <w:tcW w:w="180" w:type="dxa"/>
          </w:tcPr>
          <w:p w14:paraId="2EDE2633"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1B6C4806" w14:textId="78958889"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szCs w:val="22"/>
              </w:rPr>
              <w:t>(685)</w:t>
            </w:r>
          </w:p>
        </w:tc>
      </w:tr>
      <w:tr w:rsidR="0074516E" w:rsidRPr="00880EEB" w14:paraId="065A4725" w14:textId="77777777" w:rsidTr="00EC65EE">
        <w:trPr>
          <w:cantSplit/>
          <w:trHeight w:val="70"/>
        </w:trPr>
        <w:tc>
          <w:tcPr>
            <w:tcW w:w="3971" w:type="dxa"/>
          </w:tcPr>
          <w:p w14:paraId="258E73B0" w14:textId="77777777" w:rsidR="0074516E" w:rsidRPr="00880EEB" w:rsidRDefault="0074516E" w:rsidP="0074516E">
            <w:pPr>
              <w:spacing w:line="240" w:lineRule="atLeas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64F8F29D" w14:textId="77F3478E" w:rsidR="0074516E" w:rsidRPr="0074516E" w:rsidRDefault="0074516E" w:rsidP="0074516E">
            <w:pPr>
              <w:pStyle w:val="acctfourfigures"/>
              <w:tabs>
                <w:tab w:val="clear" w:pos="765"/>
                <w:tab w:val="decimal" w:pos="916"/>
              </w:tabs>
              <w:spacing w:line="240" w:lineRule="atLeast"/>
              <w:ind w:right="-79"/>
              <w:rPr>
                <w:rFonts w:cs="Times New Roman"/>
                <w:b/>
                <w:bCs/>
                <w:szCs w:val="22"/>
                <w:lang w:bidi="th-TH"/>
              </w:rPr>
            </w:pPr>
            <w:r w:rsidRPr="0093239C">
              <w:rPr>
                <w:rFonts w:cs="Times New Roman"/>
                <w:b/>
                <w:bCs/>
                <w:szCs w:val="22"/>
                <w:lang w:val="en-US" w:bidi="th-TH"/>
              </w:rPr>
              <w:t xml:space="preserve"> (12,506)</w:t>
            </w:r>
          </w:p>
        </w:tc>
        <w:tc>
          <w:tcPr>
            <w:tcW w:w="181" w:type="dxa"/>
            <w:shd w:val="clear" w:color="auto" w:fill="auto"/>
          </w:tcPr>
          <w:p w14:paraId="3D805C68"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bottom w:val="single" w:sz="4" w:space="0" w:color="auto"/>
            </w:tcBorders>
            <w:shd w:val="clear" w:color="auto" w:fill="auto"/>
          </w:tcPr>
          <w:p w14:paraId="0065E6CA" w14:textId="484979B9" w:rsidR="0074516E" w:rsidRPr="0093239C" w:rsidRDefault="0074516E" w:rsidP="0074516E">
            <w:pPr>
              <w:pStyle w:val="acctfourfigures"/>
              <w:tabs>
                <w:tab w:val="clear" w:pos="765"/>
                <w:tab w:val="decimal" w:pos="1004"/>
              </w:tabs>
              <w:spacing w:line="240" w:lineRule="atLeast"/>
              <w:ind w:right="-79"/>
              <w:rPr>
                <w:rFonts w:cs="Times New Roman"/>
                <w:b/>
                <w:bCs/>
                <w:szCs w:val="22"/>
                <w:cs/>
                <w:lang w:bidi="th-TH"/>
              </w:rPr>
            </w:pPr>
            <w:r w:rsidRPr="0093239C">
              <w:rPr>
                <w:rFonts w:cs="Times New Roman"/>
                <w:b/>
                <w:bCs/>
                <w:szCs w:val="22"/>
                <w:cs/>
                <w:lang w:bidi="th-TH"/>
              </w:rPr>
              <w:t>(12</w:t>
            </w:r>
            <w:r w:rsidRPr="0074516E">
              <w:rPr>
                <w:rFonts w:cs="Times New Roman"/>
                <w:b/>
                <w:bCs/>
                <w:szCs w:val="22"/>
              </w:rPr>
              <w:t>,</w:t>
            </w:r>
            <w:r w:rsidRPr="0093239C">
              <w:rPr>
                <w:rFonts w:cs="Times New Roman"/>
                <w:b/>
                <w:bCs/>
                <w:szCs w:val="22"/>
                <w:cs/>
                <w:lang w:bidi="th-TH"/>
              </w:rPr>
              <w:t>124)</w:t>
            </w:r>
          </w:p>
        </w:tc>
        <w:tc>
          <w:tcPr>
            <w:tcW w:w="183" w:type="dxa"/>
            <w:shd w:val="clear" w:color="auto" w:fill="auto"/>
          </w:tcPr>
          <w:p w14:paraId="6053812A"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bottom w:val="single" w:sz="4" w:space="0" w:color="auto"/>
            </w:tcBorders>
            <w:shd w:val="clear" w:color="auto" w:fill="auto"/>
          </w:tcPr>
          <w:p w14:paraId="7E8F016C" w14:textId="39B67FF1" w:rsidR="0074516E" w:rsidRPr="0074516E" w:rsidRDefault="0074516E" w:rsidP="0074516E">
            <w:pPr>
              <w:pStyle w:val="acctfourfigures"/>
              <w:tabs>
                <w:tab w:val="clear" w:pos="765"/>
                <w:tab w:val="decimal" w:pos="1002"/>
              </w:tabs>
              <w:spacing w:line="240" w:lineRule="atLeast"/>
              <w:ind w:right="-79"/>
              <w:rPr>
                <w:rFonts w:cs="Times New Roman"/>
                <w:b/>
                <w:bCs/>
                <w:szCs w:val="22"/>
                <w:lang w:bidi="th-TH"/>
              </w:rPr>
            </w:pPr>
            <w:r w:rsidRPr="0093239C">
              <w:rPr>
                <w:rFonts w:cs="Times New Roman"/>
                <w:b/>
                <w:bCs/>
                <w:szCs w:val="22"/>
              </w:rPr>
              <w:t xml:space="preserve"> (12,319)</w:t>
            </w:r>
          </w:p>
        </w:tc>
        <w:tc>
          <w:tcPr>
            <w:tcW w:w="180" w:type="dxa"/>
          </w:tcPr>
          <w:p w14:paraId="4F367A4E"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bottom w:val="single" w:sz="4" w:space="0" w:color="auto"/>
            </w:tcBorders>
          </w:tcPr>
          <w:p w14:paraId="77FED5BA" w14:textId="776E60EA"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b/>
                <w:bCs/>
                <w:snapToGrid w:val="0"/>
                <w:szCs w:val="22"/>
                <w:lang w:eastAsia="th-TH"/>
              </w:rPr>
              <w:t>(11,472)</w:t>
            </w:r>
          </w:p>
        </w:tc>
      </w:tr>
      <w:tr w:rsidR="0074516E" w:rsidRPr="00880EEB" w14:paraId="018D4FC8" w14:textId="77777777" w:rsidTr="00EC65EE">
        <w:trPr>
          <w:cantSplit/>
          <w:trHeight w:val="70"/>
        </w:trPr>
        <w:tc>
          <w:tcPr>
            <w:tcW w:w="3971" w:type="dxa"/>
          </w:tcPr>
          <w:p w14:paraId="61344EAD" w14:textId="556080D5" w:rsidR="0074516E" w:rsidRPr="00880EEB" w:rsidRDefault="0074516E" w:rsidP="0074516E">
            <w:pPr>
              <w:spacing w:line="240" w:lineRule="atLeast"/>
              <w:ind w:left="-70" w:right="-79"/>
              <w:rPr>
                <w:rFonts w:cs="Times New Roman"/>
                <w:i/>
                <w:iCs/>
                <w:szCs w:val="22"/>
                <w:lang w:bidi="th-TH"/>
              </w:rPr>
            </w:pPr>
            <w:r w:rsidRPr="00880EEB">
              <w:rPr>
                <w:rFonts w:cs="Times New Roman"/>
                <w:b/>
                <w:bCs/>
                <w:i/>
                <w:iCs/>
                <w:szCs w:val="22"/>
                <w:lang w:bidi="th-TH"/>
              </w:rPr>
              <w:t>Other</w:t>
            </w:r>
            <w:r>
              <w:rPr>
                <w:rFonts w:cs="Times New Roman"/>
                <w:b/>
                <w:bCs/>
                <w:i/>
                <w:iCs/>
                <w:szCs w:val="22"/>
                <w:lang w:bidi="th-TH"/>
              </w:rPr>
              <w:t>s</w:t>
            </w:r>
          </w:p>
        </w:tc>
        <w:tc>
          <w:tcPr>
            <w:tcW w:w="1079" w:type="dxa"/>
            <w:tcBorders>
              <w:top w:val="single" w:sz="4" w:space="0" w:color="auto"/>
            </w:tcBorders>
            <w:shd w:val="clear" w:color="auto" w:fill="auto"/>
          </w:tcPr>
          <w:p w14:paraId="2EBB3F74"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607E219A"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61DBF054" w14:textId="77777777" w:rsidR="0074516E" w:rsidRPr="0074516E" w:rsidRDefault="0074516E" w:rsidP="0074516E">
            <w:pPr>
              <w:pStyle w:val="acctfourfigures"/>
              <w:tabs>
                <w:tab w:val="clear" w:pos="765"/>
                <w:tab w:val="decimal" w:pos="1004"/>
              </w:tabs>
              <w:spacing w:line="240" w:lineRule="atLeast"/>
              <w:ind w:right="-79"/>
              <w:rPr>
                <w:rFonts w:cs="Times New Roman"/>
                <w:szCs w:val="22"/>
                <w:cs/>
                <w:lang w:bidi="th-TH"/>
              </w:rPr>
            </w:pPr>
          </w:p>
        </w:tc>
        <w:tc>
          <w:tcPr>
            <w:tcW w:w="183" w:type="dxa"/>
            <w:shd w:val="clear" w:color="auto" w:fill="auto"/>
          </w:tcPr>
          <w:p w14:paraId="4D9FA91F"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0127E59A" w14:textId="77777777"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p>
        </w:tc>
        <w:tc>
          <w:tcPr>
            <w:tcW w:w="180" w:type="dxa"/>
          </w:tcPr>
          <w:p w14:paraId="72A00887"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0741D1B" w14:textId="77777777"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p>
        </w:tc>
      </w:tr>
      <w:tr w:rsidR="0074516E" w:rsidRPr="00880EEB" w14:paraId="0576B721" w14:textId="77777777" w:rsidTr="00EC65EE">
        <w:trPr>
          <w:cantSplit/>
          <w:trHeight w:val="70"/>
        </w:trPr>
        <w:tc>
          <w:tcPr>
            <w:tcW w:w="3971" w:type="dxa"/>
          </w:tcPr>
          <w:p w14:paraId="1BDA050C" w14:textId="01FBD9D3" w:rsidR="0074516E" w:rsidRPr="00880EEB" w:rsidRDefault="0074516E" w:rsidP="0074516E">
            <w:pPr>
              <w:spacing w:line="240" w:lineRule="atLeast"/>
              <w:ind w:left="-70" w:right="-79"/>
              <w:rPr>
                <w:rFonts w:cs="Times New Roman"/>
                <w:szCs w:val="22"/>
                <w:lang w:bidi="th-TH"/>
              </w:rPr>
            </w:pPr>
            <w:r w:rsidRPr="00880EEB">
              <w:rPr>
                <w:rFonts w:cs="Times New Roman"/>
                <w:szCs w:val="22"/>
                <w:lang w:bidi="th-TH"/>
              </w:rPr>
              <w:t>Benefit paid</w:t>
            </w:r>
          </w:p>
        </w:tc>
        <w:tc>
          <w:tcPr>
            <w:tcW w:w="1079" w:type="dxa"/>
            <w:tcBorders>
              <w:bottom w:val="single" w:sz="4" w:space="0" w:color="auto"/>
            </w:tcBorders>
            <w:shd w:val="clear" w:color="auto" w:fill="auto"/>
          </w:tcPr>
          <w:p w14:paraId="16006EE2" w14:textId="187868C5"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r w:rsidRPr="0093239C">
              <w:rPr>
                <w:rFonts w:cs="Times New Roman"/>
                <w:szCs w:val="22"/>
                <w:lang w:val="en-US" w:bidi="th-TH"/>
              </w:rPr>
              <w:t xml:space="preserve"> (9,219)</w:t>
            </w:r>
          </w:p>
        </w:tc>
        <w:tc>
          <w:tcPr>
            <w:tcW w:w="181" w:type="dxa"/>
            <w:shd w:val="clear" w:color="auto" w:fill="auto"/>
          </w:tcPr>
          <w:p w14:paraId="29AA9F8E"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11B7E10E" w14:textId="48B98277" w:rsidR="0074516E" w:rsidRPr="0074516E" w:rsidRDefault="0074516E" w:rsidP="0074516E">
            <w:pPr>
              <w:pStyle w:val="acctfourfigures"/>
              <w:tabs>
                <w:tab w:val="clear" w:pos="765"/>
                <w:tab w:val="decimal" w:pos="1004"/>
              </w:tabs>
              <w:spacing w:line="240" w:lineRule="atLeast"/>
              <w:ind w:right="-79"/>
              <w:rPr>
                <w:rFonts w:cs="Times New Roman"/>
                <w:szCs w:val="22"/>
                <w:cs/>
                <w:lang w:bidi="th-TH"/>
              </w:rPr>
            </w:pPr>
            <w:r w:rsidRPr="0074516E">
              <w:rPr>
                <w:rFonts w:cs="Times New Roman"/>
                <w:szCs w:val="22"/>
                <w:lang w:val="en-US" w:bidi="th-TH"/>
              </w:rPr>
              <w:t>(6,696)</w:t>
            </w:r>
          </w:p>
        </w:tc>
        <w:tc>
          <w:tcPr>
            <w:tcW w:w="183" w:type="dxa"/>
            <w:shd w:val="clear" w:color="auto" w:fill="auto"/>
          </w:tcPr>
          <w:p w14:paraId="5641A117"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2ECDC261" w14:textId="32A235D6" w:rsidR="0074516E" w:rsidRPr="0074516E" w:rsidRDefault="0074516E" w:rsidP="0074516E">
            <w:pPr>
              <w:pStyle w:val="acctfourfigures"/>
              <w:tabs>
                <w:tab w:val="clear" w:pos="765"/>
                <w:tab w:val="decimal" w:pos="1002"/>
              </w:tabs>
              <w:spacing w:line="240" w:lineRule="atLeast"/>
              <w:ind w:right="-79"/>
              <w:rPr>
                <w:rFonts w:cs="Times New Roman"/>
                <w:szCs w:val="22"/>
                <w:lang w:bidi="th-TH"/>
              </w:rPr>
            </w:pPr>
            <w:r w:rsidRPr="0093239C">
              <w:rPr>
                <w:rFonts w:cs="Times New Roman"/>
                <w:szCs w:val="22"/>
              </w:rPr>
              <w:t xml:space="preserve"> (9,219)</w:t>
            </w:r>
          </w:p>
        </w:tc>
        <w:tc>
          <w:tcPr>
            <w:tcW w:w="180" w:type="dxa"/>
          </w:tcPr>
          <w:p w14:paraId="26A6C09B"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6637CB14" w14:textId="7D9AF8D1"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snapToGrid w:val="0"/>
                <w:szCs w:val="22"/>
                <w:lang w:eastAsia="th-TH"/>
              </w:rPr>
              <w:t>(6,696)</w:t>
            </w:r>
          </w:p>
        </w:tc>
      </w:tr>
      <w:tr w:rsidR="0074516E" w:rsidRPr="00880EEB" w14:paraId="564327E1" w14:textId="77777777" w:rsidTr="00EC65EE">
        <w:trPr>
          <w:cantSplit/>
          <w:trHeight w:val="70"/>
        </w:trPr>
        <w:tc>
          <w:tcPr>
            <w:tcW w:w="3971" w:type="dxa"/>
          </w:tcPr>
          <w:p w14:paraId="24B3A556" w14:textId="52EF6E6D" w:rsidR="0074516E" w:rsidRPr="00880EEB" w:rsidRDefault="0074516E" w:rsidP="0074516E">
            <w:pPr>
              <w:spacing w:line="240" w:lineRule="atLeast"/>
              <w:ind w:left="-70" w:right="-79"/>
              <w:rPr>
                <w:rFonts w:cs="Times New Roman"/>
                <w:szCs w:val="22"/>
                <w:lang w:bidi="th-TH"/>
              </w:rPr>
            </w:pPr>
          </w:p>
        </w:tc>
        <w:tc>
          <w:tcPr>
            <w:tcW w:w="1079" w:type="dxa"/>
            <w:tcBorders>
              <w:top w:val="single" w:sz="4" w:space="0" w:color="auto"/>
            </w:tcBorders>
            <w:shd w:val="clear" w:color="auto" w:fill="auto"/>
          </w:tcPr>
          <w:p w14:paraId="1ADA8C24" w14:textId="5E581725" w:rsidR="0074516E" w:rsidRPr="0074516E" w:rsidRDefault="0074516E" w:rsidP="0074516E">
            <w:pPr>
              <w:pStyle w:val="acctfourfigures"/>
              <w:tabs>
                <w:tab w:val="clear" w:pos="765"/>
                <w:tab w:val="decimal" w:pos="916"/>
              </w:tabs>
              <w:spacing w:line="240" w:lineRule="atLeast"/>
              <w:ind w:right="-79"/>
              <w:rPr>
                <w:rFonts w:cs="Times New Roman"/>
                <w:b/>
                <w:bCs/>
                <w:szCs w:val="22"/>
                <w:lang w:bidi="th-TH"/>
              </w:rPr>
            </w:pPr>
            <w:r w:rsidRPr="0093239C">
              <w:rPr>
                <w:rFonts w:cs="Times New Roman"/>
                <w:b/>
                <w:bCs/>
                <w:szCs w:val="22"/>
                <w:lang w:val="en-US" w:bidi="th-TH"/>
              </w:rPr>
              <w:t xml:space="preserve"> (9,219)</w:t>
            </w:r>
          </w:p>
        </w:tc>
        <w:tc>
          <w:tcPr>
            <w:tcW w:w="181" w:type="dxa"/>
            <w:shd w:val="clear" w:color="auto" w:fill="auto"/>
          </w:tcPr>
          <w:p w14:paraId="4D3F1363" w14:textId="77777777" w:rsidR="0074516E" w:rsidRPr="0074516E" w:rsidRDefault="0074516E" w:rsidP="0074516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07D7980B" w14:textId="12626B99" w:rsidR="0074516E" w:rsidRPr="0074516E" w:rsidRDefault="0074516E" w:rsidP="0035296B">
            <w:pPr>
              <w:pStyle w:val="acctfourfigures"/>
              <w:tabs>
                <w:tab w:val="clear" w:pos="765"/>
                <w:tab w:val="decimal" w:pos="1004"/>
              </w:tabs>
              <w:spacing w:line="240" w:lineRule="atLeast"/>
              <w:ind w:right="-79"/>
              <w:rPr>
                <w:rFonts w:cs="Times New Roman"/>
                <w:szCs w:val="22"/>
                <w:cs/>
                <w:lang w:bidi="th-TH"/>
              </w:rPr>
            </w:pPr>
            <w:r w:rsidRPr="0074516E">
              <w:rPr>
                <w:rFonts w:cs="Times New Roman"/>
                <w:b/>
                <w:bCs/>
                <w:szCs w:val="22"/>
                <w:lang w:val="en-US" w:bidi="th-TH"/>
              </w:rPr>
              <w:t>(6,696)</w:t>
            </w:r>
          </w:p>
        </w:tc>
        <w:tc>
          <w:tcPr>
            <w:tcW w:w="183" w:type="dxa"/>
            <w:shd w:val="clear" w:color="auto" w:fill="auto"/>
          </w:tcPr>
          <w:p w14:paraId="74F09C55"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4DAA6DE0" w14:textId="13F82AB6" w:rsidR="0074516E" w:rsidRPr="0074516E" w:rsidRDefault="0074516E" w:rsidP="0074516E">
            <w:pPr>
              <w:pStyle w:val="acctfourfigures"/>
              <w:tabs>
                <w:tab w:val="clear" w:pos="765"/>
                <w:tab w:val="decimal" w:pos="1002"/>
              </w:tabs>
              <w:spacing w:line="240" w:lineRule="atLeast"/>
              <w:ind w:right="-79"/>
              <w:rPr>
                <w:rFonts w:cs="Times New Roman"/>
                <w:b/>
                <w:bCs/>
                <w:szCs w:val="22"/>
                <w:lang w:bidi="th-TH"/>
              </w:rPr>
            </w:pPr>
            <w:r w:rsidRPr="0093239C">
              <w:rPr>
                <w:rFonts w:cs="Times New Roman"/>
                <w:b/>
                <w:bCs/>
                <w:szCs w:val="22"/>
              </w:rPr>
              <w:t xml:space="preserve"> (9,219)</w:t>
            </w:r>
          </w:p>
        </w:tc>
        <w:tc>
          <w:tcPr>
            <w:tcW w:w="180" w:type="dxa"/>
          </w:tcPr>
          <w:p w14:paraId="1E46141A" w14:textId="77777777" w:rsidR="0074516E" w:rsidRPr="0074516E" w:rsidRDefault="0074516E" w:rsidP="0074516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17DE83D" w14:textId="1C367BAB" w:rsidR="0074516E" w:rsidRPr="0074516E" w:rsidRDefault="0074516E" w:rsidP="0074516E">
            <w:pPr>
              <w:pStyle w:val="acctfourfigures"/>
              <w:tabs>
                <w:tab w:val="clear" w:pos="765"/>
                <w:tab w:val="decimal" w:pos="915"/>
              </w:tabs>
              <w:spacing w:line="240" w:lineRule="atLeast"/>
              <w:ind w:right="-79"/>
              <w:rPr>
                <w:rFonts w:cs="Times New Roman"/>
                <w:szCs w:val="22"/>
                <w:lang w:bidi="th-TH"/>
              </w:rPr>
            </w:pPr>
            <w:r w:rsidRPr="0074516E">
              <w:rPr>
                <w:rFonts w:cs="Times New Roman"/>
                <w:b/>
                <w:bCs/>
                <w:snapToGrid w:val="0"/>
                <w:szCs w:val="22"/>
                <w:lang w:eastAsia="th-TH"/>
              </w:rPr>
              <w:t>(6,696)</w:t>
            </w:r>
          </w:p>
        </w:tc>
      </w:tr>
      <w:tr w:rsidR="0074516E" w:rsidRPr="00880EEB" w14:paraId="4C1BE5E7" w14:textId="77777777" w:rsidTr="00EC65EE">
        <w:trPr>
          <w:cantSplit/>
        </w:trPr>
        <w:tc>
          <w:tcPr>
            <w:tcW w:w="3971" w:type="dxa"/>
          </w:tcPr>
          <w:p w14:paraId="2A909370" w14:textId="08C2101E" w:rsidR="0074516E" w:rsidRPr="00880EEB" w:rsidRDefault="0074516E" w:rsidP="0074516E">
            <w:pPr>
              <w:spacing w:line="240" w:lineRule="atLeast"/>
              <w:ind w:left="-70" w:right="-79"/>
              <w:rPr>
                <w:rFonts w:cs="Times New Roman"/>
                <w:b/>
                <w:bCs/>
                <w:szCs w:val="22"/>
              </w:rPr>
            </w:pPr>
            <w:r w:rsidRPr="00880EEB">
              <w:rPr>
                <w:rFonts w:cs="Times New Roman"/>
                <w:b/>
                <w:bCs/>
                <w:szCs w:val="22"/>
              </w:rPr>
              <w:t xml:space="preserve">At </w:t>
            </w:r>
            <w:r>
              <w:rPr>
                <w:rFonts w:cs="Times New Roman"/>
                <w:b/>
                <w:bCs/>
                <w:szCs w:val="22"/>
              </w:rPr>
              <w:t>31 December</w:t>
            </w:r>
          </w:p>
        </w:tc>
        <w:tc>
          <w:tcPr>
            <w:tcW w:w="1079" w:type="dxa"/>
            <w:tcBorders>
              <w:top w:val="single" w:sz="4" w:space="0" w:color="auto"/>
              <w:bottom w:val="double" w:sz="4" w:space="0" w:color="auto"/>
            </w:tcBorders>
            <w:shd w:val="clear" w:color="auto" w:fill="auto"/>
          </w:tcPr>
          <w:p w14:paraId="0774F48D" w14:textId="23E43799" w:rsidR="0074516E" w:rsidRPr="0074516E" w:rsidRDefault="0074516E" w:rsidP="0074516E">
            <w:pPr>
              <w:pStyle w:val="acctfourfigures"/>
              <w:tabs>
                <w:tab w:val="clear" w:pos="765"/>
                <w:tab w:val="decimal" w:pos="916"/>
              </w:tabs>
              <w:spacing w:line="240" w:lineRule="atLeast"/>
              <w:ind w:right="-79"/>
              <w:rPr>
                <w:rFonts w:cs="Times New Roman"/>
                <w:b/>
                <w:bCs/>
                <w:szCs w:val="22"/>
                <w:lang w:bidi="th-TH"/>
              </w:rPr>
            </w:pPr>
            <w:r w:rsidRPr="0093239C">
              <w:rPr>
                <w:rFonts w:cs="Times New Roman"/>
                <w:b/>
                <w:bCs/>
                <w:szCs w:val="22"/>
                <w:lang w:val="en-US" w:bidi="th-TH"/>
              </w:rPr>
              <w:t>261,152</w:t>
            </w:r>
          </w:p>
        </w:tc>
        <w:tc>
          <w:tcPr>
            <w:tcW w:w="181" w:type="dxa"/>
            <w:shd w:val="clear" w:color="auto" w:fill="auto"/>
          </w:tcPr>
          <w:p w14:paraId="2CD675ED" w14:textId="77777777" w:rsidR="0074516E" w:rsidRPr="0074516E" w:rsidRDefault="0074516E" w:rsidP="0074516E">
            <w:pPr>
              <w:pStyle w:val="acctfourfigures"/>
              <w:tabs>
                <w:tab w:val="clear" w:pos="765"/>
                <w:tab w:val="decimal" w:pos="1100"/>
              </w:tabs>
              <w:spacing w:line="240" w:lineRule="atLeast"/>
              <w:ind w:right="-79"/>
              <w:rPr>
                <w:rFonts w:cs="Times New Roman"/>
                <w:b/>
                <w:bCs/>
                <w:szCs w:val="22"/>
              </w:rPr>
            </w:pPr>
          </w:p>
        </w:tc>
        <w:tc>
          <w:tcPr>
            <w:tcW w:w="1169" w:type="dxa"/>
            <w:tcBorders>
              <w:top w:val="single" w:sz="4" w:space="0" w:color="auto"/>
              <w:bottom w:val="double" w:sz="4" w:space="0" w:color="auto"/>
            </w:tcBorders>
            <w:shd w:val="clear" w:color="auto" w:fill="auto"/>
          </w:tcPr>
          <w:p w14:paraId="3A76E17C" w14:textId="30679763" w:rsidR="0074516E" w:rsidRPr="0093239C" w:rsidRDefault="0074516E" w:rsidP="008D2489">
            <w:pPr>
              <w:pStyle w:val="acctfourfigures"/>
              <w:tabs>
                <w:tab w:val="clear" w:pos="765"/>
                <w:tab w:val="decimal" w:pos="999"/>
              </w:tabs>
              <w:spacing w:line="240" w:lineRule="atLeast"/>
              <w:ind w:right="-79"/>
              <w:rPr>
                <w:rFonts w:cs="Times New Roman"/>
                <w:b/>
                <w:bCs/>
                <w:szCs w:val="22"/>
                <w:lang w:val="en-US" w:bidi="th-TH"/>
              </w:rPr>
            </w:pPr>
            <w:r w:rsidRPr="0093239C">
              <w:rPr>
                <w:rFonts w:cs="Times New Roman"/>
                <w:b/>
                <w:bCs/>
                <w:szCs w:val="22"/>
                <w:cs/>
                <w:lang w:val="en-US" w:bidi="th-TH"/>
              </w:rPr>
              <w:t>218</w:t>
            </w:r>
            <w:r w:rsidRPr="0093239C">
              <w:rPr>
                <w:rFonts w:cs="Times New Roman"/>
                <w:b/>
                <w:bCs/>
                <w:szCs w:val="22"/>
                <w:lang w:val="en-US" w:bidi="th-TH"/>
              </w:rPr>
              <w:t>,</w:t>
            </w:r>
            <w:r w:rsidRPr="0093239C">
              <w:rPr>
                <w:rFonts w:cs="Times New Roman"/>
                <w:b/>
                <w:bCs/>
                <w:szCs w:val="22"/>
                <w:cs/>
                <w:lang w:val="en-US" w:bidi="th-TH"/>
              </w:rPr>
              <w:t>37</w:t>
            </w:r>
            <w:r w:rsidRPr="0093239C">
              <w:rPr>
                <w:rFonts w:cs="Times New Roman"/>
                <w:b/>
                <w:bCs/>
                <w:szCs w:val="22"/>
                <w:lang w:val="en-US" w:bidi="th-TH"/>
              </w:rPr>
              <w:t>5</w:t>
            </w:r>
          </w:p>
        </w:tc>
        <w:tc>
          <w:tcPr>
            <w:tcW w:w="183" w:type="dxa"/>
            <w:shd w:val="clear" w:color="auto" w:fill="auto"/>
          </w:tcPr>
          <w:p w14:paraId="7DB52A75" w14:textId="77777777" w:rsidR="0074516E" w:rsidRPr="0074516E" w:rsidRDefault="0074516E" w:rsidP="0074516E">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shd w:val="clear" w:color="auto" w:fill="auto"/>
          </w:tcPr>
          <w:p w14:paraId="2A2AD798" w14:textId="362FEEF0" w:rsidR="0074516E" w:rsidRPr="0074516E" w:rsidRDefault="0074516E" w:rsidP="0074516E">
            <w:pPr>
              <w:pStyle w:val="acctfourfigures"/>
              <w:tabs>
                <w:tab w:val="clear" w:pos="765"/>
                <w:tab w:val="decimal" w:pos="1002"/>
              </w:tabs>
              <w:spacing w:line="240" w:lineRule="atLeast"/>
              <w:ind w:right="-79"/>
              <w:rPr>
                <w:rFonts w:cs="Times New Roman"/>
                <w:b/>
                <w:bCs/>
                <w:szCs w:val="22"/>
                <w:lang w:bidi="th-TH"/>
              </w:rPr>
            </w:pPr>
            <w:r w:rsidRPr="0093239C">
              <w:rPr>
                <w:rFonts w:cs="Times New Roman"/>
                <w:b/>
                <w:bCs/>
                <w:szCs w:val="22"/>
              </w:rPr>
              <w:t>260,137</w:t>
            </w:r>
          </w:p>
        </w:tc>
        <w:tc>
          <w:tcPr>
            <w:tcW w:w="180" w:type="dxa"/>
          </w:tcPr>
          <w:p w14:paraId="489DBD42" w14:textId="77777777" w:rsidR="0074516E" w:rsidRPr="0074516E" w:rsidRDefault="0074516E" w:rsidP="0074516E">
            <w:pPr>
              <w:pStyle w:val="acctfourfigures"/>
              <w:tabs>
                <w:tab w:val="clear" w:pos="765"/>
                <w:tab w:val="decimal" w:pos="916"/>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66725B0D" w14:textId="4FDFF7C2" w:rsidR="0074516E" w:rsidRPr="0074516E" w:rsidRDefault="0074516E" w:rsidP="0074516E">
            <w:pPr>
              <w:pStyle w:val="acctfourfigures"/>
              <w:tabs>
                <w:tab w:val="clear" w:pos="765"/>
                <w:tab w:val="decimal" w:pos="916"/>
              </w:tabs>
              <w:spacing w:line="240" w:lineRule="atLeast"/>
              <w:ind w:right="-79"/>
              <w:rPr>
                <w:rFonts w:cs="Times New Roman"/>
                <w:b/>
                <w:bCs/>
                <w:szCs w:val="22"/>
              </w:rPr>
            </w:pPr>
            <w:r w:rsidRPr="0074516E">
              <w:rPr>
                <w:rFonts w:cs="Times New Roman"/>
                <w:b/>
                <w:bCs/>
                <w:snapToGrid w:val="0"/>
                <w:szCs w:val="22"/>
                <w:lang w:eastAsia="th-TH"/>
              </w:rPr>
              <w:t>217,777</w:t>
            </w:r>
          </w:p>
        </w:tc>
      </w:tr>
    </w:tbl>
    <w:p w14:paraId="576BE312" w14:textId="22D3CA5D" w:rsidR="007548C8" w:rsidRPr="0093239C" w:rsidRDefault="007548C8">
      <w:pPr>
        <w:rPr>
          <w:rFonts w:eastAsia="Calibri" w:cstheme="minorBidi"/>
          <w:b/>
          <w:bCs/>
          <w:i/>
          <w:iCs/>
          <w:szCs w:val="22"/>
          <w:lang w:bidi="th-TH"/>
        </w:rPr>
      </w:pPr>
    </w:p>
    <w:p w14:paraId="7A85C38A" w14:textId="67E85759" w:rsidR="001E4666" w:rsidRPr="0012708E" w:rsidRDefault="001E4666" w:rsidP="003F7378">
      <w:pPr>
        <w:tabs>
          <w:tab w:val="left" w:pos="900"/>
        </w:tabs>
        <w:spacing w:line="240" w:lineRule="atLeast"/>
        <w:ind w:left="540"/>
        <w:jc w:val="thaiDistribute"/>
        <w:rPr>
          <w:rFonts w:eastAsia="Calibri" w:cs="Times New Roman"/>
          <w:b/>
          <w:bCs/>
          <w:i/>
          <w:iCs/>
          <w:szCs w:val="22"/>
          <w:lang w:bidi="th-TH"/>
        </w:rPr>
      </w:pPr>
      <w:r w:rsidRPr="0012708E">
        <w:rPr>
          <w:rFonts w:eastAsia="Calibri" w:cs="Times New Roman"/>
          <w:b/>
          <w:bCs/>
          <w:i/>
          <w:iCs/>
          <w:szCs w:val="22"/>
          <w:lang w:bidi="th-TH"/>
        </w:rPr>
        <w:lastRenderedPageBreak/>
        <w:t>Actuarial assumptions</w:t>
      </w:r>
    </w:p>
    <w:p w14:paraId="7F086D60" w14:textId="77777777" w:rsidR="00E37F5C" w:rsidRPr="00EC65EE" w:rsidRDefault="00E37F5C" w:rsidP="003F7378">
      <w:pPr>
        <w:tabs>
          <w:tab w:val="left" w:pos="900"/>
        </w:tabs>
        <w:spacing w:line="240" w:lineRule="atLeast"/>
        <w:ind w:left="540"/>
        <w:jc w:val="thaiDistribute"/>
        <w:rPr>
          <w:rFonts w:eastAsia="Calibri" w:cs="Times New Roman"/>
          <w:sz w:val="18"/>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170"/>
        <w:gridCol w:w="273"/>
        <w:gridCol w:w="1167"/>
      </w:tblGrid>
      <w:tr w:rsidR="00D042CF" w:rsidRPr="00880EEB" w14:paraId="3F384C54" w14:textId="4A0EB076" w:rsidTr="00D912E0">
        <w:trPr>
          <w:cantSplit/>
          <w:tblHeader/>
        </w:trPr>
        <w:tc>
          <w:tcPr>
            <w:tcW w:w="3870" w:type="dxa"/>
          </w:tcPr>
          <w:p w14:paraId="395D9A96" w14:textId="77777777" w:rsidR="00D042CF" w:rsidRPr="00880EEB" w:rsidRDefault="00D042CF" w:rsidP="001B0A5F">
            <w:pPr>
              <w:pStyle w:val="acctfourfigures"/>
              <w:spacing w:line="240" w:lineRule="atLeast"/>
              <w:ind w:right="-79"/>
              <w:rPr>
                <w:rFonts w:cs="Times New Roman"/>
                <w:szCs w:val="22"/>
              </w:rPr>
            </w:pPr>
          </w:p>
        </w:tc>
        <w:tc>
          <w:tcPr>
            <w:tcW w:w="2610" w:type="dxa"/>
            <w:gridSpan w:val="3"/>
            <w:vAlign w:val="bottom"/>
          </w:tcPr>
          <w:p w14:paraId="57003D30" w14:textId="5180F1BB" w:rsidR="00D042CF" w:rsidRPr="00880EEB" w:rsidRDefault="00D042CF">
            <w:pPr>
              <w:spacing w:line="240" w:lineRule="atLeast"/>
              <w:ind w:left="-108" w:right="-108"/>
              <w:jc w:val="center"/>
              <w:rPr>
                <w:rFonts w:cs="Times New Roman"/>
                <w:b/>
                <w:bCs/>
                <w:szCs w:val="22"/>
                <w:rtl/>
                <w:cs/>
              </w:rPr>
            </w:pPr>
            <w:r w:rsidRPr="00880EEB">
              <w:rPr>
                <w:rFonts w:cs="Times New Roman"/>
                <w:b/>
                <w:bCs/>
                <w:spacing w:val="-4"/>
                <w:szCs w:val="22"/>
              </w:rPr>
              <w:t xml:space="preserve">Consolidated </w:t>
            </w:r>
          </w:p>
        </w:tc>
        <w:tc>
          <w:tcPr>
            <w:tcW w:w="270" w:type="dxa"/>
          </w:tcPr>
          <w:p w14:paraId="0C1C35A1" w14:textId="77777777" w:rsidR="00D042CF" w:rsidRPr="00880EEB" w:rsidRDefault="00D042CF" w:rsidP="001B0A5F">
            <w:pPr>
              <w:spacing w:line="240" w:lineRule="atLeast"/>
              <w:ind w:left="-108" w:right="-108"/>
              <w:jc w:val="center"/>
              <w:rPr>
                <w:rFonts w:cs="Times New Roman"/>
                <w:b/>
                <w:bCs/>
                <w:spacing w:val="-4"/>
                <w:szCs w:val="22"/>
              </w:rPr>
            </w:pPr>
          </w:p>
        </w:tc>
        <w:tc>
          <w:tcPr>
            <w:tcW w:w="2610" w:type="dxa"/>
            <w:gridSpan w:val="3"/>
          </w:tcPr>
          <w:p w14:paraId="4C37DA4B" w14:textId="46794870" w:rsidR="00D042CF" w:rsidRPr="00880EEB" w:rsidRDefault="00D042CF" w:rsidP="001B0A5F">
            <w:pPr>
              <w:spacing w:line="240" w:lineRule="atLeast"/>
              <w:ind w:left="-108" w:right="-108"/>
              <w:jc w:val="center"/>
              <w:rPr>
                <w:rFonts w:cs="Times New Roman"/>
                <w:b/>
                <w:bCs/>
                <w:spacing w:val="-4"/>
                <w:szCs w:val="22"/>
              </w:rPr>
            </w:pPr>
            <w:r w:rsidRPr="00880EEB">
              <w:rPr>
                <w:rFonts w:cs="Times New Roman"/>
                <w:b/>
                <w:bCs/>
                <w:spacing w:val="-4"/>
                <w:szCs w:val="22"/>
              </w:rPr>
              <w:t>The Bank</w:t>
            </w:r>
          </w:p>
        </w:tc>
      </w:tr>
      <w:tr w:rsidR="00FC533D" w:rsidRPr="00880EEB" w14:paraId="2A11C9F5" w14:textId="4270A6DC" w:rsidTr="003023D6">
        <w:trPr>
          <w:cantSplit/>
          <w:tblHeader/>
        </w:trPr>
        <w:tc>
          <w:tcPr>
            <w:tcW w:w="3870" w:type="dxa"/>
          </w:tcPr>
          <w:p w14:paraId="698F764F" w14:textId="77777777" w:rsidR="00FC533D" w:rsidRPr="00880EEB" w:rsidRDefault="00FC533D" w:rsidP="00FC533D">
            <w:pPr>
              <w:pStyle w:val="acctfourfigures"/>
              <w:spacing w:line="240" w:lineRule="atLeast"/>
              <w:ind w:right="-79"/>
              <w:rPr>
                <w:rFonts w:cs="Times New Roman"/>
                <w:szCs w:val="22"/>
              </w:rPr>
            </w:pPr>
          </w:p>
        </w:tc>
        <w:tc>
          <w:tcPr>
            <w:tcW w:w="1170" w:type="dxa"/>
            <w:vAlign w:val="bottom"/>
          </w:tcPr>
          <w:p w14:paraId="3FBA9C66" w14:textId="0CCA6AB4" w:rsidR="00FC533D" w:rsidRPr="00880EEB" w:rsidRDefault="00C264A1" w:rsidP="00FC533D">
            <w:pPr>
              <w:spacing w:line="240" w:lineRule="atLeast"/>
              <w:ind w:left="-108" w:right="-108"/>
              <w:jc w:val="center"/>
              <w:rPr>
                <w:rFonts w:cs="Times New Roman"/>
                <w:szCs w:val="22"/>
              </w:rPr>
            </w:pPr>
            <w:r>
              <w:rPr>
                <w:rFonts w:cs="Times New Roman"/>
                <w:szCs w:val="22"/>
              </w:rPr>
              <w:t>2023</w:t>
            </w:r>
          </w:p>
        </w:tc>
        <w:tc>
          <w:tcPr>
            <w:tcW w:w="270" w:type="dxa"/>
          </w:tcPr>
          <w:p w14:paraId="750EDDE0" w14:textId="77777777" w:rsidR="00FC533D" w:rsidRPr="00880EEB" w:rsidRDefault="00FC533D" w:rsidP="00FC533D">
            <w:pPr>
              <w:spacing w:line="240" w:lineRule="atLeast"/>
              <w:ind w:left="-108" w:right="-108"/>
              <w:rPr>
                <w:rFonts w:cs="Times New Roman"/>
                <w:szCs w:val="22"/>
                <w:rtl/>
                <w:cs/>
              </w:rPr>
            </w:pPr>
          </w:p>
        </w:tc>
        <w:tc>
          <w:tcPr>
            <w:tcW w:w="1170" w:type="dxa"/>
          </w:tcPr>
          <w:p w14:paraId="5662DEFF" w14:textId="5BBDF4C6" w:rsidR="00FC533D" w:rsidRPr="00880EEB" w:rsidRDefault="00C264A1" w:rsidP="00FC533D">
            <w:pPr>
              <w:spacing w:line="240" w:lineRule="atLeast"/>
              <w:ind w:left="-108" w:right="-108"/>
              <w:jc w:val="center"/>
              <w:rPr>
                <w:rFonts w:cs="Times New Roman"/>
                <w:szCs w:val="22"/>
              </w:rPr>
            </w:pPr>
            <w:r>
              <w:rPr>
                <w:rFonts w:cs="Times New Roman"/>
                <w:szCs w:val="22"/>
              </w:rPr>
              <w:t>2022</w:t>
            </w:r>
          </w:p>
        </w:tc>
        <w:tc>
          <w:tcPr>
            <w:tcW w:w="270" w:type="dxa"/>
          </w:tcPr>
          <w:p w14:paraId="4DACD61B" w14:textId="77777777" w:rsidR="00FC533D" w:rsidRPr="00880EEB" w:rsidRDefault="00FC533D" w:rsidP="00FC533D">
            <w:pPr>
              <w:spacing w:line="240" w:lineRule="atLeast"/>
              <w:ind w:left="-108" w:right="-108"/>
              <w:jc w:val="center"/>
              <w:rPr>
                <w:rFonts w:cs="Times New Roman"/>
                <w:snapToGrid w:val="0"/>
                <w:spacing w:val="-6"/>
                <w:szCs w:val="22"/>
              </w:rPr>
            </w:pPr>
          </w:p>
        </w:tc>
        <w:tc>
          <w:tcPr>
            <w:tcW w:w="1170" w:type="dxa"/>
            <w:vAlign w:val="bottom"/>
          </w:tcPr>
          <w:p w14:paraId="1F90B6EB" w14:textId="2E2488E5" w:rsidR="00FC533D" w:rsidRPr="00880EEB" w:rsidRDefault="00C264A1" w:rsidP="00FC533D">
            <w:pPr>
              <w:spacing w:line="240" w:lineRule="atLeast"/>
              <w:ind w:left="-108" w:right="-108"/>
              <w:jc w:val="center"/>
              <w:rPr>
                <w:rFonts w:cs="Times New Roman"/>
                <w:snapToGrid w:val="0"/>
                <w:spacing w:val="-6"/>
                <w:szCs w:val="22"/>
              </w:rPr>
            </w:pPr>
            <w:r>
              <w:rPr>
                <w:rFonts w:cs="Times New Roman"/>
                <w:snapToGrid w:val="0"/>
                <w:spacing w:val="-6"/>
                <w:szCs w:val="22"/>
              </w:rPr>
              <w:t>2023</w:t>
            </w:r>
          </w:p>
        </w:tc>
        <w:tc>
          <w:tcPr>
            <w:tcW w:w="273" w:type="dxa"/>
          </w:tcPr>
          <w:p w14:paraId="76BE1BA3" w14:textId="77777777" w:rsidR="00FC533D" w:rsidRPr="00880EEB" w:rsidRDefault="00FC533D" w:rsidP="00FC533D">
            <w:pPr>
              <w:spacing w:line="240" w:lineRule="atLeast"/>
              <w:ind w:left="-108" w:right="-108"/>
              <w:jc w:val="center"/>
              <w:rPr>
                <w:rFonts w:cs="Times New Roman"/>
                <w:snapToGrid w:val="0"/>
                <w:spacing w:val="-6"/>
                <w:szCs w:val="22"/>
              </w:rPr>
            </w:pPr>
          </w:p>
        </w:tc>
        <w:tc>
          <w:tcPr>
            <w:tcW w:w="1167" w:type="dxa"/>
          </w:tcPr>
          <w:p w14:paraId="7637349F" w14:textId="215EEE30" w:rsidR="00FC533D" w:rsidRPr="00880EEB" w:rsidRDefault="00C264A1" w:rsidP="00FC533D">
            <w:pPr>
              <w:spacing w:line="240" w:lineRule="atLeast"/>
              <w:ind w:left="-108" w:right="-108"/>
              <w:jc w:val="center"/>
              <w:rPr>
                <w:rFonts w:cs="Times New Roman"/>
                <w:snapToGrid w:val="0"/>
                <w:spacing w:val="-6"/>
                <w:szCs w:val="22"/>
              </w:rPr>
            </w:pPr>
            <w:r>
              <w:rPr>
                <w:rFonts w:cs="Times New Roman"/>
                <w:snapToGrid w:val="0"/>
                <w:spacing w:val="-6"/>
                <w:szCs w:val="22"/>
              </w:rPr>
              <w:t>2022</w:t>
            </w:r>
          </w:p>
        </w:tc>
      </w:tr>
      <w:tr w:rsidR="00FC533D" w:rsidRPr="00880EEB" w14:paraId="6DBDA1E1" w14:textId="4D0AD734" w:rsidTr="00D912E0">
        <w:trPr>
          <w:cantSplit/>
          <w:trHeight w:val="70"/>
        </w:trPr>
        <w:tc>
          <w:tcPr>
            <w:tcW w:w="3870" w:type="dxa"/>
          </w:tcPr>
          <w:p w14:paraId="1B4A653E" w14:textId="77777777" w:rsidR="00FC533D" w:rsidRPr="00880EEB" w:rsidRDefault="00FC533D" w:rsidP="00FC533D">
            <w:pPr>
              <w:spacing w:line="240" w:lineRule="atLeast"/>
              <w:ind w:right="-79"/>
              <w:rPr>
                <w:rFonts w:cs="Times New Roman"/>
                <w:szCs w:val="22"/>
                <w:lang w:bidi="th-TH"/>
              </w:rPr>
            </w:pPr>
          </w:p>
        </w:tc>
        <w:tc>
          <w:tcPr>
            <w:tcW w:w="5490" w:type="dxa"/>
            <w:gridSpan w:val="7"/>
            <w:vAlign w:val="bottom"/>
          </w:tcPr>
          <w:p w14:paraId="67D6EAC5" w14:textId="256E6CE6" w:rsidR="00FC533D" w:rsidRPr="00880EEB" w:rsidRDefault="00FC533D" w:rsidP="00FC533D">
            <w:pPr>
              <w:spacing w:line="240" w:lineRule="atLeast"/>
              <w:ind w:left="-108" w:right="-108"/>
              <w:jc w:val="center"/>
              <w:rPr>
                <w:rFonts w:cs="Times New Roman"/>
                <w:i/>
                <w:iCs/>
                <w:szCs w:val="22"/>
              </w:rPr>
            </w:pPr>
            <w:r w:rsidRPr="00880EEB">
              <w:rPr>
                <w:rFonts w:cs="Times New Roman"/>
                <w:i/>
                <w:iCs/>
                <w:szCs w:val="22"/>
              </w:rPr>
              <w:t>(%)</w:t>
            </w:r>
          </w:p>
        </w:tc>
      </w:tr>
      <w:tr w:rsidR="0074516E" w:rsidRPr="00880EEB" w14:paraId="3304A933" w14:textId="0E7EE8E9" w:rsidTr="00D912E0">
        <w:trPr>
          <w:cantSplit/>
          <w:trHeight w:val="70"/>
        </w:trPr>
        <w:tc>
          <w:tcPr>
            <w:tcW w:w="3870" w:type="dxa"/>
          </w:tcPr>
          <w:p w14:paraId="1EF83877" w14:textId="77777777" w:rsidR="0074516E" w:rsidRPr="00880EEB" w:rsidRDefault="0074516E" w:rsidP="0074516E">
            <w:pPr>
              <w:pStyle w:val="BodyText"/>
              <w:spacing w:after="0" w:line="240" w:lineRule="atLeast"/>
              <w:rPr>
                <w:rFonts w:cs="Times New Roman"/>
                <w:szCs w:val="22"/>
                <w:lang w:val="en-GB"/>
              </w:rPr>
            </w:pPr>
            <w:r w:rsidRPr="00880EEB">
              <w:rPr>
                <w:rFonts w:cs="Times New Roman"/>
                <w:szCs w:val="22"/>
                <w:lang w:val="en-GB"/>
              </w:rPr>
              <w:t>Discount rate</w:t>
            </w:r>
          </w:p>
        </w:tc>
        <w:tc>
          <w:tcPr>
            <w:tcW w:w="1170" w:type="dxa"/>
            <w:shd w:val="clear" w:color="auto" w:fill="auto"/>
          </w:tcPr>
          <w:p w14:paraId="339AED4C" w14:textId="12D5D7DE" w:rsidR="0074516E" w:rsidRPr="0074516E" w:rsidRDefault="0074516E" w:rsidP="0074516E">
            <w:pPr>
              <w:pStyle w:val="acctfourfigures"/>
              <w:tabs>
                <w:tab w:val="clear" w:pos="765"/>
                <w:tab w:val="decimal" w:pos="735"/>
              </w:tabs>
              <w:spacing w:line="240" w:lineRule="atLeast"/>
              <w:rPr>
                <w:rFonts w:cs="Times New Roman"/>
                <w:szCs w:val="22"/>
              </w:rPr>
            </w:pPr>
            <w:r w:rsidRPr="0093239C">
              <w:rPr>
                <w:rFonts w:cs="Times New Roman"/>
                <w:szCs w:val="22"/>
                <w:lang w:val="en-US" w:bidi="th-TH"/>
              </w:rPr>
              <w:t>2.61 - 2.78</w:t>
            </w:r>
          </w:p>
        </w:tc>
        <w:tc>
          <w:tcPr>
            <w:tcW w:w="270" w:type="dxa"/>
          </w:tcPr>
          <w:p w14:paraId="598E3BB3" w14:textId="77777777" w:rsidR="0074516E" w:rsidRPr="0074516E" w:rsidRDefault="0074516E" w:rsidP="0074516E">
            <w:pPr>
              <w:pStyle w:val="acctfourfigures"/>
              <w:tabs>
                <w:tab w:val="clear" w:pos="765"/>
                <w:tab w:val="decimal" w:pos="678"/>
                <w:tab w:val="decimal" w:pos="825"/>
              </w:tabs>
              <w:spacing w:line="240" w:lineRule="atLeast"/>
              <w:ind w:right="-79"/>
              <w:rPr>
                <w:rFonts w:cs="Times New Roman"/>
                <w:szCs w:val="22"/>
              </w:rPr>
            </w:pPr>
          </w:p>
        </w:tc>
        <w:tc>
          <w:tcPr>
            <w:tcW w:w="1170" w:type="dxa"/>
          </w:tcPr>
          <w:p w14:paraId="4095199E" w14:textId="2D91711B" w:rsidR="0074516E" w:rsidRPr="0074516E" w:rsidRDefault="0074516E" w:rsidP="0074516E">
            <w:pPr>
              <w:pStyle w:val="acctfourfigures"/>
              <w:tabs>
                <w:tab w:val="clear" w:pos="765"/>
              </w:tabs>
              <w:spacing w:line="240" w:lineRule="atLeast"/>
              <w:ind w:left="-75" w:right="10"/>
              <w:jc w:val="right"/>
              <w:rPr>
                <w:rFonts w:cs="Times New Roman"/>
                <w:szCs w:val="22"/>
              </w:rPr>
            </w:pPr>
            <w:r w:rsidRPr="0074516E">
              <w:rPr>
                <w:rFonts w:cs="Times New Roman"/>
                <w:szCs w:val="22"/>
                <w:lang w:val="en-US" w:bidi="th-TH"/>
              </w:rPr>
              <w:t>2.31 - 2.89</w:t>
            </w:r>
          </w:p>
        </w:tc>
        <w:tc>
          <w:tcPr>
            <w:tcW w:w="270" w:type="dxa"/>
          </w:tcPr>
          <w:p w14:paraId="1AFDED50" w14:textId="77777777" w:rsidR="0074516E" w:rsidRPr="0074516E" w:rsidRDefault="0074516E" w:rsidP="0074516E">
            <w:pPr>
              <w:pStyle w:val="acctfourfigures"/>
              <w:tabs>
                <w:tab w:val="clear" w:pos="765"/>
                <w:tab w:val="decimal" w:pos="825"/>
              </w:tabs>
              <w:spacing w:line="240" w:lineRule="atLeast"/>
              <w:ind w:right="-79"/>
              <w:rPr>
                <w:rFonts w:cs="Times New Roman"/>
                <w:szCs w:val="22"/>
              </w:rPr>
            </w:pPr>
          </w:p>
        </w:tc>
        <w:tc>
          <w:tcPr>
            <w:tcW w:w="1170" w:type="dxa"/>
          </w:tcPr>
          <w:p w14:paraId="2F82A55F" w14:textId="6BC4B04F" w:rsidR="0074516E" w:rsidRPr="0074516E" w:rsidRDefault="0074516E" w:rsidP="0074516E">
            <w:pPr>
              <w:pStyle w:val="acctfourfigures"/>
              <w:tabs>
                <w:tab w:val="clear" w:pos="765"/>
                <w:tab w:val="decimal" w:pos="645"/>
              </w:tabs>
              <w:spacing w:line="240" w:lineRule="atLeast"/>
              <w:ind w:right="-79"/>
              <w:rPr>
                <w:rFonts w:cs="Times New Roman"/>
                <w:szCs w:val="22"/>
              </w:rPr>
            </w:pPr>
            <w:r w:rsidRPr="0093239C">
              <w:rPr>
                <w:rFonts w:cs="Times New Roman"/>
                <w:szCs w:val="22"/>
                <w:lang w:val="en-US" w:bidi="th-TH"/>
              </w:rPr>
              <w:t>2.61</w:t>
            </w:r>
          </w:p>
        </w:tc>
        <w:tc>
          <w:tcPr>
            <w:tcW w:w="273" w:type="dxa"/>
          </w:tcPr>
          <w:p w14:paraId="35B9EA3E" w14:textId="77777777" w:rsidR="0074516E" w:rsidRPr="0074516E" w:rsidRDefault="0074516E" w:rsidP="0074516E">
            <w:pPr>
              <w:pStyle w:val="acctfourfigures"/>
              <w:tabs>
                <w:tab w:val="clear" w:pos="765"/>
                <w:tab w:val="decimal" w:pos="825"/>
              </w:tabs>
              <w:spacing w:line="240" w:lineRule="atLeast"/>
              <w:ind w:right="-79"/>
              <w:rPr>
                <w:rFonts w:cs="Times New Roman"/>
                <w:szCs w:val="22"/>
              </w:rPr>
            </w:pPr>
          </w:p>
        </w:tc>
        <w:tc>
          <w:tcPr>
            <w:tcW w:w="1167" w:type="dxa"/>
          </w:tcPr>
          <w:p w14:paraId="385C1DD2" w14:textId="560FA50F" w:rsidR="0074516E" w:rsidRPr="0074516E" w:rsidRDefault="0074516E" w:rsidP="0074516E">
            <w:pPr>
              <w:pStyle w:val="acctfourfigures"/>
              <w:tabs>
                <w:tab w:val="clear" w:pos="765"/>
                <w:tab w:val="decimal" w:pos="542"/>
              </w:tabs>
              <w:spacing w:line="240" w:lineRule="atLeast"/>
              <w:ind w:right="-79"/>
              <w:rPr>
                <w:rFonts w:cs="Times New Roman"/>
                <w:szCs w:val="22"/>
              </w:rPr>
            </w:pPr>
            <w:r w:rsidRPr="0074516E">
              <w:rPr>
                <w:rFonts w:cs="Times New Roman"/>
                <w:szCs w:val="22"/>
                <w:lang w:val="en-US" w:bidi="th-TH"/>
              </w:rPr>
              <w:t>2.31</w:t>
            </w:r>
          </w:p>
        </w:tc>
      </w:tr>
      <w:tr w:rsidR="0074516E" w:rsidRPr="00880EEB" w14:paraId="16EE9C4B" w14:textId="73892D5B" w:rsidTr="003023D6">
        <w:trPr>
          <w:cantSplit/>
          <w:trHeight w:val="70"/>
        </w:trPr>
        <w:tc>
          <w:tcPr>
            <w:tcW w:w="3870" w:type="dxa"/>
          </w:tcPr>
          <w:p w14:paraId="54DBEB75" w14:textId="77777777" w:rsidR="0074516E" w:rsidRPr="00880EEB" w:rsidRDefault="0074516E" w:rsidP="0074516E">
            <w:pPr>
              <w:pStyle w:val="BodyText"/>
              <w:spacing w:after="0"/>
              <w:rPr>
                <w:rFonts w:cs="Times New Roman"/>
                <w:szCs w:val="22"/>
                <w:lang w:val="en-GB"/>
              </w:rPr>
            </w:pPr>
            <w:r w:rsidRPr="00880EEB">
              <w:rPr>
                <w:rFonts w:cs="Times New Roman"/>
                <w:szCs w:val="22"/>
                <w:lang w:val="en-GB"/>
              </w:rPr>
              <w:t>Future salary growth</w:t>
            </w:r>
          </w:p>
        </w:tc>
        <w:tc>
          <w:tcPr>
            <w:tcW w:w="1170" w:type="dxa"/>
            <w:shd w:val="clear" w:color="auto" w:fill="auto"/>
          </w:tcPr>
          <w:p w14:paraId="13E4D0DB" w14:textId="30C70B42" w:rsidR="0074516E" w:rsidRPr="0074516E" w:rsidRDefault="0074516E" w:rsidP="0074516E">
            <w:pPr>
              <w:pStyle w:val="acctfourfigures"/>
              <w:tabs>
                <w:tab w:val="clear" w:pos="765"/>
                <w:tab w:val="decimal" w:pos="735"/>
              </w:tabs>
              <w:spacing w:line="240" w:lineRule="atLeast"/>
              <w:ind w:right="-79"/>
              <w:rPr>
                <w:rFonts w:cs="Times New Roman"/>
                <w:szCs w:val="22"/>
              </w:rPr>
            </w:pPr>
            <w:r w:rsidRPr="0093239C">
              <w:rPr>
                <w:rFonts w:cs="Times New Roman"/>
                <w:szCs w:val="22"/>
                <w:lang w:val="en-US" w:bidi="th-TH"/>
              </w:rPr>
              <w:t>5.00</w:t>
            </w:r>
          </w:p>
        </w:tc>
        <w:tc>
          <w:tcPr>
            <w:tcW w:w="270" w:type="dxa"/>
          </w:tcPr>
          <w:p w14:paraId="4C2D23DF" w14:textId="77777777" w:rsidR="0074516E" w:rsidRPr="0074516E" w:rsidRDefault="0074516E" w:rsidP="0074516E">
            <w:pPr>
              <w:pStyle w:val="acctfourfigures"/>
              <w:tabs>
                <w:tab w:val="clear" w:pos="765"/>
                <w:tab w:val="decimal" w:pos="678"/>
                <w:tab w:val="decimal" w:pos="825"/>
              </w:tabs>
              <w:spacing w:line="240" w:lineRule="atLeast"/>
              <w:ind w:right="-79"/>
              <w:rPr>
                <w:rFonts w:cs="Times New Roman"/>
                <w:szCs w:val="22"/>
              </w:rPr>
            </w:pPr>
          </w:p>
        </w:tc>
        <w:tc>
          <w:tcPr>
            <w:tcW w:w="1170" w:type="dxa"/>
          </w:tcPr>
          <w:p w14:paraId="7AC5F255" w14:textId="69641649" w:rsidR="0074516E" w:rsidRPr="0074516E" w:rsidRDefault="0074516E" w:rsidP="0074516E">
            <w:pPr>
              <w:pStyle w:val="acctfourfigures"/>
              <w:tabs>
                <w:tab w:val="clear" w:pos="765"/>
                <w:tab w:val="decimal" w:pos="645"/>
              </w:tabs>
              <w:spacing w:line="240" w:lineRule="atLeast"/>
              <w:ind w:right="10"/>
              <w:jc w:val="right"/>
              <w:rPr>
                <w:rFonts w:cs="Times New Roman"/>
                <w:szCs w:val="22"/>
              </w:rPr>
            </w:pPr>
            <w:r w:rsidRPr="0074516E">
              <w:rPr>
                <w:rFonts w:cs="Times New Roman"/>
                <w:szCs w:val="22"/>
              </w:rPr>
              <w:t>5.00</w:t>
            </w:r>
          </w:p>
        </w:tc>
        <w:tc>
          <w:tcPr>
            <w:tcW w:w="270" w:type="dxa"/>
          </w:tcPr>
          <w:p w14:paraId="1DD5D3AA" w14:textId="77777777" w:rsidR="0074516E" w:rsidRPr="0074516E" w:rsidRDefault="0074516E" w:rsidP="0074516E">
            <w:pPr>
              <w:pStyle w:val="acctfourfigures"/>
              <w:tabs>
                <w:tab w:val="clear" w:pos="765"/>
                <w:tab w:val="decimal" w:pos="825"/>
              </w:tabs>
              <w:spacing w:line="240" w:lineRule="atLeast"/>
              <w:ind w:right="-79"/>
              <w:rPr>
                <w:rFonts w:cs="Times New Roman"/>
                <w:szCs w:val="22"/>
              </w:rPr>
            </w:pPr>
          </w:p>
        </w:tc>
        <w:tc>
          <w:tcPr>
            <w:tcW w:w="1170" w:type="dxa"/>
          </w:tcPr>
          <w:p w14:paraId="52248133" w14:textId="73ACBCA2" w:rsidR="0074516E" w:rsidRPr="0074516E" w:rsidRDefault="0074516E" w:rsidP="0074516E">
            <w:pPr>
              <w:pStyle w:val="acctfourfigures"/>
              <w:tabs>
                <w:tab w:val="clear" w:pos="765"/>
                <w:tab w:val="decimal" w:pos="645"/>
              </w:tabs>
              <w:spacing w:line="240" w:lineRule="atLeast"/>
              <w:ind w:right="-79"/>
              <w:rPr>
                <w:rFonts w:cs="Times New Roman"/>
                <w:szCs w:val="22"/>
              </w:rPr>
            </w:pPr>
            <w:r w:rsidRPr="0093239C">
              <w:rPr>
                <w:rFonts w:cs="Times New Roman"/>
                <w:szCs w:val="22"/>
                <w:lang w:val="en-US" w:bidi="th-TH"/>
              </w:rPr>
              <w:t>5.00</w:t>
            </w:r>
          </w:p>
        </w:tc>
        <w:tc>
          <w:tcPr>
            <w:tcW w:w="273" w:type="dxa"/>
          </w:tcPr>
          <w:p w14:paraId="709DEC4C" w14:textId="77777777" w:rsidR="0074516E" w:rsidRPr="0074516E" w:rsidRDefault="0074516E" w:rsidP="0074516E">
            <w:pPr>
              <w:pStyle w:val="acctfourfigures"/>
              <w:tabs>
                <w:tab w:val="clear" w:pos="765"/>
                <w:tab w:val="decimal" w:pos="825"/>
              </w:tabs>
              <w:spacing w:line="240" w:lineRule="atLeast"/>
              <w:ind w:right="-79"/>
              <w:rPr>
                <w:rFonts w:cs="Times New Roman"/>
                <w:szCs w:val="22"/>
              </w:rPr>
            </w:pPr>
          </w:p>
        </w:tc>
        <w:tc>
          <w:tcPr>
            <w:tcW w:w="1167" w:type="dxa"/>
          </w:tcPr>
          <w:p w14:paraId="757F23B4" w14:textId="6B295F19" w:rsidR="0074516E" w:rsidRPr="0074516E" w:rsidRDefault="0074516E" w:rsidP="0074516E">
            <w:pPr>
              <w:pStyle w:val="acctfourfigures"/>
              <w:tabs>
                <w:tab w:val="clear" w:pos="765"/>
                <w:tab w:val="decimal" w:pos="542"/>
              </w:tabs>
              <w:spacing w:line="240" w:lineRule="atLeast"/>
              <w:ind w:right="-79"/>
              <w:rPr>
                <w:rFonts w:cs="Times New Roman"/>
                <w:szCs w:val="22"/>
              </w:rPr>
            </w:pPr>
            <w:r w:rsidRPr="0074516E">
              <w:rPr>
                <w:rFonts w:cs="Times New Roman"/>
                <w:szCs w:val="22"/>
              </w:rPr>
              <w:t>5.00</w:t>
            </w:r>
          </w:p>
        </w:tc>
      </w:tr>
    </w:tbl>
    <w:p w14:paraId="5AEEB4FF" w14:textId="77777777" w:rsidR="001E4666" w:rsidRPr="0012708E" w:rsidRDefault="001E4666" w:rsidP="001E4666">
      <w:pPr>
        <w:tabs>
          <w:tab w:val="left" w:pos="900"/>
        </w:tabs>
        <w:ind w:left="547"/>
        <w:rPr>
          <w:rFonts w:eastAsia="Calibri" w:cs="Times New Roman"/>
          <w:sz w:val="20"/>
          <w:lang w:bidi="th-TH"/>
        </w:rPr>
      </w:pPr>
    </w:p>
    <w:p w14:paraId="12A28CFB" w14:textId="77777777" w:rsidR="001E4666" w:rsidRPr="0012708E" w:rsidRDefault="001E4666" w:rsidP="003F7378">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Assumptions regarding future mortality have been based on published statistics and mortality tables.</w:t>
      </w:r>
    </w:p>
    <w:p w14:paraId="010733B5" w14:textId="77777777" w:rsidR="001E4666" w:rsidRPr="0012708E" w:rsidRDefault="001E4666" w:rsidP="003F7378">
      <w:pPr>
        <w:tabs>
          <w:tab w:val="left" w:pos="900"/>
        </w:tabs>
        <w:ind w:left="547" w:hanging="7"/>
        <w:rPr>
          <w:rFonts w:eastAsia="Calibri" w:cs="Times New Roman"/>
          <w:szCs w:val="22"/>
          <w:lang w:bidi="th-TH"/>
        </w:rPr>
      </w:pPr>
    </w:p>
    <w:p w14:paraId="0C5754EA" w14:textId="0D9DB13B" w:rsidR="001E4666" w:rsidRPr="0012708E" w:rsidRDefault="001E4666" w:rsidP="00D912E0">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 xml:space="preserve">At </w:t>
      </w:r>
      <w:r w:rsidR="00ED5CCD">
        <w:rPr>
          <w:rFonts w:eastAsia="Calibri" w:cs="Times New Roman"/>
          <w:szCs w:val="22"/>
          <w:lang w:bidi="th-TH"/>
        </w:rPr>
        <w:t>31 December</w:t>
      </w:r>
      <w:r w:rsidR="00FC533D" w:rsidRPr="0012708E">
        <w:rPr>
          <w:rFonts w:eastAsia="Calibri" w:cs="Times New Roman"/>
          <w:szCs w:val="22"/>
          <w:lang w:bidi="th-TH"/>
        </w:rPr>
        <w:t xml:space="preserve"> 202</w:t>
      </w:r>
      <w:r w:rsidR="00C264A1">
        <w:rPr>
          <w:rFonts w:eastAsia="Calibri" w:cs="Times New Roman"/>
          <w:szCs w:val="22"/>
          <w:lang w:bidi="th-TH"/>
        </w:rPr>
        <w:t>3</w:t>
      </w:r>
      <w:r w:rsidRPr="0012708E">
        <w:rPr>
          <w:rFonts w:eastAsia="Calibri" w:cs="Times New Roman"/>
          <w:szCs w:val="22"/>
          <w:lang w:bidi="th-TH"/>
        </w:rPr>
        <w:t>, the</w:t>
      </w:r>
      <w:r w:rsidR="00D53BC2" w:rsidRPr="0012708E">
        <w:rPr>
          <w:rFonts w:eastAsia="Calibri" w:cs="Times New Roman"/>
          <w:szCs w:val="22"/>
          <w:lang w:bidi="th-TH"/>
        </w:rPr>
        <w:t xml:space="preserve"> Group’s and the Bank’s</w:t>
      </w:r>
      <w:r w:rsidRPr="0012708E">
        <w:rPr>
          <w:rFonts w:eastAsia="Calibri" w:cs="Times New Roman"/>
          <w:szCs w:val="22"/>
          <w:lang w:bidi="th-TH"/>
        </w:rPr>
        <w:t xml:space="preserve"> weighted-average duration</w:t>
      </w:r>
      <w:r w:rsidR="00A60DFC">
        <w:rPr>
          <w:rFonts w:eastAsia="Calibri" w:cs="Times New Roman"/>
          <w:szCs w:val="22"/>
          <w:lang w:bidi="th-TH"/>
        </w:rPr>
        <w:t>s</w:t>
      </w:r>
      <w:r w:rsidRPr="0012708E">
        <w:rPr>
          <w:rFonts w:eastAsia="Calibri" w:cs="Times New Roman"/>
          <w:szCs w:val="22"/>
          <w:lang w:bidi="th-TH"/>
        </w:rPr>
        <w:t xml:space="preserve"> of the</w:t>
      </w:r>
      <w:r w:rsidR="00D62A50" w:rsidRPr="0012708E">
        <w:rPr>
          <w:rFonts w:eastAsia="Calibri" w:cs="Times New Roman"/>
          <w:szCs w:val="22"/>
          <w:lang w:bidi="th-TH"/>
        </w:rPr>
        <w:t xml:space="preserve"> defined benefit obligation </w:t>
      </w:r>
      <w:r w:rsidR="00A60DFC" w:rsidRPr="0074516E">
        <w:rPr>
          <w:rFonts w:eastAsia="Calibri" w:cs="Times New Roman"/>
          <w:szCs w:val="22"/>
          <w:lang w:bidi="th-TH"/>
        </w:rPr>
        <w:t xml:space="preserve">were </w:t>
      </w:r>
      <w:r w:rsidR="0074516E" w:rsidRPr="0093239C">
        <w:rPr>
          <w:rFonts w:eastAsia="Calibri" w:cs="Times New Roman"/>
          <w:szCs w:val="22"/>
          <w:cs/>
          <w:lang w:bidi="th-TH"/>
        </w:rPr>
        <w:t>7.2</w:t>
      </w:r>
      <w:r w:rsidR="00C92B93">
        <w:rPr>
          <w:rFonts w:eastAsia="Calibri" w:cs="Times New Roman"/>
          <w:szCs w:val="22"/>
          <w:lang w:bidi="th-TH"/>
        </w:rPr>
        <w:t xml:space="preserve"> </w:t>
      </w:r>
      <w:r w:rsidR="0074516E" w:rsidRPr="0093239C">
        <w:rPr>
          <w:rFonts w:eastAsia="Calibri" w:cs="Times New Roman"/>
          <w:szCs w:val="22"/>
          <w:cs/>
          <w:lang w:bidi="th-TH"/>
        </w:rPr>
        <w:t>-</w:t>
      </w:r>
      <w:r w:rsidR="00C92B93">
        <w:rPr>
          <w:rFonts w:eastAsia="Calibri" w:cs="Times New Roman"/>
          <w:szCs w:val="22"/>
          <w:lang w:bidi="th-TH"/>
        </w:rPr>
        <w:t xml:space="preserve"> </w:t>
      </w:r>
      <w:r w:rsidR="0074516E" w:rsidRPr="0093239C">
        <w:rPr>
          <w:rFonts w:eastAsia="Calibri" w:cs="Times New Roman"/>
          <w:szCs w:val="22"/>
          <w:cs/>
          <w:lang w:bidi="th-TH"/>
        </w:rPr>
        <w:t>9.9</w:t>
      </w:r>
      <w:r w:rsidR="0074516E" w:rsidRPr="0074516E">
        <w:rPr>
          <w:rFonts w:eastAsia="Calibri" w:cs="Times New Roman"/>
          <w:szCs w:val="22"/>
          <w:lang w:bidi="th-TH"/>
        </w:rPr>
        <w:t xml:space="preserve"> </w:t>
      </w:r>
      <w:r w:rsidRPr="0074516E">
        <w:rPr>
          <w:rFonts w:eastAsia="Calibri" w:cs="Times New Roman"/>
          <w:szCs w:val="22"/>
          <w:lang w:bidi="th-TH"/>
        </w:rPr>
        <w:t xml:space="preserve">years </w:t>
      </w:r>
      <w:r w:rsidR="00B37EB8" w:rsidRPr="0074516E">
        <w:rPr>
          <w:rFonts w:eastAsia="Calibri" w:cs="Times New Roman"/>
          <w:szCs w:val="22"/>
          <w:lang w:bidi="th-TH"/>
        </w:rPr>
        <w:t xml:space="preserve">and </w:t>
      </w:r>
      <w:r w:rsidR="0074516E" w:rsidRPr="0093239C">
        <w:rPr>
          <w:rFonts w:eastAsia="Calibri" w:cs="Times New Roman"/>
          <w:szCs w:val="22"/>
          <w:cs/>
          <w:lang w:bidi="th-TH"/>
        </w:rPr>
        <w:t>7</w:t>
      </w:r>
      <w:r w:rsidR="00C92B93">
        <w:rPr>
          <w:rFonts w:eastAsia="Calibri" w:cs="Times New Roman"/>
          <w:szCs w:val="22"/>
          <w:lang w:bidi="th-TH"/>
        </w:rPr>
        <w:t>.2</w:t>
      </w:r>
      <w:r w:rsidR="0074516E" w:rsidRPr="0074516E">
        <w:rPr>
          <w:rFonts w:eastAsia="Calibri" w:cs="Times New Roman"/>
          <w:szCs w:val="22"/>
          <w:lang w:bidi="th-TH"/>
        </w:rPr>
        <w:t xml:space="preserve"> </w:t>
      </w:r>
      <w:r w:rsidR="00B37EB8" w:rsidRPr="0074516E">
        <w:rPr>
          <w:rFonts w:eastAsia="Calibri" w:cs="Times New Roman"/>
          <w:szCs w:val="22"/>
          <w:lang w:bidi="th-TH"/>
        </w:rPr>
        <w:t>years</w:t>
      </w:r>
      <w:r w:rsidR="005D0358">
        <w:rPr>
          <w:rFonts w:eastAsia="Calibri" w:cs="Times New Roman"/>
          <w:szCs w:val="22"/>
          <w:lang w:bidi="th-TH"/>
        </w:rPr>
        <w:t>,</w:t>
      </w:r>
      <w:r w:rsidR="00B37EB8" w:rsidRPr="0012708E">
        <w:rPr>
          <w:rFonts w:eastAsia="Calibri" w:cs="Times New Roman"/>
          <w:szCs w:val="22"/>
          <w:lang w:bidi="th-TH"/>
        </w:rPr>
        <w:t xml:space="preserve"> </w:t>
      </w:r>
      <w:r w:rsidR="0074412E" w:rsidRPr="0012708E">
        <w:rPr>
          <w:rFonts w:eastAsia="Calibri" w:cs="Times New Roman"/>
          <w:szCs w:val="22"/>
          <w:lang w:bidi="th-TH"/>
        </w:rPr>
        <w:t>respectively</w:t>
      </w:r>
      <w:r w:rsidR="0074412E" w:rsidRPr="0012708E">
        <w:rPr>
          <w:rFonts w:eastAsia="Calibri" w:cs="Times New Roman"/>
          <w:i/>
          <w:iCs/>
          <w:szCs w:val="22"/>
          <w:lang w:bidi="th-TH"/>
        </w:rPr>
        <w:t xml:space="preserve"> </w:t>
      </w:r>
      <w:r w:rsidR="00F54A8B" w:rsidRPr="0012708E">
        <w:rPr>
          <w:rFonts w:eastAsia="Calibri" w:cs="Times New Roman"/>
          <w:i/>
          <w:iCs/>
          <w:szCs w:val="22"/>
          <w:lang w:bidi="th-TH"/>
        </w:rPr>
        <w:t>(</w:t>
      </w:r>
      <w:r w:rsidR="00BE15E8" w:rsidRPr="0012708E">
        <w:rPr>
          <w:rFonts w:eastAsia="Calibri" w:cs="Times New Roman"/>
          <w:i/>
          <w:iCs/>
          <w:szCs w:val="22"/>
          <w:lang w:bidi="th-TH"/>
        </w:rPr>
        <w:t>202</w:t>
      </w:r>
      <w:r w:rsidR="00C264A1">
        <w:rPr>
          <w:rFonts w:eastAsia="Calibri" w:cs="Times New Roman"/>
          <w:i/>
          <w:iCs/>
          <w:szCs w:val="22"/>
          <w:lang w:bidi="th-TH"/>
        </w:rPr>
        <w:t>2</w:t>
      </w:r>
      <w:r w:rsidRPr="0012708E">
        <w:rPr>
          <w:rFonts w:eastAsia="Calibri" w:cs="Times New Roman"/>
          <w:i/>
          <w:iCs/>
          <w:szCs w:val="22"/>
          <w:lang w:bidi="th-TH"/>
        </w:rPr>
        <w:t xml:space="preserve">: </w:t>
      </w:r>
      <w:r w:rsidR="00C264A1">
        <w:rPr>
          <w:rFonts w:eastAsia="Calibri" w:cs="Times New Roman"/>
          <w:i/>
          <w:iCs/>
          <w:szCs w:val="22"/>
          <w:lang w:bidi="th-TH"/>
        </w:rPr>
        <w:t>7.5</w:t>
      </w:r>
      <w:r w:rsidR="00FC533D" w:rsidRPr="0012708E">
        <w:rPr>
          <w:rFonts w:eastAsia="Calibri" w:cs="Times New Roman"/>
          <w:i/>
          <w:iCs/>
          <w:szCs w:val="22"/>
          <w:lang w:bidi="th-TH"/>
        </w:rPr>
        <w:t xml:space="preserve"> </w:t>
      </w:r>
      <w:r w:rsidR="00A13BA7">
        <w:rPr>
          <w:rFonts w:eastAsia="Calibri" w:cs="Times New Roman"/>
          <w:i/>
          <w:iCs/>
          <w:szCs w:val="22"/>
          <w:lang w:bidi="th-TH"/>
        </w:rPr>
        <w:t>-</w:t>
      </w:r>
      <w:r w:rsidR="00FC533D" w:rsidRPr="0012708E">
        <w:rPr>
          <w:rFonts w:eastAsia="Calibri" w:cs="Times New Roman"/>
          <w:i/>
          <w:iCs/>
          <w:szCs w:val="22"/>
          <w:lang w:bidi="th-TH"/>
        </w:rPr>
        <w:t xml:space="preserve"> </w:t>
      </w:r>
      <w:r w:rsidR="00C264A1">
        <w:rPr>
          <w:rFonts w:eastAsia="Calibri" w:cs="Times New Roman"/>
          <w:i/>
          <w:iCs/>
          <w:szCs w:val="22"/>
          <w:lang w:bidi="th-TH"/>
        </w:rPr>
        <w:t>12.1</w:t>
      </w:r>
      <w:r w:rsidR="00B37EB8" w:rsidRPr="0012708E">
        <w:rPr>
          <w:rFonts w:eastAsia="Calibri" w:cs="Times New Roman"/>
          <w:i/>
          <w:iCs/>
          <w:szCs w:val="22"/>
        </w:rPr>
        <w:t xml:space="preserve"> </w:t>
      </w:r>
      <w:r w:rsidR="00B37EB8" w:rsidRPr="0012708E">
        <w:rPr>
          <w:rFonts w:eastAsia="Calibri" w:cs="Times New Roman"/>
          <w:i/>
          <w:iCs/>
          <w:szCs w:val="22"/>
          <w:lang w:bidi="th-TH"/>
        </w:rPr>
        <w:t xml:space="preserve">years and </w:t>
      </w:r>
      <w:r w:rsidR="00C264A1">
        <w:rPr>
          <w:rFonts w:eastAsia="Calibri" w:cs="Times New Roman"/>
          <w:i/>
          <w:iCs/>
          <w:szCs w:val="22"/>
          <w:lang w:bidi="th-TH"/>
        </w:rPr>
        <w:t>7.5</w:t>
      </w:r>
      <w:r w:rsidRPr="0012708E">
        <w:rPr>
          <w:rFonts w:eastAsia="Calibri" w:cs="Times New Roman"/>
          <w:i/>
          <w:iCs/>
          <w:szCs w:val="22"/>
          <w:lang w:bidi="th-TH"/>
        </w:rPr>
        <w:t xml:space="preserve"> years</w:t>
      </w:r>
      <w:r w:rsidR="005D0358">
        <w:rPr>
          <w:rFonts w:eastAsia="Calibri" w:cs="Times New Roman"/>
          <w:i/>
          <w:iCs/>
          <w:szCs w:val="22"/>
          <w:lang w:bidi="th-TH"/>
        </w:rPr>
        <w:t>,</w:t>
      </w:r>
      <w:r w:rsidR="0074412E" w:rsidRPr="0074412E">
        <w:rPr>
          <w:rFonts w:eastAsia="Calibri" w:cs="Times New Roman"/>
          <w:szCs w:val="22"/>
          <w:lang w:bidi="th-TH"/>
        </w:rPr>
        <w:t xml:space="preserve"> </w:t>
      </w:r>
      <w:r w:rsidR="0074412E" w:rsidRPr="0074412E">
        <w:rPr>
          <w:rFonts w:eastAsia="Calibri" w:cs="Times New Roman"/>
          <w:i/>
          <w:iCs/>
          <w:szCs w:val="22"/>
          <w:lang w:bidi="th-TH"/>
        </w:rPr>
        <w:t>respectively</w:t>
      </w:r>
      <w:r w:rsidRPr="0012708E">
        <w:rPr>
          <w:rFonts w:eastAsia="Calibri" w:cs="Times New Roman"/>
          <w:i/>
          <w:iCs/>
          <w:szCs w:val="22"/>
          <w:lang w:bidi="th-TH"/>
        </w:rPr>
        <w:t>)</w:t>
      </w:r>
      <w:r w:rsidR="0074412E">
        <w:rPr>
          <w:rFonts w:eastAsia="Calibri" w:cs="Times New Roman"/>
          <w:szCs w:val="22"/>
          <w:lang w:bidi="th-TH"/>
        </w:rPr>
        <w:t>.</w:t>
      </w:r>
    </w:p>
    <w:p w14:paraId="53EBD4E9" w14:textId="0ECC400A" w:rsidR="00D31B3C" w:rsidRPr="0012708E" w:rsidRDefault="00D31B3C" w:rsidP="00D912E0">
      <w:pPr>
        <w:tabs>
          <w:tab w:val="left" w:pos="900"/>
        </w:tabs>
        <w:spacing w:line="240" w:lineRule="atLeast"/>
        <w:ind w:left="547" w:hanging="7"/>
        <w:jc w:val="both"/>
        <w:rPr>
          <w:rFonts w:eastAsia="Calibri" w:cs="Times New Roman"/>
          <w:szCs w:val="22"/>
          <w:lang w:bidi="th-TH"/>
        </w:rPr>
      </w:pPr>
    </w:p>
    <w:p w14:paraId="6785A176" w14:textId="43EC1B9B"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b/>
          <w:bCs/>
          <w:i/>
          <w:iCs/>
          <w:szCs w:val="22"/>
          <w:lang w:bidi="th-TH"/>
        </w:rPr>
        <w:t>Sensitivity analysis</w:t>
      </w:r>
    </w:p>
    <w:p w14:paraId="0C901482"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p>
    <w:p w14:paraId="0E6F78ED"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szCs w:val="22"/>
          <w:lang w:bidi="th-TH"/>
        </w:rPr>
        <w:t>Reasonably possible changes at the reporting date to one of the relevant actuarial assumptions, holding other assumptions constant, would have affected the defined benefit obligation by the amounts shown below.</w:t>
      </w:r>
    </w:p>
    <w:p w14:paraId="21C32FD4" w14:textId="4C712A65" w:rsidR="00E37F5C" w:rsidRPr="0012708E" w:rsidRDefault="00E37F5C">
      <w:pPr>
        <w:rPr>
          <w:rFonts w:cs="Times New Roman"/>
          <w:szCs w:val="22"/>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17C1D" w:rsidRPr="00880EEB" w14:paraId="279EC489" w14:textId="77777777" w:rsidTr="00EC65EE">
        <w:trPr>
          <w:cantSplit/>
          <w:tblHeader/>
        </w:trPr>
        <w:tc>
          <w:tcPr>
            <w:tcW w:w="4241" w:type="dxa"/>
          </w:tcPr>
          <w:p w14:paraId="6CE5604B" w14:textId="77777777" w:rsidR="00917C1D" w:rsidRPr="00880EEB" w:rsidRDefault="00917C1D" w:rsidP="00917C1D">
            <w:pPr>
              <w:pStyle w:val="acctfourfigures"/>
              <w:spacing w:line="240" w:lineRule="atLeast"/>
              <w:ind w:right="-79"/>
              <w:rPr>
                <w:rFonts w:cs="Times New Roman"/>
                <w:szCs w:val="22"/>
              </w:rPr>
            </w:pPr>
          </w:p>
        </w:tc>
        <w:tc>
          <w:tcPr>
            <w:tcW w:w="2341" w:type="dxa"/>
            <w:gridSpan w:val="3"/>
            <w:vAlign w:val="bottom"/>
          </w:tcPr>
          <w:p w14:paraId="36AC0D1D"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017FF2B9" w14:textId="77777777" w:rsidR="00917C1D" w:rsidRPr="00880EEB" w:rsidRDefault="00917C1D" w:rsidP="00917C1D">
            <w:pPr>
              <w:jc w:val="center"/>
              <w:rPr>
                <w:rFonts w:cs="Times New Roman"/>
                <w:b/>
                <w:bCs/>
                <w:szCs w:val="22"/>
              </w:rPr>
            </w:pPr>
          </w:p>
        </w:tc>
        <w:tc>
          <w:tcPr>
            <w:tcW w:w="2343" w:type="dxa"/>
            <w:gridSpan w:val="3"/>
            <w:vAlign w:val="bottom"/>
          </w:tcPr>
          <w:p w14:paraId="248F46E0" w14:textId="7D1304DE" w:rsidR="00917C1D" w:rsidRPr="00880EEB" w:rsidRDefault="00917C1D" w:rsidP="00917C1D">
            <w:pPr>
              <w:jc w:val="center"/>
              <w:rPr>
                <w:rFonts w:cs="Times New Roman"/>
                <w:szCs w:val="22"/>
              </w:rPr>
            </w:pPr>
            <w:r w:rsidRPr="00880EEB">
              <w:rPr>
                <w:rFonts w:cs="Times New Roman"/>
                <w:b/>
                <w:bCs/>
                <w:szCs w:val="22"/>
              </w:rPr>
              <w:t>The Bank</w:t>
            </w:r>
          </w:p>
        </w:tc>
      </w:tr>
      <w:tr w:rsidR="00917C1D" w:rsidRPr="00880EEB" w14:paraId="6C3284BC" w14:textId="77777777" w:rsidTr="00EC65EE">
        <w:trPr>
          <w:cantSplit/>
          <w:tblHeader/>
        </w:trPr>
        <w:tc>
          <w:tcPr>
            <w:tcW w:w="4241" w:type="dxa"/>
          </w:tcPr>
          <w:p w14:paraId="10E693DA" w14:textId="77777777" w:rsidR="00917C1D" w:rsidRPr="00880EEB" w:rsidRDefault="00917C1D" w:rsidP="00917C1D">
            <w:pPr>
              <w:pStyle w:val="acctfourfigures"/>
              <w:spacing w:line="240" w:lineRule="atLeast"/>
              <w:ind w:right="-79"/>
              <w:rPr>
                <w:rFonts w:cs="Times New Roman"/>
                <w:szCs w:val="22"/>
              </w:rPr>
            </w:pPr>
          </w:p>
        </w:tc>
        <w:tc>
          <w:tcPr>
            <w:tcW w:w="1081" w:type="dxa"/>
          </w:tcPr>
          <w:p w14:paraId="78C2C661" w14:textId="1620B7C1"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634177ED" w14:textId="77777777" w:rsidR="00917C1D" w:rsidRPr="00880EEB" w:rsidRDefault="00917C1D" w:rsidP="00917C1D">
            <w:pPr>
              <w:spacing w:line="280" w:lineRule="atLeast"/>
              <w:ind w:left="-108" w:right="-108"/>
              <w:rPr>
                <w:rFonts w:cs="Times New Roman"/>
                <w:szCs w:val="22"/>
                <w:rtl/>
                <w:cs/>
              </w:rPr>
            </w:pPr>
          </w:p>
        </w:tc>
        <w:tc>
          <w:tcPr>
            <w:tcW w:w="1080" w:type="dxa"/>
          </w:tcPr>
          <w:p w14:paraId="61A2AAEB" w14:textId="3847B1C7"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c>
          <w:tcPr>
            <w:tcW w:w="182" w:type="dxa"/>
          </w:tcPr>
          <w:p w14:paraId="3883E1D2" w14:textId="77777777" w:rsidR="00917C1D" w:rsidRPr="00880EEB" w:rsidRDefault="00917C1D" w:rsidP="00917C1D">
            <w:pPr>
              <w:spacing w:line="280" w:lineRule="atLeast"/>
              <w:ind w:left="-108" w:right="-108"/>
              <w:jc w:val="center"/>
              <w:rPr>
                <w:rFonts w:cs="Times New Roman"/>
                <w:szCs w:val="22"/>
              </w:rPr>
            </w:pPr>
          </w:p>
        </w:tc>
        <w:tc>
          <w:tcPr>
            <w:tcW w:w="1080" w:type="dxa"/>
          </w:tcPr>
          <w:p w14:paraId="367B1712" w14:textId="18D74FCC"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2B30E8F4" w14:textId="77777777" w:rsidR="00917C1D" w:rsidRPr="00880EEB" w:rsidRDefault="00917C1D" w:rsidP="00917C1D">
            <w:pPr>
              <w:spacing w:line="280" w:lineRule="atLeast"/>
              <w:ind w:left="-108" w:right="-108"/>
              <w:jc w:val="center"/>
              <w:rPr>
                <w:rFonts w:cs="Times New Roman"/>
                <w:szCs w:val="22"/>
              </w:rPr>
            </w:pPr>
          </w:p>
        </w:tc>
        <w:tc>
          <w:tcPr>
            <w:tcW w:w="1083" w:type="dxa"/>
          </w:tcPr>
          <w:p w14:paraId="0E65A333" w14:textId="4D79642A"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r>
      <w:tr w:rsidR="00917C1D" w:rsidRPr="00880EEB" w14:paraId="18E1C2B7" w14:textId="77777777" w:rsidTr="00EC65EE">
        <w:trPr>
          <w:cantSplit/>
          <w:trHeight w:val="70"/>
        </w:trPr>
        <w:tc>
          <w:tcPr>
            <w:tcW w:w="4241" w:type="dxa"/>
          </w:tcPr>
          <w:p w14:paraId="691B1CC0" w14:textId="77777777" w:rsidR="00917C1D" w:rsidRPr="00880EEB" w:rsidRDefault="00917C1D" w:rsidP="00917C1D">
            <w:pPr>
              <w:spacing w:line="240" w:lineRule="atLeast"/>
              <w:ind w:right="-79"/>
              <w:rPr>
                <w:rFonts w:cs="Times New Roman"/>
                <w:szCs w:val="22"/>
                <w:lang w:bidi="th-TH"/>
              </w:rPr>
            </w:pPr>
          </w:p>
        </w:tc>
        <w:tc>
          <w:tcPr>
            <w:tcW w:w="4866" w:type="dxa"/>
            <w:gridSpan w:val="7"/>
          </w:tcPr>
          <w:p w14:paraId="502AE6B6" w14:textId="77777777" w:rsidR="00917C1D" w:rsidRPr="00880EEB" w:rsidRDefault="00917C1D" w:rsidP="00917C1D">
            <w:pPr>
              <w:jc w:val="center"/>
              <w:rPr>
                <w:rFonts w:cs="Times New Roman"/>
                <w:szCs w:val="22"/>
              </w:rPr>
            </w:pPr>
            <w:r w:rsidRPr="00880EEB">
              <w:rPr>
                <w:rFonts w:cs="Times New Roman"/>
                <w:i/>
                <w:iCs/>
                <w:szCs w:val="22"/>
              </w:rPr>
              <w:t>(in thousand Baht)</w:t>
            </w:r>
          </w:p>
        </w:tc>
      </w:tr>
      <w:tr w:rsidR="00917C1D" w:rsidRPr="00880EEB" w14:paraId="1EB4FCFF" w14:textId="77777777" w:rsidTr="00EC65EE">
        <w:trPr>
          <w:cantSplit/>
          <w:trHeight w:val="85"/>
        </w:trPr>
        <w:tc>
          <w:tcPr>
            <w:tcW w:w="4241" w:type="dxa"/>
          </w:tcPr>
          <w:p w14:paraId="27F79DDB" w14:textId="220A6A9F" w:rsidR="00917C1D" w:rsidRPr="00880EEB" w:rsidRDefault="00FC533D" w:rsidP="00917C1D">
            <w:pPr>
              <w:spacing w:line="240" w:lineRule="atLeast"/>
              <w:ind w:left="-70" w:right="-79"/>
              <w:rPr>
                <w:rFonts w:cs="Times New Roman"/>
                <w:b/>
                <w:bCs/>
                <w:szCs w:val="22"/>
                <w:lang w:bidi="th-TH"/>
              </w:rPr>
            </w:pPr>
            <w:r w:rsidRPr="00880EEB">
              <w:rPr>
                <w:rFonts w:cs="Times New Roman"/>
                <w:b/>
                <w:bCs/>
                <w:szCs w:val="22"/>
              </w:rPr>
              <w:t>2</w:t>
            </w:r>
            <w:r w:rsidR="00917C1D" w:rsidRPr="00880EEB">
              <w:rPr>
                <w:rFonts w:cs="Times New Roman"/>
                <w:b/>
                <w:bCs/>
                <w:szCs w:val="22"/>
                <w:lang w:bidi="th-TH"/>
              </w:rPr>
              <w:t>02</w:t>
            </w:r>
            <w:r w:rsidR="00C264A1">
              <w:rPr>
                <w:rFonts w:cs="Times New Roman"/>
                <w:b/>
                <w:bCs/>
                <w:szCs w:val="22"/>
                <w:lang w:bidi="th-TH"/>
              </w:rPr>
              <w:t>3</w:t>
            </w:r>
          </w:p>
        </w:tc>
        <w:tc>
          <w:tcPr>
            <w:tcW w:w="1081" w:type="dxa"/>
          </w:tcPr>
          <w:p w14:paraId="616F96F3"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10FED18E" w14:textId="77777777" w:rsidR="00917C1D" w:rsidRPr="00880EEB" w:rsidRDefault="00917C1D" w:rsidP="00917C1D">
            <w:pPr>
              <w:pStyle w:val="acctfourfigures"/>
              <w:tabs>
                <w:tab w:val="clear" w:pos="765"/>
                <w:tab w:val="decimal" w:pos="1100"/>
              </w:tabs>
              <w:spacing w:line="240" w:lineRule="atLeast"/>
              <w:ind w:right="-79"/>
              <w:rPr>
                <w:rFonts w:cs="Times New Roman"/>
                <w:szCs w:val="22"/>
                <w:lang w:bidi="th-TH"/>
              </w:rPr>
            </w:pPr>
          </w:p>
        </w:tc>
        <w:tc>
          <w:tcPr>
            <w:tcW w:w="1080" w:type="dxa"/>
          </w:tcPr>
          <w:p w14:paraId="1AB9EFEF"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c>
          <w:tcPr>
            <w:tcW w:w="182" w:type="dxa"/>
          </w:tcPr>
          <w:p w14:paraId="6A3651E7" w14:textId="77777777" w:rsidR="00917C1D" w:rsidRPr="00880EEB" w:rsidRDefault="00917C1D" w:rsidP="00917C1D">
            <w:pPr>
              <w:rPr>
                <w:rFonts w:cs="Times New Roman"/>
                <w:szCs w:val="22"/>
                <w:lang w:bidi="th-TH"/>
              </w:rPr>
            </w:pPr>
          </w:p>
        </w:tc>
        <w:tc>
          <w:tcPr>
            <w:tcW w:w="1080" w:type="dxa"/>
          </w:tcPr>
          <w:p w14:paraId="40F0FFF5"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78982933" w14:textId="77777777" w:rsidR="00917C1D" w:rsidRPr="00880EEB" w:rsidRDefault="00917C1D" w:rsidP="00917C1D">
            <w:pPr>
              <w:rPr>
                <w:rFonts w:cs="Times New Roman"/>
                <w:szCs w:val="22"/>
                <w:lang w:bidi="th-TH"/>
              </w:rPr>
            </w:pPr>
          </w:p>
        </w:tc>
        <w:tc>
          <w:tcPr>
            <w:tcW w:w="1083" w:type="dxa"/>
          </w:tcPr>
          <w:p w14:paraId="00718982"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r>
      <w:tr w:rsidR="0074516E" w:rsidRPr="00880EEB" w14:paraId="6D124CC2" w14:textId="77777777" w:rsidTr="00EC65EE">
        <w:trPr>
          <w:cantSplit/>
          <w:trHeight w:val="70"/>
        </w:trPr>
        <w:tc>
          <w:tcPr>
            <w:tcW w:w="4241" w:type="dxa"/>
          </w:tcPr>
          <w:p w14:paraId="205A8208" w14:textId="0B592C68" w:rsidR="0074516E" w:rsidRPr="00880EEB" w:rsidRDefault="0074516E" w:rsidP="0074516E">
            <w:pPr>
              <w:spacing w:line="240" w:lineRule="atLeast"/>
              <w:ind w:left="-70" w:right="-79"/>
              <w:rPr>
                <w:rFonts w:cs="Times New Roman"/>
                <w:szCs w:val="22"/>
                <w:lang w:bidi="th-TH"/>
              </w:rPr>
            </w:pPr>
            <w:r w:rsidRPr="00880EEB">
              <w:rPr>
                <w:rFonts w:cs="Times New Roman"/>
                <w:szCs w:val="22"/>
              </w:rPr>
              <w:t>Discount rate (1% movement)</w:t>
            </w:r>
          </w:p>
        </w:tc>
        <w:tc>
          <w:tcPr>
            <w:tcW w:w="1081" w:type="dxa"/>
            <w:shd w:val="clear" w:color="auto" w:fill="auto"/>
          </w:tcPr>
          <w:p w14:paraId="4B3B1F25" w14:textId="044F0DC3" w:rsidR="0074516E" w:rsidRPr="0093239C" w:rsidRDefault="0074516E" w:rsidP="0074516E">
            <w:pPr>
              <w:pStyle w:val="acctfourfigures"/>
              <w:tabs>
                <w:tab w:val="clear" w:pos="765"/>
                <w:tab w:val="decimal" w:pos="916"/>
              </w:tabs>
              <w:spacing w:line="240" w:lineRule="atLeast"/>
              <w:ind w:right="-79"/>
              <w:rPr>
                <w:rFonts w:cstheme="minorBidi"/>
                <w:szCs w:val="28"/>
                <w:lang w:bidi="th-TH"/>
              </w:rPr>
            </w:pPr>
            <w:r w:rsidRPr="00394CB9">
              <w:rPr>
                <w:snapToGrid w:val="0"/>
                <w:lang w:eastAsia="th-TH"/>
              </w:rPr>
              <w:t xml:space="preserve"> (17,194)</w:t>
            </w:r>
          </w:p>
        </w:tc>
        <w:tc>
          <w:tcPr>
            <w:tcW w:w="180" w:type="dxa"/>
            <w:shd w:val="clear" w:color="auto" w:fill="auto"/>
          </w:tcPr>
          <w:p w14:paraId="3626B368" w14:textId="77777777" w:rsidR="0074516E" w:rsidRPr="00880EEB" w:rsidRDefault="0074516E" w:rsidP="0074516E">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05BD8097" w14:textId="67CFACA8" w:rsidR="0074516E" w:rsidRPr="00880EEB" w:rsidRDefault="0074516E" w:rsidP="0074516E">
            <w:pPr>
              <w:pStyle w:val="acctfourfigures"/>
              <w:tabs>
                <w:tab w:val="clear" w:pos="765"/>
                <w:tab w:val="decimal" w:pos="915"/>
              </w:tabs>
              <w:spacing w:line="240" w:lineRule="atLeast"/>
              <w:ind w:right="-79"/>
              <w:rPr>
                <w:rFonts w:cs="Times New Roman"/>
                <w:szCs w:val="22"/>
                <w:cs/>
                <w:lang w:bidi="th-TH"/>
              </w:rPr>
            </w:pPr>
            <w:r w:rsidRPr="00394CB9">
              <w:rPr>
                <w:snapToGrid w:val="0"/>
                <w:lang w:eastAsia="th-TH"/>
              </w:rPr>
              <w:t xml:space="preserve"> 19,231 </w:t>
            </w:r>
          </w:p>
        </w:tc>
        <w:tc>
          <w:tcPr>
            <w:tcW w:w="182" w:type="dxa"/>
            <w:shd w:val="clear" w:color="auto" w:fill="auto"/>
          </w:tcPr>
          <w:p w14:paraId="51FAD23C"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1E60162D" w14:textId="251F996D" w:rsidR="0074516E" w:rsidRPr="00880EEB" w:rsidRDefault="0074516E" w:rsidP="0074516E">
            <w:pPr>
              <w:pStyle w:val="acctfourfigures"/>
              <w:tabs>
                <w:tab w:val="clear" w:pos="765"/>
                <w:tab w:val="decimal" w:pos="916"/>
              </w:tabs>
              <w:spacing w:line="240" w:lineRule="atLeast"/>
              <w:ind w:right="-79"/>
              <w:rPr>
                <w:rFonts w:cs="Times New Roman"/>
                <w:szCs w:val="22"/>
              </w:rPr>
            </w:pPr>
            <w:r w:rsidRPr="00394CB9">
              <w:rPr>
                <w:snapToGrid w:val="0"/>
                <w:lang w:eastAsia="th-TH"/>
              </w:rPr>
              <w:t xml:space="preserve"> (17,102)</w:t>
            </w:r>
          </w:p>
        </w:tc>
        <w:tc>
          <w:tcPr>
            <w:tcW w:w="180" w:type="dxa"/>
            <w:shd w:val="clear" w:color="auto" w:fill="auto"/>
          </w:tcPr>
          <w:p w14:paraId="673F6FAC"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07AC0396" w14:textId="484DAFC2" w:rsidR="0074516E" w:rsidRPr="00880EEB" w:rsidRDefault="0074516E" w:rsidP="0074516E">
            <w:pPr>
              <w:pStyle w:val="acctfourfigures"/>
              <w:tabs>
                <w:tab w:val="clear" w:pos="765"/>
                <w:tab w:val="decimal" w:pos="915"/>
              </w:tabs>
              <w:spacing w:line="240" w:lineRule="atLeast"/>
              <w:ind w:right="-79"/>
              <w:rPr>
                <w:rFonts w:cs="Times New Roman"/>
                <w:szCs w:val="22"/>
              </w:rPr>
            </w:pPr>
            <w:r w:rsidRPr="00394CB9">
              <w:rPr>
                <w:snapToGrid w:val="0"/>
                <w:lang w:eastAsia="th-TH"/>
              </w:rPr>
              <w:t xml:space="preserve"> 19,126 </w:t>
            </w:r>
          </w:p>
        </w:tc>
      </w:tr>
      <w:tr w:rsidR="0074516E" w:rsidRPr="00880EEB" w14:paraId="45B7274E" w14:textId="77777777" w:rsidTr="00EC65EE">
        <w:trPr>
          <w:cantSplit/>
          <w:trHeight w:val="70"/>
        </w:trPr>
        <w:tc>
          <w:tcPr>
            <w:tcW w:w="4241" w:type="dxa"/>
          </w:tcPr>
          <w:p w14:paraId="7217A250" w14:textId="13189386" w:rsidR="0074516E" w:rsidRPr="00880EEB" w:rsidRDefault="0074516E" w:rsidP="0074516E">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shd w:val="clear" w:color="auto" w:fill="auto"/>
          </w:tcPr>
          <w:p w14:paraId="0FBAD060" w14:textId="675C720D" w:rsidR="0074516E" w:rsidRPr="00880EEB" w:rsidRDefault="0074516E" w:rsidP="0074516E">
            <w:pPr>
              <w:pStyle w:val="acctfourfigures"/>
              <w:tabs>
                <w:tab w:val="clear" w:pos="765"/>
                <w:tab w:val="decimal" w:pos="916"/>
              </w:tabs>
              <w:spacing w:line="240" w:lineRule="atLeast"/>
              <w:ind w:right="-79"/>
              <w:rPr>
                <w:rFonts w:cs="Times New Roman"/>
                <w:szCs w:val="22"/>
              </w:rPr>
            </w:pPr>
            <w:r w:rsidRPr="00394CB9">
              <w:rPr>
                <w:snapToGrid w:val="0"/>
                <w:lang w:eastAsia="th-TH"/>
              </w:rPr>
              <w:t xml:space="preserve"> 17,151 </w:t>
            </w:r>
          </w:p>
        </w:tc>
        <w:tc>
          <w:tcPr>
            <w:tcW w:w="180" w:type="dxa"/>
            <w:shd w:val="clear" w:color="auto" w:fill="auto"/>
          </w:tcPr>
          <w:p w14:paraId="0CD8A95A" w14:textId="77777777" w:rsidR="0074516E" w:rsidRPr="00880EEB" w:rsidRDefault="0074516E" w:rsidP="0074516E">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6EE59731" w14:textId="60904EFD" w:rsidR="0074516E" w:rsidRPr="00880EEB" w:rsidRDefault="0074516E" w:rsidP="0074516E">
            <w:pPr>
              <w:pStyle w:val="acctfourfigures"/>
              <w:tabs>
                <w:tab w:val="clear" w:pos="765"/>
                <w:tab w:val="decimal" w:pos="915"/>
              </w:tabs>
              <w:spacing w:line="240" w:lineRule="atLeast"/>
              <w:ind w:right="-79"/>
              <w:rPr>
                <w:rFonts w:cs="Times New Roman"/>
                <w:szCs w:val="22"/>
                <w:cs/>
                <w:lang w:bidi="th-TH"/>
              </w:rPr>
            </w:pPr>
            <w:r w:rsidRPr="00394CB9">
              <w:rPr>
                <w:snapToGrid w:val="0"/>
                <w:lang w:eastAsia="th-TH"/>
              </w:rPr>
              <w:t xml:space="preserve"> (15,654)</w:t>
            </w:r>
          </w:p>
        </w:tc>
        <w:tc>
          <w:tcPr>
            <w:tcW w:w="182" w:type="dxa"/>
            <w:shd w:val="clear" w:color="auto" w:fill="auto"/>
          </w:tcPr>
          <w:p w14:paraId="78E62729"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3079538B" w14:textId="1B3319D4" w:rsidR="0074516E" w:rsidRPr="00880EEB" w:rsidRDefault="0074516E" w:rsidP="0074516E">
            <w:pPr>
              <w:pStyle w:val="acctfourfigures"/>
              <w:tabs>
                <w:tab w:val="clear" w:pos="765"/>
                <w:tab w:val="decimal" w:pos="916"/>
              </w:tabs>
              <w:spacing w:line="240" w:lineRule="atLeast"/>
              <w:ind w:right="-79"/>
              <w:rPr>
                <w:rFonts w:cs="Times New Roman"/>
                <w:szCs w:val="22"/>
              </w:rPr>
            </w:pPr>
            <w:r w:rsidRPr="00394CB9">
              <w:rPr>
                <w:snapToGrid w:val="0"/>
                <w:lang w:eastAsia="th-TH"/>
              </w:rPr>
              <w:t xml:space="preserve"> 17,052 </w:t>
            </w:r>
          </w:p>
        </w:tc>
        <w:tc>
          <w:tcPr>
            <w:tcW w:w="180" w:type="dxa"/>
            <w:shd w:val="clear" w:color="auto" w:fill="auto"/>
          </w:tcPr>
          <w:p w14:paraId="3986DAE1"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0587CC59" w14:textId="12728C4C" w:rsidR="0074516E" w:rsidRPr="00880EEB" w:rsidRDefault="0074516E" w:rsidP="0074516E">
            <w:pPr>
              <w:pStyle w:val="acctfourfigures"/>
              <w:tabs>
                <w:tab w:val="clear" w:pos="765"/>
                <w:tab w:val="decimal" w:pos="915"/>
              </w:tabs>
              <w:spacing w:line="240" w:lineRule="atLeast"/>
              <w:ind w:right="-79"/>
              <w:rPr>
                <w:rFonts w:cs="Times New Roman"/>
                <w:szCs w:val="22"/>
              </w:rPr>
            </w:pPr>
            <w:r w:rsidRPr="00394CB9">
              <w:rPr>
                <w:snapToGrid w:val="0"/>
                <w:lang w:eastAsia="th-TH"/>
              </w:rPr>
              <w:t xml:space="preserve"> (15,565)</w:t>
            </w:r>
          </w:p>
        </w:tc>
      </w:tr>
      <w:tr w:rsidR="0074516E" w:rsidRPr="00880EEB" w14:paraId="359F3185" w14:textId="77777777" w:rsidTr="00EC65EE">
        <w:trPr>
          <w:cantSplit/>
          <w:trHeight w:val="70"/>
        </w:trPr>
        <w:tc>
          <w:tcPr>
            <w:tcW w:w="4241" w:type="dxa"/>
          </w:tcPr>
          <w:p w14:paraId="1A26C14C" w14:textId="77777777" w:rsidR="0074516E" w:rsidRPr="00880EEB" w:rsidRDefault="0074516E" w:rsidP="0074516E">
            <w:pPr>
              <w:spacing w:line="240" w:lineRule="atLeast"/>
              <w:ind w:left="-70" w:right="-79"/>
              <w:rPr>
                <w:rFonts w:cs="Times New Roman"/>
                <w:szCs w:val="22"/>
              </w:rPr>
            </w:pPr>
          </w:p>
        </w:tc>
        <w:tc>
          <w:tcPr>
            <w:tcW w:w="1081" w:type="dxa"/>
          </w:tcPr>
          <w:p w14:paraId="5BD230DD" w14:textId="77777777" w:rsidR="0074516E" w:rsidRPr="00880EEB" w:rsidRDefault="0074516E" w:rsidP="0074516E">
            <w:pPr>
              <w:pStyle w:val="acctfourfigures"/>
              <w:tabs>
                <w:tab w:val="clear" w:pos="765"/>
                <w:tab w:val="decimal" w:pos="916"/>
              </w:tabs>
              <w:spacing w:line="240" w:lineRule="atLeast"/>
              <w:ind w:right="-79"/>
              <w:rPr>
                <w:rFonts w:cs="Times New Roman"/>
                <w:szCs w:val="22"/>
                <w:lang w:bidi="th-TH"/>
              </w:rPr>
            </w:pPr>
          </w:p>
        </w:tc>
        <w:tc>
          <w:tcPr>
            <w:tcW w:w="180" w:type="dxa"/>
          </w:tcPr>
          <w:p w14:paraId="29A9673A" w14:textId="77777777" w:rsidR="0074516E" w:rsidRPr="00880EEB" w:rsidRDefault="0074516E" w:rsidP="0074516E">
            <w:pPr>
              <w:pStyle w:val="acctfourfigures"/>
              <w:tabs>
                <w:tab w:val="clear" w:pos="765"/>
                <w:tab w:val="decimal" w:pos="1100"/>
              </w:tabs>
              <w:spacing w:line="240" w:lineRule="atLeast"/>
              <w:ind w:right="-79"/>
              <w:rPr>
                <w:rFonts w:cs="Times New Roman"/>
                <w:szCs w:val="22"/>
                <w:lang w:bidi="th-TH"/>
              </w:rPr>
            </w:pPr>
          </w:p>
        </w:tc>
        <w:tc>
          <w:tcPr>
            <w:tcW w:w="1080" w:type="dxa"/>
          </w:tcPr>
          <w:p w14:paraId="62E9E6D9" w14:textId="77777777" w:rsidR="0074516E" w:rsidRPr="00880EEB" w:rsidRDefault="0074516E" w:rsidP="0074516E">
            <w:pPr>
              <w:pStyle w:val="acctfourfigures"/>
              <w:tabs>
                <w:tab w:val="clear" w:pos="765"/>
                <w:tab w:val="decimal" w:pos="915"/>
              </w:tabs>
              <w:spacing w:line="240" w:lineRule="atLeast"/>
              <w:ind w:right="-79"/>
              <w:rPr>
                <w:rFonts w:cs="Times New Roman"/>
                <w:szCs w:val="22"/>
                <w:cs/>
                <w:lang w:bidi="th-TH"/>
              </w:rPr>
            </w:pPr>
          </w:p>
        </w:tc>
        <w:tc>
          <w:tcPr>
            <w:tcW w:w="182" w:type="dxa"/>
          </w:tcPr>
          <w:p w14:paraId="4249F750" w14:textId="77777777" w:rsidR="0074516E" w:rsidRPr="00880EEB" w:rsidRDefault="0074516E" w:rsidP="0074516E">
            <w:pPr>
              <w:pStyle w:val="acctfourfigures"/>
              <w:tabs>
                <w:tab w:val="clear" w:pos="765"/>
                <w:tab w:val="decimal" w:pos="916"/>
              </w:tabs>
              <w:spacing w:line="240" w:lineRule="atLeast"/>
              <w:ind w:right="-79"/>
              <w:rPr>
                <w:rFonts w:cs="Times New Roman"/>
                <w:szCs w:val="22"/>
                <w:lang w:bidi="th-TH"/>
              </w:rPr>
            </w:pPr>
          </w:p>
        </w:tc>
        <w:tc>
          <w:tcPr>
            <w:tcW w:w="1080" w:type="dxa"/>
          </w:tcPr>
          <w:p w14:paraId="2AA181CB" w14:textId="77777777" w:rsidR="0074516E" w:rsidRPr="00880EEB" w:rsidRDefault="0074516E" w:rsidP="0074516E">
            <w:pPr>
              <w:pStyle w:val="acctfourfigures"/>
              <w:tabs>
                <w:tab w:val="clear" w:pos="765"/>
                <w:tab w:val="decimal" w:pos="916"/>
              </w:tabs>
              <w:spacing w:line="240" w:lineRule="atLeast"/>
              <w:ind w:right="-79"/>
              <w:rPr>
                <w:rFonts w:cs="Times New Roman"/>
                <w:szCs w:val="22"/>
                <w:lang w:bidi="th-TH"/>
              </w:rPr>
            </w:pPr>
          </w:p>
        </w:tc>
        <w:tc>
          <w:tcPr>
            <w:tcW w:w="180" w:type="dxa"/>
          </w:tcPr>
          <w:p w14:paraId="10FD1866" w14:textId="77777777" w:rsidR="0074516E" w:rsidRPr="00880EEB" w:rsidRDefault="0074516E" w:rsidP="0074516E">
            <w:pPr>
              <w:pStyle w:val="acctfourfigures"/>
              <w:tabs>
                <w:tab w:val="clear" w:pos="765"/>
                <w:tab w:val="decimal" w:pos="916"/>
              </w:tabs>
              <w:spacing w:line="240" w:lineRule="atLeast"/>
              <w:ind w:right="-79"/>
              <w:rPr>
                <w:rFonts w:cs="Times New Roman"/>
                <w:szCs w:val="22"/>
                <w:lang w:bidi="th-TH"/>
              </w:rPr>
            </w:pPr>
          </w:p>
        </w:tc>
        <w:tc>
          <w:tcPr>
            <w:tcW w:w="1083" w:type="dxa"/>
          </w:tcPr>
          <w:p w14:paraId="589DB7C0" w14:textId="77777777" w:rsidR="0074516E" w:rsidRPr="00880EEB" w:rsidRDefault="0074516E" w:rsidP="0074516E">
            <w:pPr>
              <w:pStyle w:val="acctfourfigures"/>
              <w:tabs>
                <w:tab w:val="clear" w:pos="765"/>
                <w:tab w:val="decimal" w:pos="915"/>
              </w:tabs>
              <w:spacing w:line="240" w:lineRule="atLeast"/>
              <w:ind w:right="-79"/>
              <w:rPr>
                <w:rFonts w:cs="Times New Roman"/>
                <w:szCs w:val="22"/>
                <w:lang w:bidi="th-TH"/>
              </w:rPr>
            </w:pPr>
          </w:p>
        </w:tc>
      </w:tr>
      <w:tr w:rsidR="0074516E" w:rsidRPr="00880EEB" w14:paraId="30B2CA42" w14:textId="77777777" w:rsidTr="00080F43">
        <w:trPr>
          <w:cantSplit/>
          <w:trHeight w:val="85"/>
        </w:trPr>
        <w:tc>
          <w:tcPr>
            <w:tcW w:w="4241" w:type="dxa"/>
          </w:tcPr>
          <w:p w14:paraId="146C4826" w14:textId="77777777" w:rsidR="0074516E" w:rsidRPr="00880EEB" w:rsidRDefault="0074516E" w:rsidP="0074516E">
            <w:pPr>
              <w:spacing w:line="240" w:lineRule="atLeast"/>
              <w:ind w:left="-70" w:right="-79"/>
              <w:rPr>
                <w:rFonts w:cs="Times New Roman"/>
                <w:b/>
                <w:bCs/>
                <w:szCs w:val="22"/>
                <w:lang w:bidi="th-TH"/>
              </w:rPr>
            </w:pPr>
            <w:r w:rsidRPr="00880EEB">
              <w:rPr>
                <w:rFonts w:cs="Times New Roman"/>
                <w:b/>
                <w:bCs/>
                <w:szCs w:val="22"/>
              </w:rPr>
              <w:t>2</w:t>
            </w:r>
            <w:r w:rsidRPr="00880EEB">
              <w:rPr>
                <w:rFonts w:cs="Times New Roman"/>
                <w:b/>
                <w:bCs/>
                <w:szCs w:val="22"/>
                <w:lang w:bidi="th-TH"/>
              </w:rPr>
              <w:t>022</w:t>
            </w:r>
          </w:p>
        </w:tc>
        <w:tc>
          <w:tcPr>
            <w:tcW w:w="1081" w:type="dxa"/>
          </w:tcPr>
          <w:p w14:paraId="191891A1" w14:textId="77777777" w:rsidR="0074516E" w:rsidRPr="00880EEB" w:rsidRDefault="0074516E" w:rsidP="0074516E">
            <w:pPr>
              <w:pStyle w:val="acctfourfigures"/>
              <w:tabs>
                <w:tab w:val="clear" w:pos="765"/>
                <w:tab w:val="decimal" w:pos="916"/>
              </w:tabs>
              <w:spacing w:line="240" w:lineRule="atLeast"/>
              <w:ind w:right="-79"/>
              <w:rPr>
                <w:rFonts w:cs="Times New Roman"/>
                <w:szCs w:val="22"/>
                <w:lang w:bidi="th-TH"/>
              </w:rPr>
            </w:pPr>
          </w:p>
        </w:tc>
        <w:tc>
          <w:tcPr>
            <w:tcW w:w="180" w:type="dxa"/>
          </w:tcPr>
          <w:p w14:paraId="5E978D53" w14:textId="77777777" w:rsidR="0074516E" w:rsidRPr="00880EEB" w:rsidRDefault="0074516E" w:rsidP="0074516E">
            <w:pPr>
              <w:pStyle w:val="acctfourfigures"/>
              <w:tabs>
                <w:tab w:val="clear" w:pos="765"/>
                <w:tab w:val="decimal" w:pos="1100"/>
              </w:tabs>
              <w:spacing w:line="240" w:lineRule="atLeast"/>
              <w:ind w:right="-79"/>
              <w:rPr>
                <w:rFonts w:cs="Times New Roman"/>
                <w:szCs w:val="22"/>
                <w:lang w:bidi="th-TH"/>
              </w:rPr>
            </w:pPr>
          </w:p>
        </w:tc>
        <w:tc>
          <w:tcPr>
            <w:tcW w:w="1080" w:type="dxa"/>
          </w:tcPr>
          <w:p w14:paraId="7715A00F" w14:textId="77777777" w:rsidR="0074516E" w:rsidRPr="00880EEB" w:rsidRDefault="0074516E" w:rsidP="0074516E">
            <w:pPr>
              <w:pStyle w:val="acctfourfigures"/>
              <w:tabs>
                <w:tab w:val="clear" w:pos="765"/>
                <w:tab w:val="decimal" w:pos="915"/>
              </w:tabs>
              <w:spacing w:line="240" w:lineRule="atLeast"/>
              <w:ind w:right="-79"/>
              <w:rPr>
                <w:rFonts w:cs="Times New Roman"/>
                <w:szCs w:val="22"/>
                <w:lang w:bidi="th-TH"/>
              </w:rPr>
            </w:pPr>
          </w:p>
        </w:tc>
        <w:tc>
          <w:tcPr>
            <w:tcW w:w="182" w:type="dxa"/>
          </w:tcPr>
          <w:p w14:paraId="13AA69C5" w14:textId="77777777" w:rsidR="0074516E" w:rsidRPr="00880EEB" w:rsidRDefault="0074516E" w:rsidP="0074516E">
            <w:pPr>
              <w:rPr>
                <w:rFonts w:cs="Times New Roman"/>
                <w:szCs w:val="22"/>
                <w:lang w:bidi="th-TH"/>
              </w:rPr>
            </w:pPr>
          </w:p>
        </w:tc>
        <w:tc>
          <w:tcPr>
            <w:tcW w:w="1080" w:type="dxa"/>
          </w:tcPr>
          <w:p w14:paraId="0BA86A09" w14:textId="77777777" w:rsidR="0074516E" w:rsidRPr="00880EEB" w:rsidRDefault="0074516E" w:rsidP="0074516E">
            <w:pPr>
              <w:pStyle w:val="acctfourfigures"/>
              <w:tabs>
                <w:tab w:val="clear" w:pos="765"/>
                <w:tab w:val="decimal" w:pos="916"/>
              </w:tabs>
              <w:spacing w:line="240" w:lineRule="atLeast"/>
              <w:ind w:right="-79"/>
              <w:rPr>
                <w:rFonts w:cs="Times New Roman"/>
                <w:szCs w:val="22"/>
                <w:lang w:bidi="th-TH"/>
              </w:rPr>
            </w:pPr>
          </w:p>
        </w:tc>
        <w:tc>
          <w:tcPr>
            <w:tcW w:w="180" w:type="dxa"/>
          </w:tcPr>
          <w:p w14:paraId="56F888FA" w14:textId="77777777" w:rsidR="0074516E" w:rsidRPr="00880EEB" w:rsidRDefault="0074516E" w:rsidP="0074516E">
            <w:pPr>
              <w:rPr>
                <w:rFonts w:cs="Times New Roman"/>
                <w:szCs w:val="22"/>
                <w:lang w:bidi="th-TH"/>
              </w:rPr>
            </w:pPr>
          </w:p>
        </w:tc>
        <w:tc>
          <w:tcPr>
            <w:tcW w:w="1083" w:type="dxa"/>
          </w:tcPr>
          <w:p w14:paraId="17ABB105" w14:textId="77777777" w:rsidR="0074516E" w:rsidRPr="00880EEB" w:rsidRDefault="0074516E" w:rsidP="0074516E">
            <w:pPr>
              <w:pStyle w:val="acctfourfigures"/>
              <w:tabs>
                <w:tab w:val="clear" w:pos="765"/>
                <w:tab w:val="decimal" w:pos="915"/>
              </w:tabs>
              <w:spacing w:line="240" w:lineRule="atLeast"/>
              <w:ind w:right="-79"/>
              <w:rPr>
                <w:rFonts w:cs="Times New Roman"/>
                <w:szCs w:val="22"/>
                <w:lang w:bidi="th-TH"/>
              </w:rPr>
            </w:pPr>
          </w:p>
        </w:tc>
      </w:tr>
      <w:tr w:rsidR="0074516E" w:rsidRPr="00880EEB" w14:paraId="6A894CBA" w14:textId="77777777" w:rsidTr="00080F43">
        <w:trPr>
          <w:cantSplit/>
          <w:trHeight w:val="70"/>
        </w:trPr>
        <w:tc>
          <w:tcPr>
            <w:tcW w:w="4241" w:type="dxa"/>
          </w:tcPr>
          <w:p w14:paraId="56061DB7" w14:textId="77777777" w:rsidR="0074516E" w:rsidRPr="00880EEB" w:rsidRDefault="0074516E" w:rsidP="0074516E">
            <w:pPr>
              <w:spacing w:line="240" w:lineRule="atLeast"/>
              <w:ind w:left="-70" w:right="-79"/>
              <w:rPr>
                <w:rFonts w:cs="Times New Roman"/>
                <w:szCs w:val="22"/>
                <w:lang w:bidi="th-TH"/>
              </w:rPr>
            </w:pPr>
            <w:r w:rsidRPr="00880EEB">
              <w:rPr>
                <w:rFonts w:cs="Times New Roman"/>
                <w:szCs w:val="22"/>
              </w:rPr>
              <w:t>Discount rate (1% movement)</w:t>
            </w:r>
          </w:p>
        </w:tc>
        <w:tc>
          <w:tcPr>
            <w:tcW w:w="1081" w:type="dxa"/>
            <w:shd w:val="clear" w:color="auto" w:fill="auto"/>
          </w:tcPr>
          <w:p w14:paraId="43AEEA38"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r w:rsidRPr="00DD0EAF">
              <w:rPr>
                <w:snapToGrid w:val="0"/>
                <w:lang w:eastAsia="th-TH"/>
              </w:rPr>
              <w:t>(</w:t>
            </w:r>
            <w:r>
              <w:rPr>
                <w:snapToGrid w:val="0"/>
                <w:lang w:eastAsia="th-TH"/>
              </w:rPr>
              <w:t>14,577</w:t>
            </w:r>
            <w:r w:rsidRPr="00DD0EAF">
              <w:rPr>
                <w:snapToGrid w:val="0"/>
                <w:lang w:eastAsia="th-TH"/>
              </w:rPr>
              <w:t>)</w:t>
            </w:r>
          </w:p>
        </w:tc>
        <w:tc>
          <w:tcPr>
            <w:tcW w:w="180" w:type="dxa"/>
            <w:shd w:val="clear" w:color="auto" w:fill="auto"/>
          </w:tcPr>
          <w:p w14:paraId="285C4009" w14:textId="77777777" w:rsidR="0074516E" w:rsidRPr="00880EEB" w:rsidRDefault="0074516E" w:rsidP="0074516E">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76115D00" w14:textId="77777777" w:rsidR="0074516E" w:rsidRPr="00880EEB" w:rsidRDefault="0074516E" w:rsidP="0074516E">
            <w:pPr>
              <w:pStyle w:val="acctfourfigures"/>
              <w:tabs>
                <w:tab w:val="clear" w:pos="765"/>
                <w:tab w:val="decimal" w:pos="915"/>
              </w:tabs>
              <w:spacing w:line="240" w:lineRule="atLeast"/>
              <w:ind w:right="-79"/>
              <w:rPr>
                <w:rFonts w:cs="Times New Roman"/>
                <w:szCs w:val="22"/>
                <w:cs/>
                <w:lang w:bidi="th-TH"/>
              </w:rPr>
            </w:pPr>
            <w:r>
              <w:rPr>
                <w:snapToGrid w:val="0"/>
                <w:lang w:eastAsia="th-TH"/>
              </w:rPr>
              <w:t>16</w:t>
            </w:r>
            <w:r w:rsidRPr="00DD0EAF">
              <w:rPr>
                <w:snapToGrid w:val="0"/>
                <w:lang w:eastAsia="th-TH"/>
              </w:rPr>
              <w:t>,</w:t>
            </w:r>
            <w:r>
              <w:rPr>
                <w:snapToGrid w:val="0"/>
                <w:lang w:eastAsia="th-TH"/>
              </w:rPr>
              <w:t>362</w:t>
            </w:r>
          </w:p>
        </w:tc>
        <w:tc>
          <w:tcPr>
            <w:tcW w:w="182" w:type="dxa"/>
            <w:shd w:val="clear" w:color="auto" w:fill="auto"/>
          </w:tcPr>
          <w:p w14:paraId="1329D0FF"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46439430"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r w:rsidRPr="00DD0EAF">
              <w:rPr>
                <w:snapToGrid w:val="0"/>
                <w:lang w:eastAsia="th-TH"/>
              </w:rPr>
              <w:t>(1</w:t>
            </w:r>
            <w:r>
              <w:rPr>
                <w:snapToGrid w:val="0"/>
                <w:lang w:eastAsia="th-TH"/>
              </w:rPr>
              <w:t>4,512</w:t>
            </w:r>
            <w:r w:rsidRPr="00DD0EAF">
              <w:rPr>
                <w:snapToGrid w:val="0"/>
                <w:lang w:eastAsia="th-TH"/>
              </w:rPr>
              <w:t>)</w:t>
            </w:r>
          </w:p>
        </w:tc>
        <w:tc>
          <w:tcPr>
            <w:tcW w:w="180" w:type="dxa"/>
            <w:shd w:val="clear" w:color="auto" w:fill="auto"/>
          </w:tcPr>
          <w:p w14:paraId="2998CF34"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6651C898" w14:textId="77777777" w:rsidR="0074516E" w:rsidRPr="00880EEB" w:rsidRDefault="0074516E" w:rsidP="0074516E">
            <w:pPr>
              <w:pStyle w:val="acctfourfigures"/>
              <w:tabs>
                <w:tab w:val="clear" w:pos="765"/>
                <w:tab w:val="decimal" w:pos="915"/>
              </w:tabs>
              <w:spacing w:line="240" w:lineRule="atLeast"/>
              <w:ind w:right="-79"/>
              <w:rPr>
                <w:rFonts w:cs="Times New Roman"/>
                <w:szCs w:val="22"/>
              </w:rPr>
            </w:pPr>
            <w:r w:rsidRPr="00E02EC3">
              <w:rPr>
                <w:snapToGrid w:val="0"/>
                <w:lang w:eastAsia="th-TH"/>
              </w:rPr>
              <w:t>1</w:t>
            </w:r>
            <w:r>
              <w:rPr>
                <w:snapToGrid w:val="0"/>
                <w:lang w:eastAsia="th-TH"/>
              </w:rPr>
              <w:t>6</w:t>
            </w:r>
            <w:r w:rsidRPr="00E02EC3">
              <w:rPr>
                <w:snapToGrid w:val="0"/>
                <w:lang w:eastAsia="th-TH"/>
              </w:rPr>
              <w:t>,</w:t>
            </w:r>
            <w:r>
              <w:rPr>
                <w:snapToGrid w:val="0"/>
                <w:lang w:eastAsia="th-TH"/>
              </w:rPr>
              <w:t>286</w:t>
            </w:r>
          </w:p>
        </w:tc>
      </w:tr>
      <w:tr w:rsidR="0074516E" w:rsidRPr="00880EEB" w14:paraId="597F0C4B" w14:textId="77777777" w:rsidTr="00080F43">
        <w:trPr>
          <w:cantSplit/>
          <w:trHeight w:val="70"/>
        </w:trPr>
        <w:tc>
          <w:tcPr>
            <w:tcW w:w="4241" w:type="dxa"/>
          </w:tcPr>
          <w:p w14:paraId="30516FC9" w14:textId="77777777" w:rsidR="0074516E" w:rsidRPr="00880EEB" w:rsidRDefault="0074516E" w:rsidP="0074516E">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shd w:val="clear" w:color="auto" w:fill="auto"/>
          </w:tcPr>
          <w:p w14:paraId="3F3A414B"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r>
              <w:t>14</w:t>
            </w:r>
            <w:r w:rsidRPr="00DD0EAF">
              <w:t>,6</w:t>
            </w:r>
            <w:r>
              <w:t>84</w:t>
            </w:r>
          </w:p>
        </w:tc>
        <w:tc>
          <w:tcPr>
            <w:tcW w:w="180" w:type="dxa"/>
            <w:shd w:val="clear" w:color="auto" w:fill="auto"/>
          </w:tcPr>
          <w:p w14:paraId="38E7BAD4" w14:textId="77777777" w:rsidR="0074516E" w:rsidRPr="00880EEB" w:rsidRDefault="0074516E" w:rsidP="0074516E">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2CF73607" w14:textId="77777777" w:rsidR="0074516E" w:rsidRPr="00880EEB" w:rsidRDefault="0074516E" w:rsidP="0074516E">
            <w:pPr>
              <w:pStyle w:val="acctfourfigures"/>
              <w:tabs>
                <w:tab w:val="clear" w:pos="765"/>
                <w:tab w:val="decimal" w:pos="915"/>
              </w:tabs>
              <w:spacing w:line="240" w:lineRule="atLeast"/>
              <w:ind w:right="-79"/>
              <w:rPr>
                <w:rFonts w:cs="Times New Roman"/>
                <w:szCs w:val="22"/>
                <w:cs/>
                <w:lang w:bidi="th-TH"/>
              </w:rPr>
            </w:pPr>
            <w:r w:rsidRPr="009E7254">
              <w:t>(1</w:t>
            </w:r>
            <w:r>
              <w:t>3,363</w:t>
            </w:r>
            <w:r w:rsidRPr="009E7254">
              <w:t>)</w:t>
            </w:r>
          </w:p>
        </w:tc>
        <w:tc>
          <w:tcPr>
            <w:tcW w:w="182" w:type="dxa"/>
            <w:shd w:val="clear" w:color="auto" w:fill="auto"/>
          </w:tcPr>
          <w:p w14:paraId="22E06A4F"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165B2248"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r>
              <w:rPr>
                <w:snapToGrid w:val="0"/>
                <w:lang w:eastAsia="th-TH"/>
              </w:rPr>
              <w:t>14</w:t>
            </w:r>
            <w:r w:rsidRPr="00DD0EAF">
              <w:rPr>
                <w:snapToGrid w:val="0"/>
                <w:lang w:eastAsia="th-TH"/>
              </w:rPr>
              <w:t>,</w:t>
            </w:r>
            <w:r>
              <w:rPr>
                <w:snapToGrid w:val="0"/>
                <w:lang w:eastAsia="th-TH"/>
              </w:rPr>
              <w:t>612</w:t>
            </w:r>
          </w:p>
        </w:tc>
        <w:tc>
          <w:tcPr>
            <w:tcW w:w="180" w:type="dxa"/>
            <w:shd w:val="clear" w:color="auto" w:fill="auto"/>
          </w:tcPr>
          <w:p w14:paraId="413EE5DE" w14:textId="77777777" w:rsidR="0074516E" w:rsidRPr="00880EEB" w:rsidRDefault="0074516E" w:rsidP="0074516E">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25055AF4" w14:textId="77777777" w:rsidR="0074516E" w:rsidRPr="00880EEB" w:rsidRDefault="0074516E" w:rsidP="0074516E">
            <w:pPr>
              <w:pStyle w:val="acctfourfigures"/>
              <w:tabs>
                <w:tab w:val="clear" w:pos="765"/>
                <w:tab w:val="decimal" w:pos="915"/>
              </w:tabs>
              <w:spacing w:line="240" w:lineRule="atLeast"/>
              <w:ind w:right="-79"/>
              <w:rPr>
                <w:rFonts w:cs="Times New Roman"/>
                <w:szCs w:val="22"/>
              </w:rPr>
            </w:pPr>
            <w:r w:rsidRPr="00E02EC3">
              <w:rPr>
                <w:snapToGrid w:val="0"/>
                <w:lang w:eastAsia="th-TH"/>
              </w:rPr>
              <w:t>(1</w:t>
            </w:r>
            <w:r>
              <w:rPr>
                <w:snapToGrid w:val="0"/>
                <w:lang w:eastAsia="th-TH"/>
              </w:rPr>
              <w:t>3</w:t>
            </w:r>
            <w:r w:rsidRPr="00E02EC3">
              <w:rPr>
                <w:snapToGrid w:val="0"/>
                <w:lang w:eastAsia="th-TH"/>
              </w:rPr>
              <w:t>,</w:t>
            </w:r>
            <w:r>
              <w:rPr>
                <w:snapToGrid w:val="0"/>
                <w:lang w:eastAsia="th-TH"/>
              </w:rPr>
              <w:t>300</w:t>
            </w:r>
            <w:r w:rsidRPr="00E02EC3">
              <w:rPr>
                <w:snapToGrid w:val="0"/>
                <w:lang w:eastAsia="th-TH"/>
              </w:rPr>
              <w:t>)</w:t>
            </w:r>
          </w:p>
        </w:tc>
      </w:tr>
    </w:tbl>
    <w:p w14:paraId="04EF58BC" w14:textId="681D0DE6" w:rsidR="00BB362D" w:rsidRPr="00EC65EE" w:rsidRDefault="00BB362D">
      <w:pPr>
        <w:rPr>
          <w:rFonts w:cs="Times New Roman"/>
          <w:bCs/>
          <w:iCs/>
          <w:szCs w:val="22"/>
        </w:rPr>
      </w:pPr>
    </w:p>
    <w:p w14:paraId="33CF0D56" w14:textId="14FD3821" w:rsidR="00FD11DE" w:rsidRPr="0012708E" w:rsidRDefault="00A32864" w:rsidP="00FD11D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0847BB">
        <w:rPr>
          <w:rFonts w:cs="Times New Roman"/>
          <w:i w:val="0"/>
          <w:iCs/>
          <w:szCs w:val="24"/>
        </w:rPr>
        <w:t>4</w:t>
      </w:r>
      <w:r w:rsidRPr="0012708E">
        <w:rPr>
          <w:rFonts w:cs="Times New Roman"/>
          <w:i w:val="0"/>
          <w:iCs/>
          <w:szCs w:val="24"/>
        </w:rPr>
        <w:tab/>
      </w:r>
      <w:r w:rsidR="00E87D17" w:rsidRPr="0012708E">
        <w:rPr>
          <w:rFonts w:cs="Times New Roman"/>
          <w:i w:val="0"/>
          <w:iCs/>
          <w:szCs w:val="24"/>
        </w:rPr>
        <w:t>Other liabilities</w:t>
      </w:r>
    </w:p>
    <w:p w14:paraId="6B004B0F" w14:textId="77777777" w:rsidR="00421E7A" w:rsidRPr="00EC65EE" w:rsidRDefault="00421E7A" w:rsidP="00042138">
      <w:pPr>
        <w:spacing w:line="240" w:lineRule="atLeast"/>
        <w:ind w:left="547"/>
        <w:jc w:val="thaiDistribute"/>
        <w:rPr>
          <w:rFonts w:cs="Times New Roman"/>
          <w:szCs w:val="22"/>
          <w:lang w:bidi="th-TH"/>
        </w:rPr>
      </w:pPr>
    </w:p>
    <w:tbl>
      <w:tblPr>
        <w:tblW w:w="9180" w:type="dxa"/>
        <w:tblInd w:w="450" w:type="dxa"/>
        <w:tblLayout w:type="fixed"/>
        <w:tblLook w:val="01E0" w:firstRow="1" w:lastRow="1" w:firstColumn="1" w:lastColumn="1" w:noHBand="0" w:noVBand="0"/>
      </w:tblPr>
      <w:tblGrid>
        <w:gridCol w:w="2880"/>
        <w:gridCol w:w="630"/>
        <w:gridCol w:w="1260"/>
        <w:gridCol w:w="236"/>
        <w:gridCol w:w="1204"/>
        <w:gridCol w:w="267"/>
        <w:gridCol w:w="1263"/>
        <w:gridCol w:w="267"/>
        <w:gridCol w:w="1173"/>
      </w:tblGrid>
      <w:tr w:rsidR="00093323" w:rsidRPr="00880EEB" w14:paraId="4A398E91" w14:textId="77777777" w:rsidTr="00EC65EE">
        <w:tc>
          <w:tcPr>
            <w:tcW w:w="2880" w:type="dxa"/>
          </w:tcPr>
          <w:p w14:paraId="054C7092" w14:textId="77777777" w:rsidR="00093323" w:rsidRPr="00147167" w:rsidRDefault="00093323" w:rsidP="00EE3B9C">
            <w:pPr>
              <w:spacing w:line="280" w:lineRule="atLeast"/>
              <w:ind w:right="-79"/>
              <w:rPr>
                <w:rFonts w:cs="Times New Roman"/>
                <w:color w:val="000000"/>
                <w:szCs w:val="22"/>
                <w:lang w:bidi="th-TH"/>
              </w:rPr>
            </w:pPr>
          </w:p>
        </w:tc>
        <w:tc>
          <w:tcPr>
            <w:tcW w:w="630" w:type="dxa"/>
          </w:tcPr>
          <w:p w14:paraId="608736BA" w14:textId="77777777" w:rsidR="00093323" w:rsidRPr="00147167" w:rsidRDefault="00093323" w:rsidP="00093323">
            <w:pPr>
              <w:spacing w:line="280" w:lineRule="atLeast"/>
              <w:ind w:left="-155" w:right="-108"/>
              <w:jc w:val="center"/>
              <w:rPr>
                <w:rFonts w:cs="Times New Roman"/>
                <w:i/>
                <w:iCs/>
                <w:color w:val="000000"/>
                <w:szCs w:val="22"/>
              </w:rPr>
            </w:pPr>
          </w:p>
        </w:tc>
        <w:tc>
          <w:tcPr>
            <w:tcW w:w="2700" w:type="dxa"/>
            <w:gridSpan w:val="3"/>
          </w:tcPr>
          <w:p w14:paraId="3E4B656C" w14:textId="77777777" w:rsidR="00093323" w:rsidRPr="00147167" w:rsidRDefault="00093323" w:rsidP="00EE3B9C">
            <w:pPr>
              <w:spacing w:line="280" w:lineRule="atLeast"/>
              <w:ind w:left="-155" w:right="-108"/>
              <w:jc w:val="center"/>
              <w:rPr>
                <w:rFonts w:cs="Times New Roman"/>
                <w:b/>
                <w:bCs/>
                <w:color w:val="000000"/>
                <w:szCs w:val="22"/>
              </w:rPr>
            </w:pPr>
            <w:r w:rsidRPr="00147167">
              <w:rPr>
                <w:rFonts w:cs="Times New Roman"/>
                <w:b/>
                <w:bCs/>
                <w:color w:val="000000"/>
                <w:szCs w:val="22"/>
              </w:rPr>
              <w:t>Consolidated</w:t>
            </w:r>
          </w:p>
        </w:tc>
        <w:tc>
          <w:tcPr>
            <w:tcW w:w="267" w:type="dxa"/>
          </w:tcPr>
          <w:p w14:paraId="6D7EB0A1" w14:textId="77777777" w:rsidR="00093323" w:rsidRPr="00147167" w:rsidRDefault="00093323" w:rsidP="00EE3B9C">
            <w:pPr>
              <w:spacing w:line="280" w:lineRule="atLeast"/>
              <w:ind w:left="-155" w:right="-288"/>
              <w:jc w:val="center"/>
              <w:rPr>
                <w:rFonts w:cs="Times New Roman"/>
                <w:b/>
                <w:bCs/>
                <w:color w:val="000000"/>
                <w:szCs w:val="22"/>
              </w:rPr>
            </w:pPr>
          </w:p>
        </w:tc>
        <w:tc>
          <w:tcPr>
            <w:tcW w:w="2703" w:type="dxa"/>
            <w:gridSpan w:val="3"/>
          </w:tcPr>
          <w:p w14:paraId="304B0CDF" w14:textId="77777777" w:rsidR="00093323" w:rsidRPr="00147167" w:rsidRDefault="00093323" w:rsidP="00EE3B9C">
            <w:pPr>
              <w:spacing w:line="280" w:lineRule="atLeast"/>
              <w:ind w:left="-155" w:right="-288"/>
              <w:jc w:val="center"/>
              <w:rPr>
                <w:rFonts w:cs="Times New Roman"/>
                <w:b/>
                <w:bCs/>
                <w:color w:val="000000"/>
                <w:szCs w:val="22"/>
              </w:rPr>
            </w:pPr>
            <w:r w:rsidRPr="00147167">
              <w:rPr>
                <w:rFonts w:cs="Times New Roman"/>
                <w:b/>
                <w:bCs/>
                <w:color w:val="000000"/>
                <w:szCs w:val="22"/>
              </w:rPr>
              <w:t xml:space="preserve">The Bank </w:t>
            </w:r>
          </w:p>
        </w:tc>
      </w:tr>
      <w:tr w:rsidR="00B66A2A" w:rsidRPr="00880EEB" w14:paraId="2AEF712B" w14:textId="77777777" w:rsidTr="00EC65EE">
        <w:tc>
          <w:tcPr>
            <w:tcW w:w="2880" w:type="dxa"/>
          </w:tcPr>
          <w:p w14:paraId="79A882A7" w14:textId="77777777" w:rsidR="00B66A2A" w:rsidRPr="00147167" w:rsidRDefault="00B66A2A" w:rsidP="00B66A2A">
            <w:pPr>
              <w:spacing w:line="280" w:lineRule="atLeast"/>
              <w:ind w:right="-79"/>
              <w:rPr>
                <w:rFonts w:cs="Times New Roman"/>
                <w:color w:val="000000"/>
                <w:szCs w:val="22"/>
                <w:lang w:bidi="th-TH"/>
              </w:rPr>
            </w:pPr>
          </w:p>
        </w:tc>
        <w:tc>
          <w:tcPr>
            <w:tcW w:w="630" w:type="dxa"/>
          </w:tcPr>
          <w:p w14:paraId="50A940A5" w14:textId="7180F5F5" w:rsidR="00B66A2A" w:rsidRPr="00147167" w:rsidRDefault="00B66A2A" w:rsidP="00B66A2A">
            <w:pPr>
              <w:spacing w:line="280" w:lineRule="atLeast"/>
              <w:ind w:left="-108" w:right="-108"/>
              <w:jc w:val="center"/>
              <w:rPr>
                <w:rFonts w:cs="Times New Roman"/>
                <w:i/>
                <w:iCs/>
                <w:szCs w:val="22"/>
              </w:rPr>
            </w:pPr>
            <w:r w:rsidRPr="00147167">
              <w:rPr>
                <w:rFonts w:cs="Times New Roman"/>
                <w:i/>
                <w:iCs/>
                <w:szCs w:val="22"/>
              </w:rPr>
              <w:t>Note</w:t>
            </w:r>
          </w:p>
        </w:tc>
        <w:tc>
          <w:tcPr>
            <w:tcW w:w="1260" w:type="dxa"/>
            <w:vAlign w:val="bottom"/>
          </w:tcPr>
          <w:p w14:paraId="0821DD13" w14:textId="4BB008D2" w:rsidR="00B66A2A" w:rsidRPr="00147167" w:rsidRDefault="00C264A1" w:rsidP="00B66A2A">
            <w:pPr>
              <w:spacing w:line="280" w:lineRule="atLeast"/>
              <w:ind w:left="-108" w:right="-108"/>
              <w:jc w:val="center"/>
              <w:rPr>
                <w:rFonts w:cs="Times New Roman"/>
                <w:szCs w:val="22"/>
              </w:rPr>
            </w:pPr>
            <w:r>
              <w:rPr>
                <w:rFonts w:cs="Times New Roman"/>
                <w:szCs w:val="22"/>
              </w:rPr>
              <w:t>2023</w:t>
            </w:r>
          </w:p>
        </w:tc>
        <w:tc>
          <w:tcPr>
            <w:tcW w:w="236" w:type="dxa"/>
          </w:tcPr>
          <w:p w14:paraId="162AE14B" w14:textId="77777777" w:rsidR="00B66A2A" w:rsidRPr="00147167" w:rsidRDefault="00B66A2A" w:rsidP="00B66A2A">
            <w:pPr>
              <w:spacing w:line="280" w:lineRule="atLeast"/>
              <w:ind w:left="-108" w:right="-108"/>
              <w:rPr>
                <w:rFonts w:cs="Times New Roman"/>
                <w:szCs w:val="22"/>
                <w:rtl/>
                <w:cs/>
              </w:rPr>
            </w:pPr>
          </w:p>
        </w:tc>
        <w:tc>
          <w:tcPr>
            <w:tcW w:w="1204" w:type="dxa"/>
          </w:tcPr>
          <w:p w14:paraId="0611C75A" w14:textId="4798256A" w:rsidR="00B66A2A" w:rsidRPr="00147167" w:rsidRDefault="00C264A1" w:rsidP="00B66A2A">
            <w:pPr>
              <w:spacing w:line="280" w:lineRule="atLeast"/>
              <w:ind w:left="-108" w:right="-108"/>
              <w:jc w:val="center"/>
              <w:rPr>
                <w:rFonts w:cs="Times New Roman"/>
                <w:szCs w:val="22"/>
              </w:rPr>
            </w:pPr>
            <w:r>
              <w:rPr>
                <w:rFonts w:cs="Times New Roman"/>
                <w:szCs w:val="22"/>
              </w:rPr>
              <w:t>2022</w:t>
            </w:r>
          </w:p>
        </w:tc>
        <w:tc>
          <w:tcPr>
            <w:tcW w:w="267" w:type="dxa"/>
          </w:tcPr>
          <w:p w14:paraId="731977A6" w14:textId="77777777" w:rsidR="00B66A2A" w:rsidRPr="00147167" w:rsidRDefault="00B66A2A" w:rsidP="00B66A2A">
            <w:pPr>
              <w:spacing w:line="280" w:lineRule="atLeast"/>
              <w:ind w:left="-117" w:right="-288"/>
              <w:jc w:val="center"/>
              <w:rPr>
                <w:rFonts w:cs="Times New Roman"/>
                <w:snapToGrid w:val="0"/>
                <w:szCs w:val="22"/>
                <w:lang w:eastAsia="th-TH" w:bidi="th-TH"/>
              </w:rPr>
            </w:pPr>
          </w:p>
        </w:tc>
        <w:tc>
          <w:tcPr>
            <w:tcW w:w="1263" w:type="dxa"/>
            <w:vAlign w:val="bottom"/>
          </w:tcPr>
          <w:p w14:paraId="330FFEBC" w14:textId="2DCB107F" w:rsidR="00B66A2A" w:rsidRPr="00147167" w:rsidRDefault="00C264A1" w:rsidP="00B66A2A">
            <w:pPr>
              <w:spacing w:line="280" w:lineRule="atLeast"/>
              <w:ind w:left="-108" w:right="-108"/>
              <w:jc w:val="center"/>
              <w:rPr>
                <w:rFonts w:cs="Times New Roman"/>
                <w:szCs w:val="22"/>
              </w:rPr>
            </w:pPr>
            <w:r>
              <w:rPr>
                <w:rFonts w:cs="Times New Roman"/>
                <w:szCs w:val="22"/>
              </w:rPr>
              <w:t>2023</w:t>
            </w:r>
          </w:p>
        </w:tc>
        <w:tc>
          <w:tcPr>
            <w:tcW w:w="267" w:type="dxa"/>
          </w:tcPr>
          <w:p w14:paraId="07AC4DA3" w14:textId="77777777" w:rsidR="00B66A2A" w:rsidRPr="00147167" w:rsidRDefault="00B66A2A" w:rsidP="00B66A2A">
            <w:pPr>
              <w:spacing w:line="280" w:lineRule="atLeast"/>
              <w:ind w:left="-108" w:right="-108"/>
              <w:rPr>
                <w:rFonts w:cs="Times New Roman"/>
                <w:szCs w:val="22"/>
                <w:rtl/>
                <w:cs/>
              </w:rPr>
            </w:pPr>
          </w:p>
        </w:tc>
        <w:tc>
          <w:tcPr>
            <w:tcW w:w="1173" w:type="dxa"/>
          </w:tcPr>
          <w:p w14:paraId="782B29CC" w14:textId="7804D010" w:rsidR="00B66A2A" w:rsidRPr="00147167" w:rsidRDefault="00C264A1" w:rsidP="00B66A2A">
            <w:pPr>
              <w:spacing w:line="280" w:lineRule="atLeast"/>
              <w:ind w:left="-108" w:right="-108"/>
              <w:jc w:val="center"/>
              <w:rPr>
                <w:rFonts w:cs="Times New Roman"/>
                <w:szCs w:val="22"/>
              </w:rPr>
            </w:pPr>
            <w:r>
              <w:rPr>
                <w:rFonts w:cs="Times New Roman"/>
                <w:szCs w:val="22"/>
              </w:rPr>
              <w:t>2022</w:t>
            </w:r>
          </w:p>
        </w:tc>
      </w:tr>
      <w:tr w:rsidR="00B66A2A" w:rsidRPr="00880EEB" w14:paraId="6388DA65" w14:textId="77777777" w:rsidTr="00EC65EE">
        <w:tc>
          <w:tcPr>
            <w:tcW w:w="2880" w:type="dxa"/>
          </w:tcPr>
          <w:p w14:paraId="57369ABB" w14:textId="77777777" w:rsidR="00B66A2A" w:rsidRPr="00147167" w:rsidRDefault="00B66A2A" w:rsidP="00B66A2A">
            <w:pPr>
              <w:spacing w:line="280" w:lineRule="atLeast"/>
              <w:ind w:right="-79"/>
              <w:rPr>
                <w:rFonts w:cs="Times New Roman"/>
                <w:color w:val="000000"/>
                <w:szCs w:val="22"/>
                <w:lang w:bidi="th-TH"/>
              </w:rPr>
            </w:pPr>
          </w:p>
        </w:tc>
        <w:tc>
          <w:tcPr>
            <w:tcW w:w="630" w:type="dxa"/>
          </w:tcPr>
          <w:p w14:paraId="64DACFAC" w14:textId="77777777" w:rsidR="00B66A2A" w:rsidRPr="00147167" w:rsidRDefault="00B66A2A" w:rsidP="00B66A2A">
            <w:pPr>
              <w:spacing w:line="280" w:lineRule="atLeast"/>
              <w:ind w:left="-108" w:right="-108"/>
              <w:jc w:val="center"/>
              <w:rPr>
                <w:rFonts w:cs="Times New Roman"/>
                <w:i/>
                <w:iCs/>
                <w:snapToGrid w:val="0"/>
                <w:szCs w:val="22"/>
                <w:lang w:eastAsia="th-TH" w:bidi="th-TH"/>
              </w:rPr>
            </w:pPr>
          </w:p>
        </w:tc>
        <w:tc>
          <w:tcPr>
            <w:tcW w:w="5670" w:type="dxa"/>
            <w:gridSpan w:val="7"/>
          </w:tcPr>
          <w:p w14:paraId="395DEE39" w14:textId="77777777" w:rsidR="00B66A2A" w:rsidRPr="00147167" w:rsidRDefault="00B66A2A" w:rsidP="00B66A2A">
            <w:pPr>
              <w:spacing w:line="280" w:lineRule="atLeast"/>
              <w:ind w:left="-108" w:right="-108"/>
              <w:jc w:val="center"/>
              <w:rPr>
                <w:rFonts w:cs="Times New Roman"/>
                <w:szCs w:val="22"/>
              </w:rPr>
            </w:pPr>
            <w:r w:rsidRPr="00147167">
              <w:rPr>
                <w:rFonts w:cs="Times New Roman"/>
                <w:i/>
                <w:iCs/>
                <w:snapToGrid w:val="0"/>
                <w:szCs w:val="22"/>
                <w:lang w:eastAsia="th-TH" w:bidi="th-TH"/>
              </w:rPr>
              <w:t>(in thousand Baht)</w:t>
            </w:r>
          </w:p>
        </w:tc>
      </w:tr>
      <w:tr w:rsidR="00793490" w:rsidRPr="00880EEB" w14:paraId="7E76A0AC" w14:textId="77777777" w:rsidTr="00080F43">
        <w:tc>
          <w:tcPr>
            <w:tcW w:w="2880" w:type="dxa"/>
          </w:tcPr>
          <w:p w14:paraId="0B248469" w14:textId="77777777" w:rsidR="00793490" w:rsidRPr="00EC65EE" w:rsidRDefault="00793490" w:rsidP="00080F43">
            <w:pPr>
              <w:pStyle w:val="Footer"/>
              <w:tabs>
                <w:tab w:val="left" w:pos="162"/>
              </w:tabs>
              <w:spacing w:line="280" w:lineRule="atLeast"/>
              <w:ind w:right="1"/>
              <w:rPr>
                <w:rFonts w:cs="Times New Roman"/>
                <w:color w:val="000000"/>
                <w:sz w:val="22"/>
                <w:szCs w:val="22"/>
              </w:rPr>
            </w:pPr>
            <w:r w:rsidRPr="00EC65EE">
              <w:rPr>
                <w:rFonts w:cs="Times New Roman"/>
                <w:color w:val="000000"/>
                <w:sz w:val="22"/>
                <w:szCs w:val="22"/>
              </w:rPr>
              <w:t>Accrued expenses</w:t>
            </w:r>
          </w:p>
        </w:tc>
        <w:tc>
          <w:tcPr>
            <w:tcW w:w="630" w:type="dxa"/>
          </w:tcPr>
          <w:p w14:paraId="12F872C2" w14:textId="77777777" w:rsidR="00793490" w:rsidRPr="00147167" w:rsidRDefault="00793490" w:rsidP="00080F43">
            <w:pPr>
              <w:spacing w:line="280" w:lineRule="atLeast"/>
              <w:ind w:left="-109" w:right="-108"/>
              <w:jc w:val="center"/>
              <w:rPr>
                <w:rFonts w:cs="Times New Roman"/>
                <w:i/>
                <w:iCs/>
                <w:color w:val="000000"/>
                <w:szCs w:val="22"/>
              </w:rPr>
            </w:pPr>
          </w:p>
        </w:tc>
        <w:tc>
          <w:tcPr>
            <w:tcW w:w="1260" w:type="dxa"/>
            <w:shd w:val="clear" w:color="auto" w:fill="auto"/>
          </w:tcPr>
          <w:p w14:paraId="6057424F" w14:textId="76CB2419" w:rsidR="00793490" w:rsidRPr="0093239C" w:rsidRDefault="00793490" w:rsidP="00080F43">
            <w:pPr>
              <w:tabs>
                <w:tab w:val="decimal" w:pos="1002"/>
              </w:tabs>
              <w:spacing w:line="280" w:lineRule="atLeast"/>
              <w:ind w:right="-108"/>
              <w:rPr>
                <w:rFonts w:cs="Times New Roman"/>
                <w:color w:val="000000"/>
                <w:szCs w:val="22"/>
                <w:lang w:bidi="th-TH"/>
              </w:rPr>
            </w:pPr>
            <w:r w:rsidRPr="0093239C">
              <w:rPr>
                <w:rFonts w:cs="Times New Roman"/>
                <w:szCs w:val="22"/>
              </w:rPr>
              <w:t>1,064,962</w:t>
            </w:r>
          </w:p>
        </w:tc>
        <w:tc>
          <w:tcPr>
            <w:tcW w:w="236" w:type="dxa"/>
            <w:shd w:val="clear" w:color="auto" w:fill="auto"/>
          </w:tcPr>
          <w:p w14:paraId="0E97B5A2" w14:textId="77777777" w:rsidR="00793490" w:rsidRPr="00147167" w:rsidRDefault="00793490" w:rsidP="00080F43">
            <w:pPr>
              <w:tabs>
                <w:tab w:val="decimal" w:pos="930"/>
              </w:tabs>
              <w:spacing w:line="280" w:lineRule="atLeast"/>
              <w:jc w:val="right"/>
              <w:rPr>
                <w:rFonts w:cs="Times New Roman"/>
                <w:color w:val="000000"/>
                <w:szCs w:val="22"/>
              </w:rPr>
            </w:pPr>
          </w:p>
        </w:tc>
        <w:tc>
          <w:tcPr>
            <w:tcW w:w="1204" w:type="dxa"/>
            <w:shd w:val="clear" w:color="auto" w:fill="auto"/>
          </w:tcPr>
          <w:p w14:paraId="6D1FAEA9" w14:textId="77777777" w:rsidR="00793490" w:rsidRPr="00147167" w:rsidRDefault="00793490" w:rsidP="00080F43">
            <w:pPr>
              <w:tabs>
                <w:tab w:val="decimal" w:pos="1002"/>
              </w:tabs>
              <w:spacing w:line="280" w:lineRule="atLeast"/>
              <w:ind w:right="-108"/>
              <w:rPr>
                <w:rFonts w:cs="Times New Roman"/>
                <w:color w:val="000000"/>
                <w:szCs w:val="22"/>
              </w:rPr>
            </w:pPr>
            <w:r w:rsidRPr="00147167">
              <w:rPr>
                <w:rFonts w:cs="Times New Roman"/>
                <w:color w:val="000000"/>
                <w:szCs w:val="22"/>
              </w:rPr>
              <w:t>948,478</w:t>
            </w:r>
          </w:p>
        </w:tc>
        <w:tc>
          <w:tcPr>
            <w:tcW w:w="267" w:type="dxa"/>
            <w:shd w:val="clear" w:color="auto" w:fill="auto"/>
            <w:vAlign w:val="bottom"/>
          </w:tcPr>
          <w:p w14:paraId="737C8D0A" w14:textId="77777777" w:rsidR="00793490" w:rsidRPr="00147167" w:rsidRDefault="00793490" w:rsidP="00080F43">
            <w:pPr>
              <w:tabs>
                <w:tab w:val="decimal" w:pos="930"/>
              </w:tabs>
              <w:spacing w:line="280" w:lineRule="atLeast"/>
              <w:jc w:val="right"/>
              <w:rPr>
                <w:rFonts w:cs="Times New Roman"/>
                <w:color w:val="000000"/>
                <w:szCs w:val="22"/>
              </w:rPr>
            </w:pPr>
          </w:p>
        </w:tc>
        <w:tc>
          <w:tcPr>
            <w:tcW w:w="1263" w:type="dxa"/>
            <w:shd w:val="clear" w:color="auto" w:fill="auto"/>
          </w:tcPr>
          <w:p w14:paraId="0C3BBE62" w14:textId="5D289404" w:rsidR="00793490" w:rsidRPr="0093239C" w:rsidRDefault="00793490" w:rsidP="00080F43">
            <w:pPr>
              <w:tabs>
                <w:tab w:val="decimal" w:pos="1002"/>
              </w:tabs>
              <w:spacing w:line="280" w:lineRule="atLeast"/>
              <w:ind w:right="-108"/>
              <w:rPr>
                <w:rFonts w:cs="Times New Roman"/>
                <w:color w:val="000000"/>
                <w:szCs w:val="22"/>
                <w:lang w:bidi="th-TH"/>
              </w:rPr>
            </w:pPr>
            <w:r w:rsidRPr="0093239C">
              <w:rPr>
                <w:rFonts w:cs="Times New Roman"/>
                <w:szCs w:val="22"/>
              </w:rPr>
              <w:t>1,068,659</w:t>
            </w:r>
          </w:p>
        </w:tc>
        <w:tc>
          <w:tcPr>
            <w:tcW w:w="267" w:type="dxa"/>
          </w:tcPr>
          <w:p w14:paraId="6B0371EB" w14:textId="77777777" w:rsidR="00793490" w:rsidRPr="00147167" w:rsidRDefault="00793490" w:rsidP="00080F43">
            <w:pPr>
              <w:tabs>
                <w:tab w:val="decimal" w:pos="930"/>
              </w:tabs>
              <w:spacing w:line="280" w:lineRule="atLeast"/>
              <w:jc w:val="right"/>
              <w:rPr>
                <w:rFonts w:cs="Times New Roman"/>
                <w:color w:val="000000"/>
                <w:szCs w:val="22"/>
              </w:rPr>
            </w:pPr>
          </w:p>
        </w:tc>
        <w:tc>
          <w:tcPr>
            <w:tcW w:w="1173" w:type="dxa"/>
          </w:tcPr>
          <w:p w14:paraId="7E3626AC" w14:textId="77777777" w:rsidR="00793490" w:rsidRPr="00147167" w:rsidRDefault="00793490" w:rsidP="00080F43">
            <w:pPr>
              <w:tabs>
                <w:tab w:val="decimal" w:pos="1002"/>
              </w:tabs>
              <w:spacing w:line="280" w:lineRule="atLeast"/>
              <w:ind w:right="-108"/>
              <w:rPr>
                <w:rFonts w:cs="Times New Roman"/>
                <w:color w:val="000000"/>
                <w:szCs w:val="22"/>
              </w:rPr>
            </w:pPr>
            <w:r w:rsidRPr="00147167">
              <w:rPr>
                <w:rFonts w:cs="Times New Roman"/>
                <w:color w:val="000000"/>
                <w:szCs w:val="22"/>
              </w:rPr>
              <w:t>946,546</w:t>
            </w:r>
          </w:p>
        </w:tc>
      </w:tr>
      <w:tr w:rsidR="000847BB" w:rsidRPr="00880EEB" w14:paraId="161AA08F" w14:textId="77777777" w:rsidTr="00080F43">
        <w:tc>
          <w:tcPr>
            <w:tcW w:w="2880" w:type="dxa"/>
            <w:vAlign w:val="bottom"/>
          </w:tcPr>
          <w:p w14:paraId="142F3ECB" w14:textId="0FF184A8" w:rsidR="000847BB" w:rsidRPr="000847BB" w:rsidRDefault="000847BB" w:rsidP="000847BB">
            <w:pPr>
              <w:pStyle w:val="Footer"/>
              <w:tabs>
                <w:tab w:val="left" w:pos="162"/>
              </w:tabs>
              <w:spacing w:line="280" w:lineRule="atLeast"/>
              <w:ind w:right="1"/>
              <w:rPr>
                <w:rFonts w:cs="Times New Roman"/>
                <w:color w:val="000000"/>
                <w:sz w:val="22"/>
                <w:szCs w:val="22"/>
              </w:rPr>
            </w:pPr>
            <w:r w:rsidRPr="000847BB">
              <w:rPr>
                <w:rFonts w:cs="Times New Roman"/>
                <w:color w:val="000000"/>
                <w:sz w:val="22"/>
                <w:szCs w:val="22"/>
              </w:rPr>
              <w:t>Lease liabilities</w:t>
            </w:r>
          </w:p>
        </w:tc>
        <w:tc>
          <w:tcPr>
            <w:tcW w:w="630" w:type="dxa"/>
          </w:tcPr>
          <w:p w14:paraId="7388AD03" w14:textId="59B48D91" w:rsidR="000847BB" w:rsidRPr="00147167" w:rsidRDefault="000847BB" w:rsidP="000847BB">
            <w:pPr>
              <w:spacing w:line="280" w:lineRule="atLeast"/>
              <w:ind w:left="-109" w:right="-108"/>
              <w:jc w:val="center"/>
              <w:rPr>
                <w:rFonts w:cs="Times New Roman"/>
                <w:i/>
                <w:iCs/>
                <w:color w:val="000000"/>
                <w:szCs w:val="22"/>
              </w:rPr>
            </w:pPr>
            <w:r w:rsidRPr="00147167">
              <w:rPr>
                <w:rFonts w:cs="Times New Roman"/>
                <w:i/>
                <w:iCs/>
                <w:color w:val="000000"/>
                <w:szCs w:val="22"/>
              </w:rPr>
              <w:t>3</w:t>
            </w:r>
            <w:r>
              <w:rPr>
                <w:rFonts w:cs="Times New Roman"/>
                <w:i/>
                <w:iCs/>
                <w:color w:val="000000"/>
                <w:szCs w:val="22"/>
              </w:rPr>
              <w:t>5</w:t>
            </w:r>
          </w:p>
        </w:tc>
        <w:tc>
          <w:tcPr>
            <w:tcW w:w="1260" w:type="dxa"/>
            <w:shd w:val="clear" w:color="auto" w:fill="auto"/>
          </w:tcPr>
          <w:p w14:paraId="5D623FED" w14:textId="636EEA7E" w:rsidR="000847BB" w:rsidRPr="00793490" w:rsidRDefault="00793490" w:rsidP="000847BB">
            <w:pPr>
              <w:tabs>
                <w:tab w:val="decimal" w:pos="1002"/>
              </w:tabs>
              <w:spacing w:line="280" w:lineRule="atLeast"/>
              <w:ind w:right="-108"/>
              <w:rPr>
                <w:rFonts w:cs="Times New Roman"/>
                <w:color w:val="000000"/>
                <w:szCs w:val="22"/>
              </w:rPr>
            </w:pPr>
            <w:r w:rsidRPr="0093239C">
              <w:rPr>
                <w:rFonts w:cs="Times New Roman"/>
                <w:szCs w:val="22"/>
              </w:rPr>
              <w:t>808,922</w:t>
            </w:r>
          </w:p>
        </w:tc>
        <w:tc>
          <w:tcPr>
            <w:tcW w:w="236" w:type="dxa"/>
            <w:shd w:val="clear" w:color="auto" w:fill="auto"/>
          </w:tcPr>
          <w:p w14:paraId="1D3B6069" w14:textId="77777777" w:rsidR="000847BB" w:rsidRPr="00147167" w:rsidRDefault="000847BB" w:rsidP="000847BB">
            <w:pPr>
              <w:tabs>
                <w:tab w:val="decimal" w:pos="930"/>
              </w:tabs>
              <w:spacing w:line="280" w:lineRule="atLeast"/>
              <w:jc w:val="right"/>
              <w:rPr>
                <w:rFonts w:cs="Times New Roman"/>
                <w:color w:val="000000"/>
                <w:szCs w:val="22"/>
              </w:rPr>
            </w:pPr>
          </w:p>
        </w:tc>
        <w:tc>
          <w:tcPr>
            <w:tcW w:w="1204" w:type="dxa"/>
            <w:shd w:val="clear" w:color="auto" w:fill="auto"/>
          </w:tcPr>
          <w:p w14:paraId="09EE528C" w14:textId="66BB8AF3" w:rsidR="000847BB" w:rsidRPr="00147167" w:rsidRDefault="000847BB" w:rsidP="000847BB">
            <w:pPr>
              <w:tabs>
                <w:tab w:val="decimal" w:pos="1002"/>
              </w:tabs>
              <w:spacing w:line="280" w:lineRule="atLeast"/>
              <w:ind w:right="-108"/>
              <w:rPr>
                <w:rFonts w:cs="Times New Roman"/>
                <w:color w:val="000000"/>
                <w:szCs w:val="22"/>
              </w:rPr>
            </w:pPr>
            <w:r w:rsidRPr="00147167">
              <w:rPr>
                <w:rFonts w:cs="Times New Roman"/>
                <w:color w:val="000000"/>
                <w:szCs w:val="22"/>
              </w:rPr>
              <w:t>688,564</w:t>
            </w:r>
          </w:p>
        </w:tc>
        <w:tc>
          <w:tcPr>
            <w:tcW w:w="267" w:type="dxa"/>
            <w:shd w:val="clear" w:color="auto" w:fill="auto"/>
            <w:vAlign w:val="bottom"/>
          </w:tcPr>
          <w:p w14:paraId="16E17365" w14:textId="77777777" w:rsidR="000847BB" w:rsidRPr="00147167" w:rsidRDefault="000847BB" w:rsidP="000847BB">
            <w:pPr>
              <w:tabs>
                <w:tab w:val="decimal" w:pos="930"/>
              </w:tabs>
              <w:spacing w:line="280" w:lineRule="atLeast"/>
              <w:jc w:val="right"/>
              <w:rPr>
                <w:rFonts w:cs="Times New Roman"/>
                <w:color w:val="000000"/>
                <w:szCs w:val="22"/>
              </w:rPr>
            </w:pPr>
          </w:p>
        </w:tc>
        <w:tc>
          <w:tcPr>
            <w:tcW w:w="1263" w:type="dxa"/>
            <w:shd w:val="clear" w:color="auto" w:fill="auto"/>
          </w:tcPr>
          <w:p w14:paraId="62149573" w14:textId="314CDACA" w:rsidR="000847BB" w:rsidRPr="0093239C" w:rsidRDefault="00793490" w:rsidP="000847BB">
            <w:pPr>
              <w:tabs>
                <w:tab w:val="decimal" w:pos="1002"/>
              </w:tabs>
              <w:spacing w:line="280" w:lineRule="atLeast"/>
              <w:ind w:right="-108"/>
              <w:rPr>
                <w:rFonts w:cs="Times New Roman"/>
                <w:color w:val="000000"/>
                <w:szCs w:val="22"/>
                <w:lang w:bidi="th-TH"/>
              </w:rPr>
            </w:pPr>
            <w:r w:rsidRPr="0093239C">
              <w:rPr>
                <w:rFonts w:cs="Times New Roman"/>
                <w:szCs w:val="22"/>
              </w:rPr>
              <w:t>806,795</w:t>
            </w:r>
          </w:p>
        </w:tc>
        <w:tc>
          <w:tcPr>
            <w:tcW w:w="267" w:type="dxa"/>
            <w:vAlign w:val="bottom"/>
          </w:tcPr>
          <w:p w14:paraId="4AB6399D" w14:textId="77777777" w:rsidR="000847BB" w:rsidRPr="00147167" w:rsidRDefault="000847BB" w:rsidP="000847BB">
            <w:pPr>
              <w:tabs>
                <w:tab w:val="decimal" w:pos="930"/>
              </w:tabs>
              <w:spacing w:line="280" w:lineRule="atLeast"/>
              <w:jc w:val="right"/>
              <w:rPr>
                <w:rFonts w:cs="Times New Roman"/>
                <w:color w:val="000000"/>
                <w:szCs w:val="22"/>
              </w:rPr>
            </w:pPr>
          </w:p>
        </w:tc>
        <w:tc>
          <w:tcPr>
            <w:tcW w:w="1173" w:type="dxa"/>
          </w:tcPr>
          <w:p w14:paraId="4BCD17E6" w14:textId="43CE67EA" w:rsidR="000847BB" w:rsidRPr="00147167" w:rsidRDefault="000847BB" w:rsidP="000847BB">
            <w:pPr>
              <w:tabs>
                <w:tab w:val="decimal" w:pos="1002"/>
              </w:tabs>
              <w:spacing w:line="280" w:lineRule="atLeast"/>
              <w:ind w:right="-108"/>
              <w:rPr>
                <w:rFonts w:cs="Times New Roman"/>
                <w:color w:val="000000"/>
                <w:szCs w:val="22"/>
              </w:rPr>
            </w:pPr>
            <w:r w:rsidRPr="00147167">
              <w:rPr>
                <w:rFonts w:cs="Times New Roman"/>
                <w:color w:val="000000"/>
                <w:szCs w:val="22"/>
              </w:rPr>
              <w:t>685,477</w:t>
            </w:r>
          </w:p>
        </w:tc>
      </w:tr>
      <w:tr w:rsidR="00793490" w:rsidRPr="00880EEB" w14:paraId="4FC8F990" w14:textId="77777777" w:rsidTr="00080F43">
        <w:tc>
          <w:tcPr>
            <w:tcW w:w="2880" w:type="dxa"/>
          </w:tcPr>
          <w:p w14:paraId="22D0F92D" w14:textId="7C3A023D" w:rsidR="00793490" w:rsidRPr="00147167" w:rsidRDefault="00793490" w:rsidP="00793490">
            <w:pPr>
              <w:tabs>
                <w:tab w:val="left" w:pos="162"/>
              </w:tabs>
              <w:spacing w:line="280" w:lineRule="atLeast"/>
              <w:ind w:right="1"/>
              <w:rPr>
                <w:rFonts w:cs="Times New Roman"/>
                <w:color w:val="000000"/>
                <w:szCs w:val="22"/>
              </w:rPr>
            </w:pPr>
            <w:r w:rsidRPr="00147167">
              <w:rPr>
                <w:rFonts w:cs="Times New Roman"/>
                <w:color w:val="000000"/>
                <w:szCs w:val="22"/>
              </w:rPr>
              <w:t>Accrued interest expenses</w:t>
            </w:r>
          </w:p>
        </w:tc>
        <w:tc>
          <w:tcPr>
            <w:tcW w:w="630" w:type="dxa"/>
          </w:tcPr>
          <w:p w14:paraId="45F3F343" w14:textId="4CB6D4D9" w:rsidR="00793490" w:rsidRPr="00147167" w:rsidRDefault="00793490" w:rsidP="00793490">
            <w:pPr>
              <w:spacing w:line="280" w:lineRule="atLeast"/>
              <w:ind w:left="-109" w:right="-108"/>
              <w:jc w:val="center"/>
              <w:rPr>
                <w:rFonts w:cs="Times New Roman"/>
                <w:i/>
                <w:iCs/>
                <w:color w:val="000000"/>
                <w:szCs w:val="22"/>
              </w:rPr>
            </w:pPr>
          </w:p>
        </w:tc>
        <w:tc>
          <w:tcPr>
            <w:tcW w:w="1260" w:type="dxa"/>
            <w:shd w:val="clear" w:color="auto" w:fill="auto"/>
          </w:tcPr>
          <w:p w14:paraId="3AC828DB" w14:textId="2C08C8D7"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416,524 </w:t>
            </w:r>
          </w:p>
        </w:tc>
        <w:tc>
          <w:tcPr>
            <w:tcW w:w="236" w:type="dxa"/>
            <w:shd w:val="clear" w:color="auto" w:fill="auto"/>
          </w:tcPr>
          <w:p w14:paraId="2BD43965" w14:textId="77777777" w:rsidR="00793490" w:rsidRPr="00147167" w:rsidRDefault="00793490" w:rsidP="00793490">
            <w:pPr>
              <w:tabs>
                <w:tab w:val="decimal" w:pos="930"/>
              </w:tabs>
              <w:spacing w:line="280" w:lineRule="atLeast"/>
              <w:jc w:val="right"/>
              <w:rPr>
                <w:rFonts w:cs="Times New Roman"/>
                <w:color w:val="000000"/>
                <w:szCs w:val="22"/>
              </w:rPr>
            </w:pPr>
          </w:p>
        </w:tc>
        <w:tc>
          <w:tcPr>
            <w:tcW w:w="1204" w:type="dxa"/>
            <w:shd w:val="clear" w:color="auto" w:fill="auto"/>
          </w:tcPr>
          <w:p w14:paraId="07AA9762" w14:textId="5874E182"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401,868</w:t>
            </w:r>
          </w:p>
        </w:tc>
        <w:tc>
          <w:tcPr>
            <w:tcW w:w="267" w:type="dxa"/>
            <w:shd w:val="clear" w:color="auto" w:fill="auto"/>
            <w:vAlign w:val="bottom"/>
          </w:tcPr>
          <w:p w14:paraId="367E4D37" w14:textId="77777777" w:rsidR="00793490" w:rsidRPr="00147167" w:rsidRDefault="00793490" w:rsidP="00793490">
            <w:pPr>
              <w:tabs>
                <w:tab w:val="decimal" w:pos="930"/>
              </w:tabs>
              <w:spacing w:line="280" w:lineRule="atLeast"/>
              <w:jc w:val="right"/>
              <w:rPr>
                <w:rFonts w:cs="Times New Roman"/>
                <w:color w:val="000000"/>
                <w:szCs w:val="22"/>
              </w:rPr>
            </w:pPr>
          </w:p>
        </w:tc>
        <w:tc>
          <w:tcPr>
            <w:tcW w:w="1263" w:type="dxa"/>
            <w:shd w:val="clear" w:color="auto" w:fill="auto"/>
          </w:tcPr>
          <w:p w14:paraId="2664FCD1" w14:textId="37630C9A"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416,524</w:t>
            </w:r>
          </w:p>
        </w:tc>
        <w:tc>
          <w:tcPr>
            <w:tcW w:w="267" w:type="dxa"/>
            <w:vAlign w:val="bottom"/>
          </w:tcPr>
          <w:p w14:paraId="0B439C7F" w14:textId="77777777" w:rsidR="00793490" w:rsidRPr="00147167" w:rsidRDefault="00793490" w:rsidP="00793490">
            <w:pPr>
              <w:tabs>
                <w:tab w:val="decimal" w:pos="930"/>
              </w:tabs>
              <w:spacing w:line="280" w:lineRule="atLeast"/>
              <w:jc w:val="right"/>
              <w:rPr>
                <w:rFonts w:cs="Times New Roman"/>
                <w:color w:val="000000"/>
                <w:szCs w:val="22"/>
              </w:rPr>
            </w:pPr>
          </w:p>
        </w:tc>
        <w:tc>
          <w:tcPr>
            <w:tcW w:w="1173" w:type="dxa"/>
          </w:tcPr>
          <w:p w14:paraId="3BD75AF3" w14:textId="16FC221A"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401,868</w:t>
            </w:r>
          </w:p>
        </w:tc>
      </w:tr>
      <w:tr w:rsidR="00793490" w:rsidRPr="00880EEB" w14:paraId="486939DE" w14:textId="77777777" w:rsidTr="00EC65EE">
        <w:tc>
          <w:tcPr>
            <w:tcW w:w="2880" w:type="dxa"/>
            <w:vAlign w:val="bottom"/>
          </w:tcPr>
          <w:p w14:paraId="6C1AE89E" w14:textId="73A84195" w:rsidR="00793490" w:rsidRPr="00147167" w:rsidRDefault="00793490" w:rsidP="00793490">
            <w:pPr>
              <w:tabs>
                <w:tab w:val="left" w:pos="162"/>
              </w:tabs>
              <w:spacing w:line="280" w:lineRule="atLeast"/>
              <w:ind w:right="1"/>
              <w:rPr>
                <w:rFonts w:cs="Times New Roman"/>
                <w:color w:val="000000"/>
                <w:szCs w:val="22"/>
              </w:rPr>
            </w:pPr>
            <w:r w:rsidRPr="00147167">
              <w:rPr>
                <w:rFonts w:cs="Times New Roman"/>
                <w:color w:val="000000"/>
                <w:szCs w:val="22"/>
              </w:rPr>
              <w:t>Corporate income tax payable</w:t>
            </w:r>
          </w:p>
        </w:tc>
        <w:tc>
          <w:tcPr>
            <w:tcW w:w="630" w:type="dxa"/>
          </w:tcPr>
          <w:p w14:paraId="5F5AF766" w14:textId="77777777" w:rsidR="00793490" w:rsidRPr="00147167" w:rsidRDefault="00793490" w:rsidP="00793490">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3FD1E397" w14:textId="680DB778"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350,303 </w:t>
            </w:r>
          </w:p>
        </w:tc>
        <w:tc>
          <w:tcPr>
            <w:tcW w:w="236" w:type="dxa"/>
            <w:shd w:val="clear" w:color="auto" w:fill="auto"/>
          </w:tcPr>
          <w:p w14:paraId="7214E208" w14:textId="77777777" w:rsidR="00793490" w:rsidRPr="00147167" w:rsidRDefault="00793490" w:rsidP="00793490">
            <w:pPr>
              <w:tabs>
                <w:tab w:val="decimal" w:pos="930"/>
              </w:tabs>
              <w:spacing w:line="280" w:lineRule="atLeast"/>
              <w:jc w:val="right"/>
              <w:rPr>
                <w:rFonts w:cs="Times New Roman"/>
                <w:color w:val="000000"/>
                <w:szCs w:val="22"/>
              </w:rPr>
            </w:pPr>
          </w:p>
        </w:tc>
        <w:tc>
          <w:tcPr>
            <w:tcW w:w="1204" w:type="dxa"/>
            <w:shd w:val="clear" w:color="auto" w:fill="auto"/>
          </w:tcPr>
          <w:p w14:paraId="2630465E" w14:textId="7CE9C263"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440,187</w:t>
            </w:r>
          </w:p>
        </w:tc>
        <w:tc>
          <w:tcPr>
            <w:tcW w:w="267" w:type="dxa"/>
            <w:shd w:val="clear" w:color="auto" w:fill="auto"/>
            <w:vAlign w:val="bottom"/>
          </w:tcPr>
          <w:p w14:paraId="2508488F" w14:textId="77777777" w:rsidR="00793490" w:rsidRPr="00147167" w:rsidRDefault="00793490" w:rsidP="00793490">
            <w:pPr>
              <w:tabs>
                <w:tab w:val="decimal" w:pos="930"/>
              </w:tabs>
              <w:spacing w:line="280" w:lineRule="atLeast"/>
              <w:jc w:val="right"/>
              <w:rPr>
                <w:rFonts w:cs="Times New Roman"/>
                <w:color w:val="000000"/>
                <w:szCs w:val="22"/>
              </w:rPr>
            </w:pPr>
          </w:p>
        </w:tc>
        <w:tc>
          <w:tcPr>
            <w:tcW w:w="1263" w:type="dxa"/>
            <w:shd w:val="clear" w:color="auto" w:fill="auto"/>
          </w:tcPr>
          <w:p w14:paraId="49D46992" w14:textId="294C7A22"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350,303 </w:t>
            </w:r>
          </w:p>
        </w:tc>
        <w:tc>
          <w:tcPr>
            <w:tcW w:w="267" w:type="dxa"/>
            <w:vAlign w:val="bottom"/>
          </w:tcPr>
          <w:p w14:paraId="74E2D4C9" w14:textId="77777777" w:rsidR="00793490" w:rsidRPr="00147167" w:rsidRDefault="00793490" w:rsidP="00793490">
            <w:pPr>
              <w:tabs>
                <w:tab w:val="decimal" w:pos="930"/>
              </w:tabs>
              <w:spacing w:line="280" w:lineRule="atLeast"/>
              <w:jc w:val="right"/>
              <w:rPr>
                <w:rFonts w:cs="Times New Roman"/>
                <w:color w:val="000000"/>
                <w:szCs w:val="22"/>
              </w:rPr>
            </w:pPr>
          </w:p>
        </w:tc>
        <w:tc>
          <w:tcPr>
            <w:tcW w:w="1173" w:type="dxa"/>
          </w:tcPr>
          <w:p w14:paraId="3D0A1F8D" w14:textId="3BDD7103"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440,187</w:t>
            </w:r>
          </w:p>
        </w:tc>
      </w:tr>
      <w:tr w:rsidR="00793490" w:rsidRPr="00880EEB" w14:paraId="0B508E20" w14:textId="77777777" w:rsidTr="00EC65EE">
        <w:tc>
          <w:tcPr>
            <w:tcW w:w="2880" w:type="dxa"/>
          </w:tcPr>
          <w:p w14:paraId="4BF98305" w14:textId="1CE7789F"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Other payables</w:t>
            </w:r>
          </w:p>
        </w:tc>
        <w:tc>
          <w:tcPr>
            <w:tcW w:w="630" w:type="dxa"/>
          </w:tcPr>
          <w:p w14:paraId="3E24403E" w14:textId="77777777" w:rsidR="00793490" w:rsidRPr="0093239C" w:rsidRDefault="00793490" w:rsidP="00793490">
            <w:pPr>
              <w:tabs>
                <w:tab w:val="decimal" w:pos="1002"/>
              </w:tabs>
              <w:spacing w:line="280" w:lineRule="atLeast"/>
              <w:ind w:left="-109" w:right="-108"/>
              <w:jc w:val="center"/>
              <w:rPr>
                <w:rFonts w:cstheme="minorBidi"/>
                <w:i/>
                <w:iCs/>
                <w:color w:val="000000"/>
                <w:szCs w:val="28"/>
                <w:lang w:bidi="th-TH"/>
              </w:rPr>
            </w:pPr>
          </w:p>
        </w:tc>
        <w:tc>
          <w:tcPr>
            <w:tcW w:w="1260" w:type="dxa"/>
            <w:shd w:val="clear" w:color="auto" w:fill="auto"/>
          </w:tcPr>
          <w:p w14:paraId="0FC153CE" w14:textId="71446EDA"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344,450</w:t>
            </w:r>
          </w:p>
        </w:tc>
        <w:tc>
          <w:tcPr>
            <w:tcW w:w="236" w:type="dxa"/>
            <w:shd w:val="clear" w:color="auto" w:fill="auto"/>
          </w:tcPr>
          <w:p w14:paraId="06B8D20B" w14:textId="77777777" w:rsidR="00793490" w:rsidRPr="00147167" w:rsidRDefault="00793490" w:rsidP="00793490">
            <w:pPr>
              <w:tabs>
                <w:tab w:val="decimal" w:pos="930"/>
              </w:tabs>
              <w:spacing w:line="280" w:lineRule="atLeast"/>
              <w:jc w:val="right"/>
              <w:rPr>
                <w:rFonts w:cs="Times New Roman"/>
                <w:color w:val="000000"/>
                <w:szCs w:val="22"/>
              </w:rPr>
            </w:pPr>
          </w:p>
        </w:tc>
        <w:tc>
          <w:tcPr>
            <w:tcW w:w="1204" w:type="dxa"/>
            <w:shd w:val="clear" w:color="auto" w:fill="auto"/>
          </w:tcPr>
          <w:p w14:paraId="7B5E990E" w14:textId="3623D87B"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150,774</w:t>
            </w:r>
          </w:p>
        </w:tc>
        <w:tc>
          <w:tcPr>
            <w:tcW w:w="267" w:type="dxa"/>
            <w:shd w:val="clear" w:color="auto" w:fill="auto"/>
            <w:vAlign w:val="bottom"/>
          </w:tcPr>
          <w:p w14:paraId="77229C9A" w14:textId="77777777" w:rsidR="00793490" w:rsidRPr="00147167" w:rsidRDefault="00793490" w:rsidP="00793490">
            <w:pPr>
              <w:tabs>
                <w:tab w:val="decimal" w:pos="930"/>
              </w:tabs>
              <w:spacing w:line="280" w:lineRule="atLeast"/>
              <w:jc w:val="right"/>
              <w:rPr>
                <w:rFonts w:cs="Times New Roman"/>
                <w:color w:val="000000"/>
                <w:szCs w:val="22"/>
              </w:rPr>
            </w:pPr>
          </w:p>
        </w:tc>
        <w:tc>
          <w:tcPr>
            <w:tcW w:w="1263" w:type="dxa"/>
            <w:shd w:val="clear" w:color="auto" w:fill="auto"/>
          </w:tcPr>
          <w:p w14:paraId="05DEBD28" w14:textId="75F63BF2"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276,768</w:t>
            </w:r>
          </w:p>
        </w:tc>
        <w:tc>
          <w:tcPr>
            <w:tcW w:w="267" w:type="dxa"/>
          </w:tcPr>
          <w:p w14:paraId="4D0B48B9" w14:textId="77777777" w:rsidR="00793490" w:rsidRPr="00147167" w:rsidRDefault="00793490" w:rsidP="00793490">
            <w:pPr>
              <w:tabs>
                <w:tab w:val="decimal" w:pos="930"/>
              </w:tabs>
              <w:spacing w:line="280" w:lineRule="atLeast"/>
              <w:jc w:val="right"/>
              <w:rPr>
                <w:rFonts w:cs="Times New Roman"/>
                <w:color w:val="000000"/>
                <w:szCs w:val="22"/>
              </w:rPr>
            </w:pPr>
          </w:p>
        </w:tc>
        <w:tc>
          <w:tcPr>
            <w:tcW w:w="1173" w:type="dxa"/>
          </w:tcPr>
          <w:p w14:paraId="44F1CCF4" w14:textId="4A8FAC5D" w:rsidR="00793490" w:rsidRPr="00147167" w:rsidRDefault="00793490" w:rsidP="00793490">
            <w:pPr>
              <w:tabs>
                <w:tab w:val="decimal" w:pos="1002"/>
              </w:tabs>
              <w:spacing w:line="280" w:lineRule="atLeast"/>
              <w:ind w:right="-108"/>
              <w:rPr>
                <w:rFonts w:cs="Times New Roman"/>
                <w:color w:val="000000"/>
                <w:szCs w:val="22"/>
              </w:rPr>
            </w:pPr>
            <w:r w:rsidRPr="00147167">
              <w:rPr>
                <w:rFonts w:cs="Times New Roman"/>
                <w:color w:val="000000"/>
                <w:szCs w:val="22"/>
              </w:rPr>
              <w:t>92,508</w:t>
            </w:r>
          </w:p>
        </w:tc>
      </w:tr>
      <w:tr w:rsidR="00793490" w:rsidRPr="00880EEB" w14:paraId="5820BADB" w14:textId="77777777" w:rsidTr="00EC65EE">
        <w:tc>
          <w:tcPr>
            <w:tcW w:w="2880" w:type="dxa"/>
            <w:vAlign w:val="bottom"/>
          </w:tcPr>
          <w:p w14:paraId="2C69212A" w14:textId="77777777" w:rsidR="00793490" w:rsidRPr="00147167" w:rsidRDefault="00793490" w:rsidP="00793490">
            <w:pPr>
              <w:tabs>
                <w:tab w:val="left" w:pos="162"/>
              </w:tabs>
              <w:spacing w:line="280" w:lineRule="atLeast"/>
              <w:ind w:right="1"/>
              <w:rPr>
                <w:rFonts w:cs="Times New Roman"/>
                <w:color w:val="000000"/>
                <w:szCs w:val="22"/>
              </w:rPr>
            </w:pPr>
            <w:r w:rsidRPr="00147167">
              <w:rPr>
                <w:rFonts w:cs="Times New Roman"/>
                <w:color w:val="000000"/>
                <w:szCs w:val="22"/>
              </w:rPr>
              <w:t>Others</w:t>
            </w:r>
          </w:p>
        </w:tc>
        <w:tc>
          <w:tcPr>
            <w:tcW w:w="630" w:type="dxa"/>
          </w:tcPr>
          <w:p w14:paraId="582A234B" w14:textId="77777777" w:rsidR="00793490" w:rsidRPr="00147167" w:rsidRDefault="00793490" w:rsidP="00793490">
            <w:pPr>
              <w:tabs>
                <w:tab w:val="decimal" w:pos="1002"/>
              </w:tabs>
              <w:spacing w:line="280" w:lineRule="atLeast"/>
              <w:ind w:left="-109" w:right="-108"/>
              <w:jc w:val="center"/>
              <w:rPr>
                <w:rFonts w:cs="Times New Roman"/>
                <w:i/>
                <w:iCs/>
                <w:color w:val="000000"/>
                <w:szCs w:val="22"/>
                <w:rtl/>
                <w:cs/>
              </w:rPr>
            </w:pPr>
          </w:p>
        </w:tc>
        <w:tc>
          <w:tcPr>
            <w:tcW w:w="1260" w:type="dxa"/>
            <w:tcBorders>
              <w:bottom w:val="single" w:sz="4" w:space="0" w:color="auto"/>
            </w:tcBorders>
            <w:shd w:val="clear" w:color="auto" w:fill="auto"/>
          </w:tcPr>
          <w:p w14:paraId="6398E8AF" w14:textId="695D8F7D"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229,100</w:t>
            </w:r>
          </w:p>
        </w:tc>
        <w:tc>
          <w:tcPr>
            <w:tcW w:w="236" w:type="dxa"/>
            <w:shd w:val="clear" w:color="auto" w:fill="auto"/>
          </w:tcPr>
          <w:p w14:paraId="7C2365C0" w14:textId="77777777" w:rsidR="00793490" w:rsidRPr="00147167" w:rsidRDefault="00793490" w:rsidP="00793490">
            <w:pPr>
              <w:tabs>
                <w:tab w:val="decimal" w:pos="930"/>
              </w:tabs>
              <w:spacing w:line="280" w:lineRule="atLeast"/>
              <w:jc w:val="right"/>
              <w:rPr>
                <w:rFonts w:cs="Times New Roman"/>
                <w:color w:val="000000"/>
                <w:szCs w:val="22"/>
              </w:rPr>
            </w:pPr>
          </w:p>
        </w:tc>
        <w:tc>
          <w:tcPr>
            <w:tcW w:w="1204" w:type="dxa"/>
            <w:tcBorders>
              <w:bottom w:val="single" w:sz="6" w:space="0" w:color="auto"/>
            </w:tcBorders>
            <w:shd w:val="clear" w:color="auto" w:fill="auto"/>
          </w:tcPr>
          <w:p w14:paraId="75037154" w14:textId="3957EE0A" w:rsidR="00793490" w:rsidRPr="00147167" w:rsidRDefault="00793490" w:rsidP="00793490">
            <w:pPr>
              <w:tabs>
                <w:tab w:val="decimal" w:pos="1002"/>
              </w:tabs>
              <w:spacing w:line="280" w:lineRule="atLeast"/>
              <w:ind w:right="-108"/>
              <w:rPr>
                <w:rFonts w:cs="Times New Roman"/>
                <w:color w:val="000000"/>
                <w:szCs w:val="22"/>
              </w:rPr>
            </w:pPr>
            <w:r w:rsidRPr="00EC65EE">
              <w:rPr>
                <w:rFonts w:cs="Times New Roman"/>
                <w:color w:val="000000"/>
                <w:szCs w:val="22"/>
              </w:rPr>
              <w:t>117,890</w:t>
            </w:r>
          </w:p>
        </w:tc>
        <w:tc>
          <w:tcPr>
            <w:tcW w:w="267" w:type="dxa"/>
            <w:shd w:val="clear" w:color="auto" w:fill="auto"/>
          </w:tcPr>
          <w:p w14:paraId="201FAA04" w14:textId="77777777" w:rsidR="00793490" w:rsidRPr="00147167" w:rsidRDefault="00793490" w:rsidP="00793490">
            <w:pPr>
              <w:tabs>
                <w:tab w:val="decimal" w:pos="930"/>
              </w:tabs>
              <w:spacing w:line="280" w:lineRule="atLeast"/>
              <w:jc w:val="right"/>
              <w:rPr>
                <w:rFonts w:cs="Times New Roman"/>
                <w:color w:val="000000"/>
                <w:szCs w:val="22"/>
              </w:rPr>
            </w:pPr>
          </w:p>
        </w:tc>
        <w:tc>
          <w:tcPr>
            <w:tcW w:w="1263" w:type="dxa"/>
            <w:tcBorders>
              <w:bottom w:val="single" w:sz="6" w:space="0" w:color="auto"/>
            </w:tcBorders>
            <w:shd w:val="clear" w:color="auto" w:fill="auto"/>
          </w:tcPr>
          <w:p w14:paraId="79CA10B9" w14:textId="0266ABB4" w:rsidR="00793490" w:rsidRPr="00793490" w:rsidRDefault="00793490" w:rsidP="00793490">
            <w:pPr>
              <w:tabs>
                <w:tab w:val="decimal" w:pos="1002"/>
              </w:tabs>
              <w:spacing w:line="280" w:lineRule="atLeast"/>
              <w:ind w:right="-108"/>
              <w:rPr>
                <w:rFonts w:cs="Times New Roman"/>
                <w:color w:val="000000"/>
                <w:szCs w:val="22"/>
              </w:rPr>
            </w:pPr>
            <w:r w:rsidRPr="0093239C">
              <w:rPr>
                <w:rFonts w:cs="Times New Roman"/>
                <w:szCs w:val="22"/>
              </w:rPr>
              <w:t xml:space="preserve"> 227,199</w:t>
            </w:r>
          </w:p>
        </w:tc>
        <w:tc>
          <w:tcPr>
            <w:tcW w:w="267" w:type="dxa"/>
          </w:tcPr>
          <w:p w14:paraId="57F08F07" w14:textId="77777777" w:rsidR="00793490" w:rsidRPr="00147167" w:rsidRDefault="00793490" w:rsidP="00793490">
            <w:pPr>
              <w:tabs>
                <w:tab w:val="decimal" w:pos="930"/>
              </w:tabs>
              <w:spacing w:line="280" w:lineRule="atLeast"/>
              <w:jc w:val="right"/>
              <w:rPr>
                <w:rFonts w:cs="Times New Roman"/>
                <w:color w:val="000000"/>
                <w:szCs w:val="22"/>
              </w:rPr>
            </w:pPr>
          </w:p>
        </w:tc>
        <w:tc>
          <w:tcPr>
            <w:tcW w:w="1173" w:type="dxa"/>
            <w:tcBorders>
              <w:bottom w:val="single" w:sz="6" w:space="0" w:color="auto"/>
            </w:tcBorders>
          </w:tcPr>
          <w:p w14:paraId="42ABE944" w14:textId="5E8B5C47" w:rsidR="00793490" w:rsidRPr="00147167" w:rsidRDefault="00793490" w:rsidP="00793490">
            <w:pPr>
              <w:tabs>
                <w:tab w:val="decimal" w:pos="1002"/>
              </w:tabs>
              <w:spacing w:line="280" w:lineRule="atLeast"/>
              <w:ind w:right="-108"/>
              <w:rPr>
                <w:rFonts w:cs="Times New Roman"/>
                <w:color w:val="000000"/>
                <w:szCs w:val="22"/>
              </w:rPr>
            </w:pPr>
            <w:r w:rsidRPr="00EC65EE">
              <w:rPr>
                <w:rFonts w:cs="Times New Roman"/>
                <w:color w:val="000000"/>
                <w:szCs w:val="22"/>
              </w:rPr>
              <w:t>112,167</w:t>
            </w:r>
          </w:p>
        </w:tc>
      </w:tr>
      <w:tr w:rsidR="00793490" w:rsidRPr="00880EEB" w14:paraId="3F837B84" w14:textId="77777777" w:rsidTr="00EC65EE">
        <w:tc>
          <w:tcPr>
            <w:tcW w:w="2880" w:type="dxa"/>
            <w:vAlign w:val="bottom"/>
          </w:tcPr>
          <w:p w14:paraId="7AAD45A3" w14:textId="77777777" w:rsidR="00793490" w:rsidRPr="00147167" w:rsidRDefault="00793490" w:rsidP="00793490">
            <w:pPr>
              <w:tabs>
                <w:tab w:val="left" w:pos="162"/>
              </w:tabs>
              <w:spacing w:line="280" w:lineRule="atLeast"/>
              <w:ind w:right="1"/>
              <w:rPr>
                <w:rFonts w:cs="Times New Roman"/>
                <w:b/>
                <w:bCs/>
                <w:color w:val="000000"/>
                <w:szCs w:val="22"/>
              </w:rPr>
            </w:pPr>
            <w:r w:rsidRPr="00147167">
              <w:rPr>
                <w:rFonts w:cs="Times New Roman"/>
                <w:b/>
                <w:bCs/>
                <w:color w:val="000000"/>
                <w:szCs w:val="22"/>
              </w:rPr>
              <w:t>Total</w:t>
            </w:r>
          </w:p>
        </w:tc>
        <w:tc>
          <w:tcPr>
            <w:tcW w:w="630" w:type="dxa"/>
          </w:tcPr>
          <w:p w14:paraId="64557580" w14:textId="77777777" w:rsidR="00793490" w:rsidRPr="00147167" w:rsidRDefault="00793490" w:rsidP="00793490">
            <w:pPr>
              <w:tabs>
                <w:tab w:val="decimal" w:pos="1002"/>
              </w:tabs>
              <w:spacing w:line="280" w:lineRule="atLeast"/>
              <w:ind w:left="-109" w:right="-108"/>
              <w:jc w:val="center"/>
              <w:rPr>
                <w:rFonts w:cs="Times New Roman"/>
                <w:i/>
                <w:iCs/>
                <w:color w:val="000000"/>
                <w:szCs w:val="22"/>
              </w:rPr>
            </w:pPr>
          </w:p>
        </w:tc>
        <w:tc>
          <w:tcPr>
            <w:tcW w:w="1260" w:type="dxa"/>
            <w:tcBorders>
              <w:top w:val="single" w:sz="4" w:space="0" w:color="auto"/>
              <w:bottom w:val="double" w:sz="4" w:space="0" w:color="auto"/>
            </w:tcBorders>
            <w:shd w:val="clear" w:color="auto" w:fill="auto"/>
          </w:tcPr>
          <w:p w14:paraId="3D898FEF" w14:textId="455696A3" w:rsidR="00793490" w:rsidRPr="00793490" w:rsidRDefault="00793490" w:rsidP="00793490">
            <w:pPr>
              <w:tabs>
                <w:tab w:val="decimal" w:pos="1002"/>
              </w:tabs>
              <w:spacing w:line="280" w:lineRule="atLeast"/>
              <w:ind w:right="-108"/>
              <w:rPr>
                <w:rFonts w:cs="Times New Roman"/>
                <w:b/>
                <w:bCs/>
                <w:color w:val="000000"/>
                <w:szCs w:val="22"/>
              </w:rPr>
            </w:pPr>
            <w:r w:rsidRPr="0093239C">
              <w:rPr>
                <w:rFonts w:cs="Times New Roman"/>
                <w:b/>
                <w:bCs/>
                <w:szCs w:val="22"/>
              </w:rPr>
              <w:t xml:space="preserve"> 3,214,261 </w:t>
            </w:r>
          </w:p>
        </w:tc>
        <w:tc>
          <w:tcPr>
            <w:tcW w:w="236" w:type="dxa"/>
            <w:shd w:val="clear" w:color="auto" w:fill="auto"/>
          </w:tcPr>
          <w:p w14:paraId="616394E5" w14:textId="77777777" w:rsidR="00793490" w:rsidRPr="00147167" w:rsidRDefault="00793490" w:rsidP="00793490">
            <w:pPr>
              <w:tabs>
                <w:tab w:val="decimal" w:pos="930"/>
              </w:tabs>
              <w:spacing w:line="280" w:lineRule="atLeast"/>
              <w:jc w:val="right"/>
              <w:rPr>
                <w:rFonts w:cs="Times New Roman"/>
                <w:b/>
                <w:bCs/>
                <w:color w:val="000000"/>
                <w:szCs w:val="22"/>
              </w:rPr>
            </w:pPr>
          </w:p>
        </w:tc>
        <w:tc>
          <w:tcPr>
            <w:tcW w:w="1204" w:type="dxa"/>
            <w:tcBorders>
              <w:top w:val="single" w:sz="6" w:space="0" w:color="auto"/>
              <w:bottom w:val="double" w:sz="4" w:space="0" w:color="auto"/>
            </w:tcBorders>
            <w:shd w:val="clear" w:color="auto" w:fill="auto"/>
          </w:tcPr>
          <w:p w14:paraId="44540390" w14:textId="110C407F" w:rsidR="00793490" w:rsidRPr="00147167" w:rsidRDefault="00793490" w:rsidP="00793490">
            <w:pPr>
              <w:tabs>
                <w:tab w:val="decimal" w:pos="1002"/>
              </w:tabs>
              <w:spacing w:line="280" w:lineRule="atLeast"/>
              <w:ind w:right="-108"/>
              <w:rPr>
                <w:rFonts w:cs="Times New Roman"/>
                <w:b/>
                <w:bCs/>
                <w:color w:val="000000"/>
                <w:szCs w:val="22"/>
              </w:rPr>
            </w:pPr>
            <w:r w:rsidRPr="00EC65EE">
              <w:rPr>
                <w:rFonts w:cs="Times New Roman"/>
                <w:b/>
                <w:bCs/>
                <w:color w:val="000000"/>
                <w:szCs w:val="22"/>
              </w:rPr>
              <w:t>2,747,761</w:t>
            </w:r>
          </w:p>
        </w:tc>
        <w:tc>
          <w:tcPr>
            <w:tcW w:w="267" w:type="dxa"/>
            <w:shd w:val="clear" w:color="auto" w:fill="auto"/>
          </w:tcPr>
          <w:p w14:paraId="66197424" w14:textId="77777777" w:rsidR="00793490" w:rsidRPr="00147167" w:rsidRDefault="00793490" w:rsidP="00793490">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shd w:val="clear" w:color="auto" w:fill="auto"/>
          </w:tcPr>
          <w:p w14:paraId="79897832" w14:textId="37D5C460" w:rsidR="00793490" w:rsidRPr="00793490" w:rsidRDefault="00793490" w:rsidP="00793490">
            <w:pPr>
              <w:tabs>
                <w:tab w:val="decimal" w:pos="1002"/>
              </w:tabs>
              <w:spacing w:line="280" w:lineRule="atLeast"/>
              <w:ind w:right="-108"/>
              <w:rPr>
                <w:rFonts w:cs="Times New Roman"/>
                <w:b/>
                <w:bCs/>
                <w:color w:val="000000"/>
                <w:szCs w:val="22"/>
              </w:rPr>
            </w:pPr>
            <w:r w:rsidRPr="0093239C">
              <w:rPr>
                <w:rFonts w:cs="Times New Roman"/>
                <w:b/>
                <w:bCs/>
                <w:szCs w:val="22"/>
              </w:rPr>
              <w:t xml:space="preserve"> 3,146,248 </w:t>
            </w:r>
          </w:p>
        </w:tc>
        <w:tc>
          <w:tcPr>
            <w:tcW w:w="267" w:type="dxa"/>
          </w:tcPr>
          <w:p w14:paraId="29D4FE51" w14:textId="77777777" w:rsidR="00793490" w:rsidRPr="00147167" w:rsidRDefault="00793490" w:rsidP="00793490">
            <w:pPr>
              <w:tabs>
                <w:tab w:val="decimal" w:pos="930"/>
              </w:tabs>
              <w:spacing w:line="280" w:lineRule="atLeast"/>
              <w:jc w:val="right"/>
              <w:rPr>
                <w:rFonts w:cs="Times New Roman"/>
                <w:b/>
                <w:bCs/>
                <w:color w:val="000000"/>
                <w:szCs w:val="22"/>
              </w:rPr>
            </w:pPr>
          </w:p>
        </w:tc>
        <w:tc>
          <w:tcPr>
            <w:tcW w:w="1173" w:type="dxa"/>
            <w:tcBorders>
              <w:top w:val="single" w:sz="6" w:space="0" w:color="auto"/>
              <w:bottom w:val="double" w:sz="4" w:space="0" w:color="auto"/>
            </w:tcBorders>
          </w:tcPr>
          <w:p w14:paraId="6B2D2F7B" w14:textId="34C8D88A" w:rsidR="00793490" w:rsidRPr="00147167" w:rsidRDefault="00793490" w:rsidP="00793490">
            <w:pPr>
              <w:tabs>
                <w:tab w:val="decimal" w:pos="1002"/>
              </w:tabs>
              <w:spacing w:line="280" w:lineRule="atLeast"/>
              <w:ind w:right="-108"/>
              <w:rPr>
                <w:rFonts w:cs="Times New Roman"/>
                <w:b/>
                <w:bCs/>
                <w:color w:val="000000"/>
                <w:szCs w:val="22"/>
              </w:rPr>
            </w:pPr>
            <w:r w:rsidRPr="00EC65EE">
              <w:rPr>
                <w:rFonts w:cs="Times New Roman"/>
                <w:b/>
                <w:bCs/>
                <w:color w:val="000000"/>
                <w:szCs w:val="22"/>
              </w:rPr>
              <w:t>2,678,753</w:t>
            </w:r>
          </w:p>
        </w:tc>
      </w:tr>
    </w:tbl>
    <w:p w14:paraId="2FB49B0A" w14:textId="77777777" w:rsidR="00282F85" w:rsidRPr="00EC65EE" w:rsidRDefault="00282F85">
      <w:pPr>
        <w:rPr>
          <w:rFonts w:cs="Times New Roman"/>
          <w:szCs w:val="22"/>
        </w:rPr>
      </w:pPr>
    </w:p>
    <w:p w14:paraId="4EED5AAC" w14:textId="77777777" w:rsidR="001F35C4" w:rsidRDefault="001F35C4">
      <w:pPr>
        <w:rPr>
          <w:rFonts w:cs="Times New Roman"/>
          <w:b/>
          <w:bCs/>
          <w:sz w:val="24"/>
          <w:szCs w:val="24"/>
        </w:rPr>
      </w:pPr>
      <w:r>
        <w:rPr>
          <w:rFonts w:cs="Times New Roman"/>
          <w:b/>
          <w:bCs/>
          <w:sz w:val="24"/>
          <w:szCs w:val="24"/>
        </w:rPr>
        <w:br w:type="page"/>
      </w:r>
    </w:p>
    <w:p w14:paraId="2F496B4A" w14:textId="60D10D05" w:rsidR="0093108F" w:rsidRPr="0012708E" w:rsidRDefault="0093108F" w:rsidP="0093108F">
      <w:pPr>
        <w:pStyle w:val="BodyText"/>
        <w:tabs>
          <w:tab w:val="left" w:pos="540"/>
        </w:tabs>
        <w:spacing w:after="0"/>
        <w:rPr>
          <w:rFonts w:cs="Times New Roman"/>
          <w:b/>
          <w:bCs/>
          <w:sz w:val="24"/>
          <w:szCs w:val="24"/>
          <w:lang w:val="en-GB"/>
        </w:rPr>
      </w:pPr>
      <w:r w:rsidRPr="0012708E">
        <w:rPr>
          <w:rFonts w:cs="Times New Roman"/>
          <w:b/>
          <w:bCs/>
          <w:sz w:val="24"/>
          <w:szCs w:val="24"/>
          <w:lang w:val="en-GB"/>
        </w:rPr>
        <w:lastRenderedPageBreak/>
        <w:t>2</w:t>
      </w:r>
      <w:r w:rsidR="00F578AD">
        <w:rPr>
          <w:rFonts w:cs="Times New Roman"/>
          <w:b/>
          <w:bCs/>
          <w:sz w:val="24"/>
          <w:szCs w:val="24"/>
          <w:lang w:val="en-GB"/>
        </w:rPr>
        <w:t>5</w:t>
      </w:r>
      <w:r w:rsidRPr="0012708E">
        <w:rPr>
          <w:rFonts w:cs="Times New Roman"/>
          <w:b/>
          <w:bCs/>
          <w:sz w:val="24"/>
          <w:szCs w:val="24"/>
          <w:lang w:val="en-GB"/>
        </w:rPr>
        <w:tab/>
        <w:t>Advance received from electronic payment</w:t>
      </w:r>
    </w:p>
    <w:p w14:paraId="2EA5BD98" w14:textId="77777777" w:rsidR="0093108F" w:rsidRPr="0012708E" w:rsidRDefault="0093108F" w:rsidP="0093108F">
      <w:pPr>
        <w:tabs>
          <w:tab w:val="left" w:pos="180"/>
        </w:tabs>
        <w:autoSpaceDE w:val="0"/>
        <w:autoSpaceDN w:val="0"/>
        <w:adjustRightInd w:val="0"/>
        <w:spacing w:line="240" w:lineRule="atLeast"/>
        <w:ind w:left="540"/>
        <w:jc w:val="thaiDistribute"/>
        <w:rPr>
          <w:rFonts w:cs="Times New Roman"/>
          <w:szCs w:val="22"/>
          <w:lang w:bidi="th-TH"/>
        </w:rPr>
      </w:pPr>
    </w:p>
    <w:p w14:paraId="2767342E" w14:textId="69A74C70" w:rsidR="0093108F" w:rsidRPr="0012708E" w:rsidRDefault="0093108F" w:rsidP="00487889">
      <w:pPr>
        <w:tabs>
          <w:tab w:val="left" w:pos="180"/>
        </w:tabs>
        <w:autoSpaceDE w:val="0"/>
        <w:autoSpaceDN w:val="0"/>
        <w:adjustRightInd w:val="0"/>
        <w:spacing w:line="240" w:lineRule="atLeast"/>
        <w:ind w:left="540"/>
        <w:jc w:val="thaiDistribute"/>
        <w:rPr>
          <w:rFonts w:cs="Times New Roman"/>
          <w:szCs w:val="22"/>
          <w:lang w:bidi="th-TH"/>
        </w:rPr>
      </w:pPr>
      <w:r w:rsidRPr="0012708E">
        <w:rPr>
          <w:rFonts w:cs="Times New Roman"/>
          <w:szCs w:val="22"/>
          <w:lang w:bidi="th-TH"/>
        </w:rPr>
        <w:t xml:space="preserve">In accordance with the BoT notification number Sor Nor Chor 7/2561 dated 16 April 2018,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to</w:t>
      </w:r>
      <w:r w:rsidR="00276270">
        <w:rPr>
          <w:rFonts w:cs="Times New Roman"/>
          <w:i/>
          <w:iCs/>
          <w:szCs w:val="22"/>
          <w:lang w:bidi="th-TH"/>
        </w:rPr>
        <w:t xml:space="preserve"> </w:t>
      </w:r>
      <w:r w:rsidRPr="0012708E">
        <w:rPr>
          <w:rFonts w:cs="Times New Roman"/>
          <w:i/>
          <w:iCs/>
          <w:szCs w:val="22"/>
          <w:lang w:bidi="th-TH"/>
        </w:rPr>
        <w:t xml:space="preserve">Regulations on </w:t>
      </w:r>
      <w:r w:rsidR="00917C1D" w:rsidRPr="0012708E">
        <w:rPr>
          <w:rFonts w:cs="Times New Roman"/>
          <w:i/>
          <w:iCs/>
          <w:szCs w:val="22"/>
          <w:lang w:bidi="th-TH"/>
        </w:rPr>
        <w:t xml:space="preserve">service </w:t>
      </w:r>
      <w:r w:rsidRPr="0012708E">
        <w:rPr>
          <w:rFonts w:cs="Times New Roman"/>
          <w:i/>
          <w:iCs/>
          <w:szCs w:val="22"/>
          <w:lang w:bidi="th-TH"/>
        </w:rPr>
        <w:t xml:space="preserve">business relating to </w:t>
      </w:r>
      <w:r w:rsidR="00917C1D" w:rsidRPr="0012708E">
        <w:rPr>
          <w:rFonts w:cs="Times New Roman"/>
          <w:i/>
          <w:iCs/>
          <w:szCs w:val="22"/>
          <w:lang w:bidi="th-TH"/>
        </w:rPr>
        <w:t xml:space="preserve">electronic money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w:t>
      </w:r>
      <w:r w:rsidR="003C3172">
        <w:rPr>
          <w:rFonts w:cs="Times New Roman"/>
          <w:i/>
          <w:iCs/>
          <w:szCs w:val="22"/>
          <w:lang w:bidi="th-TH"/>
        </w:rPr>
        <w:t>M</w:t>
      </w:r>
      <w:r w:rsidRPr="0012708E">
        <w:rPr>
          <w:rFonts w:cs="Times New Roman"/>
          <w:i/>
          <w:iCs/>
          <w:szCs w:val="22"/>
          <w:lang w:bidi="th-TH"/>
        </w:rPr>
        <w:t>oney</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and Sor Nor Chor 2/2562 dated 20 December 2019,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 xml:space="preserve">to </w:t>
      </w:r>
      <w:r w:rsidRPr="0012708E">
        <w:rPr>
          <w:rFonts w:cs="Times New Roman"/>
          <w:i/>
          <w:iCs/>
          <w:szCs w:val="22"/>
          <w:lang w:bidi="th-TH"/>
        </w:rPr>
        <w:t xml:space="preserve">Regulations on </w:t>
      </w:r>
      <w:r w:rsidR="00917C1D" w:rsidRPr="0012708E">
        <w:rPr>
          <w:rFonts w:cs="Times New Roman"/>
          <w:i/>
          <w:iCs/>
          <w:szCs w:val="22"/>
          <w:lang w:bidi="th-TH"/>
        </w:rPr>
        <w:t xml:space="preserve">service business </w:t>
      </w:r>
      <w:r w:rsidRPr="0012708E">
        <w:rPr>
          <w:rFonts w:cs="Times New Roman"/>
          <w:i/>
          <w:iCs/>
          <w:szCs w:val="22"/>
          <w:lang w:bidi="th-TH"/>
        </w:rPr>
        <w:t xml:space="preserve">relating to </w:t>
      </w:r>
      <w:r w:rsidR="00917C1D" w:rsidRPr="0012708E">
        <w:rPr>
          <w:rFonts w:cs="Times New Roman"/>
          <w:i/>
          <w:iCs/>
          <w:szCs w:val="22"/>
          <w:lang w:bidi="th-TH"/>
        </w:rPr>
        <w:t xml:space="preserve">electronic fund transfer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EFT</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require the Group to disclose advance received from e-</w:t>
      </w:r>
      <w:r w:rsidR="003C3172">
        <w:rPr>
          <w:rFonts w:cs="Times New Roman"/>
          <w:szCs w:val="22"/>
          <w:lang w:bidi="th-TH"/>
        </w:rPr>
        <w:t>M</w:t>
      </w:r>
      <w:r w:rsidRPr="0012708E">
        <w:rPr>
          <w:rFonts w:cs="Times New Roman"/>
          <w:szCs w:val="22"/>
          <w:lang w:bidi="th-TH"/>
        </w:rPr>
        <w:t>oney and EFT. As at</w:t>
      </w:r>
      <w:r w:rsidR="003C3172">
        <w:rPr>
          <w:rFonts w:cs="Times New Roman"/>
          <w:szCs w:val="22"/>
          <w:lang w:bidi="th-TH"/>
        </w:rPr>
        <w:t xml:space="preserve"> </w:t>
      </w:r>
      <w:r w:rsidR="00276270">
        <w:rPr>
          <w:rFonts w:cs="Times New Roman"/>
          <w:szCs w:val="22"/>
          <w:lang w:bidi="th-TH"/>
        </w:rPr>
        <w:br/>
      </w:r>
      <w:r w:rsidR="00ED5CCD">
        <w:rPr>
          <w:rFonts w:cs="Times New Roman"/>
          <w:szCs w:val="22"/>
          <w:lang w:bidi="th-TH"/>
        </w:rPr>
        <w:t>31 December</w:t>
      </w:r>
      <w:r w:rsidR="00D50E00">
        <w:rPr>
          <w:rFonts w:cs="Times New Roman"/>
          <w:szCs w:val="22"/>
          <w:lang w:bidi="th-TH"/>
        </w:rPr>
        <w:t xml:space="preserve"> 202</w:t>
      </w:r>
      <w:r w:rsidR="00C264A1">
        <w:rPr>
          <w:rFonts w:cs="Times New Roman"/>
          <w:szCs w:val="22"/>
          <w:lang w:bidi="th-TH"/>
        </w:rPr>
        <w:t>3</w:t>
      </w:r>
      <w:r w:rsidRPr="0012708E">
        <w:rPr>
          <w:rFonts w:cs="Times New Roman"/>
          <w:szCs w:val="22"/>
          <w:lang w:bidi="th-TH"/>
        </w:rPr>
        <w:t>, the Group had advance received from e-</w:t>
      </w:r>
      <w:r w:rsidR="003C3172">
        <w:rPr>
          <w:rFonts w:cs="Times New Roman"/>
          <w:szCs w:val="22"/>
          <w:lang w:bidi="th-TH"/>
        </w:rPr>
        <w:t>M</w:t>
      </w:r>
      <w:r w:rsidRPr="0012708E">
        <w:rPr>
          <w:rFonts w:cs="Times New Roman"/>
          <w:szCs w:val="22"/>
          <w:lang w:bidi="th-TH"/>
        </w:rPr>
        <w:t xml:space="preserve">oney </w:t>
      </w:r>
      <w:r w:rsidR="00163D0A" w:rsidRPr="0012708E">
        <w:rPr>
          <w:rFonts w:cs="Times New Roman"/>
          <w:szCs w:val="22"/>
          <w:lang w:bidi="th-TH"/>
        </w:rPr>
        <w:t xml:space="preserve">as total amount of </w:t>
      </w:r>
      <w:r w:rsidR="00163D0A" w:rsidRPr="00793490">
        <w:rPr>
          <w:rFonts w:cs="Times New Roman"/>
          <w:szCs w:val="22"/>
          <w:lang w:bidi="th-TH"/>
        </w:rPr>
        <w:t xml:space="preserve">Baht </w:t>
      </w:r>
      <w:r w:rsidR="00793490" w:rsidRPr="0093239C">
        <w:rPr>
          <w:rFonts w:cs="Times New Roman"/>
          <w:szCs w:val="22"/>
          <w:cs/>
          <w:lang w:bidi="th-TH"/>
        </w:rPr>
        <w:t>92.8</w:t>
      </w:r>
      <w:r w:rsidR="00E62C20">
        <w:rPr>
          <w:rFonts w:cs="Times New Roman"/>
          <w:szCs w:val="22"/>
          <w:lang w:bidi="th-TH"/>
        </w:rPr>
        <w:t xml:space="preserve"> </w:t>
      </w:r>
      <w:r w:rsidR="004C52DC" w:rsidRPr="0012708E">
        <w:rPr>
          <w:rFonts w:cs="Times New Roman"/>
          <w:szCs w:val="22"/>
          <w:lang w:bidi="th-TH"/>
        </w:rPr>
        <w:t>million</w:t>
      </w:r>
      <w:r w:rsidR="00F54A8B" w:rsidRPr="0012708E">
        <w:rPr>
          <w:rFonts w:cs="Times New Roman"/>
          <w:szCs w:val="22"/>
          <w:lang w:bidi="th-TH"/>
        </w:rPr>
        <w:t xml:space="preserve"> </w:t>
      </w:r>
      <w:r w:rsidR="00F54A8B" w:rsidRPr="0012708E">
        <w:rPr>
          <w:rFonts w:cs="Times New Roman"/>
          <w:i/>
          <w:iCs/>
          <w:szCs w:val="22"/>
          <w:lang w:bidi="th-TH"/>
        </w:rPr>
        <w:t>(202</w:t>
      </w:r>
      <w:r w:rsidR="00C264A1">
        <w:rPr>
          <w:rFonts w:cs="Times New Roman"/>
          <w:i/>
          <w:iCs/>
          <w:szCs w:val="22"/>
          <w:lang w:bidi="th-TH"/>
        </w:rPr>
        <w:t>2</w:t>
      </w:r>
      <w:r w:rsidR="00F54A8B" w:rsidRPr="0012708E">
        <w:rPr>
          <w:rFonts w:cs="Times New Roman"/>
          <w:i/>
          <w:iCs/>
          <w:szCs w:val="22"/>
          <w:lang w:bidi="th-TH"/>
        </w:rPr>
        <w:t xml:space="preserve">: Baht </w:t>
      </w:r>
      <w:r w:rsidR="00C264A1">
        <w:rPr>
          <w:rFonts w:cs="Times New Roman"/>
          <w:i/>
          <w:iCs/>
          <w:szCs w:val="22"/>
          <w:lang w:bidi="th-TH"/>
        </w:rPr>
        <w:t>64.7</w:t>
      </w:r>
      <w:r w:rsidR="00F54A8B" w:rsidRPr="0012708E">
        <w:rPr>
          <w:rFonts w:cs="Times New Roman"/>
          <w:i/>
          <w:iCs/>
          <w:szCs w:val="22"/>
          <w:lang w:bidi="th-TH"/>
        </w:rPr>
        <w:t xml:space="preserve"> million)</w:t>
      </w:r>
      <w:r w:rsidR="004C52DC" w:rsidRPr="0012708E">
        <w:rPr>
          <w:rFonts w:cs="Times New Roman"/>
          <w:szCs w:val="22"/>
          <w:lang w:bidi="th-TH"/>
        </w:rPr>
        <w:t xml:space="preserve"> </w:t>
      </w:r>
      <w:r w:rsidR="00917C1D" w:rsidRPr="0012708E">
        <w:rPr>
          <w:rFonts w:cs="Times New Roman"/>
          <w:szCs w:val="22"/>
          <w:lang w:bidi="th-TH"/>
        </w:rPr>
        <w:t xml:space="preserve">and </w:t>
      </w:r>
      <w:r w:rsidR="00B21E76" w:rsidRPr="0012708E">
        <w:rPr>
          <w:rFonts w:cs="Times New Roman"/>
          <w:szCs w:val="22"/>
          <w:lang w:bidi="th-TH"/>
        </w:rPr>
        <w:t xml:space="preserve">there </w:t>
      </w:r>
      <w:r w:rsidR="00917C1D" w:rsidRPr="0012708E">
        <w:rPr>
          <w:rFonts w:cs="Times New Roman"/>
          <w:szCs w:val="22"/>
          <w:lang w:bidi="th-TH"/>
        </w:rPr>
        <w:t xml:space="preserve">was </w:t>
      </w:r>
      <w:r w:rsidR="0099243E" w:rsidRPr="0012708E">
        <w:rPr>
          <w:rFonts w:cs="Times New Roman"/>
          <w:szCs w:val="22"/>
          <w:lang w:bidi="th-TH"/>
        </w:rPr>
        <w:t xml:space="preserve">no </w:t>
      </w:r>
      <w:r w:rsidR="00917C1D" w:rsidRPr="0012708E">
        <w:rPr>
          <w:rFonts w:cs="Times New Roman"/>
          <w:szCs w:val="22"/>
          <w:lang w:bidi="th-TH"/>
        </w:rPr>
        <w:t xml:space="preserve">outstanding </w:t>
      </w:r>
      <w:r w:rsidR="004C52DC" w:rsidRPr="0012708E">
        <w:rPr>
          <w:rFonts w:cs="Times New Roman"/>
          <w:szCs w:val="22"/>
          <w:lang w:bidi="th-TH"/>
        </w:rPr>
        <w:t xml:space="preserve">from </w:t>
      </w:r>
      <w:r w:rsidRPr="0012708E">
        <w:rPr>
          <w:rFonts w:cs="Times New Roman"/>
          <w:szCs w:val="22"/>
          <w:lang w:bidi="th-TH"/>
        </w:rPr>
        <w:t>EFT</w:t>
      </w:r>
      <w:r w:rsidR="002038AA" w:rsidRPr="0012708E">
        <w:rPr>
          <w:rFonts w:cs="Times New Roman"/>
          <w:szCs w:val="22"/>
          <w:lang w:bidi="th-TH"/>
        </w:rPr>
        <w:t xml:space="preserve"> </w:t>
      </w:r>
      <w:r w:rsidR="002038AA" w:rsidRPr="0012708E">
        <w:rPr>
          <w:rFonts w:cs="Times New Roman"/>
          <w:i/>
          <w:iCs/>
          <w:szCs w:val="22"/>
          <w:lang w:bidi="th-TH"/>
        </w:rPr>
        <w:t>(202</w:t>
      </w:r>
      <w:r w:rsidR="00C264A1">
        <w:rPr>
          <w:rFonts w:cs="Times New Roman"/>
          <w:i/>
          <w:iCs/>
          <w:szCs w:val="22"/>
          <w:lang w:bidi="th-TH"/>
        </w:rPr>
        <w:t>2</w:t>
      </w:r>
      <w:r w:rsidR="002038AA" w:rsidRPr="0012708E">
        <w:rPr>
          <w:rFonts w:cs="Times New Roman"/>
          <w:i/>
          <w:iCs/>
          <w:szCs w:val="22"/>
          <w:lang w:bidi="th-TH"/>
        </w:rPr>
        <w:t>:</w:t>
      </w:r>
      <w:r w:rsidR="00487889" w:rsidRPr="0012708E">
        <w:rPr>
          <w:rFonts w:cs="Times New Roman"/>
          <w:i/>
          <w:iCs/>
          <w:szCs w:val="22"/>
          <w:lang w:bidi="th-TH"/>
        </w:rPr>
        <w:t xml:space="preserve"> </w:t>
      </w:r>
      <w:r w:rsidR="002038AA" w:rsidRPr="0012708E">
        <w:rPr>
          <w:rFonts w:cs="Times New Roman"/>
          <w:i/>
          <w:iCs/>
          <w:szCs w:val="22"/>
          <w:lang w:bidi="th-TH"/>
        </w:rPr>
        <w:t>N</w:t>
      </w:r>
      <w:r w:rsidR="00D31B3C" w:rsidRPr="0012708E">
        <w:rPr>
          <w:rFonts w:cs="Times New Roman"/>
          <w:i/>
          <w:iCs/>
          <w:szCs w:val="28"/>
          <w:lang w:bidi="th-TH"/>
        </w:rPr>
        <w:t>il</w:t>
      </w:r>
      <w:r w:rsidR="002038AA" w:rsidRPr="0012708E">
        <w:rPr>
          <w:rFonts w:cs="Times New Roman"/>
          <w:i/>
          <w:iCs/>
          <w:szCs w:val="22"/>
          <w:lang w:bidi="th-TH"/>
        </w:rPr>
        <w:t>)</w:t>
      </w:r>
      <w:r w:rsidR="00487889" w:rsidRPr="0012708E">
        <w:rPr>
          <w:rFonts w:cs="Times New Roman"/>
          <w:i/>
          <w:iCs/>
          <w:szCs w:val="22"/>
          <w:lang w:bidi="th-TH"/>
        </w:rPr>
        <w:t>.</w:t>
      </w:r>
    </w:p>
    <w:p w14:paraId="50ECD4D1" w14:textId="2BEA60F2" w:rsidR="00D31B3C" w:rsidRPr="0012708E" w:rsidRDefault="00D31B3C">
      <w:pPr>
        <w:rPr>
          <w:rFonts w:cs="Times New Roman"/>
          <w:b/>
          <w:bCs/>
          <w:sz w:val="24"/>
          <w:szCs w:val="24"/>
        </w:rPr>
      </w:pPr>
    </w:p>
    <w:p w14:paraId="47874F94" w14:textId="3CCC9D51" w:rsidR="005B2646" w:rsidRPr="0012708E" w:rsidRDefault="005B2646">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F578AD">
        <w:rPr>
          <w:rFonts w:cs="Times New Roman"/>
          <w:b/>
          <w:bCs/>
          <w:sz w:val="24"/>
          <w:szCs w:val="24"/>
          <w:lang w:val="en-GB"/>
        </w:rPr>
        <w:t>6</w:t>
      </w:r>
      <w:r w:rsidRPr="0012708E">
        <w:rPr>
          <w:rFonts w:cs="Times New Roman"/>
          <w:b/>
          <w:bCs/>
          <w:sz w:val="24"/>
          <w:szCs w:val="24"/>
          <w:lang w:val="en-GB"/>
        </w:rPr>
        <w:tab/>
      </w:r>
      <w:r w:rsidR="004C455C" w:rsidRPr="0012708E">
        <w:rPr>
          <w:rFonts w:cs="Times New Roman"/>
          <w:b/>
          <w:bCs/>
          <w:sz w:val="24"/>
          <w:szCs w:val="24"/>
          <w:lang w:val="en-GB"/>
        </w:rPr>
        <w:t>Offsetting of financial assets and financial liabilities</w:t>
      </w:r>
    </w:p>
    <w:p w14:paraId="183526FB" w14:textId="77777777" w:rsidR="004B6A72" w:rsidRPr="00EC65EE" w:rsidRDefault="004B6A72" w:rsidP="005B2646">
      <w:pPr>
        <w:pStyle w:val="BodyText"/>
        <w:tabs>
          <w:tab w:val="left" w:pos="540"/>
        </w:tabs>
        <w:spacing w:after="0"/>
        <w:rPr>
          <w:rFonts w:cs="Times New Roman"/>
          <w:szCs w:val="22"/>
          <w:lang w:val="en-GB"/>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D3576A" w:rsidRPr="00880EEB" w14:paraId="7B43F7DE" w14:textId="77777777" w:rsidTr="00EC65EE">
        <w:tc>
          <w:tcPr>
            <w:tcW w:w="2430" w:type="dxa"/>
            <w:vAlign w:val="bottom"/>
          </w:tcPr>
          <w:p w14:paraId="2C155FD9"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B0AE019" w14:textId="77777777" w:rsidR="00D3576A" w:rsidRPr="00880EEB" w:rsidRDefault="007473EB" w:rsidP="00940818">
            <w:pPr>
              <w:spacing w:line="240" w:lineRule="atLeast"/>
              <w:ind w:right="-173"/>
              <w:jc w:val="center"/>
              <w:rPr>
                <w:rFonts w:cs="Times New Roman"/>
                <w:sz w:val="18"/>
                <w:szCs w:val="18"/>
                <w:lang w:bidi="th-TH"/>
              </w:rPr>
            </w:pPr>
            <w:r w:rsidRPr="00880EEB">
              <w:rPr>
                <w:rFonts w:cs="Times New Roman"/>
                <w:b/>
                <w:bCs/>
                <w:sz w:val="18"/>
                <w:szCs w:val="18"/>
                <w:lang w:bidi="th-TH"/>
              </w:rPr>
              <w:t>Consolidated and the Bank</w:t>
            </w:r>
          </w:p>
        </w:tc>
      </w:tr>
      <w:tr w:rsidR="00D3576A" w:rsidRPr="00880EEB" w14:paraId="65511572" w14:textId="77777777" w:rsidTr="00EC65EE">
        <w:tc>
          <w:tcPr>
            <w:tcW w:w="2430" w:type="dxa"/>
            <w:vAlign w:val="bottom"/>
          </w:tcPr>
          <w:p w14:paraId="79890937"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19336FB4" w14:textId="69565646" w:rsidR="00D3576A" w:rsidRPr="00880EEB" w:rsidRDefault="00B22601" w:rsidP="00940818">
            <w:pPr>
              <w:spacing w:line="240" w:lineRule="atLeast"/>
              <w:ind w:right="-173"/>
              <w:jc w:val="center"/>
              <w:rPr>
                <w:rFonts w:cs="Times New Roman"/>
                <w:sz w:val="18"/>
                <w:szCs w:val="18"/>
                <w:lang w:bidi="th-TH"/>
              </w:rPr>
            </w:pPr>
            <w:r w:rsidRPr="00880EEB">
              <w:rPr>
                <w:rFonts w:cs="Times New Roman"/>
                <w:sz w:val="18"/>
                <w:szCs w:val="18"/>
                <w:lang w:bidi="th-TH"/>
              </w:rPr>
              <w:t>202</w:t>
            </w:r>
            <w:r w:rsidR="00C264A1">
              <w:rPr>
                <w:rFonts w:cs="Times New Roman"/>
                <w:sz w:val="18"/>
                <w:szCs w:val="18"/>
                <w:lang w:bidi="th-TH"/>
              </w:rPr>
              <w:t>3</w:t>
            </w:r>
          </w:p>
        </w:tc>
      </w:tr>
      <w:tr w:rsidR="00452423" w:rsidRPr="00880EEB" w14:paraId="211A5E0B" w14:textId="77777777" w:rsidTr="00EC65EE">
        <w:tc>
          <w:tcPr>
            <w:tcW w:w="2430" w:type="dxa"/>
            <w:vAlign w:val="bottom"/>
          </w:tcPr>
          <w:p w14:paraId="72B0941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7B2D78B0"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A7BE569"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1E1CAF29"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4D786C58"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1FE14B81"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1F298C3F" w14:textId="77777777" w:rsidTr="00EC65EE">
        <w:tc>
          <w:tcPr>
            <w:tcW w:w="2430" w:type="dxa"/>
            <w:vAlign w:val="bottom"/>
          </w:tcPr>
          <w:p w14:paraId="0B969F1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2C62200E"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4B7485BD"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503B7688"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143F1534"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531D1E8B"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0382EEC5" w14:textId="77777777" w:rsidTr="00EC65EE">
        <w:tc>
          <w:tcPr>
            <w:tcW w:w="2430" w:type="dxa"/>
            <w:vAlign w:val="bottom"/>
          </w:tcPr>
          <w:p w14:paraId="17F606E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5472D634"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54907B61"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45DA270F"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5D1936BA"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2B5553F7"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42749D14" w14:textId="77777777" w:rsidTr="00EC65EE">
        <w:tc>
          <w:tcPr>
            <w:tcW w:w="2430" w:type="dxa"/>
            <w:vAlign w:val="bottom"/>
          </w:tcPr>
          <w:p w14:paraId="510EAC5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3AF68F53"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FE53773"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378CF784" w14:textId="77777777" w:rsidR="00452423" w:rsidRPr="00880EEB" w:rsidRDefault="00452423" w:rsidP="00940818">
            <w:pPr>
              <w:spacing w:line="240" w:lineRule="atLeast"/>
              <w:ind w:left="-117" w:right="-113"/>
              <w:jc w:val="center"/>
              <w:rPr>
                <w:rFonts w:cs="Times New Roman"/>
                <w:sz w:val="18"/>
                <w:szCs w:val="18"/>
              </w:rPr>
            </w:pPr>
          </w:p>
        </w:tc>
        <w:tc>
          <w:tcPr>
            <w:tcW w:w="1152" w:type="dxa"/>
            <w:tcBorders>
              <w:top w:val="single" w:sz="4" w:space="0" w:color="auto"/>
            </w:tcBorders>
          </w:tcPr>
          <w:p w14:paraId="36005A65"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698AD8E" w14:textId="77777777" w:rsidR="00452423" w:rsidRPr="00880EEB" w:rsidRDefault="00452423" w:rsidP="00940818">
            <w:pPr>
              <w:spacing w:line="240" w:lineRule="atLeast"/>
              <w:ind w:left="-117" w:right="-113"/>
              <w:jc w:val="center"/>
              <w:rPr>
                <w:rFonts w:cs="Times New Roman"/>
                <w:sz w:val="18"/>
                <w:szCs w:val="18"/>
              </w:rPr>
            </w:pPr>
          </w:p>
        </w:tc>
        <w:tc>
          <w:tcPr>
            <w:tcW w:w="990" w:type="dxa"/>
          </w:tcPr>
          <w:p w14:paraId="6A470AC2" w14:textId="77777777" w:rsidR="00452423" w:rsidRPr="00880EEB" w:rsidRDefault="00452423" w:rsidP="00940818">
            <w:pPr>
              <w:spacing w:line="240" w:lineRule="atLeast"/>
              <w:ind w:right="-173"/>
              <w:jc w:val="center"/>
              <w:rPr>
                <w:rFonts w:cs="Times New Roman"/>
                <w:sz w:val="18"/>
                <w:szCs w:val="18"/>
                <w:lang w:bidi="th-TH"/>
              </w:rPr>
            </w:pPr>
          </w:p>
        </w:tc>
      </w:tr>
      <w:tr w:rsidR="00D3576A" w:rsidRPr="00880EEB" w14:paraId="085BBD4E" w14:textId="77777777" w:rsidTr="00EC65EE">
        <w:tc>
          <w:tcPr>
            <w:tcW w:w="2430" w:type="dxa"/>
            <w:vAlign w:val="bottom"/>
          </w:tcPr>
          <w:p w14:paraId="0EBAD1A0"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300893EF"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5420032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B24D1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7E86AE8F"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0FE39CA9" w14:textId="77777777" w:rsidR="00D3576A" w:rsidRPr="00880EEB" w:rsidRDefault="00D3576A" w:rsidP="00940818">
            <w:pPr>
              <w:spacing w:line="240" w:lineRule="atLeast"/>
              <w:ind w:left="-117" w:right="-113"/>
              <w:jc w:val="center"/>
              <w:rPr>
                <w:rFonts w:cs="Times New Roman"/>
                <w:sz w:val="18"/>
                <w:szCs w:val="18"/>
              </w:rPr>
            </w:pPr>
          </w:p>
        </w:tc>
        <w:tc>
          <w:tcPr>
            <w:tcW w:w="990" w:type="dxa"/>
          </w:tcPr>
          <w:p w14:paraId="29FDCAD9" w14:textId="77777777" w:rsidR="00D3576A" w:rsidRPr="00880EEB" w:rsidRDefault="00D3576A" w:rsidP="00940818">
            <w:pPr>
              <w:spacing w:line="240" w:lineRule="atLeast"/>
              <w:ind w:right="-173"/>
              <w:jc w:val="center"/>
              <w:rPr>
                <w:rFonts w:cs="Times New Roman"/>
                <w:sz w:val="18"/>
                <w:szCs w:val="18"/>
                <w:lang w:bidi="th-TH"/>
              </w:rPr>
            </w:pPr>
          </w:p>
        </w:tc>
      </w:tr>
      <w:tr w:rsidR="00D3576A" w:rsidRPr="00880EEB" w14:paraId="28604C1A" w14:textId="77777777" w:rsidTr="00EC65EE">
        <w:tc>
          <w:tcPr>
            <w:tcW w:w="2430" w:type="dxa"/>
            <w:vAlign w:val="bottom"/>
          </w:tcPr>
          <w:p w14:paraId="4279FDFA"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5D1132D7"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77D845D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EFBF3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presented</w:t>
            </w:r>
            <w:r w:rsidR="005A1C79" w:rsidRPr="00880EEB">
              <w:rPr>
                <w:rFonts w:cs="Times New Roman"/>
                <w:sz w:val="18"/>
                <w:szCs w:val="18"/>
              </w:rPr>
              <w:t xml:space="preserve"> in</w:t>
            </w:r>
          </w:p>
        </w:tc>
        <w:tc>
          <w:tcPr>
            <w:tcW w:w="1152" w:type="dxa"/>
          </w:tcPr>
          <w:p w14:paraId="62B9E199"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101091D6"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6B77DC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5E235B3B" w14:textId="77777777" w:rsidTr="00EC65EE">
        <w:tc>
          <w:tcPr>
            <w:tcW w:w="2430" w:type="dxa"/>
            <w:vAlign w:val="bottom"/>
          </w:tcPr>
          <w:p w14:paraId="11544602"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690E75E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ACEA53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4A61271"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21E478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1EA9DA29"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7523168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3FCF3214" w14:textId="77777777" w:rsidTr="00EC65EE">
        <w:tc>
          <w:tcPr>
            <w:tcW w:w="2430" w:type="dxa"/>
            <w:vAlign w:val="bottom"/>
          </w:tcPr>
          <w:p w14:paraId="0D6FD6C1"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168E684E"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70444908"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6B2A9C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F28D4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2C6EC5BE"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c</w:t>
            </w:r>
            <w:r w:rsidR="00D3576A" w:rsidRPr="00880EEB">
              <w:rPr>
                <w:rFonts w:cs="Times New Roman"/>
                <w:sz w:val="18"/>
                <w:szCs w:val="18"/>
              </w:rPr>
              <w:t>ollateral</w:t>
            </w:r>
          </w:p>
        </w:tc>
        <w:tc>
          <w:tcPr>
            <w:tcW w:w="990" w:type="dxa"/>
          </w:tcPr>
          <w:p w14:paraId="30A4DD6B"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2F551EB4" w14:textId="77777777" w:rsidTr="00EC65EE">
        <w:tc>
          <w:tcPr>
            <w:tcW w:w="2430" w:type="dxa"/>
            <w:vAlign w:val="bottom"/>
          </w:tcPr>
          <w:p w14:paraId="0AC10BCD"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2AEE657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16B7E76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834BAA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09E94B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603FA2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71A057CC"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Net amount</w:t>
            </w:r>
          </w:p>
        </w:tc>
      </w:tr>
      <w:tr w:rsidR="00D3576A" w:rsidRPr="00880EEB" w14:paraId="640C86C5" w14:textId="77777777" w:rsidTr="00EC65EE">
        <w:tc>
          <w:tcPr>
            <w:tcW w:w="2430" w:type="dxa"/>
            <w:vAlign w:val="bottom"/>
          </w:tcPr>
          <w:p w14:paraId="6F87A0F3"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1368802" w14:textId="77777777" w:rsidR="00D3576A" w:rsidRPr="00880EEB" w:rsidRDefault="00D3576A" w:rsidP="00940818">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793490" w:rsidRPr="00880EEB" w14:paraId="0F4BD238" w14:textId="77777777" w:rsidTr="00080F43">
        <w:tc>
          <w:tcPr>
            <w:tcW w:w="2430" w:type="dxa"/>
            <w:vAlign w:val="bottom"/>
          </w:tcPr>
          <w:p w14:paraId="23DE9F77" w14:textId="77777777" w:rsidR="00793490" w:rsidRPr="00880EEB" w:rsidRDefault="00793490" w:rsidP="00080F43">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2E9860C3" w14:textId="77777777" w:rsidR="00793490" w:rsidRPr="00880EEB" w:rsidRDefault="00793490" w:rsidP="00080F43">
            <w:pPr>
              <w:tabs>
                <w:tab w:val="decimal" w:pos="748"/>
              </w:tabs>
              <w:spacing w:line="240" w:lineRule="atLeast"/>
              <w:ind w:right="-169"/>
              <w:rPr>
                <w:rFonts w:cs="Times New Roman"/>
                <w:sz w:val="18"/>
                <w:szCs w:val="18"/>
                <w:lang w:bidi="th-TH"/>
              </w:rPr>
            </w:pPr>
          </w:p>
        </w:tc>
        <w:tc>
          <w:tcPr>
            <w:tcW w:w="1080" w:type="dxa"/>
            <w:vAlign w:val="bottom"/>
          </w:tcPr>
          <w:p w14:paraId="26C4EC16" w14:textId="77777777" w:rsidR="00793490" w:rsidRPr="00880EEB" w:rsidRDefault="00793490" w:rsidP="00080F43">
            <w:pPr>
              <w:tabs>
                <w:tab w:val="decimal" w:pos="748"/>
              </w:tabs>
              <w:spacing w:line="240" w:lineRule="atLeast"/>
              <w:ind w:right="-169"/>
              <w:rPr>
                <w:rFonts w:cs="Times New Roman"/>
                <w:sz w:val="18"/>
                <w:szCs w:val="18"/>
                <w:lang w:bidi="th-TH"/>
              </w:rPr>
            </w:pPr>
          </w:p>
        </w:tc>
        <w:tc>
          <w:tcPr>
            <w:tcW w:w="1260" w:type="dxa"/>
            <w:vAlign w:val="bottom"/>
          </w:tcPr>
          <w:p w14:paraId="6BA1DA43" w14:textId="77777777" w:rsidR="00793490" w:rsidRPr="00880EEB" w:rsidRDefault="00793490" w:rsidP="00080F43">
            <w:pPr>
              <w:tabs>
                <w:tab w:val="decimal" w:pos="748"/>
              </w:tabs>
              <w:spacing w:line="240" w:lineRule="atLeast"/>
              <w:ind w:right="-169"/>
              <w:rPr>
                <w:rFonts w:cs="Times New Roman"/>
                <w:sz w:val="18"/>
                <w:szCs w:val="18"/>
                <w:lang w:bidi="th-TH"/>
              </w:rPr>
            </w:pPr>
          </w:p>
        </w:tc>
        <w:tc>
          <w:tcPr>
            <w:tcW w:w="1152" w:type="dxa"/>
            <w:vAlign w:val="bottom"/>
          </w:tcPr>
          <w:p w14:paraId="3B3F271D" w14:textId="77777777" w:rsidR="00793490" w:rsidRPr="00880EEB" w:rsidRDefault="00793490" w:rsidP="00080F43">
            <w:pPr>
              <w:tabs>
                <w:tab w:val="decimal" w:pos="748"/>
              </w:tabs>
              <w:spacing w:line="240" w:lineRule="atLeast"/>
              <w:ind w:right="-169"/>
              <w:rPr>
                <w:rFonts w:cs="Times New Roman"/>
                <w:sz w:val="18"/>
                <w:szCs w:val="18"/>
                <w:lang w:bidi="th-TH"/>
              </w:rPr>
            </w:pPr>
          </w:p>
        </w:tc>
        <w:tc>
          <w:tcPr>
            <w:tcW w:w="1098" w:type="dxa"/>
            <w:vAlign w:val="bottom"/>
          </w:tcPr>
          <w:p w14:paraId="00CC573C" w14:textId="77777777" w:rsidR="00793490" w:rsidRPr="00880EEB" w:rsidRDefault="00793490" w:rsidP="00080F43">
            <w:pPr>
              <w:tabs>
                <w:tab w:val="decimal" w:pos="748"/>
              </w:tabs>
              <w:spacing w:line="240" w:lineRule="atLeast"/>
              <w:ind w:right="-169"/>
              <w:rPr>
                <w:rFonts w:cs="Times New Roman"/>
                <w:sz w:val="18"/>
                <w:szCs w:val="18"/>
                <w:lang w:bidi="th-TH"/>
              </w:rPr>
            </w:pPr>
          </w:p>
        </w:tc>
        <w:tc>
          <w:tcPr>
            <w:tcW w:w="990" w:type="dxa"/>
            <w:vAlign w:val="bottom"/>
          </w:tcPr>
          <w:p w14:paraId="3A3B4827" w14:textId="77777777" w:rsidR="00793490" w:rsidRPr="00880EEB" w:rsidRDefault="00793490" w:rsidP="00080F43">
            <w:pPr>
              <w:tabs>
                <w:tab w:val="decimal" w:pos="748"/>
              </w:tabs>
              <w:spacing w:line="240" w:lineRule="atLeast"/>
              <w:ind w:right="-169"/>
              <w:rPr>
                <w:rFonts w:cs="Times New Roman"/>
                <w:sz w:val="18"/>
                <w:szCs w:val="18"/>
                <w:lang w:bidi="th-TH"/>
              </w:rPr>
            </w:pPr>
          </w:p>
        </w:tc>
      </w:tr>
      <w:tr w:rsidR="00793490" w:rsidRPr="00552334" w14:paraId="1CD013D5" w14:textId="77777777" w:rsidTr="00080F43">
        <w:tc>
          <w:tcPr>
            <w:tcW w:w="2430" w:type="dxa"/>
            <w:vAlign w:val="bottom"/>
          </w:tcPr>
          <w:p w14:paraId="6ACC694F" w14:textId="77777777" w:rsidR="00793490" w:rsidRPr="00880EEB" w:rsidRDefault="00793490" w:rsidP="00080F43">
            <w:pPr>
              <w:spacing w:line="240" w:lineRule="atLeast"/>
              <w:ind w:left="-14" w:right="-108"/>
              <w:rPr>
                <w:rFonts w:cs="Times New Roman"/>
                <w:sz w:val="18"/>
                <w:szCs w:val="18"/>
              </w:rPr>
            </w:pPr>
            <w:r w:rsidRPr="00880EEB">
              <w:rPr>
                <w:rFonts w:cs="Times New Roman"/>
                <w:sz w:val="18"/>
                <w:szCs w:val="18"/>
              </w:rPr>
              <w:t>Reverse repurchase agreements</w:t>
            </w:r>
          </w:p>
        </w:tc>
        <w:tc>
          <w:tcPr>
            <w:tcW w:w="1170" w:type="dxa"/>
            <w:shd w:val="clear" w:color="auto" w:fill="auto"/>
            <w:vAlign w:val="bottom"/>
          </w:tcPr>
          <w:p w14:paraId="3EF0FA07" w14:textId="77777777" w:rsidR="00793490" w:rsidRPr="00552334" w:rsidRDefault="00793490" w:rsidP="00080F43">
            <w:pPr>
              <w:tabs>
                <w:tab w:val="decimal" w:pos="972"/>
              </w:tabs>
              <w:spacing w:line="240" w:lineRule="atLeast"/>
              <w:ind w:right="-72"/>
              <w:rPr>
                <w:rFonts w:cs="Times New Roman"/>
                <w:sz w:val="16"/>
                <w:szCs w:val="16"/>
              </w:rPr>
            </w:pPr>
            <w:r w:rsidRPr="00552334">
              <w:rPr>
                <w:rFonts w:cs="Times New Roman"/>
                <w:sz w:val="16"/>
                <w:szCs w:val="16"/>
                <w:cs/>
              </w:rPr>
              <w:t>12</w:t>
            </w:r>
            <w:r w:rsidRPr="00552334">
              <w:rPr>
                <w:rFonts w:cs="Times New Roman"/>
                <w:sz w:val="16"/>
                <w:szCs w:val="16"/>
              </w:rPr>
              <w:t>,</w:t>
            </w:r>
            <w:r w:rsidRPr="00552334">
              <w:rPr>
                <w:rFonts w:cs="Times New Roman"/>
                <w:sz w:val="16"/>
                <w:szCs w:val="16"/>
                <w:cs/>
              </w:rPr>
              <w:t>000</w:t>
            </w:r>
            <w:r w:rsidRPr="00552334">
              <w:rPr>
                <w:rFonts w:cs="Times New Roman"/>
                <w:sz w:val="16"/>
                <w:szCs w:val="16"/>
              </w:rPr>
              <w:t>,</w:t>
            </w:r>
            <w:r w:rsidRPr="00552334">
              <w:rPr>
                <w:rFonts w:cs="Times New Roman"/>
                <w:sz w:val="16"/>
                <w:szCs w:val="16"/>
                <w:cs/>
              </w:rPr>
              <w:t>000</w:t>
            </w:r>
          </w:p>
        </w:tc>
        <w:tc>
          <w:tcPr>
            <w:tcW w:w="1080" w:type="dxa"/>
            <w:shd w:val="clear" w:color="auto" w:fill="auto"/>
            <w:vAlign w:val="bottom"/>
          </w:tcPr>
          <w:p w14:paraId="3DB4C1F9" w14:textId="77777777" w:rsidR="00793490" w:rsidRPr="00552334" w:rsidRDefault="00793490" w:rsidP="00080F43">
            <w:pPr>
              <w:tabs>
                <w:tab w:val="decimal" w:pos="881"/>
              </w:tabs>
              <w:spacing w:line="240" w:lineRule="atLeast"/>
              <w:ind w:right="-72"/>
              <w:rPr>
                <w:rFonts w:cs="Times New Roman"/>
                <w:sz w:val="16"/>
                <w:szCs w:val="16"/>
              </w:rPr>
            </w:pPr>
            <w:r w:rsidRPr="00552334">
              <w:rPr>
                <w:rFonts w:cs="Times New Roman"/>
                <w:sz w:val="16"/>
                <w:szCs w:val="16"/>
              </w:rPr>
              <w:t>-</w:t>
            </w:r>
          </w:p>
        </w:tc>
        <w:tc>
          <w:tcPr>
            <w:tcW w:w="1260" w:type="dxa"/>
            <w:shd w:val="clear" w:color="auto" w:fill="auto"/>
            <w:vAlign w:val="bottom"/>
          </w:tcPr>
          <w:p w14:paraId="5A8248B8" w14:textId="77777777" w:rsidR="00793490" w:rsidRPr="00552334" w:rsidRDefault="00793490" w:rsidP="00080F43">
            <w:pPr>
              <w:tabs>
                <w:tab w:val="decimal" w:pos="1040"/>
              </w:tabs>
              <w:spacing w:line="240" w:lineRule="atLeast"/>
              <w:ind w:right="-72"/>
              <w:rPr>
                <w:rFonts w:cs="Times New Roman"/>
                <w:sz w:val="16"/>
                <w:szCs w:val="16"/>
              </w:rPr>
            </w:pPr>
            <w:r w:rsidRPr="00552334">
              <w:rPr>
                <w:rFonts w:cs="Times New Roman"/>
                <w:sz w:val="16"/>
                <w:szCs w:val="16"/>
                <w:cs/>
              </w:rPr>
              <w:t>12</w:t>
            </w:r>
            <w:r w:rsidRPr="00552334">
              <w:rPr>
                <w:rFonts w:cs="Times New Roman"/>
                <w:sz w:val="16"/>
                <w:szCs w:val="16"/>
              </w:rPr>
              <w:t>,</w:t>
            </w:r>
            <w:r w:rsidRPr="00552334">
              <w:rPr>
                <w:rFonts w:cs="Times New Roman"/>
                <w:sz w:val="16"/>
                <w:szCs w:val="16"/>
                <w:cs/>
              </w:rPr>
              <w:t>000</w:t>
            </w:r>
            <w:r w:rsidRPr="00552334">
              <w:rPr>
                <w:rFonts w:cs="Times New Roman"/>
                <w:sz w:val="16"/>
                <w:szCs w:val="16"/>
              </w:rPr>
              <w:t>,</w:t>
            </w:r>
            <w:r w:rsidRPr="00552334">
              <w:rPr>
                <w:rFonts w:cs="Times New Roman"/>
                <w:sz w:val="16"/>
                <w:szCs w:val="16"/>
                <w:cs/>
              </w:rPr>
              <w:t>000</w:t>
            </w:r>
          </w:p>
        </w:tc>
        <w:tc>
          <w:tcPr>
            <w:tcW w:w="1152" w:type="dxa"/>
            <w:shd w:val="clear" w:color="auto" w:fill="auto"/>
            <w:vAlign w:val="bottom"/>
          </w:tcPr>
          <w:p w14:paraId="532C9DD3" w14:textId="77777777" w:rsidR="00793490" w:rsidRPr="00552334" w:rsidRDefault="00793490" w:rsidP="00080F43">
            <w:pPr>
              <w:tabs>
                <w:tab w:val="decimal" w:pos="888"/>
              </w:tabs>
              <w:spacing w:line="240" w:lineRule="atLeast"/>
              <w:ind w:right="-72"/>
              <w:rPr>
                <w:rFonts w:cs="Times New Roman"/>
                <w:sz w:val="16"/>
                <w:szCs w:val="16"/>
              </w:rPr>
            </w:pPr>
            <w:r w:rsidRPr="00552334">
              <w:rPr>
                <w:rFonts w:cs="Times New Roman"/>
                <w:sz w:val="16"/>
                <w:szCs w:val="16"/>
              </w:rPr>
              <w:t>-</w:t>
            </w:r>
          </w:p>
        </w:tc>
        <w:tc>
          <w:tcPr>
            <w:tcW w:w="1098" w:type="dxa"/>
            <w:shd w:val="clear" w:color="auto" w:fill="auto"/>
            <w:vAlign w:val="bottom"/>
          </w:tcPr>
          <w:p w14:paraId="71AF7F77" w14:textId="77777777" w:rsidR="00793490" w:rsidRPr="00552334" w:rsidRDefault="00793490" w:rsidP="00080F43">
            <w:pPr>
              <w:tabs>
                <w:tab w:val="decimal" w:pos="883"/>
              </w:tabs>
              <w:spacing w:line="240" w:lineRule="atLeast"/>
              <w:ind w:right="-72"/>
              <w:rPr>
                <w:rFonts w:cs="Times New Roman"/>
                <w:sz w:val="16"/>
                <w:szCs w:val="16"/>
              </w:rPr>
            </w:pPr>
            <w:r w:rsidRPr="00552334">
              <w:rPr>
                <w:rFonts w:cs="Times New Roman"/>
                <w:sz w:val="16"/>
                <w:szCs w:val="16"/>
              </w:rPr>
              <w:t>12,074,422</w:t>
            </w:r>
          </w:p>
        </w:tc>
        <w:tc>
          <w:tcPr>
            <w:tcW w:w="990" w:type="dxa"/>
            <w:shd w:val="clear" w:color="auto" w:fill="auto"/>
            <w:vAlign w:val="bottom"/>
          </w:tcPr>
          <w:p w14:paraId="74B9F3EF" w14:textId="77777777" w:rsidR="00793490" w:rsidRPr="00552334" w:rsidRDefault="00793490" w:rsidP="00080F43">
            <w:pPr>
              <w:tabs>
                <w:tab w:val="decimal" w:pos="788"/>
              </w:tabs>
              <w:spacing w:line="240" w:lineRule="atLeast"/>
              <w:ind w:right="-72"/>
              <w:rPr>
                <w:rFonts w:cs="Times New Roman"/>
                <w:sz w:val="16"/>
                <w:szCs w:val="16"/>
              </w:rPr>
            </w:pPr>
            <w:r w:rsidRPr="00552334">
              <w:rPr>
                <w:rFonts w:cs="Times New Roman"/>
                <w:sz w:val="16"/>
                <w:szCs w:val="16"/>
              </w:rPr>
              <w:t>-</w:t>
            </w:r>
          </w:p>
        </w:tc>
      </w:tr>
      <w:tr w:rsidR="00793490" w:rsidRPr="00552334" w14:paraId="5C28B6E3" w14:textId="77777777" w:rsidTr="00080F43">
        <w:tc>
          <w:tcPr>
            <w:tcW w:w="2430" w:type="dxa"/>
            <w:vAlign w:val="bottom"/>
          </w:tcPr>
          <w:p w14:paraId="75959D87" w14:textId="77777777" w:rsidR="00793490" w:rsidRPr="00880EEB" w:rsidRDefault="00793490" w:rsidP="00080F43">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07C94B5E" w14:textId="77777777" w:rsidR="00793490" w:rsidRPr="00552334" w:rsidRDefault="00793490" w:rsidP="00080F43">
            <w:pPr>
              <w:pBdr>
                <w:top w:val="single" w:sz="4" w:space="1" w:color="auto"/>
                <w:bottom w:val="double" w:sz="4" w:space="1" w:color="auto"/>
              </w:pBdr>
              <w:tabs>
                <w:tab w:val="decimal" w:pos="972"/>
              </w:tabs>
              <w:spacing w:line="240" w:lineRule="atLeast"/>
              <w:ind w:right="-72"/>
              <w:rPr>
                <w:rFonts w:cs="Times New Roman"/>
                <w:b/>
                <w:bCs/>
                <w:sz w:val="16"/>
                <w:szCs w:val="16"/>
              </w:rPr>
            </w:pPr>
            <w:r w:rsidRPr="00552334">
              <w:rPr>
                <w:rFonts w:cs="Times New Roman"/>
                <w:b/>
                <w:bCs/>
                <w:sz w:val="16"/>
                <w:szCs w:val="16"/>
                <w:cs/>
              </w:rPr>
              <w:t>12</w:t>
            </w:r>
            <w:r w:rsidRPr="00552334">
              <w:rPr>
                <w:rFonts w:cs="Times New Roman"/>
                <w:b/>
                <w:bCs/>
                <w:sz w:val="16"/>
                <w:szCs w:val="16"/>
              </w:rPr>
              <w:t>,</w:t>
            </w:r>
            <w:r w:rsidRPr="00552334">
              <w:rPr>
                <w:rFonts w:cs="Times New Roman"/>
                <w:b/>
                <w:bCs/>
                <w:sz w:val="16"/>
                <w:szCs w:val="16"/>
                <w:cs/>
              </w:rPr>
              <w:t>000</w:t>
            </w:r>
            <w:r w:rsidRPr="00552334">
              <w:rPr>
                <w:rFonts w:cs="Times New Roman"/>
                <w:b/>
                <w:bCs/>
                <w:sz w:val="16"/>
                <w:szCs w:val="16"/>
              </w:rPr>
              <w:t>,</w:t>
            </w:r>
            <w:r w:rsidRPr="00552334">
              <w:rPr>
                <w:rFonts w:cs="Times New Roman"/>
                <w:b/>
                <w:bCs/>
                <w:sz w:val="16"/>
                <w:szCs w:val="16"/>
                <w:cs/>
              </w:rPr>
              <w:t>000</w:t>
            </w:r>
          </w:p>
        </w:tc>
        <w:tc>
          <w:tcPr>
            <w:tcW w:w="1080" w:type="dxa"/>
            <w:shd w:val="clear" w:color="auto" w:fill="auto"/>
            <w:vAlign w:val="bottom"/>
          </w:tcPr>
          <w:p w14:paraId="505D0A6C" w14:textId="77777777" w:rsidR="00793490" w:rsidRPr="00552334" w:rsidRDefault="00793490" w:rsidP="00080F43">
            <w:pPr>
              <w:pBdr>
                <w:top w:val="single" w:sz="4" w:space="1" w:color="auto"/>
                <w:bottom w:val="double" w:sz="4" w:space="1" w:color="auto"/>
              </w:pBdr>
              <w:tabs>
                <w:tab w:val="decimal" w:pos="881"/>
              </w:tabs>
              <w:spacing w:line="240" w:lineRule="atLeast"/>
              <w:ind w:right="-72"/>
              <w:rPr>
                <w:rFonts w:cs="Times New Roman"/>
                <w:b/>
                <w:bCs/>
                <w:sz w:val="16"/>
                <w:szCs w:val="16"/>
              </w:rPr>
            </w:pPr>
            <w:r w:rsidRPr="00552334">
              <w:rPr>
                <w:rFonts w:cs="Times New Roman"/>
                <w:b/>
                <w:bCs/>
                <w:sz w:val="16"/>
                <w:szCs w:val="16"/>
              </w:rPr>
              <w:t>-</w:t>
            </w:r>
          </w:p>
        </w:tc>
        <w:tc>
          <w:tcPr>
            <w:tcW w:w="1260" w:type="dxa"/>
            <w:shd w:val="clear" w:color="auto" w:fill="auto"/>
            <w:vAlign w:val="bottom"/>
          </w:tcPr>
          <w:p w14:paraId="1C65B0B2" w14:textId="77777777" w:rsidR="00793490" w:rsidRPr="00552334" w:rsidRDefault="00793490" w:rsidP="00080F43">
            <w:pPr>
              <w:pBdr>
                <w:top w:val="single" w:sz="4" w:space="1" w:color="auto"/>
                <w:bottom w:val="double" w:sz="4" w:space="1" w:color="auto"/>
              </w:pBdr>
              <w:tabs>
                <w:tab w:val="decimal" w:pos="1040"/>
              </w:tabs>
              <w:spacing w:line="240" w:lineRule="atLeast"/>
              <w:ind w:right="-72"/>
              <w:rPr>
                <w:rFonts w:cs="Times New Roman"/>
                <w:b/>
                <w:bCs/>
                <w:sz w:val="16"/>
                <w:szCs w:val="16"/>
              </w:rPr>
            </w:pPr>
            <w:r w:rsidRPr="00552334">
              <w:rPr>
                <w:rFonts w:cs="Times New Roman"/>
                <w:b/>
                <w:bCs/>
                <w:sz w:val="16"/>
                <w:szCs w:val="16"/>
                <w:cs/>
              </w:rPr>
              <w:t>12</w:t>
            </w:r>
            <w:r w:rsidRPr="00552334">
              <w:rPr>
                <w:rFonts w:cs="Times New Roman"/>
                <w:b/>
                <w:bCs/>
                <w:sz w:val="16"/>
                <w:szCs w:val="16"/>
              </w:rPr>
              <w:t>,</w:t>
            </w:r>
            <w:r w:rsidRPr="00552334">
              <w:rPr>
                <w:rFonts w:cs="Times New Roman"/>
                <w:b/>
                <w:bCs/>
                <w:sz w:val="16"/>
                <w:szCs w:val="16"/>
                <w:cs/>
              </w:rPr>
              <w:t>000</w:t>
            </w:r>
            <w:r w:rsidRPr="00552334">
              <w:rPr>
                <w:rFonts w:cs="Times New Roman"/>
                <w:b/>
                <w:bCs/>
                <w:sz w:val="16"/>
                <w:szCs w:val="16"/>
              </w:rPr>
              <w:t>,</w:t>
            </w:r>
            <w:r w:rsidRPr="00552334">
              <w:rPr>
                <w:rFonts w:cs="Times New Roman"/>
                <w:b/>
                <w:bCs/>
                <w:sz w:val="16"/>
                <w:szCs w:val="16"/>
                <w:cs/>
              </w:rPr>
              <w:t>000</w:t>
            </w:r>
          </w:p>
        </w:tc>
        <w:tc>
          <w:tcPr>
            <w:tcW w:w="1152" w:type="dxa"/>
            <w:shd w:val="clear" w:color="auto" w:fill="auto"/>
            <w:vAlign w:val="bottom"/>
          </w:tcPr>
          <w:p w14:paraId="04385FE1" w14:textId="77777777" w:rsidR="00793490" w:rsidRPr="00552334" w:rsidRDefault="00793490" w:rsidP="00080F43">
            <w:pPr>
              <w:pBdr>
                <w:top w:val="single" w:sz="4" w:space="1" w:color="auto"/>
                <w:bottom w:val="double" w:sz="4" w:space="1" w:color="auto"/>
              </w:pBdr>
              <w:tabs>
                <w:tab w:val="decimal" w:pos="888"/>
              </w:tabs>
              <w:spacing w:line="240" w:lineRule="atLeast"/>
              <w:ind w:right="-72"/>
              <w:rPr>
                <w:rFonts w:cs="Times New Roman"/>
                <w:sz w:val="16"/>
                <w:szCs w:val="16"/>
              </w:rPr>
            </w:pPr>
            <w:r w:rsidRPr="00552334">
              <w:rPr>
                <w:rFonts w:cs="Times New Roman"/>
                <w:b/>
                <w:bCs/>
                <w:sz w:val="16"/>
                <w:szCs w:val="16"/>
              </w:rPr>
              <w:t>-</w:t>
            </w:r>
          </w:p>
        </w:tc>
        <w:tc>
          <w:tcPr>
            <w:tcW w:w="1098" w:type="dxa"/>
            <w:shd w:val="clear" w:color="auto" w:fill="auto"/>
            <w:vAlign w:val="bottom"/>
          </w:tcPr>
          <w:p w14:paraId="01C2EB98" w14:textId="77777777" w:rsidR="00793490" w:rsidRPr="00552334" w:rsidRDefault="00793490" w:rsidP="00080F43">
            <w:pPr>
              <w:pBdr>
                <w:top w:val="single" w:sz="4" w:space="1" w:color="auto"/>
                <w:bottom w:val="double" w:sz="4" w:space="1" w:color="auto"/>
              </w:pBdr>
              <w:tabs>
                <w:tab w:val="decimal" w:pos="883"/>
              </w:tabs>
              <w:spacing w:line="240" w:lineRule="atLeast"/>
              <w:ind w:right="-72"/>
              <w:rPr>
                <w:rFonts w:cs="Times New Roman"/>
                <w:b/>
                <w:bCs/>
                <w:sz w:val="16"/>
                <w:szCs w:val="16"/>
              </w:rPr>
            </w:pPr>
            <w:r w:rsidRPr="00552334">
              <w:rPr>
                <w:rFonts w:cs="Times New Roman"/>
                <w:b/>
                <w:bCs/>
                <w:sz w:val="16"/>
                <w:szCs w:val="16"/>
              </w:rPr>
              <w:t>12,074,422</w:t>
            </w:r>
          </w:p>
        </w:tc>
        <w:tc>
          <w:tcPr>
            <w:tcW w:w="990" w:type="dxa"/>
            <w:shd w:val="clear" w:color="auto" w:fill="auto"/>
            <w:vAlign w:val="bottom"/>
          </w:tcPr>
          <w:p w14:paraId="2DD4EA2E" w14:textId="77777777" w:rsidR="00793490" w:rsidRPr="00552334" w:rsidRDefault="00793490" w:rsidP="00080F43">
            <w:pPr>
              <w:pBdr>
                <w:top w:val="single" w:sz="4" w:space="1" w:color="auto"/>
                <w:bottom w:val="double" w:sz="4" w:space="1" w:color="auto"/>
              </w:pBdr>
              <w:tabs>
                <w:tab w:val="decimal" w:pos="788"/>
              </w:tabs>
              <w:spacing w:line="240" w:lineRule="atLeast"/>
              <w:ind w:right="-72"/>
              <w:rPr>
                <w:rFonts w:cs="Times New Roman"/>
                <w:b/>
                <w:bCs/>
                <w:sz w:val="16"/>
                <w:szCs w:val="16"/>
              </w:rPr>
            </w:pPr>
            <w:r w:rsidRPr="00552334">
              <w:rPr>
                <w:rFonts w:cs="Times New Roman"/>
                <w:b/>
                <w:bCs/>
                <w:sz w:val="16"/>
                <w:szCs w:val="16"/>
              </w:rPr>
              <w:t>-</w:t>
            </w:r>
          </w:p>
        </w:tc>
      </w:tr>
      <w:tr w:rsidR="00686745" w:rsidRPr="00880EEB" w14:paraId="5AC2FFF2" w14:textId="77777777" w:rsidTr="0093239C">
        <w:trPr>
          <w:trHeight w:val="182"/>
        </w:trPr>
        <w:tc>
          <w:tcPr>
            <w:tcW w:w="2430" w:type="dxa"/>
            <w:vAlign w:val="bottom"/>
          </w:tcPr>
          <w:p w14:paraId="6D1BA1F2" w14:textId="77777777" w:rsidR="00686745" w:rsidRPr="0093239C" w:rsidRDefault="00686745" w:rsidP="00940818">
            <w:pPr>
              <w:spacing w:line="240" w:lineRule="atLeast"/>
              <w:ind w:left="-14" w:right="-18"/>
              <w:rPr>
                <w:rFonts w:cs="Times New Roman"/>
                <w:b/>
                <w:bCs/>
                <w:i/>
                <w:iCs/>
                <w:sz w:val="14"/>
                <w:szCs w:val="14"/>
              </w:rPr>
            </w:pPr>
          </w:p>
        </w:tc>
        <w:tc>
          <w:tcPr>
            <w:tcW w:w="1170" w:type="dxa"/>
            <w:vAlign w:val="bottom"/>
          </w:tcPr>
          <w:p w14:paraId="5820ADEF"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80" w:type="dxa"/>
            <w:vAlign w:val="bottom"/>
          </w:tcPr>
          <w:p w14:paraId="78BD8EC0"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260" w:type="dxa"/>
            <w:vAlign w:val="bottom"/>
          </w:tcPr>
          <w:p w14:paraId="1B1A4F4B"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152" w:type="dxa"/>
            <w:vAlign w:val="bottom"/>
          </w:tcPr>
          <w:p w14:paraId="5B60A751"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98" w:type="dxa"/>
            <w:vAlign w:val="bottom"/>
          </w:tcPr>
          <w:p w14:paraId="25FFBBAC"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990" w:type="dxa"/>
            <w:vAlign w:val="bottom"/>
          </w:tcPr>
          <w:p w14:paraId="5ECF88E1" w14:textId="77777777" w:rsidR="00686745" w:rsidRPr="0093239C" w:rsidRDefault="00686745" w:rsidP="00940818">
            <w:pPr>
              <w:tabs>
                <w:tab w:val="decimal" w:pos="748"/>
              </w:tabs>
              <w:spacing w:line="240" w:lineRule="atLeast"/>
              <w:ind w:right="-169"/>
              <w:rPr>
                <w:rFonts w:cs="Times New Roman"/>
                <w:sz w:val="14"/>
                <w:szCs w:val="14"/>
                <w:lang w:bidi="th-TH"/>
              </w:rPr>
            </w:pPr>
          </w:p>
        </w:tc>
      </w:tr>
      <w:tr w:rsidR="00EB224F" w:rsidRPr="00880EEB" w14:paraId="2BE66AA5" w14:textId="77777777" w:rsidTr="00EC65EE">
        <w:tc>
          <w:tcPr>
            <w:tcW w:w="2430" w:type="dxa"/>
            <w:vAlign w:val="bottom"/>
          </w:tcPr>
          <w:p w14:paraId="4F9B2FCC" w14:textId="522C5408" w:rsidR="00EB224F" w:rsidRPr="00880EEB" w:rsidRDefault="00EB224F" w:rsidP="00940818">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sidR="00793490">
              <w:rPr>
                <w:rFonts w:cs="Times New Roman"/>
                <w:b/>
                <w:bCs/>
                <w:i/>
                <w:iCs/>
                <w:sz w:val="18"/>
                <w:szCs w:val="18"/>
              </w:rPr>
              <w:t>liabilitie</w:t>
            </w:r>
            <w:r w:rsidR="00793490" w:rsidRPr="00880EEB">
              <w:rPr>
                <w:rFonts w:cs="Times New Roman"/>
                <w:b/>
                <w:bCs/>
                <w:i/>
                <w:iCs/>
                <w:sz w:val="18"/>
                <w:szCs w:val="18"/>
              </w:rPr>
              <w:t>s</w:t>
            </w:r>
          </w:p>
        </w:tc>
        <w:tc>
          <w:tcPr>
            <w:tcW w:w="1170" w:type="dxa"/>
            <w:vAlign w:val="bottom"/>
          </w:tcPr>
          <w:p w14:paraId="0F858519"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080" w:type="dxa"/>
            <w:vAlign w:val="bottom"/>
          </w:tcPr>
          <w:p w14:paraId="104FB759"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260" w:type="dxa"/>
            <w:vAlign w:val="bottom"/>
          </w:tcPr>
          <w:p w14:paraId="5D398BB3"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152" w:type="dxa"/>
            <w:vAlign w:val="bottom"/>
          </w:tcPr>
          <w:p w14:paraId="03B13EFA"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098" w:type="dxa"/>
            <w:vAlign w:val="bottom"/>
          </w:tcPr>
          <w:p w14:paraId="41C9B458"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990" w:type="dxa"/>
            <w:vAlign w:val="bottom"/>
          </w:tcPr>
          <w:p w14:paraId="72185E4B" w14:textId="77777777" w:rsidR="00EB224F" w:rsidRPr="00880EEB" w:rsidRDefault="00EB224F" w:rsidP="00940818">
            <w:pPr>
              <w:tabs>
                <w:tab w:val="decimal" w:pos="748"/>
              </w:tabs>
              <w:spacing w:line="240" w:lineRule="atLeast"/>
              <w:ind w:right="-169"/>
              <w:rPr>
                <w:rFonts w:cs="Times New Roman"/>
                <w:sz w:val="18"/>
                <w:szCs w:val="18"/>
                <w:lang w:bidi="th-TH"/>
              </w:rPr>
            </w:pPr>
          </w:p>
        </w:tc>
      </w:tr>
      <w:tr w:rsidR="00793490" w:rsidRPr="00793490" w14:paraId="6049D451" w14:textId="77777777" w:rsidTr="00EC65EE">
        <w:tc>
          <w:tcPr>
            <w:tcW w:w="2430" w:type="dxa"/>
            <w:vAlign w:val="bottom"/>
          </w:tcPr>
          <w:p w14:paraId="1E9F4BFA" w14:textId="6F65067D" w:rsidR="00793490" w:rsidRPr="00880EEB" w:rsidRDefault="0063467F" w:rsidP="00793490">
            <w:pPr>
              <w:spacing w:line="240" w:lineRule="atLeast"/>
              <w:ind w:left="-14" w:right="-108"/>
              <w:rPr>
                <w:rFonts w:cs="Times New Roman"/>
                <w:sz w:val="18"/>
                <w:szCs w:val="18"/>
              </w:rPr>
            </w:pPr>
            <w:r>
              <w:rPr>
                <w:rFonts w:cs="Times New Roman"/>
                <w:sz w:val="18"/>
                <w:szCs w:val="18"/>
              </w:rPr>
              <w:t>De</w:t>
            </w:r>
            <w:r w:rsidR="003B18E1">
              <w:rPr>
                <w:rFonts w:cs="Times New Roman"/>
                <w:sz w:val="18"/>
                <w:szCs w:val="18"/>
              </w:rPr>
              <w:t>r</w:t>
            </w:r>
            <w:r>
              <w:rPr>
                <w:rFonts w:cs="Times New Roman"/>
                <w:sz w:val="18"/>
                <w:szCs w:val="18"/>
              </w:rPr>
              <w:t>ivative liabilities</w:t>
            </w:r>
          </w:p>
        </w:tc>
        <w:tc>
          <w:tcPr>
            <w:tcW w:w="1170" w:type="dxa"/>
            <w:shd w:val="clear" w:color="auto" w:fill="auto"/>
            <w:vAlign w:val="bottom"/>
          </w:tcPr>
          <w:p w14:paraId="60328A1D" w14:textId="17A68BAF" w:rsidR="00793490" w:rsidRPr="0093239C" w:rsidRDefault="00793490" w:rsidP="00793490">
            <w:pPr>
              <w:tabs>
                <w:tab w:val="decimal" w:pos="972"/>
              </w:tabs>
              <w:spacing w:line="240" w:lineRule="atLeast"/>
              <w:ind w:right="-72"/>
              <w:rPr>
                <w:rFonts w:cs="Times New Roman"/>
                <w:sz w:val="16"/>
                <w:szCs w:val="16"/>
                <w:lang w:val="en-US" w:bidi="th-TH"/>
              </w:rPr>
            </w:pPr>
            <w:r w:rsidRPr="0093239C">
              <w:rPr>
                <w:rFonts w:cs="Times New Roman"/>
                <w:sz w:val="16"/>
                <w:szCs w:val="16"/>
                <w:cs/>
                <w:lang w:bidi="th-TH"/>
              </w:rPr>
              <w:t>152</w:t>
            </w:r>
            <w:r w:rsidRPr="0093239C">
              <w:rPr>
                <w:rFonts w:cs="Times New Roman"/>
                <w:sz w:val="16"/>
                <w:szCs w:val="16"/>
                <w:lang w:val="en-US" w:bidi="th-TH"/>
              </w:rPr>
              <w:t>,106</w:t>
            </w:r>
          </w:p>
        </w:tc>
        <w:tc>
          <w:tcPr>
            <w:tcW w:w="1080" w:type="dxa"/>
            <w:shd w:val="clear" w:color="auto" w:fill="auto"/>
            <w:vAlign w:val="bottom"/>
          </w:tcPr>
          <w:p w14:paraId="0DE961A4" w14:textId="29225FF0" w:rsidR="00793490" w:rsidRPr="00793490" w:rsidRDefault="00793490" w:rsidP="00793490">
            <w:pPr>
              <w:tabs>
                <w:tab w:val="decimal" w:pos="881"/>
              </w:tabs>
              <w:spacing w:line="240" w:lineRule="atLeast"/>
              <w:ind w:right="-72"/>
              <w:rPr>
                <w:rFonts w:cs="Times New Roman"/>
                <w:sz w:val="16"/>
                <w:szCs w:val="16"/>
              </w:rPr>
            </w:pPr>
            <w:r w:rsidRPr="0093239C">
              <w:rPr>
                <w:rFonts w:cs="Times New Roman"/>
                <w:sz w:val="16"/>
                <w:szCs w:val="16"/>
              </w:rPr>
              <w:t>-</w:t>
            </w:r>
          </w:p>
        </w:tc>
        <w:tc>
          <w:tcPr>
            <w:tcW w:w="1260" w:type="dxa"/>
            <w:shd w:val="clear" w:color="auto" w:fill="auto"/>
            <w:vAlign w:val="bottom"/>
          </w:tcPr>
          <w:p w14:paraId="4D5381A8" w14:textId="5C3BE26F" w:rsidR="00793490" w:rsidRPr="00793490" w:rsidRDefault="00793490" w:rsidP="00793490">
            <w:pPr>
              <w:tabs>
                <w:tab w:val="decimal" w:pos="1040"/>
              </w:tabs>
              <w:spacing w:line="240" w:lineRule="atLeast"/>
              <w:ind w:right="-72"/>
              <w:rPr>
                <w:rFonts w:cs="Times New Roman"/>
                <w:sz w:val="16"/>
                <w:szCs w:val="16"/>
              </w:rPr>
            </w:pPr>
            <w:r w:rsidRPr="0093239C">
              <w:rPr>
                <w:rFonts w:cs="Times New Roman"/>
                <w:sz w:val="16"/>
                <w:szCs w:val="16"/>
                <w:cs/>
                <w:lang w:bidi="th-TH"/>
              </w:rPr>
              <w:t>152</w:t>
            </w:r>
            <w:r w:rsidRPr="0093239C">
              <w:rPr>
                <w:rFonts w:cs="Times New Roman"/>
                <w:sz w:val="16"/>
                <w:szCs w:val="16"/>
                <w:lang w:val="en-US" w:bidi="th-TH"/>
              </w:rPr>
              <w:t>,106</w:t>
            </w:r>
          </w:p>
        </w:tc>
        <w:tc>
          <w:tcPr>
            <w:tcW w:w="1152" w:type="dxa"/>
            <w:shd w:val="clear" w:color="auto" w:fill="auto"/>
            <w:vAlign w:val="bottom"/>
          </w:tcPr>
          <w:p w14:paraId="17A1E2E6" w14:textId="456E5F0E" w:rsidR="00793490" w:rsidRPr="00793490" w:rsidRDefault="00793490" w:rsidP="00793490">
            <w:pPr>
              <w:tabs>
                <w:tab w:val="decimal" w:pos="888"/>
              </w:tabs>
              <w:spacing w:line="240" w:lineRule="atLeast"/>
              <w:ind w:right="-72"/>
              <w:rPr>
                <w:rFonts w:cs="Times New Roman"/>
                <w:sz w:val="16"/>
                <w:szCs w:val="16"/>
              </w:rPr>
            </w:pPr>
            <w:r w:rsidRPr="0093239C">
              <w:rPr>
                <w:rFonts w:cs="Times New Roman"/>
                <w:sz w:val="16"/>
                <w:szCs w:val="16"/>
              </w:rPr>
              <w:t>-</w:t>
            </w:r>
          </w:p>
        </w:tc>
        <w:tc>
          <w:tcPr>
            <w:tcW w:w="1098" w:type="dxa"/>
            <w:shd w:val="clear" w:color="auto" w:fill="auto"/>
            <w:vAlign w:val="bottom"/>
          </w:tcPr>
          <w:p w14:paraId="388A555E" w14:textId="00C12F5B" w:rsidR="00793490" w:rsidRPr="0093239C" w:rsidRDefault="00793490" w:rsidP="00793490">
            <w:pPr>
              <w:tabs>
                <w:tab w:val="decimal" w:pos="883"/>
              </w:tabs>
              <w:spacing w:line="240" w:lineRule="atLeast"/>
              <w:ind w:right="-72"/>
              <w:rPr>
                <w:rFonts w:cs="Times New Roman"/>
                <w:sz w:val="16"/>
                <w:szCs w:val="16"/>
                <w:lang w:val="en-US" w:bidi="th-TH"/>
              </w:rPr>
            </w:pPr>
            <w:r w:rsidRPr="00793490">
              <w:rPr>
                <w:rFonts w:cs="Times New Roman"/>
                <w:sz w:val="16"/>
                <w:szCs w:val="16"/>
              </w:rPr>
              <w:t>113</w:t>
            </w:r>
            <w:r w:rsidRPr="0093239C">
              <w:rPr>
                <w:rFonts w:cs="Times New Roman"/>
                <w:sz w:val="16"/>
                <w:szCs w:val="16"/>
                <w:lang w:val="en-US" w:bidi="th-TH"/>
              </w:rPr>
              <w:t>,800</w:t>
            </w:r>
          </w:p>
        </w:tc>
        <w:tc>
          <w:tcPr>
            <w:tcW w:w="990" w:type="dxa"/>
            <w:shd w:val="clear" w:color="auto" w:fill="auto"/>
            <w:vAlign w:val="bottom"/>
          </w:tcPr>
          <w:p w14:paraId="2DF9B963" w14:textId="5812EDF4" w:rsidR="00793490" w:rsidRPr="00793490" w:rsidRDefault="005035AA">
            <w:pPr>
              <w:tabs>
                <w:tab w:val="decimal" w:pos="788"/>
              </w:tabs>
              <w:spacing w:line="240" w:lineRule="atLeast"/>
              <w:ind w:right="-72"/>
              <w:rPr>
                <w:rFonts w:cs="Times New Roman"/>
                <w:sz w:val="16"/>
                <w:szCs w:val="16"/>
              </w:rPr>
            </w:pPr>
            <w:r>
              <w:rPr>
                <w:rFonts w:cs="Times New Roman"/>
                <w:sz w:val="16"/>
                <w:szCs w:val="16"/>
              </w:rPr>
              <w:t>38,306</w:t>
            </w:r>
          </w:p>
        </w:tc>
      </w:tr>
      <w:tr w:rsidR="00793490" w:rsidRPr="00793490" w14:paraId="3193A577" w14:textId="77777777" w:rsidTr="00EC65EE">
        <w:tc>
          <w:tcPr>
            <w:tcW w:w="2430" w:type="dxa"/>
            <w:vAlign w:val="bottom"/>
          </w:tcPr>
          <w:p w14:paraId="6AA3BF43" w14:textId="77777777" w:rsidR="00793490" w:rsidRPr="00880EEB" w:rsidRDefault="00793490" w:rsidP="00793490">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26ED6B12" w14:textId="69A2A9AE" w:rsidR="00793490" w:rsidRPr="00793490" w:rsidRDefault="00793490" w:rsidP="00793490">
            <w:pPr>
              <w:pBdr>
                <w:top w:val="single" w:sz="4" w:space="1" w:color="auto"/>
                <w:bottom w:val="double" w:sz="4" w:space="1" w:color="auto"/>
              </w:pBdr>
              <w:tabs>
                <w:tab w:val="decimal" w:pos="972"/>
              </w:tabs>
              <w:spacing w:line="240" w:lineRule="atLeast"/>
              <w:ind w:right="-72"/>
              <w:rPr>
                <w:rFonts w:cs="Times New Roman"/>
                <w:b/>
                <w:bCs/>
                <w:sz w:val="16"/>
                <w:szCs w:val="16"/>
              </w:rPr>
            </w:pPr>
            <w:r w:rsidRPr="0093239C">
              <w:rPr>
                <w:rFonts w:cs="Times New Roman"/>
                <w:b/>
                <w:bCs/>
                <w:sz w:val="16"/>
                <w:szCs w:val="16"/>
                <w:cs/>
                <w:lang w:bidi="th-TH"/>
              </w:rPr>
              <w:t>152</w:t>
            </w:r>
            <w:r w:rsidRPr="0093239C">
              <w:rPr>
                <w:rFonts w:cs="Times New Roman"/>
                <w:b/>
                <w:bCs/>
                <w:sz w:val="16"/>
                <w:szCs w:val="16"/>
                <w:lang w:val="en-US" w:bidi="th-TH"/>
              </w:rPr>
              <w:t>,106</w:t>
            </w:r>
          </w:p>
        </w:tc>
        <w:tc>
          <w:tcPr>
            <w:tcW w:w="1080" w:type="dxa"/>
            <w:shd w:val="clear" w:color="auto" w:fill="auto"/>
            <w:vAlign w:val="bottom"/>
          </w:tcPr>
          <w:p w14:paraId="7D31636F" w14:textId="78479B59" w:rsidR="00793490" w:rsidRPr="00793490" w:rsidRDefault="00793490" w:rsidP="00793490">
            <w:pPr>
              <w:pBdr>
                <w:top w:val="single" w:sz="4" w:space="1" w:color="auto"/>
                <w:bottom w:val="double" w:sz="4" w:space="1" w:color="auto"/>
              </w:pBdr>
              <w:tabs>
                <w:tab w:val="decimal" w:pos="881"/>
              </w:tabs>
              <w:spacing w:line="240" w:lineRule="atLeast"/>
              <w:ind w:right="-72"/>
              <w:rPr>
                <w:rFonts w:cs="Times New Roman"/>
                <w:b/>
                <w:bCs/>
                <w:sz w:val="16"/>
                <w:szCs w:val="16"/>
              </w:rPr>
            </w:pPr>
            <w:r w:rsidRPr="0093239C">
              <w:rPr>
                <w:rFonts w:cs="Times New Roman"/>
                <w:b/>
                <w:bCs/>
                <w:sz w:val="16"/>
                <w:szCs w:val="16"/>
              </w:rPr>
              <w:t>-</w:t>
            </w:r>
          </w:p>
        </w:tc>
        <w:tc>
          <w:tcPr>
            <w:tcW w:w="1260" w:type="dxa"/>
            <w:shd w:val="clear" w:color="auto" w:fill="auto"/>
            <w:vAlign w:val="bottom"/>
          </w:tcPr>
          <w:p w14:paraId="6AC0879E" w14:textId="4C474665" w:rsidR="00793490" w:rsidRPr="00793490" w:rsidRDefault="00793490" w:rsidP="00793490">
            <w:pPr>
              <w:pBdr>
                <w:top w:val="single" w:sz="4" w:space="1" w:color="auto"/>
                <w:bottom w:val="double" w:sz="4" w:space="1" w:color="auto"/>
              </w:pBdr>
              <w:tabs>
                <w:tab w:val="decimal" w:pos="1040"/>
              </w:tabs>
              <w:spacing w:line="240" w:lineRule="atLeast"/>
              <w:ind w:right="-72"/>
              <w:rPr>
                <w:rFonts w:cs="Times New Roman"/>
                <w:b/>
                <w:bCs/>
                <w:sz w:val="16"/>
                <w:szCs w:val="16"/>
              </w:rPr>
            </w:pPr>
            <w:r w:rsidRPr="0093239C">
              <w:rPr>
                <w:rFonts w:cs="Times New Roman"/>
                <w:b/>
                <w:bCs/>
                <w:sz w:val="16"/>
                <w:szCs w:val="16"/>
                <w:cs/>
                <w:lang w:bidi="th-TH"/>
              </w:rPr>
              <w:t>152</w:t>
            </w:r>
            <w:r w:rsidRPr="0093239C">
              <w:rPr>
                <w:rFonts w:cs="Times New Roman"/>
                <w:b/>
                <w:bCs/>
                <w:sz w:val="16"/>
                <w:szCs w:val="16"/>
                <w:lang w:val="en-US" w:bidi="th-TH"/>
              </w:rPr>
              <w:t>,106</w:t>
            </w:r>
          </w:p>
        </w:tc>
        <w:tc>
          <w:tcPr>
            <w:tcW w:w="1152" w:type="dxa"/>
            <w:shd w:val="clear" w:color="auto" w:fill="auto"/>
            <w:vAlign w:val="bottom"/>
          </w:tcPr>
          <w:p w14:paraId="771FA09F" w14:textId="4B109947" w:rsidR="00793490" w:rsidRPr="0093239C" w:rsidRDefault="00793490" w:rsidP="00793490">
            <w:pPr>
              <w:pBdr>
                <w:top w:val="single" w:sz="4" w:space="1" w:color="auto"/>
                <w:bottom w:val="double" w:sz="4" w:space="1" w:color="auto"/>
              </w:pBdr>
              <w:tabs>
                <w:tab w:val="decimal" w:pos="888"/>
              </w:tabs>
              <w:spacing w:line="240" w:lineRule="atLeast"/>
              <w:ind w:right="-72"/>
              <w:rPr>
                <w:rFonts w:cs="Times New Roman"/>
                <w:b/>
                <w:bCs/>
                <w:sz w:val="16"/>
                <w:szCs w:val="16"/>
              </w:rPr>
            </w:pPr>
            <w:r w:rsidRPr="0093239C">
              <w:rPr>
                <w:rFonts w:cs="Times New Roman"/>
                <w:b/>
                <w:bCs/>
                <w:sz w:val="16"/>
                <w:szCs w:val="16"/>
              </w:rPr>
              <w:t>-</w:t>
            </w:r>
          </w:p>
        </w:tc>
        <w:tc>
          <w:tcPr>
            <w:tcW w:w="1098" w:type="dxa"/>
            <w:shd w:val="clear" w:color="auto" w:fill="auto"/>
            <w:vAlign w:val="bottom"/>
          </w:tcPr>
          <w:p w14:paraId="1361E701" w14:textId="1EC9D55A" w:rsidR="00793490" w:rsidRPr="00793490" w:rsidRDefault="00793490" w:rsidP="00793490">
            <w:pPr>
              <w:pBdr>
                <w:top w:val="single" w:sz="4" w:space="1" w:color="auto"/>
                <w:bottom w:val="double" w:sz="4" w:space="1" w:color="auto"/>
              </w:pBdr>
              <w:tabs>
                <w:tab w:val="decimal" w:pos="883"/>
              </w:tabs>
              <w:spacing w:line="240" w:lineRule="atLeast"/>
              <w:ind w:right="-72"/>
              <w:rPr>
                <w:rFonts w:cs="Times New Roman"/>
                <w:b/>
                <w:bCs/>
                <w:sz w:val="16"/>
                <w:szCs w:val="16"/>
              </w:rPr>
            </w:pPr>
            <w:r w:rsidRPr="00793490">
              <w:rPr>
                <w:rFonts w:cs="Times New Roman"/>
                <w:b/>
                <w:bCs/>
                <w:sz w:val="16"/>
                <w:szCs w:val="16"/>
              </w:rPr>
              <w:t>113,800</w:t>
            </w:r>
          </w:p>
        </w:tc>
        <w:tc>
          <w:tcPr>
            <w:tcW w:w="990" w:type="dxa"/>
            <w:shd w:val="clear" w:color="auto" w:fill="auto"/>
            <w:vAlign w:val="bottom"/>
          </w:tcPr>
          <w:p w14:paraId="2DE7D2ED" w14:textId="693F8D4B" w:rsidR="00793490" w:rsidRPr="00FB3188" w:rsidRDefault="005035AA">
            <w:pPr>
              <w:pBdr>
                <w:top w:val="single" w:sz="4" w:space="1" w:color="auto"/>
                <w:bottom w:val="double" w:sz="4" w:space="1" w:color="auto"/>
              </w:pBdr>
              <w:tabs>
                <w:tab w:val="decimal" w:pos="788"/>
              </w:tabs>
              <w:spacing w:line="240" w:lineRule="atLeast"/>
              <w:ind w:right="-72"/>
              <w:rPr>
                <w:rFonts w:cs="Times New Roman"/>
                <w:b/>
                <w:bCs/>
                <w:sz w:val="16"/>
                <w:szCs w:val="16"/>
              </w:rPr>
            </w:pPr>
            <w:r w:rsidRPr="00FB3188">
              <w:rPr>
                <w:rFonts w:cs="Times New Roman"/>
                <w:b/>
                <w:bCs/>
                <w:sz w:val="16"/>
                <w:szCs w:val="16"/>
              </w:rPr>
              <w:t>38,306</w:t>
            </w:r>
          </w:p>
        </w:tc>
      </w:tr>
    </w:tbl>
    <w:p w14:paraId="0165EA41" w14:textId="77777777" w:rsidR="00C264A1" w:rsidRPr="00EC65EE" w:rsidRDefault="00C264A1" w:rsidP="00C264A1">
      <w:pPr>
        <w:pStyle w:val="BodyText"/>
        <w:tabs>
          <w:tab w:val="left" w:pos="540"/>
        </w:tabs>
        <w:spacing w:after="0"/>
        <w:rPr>
          <w:rFonts w:cs="Times New Roman"/>
          <w:szCs w:val="22"/>
          <w:lang w:val="en-GB"/>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C264A1" w:rsidRPr="00880EEB" w14:paraId="1831146C" w14:textId="77777777" w:rsidTr="00080F43">
        <w:tc>
          <w:tcPr>
            <w:tcW w:w="2430" w:type="dxa"/>
            <w:vAlign w:val="bottom"/>
          </w:tcPr>
          <w:p w14:paraId="3DD88226" w14:textId="77777777" w:rsidR="00C264A1" w:rsidRPr="00880EEB" w:rsidRDefault="00C264A1" w:rsidP="00080F43">
            <w:pPr>
              <w:spacing w:line="240" w:lineRule="atLeast"/>
              <w:ind w:left="-14" w:right="-18"/>
              <w:rPr>
                <w:rFonts w:cs="Times New Roman"/>
                <w:b/>
                <w:bCs/>
                <w:i/>
                <w:iCs/>
                <w:sz w:val="18"/>
                <w:szCs w:val="18"/>
              </w:rPr>
            </w:pPr>
          </w:p>
        </w:tc>
        <w:tc>
          <w:tcPr>
            <w:tcW w:w="6750" w:type="dxa"/>
            <w:gridSpan w:val="6"/>
            <w:vAlign w:val="bottom"/>
          </w:tcPr>
          <w:p w14:paraId="3605D109" w14:textId="77777777" w:rsidR="00C264A1" w:rsidRPr="00880EEB" w:rsidRDefault="00C264A1" w:rsidP="00080F43">
            <w:pPr>
              <w:spacing w:line="240" w:lineRule="atLeast"/>
              <w:ind w:right="-173"/>
              <w:jc w:val="center"/>
              <w:rPr>
                <w:rFonts w:cs="Times New Roman"/>
                <w:sz w:val="18"/>
                <w:szCs w:val="18"/>
                <w:lang w:bidi="th-TH"/>
              </w:rPr>
            </w:pPr>
            <w:r w:rsidRPr="00880EEB">
              <w:rPr>
                <w:rFonts w:cs="Times New Roman"/>
                <w:b/>
                <w:bCs/>
                <w:sz w:val="18"/>
                <w:szCs w:val="18"/>
                <w:lang w:bidi="th-TH"/>
              </w:rPr>
              <w:t>Consolidated and the Bank</w:t>
            </w:r>
          </w:p>
        </w:tc>
      </w:tr>
      <w:tr w:rsidR="00C264A1" w:rsidRPr="00880EEB" w14:paraId="74CBDC83" w14:textId="77777777" w:rsidTr="00080F43">
        <w:tc>
          <w:tcPr>
            <w:tcW w:w="2430" w:type="dxa"/>
            <w:vAlign w:val="bottom"/>
          </w:tcPr>
          <w:p w14:paraId="2DE93805" w14:textId="77777777" w:rsidR="00C264A1" w:rsidRPr="00880EEB" w:rsidRDefault="00C264A1" w:rsidP="00080F43">
            <w:pPr>
              <w:spacing w:line="240" w:lineRule="atLeast"/>
              <w:ind w:left="-14" w:right="-18"/>
              <w:rPr>
                <w:rFonts w:cs="Times New Roman"/>
                <w:b/>
                <w:bCs/>
                <w:i/>
                <w:iCs/>
                <w:sz w:val="18"/>
                <w:szCs w:val="18"/>
              </w:rPr>
            </w:pPr>
          </w:p>
        </w:tc>
        <w:tc>
          <w:tcPr>
            <w:tcW w:w="6750" w:type="dxa"/>
            <w:gridSpan w:val="6"/>
            <w:vAlign w:val="bottom"/>
          </w:tcPr>
          <w:p w14:paraId="6716E7EA" w14:textId="77777777" w:rsidR="00C264A1" w:rsidRPr="00880EEB" w:rsidRDefault="00C264A1" w:rsidP="00080F43">
            <w:pPr>
              <w:spacing w:line="240" w:lineRule="atLeast"/>
              <w:ind w:right="-173"/>
              <w:jc w:val="center"/>
              <w:rPr>
                <w:rFonts w:cs="Times New Roman"/>
                <w:sz w:val="18"/>
                <w:szCs w:val="18"/>
                <w:lang w:bidi="th-TH"/>
              </w:rPr>
            </w:pPr>
            <w:r w:rsidRPr="00880EEB">
              <w:rPr>
                <w:rFonts w:cs="Times New Roman"/>
                <w:sz w:val="18"/>
                <w:szCs w:val="18"/>
                <w:lang w:bidi="th-TH"/>
              </w:rPr>
              <w:t>2022</w:t>
            </w:r>
          </w:p>
        </w:tc>
      </w:tr>
      <w:tr w:rsidR="00C264A1" w:rsidRPr="00880EEB" w14:paraId="52467A29" w14:textId="77777777" w:rsidTr="00080F43">
        <w:tc>
          <w:tcPr>
            <w:tcW w:w="2430" w:type="dxa"/>
            <w:vAlign w:val="bottom"/>
          </w:tcPr>
          <w:p w14:paraId="4BD78BFE" w14:textId="77777777" w:rsidR="00C264A1" w:rsidRPr="0093239C" w:rsidRDefault="00C264A1" w:rsidP="00080F43">
            <w:pPr>
              <w:spacing w:line="240" w:lineRule="atLeast"/>
              <w:ind w:left="-14" w:right="-18"/>
              <w:rPr>
                <w:rFonts w:cs="Times New Roman"/>
                <w:b/>
                <w:bCs/>
                <w:i/>
                <w:iCs/>
                <w:sz w:val="18"/>
                <w:szCs w:val="18"/>
                <w:lang w:val="en-US"/>
              </w:rPr>
            </w:pPr>
          </w:p>
        </w:tc>
        <w:tc>
          <w:tcPr>
            <w:tcW w:w="1170" w:type="dxa"/>
          </w:tcPr>
          <w:p w14:paraId="27227999" w14:textId="77777777" w:rsidR="00C264A1" w:rsidRPr="00880EEB" w:rsidRDefault="00C264A1" w:rsidP="00080F43">
            <w:pPr>
              <w:spacing w:line="240" w:lineRule="atLeast"/>
              <w:ind w:left="-117" w:right="-113"/>
              <w:jc w:val="center"/>
              <w:rPr>
                <w:rFonts w:cs="Times New Roman"/>
                <w:sz w:val="18"/>
                <w:szCs w:val="18"/>
              </w:rPr>
            </w:pPr>
          </w:p>
        </w:tc>
        <w:tc>
          <w:tcPr>
            <w:tcW w:w="1080" w:type="dxa"/>
          </w:tcPr>
          <w:p w14:paraId="709FB2C1" w14:textId="77777777" w:rsidR="00C264A1" w:rsidRPr="00880EEB" w:rsidRDefault="00C264A1" w:rsidP="00080F43">
            <w:pPr>
              <w:spacing w:line="240" w:lineRule="atLeast"/>
              <w:ind w:left="-117" w:right="-113"/>
              <w:jc w:val="center"/>
              <w:rPr>
                <w:rFonts w:cs="Times New Roman"/>
                <w:sz w:val="18"/>
                <w:szCs w:val="18"/>
              </w:rPr>
            </w:pPr>
          </w:p>
        </w:tc>
        <w:tc>
          <w:tcPr>
            <w:tcW w:w="1260" w:type="dxa"/>
          </w:tcPr>
          <w:p w14:paraId="39997D97" w14:textId="77777777" w:rsidR="00C264A1" w:rsidRPr="00880EEB" w:rsidRDefault="00C264A1" w:rsidP="00080F43">
            <w:pPr>
              <w:spacing w:line="240" w:lineRule="atLeast"/>
              <w:ind w:left="-117" w:right="-113"/>
              <w:jc w:val="center"/>
              <w:rPr>
                <w:rFonts w:cs="Times New Roman"/>
                <w:sz w:val="18"/>
                <w:szCs w:val="18"/>
              </w:rPr>
            </w:pPr>
          </w:p>
        </w:tc>
        <w:tc>
          <w:tcPr>
            <w:tcW w:w="2250" w:type="dxa"/>
            <w:gridSpan w:val="2"/>
          </w:tcPr>
          <w:p w14:paraId="5073DDD9"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0812BF6D" w14:textId="77777777" w:rsidR="00C264A1" w:rsidRPr="00880EEB" w:rsidRDefault="00C264A1" w:rsidP="00080F43">
            <w:pPr>
              <w:spacing w:line="240" w:lineRule="atLeast"/>
              <w:ind w:right="-173"/>
              <w:jc w:val="center"/>
              <w:rPr>
                <w:rFonts w:cs="Times New Roman"/>
                <w:sz w:val="18"/>
                <w:szCs w:val="18"/>
                <w:lang w:bidi="th-TH"/>
              </w:rPr>
            </w:pPr>
          </w:p>
        </w:tc>
      </w:tr>
      <w:tr w:rsidR="00C264A1" w:rsidRPr="00880EEB" w14:paraId="0FB4BCE1" w14:textId="77777777" w:rsidTr="00080F43">
        <w:tc>
          <w:tcPr>
            <w:tcW w:w="2430" w:type="dxa"/>
            <w:vAlign w:val="bottom"/>
          </w:tcPr>
          <w:p w14:paraId="74C94E42"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69CC323C" w14:textId="77777777" w:rsidR="00C264A1" w:rsidRPr="00880EEB" w:rsidRDefault="00C264A1" w:rsidP="00080F43">
            <w:pPr>
              <w:spacing w:line="240" w:lineRule="atLeast"/>
              <w:ind w:left="-117" w:right="-113"/>
              <w:jc w:val="center"/>
              <w:rPr>
                <w:rFonts w:cs="Times New Roman"/>
                <w:sz w:val="18"/>
                <w:szCs w:val="18"/>
              </w:rPr>
            </w:pPr>
          </w:p>
        </w:tc>
        <w:tc>
          <w:tcPr>
            <w:tcW w:w="1080" w:type="dxa"/>
          </w:tcPr>
          <w:p w14:paraId="59B0162A" w14:textId="77777777" w:rsidR="00C264A1" w:rsidRPr="00880EEB" w:rsidRDefault="00C264A1" w:rsidP="00080F43">
            <w:pPr>
              <w:spacing w:line="240" w:lineRule="atLeast"/>
              <w:ind w:left="-117" w:right="-113"/>
              <w:jc w:val="center"/>
              <w:rPr>
                <w:rFonts w:cs="Times New Roman"/>
                <w:sz w:val="18"/>
                <w:szCs w:val="18"/>
              </w:rPr>
            </w:pPr>
          </w:p>
        </w:tc>
        <w:tc>
          <w:tcPr>
            <w:tcW w:w="1260" w:type="dxa"/>
          </w:tcPr>
          <w:p w14:paraId="534F3873" w14:textId="77777777" w:rsidR="00C264A1" w:rsidRPr="00880EEB" w:rsidRDefault="00C264A1" w:rsidP="00080F43">
            <w:pPr>
              <w:spacing w:line="240" w:lineRule="atLeast"/>
              <w:ind w:left="-117" w:right="-113"/>
              <w:jc w:val="center"/>
              <w:rPr>
                <w:rFonts w:cs="Times New Roman"/>
                <w:sz w:val="18"/>
                <w:szCs w:val="18"/>
              </w:rPr>
            </w:pPr>
          </w:p>
        </w:tc>
        <w:tc>
          <w:tcPr>
            <w:tcW w:w="2250" w:type="dxa"/>
            <w:gridSpan w:val="2"/>
          </w:tcPr>
          <w:p w14:paraId="213582E6"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1CEB7358" w14:textId="77777777" w:rsidR="00C264A1" w:rsidRPr="00880EEB" w:rsidRDefault="00C264A1" w:rsidP="00080F43">
            <w:pPr>
              <w:spacing w:line="240" w:lineRule="atLeast"/>
              <w:ind w:right="-173"/>
              <w:jc w:val="center"/>
              <w:rPr>
                <w:rFonts w:cs="Times New Roman"/>
                <w:sz w:val="18"/>
                <w:szCs w:val="18"/>
                <w:lang w:bidi="th-TH"/>
              </w:rPr>
            </w:pPr>
          </w:p>
        </w:tc>
      </w:tr>
      <w:tr w:rsidR="00C264A1" w:rsidRPr="00880EEB" w14:paraId="006B81EC" w14:textId="77777777" w:rsidTr="00080F43">
        <w:tc>
          <w:tcPr>
            <w:tcW w:w="2430" w:type="dxa"/>
            <w:vAlign w:val="bottom"/>
          </w:tcPr>
          <w:p w14:paraId="23BEC946"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693C4B7C" w14:textId="77777777" w:rsidR="00C264A1" w:rsidRPr="00880EEB" w:rsidRDefault="00C264A1" w:rsidP="00080F43">
            <w:pPr>
              <w:spacing w:line="240" w:lineRule="atLeast"/>
              <w:ind w:left="-117" w:right="-113"/>
              <w:jc w:val="center"/>
              <w:rPr>
                <w:rFonts w:cs="Times New Roman"/>
                <w:sz w:val="18"/>
                <w:szCs w:val="18"/>
              </w:rPr>
            </w:pPr>
          </w:p>
        </w:tc>
        <w:tc>
          <w:tcPr>
            <w:tcW w:w="1080" w:type="dxa"/>
          </w:tcPr>
          <w:p w14:paraId="4928B1B5" w14:textId="77777777" w:rsidR="00C264A1" w:rsidRPr="00880EEB" w:rsidRDefault="00C264A1" w:rsidP="00080F43">
            <w:pPr>
              <w:spacing w:line="240" w:lineRule="atLeast"/>
              <w:ind w:left="-117" w:right="-113"/>
              <w:jc w:val="center"/>
              <w:rPr>
                <w:rFonts w:cs="Times New Roman"/>
                <w:sz w:val="18"/>
                <w:szCs w:val="18"/>
              </w:rPr>
            </w:pPr>
          </w:p>
        </w:tc>
        <w:tc>
          <w:tcPr>
            <w:tcW w:w="1260" w:type="dxa"/>
          </w:tcPr>
          <w:p w14:paraId="3936488B" w14:textId="77777777" w:rsidR="00C264A1" w:rsidRPr="00880EEB" w:rsidRDefault="00C264A1" w:rsidP="00080F43">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7289C386"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2A1EF360" w14:textId="77777777" w:rsidR="00C264A1" w:rsidRPr="00880EEB" w:rsidRDefault="00C264A1" w:rsidP="00080F43">
            <w:pPr>
              <w:spacing w:line="240" w:lineRule="atLeast"/>
              <w:ind w:right="-173"/>
              <w:jc w:val="center"/>
              <w:rPr>
                <w:rFonts w:cs="Times New Roman"/>
                <w:sz w:val="18"/>
                <w:szCs w:val="18"/>
                <w:lang w:bidi="th-TH"/>
              </w:rPr>
            </w:pPr>
          </w:p>
        </w:tc>
      </w:tr>
      <w:tr w:rsidR="00C264A1" w:rsidRPr="00880EEB" w14:paraId="58D2740D" w14:textId="77777777" w:rsidTr="00080F43">
        <w:tc>
          <w:tcPr>
            <w:tcW w:w="2430" w:type="dxa"/>
            <w:vAlign w:val="bottom"/>
          </w:tcPr>
          <w:p w14:paraId="3763D842"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0C6C2530" w14:textId="77777777" w:rsidR="00C264A1" w:rsidRPr="00880EEB" w:rsidRDefault="00C264A1" w:rsidP="00080F43">
            <w:pPr>
              <w:spacing w:line="240" w:lineRule="atLeast"/>
              <w:ind w:left="-117" w:right="-113"/>
              <w:jc w:val="center"/>
              <w:rPr>
                <w:rFonts w:cs="Times New Roman"/>
                <w:sz w:val="18"/>
                <w:szCs w:val="18"/>
              </w:rPr>
            </w:pPr>
          </w:p>
        </w:tc>
        <w:tc>
          <w:tcPr>
            <w:tcW w:w="1080" w:type="dxa"/>
          </w:tcPr>
          <w:p w14:paraId="2BDB4CC6" w14:textId="77777777" w:rsidR="00C264A1" w:rsidRPr="00880EEB" w:rsidRDefault="00C264A1" w:rsidP="00080F43">
            <w:pPr>
              <w:spacing w:line="240" w:lineRule="atLeast"/>
              <w:ind w:left="-117" w:right="-113"/>
              <w:jc w:val="center"/>
              <w:rPr>
                <w:rFonts w:cs="Times New Roman"/>
                <w:sz w:val="18"/>
                <w:szCs w:val="18"/>
              </w:rPr>
            </w:pPr>
          </w:p>
        </w:tc>
        <w:tc>
          <w:tcPr>
            <w:tcW w:w="1260" w:type="dxa"/>
          </w:tcPr>
          <w:p w14:paraId="171D1376" w14:textId="77777777" w:rsidR="00C264A1" w:rsidRPr="00880EEB" w:rsidRDefault="00C264A1" w:rsidP="00080F43">
            <w:pPr>
              <w:spacing w:line="240" w:lineRule="atLeast"/>
              <w:ind w:left="-117" w:right="-113"/>
              <w:jc w:val="center"/>
              <w:rPr>
                <w:rFonts w:cs="Times New Roman"/>
                <w:sz w:val="18"/>
                <w:szCs w:val="18"/>
              </w:rPr>
            </w:pPr>
          </w:p>
        </w:tc>
        <w:tc>
          <w:tcPr>
            <w:tcW w:w="1152" w:type="dxa"/>
            <w:tcBorders>
              <w:top w:val="single" w:sz="4" w:space="0" w:color="auto"/>
            </w:tcBorders>
          </w:tcPr>
          <w:p w14:paraId="51804CF0"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214806F" w14:textId="77777777" w:rsidR="00C264A1" w:rsidRPr="00880EEB" w:rsidRDefault="00C264A1" w:rsidP="00080F43">
            <w:pPr>
              <w:spacing w:line="240" w:lineRule="atLeast"/>
              <w:ind w:left="-117" w:right="-113"/>
              <w:jc w:val="center"/>
              <w:rPr>
                <w:rFonts w:cs="Times New Roman"/>
                <w:sz w:val="18"/>
                <w:szCs w:val="18"/>
              </w:rPr>
            </w:pPr>
          </w:p>
        </w:tc>
        <w:tc>
          <w:tcPr>
            <w:tcW w:w="990" w:type="dxa"/>
          </w:tcPr>
          <w:p w14:paraId="278FF5B9" w14:textId="77777777" w:rsidR="00C264A1" w:rsidRPr="00880EEB" w:rsidRDefault="00C264A1" w:rsidP="00080F43">
            <w:pPr>
              <w:spacing w:line="240" w:lineRule="atLeast"/>
              <w:ind w:right="-173"/>
              <w:jc w:val="center"/>
              <w:rPr>
                <w:rFonts w:cs="Times New Roman"/>
                <w:sz w:val="18"/>
                <w:szCs w:val="18"/>
                <w:lang w:bidi="th-TH"/>
              </w:rPr>
            </w:pPr>
          </w:p>
        </w:tc>
      </w:tr>
      <w:tr w:rsidR="00C264A1" w:rsidRPr="00880EEB" w14:paraId="2EE31E31" w14:textId="77777777" w:rsidTr="00080F43">
        <w:tc>
          <w:tcPr>
            <w:tcW w:w="2430" w:type="dxa"/>
            <w:vAlign w:val="bottom"/>
          </w:tcPr>
          <w:p w14:paraId="1CBAF941"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4BF906FB" w14:textId="77777777" w:rsidR="00C264A1" w:rsidRPr="00880EEB" w:rsidRDefault="00C264A1" w:rsidP="00080F43">
            <w:pPr>
              <w:spacing w:line="240" w:lineRule="atLeast"/>
              <w:ind w:left="-117" w:right="-113"/>
              <w:jc w:val="center"/>
              <w:rPr>
                <w:rFonts w:cs="Times New Roman"/>
                <w:sz w:val="18"/>
                <w:szCs w:val="18"/>
              </w:rPr>
            </w:pPr>
          </w:p>
        </w:tc>
        <w:tc>
          <w:tcPr>
            <w:tcW w:w="1080" w:type="dxa"/>
          </w:tcPr>
          <w:p w14:paraId="2B8DB941"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7708C5EE"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269E3B11"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1F4CBB8B" w14:textId="77777777" w:rsidR="00C264A1" w:rsidRPr="00880EEB" w:rsidRDefault="00C264A1" w:rsidP="00080F43">
            <w:pPr>
              <w:spacing w:line="240" w:lineRule="atLeast"/>
              <w:ind w:left="-117" w:right="-113"/>
              <w:jc w:val="center"/>
              <w:rPr>
                <w:rFonts w:cs="Times New Roman"/>
                <w:sz w:val="18"/>
                <w:szCs w:val="18"/>
              </w:rPr>
            </w:pPr>
          </w:p>
        </w:tc>
        <w:tc>
          <w:tcPr>
            <w:tcW w:w="990" w:type="dxa"/>
          </w:tcPr>
          <w:p w14:paraId="5DC37818" w14:textId="77777777" w:rsidR="00C264A1" w:rsidRPr="00880EEB" w:rsidRDefault="00C264A1" w:rsidP="00080F43">
            <w:pPr>
              <w:spacing w:line="240" w:lineRule="atLeast"/>
              <w:ind w:right="-173"/>
              <w:jc w:val="center"/>
              <w:rPr>
                <w:rFonts w:cs="Times New Roman"/>
                <w:sz w:val="18"/>
                <w:szCs w:val="18"/>
                <w:lang w:bidi="th-TH"/>
              </w:rPr>
            </w:pPr>
          </w:p>
        </w:tc>
      </w:tr>
      <w:tr w:rsidR="00C264A1" w:rsidRPr="00880EEB" w14:paraId="67873F63" w14:textId="77777777" w:rsidTr="00080F43">
        <w:tc>
          <w:tcPr>
            <w:tcW w:w="2430" w:type="dxa"/>
            <w:vAlign w:val="bottom"/>
          </w:tcPr>
          <w:p w14:paraId="5A09FFBD"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4CA4C981" w14:textId="77777777" w:rsidR="00C264A1" w:rsidRPr="00880EEB" w:rsidRDefault="00C264A1" w:rsidP="00080F43">
            <w:pPr>
              <w:spacing w:line="240" w:lineRule="atLeast"/>
              <w:ind w:left="-117" w:right="-113"/>
              <w:jc w:val="center"/>
              <w:rPr>
                <w:rFonts w:cs="Times New Roman"/>
                <w:sz w:val="18"/>
                <w:szCs w:val="18"/>
              </w:rPr>
            </w:pPr>
          </w:p>
        </w:tc>
        <w:tc>
          <w:tcPr>
            <w:tcW w:w="1080" w:type="dxa"/>
          </w:tcPr>
          <w:p w14:paraId="68D33D84"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0AEBE120"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162838E2"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201AE8AE"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435D25FD" w14:textId="77777777" w:rsidR="00C264A1" w:rsidRPr="00880EEB" w:rsidRDefault="00C264A1" w:rsidP="00080F43">
            <w:pPr>
              <w:spacing w:line="240" w:lineRule="atLeast"/>
              <w:ind w:left="-117" w:right="-113"/>
              <w:jc w:val="center"/>
              <w:rPr>
                <w:rFonts w:cs="Times New Roman"/>
                <w:sz w:val="18"/>
                <w:szCs w:val="18"/>
              </w:rPr>
            </w:pPr>
          </w:p>
        </w:tc>
      </w:tr>
      <w:tr w:rsidR="00C264A1" w:rsidRPr="00880EEB" w14:paraId="38DC6877" w14:textId="77777777" w:rsidTr="00080F43">
        <w:tc>
          <w:tcPr>
            <w:tcW w:w="2430" w:type="dxa"/>
            <w:vAlign w:val="bottom"/>
          </w:tcPr>
          <w:p w14:paraId="4A97A90F"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373D7419"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4B9BC025"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312715D9"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37DE778"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5025C4EE"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5400AC3C" w14:textId="77777777" w:rsidR="00C264A1" w:rsidRPr="00880EEB" w:rsidRDefault="00C264A1" w:rsidP="00080F43">
            <w:pPr>
              <w:spacing w:line="240" w:lineRule="atLeast"/>
              <w:ind w:left="-117" w:right="-113"/>
              <w:jc w:val="center"/>
              <w:rPr>
                <w:rFonts w:cs="Times New Roman"/>
                <w:sz w:val="18"/>
                <w:szCs w:val="18"/>
              </w:rPr>
            </w:pPr>
          </w:p>
        </w:tc>
      </w:tr>
      <w:tr w:rsidR="00C264A1" w:rsidRPr="00880EEB" w14:paraId="084D5FCB" w14:textId="77777777" w:rsidTr="00080F43">
        <w:tc>
          <w:tcPr>
            <w:tcW w:w="2430" w:type="dxa"/>
            <w:vAlign w:val="bottom"/>
          </w:tcPr>
          <w:p w14:paraId="7AA081EE"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7AA58C75"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3C0A4E3A"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7267EC4C"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17E108A9"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2F160859"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7B4B06B6" w14:textId="77777777" w:rsidR="00C264A1" w:rsidRPr="00880EEB" w:rsidRDefault="00C264A1" w:rsidP="00080F43">
            <w:pPr>
              <w:spacing w:line="240" w:lineRule="atLeast"/>
              <w:ind w:left="-117" w:right="-113"/>
              <w:jc w:val="center"/>
              <w:rPr>
                <w:rFonts w:cs="Times New Roman"/>
                <w:sz w:val="18"/>
                <w:szCs w:val="18"/>
              </w:rPr>
            </w:pPr>
          </w:p>
        </w:tc>
      </w:tr>
      <w:tr w:rsidR="00C264A1" w:rsidRPr="00880EEB" w14:paraId="1709D451" w14:textId="77777777" w:rsidTr="00080F43">
        <w:tc>
          <w:tcPr>
            <w:tcW w:w="2430" w:type="dxa"/>
            <w:vAlign w:val="bottom"/>
          </w:tcPr>
          <w:p w14:paraId="1B60A2F9" w14:textId="77777777" w:rsidR="00C264A1" w:rsidRPr="00880EEB" w:rsidRDefault="00C264A1" w:rsidP="00080F43">
            <w:pPr>
              <w:spacing w:line="240" w:lineRule="atLeast"/>
              <w:ind w:left="-14" w:right="-18"/>
              <w:rPr>
                <w:rFonts w:cs="Times New Roman"/>
                <w:b/>
                <w:bCs/>
                <w:i/>
                <w:iCs/>
                <w:sz w:val="18"/>
                <w:szCs w:val="18"/>
              </w:rPr>
            </w:pPr>
          </w:p>
        </w:tc>
        <w:tc>
          <w:tcPr>
            <w:tcW w:w="1170" w:type="dxa"/>
          </w:tcPr>
          <w:p w14:paraId="6558F515"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20BF2389"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5FC310BD"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596617EC"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3CB09CD7"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5E7DB15B" w14:textId="77777777" w:rsidR="00C264A1" w:rsidRPr="00880EEB" w:rsidRDefault="00C264A1" w:rsidP="00080F43">
            <w:pPr>
              <w:spacing w:line="240" w:lineRule="atLeast"/>
              <w:ind w:left="-117" w:right="-113"/>
              <w:jc w:val="center"/>
              <w:rPr>
                <w:rFonts w:cs="Times New Roman"/>
                <w:sz w:val="18"/>
                <w:szCs w:val="18"/>
              </w:rPr>
            </w:pPr>
            <w:r w:rsidRPr="00880EEB">
              <w:rPr>
                <w:rFonts w:cs="Times New Roman"/>
                <w:sz w:val="18"/>
                <w:szCs w:val="18"/>
              </w:rPr>
              <w:t>Net amount</w:t>
            </w:r>
          </w:p>
        </w:tc>
      </w:tr>
      <w:tr w:rsidR="00C264A1" w:rsidRPr="00880EEB" w14:paraId="6A1B6946" w14:textId="77777777" w:rsidTr="00080F43">
        <w:tc>
          <w:tcPr>
            <w:tcW w:w="2430" w:type="dxa"/>
            <w:vAlign w:val="bottom"/>
          </w:tcPr>
          <w:p w14:paraId="6F22DC3F" w14:textId="77777777" w:rsidR="00C264A1" w:rsidRPr="00880EEB" w:rsidRDefault="00C264A1" w:rsidP="00080F43">
            <w:pPr>
              <w:spacing w:line="240" w:lineRule="atLeast"/>
              <w:ind w:left="-14" w:right="-18"/>
              <w:rPr>
                <w:rFonts w:cs="Times New Roman"/>
                <w:b/>
                <w:bCs/>
                <w:i/>
                <w:iCs/>
                <w:sz w:val="18"/>
                <w:szCs w:val="18"/>
              </w:rPr>
            </w:pPr>
          </w:p>
        </w:tc>
        <w:tc>
          <w:tcPr>
            <w:tcW w:w="6750" w:type="dxa"/>
            <w:gridSpan w:val="6"/>
            <w:vAlign w:val="bottom"/>
          </w:tcPr>
          <w:p w14:paraId="27685F44" w14:textId="77777777" w:rsidR="00C264A1" w:rsidRPr="00880EEB" w:rsidRDefault="00C264A1" w:rsidP="00080F43">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C264A1" w:rsidRPr="00880EEB" w14:paraId="637F7A90" w14:textId="77777777" w:rsidTr="00080F43">
        <w:tc>
          <w:tcPr>
            <w:tcW w:w="2430" w:type="dxa"/>
            <w:vAlign w:val="bottom"/>
          </w:tcPr>
          <w:p w14:paraId="38A29DC3" w14:textId="77777777" w:rsidR="00C264A1" w:rsidRPr="00880EEB" w:rsidRDefault="00C264A1" w:rsidP="00080F43">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518B1AEE" w14:textId="77777777" w:rsidR="00C264A1" w:rsidRPr="00880EEB" w:rsidRDefault="00C264A1" w:rsidP="00080F43">
            <w:pPr>
              <w:tabs>
                <w:tab w:val="decimal" w:pos="748"/>
              </w:tabs>
              <w:spacing w:line="240" w:lineRule="atLeast"/>
              <w:ind w:right="-169"/>
              <w:rPr>
                <w:rFonts w:cs="Times New Roman"/>
                <w:sz w:val="18"/>
                <w:szCs w:val="18"/>
                <w:lang w:bidi="th-TH"/>
              </w:rPr>
            </w:pPr>
          </w:p>
        </w:tc>
        <w:tc>
          <w:tcPr>
            <w:tcW w:w="1080" w:type="dxa"/>
            <w:vAlign w:val="bottom"/>
          </w:tcPr>
          <w:p w14:paraId="6094F52D" w14:textId="77777777" w:rsidR="00C264A1" w:rsidRPr="00880EEB" w:rsidRDefault="00C264A1" w:rsidP="00080F43">
            <w:pPr>
              <w:tabs>
                <w:tab w:val="decimal" w:pos="748"/>
              </w:tabs>
              <w:spacing w:line="240" w:lineRule="atLeast"/>
              <w:ind w:right="-169"/>
              <w:rPr>
                <w:rFonts w:cs="Times New Roman"/>
                <w:sz w:val="18"/>
                <w:szCs w:val="18"/>
                <w:lang w:bidi="th-TH"/>
              </w:rPr>
            </w:pPr>
          </w:p>
        </w:tc>
        <w:tc>
          <w:tcPr>
            <w:tcW w:w="1260" w:type="dxa"/>
            <w:vAlign w:val="bottom"/>
          </w:tcPr>
          <w:p w14:paraId="4D8E9B95" w14:textId="77777777" w:rsidR="00C264A1" w:rsidRPr="00880EEB" w:rsidRDefault="00C264A1" w:rsidP="00080F43">
            <w:pPr>
              <w:tabs>
                <w:tab w:val="decimal" w:pos="748"/>
              </w:tabs>
              <w:spacing w:line="240" w:lineRule="atLeast"/>
              <w:ind w:right="-169"/>
              <w:rPr>
                <w:rFonts w:cs="Times New Roman"/>
                <w:sz w:val="18"/>
                <w:szCs w:val="18"/>
                <w:lang w:bidi="th-TH"/>
              </w:rPr>
            </w:pPr>
          </w:p>
        </w:tc>
        <w:tc>
          <w:tcPr>
            <w:tcW w:w="1152" w:type="dxa"/>
            <w:vAlign w:val="bottom"/>
          </w:tcPr>
          <w:p w14:paraId="72F393F8" w14:textId="77777777" w:rsidR="00C264A1" w:rsidRPr="00880EEB" w:rsidRDefault="00C264A1" w:rsidP="00080F43">
            <w:pPr>
              <w:tabs>
                <w:tab w:val="decimal" w:pos="748"/>
              </w:tabs>
              <w:spacing w:line="240" w:lineRule="atLeast"/>
              <w:ind w:right="-169"/>
              <w:rPr>
                <w:rFonts w:cs="Times New Roman"/>
                <w:sz w:val="18"/>
                <w:szCs w:val="18"/>
                <w:lang w:bidi="th-TH"/>
              </w:rPr>
            </w:pPr>
          </w:p>
        </w:tc>
        <w:tc>
          <w:tcPr>
            <w:tcW w:w="1098" w:type="dxa"/>
            <w:vAlign w:val="bottom"/>
          </w:tcPr>
          <w:p w14:paraId="05808011" w14:textId="77777777" w:rsidR="00C264A1" w:rsidRPr="00880EEB" w:rsidRDefault="00C264A1" w:rsidP="00080F43">
            <w:pPr>
              <w:tabs>
                <w:tab w:val="decimal" w:pos="748"/>
              </w:tabs>
              <w:spacing w:line="240" w:lineRule="atLeast"/>
              <w:ind w:right="-169"/>
              <w:rPr>
                <w:rFonts w:cs="Times New Roman"/>
                <w:sz w:val="18"/>
                <w:szCs w:val="18"/>
                <w:lang w:bidi="th-TH"/>
              </w:rPr>
            </w:pPr>
          </w:p>
        </w:tc>
        <w:tc>
          <w:tcPr>
            <w:tcW w:w="990" w:type="dxa"/>
            <w:vAlign w:val="bottom"/>
          </w:tcPr>
          <w:p w14:paraId="2DBDC01A" w14:textId="77777777" w:rsidR="00C264A1" w:rsidRPr="00880EEB" w:rsidRDefault="00C264A1" w:rsidP="00080F43">
            <w:pPr>
              <w:tabs>
                <w:tab w:val="decimal" w:pos="748"/>
              </w:tabs>
              <w:spacing w:line="240" w:lineRule="atLeast"/>
              <w:ind w:right="-169"/>
              <w:rPr>
                <w:rFonts w:cs="Times New Roman"/>
                <w:sz w:val="18"/>
                <w:szCs w:val="18"/>
                <w:lang w:bidi="th-TH"/>
              </w:rPr>
            </w:pPr>
          </w:p>
        </w:tc>
      </w:tr>
      <w:tr w:rsidR="00C264A1" w:rsidRPr="00880EEB" w14:paraId="1B6A461D" w14:textId="77777777" w:rsidTr="00080F43">
        <w:tc>
          <w:tcPr>
            <w:tcW w:w="2430" w:type="dxa"/>
            <w:vAlign w:val="bottom"/>
          </w:tcPr>
          <w:p w14:paraId="2C8DCD57" w14:textId="77777777" w:rsidR="00C264A1" w:rsidRPr="00880EEB" w:rsidRDefault="00C264A1" w:rsidP="00080F43">
            <w:pPr>
              <w:spacing w:line="240" w:lineRule="atLeast"/>
              <w:ind w:left="-14" w:right="-108"/>
              <w:rPr>
                <w:rFonts w:cs="Times New Roman"/>
                <w:sz w:val="18"/>
                <w:szCs w:val="18"/>
              </w:rPr>
            </w:pPr>
            <w:r w:rsidRPr="00880EEB">
              <w:rPr>
                <w:rFonts w:cs="Times New Roman"/>
                <w:sz w:val="18"/>
                <w:szCs w:val="18"/>
              </w:rPr>
              <w:t>Reverse repurchase agreements</w:t>
            </w:r>
          </w:p>
        </w:tc>
        <w:tc>
          <w:tcPr>
            <w:tcW w:w="1170" w:type="dxa"/>
            <w:shd w:val="clear" w:color="auto" w:fill="auto"/>
            <w:vAlign w:val="bottom"/>
          </w:tcPr>
          <w:p w14:paraId="570B5314" w14:textId="77777777" w:rsidR="00C264A1" w:rsidRPr="00EC65EE" w:rsidRDefault="00C264A1" w:rsidP="00080F43">
            <w:pPr>
              <w:tabs>
                <w:tab w:val="decimal" w:pos="972"/>
              </w:tabs>
              <w:spacing w:line="240" w:lineRule="atLeast"/>
              <w:ind w:right="-72"/>
              <w:rPr>
                <w:rFonts w:cs="Times New Roman"/>
                <w:sz w:val="16"/>
                <w:szCs w:val="16"/>
              </w:rPr>
            </w:pPr>
            <w:r w:rsidRPr="00EC65EE">
              <w:rPr>
                <w:rFonts w:cs="Times New Roman"/>
                <w:sz w:val="16"/>
                <w:szCs w:val="16"/>
              </w:rPr>
              <w:t>9,500,000</w:t>
            </w:r>
          </w:p>
        </w:tc>
        <w:tc>
          <w:tcPr>
            <w:tcW w:w="1080" w:type="dxa"/>
            <w:shd w:val="clear" w:color="auto" w:fill="auto"/>
            <w:vAlign w:val="bottom"/>
          </w:tcPr>
          <w:p w14:paraId="687F0340" w14:textId="77777777" w:rsidR="00C264A1" w:rsidRPr="00EC65EE" w:rsidRDefault="00C264A1" w:rsidP="00080F43">
            <w:pPr>
              <w:tabs>
                <w:tab w:val="decimal" w:pos="881"/>
              </w:tabs>
              <w:spacing w:line="240" w:lineRule="atLeast"/>
              <w:ind w:right="-72"/>
              <w:rPr>
                <w:rFonts w:cs="Times New Roman"/>
                <w:sz w:val="16"/>
                <w:szCs w:val="16"/>
              </w:rPr>
            </w:pPr>
            <w:r w:rsidRPr="00EC65EE">
              <w:rPr>
                <w:rFonts w:cs="Times New Roman"/>
                <w:sz w:val="16"/>
                <w:szCs w:val="16"/>
              </w:rPr>
              <w:t>-</w:t>
            </w:r>
          </w:p>
        </w:tc>
        <w:tc>
          <w:tcPr>
            <w:tcW w:w="1260" w:type="dxa"/>
            <w:shd w:val="clear" w:color="auto" w:fill="auto"/>
            <w:vAlign w:val="bottom"/>
          </w:tcPr>
          <w:p w14:paraId="6BAC980C" w14:textId="77777777" w:rsidR="00C264A1" w:rsidRPr="00EC65EE" w:rsidRDefault="00C264A1" w:rsidP="00080F43">
            <w:pPr>
              <w:tabs>
                <w:tab w:val="decimal" w:pos="1040"/>
              </w:tabs>
              <w:spacing w:line="240" w:lineRule="atLeast"/>
              <w:ind w:right="-72"/>
              <w:rPr>
                <w:rFonts w:cs="Times New Roman"/>
                <w:sz w:val="16"/>
                <w:szCs w:val="16"/>
              </w:rPr>
            </w:pPr>
            <w:r w:rsidRPr="00EC65EE">
              <w:rPr>
                <w:rFonts w:cs="Times New Roman"/>
                <w:sz w:val="16"/>
                <w:szCs w:val="16"/>
              </w:rPr>
              <w:t>9,500,000</w:t>
            </w:r>
          </w:p>
        </w:tc>
        <w:tc>
          <w:tcPr>
            <w:tcW w:w="1152" w:type="dxa"/>
            <w:shd w:val="clear" w:color="auto" w:fill="auto"/>
            <w:vAlign w:val="bottom"/>
          </w:tcPr>
          <w:p w14:paraId="5751F07B" w14:textId="77777777" w:rsidR="00C264A1" w:rsidRPr="00EC65EE" w:rsidRDefault="00C264A1" w:rsidP="00080F43">
            <w:pPr>
              <w:tabs>
                <w:tab w:val="decimal" w:pos="888"/>
              </w:tabs>
              <w:spacing w:line="240" w:lineRule="atLeast"/>
              <w:ind w:right="-72"/>
              <w:rPr>
                <w:rFonts w:cs="Times New Roman"/>
                <w:sz w:val="16"/>
                <w:szCs w:val="16"/>
              </w:rPr>
            </w:pPr>
            <w:r w:rsidRPr="00EC65EE">
              <w:rPr>
                <w:rFonts w:cs="Times New Roman"/>
                <w:sz w:val="16"/>
                <w:szCs w:val="16"/>
              </w:rPr>
              <w:t>-</w:t>
            </w:r>
          </w:p>
        </w:tc>
        <w:tc>
          <w:tcPr>
            <w:tcW w:w="1098" w:type="dxa"/>
            <w:shd w:val="clear" w:color="auto" w:fill="auto"/>
            <w:vAlign w:val="bottom"/>
          </w:tcPr>
          <w:p w14:paraId="7D837CB7" w14:textId="77777777" w:rsidR="00C264A1" w:rsidRPr="00EC65EE" w:rsidRDefault="00C264A1" w:rsidP="00080F43">
            <w:pPr>
              <w:tabs>
                <w:tab w:val="decimal" w:pos="883"/>
              </w:tabs>
              <w:spacing w:line="240" w:lineRule="atLeast"/>
              <w:ind w:right="-72"/>
              <w:rPr>
                <w:rFonts w:cs="Times New Roman"/>
                <w:sz w:val="16"/>
                <w:szCs w:val="16"/>
              </w:rPr>
            </w:pPr>
            <w:r w:rsidRPr="00EC65EE">
              <w:rPr>
                <w:rFonts w:cs="Times New Roman"/>
                <w:sz w:val="16"/>
                <w:szCs w:val="16"/>
              </w:rPr>
              <w:t>9,605,035</w:t>
            </w:r>
          </w:p>
        </w:tc>
        <w:tc>
          <w:tcPr>
            <w:tcW w:w="990" w:type="dxa"/>
            <w:shd w:val="clear" w:color="auto" w:fill="auto"/>
            <w:vAlign w:val="bottom"/>
          </w:tcPr>
          <w:p w14:paraId="3854771C" w14:textId="77777777" w:rsidR="00C264A1" w:rsidRPr="00EC65EE" w:rsidRDefault="00C264A1" w:rsidP="00080F43">
            <w:pPr>
              <w:tabs>
                <w:tab w:val="decimal" w:pos="788"/>
              </w:tabs>
              <w:spacing w:line="240" w:lineRule="atLeast"/>
              <w:ind w:right="-72"/>
              <w:rPr>
                <w:rFonts w:cs="Times New Roman"/>
                <w:sz w:val="16"/>
                <w:szCs w:val="16"/>
              </w:rPr>
            </w:pPr>
            <w:r w:rsidRPr="00EC65EE">
              <w:rPr>
                <w:rFonts w:cs="Times New Roman"/>
                <w:sz w:val="16"/>
                <w:szCs w:val="16"/>
              </w:rPr>
              <w:t>-</w:t>
            </w:r>
          </w:p>
        </w:tc>
      </w:tr>
      <w:tr w:rsidR="00C264A1" w:rsidRPr="00880EEB" w14:paraId="407F0F9C" w14:textId="77777777" w:rsidTr="00080F43">
        <w:tc>
          <w:tcPr>
            <w:tcW w:w="2430" w:type="dxa"/>
            <w:vAlign w:val="bottom"/>
          </w:tcPr>
          <w:p w14:paraId="57109150" w14:textId="77777777" w:rsidR="00C264A1" w:rsidRPr="00880EEB" w:rsidRDefault="00C264A1" w:rsidP="00080F43">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31A38E8B" w14:textId="77777777" w:rsidR="00C264A1" w:rsidRPr="00EC65EE" w:rsidRDefault="00C264A1" w:rsidP="00080F43">
            <w:pPr>
              <w:pBdr>
                <w:top w:val="single" w:sz="4" w:space="1" w:color="auto"/>
                <w:bottom w:val="double" w:sz="4" w:space="1" w:color="auto"/>
              </w:pBdr>
              <w:tabs>
                <w:tab w:val="decimal" w:pos="972"/>
              </w:tabs>
              <w:spacing w:line="240" w:lineRule="atLeast"/>
              <w:ind w:right="-72"/>
              <w:rPr>
                <w:rFonts w:cs="Times New Roman"/>
                <w:b/>
                <w:bCs/>
                <w:sz w:val="16"/>
                <w:szCs w:val="16"/>
              </w:rPr>
            </w:pPr>
            <w:r w:rsidRPr="00EC65EE">
              <w:rPr>
                <w:rFonts w:cs="Times New Roman"/>
                <w:b/>
                <w:bCs/>
                <w:sz w:val="16"/>
                <w:szCs w:val="16"/>
              </w:rPr>
              <w:t>9,500,000</w:t>
            </w:r>
          </w:p>
        </w:tc>
        <w:tc>
          <w:tcPr>
            <w:tcW w:w="1080" w:type="dxa"/>
            <w:shd w:val="clear" w:color="auto" w:fill="auto"/>
            <w:vAlign w:val="bottom"/>
          </w:tcPr>
          <w:p w14:paraId="6AA03439" w14:textId="77777777" w:rsidR="00C264A1" w:rsidRPr="00EC65EE" w:rsidRDefault="00C264A1" w:rsidP="00080F43">
            <w:pPr>
              <w:pBdr>
                <w:top w:val="single" w:sz="4" w:space="1" w:color="auto"/>
                <w:bottom w:val="double" w:sz="4" w:space="1" w:color="auto"/>
              </w:pBdr>
              <w:tabs>
                <w:tab w:val="decimal" w:pos="881"/>
              </w:tabs>
              <w:spacing w:line="240" w:lineRule="atLeast"/>
              <w:ind w:right="-72"/>
              <w:rPr>
                <w:rFonts w:cs="Times New Roman"/>
                <w:b/>
                <w:bCs/>
                <w:sz w:val="16"/>
                <w:szCs w:val="16"/>
              </w:rPr>
            </w:pPr>
            <w:r w:rsidRPr="00EC65EE">
              <w:rPr>
                <w:rFonts w:cs="Times New Roman"/>
                <w:b/>
                <w:bCs/>
                <w:sz w:val="16"/>
                <w:szCs w:val="16"/>
              </w:rPr>
              <w:t>-</w:t>
            </w:r>
          </w:p>
        </w:tc>
        <w:tc>
          <w:tcPr>
            <w:tcW w:w="1260" w:type="dxa"/>
            <w:shd w:val="clear" w:color="auto" w:fill="auto"/>
            <w:vAlign w:val="bottom"/>
          </w:tcPr>
          <w:p w14:paraId="1F0064B9" w14:textId="77777777" w:rsidR="00C264A1" w:rsidRPr="00EC65EE" w:rsidRDefault="00C264A1" w:rsidP="00080F43">
            <w:pPr>
              <w:pBdr>
                <w:top w:val="single" w:sz="4" w:space="1" w:color="auto"/>
                <w:bottom w:val="double" w:sz="4" w:space="1" w:color="auto"/>
              </w:pBdr>
              <w:tabs>
                <w:tab w:val="decimal" w:pos="1040"/>
              </w:tabs>
              <w:spacing w:line="240" w:lineRule="atLeast"/>
              <w:ind w:right="-72"/>
              <w:rPr>
                <w:rFonts w:cs="Times New Roman"/>
                <w:b/>
                <w:bCs/>
                <w:sz w:val="16"/>
                <w:szCs w:val="16"/>
              </w:rPr>
            </w:pPr>
            <w:r w:rsidRPr="00EC65EE">
              <w:rPr>
                <w:rFonts w:cs="Times New Roman"/>
                <w:b/>
                <w:bCs/>
                <w:sz w:val="16"/>
                <w:szCs w:val="16"/>
              </w:rPr>
              <w:t>9,500,000</w:t>
            </w:r>
          </w:p>
        </w:tc>
        <w:tc>
          <w:tcPr>
            <w:tcW w:w="1152" w:type="dxa"/>
            <w:shd w:val="clear" w:color="auto" w:fill="auto"/>
            <w:vAlign w:val="bottom"/>
          </w:tcPr>
          <w:p w14:paraId="6D24C3E7" w14:textId="77777777" w:rsidR="00C264A1" w:rsidRPr="00EC65EE" w:rsidRDefault="00C264A1" w:rsidP="00080F43">
            <w:pPr>
              <w:pBdr>
                <w:top w:val="single" w:sz="4" w:space="1" w:color="auto"/>
                <w:bottom w:val="double" w:sz="4" w:space="1" w:color="auto"/>
              </w:pBdr>
              <w:tabs>
                <w:tab w:val="decimal" w:pos="888"/>
              </w:tabs>
              <w:spacing w:line="240" w:lineRule="atLeast"/>
              <w:ind w:right="-72"/>
              <w:rPr>
                <w:rFonts w:cs="Times New Roman"/>
                <w:sz w:val="16"/>
                <w:szCs w:val="16"/>
              </w:rPr>
            </w:pPr>
            <w:r w:rsidRPr="00EC65EE">
              <w:rPr>
                <w:rFonts w:cs="Times New Roman"/>
                <w:b/>
                <w:bCs/>
                <w:sz w:val="16"/>
                <w:szCs w:val="16"/>
              </w:rPr>
              <w:t>-</w:t>
            </w:r>
          </w:p>
        </w:tc>
        <w:tc>
          <w:tcPr>
            <w:tcW w:w="1098" w:type="dxa"/>
            <w:shd w:val="clear" w:color="auto" w:fill="auto"/>
            <w:vAlign w:val="bottom"/>
          </w:tcPr>
          <w:p w14:paraId="367C65B0" w14:textId="77777777" w:rsidR="00C264A1" w:rsidRPr="00EC65EE" w:rsidRDefault="00C264A1" w:rsidP="00080F43">
            <w:pPr>
              <w:pBdr>
                <w:top w:val="single" w:sz="4" w:space="1" w:color="auto"/>
                <w:bottom w:val="double" w:sz="4" w:space="1" w:color="auto"/>
              </w:pBdr>
              <w:tabs>
                <w:tab w:val="decimal" w:pos="883"/>
              </w:tabs>
              <w:spacing w:line="240" w:lineRule="atLeast"/>
              <w:ind w:right="-72"/>
              <w:rPr>
                <w:rFonts w:cs="Times New Roman"/>
                <w:b/>
                <w:bCs/>
                <w:sz w:val="16"/>
                <w:szCs w:val="16"/>
              </w:rPr>
            </w:pPr>
            <w:r w:rsidRPr="00EC65EE">
              <w:rPr>
                <w:rFonts w:cs="Times New Roman"/>
                <w:b/>
                <w:bCs/>
                <w:sz w:val="16"/>
                <w:szCs w:val="16"/>
              </w:rPr>
              <w:t>9,605,035</w:t>
            </w:r>
          </w:p>
        </w:tc>
        <w:tc>
          <w:tcPr>
            <w:tcW w:w="990" w:type="dxa"/>
            <w:shd w:val="clear" w:color="auto" w:fill="auto"/>
            <w:vAlign w:val="bottom"/>
          </w:tcPr>
          <w:p w14:paraId="5D55D2A6" w14:textId="77777777" w:rsidR="00C264A1" w:rsidRPr="00EC65EE" w:rsidRDefault="00C264A1" w:rsidP="00080F43">
            <w:pPr>
              <w:pBdr>
                <w:top w:val="single" w:sz="4" w:space="1" w:color="auto"/>
                <w:bottom w:val="double" w:sz="4" w:space="1" w:color="auto"/>
              </w:pBdr>
              <w:tabs>
                <w:tab w:val="decimal" w:pos="788"/>
              </w:tabs>
              <w:spacing w:line="240" w:lineRule="atLeast"/>
              <w:ind w:right="-72"/>
              <w:rPr>
                <w:rFonts w:cs="Times New Roman"/>
                <w:b/>
                <w:bCs/>
                <w:sz w:val="16"/>
                <w:szCs w:val="16"/>
              </w:rPr>
            </w:pPr>
            <w:r w:rsidRPr="00EC65EE">
              <w:rPr>
                <w:rFonts w:cs="Times New Roman"/>
                <w:b/>
                <w:bCs/>
                <w:sz w:val="16"/>
                <w:szCs w:val="16"/>
              </w:rPr>
              <w:t>-</w:t>
            </w:r>
          </w:p>
        </w:tc>
      </w:tr>
    </w:tbl>
    <w:p w14:paraId="52834719" w14:textId="43101DBD" w:rsidR="00845599" w:rsidRPr="0012708E" w:rsidRDefault="00845599">
      <w:pPr>
        <w:rPr>
          <w:rFonts w:eastAsia="Calibri" w:cs="Times New Roman"/>
          <w:szCs w:val="22"/>
          <w:lang w:bidi="th-TH"/>
        </w:rPr>
      </w:pPr>
    </w:p>
    <w:p w14:paraId="0EF6BD16" w14:textId="77777777" w:rsidR="001F35C4" w:rsidRDefault="001F35C4">
      <w:pPr>
        <w:rPr>
          <w:rFonts w:eastAsia="Calibri" w:cs="Times New Roman"/>
          <w:szCs w:val="22"/>
          <w:lang w:bidi="th-TH"/>
        </w:rPr>
      </w:pPr>
      <w:r>
        <w:rPr>
          <w:rFonts w:eastAsia="Calibri" w:cs="Times New Roman"/>
          <w:szCs w:val="22"/>
          <w:lang w:bidi="th-TH"/>
        </w:rPr>
        <w:br w:type="page"/>
      </w:r>
    </w:p>
    <w:p w14:paraId="0ABBF1EC" w14:textId="02BC5ADF" w:rsidR="00A01508" w:rsidRPr="0012708E" w:rsidRDefault="00A01508" w:rsidP="00042138">
      <w:pPr>
        <w:tabs>
          <w:tab w:val="left" w:pos="900"/>
        </w:tabs>
        <w:spacing w:line="240" w:lineRule="atLeast"/>
        <w:ind w:left="547"/>
        <w:jc w:val="thaiDistribute"/>
        <w:rPr>
          <w:rFonts w:eastAsia="Calibri" w:cs="Times New Roman"/>
          <w:szCs w:val="22"/>
          <w:lang w:bidi="th-TH"/>
        </w:rPr>
      </w:pPr>
      <w:r w:rsidRPr="0012708E">
        <w:rPr>
          <w:rFonts w:eastAsia="Calibri" w:cs="Times New Roman"/>
          <w:szCs w:val="22"/>
          <w:lang w:bidi="th-TH"/>
        </w:rPr>
        <w:lastRenderedPageBreak/>
        <w:t>Reconciliation of net amount presented in statement of financial position with the caption in statement of financial position as follow</w:t>
      </w:r>
      <w:r w:rsidR="00B547D5" w:rsidRPr="0012708E">
        <w:rPr>
          <w:rFonts w:eastAsia="Calibri" w:cs="Times New Roman"/>
          <w:szCs w:val="22"/>
          <w:lang w:bidi="th-TH"/>
        </w:rPr>
        <w:t>s</w:t>
      </w:r>
      <w:r w:rsidRPr="0012708E">
        <w:rPr>
          <w:rFonts w:eastAsia="Calibri" w:cs="Times New Roman"/>
          <w:szCs w:val="22"/>
          <w:lang w:bidi="th-TH"/>
        </w:rPr>
        <w:t>:</w:t>
      </w:r>
    </w:p>
    <w:p w14:paraId="673CAC98" w14:textId="77777777" w:rsidR="00DF0775" w:rsidRPr="0012708E" w:rsidRDefault="00DF0775">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473EB" w:rsidRPr="00880EEB" w14:paraId="1DB4A997" w14:textId="77777777" w:rsidTr="00EC65EE">
        <w:tc>
          <w:tcPr>
            <w:tcW w:w="2160" w:type="dxa"/>
            <w:vAlign w:val="bottom"/>
          </w:tcPr>
          <w:p w14:paraId="1DB63676"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72540E47" w14:textId="6AFCB757" w:rsidR="007473EB" w:rsidRPr="00EC65EE" w:rsidRDefault="007473EB">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7473EB" w:rsidRPr="00880EEB" w14:paraId="0AE8792E" w14:textId="77777777" w:rsidTr="00EC65EE">
        <w:tc>
          <w:tcPr>
            <w:tcW w:w="2160" w:type="dxa"/>
            <w:vAlign w:val="bottom"/>
          </w:tcPr>
          <w:p w14:paraId="36DAB9A2"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0010430A" w14:textId="3C24947B" w:rsidR="007473EB" w:rsidRPr="00EC65EE" w:rsidRDefault="00B22601" w:rsidP="00BD1C5B">
            <w:pPr>
              <w:spacing w:line="240" w:lineRule="atLeast"/>
              <w:ind w:left="-108" w:right="-108"/>
              <w:jc w:val="center"/>
              <w:rPr>
                <w:rFonts w:cs="Times New Roman"/>
                <w:sz w:val="18"/>
                <w:szCs w:val="18"/>
                <w:lang w:bidi="th-TH"/>
              </w:rPr>
            </w:pPr>
            <w:r w:rsidRPr="00EC65EE">
              <w:rPr>
                <w:rFonts w:cs="Times New Roman"/>
                <w:sz w:val="18"/>
                <w:szCs w:val="18"/>
                <w:lang w:bidi="th-TH"/>
              </w:rPr>
              <w:t>202</w:t>
            </w:r>
            <w:r w:rsidR="00170357">
              <w:rPr>
                <w:rFonts w:cs="Times New Roman"/>
                <w:sz w:val="18"/>
                <w:szCs w:val="18"/>
                <w:lang w:bidi="th-TH"/>
              </w:rPr>
              <w:t>3</w:t>
            </w:r>
          </w:p>
        </w:tc>
      </w:tr>
      <w:tr w:rsidR="007473EB" w:rsidRPr="00880EEB" w14:paraId="600BF49E" w14:textId="77777777" w:rsidTr="00EC65EE">
        <w:tc>
          <w:tcPr>
            <w:tcW w:w="2160" w:type="dxa"/>
            <w:vAlign w:val="bottom"/>
          </w:tcPr>
          <w:p w14:paraId="137D8313"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511A3B39"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765EE0C0"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30E114B8"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5E4B122"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716C3A78"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473EB" w:rsidRPr="00880EEB" w14:paraId="7BB3ED00" w14:textId="77777777" w:rsidTr="00EC65EE">
        <w:tc>
          <w:tcPr>
            <w:tcW w:w="2160" w:type="dxa"/>
            <w:vAlign w:val="bottom"/>
          </w:tcPr>
          <w:p w14:paraId="45B4484F"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3046E2A8"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2A720659"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736A4A76"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FB791AB"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505C3040"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473EB" w:rsidRPr="00880EEB" w14:paraId="1210D0DE" w14:textId="77777777" w:rsidTr="00EC65EE">
        <w:tc>
          <w:tcPr>
            <w:tcW w:w="2160" w:type="dxa"/>
            <w:vAlign w:val="bottom"/>
          </w:tcPr>
          <w:p w14:paraId="40980C77"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242307A0"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6EE84928"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604B8109"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BA219B3"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24C0C34B"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473EB" w:rsidRPr="00880EEB" w14:paraId="45EB0F33" w14:textId="77777777" w:rsidTr="00EC65EE">
        <w:tc>
          <w:tcPr>
            <w:tcW w:w="2160" w:type="dxa"/>
            <w:vAlign w:val="bottom"/>
          </w:tcPr>
          <w:p w14:paraId="2A29861A"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160A68CB"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2862E2F4" w14:textId="3E7E4F12" w:rsidR="007473EB" w:rsidRPr="00EC65EE" w:rsidRDefault="007473EB" w:rsidP="003F7378">
            <w:pPr>
              <w:spacing w:line="240" w:lineRule="atLeast"/>
              <w:ind w:left="-117" w:right="-113"/>
              <w:jc w:val="center"/>
              <w:rPr>
                <w:rFonts w:cs="Times New Roman"/>
                <w:sz w:val="18"/>
                <w:szCs w:val="18"/>
              </w:rPr>
            </w:pPr>
          </w:p>
        </w:tc>
        <w:tc>
          <w:tcPr>
            <w:tcW w:w="630" w:type="dxa"/>
          </w:tcPr>
          <w:p w14:paraId="74A96EBF"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230A99DD"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68BD6C27"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CC3EC0" w:rsidRPr="00880EEB" w14:paraId="4CC88E81" w14:textId="77777777" w:rsidTr="00EC65EE">
        <w:tc>
          <w:tcPr>
            <w:tcW w:w="2160" w:type="dxa"/>
            <w:vAlign w:val="bottom"/>
          </w:tcPr>
          <w:p w14:paraId="65B2FB1B" w14:textId="77777777" w:rsidR="00CC3EC0" w:rsidRPr="00EC65EE" w:rsidRDefault="00CC3EC0" w:rsidP="003F7378">
            <w:pPr>
              <w:spacing w:line="240" w:lineRule="atLeast"/>
              <w:ind w:left="-14" w:right="-18"/>
              <w:rPr>
                <w:rFonts w:cs="Times New Roman"/>
                <w:b/>
                <w:bCs/>
                <w:i/>
                <w:iCs/>
                <w:sz w:val="18"/>
                <w:szCs w:val="18"/>
              </w:rPr>
            </w:pPr>
          </w:p>
        </w:tc>
        <w:tc>
          <w:tcPr>
            <w:tcW w:w="1530" w:type="dxa"/>
          </w:tcPr>
          <w:p w14:paraId="1E58240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366A3B77" w14:textId="27CB6145" w:rsidR="00CC3EC0" w:rsidRPr="00EC65EE" w:rsidRDefault="00CC3EC0" w:rsidP="003F7378">
            <w:pPr>
              <w:spacing w:line="240" w:lineRule="atLeast"/>
              <w:ind w:left="-117" w:right="-113"/>
              <w:jc w:val="center"/>
              <w:rPr>
                <w:rFonts w:cs="Times New Roman"/>
                <w:sz w:val="18"/>
                <w:szCs w:val="18"/>
              </w:rPr>
            </w:pPr>
          </w:p>
        </w:tc>
        <w:tc>
          <w:tcPr>
            <w:tcW w:w="630" w:type="dxa"/>
          </w:tcPr>
          <w:p w14:paraId="24781CCC"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2EF58C69"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D186ADE"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not under</w:t>
            </w:r>
          </w:p>
        </w:tc>
      </w:tr>
      <w:tr w:rsidR="00CC3EC0" w:rsidRPr="00880EEB" w14:paraId="74B9CD1D" w14:textId="77777777" w:rsidTr="00EC65EE">
        <w:tc>
          <w:tcPr>
            <w:tcW w:w="2160" w:type="dxa"/>
            <w:vAlign w:val="bottom"/>
          </w:tcPr>
          <w:p w14:paraId="450FCC1F" w14:textId="545A3D6D" w:rsidR="00CC3EC0" w:rsidRPr="00EC65EE" w:rsidRDefault="00276270" w:rsidP="00EC65EE">
            <w:pPr>
              <w:spacing w:line="240" w:lineRule="atLeast"/>
              <w:ind w:left="-14" w:right="-18"/>
              <w:jc w:val="center"/>
              <w:rPr>
                <w:rFonts w:cs="Times New Roman"/>
                <w:b/>
                <w:bCs/>
                <w:i/>
                <w:iCs/>
                <w:sz w:val="18"/>
                <w:szCs w:val="18"/>
              </w:rPr>
            </w:pPr>
            <w:r w:rsidRPr="00EC65EE">
              <w:rPr>
                <w:rFonts w:cs="Times New Roman"/>
                <w:sz w:val="18"/>
                <w:szCs w:val="18"/>
              </w:rPr>
              <w:t>Type of financial</w:t>
            </w:r>
          </w:p>
        </w:tc>
        <w:tc>
          <w:tcPr>
            <w:tcW w:w="1530" w:type="dxa"/>
          </w:tcPr>
          <w:p w14:paraId="0A16924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1EF5D561" w14:textId="64CC6FE6"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807B730"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3B0B9B2F"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474D1F62"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the offsetting</w:t>
            </w:r>
          </w:p>
        </w:tc>
      </w:tr>
      <w:tr w:rsidR="00CC3EC0" w:rsidRPr="00880EEB" w14:paraId="00B828E5" w14:textId="77777777" w:rsidTr="00EC65EE">
        <w:tc>
          <w:tcPr>
            <w:tcW w:w="2160" w:type="dxa"/>
            <w:vAlign w:val="bottom"/>
          </w:tcPr>
          <w:p w14:paraId="16FEBB90" w14:textId="47EA7A90" w:rsidR="00CC3EC0" w:rsidRPr="00EC65EE" w:rsidRDefault="00CC3EC0" w:rsidP="003F7378">
            <w:pPr>
              <w:spacing w:line="240" w:lineRule="atLeast"/>
              <w:ind w:left="-14" w:right="-18"/>
              <w:jc w:val="center"/>
              <w:rPr>
                <w:rFonts w:cs="Times New Roman"/>
                <w:sz w:val="18"/>
                <w:szCs w:val="18"/>
              </w:rPr>
            </w:pPr>
            <w:r w:rsidRPr="00EC65EE">
              <w:rPr>
                <w:rFonts w:cs="Times New Roman"/>
                <w:sz w:val="18"/>
                <w:szCs w:val="18"/>
              </w:rPr>
              <w:t xml:space="preserve">instrument </w:t>
            </w:r>
          </w:p>
        </w:tc>
        <w:tc>
          <w:tcPr>
            <w:tcW w:w="1530" w:type="dxa"/>
          </w:tcPr>
          <w:p w14:paraId="456E37B0"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305B3381" w14:textId="6043694C"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5D3AA2A" w14:textId="7C128601" w:rsidR="00CC3EC0" w:rsidRPr="00EC65EE" w:rsidRDefault="00CC3EC0" w:rsidP="003F7378">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433DFFB" w14:textId="1E484F41"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2524680B"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conditions</w:t>
            </w:r>
          </w:p>
        </w:tc>
      </w:tr>
      <w:tr w:rsidR="00CC3EC0" w:rsidRPr="00880EEB" w14:paraId="3349386D" w14:textId="77777777" w:rsidTr="00EC65EE">
        <w:tc>
          <w:tcPr>
            <w:tcW w:w="2160" w:type="dxa"/>
            <w:vAlign w:val="bottom"/>
          </w:tcPr>
          <w:p w14:paraId="340583D4" w14:textId="77777777" w:rsidR="00CC3EC0" w:rsidRPr="00EC65EE" w:rsidRDefault="00CC3EC0" w:rsidP="003F7378">
            <w:pPr>
              <w:spacing w:line="240" w:lineRule="atLeast"/>
              <w:ind w:left="-14" w:right="-18"/>
              <w:rPr>
                <w:rFonts w:cs="Times New Roman"/>
                <w:b/>
                <w:bCs/>
                <w:i/>
                <w:iCs/>
                <w:sz w:val="18"/>
                <w:szCs w:val="18"/>
              </w:rPr>
            </w:pPr>
          </w:p>
        </w:tc>
        <w:tc>
          <w:tcPr>
            <w:tcW w:w="1530" w:type="dxa"/>
            <w:vAlign w:val="bottom"/>
          </w:tcPr>
          <w:p w14:paraId="529F1D0E" w14:textId="77777777" w:rsidR="00CC3EC0" w:rsidRPr="00EC65EE" w:rsidRDefault="00CC3EC0" w:rsidP="00EC65EE">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3D2A7A8A" w14:textId="77777777" w:rsidR="00CC3EC0" w:rsidRPr="00EC65EE" w:rsidRDefault="00CC3EC0" w:rsidP="003F7378">
            <w:pPr>
              <w:tabs>
                <w:tab w:val="decimal" w:pos="748"/>
              </w:tabs>
              <w:spacing w:line="240" w:lineRule="atLeast"/>
              <w:ind w:left="-110" w:right="-113"/>
              <w:jc w:val="center"/>
              <w:rPr>
                <w:rFonts w:cs="Times New Roman"/>
                <w:sz w:val="18"/>
                <w:szCs w:val="18"/>
                <w:lang w:bidi="th-TH"/>
              </w:rPr>
            </w:pPr>
          </w:p>
        </w:tc>
        <w:tc>
          <w:tcPr>
            <w:tcW w:w="630" w:type="dxa"/>
            <w:vAlign w:val="bottom"/>
          </w:tcPr>
          <w:p w14:paraId="21ABD73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807" w:type="dxa"/>
            <w:gridSpan w:val="2"/>
            <w:vAlign w:val="bottom"/>
          </w:tcPr>
          <w:p w14:paraId="586B9BEA" w14:textId="77777777" w:rsidR="00CC3EC0" w:rsidRPr="00EC65EE" w:rsidRDefault="00CC3EC0" w:rsidP="003F7378">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3B18E1" w:rsidRPr="00880EEB" w14:paraId="0A8FE379" w14:textId="77777777" w:rsidTr="00080F43">
        <w:tc>
          <w:tcPr>
            <w:tcW w:w="2160" w:type="dxa"/>
            <w:vAlign w:val="bottom"/>
          </w:tcPr>
          <w:p w14:paraId="3F079686" w14:textId="77777777" w:rsidR="003B18E1" w:rsidRPr="00EC65EE" w:rsidRDefault="003B18E1" w:rsidP="00080F4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21267510"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2070" w:type="dxa"/>
            <w:vAlign w:val="bottom"/>
          </w:tcPr>
          <w:p w14:paraId="5B65AD3E" w14:textId="77777777" w:rsidR="003B18E1" w:rsidRPr="00EC65EE" w:rsidRDefault="003B18E1" w:rsidP="00080F43">
            <w:pPr>
              <w:spacing w:line="240" w:lineRule="atLeast"/>
              <w:ind w:left="-110" w:right="-113"/>
              <w:jc w:val="center"/>
              <w:rPr>
                <w:rFonts w:cs="Times New Roman"/>
                <w:sz w:val="18"/>
                <w:szCs w:val="18"/>
                <w:lang w:bidi="th-TH"/>
              </w:rPr>
            </w:pPr>
          </w:p>
        </w:tc>
        <w:tc>
          <w:tcPr>
            <w:tcW w:w="630" w:type="dxa"/>
            <w:vAlign w:val="bottom"/>
          </w:tcPr>
          <w:p w14:paraId="66B419D5" w14:textId="77777777" w:rsidR="003B18E1" w:rsidRPr="00EC65EE" w:rsidRDefault="003B18E1" w:rsidP="00080F43">
            <w:pPr>
              <w:spacing w:line="240" w:lineRule="atLeast"/>
              <w:ind w:right="-169"/>
              <w:rPr>
                <w:rFonts w:cs="Times New Roman"/>
                <w:sz w:val="18"/>
                <w:szCs w:val="18"/>
                <w:lang w:bidi="th-TH"/>
              </w:rPr>
            </w:pPr>
          </w:p>
        </w:tc>
        <w:tc>
          <w:tcPr>
            <w:tcW w:w="1395" w:type="dxa"/>
            <w:vAlign w:val="bottom"/>
          </w:tcPr>
          <w:p w14:paraId="264FF951"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1412" w:type="dxa"/>
            <w:vAlign w:val="bottom"/>
          </w:tcPr>
          <w:p w14:paraId="651C5258" w14:textId="77777777" w:rsidR="003B18E1" w:rsidRPr="00EC65EE" w:rsidRDefault="003B18E1" w:rsidP="00080F43">
            <w:pPr>
              <w:tabs>
                <w:tab w:val="decimal" w:pos="748"/>
              </w:tabs>
              <w:spacing w:line="240" w:lineRule="atLeast"/>
              <w:ind w:right="-169"/>
              <w:rPr>
                <w:rFonts w:cs="Times New Roman"/>
                <w:sz w:val="18"/>
                <w:szCs w:val="18"/>
                <w:lang w:bidi="th-TH"/>
              </w:rPr>
            </w:pPr>
          </w:p>
        </w:tc>
      </w:tr>
      <w:tr w:rsidR="003B18E1" w:rsidRPr="00880EEB" w14:paraId="0EB2981D" w14:textId="77777777" w:rsidTr="00080F43">
        <w:trPr>
          <w:trHeight w:val="60"/>
        </w:trPr>
        <w:tc>
          <w:tcPr>
            <w:tcW w:w="2160" w:type="dxa"/>
            <w:vAlign w:val="bottom"/>
          </w:tcPr>
          <w:p w14:paraId="4D1642D7" w14:textId="77777777" w:rsidR="003B18E1" w:rsidRPr="00EC65EE" w:rsidRDefault="003B18E1" w:rsidP="00080F43">
            <w:pPr>
              <w:spacing w:line="240" w:lineRule="atLeast"/>
              <w:ind w:left="-14" w:right="-18"/>
              <w:rPr>
                <w:rFonts w:cs="Times New Roman"/>
                <w:sz w:val="18"/>
                <w:szCs w:val="18"/>
              </w:rPr>
            </w:pPr>
            <w:r w:rsidRPr="00EC65EE">
              <w:rPr>
                <w:rFonts w:cs="Times New Roman"/>
                <w:sz w:val="18"/>
                <w:szCs w:val="18"/>
              </w:rPr>
              <w:t xml:space="preserve">Reverse repurchase </w:t>
            </w:r>
          </w:p>
          <w:p w14:paraId="6A0F208C" w14:textId="77777777" w:rsidR="003B18E1" w:rsidRPr="00EC65EE" w:rsidRDefault="003B18E1" w:rsidP="00080F43">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61609105" w14:textId="77777777" w:rsidR="003B18E1" w:rsidRPr="00552334" w:rsidRDefault="003B18E1" w:rsidP="00080F43">
            <w:pPr>
              <w:tabs>
                <w:tab w:val="decimal" w:pos="1240"/>
              </w:tabs>
              <w:spacing w:line="240" w:lineRule="atLeast"/>
              <w:ind w:right="-169"/>
              <w:rPr>
                <w:rFonts w:cs="Times New Roman"/>
                <w:sz w:val="18"/>
                <w:szCs w:val="18"/>
              </w:rPr>
            </w:pPr>
            <w:r w:rsidRPr="00552334">
              <w:rPr>
                <w:rFonts w:cs="Times New Roman"/>
                <w:sz w:val="18"/>
                <w:szCs w:val="18"/>
              </w:rPr>
              <w:t>12,000,000</w:t>
            </w:r>
          </w:p>
        </w:tc>
        <w:tc>
          <w:tcPr>
            <w:tcW w:w="2070" w:type="dxa"/>
            <w:shd w:val="clear" w:color="auto" w:fill="auto"/>
            <w:vAlign w:val="bottom"/>
          </w:tcPr>
          <w:p w14:paraId="50A857D0" w14:textId="77777777" w:rsidR="003B18E1" w:rsidRPr="00EC65EE" w:rsidRDefault="003B18E1" w:rsidP="00080F4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653DAF16" w14:textId="23E0FF79" w:rsidR="003B18E1" w:rsidRPr="00EC65EE" w:rsidRDefault="003B18E1" w:rsidP="00080F4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 xml:space="preserve">market </w:t>
            </w:r>
            <w:r w:rsidR="00263ED1">
              <w:rPr>
                <w:rFonts w:cs="Times New Roman"/>
                <w:sz w:val="18"/>
                <w:szCs w:val="18"/>
                <w:lang w:bidi="th-TH"/>
              </w:rPr>
              <w:t xml:space="preserve">items </w:t>
            </w:r>
            <w:r w:rsidRPr="00EC65EE">
              <w:rPr>
                <w:rFonts w:cs="Times New Roman"/>
                <w:sz w:val="18"/>
                <w:szCs w:val="18"/>
                <w:lang w:bidi="th-TH"/>
              </w:rPr>
              <w:t>(assets)</w:t>
            </w:r>
          </w:p>
        </w:tc>
        <w:tc>
          <w:tcPr>
            <w:tcW w:w="630" w:type="dxa"/>
            <w:shd w:val="clear" w:color="auto" w:fill="auto"/>
            <w:vAlign w:val="bottom"/>
          </w:tcPr>
          <w:p w14:paraId="0A72C7BF" w14:textId="77777777" w:rsidR="003B18E1" w:rsidRPr="00EC65EE" w:rsidRDefault="003B18E1" w:rsidP="00080F43">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95" w:type="dxa"/>
            <w:shd w:val="clear" w:color="auto" w:fill="auto"/>
            <w:vAlign w:val="bottom"/>
          </w:tcPr>
          <w:p w14:paraId="70659B50" w14:textId="77777777" w:rsidR="003B18E1" w:rsidRPr="00552334" w:rsidRDefault="003B18E1" w:rsidP="00080F43">
            <w:pPr>
              <w:tabs>
                <w:tab w:val="decimal" w:pos="1110"/>
              </w:tabs>
              <w:spacing w:line="240" w:lineRule="atLeast"/>
              <w:ind w:right="-169"/>
              <w:rPr>
                <w:rFonts w:cs="Times New Roman"/>
                <w:sz w:val="18"/>
                <w:szCs w:val="18"/>
                <w:lang w:bidi="th-TH"/>
              </w:rPr>
            </w:pPr>
            <w:r w:rsidRPr="00552334">
              <w:rPr>
                <w:sz w:val="18"/>
                <w:szCs w:val="18"/>
              </w:rPr>
              <w:t>15,484,690</w:t>
            </w:r>
          </w:p>
        </w:tc>
        <w:tc>
          <w:tcPr>
            <w:tcW w:w="1412" w:type="dxa"/>
            <w:shd w:val="clear" w:color="auto" w:fill="auto"/>
            <w:vAlign w:val="bottom"/>
          </w:tcPr>
          <w:p w14:paraId="05043D5C" w14:textId="77777777" w:rsidR="003B18E1" w:rsidRPr="00552334" w:rsidRDefault="003B18E1" w:rsidP="00080F43">
            <w:pPr>
              <w:tabs>
                <w:tab w:val="decimal" w:pos="1110"/>
              </w:tabs>
              <w:spacing w:line="240" w:lineRule="atLeast"/>
              <w:ind w:right="-169"/>
              <w:rPr>
                <w:rFonts w:cs="Times New Roman"/>
                <w:sz w:val="18"/>
                <w:szCs w:val="18"/>
                <w:lang w:bidi="th-TH"/>
              </w:rPr>
            </w:pPr>
            <w:r w:rsidRPr="00552334">
              <w:rPr>
                <w:sz w:val="18"/>
                <w:szCs w:val="18"/>
              </w:rPr>
              <w:t>3,484,690</w:t>
            </w:r>
          </w:p>
        </w:tc>
      </w:tr>
      <w:tr w:rsidR="003B18E1" w:rsidRPr="00880EEB" w14:paraId="0C2930AA" w14:textId="77777777" w:rsidTr="00080F43">
        <w:tc>
          <w:tcPr>
            <w:tcW w:w="2160" w:type="dxa"/>
            <w:vAlign w:val="bottom"/>
          </w:tcPr>
          <w:p w14:paraId="74825205" w14:textId="77777777" w:rsidR="003B18E1" w:rsidRPr="00EC65EE" w:rsidRDefault="003B18E1" w:rsidP="00080F43">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46918094" w14:textId="77777777" w:rsidR="003B18E1" w:rsidRPr="00552334" w:rsidRDefault="003B18E1" w:rsidP="00080F43">
            <w:pPr>
              <w:pBdr>
                <w:top w:val="single" w:sz="4" w:space="1" w:color="auto"/>
                <w:bottom w:val="double" w:sz="4" w:space="1" w:color="auto"/>
              </w:pBdr>
              <w:tabs>
                <w:tab w:val="decimal" w:pos="1240"/>
              </w:tabs>
              <w:spacing w:line="240" w:lineRule="atLeast"/>
              <w:ind w:right="-169"/>
              <w:rPr>
                <w:rFonts w:cs="Times New Roman"/>
                <w:b/>
                <w:bCs/>
                <w:sz w:val="18"/>
                <w:szCs w:val="18"/>
              </w:rPr>
            </w:pPr>
            <w:r w:rsidRPr="00552334">
              <w:rPr>
                <w:rFonts w:cs="Times New Roman"/>
                <w:b/>
                <w:bCs/>
                <w:sz w:val="18"/>
                <w:szCs w:val="18"/>
              </w:rPr>
              <w:t>12,000,000</w:t>
            </w:r>
          </w:p>
        </w:tc>
        <w:tc>
          <w:tcPr>
            <w:tcW w:w="2070" w:type="dxa"/>
            <w:shd w:val="clear" w:color="auto" w:fill="auto"/>
            <w:vAlign w:val="bottom"/>
          </w:tcPr>
          <w:p w14:paraId="56FE83DB" w14:textId="77777777" w:rsidR="003B18E1" w:rsidRPr="00EC65EE" w:rsidRDefault="003B18E1" w:rsidP="00080F43">
            <w:pPr>
              <w:spacing w:line="240" w:lineRule="atLeast"/>
              <w:ind w:left="70" w:right="-169"/>
              <w:rPr>
                <w:rFonts w:cs="Times New Roman"/>
                <w:b/>
                <w:bCs/>
                <w:sz w:val="18"/>
                <w:szCs w:val="18"/>
                <w:lang w:bidi="th-TH"/>
              </w:rPr>
            </w:pPr>
          </w:p>
        </w:tc>
        <w:tc>
          <w:tcPr>
            <w:tcW w:w="630" w:type="dxa"/>
            <w:shd w:val="clear" w:color="auto" w:fill="auto"/>
            <w:vAlign w:val="bottom"/>
          </w:tcPr>
          <w:p w14:paraId="7D155D71" w14:textId="77777777" w:rsidR="003B18E1" w:rsidRPr="00EC65EE" w:rsidRDefault="003B18E1" w:rsidP="00080F43">
            <w:pPr>
              <w:spacing w:line="240" w:lineRule="atLeast"/>
              <w:ind w:right="-169"/>
              <w:rPr>
                <w:rFonts w:cs="Times New Roman"/>
                <w:b/>
                <w:bCs/>
                <w:sz w:val="18"/>
                <w:szCs w:val="18"/>
                <w:lang w:bidi="th-TH"/>
              </w:rPr>
            </w:pPr>
          </w:p>
        </w:tc>
        <w:tc>
          <w:tcPr>
            <w:tcW w:w="1395" w:type="dxa"/>
            <w:shd w:val="clear" w:color="auto" w:fill="auto"/>
          </w:tcPr>
          <w:p w14:paraId="37AEC60A" w14:textId="77777777" w:rsidR="003B18E1" w:rsidRPr="00552334" w:rsidRDefault="003B18E1"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15,484,690</w:t>
            </w:r>
          </w:p>
        </w:tc>
        <w:tc>
          <w:tcPr>
            <w:tcW w:w="1412" w:type="dxa"/>
            <w:shd w:val="clear" w:color="auto" w:fill="auto"/>
          </w:tcPr>
          <w:p w14:paraId="46F04F90" w14:textId="77777777" w:rsidR="003B18E1" w:rsidRPr="00247839" w:rsidRDefault="003B18E1"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93239C">
              <w:rPr>
                <w:b/>
                <w:bCs/>
                <w:sz w:val="18"/>
                <w:szCs w:val="18"/>
              </w:rPr>
              <w:t>3,484,690</w:t>
            </w:r>
          </w:p>
        </w:tc>
      </w:tr>
      <w:tr w:rsidR="00316805" w:rsidRPr="00880EEB" w14:paraId="60822E91" w14:textId="77777777" w:rsidTr="00EC65EE">
        <w:tc>
          <w:tcPr>
            <w:tcW w:w="2160" w:type="dxa"/>
            <w:vAlign w:val="bottom"/>
          </w:tcPr>
          <w:p w14:paraId="12E1B80D" w14:textId="77777777" w:rsidR="00316805" w:rsidRPr="00EC65EE" w:rsidRDefault="00316805" w:rsidP="003F7378">
            <w:pPr>
              <w:spacing w:line="240" w:lineRule="atLeast"/>
              <w:ind w:left="-14" w:right="-18"/>
              <w:rPr>
                <w:rFonts w:cs="Times New Roman"/>
                <w:b/>
                <w:bCs/>
                <w:i/>
                <w:iCs/>
                <w:sz w:val="18"/>
                <w:szCs w:val="18"/>
              </w:rPr>
            </w:pPr>
          </w:p>
        </w:tc>
        <w:tc>
          <w:tcPr>
            <w:tcW w:w="1530" w:type="dxa"/>
            <w:vAlign w:val="bottom"/>
          </w:tcPr>
          <w:p w14:paraId="785E7A13"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2070" w:type="dxa"/>
            <w:vAlign w:val="bottom"/>
          </w:tcPr>
          <w:p w14:paraId="5B7E2350" w14:textId="77777777" w:rsidR="00316805" w:rsidRPr="00EC65EE" w:rsidRDefault="00316805" w:rsidP="003F7378">
            <w:pPr>
              <w:spacing w:line="240" w:lineRule="atLeast"/>
              <w:ind w:left="-110" w:right="-113"/>
              <w:jc w:val="center"/>
              <w:rPr>
                <w:rFonts w:cs="Times New Roman"/>
                <w:sz w:val="18"/>
                <w:szCs w:val="18"/>
                <w:lang w:bidi="th-TH"/>
              </w:rPr>
            </w:pPr>
          </w:p>
        </w:tc>
        <w:tc>
          <w:tcPr>
            <w:tcW w:w="630" w:type="dxa"/>
            <w:vAlign w:val="bottom"/>
          </w:tcPr>
          <w:p w14:paraId="111D8A02" w14:textId="77777777" w:rsidR="00316805" w:rsidRPr="00EC65EE" w:rsidRDefault="00316805" w:rsidP="003F7378">
            <w:pPr>
              <w:spacing w:line="240" w:lineRule="atLeast"/>
              <w:ind w:right="-169"/>
              <w:rPr>
                <w:rFonts w:cs="Times New Roman"/>
                <w:sz w:val="18"/>
                <w:szCs w:val="18"/>
                <w:lang w:bidi="th-TH"/>
              </w:rPr>
            </w:pPr>
          </w:p>
        </w:tc>
        <w:tc>
          <w:tcPr>
            <w:tcW w:w="1395" w:type="dxa"/>
            <w:vAlign w:val="bottom"/>
          </w:tcPr>
          <w:p w14:paraId="35442F51"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1412" w:type="dxa"/>
            <w:vAlign w:val="bottom"/>
          </w:tcPr>
          <w:p w14:paraId="13D7FFEF" w14:textId="77777777" w:rsidR="00316805" w:rsidRPr="00EC65EE" w:rsidRDefault="00316805" w:rsidP="003F7378">
            <w:pPr>
              <w:tabs>
                <w:tab w:val="decimal" w:pos="748"/>
              </w:tabs>
              <w:spacing w:line="240" w:lineRule="atLeast"/>
              <w:ind w:right="-169"/>
              <w:rPr>
                <w:rFonts w:cs="Times New Roman"/>
                <w:sz w:val="18"/>
                <w:szCs w:val="18"/>
                <w:lang w:bidi="th-TH"/>
              </w:rPr>
            </w:pPr>
          </w:p>
        </w:tc>
      </w:tr>
      <w:tr w:rsidR="00CC3EC0" w:rsidRPr="00880EEB" w14:paraId="4324ED8A" w14:textId="77777777" w:rsidTr="00EC65EE">
        <w:tc>
          <w:tcPr>
            <w:tcW w:w="2160" w:type="dxa"/>
            <w:vAlign w:val="bottom"/>
          </w:tcPr>
          <w:p w14:paraId="1B066DF7" w14:textId="11B6D66F" w:rsidR="00CC3EC0" w:rsidRPr="00EC65EE" w:rsidRDefault="00CC3EC0" w:rsidP="003F7378">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sidR="003B18E1">
              <w:rPr>
                <w:rFonts w:cs="Times New Roman"/>
                <w:b/>
                <w:bCs/>
                <w:i/>
                <w:iCs/>
                <w:sz w:val="18"/>
                <w:szCs w:val="18"/>
              </w:rPr>
              <w:t>liabilitie</w:t>
            </w:r>
            <w:r w:rsidRPr="00EC65EE">
              <w:rPr>
                <w:rFonts w:cs="Times New Roman"/>
                <w:b/>
                <w:bCs/>
                <w:i/>
                <w:iCs/>
                <w:sz w:val="18"/>
                <w:szCs w:val="18"/>
              </w:rPr>
              <w:t>s</w:t>
            </w:r>
          </w:p>
        </w:tc>
        <w:tc>
          <w:tcPr>
            <w:tcW w:w="1530" w:type="dxa"/>
            <w:vAlign w:val="bottom"/>
          </w:tcPr>
          <w:p w14:paraId="60B5515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070" w:type="dxa"/>
            <w:vAlign w:val="bottom"/>
          </w:tcPr>
          <w:p w14:paraId="26FDF0FD" w14:textId="77777777" w:rsidR="00CC3EC0" w:rsidRPr="00EC65EE" w:rsidRDefault="00CC3EC0" w:rsidP="003F7378">
            <w:pPr>
              <w:spacing w:line="240" w:lineRule="atLeast"/>
              <w:ind w:left="-110" w:right="-113"/>
              <w:jc w:val="center"/>
              <w:rPr>
                <w:rFonts w:cs="Times New Roman"/>
                <w:sz w:val="18"/>
                <w:szCs w:val="18"/>
                <w:lang w:bidi="th-TH"/>
              </w:rPr>
            </w:pPr>
          </w:p>
        </w:tc>
        <w:tc>
          <w:tcPr>
            <w:tcW w:w="630" w:type="dxa"/>
            <w:vAlign w:val="bottom"/>
          </w:tcPr>
          <w:p w14:paraId="7712DBD8" w14:textId="77777777" w:rsidR="00CC3EC0" w:rsidRPr="00EC65EE" w:rsidRDefault="00CC3EC0" w:rsidP="003F7378">
            <w:pPr>
              <w:spacing w:line="240" w:lineRule="atLeast"/>
              <w:ind w:right="-169"/>
              <w:rPr>
                <w:rFonts w:cs="Times New Roman"/>
                <w:sz w:val="18"/>
                <w:szCs w:val="18"/>
                <w:lang w:bidi="th-TH"/>
              </w:rPr>
            </w:pPr>
          </w:p>
        </w:tc>
        <w:tc>
          <w:tcPr>
            <w:tcW w:w="1395" w:type="dxa"/>
            <w:vAlign w:val="bottom"/>
          </w:tcPr>
          <w:p w14:paraId="2988E7AE"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1412" w:type="dxa"/>
            <w:vAlign w:val="bottom"/>
          </w:tcPr>
          <w:p w14:paraId="042CBB95" w14:textId="77777777" w:rsidR="00CC3EC0" w:rsidRPr="00EC65EE" w:rsidRDefault="00CC3EC0" w:rsidP="003F7378">
            <w:pPr>
              <w:tabs>
                <w:tab w:val="decimal" w:pos="748"/>
              </w:tabs>
              <w:spacing w:line="240" w:lineRule="atLeast"/>
              <w:ind w:right="-169"/>
              <w:rPr>
                <w:rFonts w:cs="Times New Roman"/>
                <w:sz w:val="18"/>
                <w:szCs w:val="18"/>
                <w:lang w:bidi="th-TH"/>
              </w:rPr>
            </w:pPr>
          </w:p>
        </w:tc>
      </w:tr>
      <w:tr w:rsidR="003B18E1" w:rsidRPr="00880EEB" w14:paraId="7AA25D5C" w14:textId="77777777" w:rsidTr="00EC65EE">
        <w:trPr>
          <w:trHeight w:val="60"/>
        </w:trPr>
        <w:tc>
          <w:tcPr>
            <w:tcW w:w="2160" w:type="dxa"/>
            <w:vAlign w:val="bottom"/>
          </w:tcPr>
          <w:p w14:paraId="706AA35A" w14:textId="5D5576AC" w:rsidR="003B18E1" w:rsidRPr="00EC65EE" w:rsidRDefault="003B18E1" w:rsidP="0093239C">
            <w:pPr>
              <w:spacing w:line="240" w:lineRule="atLeast"/>
              <w:ind w:left="-14" w:right="-18"/>
              <w:rPr>
                <w:rFonts w:cs="Times New Roman"/>
                <w:sz w:val="18"/>
                <w:szCs w:val="18"/>
              </w:rPr>
            </w:pPr>
            <w:r>
              <w:rPr>
                <w:rFonts w:cs="Times New Roman"/>
                <w:sz w:val="18"/>
                <w:szCs w:val="18"/>
              </w:rPr>
              <w:t>Derivative liabilities</w:t>
            </w:r>
          </w:p>
        </w:tc>
        <w:tc>
          <w:tcPr>
            <w:tcW w:w="1530" w:type="dxa"/>
            <w:shd w:val="clear" w:color="auto" w:fill="auto"/>
            <w:vAlign w:val="bottom"/>
          </w:tcPr>
          <w:p w14:paraId="4609A5E3" w14:textId="5755A72A" w:rsidR="003B18E1" w:rsidRPr="003B18E1" w:rsidRDefault="003B18E1" w:rsidP="003B18E1">
            <w:pPr>
              <w:tabs>
                <w:tab w:val="decimal" w:pos="1240"/>
              </w:tabs>
              <w:spacing w:line="240" w:lineRule="atLeast"/>
              <w:ind w:right="-169"/>
              <w:rPr>
                <w:rFonts w:cs="Times New Roman"/>
                <w:sz w:val="18"/>
                <w:szCs w:val="18"/>
              </w:rPr>
            </w:pPr>
            <w:r w:rsidRPr="0093239C">
              <w:rPr>
                <w:sz w:val="18"/>
                <w:szCs w:val="18"/>
              </w:rPr>
              <w:t>152,106</w:t>
            </w:r>
          </w:p>
        </w:tc>
        <w:tc>
          <w:tcPr>
            <w:tcW w:w="2070" w:type="dxa"/>
            <w:shd w:val="clear" w:color="auto" w:fill="auto"/>
            <w:vAlign w:val="bottom"/>
          </w:tcPr>
          <w:p w14:paraId="7B2DC868" w14:textId="2123EE23" w:rsidR="003B18E1" w:rsidRPr="00EC65EE" w:rsidRDefault="003B18E1" w:rsidP="003B18E1">
            <w:pPr>
              <w:tabs>
                <w:tab w:val="left" w:pos="0"/>
              </w:tabs>
              <w:spacing w:line="240" w:lineRule="atLeast"/>
              <w:ind w:left="-110" w:right="-113"/>
              <w:jc w:val="center"/>
              <w:rPr>
                <w:rFonts w:cs="Times New Roman"/>
                <w:sz w:val="18"/>
                <w:szCs w:val="18"/>
                <w:lang w:bidi="th-TH"/>
              </w:rPr>
            </w:pPr>
            <w:r>
              <w:rPr>
                <w:rFonts w:cs="Times New Roman"/>
                <w:sz w:val="18"/>
                <w:szCs w:val="18"/>
              </w:rPr>
              <w:t>Derivative liabilities</w:t>
            </w:r>
          </w:p>
        </w:tc>
        <w:tc>
          <w:tcPr>
            <w:tcW w:w="630" w:type="dxa"/>
            <w:shd w:val="clear" w:color="auto" w:fill="auto"/>
            <w:vAlign w:val="bottom"/>
          </w:tcPr>
          <w:p w14:paraId="266E40E8" w14:textId="7A7375D3" w:rsidR="003B18E1" w:rsidRPr="00EC65EE" w:rsidRDefault="003B18E1" w:rsidP="003B18E1">
            <w:pPr>
              <w:spacing w:line="240" w:lineRule="atLeast"/>
              <w:ind w:right="-169" w:hanging="106"/>
              <w:jc w:val="center"/>
              <w:rPr>
                <w:rFonts w:cs="Times New Roman"/>
                <w:i/>
                <w:iCs/>
                <w:sz w:val="18"/>
                <w:szCs w:val="18"/>
                <w:lang w:bidi="th-TH"/>
              </w:rPr>
            </w:pPr>
            <w:r>
              <w:rPr>
                <w:rFonts w:cs="Times New Roman"/>
                <w:i/>
                <w:iCs/>
                <w:sz w:val="18"/>
                <w:szCs w:val="18"/>
                <w:lang w:bidi="th-TH"/>
              </w:rPr>
              <w:t>10</w:t>
            </w:r>
          </w:p>
        </w:tc>
        <w:tc>
          <w:tcPr>
            <w:tcW w:w="1395" w:type="dxa"/>
            <w:shd w:val="clear" w:color="auto" w:fill="auto"/>
            <w:vAlign w:val="bottom"/>
          </w:tcPr>
          <w:p w14:paraId="6EBCD953" w14:textId="408DDB73" w:rsidR="003B18E1" w:rsidRPr="00E20E24" w:rsidRDefault="003B18E1" w:rsidP="003B18E1">
            <w:pPr>
              <w:tabs>
                <w:tab w:val="decimal" w:pos="1110"/>
              </w:tabs>
              <w:spacing w:line="240" w:lineRule="atLeast"/>
              <w:ind w:right="-169"/>
              <w:rPr>
                <w:rFonts w:cs="Times New Roman"/>
                <w:sz w:val="18"/>
                <w:szCs w:val="18"/>
                <w:lang w:bidi="th-TH"/>
              </w:rPr>
            </w:pPr>
            <w:r w:rsidRPr="00552334">
              <w:rPr>
                <w:sz w:val="18"/>
                <w:szCs w:val="18"/>
              </w:rPr>
              <w:t>152,106</w:t>
            </w:r>
          </w:p>
        </w:tc>
        <w:tc>
          <w:tcPr>
            <w:tcW w:w="1412" w:type="dxa"/>
            <w:shd w:val="clear" w:color="auto" w:fill="auto"/>
            <w:vAlign w:val="bottom"/>
          </w:tcPr>
          <w:p w14:paraId="5DEA2535" w14:textId="67C1B431" w:rsidR="003B18E1" w:rsidRPr="00E20E24" w:rsidRDefault="003B18E1" w:rsidP="003B18E1">
            <w:pPr>
              <w:tabs>
                <w:tab w:val="decimal" w:pos="1110"/>
              </w:tabs>
              <w:spacing w:line="240" w:lineRule="atLeast"/>
              <w:ind w:right="-169"/>
              <w:rPr>
                <w:rFonts w:cs="Times New Roman"/>
                <w:sz w:val="18"/>
                <w:szCs w:val="18"/>
                <w:lang w:bidi="th-TH"/>
              </w:rPr>
            </w:pPr>
            <w:r>
              <w:rPr>
                <w:sz w:val="18"/>
                <w:szCs w:val="18"/>
              </w:rPr>
              <w:t>-</w:t>
            </w:r>
          </w:p>
        </w:tc>
      </w:tr>
      <w:tr w:rsidR="003B18E1" w:rsidRPr="00880EEB" w14:paraId="245F9374" w14:textId="77777777" w:rsidTr="0093239C">
        <w:tc>
          <w:tcPr>
            <w:tcW w:w="2160" w:type="dxa"/>
            <w:vAlign w:val="bottom"/>
          </w:tcPr>
          <w:p w14:paraId="41E47CF8" w14:textId="77777777" w:rsidR="003B18E1" w:rsidRPr="00EC65EE" w:rsidRDefault="003B18E1" w:rsidP="003B18E1">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759B1B52" w14:textId="2F814718" w:rsidR="003B18E1" w:rsidRPr="003B18E1" w:rsidRDefault="003B18E1" w:rsidP="003B18E1">
            <w:pPr>
              <w:pBdr>
                <w:top w:val="single" w:sz="4" w:space="1" w:color="auto"/>
                <w:bottom w:val="double" w:sz="4" w:space="1" w:color="auto"/>
              </w:pBdr>
              <w:tabs>
                <w:tab w:val="decimal" w:pos="1240"/>
              </w:tabs>
              <w:spacing w:line="240" w:lineRule="atLeast"/>
              <w:ind w:right="-169"/>
              <w:rPr>
                <w:rFonts w:cs="Times New Roman"/>
                <w:b/>
                <w:bCs/>
                <w:sz w:val="18"/>
                <w:szCs w:val="18"/>
              </w:rPr>
            </w:pPr>
            <w:r w:rsidRPr="0093239C">
              <w:rPr>
                <w:b/>
                <w:bCs/>
                <w:sz w:val="18"/>
                <w:szCs w:val="18"/>
              </w:rPr>
              <w:t>152,106</w:t>
            </w:r>
          </w:p>
        </w:tc>
        <w:tc>
          <w:tcPr>
            <w:tcW w:w="2070" w:type="dxa"/>
            <w:shd w:val="clear" w:color="auto" w:fill="auto"/>
            <w:vAlign w:val="bottom"/>
          </w:tcPr>
          <w:p w14:paraId="5A7401D6" w14:textId="77777777" w:rsidR="003B18E1" w:rsidRPr="00EC65EE" w:rsidRDefault="003B18E1" w:rsidP="003B18E1">
            <w:pPr>
              <w:spacing w:line="240" w:lineRule="atLeast"/>
              <w:ind w:left="70" w:right="-169"/>
              <w:rPr>
                <w:rFonts w:cs="Times New Roman"/>
                <w:b/>
                <w:bCs/>
                <w:sz w:val="18"/>
                <w:szCs w:val="18"/>
                <w:lang w:bidi="th-TH"/>
              </w:rPr>
            </w:pPr>
          </w:p>
        </w:tc>
        <w:tc>
          <w:tcPr>
            <w:tcW w:w="630" w:type="dxa"/>
            <w:shd w:val="clear" w:color="auto" w:fill="auto"/>
            <w:vAlign w:val="bottom"/>
          </w:tcPr>
          <w:p w14:paraId="2F77620F" w14:textId="77777777" w:rsidR="003B18E1" w:rsidRPr="00EC65EE" w:rsidRDefault="003B18E1" w:rsidP="003B18E1">
            <w:pPr>
              <w:spacing w:line="240" w:lineRule="atLeast"/>
              <w:ind w:right="-169"/>
              <w:rPr>
                <w:rFonts w:cs="Times New Roman"/>
                <w:b/>
                <w:bCs/>
                <w:sz w:val="18"/>
                <w:szCs w:val="18"/>
                <w:lang w:bidi="th-TH"/>
              </w:rPr>
            </w:pPr>
          </w:p>
        </w:tc>
        <w:tc>
          <w:tcPr>
            <w:tcW w:w="1395" w:type="dxa"/>
            <w:shd w:val="clear" w:color="auto" w:fill="auto"/>
            <w:vAlign w:val="bottom"/>
          </w:tcPr>
          <w:p w14:paraId="11F9A1D5" w14:textId="0444D4A1" w:rsidR="003B18E1" w:rsidRPr="00E20E24" w:rsidRDefault="003B18E1" w:rsidP="003B18E1">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152,106</w:t>
            </w:r>
          </w:p>
        </w:tc>
        <w:tc>
          <w:tcPr>
            <w:tcW w:w="1412" w:type="dxa"/>
            <w:shd w:val="clear" w:color="auto" w:fill="auto"/>
          </w:tcPr>
          <w:p w14:paraId="30C22DB0" w14:textId="5674BA8C" w:rsidR="003B18E1" w:rsidRPr="00E20E24" w:rsidRDefault="003B18E1" w:rsidP="003B18E1">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sz w:val="18"/>
                <w:szCs w:val="18"/>
              </w:rPr>
              <w:t>-</w:t>
            </w:r>
          </w:p>
        </w:tc>
      </w:tr>
    </w:tbl>
    <w:p w14:paraId="754AD4B3" w14:textId="77777777" w:rsidR="00C264A1" w:rsidRPr="0012708E" w:rsidRDefault="00C264A1" w:rsidP="00C264A1">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C264A1" w:rsidRPr="00880EEB" w14:paraId="578C3A4E" w14:textId="77777777" w:rsidTr="00080F43">
        <w:tc>
          <w:tcPr>
            <w:tcW w:w="2160" w:type="dxa"/>
            <w:vAlign w:val="bottom"/>
          </w:tcPr>
          <w:p w14:paraId="52CEC073" w14:textId="77777777" w:rsidR="00C264A1" w:rsidRPr="00EC65EE" w:rsidRDefault="00C264A1" w:rsidP="00080F43">
            <w:pPr>
              <w:spacing w:line="240" w:lineRule="atLeast"/>
              <w:ind w:left="-14" w:right="-18"/>
              <w:rPr>
                <w:rFonts w:cs="Times New Roman"/>
                <w:b/>
                <w:bCs/>
                <w:i/>
                <w:iCs/>
                <w:sz w:val="18"/>
                <w:szCs w:val="18"/>
              </w:rPr>
            </w:pPr>
          </w:p>
        </w:tc>
        <w:tc>
          <w:tcPr>
            <w:tcW w:w="7037" w:type="dxa"/>
            <w:gridSpan w:val="5"/>
            <w:vAlign w:val="bottom"/>
          </w:tcPr>
          <w:p w14:paraId="60B9EB7E" w14:textId="77777777" w:rsidR="00C264A1" w:rsidRPr="00EC65EE" w:rsidRDefault="00C264A1" w:rsidP="00080F43">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C264A1" w:rsidRPr="00880EEB" w14:paraId="3F33EE70" w14:textId="77777777" w:rsidTr="00080F43">
        <w:tc>
          <w:tcPr>
            <w:tcW w:w="2160" w:type="dxa"/>
            <w:vAlign w:val="bottom"/>
          </w:tcPr>
          <w:p w14:paraId="39A5B401" w14:textId="77777777" w:rsidR="00C264A1" w:rsidRPr="00EC65EE" w:rsidRDefault="00C264A1" w:rsidP="00080F43">
            <w:pPr>
              <w:spacing w:line="240" w:lineRule="atLeast"/>
              <w:ind w:left="-14" w:right="-18"/>
              <w:rPr>
                <w:rFonts w:cs="Times New Roman"/>
                <w:b/>
                <w:bCs/>
                <w:i/>
                <w:iCs/>
                <w:sz w:val="18"/>
                <w:szCs w:val="18"/>
              </w:rPr>
            </w:pPr>
          </w:p>
        </w:tc>
        <w:tc>
          <w:tcPr>
            <w:tcW w:w="7037" w:type="dxa"/>
            <w:gridSpan w:val="5"/>
            <w:vAlign w:val="bottom"/>
          </w:tcPr>
          <w:p w14:paraId="24F752E5" w14:textId="77777777" w:rsidR="00C264A1" w:rsidRPr="00EC65EE" w:rsidRDefault="00C264A1" w:rsidP="00080F43">
            <w:pPr>
              <w:spacing w:line="240" w:lineRule="atLeast"/>
              <w:ind w:left="-108" w:right="-108"/>
              <w:jc w:val="center"/>
              <w:rPr>
                <w:rFonts w:cs="Times New Roman"/>
                <w:sz w:val="18"/>
                <w:szCs w:val="18"/>
                <w:lang w:bidi="th-TH"/>
              </w:rPr>
            </w:pPr>
            <w:r w:rsidRPr="00EC65EE">
              <w:rPr>
                <w:rFonts w:cs="Times New Roman"/>
                <w:sz w:val="18"/>
                <w:szCs w:val="18"/>
                <w:lang w:bidi="th-TH"/>
              </w:rPr>
              <w:t>2022</w:t>
            </w:r>
          </w:p>
        </w:tc>
      </w:tr>
      <w:tr w:rsidR="00C264A1" w:rsidRPr="00880EEB" w14:paraId="106D4DD5" w14:textId="77777777" w:rsidTr="00080F43">
        <w:tc>
          <w:tcPr>
            <w:tcW w:w="2160" w:type="dxa"/>
            <w:vAlign w:val="bottom"/>
          </w:tcPr>
          <w:p w14:paraId="464F10F5" w14:textId="77777777" w:rsidR="00C264A1" w:rsidRPr="00EC65EE" w:rsidRDefault="00C264A1" w:rsidP="00080F43">
            <w:pPr>
              <w:spacing w:line="240" w:lineRule="atLeast"/>
              <w:ind w:left="-14" w:right="-18"/>
              <w:rPr>
                <w:rFonts w:cs="Times New Roman"/>
                <w:b/>
                <w:bCs/>
                <w:i/>
                <w:iCs/>
                <w:sz w:val="18"/>
                <w:szCs w:val="18"/>
              </w:rPr>
            </w:pPr>
          </w:p>
        </w:tc>
        <w:tc>
          <w:tcPr>
            <w:tcW w:w="1530" w:type="dxa"/>
          </w:tcPr>
          <w:p w14:paraId="624A71C6" w14:textId="77777777" w:rsidR="00C264A1" w:rsidRPr="00EC65EE" w:rsidRDefault="00C264A1" w:rsidP="00080F43">
            <w:pPr>
              <w:spacing w:line="240" w:lineRule="atLeast"/>
              <w:ind w:left="-117" w:right="-113"/>
              <w:jc w:val="center"/>
              <w:rPr>
                <w:rFonts w:cs="Times New Roman"/>
                <w:sz w:val="18"/>
                <w:szCs w:val="18"/>
              </w:rPr>
            </w:pPr>
          </w:p>
        </w:tc>
        <w:tc>
          <w:tcPr>
            <w:tcW w:w="2070" w:type="dxa"/>
          </w:tcPr>
          <w:p w14:paraId="5CFBB2E9" w14:textId="77777777" w:rsidR="00C264A1" w:rsidRPr="00EC65EE" w:rsidRDefault="00C264A1" w:rsidP="00080F43">
            <w:pPr>
              <w:spacing w:line="240" w:lineRule="atLeast"/>
              <w:ind w:left="-117" w:right="-113"/>
              <w:jc w:val="center"/>
              <w:rPr>
                <w:rFonts w:cs="Times New Roman"/>
                <w:sz w:val="18"/>
                <w:szCs w:val="18"/>
              </w:rPr>
            </w:pPr>
          </w:p>
        </w:tc>
        <w:tc>
          <w:tcPr>
            <w:tcW w:w="630" w:type="dxa"/>
          </w:tcPr>
          <w:p w14:paraId="3F0B89C2" w14:textId="77777777" w:rsidR="00C264A1" w:rsidRPr="00EC65EE" w:rsidRDefault="00C264A1" w:rsidP="00080F43">
            <w:pPr>
              <w:spacing w:line="240" w:lineRule="atLeast"/>
              <w:ind w:left="-117" w:right="-113"/>
              <w:jc w:val="center"/>
              <w:rPr>
                <w:rFonts w:cs="Times New Roman"/>
                <w:sz w:val="18"/>
                <w:szCs w:val="18"/>
              </w:rPr>
            </w:pPr>
          </w:p>
        </w:tc>
        <w:tc>
          <w:tcPr>
            <w:tcW w:w="1395" w:type="dxa"/>
          </w:tcPr>
          <w:p w14:paraId="38B0ADA5" w14:textId="77777777" w:rsidR="00C264A1" w:rsidRPr="00EC65EE" w:rsidRDefault="00C264A1" w:rsidP="00080F43">
            <w:pPr>
              <w:spacing w:line="240" w:lineRule="atLeast"/>
              <w:ind w:left="-117" w:right="-113"/>
              <w:jc w:val="center"/>
              <w:rPr>
                <w:rFonts w:cs="Times New Roman"/>
                <w:sz w:val="18"/>
                <w:szCs w:val="18"/>
              </w:rPr>
            </w:pPr>
          </w:p>
        </w:tc>
        <w:tc>
          <w:tcPr>
            <w:tcW w:w="1412" w:type="dxa"/>
          </w:tcPr>
          <w:p w14:paraId="6D02686F" w14:textId="77777777" w:rsidR="00C264A1" w:rsidRPr="00EC65EE" w:rsidRDefault="00C264A1" w:rsidP="00080F43">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C264A1" w:rsidRPr="00880EEB" w14:paraId="0CD5DDEF" w14:textId="77777777" w:rsidTr="00080F43">
        <w:tc>
          <w:tcPr>
            <w:tcW w:w="2160" w:type="dxa"/>
            <w:vAlign w:val="bottom"/>
          </w:tcPr>
          <w:p w14:paraId="4C4FA03F" w14:textId="77777777" w:rsidR="00C264A1" w:rsidRPr="00EC65EE" w:rsidRDefault="00C264A1" w:rsidP="00080F43">
            <w:pPr>
              <w:spacing w:line="240" w:lineRule="atLeast"/>
              <w:ind w:left="-14" w:right="-18"/>
              <w:rPr>
                <w:rFonts w:cs="Times New Roman"/>
                <w:b/>
                <w:bCs/>
                <w:i/>
                <w:iCs/>
                <w:sz w:val="18"/>
                <w:szCs w:val="18"/>
              </w:rPr>
            </w:pPr>
          </w:p>
        </w:tc>
        <w:tc>
          <w:tcPr>
            <w:tcW w:w="1530" w:type="dxa"/>
          </w:tcPr>
          <w:p w14:paraId="25C36FBF" w14:textId="77777777" w:rsidR="00C264A1" w:rsidRPr="00EC65EE" w:rsidRDefault="00C264A1" w:rsidP="00080F43">
            <w:pPr>
              <w:spacing w:line="240" w:lineRule="atLeast"/>
              <w:ind w:left="-117" w:right="-113"/>
              <w:jc w:val="center"/>
              <w:rPr>
                <w:rFonts w:cs="Times New Roman"/>
                <w:sz w:val="18"/>
                <w:szCs w:val="18"/>
              </w:rPr>
            </w:pPr>
          </w:p>
        </w:tc>
        <w:tc>
          <w:tcPr>
            <w:tcW w:w="2070" w:type="dxa"/>
          </w:tcPr>
          <w:p w14:paraId="55A2CA94" w14:textId="77777777" w:rsidR="00C264A1" w:rsidRPr="00EC65EE" w:rsidRDefault="00C264A1" w:rsidP="00080F43">
            <w:pPr>
              <w:spacing w:line="240" w:lineRule="atLeast"/>
              <w:ind w:left="-117" w:right="-113"/>
              <w:jc w:val="center"/>
              <w:rPr>
                <w:rFonts w:cs="Times New Roman"/>
                <w:sz w:val="18"/>
                <w:szCs w:val="18"/>
              </w:rPr>
            </w:pPr>
          </w:p>
        </w:tc>
        <w:tc>
          <w:tcPr>
            <w:tcW w:w="630" w:type="dxa"/>
          </w:tcPr>
          <w:p w14:paraId="61426196" w14:textId="77777777" w:rsidR="00C264A1" w:rsidRPr="00EC65EE" w:rsidRDefault="00C264A1" w:rsidP="00080F43">
            <w:pPr>
              <w:spacing w:line="240" w:lineRule="atLeast"/>
              <w:ind w:left="-117" w:right="-113"/>
              <w:jc w:val="center"/>
              <w:rPr>
                <w:rFonts w:cs="Times New Roman"/>
                <w:sz w:val="18"/>
                <w:szCs w:val="18"/>
              </w:rPr>
            </w:pPr>
          </w:p>
        </w:tc>
        <w:tc>
          <w:tcPr>
            <w:tcW w:w="1395" w:type="dxa"/>
          </w:tcPr>
          <w:p w14:paraId="4AA69ED1" w14:textId="77777777" w:rsidR="00C264A1" w:rsidRPr="00EC65EE" w:rsidRDefault="00C264A1" w:rsidP="00080F43">
            <w:pPr>
              <w:spacing w:line="240" w:lineRule="atLeast"/>
              <w:ind w:left="-117" w:right="-113"/>
              <w:jc w:val="center"/>
              <w:rPr>
                <w:rFonts w:cs="Times New Roman"/>
                <w:sz w:val="18"/>
                <w:szCs w:val="18"/>
              </w:rPr>
            </w:pPr>
          </w:p>
        </w:tc>
        <w:tc>
          <w:tcPr>
            <w:tcW w:w="1412" w:type="dxa"/>
          </w:tcPr>
          <w:p w14:paraId="7527A445" w14:textId="77777777" w:rsidR="00C264A1" w:rsidRPr="00EC65EE" w:rsidRDefault="00C264A1" w:rsidP="00080F43">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C264A1" w:rsidRPr="00880EEB" w14:paraId="41521CD7" w14:textId="77777777" w:rsidTr="00080F43">
        <w:tc>
          <w:tcPr>
            <w:tcW w:w="2160" w:type="dxa"/>
            <w:vAlign w:val="bottom"/>
          </w:tcPr>
          <w:p w14:paraId="03AFDED6" w14:textId="77777777" w:rsidR="00C264A1" w:rsidRPr="00EC65EE" w:rsidRDefault="00C264A1" w:rsidP="00080F43">
            <w:pPr>
              <w:spacing w:line="240" w:lineRule="atLeast"/>
              <w:ind w:left="-14" w:right="-18"/>
              <w:rPr>
                <w:rFonts w:cs="Times New Roman"/>
                <w:b/>
                <w:bCs/>
                <w:i/>
                <w:iCs/>
                <w:sz w:val="18"/>
                <w:szCs w:val="18"/>
              </w:rPr>
            </w:pPr>
          </w:p>
        </w:tc>
        <w:tc>
          <w:tcPr>
            <w:tcW w:w="1530" w:type="dxa"/>
          </w:tcPr>
          <w:p w14:paraId="0D047663"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7F3E61BE" w14:textId="77777777" w:rsidR="00C264A1" w:rsidRPr="00EC65EE" w:rsidRDefault="00C264A1" w:rsidP="00080F43">
            <w:pPr>
              <w:spacing w:line="240" w:lineRule="atLeast"/>
              <w:ind w:left="-117" w:right="-113"/>
              <w:jc w:val="center"/>
              <w:rPr>
                <w:rFonts w:cs="Times New Roman"/>
                <w:sz w:val="18"/>
                <w:szCs w:val="18"/>
              </w:rPr>
            </w:pPr>
          </w:p>
        </w:tc>
        <w:tc>
          <w:tcPr>
            <w:tcW w:w="630" w:type="dxa"/>
          </w:tcPr>
          <w:p w14:paraId="1738B58E" w14:textId="77777777" w:rsidR="00C264A1" w:rsidRPr="00EC65EE" w:rsidRDefault="00C264A1" w:rsidP="00080F43">
            <w:pPr>
              <w:spacing w:line="240" w:lineRule="atLeast"/>
              <w:ind w:left="-117" w:right="-113"/>
              <w:jc w:val="center"/>
              <w:rPr>
                <w:rFonts w:cs="Times New Roman"/>
                <w:sz w:val="18"/>
                <w:szCs w:val="18"/>
              </w:rPr>
            </w:pPr>
          </w:p>
        </w:tc>
        <w:tc>
          <w:tcPr>
            <w:tcW w:w="1395" w:type="dxa"/>
          </w:tcPr>
          <w:p w14:paraId="7599C20E"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26B67924" w14:textId="77777777" w:rsidR="00C264A1" w:rsidRPr="00EC65EE" w:rsidRDefault="00C264A1" w:rsidP="00080F43">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C264A1" w:rsidRPr="00880EEB" w14:paraId="5D57E85E" w14:textId="77777777" w:rsidTr="00080F43">
        <w:tc>
          <w:tcPr>
            <w:tcW w:w="2160" w:type="dxa"/>
            <w:vAlign w:val="bottom"/>
          </w:tcPr>
          <w:p w14:paraId="062937E1" w14:textId="77777777" w:rsidR="00C264A1" w:rsidRPr="00EC65EE" w:rsidRDefault="00C264A1" w:rsidP="00080F43">
            <w:pPr>
              <w:spacing w:line="240" w:lineRule="atLeast"/>
              <w:ind w:left="-14" w:right="-18"/>
              <w:rPr>
                <w:rFonts w:cs="Times New Roman"/>
                <w:b/>
                <w:bCs/>
                <w:i/>
                <w:iCs/>
                <w:sz w:val="18"/>
                <w:szCs w:val="18"/>
              </w:rPr>
            </w:pPr>
          </w:p>
        </w:tc>
        <w:tc>
          <w:tcPr>
            <w:tcW w:w="1530" w:type="dxa"/>
          </w:tcPr>
          <w:p w14:paraId="7651690F"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2C3858BD" w14:textId="77777777" w:rsidR="00C264A1" w:rsidRPr="00EC65EE" w:rsidRDefault="00C264A1" w:rsidP="00080F43">
            <w:pPr>
              <w:spacing w:line="240" w:lineRule="atLeast"/>
              <w:ind w:left="-117" w:right="-113"/>
              <w:jc w:val="center"/>
              <w:rPr>
                <w:rFonts w:cs="Times New Roman"/>
                <w:sz w:val="18"/>
                <w:szCs w:val="18"/>
              </w:rPr>
            </w:pPr>
          </w:p>
        </w:tc>
        <w:tc>
          <w:tcPr>
            <w:tcW w:w="630" w:type="dxa"/>
          </w:tcPr>
          <w:p w14:paraId="08B120E8" w14:textId="77777777" w:rsidR="00C264A1" w:rsidRPr="00EC65EE" w:rsidRDefault="00C264A1" w:rsidP="00080F43">
            <w:pPr>
              <w:spacing w:line="240" w:lineRule="atLeast"/>
              <w:ind w:left="-117" w:right="-113"/>
              <w:jc w:val="center"/>
              <w:rPr>
                <w:rFonts w:cs="Times New Roman"/>
                <w:sz w:val="18"/>
                <w:szCs w:val="18"/>
              </w:rPr>
            </w:pPr>
          </w:p>
        </w:tc>
        <w:tc>
          <w:tcPr>
            <w:tcW w:w="1395" w:type="dxa"/>
          </w:tcPr>
          <w:p w14:paraId="0E481A62"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7F28DA9E" w14:textId="77777777" w:rsidR="00C264A1" w:rsidRPr="00EC65EE" w:rsidRDefault="00C264A1" w:rsidP="00080F43">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C264A1" w:rsidRPr="00880EEB" w14:paraId="65501331" w14:textId="77777777" w:rsidTr="00080F43">
        <w:tc>
          <w:tcPr>
            <w:tcW w:w="2160" w:type="dxa"/>
            <w:vAlign w:val="bottom"/>
          </w:tcPr>
          <w:p w14:paraId="107A397D" w14:textId="77777777" w:rsidR="00C264A1" w:rsidRPr="00EC65EE" w:rsidRDefault="00C264A1" w:rsidP="00080F43">
            <w:pPr>
              <w:spacing w:line="240" w:lineRule="atLeast"/>
              <w:ind w:left="-14" w:right="-18"/>
              <w:rPr>
                <w:rFonts w:cs="Times New Roman"/>
                <w:b/>
                <w:bCs/>
                <w:i/>
                <w:iCs/>
                <w:sz w:val="18"/>
                <w:szCs w:val="18"/>
              </w:rPr>
            </w:pPr>
          </w:p>
        </w:tc>
        <w:tc>
          <w:tcPr>
            <w:tcW w:w="1530" w:type="dxa"/>
          </w:tcPr>
          <w:p w14:paraId="3BFC33FF"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55639155" w14:textId="77777777" w:rsidR="00C264A1" w:rsidRPr="00EC65EE" w:rsidRDefault="00C264A1" w:rsidP="00080F43">
            <w:pPr>
              <w:spacing w:line="240" w:lineRule="atLeast"/>
              <w:ind w:left="-117" w:right="-113"/>
              <w:jc w:val="center"/>
              <w:rPr>
                <w:rFonts w:cs="Times New Roman"/>
                <w:sz w:val="18"/>
                <w:szCs w:val="18"/>
              </w:rPr>
            </w:pPr>
          </w:p>
        </w:tc>
        <w:tc>
          <w:tcPr>
            <w:tcW w:w="630" w:type="dxa"/>
          </w:tcPr>
          <w:p w14:paraId="67CB3F98" w14:textId="77777777" w:rsidR="00C264A1" w:rsidRPr="00EC65EE" w:rsidRDefault="00C264A1" w:rsidP="00080F43">
            <w:pPr>
              <w:spacing w:line="240" w:lineRule="atLeast"/>
              <w:ind w:left="-117" w:right="-113"/>
              <w:jc w:val="center"/>
              <w:rPr>
                <w:rFonts w:cs="Times New Roman"/>
                <w:sz w:val="18"/>
                <w:szCs w:val="18"/>
              </w:rPr>
            </w:pPr>
          </w:p>
        </w:tc>
        <w:tc>
          <w:tcPr>
            <w:tcW w:w="1395" w:type="dxa"/>
          </w:tcPr>
          <w:p w14:paraId="7B53A2A0"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5292D05B"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not under</w:t>
            </w:r>
          </w:p>
        </w:tc>
      </w:tr>
      <w:tr w:rsidR="00C264A1" w:rsidRPr="00880EEB" w14:paraId="47A0F3D0" w14:textId="77777777" w:rsidTr="00080F43">
        <w:tc>
          <w:tcPr>
            <w:tcW w:w="2160" w:type="dxa"/>
            <w:vAlign w:val="bottom"/>
          </w:tcPr>
          <w:p w14:paraId="4BFD1A5D" w14:textId="77777777" w:rsidR="00C264A1" w:rsidRPr="00EC65EE" w:rsidRDefault="00C264A1" w:rsidP="00080F43">
            <w:pPr>
              <w:spacing w:line="240" w:lineRule="atLeast"/>
              <w:ind w:left="-14" w:right="-18"/>
              <w:jc w:val="center"/>
              <w:rPr>
                <w:rFonts w:cs="Times New Roman"/>
                <w:b/>
                <w:bCs/>
                <w:i/>
                <w:iCs/>
                <w:sz w:val="18"/>
                <w:szCs w:val="18"/>
              </w:rPr>
            </w:pPr>
            <w:r w:rsidRPr="00EC65EE">
              <w:rPr>
                <w:rFonts w:cs="Times New Roman"/>
                <w:sz w:val="18"/>
                <w:szCs w:val="18"/>
              </w:rPr>
              <w:t>Type of financial</w:t>
            </w:r>
          </w:p>
        </w:tc>
        <w:tc>
          <w:tcPr>
            <w:tcW w:w="1530" w:type="dxa"/>
          </w:tcPr>
          <w:p w14:paraId="47E93A46"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596D7D20" w14:textId="77777777" w:rsidR="00C264A1" w:rsidRPr="00EC65EE" w:rsidRDefault="00C264A1" w:rsidP="00080F43">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8660B77" w14:textId="77777777" w:rsidR="00C264A1" w:rsidRPr="00EC65EE" w:rsidRDefault="00C264A1" w:rsidP="00080F43">
            <w:pPr>
              <w:spacing w:line="240" w:lineRule="atLeast"/>
              <w:ind w:left="-117" w:right="-113"/>
              <w:jc w:val="center"/>
              <w:rPr>
                <w:rFonts w:cs="Times New Roman"/>
                <w:sz w:val="18"/>
                <w:szCs w:val="18"/>
              </w:rPr>
            </w:pPr>
          </w:p>
        </w:tc>
        <w:tc>
          <w:tcPr>
            <w:tcW w:w="1395" w:type="dxa"/>
          </w:tcPr>
          <w:p w14:paraId="5DD2C213"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796C37AD"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the offsetting</w:t>
            </w:r>
          </w:p>
        </w:tc>
      </w:tr>
      <w:tr w:rsidR="00C264A1" w:rsidRPr="00880EEB" w14:paraId="05DC4667" w14:textId="77777777" w:rsidTr="00080F43">
        <w:tc>
          <w:tcPr>
            <w:tcW w:w="2160" w:type="dxa"/>
            <w:vAlign w:val="bottom"/>
          </w:tcPr>
          <w:p w14:paraId="04B65818" w14:textId="77777777" w:rsidR="00C264A1" w:rsidRPr="00EC65EE" w:rsidRDefault="00C264A1" w:rsidP="00080F43">
            <w:pPr>
              <w:spacing w:line="240" w:lineRule="atLeast"/>
              <w:ind w:left="-14" w:right="-18"/>
              <w:jc w:val="center"/>
              <w:rPr>
                <w:rFonts w:cs="Times New Roman"/>
                <w:sz w:val="18"/>
                <w:szCs w:val="18"/>
              </w:rPr>
            </w:pPr>
            <w:r w:rsidRPr="00EC65EE">
              <w:rPr>
                <w:rFonts w:cs="Times New Roman"/>
                <w:sz w:val="18"/>
                <w:szCs w:val="18"/>
              </w:rPr>
              <w:t xml:space="preserve">instrument </w:t>
            </w:r>
          </w:p>
        </w:tc>
        <w:tc>
          <w:tcPr>
            <w:tcW w:w="1530" w:type="dxa"/>
          </w:tcPr>
          <w:p w14:paraId="625E48EA"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56201BB0" w14:textId="77777777" w:rsidR="00C264A1" w:rsidRPr="00EC65EE" w:rsidRDefault="00C264A1" w:rsidP="00080F43">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28D3113F" w14:textId="77777777" w:rsidR="00C264A1" w:rsidRPr="00EC65EE" w:rsidRDefault="00C264A1" w:rsidP="00080F43">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44495D5A"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4D8F19C4" w14:textId="77777777" w:rsidR="00C264A1" w:rsidRPr="00EC65EE" w:rsidRDefault="00C264A1" w:rsidP="00080F43">
            <w:pPr>
              <w:spacing w:line="240" w:lineRule="atLeast"/>
              <w:ind w:left="-117" w:right="-113"/>
              <w:jc w:val="center"/>
              <w:rPr>
                <w:rFonts w:cs="Times New Roman"/>
                <w:sz w:val="18"/>
                <w:szCs w:val="18"/>
              </w:rPr>
            </w:pPr>
            <w:r w:rsidRPr="00EC65EE">
              <w:rPr>
                <w:rFonts w:cs="Times New Roman"/>
                <w:sz w:val="18"/>
                <w:szCs w:val="18"/>
              </w:rPr>
              <w:t>conditions</w:t>
            </w:r>
          </w:p>
        </w:tc>
      </w:tr>
      <w:tr w:rsidR="00C264A1" w:rsidRPr="00880EEB" w14:paraId="067E57C6" w14:textId="77777777" w:rsidTr="00080F43">
        <w:tc>
          <w:tcPr>
            <w:tcW w:w="2160" w:type="dxa"/>
            <w:vAlign w:val="bottom"/>
          </w:tcPr>
          <w:p w14:paraId="6E859ADB" w14:textId="77777777" w:rsidR="00C264A1" w:rsidRPr="00EC65EE" w:rsidRDefault="00C264A1" w:rsidP="00080F43">
            <w:pPr>
              <w:spacing w:line="240" w:lineRule="atLeast"/>
              <w:ind w:left="-14" w:right="-18"/>
              <w:rPr>
                <w:rFonts w:cs="Times New Roman"/>
                <w:b/>
                <w:bCs/>
                <w:i/>
                <w:iCs/>
                <w:sz w:val="18"/>
                <w:szCs w:val="18"/>
              </w:rPr>
            </w:pPr>
          </w:p>
        </w:tc>
        <w:tc>
          <w:tcPr>
            <w:tcW w:w="1530" w:type="dxa"/>
            <w:vAlign w:val="bottom"/>
          </w:tcPr>
          <w:p w14:paraId="1692C1AA" w14:textId="77777777" w:rsidR="00C264A1" w:rsidRPr="00EC65EE" w:rsidRDefault="00C264A1" w:rsidP="00080F43">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171C6536" w14:textId="77777777" w:rsidR="00C264A1" w:rsidRPr="00EC65EE" w:rsidRDefault="00C264A1" w:rsidP="00080F43">
            <w:pPr>
              <w:tabs>
                <w:tab w:val="decimal" w:pos="748"/>
              </w:tabs>
              <w:spacing w:line="240" w:lineRule="atLeast"/>
              <w:ind w:left="-110" w:right="-113"/>
              <w:jc w:val="center"/>
              <w:rPr>
                <w:rFonts w:cs="Times New Roman"/>
                <w:sz w:val="18"/>
                <w:szCs w:val="18"/>
                <w:lang w:bidi="th-TH"/>
              </w:rPr>
            </w:pPr>
          </w:p>
        </w:tc>
        <w:tc>
          <w:tcPr>
            <w:tcW w:w="630" w:type="dxa"/>
            <w:vAlign w:val="bottom"/>
          </w:tcPr>
          <w:p w14:paraId="376382EA" w14:textId="77777777" w:rsidR="00C264A1" w:rsidRPr="00EC65EE" w:rsidRDefault="00C264A1" w:rsidP="00080F43">
            <w:pPr>
              <w:tabs>
                <w:tab w:val="decimal" w:pos="748"/>
              </w:tabs>
              <w:spacing w:line="240" w:lineRule="atLeast"/>
              <w:ind w:right="-169"/>
              <w:rPr>
                <w:rFonts w:cs="Times New Roman"/>
                <w:sz w:val="18"/>
                <w:szCs w:val="18"/>
                <w:lang w:bidi="th-TH"/>
              </w:rPr>
            </w:pPr>
          </w:p>
        </w:tc>
        <w:tc>
          <w:tcPr>
            <w:tcW w:w="2807" w:type="dxa"/>
            <w:gridSpan w:val="2"/>
            <w:vAlign w:val="bottom"/>
          </w:tcPr>
          <w:p w14:paraId="7FA20A9E" w14:textId="77777777" w:rsidR="00C264A1" w:rsidRPr="00EC65EE" w:rsidRDefault="00C264A1" w:rsidP="00080F43">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C264A1" w:rsidRPr="00880EEB" w14:paraId="4989DBA8" w14:textId="77777777" w:rsidTr="00080F43">
        <w:tc>
          <w:tcPr>
            <w:tcW w:w="2160" w:type="dxa"/>
            <w:vAlign w:val="bottom"/>
          </w:tcPr>
          <w:p w14:paraId="37F9EA85" w14:textId="77777777" w:rsidR="00C264A1" w:rsidRPr="00EC65EE" w:rsidRDefault="00C264A1" w:rsidP="00080F4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09A6D4E0" w14:textId="77777777" w:rsidR="00C264A1" w:rsidRPr="00EC65EE" w:rsidRDefault="00C264A1" w:rsidP="00080F43">
            <w:pPr>
              <w:tabs>
                <w:tab w:val="decimal" w:pos="748"/>
              </w:tabs>
              <w:spacing w:line="240" w:lineRule="atLeast"/>
              <w:ind w:right="-169"/>
              <w:rPr>
                <w:rFonts w:cs="Times New Roman"/>
                <w:sz w:val="18"/>
                <w:szCs w:val="18"/>
                <w:lang w:bidi="th-TH"/>
              </w:rPr>
            </w:pPr>
          </w:p>
        </w:tc>
        <w:tc>
          <w:tcPr>
            <w:tcW w:w="2070" w:type="dxa"/>
            <w:vAlign w:val="bottom"/>
          </w:tcPr>
          <w:p w14:paraId="60413FB5" w14:textId="77777777" w:rsidR="00C264A1" w:rsidRPr="00EC65EE" w:rsidRDefault="00C264A1" w:rsidP="00080F43">
            <w:pPr>
              <w:spacing w:line="240" w:lineRule="atLeast"/>
              <w:ind w:left="-110" w:right="-113"/>
              <w:jc w:val="center"/>
              <w:rPr>
                <w:rFonts w:cs="Times New Roman"/>
                <w:sz w:val="18"/>
                <w:szCs w:val="18"/>
                <w:lang w:bidi="th-TH"/>
              </w:rPr>
            </w:pPr>
          </w:p>
        </w:tc>
        <w:tc>
          <w:tcPr>
            <w:tcW w:w="630" w:type="dxa"/>
            <w:vAlign w:val="bottom"/>
          </w:tcPr>
          <w:p w14:paraId="4235F4A5" w14:textId="77777777" w:rsidR="00C264A1" w:rsidRPr="00EC65EE" w:rsidRDefault="00C264A1" w:rsidP="00080F43">
            <w:pPr>
              <w:spacing w:line="240" w:lineRule="atLeast"/>
              <w:ind w:right="-169"/>
              <w:rPr>
                <w:rFonts w:cs="Times New Roman"/>
                <w:sz w:val="18"/>
                <w:szCs w:val="18"/>
                <w:lang w:bidi="th-TH"/>
              </w:rPr>
            </w:pPr>
          </w:p>
        </w:tc>
        <w:tc>
          <w:tcPr>
            <w:tcW w:w="1395" w:type="dxa"/>
            <w:vAlign w:val="bottom"/>
          </w:tcPr>
          <w:p w14:paraId="2AF73B61" w14:textId="77777777" w:rsidR="00C264A1" w:rsidRPr="00EC65EE" w:rsidRDefault="00C264A1" w:rsidP="00080F43">
            <w:pPr>
              <w:tabs>
                <w:tab w:val="decimal" w:pos="748"/>
              </w:tabs>
              <w:spacing w:line="240" w:lineRule="atLeast"/>
              <w:ind w:right="-169"/>
              <w:rPr>
                <w:rFonts w:cs="Times New Roman"/>
                <w:sz w:val="18"/>
                <w:szCs w:val="18"/>
                <w:lang w:bidi="th-TH"/>
              </w:rPr>
            </w:pPr>
          </w:p>
        </w:tc>
        <w:tc>
          <w:tcPr>
            <w:tcW w:w="1412" w:type="dxa"/>
            <w:vAlign w:val="bottom"/>
          </w:tcPr>
          <w:p w14:paraId="69ADBF1E" w14:textId="77777777" w:rsidR="00C264A1" w:rsidRPr="00EC65EE" w:rsidRDefault="00C264A1" w:rsidP="00080F43">
            <w:pPr>
              <w:tabs>
                <w:tab w:val="decimal" w:pos="748"/>
              </w:tabs>
              <w:spacing w:line="240" w:lineRule="atLeast"/>
              <w:ind w:right="-169"/>
              <w:rPr>
                <w:rFonts w:cs="Times New Roman"/>
                <w:sz w:val="18"/>
                <w:szCs w:val="18"/>
                <w:lang w:bidi="th-TH"/>
              </w:rPr>
            </w:pPr>
          </w:p>
        </w:tc>
      </w:tr>
      <w:tr w:rsidR="00C264A1" w:rsidRPr="00880EEB" w14:paraId="041951DC" w14:textId="77777777" w:rsidTr="00080F43">
        <w:trPr>
          <w:trHeight w:val="60"/>
        </w:trPr>
        <w:tc>
          <w:tcPr>
            <w:tcW w:w="2160" w:type="dxa"/>
            <w:vAlign w:val="bottom"/>
          </w:tcPr>
          <w:p w14:paraId="48BC9C3D" w14:textId="77777777" w:rsidR="00C264A1" w:rsidRPr="00EC65EE" w:rsidRDefault="00C264A1" w:rsidP="00080F43">
            <w:pPr>
              <w:spacing w:line="240" w:lineRule="atLeast"/>
              <w:ind w:left="-14" w:right="-18"/>
              <w:rPr>
                <w:rFonts w:cs="Times New Roman"/>
                <w:sz w:val="18"/>
                <w:szCs w:val="18"/>
              </w:rPr>
            </w:pPr>
            <w:r w:rsidRPr="00EC65EE">
              <w:rPr>
                <w:rFonts w:cs="Times New Roman"/>
                <w:sz w:val="18"/>
                <w:szCs w:val="18"/>
              </w:rPr>
              <w:t xml:space="preserve">Reverse repurchase </w:t>
            </w:r>
          </w:p>
          <w:p w14:paraId="06C2B2B2" w14:textId="77777777" w:rsidR="00C264A1" w:rsidRPr="00EC65EE" w:rsidRDefault="00C264A1" w:rsidP="00080F43">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764E04AB" w14:textId="77777777" w:rsidR="00C264A1" w:rsidRPr="00EC65EE" w:rsidRDefault="00C264A1" w:rsidP="00080F43">
            <w:pPr>
              <w:tabs>
                <w:tab w:val="decimal" w:pos="1240"/>
              </w:tabs>
              <w:spacing w:line="240" w:lineRule="atLeast"/>
              <w:ind w:right="-169"/>
              <w:rPr>
                <w:rFonts w:cs="Times New Roman"/>
                <w:sz w:val="18"/>
                <w:szCs w:val="18"/>
              </w:rPr>
            </w:pPr>
            <w:r w:rsidRPr="00EC65EE">
              <w:rPr>
                <w:rFonts w:cs="Times New Roman"/>
                <w:sz w:val="18"/>
                <w:szCs w:val="18"/>
              </w:rPr>
              <w:t>9,500,000</w:t>
            </w:r>
          </w:p>
        </w:tc>
        <w:tc>
          <w:tcPr>
            <w:tcW w:w="2070" w:type="dxa"/>
            <w:shd w:val="clear" w:color="auto" w:fill="auto"/>
            <w:vAlign w:val="bottom"/>
          </w:tcPr>
          <w:p w14:paraId="2A160231" w14:textId="77777777" w:rsidR="00C264A1" w:rsidRPr="00EC65EE" w:rsidRDefault="00C264A1" w:rsidP="00080F4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295EE533" w14:textId="0ADE16AE" w:rsidR="00C264A1" w:rsidRPr="00EC65EE" w:rsidRDefault="00263ED1" w:rsidP="00080F4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M</w:t>
            </w:r>
            <w:r w:rsidR="00C264A1" w:rsidRPr="00EC65EE">
              <w:rPr>
                <w:rFonts w:cs="Times New Roman"/>
                <w:sz w:val="18"/>
                <w:szCs w:val="18"/>
                <w:lang w:bidi="th-TH"/>
              </w:rPr>
              <w:t>arket</w:t>
            </w:r>
            <w:r>
              <w:rPr>
                <w:rFonts w:cs="Times New Roman"/>
                <w:sz w:val="18"/>
                <w:szCs w:val="18"/>
                <w:lang w:bidi="th-TH"/>
              </w:rPr>
              <w:t xml:space="preserve"> items</w:t>
            </w:r>
            <w:r w:rsidR="00C264A1" w:rsidRPr="00EC65EE">
              <w:rPr>
                <w:rFonts w:cs="Times New Roman"/>
                <w:sz w:val="18"/>
                <w:szCs w:val="18"/>
                <w:lang w:bidi="th-TH"/>
              </w:rPr>
              <w:t xml:space="preserve"> (assets)</w:t>
            </w:r>
          </w:p>
        </w:tc>
        <w:tc>
          <w:tcPr>
            <w:tcW w:w="630" w:type="dxa"/>
            <w:shd w:val="clear" w:color="auto" w:fill="auto"/>
            <w:vAlign w:val="bottom"/>
          </w:tcPr>
          <w:p w14:paraId="388B8F5F" w14:textId="77777777" w:rsidR="00C264A1" w:rsidRPr="00EC65EE" w:rsidRDefault="00C264A1" w:rsidP="00080F43">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95" w:type="dxa"/>
            <w:shd w:val="clear" w:color="auto" w:fill="auto"/>
            <w:vAlign w:val="bottom"/>
          </w:tcPr>
          <w:p w14:paraId="5D08120A" w14:textId="77777777" w:rsidR="00C264A1" w:rsidRPr="00EC65EE" w:rsidRDefault="00C264A1" w:rsidP="00080F43">
            <w:pPr>
              <w:tabs>
                <w:tab w:val="decimal" w:pos="1110"/>
              </w:tabs>
              <w:spacing w:line="240" w:lineRule="atLeast"/>
              <w:ind w:right="-169"/>
              <w:rPr>
                <w:rFonts w:cs="Times New Roman"/>
                <w:sz w:val="18"/>
                <w:szCs w:val="18"/>
                <w:lang w:bidi="th-TH"/>
              </w:rPr>
            </w:pPr>
            <w:r w:rsidRPr="00EC65EE">
              <w:rPr>
                <w:rFonts w:cs="Times New Roman"/>
                <w:sz w:val="18"/>
                <w:szCs w:val="18"/>
              </w:rPr>
              <w:t>19,184,537</w:t>
            </w:r>
          </w:p>
        </w:tc>
        <w:tc>
          <w:tcPr>
            <w:tcW w:w="1412" w:type="dxa"/>
            <w:shd w:val="clear" w:color="auto" w:fill="auto"/>
            <w:vAlign w:val="bottom"/>
          </w:tcPr>
          <w:p w14:paraId="19A9045E" w14:textId="77777777" w:rsidR="00C264A1" w:rsidRPr="00EC65EE" w:rsidRDefault="00C264A1" w:rsidP="00080F43">
            <w:pPr>
              <w:tabs>
                <w:tab w:val="decimal" w:pos="1110"/>
              </w:tabs>
              <w:spacing w:line="240" w:lineRule="atLeast"/>
              <w:ind w:right="-169"/>
              <w:rPr>
                <w:rFonts w:cs="Times New Roman"/>
                <w:sz w:val="18"/>
                <w:szCs w:val="18"/>
                <w:lang w:bidi="th-TH"/>
              </w:rPr>
            </w:pPr>
            <w:r w:rsidRPr="00EC65EE">
              <w:rPr>
                <w:rFonts w:cs="Times New Roman"/>
                <w:sz w:val="18"/>
                <w:szCs w:val="18"/>
              </w:rPr>
              <w:t>9,684,537</w:t>
            </w:r>
          </w:p>
        </w:tc>
      </w:tr>
      <w:tr w:rsidR="00C264A1" w:rsidRPr="00880EEB" w14:paraId="148EFCC6" w14:textId="77777777" w:rsidTr="00080F43">
        <w:tc>
          <w:tcPr>
            <w:tcW w:w="2160" w:type="dxa"/>
            <w:vAlign w:val="bottom"/>
          </w:tcPr>
          <w:p w14:paraId="5A6611E1" w14:textId="77777777" w:rsidR="00C264A1" w:rsidRPr="00EC65EE" w:rsidRDefault="00C264A1" w:rsidP="00080F43">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18C8BDFB" w14:textId="77777777" w:rsidR="00C264A1" w:rsidRPr="00EC65EE" w:rsidRDefault="00C264A1" w:rsidP="00080F43">
            <w:pPr>
              <w:pBdr>
                <w:top w:val="single" w:sz="4" w:space="1" w:color="auto"/>
                <w:bottom w:val="double" w:sz="4" w:space="1" w:color="auto"/>
              </w:pBdr>
              <w:tabs>
                <w:tab w:val="decimal" w:pos="1240"/>
              </w:tabs>
              <w:spacing w:line="240" w:lineRule="atLeast"/>
              <w:ind w:right="-169"/>
              <w:rPr>
                <w:rFonts w:cs="Times New Roman"/>
                <w:b/>
                <w:bCs/>
                <w:sz w:val="18"/>
                <w:szCs w:val="18"/>
              </w:rPr>
            </w:pPr>
            <w:r w:rsidRPr="00EC65EE">
              <w:rPr>
                <w:rFonts w:cs="Times New Roman"/>
                <w:b/>
                <w:bCs/>
                <w:sz w:val="18"/>
                <w:szCs w:val="18"/>
              </w:rPr>
              <w:t>9,500,000</w:t>
            </w:r>
          </w:p>
        </w:tc>
        <w:tc>
          <w:tcPr>
            <w:tcW w:w="2070" w:type="dxa"/>
            <w:shd w:val="clear" w:color="auto" w:fill="auto"/>
            <w:vAlign w:val="bottom"/>
          </w:tcPr>
          <w:p w14:paraId="682D0678" w14:textId="77777777" w:rsidR="00C264A1" w:rsidRPr="00EC65EE" w:rsidRDefault="00C264A1" w:rsidP="00080F43">
            <w:pPr>
              <w:spacing w:line="240" w:lineRule="atLeast"/>
              <w:ind w:left="70" w:right="-169"/>
              <w:rPr>
                <w:rFonts w:cs="Times New Roman"/>
                <w:b/>
                <w:bCs/>
                <w:sz w:val="18"/>
                <w:szCs w:val="18"/>
                <w:lang w:bidi="th-TH"/>
              </w:rPr>
            </w:pPr>
          </w:p>
        </w:tc>
        <w:tc>
          <w:tcPr>
            <w:tcW w:w="630" w:type="dxa"/>
            <w:shd w:val="clear" w:color="auto" w:fill="auto"/>
            <w:vAlign w:val="bottom"/>
          </w:tcPr>
          <w:p w14:paraId="225E23F4" w14:textId="77777777" w:rsidR="00C264A1" w:rsidRPr="00EC65EE" w:rsidRDefault="00C264A1" w:rsidP="00080F43">
            <w:pPr>
              <w:spacing w:line="240" w:lineRule="atLeast"/>
              <w:ind w:right="-169"/>
              <w:rPr>
                <w:rFonts w:cs="Times New Roman"/>
                <w:b/>
                <w:bCs/>
                <w:sz w:val="18"/>
                <w:szCs w:val="18"/>
                <w:lang w:bidi="th-TH"/>
              </w:rPr>
            </w:pPr>
          </w:p>
        </w:tc>
        <w:tc>
          <w:tcPr>
            <w:tcW w:w="1395" w:type="dxa"/>
            <w:shd w:val="clear" w:color="auto" w:fill="auto"/>
            <w:vAlign w:val="bottom"/>
          </w:tcPr>
          <w:p w14:paraId="109612DF" w14:textId="77777777" w:rsidR="00C264A1" w:rsidRPr="00EC65EE" w:rsidRDefault="00C264A1"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rFonts w:cs="Times New Roman"/>
                <w:b/>
                <w:bCs/>
                <w:sz w:val="18"/>
                <w:szCs w:val="18"/>
              </w:rPr>
              <w:t>19,184,537</w:t>
            </w:r>
          </w:p>
        </w:tc>
        <w:tc>
          <w:tcPr>
            <w:tcW w:w="1412" w:type="dxa"/>
            <w:shd w:val="clear" w:color="auto" w:fill="auto"/>
            <w:vAlign w:val="bottom"/>
          </w:tcPr>
          <w:p w14:paraId="685EB692" w14:textId="77777777" w:rsidR="00C264A1" w:rsidRPr="00E240E3" w:rsidRDefault="00C264A1"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360B85">
              <w:rPr>
                <w:rFonts w:cs="Times New Roman"/>
                <w:b/>
                <w:bCs/>
                <w:sz w:val="18"/>
                <w:szCs w:val="18"/>
              </w:rPr>
              <w:t>9,684,537</w:t>
            </w:r>
          </w:p>
        </w:tc>
      </w:tr>
    </w:tbl>
    <w:p w14:paraId="1699F8FA" w14:textId="77777777" w:rsidR="004823E1" w:rsidRPr="00EC65EE" w:rsidRDefault="004823E1">
      <w:pPr>
        <w:rPr>
          <w:rFonts w:cs="Times New Roman"/>
          <w:sz w:val="18"/>
          <w:szCs w:val="18"/>
        </w:rPr>
      </w:pP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60589" w:rsidRPr="00BA0C92" w14:paraId="7E61E6A5" w14:textId="77777777" w:rsidTr="0093239C">
        <w:trPr>
          <w:tblHeader/>
        </w:trPr>
        <w:tc>
          <w:tcPr>
            <w:tcW w:w="2070" w:type="dxa"/>
            <w:vAlign w:val="bottom"/>
          </w:tcPr>
          <w:p w14:paraId="1BE629BD" w14:textId="77777777" w:rsidR="00560589" w:rsidRPr="00EC65EE" w:rsidRDefault="00560589" w:rsidP="002247BB">
            <w:pPr>
              <w:spacing w:line="240" w:lineRule="atLeast"/>
              <w:ind w:left="-14" w:right="-18"/>
              <w:rPr>
                <w:rFonts w:cs="Times New Roman"/>
                <w:b/>
                <w:bCs/>
                <w:i/>
                <w:iCs/>
                <w:sz w:val="18"/>
                <w:szCs w:val="18"/>
              </w:rPr>
            </w:pPr>
          </w:p>
        </w:tc>
        <w:tc>
          <w:tcPr>
            <w:tcW w:w="7075" w:type="dxa"/>
            <w:gridSpan w:val="5"/>
            <w:vAlign w:val="bottom"/>
          </w:tcPr>
          <w:p w14:paraId="67DC02BC" w14:textId="710C2F54" w:rsidR="00560589" w:rsidRPr="00EC65EE" w:rsidRDefault="00EC5046" w:rsidP="002247BB">
            <w:pPr>
              <w:spacing w:line="240" w:lineRule="atLeast"/>
              <w:ind w:left="-108" w:right="-108"/>
              <w:jc w:val="center"/>
              <w:rPr>
                <w:rFonts w:cs="Times New Roman"/>
                <w:sz w:val="18"/>
                <w:szCs w:val="18"/>
              </w:rPr>
            </w:pPr>
            <w:r w:rsidRPr="00EC65EE">
              <w:rPr>
                <w:rFonts w:cs="Times New Roman"/>
                <w:b/>
                <w:bCs/>
                <w:sz w:val="18"/>
                <w:szCs w:val="18"/>
                <w:lang w:bidi="th-TH"/>
              </w:rPr>
              <w:t>T</w:t>
            </w:r>
            <w:r w:rsidR="00560589" w:rsidRPr="00EC65EE">
              <w:rPr>
                <w:rFonts w:cs="Times New Roman"/>
                <w:b/>
                <w:bCs/>
                <w:sz w:val="18"/>
                <w:szCs w:val="18"/>
                <w:lang w:bidi="th-TH"/>
              </w:rPr>
              <w:t>he Bank</w:t>
            </w:r>
          </w:p>
        </w:tc>
      </w:tr>
      <w:tr w:rsidR="00B66A2A" w:rsidRPr="00BA0C92" w14:paraId="4C435C81" w14:textId="77777777" w:rsidTr="0093239C">
        <w:trPr>
          <w:tblHeader/>
        </w:trPr>
        <w:tc>
          <w:tcPr>
            <w:tcW w:w="2070" w:type="dxa"/>
            <w:vAlign w:val="bottom"/>
          </w:tcPr>
          <w:p w14:paraId="0CDA4DEB" w14:textId="77777777" w:rsidR="00B66A2A" w:rsidRPr="00EC65EE" w:rsidRDefault="00B66A2A" w:rsidP="00B66A2A">
            <w:pPr>
              <w:spacing w:line="240" w:lineRule="atLeast"/>
              <w:ind w:left="-14" w:right="-18"/>
              <w:rPr>
                <w:rFonts w:cs="Times New Roman"/>
                <w:b/>
                <w:bCs/>
                <w:i/>
                <w:iCs/>
                <w:sz w:val="18"/>
                <w:szCs w:val="18"/>
              </w:rPr>
            </w:pPr>
          </w:p>
        </w:tc>
        <w:tc>
          <w:tcPr>
            <w:tcW w:w="7075" w:type="dxa"/>
            <w:gridSpan w:val="5"/>
            <w:vAlign w:val="bottom"/>
          </w:tcPr>
          <w:p w14:paraId="2DEBDB28" w14:textId="5F9AD4CA" w:rsidR="00B66A2A" w:rsidRPr="00EC65EE" w:rsidRDefault="00B66A2A" w:rsidP="00AA0CD1">
            <w:pPr>
              <w:spacing w:line="240" w:lineRule="atLeast"/>
              <w:ind w:left="-108" w:right="-108"/>
              <w:jc w:val="center"/>
              <w:rPr>
                <w:rFonts w:cs="Times New Roman"/>
                <w:sz w:val="18"/>
                <w:szCs w:val="18"/>
                <w:lang w:bidi="th-TH"/>
              </w:rPr>
            </w:pPr>
            <w:r w:rsidRPr="00EC65EE">
              <w:rPr>
                <w:rFonts w:cs="Times New Roman"/>
                <w:sz w:val="18"/>
                <w:szCs w:val="18"/>
                <w:lang w:bidi="th-TH"/>
              </w:rPr>
              <w:t>202</w:t>
            </w:r>
            <w:r w:rsidR="00170357">
              <w:rPr>
                <w:rFonts w:cs="Times New Roman"/>
                <w:sz w:val="18"/>
                <w:szCs w:val="18"/>
                <w:lang w:bidi="th-TH"/>
              </w:rPr>
              <w:t>3</w:t>
            </w:r>
          </w:p>
        </w:tc>
      </w:tr>
      <w:tr w:rsidR="00560589" w:rsidRPr="00BA0C92" w14:paraId="4E49578D" w14:textId="77777777" w:rsidTr="0093239C">
        <w:trPr>
          <w:tblHeader/>
        </w:trPr>
        <w:tc>
          <w:tcPr>
            <w:tcW w:w="2070" w:type="dxa"/>
            <w:vAlign w:val="bottom"/>
          </w:tcPr>
          <w:p w14:paraId="4F40ABEF"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7F10DF50"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45540B0E"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4438EFD4"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7556664"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0245E40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60589" w:rsidRPr="00BA0C92" w14:paraId="0502B364" w14:textId="77777777" w:rsidTr="0093239C">
        <w:trPr>
          <w:tblHeader/>
        </w:trPr>
        <w:tc>
          <w:tcPr>
            <w:tcW w:w="2070" w:type="dxa"/>
            <w:vAlign w:val="bottom"/>
          </w:tcPr>
          <w:p w14:paraId="6EB09DD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8A4BF0B"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3341AC70"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9811B4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69015846"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73A466A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60589" w:rsidRPr="00BA0C92" w14:paraId="5CA1680D" w14:textId="77777777" w:rsidTr="0093239C">
        <w:trPr>
          <w:tblHeader/>
        </w:trPr>
        <w:tc>
          <w:tcPr>
            <w:tcW w:w="2070" w:type="dxa"/>
            <w:vAlign w:val="bottom"/>
          </w:tcPr>
          <w:p w14:paraId="53A8C916"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D372EF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191117F1"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FD02F19"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0ABB4E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46483EE3"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60589" w:rsidRPr="00BA0C92" w14:paraId="0F313FF6" w14:textId="77777777" w:rsidTr="0093239C">
        <w:trPr>
          <w:tblHeader/>
        </w:trPr>
        <w:tc>
          <w:tcPr>
            <w:tcW w:w="2070" w:type="dxa"/>
            <w:vAlign w:val="bottom"/>
          </w:tcPr>
          <w:p w14:paraId="37218F8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1D8C92A7"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4E2CB43"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B9CA4D3"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436C2A8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27A8BB96"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60589" w:rsidRPr="00BA0C92" w14:paraId="628088D6" w14:textId="77777777" w:rsidTr="0093239C">
        <w:trPr>
          <w:tblHeader/>
        </w:trPr>
        <w:tc>
          <w:tcPr>
            <w:tcW w:w="2070" w:type="dxa"/>
            <w:vAlign w:val="bottom"/>
          </w:tcPr>
          <w:p w14:paraId="6F6F8B5E"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25428E8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0562DB24"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C7D9E7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A35F3E8"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42DAE49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not under</w:t>
            </w:r>
          </w:p>
        </w:tc>
      </w:tr>
      <w:tr w:rsidR="00560589" w:rsidRPr="00BA0C92" w14:paraId="6FE493B4" w14:textId="77777777" w:rsidTr="0093239C">
        <w:trPr>
          <w:tblHeader/>
        </w:trPr>
        <w:tc>
          <w:tcPr>
            <w:tcW w:w="2070" w:type="dxa"/>
            <w:vAlign w:val="bottom"/>
          </w:tcPr>
          <w:p w14:paraId="780E6FFA" w14:textId="2D492676" w:rsidR="00560589" w:rsidRPr="00EC65EE" w:rsidRDefault="00A623DF" w:rsidP="00EC65EE">
            <w:pPr>
              <w:spacing w:line="240" w:lineRule="atLeast"/>
              <w:ind w:left="-14" w:right="-18"/>
              <w:jc w:val="center"/>
              <w:rPr>
                <w:rFonts w:cs="Times New Roman"/>
                <w:sz w:val="18"/>
                <w:szCs w:val="18"/>
              </w:rPr>
            </w:pPr>
            <w:r w:rsidRPr="00EC65EE">
              <w:rPr>
                <w:rFonts w:cs="Times New Roman"/>
                <w:sz w:val="18"/>
                <w:szCs w:val="18"/>
              </w:rPr>
              <w:t>Type of</w:t>
            </w:r>
          </w:p>
        </w:tc>
        <w:tc>
          <w:tcPr>
            <w:tcW w:w="1620" w:type="dxa"/>
          </w:tcPr>
          <w:p w14:paraId="5CEABBC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3432F280"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218DE23B"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B2CC11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5EF81FB0"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the offsetting</w:t>
            </w:r>
          </w:p>
        </w:tc>
      </w:tr>
      <w:tr w:rsidR="00560589" w:rsidRPr="00BA0C92" w14:paraId="056C8534" w14:textId="77777777" w:rsidTr="0093239C">
        <w:trPr>
          <w:tblHeader/>
        </w:trPr>
        <w:tc>
          <w:tcPr>
            <w:tcW w:w="2070" w:type="dxa"/>
            <w:vAlign w:val="bottom"/>
          </w:tcPr>
          <w:p w14:paraId="2F034864" w14:textId="7D778969" w:rsidR="00560589" w:rsidRPr="00EC65EE" w:rsidRDefault="00A623DF" w:rsidP="002247BB">
            <w:pPr>
              <w:spacing w:line="240" w:lineRule="atLeast"/>
              <w:ind w:left="-14" w:right="-18"/>
              <w:jc w:val="center"/>
              <w:rPr>
                <w:rFonts w:cs="Times New Roman"/>
                <w:sz w:val="18"/>
                <w:szCs w:val="18"/>
              </w:rPr>
            </w:pPr>
            <w:r w:rsidRPr="00EC65EE">
              <w:rPr>
                <w:rFonts w:cs="Times New Roman"/>
                <w:sz w:val="18"/>
                <w:szCs w:val="18"/>
              </w:rPr>
              <w:t>f</w:t>
            </w:r>
            <w:r w:rsidR="00560589" w:rsidRPr="00EC65EE">
              <w:rPr>
                <w:rFonts w:cs="Times New Roman"/>
                <w:sz w:val="18"/>
                <w:szCs w:val="18"/>
              </w:rPr>
              <w:t>inancial instrument</w:t>
            </w:r>
          </w:p>
        </w:tc>
        <w:tc>
          <w:tcPr>
            <w:tcW w:w="1620" w:type="dxa"/>
          </w:tcPr>
          <w:p w14:paraId="2BFD02A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245C0189"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78B3AD12" w14:textId="77777777" w:rsidR="00560589" w:rsidRPr="00EC65EE" w:rsidRDefault="00560589" w:rsidP="002247BB">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2003969C"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44B596F1"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conditions</w:t>
            </w:r>
          </w:p>
        </w:tc>
      </w:tr>
      <w:tr w:rsidR="00560589" w:rsidRPr="00BA0C92" w14:paraId="71DA1F99" w14:textId="77777777" w:rsidTr="0093239C">
        <w:trPr>
          <w:tblHeader/>
        </w:trPr>
        <w:tc>
          <w:tcPr>
            <w:tcW w:w="2070" w:type="dxa"/>
            <w:vAlign w:val="bottom"/>
          </w:tcPr>
          <w:p w14:paraId="2F3ED3B7" w14:textId="77777777" w:rsidR="00560589" w:rsidRPr="00EC65EE" w:rsidRDefault="00560589" w:rsidP="002247BB">
            <w:pPr>
              <w:spacing w:line="240" w:lineRule="atLeast"/>
              <w:ind w:left="-14" w:right="-18"/>
              <w:rPr>
                <w:rFonts w:cs="Times New Roman"/>
                <w:b/>
                <w:bCs/>
                <w:i/>
                <w:iCs/>
                <w:sz w:val="18"/>
                <w:szCs w:val="18"/>
              </w:rPr>
            </w:pPr>
          </w:p>
        </w:tc>
        <w:tc>
          <w:tcPr>
            <w:tcW w:w="1620" w:type="dxa"/>
            <w:vAlign w:val="bottom"/>
          </w:tcPr>
          <w:p w14:paraId="184CD352" w14:textId="77777777" w:rsidR="00560589" w:rsidRPr="00EC65EE" w:rsidRDefault="00560589" w:rsidP="00EC65E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5653C156" w14:textId="77777777" w:rsidR="00560589" w:rsidRPr="00EC65EE" w:rsidRDefault="00560589" w:rsidP="002247BB">
            <w:pPr>
              <w:tabs>
                <w:tab w:val="decimal" w:pos="748"/>
              </w:tabs>
              <w:spacing w:line="240" w:lineRule="atLeast"/>
              <w:ind w:left="-110" w:right="-113"/>
              <w:jc w:val="center"/>
              <w:rPr>
                <w:rFonts w:cs="Times New Roman"/>
                <w:sz w:val="18"/>
                <w:szCs w:val="18"/>
                <w:lang w:bidi="th-TH"/>
              </w:rPr>
            </w:pPr>
          </w:p>
        </w:tc>
        <w:tc>
          <w:tcPr>
            <w:tcW w:w="540" w:type="dxa"/>
            <w:vAlign w:val="bottom"/>
          </w:tcPr>
          <w:p w14:paraId="662CE432"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2755" w:type="dxa"/>
            <w:gridSpan w:val="2"/>
            <w:vAlign w:val="bottom"/>
          </w:tcPr>
          <w:p w14:paraId="633B37D7" w14:textId="77777777" w:rsidR="00560589" w:rsidRPr="00EC65EE" w:rsidRDefault="00560589" w:rsidP="002247BB">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C45B23" w:rsidRPr="00BA0C92" w14:paraId="00776005" w14:textId="77777777" w:rsidTr="00EC65EE">
        <w:tc>
          <w:tcPr>
            <w:tcW w:w="2070" w:type="dxa"/>
            <w:vAlign w:val="bottom"/>
          </w:tcPr>
          <w:p w14:paraId="57FB3162" w14:textId="3A7C19F0" w:rsidR="00C45B23" w:rsidRPr="00EC65EE" w:rsidRDefault="00C45B23" w:rsidP="00C45B2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5AA25FBB"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2160" w:type="dxa"/>
            <w:vAlign w:val="bottom"/>
          </w:tcPr>
          <w:p w14:paraId="223F6EB0" w14:textId="77777777" w:rsidR="00C45B23" w:rsidRPr="00EC65EE" w:rsidRDefault="00C45B23" w:rsidP="00C45B23">
            <w:pPr>
              <w:spacing w:line="240" w:lineRule="atLeast"/>
              <w:ind w:left="-110" w:right="-113"/>
              <w:jc w:val="center"/>
              <w:rPr>
                <w:rFonts w:cs="Times New Roman"/>
                <w:sz w:val="18"/>
                <w:szCs w:val="18"/>
                <w:lang w:bidi="th-TH"/>
              </w:rPr>
            </w:pPr>
          </w:p>
        </w:tc>
        <w:tc>
          <w:tcPr>
            <w:tcW w:w="540" w:type="dxa"/>
            <w:vAlign w:val="bottom"/>
          </w:tcPr>
          <w:p w14:paraId="76862309" w14:textId="77777777" w:rsidR="00C45B23" w:rsidRPr="00EC65EE" w:rsidRDefault="00C45B23" w:rsidP="00C45B23">
            <w:pPr>
              <w:spacing w:line="240" w:lineRule="atLeast"/>
              <w:ind w:right="-169"/>
              <w:rPr>
                <w:rFonts w:cs="Times New Roman"/>
                <w:sz w:val="18"/>
                <w:szCs w:val="18"/>
                <w:lang w:bidi="th-TH"/>
              </w:rPr>
            </w:pPr>
          </w:p>
        </w:tc>
        <w:tc>
          <w:tcPr>
            <w:tcW w:w="1350" w:type="dxa"/>
            <w:vAlign w:val="bottom"/>
          </w:tcPr>
          <w:p w14:paraId="12FB0CF4"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1405" w:type="dxa"/>
            <w:vAlign w:val="bottom"/>
          </w:tcPr>
          <w:p w14:paraId="442CA9B5" w14:textId="77777777" w:rsidR="00C45B23" w:rsidRPr="00EC65EE" w:rsidRDefault="00C45B23" w:rsidP="00C45B23">
            <w:pPr>
              <w:tabs>
                <w:tab w:val="decimal" w:pos="748"/>
              </w:tabs>
              <w:spacing w:line="240" w:lineRule="atLeast"/>
              <w:ind w:right="-169"/>
              <w:rPr>
                <w:rFonts w:cs="Times New Roman"/>
                <w:sz w:val="18"/>
                <w:szCs w:val="18"/>
                <w:lang w:bidi="th-TH"/>
              </w:rPr>
            </w:pPr>
          </w:p>
        </w:tc>
      </w:tr>
      <w:tr w:rsidR="00C45B23" w:rsidRPr="00BA0C92" w14:paraId="56E589B6" w14:textId="77777777" w:rsidTr="00EC65EE">
        <w:trPr>
          <w:trHeight w:val="60"/>
        </w:trPr>
        <w:tc>
          <w:tcPr>
            <w:tcW w:w="2070" w:type="dxa"/>
            <w:vAlign w:val="bottom"/>
          </w:tcPr>
          <w:p w14:paraId="1B5D5872" w14:textId="77777777" w:rsidR="00C45B23" w:rsidRPr="00EC65EE" w:rsidRDefault="00C45B23" w:rsidP="00C45B23">
            <w:pPr>
              <w:spacing w:line="240" w:lineRule="atLeast"/>
              <w:ind w:left="-14" w:right="-18"/>
              <w:rPr>
                <w:rFonts w:cs="Times New Roman"/>
                <w:sz w:val="18"/>
                <w:szCs w:val="18"/>
              </w:rPr>
            </w:pPr>
            <w:r w:rsidRPr="00EC65EE">
              <w:rPr>
                <w:rFonts w:cs="Times New Roman"/>
                <w:sz w:val="18"/>
                <w:szCs w:val="18"/>
              </w:rPr>
              <w:t xml:space="preserve">Reverse repurchase </w:t>
            </w:r>
          </w:p>
          <w:p w14:paraId="0F05E625" w14:textId="13F5A125" w:rsidR="00C45B23" w:rsidRPr="00EC65EE" w:rsidRDefault="00C45B23" w:rsidP="00C45B23">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shd w:val="clear" w:color="auto" w:fill="auto"/>
            <w:vAlign w:val="bottom"/>
          </w:tcPr>
          <w:p w14:paraId="705AD3F5" w14:textId="29F2A422" w:rsidR="00C45B23" w:rsidRPr="00C45B23" w:rsidRDefault="00C45B23" w:rsidP="00C45B23">
            <w:pPr>
              <w:tabs>
                <w:tab w:val="decimal" w:pos="1315"/>
              </w:tabs>
              <w:spacing w:line="240" w:lineRule="atLeast"/>
              <w:ind w:right="-169"/>
              <w:rPr>
                <w:rFonts w:cs="Times New Roman"/>
                <w:sz w:val="18"/>
                <w:szCs w:val="18"/>
              </w:rPr>
            </w:pPr>
            <w:r w:rsidRPr="00552334">
              <w:rPr>
                <w:sz w:val="18"/>
                <w:szCs w:val="18"/>
              </w:rPr>
              <w:t>12,000,000</w:t>
            </w:r>
          </w:p>
        </w:tc>
        <w:tc>
          <w:tcPr>
            <w:tcW w:w="2160" w:type="dxa"/>
            <w:shd w:val="clear" w:color="auto" w:fill="auto"/>
            <w:vAlign w:val="bottom"/>
          </w:tcPr>
          <w:p w14:paraId="4D5A7D3F" w14:textId="77777777" w:rsidR="00C45B23" w:rsidRPr="00EC65EE" w:rsidRDefault="00C45B23" w:rsidP="00C45B2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0E98D21C" w14:textId="6EC436FE" w:rsidR="00C45B23" w:rsidRPr="00EC65EE" w:rsidRDefault="00C45B23" w:rsidP="00C45B2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 xml:space="preserve">market </w:t>
            </w:r>
            <w:r w:rsidR="00263ED1">
              <w:rPr>
                <w:rFonts w:cs="Times New Roman"/>
                <w:sz w:val="18"/>
                <w:szCs w:val="18"/>
                <w:lang w:bidi="th-TH"/>
              </w:rPr>
              <w:t xml:space="preserve">items </w:t>
            </w:r>
            <w:r w:rsidRPr="00EC65EE">
              <w:rPr>
                <w:rFonts w:cs="Times New Roman"/>
                <w:sz w:val="18"/>
                <w:szCs w:val="18"/>
                <w:lang w:bidi="th-TH"/>
              </w:rPr>
              <w:t>(assets)</w:t>
            </w:r>
          </w:p>
        </w:tc>
        <w:tc>
          <w:tcPr>
            <w:tcW w:w="540" w:type="dxa"/>
            <w:shd w:val="clear" w:color="auto" w:fill="auto"/>
            <w:vAlign w:val="bottom"/>
          </w:tcPr>
          <w:p w14:paraId="17C14741" w14:textId="27B126F1" w:rsidR="00C45B23" w:rsidRPr="00EC65EE" w:rsidRDefault="00C45B23" w:rsidP="00C45B23">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50" w:type="dxa"/>
            <w:shd w:val="clear" w:color="auto" w:fill="auto"/>
            <w:vAlign w:val="bottom"/>
          </w:tcPr>
          <w:p w14:paraId="6CD73C3D" w14:textId="23BFFB21" w:rsidR="00C45B23" w:rsidRPr="00C45B23" w:rsidRDefault="00C45B23" w:rsidP="00C45B23">
            <w:pPr>
              <w:tabs>
                <w:tab w:val="decimal" w:pos="1110"/>
              </w:tabs>
              <w:spacing w:line="240" w:lineRule="atLeast"/>
              <w:ind w:right="-169"/>
              <w:rPr>
                <w:rFonts w:cs="Times New Roman"/>
                <w:sz w:val="18"/>
                <w:szCs w:val="18"/>
                <w:lang w:bidi="th-TH"/>
              </w:rPr>
            </w:pPr>
            <w:r w:rsidRPr="00552334">
              <w:rPr>
                <w:sz w:val="18"/>
                <w:szCs w:val="18"/>
              </w:rPr>
              <w:t>15,480,064</w:t>
            </w:r>
          </w:p>
        </w:tc>
        <w:tc>
          <w:tcPr>
            <w:tcW w:w="1405" w:type="dxa"/>
            <w:shd w:val="clear" w:color="auto" w:fill="auto"/>
            <w:vAlign w:val="bottom"/>
          </w:tcPr>
          <w:p w14:paraId="182ECFC5" w14:textId="666E4E38" w:rsidR="00C45B23" w:rsidRPr="00C45B23" w:rsidRDefault="00C45B23" w:rsidP="00C45B23">
            <w:pPr>
              <w:tabs>
                <w:tab w:val="decimal" w:pos="1151"/>
              </w:tabs>
              <w:spacing w:line="240" w:lineRule="atLeast"/>
              <w:ind w:right="-169"/>
              <w:rPr>
                <w:rFonts w:cs="Times New Roman"/>
                <w:sz w:val="18"/>
                <w:szCs w:val="18"/>
                <w:lang w:bidi="th-TH"/>
              </w:rPr>
            </w:pPr>
            <w:r w:rsidRPr="00552334">
              <w:rPr>
                <w:sz w:val="18"/>
                <w:szCs w:val="18"/>
              </w:rPr>
              <w:t>3,480,064</w:t>
            </w:r>
          </w:p>
        </w:tc>
      </w:tr>
      <w:tr w:rsidR="00C45B23" w:rsidRPr="00BA0C92" w14:paraId="1A1F56C0" w14:textId="77777777" w:rsidTr="00EC65EE">
        <w:tc>
          <w:tcPr>
            <w:tcW w:w="2070" w:type="dxa"/>
            <w:vAlign w:val="bottom"/>
          </w:tcPr>
          <w:p w14:paraId="3EE10075" w14:textId="522FABFD" w:rsidR="00C45B23" w:rsidRPr="00EC65EE" w:rsidRDefault="00C45B23" w:rsidP="00C45B23">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58DB4D36" w14:textId="78340D2E" w:rsidR="00C45B23" w:rsidRPr="00C45B23" w:rsidRDefault="00C45B23" w:rsidP="00C45B23">
            <w:pPr>
              <w:pBdr>
                <w:top w:val="single" w:sz="4" w:space="1" w:color="auto"/>
                <w:bottom w:val="double" w:sz="4" w:space="1" w:color="auto"/>
              </w:pBdr>
              <w:tabs>
                <w:tab w:val="decimal" w:pos="1315"/>
              </w:tabs>
              <w:spacing w:line="240" w:lineRule="atLeast"/>
              <w:ind w:right="-169"/>
              <w:rPr>
                <w:rFonts w:cs="Times New Roman"/>
                <w:b/>
                <w:bCs/>
                <w:sz w:val="18"/>
                <w:szCs w:val="18"/>
              </w:rPr>
            </w:pPr>
            <w:r w:rsidRPr="00552334">
              <w:rPr>
                <w:b/>
                <w:bCs/>
                <w:sz w:val="18"/>
                <w:szCs w:val="18"/>
              </w:rPr>
              <w:t>12,000,000</w:t>
            </w:r>
          </w:p>
        </w:tc>
        <w:tc>
          <w:tcPr>
            <w:tcW w:w="2160" w:type="dxa"/>
            <w:shd w:val="clear" w:color="auto" w:fill="auto"/>
            <w:vAlign w:val="bottom"/>
          </w:tcPr>
          <w:p w14:paraId="702E001C" w14:textId="77777777" w:rsidR="00C45B23" w:rsidRPr="00EC65EE" w:rsidRDefault="00C45B23" w:rsidP="00C45B23">
            <w:pPr>
              <w:spacing w:line="240" w:lineRule="atLeast"/>
              <w:ind w:left="70" w:right="-169"/>
              <w:rPr>
                <w:rFonts w:cs="Times New Roman"/>
                <w:b/>
                <w:bCs/>
                <w:sz w:val="18"/>
                <w:szCs w:val="18"/>
                <w:lang w:bidi="th-TH"/>
              </w:rPr>
            </w:pPr>
          </w:p>
        </w:tc>
        <w:tc>
          <w:tcPr>
            <w:tcW w:w="540" w:type="dxa"/>
            <w:shd w:val="clear" w:color="auto" w:fill="auto"/>
            <w:vAlign w:val="bottom"/>
          </w:tcPr>
          <w:p w14:paraId="2FC716CD" w14:textId="77777777" w:rsidR="00C45B23" w:rsidRPr="00EC65EE" w:rsidRDefault="00C45B23" w:rsidP="00C45B23">
            <w:pPr>
              <w:spacing w:line="240" w:lineRule="atLeast"/>
              <w:ind w:right="-169"/>
              <w:rPr>
                <w:rFonts w:cs="Times New Roman"/>
                <w:b/>
                <w:bCs/>
                <w:sz w:val="18"/>
                <w:szCs w:val="18"/>
                <w:lang w:bidi="th-TH"/>
              </w:rPr>
            </w:pPr>
          </w:p>
        </w:tc>
        <w:tc>
          <w:tcPr>
            <w:tcW w:w="1350" w:type="dxa"/>
            <w:shd w:val="clear" w:color="auto" w:fill="auto"/>
            <w:vAlign w:val="bottom"/>
          </w:tcPr>
          <w:p w14:paraId="03C28E38" w14:textId="441C3E39" w:rsidR="00C45B23" w:rsidRPr="00C45B23" w:rsidRDefault="00C45B23" w:rsidP="00C45B2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15,480,064</w:t>
            </w:r>
          </w:p>
        </w:tc>
        <w:tc>
          <w:tcPr>
            <w:tcW w:w="1405" w:type="dxa"/>
            <w:shd w:val="clear" w:color="auto" w:fill="auto"/>
            <w:vAlign w:val="bottom"/>
          </w:tcPr>
          <w:p w14:paraId="59D6A25B" w14:textId="5D096109" w:rsidR="00C45B23" w:rsidRPr="00247839" w:rsidRDefault="00C45B23" w:rsidP="00C45B23">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93239C">
              <w:rPr>
                <w:rFonts w:cstheme="majorBidi"/>
                <w:b/>
                <w:bCs/>
                <w:sz w:val="18"/>
                <w:szCs w:val="18"/>
              </w:rPr>
              <w:t>3,480,064</w:t>
            </w:r>
          </w:p>
        </w:tc>
      </w:tr>
      <w:tr w:rsidR="00F564FA" w:rsidRPr="00BA0C92" w14:paraId="2AC0D1CA" w14:textId="77777777" w:rsidTr="0093239C">
        <w:tc>
          <w:tcPr>
            <w:tcW w:w="2070" w:type="dxa"/>
            <w:vAlign w:val="bottom"/>
          </w:tcPr>
          <w:p w14:paraId="460E371F" w14:textId="77777777" w:rsidR="00F564FA" w:rsidRPr="00EC65EE" w:rsidRDefault="00F564FA" w:rsidP="0011656D">
            <w:pPr>
              <w:spacing w:line="240" w:lineRule="atLeast"/>
              <w:ind w:left="-14" w:right="-18"/>
              <w:rPr>
                <w:rFonts w:cs="Times New Roman"/>
                <w:b/>
                <w:bCs/>
                <w:sz w:val="18"/>
                <w:szCs w:val="18"/>
              </w:rPr>
            </w:pPr>
          </w:p>
        </w:tc>
        <w:tc>
          <w:tcPr>
            <w:tcW w:w="1620" w:type="dxa"/>
            <w:shd w:val="clear" w:color="auto" w:fill="auto"/>
            <w:vAlign w:val="bottom"/>
          </w:tcPr>
          <w:p w14:paraId="2A656B1E" w14:textId="77777777" w:rsidR="00F564FA" w:rsidRPr="00552334" w:rsidRDefault="00F564FA" w:rsidP="0093239C">
            <w:pPr>
              <w:tabs>
                <w:tab w:val="decimal" w:pos="1315"/>
              </w:tabs>
              <w:spacing w:line="240" w:lineRule="atLeast"/>
              <w:ind w:right="-169"/>
              <w:rPr>
                <w:b/>
                <w:bCs/>
                <w:sz w:val="18"/>
                <w:szCs w:val="18"/>
              </w:rPr>
            </w:pPr>
          </w:p>
        </w:tc>
        <w:tc>
          <w:tcPr>
            <w:tcW w:w="2160" w:type="dxa"/>
            <w:shd w:val="clear" w:color="auto" w:fill="auto"/>
            <w:vAlign w:val="bottom"/>
          </w:tcPr>
          <w:p w14:paraId="0FCB22FC" w14:textId="77777777" w:rsidR="00F564FA" w:rsidRPr="00EC65EE" w:rsidRDefault="00F564FA" w:rsidP="0011656D">
            <w:pPr>
              <w:spacing w:line="240" w:lineRule="atLeast"/>
              <w:ind w:left="70" w:right="-169"/>
              <w:rPr>
                <w:rFonts w:cs="Times New Roman"/>
                <w:b/>
                <w:bCs/>
                <w:sz w:val="18"/>
                <w:szCs w:val="18"/>
                <w:lang w:bidi="th-TH"/>
              </w:rPr>
            </w:pPr>
          </w:p>
        </w:tc>
        <w:tc>
          <w:tcPr>
            <w:tcW w:w="540" w:type="dxa"/>
            <w:shd w:val="clear" w:color="auto" w:fill="auto"/>
            <w:vAlign w:val="bottom"/>
          </w:tcPr>
          <w:p w14:paraId="7F09E327" w14:textId="77777777" w:rsidR="00F564FA" w:rsidRPr="00EC65EE" w:rsidRDefault="00F564FA" w:rsidP="0011656D">
            <w:pPr>
              <w:spacing w:line="240" w:lineRule="atLeast"/>
              <w:ind w:right="-169"/>
              <w:rPr>
                <w:rFonts w:cs="Times New Roman"/>
                <w:b/>
                <w:bCs/>
                <w:sz w:val="18"/>
                <w:szCs w:val="18"/>
                <w:lang w:bidi="th-TH"/>
              </w:rPr>
            </w:pPr>
          </w:p>
        </w:tc>
        <w:tc>
          <w:tcPr>
            <w:tcW w:w="1350" w:type="dxa"/>
            <w:shd w:val="clear" w:color="auto" w:fill="auto"/>
            <w:vAlign w:val="bottom"/>
          </w:tcPr>
          <w:p w14:paraId="395C458E" w14:textId="77777777" w:rsidR="00F564FA" w:rsidRPr="00552334" w:rsidRDefault="00F564FA" w:rsidP="0093239C">
            <w:pPr>
              <w:tabs>
                <w:tab w:val="decimal" w:pos="1110"/>
              </w:tabs>
              <w:spacing w:line="240" w:lineRule="atLeast"/>
              <w:ind w:right="-169"/>
              <w:rPr>
                <w:b/>
                <w:bCs/>
                <w:sz w:val="18"/>
                <w:szCs w:val="18"/>
              </w:rPr>
            </w:pPr>
          </w:p>
        </w:tc>
        <w:tc>
          <w:tcPr>
            <w:tcW w:w="1405" w:type="dxa"/>
            <w:shd w:val="clear" w:color="auto" w:fill="auto"/>
            <w:vAlign w:val="bottom"/>
          </w:tcPr>
          <w:p w14:paraId="23E53221" w14:textId="77777777" w:rsidR="00F564FA" w:rsidRPr="00552334" w:rsidRDefault="00F564FA" w:rsidP="0093239C">
            <w:pPr>
              <w:tabs>
                <w:tab w:val="decimal" w:pos="1154"/>
              </w:tabs>
              <w:spacing w:line="240" w:lineRule="atLeast"/>
              <w:ind w:right="-169"/>
              <w:rPr>
                <w:rFonts w:cstheme="majorBidi"/>
                <w:sz w:val="18"/>
                <w:szCs w:val="18"/>
              </w:rPr>
            </w:pPr>
          </w:p>
        </w:tc>
      </w:tr>
      <w:tr w:rsidR="00F564FA" w:rsidRPr="00BA0C92" w14:paraId="05AE98F1" w14:textId="77777777" w:rsidTr="00F564FA">
        <w:tc>
          <w:tcPr>
            <w:tcW w:w="2070" w:type="dxa"/>
            <w:vAlign w:val="bottom"/>
          </w:tcPr>
          <w:p w14:paraId="4DAC648A" w14:textId="77777777" w:rsidR="00F564FA" w:rsidRPr="00EC65EE" w:rsidRDefault="00F564FA" w:rsidP="00F564FA">
            <w:pPr>
              <w:spacing w:line="240" w:lineRule="atLeast"/>
              <w:ind w:left="-14" w:right="-18"/>
              <w:rPr>
                <w:rFonts w:cs="Times New Roman"/>
                <w:b/>
                <w:bCs/>
                <w:sz w:val="18"/>
                <w:szCs w:val="18"/>
              </w:rPr>
            </w:pPr>
          </w:p>
        </w:tc>
        <w:tc>
          <w:tcPr>
            <w:tcW w:w="1620" w:type="dxa"/>
            <w:shd w:val="clear" w:color="auto" w:fill="auto"/>
            <w:vAlign w:val="bottom"/>
          </w:tcPr>
          <w:p w14:paraId="6999EA0E" w14:textId="77777777" w:rsidR="00F564FA" w:rsidRPr="00552334" w:rsidRDefault="00F564FA" w:rsidP="00F564FA">
            <w:pPr>
              <w:tabs>
                <w:tab w:val="decimal" w:pos="1315"/>
              </w:tabs>
              <w:spacing w:line="240" w:lineRule="atLeast"/>
              <w:ind w:right="-169"/>
              <w:rPr>
                <w:b/>
                <w:bCs/>
                <w:sz w:val="18"/>
                <w:szCs w:val="18"/>
              </w:rPr>
            </w:pPr>
          </w:p>
        </w:tc>
        <w:tc>
          <w:tcPr>
            <w:tcW w:w="2160" w:type="dxa"/>
            <w:shd w:val="clear" w:color="auto" w:fill="auto"/>
            <w:vAlign w:val="bottom"/>
          </w:tcPr>
          <w:p w14:paraId="50B518D1" w14:textId="77777777" w:rsidR="00F564FA" w:rsidRPr="00EC65EE" w:rsidRDefault="00F564FA" w:rsidP="00F564FA">
            <w:pPr>
              <w:spacing w:line="240" w:lineRule="atLeast"/>
              <w:ind w:left="70" w:right="-169"/>
              <w:rPr>
                <w:rFonts w:cs="Times New Roman"/>
                <w:b/>
                <w:bCs/>
                <w:sz w:val="18"/>
                <w:szCs w:val="18"/>
                <w:lang w:bidi="th-TH"/>
              </w:rPr>
            </w:pPr>
          </w:p>
        </w:tc>
        <w:tc>
          <w:tcPr>
            <w:tcW w:w="540" w:type="dxa"/>
            <w:shd w:val="clear" w:color="auto" w:fill="auto"/>
            <w:vAlign w:val="bottom"/>
          </w:tcPr>
          <w:p w14:paraId="4E85DBD2" w14:textId="77777777" w:rsidR="00F564FA" w:rsidRPr="00EC65EE" w:rsidRDefault="00F564FA" w:rsidP="00F564FA">
            <w:pPr>
              <w:spacing w:line="240" w:lineRule="atLeast"/>
              <w:ind w:right="-169"/>
              <w:rPr>
                <w:rFonts w:cs="Times New Roman"/>
                <w:b/>
                <w:bCs/>
                <w:sz w:val="18"/>
                <w:szCs w:val="18"/>
                <w:lang w:bidi="th-TH"/>
              </w:rPr>
            </w:pPr>
          </w:p>
        </w:tc>
        <w:tc>
          <w:tcPr>
            <w:tcW w:w="1350" w:type="dxa"/>
            <w:shd w:val="clear" w:color="auto" w:fill="auto"/>
            <w:vAlign w:val="bottom"/>
          </w:tcPr>
          <w:p w14:paraId="004EF596" w14:textId="77777777" w:rsidR="00F564FA" w:rsidRPr="00552334" w:rsidRDefault="00F564FA" w:rsidP="00F564FA">
            <w:pPr>
              <w:tabs>
                <w:tab w:val="decimal" w:pos="1110"/>
              </w:tabs>
              <w:spacing w:line="240" w:lineRule="atLeast"/>
              <w:ind w:right="-169"/>
              <w:rPr>
                <w:b/>
                <w:bCs/>
                <w:sz w:val="18"/>
                <w:szCs w:val="18"/>
              </w:rPr>
            </w:pPr>
          </w:p>
        </w:tc>
        <w:tc>
          <w:tcPr>
            <w:tcW w:w="1405" w:type="dxa"/>
            <w:shd w:val="clear" w:color="auto" w:fill="auto"/>
            <w:vAlign w:val="bottom"/>
          </w:tcPr>
          <w:p w14:paraId="70303D5A" w14:textId="77777777" w:rsidR="00F564FA" w:rsidRPr="00552334" w:rsidRDefault="00F564FA" w:rsidP="00F564FA">
            <w:pPr>
              <w:tabs>
                <w:tab w:val="decimal" w:pos="1154"/>
              </w:tabs>
              <w:spacing w:line="240" w:lineRule="atLeast"/>
              <w:ind w:right="-169"/>
              <w:rPr>
                <w:rFonts w:cstheme="majorBidi"/>
                <w:sz w:val="18"/>
                <w:szCs w:val="18"/>
              </w:rPr>
            </w:pPr>
          </w:p>
        </w:tc>
      </w:tr>
      <w:tr w:rsidR="00F564FA" w:rsidRPr="00BA0C92" w14:paraId="55E921EF" w14:textId="77777777" w:rsidTr="00F564FA">
        <w:tc>
          <w:tcPr>
            <w:tcW w:w="2070" w:type="dxa"/>
            <w:vAlign w:val="bottom"/>
          </w:tcPr>
          <w:p w14:paraId="39622446" w14:textId="7472C9E7" w:rsidR="00F564FA" w:rsidRPr="00EC65EE" w:rsidRDefault="00F564FA" w:rsidP="00F564FA">
            <w:pPr>
              <w:spacing w:line="240" w:lineRule="atLeast"/>
              <w:ind w:left="-14" w:right="-18"/>
              <w:rPr>
                <w:rFonts w:cs="Times New Roman"/>
                <w:b/>
                <w:bCs/>
                <w:sz w:val="18"/>
                <w:szCs w:val="18"/>
              </w:rPr>
            </w:pPr>
            <w:r w:rsidRPr="00EC65EE">
              <w:rPr>
                <w:rFonts w:cs="Times New Roman"/>
                <w:b/>
                <w:bCs/>
                <w:i/>
                <w:iCs/>
                <w:sz w:val="18"/>
                <w:szCs w:val="18"/>
              </w:rPr>
              <w:lastRenderedPageBreak/>
              <w:t xml:space="preserve">Financial </w:t>
            </w:r>
            <w:r>
              <w:rPr>
                <w:rFonts w:cs="Times New Roman"/>
                <w:b/>
                <w:bCs/>
                <w:i/>
                <w:iCs/>
                <w:sz w:val="18"/>
                <w:szCs w:val="18"/>
              </w:rPr>
              <w:t>liabilitie</w:t>
            </w:r>
            <w:r w:rsidRPr="00EC65EE">
              <w:rPr>
                <w:rFonts w:cs="Times New Roman"/>
                <w:b/>
                <w:bCs/>
                <w:i/>
                <w:iCs/>
                <w:sz w:val="18"/>
                <w:szCs w:val="18"/>
              </w:rPr>
              <w:t>s</w:t>
            </w:r>
          </w:p>
        </w:tc>
        <w:tc>
          <w:tcPr>
            <w:tcW w:w="1620" w:type="dxa"/>
            <w:shd w:val="clear" w:color="auto" w:fill="auto"/>
            <w:vAlign w:val="bottom"/>
          </w:tcPr>
          <w:p w14:paraId="05165A6A" w14:textId="77777777" w:rsidR="00F564FA" w:rsidRPr="00552334" w:rsidRDefault="00F564FA" w:rsidP="00F564FA">
            <w:pPr>
              <w:tabs>
                <w:tab w:val="decimal" w:pos="1315"/>
              </w:tabs>
              <w:spacing w:line="240" w:lineRule="atLeast"/>
              <w:ind w:right="-169"/>
              <w:rPr>
                <w:b/>
                <w:bCs/>
                <w:sz w:val="18"/>
                <w:szCs w:val="18"/>
              </w:rPr>
            </w:pPr>
          </w:p>
        </w:tc>
        <w:tc>
          <w:tcPr>
            <w:tcW w:w="2160" w:type="dxa"/>
            <w:shd w:val="clear" w:color="auto" w:fill="auto"/>
            <w:vAlign w:val="bottom"/>
          </w:tcPr>
          <w:p w14:paraId="459744D6" w14:textId="77777777" w:rsidR="00F564FA" w:rsidRPr="00EC65EE" w:rsidRDefault="00F564FA" w:rsidP="00F564FA">
            <w:pPr>
              <w:spacing w:line="240" w:lineRule="atLeast"/>
              <w:ind w:left="70" w:right="-169"/>
              <w:rPr>
                <w:rFonts w:cs="Times New Roman"/>
                <w:b/>
                <w:bCs/>
                <w:sz w:val="18"/>
                <w:szCs w:val="18"/>
                <w:lang w:bidi="th-TH"/>
              </w:rPr>
            </w:pPr>
          </w:p>
        </w:tc>
        <w:tc>
          <w:tcPr>
            <w:tcW w:w="540" w:type="dxa"/>
            <w:shd w:val="clear" w:color="auto" w:fill="auto"/>
            <w:vAlign w:val="bottom"/>
          </w:tcPr>
          <w:p w14:paraId="5738A5A6" w14:textId="77777777" w:rsidR="00F564FA" w:rsidRPr="00EC65EE" w:rsidRDefault="00F564FA" w:rsidP="00F564FA">
            <w:pPr>
              <w:spacing w:line="240" w:lineRule="atLeast"/>
              <w:ind w:right="-169"/>
              <w:rPr>
                <w:rFonts w:cs="Times New Roman"/>
                <w:b/>
                <w:bCs/>
                <w:sz w:val="18"/>
                <w:szCs w:val="18"/>
                <w:lang w:bidi="th-TH"/>
              </w:rPr>
            </w:pPr>
          </w:p>
        </w:tc>
        <w:tc>
          <w:tcPr>
            <w:tcW w:w="1350" w:type="dxa"/>
            <w:shd w:val="clear" w:color="auto" w:fill="auto"/>
            <w:vAlign w:val="bottom"/>
          </w:tcPr>
          <w:p w14:paraId="3337BE54" w14:textId="77777777" w:rsidR="00F564FA" w:rsidRPr="00552334" w:rsidRDefault="00F564FA" w:rsidP="00F564FA">
            <w:pPr>
              <w:tabs>
                <w:tab w:val="decimal" w:pos="1110"/>
              </w:tabs>
              <w:spacing w:line="240" w:lineRule="atLeast"/>
              <w:ind w:right="-169"/>
              <w:rPr>
                <w:b/>
                <w:bCs/>
                <w:sz w:val="18"/>
                <w:szCs w:val="18"/>
              </w:rPr>
            </w:pPr>
          </w:p>
        </w:tc>
        <w:tc>
          <w:tcPr>
            <w:tcW w:w="1405" w:type="dxa"/>
            <w:shd w:val="clear" w:color="auto" w:fill="auto"/>
            <w:vAlign w:val="bottom"/>
          </w:tcPr>
          <w:p w14:paraId="7C8D5B01" w14:textId="77777777" w:rsidR="00F564FA" w:rsidRPr="00552334" w:rsidRDefault="00F564FA" w:rsidP="00F564FA">
            <w:pPr>
              <w:tabs>
                <w:tab w:val="decimal" w:pos="1154"/>
              </w:tabs>
              <w:spacing w:line="240" w:lineRule="atLeast"/>
              <w:ind w:right="-169"/>
              <w:rPr>
                <w:rFonts w:cstheme="majorBidi"/>
                <w:sz w:val="18"/>
                <w:szCs w:val="18"/>
              </w:rPr>
            </w:pPr>
          </w:p>
        </w:tc>
      </w:tr>
      <w:tr w:rsidR="00F564FA" w:rsidRPr="00BA0C92" w14:paraId="51BE9AA7" w14:textId="77777777" w:rsidTr="00F564FA">
        <w:tc>
          <w:tcPr>
            <w:tcW w:w="2070" w:type="dxa"/>
            <w:vAlign w:val="bottom"/>
          </w:tcPr>
          <w:p w14:paraId="17B2A3CD" w14:textId="72B89A6D" w:rsidR="00F564FA" w:rsidRPr="00EC65EE" w:rsidRDefault="00F564FA" w:rsidP="00F564FA">
            <w:pPr>
              <w:spacing w:line="240" w:lineRule="atLeast"/>
              <w:ind w:left="-14" w:right="-18"/>
              <w:rPr>
                <w:rFonts w:cs="Times New Roman"/>
                <w:b/>
                <w:bCs/>
                <w:sz w:val="18"/>
                <w:szCs w:val="18"/>
              </w:rPr>
            </w:pPr>
            <w:r>
              <w:rPr>
                <w:rFonts w:cs="Times New Roman"/>
                <w:sz w:val="18"/>
                <w:szCs w:val="18"/>
              </w:rPr>
              <w:t>Derivative liabilities</w:t>
            </w:r>
          </w:p>
        </w:tc>
        <w:tc>
          <w:tcPr>
            <w:tcW w:w="1620" w:type="dxa"/>
            <w:shd w:val="clear" w:color="auto" w:fill="auto"/>
            <w:vAlign w:val="bottom"/>
          </w:tcPr>
          <w:p w14:paraId="3B42B5AE" w14:textId="2F093D03" w:rsidR="00F564FA" w:rsidRPr="0093239C" w:rsidRDefault="00F564FA" w:rsidP="0011656D">
            <w:pPr>
              <w:tabs>
                <w:tab w:val="decimal" w:pos="1315"/>
              </w:tabs>
              <w:spacing w:line="240" w:lineRule="atLeast"/>
              <w:ind w:right="-169"/>
              <w:rPr>
                <w:sz w:val="18"/>
                <w:szCs w:val="18"/>
              </w:rPr>
            </w:pPr>
            <w:r>
              <w:rPr>
                <w:sz w:val="18"/>
                <w:szCs w:val="18"/>
              </w:rPr>
              <w:t>152</w:t>
            </w:r>
            <w:r w:rsidRPr="00EC65EE">
              <w:rPr>
                <w:sz w:val="18"/>
                <w:szCs w:val="18"/>
              </w:rPr>
              <w:t>,</w:t>
            </w:r>
            <w:r w:rsidRPr="0093239C">
              <w:rPr>
                <w:sz w:val="18"/>
                <w:szCs w:val="18"/>
              </w:rPr>
              <w:t>106</w:t>
            </w:r>
          </w:p>
        </w:tc>
        <w:tc>
          <w:tcPr>
            <w:tcW w:w="2160" w:type="dxa"/>
            <w:shd w:val="clear" w:color="auto" w:fill="auto"/>
            <w:vAlign w:val="bottom"/>
          </w:tcPr>
          <w:p w14:paraId="0940B59F" w14:textId="107667D8" w:rsidR="00F564FA" w:rsidRPr="00EC65EE" w:rsidRDefault="00F564FA" w:rsidP="0083440B">
            <w:pPr>
              <w:tabs>
                <w:tab w:val="left" w:pos="0"/>
              </w:tabs>
              <w:spacing w:line="240" w:lineRule="atLeast"/>
              <w:ind w:left="-110" w:right="-113"/>
              <w:jc w:val="center"/>
              <w:rPr>
                <w:rFonts w:cs="Times New Roman"/>
                <w:b/>
                <w:bCs/>
                <w:sz w:val="18"/>
                <w:szCs w:val="18"/>
                <w:lang w:bidi="th-TH"/>
              </w:rPr>
            </w:pPr>
            <w:r>
              <w:rPr>
                <w:rFonts w:cs="Times New Roman"/>
                <w:sz w:val="18"/>
                <w:szCs w:val="18"/>
              </w:rPr>
              <w:t>Derivative liabilities</w:t>
            </w:r>
          </w:p>
        </w:tc>
        <w:tc>
          <w:tcPr>
            <w:tcW w:w="540" w:type="dxa"/>
            <w:shd w:val="clear" w:color="auto" w:fill="auto"/>
            <w:vAlign w:val="bottom"/>
          </w:tcPr>
          <w:p w14:paraId="12844D56" w14:textId="297A9573" w:rsidR="00F564FA" w:rsidRPr="00EC65EE" w:rsidRDefault="00F564FA" w:rsidP="00F564FA">
            <w:pPr>
              <w:spacing w:line="240" w:lineRule="atLeast"/>
              <w:ind w:right="-169"/>
              <w:rPr>
                <w:rFonts w:cs="Times New Roman"/>
                <w:b/>
                <w:bCs/>
                <w:sz w:val="18"/>
                <w:szCs w:val="18"/>
                <w:lang w:bidi="th-TH"/>
              </w:rPr>
            </w:pPr>
            <w:r>
              <w:rPr>
                <w:rFonts w:cs="Times New Roman"/>
                <w:i/>
                <w:iCs/>
                <w:sz w:val="18"/>
                <w:szCs w:val="18"/>
                <w:lang w:bidi="th-TH"/>
              </w:rPr>
              <w:t>10</w:t>
            </w:r>
          </w:p>
        </w:tc>
        <w:tc>
          <w:tcPr>
            <w:tcW w:w="1350" w:type="dxa"/>
            <w:shd w:val="clear" w:color="auto" w:fill="auto"/>
            <w:vAlign w:val="bottom"/>
          </w:tcPr>
          <w:p w14:paraId="78979509" w14:textId="5EC4174B" w:rsidR="00F564FA" w:rsidRPr="00552334" w:rsidRDefault="00F564FA" w:rsidP="0011656D">
            <w:pPr>
              <w:tabs>
                <w:tab w:val="decimal" w:pos="1110"/>
              </w:tabs>
              <w:spacing w:line="240" w:lineRule="atLeast"/>
              <w:ind w:right="-169"/>
              <w:rPr>
                <w:b/>
                <w:bCs/>
                <w:sz w:val="18"/>
                <w:szCs w:val="18"/>
              </w:rPr>
            </w:pPr>
            <w:r>
              <w:rPr>
                <w:sz w:val="18"/>
                <w:szCs w:val="18"/>
              </w:rPr>
              <w:t>152</w:t>
            </w:r>
            <w:r w:rsidRPr="00EC65EE">
              <w:rPr>
                <w:sz w:val="18"/>
                <w:szCs w:val="18"/>
              </w:rPr>
              <w:t>,</w:t>
            </w:r>
            <w:r>
              <w:rPr>
                <w:rFonts w:cs="Times New Roman"/>
                <w:sz w:val="18"/>
                <w:szCs w:val="18"/>
              </w:rPr>
              <w:t>106</w:t>
            </w:r>
          </w:p>
        </w:tc>
        <w:tc>
          <w:tcPr>
            <w:tcW w:w="1405" w:type="dxa"/>
            <w:shd w:val="clear" w:color="auto" w:fill="auto"/>
            <w:vAlign w:val="bottom"/>
          </w:tcPr>
          <w:p w14:paraId="6A3D6E55" w14:textId="23BE9321" w:rsidR="00F564FA" w:rsidRPr="00552334" w:rsidRDefault="00F564FA" w:rsidP="0011656D">
            <w:pPr>
              <w:tabs>
                <w:tab w:val="decimal" w:pos="1154"/>
              </w:tabs>
              <w:spacing w:line="240" w:lineRule="atLeast"/>
              <w:ind w:right="-169"/>
              <w:rPr>
                <w:rFonts w:cstheme="majorBidi"/>
                <w:sz w:val="18"/>
                <w:szCs w:val="18"/>
              </w:rPr>
            </w:pPr>
            <w:r>
              <w:rPr>
                <w:sz w:val="18"/>
                <w:szCs w:val="18"/>
              </w:rPr>
              <w:t>-</w:t>
            </w:r>
          </w:p>
        </w:tc>
      </w:tr>
      <w:tr w:rsidR="00F564FA" w:rsidRPr="00BA0C92" w14:paraId="30861941" w14:textId="77777777" w:rsidTr="00F564FA">
        <w:tc>
          <w:tcPr>
            <w:tcW w:w="2070" w:type="dxa"/>
            <w:vAlign w:val="bottom"/>
          </w:tcPr>
          <w:p w14:paraId="54589850" w14:textId="611F2EA1" w:rsidR="00F564FA" w:rsidRPr="00EC65EE" w:rsidRDefault="00F564FA" w:rsidP="00F564FA">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65D81040" w14:textId="044CC7EF" w:rsidR="00F564FA" w:rsidRPr="00552334" w:rsidRDefault="00F564FA" w:rsidP="0093239C">
            <w:pPr>
              <w:pBdr>
                <w:top w:val="single" w:sz="4" w:space="1" w:color="auto"/>
                <w:bottom w:val="double" w:sz="4" w:space="1" w:color="auto"/>
              </w:pBdr>
              <w:tabs>
                <w:tab w:val="decimal" w:pos="1315"/>
              </w:tabs>
              <w:spacing w:line="240" w:lineRule="atLeast"/>
              <w:ind w:right="-169"/>
              <w:rPr>
                <w:b/>
                <w:bCs/>
                <w:sz w:val="18"/>
                <w:szCs w:val="18"/>
              </w:rPr>
            </w:pPr>
            <w:r>
              <w:rPr>
                <w:b/>
                <w:bCs/>
                <w:sz w:val="18"/>
                <w:szCs w:val="18"/>
              </w:rPr>
              <w:t>152,106</w:t>
            </w:r>
          </w:p>
        </w:tc>
        <w:tc>
          <w:tcPr>
            <w:tcW w:w="2160" w:type="dxa"/>
            <w:shd w:val="clear" w:color="auto" w:fill="auto"/>
            <w:vAlign w:val="bottom"/>
          </w:tcPr>
          <w:p w14:paraId="2CF44343" w14:textId="77777777" w:rsidR="00F564FA" w:rsidRPr="00EC65EE" w:rsidRDefault="00F564FA" w:rsidP="00F564FA">
            <w:pPr>
              <w:spacing w:line="240" w:lineRule="atLeast"/>
              <w:ind w:left="70" w:right="-169"/>
              <w:rPr>
                <w:rFonts w:cs="Times New Roman"/>
                <w:b/>
                <w:bCs/>
                <w:sz w:val="18"/>
                <w:szCs w:val="18"/>
                <w:lang w:bidi="th-TH"/>
              </w:rPr>
            </w:pPr>
          </w:p>
        </w:tc>
        <w:tc>
          <w:tcPr>
            <w:tcW w:w="540" w:type="dxa"/>
            <w:shd w:val="clear" w:color="auto" w:fill="auto"/>
            <w:vAlign w:val="bottom"/>
          </w:tcPr>
          <w:p w14:paraId="31C53D47" w14:textId="77777777" w:rsidR="00F564FA" w:rsidRPr="00EC65EE" w:rsidRDefault="00F564FA" w:rsidP="00F564FA">
            <w:pPr>
              <w:spacing w:line="240" w:lineRule="atLeast"/>
              <w:ind w:right="-169"/>
              <w:rPr>
                <w:rFonts w:cs="Times New Roman"/>
                <w:b/>
                <w:bCs/>
                <w:sz w:val="18"/>
                <w:szCs w:val="18"/>
                <w:lang w:bidi="th-TH"/>
              </w:rPr>
            </w:pPr>
          </w:p>
        </w:tc>
        <w:tc>
          <w:tcPr>
            <w:tcW w:w="1350" w:type="dxa"/>
            <w:shd w:val="clear" w:color="auto" w:fill="auto"/>
            <w:vAlign w:val="bottom"/>
          </w:tcPr>
          <w:p w14:paraId="76CCA1C2" w14:textId="109ECF74" w:rsidR="00F564FA" w:rsidRPr="00552334" w:rsidRDefault="00F564FA" w:rsidP="0093239C">
            <w:pPr>
              <w:pBdr>
                <w:top w:val="single" w:sz="4" w:space="1" w:color="auto"/>
                <w:bottom w:val="double" w:sz="4" w:space="1" w:color="auto"/>
              </w:pBdr>
              <w:tabs>
                <w:tab w:val="decimal" w:pos="1110"/>
              </w:tabs>
              <w:spacing w:line="240" w:lineRule="atLeast"/>
              <w:ind w:right="-169"/>
              <w:rPr>
                <w:b/>
                <w:bCs/>
                <w:sz w:val="18"/>
                <w:szCs w:val="18"/>
              </w:rPr>
            </w:pPr>
            <w:r>
              <w:rPr>
                <w:b/>
                <w:bCs/>
                <w:sz w:val="18"/>
                <w:szCs w:val="18"/>
              </w:rPr>
              <w:t>152,106</w:t>
            </w:r>
          </w:p>
        </w:tc>
        <w:tc>
          <w:tcPr>
            <w:tcW w:w="1405" w:type="dxa"/>
            <w:shd w:val="clear" w:color="auto" w:fill="auto"/>
            <w:vAlign w:val="bottom"/>
          </w:tcPr>
          <w:p w14:paraId="23668EEF" w14:textId="37894E63" w:rsidR="00F564FA" w:rsidRPr="00552334" w:rsidRDefault="00F564FA" w:rsidP="0093239C">
            <w:pPr>
              <w:pBdr>
                <w:top w:val="single" w:sz="4" w:space="1" w:color="auto"/>
                <w:bottom w:val="double" w:sz="4" w:space="1" w:color="auto"/>
              </w:pBdr>
              <w:tabs>
                <w:tab w:val="decimal" w:pos="1154"/>
              </w:tabs>
              <w:spacing w:line="240" w:lineRule="atLeast"/>
              <w:ind w:right="-169"/>
              <w:rPr>
                <w:rFonts w:cstheme="majorBidi"/>
                <w:sz w:val="18"/>
                <w:szCs w:val="18"/>
              </w:rPr>
            </w:pPr>
            <w:r>
              <w:rPr>
                <w:rFonts w:cstheme="majorBidi"/>
                <w:b/>
                <w:bCs/>
                <w:sz w:val="18"/>
                <w:szCs w:val="18"/>
              </w:rPr>
              <w:t>-</w:t>
            </w:r>
          </w:p>
        </w:tc>
      </w:tr>
      <w:tr w:rsidR="00F564FA" w:rsidRPr="00BA0C92" w14:paraId="1D38A643" w14:textId="77777777" w:rsidTr="00F564FA">
        <w:tc>
          <w:tcPr>
            <w:tcW w:w="2070" w:type="dxa"/>
            <w:vAlign w:val="bottom"/>
          </w:tcPr>
          <w:p w14:paraId="7053A4EB" w14:textId="77777777" w:rsidR="00F564FA" w:rsidRPr="00EC65EE" w:rsidRDefault="00F564FA" w:rsidP="00F564FA">
            <w:pPr>
              <w:spacing w:line="240" w:lineRule="atLeast"/>
              <w:ind w:left="-14" w:right="-18"/>
              <w:rPr>
                <w:rFonts w:cs="Times New Roman"/>
                <w:b/>
                <w:bCs/>
                <w:sz w:val="18"/>
                <w:szCs w:val="18"/>
              </w:rPr>
            </w:pPr>
          </w:p>
        </w:tc>
        <w:tc>
          <w:tcPr>
            <w:tcW w:w="1620" w:type="dxa"/>
            <w:shd w:val="clear" w:color="auto" w:fill="auto"/>
            <w:vAlign w:val="bottom"/>
          </w:tcPr>
          <w:p w14:paraId="53EAC487" w14:textId="77777777" w:rsidR="00F564FA" w:rsidRPr="00552334" w:rsidRDefault="00F564FA" w:rsidP="00F564FA">
            <w:pPr>
              <w:tabs>
                <w:tab w:val="decimal" w:pos="1315"/>
              </w:tabs>
              <w:spacing w:line="240" w:lineRule="atLeast"/>
              <w:ind w:right="-169"/>
              <w:rPr>
                <w:b/>
                <w:bCs/>
                <w:sz w:val="18"/>
                <w:szCs w:val="18"/>
              </w:rPr>
            </w:pPr>
          </w:p>
        </w:tc>
        <w:tc>
          <w:tcPr>
            <w:tcW w:w="2160" w:type="dxa"/>
            <w:shd w:val="clear" w:color="auto" w:fill="auto"/>
            <w:vAlign w:val="bottom"/>
          </w:tcPr>
          <w:p w14:paraId="7082644E" w14:textId="77777777" w:rsidR="00F564FA" w:rsidRPr="00EC65EE" w:rsidRDefault="00F564FA" w:rsidP="00F564FA">
            <w:pPr>
              <w:spacing w:line="240" w:lineRule="atLeast"/>
              <w:ind w:left="70" w:right="-169"/>
              <w:rPr>
                <w:rFonts w:cs="Times New Roman"/>
                <w:b/>
                <w:bCs/>
                <w:sz w:val="18"/>
                <w:szCs w:val="18"/>
                <w:lang w:bidi="th-TH"/>
              </w:rPr>
            </w:pPr>
          </w:p>
        </w:tc>
        <w:tc>
          <w:tcPr>
            <w:tcW w:w="540" w:type="dxa"/>
            <w:shd w:val="clear" w:color="auto" w:fill="auto"/>
            <w:vAlign w:val="bottom"/>
          </w:tcPr>
          <w:p w14:paraId="554EE870" w14:textId="77777777" w:rsidR="00F564FA" w:rsidRPr="00EC65EE" w:rsidRDefault="00F564FA" w:rsidP="00F564FA">
            <w:pPr>
              <w:spacing w:line="240" w:lineRule="atLeast"/>
              <w:ind w:right="-169"/>
              <w:rPr>
                <w:rFonts w:cs="Times New Roman"/>
                <w:b/>
                <w:bCs/>
                <w:sz w:val="18"/>
                <w:szCs w:val="18"/>
                <w:lang w:bidi="th-TH"/>
              </w:rPr>
            </w:pPr>
          </w:p>
        </w:tc>
        <w:tc>
          <w:tcPr>
            <w:tcW w:w="1350" w:type="dxa"/>
            <w:shd w:val="clear" w:color="auto" w:fill="auto"/>
            <w:vAlign w:val="bottom"/>
          </w:tcPr>
          <w:p w14:paraId="4F38044D" w14:textId="77777777" w:rsidR="00F564FA" w:rsidRPr="00552334" w:rsidRDefault="00F564FA" w:rsidP="00F564FA">
            <w:pPr>
              <w:tabs>
                <w:tab w:val="decimal" w:pos="1110"/>
              </w:tabs>
              <w:spacing w:line="240" w:lineRule="atLeast"/>
              <w:ind w:right="-169"/>
              <w:rPr>
                <w:b/>
                <w:bCs/>
                <w:sz w:val="18"/>
                <w:szCs w:val="18"/>
              </w:rPr>
            </w:pPr>
          </w:p>
        </w:tc>
        <w:tc>
          <w:tcPr>
            <w:tcW w:w="1405" w:type="dxa"/>
            <w:shd w:val="clear" w:color="auto" w:fill="auto"/>
            <w:vAlign w:val="bottom"/>
          </w:tcPr>
          <w:p w14:paraId="3309E23A" w14:textId="77777777" w:rsidR="00F564FA" w:rsidRPr="00552334" w:rsidRDefault="00F564FA" w:rsidP="00F564FA">
            <w:pPr>
              <w:tabs>
                <w:tab w:val="decimal" w:pos="1154"/>
              </w:tabs>
              <w:spacing w:line="240" w:lineRule="atLeast"/>
              <w:ind w:right="-169"/>
              <w:rPr>
                <w:rFonts w:cstheme="majorBidi"/>
                <w:sz w:val="18"/>
                <w:szCs w:val="18"/>
              </w:rPr>
            </w:pPr>
          </w:p>
        </w:tc>
      </w:tr>
    </w:tbl>
    <w:p w14:paraId="7B71FC72" w14:textId="46B001D1" w:rsidR="001F35C4" w:rsidRDefault="001F35C4">
      <w:pPr>
        <w:rPr>
          <w:rFonts w:cs="Times New Roman"/>
          <w:sz w:val="18"/>
          <w:szCs w:val="18"/>
        </w:rPr>
      </w:pP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170357" w:rsidRPr="00BA0C92" w14:paraId="594045B6" w14:textId="77777777" w:rsidTr="00080F43">
        <w:tc>
          <w:tcPr>
            <w:tcW w:w="2070" w:type="dxa"/>
            <w:vAlign w:val="bottom"/>
          </w:tcPr>
          <w:p w14:paraId="450AD7DA" w14:textId="77777777" w:rsidR="00170357" w:rsidRPr="00EC65EE" w:rsidRDefault="00170357" w:rsidP="00080F43">
            <w:pPr>
              <w:spacing w:line="240" w:lineRule="atLeast"/>
              <w:ind w:left="-14" w:right="-18"/>
              <w:rPr>
                <w:rFonts w:cs="Times New Roman"/>
                <w:b/>
                <w:bCs/>
                <w:i/>
                <w:iCs/>
                <w:sz w:val="18"/>
                <w:szCs w:val="18"/>
              </w:rPr>
            </w:pPr>
          </w:p>
        </w:tc>
        <w:tc>
          <w:tcPr>
            <w:tcW w:w="7075" w:type="dxa"/>
            <w:gridSpan w:val="5"/>
            <w:vAlign w:val="bottom"/>
          </w:tcPr>
          <w:p w14:paraId="4C079086" w14:textId="77777777" w:rsidR="00170357" w:rsidRPr="00EC65EE" w:rsidRDefault="00170357" w:rsidP="00080F43">
            <w:pPr>
              <w:spacing w:line="240" w:lineRule="atLeast"/>
              <w:ind w:left="-108" w:right="-108"/>
              <w:jc w:val="center"/>
              <w:rPr>
                <w:rFonts w:cs="Times New Roman"/>
                <w:sz w:val="18"/>
                <w:szCs w:val="18"/>
              </w:rPr>
            </w:pPr>
            <w:r w:rsidRPr="00EC65EE">
              <w:rPr>
                <w:rFonts w:cs="Times New Roman"/>
                <w:b/>
                <w:bCs/>
                <w:sz w:val="18"/>
                <w:szCs w:val="18"/>
                <w:lang w:bidi="th-TH"/>
              </w:rPr>
              <w:t>The Bank</w:t>
            </w:r>
          </w:p>
        </w:tc>
      </w:tr>
      <w:tr w:rsidR="00170357" w:rsidRPr="00BA0C92" w14:paraId="45836FAA" w14:textId="77777777" w:rsidTr="00080F43">
        <w:tc>
          <w:tcPr>
            <w:tcW w:w="2070" w:type="dxa"/>
            <w:vAlign w:val="bottom"/>
          </w:tcPr>
          <w:p w14:paraId="11BF3993" w14:textId="77777777" w:rsidR="00170357" w:rsidRPr="00EC65EE" w:rsidRDefault="00170357" w:rsidP="00080F43">
            <w:pPr>
              <w:spacing w:line="240" w:lineRule="atLeast"/>
              <w:ind w:left="-14" w:right="-18"/>
              <w:rPr>
                <w:rFonts w:cs="Times New Roman"/>
                <w:b/>
                <w:bCs/>
                <w:i/>
                <w:iCs/>
                <w:sz w:val="18"/>
                <w:szCs w:val="18"/>
              </w:rPr>
            </w:pPr>
          </w:p>
        </w:tc>
        <w:tc>
          <w:tcPr>
            <w:tcW w:w="7075" w:type="dxa"/>
            <w:gridSpan w:val="5"/>
            <w:vAlign w:val="bottom"/>
          </w:tcPr>
          <w:p w14:paraId="701089CD" w14:textId="77777777" w:rsidR="00170357" w:rsidRPr="00EC65EE" w:rsidRDefault="00170357" w:rsidP="00080F43">
            <w:pPr>
              <w:spacing w:line="240" w:lineRule="atLeast"/>
              <w:ind w:left="-108" w:right="-108"/>
              <w:jc w:val="center"/>
              <w:rPr>
                <w:rFonts w:cs="Times New Roman"/>
                <w:sz w:val="18"/>
                <w:szCs w:val="18"/>
                <w:lang w:bidi="th-TH"/>
              </w:rPr>
            </w:pPr>
            <w:r w:rsidRPr="00EC65EE">
              <w:rPr>
                <w:rFonts w:cs="Times New Roman"/>
                <w:sz w:val="18"/>
                <w:szCs w:val="18"/>
                <w:lang w:bidi="th-TH"/>
              </w:rPr>
              <w:t>2022</w:t>
            </w:r>
          </w:p>
        </w:tc>
      </w:tr>
      <w:tr w:rsidR="00170357" w:rsidRPr="00BA0C92" w14:paraId="588E8EFA" w14:textId="77777777" w:rsidTr="00080F43">
        <w:tc>
          <w:tcPr>
            <w:tcW w:w="2070" w:type="dxa"/>
            <w:vAlign w:val="bottom"/>
          </w:tcPr>
          <w:p w14:paraId="5E5F9FB4" w14:textId="77777777" w:rsidR="00170357" w:rsidRPr="00EC65EE" w:rsidRDefault="00170357" w:rsidP="00080F43">
            <w:pPr>
              <w:spacing w:line="240" w:lineRule="atLeast"/>
              <w:ind w:left="-14" w:right="-18"/>
              <w:rPr>
                <w:rFonts w:cs="Times New Roman"/>
                <w:b/>
                <w:bCs/>
                <w:i/>
                <w:iCs/>
                <w:sz w:val="18"/>
                <w:szCs w:val="18"/>
              </w:rPr>
            </w:pPr>
          </w:p>
        </w:tc>
        <w:tc>
          <w:tcPr>
            <w:tcW w:w="1620" w:type="dxa"/>
          </w:tcPr>
          <w:p w14:paraId="157E9928" w14:textId="77777777" w:rsidR="00170357" w:rsidRPr="00EC65EE" w:rsidRDefault="00170357" w:rsidP="00080F43">
            <w:pPr>
              <w:spacing w:line="240" w:lineRule="atLeast"/>
              <w:ind w:left="-117" w:right="-113"/>
              <w:jc w:val="center"/>
              <w:rPr>
                <w:rFonts w:cs="Times New Roman"/>
                <w:sz w:val="18"/>
                <w:szCs w:val="18"/>
              </w:rPr>
            </w:pPr>
          </w:p>
        </w:tc>
        <w:tc>
          <w:tcPr>
            <w:tcW w:w="2160" w:type="dxa"/>
          </w:tcPr>
          <w:p w14:paraId="34C64210" w14:textId="77777777" w:rsidR="00170357" w:rsidRPr="00EC65EE" w:rsidRDefault="00170357" w:rsidP="00080F43">
            <w:pPr>
              <w:spacing w:line="240" w:lineRule="atLeast"/>
              <w:ind w:left="-117" w:right="-113"/>
              <w:jc w:val="center"/>
              <w:rPr>
                <w:rFonts w:cs="Times New Roman"/>
                <w:sz w:val="18"/>
                <w:szCs w:val="18"/>
              </w:rPr>
            </w:pPr>
          </w:p>
        </w:tc>
        <w:tc>
          <w:tcPr>
            <w:tcW w:w="540" w:type="dxa"/>
          </w:tcPr>
          <w:p w14:paraId="34E131EF" w14:textId="77777777" w:rsidR="00170357" w:rsidRPr="00EC65EE" w:rsidRDefault="00170357" w:rsidP="00080F43">
            <w:pPr>
              <w:spacing w:line="240" w:lineRule="atLeast"/>
              <w:ind w:left="-117" w:right="-113"/>
              <w:jc w:val="center"/>
              <w:rPr>
                <w:rFonts w:cs="Times New Roman"/>
                <w:sz w:val="18"/>
                <w:szCs w:val="18"/>
              </w:rPr>
            </w:pPr>
          </w:p>
        </w:tc>
        <w:tc>
          <w:tcPr>
            <w:tcW w:w="1350" w:type="dxa"/>
          </w:tcPr>
          <w:p w14:paraId="3E457AA9" w14:textId="77777777" w:rsidR="00170357" w:rsidRPr="00EC65EE" w:rsidRDefault="00170357" w:rsidP="00080F43">
            <w:pPr>
              <w:spacing w:line="240" w:lineRule="atLeast"/>
              <w:ind w:left="-117" w:right="-113"/>
              <w:jc w:val="center"/>
              <w:rPr>
                <w:rFonts w:cs="Times New Roman"/>
                <w:sz w:val="18"/>
                <w:szCs w:val="18"/>
              </w:rPr>
            </w:pPr>
          </w:p>
        </w:tc>
        <w:tc>
          <w:tcPr>
            <w:tcW w:w="1405" w:type="dxa"/>
          </w:tcPr>
          <w:p w14:paraId="0A7F8143" w14:textId="77777777" w:rsidR="00170357" w:rsidRPr="00EC65EE" w:rsidRDefault="00170357" w:rsidP="00080F43">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170357" w:rsidRPr="00BA0C92" w14:paraId="33DD7D12" w14:textId="77777777" w:rsidTr="00080F43">
        <w:tc>
          <w:tcPr>
            <w:tcW w:w="2070" w:type="dxa"/>
            <w:vAlign w:val="bottom"/>
          </w:tcPr>
          <w:p w14:paraId="700FEA07" w14:textId="77777777" w:rsidR="00170357" w:rsidRPr="00EC65EE" w:rsidRDefault="00170357" w:rsidP="00080F43">
            <w:pPr>
              <w:spacing w:line="240" w:lineRule="atLeast"/>
              <w:ind w:left="-14" w:right="-18"/>
              <w:rPr>
                <w:rFonts w:cs="Times New Roman"/>
                <w:b/>
                <w:bCs/>
                <w:i/>
                <w:iCs/>
                <w:sz w:val="18"/>
                <w:szCs w:val="18"/>
              </w:rPr>
            </w:pPr>
          </w:p>
        </w:tc>
        <w:tc>
          <w:tcPr>
            <w:tcW w:w="1620" w:type="dxa"/>
          </w:tcPr>
          <w:p w14:paraId="2D920D40" w14:textId="77777777" w:rsidR="00170357" w:rsidRPr="00EC65EE" w:rsidRDefault="00170357" w:rsidP="00080F43">
            <w:pPr>
              <w:spacing w:line="240" w:lineRule="atLeast"/>
              <w:ind w:left="-117" w:right="-113"/>
              <w:jc w:val="center"/>
              <w:rPr>
                <w:rFonts w:cs="Times New Roman"/>
                <w:sz w:val="18"/>
                <w:szCs w:val="18"/>
              </w:rPr>
            </w:pPr>
          </w:p>
        </w:tc>
        <w:tc>
          <w:tcPr>
            <w:tcW w:w="2160" w:type="dxa"/>
          </w:tcPr>
          <w:p w14:paraId="571309B8" w14:textId="77777777" w:rsidR="00170357" w:rsidRPr="00EC65EE" w:rsidRDefault="00170357" w:rsidP="00080F43">
            <w:pPr>
              <w:spacing w:line="240" w:lineRule="atLeast"/>
              <w:ind w:left="-117" w:right="-113"/>
              <w:jc w:val="center"/>
              <w:rPr>
                <w:rFonts w:cs="Times New Roman"/>
                <w:sz w:val="18"/>
                <w:szCs w:val="18"/>
              </w:rPr>
            </w:pPr>
          </w:p>
        </w:tc>
        <w:tc>
          <w:tcPr>
            <w:tcW w:w="540" w:type="dxa"/>
          </w:tcPr>
          <w:p w14:paraId="1068BDE6" w14:textId="77777777" w:rsidR="00170357" w:rsidRPr="00EC65EE" w:rsidRDefault="00170357" w:rsidP="00080F43">
            <w:pPr>
              <w:spacing w:line="240" w:lineRule="atLeast"/>
              <w:ind w:left="-117" w:right="-113"/>
              <w:jc w:val="center"/>
              <w:rPr>
                <w:rFonts w:cs="Times New Roman"/>
                <w:sz w:val="18"/>
                <w:szCs w:val="18"/>
              </w:rPr>
            </w:pPr>
          </w:p>
        </w:tc>
        <w:tc>
          <w:tcPr>
            <w:tcW w:w="1350" w:type="dxa"/>
          </w:tcPr>
          <w:p w14:paraId="1D49E32B" w14:textId="77777777" w:rsidR="00170357" w:rsidRPr="00EC65EE" w:rsidRDefault="00170357" w:rsidP="00080F43">
            <w:pPr>
              <w:spacing w:line="240" w:lineRule="atLeast"/>
              <w:ind w:left="-117" w:right="-113"/>
              <w:jc w:val="center"/>
              <w:rPr>
                <w:rFonts w:cs="Times New Roman"/>
                <w:sz w:val="18"/>
                <w:szCs w:val="18"/>
              </w:rPr>
            </w:pPr>
          </w:p>
        </w:tc>
        <w:tc>
          <w:tcPr>
            <w:tcW w:w="1405" w:type="dxa"/>
          </w:tcPr>
          <w:p w14:paraId="369CAE75" w14:textId="77777777" w:rsidR="00170357" w:rsidRPr="00EC65EE" w:rsidRDefault="00170357" w:rsidP="00080F43">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170357" w:rsidRPr="00BA0C92" w14:paraId="751D5E81" w14:textId="77777777" w:rsidTr="00080F43">
        <w:tc>
          <w:tcPr>
            <w:tcW w:w="2070" w:type="dxa"/>
            <w:vAlign w:val="bottom"/>
          </w:tcPr>
          <w:p w14:paraId="5313E8B7" w14:textId="77777777" w:rsidR="00170357" w:rsidRPr="00EC65EE" w:rsidRDefault="00170357" w:rsidP="00080F43">
            <w:pPr>
              <w:spacing w:line="240" w:lineRule="atLeast"/>
              <w:ind w:left="-14" w:right="-18"/>
              <w:rPr>
                <w:rFonts w:cs="Times New Roman"/>
                <w:b/>
                <w:bCs/>
                <w:i/>
                <w:iCs/>
                <w:sz w:val="18"/>
                <w:szCs w:val="18"/>
              </w:rPr>
            </w:pPr>
          </w:p>
        </w:tc>
        <w:tc>
          <w:tcPr>
            <w:tcW w:w="1620" w:type="dxa"/>
          </w:tcPr>
          <w:p w14:paraId="3DD391C4"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788BEB82" w14:textId="77777777" w:rsidR="00170357" w:rsidRPr="00EC65EE" w:rsidRDefault="00170357" w:rsidP="00080F43">
            <w:pPr>
              <w:spacing w:line="240" w:lineRule="atLeast"/>
              <w:ind w:left="-117" w:right="-113"/>
              <w:jc w:val="center"/>
              <w:rPr>
                <w:rFonts w:cs="Times New Roman"/>
                <w:sz w:val="18"/>
                <w:szCs w:val="18"/>
              </w:rPr>
            </w:pPr>
          </w:p>
        </w:tc>
        <w:tc>
          <w:tcPr>
            <w:tcW w:w="540" w:type="dxa"/>
          </w:tcPr>
          <w:p w14:paraId="2AD6DC3B" w14:textId="77777777" w:rsidR="00170357" w:rsidRPr="00EC65EE" w:rsidRDefault="00170357" w:rsidP="00080F43">
            <w:pPr>
              <w:spacing w:line="240" w:lineRule="atLeast"/>
              <w:ind w:left="-117" w:right="-113"/>
              <w:jc w:val="center"/>
              <w:rPr>
                <w:rFonts w:cs="Times New Roman"/>
                <w:sz w:val="18"/>
                <w:szCs w:val="18"/>
              </w:rPr>
            </w:pPr>
          </w:p>
        </w:tc>
        <w:tc>
          <w:tcPr>
            <w:tcW w:w="1350" w:type="dxa"/>
          </w:tcPr>
          <w:p w14:paraId="0FCB7C9B"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0C78107E" w14:textId="77777777" w:rsidR="00170357" w:rsidRPr="00EC65EE" w:rsidRDefault="00170357" w:rsidP="00080F43">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170357" w:rsidRPr="00BA0C92" w14:paraId="7ED5AD17" w14:textId="77777777" w:rsidTr="00080F43">
        <w:tc>
          <w:tcPr>
            <w:tcW w:w="2070" w:type="dxa"/>
            <w:vAlign w:val="bottom"/>
          </w:tcPr>
          <w:p w14:paraId="02BF6591" w14:textId="77777777" w:rsidR="00170357" w:rsidRPr="00EC65EE" w:rsidRDefault="00170357" w:rsidP="00080F43">
            <w:pPr>
              <w:spacing w:line="240" w:lineRule="atLeast"/>
              <w:ind w:left="-14" w:right="-18"/>
              <w:rPr>
                <w:rFonts w:cs="Times New Roman"/>
                <w:b/>
                <w:bCs/>
                <w:i/>
                <w:iCs/>
                <w:sz w:val="18"/>
                <w:szCs w:val="18"/>
              </w:rPr>
            </w:pPr>
          </w:p>
        </w:tc>
        <w:tc>
          <w:tcPr>
            <w:tcW w:w="1620" w:type="dxa"/>
          </w:tcPr>
          <w:p w14:paraId="03A811F8"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61C6039A" w14:textId="77777777" w:rsidR="00170357" w:rsidRPr="00EC65EE" w:rsidRDefault="00170357" w:rsidP="00080F43">
            <w:pPr>
              <w:spacing w:line="240" w:lineRule="atLeast"/>
              <w:ind w:left="-117" w:right="-113"/>
              <w:jc w:val="center"/>
              <w:rPr>
                <w:rFonts w:cs="Times New Roman"/>
                <w:sz w:val="18"/>
                <w:szCs w:val="18"/>
              </w:rPr>
            </w:pPr>
          </w:p>
        </w:tc>
        <w:tc>
          <w:tcPr>
            <w:tcW w:w="540" w:type="dxa"/>
          </w:tcPr>
          <w:p w14:paraId="048517BC" w14:textId="77777777" w:rsidR="00170357" w:rsidRPr="00EC65EE" w:rsidRDefault="00170357" w:rsidP="00080F43">
            <w:pPr>
              <w:spacing w:line="240" w:lineRule="atLeast"/>
              <w:ind w:left="-117" w:right="-113"/>
              <w:jc w:val="center"/>
              <w:rPr>
                <w:rFonts w:cs="Times New Roman"/>
                <w:sz w:val="18"/>
                <w:szCs w:val="18"/>
              </w:rPr>
            </w:pPr>
          </w:p>
        </w:tc>
        <w:tc>
          <w:tcPr>
            <w:tcW w:w="1350" w:type="dxa"/>
          </w:tcPr>
          <w:p w14:paraId="00EC47F7"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039178D8" w14:textId="77777777" w:rsidR="00170357" w:rsidRPr="00EC65EE" w:rsidRDefault="00170357" w:rsidP="00080F43">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170357" w:rsidRPr="00BA0C92" w14:paraId="085B0BA4" w14:textId="77777777" w:rsidTr="00080F43">
        <w:tc>
          <w:tcPr>
            <w:tcW w:w="2070" w:type="dxa"/>
            <w:vAlign w:val="bottom"/>
          </w:tcPr>
          <w:p w14:paraId="665E40A6" w14:textId="77777777" w:rsidR="00170357" w:rsidRPr="00EC65EE" w:rsidRDefault="00170357" w:rsidP="00080F43">
            <w:pPr>
              <w:spacing w:line="240" w:lineRule="atLeast"/>
              <w:ind w:left="-14" w:right="-18"/>
              <w:rPr>
                <w:rFonts w:cs="Times New Roman"/>
                <w:b/>
                <w:bCs/>
                <w:i/>
                <w:iCs/>
                <w:sz w:val="18"/>
                <w:szCs w:val="18"/>
              </w:rPr>
            </w:pPr>
          </w:p>
        </w:tc>
        <w:tc>
          <w:tcPr>
            <w:tcW w:w="1620" w:type="dxa"/>
          </w:tcPr>
          <w:p w14:paraId="48E31378"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4A6EC367" w14:textId="77777777" w:rsidR="00170357" w:rsidRPr="00EC65EE" w:rsidRDefault="00170357" w:rsidP="00080F43">
            <w:pPr>
              <w:spacing w:line="240" w:lineRule="atLeast"/>
              <w:ind w:left="-117" w:right="-113"/>
              <w:jc w:val="center"/>
              <w:rPr>
                <w:rFonts w:cs="Times New Roman"/>
                <w:sz w:val="18"/>
                <w:szCs w:val="18"/>
              </w:rPr>
            </w:pPr>
          </w:p>
        </w:tc>
        <w:tc>
          <w:tcPr>
            <w:tcW w:w="540" w:type="dxa"/>
          </w:tcPr>
          <w:p w14:paraId="164B13F9" w14:textId="77777777" w:rsidR="00170357" w:rsidRPr="00EC65EE" w:rsidRDefault="00170357" w:rsidP="00080F43">
            <w:pPr>
              <w:spacing w:line="240" w:lineRule="atLeast"/>
              <w:ind w:left="-117" w:right="-113"/>
              <w:jc w:val="center"/>
              <w:rPr>
                <w:rFonts w:cs="Times New Roman"/>
                <w:sz w:val="18"/>
                <w:szCs w:val="18"/>
              </w:rPr>
            </w:pPr>
          </w:p>
        </w:tc>
        <w:tc>
          <w:tcPr>
            <w:tcW w:w="1350" w:type="dxa"/>
          </w:tcPr>
          <w:p w14:paraId="5949EADB"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03C3C4A1"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not under</w:t>
            </w:r>
          </w:p>
        </w:tc>
      </w:tr>
      <w:tr w:rsidR="00170357" w:rsidRPr="00BA0C92" w14:paraId="0CA9772E" w14:textId="77777777" w:rsidTr="00080F43">
        <w:tc>
          <w:tcPr>
            <w:tcW w:w="2070" w:type="dxa"/>
            <w:vAlign w:val="bottom"/>
          </w:tcPr>
          <w:p w14:paraId="27DA3A11" w14:textId="77777777" w:rsidR="00170357" w:rsidRPr="00EC65EE" w:rsidRDefault="00170357" w:rsidP="00080F43">
            <w:pPr>
              <w:spacing w:line="240" w:lineRule="atLeast"/>
              <w:ind w:left="-14" w:right="-18"/>
              <w:jc w:val="center"/>
              <w:rPr>
                <w:rFonts w:cs="Times New Roman"/>
                <w:sz w:val="18"/>
                <w:szCs w:val="18"/>
              </w:rPr>
            </w:pPr>
            <w:r w:rsidRPr="00EC65EE">
              <w:rPr>
                <w:rFonts w:cs="Times New Roman"/>
                <w:sz w:val="18"/>
                <w:szCs w:val="18"/>
              </w:rPr>
              <w:t>Type of</w:t>
            </w:r>
          </w:p>
        </w:tc>
        <w:tc>
          <w:tcPr>
            <w:tcW w:w="1620" w:type="dxa"/>
          </w:tcPr>
          <w:p w14:paraId="79F26D72"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645DB55C" w14:textId="77777777" w:rsidR="00170357" w:rsidRPr="00EC65EE" w:rsidRDefault="00170357" w:rsidP="00080F43">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7A036981" w14:textId="77777777" w:rsidR="00170357" w:rsidRPr="00EC65EE" w:rsidRDefault="00170357" w:rsidP="00080F43">
            <w:pPr>
              <w:spacing w:line="240" w:lineRule="atLeast"/>
              <w:ind w:left="-117" w:right="-113"/>
              <w:jc w:val="center"/>
              <w:rPr>
                <w:rFonts w:cs="Times New Roman"/>
                <w:sz w:val="18"/>
                <w:szCs w:val="18"/>
              </w:rPr>
            </w:pPr>
          </w:p>
        </w:tc>
        <w:tc>
          <w:tcPr>
            <w:tcW w:w="1350" w:type="dxa"/>
          </w:tcPr>
          <w:p w14:paraId="6FF366F5"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67C1B0D3"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the offsetting</w:t>
            </w:r>
          </w:p>
        </w:tc>
      </w:tr>
      <w:tr w:rsidR="00170357" w:rsidRPr="00BA0C92" w14:paraId="7E5B70B5" w14:textId="77777777" w:rsidTr="00080F43">
        <w:tc>
          <w:tcPr>
            <w:tcW w:w="2070" w:type="dxa"/>
            <w:vAlign w:val="bottom"/>
          </w:tcPr>
          <w:p w14:paraId="5C4DE219" w14:textId="77777777" w:rsidR="00170357" w:rsidRPr="00EC65EE" w:rsidRDefault="00170357" w:rsidP="00080F43">
            <w:pPr>
              <w:spacing w:line="240" w:lineRule="atLeast"/>
              <w:ind w:left="-14" w:right="-18"/>
              <w:jc w:val="center"/>
              <w:rPr>
                <w:rFonts w:cs="Times New Roman"/>
                <w:sz w:val="18"/>
                <w:szCs w:val="18"/>
              </w:rPr>
            </w:pPr>
            <w:r w:rsidRPr="00EC65EE">
              <w:rPr>
                <w:rFonts w:cs="Times New Roman"/>
                <w:sz w:val="18"/>
                <w:szCs w:val="18"/>
              </w:rPr>
              <w:t>financial instrument</w:t>
            </w:r>
          </w:p>
        </w:tc>
        <w:tc>
          <w:tcPr>
            <w:tcW w:w="1620" w:type="dxa"/>
          </w:tcPr>
          <w:p w14:paraId="32E7B060"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7D661DCD" w14:textId="77777777" w:rsidR="00170357" w:rsidRPr="00EC65EE" w:rsidRDefault="00170357" w:rsidP="00080F43">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519233E3" w14:textId="77777777" w:rsidR="00170357" w:rsidRPr="00EC65EE" w:rsidRDefault="00170357" w:rsidP="00080F43">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70DD7363"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7AA09AB1" w14:textId="77777777" w:rsidR="00170357" w:rsidRPr="00EC65EE" w:rsidRDefault="00170357" w:rsidP="00080F43">
            <w:pPr>
              <w:spacing w:line="240" w:lineRule="atLeast"/>
              <w:ind w:left="-117" w:right="-113"/>
              <w:jc w:val="center"/>
              <w:rPr>
                <w:rFonts w:cs="Times New Roman"/>
                <w:sz w:val="18"/>
                <w:szCs w:val="18"/>
              </w:rPr>
            </w:pPr>
            <w:r w:rsidRPr="00EC65EE">
              <w:rPr>
                <w:rFonts w:cs="Times New Roman"/>
                <w:sz w:val="18"/>
                <w:szCs w:val="18"/>
              </w:rPr>
              <w:t>conditions</w:t>
            </w:r>
          </w:p>
        </w:tc>
      </w:tr>
      <w:tr w:rsidR="00170357" w:rsidRPr="00BA0C92" w14:paraId="0A48A70F" w14:textId="77777777" w:rsidTr="00080F43">
        <w:tc>
          <w:tcPr>
            <w:tcW w:w="2070" w:type="dxa"/>
            <w:vAlign w:val="bottom"/>
          </w:tcPr>
          <w:p w14:paraId="14FFCC10" w14:textId="77777777" w:rsidR="00170357" w:rsidRPr="00EC65EE" w:rsidRDefault="00170357" w:rsidP="00080F43">
            <w:pPr>
              <w:spacing w:line="240" w:lineRule="atLeast"/>
              <w:ind w:left="-14" w:right="-18"/>
              <w:rPr>
                <w:rFonts w:cs="Times New Roman"/>
                <w:b/>
                <w:bCs/>
                <w:i/>
                <w:iCs/>
                <w:sz w:val="18"/>
                <w:szCs w:val="18"/>
              </w:rPr>
            </w:pPr>
          </w:p>
        </w:tc>
        <w:tc>
          <w:tcPr>
            <w:tcW w:w="1620" w:type="dxa"/>
            <w:vAlign w:val="bottom"/>
          </w:tcPr>
          <w:p w14:paraId="3444427A" w14:textId="77777777" w:rsidR="00170357" w:rsidRPr="00EC65EE" w:rsidRDefault="00170357" w:rsidP="00080F43">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39B712CB" w14:textId="77777777" w:rsidR="00170357" w:rsidRPr="00EC65EE" w:rsidRDefault="00170357" w:rsidP="00080F43">
            <w:pPr>
              <w:tabs>
                <w:tab w:val="decimal" w:pos="748"/>
              </w:tabs>
              <w:spacing w:line="240" w:lineRule="atLeast"/>
              <w:ind w:left="-110" w:right="-113"/>
              <w:jc w:val="center"/>
              <w:rPr>
                <w:rFonts w:cs="Times New Roman"/>
                <w:sz w:val="18"/>
                <w:szCs w:val="18"/>
                <w:lang w:bidi="th-TH"/>
              </w:rPr>
            </w:pPr>
          </w:p>
        </w:tc>
        <w:tc>
          <w:tcPr>
            <w:tcW w:w="540" w:type="dxa"/>
            <w:vAlign w:val="bottom"/>
          </w:tcPr>
          <w:p w14:paraId="3F58D2BC" w14:textId="77777777" w:rsidR="00170357" w:rsidRPr="00EC65EE" w:rsidRDefault="00170357" w:rsidP="00080F43">
            <w:pPr>
              <w:tabs>
                <w:tab w:val="decimal" w:pos="748"/>
              </w:tabs>
              <w:spacing w:line="240" w:lineRule="atLeast"/>
              <w:ind w:right="-169"/>
              <w:rPr>
                <w:rFonts w:cs="Times New Roman"/>
                <w:sz w:val="18"/>
                <w:szCs w:val="18"/>
                <w:lang w:bidi="th-TH"/>
              </w:rPr>
            </w:pPr>
          </w:p>
        </w:tc>
        <w:tc>
          <w:tcPr>
            <w:tcW w:w="2755" w:type="dxa"/>
            <w:gridSpan w:val="2"/>
            <w:vAlign w:val="bottom"/>
          </w:tcPr>
          <w:p w14:paraId="4D9939BB" w14:textId="77777777" w:rsidR="00170357" w:rsidRPr="00EC65EE" w:rsidRDefault="00170357" w:rsidP="00080F43">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170357" w:rsidRPr="00BA0C92" w14:paraId="3BBE4CE3" w14:textId="77777777" w:rsidTr="0093239C">
        <w:tc>
          <w:tcPr>
            <w:tcW w:w="2070" w:type="dxa"/>
            <w:vAlign w:val="bottom"/>
          </w:tcPr>
          <w:p w14:paraId="203DA20C" w14:textId="43581AA6" w:rsidR="00170357" w:rsidRPr="00EC65EE" w:rsidRDefault="00170357" w:rsidP="00080F43">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sidR="00805EFE">
              <w:rPr>
                <w:rFonts w:cs="Times New Roman"/>
                <w:b/>
                <w:bCs/>
                <w:i/>
                <w:iCs/>
                <w:sz w:val="18"/>
                <w:szCs w:val="18"/>
              </w:rPr>
              <w:t>assets</w:t>
            </w:r>
          </w:p>
        </w:tc>
        <w:tc>
          <w:tcPr>
            <w:tcW w:w="1620" w:type="dxa"/>
            <w:vAlign w:val="bottom"/>
          </w:tcPr>
          <w:p w14:paraId="777E77A7" w14:textId="77777777" w:rsidR="00170357" w:rsidRPr="00EC65EE" w:rsidRDefault="00170357" w:rsidP="00080F43">
            <w:pPr>
              <w:tabs>
                <w:tab w:val="decimal" w:pos="748"/>
              </w:tabs>
              <w:spacing w:line="240" w:lineRule="atLeast"/>
              <w:ind w:right="-169"/>
              <w:rPr>
                <w:rFonts w:cs="Times New Roman"/>
                <w:sz w:val="18"/>
                <w:szCs w:val="18"/>
                <w:lang w:bidi="th-TH"/>
              </w:rPr>
            </w:pPr>
          </w:p>
        </w:tc>
        <w:tc>
          <w:tcPr>
            <w:tcW w:w="2160" w:type="dxa"/>
            <w:vAlign w:val="bottom"/>
          </w:tcPr>
          <w:p w14:paraId="49C144F1" w14:textId="77777777" w:rsidR="00170357" w:rsidRPr="00EC65EE" w:rsidRDefault="00170357" w:rsidP="00080F43">
            <w:pPr>
              <w:spacing w:line="240" w:lineRule="atLeast"/>
              <w:ind w:left="-110" w:right="-113"/>
              <w:jc w:val="center"/>
              <w:rPr>
                <w:rFonts w:cs="Times New Roman"/>
                <w:sz w:val="18"/>
                <w:szCs w:val="18"/>
                <w:lang w:bidi="th-TH"/>
              </w:rPr>
            </w:pPr>
          </w:p>
        </w:tc>
        <w:tc>
          <w:tcPr>
            <w:tcW w:w="540" w:type="dxa"/>
            <w:vAlign w:val="bottom"/>
          </w:tcPr>
          <w:p w14:paraId="167EB462" w14:textId="77777777" w:rsidR="00170357" w:rsidRPr="00EC65EE" w:rsidRDefault="00170357" w:rsidP="00080F43">
            <w:pPr>
              <w:spacing w:line="240" w:lineRule="atLeast"/>
              <w:ind w:right="-169"/>
              <w:rPr>
                <w:rFonts w:cs="Times New Roman"/>
                <w:sz w:val="18"/>
                <w:szCs w:val="18"/>
                <w:lang w:bidi="th-TH"/>
              </w:rPr>
            </w:pPr>
          </w:p>
        </w:tc>
        <w:tc>
          <w:tcPr>
            <w:tcW w:w="1350" w:type="dxa"/>
            <w:vAlign w:val="bottom"/>
          </w:tcPr>
          <w:p w14:paraId="15DADD7C" w14:textId="77777777" w:rsidR="00170357" w:rsidRPr="00EC65EE" w:rsidRDefault="00170357" w:rsidP="00080F43">
            <w:pPr>
              <w:tabs>
                <w:tab w:val="decimal" w:pos="748"/>
              </w:tabs>
              <w:spacing w:line="240" w:lineRule="atLeast"/>
              <w:ind w:right="-169"/>
              <w:rPr>
                <w:rFonts w:cs="Times New Roman"/>
                <w:sz w:val="18"/>
                <w:szCs w:val="18"/>
                <w:lang w:bidi="th-TH"/>
              </w:rPr>
            </w:pPr>
          </w:p>
        </w:tc>
        <w:tc>
          <w:tcPr>
            <w:tcW w:w="1405" w:type="dxa"/>
            <w:vAlign w:val="bottom"/>
          </w:tcPr>
          <w:p w14:paraId="086F9546" w14:textId="77777777" w:rsidR="00170357" w:rsidRPr="00EC65EE" w:rsidRDefault="00170357" w:rsidP="00080F43">
            <w:pPr>
              <w:tabs>
                <w:tab w:val="decimal" w:pos="748"/>
              </w:tabs>
              <w:spacing w:line="240" w:lineRule="atLeast"/>
              <w:ind w:right="-169"/>
              <w:rPr>
                <w:rFonts w:cs="Times New Roman"/>
                <w:sz w:val="18"/>
                <w:szCs w:val="18"/>
                <w:lang w:bidi="th-TH"/>
              </w:rPr>
            </w:pPr>
          </w:p>
        </w:tc>
      </w:tr>
      <w:tr w:rsidR="00C45B23" w:rsidRPr="00BA0C92" w14:paraId="131F8F1C" w14:textId="77777777" w:rsidTr="00080F43">
        <w:trPr>
          <w:trHeight w:val="60"/>
        </w:trPr>
        <w:tc>
          <w:tcPr>
            <w:tcW w:w="2070" w:type="dxa"/>
            <w:vAlign w:val="bottom"/>
          </w:tcPr>
          <w:p w14:paraId="08656D5C" w14:textId="765BE71B" w:rsidR="00C45B23" w:rsidRPr="00EC65EE" w:rsidRDefault="00805EFE" w:rsidP="008D2489">
            <w:pPr>
              <w:spacing w:line="240" w:lineRule="atLeast"/>
              <w:ind w:left="167" w:right="-18" w:hanging="180"/>
              <w:rPr>
                <w:rFonts w:cs="Times New Roman"/>
                <w:sz w:val="18"/>
                <w:szCs w:val="18"/>
              </w:rPr>
            </w:pPr>
            <w:r>
              <w:rPr>
                <w:rFonts w:cs="Times New Roman"/>
                <w:sz w:val="18"/>
                <w:szCs w:val="18"/>
              </w:rPr>
              <w:t>Reverse repurchase agreements</w:t>
            </w:r>
          </w:p>
        </w:tc>
        <w:tc>
          <w:tcPr>
            <w:tcW w:w="1620" w:type="dxa"/>
            <w:shd w:val="clear" w:color="auto" w:fill="auto"/>
            <w:vAlign w:val="bottom"/>
          </w:tcPr>
          <w:p w14:paraId="3621178C" w14:textId="6E34B0F5" w:rsidR="00C45B23" w:rsidRPr="00EC65EE" w:rsidRDefault="0013359D" w:rsidP="00C45B23">
            <w:pPr>
              <w:tabs>
                <w:tab w:val="decimal" w:pos="1315"/>
              </w:tabs>
              <w:spacing w:line="240" w:lineRule="atLeast"/>
              <w:ind w:right="-169"/>
              <w:rPr>
                <w:rFonts w:cs="Times New Roman"/>
                <w:sz w:val="18"/>
                <w:szCs w:val="18"/>
              </w:rPr>
            </w:pPr>
            <w:r>
              <w:rPr>
                <w:sz w:val="18"/>
                <w:szCs w:val="18"/>
              </w:rPr>
              <w:t>9,500</w:t>
            </w:r>
            <w:r w:rsidR="00805EFE">
              <w:rPr>
                <w:sz w:val="18"/>
                <w:szCs w:val="18"/>
              </w:rPr>
              <w:t>,000</w:t>
            </w:r>
          </w:p>
        </w:tc>
        <w:tc>
          <w:tcPr>
            <w:tcW w:w="2160" w:type="dxa"/>
            <w:shd w:val="clear" w:color="auto" w:fill="auto"/>
            <w:vAlign w:val="bottom"/>
          </w:tcPr>
          <w:p w14:paraId="798E9333" w14:textId="77777777" w:rsidR="00805EFE" w:rsidRPr="00EC65EE" w:rsidRDefault="00805EFE" w:rsidP="00FA0302">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11A0A60F" w14:textId="5636E13A" w:rsidR="00C45B23" w:rsidRPr="00EC65EE" w:rsidRDefault="00805EFE" w:rsidP="00C45B23">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 xml:space="preserve">market </w:t>
            </w:r>
            <w:r w:rsidR="000B7ED8">
              <w:rPr>
                <w:rFonts w:cs="Times New Roman"/>
                <w:sz w:val="18"/>
                <w:szCs w:val="18"/>
                <w:lang w:bidi="th-TH"/>
              </w:rPr>
              <w:t xml:space="preserve">items </w:t>
            </w:r>
            <w:r w:rsidRPr="00EC65EE">
              <w:rPr>
                <w:rFonts w:cs="Times New Roman"/>
                <w:sz w:val="18"/>
                <w:szCs w:val="18"/>
                <w:lang w:bidi="th-TH"/>
              </w:rPr>
              <w:t>(assets)</w:t>
            </w:r>
          </w:p>
        </w:tc>
        <w:tc>
          <w:tcPr>
            <w:tcW w:w="540" w:type="dxa"/>
            <w:shd w:val="clear" w:color="auto" w:fill="auto"/>
            <w:vAlign w:val="bottom"/>
          </w:tcPr>
          <w:p w14:paraId="5B0F3D8D" w14:textId="5AC2D2E4" w:rsidR="00C45B23" w:rsidRPr="00EC65EE" w:rsidRDefault="00805EFE" w:rsidP="00C45B23">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50" w:type="dxa"/>
            <w:shd w:val="clear" w:color="auto" w:fill="auto"/>
            <w:vAlign w:val="bottom"/>
          </w:tcPr>
          <w:p w14:paraId="72B93B96" w14:textId="207F3BFC" w:rsidR="00C45B23" w:rsidRPr="00EC65EE" w:rsidRDefault="00C45B23" w:rsidP="00C45B23">
            <w:pPr>
              <w:tabs>
                <w:tab w:val="decimal" w:pos="1110"/>
              </w:tabs>
              <w:spacing w:line="240" w:lineRule="atLeast"/>
              <w:ind w:right="-169"/>
              <w:rPr>
                <w:rFonts w:cs="Times New Roman"/>
                <w:sz w:val="18"/>
                <w:szCs w:val="18"/>
                <w:lang w:bidi="th-TH"/>
              </w:rPr>
            </w:pPr>
            <w:r w:rsidRPr="00EC65EE" w:rsidDel="00BE46DF">
              <w:rPr>
                <w:sz w:val="18"/>
                <w:szCs w:val="18"/>
              </w:rPr>
              <w:t>19,183,</w:t>
            </w:r>
            <w:r w:rsidR="0013359D">
              <w:rPr>
                <w:sz w:val="18"/>
                <w:szCs w:val="18"/>
              </w:rPr>
              <w:t>555</w:t>
            </w:r>
          </w:p>
        </w:tc>
        <w:tc>
          <w:tcPr>
            <w:tcW w:w="1405" w:type="dxa"/>
            <w:shd w:val="clear" w:color="auto" w:fill="auto"/>
            <w:vAlign w:val="bottom"/>
          </w:tcPr>
          <w:p w14:paraId="472FE2E0" w14:textId="7255FC47" w:rsidR="00C45B23" w:rsidRPr="00EC65EE" w:rsidRDefault="0013359D" w:rsidP="00C45B23">
            <w:pPr>
              <w:tabs>
                <w:tab w:val="decimal" w:pos="1151"/>
              </w:tabs>
              <w:spacing w:line="240" w:lineRule="atLeast"/>
              <w:ind w:right="-169"/>
              <w:rPr>
                <w:rFonts w:cs="Times New Roman"/>
                <w:sz w:val="18"/>
                <w:szCs w:val="18"/>
                <w:lang w:bidi="th-TH"/>
              </w:rPr>
            </w:pPr>
            <w:r>
              <w:rPr>
                <w:sz w:val="18"/>
                <w:szCs w:val="18"/>
              </w:rPr>
              <w:t>9,683,555</w:t>
            </w:r>
          </w:p>
        </w:tc>
      </w:tr>
      <w:tr w:rsidR="00C45B23" w:rsidRPr="00BA0C92" w14:paraId="44373DC4" w14:textId="77777777" w:rsidTr="00080F43">
        <w:tc>
          <w:tcPr>
            <w:tcW w:w="2070" w:type="dxa"/>
            <w:vAlign w:val="bottom"/>
          </w:tcPr>
          <w:p w14:paraId="3CC1CF95" w14:textId="77777777" w:rsidR="00C45B23" w:rsidRPr="00EC65EE" w:rsidRDefault="00C45B23" w:rsidP="00C45B23">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7245599F" w14:textId="39C398CC" w:rsidR="00C45B23" w:rsidRPr="00EC65EE" w:rsidRDefault="0013359D" w:rsidP="00C45B23">
            <w:pPr>
              <w:pBdr>
                <w:top w:val="single" w:sz="4" w:space="1" w:color="auto"/>
                <w:bottom w:val="double" w:sz="4" w:space="1" w:color="auto"/>
              </w:pBdr>
              <w:tabs>
                <w:tab w:val="decimal" w:pos="1315"/>
              </w:tabs>
              <w:spacing w:line="240" w:lineRule="atLeast"/>
              <w:ind w:right="-169"/>
              <w:rPr>
                <w:rFonts w:cs="Times New Roman"/>
                <w:b/>
                <w:bCs/>
                <w:sz w:val="18"/>
                <w:szCs w:val="18"/>
              </w:rPr>
            </w:pPr>
            <w:r>
              <w:rPr>
                <w:b/>
                <w:bCs/>
                <w:sz w:val="18"/>
                <w:szCs w:val="18"/>
              </w:rPr>
              <w:t>9,5</w:t>
            </w:r>
            <w:r w:rsidR="00805EFE">
              <w:rPr>
                <w:b/>
                <w:bCs/>
                <w:sz w:val="18"/>
                <w:szCs w:val="18"/>
              </w:rPr>
              <w:t>00,000</w:t>
            </w:r>
          </w:p>
        </w:tc>
        <w:tc>
          <w:tcPr>
            <w:tcW w:w="2160" w:type="dxa"/>
            <w:shd w:val="clear" w:color="auto" w:fill="auto"/>
            <w:vAlign w:val="bottom"/>
          </w:tcPr>
          <w:p w14:paraId="698C2870" w14:textId="77777777" w:rsidR="00C45B23" w:rsidRPr="00EC65EE" w:rsidRDefault="00C45B23" w:rsidP="00C45B23">
            <w:pPr>
              <w:spacing w:line="240" w:lineRule="atLeast"/>
              <w:ind w:left="70" w:right="-169"/>
              <w:rPr>
                <w:rFonts w:cs="Times New Roman"/>
                <w:b/>
                <w:bCs/>
                <w:sz w:val="18"/>
                <w:szCs w:val="18"/>
                <w:lang w:bidi="th-TH"/>
              </w:rPr>
            </w:pPr>
          </w:p>
        </w:tc>
        <w:tc>
          <w:tcPr>
            <w:tcW w:w="540" w:type="dxa"/>
            <w:shd w:val="clear" w:color="auto" w:fill="auto"/>
            <w:vAlign w:val="bottom"/>
          </w:tcPr>
          <w:p w14:paraId="40F83E4F" w14:textId="77777777" w:rsidR="00C45B23" w:rsidRPr="00EC65EE" w:rsidRDefault="00C45B23" w:rsidP="00C45B23">
            <w:pPr>
              <w:spacing w:line="240" w:lineRule="atLeast"/>
              <w:ind w:right="-169"/>
              <w:rPr>
                <w:rFonts w:cs="Times New Roman"/>
                <w:b/>
                <w:bCs/>
                <w:sz w:val="18"/>
                <w:szCs w:val="18"/>
                <w:lang w:bidi="th-TH"/>
              </w:rPr>
            </w:pPr>
          </w:p>
        </w:tc>
        <w:tc>
          <w:tcPr>
            <w:tcW w:w="1350" w:type="dxa"/>
            <w:shd w:val="clear" w:color="auto" w:fill="auto"/>
            <w:vAlign w:val="bottom"/>
          </w:tcPr>
          <w:p w14:paraId="0E7B2C93" w14:textId="77843A76" w:rsidR="00C45B23" w:rsidRPr="00EC65EE" w:rsidRDefault="00C45B23" w:rsidP="00C45B2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b/>
                <w:bCs/>
                <w:sz w:val="18"/>
                <w:szCs w:val="18"/>
              </w:rPr>
              <w:t>1</w:t>
            </w:r>
            <w:r w:rsidR="0013359D">
              <w:rPr>
                <w:b/>
                <w:bCs/>
                <w:sz w:val="18"/>
                <w:szCs w:val="18"/>
              </w:rPr>
              <w:t>9,183,555</w:t>
            </w:r>
          </w:p>
        </w:tc>
        <w:tc>
          <w:tcPr>
            <w:tcW w:w="1405" w:type="dxa"/>
            <w:shd w:val="clear" w:color="auto" w:fill="auto"/>
            <w:vAlign w:val="bottom"/>
          </w:tcPr>
          <w:p w14:paraId="2669CF02" w14:textId="3DB32E38" w:rsidR="00C45B23" w:rsidRPr="00E240E3" w:rsidRDefault="0013359D" w:rsidP="00C45B23">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Pr>
                <w:rFonts w:cstheme="majorBidi"/>
                <w:b/>
                <w:bCs/>
                <w:sz w:val="18"/>
                <w:szCs w:val="18"/>
              </w:rPr>
              <w:t>9,683,555</w:t>
            </w:r>
          </w:p>
        </w:tc>
      </w:tr>
    </w:tbl>
    <w:p w14:paraId="0D242418" w14:textId="3E89716E" w:rsidR="00170357" w:rsidRPr="0093239C" w:rsidRDefault="00170357">
      <w:pPr>
        <w:rPr>
          <w:rFonts w:cs="Times New Roman"/>
          <w:szCs w:val="22"/>
        </w:rPr>
      </w:pPr>
    </w:p>
    <w:p w14:paraId="4EBD4143" w14:textId="487D7DDC" w:rsidR="00D631FB" w:rsidRPr="0012708E" w:rsidRDefault="00D631FB" w:rsidP="00D631FB">
      <w:pPr>
        <w:spacing w:line="240" w:lineRule="exact"/>
        <w:ind w:left="540" w:hanging="540"/>
        <w:rPr>
          <w:rFonts w:cs="Times New Roman"/>
          <w:b/>
          <w:bCs/>
          <w:sz w:val="24"/>
          <w:szCs w:val="30"/>
          <w:lang w:bidi="th-TH"/>
        </w:rPr>
      </w:pPr>
      <w:r w:rsidRPr="0012708E">
        <w:rPr>
          <w:rFonts w:cs="Times New Roman"/>
          <w:b/>
          <w:bCs/>
          <w:sz w:val="24"/>
          <w:szCs w:val="24"/>
        </w:rPr>
        <w:t>2</w:t>
      </w:r>
      <w:r w:rsidR="00CF3D6E">
        <w:rPr>
          <w:rFonts w:cs="Times New Roman"/>
          <w:b/>
          <w:bCs/>
          <w:sz w:val="24"/>
          <w:szCs w:val="24"/>
        </w:rPr>
        <w:t>7</w:t>
      </w:r>
      <w:r w:rsidRPr="0012708E">
        <w:rPr>
          <w:rFonts w:cs="Times New Roman"/>
          <w:b/>
          <w:bCs/>
          <w:sz w:val="24"/>
          <w:szCs w:val="24"/>
        </w:rPr>
        <w:tab/>
        <w:t>Share</w:t>
      </w:r>
      <w:r w:rsidRPr="0012708E">
        <w:rPr>
          <w:rFonts w:cs="Times New Roman"/>
          <w:b/>
          <w:bCs/>
          <w:sz w:val="24"/>
          <w:szCs w:val="30"/>
          <w:cs/>
          <w:lang w:bidi="th-TH"/>
        </w:rPr>
        <w:t xml:space="preserve"> </w:t>
      </w:r>
      <w:r w:rsidRPr="0012708E">
        <w:rPr>
          <w:rFonts w:cs="Times New Roman"/>
          <w:b/>
          <w:bCs/>
          <w:sz w:val="24"/>
          <w:szCs w:val="30"/>
          <w:lang w:bidi="th-TH"/>
        </w:rPr>
        <w:t>capital</w:t>
      </w:r>
    </w:p>
    <w:p w14:paraId="439EB792" w14:textId="3AF52E16" w:rsidR="00D631FB" w:rsidRPr="0093239C" w:rsidRDefault="00D631FB" w:rsidP="001F35C4">
      <w:pPr>
        <w:ind w:left="547" w:hanging="547"/>
        <w:rPr>
          <w:rFonts w:cs="Times New Roman"/>
          <w:szCs w:val="22"/>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2430"/>
        <w:gridCol w:w="990"/>
        <w:gridCol w:w="1080"/>
        <w:gridCol w:w="180"/>
        <w:gridCol w:w="1091"/>
        <w:gridCol w:w="178"/>
        <w:gridCol w:w="1071"/>
        <w:gridCol w:w="180"/>
        <w:gridCol w:w="1084"/>
        <w:gridCol w:w="180"/>
        <w:gridCol w:w="989"/>
      </w:tblGrid>
      <w:tr w:rsidR="00DC462D" w:rsidRPr="00AB5DFA" w14:paraId="30BC3717" w14:textId="77777777" w:rsidTr="00080F43">
        <w:trPr>
          <w:cantSplit/>
          <w:tblHeader/>
        </w:trPr>
        <w:tc>
          <w:tcPr>
            <w:tcW w:w="2430" w:type="dxa"/>
            <w:shd w:val="clear" w:color="auto" w:fill="auto"/>
          </w:tcPr>
          <w:p w14:paraId="75D1ED33" w14:textId="77777777" w:rsidR="00DC462D" w:rsidRPr="0093239C" w:rsidRDefault="00DC462D" w:rsidP="00080F43">
            <w:pPr>
              <w:spacing w:line="240" w:lineRule="atLeast"/>
              <w:rPr>
                <w:color w:val="0000FF"/>
                <w:sz w:val="20"/>
              </w:rPr>
            </w:pPr>
          </w:p>
        </w:tc>
        <w:tc>
          <w:tcPr>
            <w:tcW w:w="990" w:type="dxa"/>
            <w:vAlign w:val="bottom"/>
          </w:tcPr>
          <w:p w14:paraId="1185B99D" w14:textId="77777777" w:rsidR="00DC462D" w:rsidRPr="0093239C" w:rsidRDefault="00DC462D" w:rsidP="00080F43">
            <w:pPr>
              <w:spacing w:line="240" w:lineRule="atLeast"/>
              <w:jc w:val="center"/>
              <w:rPr>
                <w:sz w:val="20"/>
              </w:rPr>
            </w:pPr>
            <w:r w:rsidRPr="0093239C">
              <w:rPr>
                <w:sz w:val="20"/>
              </w:rPr>
              <w:t>Par value</w:t>
            </w:r>
          </w:p>
        </w:tc>
        <w:tc>
          <w:tcPr>
            <w:tcW w:w="2351" w:type="dxa"/>
            <w:gridSpan w:val="3"/>
            <w:vAlign w:val="bottom"/>
          </w:tcPr>
          <w:p w14:paraId="522E67B8" w14:textId="77777777" w:rsidR="00DC462D" w:rsidRPr="0093239C" w:rsidRDefault="00DC462D" w:rsidP="00080F43">
            <w:pPr>
              <w:spacing w:line="240" w:lineRule="atLeast"/>
              <w:jc w:val="center"/>
              <w:rPr>
                <w:sz w:val="20"/>
              </w:rPr>
            </w:pPr>
            <w:r w:rsidRPr="0093239C">
              <w:rPr>
                <w:sz w:val="20"/>
              </w:rPr>
              <w:t xml:space="preserve">Authorised </w:t>
            </w:r>
            <w:r w:rsidRPr="0093239C">
              <w:rPr>
                <w:sz w:val="20"/>
              </w:rPr>
              <w:br/>
              <w:t>share capital</w:t>
            </w:r>
          </w:p>
        </w:tc>
        <w:tc>
          <w:tcPr>
            <w:tcW w:w="178" w:type="dxa"/>
            <w:vAlign w:val="bottom"/>
          </w:tcPr>
          <w:p w14:paraId="594DD3B6" w14:textId="77777777" w:rsidR="00DC462D" w:rsidRPr="0093239C" w:rsidRDefault="00DC462D" w:rsidP="00080F43">
            <w:pPr>
              <w:spacing w:line="240" w:lineRule="atLeast"/>
              <w:jc w:val="center"/>
              <w:rPr>
                <w:sz w:val="20"/>
              </w:rPr>
            </w:pPr>
          </w:p>
        </w:tc>
        <w:tc>
          <w:tcPr>
            <w:tcW w:w="2335" w:type="dxa"/>
            <w:gridSpan w:val="3"/>
            <w:vAlign w:val="bottom"/>
          </w:tcPr>
          <w:p w14:paraId="19BFCD1A" w14:textId="77777777" w:rsidR="00DC462D" w:rsidRPr="0093239C" w:rsidRDefault="00DC462D" w:rsidP="00080F43">
            <w:pPr>
              <w:spacing w:line="240" w:lineRule="atLeast"/>
              <w:jc w:val="center"/>
              <w:rPr>
                <w:sz w:val="20"/>
              </w:rPr>
            </w:pPr>
            <w:r w:rsidRPr="0093239C">
              <w:rPr>
                <w:sz w:val="20"/>
              </w:rPr>
              <w:t xml:space="preserve">Issued and paid-up </w:t>
            </w:r>
            <w:r w:rsidRPr="0093239C">
              <w:rPr>
                <w:sz w:val="20"/>
              </w:rPr>
              <w:br/>
              <w:t>share capital</w:t>
            </w:r>
          </w:p>
        </w:tc>
        <w:tc>
          <w:tcPr>
            <w:tcW w:w="180" w:type="dxa"/>
          </w:tcPr>
          <w:p w14:paraId="6E2C2C12" w14:textId="77777777" w:rsidR="00DC462D" w:rsidRPr="0093239C" w:rsidRDefault="00DC462D" w:rsidP="00080F43">
            <w:pPr>
              <w:spacing w:line="240" w:lineRule="atLeast"/>
              <w:jc w:val="center"/>
              <w:rPr>
                <w:sz w:val="20"/>
              </w:rPr>
            </w:pPr>
          </w:p>
        </w:tc>
        <w:tc>
          <w:tcPr>
            <w:tcW w:w="989" w:type="dxa"/>
            <w:vMerge w:val="restart"/>
          </w:tcPr>
          <w:p w14:paraId="2FA38F46" w14:textId="77777777" w:rsidR="00DC462D" w:rsidRPr="0093239C" w:rsidRDefault="00DC462D" w:rsidP="00080F43">
            <w:pPr>
              <w:spacing w:line="240" w:lineRule="atLeast"/>
              <w:jc w:val="center"/>
              <w:rPr>
                <w:sz w:val="20"/>
              </w:rPr>
            </w:pPr>
            <w:r w:rsidRPr="0093239C">
              <w:rPr>
                <w:sz w:val="20"/>
              </w:rPr>
              <w:t>Premium on share capital</w:t>
            </w:r>
          </w:p>
        </w:tc>
      </w:tr>
      <w:tr w:rsidR="00DC462D" w:rsidRPr="00AB5DFA" w14:paraId="7AA20314" w14:textId="77777777" w:rsidTr="00080F43">
        <w:trPr>
          <w:cantSplit/>
          <w:tblHeader/>
        </w:trPr>
        <w:tc>
          <w:tcPr>
            <w:tcW w:w="2430" w:type="dxa"/>
            <w:shd w:val="clear" w:color="auto" w:fill="auto"/>
          </w:tcPr>
          <w:p w14:paraId="3F9A2BD9" w14:textId="77777777" w:rsidR="00DC462D" w:rsidRPr="0093239C" w:rsidRDefault="00DC462D" w:rsidP="00080F43">
            <w:pPr>
              <w:pStyle w:val="acctfourfigures"/>
              <w:tabs>
                <w:tab w:val="clear" w:pos="765"/>
              </w:tabs>
              <w:spacing w:line="240" w:lineRule="atLeast"/>
              <w:rPr>
                <w:b/>
                <w:bCs/>
                <w:i/>
                <w:iCs/>
                <w:sz w:val="20"/>
              </w:rPr>
            </w:pPr>
          </w:p>
        </w:tc>
        <w:tc>
          <w:tcPr>
            <w:tcW w:w="990" w:type="dxa"/>
          </w:tcPr>
          <w:p w14:paraId="1890EA0B" w14:textId="77777777" w:rsidR="00DC462D" w:rsidRPr="0093239C" w:rsidRDefault="00DC462D" w:rsidP="00080F43">
            <w:pPr>
              <w:pStyle w:val="acctfourfigures"/>
              <w:tabs>
                <w:tab w:val="clear" w:pos="765"/>
                <w:tab w:val="decimal" w:pos="371"/>
              </w:tabs>
              <w:spacing w:line="240" w:lineRule="atLeast"/>
              <w:jc w:val="center"/>
              <w:rPr>
                <w:i/>
                <w:iCs/>
                <w:sz w:val="20"/>
              </w:rPr>
            </w:pPr>
            <w:r w:rsidRPr="0093239C">
              <w:rPr>
                <w:sz w:val="20"/>
              </w:rPr>
              <w:t>per share</w:t>
            </w:r>
          </w:p>
        </w:tc>
        <w:tc>
          <w:tcPr>
            <w:tcW w:w="1080" w:type="dxa"/>
          </w:tcPr>
          <w:p w14:paraId="0A6F630B" w14:textId="77777777" w:rsidR="00DC462D" w:rsidRPr="0093239C" w:rsidRDefault="00DC462D" w:rsidP="00080F43">
            <w:pPr>
              <w:pStyle w:val="acctmergecolhdg"/>
              <w:spacing w:line="240" w:lineRule="atLeast"/>
              <w:rPr>
                <w:b w:val="0"/>
                <w:bCs/>
                <w:sz w:val="20"/>
              </w:rPr>
            </w:pPr>
            <w:r w:rsidRPr="0093239C">
              <w:rPr>
                <w:b w:val="0"/>
                <w:bCs/>
                <w:sz w:val="20"/>
              </w:rPr>
              <w:t>Number</w:t>
            </w:r>
          </w:p>
        </w:tc>
        <w:tc>
          <w:tcPr>
            <w:tcW w:w="180" w:type="dxa"/>
          </w:tcPr>
          <w:p w14:paraId="6E375591" w14:textId="77777777" w:rsidR="00DC462D" w:rsidRPr="0093239C" w:rsidRDefault="00DC462D" w:rsidP="00080F43">
            <w:pPr>
              <w:pStyle w:val="acctmergecolhdg"/>
              <w:spacing w:line="240" w:lineRule="atLeast"/>
              <w:rPr>
                <w:b w:val="0"/>
                <w:bCs/>
                <w:sz w:val="20"/>
              </w:rPr>
            </w:pPr>
          </w:p>
        </w:tc>
        <w:tc>
          <w:tcPr>
            <w:tcW w:w="1091" w:type="dxa"/>
          </w:tcPr>
          <w:p w14:paraId="5BDA7AD5" w14:textId="77777777" w:rsidR="00DC462D" w:rsidRPr="0093239C" w:rsidRDefault="00DC462D" w:rsidP="00080F43">
            <w:pPr>
              <w:pStyle w:val="acctmergecolhdg"/>
              <w:spacing w:line="240" w:lineRule="atLeast"/>
              <w:rPr>
                <w:b w:val="0"/>
                <w:bCs/>
                <w:sz w:val="20"/>
              </w:rPr>
            </w:pPr>
            <w:r w:rsidRPr="0093239C">
              <w:rPr>
                <w:b w:val="0"/>
                <w:bCs/>
                <w:sz w:val="20"/>
              </w:rPr>
              <w:t>Baht</w:t>
            </w:r>
          </w:p>
        </w:tc>
        <w:tc>
          <w:tcPr>
            <w:tcW w:w="178" w:type="dxa"/>
          </w:tcPr>
          <w:p w14:paraId="67A73197" w14:textId="77777777" w:rsidR="00DC462D" w:rsidRPr="0093239C" w:rsidRDefault="00DC462D" w:rsidP="00080F43">
            <w:pPr>
              <w:pStyle w:val="acctmergecolhdg"/>
              <w:spacing w:line="240" w:lineRule="atLeast"/>
              <w:rPr>
                <w:b w:val="0"/>
                <w:bCs/>
                <w:sz w:val="20"/>
              </w:rPr>
            </w:pPr>
          </w:p>
        </w:tc>
        <w:tc>
          <w:tcPr>
            <w:tcW w:w="1071" w:type="dxa"/>
          </w:tcPr>
          <w:p w14:paraId="1426637F" w14:textId="77777777" w:rsidR="00DC462D" w:rsidRPr="0093239C" w:rsidRDefault="00DC462D" w:rsidP="00080F43">
            <w:pPr>
              <w:pStyle w:val="acctmergecolhdg"/>
              <w:spacing w:line="240" w:lineRule="atLeast"/>
              <w:rPr>
                <w:b w:val="0"/>
                <w:bCs/>
                <w:sz w:val="20"/>
              </w:rPr>
            </w:pPr>
            <w:r w:rsidRPr="0093239C">
              <w:rPr>
                <w:b w:val="0"/>
                <w:bCs/>
                <w:sz w:val="20"/>
              </w:rPr>
              <w:t>Number</w:t>
            </w:r>
          </w:p>
        </w:tc>
        <w:tc>
          <w:tcPr>
            <w:tcW w:w="180" w:type="dxa"/>
          </w:tcPr>
          <w:p w14:paraId="1FC3B95C" w14:textId="77777777" w:rsidR="00DC462D" w:rsidRPr="0093239C" w:rsidRDefault="00DC462D" w:rsidP="00080F43">
            <w:pPr>
              <w:pStyle w:val="acctmergecolhdg"/>
              <w:spacing w:line="240" w:lineRule="atLeast"/>
              <w:rPr>
                <w:b w:val="0"/>
                <w:bCs/>
                <w:sz w:val="20"/>
              </w:rPr>
            </w:pPr>
          </w:p>
        </w:tc>
        <w:tc>
          <w:tcPr>
            <w:tcW w:w="1084" w:type="dxa"/>
          </w:tcPr>
          <w:p w14:paraId="32AAB712" w14:textId="77777777" w:rsidR="00DC462D" w:rsidRPr="0093239C" w:rsidRDefault="00DC462D" w:rsidP="00080F43">
            <w:pPr>
              <w:pStyle w:val="acctmergecolhdg"/>
              <w:spacing w:line="240" w:lineRule="atLeast"/>
              <w:ind w:right="-37"/>
              <w:rPr>
                <w:b w:val="0"/>
                <w:bCs/>
                <w:sz w:val="20"/>
              </w:rPr>
            </w:pPr>
            <w:r w:rsidRPr="0093239C">
              <w:rPr>
                <w:b w:val="0"/>
                <w:bCs/>
                <w:sz w:val="20"/>
              </w:rPr>
              <w:t>Baht</w:t>
            </w:r>
          </w:p>
        </w:tc>
        <w:tc>
          <w:tcPr>
            <w:tcW w:w="180" w:type="dxa"/>
          </w:tcPr>
          <w:p w14:paraId="5A3DED4D" w14:textId="77777777" w:rsidR="00DC462D" w:rsidRPr="0093239C" w:rsidRDefault="00DC462D" w:rsidP="00080F43">
            <w:pPr>
              <w:pStyle w:val="acctmergecolhdg"/>
              <w:spacing w:line="240" w:lineRule="atLeast"/>
              <w:rPr>
                <w:b w:val="0"/>
                <w:bCs/>
                <w:sz w:val="20"/>
              </w:rPr>
            </w:pPr>
          </w:p>
        </w:tc>
        <w:tc>
          <w:tcPr>
            <w:tcW w:w="989" w:type="dxa"/>
            <w:vMerge/>
          </w:tcPr>
          <w:p w14:paraId="14C592EB" w14:textId="77777777" w:rsidR="00DC462D" w:rsidRPr="0093239C" w:rsidRDefault="00DC462D" w:rsidP="00080F43">
            <w:pPr>
              <w:pStyle w:val="acctmergecolhdg"/>
              <w:spacing w:line="240" w:lineRule="atLeast"/>
              <w:rPr>
                <w:b w:val="0"/>
                <w:bCs/>
                <w:sz w:val="20"/>
              </w:rPr>
            </w:pPr>
          </w:p>
        </w:tc>
      </w:tr>
      <w:tr w:rsidR="00DC462D" w:rsidRPr="00AB5DFA" w14:paraId="1344B291" w14:textId="77777777" w:rsidTr="00080F43">
        <w:trPr>
          <w:cantSplit/>
          <w:tblHeader/>
        </w:trPr>
        <w:tc>
          <w:tcPr>
            <w:tcW w:w="2430" w:type="dxa"/>
            <w:shd w:val="clear" w:color="auto" w:fill="auto"/>
          </w:tcPr>
          <w:p w14:paraId="345D21EF" w14:textId="77777777" w:rsidR="00DC462D" w:rsidRPr="0093239C" w:rsidRDefault="00DC462D" w:rsidP="00080F43">
            <w:pPr>
              <w:spacing w:line="240" w:lineRule="atLeast"/>
              <w:jc w:val="center"/>
              <w:rPr>
                <w:b/>
                <w:bCs/>
                <w:i/>
                <w:iCs/>
                <w:sz w:val="20"/>
              </w:rPr>
            </w:pPr>
          </w:p>
        </w:tc>
        <w:tc>
          <w:tcPr>
            <w:tcW w:w="990" w:type="dxa"/>
            <w:vAlign w:val="bottom"/>
          </w:tcPr>
          <w:p w14:paraId="73EB977A" w14:textId="77777777" w:rsidR="00DC462D" w:rsidRPr="0093239C" w:rsidRDefault="00DC462D" w:rsidP="00080F43">
            <w:pPr>
              <w:pStyle w:val="acctfourfigures"/>
              <w:tabs>
                <w:tab w:val="decimal" w:pos="371"/>
              </w:tabs>
              <w:spacing w:line="240" w:lineRule="atLeast"/>
              <w:jc w:val="center"/>
              <w:rPr>
                <w:i/>
                <w:iCs/>
                <w:sz w:val="20"/>
              </w:rPr>
            </w:pPr>
            <w:r w:rsidRPr="0093239C">
              <w:rPr>
                <w:i/>
                <w:iCs/>
                <w:sz w:val="20"/>
              </w:rPr>
              <w:t>(in Baht)</w:t>
            </w:r>
          </w:p>
        </w:tc>
        <w:tc>
          <w:tcPr>
            <w:tcW w:w="4864" w:type="dxa"/>
            <w:gridSpan w:val="7"/>
            <w:vAlign w:val="bottom"/>
          </w:tcPr>
          <w:p w14:paraId="301F125E" w14:textId="77777777" w:rsidR="00DC462D" w:rsidRPr="0093239C" w:rsidRDefault="00DC462D" w:rsidP="00080F43">
            <w:pPr>
              <w:pStyle w:val="acctfourfigures"/>
              <w:spacing w:line="240" w:lineRule="atLeast"/>
              <w:jc w:val="center"/>
              <w:rPr>
                <w:i/>
                <w:iCs/>
                <w:sz w:val="20"/>
              </w:rPr>
            </w:pPr>
            <w:r w:rsidRPr="0093239C">
              <w:rPr>
                <w:i/>
                <w:iCs/>
                <w:sz w:val="20"/>
              </w:rPr>
              <w:t>(in thousand shares / in thousand Baht)</w:t>
            </w:r>
          </w:p>
        </w:tc>
        <w:tc>
          <w:tcPr>
            <w:tcW w:w="180" w:type="dxa"/>
          </w:tcPr>
          <w:p w14:paraId="33105B1E" w14:textId="77777777" w:rsidR="00DC462D" w:rsidRPr="0093239C" w:rsidRDefault="00DC462D" w:rsidP="00080F43">
            <w:pPr>
              <w:pStyle w:val="acctfourfigures"/>
              <w:spacing w:line="240" w:lineRule="atLeast"/>
              <w:jc w:val="center"/>
              <w:rPr>
                <w:i/>
                <w:iCs/>
                <w:sz w:val="20"/>
              </w:rPr>
            </w:pPr>
          </w:p>
        </w:tc>
        <w:tc>
          <w:tcPr>
            <w:tcW w:w="989" w:type="dxa"/>
            <w:vAlign w:val="bottom"/>
          </w:tcPr>
          <w:p w14:paraId="158465DE" w14:textId="77777777" w:rsidR="00DC462D" w:rsidRPr="0093239C" w:rsidRDefault="00DC462D" w:rsidP="00080F43">
            <w:pPr>
              <w:pStyle w:val="acctfourfigures"/>
              <w:tabs>
                <w:tab w:val="clear" w:pos="765"/>
              </w:tabs>
              <w:spacing w:line="240" w:lineRule="atLeast"/>
              <w:jc w:val="center"/>
              <w:rPr>
                <w:i/>
                <w:iCs/>
                <w:sz w:val="20"/>
              </w:rPr>
            </w:pPr>
            <w:r w:rsidRPr="0093239C">
              <w:rPr>
                <w:i/>
                <w:iCs/>
                <w:sz w:val="20"/>
              </w:rPr>
              <w:t>(in thousand Baht)</w:t>
            </w:r>
          </w:p>
        </w:tc>
      </w:tr>
      <w:tr w:rsidR="00DC462D" w:rsidRPr="00AB5DFA" w14:paraId="386C9C72" w14:textId="77777777" w:rsidTr="00080F43">
        <w:trPr>
          <w:cantSplit/>
        </w:trPr>
        <w:tc>
          <w:tcPr>
            <w:tcW w:w="2430" w:type="dxa"/>
          </w:tcPr>
          <w:p w14:paraId="4D833200" w14:textId="77777777" w:rsidR="00DC462D" w:rsidRPr="0093239C" w:rsidRDefault="00DC462D" w:rsidP="00080F43">
            <w:pPr>
              <w:spacing w:line="240" w:lineRule="atLeast"/>
              <w:ind w:left="191" w:hanging="183"/>
              <w:rPr>
                <w:b/>
                <w:bCs/>
                <w:i/>
                <w:iCs/>
                <w:sz w:val="20"/>
              </w:rPr>
            </w:pPr>
            <w:r w:rsidRPr="0093239C">
              <w:rPr>
                <w:sz w:val="20"/>
              </w:rPr>
              <w:t>At 1 January 2022</w:t>
            </w:r>
          </w:p>
        </w:tc>
        <w:tc>
          <w:tcPr>
            <w:tcW w:w="990" w:type="dxa"/>
          </w:tcPr>
          <w:p w14:paraId="3D221539" w14:textId="77777777" w:rsidR="00DC462D" w:rsidRPr="0093239C" w:rsidRDefault="00DC462D" w:rsidP="00080F43">
            <w:pPr>
              <w:pStyle w:val="acctfourfigures"/>
              <w:tabs>
                <w:tab w:val="clear" w:pos="765"/>
                <w:tab w:val="decimal" w:pos="371"/>
                <w:tab w:val="decimal" w:pos="731"/>
              </w:tabs>
              <w:spacing w:line="240" w:lineRule="atLeast"/>
              <w:ind w:right="11"/>
              <w:jc w:val="center"/>
              <w:rPr>
                <w:i/>
                <w:iCs/>
                <w:sz w:val="20"/>
              </w:rPr>
            </w:pPr>
          </w:p>
        </w:tc>
        <w:tc>
          <w:tcPr>
            <w:tcW w:w="1080" w:type="dxa"/>
          </w:tcPr>
          <w:p w14:paraId="5F9502C6"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80" w:type="dxa"/>
          </w:tcPr>
          <w:p w14:paraId="72984250" w14:textId="77777777" w:rsidR="00DC462D" w:rsidRPr="0093239C" w:rsidRDefault="00DC462D" w:rsidP="00080F43">
            <w:pPr>
              <w:pStyle w:val="acctfourfigures"/>
              <w:spacing w:line="240" w:lineRule="atLeast"/>
              <w:rPr>
                <w:sz w:val="20"/>
              </w:rPr>
            </w:pPr>
          </w:p>
        </w:tc>
        <w:tc>
          <w:tcPr>
            <w:tcW w:w="1091" w:type="dxa"/>
          </w:tcPr>
          <w:p w14:paraId="5634F5D7"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78" w:type="dxa"/>
          </w:tcPr>
          <w:p w14:paraId="48C81FD5" w14:textId="77777777" w:rsidR="00DC462D" w:rsidRPr="0093239C" w:rsidRDefault="00DC462D" w:rsidP="00080F43">
            <w:pPr>
              <w:pStyle w:val="acctfourfigures"/>
              <w:spacing w:line="240" w:lineRule="atLeast"/>
              <w:rPr>
                <w:sz w:val="20"/>
              </w:rPr>
            </w:pPr>
          </w:p>
        </w:tc>
        <w:tc>
          <w:tcPr>
            <w:tcW w:w="1071" w:type="dxa"/>
          </w:tcPr>
          <w:p w14:paraId="407A0958"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80" w:type="dxa"/>
          </w:tcPr>
          <w:p w14:paraId="24C53C14" w14:textId="77777777" w:rsidR="00DC462D" w:rsidRPr="0093239C" w:rsidRDefault="00DC462D" w:rsidP="00080F43">
            <w:pPr>
              <w:pStyle w:val="acctfourfigures"/>
              <w:spacing w:line="240" w:lineRule="atLeast"/>
              <w:rPr>
                <w:sz w:val="20"/>
              </w:rPr>
            </w:pPr>
          </w:p>
        </w:tc>
        <w:tc>
          <w:tcPr>
            <w:tcW w:w="1084" w:type="dxa"/>
          </w:tcPr>
          <w:p w14:paraId="3D9E8D34"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80" w:type="dxa"/>
          </w:tcPr>
          <w:p w14:paraId="069BD7BD"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989" w:type="dxa"/>
          </w:tcPr>
          <w:p w14:paraId="23B02AF4" w14:textId="77777777" w:rsidR="00DC462D" w:rsidRPr="0093239C" w:rsidRDefault="00DC462D" w:rsidP="00080F43">
            <w:pPr>
              <w:pStyle w:val="acctfourfigures"/>
              <w:tabs>
                <w:tab w:val="clear" w:pos="765"/>
                <w:tab w:val="decimal" w:pos="731"/>
              </w:tabs>
              <w:spacing w:line="240" w:lineRule="atLeast"/>
              <w:ind w:right="11"/>
              <w:rPr>
                <w:sz w:val="20"/>
              </w:rPr>
            </w:pPr>
          </w:p>
        </w:tc>
      </w:tr>
      <w:tr w:rsidR="00DC462D" w:rsidRPr="00AB5DFA" w14:paraId="61220D85" w14:textId="77777777" w:rsidTr="00080F43">
        <w:trPr>
          <w:cantSplit/>
        </w:trPr>
        <w:tc>
          <w:tcPr>
            <w:tcW w:w="2430" w:type="dxa"/>
          </w:tcPr>
          <w:p w14:paraId="39BA9808" w14:textId="77777777" w:rsidR="00DC462D" w:rsidRPr="0093239C" w:rsidRDefault="00DC462D" w:rsidP="00080F43">
            <w:pPr>
              <w:spacing w:line="240" w:lineRule="atLeast"/>
              <w:ind w:left="191" w:hanging="183"/>
              <w:rPr>
                <w:sz w:val="20"/>
              </w:rPr>
            </w:pPr>
            <w:r w:rsidRPr="0093239C">
              <w:rPr>
                <w:sz w:val="20"/>
              </w:rPr>
              <w:t>- ordinary shares</w:t>
            </w:r>
          </w:p>
        </w:tc>
        <w:tc>
          <w:tcPr>
            <w:tcW w:w="990" w:type="dxa"/>
          </w:tcPr>
          <w:p w14:paraId="466743D9" w14:textId="77777777" w:rsidR="00DC462D" w:rsidRPr="0093239C" w:rsidRDefault="00DC462D" w:rsidP="00080F43">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vAlign w:val="bottom"/>
          </w:tcPr>
          <w:p w14:paraId="02A2A69D" w14:textId="77777777" w:rsidR="00DC462D" w:rsidRPr="0093239C" w:rsidRDefault="00DC462D" w:rsidP="00080F43">
            <w:pPr>
              <w:pStyle w:val="acctfourfigures"/>
              <w:tabs>
                <w:tab w:val="clear" w:pos="765"/>
                <w:tab w:val="decimal" w:pos="996"/>
              </w:tabs>
              <w:spacing w:line="240" w:lineRule="atLeast"/>
              <w:ind w:right="9"/>
              <w:rPr>
                <w:sz w:val="20"/>
                <w:lang w:val="en-US" w:eastAsia="en-GB"/>
              </w:rPr>
            </w:pPr>
            <w:r w:rsidRPr="0093239C">
              <w:rPr>
                <w:sz w:val="20"/>
                <w:lang w:val="en-US" w:eastAsia="en-GB"/>
              </w:rPr>
              <w:t>590,375</w:t>
            </w:r>
          </w:p>
        </w:tc>
        <w:tc>
          <w:tcPr>
            <w:tcW w:w="180" w:type="dxa"/>
          </w:tcPr>
          <w:p w14:paraId="34DE9327" w14:textId="77777777" w:rsidR="00DC462D" w:rsidRPr="0093239C" w:rsidRDefault="00DC462D" w:rsidP="00080F43">
            <w:pPr>
              <w:pStyle w:val="acctfourfigures"/>
              <w:tabs>
                <w:tab w:val="decimal" w:pos="907"/>
                <w:tab w:val="decimal" w:pos="996"/>
              </w:tabs>
              <w:spacing w:line="240" w:lineRule="atLeast"/>
              <w:ind w:right="11"/>
              <w:rPr>
                <w:sz w:val="20"/>
                <w:lang w:val="en-US" w:eastAsia="en-GB"/>
              </w:rPr>
            </w:pPr>
          </w:p>
        </w:tc>
        <w:tc>
          <w:tcPr>
            <w:tcW w:w="1091" w:type="dxa"/>
            <w:vAlign w:val="bottom"/>
          </w:tcPr>
          <w:p w14:paraId="59C008E6" w14:textId="77777777" w:rsidR="00DC462D" w:rsidRPr="0093239C" w:rsidRDefault="00DC462D" w:rsidP="00080F43">
            <w:pPr>
              <w:pStyle w:val="acctfourfigures"/>
              <w:tabs>
                <w:tab w:val="clear" w:pos="765"/>
                <w:tab w:val="decimal" w:pos="996"/>
              </w:tabs>
              <w:spacing w:line="240" w:lineRule="atLeast"/>
              <w:ind w:right="11"/>
              <w:rPr>
                <w:sz w:val="20"/>
                <w:lang w:val="en-US" w:eastAsia="en-GB"/>
              </w:rPr>
            </w:pPr>
            <w:r w:rsidRPr="0093239C">
              <w:rPr>
                <w:sz w:val="20"/>
                <w:lang w:val="en-US" w:eastAsia="en-GB"/>
              </w:rPr>
              <w:t>5,903,750</w:t>
            </w:r>
          </w:p>
        </w:tc>
        <w:tc>
          <w:tcPr>
            <w:tcW w:w="178" w:type="dxa"/>
          </w:tcPr>
          <w:p w14:paraId="37224635" w14:textId="77777777" w:rsidR="00DC462D" w:rsidRPr="0093239C" w:rsidRDefault="00DC462D" w:rsidP="00080F43">
            <w:pPr>
              <w:pStyle w:val="acctfourfigures"/>
              <w:spacing w:line="240" w:lineRule="atLeast"/>
              <w:rPr>
                <w:sz w:val="20"/>
              </w:rPr>
            </w:pPr>
          </w:p>
        </w:tc>
        <w:tc>
          <w:tcPr>
            <w:tcW w:w="1071" w:type="dxa"/>
            <w:vAlign w:val="bottom"/>
          </w:tcPr>
          <w:p w14:paraId="38EC3340" w14:textId="77777777" w:rsidR="00DC462D" w:rsidRPr="0093239C" w:rsidRDefault="00DC462D" w:rsidP="00080F43">
            <w:pPr>
              <w:pStyle w:val="acctfourfigures"/>
              <w:tabs>
                <w:tab w:val="clear" w:pos="765"/>
                <w:tab w:val="decimal" w:pos="996"/>
              </w:tabs>
              <w:spacing w:line="240" w:lineRule="atLeast"/>
              <w:ind w:right="15"/>
              <w:rPr>
                <w:sz w:val="20"/>
              </w:rPr>
            </w:pPr>
            <w:r w:rsidRPr="0093239C">
              <w:rPr>
                <w:sz w:val="20"/>
                <w:lang w:val="en-US" w:eastAsia="en-GB"/>
              </w:rPr>
              <w:t>500,000</w:t>
            </w:r>
          </w:p>
        </w:tc>
        <w:tc>
          <w:tcPr>
            <w:tcW w:w="180" w:type="dxa"/>
          </w:tcPr>
          <w:p w14:paraId="5876E97A" w14:textId="77777777" w:rsidR="00DC462D" w:rsidRPr="0093239C" w:rsidRDefault="00DC462D" w:rsidP="00080F43">
            <w:pPr>
              <w:pStyle w:val="acctfourfigures"/>
              <w:spacing w:line="240" w:lineRule="atLeast"/>
              <w:rPr>
                <w:sz w:val="20"/>
              </w:rPr>
            </w:pPr>
          </w:p>
        </w:tc>
        <w:tc>
          <w:tcPr>
            <w:tcW w:w="1084" w:type="dxa"/>
            <w:vAlign w:val="bottom"/>
          </w:tcPr>
          <w:p w14:paraId="64E7D53E" w14:textId="77777777" w:rsidR="00DC462D" w:rsidRPr="0093239C" w:rsidRDefault="00DC462D" w:rsidP="00080F43">
            <w:pPr>
              <w:pStyle w:val="acctfourfigures"/>
              <w:tabs>
                <w:tab w:val="clear" w:pos="765"/>
                <w:tab w:val="decimal" w:pos="915"/>
              </w:tabs>
              <w:spacing w:line="240" w:lineRule="atLeast"/>
              <w:ind w:right="-119"/>
              <w:rPr>
                <w:sz w:val="20"/>
              </w:rPr>
            </w:pPr>
            <w:r w:rsidRPr="0093239C">
              <w:rPr>
                <w:sz w:val="20"/>
                <w:lang w:eastAsia="en-GB"/>
              </w:rPr>
              <w:t>5,000,000</w:t>
            </w:r>
          </w:p>
        </w:tc>
        <w:tc>
          <w:tcPr>
            <w:tcW w:w="180" w:type="dxa"/>
          </w:tcPr>
          <w:p w14:paraId="2CECA941" w14:textId="77777777" w:rsidR="00DC462D" w:rsidRPr="0093239C" w:rsidRDefault="00DC462D" w:rsidP="00080F43">
            <w:pPr>
              <w:pStyle w:val="acctfourfigures"/>
              <w:tabs>
                <w:tab w:val="clear" w:pos="765"/>
                <w:tab w:val="decimal" w:pos="915"/>
              </w:tabs>
              <w:spacing w:line="240" w:lineRule="atLeast"/>
              <w:ind w:right="-119"/>
              <w:rPr>
                <w:sz w:val="20"/>
                <w:lang w:val="en-US" w:eastAsia="en-GB"/>
              </w:rPr>
            </w:pPr>
          </w:p>
        </w:tc>
        <w:tc>
          <w:tcPr>
            <w:tcW w:w="989" w:type="dxa"/>
          </w:tcPr>
          <w:p w14:paraId="0E25F483" w14:textId="77777777" w:rsidR="00DC462D" w:rsidRPr="0093239C" w:rsidRDefault="00DC462D" w:rsidP="00080F43">
            <w:pPr>
              <w:pStyle w:val="acctfourfigures"/>
              <w:tabs>
                <w:tab w:val="clear" w:pos="765"/>
                <w:tab w:val="decimal" w:pos="827"/>
              </w:tabs>
              <w:spacing w:line="240" w:lineRule="atLeast"/>
              <w:ind w:right="-119"/>
              <w:rPr>
                <w:rFonts w:cs="Times New Roman"/>
                <w:sz w:val="20"/>
                <w:lang w:val="en-US" w:eastAsia="en-GB"/>
              </w:rPr>
            </w:pPr>
            <w:r w:rsidRPr="0093239C">
              <w:rPr>
                <w:rFonts w:cs="Times New Roman"/>
                <w:sz w:val="20"/>
                <w:lang w:eastAsia="en-GB" w:bidi="th-TH"/>
              </w:rPr>
              <w:t>-</w:t>
            </w:r>
          </w:p>
        </w:tc>
      </w:tr>
      <w:tr w:rsidR="00DC462D" w:rsidRPr="00AB5DFA" w14:paraId="0C0CF21C" w14:textId="77777777" w:rsidTr="00080F43">
        <w:trPr>
          <w:cantSplit/>
        </w:trPr>
        <w:tc>
          <w:tcPr>
            <w:tcW w:w="2430" w:type="dxa"/>
          </w:tcPr>
          <w:p w14:paraId="726D8F8A" w14:textId="77777777" w:rsidR="00DC462D" w:rsidRPr="0093239C" w:rsidRDefault="00DC462D" w:rsidP="00080F43">
            <w:pPr>
              <w:spacing w:line="240" w:lineRule="atLeast"/>
              <w:ind w:left="191" w:hanging="183"/>
              <w:rPr>
                <w:sz w:val="20"/>
              </w:rPr>
            </w:pPr>
            <w:r w:rsidRPr="0093239C">
              <w:rPr>
                <w:sz w:val="20"/>
              </w:rPr>
              <w:t>Issue of ordinary shares</w:t>
            </w:r>
          </w:p>
        </w:tc>
        <w:tc>
          <w:tcPr>
            <w:tcW w:w="990" w:type="dxa"/>
          </w:tcPr>
          <w:p w14:paraId="7028945F" w14:textId="77777777" w:rsidR="00DC462D" w:rsidRPr="0093239C" w:rsidRDefault="00DC462D" w:rsidP="00080F43">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tcPr>
          <w:p w14:paraId="5FD0E870" w14:textId="77777777" w:rsidR="00DC462D" w:rsidRPr="0093239C" w:rsidRDefault="00DC462D" w:rsidP="00080F43">
            <w:pPr>
              <w:pStyle w:val="acctfourfigures"/>
              <w:tabs>
                <w:tab w:val="clear" w:pos="765"/>
                <w:tab w:val="decimal" w:pos="907"/>
              </w:tabs>
              <w:spacing w:line="240" w:lineRule="atLeast"/>
              <w:ind w:right="9"/>
              <w:rPr>
                <w:sz w:val="20"/>
              </w:rPr>
            </w:pPr>
            <w:r w:rsidRPr="0093239C">
              <w:rPr>
                <w:sz w:val="20"/>
                <w:lang w:eastAsia="en-GB"/>
              </w:rPr>
              <w:t>69,442</w:t>
            </w:r>
          </w:p>
        </w:tc>
        <w:tc>
          <w:tcPr>
            <w:tcW w:w="180" w:type="dxa"/>
          </w:tcPr>
          <w:p w14:paraId="6C71E820" w14:textId="77777777" w:rsidR="00DC462D" w:rsidRPr="0093239C" w:rsidRDefault="00DC462D" w:rsidP="00080F43">
            <w:pPr>
              <w:pStyle w:val="acctfourfigures"/>
              <w:tabs>
                <w:tab w:val="decimal" w:pos="907"/>
              </w:tabs>
              <w:spacing w:line="240" w:lineRule="atLeast"/>
              <w:ind w:right="11"/>
              <w:rPr>
                <w:sz w:val="20"/>
              </w:rPr>
            </w:pPr>
          </w:p>
        </w:tc>
        <w:tc>
          <w:tcPr>
            <w:tcW w:w="1091" w:type="dxa"/>
          </w:tcPr>
          <w:p w14:paraId="68E312DA" w14:textId="77777777" w:rsidR="00DC462D" w:rsidRPr="0093239C" w:rsidRDefault="00DC462D" w:rsidP="00080F43">
            <w:pPr>
              <w:pStyle w:val="acctfourfigures"/>
              <w:tabs>
                <w:tab w:val="clear" w:pos="765"/>
              </w:tabs>
              <w:spacing w:line="240" w:lineRule="atLeast"/>
              <w:ind w:right="11"/>
              <w:jc w:val="right"/>
              <w:rPr>
                <w:sz w:val="20"/>
              </w:rPr>
            </w:pPr>
            <w:r w:rsidRPr="0093239C">
              <w:rPr>
                <w:sz w:val="20"/>
                <w:lang w:eastAsia="en-GB"/>
              </w:rPr>
              <w:t>694,417</w:t>
            </w:r>
          </w:p>
        </w:tc>
        <w:tc>
          <w:tcPr>
            <w:tcW w:w="178" w:type="dxa"/>
          </w:tcPr>
          <w:p w14:paraId="6A571F84" w14:textId="77777777" w:rsidR="00DC462D" w:rsidRPr="0093239C" w:rsidRDefault="00DC462D" w:rsidP="00080F43">
            <w:pPr>
              <w:pStyle w:val="acctfourfigures"/>
              <w:spacing w:line="240" w:lineRule="atLeast"/>
              <w:rPr>
                <w:sz w:val="20"/>
              </w:rPr>
            </w:pPr>
          </w:p>
        </w:tc>
        <w:tc>
          <w:tcPr>
            <w:tcW w:w="1071" w:type="dxa"/>
          </w:tcPr>
          <w:p w14:paraId="2B61017E" w14:textId="77777777" w:rsidR="00DC462D" w:rsidRPr="0093239C" w:rsidRDefault="00DC462D" w:rsidP="00080F43">
            <w:pPr>
              <w:pStyle w:val="acctfourfigures"/>
              <w:tabs>
                <w:tab w:val="clear" w:pos="765"/>
                <w:tab w:val="decimal" w:pos="996"/>
              </w:tabs>
              <w:spacing w:line="240" w:lineRule="atLeast"/>
              <w:ind w:right="15"/>
              <w:rPr>
                <w:sz w:val="20"/>
              </w:rPr>
            </w:pPr>
            <w:r w:rsidRPr="0093239C">
              <w:rPr>
                <w:sz w:val="20"/>
                <w:lang w:val="en-US" w:eastAsia="en-GB" w:bidi="th-TH"/>
              </w:rPr>
              <w:t>66,667</w:t>
            </w:r>
          </w:p>
        </w:tc>
        <w:tc>
          <w:tcPr>
            <w:tcW w:w="180" w:type="dxa"/>
          </w:tcPr>
          <w:p w14:paraId="4382FFE3" w14:textId="77777777" w:rsidR="00DC462D" w:rsidRPr="0093239C" w:rsidRDefault="00DC462D" w:rsidP="00080F43">
            <w:pPr>
              <w:pStyle w:val="acctfourfigures"/>
              <w:spacing w:line="240" w:lineRule="atLeast"/>
              <w:rPr>
                <w:sz w:val="20"/>
              </w:rPr>
            </w:pPr>
          </w:p>
        </w:tc>
        <w:tc>
          <w:tcPr>
            <w:tcW w:w="1084" w:type="dxa"/>
          </w:tcPr>
          <w:p w14:paraId="139F7B63" w14:textId="77777777" w:rsidR="00DC462D" w:rsidRPr="0093239C" w:rsidRDefault="00DC462D" w:rsidP="00080F43">
            <w:pPr>
              <w:pStyle w:val="acctfourfigures"/>
              <w:tabs>
                <w:tab w:val="clear" w:pos="765"/>
                <w:tab w:val="decimal" w:pos="915"/>
              </w:tabs>
              <w:spacing w:line="240" w:lineRule="atLeast"/>
              <w:ind w:right="-119"/>
              <w:rPr>
                <w:sz w:val="20"/>
              </w:rPr>
            </w:pPr>
            <w:r w:rsidRPr="0093239C">
              <w:rPr>
                <w:sz w:val="20"/>
                <w:lang w:eastAsia="en-GB"/>
              </w:rPr>
              <w:t>666,667</w:t>
            </w:r>
          </w:p>
        </w:tc>
        <w:tc>
          <w:tcPr>
            <w:tcW w:w="180" w:type="dxa"/>
          </w:tcPr>
          <w:p w14:paraId="684D4939" w14:textId="77777777" w:rsidR="00DC462D" w:rsidRPr="0093239C" w:rsidRDefault="00DC462D" w:rsidP="00080F43">
            <w:pPr>
              <w:pStyle w:val="acctfourfigures"/>
              <w:tabs>
                <w:tab w:val="clear" w:pos="765"/>
                <w:tab w:val="decimal" w:pos="915"/>
              </w:tabs>
              <w:spacing w:line="240" w:lineRule="atLeast"/>
              <w:ind w:right="-119"/>
              <w:rPr>
                <w:sz w:val="20"/>
                <w:lang w:eastAsia="en-GB"/>
              </w:rPr>
            </w:pPr>
          </w:p>
        </w:tc>
        <w:tc>
          <w:tcPr>
            <w:tcW w:w="989" w:type="dxa"/>
          </w:tcPr>
          <w:p w14:paraId="77FEFBC0" w14:textId="77777777" w:rsidR="00DC462D" w:rsidRPr="0093239C" w:rsidRDefault="00DC462D" w:rsidP="00080F43">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733,333</w:t>
            </w:r>
          </w:p>
        </w:tc>
      </w:tr>
      <w:tr w:rsidR="00DC462D" w:rsidRPr="00AB5DFA" w14:paraId="1FD035CA" w14:textId="77777777" w:rsidTr="00080F43">
        <w:trPr>
          <w:cantSplit/>
        </w:trPr>
        <w:tc>
          <w:tcPr>
            <w:tcW w:w="2430" w:type="dxa"/>
          </w:tcPr>
          <w:p w14:paraId="67B0CB4D" w14:textId="77777777" w:rsidR="00DC462D" w:rsidRPr="0093239C" w:rsidRDefault="00DC462D" w:rsidP="00080F43">
            <w:pPr>
              <w:spacing w:line="240" w:lineRule="atLeast"/>
              <w:ind w:left="191" w:hanging="183"/>
              <w:rPr>
                <w:sz w:val="20"/>
              </w:rPr>
            </w:pPr>
            <w:r w:rsidRPr="0093239C">
              <w:rPr>
                <w:sz w:val="20"/>
              </w:rPr>
              <w:t>Exercise of stock options</w:t>
            </w:r>
          </w:p>
        </w:tc>
        <w:tc>
          <w:tcPr>
            <w:tcW w:w="990" w:type="dxa"/>
          </w:tcPr>
          <w:p w14:paraId="04742C7B" w14:textId="77777777" w:rsidR="00DC462D" w:rsidRPr="0093239C" w:rsidRDefault="00DC462D" w:rsidP="00080F43">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tcBorders>
              <w:bottom w:val="single" w:sz="4" w:space="0" w:color="auto"/>
            </w:tcBorders>
          </w:tcPr>
          <w:p w14:paraId="77DB268C" w14:textId="77777777" w:rsidR="00DC462D" w:rsidRPr="0093239C" w:rsidRDefault="00DC462D" w:rsidP="00080F43">
            <w:pPr>
              <w:pStyle w:val="acctfourfigures"/>
              <w:tabs>
                <w:tab w:val="clear" w:pos="765"/>
                <w:tab w:val="decimal" w:pos="907"/>
              </w:tabs>
              <w:spacing w:line="240" w:lineRule="atLeast"/>
              <w:ind w:right="9"/>
              <w:rPr>
                <w:sz w:val="20"/>
              </w:rPr>
            </w:pPr>
            <w:r w:rsidRPr="0093239C">
              <w:rPr>
                <w:sz w:val="20"/>
              </w:rPr>
              <w:t>-</w:t>
            </w:r>
          </w:p>
        </w:tc>
        <w:tc>
          <w:tcPr>
            <w:tcW w:w="180" w:type="dxa"/>
          </w:tcPr>
          <w:p w14:paraId="2D62CE15" w14:textId="77777777" w:rsidR="00DC462D" w:rsidRPr="0093239C" w:rsidRDefault="00DC462D" w:rsidP="00080F43">
            <w:pPr>
              <w:pStyle w:val="acctfourfigures"/>
              <w:tabs>
                <w:tab w:val="decimal" w:pos="907"/>
              </w:tabs>
              <w:spacing w:line="240" w:lineRule="atLeast"/>
              <w:ind w:right="11"/>
              <w:rPr>
                <w:sz w:val="20"/>
              </w:rPr>
            </w:pPr>
          </w:p>
        </w:tc>
        <w:tc>
          <w:tcPr>
            <w:tcW w:w="1091" w:type="dxa"/>
            <w:tcBorders>
              <w:bottom w:val="single" w:sz="4" w:space="0" w:color="auto"/>
            </w:tcBorders>
          </w:tcPr>
          <w:p w14:paraId="4288D3F8" w14:textId="77777777" w:rsidR="00DC462D" w:rsidRPr="0093239C" w:rsidRDefault="00DC462D" w:rsidP="00080F43">
            <w:pPr>
              <w:pStyle w:val="acctfourfigures"/>
              <w:tabs>
                <w:tab w:val="clear" w:pos="765"/>
              </w:tabs>
              <w:spacing w:line="240" w:lineRule="atLeast"/>
              <w:ind w:right="11"/>
              <w:jc w:val="right"/>
              <w:rPr>
                <w:sz w:val="20"/>
              </w:rPr>
            </w:pPr>
            <w:r w:rsidRPr="0093239C">
              <w:rPr>
                <w:sz w:val="20"/>
              </w:rPr>
              <w:t>-</w:t>
            </w:r>
          </w:p>
        </w:tc>
        <w:tc>
          <w:tcPr>
            <w:tcW w:w="178" w:type="dxa"/>
          </w:tcPr>
          <w:p w14:paraId="1638B0DB" w14:textId="77777777" w:rsidR="00DC462D" w:rsidRPr="0093239C" w:rsidRDefault="00DC462D" w:rsidP="00080F43">
            <w:pPr>
              <w:pStyle w:val="acctfourfigures"/>
              <w:spacing w:line="240" w:lineRule="atLeast"/>
              <w:rPr>
                <w:sz w:val="20"/>
              </w:rPr>
            </w:pPr>
          </w:p>
        </w:tc>
        <w:tc>
          <w:tcPr>
            <w:tcW w:w="1071" w:type="dxa"/>
            <w:tcBorders>
              <w:bottom w:val="single" w:sz="4" w:space="0" w:color="auto"/>
            </w:tcBorders>
          </w:tcPr>
          <w:p w14:paraId="17E57A48" w14:textId="77777777" w:rsidR="00DC462D" w:rsidRPr="0093239C" w:rsidRDefault="00DC462D" w:rsidP="00080F43">
            <w:pPr>
              <w:pStyle w:val="acctfourfigures"/>
              <w:tabs>
                <w:tab w:val="clear" w:pos="765"/>
                <w:tab w:val="decimal" w:pos="996"/>
              </w:tabs>
              <w:spacing w:line="240" w:lineRule="atLeast"/>
              <w:ind w:right="15"/>
              <w:rPr>
                <w:sz w:val="20"/>
                <w:lang w:eastAsia="en-GB"/>
              </w:rPr>
            </w:pPr>
            <w:r w:rsidRPr="0093239C">
              <w:rPr>
                <w:sz w:val="20"/>
                <w:lang w:val="en-US" w:eastAsia="en-GB" w:bidi="th-TH"/>
              </w:rPr>
              <w:t>15,625</w:t>
            </w:r>
          </w:p>
        </w:tc>
        <w:tc>
          <w:tcPr>
            <w:tcW w:w="180" w:type="dxa"/>
          </w:tcPr>
          <w:p w14:paraId="5990E2E3" w14:textId="77777777" w:rsidR="00DC462D" w:rsidRPr="0093239C" w:rsidRDefault="00DC462D" w:rsidP="00080F43">
            <w:pPr>
              <w:pStyle w:val="acctfourfigures"/>
              <w:spacing w:line="240" w:lineRule="atLeast"/>
              <w:rPr>
                <w:sz w:val="20"/>
              </w:rPr>
            </w:pPr>
          </w:p>
        </w:tc>
        <w:tc>
          <w:tcPr>
            <w:tcW w:w="1084" w:type="dxa"/>
            <w:tcBorders>
              <w:bottom w:val="single" w:sz="4" w:space="0" w:color="auto"/>
            </w:tcBorders>
          </w:tcPr>
          <w:p w14:paraId="265D0A4A" w14:textId="77777777" w:rsidR="00DC462D" w:rsidRPr="0093239C" w:rsidRDefault="00DC462D" w:rsidP="00080F43">
            <w:pPr>
              <w:pStyle w:val="acctfourfigures"/>
              <w:tabs>
                <w:tab w:val="clear" w:pos="765"/>
                <w:tab w:val="decimal" w:pos="915"/>
              </w:tabs>
              <w:spacing w:line="240" w:lineRule="atLeast"/>
              <w:ind w:right="-119"/>
              <w:rPr>
                <w:sz w:val="20"/>
                <w:lang w:eastAsia="en-GB"/>
              </w:rPr>
            </w:pPr>
            <w:r w:rsidRPr="0093239C">
              <w:rPr>
                <w:sz w:val="20"/>
                <w:lang w:eastAsia="en-GB"/>
              </w:rPr>
              <w:t>156,250</w:t>
            </w:r>
          </w:p>
        </w:tc>
        <w:tc>
          <w:tcPr>
            <w:tcW w:w="180" w:type="dxa"/>
          </w:tcPr>
          <w:p w14:paraId="5A607AF8" w14:textId="77777777" w:rsidR="00DC462D" w:rsidRPr="0093239C" w:rsidRDefault="00DC462D" w:rsidP="00080F43">
            <w:pPr>
              <w:pStyle w:val="acctfourfigures"/>
              <w:tabs>
                <w:tab w:val="clear" w:pos="765"/>
                <w:tab w:val="decimal" w:pos="915"/>
              </w:tabs>
              <w:spacing w:line="240" w:lineRule="atLeast"/>
              <w:ind w:right="-119"/>
              <w:rPr>
                <w:sz w:val="20"/>
                <w:lang w:eastAsia="en-GB"/>
              </w:rPr>
            </w:pPr>
          </w:p>
        </w:tc>
        <w:tc>
          <w:tcPr>
            <w:tcW w:w="989" w:type="dxa"/>
            <w:tcBorders>
              <w:bottom w:val="single" w:sz="4" w:space="0" w:color="auto"/>
            </w:tcBorders>
          </w:tcPr>
          <w:p w14:paraId="425A5DE0" w14:textId="77777777" w:rsidR="00DC462D" w:rsidRPr="0093239C" w:rsidRDefault="00DC462D" w:rsidP="00080F43">
            <w:pPr>
              <w:pStyle w:val="acctfourfigures"/>
              <w:tabs>
                <w:tab w:val="clear" w:pos="765"/>
                <w:tab w:val="decimal" w:pos="827"/>
              </w:tabs>
              <w:spacing w:line="240" w:lineRule="atLeast"/>
              <w:ind w:right="-119"/>
              <w:rPr>
                <w:rFonts w:cs="Times New Roman"/>
                <w:sz w:val="20"/>
                <w:lang w:eastAsia="en-GB"/>
              </w:rPr>
            </w:pPr>
            <w:r w:rsidRPr="008D2489">
              <w:rPr>
                <w:rFonts w:cs="Times New Roman"/>
                <w:sz w:val="20"/>
                <w:cs/>
                <w:lang w:eastAsia="en-GB" w:bidi="th-TH"/>
              </w:rPr>
              <w:t>34</w:t>
            </w:r>
            <w:r w:rsidRPr="007D5037">
              <w:rPr>
                <w:rFonts w:cs="Times New Roman"/>
                <w:sz w:val="20"/>
                <w:lang w:val="en-US" w:eastAsia="en-GB" w:bidi="th-TH"/>
              </w:rPr>
              <w:t>,</w:t>
            </w:r>
            <w:r w:rsidRPr="0093239C">
              <w:rPr>
                <w:rFonts w:cs="Times New Roman"/>
                <w:sz w:val="20"/>
                <w:lang w:val="en-US" w:eastAsia="en-GB" w:bidi="th-TH"/>
              </w:rPr>
              <w:t>906</w:t>
            </w:r>
          </w:p>
        </w:tc>
      </w:tr>
      <w:tr w:rsidR="00DC462D" w:rsidRPr="00AB5DFA" w14:paraId="067A14A2" w14:textId="77777777" w:rsidTr="00080F43">
        <w:trPr>
          <w:cantSplit/>
          <w:trHeight w:val="163"/>
        </w:trPr>
        <w:tc>
          <w:tcPr>
            <w:tcW w:w="2430" w:type="dxa"/>
          </w:tcPr>
          <w:p w14:paraId="11AC50F1" w14:textId="77777777" w:rsidR="00DC462D" w:rsidRPr="0093239C" w:rsidRDefault="00DC462D" w:rsidP="00080F43">
            <w:pPr>
              <w:spacing w:line="240" w:lineRule="atLeast"/>
              <w:ind w:left="191" w:hanging="183"/>
              <w:rPr>
                <w:b/>
                <w:bCs/>
                <w:sz w:val="20"/>
              </w:rPr>
            </w:pPr>
            <w:r w:rsidRPr="0093239C">
              <w:rPr>
                <w:b/>
                <w:bCs/>
                <w:sz w:val="20"/>
              </w:rPr>
              <w:t>At 31 December 2022 and 1 January 2023</w:t>
            </w:r>
          </w:p>
        </w:tc>
        <w:tc>
          <w:tcPr>
            <w:tcW w:w="990" w:type="dxa"/>
          </w:tcPr>
          <w:p w14:paraId="1AA9D6C4" w14:textId="77777777" w:rsidR="00DC462D" w:rsidRPr="0093239C" w:rsidRDefault="00DC462D" w:rsidP="00080F43">
            <w:pPr>
              <w:pStyle w:val="acctfourfigures"/>
              <w:tabs>
                <w:tab w:val="clear" w:pos="765"/>
                <w:tab w:val="decimal" w:pos="371"/>
                <w:tab w:val="decimal" w:pos="731"/>
              </w:tabs>
              <w:spacing w:line="240" w:lineRule="atLeast"/>
              <w:ind w:right="11"/>
              <w:jc w:val="center"/>
              <w:rPr>
                <w:b/>
                <w:bCs/>
                <w:i/>
                <w:iCs/>
                <w:sz w:val="20"/>
              </w:rPr>
            </w:pPr>
          </w:p>
        </w:tc>
        <w:tc>
          <w:tcPr>
            <w:tcW w:w="1080" w:type="dxa"/>
          </w:tcPr>
          <w:p w14:paraId="00A0CCF0" w14:textId="77777777" w:rsidR="00DC462D" w:rsidRPr="0093239C" w:rsidRDefault="00DC462D" w:rsidP="00080F43">
            <w:pPr>
              <w:pStyle w:val="acctfourfigures"/>
              <w:tabs>
                <w:tab w:val="clear" w:pos="765"/>
                <w:tab w:val="decimal" w:pos="907"/>
              </w:tabs>
              <w:spacing w:line="240" w:lineRule="atLeast"/>
              <w:ind w:right="9"/>
              <w:rPr>
                <w:sz w:val="20"/>
              </w:rPr>
            </w:pPr>
          </w:p>
        </w:tc>
        <w:tc>
          <w:tcPr>
            <w:tcW w:w="180" w:type="dxa"/>
          </w:tcPr>
          <w:p w14:paraId="33E2BB5A" w14:textId="77777777" w:rsidR="00DC462D" w:rsidRPr="0093239C" w:rsidRDefault="00DC462D" w:rsidP="00080F43">
            <w:pPr>
              <w:pStyle w:val="acctfourfigures"/>
              <w:tabs>
                <w:tab w:val="decimal" w:pos="907"/>
              </w:tabs>
              <w:spacing w:line="240" w:lineRule="atLeast"/>
              <w:ind w:right="11"/>
              <w:rPr>
                <w:sz w:val="20"/>
              </w:rPr>
            </w:pPr>
          </w:p>
        </w:tc>
        <w:tc>
          <w:tcPr>
            <w:tcW w:w="1091" w:type="dxa"/>
          </w:tcPr>
          <w:p w14:paraId="1C3A2CF6" w14:textId="77777777" w:rsidR="00DC462D" w:rsidRPr="0093239C" w:rsidRDefault="00DC462D" w:rsidP="00080F43">
            <w:pPr>
              <w:pStyle w:val="acctfourfigures"/>
              <w:tabs>
                <w:tab w:val="left" w:pos="765"/>
              </w:tabs>
              <w:spacing w:line="240" w:lineRule="atLeast"/>
              <w:ind w:right="11"/>
              <w:rPr>
                <w:sz w:val="20"/>
              </w:rPr>
            </w:pPr>
            <w:r w:rsidRPr="0093239C">
              <w:rPr>
                <w:sz w:val="20"/>
              </w:rPr>
              <w:tab/>
            </w:r>
          </w:p>
        </w:tc>
        <w:tc>
          <w:tcPr>
            <w:tcW w:w="178" w:type="dxa"/>
          </w:tcPr>
          <w:p w14:paraId="7EDBA05C" w14:textId="77777777" w:rsidR="00DC462D" w:rsidRPr="0093239C" w:rsidRDefault="00DC462D" w:rsidP="00080F43">
            <w:pPr>
              <w:pStyle w:val="acctfourfigures"/>
              <w:spacing w:line="240" w:lineRule="atLeast"/>
              <w:rPr>
                <w:b/>
                <w:bCs/>
                <w:sz w:val="20"/>
              </w:rPr>
            </w:pPr>
          </w:p>
        </w:tc>
        <w:tc>
          <w:tcPr>
            <w:tcW w:w="1071" w:type="dxa"/>
          </w:tcPr>
          <w:p w14:paraId="4AA3DA73" w14:textId="77777777" w:rsidR="00DC462D" w:rsidRPr="0093239C" w:rsidRDefault="00DC462D" w:rsidP="00080F43">
            <w:pPr>
              <w:pStyle w:val="acctfourfigures"/>
              <w:tabs>
                <w:tab w:val="clear" w:pos="765"/>
                <w:tab w:val="decimal" w:pos="996"/>
              </w:tabs>
              <w:spacing w:line="240" w:lineRule="atLeast"/>
              <w:ind w:right="15"/>
              <w:rPr>
                <w:b/>
                <w:bCs/>
                <w:sz w:val="20"/>
              </w:rPr>
            </w:pPr>
          </w:p>
        </w:tc>
        <w:tc>
          <w:tcPr>
            <w:tcW w:w="180" w:type="dxa"/>
          </w:tcPr>
          <w:p w14:paraId="0B005B1A" w14:textId="77777777" w:rsidR="00DC462D" w:rsidRPr="0093239C" w:rsidRDefault="00DC462D" w:rsidP="00080F43">
            <w:pPr>
              <w:pStyle w:val="acctfourfigures"/>
              <w:spacing w:line="240" w:lineRule="atLeast"/>
              <w:rPr>
                <w:b/>
                <w:bCs/>
                <w:sz w:val="20"/>
              </w:rPr>
            </w:pPr>
          </w:p>
        </w:tc>
        <w:tc>
          <w:tcPr>
            <w:tcW w:w="1084" w:type="dxa"/>
          </w:tcPr>
          <w:p w14:paraId="27B3A873" w14:textId="77777777" w:rsidR="00DC462D" w:rsidRPr="0093239C" w:rsidRDefault="00DC462D" w:rsidP="00080F43">
            <w:pPr>
              <w:pStyle w:val="acctfourfigures"/>
              <w:tabs>
                <w:tab w:val="clear" w:pos="765"/>
                <w:tab w:val="decimal" w:pos="915"/>
              </w:tabs>
              <w:spacing w:line="240" w:lineRule="atLeast"/>
              <w:ind w:right="-119"/>
              <w:rPr>
                <w:b/>
                <w:bCs/>
                <w:sz w:val="20"/>
              </w:rPr>
            </w:pPr>
          </w:p>
        </w:tc>
        <w:tc>
          <w:tcPr>
            <w:tcW w:w="180" w:type="dxa"/>
          </w:tcPr>
          <w:p w14:paraId="3251F981" w14:textId="77777777" w:rsidR="00DC462D" w:rsidRPr="0093239C" w:rsidRDefault="00DC462D" w:rsidP="00080F43">
            <w:pPr>
              <w:pStyle w:val="acctfourfigures"/>
              <w:tabs>
                <w:tab w:val="clear" w:pos="765"/>
                <w:tab w:val="decimal" w:pos="915"/>
              </w:tabs>
              <w:spacing w:line="240" w:lineRule="atLeast"/>
              <w:ind w:right="-119"/>
              <w:rPr>
                <w:b/>
                <w:bCs/>
                <w:sz w:val="20"/>
              </w:rPr>
            </w:pPr>
          </w:p>
        </w:tc>
        <w:tc>
          <w:tcPr>
            <w:tcW w:w="989" w:type="dxa"/>
            <w:tcBorders>
              <w:top w:val="single" w:sz="4" w:space="0" w:color="auto"/>
            </w:tcBorders>
          </w:tcPr>
          <w:p w14:paraId="0DDD8669" w14:textId="77777777" w:rsidR="00DC462D" w:rsidRPr="0093239C" w:rsidRDefault="00DC462D" w:rsidP="00080F43">
            <w:pPr>
              <w:pStyle w:val="acctfourfigures"/>
              <w:tabs>
                <w:tab w:val="clear" w:pos="765"/>
                <w:tab w:val="decimal" w:pos="827"/>
              </w:tabs>
              <w:spacing w:line="240" w:lineRule="atLeast"/>
              <w:ind w:right="-119"/>
              <w:rPr>
                <w:b/>
                <w:bCs/>
                <w:sz w:val="20"/>
              </w:rPr>
            </w:pPr>
          </w:p>
        </w:tc>
      </w:tr>
      <w:tr w:rsidR="00DC462D" w:rsidRPr="00AB5DFA" w14:paraId="5563DAC6" w14:textId="77777777" w:rsidTr="00080F43">
        <w:trPr>
          <w:cantSplit/>
        </w:trPr>
        <w:tc>
          <w:tcPr>
            <w:tcW w:w="2430" w:type="dxa"/>
          </w:tcPr>
          <w:p w14:paraId="14763DF5" w14:textId="77777777" w:rsidR="00DC462D" w:rsidRPr="0093239C" w:rsidRDefault="00DC462D" w:rsidP="00080F43">
            <w:pPr>
              <w:spacing w:line="240" w:lineRule="atLeast"/>
              <w:ind w:left="191" w:hanging="183"/>
              <w:rPr>
                <w:b/>
                <w:bCs/>
                <w:sz w:val="20"/>
              </w:rPr>
            </w:pPr>
            <w:r w:rsidRPr="0093239C">
              <w:rPr>
                <w:b/>
                <w:bCs/>
                <w:sz w:val="20"/>
              </w:rPr>
              <w:t xml:space="preserve">- ordinary shares </w:t>
            </w:r>
          </w:p>
        </w:tc>
        <w:tc>
          <w:tcPr>
            <w:tcW w:w="990" w:type="dxa"/>
            <w:vAlign w:val="bottom"/>
          </w:tcPr>
          <w:p w14:paraId="17338ED6" w14:textId="77777777" w:rsidR="00DC462D" w:rsidRPr="0093239C" w:rsidRDefault="00DC462D" w:rsidP="00080F43">
            <w:pPr>
              <w:pStyle w:val="acctfourfigures"/>
              <w:tabs>
                <w:tab w:val="clear" w:pos="765"/>
                <w:tab w:val="decimal" w:pos="371"/>
                <w:tab w:val="decimal" w:pos="731"/>
              </w:tabs>
              <w:spacing w:line="240" w:lineRule="atLeast"/>
              <w:ind w:right="11"/>
              <w:jc w:val="center"/>
              <w:rPr>
                <w:b/>
                <w:bCs/>
                <w:i/>
                <w:iCs/>
                <w:sz w:val="20"/>
              </w:rPr>
            </w:pPr>
            <w:r w:rsidRPr="0093239C">
              <w:rPr>
                <w:b/>
                <w:bCs/>
                <w:i/>
                <w:iCs/>
                <w:sz w:val="20"/>
              </w:rPr>
              <w:t>10</w:t>
            </w:r>
          </w:p>
        </w:tc>
        <w:tc>
          <w:tcPr>
            <w:tcW w:w="1080" w:type="dxa"/>
          </w:tcPr>
          <w:p w14:paraId="2FFB6F60" w14:textId="77777777" w:rsidR="00DC462D" w:rsidRPr="0093239C" w:rsidRDefault="00DC462D" w:rsidP="00080F43">
            <w:pPr>
              <w:pStyle w:val="acctfourfigures"/>
              <w:tabs>
                <w:tab w:val="clear" w:pos="765"/>
                <w:tab w:val="decimal" w:pos="907"/>
              </w:tabs>
              <w:spacing w:line="240" w:lineRule="atLeast"/>
              <w:ind w:right="9"/>
              <w:rPr>
                <w:b/>
                <w:bCs/>
                <w:sz w:val="20"/>
              </w:rPr>
            </w:pPr>
            <w:r w:rsidRPr="0093239C">
              <w:rPr>
                <w:b/>
                <w:bCs/>
                <w:sz w:val="20"/>
                <w:lang w:val="en-US" w:eastAsia="en-GB"/>
              </w:rPr>
              <w:t>659,817</w:t>
            </w:r>
          </w:p>
        </w:tc>
        <w:tc>
          <w:tcPr>
            <w:tcW w:w="180" w:type="dxa"/>
          </w:tcPr>
          <w:p w14:paraId="5BEC823A" w14:textId="77777777" w:rsidR="00DC462D" w:rsidRPr="0093239C" w:rsidRDefault="00DC462D" w:rsidP="00080F43">
            <w:pPr>
              <w:pStyle w:val="acctfourfigures"/>
              <w:tabs>
                <w:tab w:val="decimal" w:pos="907"/>
              </w:tabs>
              <w:spacing w:line="240" w:lineRule="atLeast"/>
              <w:ind w:right="11"/>
              <w:rPr>
                <w:b/>
                <w:bCs/>
                <w:sz w:val="20"/>
              </w:rPr>
            </w:pPr>
          </w:p>
        </w:tc>
        <w:tc>
          <w:tcPr>
            <w:tcW w:w="1091" w:type="dxa"/>
          </w:tcPr>
          <w:p w14:paraId="1B4CC86F" w14:textId="77777777" w:rsidR="00DC462D" w:rsidRPr="0093239C" w:rsidRDefault="00DC462D" w:rsidP="00080F43">
            <w:pPr>
              <w:pStyle w:val="acctfourfigures"/>
              <w:tabs>
                <w:tab w:val="clear" w:pos="765"/>
              </w:tabs>
              <w:spacing w:line="240" w:lineRule="atLeast"/>
              <w:ind w:right="11"/>
              <w:jc w:val="right"/>
              <w:rPr>
                <w:b/>
                <w:bCs/>
                <w:sz w:val="20"/>
              </w:rPr>
            </w:pPr>
            <w:r w:rsidRPr="0093239C">
              <w:rPr>
                <w:b/>
                <w:bCs/>
                <w:sz w:val="20"/>
                <w:lang w:val="en-US" w:eastAsia="en-GB"/>
              </w:rPr>
              <w:t>6,598,167</w:t>
            </w:r>
          </w:p>
        </w:tc>
        <w:tc>
          <w:tcPr>
            <w:tcW w:w="178" w:type="dxa"/>
          </w:tcPr>
          <w:p w14:paraId="6BB20A3C" w14:textId="77777777" w:rsidR="00DC462D" w:rsidRPr="0093239C" w:rsidRDefault="00DC462D" w:rsidP="00080F43">
            <w:pPr>
              <w:pStyle w:val="acctfourfigures"/>
              <w:spacing w:line="240" w:lineRule="atLeast"/>
              <w:rPr>
                <w:b/>
                <w:bCs/>
                <w:sz w:val="20"/>
              </w:rPr>
            </w:pPr>
          </w:p>
        </w:tc>
        <w:tc>
          <w:tcPr>
            <w:tcW w:w="1071" w:type="dxa"/>
          </w:tcPr>
          <w:p w14:paraId="283F9DAE" w14:textId="77777777" w:rsidR="00DC462D" w:rsidRPr="0093239C" w:rsidRDefault="00DC462D" w:rsidP="00080F43">
            <w:pPr>
              <w:pStyle w:val="acctfourfigures"/>
              <w:tabs>
                <w:tab w:val="clear" w:pos="765"/>
                <w:tab w:val="decimal" w:pos="996"/>
              </w:tabs>
              <w:spacing w:line="240" w:lineRule="atLeast"/>
              <w:ind w:right="15"/>
              <w:rPr>
                <w:b/>
                <w:bCs/>
                <w:sz w:val="20"/>
              </w:rPr>
            </w:pPr>
            <w:r w:rsidRPr="0093239C">
              <w:rPr>
                <w:b/>
                <w:bCs/>
                <w:sz w:val="20"/>
                <w:lang w:val="en-US" w:eastAsia="en-GB"/>
              </w:rPr>
              <w:t>582,292</w:t>
            </w:r>
          </w:p>
        </w:tc>
        <w:tc>
          <w:tcPr>
            <w:tcW w:w="180" w:type="dxa"/>
          </w:tcPr>
          <w:p w14:paraId="2B90D5AF" w14:textId="77777777" w:rsidR="00DC462D" w:rsidRPr="0093239C" w:rsidRDefault="00DC462D" w:rsidP="00080F43">
            <w:pPr>
              <w:pStyle w:val="acctfourfigures"/>
              <w:spacing w:line="240" w:lineRule="atLeast"/>
              <w:jc w:val="center"/>
              <w:rPr>
                <w:b/>
                <w:bCs/>
                <w:sz w:val="20"/>
              </w:rPr>
            </w:pPr>
          </w:p>
        </w:tc>
        <w:tc>
          <w:tcPr>
            <w:tcW w:w="1084" w:type="dxa"/>
          </w:tcPr>
          <w:p w14:paraId="6E625A43" w14:textId="77777777" w:rsidR="00DC462D" w:rsidRPr="0093239C" w:rsidRDefault="00DC462D" w:rsidP="00080F43">
            <w:pPr>
              <w:pStyle w:val="acctfourfigures"/>
              <w:tabs>
                <w:tab w:val="clear" w:pos="765"/>
                <w:tab w:val="decimal" w:pos="915"/>
              </w:tabs>
              <w:spacing w:line="240" w:lineRule="atLeast"/>
              <w:ind w:right="-119"/>
              <w:rPr>
                <w:b/>
                <w:bCs/>
                <w:sz w:val="20"/>
              </w:rPr>
            </w:pPr>
            <w:r w:rsidRPr="0093239C">
              <w:rPr>
                <w:b/>
                <w:bCs/>
                <w:sz w:val="20"/>
                <w:lang w:val="en-US" w:eastAsia="en-GB"/>
              </w:rPr>
              <w:t>5,822,917</w:t>
            </w:r>
          </w:p>
        </w:tc>
        <w:tc>
          <w:tcPr>
            <w:tcW w:w="180" w:type="dxa"/>
          </w:tcPr>
          <w:p w14:paraId="4E2DA550" w14:textId="77777777" w:rsidR="00DC462D" w:rsidRPr="0093239C" w:rsidRDefault="00DC462D" w:rsidP="00080F43">
            <w:pPr>
              <w:pStyle w:val="acctfourfigures"/>
              <w:tabs>
                <w:tab w:val="clear" w:pos="765"/>
                <w:tab w:val="decimal" w:pos="915"/>
              </w:tabs>
              <w:spacing w:line="240" w:lineRule="atLeast"/>
              <w:ind w:right="-119"/>
              <w:rPr>
                <w:b/>
                <w:bCs/>
                <w:sz w:val="20"/>
                <w:lang w:val="en-US" w:eastAsia="en-GB"/>
              </w:rPr>
            </w:pPr>
          </w:p>
        </w:tc>
        <w:tc>
          <w:tcPr>
            <w:tcW w:w="989" w:type="dxa"/>
          </w:tcPr>
          <w:p w14:paraId="482BDA55" w14:textId="77777777" w:rsidR="00DC462D" w:rsidRPr="0093239C" w:rsidRDefault="00DC462D" w:rsidP="00080F43">
            <w:pPr>
              <w:pStyle w:val="acctfourfigures"/>
              <w:tabs>
                <w:tab w:val="clear" w:pos="765"/>
                <w:tab w:val="decimal" w:pos="827"/>
              </w:tabs>
              <w:spacing w:line="240" w:lineRule="atLeast"/>
              <w:ind w:right="-119"/>
              <w:rPr>
                <w:b/>
                <w:bCs/>
                <w:sz w:val="20"/>
                <w:lang w:val="en-US" w:eastAsia="en-GB"/>
              </w:rPr>
            </w:pPr>
            <w:r w:rsidRPr="0093239C">
              <w:rPr>
                <w:b/>
                <w:bCs/>
                <w:sz w:val="20"/>
                <w:lang w:val="en-US" w:eastAsia="en-GB"/>
              </w:rPr>
              <w:t>768,239</w:t>
            </w:r>
          </w:p>
        </w:tc>
      </w:tr>
      <w:tr w:rsidR="00DF6CA3" w:rsidRPr="00AB5DFA" w14:paraId="7E45662B" w14:textId="77777777" w:rsidTr="0093239C">
        <w:trPr>
          <w:cantSplit/>
        </w:trPr>
        <w:tc>
          <w:tcPr>
            <w:tcW w:w="2430" w:type="dxa"/>
          </w:tcPr>
          <w:p w14:paraId="72CCCD58" w14:textId="77777777" w:rsidR="00DF6CA3" w:rsidRPr="0093239C" w:rsidRDefault="00DF6CA3" w:rsidP="00DF6CA3">
            <w:pPr>
              <w:spacing w:line="240" w:lineRule="atLeast"/>
              <w:ind w:left="187" w:hanging="187"/>
              <w:rPr>
                <w:sz w:val="20"/>
              </w:rPr>
            </w:pPr>
            <w:r w:rsidRPr="0093239C">
              <w:rPr>
                <w:sz w:val="20"/>
              </w:rPr>
              <w:t>Decrease in authorised share capital</w:t>
            </w:r>
          </w:p>
        </w:tc>
        <w:tc>
          <w:tcPr>
            <w:tcW w:w="990" w:type="dxa"/>
            <w:vAlign w:val="bottom"/>
          </w:tcPr>
          <w:p w14:paraId="35EEACFE" w14:textId="77777777" w:rsidR="00DF6CA3" w:rsidRPr="0093239C" w:rsidRDefault="00DF6CA3" w:rsidP="00DF6CA3">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vAlign w:val="bottom"/>
          </w:tcPr>
          <w:p w14:paraId="206F6836" w14:textId="1FE70A56" w:rsidR="00DF6CA3" w:rsidRPr="0093239C" w:rsidRDefault="00DF6CA3" w:rsidP="00DF6CA3">
            <w:pPr>
              <w:pStyle w:val="acctfourfigures"/>
              <w:tabs>
                <w:tab w:val="clear" w:pos="765"/>
                <w:tab w:val="decimal" w:pos="907"/>
              </w:tabs>
              <w:spacing w:line="240" w:lineRule="atLeast"/>
              <w:ind w:right="-79"/>
              <w:jc w:val="center"/>
              <w:rPr>
                <w:rFonts w:cs="Times New Roman"/>
                <w:sz w:val="20"/>
              </w:rPr>
            </w:pPr>
            <w:r w:rsidRPr="0093239C">
              <w:rPr>
                <w:rFonts w:cs="Times New Roman"/>
                <w:sz w:val="20"/>
                <w:lang w:val="en-US" w:eastAsia="en-GB"/>
              </w:rPr>
              <w:t>(74,750)</w:t>
            </w:r>
          </w:p>
        </w:tc>
        <w:tc>
          <w:tcPr>
            <w:tcW w:w="180" w:type="dxa"/>
            <w:vAlign w:val="bottom"/>
          </w:tcPr>
          <w:p w14:paraId="6CFDB495" w14:textId="77777777" w:rsidR="00DF6CA3" w:rsidRPr="0093239C" w:rsidRDefault="00DF6CA3" w:rsidP="00DF6CA3">
            <w:pPr>
              <w:pStyle w:val="acctfourfigures"/>
              <w:tabs>
                <w:tab w:val="decimal" w:pos="907"/>
              </w:tabs>
              <w:spacing w:line="240" w:lineRule="atLeast"/>
              <w:ind w:right="11"/>
              <w:jc w:val="center"/>
              <w:rPr>
                <w:rFonts w:cs="Times New Roman"/>
                <w:sz w:val="20"/>
              </w:rPr>
            </w:pPr>
          </w:p>
        </w:tc>
        <w:tc>
          <w:tcPr>
            <w:tcW w:w="1091" w:type="dxa"/>
            <w:vAlign w:val="bottom"/>
          </w:tcPr>
          <w:p w14:paraId="5C05B795" w14:textId="4C78E7F0" w:rsidR="00DF6CA3" w:rsidRPr="0093239C" w:rsidRDefault="00DF6CA3" w:rsidP="00DF6CA3">
            <w:pPr>
              <w:pStyle w:val="acctfourfigures"/>
              <w:tabs>
                <w:tab w:val="clear" w:pos="765"/>
              </w:tabs>
              <w:spacing w:line="240" w:lineRule="atLeast"/>
              <w:ind w:right="-243"/>
              <w:jc w:val="center"/>
              <w:rPr>
                <w:rFonts w:cs="Times New Roman"/>
                <w:sz w:val="20"/>
              </w:rPr>
            </w:pPr>
            <w:r w:rsidRPr="0093239C">
              <w:rPr>
                <w:rFonts w:cs="Times New Roman"/>
                <w:sz w:val="20"/>
                <w:lang w:val="en-US" w:eastAsia="en-GB"/>
              </w:rPr>
              <w:t>(747,500)</w:t>
            </w:r>
          </w:p>
        </w:tc>
        <w:tc>
          <w:tcPr>
            <w:tcW w:w="178" w:type="dxa"/>
            <w:vAlign w:val="bottom"/>
          </w:tcPr>
          <w:p w14:paraId="6260A7EB" w14:textId="77777777" w:rsidR="00DF6CA3" w:rsidRPr="0093239C" w:rsidRDefault="00DF6CA3" w:rsidP="00DF6CA3">
            <w:pPr>
              <w:pStyle w:val="acctfourfigures"/>
              <w:spacing w:line="240" w:lineRule="atLeast"/>
              <w:jc w:val="center"/>
              <w:rPr>
                <w:rFonts w:cs="Times New Roman"/>
                <w:sz w:val="20"/>
              </w:rPr>
            </w:pPr>
          </w:p>
        </w:tc>
        <w:tc>
          <w:tcPr>
            <w:tcW w:w="1071" w:type="dxa"/>
            <w:vAlign w:val="bottom"/>
          </w:tcPr>
          <w:p w14:paraId="3116C594" w14:textId="61EEE2B6" w:rsidR="00DF6CA3" w:rsidRPr="0093239C" w:rsidRDefault="00DF6CA3" w:rsidP="00DF6CA3">
            <w:pPr>
              <w:pStyle w:val="acctfourfigures"/>
              <w:tabs>
                <w:tab w:val="clear" w:pos="765"/>
                <w:tab w:val="decimal" w:pos="996"/>
              </w:tabs>
              <w:spacing w:line="240" w:lineRule="atLeast"/>
              <w:ind w:right="15"/>
              <w:jc w:val="center"/>
              <w:rPr>
                <w:rFonts w:cs="Times New Roman"/>
                <w:sz w:val="20"/>
              </w:rPr>
            </w:pPr>
            <w:r w:rsidRPr="0093239C">
              <w:rPr>
                <w:rFonts w:cs="Times New Roman"/>
                <w:sz w:val="20"/>
                <w:lang w:val="en-US" w:eastAsia="en-GB"/>
              </w:rPr>
              <w:t>-</w:t>
            </w:r>
          </w:p>
        </w:tc>
        <w:tc>
          <w:tcPr>
            <w:tcW w:w="180" w:type="dxa"/>
            <w:vAlign w:val="bottom"/>
          </w:tcPr>
          <w:p w14:paraId="51A6851F" w14:textId="77777777" w:rsidR="00DF6CA3" w:rsidRPr="0093239C" w:rsidRDefault="00DF6CA3" w:rsidP="00DF6CA3">
            <w:pPr>
              <w:pStyle w:val="acctfourfigures"/>
              <w:spacing w:line="240" w:lineRule="atLeast"/>
              <w:jc w:val="center"/>
              <w:rPr>
                <w:rFonts w:cs="Times New Roman"/>
                <w:sz w:val="20"/>
              </w:rPr>
            </w:pPr>
          </w:p>
        </w:tc>
        <w:tc>
          <w:tcPr>
            <w:tcW w:w="1084" w:type="dxa"/>
            <w:vAlign w:val="bottom"/>
          </w:tcPr>
          <w:p w14:paraId="7C4DE59A" w14:textId="51238B7F" w:rsidR="00DF6CA3" w:rsidRPr="0093239C" w:rsidRDefault="00DF6CA3" w:rsidP="00DF6CA3">
            <w:pPr>
              <w:pStyle w:val="acctfourfigures"/>
              <w:tabs>
                <w:tab w:val="clear" w:pos="765"/>
                <w:tab w:val="decimal" w:pos="996"/>
              </w:tabs>
              <w:spacing w:line="240" w:lineRule="atLeast"/>
              <w:ind w:right="15"/>
              <w:jc w:val="center"/>
              <w:rPr>
                <w:rFonts w:cs="Times New Roman"/>
                <w:sz w:val="20"/>
              </w:rPr>
            </w:pPr>
            <w:r w:rsidRPr="0093239C">
              <w:rPr>
                <w:rFonts w:cs="Times New Roman"/>
                <w:sz w:val="20"/>
                <w:lang w:val="en-US" w:eastAsia="en-GB"/>
              </w:rPr>
              <w:t>-</w:t>
            </w:r>
          </w:p>
        </w:tc>
        <w:tc>
          <w:tcPr>
            <w:tcW w:w="180" w:type="dxa"/>
            <w:vAlign w:val="bottom"/>
          </w:tcPr>
          <w:p w14:paraId="536E4200" w14:textId="77777777" w:rsidR="00DF6CA3" w:rsidRPr="0093239C" w:rsidRDefault="00DF6CA3" w:rsidP="00DF6CA3">
            <w:pPr>
              <w:pStyle w:val="acctfourfigures"/>
              <w:tabs>
                <w:tab w:val="clear" w:pos="765"/>
                <w:tab w:val="decimal" w:pos="915"/>
              </w:tabs>
              <w:spacing w:line="240" w:lineRule="atLeast"/>
              <w:ind w:right="-119"/>
              <w:jc w:val="center"/>
              <w:rPr>
                <w:rFonts w:cs="Times New Roman"/>
                <w:sz w:val="20"/>
              </w:rPr>
            </w:pPr>
          </w:p>
        </w:tc>
        <w:tc>
          <w:tcPr>
            <w:tcW w:w="989" w:type="dxa"/>
            <w:vAlign w:val="bottom"/>
          </w:tcPr>
          <w:p w14:paraId="47E6D9FC" w14:textId="5BAB6CD0" w:rsidR="00DF6CA3" w:rsidRPr="0093239C" w:rsidRDefault="00DF6CA3" w:rsidP="00DF6CA3">
            <w:pPr>
              <w:pStyle w:val="acctfourfigures"/>
              <w:tabs>
                <w:tab w:val="clear" w:pos="765"/>
                <w:tab w:val="decimal" w:pos="996"/>
              </w:tabs>
              <w:spacing w:line="240" w:lineRule="atLeast"/>
              <w:ind w:right="15"/>
              <w:jc w:val="center"/>
              <w:rPr>
                <w:rFonts w:cs="Times New Roman"/>
                <w:sz w:val="20"/>
              </w:rPr>
            </w:pPr>
            <w:r w:rsidRPr="0093239C">
              <w:rPr>
                <w:rFonts w:cs="Times New Roman"/>
                <w:sz w:val="20"/>
                <w:lang w:val="en-US" w:eastAsia="en-GB"/>
              </w:rPr>
              <w:t>-</w:t>
            </w:r>
          </w:p>
        </w:tc>
      </w:tr>
      <w:tr w:rsidR="00DF6CA3" w:rsidRPr="00AB5DFA" w14:paraId="1457580B" w14:textId="77777777" w:rsidTr="00080F43">
        <w:trPr>
          <w:cantSplit/>
        </w:trPr>
        <w:tc>
          <w:tcPr>
            <w:tcW w:w="2430" w:type="dxa"/>
          </w:tcPr>
          <w:p w14:paraId="476D86B7" w14:textId="77777777" w:rsidR="00DF6CA3" w:rsidRPr="0093239C" w:rsidRDefault="00DF6CA3" w:rsidP="00DF6CA3">
            <w:pPr>
              <w:tabs>
                <w:tab w:val="decimal" w:pos="827"/>
              </w:tabs>
              <w:spacing w:line="240" w:lineRule="atLeast"/>
              <w:ind w:left="191" w:right="15" w:hanging="183"/>
              <w:rPr>
                <w:b/>
                <w:bCs/>
                <w:sz w:val="20"/>
              </w:rPr>
            </w:pPr>
          </w:p>
        </w:tc>
        <w:tc>
          <w:tcPr>
            <w:tcW w:w="990" w:type="dxa"/>
          </w:tcPr>
          <w:p w14:paraId="4FD60780" w14:textId="77777777" w:rsidR="00DF6CA3" w:rsidRPr="0093239C" w:rsidRDefault="00DF6CA3" w:rsidP="00DF6CA3">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tcBorders>
              <w:top w:val="single" w:sz="4" w:space="0" w:color="auto"/>
            </w:tcBorders>
          </w:tcPr>
          <w:p w14:paraId="60EA9E5A" w14:textId="0C1B6046" w:rsidR="00DF6CA3" w:rsidRPr="0093239C" w:rsidRDefault="00DF6CA3" w:rsidP="00DF6CA3">
            <w:pPr>
              <w:pStyle w:val="acctfourfigures"/>
              <w:tabs>
                <w:tab w:val="clear" w:pos="765"/>
                <w:tab w:val="decimal" w:pos="907"/>
              </w:tabs>
              <w:spacing w:line="240" w:lineRule="atLeast"/>
              <w:ind w:right="9"/>
              <w:rPr>
                <w:rFonts w:cs="Times New Roman"/>
                <w:sz w:val="20"/>
                <w:lang w:eastAsia="en-GB"/>
              </w:rPr>
            </w:pPr>
            <w:r w:rsidRPr="0093239C">
              <w:rPr>
                <w:rFonts w:cs="Times New Roman"/>
                <w:sz w:val="20"/>
                <w:lang w:val="en-US" w:eastAsia="en-GB"/>
              </w:rPr>
              <w:t>585,067</w:t>
            </w:r>
          </w:p>
        </w:tc>
        <w:tc>
          <w:tcPr>
            <w:tcW w:w="180" w:type="dxa"/>
          </w:tcPr>
          <w:p w14:paraId="23C9CF45" w14:textId="77777777" w:rsidR="00DF6CA3" w:rsidRPr="0093239C" w:rsidRDefault="00DF6CA3" w:rsidP="00DF6CA3">
            <w:pPr>
              <w:pStyle w:val="acctfourfigures"/>
              <w:tabs>
                <w:tab w:val="decimal" w:pos="738"/>
              </w:tabs>
              <w:spacing w:line="240" w:lineRule="atLeast"/>
              <w:ind w:right="-79"/>
              <w:jc w:val="right"/>
              <w:rPr>
                <w:rFonts w:cs="Times New Roman"/>
                <w:sz w:val="20"/>
              </w:rPr>
            </w:pPr>
          </w:p>
        </w:tc>
        <w:tc>
          <w:tcPr>
            <w:tcW w:w="1091" w:type="dxa"/>
            <w:tcBorders>
              <w:top w:val="single" w:sz="4" w:space="0" w:color="auto"/>
            </w:tcBorders>
          </w:tcPr>
          <w:p w14:paraId="1021451D" w14:textId="114914E1" w:rsidR="00DF6CA3" w:rsidRPr="0093239C" w:rsidRDefault="00DF6CA3" w:rsidP="00DF6CA3">
            <w:pPr>
              <w:pStyle w:val="acctfourfigures"/>
              <w:tabs>
                <w:tab w:val="clear" w:pos="765"/>
                <w:tab w:val="decimal" w:pos="738"/>
              </w:tabs>
              <w:spacing w:line="240" w:lineRule="atLeast"/>
              <w:jc w:val="right"/>
              <w:rPr>
                <w:rFonts w:cs="Times New Roman"/>
                <w:sz w:val="20"/>
              </w:rPr>
            </w:pPr>
            <w:r w:rsidRPr="0093239C">
              <w:rPr>
                <w:rFonts w:cs="Times New Roman"/>
                <w:sz w:val="20"/>
                <w:lang w:val="en-US" w:eastAsia="en-GB"/>
              </w:rPr>
              <w:t>5,850,667</w:t>
            </w:r>
          </w:p>
        </w:tc>
        <w:tc>
          <w:tcPr>
            <w:tcW w:w="178" w:type="dxa"/>
          </w:tcPr>
          <w:p w14:paraId="6765221B" w14:textId="77777777" w:rsidR="00DF6CA3" w:rsidRPr="0093239C" w:rsidRDefault="00DF6CA3" w:rsidP="00DF6CA3">
            <w:pPr>
              <w:pStyle w:val="acctfourfigures"/>
              <w:tabs>
                <w:tab w:val="decimal" w:pos="738"/>
              </w:tabs>
              <w:spacing w:line="240" w:lineRule="atLeast"/>
              <w:ind w:right="-79"/>
              <w:jc w:val="right"/>
              <w:rPr>
                <w:rFonts w:cs="Times New Roman"/>
                <w:sz w:val="20"/>
              </w:rPr>
            </w:pPr>
          </w:p>
        </w:tc>
        <w:tc>
          <w:tcPr>
            <w:tcW w:w="1071" w:type="dxa"/>
            <w:tcBorders>
              <w:top w:val="single" w:sz="4" w:space="0" w:color="auto"/>
            </w:tcBorders>
          </w:tcPr>
          <w:p w14:paraId="2DDA44F8" w14:textId="3BB2BF19" w:rsidR="00DF6CA3" w:rsidRPr="0093239C" w:rsidRDefault="00DF6CA3" w:rsidP="00DF6CA3">
            <w:pPr>
              <w:pStyle w:val="acctfourfigures"/>
              <w:tabs>
                <w:tab w:val="clear" w:pos="765"/>
                <w:tab w:val="decimal" w:pos="996"/>
              </w:tabs>
              <w:spacing w:line="240" w:lineRule="atLeast"/>
              <w:ind w:right="15"/>
              <w:rPr>
                <w:rFonts w:cs="Times New Roman"/>
                <w:sz w:val="20"/>
                <w:lang w:val="en-US" w:eastAsia="en-GB" w:bidi="th-TH"/>
              </w:rPr>
            </w:pPr>
            <w:r w:rsidRPr="0093239C">
              <w:rPr>
                <w:rFonts w:cs="Times New Roman"/>
                <w:sz w:val="20"/>
                <w:lang w:val="en-US" w:eastAsia="en-GB"/>
              </w:rPr>
              <w:t>582,292</w:t>
            </w:r>
          </w:p>
        </w:tc>
        <w:tc>
          <w:tcPr>
            <w:tcW w:w="180" w:type="dxa"/>
          </w:tcPr>
          <w:p w14:paraId="2994ABCC" w14:textId="77777777" w:rsidR="00DF6CA3" w:rsidRPr="0093239C" w:rsidRDefault="00DF6CA3" w:rsidP="00DF6CA3">
            <w:pPr>
              <w:pStyle w:val="acctfourfigures"/>
              <w:tabs>
                <w:tab w:val="decimal" w:pos="738"/>
              </w:tabs>
              <w:spacing w:line="240" w:lineRule="atLeast"/>
              <w:ind w:right="-79"/>
              <w:jc w:val="right"/>
              <w:rPr>
                <w:rFonts w:cs="Times New Roman"/>
                <w:sz w:val="20"/>
                <w:lang w:val="en-US" w:eastAsia="en-GB" w:bidi="th-TH"/>
              </w:rPr>
            </w:pPr>
          </w:p>
        </w:tc>
        <w:tc>
          <w:tcPr>
            <w:tcW w:w="1084" w:type="dxa"/>
            <w:tcBorders>
              <w:top w:val="single" w:sz="4" w:space="0" w:color="auto"/>
            </w:tcBorders>
          </w:tcPr>
          <w:p w14:paraId="478F7272" w14:textId="535A073C" w:rsidR="00DF6CA3" w:rsidRPr="0093239C" w:rsidRDefault="00DF6CA3" w:rsidP="00DF6CA3">
            <w:pPr>
              <w:pStyle w:val="acctfourfigures"/>
              <w:tabs>
                <w:tab w:val="clear" w:pos="765"/>
                <w:tab w:val="decimal" w:pos="915"/>
              </w:tabs>
              <w:spacing w:line="240" w:lineRule="atLeast"/>
              <w:ind w:right="-119"/>
              <w:rPr>
                <w:rFonts w:cs="Times New Roman"/>
                <w:sz w:val="20"/>
                <w:lang w:val="en-US" w:eastAsia="en-GB" w:bidi="th-TH"/>
              </w:rPr>
            </w:pPr>
            <w:r w:rsidRPr="0093239C">
              <w:rPr>
                <w:rFonts w:cs="Times New Roman"/>
                <w:sz w:val="20"/>
                <w:lang w:val="en-US" w:eastAsia="en-GB"/>
              </w:rPr>
              <w:t>5,822,917</w:t>
            </w:r>
          </w:p>
        </w:tc>
        <w:tc>
          <w:tcPr>
            <w:tcW w:w="180" w:type="dxa"/>
          </w:tcPr>
          <w:p w14:paraId="6526683D" w14:textId="77777777" w:rsidR="00DF6CA3" w:rsidRPr="0093239C" w:rsidRDefault="00DF6CA3" w:rsidP="00DF6CA3">
            <w:pPr>
              <w:pStyle w:val="acctfourfigures"/>
              <w:tabs>
                <w:tab w:val="clear" w:pos="765"/>
                <w:tab w:val="decimal" w:pos="915"/>
              </w:tabs>
              <w:spacing w:line="240" w:lineRule="atLeast"/>
              <w:ind w:right="-119"/>
              <w:rPr>
                <w:rFonts w:cs="Times New Roman"/>
                <w:b/>
                <w:bCs/>
                <w:sz w:val="20"/>
              </w:rPr>
            </w:pPr>
          </w:p>
        </w:tc>
        <w:tc>
          <w:tcPr>
            <w:tcW w:w="989" w:type="dxa"/>
            <w:tcBorders>
              <w:top w:val="single" w:sz="4" w:space="0" w:color="auto"/>
            </w:tcBorders>
          </w:tcPr>
          <w:p w14:paraId="0D79CA6C" w14:textId="3FD46AE1" w:rsidR="00DF6CA3" w:rsidRPr="0093239C" w:rsidRDefault="00DF6CA3" w:rsidP="00DF6CA3">
            <w:pPr>
              <w:pStyle w:val="acctfourfigures"/>
              <w:tabs>
                <w:tab w:val="clear" w:pos="765"/>
                <w:tab w:val="decimal" w:pos="827"/>
              </w:tabs>
              <w:spacing w:line="240" w:lineRule="atLeast"/>
              <w:ind w:right="-119"/>
              <w:rPr>
                <w:rFonts w:cs="Times New Roman"/>
                <w:b/>
                <w:bCs/>
                <w:sz w:val="20"/>
              </w:rPr>
            </w:pPr>
            <w:r w:rsidRPr="0093239C">
              <w:rPr>
                <w:rFonts w:cs="Times New Roman"/>
                <w:sz w:val="20"/>
                <w:lang w:val="en-US" w:eastAsia="en-GB"/>
              </w:rPr>
              <w:t>768,239</w:t>
            </w:r>
          </w:p>
        </w:tc>
      </w:tr>
      <w:tr w:rsidR="00DF6CA3" w:rsidRPr="00AB5DFA" w14:paraId="600BD7F7" w14:textId="77777777" w:rsidTr="0093239C">
        <w:trPr>
          <w:cantSplit/>
        </w:trPr>
        <w:tc>
          <w:tcPr>
            <w:tcW w:w="2430" w:type="dxa"/>
          </w:tcPr>
          <w:p w14:paraId="75D96A6C" w14:textId="77777777" w:rsidR="00DF6CA3" w:rsidRPr="0093239C" w:rsidRDefault="00DF6CA3" w:rsidP="00DF6CA3">
            <w:pPr>
              <w:spacing w:line="240" w:lineRule="atLeast"/>
              <w:ind w:left="187" w:hanging="187"/>
              <w:rPr>
                <w:b/>
                <w:bCs/>
                <w:sz w:val="20"/>
              </w:rPr>
            </w:pPr>
            <w:r w:rsidRPr="0093239C">
              <w:rPr>
                <w:sz w:val="20"/>
              </w:rPr>
              <w:t xml:space="preserve">Change in par value </w:t>
            </w:r>
            <w:r w:rsidRPr="0093239C">
              <w:rPr>
                <w:sz w:val="20"/>
              </w:rPr>
              <w:br/>
              <w:t>per share</w:t>
            </w:r>
          </w:p>
        </w:tc>
        <w:tc>
          <w:tcPr>
            <w:tcW w:w="990" w:type="dxa"/>
            <w:vAlign w:val="bottom"/>
          </w:tcPr>
          <w:p w14:paraId="30D49591" w14:textId="77777777" w:rsidR="00DF6CA3" w:rsidRPr="0093239C" w:rsidRDefault="00DF6CA3" w:rsidP="00DF6CA3">
            <w:pPr>
              <w:pStyle w:val="acctfourfigures"/>
              <w:tabs>
                <w:tab w:val="clear" w:pos="765"/>
                <w:tab w:val="decimal" w:pos="371"/>
                <w:tab w:val="decimal" w:pos="731"/>
              </w:tabs>
              <w:spacing w:line="240" w:lineRule="atLeast"/>
              <w:ind w:right="11"/>
              <w:jc w:val="center"/>
              <w:rPr>
                <w:b/>
                <w:bCs/>
                <w:i/>
                <w:iCs/>
                <w:sz w:val="20"/>
              </w:rPr>
            </w:pPr>
            <w:r w:rsidRPr="0093239C">
              <w:rPr>
                <w:i/>
                <w:iCs/>
                <w:sz w:val="20"/>
              </w:rPr>
              <w:t>5</w:t>
            </w:r>
          </w:p>
        </w:tc>
        <w:tc>
          <w:tcPr>
            <w:tcW w:w="1080" w:type="dxa"/>
            <w:tcBorders>
              <w:bottom w:val="single" w:sz="4" w:space="0" w:color="auto"/>
            </w:tcBorders>
            <w:vAlign w:val="bottom"/>
          </w:tcPr>
          <w:p w14:paraId="667A978B" w14:textId="53150AA9" w:rsidR="00DF6CA3" w:rsidRPr="0093239C" w:rsidRDefault="00DF6CA3" w:rsidP="00DF6CA3">
            <w:pPr>
              <w:pStyle w:val="acctfourfigures"/>
              <w:tabs>
                <w:tab w:val="clear" w:pos="765"/>
                <w:tab w:val="decimal" w:pos="907"/>
              </w:tabs>
              <w:spacing w:line="240" w:lineRule="atLeast"/>
              <w:ind w:right="9"/>
              <w:jc w:val="center"/>
              <w:rPr>
                <w:rFonts w:cs="Times New Roman"/>
                <w:sz w:val="20"/>
                <w:lang w:eastAsia="en-GB"/>
              </w:rPr>
            </w:pPr>
            <w:r w:rsidRPr="0093239C">
              <w:rPr>
                <w:rFonts w:cs="Times New Roman"/>
                <w:sz w:val="20"/>
                <w:lang w:val="en-US" w:eastAsia="en-GB"/>
              </w:rPr>
              <w:t>585,067</w:t>
            </w:r>
          </w:p>
        </w:tc>
        <w:tc>
          <w:tcPr>
            <w:tcW w:w="180" w:type="dxa"/>
            <w:vAlign w:val="bottom"/>
          </w:tcPr>
          <w:p w14:paraId="08148E5C" w14:textId="77777777" w:rsidR="00DF6CA3" w:rsidRPr="0093239C" w:rsidRDefault="00DF6CA3" w:rsidP="00DF6CA3">
            <w:pPr>
              <w:pStyle w:val="acctfourfigures"/>
              <w:tabs>
                <w:tab w:val="decimal" w:pos="738"/>
              </w:tabs>
              <w:spacing w:line="240" w:lineRule="atLeast"/>
              <w:ind w:right="-79"/>
              <w:jc w:val="center"/>
              <w:rPr>
                <w:rFonts w:cs="Times New Roman"/>
                <w:sz w:val="20"/>
              </w:rPr>
            </w:pPr>
          </w:p>
        </w:tc>
        <w:tc>
          <w:tcPr>
            <w:tcW w:w="1091" w:type="dxa"/>
            <w:tcBorders>
              <w:bottom w:val="single" w:sz="4" w:space="0" w:color="auto"/>
            </w:tcBorders>
            <w:vAlign w:val="bottom"/>
          </w:tcPr>
          <w:p w14:paraId="17A61141" w14:textId="5734726C" w:rsidR="00DF6CA3" w:rsidRPr="0093239C" w:rsidRDefault="00DF6CA3" w:rsidP="00DF6CA3">
            <w:pPr>
              <w:pStyle w:val="acctfourfigures"/>
              <w:tabs>
                <w:tab w:val="clear" w:pos="765"/>
                <w:tab w:val="decimal" w:pos="996"/>
              </w:tabs>
              <w:spacing w:line="240" w:lineRule="atLeast"/>
              <w:ind w:right="15"/>
              <w:jc w:val="center"/>
              <w:rPr>
                <w:rFonts w:cs="Times New Roman"/>
                <w:sz w:val="20"/>
              </w:rPr>
            </w:pPr>
            <w:r w:rsidRPr="0093239C">
              <w:rPr>
                <w:rFonts w:cs="Times New Roman"/>
                <w:sz w:val="20"/>
                <w:lang w:val="en-US" w:eastAsia="en-GB"/>
              </w:rPr>
              <w:t>-</w:t>
            </w:r>
          </w:p>
        </w:tc>
        <w:tc>
          <w:tcPr>
            <w:tcW w:w="178" w:type="dxa"/>
            <w:vAlign w:val="bottom"/>
          </w:tcPr>
          <w:p w14:paraId="58F09612" w14:textId="77777777" w:rsidR="00DF6CA3" w:rsidRPr="0093239C" w:rsidRDefault="00DF6CA3" w:rsidP="00DF6CA3">
            <w:pPr>
              <w:pStyle w:val="acctfourfigures"/>
              <w:tabs>
                <w:tab w:val="decimal" w:pos="738"/>
              </w:tabs>
              <w:spacing w:line="240" w:lineRule="atLeast"/>
              <w:ind w:right="-79"/>
              <w:jc w:val="center"/>
              <w:rPr>
                <w:rFonts w:cs="Times New Roman"/>
                <w:sz w:val="20"/>
              </w:rPr>
            </w:pPr>
          </w:p>
        </w:tc>
        <w:tc>
          <w:tcPr>
            <w:tcW w:w="1071" w:type="dxa"/>
            <w:tcBorders>
              <w:bottom w:val="single" w:sz="4" w:space="0" w:color="auto"/>
            </w:tcBorders>
            <w:vAlign w:val="bottom"/>
          </w:tcPr>
          <w:p w14:paraId="20BA17DE" w14:textId="5D85F716" w:rsidR="00DF6CA3" w:rsidRPr="0093239C" w:rsidRDefault="00DF6CA3" w:rsidP="00DF6CA3">
            <w:pPr>
              <w:pStyle w:val="acctfourfigures"/>
              <w:tabs>
                <w:tab w:val="clear" w:pos="765"/>
                <w:tab w:val="decimal" w:pos="996"/>
              </w:tabs>
              <w:spacing w:line="240" w:lineRule="atLeast"/>
              <w:ind w:right="15"/>
              <w:jc w:val="center"/>
              <w:rPr>
                <w:rFonts w:cs="Times New Roman"/>
                <w:sz w:val="20"/>
                <w:lang w:val="en-US" w:eastAsia="en-GB" w:bidi="th-TH"/>
              </w:rPr>
            </w:pPr>
            <w:r w:rsidRPr="0093239C">
              <w:rPr>
                <w:rFonts w:cs="Times New Roman"/>
                <w:sz w:val="20"/>
                <w:lang w:val="en-US" w:eastAsia="en-GB"/>
              </w:rPr>
              <w:t>582,292</w:t>
            </w:r>
          </w:p>
        </w:tc>
        <w:tc>
          <w:tcPr>
            <w:tcW w:w="180" w:type="dxa"/>
            <w:vAlign w:val="bottom"/>
          </w:tcPr>
          <w:p w14:paraId="1E3265A2" w14:textId="77777777" w:rsidR="00DF6CA3" w:rsidRPr="0093239C" w:rsidRDefault="00DF6CA3" w:rsidP="00DF6CA3">
            <w:pPr>
              <w:pStyle w:val="acctfourfigures"/>
              <w:tabs>
                <w:tab w:val="decimal" w:pos="996"/>
              </w:tabs>
              <w:spacing w:line="240" w:lineRule="atLeast"/>
              <w:ind w:right="15"/>
              <w:jc w:val="center"/>
              <w:rPr>
                <w:rFonts w:cs="Times New Roman"/>
                <w:sz w:val="20"/>
                <w:lang w:val="en-US" w:eastAsia="en-GB" w:bidi="th-TH"/>
              </w:rPr>
            </w:pPr>
          </w:p>
        </w:tc>
        <w:tc>
          <w:tcPr>
            <w:tcW w:w="1084" w:type="dxa"/>
            <w:tcBorders>
              <w:bottom w:val="single" w:sz="4" w:space="0" w:color="auto"/>
            </w:tcBorders>
            <w:vAlign w:val="bottom"/>
          </w:tcPr>
          <w:p w14:paraId="0E71C45B" w14:textId="12167DF1" w:rsidR="00DF6CA3" w:rsidRPr="0093239C" w:rsidRDefault="00DF6CA3" w:rsidP="00DF6CA3">
            <w:pPr>
              <w:pStyle w:val="acctfourfigures"/>
              <w:tabs>
                <w:tab w:val="clear" w:pos="765"/>
                <w:tab w:val="decimal" w:pos="996"/>
              </w:tabs>
              <w:spacing w:line="240" w:lineRule="atLeast"/>
              <w:ind w:right="15"/>
              <w:jc w:val="center"/>
              <w:rPr>
                <w:rFonts w:cs="Times New Roman"/>
                <w:sz w:val="20"/>
              </w:rPr>
            </w:pPr>
            <w:r w:rsidRPr="0093239C">
              <w:rPr>
                <w:rFonts w:cs="Times New Roman"/>
                <w:sz w:val="20"/>
                <w:lang w:val="en-US" w:eastAsia="en-GB"/>
              </w:rPr>
              <w:t>-</w:t>
            </w:r>
          </w:p>
        </w:tc>
        <w:tc>
          <w:tcPr>
            <w:tcW w:w="180" w:type="dxa"/>
            <w:vAlign w:val="bottom"/>
          </w:tcPr>
          <w:p w14:paraId="3D869BFE" w14:textId="77777777" w:rsidR="00DF6CA3" w:rsidRPr="0093239C" w:rsidRDefault="00DF6CA3" w:rsidP="00DF6CA3">
            <w:pPr>
              <w:pStyle w:val="acctfourfigures"/>
              <w:tabs>
                <w:tab w:val="clear" w:pos="765"/>
                <w:tab w:val="decimal" w:pos="915"/>
              </w:tabs>
              <w:spacing w:line="240" w:lineRule="atLeast"/>
              <w:ind w:right="-119"/>
              <w:jc w:val="center"/>
              <w:rPr>
                <w:rFonts w:cs="Times New Roman"/>
                <w:sz w:val="20"/>
                <w:lang w:eastAsia="en-GB"/>
              </w:rPr>
            </w:pPr>
          </w:p>
        </w:tc>
        <w:tc>
          <w:tcPr>
            <w:tcW w:w="989" w:type="dxa"/>
            <w:tcBorders>
              <w:bottom w:val="single" w:sz="4" w:space="0" w:color="auto"/>
            </w:tcBorders>
            <w:vAlign w:val="bottom"/>
          </w:tcPr>
          <w:p w14:paraId="701B3D4E" w14:textId="03EA3ED3" w:rsidR="00DF6CA3" w:rsidRPr="0093239C" w:rsidRDefault="00DF6CA3" w:rsidP="00DF6CA3">
            <w:pPr>
              <w:pStyle w:val="acctfourfigures"/>
              <w:tabs>
                <w:tab w:val="clear" w:pos="765"/>
                <w:tab w:val="decimal" w:pos="996"/>
              </w:tabs>
              <w:spacing w:line="240" w:lineRule="atLeast"/>
              <w:ind w:right="15"/>
              <w:jc w:val="center"/>
              <w:rPr>
                <w:rFonts w:cs="Times New Roman"/>
                <w:sz w:val="20"/>
              </w:rPr>
            </w:pPr>
            <w:r w:rsidRPr="0093239C">
              <w:rPr>
                <w:rFonts w:cs="Times New Roman"/>
                <w:sz w:val="20"/>
                <w:lang w:val="en-US" w:eastAsia="en-GB"/>
              </w:rPr>
              <w:t>-</w:t>
            </w:r>
          </w:p>
        </w:tc>
      </w:tr>
      <w:tr w:rsidR="00DF6CA3" w:rsidRPr="00AB5DFA" w14:paraId="3674CF5A" w14:textId="77777777" w:rsidTr="00080F43">
        <w:trPr>
          <w:cantSplit/>
        </w:trPr>
        <w:tc>
          <w:tcPr>
            <w:tcW w:w="2430" w:type="dxa"/>
          </w:tcPr>
          <w:p w14:paraId="4168F7AC" w14:textId="77777777" w:rsidR="00DF6CA3" w:rsidRPr="0093239C" w:rsidRDefault="00DF6CA3" w:rsidP="00DF6CA3">
            <w:pPr>
              <w:spacing w:line="240" w:lineRule="atLeast"/>
              <w:ind w:left="191" w:hanging="183"/>
              <w:rPr>
                <w:sz w:val="20"/>
              </w:rPr>
            </w:pPr>
          </w:p>
        </w:tc>
        <w:tc>
          <w:tcPr>
            <w:tcW w:w="990" w:type="dxa"/>
          </w:tcPr>
          <w:p w14:paraId="72F24C43" w14:textId="77777777" w:rsidR="00DF6CA3" w:rsidRPr="0093239C" w:rsidRDefault="00DF6CA3" w:rsidP="00DF6CA3">
            <w:pPr>
              <w:pStyle w:val="acctfourfigures"/>
              <w:tabs>
                <w:tab w:val="clear" w:pos="765"/>
                <w:tab w:val="decimal" w:pos="371"/>
                <w:tab w:val="decimal" w:pos="731"/>
              </w:tabs>
              <w:spacing w:line="240" w:lineRule="atLeast"/>
              <w:ind w:right="11"/>
              <w:jc w:val="center"/>
              <w:rPr>
                <w:i/>
                <w:iCs/>
                <w:sz w:val="20"/>
              </w:rPr>
            </w:pPr>
            <w:r w:rsidRPr="0093239C">
              <w:rPr>
                <w:i/>
                <w:iCs/>
                <w:sz w:val="20"/>
              </w:rPr>
              <w:t>5</w:t>
            </w:r>
          </w:p>
        </w:tc>
        <w:tc>
          <w:tcPr>
            <w:tcW w:w="1080" w:type="dxa"/>
            <w:tcBorders>
              <w:top w:val="single" w:sz="4" w:space="0" w:color="auto"/>
            </w:tcBorders>
          </w:tcPr>
          <w:p w14:paraId="54648AD1" w14:textId="7D4EAB27" w:rsidR="00DF6CA3" w:rsidRPr="0093239C" w:rsidRDefault="00DF6CA3" w:rsidP="00DF6CA3">
            <w:pPr>
              <w:pStyle w:val="acctfourfigures"/>
              <w:tabs>
                <w:tab w:val="clear" w:pos="765"/>
                <w:tab w:val="decimal" w:pos="907"/>
              </w:tabs>
              <w:spacing w:line="240" w:lineRule="atLeast"/>
              <w:ind w:right="9"/>
              <w:rPr>
                <w:rFonts w:cs="Times New Roman"/>
                <w:sz w:val="20"/>
                <w:lang w:eastAsia="en-GB"/>
              </w:rPr>
            </w:pPr>
            <w:r w:rsidRPr="0093239C">
              <w:rPr>
                <w:rFonts w:cs="Times New Roman"/>
                <w:sz w:val="20"/>
                <w:lang w:val="en-US" w:eastAsia="en-GB"/>
              </w:rPr>
              <w:t>1,170,134</w:t>
            </w:r>
          </w:p>
        </w:tc>
        <w:tc>
          <w:tcPr>
            <w:tcW w:w="180" w:type="dxa"/>
          </w:tcPr>
          <w:p w14:paraId="302E6418" w14:textId="77777777" w:rsidR="00DF6CA3" w:rsidRPr="0093239C" w:rsidRDefault="00DF6CA3" w:rsidP="00DF6CA3">
            <w:pPr>
              <w:pStyle w:val="acctfourfigures"/>
              <w:tabs>
                <w:tab w:val="decimal" w:pos="738"/>
              </w:tabs>
              <w:spacing w:line="240" w:lineRule="atLeast"/>
              <w:ind w:right="-79"/>
              <w:jc w:val="right"/>
              <w:rPr>
                <w:rFonts w:cs="Times New Roman"/>
                <w:sz w:val="20"/>
              </w:rPr>
            </w:pPr>
          </w:p>
        </w:tc>
        <w:tc>
          <w:tcPr>
            <w:tcW w:w="1091" w:type="dxa"/>
            <w:tcBorders>
              <w:top w:val="single" w:sz="4" w:space="0" w:color="auto"/>
            </w:tcBorders>
          </w:tcPr>
          <w:p w14:paraId="7EC2C355" w14:textId="4E08DF65" w:rsidR="00DF6CA3" w:rsidRPr="0093239C" w:rsidRDefault="00DF6CA3" w:rsidP="00DF6CA3">
            <w:pPr>
              <w:pStyle w:val="acctfourfigures"/>
              <w:tabs>
                <w:tab w:val="clear" w:pos="765"/>
              </w:tabs>
              <w:spacing w:line="240" w:lineRule="atLeast"/>
              <w:ind w:right="11"/>
              <w:jc w:val="right"/>
              <w:rPr>
                <w:rFonts w:cs="Times New Roman"/>
                <w:sz w:val="20"/>
                <w:lang w:eastAsia="en-GB"/>
              </w:rPr>
            </w:pPr>
            <w:r w:rsidRPr="0093239C">
              <w:rPr>
                <w:rFonts w:cs="Times New Roman"/>
                <w:sz w:val="20"/>
                <w:lang w:val="en-US" w:eastAsia="en-GB"/>
              </w:rPr>
              <w:t>5,850,667</w:t>
            </w:r>
          </w:p>
        </w:tc>
        <w:tc>
          <w:tcPr>
            <w:tcW w:w="178" w:type="dxa"/>
          </w:tcPr>
          <w:p w14:paraId="10CC932F" w14:textId="77777777" w:rsidR="00DF6CA3" w:rsidRPr="0093239C" w:rsidRDefault="00DF6CA3" w:rsidP="00DF6CA3">
            <w:pPr>
              <w:pStyle w:val="acctfourfigures"/>
              <w:tabs>
                <w:tab w:val="decimal" w:pos="738"/>
              </w:tabs>
              <w:spacing w:line="240" w:lineRule="atLeast"/>
              <w:ind w:right="-79"/>
              <w:jc w:val="right"/>
              <w:rPr>
                <w:rFonts w:cs="Times New Roman"/>
                <w:sz w:val="20"/>
              </w:rPr>
            </w:pPr>
          </w:p>
        </w:tc>
        <w:tc>
          <w:tcPr>
            <w:tcW w:w="1071" w:type="dxa"/>
            <w:tcBorders>
              <w:top w:val="single" w:sz="4" w:space="0" w:color="auto"/>
            </w:tcBorders>
          </w:tcPr>
          <w:p w14:paraId="13373CEE" w14:textId="456EF2A5" w:rsidR="00DF6CA3" w:rsidRPr="0093239C" w:rsidRDefault="00DF6CA3" w:rsidP="00DF6CA3">
            <w:pPr>
              <w:pStyle w:val="acctfourfigures"/>
              <w:tabs>
                <w:tab w:val="clear" w:pos="765"/>
                <w:tab w:val="decimal" w:pos="996"/>
              </w:tabs>
              <w:spacing w:line="240" w:lineRule="atLeast"/>
              <w:ind w:right="15"/>
              <w:rPr>
                <w:rFonts w:cs="Times New Roman"/>
                <w:sz w:val="20"/>
                <w:lang w:val="en-US" w:eastAsia="en-GB" w:bidi="th-TH"/>
              </w:rPr>
            </w:pPr>
            <w:r w:rsidRPr="0093239C">
              <w:rPr>
                <w:rFonts w:cs="Times New Roman"/>
                <w:sz w:val="20"/>
                <w:lang w:val="en-US" w:eastAsia="en-GB"/>
              </w:rPr>
              <w:t>1,164,584</w:t>
            </w:r>
          </w:p>
        </w:tc>
        <w:tc>
          <w:tcPr>
            <w:tcW w:w="180" w:type="dxa"/>
          </w:tcPr>
          <w:p w14:paraId="49293B8B" w14:textId="77777777" w:rsidR="00DF6CA3" w:rsidRPr="0093239C" w:rsidRDefault="00DF6CA3" w:rsidP="00DF6CA3">
            <w:pPr>
              <w:pStyle w:val="acctfourfigures"/>
              <w:spacing w:line="240" w:lineRule="atLeast"/>
              <w:ind w:right="15"/>
              <w:rPr>
                <w:rFonts w:cs="Times New Roman"/>
                <w:sz w:val="20"/>
                <w:lang w:val="en-US" w:eastAsia="en-GB" w:bidi="th-TH"/>
              </w:rPr>
            </w:pPr>
          </w:p>
        </w:tc>
        <w:tc>
          <w:tcPr>
            <w:tcW w:w="1084" w:type="dxa"/>
            <w:tcBorders>
              <w:top w:val="single" w:sz="4" w:space="0" w:color="auto"/>
            </w:tcBorders>
          </w:tcPr>
          <w:p w14:paraId="4DDE2F78" w14:textId="4C5F6C52" w:rsidR="00DF6CA3" w:rsidRPr="0093239C" w:rsidRDefault="00DF6CA3" w:rsidP="00DF6CA3">
            <w:pPr>
              <w:pStyle w:val="acctfourfigures"/>
              <w:tabs>
                <w:tab w:val="clear" w:pos="765"/>
                <w:tab w:val="decimal" w:pos="915"/>
              </w:tabs>
              <w:spacing w:line="240" w:lineRule="atLeast"/>
              <w:ind w:right="-119"/>
              <w:rPr>
                <w:rFonts w:cs="Times New Roman"/>
                <w:sz w:val="20"/>
                <w:lang w:val="en-US" w:eastAsia="en-GB"/>
              </w:rPr>
            </w:pPr>
            <w:r w:rsidRPr="0093239C">
              <w:rPr>
                <w:rFonts w:cs="Times New Roman"/>
                <w:sz w:val="20"/>
                <w:lang w:val="en-US" w:eastAsia="en-GB"/>
              </w:rPr>
              <w:t>5,822,917</w:t>
            </w:r>
          </w:p>
        </w:tc>
        <w:tc>
          <w:tcPr>
            <w:tcW w:w="180" w:type="dxa"/>
          </w:tcPr>
          <w:p w14:paraId="5FCFDE9E" w14:textId="77777777" w:rsidR="00DF6CA3" w:rsidRPr="0093239C" w:rsidRDefault="00DF6CA3" w:rsidP="00DF6CA3">
            <w:pPr>
              <w:pStyle w:val="acctfourfigures"/>
              <w:tabs>
                <w:tab w:val="clear" w:pos="765"/>
                <w:tab w:val="decimal" w:pos="915"/>
              </w:tabs>
              <w:spacing w:line="240" w:lineRule="atLeast"/>
              <w:ind w:right="-119"/>
              <w:rPr>
                <w:rFonts w:cs="Times New Roman"/>
                <w:sz w:val="20"/>
                <w:lang w:eastAsia="en-GB"/>
              </w:rPr>
            </w:pPr>
          </w:p>
        </w:tc>
        <w:tc>
          <w:tcPr>
            <w:tcW w:w="989" w:type="dxa"/>
            <w:tcBorders>
              <w:top w:val="single" w:sz="4" w:space="0" w:color="auto"/>
            </w:tcBorders>
          </w:tcPr>
          <w:p w14:paraId="449C2CF0" w14:textId="03CB7177" w:rsidR="00DF6CA3" w:rsidRPr="0093239C" w:rsidRDefault="00DF6CA3" w:rsidP="00DF6CA3">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768,239</w:t>
            </w:r>
          </w:p>
        </w:tc>
      </w:tr>
      <w:tr w:rsidR="00DF6CA3" w:rsidRPr="00AB5DFA" w14:paraId="5331269B" w14:textId="77777777" w:rsidTr="00080F43">
        <w:trPr>
          <w:cantSplit/>
        </w:trPr>
        <w:tc>
          <w:tcPr>
            <w:tcW w:w="2430" w:type="dxa"/>
          </w:tcPr>
          <w:p w14:paraId="3A437335" w14:textId="77777777" w:rsidR="00DF6CA3" w:rsidRPr="0093239C" w:rsidRDefault="00DF6CA3" w:rsidP="00DF6CA3">
            <w:pPr>
              <w:spacing w:line="240" w:lineRule="atLeast"/>
              <w:ind w:left="191" w:hanging="183"/>
              <w:rPr>
                <w:b/>
                <w:bCs/>
                <w:sz w:val="20"/>
              </w:rPr>
            </w:pPr>
            <w:r w:rsidRPr="0093239C">
              <w:rPr>
                <w:sz w:val="20"/>
              </w:rPr>
              <w:t>Issue of ordinary shares</w:t>
            </w:r>
          </w:p>
        </w:tc>
        <w:tc>
          <w:tcPr>
            <w:tcW w:w="990" w:type="dxa"/>
          </w:tcPr>
          <w:p w14:paraId="48A784FB" w14:textId="77777777" w:rsidR="00DF6CA3" w:rsidRPr="0093239C" w:rsidRDefault="00DF6CA3" w:rsidP="00DF6CA3">
            <w:pPr>
              <w:pStyle w:val="acctfourfigures"/>
              <w:tabs>
                <w:tab w:val="clear" w:pos="765"/>
                <w:tab w:val="decimal" w:pos="371"/>
                <w:tab w:val="decimal" w:pos="731"/>
              </w:tabs>
              <w:spacing w:line="240" w:lineRule="atLeast"/>
              <w:ind w:right="11"/>
              <w:jc w:val="center"/>
              <w:rPr>
                <w:b/>
                <w:bCs/>
                <w:i/>
                <w:iCs/>
                <w:sz w:val="20"/>
              </w:rPr>
            </w:pPr>
            <w:r w:rsidRPr="0093239C">
              <w:rPr>
                <w:i/>
                <w:iCs/>
                <w:sz w:val="20"/>
              </w:rPr>
              <w:t>5</w:t>
            </w:r>
          </w:p>
        </w:tc>
        <w:tc>
          <w:tcPr>
            <w:tcW w:w="1080" w:type="dxa"/>
            <w:tcBorders>
              <w:bottom w:val="single" w:sz="4" w:space="0" w:color="auto"/>
            </w:tcBorders>
          </w:tcPr>
          <w:p w14:paraId="5DA56B05" w14:textId="2ECC9662" w:rsidR="00DF6CA3" w:rsidRPr="0093239C" w:rsidRDefault="00DF6CA3" w:rsidP="00DF6CA3">
            <w:pPr>
              <w:pStyle w:val="acctfourfigures"/>
              <w:tabs>
                <w:tab w:val="clear" w:pos="765"/>
                <w:tab w:val="decimal" w:pos="907"/>
              </w:tabs>
              <w:spacing w:line="240" w:lineRule="atLeast"/>
              <w:ind w:right="9"/>
              <w:rPr>
                <w:rFonts w:cs="Times New Roman"/>
                <w:sz w:val="20"/>
                <w:lang w:eastAsia="en-GB"/>
              </w:rPr>
            </w:pPr>
            <w:r w:rsidRPr="0093239C">
              <w:rPr>
                <w:rFonts w:cs="Times New Roman"/>
                <w:sz w:val="20"/>
                <w:lang w:val="en-US" w:eastAsia="en-GB"/>
              </w:rPr>
              <w:t>64,705</w:t>
            </w:r>
          </w:p>
        </w:tc>
        <w:tc>
          <w:tcPr>
            <w:tcW w:w="180" w:type="dxa"/>
          </w:tcPr>
          <w:p w14:paraId="2E0796DA" w14:textId="77777777" w:rsidR="00DF6CA3" w:rsidRPr="0093239C" w:rsidRDefault="00DF6CA3" w:rsidP="00DF6CA3">
            <w:pPr>
              <w:pStyle w:val="acctfourfigures"/>
              <w:tabs>
                <w:tab w:val="decimal" w:pos="738"/>
              </w:tabs>
              <w:spacing w:line="240" w:lineRule="atLeast"/>
              <w:ind w:right="-79"/>
              <w:jc w:val="right"/>
              <w:rPr>
                <w:rFonts w:cs="Times New Roman"/>
                <w:sz w:val="20"/>
              </w:rPr>
            </w:pPr>
          </w:p>
        </w:tc>
        <w:tc>
          <w:tcPr>
            <w:tcW w:w="1091" w:type="dxa"/>
            <w:tcBorders>
              <w:bottom w:val="single" w:sz="4" w:space="0" w:color="auto"/>
            </w:tcBorders>
          </w:tcPr>
          <w:p w14:paraId="74330295" w14:textId="79B1F142" w:rsidR="00DF6CA3" w:rsidRPr="0093239C" w:rsidRDefault="00DF6CA3" w:rsidP="00DF6CA3">
            <w:pPr>
              <w:pStyle w:val="acctfourfigures"/>
              <w:tabs>
                <w:tab w:val="clear" w:pos="765"/>
              </w:tabs>
              <w:spacing w:line="240" w:lineRule="atLeast"/>
              <w:ind w:right="11"/>
              <w:jc w:val="right"/>
              <w:rPr>
                <w:rFonts w:cs="Times New Roman"/>
                <w:sz w:val="20"/>
                <w:lang w:eastAsia="en-GB"/>
              </w:rPr>
            </w:pPr>
            <w:r w:rsidRPr="0093239C">
              <w:rPr>
                <w:rFonts w:cs="Times New Roman"/>
                <w:sz w:val="20"/>
                <w:lang w:val="en-US" w:eastAsia="en-GB"/>
              </w:rPr>
              <w:t>323,529</w:t>
            </w:r>
          </w:p>
        </w:tc>
        <w:tc>
          <w:tcPr>
            <w:tcW w:w="178" w:type="dxa"/>
          </w:tcPr>
          <w:p w14:paraId="63F702B7" w14:textId="77777777" w:rsidR="00DF6CA3" w:rsidRPr="0093239C" w:rsidRDefault="00DF6CA3" w:rsidP="00DF6CA3">
            <w:pPr>
              <w:pStyle w:val="acctfourfigures"/>
              <w:tabs>
                <w:tab w:val="decimal" w:pos="738"/>
              </w:tabs>
              <w:spacing w:line="240" w:lineRule="atLeast"/>
              <w:ind w:right="-79"/>
              <w:jc w:val="right"/>
              <w:rPr>
                <w:rFonts w:cs="Times New Roman"/>
                <w:sz w:val="20"/>
              </w:rPr>
            </w:pPr>
          </w:p>
        </w:tc>
        <w:tc>
          <w:tcPr>
            <w:tcW w:w="1071" w:type="dxa"/>
            <w:tcBorders>
              <w:bottom w:val="single" w:sz="4" w:space="0" w:color="auto"/>
            </w:tcBorders>
          </w:tcPr>
          <w:p w14:paraId="16301899" w14:textId="3A817201" w:rsidR="00DF6CA3" w:rsidRPr="0093239C" w:rsidRDefault="00DF6CA3" w:rsidP="00DF6CA3">
            <w:pPr>
              <w:pStyle w:val="acctfourfigures"/>
              <w:tabs>
                <w:tab w:val="clear" w:pos="765"/>
                <w:tab w:val="decimal" w:pos="996"/>
              </w:tabs>
              <w:spacing w:line="240" w:lineRule="atLeast"/>
              <w:ind w:right="15"/>
              <w:rPr>
                <w:rFonts w:cs="Times New Roman"/>
                <w:sz w:val="20"/>
                <w:lang w:val="en-US" w:eastAsia="en-GB" w:bidi="th-TH"/>
              </w:rPr>
            </w:pPr>
            <w:r w:rsidRPr="0093239C">
              <w:rPr>
                <w:rFonts w:cs="Times New Roman"/>
                <w:sz w:val="20"/>
                <w:lang w:val="en-US" w:eastAsia="en-GB"/>
              </w:rPr>
              <w:t xml:space="preserve"> -</w:t>
            </w:r>
          </w:p>
        </w:tc>
        <w:tc>
          <w:tcPr>
            <w:tcW w:w="180" w:type="dxa"/>
          </w:tcPr>
          <w:p w14:paraId="4E2C718F" w14:textId="77777777" w:rsidR="00DF6CA3" w:rsidRPr="0093239C" w:rsidRDefault="00DF6CA3" w:rsidP="00DF6CA3">
            <w:pPr>
              <w:pStyle w:val="acctfourfigures"/>
              <w:spacing w:line="240" w:lineRule="atLeast"/>
              <w:ind w:right="15"/>
              <w:rPr>
                <w:rFonts w:cs="Times New Roman"/>
                <w:sz w:val="20"/>
                <w:lang w:val="en-US" w:eastAsia="en-GB" w:bidi="th-TH"/>
              </w:rPr>
            </w:pPr>
          </w:p>
        </w:tc>
        <w:tc>
          <w:tcPr>
            <w:tcW w:w="1084" w:type="dxa"/>
            <w:tcBorders>
              <w:bottom w:val="single" w:sz="4" w:space="0" w:color="auto"/>
            </w:tcBorders>
          </w:tcPr>
          <w:p w14:paraId="1A0D5BD6" w14:textId="12FF621D" w:rsidR="00DF6CA3" w:rsidRPr="0093239C" w:rsidRDefault="00DF6CA3" w:rsidP="00DF6CA3">
            <w:pPr>
              <w:pStyle w:val="acctfourfigures"/>
              <w:tabs>
                <w:tab w:val="clear" w:pos="765"/>
                <w:tab w:val="decimal" w:pos="915"/>
              </w:tabs>
              <w:spacing w:line="240" w:lineRule="atLeast"/>
              <w:ind w:right="-119"/>
              <w:rPr>
                <w:rFonts w:cs="Times New Roman"/>
                <w:sz w:val="20"/>
                <w:lang w:val="en-US" w:eastAsia="en-GB"/>
              </w:rPr>
            </w:pPr>
            <w:r w:rsidRPr="0093239C">
              <w:rPr>
                <w:rFonts w:cs="Times New Roman"/>
                <w:sz w:val="20"/>
                <w:lang w:val="en-US" w:eastAsia="en-GB"/>
              </w:rPr>
              <w:t xml:space="preserve"> -</w:t>
            </w:r>
          </w:p>
        </w:tc>
        <w:tc>
          <w:tcPr>
            <w:tcW w:w="180" w:type="dxa"/>
          </w:tcPr>
          <w:p w14:paraId="0D88CEE7" w14:textId="77777777" w:rsidR="00DF6CA3" w:rsidRPr="0093239C" w:rsidRDefault="00DF6CA3" w:rsidP="00DF6CA3">
            <w:pPr>
              <w:pStyle w:val="acctfourfigures"/>
              <w:tabs>
                <w:tab w:val="clear" w:pos="765"/>
                <w:tab w:val="decimal" w:pos="915"/>
              </w:tabs>
              <w:spacing w:line="240" w:lineRule="atLeast"/>
              <w:ind w:right="-119"/>
              <w:rPr>
                <w:rFonts w:cs="Times New Roman"/>
                <w:sz w:val="20"/>
                <w:lang w:eastAsia="en-GB"/>
              </w:rPr>
            </w:pPr>
          </w:p>
        </w:tc>
        <w:tc>
          <w:tcPr>
            <w:tcW w:w="989" w:type="dxa"/>
            <w:tcBorders>
              <w:bottom w:val="single" w:sz="4" w:space="0" w:color="auto"/>
            </w:tcBorders>
          </w:tcPr>
          <w:p w14:paraId="54762332" w14:textId="6A63AC87" w:rsidR="00DF6CA3" w:rsidRPr="0093239C" w:rsidRDefault="00DF6CA3" w:rsidP="00DF6CA3">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 xml:space="preserve"> -</w:t>
            </w:r>
          </w:p>
        </w:tc>
      </w:tr>
      <w:tr w:rsidR="00DF6CA3" w:rsidRPr="00AB5DFA" w14:paraId="0519815F" w14:textId="77777777" w:rsidTr="00080F43">
        <w:trPr>
          <w:cantSplit/>
        </w:trPr>
        <w:tc>
          <w:tcPr>
            <w:tcW w:w="2430" w:type="dxa"/>
          </w:tcPr>
          <w:p w14:paraId="1FA2E24D" w14:textId="67157855" w:rsidR="00DF6CA3" w:rsidRPr="0093239C" w:rsidRDefault="00DF6CA3" w:rsidP="00DF6CA3">
            <w:pPr>
              <w:spacing w:line="240" w:lineRule="atLeast"/>
              <w:ind w:left="191" w:hanging="183"/>
              <w:rPr>
                <w:b/>
                <w:bCs/>
                <w:sz w:val="20"/>
              </w:rPr>
            </w:pPr>
            <w:r w:rsidRPr="0093239C">
              <w:rPr>
                <w:b/>
                <w:bCs/>
                <w:sz w:val="20"/>
              </w:rPr>
              <w:t>At 31 December 2023</w:t>
            </w:r>
          </w:p>
        </w:tc>
        <w:tc>
          <w:tcPr>
            <w:tcW w:w="990" w:type="dxa"/>
          </w:tcPr>
          <w:p w14:paraId="46D05D38" w14:textId="77777777" w:rsidR="00DF6CA3" w:rsidRPr="0093239C" w:rsidRDefault="00DF6CA3" w:rsidP="00DF6CA3">
            <w:pPr>
              <w:pStyle w:val="acctfourfigures"/>
              <w:tabs>
                <w:tab w:val="clear" w:pos="765"/>
                <w:tab w:val="decimal" w:pos="371"/>
                <w:tab w:val="decimal" w:pos="731"/>
              </w:tabs>
              <w:spacing w:line="240" w:lineRule="atLeast"/>
              <w:ind w:right="11"/>
              <w:jc w:val="center"/>
              <w:rPr>
                <w:b/>
                <w:bCs/>
                <w:i/>
                <w:iCs/>
                <w:sz w:val="20"/>
              </w:rPr>
            </w:pPr>
          </w:p>
        </w:tc>
        <w:tc>
          <w:tcPr>
            <w:tcW w:w="1080" w:type="dxa"/>
            <w:tcBorders>
              <w:top w:val="single" w:sz="4" w:space="0" w:color="auto"/>
            </w:tcBorders>
          </w:tcPr>
          <w:p w14:paraId="4294FE7E" w14:textId="77777777" w:rsidR="00DF6CA3" w:rsidRPr="0093239C" w:rsidRDefault="00DF6CA3" w:rsidP="00DF6CA3">
            <w:pPr>
              <w:pStyle w:val="acctfourfigures"/>
              <w:tabs>
                <w:tab w:val="clear" w:pos="765"/>
                <w:tab w:val="decimal" w:pos="907"/>
              </w:tabs>
              <w:spacing w:line="240" w:lineRule="atLeast"/>
              <w:ind w:right="9"/>
              <w:rPr>
                <w:rFonts w:cs="Times New Roman"/>
                <w:b/>
                <w:bCs/>
                <w:sz w:val="20"/>
              </w:rPr>
            </w:pPr>
          </w:p>
        </w:tc>
        <w:tc>
          <w:tcPr>
            <w:tcW w:w="180" w:type="dxa"/>
          </w:tcPr>
          <w:p w14:paraId="68F3F6BF" w14:textId="77777777" w:rsidR="00DF6CA3" w:rsidRPr="0093239C" w:rsidRDefault="00DF6CA3" w:rsidP="00DF6CA3">
            <w:pPr>
              <w:pStyle w:val="acctfourfigures"/>
              <w:tabs>
                <w:tab w:val="decimal" w:pos="907"/>
              </w:tabs>
              <w:spacing w:line="240" w:lineRule="atLeast"/>
              <w:ind w:right="11"/>
              <w:rPr>
                <w:rFonts w:cs="Times New Roman"/>
                <w:b/>
                <w:bCs/>
                <w:sz w:val="20"/>
              </w:rPr>
            </w:pPr>
          </w:p>
        </w:tc>
        <w:tc>
          <w:tcPr>
            <w:tcW w:w="1091" w:type="dxa"/>
            <w:tcBorders>
              <w:top w:val="single" w:sz="4" w:space="0" w:color="auto"/>
            </w:tcBorders>
          </w:tcPr>
          <w:p w14:paraId="724DE875" w14:textId="77777777" w:rsidR="00DF6CA3" w:rsidRPr="0093239C" w:rsidRDefault="00DF6CA3" w:rsidP="00DF6CA3">
            <w:pPr>
              <w:pStyle w:val="acctfourfigures"/>
              <w:tabs>
                <w:tab w:val="clear" w:pos="765"/>
              </w:tabs>
              <w:spacing w:line="240" w:lineRule="atLeast"/>
              <w:ind w:right="11"/>
              <w:rPr>
                <w:rFonts w:cs="Times New Roman"/>
                <w:b/>
                <w:bCs/>
                <w:sz w:val="20"/>
              </w:rPr>
            </w:pPr>
          </w:p>
        </w:tc>
        <w:tc>
          <w:tcPr>
            <w:tcW w:w="178" w:type="dxa"/>
          </w:tcPr>
          <w:p w14:paraId="31DBC000" w14:textId="77777777" w:rsidR="00DF6CA3" w:rsidRPr="0093239C" w:rsidRDefault="00DF6CA3" w:rsidP="00DF6CA3">
            <w:pPr>
              <w:pStyle w:val="acctfourfigures"/>
              <w:spacing w:line="240" w:lineRule="atLeast"/>
              <w:rPr>
                <w:rFonts w:cs="Times New Roman"/>
                <w:b/>
                <w:bCs/>
                <w:sz w:val="20"/>
              </w:rPr>
            </w:pPr>
          </w:p>
        </w:tc>
        <w:tc>
          <w:tcPr>
            <w:tcW w:w="1071" w:type="dxa"/>
            <w:tcBorders>
              <w:top w:val="single" w:sz="4" w:space="0" w:color="auto"/>
            </w:tcBorders>
          </w:tcPr>
          <w:p w14:paraId="56617E44" w14:textId="77777777" w:rsidR="00DF6CA3" w:rsidRPr="0093239C" w:rsidRDefault="00DF6CA3" w:rsidP="00DF6CA3">
            <w:pPr>
              <w:pStyle w:val="acctfourfigures"/>
              <w:tabs>
                <w:tab w:val="clear" w:pos="765"/>
                <w:tab w:val="decimal" w:pos="996"/>
              </w:tabs>
              <w:spacing w:line="240" w:lineRule="atLeast"/>
              <w:ind w:right="15"/>
              <w:rPr>
                <w:rFonts w:cs="Times New Roman"/>
                <w:b/>
                <w:bCs/>
                <w:sz w:val="20"/>
              </w:rPr>
            </w:pPr>
          </w:p>
        </w:tc>
        <w:tc>
          <w:tcPr>
            <w:tcW w:w="180" w:type="dxa"/>
          </w:tcPr>
          <w:p w14:paraId="7535CE5E" w14:textId="77777777" w:rsidR="00DF6CA3" w:rsidRPr="0093239C" w:rsidRDefault="00DF6CA3" w:rsidP="00DF6CA3">
            <w:pPr>
              <w:pStyle w:val="acctfourfigures"/>
              <w:spacing w:line="240" w:lineRule="atLeast"/>
              <w:rPr>
                <w:rFonts w:cs="Times New Roman"/>
                <w:b/>
                <w:bCs/>
                <w:sz w:val="20"/>
              </w:rPr>
            </w:pPr>
          </w:p>
        </w:tc>
        <w:tc>
          <w:tcPr>
            <w:tcW w:w="1084" w:type="dxa"/>
            <w:tcBorders>
              <w:top w:val="single" w:sz="4" w:space="0" w:color="auto"/>
            </w:tcBorders>
          </w:tcPr>
          <w:p w14:paraId="2C3AD9EC" w14:textId="77777777" w:rsidR="00DF6CA3" w:rsidRPr="0093239C" w:rsidRDefault="00DF6CA3" w:rsidP="00DF6CA3">
            <w:pPr>
              <w:pStyle w:val="acctfourfigures"/>
              <w:tabs>
                <w:tab w:val="clear" w:pos="765"/>
                <w:tab w:val="decimal" w:pos="915"/>
              </w:tabs>
              <w:spacing w:line="240" w:lineRule="atLeast"/>
              <w:ind w:right="-119"/>
              <w:rPr>
                <w:rFonts w:cs="Times New Roman"/>
                <w:b/>
                <w:bCs/>
                <w:sz w:val="20"/>
              </w:rPr>
            </w:pPr>
          </w:p>
        </w:tc>
        <w:tc>
          <w:tcPr>
            <w:tcW w:w="180" w:type="dxa"/>
          </w:tcPr>
          <w:p w14:paraId="68C6EA41" w14:textId="77777777" w:rsidR="00DF6CA3" w:rsidRPr="0093239C" w:rsidRDefault="00DF6CA3" w:rsidP="00DF6CA3">
            <w:pPr>
              <w:pStyle w:val="acctfourfigures"/>
              <w:tabs>
                <w:tab w:val="clear" w:pos="765"/>
                <w:tab w:val="decimal" w:pos="915"/>
              </w:tabs>
              <w:spacing w:line="240" w:lineRule="atLeast"/>
              <w:ind w:right="-119"/>
              <w:rPr>
                <w:rFonts w:cs="Times New Roman"/>
                <w:b/>
                <w:bCs/>
                <w:sz w:val="20"/>
              </w:rPr>
            </w:pPr>
          </w:p>
        </w:tc>
        <w:tc>
          <w:tcPr>
            <w:tcW w:w="989" w:type="dxa"/>
            <w:tcBorders>
              <w:top w:val="single" w:sz="4" w:space="0" w:color="auto"/>
            </w:tcBorders>
          </w:tcPr>
          <w:p w14:paraId="3215B04E" w14:textId="77777777" w:rsidR="00DF6CA3" w:rsidRPr="0093239C" w:rsidRDefault="00DF6CA3" w:rsidP="00DF6CA3">
            <w:pPr>
              <w:pStyle w:val="acctfourfigures"/>
              <w:tabs>
                <w:tab w:val="clear" w:pos="765"/>
                <w:tab w:val="decimal" w:pos="827"/>
              </w:tabs>
              <w:spacing w:line="240" w:lineRule="atLeast"/>
              <w:ind w:right="-119"/>
              <w:rPr>
                <w:rFonts w:cs="Times New Roman"/>
                <w:b/>
                <w:bCs/>
                <w:sz w:val="20"/>
              </w:rPr>
            </w:pPr>
          </w:p>
        </w:tc>
      </w:tr>
      <w:tr w:rsidR="00DF6CA3" w:rsidRPr="00AB5DFA" w14:paraId="2485B268" w14:textId="77777777" w:rsidTr="00080F43">
        <w:trPr>
          <w:cantSplit/>
        </w:trPr>
        <w:tc>
          <w:tcPr>
            <w:tcW w:w="2430" w:type="dxa"/>
          </w:tcPr>
          <w:p w14:paraId="3E84D59B" w14:textId="77777777" w:rsidR="00DF6CA3" w:rsidRPr="0093239C" w:rsidRDefault="00DF6CA3" w:rsidP="00DF6CA3">
            <w:pPr>
              <w:spacing w:line="240" w:lineRule="atLeast"/>
              <w:ind w:left="191" w:hanging="183"/>
              <w:rPr>
                <w:b/>
                <w:bCs/>
                <w:sz w:val="20"/>
              </w:rPr>
            </w:pPr>
            <w:r w:rsidRPr="0093239C">
              <w:rPr>
                <w:b/>
                <w:bCs/>
                <w:sz w:val="20"/>
              </w:rPr>
              <w:t>- ordinary shares</w:t>
            </w:r>
          </w:p>
        </w:tc>
        <w:tc>
          <w:tcPr>
            <w:tcW w:w="990" w:type="dxa"/>
          </w:tcPr>
          <w:p w14:paraId="090368B7" w14:textId="77777777" w:rsidR="00DF6CA3" w:rsidRPr="0093239C" w:rsidRDefault="00DF6CA3" w:rsidP="00DF6CA3">
            <w:pPr>
              <w:pStyle w:val="acctfourfigures"/>
              <w:tabs>
                <w:tab w:val="clear" w:pos="765"/>
                <w:tab w:val="decimal" w:pos="371"/>
                <w:tab w:val="decimal" w:pos="731"/>
              </w:tabs>
              <w:spacing w:line="240" w:lineRule="atLeast"/>
              <w:ind w:right="11"/>
              <w:jc w:val="center"/>
              <w:rPr>
                <w:b/>
                <w:bCs/>
                <w:i/>
                <w:iCs/>
                <w:sz w:val="20"/>
              </w:rPr>
            </w:pPr>
            <w:r w:rsidRPr="0093239C">
              <w:rPr>
                <w:b/>
                <w:bCs/>
                <w:i/>
                <w:iCs/>
                <w:sz w:val="20"/>
              </w:rPr>
              <w:t>5</w:t>
            </w:r>
          </w:p>
        </w:tc>
        <w:tc>
          <w:tcPr>
            <w:tcW w:w="1080" w:type="dxa"/>
            <w:tcBorders>
              <w:bottom w:val="double" w:sz="4" w:space="0" w:color="auto"/>
            </w:tcBorders>
          </w:tcPr>
          <w:p w14:paraId="62D4D9F1" w14:textId="0CDEA784" w:rsidR="00DF6CA3" w:rsidRPr="0093239C" w:rsidRDefault="00DF6CA3" w:rsidP="00DF6CA3">
            <w:pPr>
              <w:pStyle w:val="acctfourfigures"/>
              <w:tabs>
                <w:tab w:val="clear" w:pos="765"/>
                <w:tab w:val="decimal" w:pos="907"/>
              </w:tabs>
              <w:spacing w:line="240" w:lineRule="atLeast"/>
              <w:ind w:right="9"/>
              <w:rPr>
                <w:rFonts w:cs="Times New Roman"/>
                <w:b/>
                <w:bCs/>
                <w:sz w:val="20"/>
              </w:rPr>
            </w:pPr>
            <w:r w:rsidRPr="0093239C">
              <w:rPr>
                <w:rFonts w:cs="Times New Roman"/>
                <w:b/>
                <w:bCs/>
                <w:sz w:val="20"/>
                <w:lang w:eastAsia="en-GB"/>
              </w:rPr>
              <w:t>1,234,839</w:t>
            </w:r>
          </w:p>
        </w:tc>
        <w:tc>
          <w:tcPr>
            <w:tcW w:w="180" w:type="dxa"/>
          </w:tcPr>
          <w:p w14:paraId="1AB9EBDD" w14:textId="77777777" w:rsidR="00DF6CA3" w:rsidRPr="0093239C" w:rsidRDefault="00DF6CA3" w:rsidP="00DF6CA3">
            <w:pPr>
              <w:pStyle w:val="acctfourfigures"/>
              <w:tabs>
                <w:tab w:val="decimal" w:pos="907"/>
              </w:tabs>
              <w:spacing w:line="240" w:lineRule="atLeast"/>
              <w:ind w:right="11"/>
              <w:rPr>
                <w:rFonts w:cs="Times New Roman"/>
                <w:b/>
                <w:bCs/>
                <w:sz w:val="20"/>
              </w:rPr>
            </w:pPr>
          </w:p>
        </w:tc>
        <w:tc>
          <w:tcPr>
            <w:tcW w:w="1091" w:type="dxa"/>
            <w:tcBorders>
              <w:bottom w:val="double" w:sz="4" w:space="0" w:color="auto"/>
            </w:tcBorders>
          </w:tcPr>
          <w:p w14:paraId="699A33AE" w14:textId="54CD18B7" w:rsidR="00DF6CA3" w:rsidRPr="0093239C" w:rsidRDefault="00DF6CA3" w:rsidP="00DF6CA3">
            <w:pPr>
              <w:pStyle w:val="acctfourfigures"/>
              <w:tabs>
                <w:tab w:val="clear" w:pos="765"/>
              </w:tabs>
              <w:spacing w:line="240" w:lineRule="atLeast"/>
              <w:ind w:right="11"/>
              <w:jc w:val="right"/>
              <w:rPr>
                <w:rFonts w:cs="Times New Roman"/>
                <w:b/>
                <w:bCs/>
                <w:sz w:val="20"/>
              </w:rPr>
            </w:pPr>
            <w:r w:rsidRPr="0093239C">
              <w:rPr>
                <w:rFonts w:cs="Times New Roman"/>
                <w:b/>
                <w:bCs/>
                <w:sz w:val="20"/>
                <w:lang w:eastAsia="en-GB"/>
              </w:rPr>
              <w:t>6,174,196</w:t>
            </w:r>
          </w:p>
        </w:tc>
        <w:tc>
          <w:tcPr>
            <w:tcW w:w="178" w:type="dxa"/>
          </w:tcPr>
          <w:p w14:paraId="5BBD9577" w14:textId="77777777" w:rsidR="00DF6CA3" w:rsidRPr="0093239C" w:rsidRDefault="00DF6CA3" w:rsidP="00DF6CA3">
            <w:pPr>
              <w:pStyle w:val="acctfourfigures"/>
              <w:spacing w:line="240" w:lineRule="atLeast"/>
              <w:rPr>
                <w:rFonts w:cs="Times New Roman"/>
                <w:b/>
                <w:bCs/>
                <w:sz w:val="20"/>
              </w:rPr>
            </w:pPr>
          </w:p>
        </w:tc>
        <w:tc>
          <w:tcPr>
            <w:tcW w:w="1071" w:type="dxa"/>
            <w:tcBorders>
              <w:bottom w:val="double" w:sz="4" w:space="0" w:color="auto"/>
            </w:tcBorders>
          </w:tcPr>
          <w:p w14:paraId="131BEEB8" w14:textId="5B3A134C" w:rsidR="00DF6CA3" w:rsidRPr="0093239C" w:rsidRDefault="00DF6CA3" w:rsidP="00DF6CA3">
            <w:pPr>
              <w:pStyle w:val="acctfourfigures"/>
              <w:tabs>
                <w:tab w:val="clear" w:pos="765"/>
                <w:tab w:val="decimal" w:pos="996"/>
              </w:tabs>
              <w:spacing w:line="240" w:lineRule="atLeast"/>
              <w:ind w:right="15"/>
              <w:rPr>
                <w:rFonts w:cs="Times New Roman"/>
                <w:b/>
                <w:bCs/>
                <w:sz w:val="20"/>
              </w:rPr>
            </w:pPr>
            <w:r w:rsidRPr="0093239C">
              <w:rPr>
                <w:rFonts w:cs="Times New Roman"/>
                <w:b/>
                <w:bCs/>
                <w:sz w:val="20"/>
                <w:lang w:val="en-US" w:eastAsia="en-GB"/>
              </w:rPr>
              <w:t>1,164,584</w:t>
            </w:r>
          </w:p>
        </w:tc>
        <w:tc>
          <w:tcPr>
            <w:tcW w:w="180" w:type="dxa"/>
          </w:tcPr>
          <w:p w14:paraId="31A1BF51" w14:textId="77777777" w:rsidR="00DF6CA3" w:rsidRPr="0093239C" w:rsidRDefault="00DF6CA3" w:rsidP="00DF6CA3">
            <w:pPr>
              <w:pStyle w:val="acctfourfigures"/>
              <w:spacing w:line="240" w:lineRule="atLeast"/>
              <w:rPr>
                <w:rFonts w:cs="Times New Roman"/>
                <w:b/>
                <w:bCs/>
                <w:sz w:val="20"/>
              </w:rPr>
            </w:pPr>
          </w:p>
        </w:tc>
        <w:tc>
          <w:tcPr>
            <w:tcW w:w="1084" w:type="dxa"/>
            <w:tcBorders>
              <w:bottom w:val="double" w:sz="4" w:space="0" w:color="auto"/>
            </w:tcBorders>
          </w:tcPr>
          <w:p w14:paraId="2535624A" w14:textId="5E033D40" w:rsidR="00DF6CA3" w:rsidRPr="0093239C" w:rsidRDefault="00DF6CA3" w:rsidP="00DF6CA3">
            <w:pPr>
              <w:pStyle w:val="acctfourfigures"/>
              <w:tabs>
                <w:tab w:val="clear" w:pos="765"/>
                <w:tab w:val="decimal" w:pos="915"/>
              </w:tabs>
              <w:spacing w:line="240" w:lineRule="atLeast"/>
              <w:ind w:right="-119"/>
              <w:rPr>
                <w:rFonts w:cs="Times New Roman"/>
                <w:b/>
                <w:bCs/>
                <w:sz w:val="20"/>
              </w:rPr>
            </w:pPr>
            <w:r w:rsidRPr="0093239C">
              <w:rPr>
                <w:rFonts w:cs="Times New Roman"/>
                <w:b/>
                <w:bCs/>
                <w:sz w:val="20"/>
                <w:lang w:val="en-US" w:eastAsia="en-GB"/>
              </w:rPr>
              <w:t>5,822,917</w:t>
            </w:r>
          </w:p>
        </w:tc>
        <w:tc>
          <w:tcPr>
            <w:tcW w:w="180" w:type="dxa"/>
          </w:tcPr>
          <w:p w14:paraId="0C087EE3" w14:textId="77777777" w:rsidR="00DF6CA3" w:rsidRPr="0093239C" w:rsidRDefault="00DF6CA3" w:rsidP="00DF6CA3">
            <w:pPr>
              <w:pStyle w:val="acctfourfigures"/>
              <w:tabs>
                <w:tab w:val="clear" w:pos="765"/>
                <w:tab w:val="decimal" w:pos="915"/>
              </w:tabs>
              <w:spacing w:line="240" w:lineRule="atLeast"/>
              <w:ind w:right="-119"/>
              <w:rPr>
                <w:rFonts w:cs="Times New Roman"/>
                <w:b/>
                <w:bCs/>
                <w:sz w:val="20"/>
                <w:lang w:val="en-US" w:eastAsia="en-GB"/>
              </w:rPr>
            </w:pPr>
          </w:p>
        </w:tc>
        <w:tc>
          <w:tcPr>
            <w:tcW w:w="989" w:type="dxa"/>
            <w:tcBorders>
              <w:bottom w:val="double" w:sz="4" w:space="0" w:color="auto"/>
            </w:tcBorders>
          </w:tcPr>
          <w:p w14:paraId="3CF88150" w14:textId="3D5196A5" w:rsidR="00DF6CA3" w:rsidRPr="0093239C" w:rsidRDefault="00DF6CA3" w:rsidP="00DF6CA3">
            <w:pPr>
              <w:pStyle w:val="acctfourfigures"/>
              <w:tabs>
                <w:tab w:val="clear" w:pos="765"/>
                <w:tab w:val="decimal" w:pos="827"/>
              </w:tabs>
              <w:spacing w:line="240" w:lineRule="atLeast"/>
              <w:ind w:right="-119"/>
              <w:rPr>
                <w:rFonts w:cs="Times New Roman"/>
                <w:b/>
                <w:bCs/>
                <w:sz w:val="20"/>
                <w:lang w:val="en-US" w:eastAsia="en-GB"/>
              </w:rPr>
            </w:pPr>
            <w:r w:rsidRPr="0093239C">
              <w:rPr>
                <w:rFonts w:cs="Times New Roman"/>
                <w:b/>
                <w:bCs/>
                <w:sz w:val="20"/>
                <w:lang w:val="en-US" w:eastAsia="en-GB"/>
              </w:rPr>
              <w:t>768,239</w:t>
            </w:r>
          </w:p>
        </w:tc>
      </w:tr>
    </w:tbl>
    <w:p w14:paraId="46A7F9A8" w14:textId="77777777" w:rsidR="00753A27" w:rsidRPr="00AB5DFA" w:rsidRDefault="00753A27" w:rsidP="00753A27">
      <w:pPr>
        <w:ind w:left="540"/>
        <w:jc w:val="both"/>
        <w:rPr>
          <w:szCs w:val="22"/>
          <w:lang w:bidi="th-TH"/>
        </w:rPr>
      </w:pPr>
      <w:r w:rsidRPr="00AB5DFA">
        <w:rPr>
          <w:szCs w:val="22"/>
          <w:lang w:bidi="th-TH"/>
        </w:rPr>
        <w:lastRenderedPageBreak/>
        <w:t xml:space="preserve">On 22 February 2023, the Bank’s Extraordinary General Meeting of </w:t>
      </w:r>
      <w:r>
        <w:rPr>
          <w:szCs w:val="22"/>
          <w:lang w:bidi="th-TH"/>
        </w:rPr>
        <w:t>s</w:t>
      </w:r>
      <w:r w:rsidRPr="00AB5DFA">
        <w:rPr>
          <w:szCs w:val="22"/>
          <w:lang w:bidi="th-TH"/>
        </w:rPr>
        <w:t>hareholders approved the decreased in the Bank’s authorised share capital in order to accommodate the cancellation of the Bank’s warrants of Baht 747.5 million from Baht 6,598.2 million (659.8 million shares, par value at Baht 10 per share) to be a new authorised share capital of Baht 5,850.7 million (585.1 million shares, par value at Baht 10 per share). The Bank has registered the aforementioned change with the Ministry of Commerce on 16 March 2023.</w:t>
      </w:r>
    </w:p>
    <w:p w14:paraId="35217DE5" w14:textId="77777777" w:rsidR="00753A27" w:rsidRDefault="00753A27" w:rsidP="00753A27">
      <w:pPr>
        <w:ind w:left="540"/>
        <w:jc w:val="both"/>
        <w:rPr>
          <w:szCs w:val="22"/>
          <w:lang w:bidi="th-TH"/>
        </w:rPr>
      </w:pPr>
    </w:p>
    <w:p w14:paraId="60E78831" w14:textId="77777777" w:rsidR="00753A27" w:rsidRPr="00AB5DFA" w:rsidRDefault="00753A27" w:rsidP="00753A27">
      <w:pPr>
        <w:ind w:left="540"/>
        <w:jc w:val="both"/>
        <w:rPr>
          <w:szCs w:val="28"/>
          <w:lang w:val="en-US" w:bidi="th-TH"/>
        </w:rPr>
      </w:pPr>
      <w:r w:rsidRPr="00AB5DFA">
        <w:rPr>
          <w:szCs w:val="22"/>
          <w:lang w:bidi="th-TH"/>
        </w:rPr>
        <w:t xml:space="preserve">On 22 March 2023, the Bank’s Annual General Meeting of </w:t>
      </w:r>
      <w:r>
        <w:rPr>
          <w:szCs w:val="22"/>
          <w:lang w:bidi="th-TH"/>
        </w:rPr>
        <w:t>s</w:t>
      </w:r>
      <w:r w:rsidRPr="00AB5DFA">
        <w:rPr>
          <w:szCs w:val="22"/>
          <w:lang w:bidi="th-TH"/>
        </w:rPr>
        <w:t>hareholders approved the following matters</w:t>
      </w:r>
      <w:r w:rsidRPr="00AB5DFA">
        <w:rPr>
          <w:szCs w:val="28"/>
          <w:lang w:val="en-US" w:bidi="th-TH"/>
        </w:rPr>
        <w:t>:</w:t>
      </w:r>
    </w:p>
    <w:p w14:paraId="2D609D03" w14:textId="77777777" w:rsidR="00753A27" w:rsidRPr="00AB5DFA" w:rsidRDefault="00753A27" w:rsidP="00753A27">
      <w:pPr>
        <w:ind w:left="540"/>
        <w:jc w:val="both"/>
        <w:rPr>
          <w:szCs w:val="28"/>
          <w:lang w:val="en-US" w:bidi="th-TH"/>
        </w:rPr>
      </w:pPr>
    </w:p>
    <w:p w14:paraId="6E74546E" w14:textId="77777777" w:rsidR="00753A27" w:rsidRPr="00AB5DFA" w:rsidRDefault="00753A27" w:rsidP="00753A27">
      <w:pPr>
        <w:pStyle w:val="ListParagraph"/>
        <w:numPr>
          <w:ilvl w:val="0"/>
          <w:numId w:val="44"/>
        </w:numPr>
        <w:jc w:val="both"/>
        <w:rPr>
          <w:szCs w:val="28"/>
          <w:lang w:val="en-US" w:bidi="th-TH"/>
        </w:rPr>
      </w:pPr>
      <w:r w:rsidRPr="00AB5DFA">
        <w:rPr>
          <w:szCs w:val="28"/>
          <w:lang w:val="en-US" w:bidi="th-TH"/>
        </w:rPr>
        <w:t>Change in par value per share from a par value at Baht 10 per share to a par value at Baht 5 per share, which will increase the total number of shares of 585.1 million shares, but will not result into a change in the Bank’s authorised share capital; and</w:t>
      </w:r>
    </w:p>
    <w:p w14:paraId="7FD7DFB7" w14:textId="77777777" w:rsidR="00753A27" w:rsidRPr="00AB5DFA" w:rsidRDefault="00753A27" w:rsidP="00753A27">
      <w:pPr>
        <w:pStyle w:val="ListParagraph"/>
        <w:numPr>
          <w:ilvl w:val="0"/>
          <w:numId w:val="44"/>
        </w:numPr>
        <w:jc w:val="both"/>
        <w:rPr>
          <w:szCs w:val="28"/>
          <w:lang w:val="en-US" w:bidi="th-TH"/>
        </w:rPr>
      </w:pPr>
      <w:r w:rsidRPr="00AB5DFA">
        <w:rPr>
          <w:szCs w:val="28"/>
          <w:lang w:val="en-US" w:bidi="th-TH"/>
        </w:rPr>
        <w:t xml:space="preserve">Increase in the Bank’s authorised share capital to accommodate initial public offering of 64.7 million shares, par value at </w:t>
      </w:r>
      <w:r w:rsidRPr="00AB5DFA">
        <w:rPr>
          <w:rFonts w:cs="Angsana New"/>
          <w:szCs w:val="28"/>
          <w:lang w:val="en-US" w:bidi="th-TH"/>
        </w:rPr>
        <w:t xml:space="preserve">Baht </w:t>
      </w:r>
      <w:r w:rsidRPr="00AB5DFA">
        <w:rPr>
          <w:szCs w:val="28"/>
          <w:lang w:val="en-US" w:bidi="th-TH"/>
        </w:rPr>
        <w:t>5 per share from Baht 5,850.7 million (1,170.1 million shares, par value at Baht 5 per share) to be a new authorised share capital of Baht 6,174.2 million (1,234.8 million shares, par value at Baht 5 per share).</w:t>
      </w:r>
    </w:p>
    <w:p w14:paraId="17AE7515" w14:textId="77777777" w:rsidR="00753A27" w:rsidRPr="00AB5DFA" w:rsidRDefault="00753A27" w:rsidP="00753A27">
      <w:pPr>
        <w:spacing w:line="240" w:lineRule="exact"/>
        <w:jc w:val="both"/>
        <w:rPr>
          <w:szCs w:val="28"/>
          <w:lang w:val="en-US" w:bidi="th-TH"/>
        </w:rPr>
      </w:pPr>
    </w:p>
    <w:p w14:paraId="1ACE5503" w14:textId="77777777" w:rsidR="00753A27" w:rsidRPr="00AB5DFA" w:rsidRDefault="00753A27" w:rsidP="00753A27">
      <w:pPr>
        <w:ind w:left="540"/>
        <w:jc w:val="both"/>
        <w:rPr>
          <w:szCs w:val="22"/>
          <w:lang w:bidi="th-TH"/>
        </w:rPr>
      </w:pPr>
      <w:r w:rsidRPr="00AB5DFA">
        <w:rPr>
          <w:szCs w:val="22"/>
          <w:lang w:bidi="th-TH"/>
        </w:rPr>
        <w:t>The Bank has registered the aforementioned change with the Ministry of Commerce on 24 March 2023.</w:t>
      </w:r>
    </w:p>
    <w:p w14:paraId="78A01845" w14:textId="77777777" w:rsidR="00753A27" w:rsidRPr="00744FE0" w:rsidRDefault="00753A27" w:rsidP="00753A27">
      <w:pPr>
        <w:rPr>
          <w:rFonts w:cs="Times New Roman"/>
          <w:szCs w:val="22"/>
          <w:lang w:bidi="th-TH"/>
        </w:rPr>
      </w:pPr>
    </w:p>
    <w:p w14:paraId="30D01A82" w14:textId="77777777" w:rsidR="00753A27" w:rsidRPr="00AB5DFA" w:rsidRDefault="00753A27" w:rsidP="00753A27">
      <w:pPr>
        <w:ind w:left="540"/>
        <w:jc w:val="both"/>
        <w:rPr>
          <w:rFonts w:cs="Times New Roman"/>
          <w:szCs w:val="22"/>
        </w:rPr>
      </w:pPr>
      <w:r w:rsidRPr="00AB5DFA">
        <w:rPr>
          <w:szCs w:val="22"/>
          <w:lang w:bidi="th-TH"/>
        </w:rPr>
        <w:t xml:space="preserve">On 7 December 2022, the Bank’s Extraordinary General Meeting of </w:t>
      </w:r>
      <w:r>
        <w:rPr>
          <w:szCs w:val="22"/>
          <w:lang w:bidi="th-TH"/>
        </w:rPr>
        <w:t>s</w:t>
      </w:r>
      <w:r w:rsidRPr="00AB5DFA">
        <w:rPr>
          <w:szCs w:val="22"/>
          <w:lang w:bidi="th-TH"/>
        </w:rPr>
        <w:t>hareholders</w:t>
      </w:r>
      <w:r>
        <w:rPr>
          <w:szCs w:val="22"/>
          <w:lang w:bidi="th-TH"/>
        </w:rPr>
        <w:t xml:space="preserve"> </w:t>
      </w:r>
      <w:r w:rsidRPr="00AB5DFA">
        <w:rPr>
          <w:szCs w:val="22"/>
          <w:lang w:bidi="th-TH"/>
        </w:rPr>
        <w:t>approved the following matters:</w:t>
      </w:r>
    </w:p>
    <w:p w14:paraId="3A95C86A" w14:textId="77777777" w:rsidR="00753A27" w:rsidRPr="00AB5DFA" w:rsidRDefault="00753A27" w:rsidP="00753A27">
      <w:pPr>
        <w:ind w:left="540"/>
        <w:rPr>
          <w:rFonts w:cs="Times New Roman"/>
          <w:i/>
          <w:iCs/>
          <w:szCs w:val="22"/>
        </w:rPr>
      </w:pPr>
    </w:p>
    <w:p w14:paraId="1F366686" w14:textId="77777777" w:rsidR="00753A27" w:rsidRPr="00AB5DFA" w:rsidRDefault="00753A27" w:rsidP="00753A27">
      <w:pPr>
        <w:pStyle w:val="ListParagraph"/>
        <w:numPr>
          <w:ilvl w:val="0"/>
          <w:numId w:val="44"/>
        </w:numPr>
        <w:jc w:val="both"/>
        <w:rPr>
          <w:szCs w:val="28"/>
          <w:lang w:val="en-US" w:bidi="th-TH"/>
        </w:rPr>
      </w:pPr>
      <w:r w:rsidRPr="00AB5DFA">
        <w:rPr>
          <w:szCs w:val="22"/>
          <w:lang w:bidi="th-TH"/>
        </w:rPr>
        <w:t xml:space="preserve">Increase in </w:t>
      </w:r>
      <w:r w:rsidRPr="00AB5DFA">
        <w:rPr>
          <w:szCs w:val="28"/>
          <w:lang w:val="en-US" w:bidi="th-TH"/>
        </w:rPr>
        <w:t>the Bank’s authorised share capital in order to reserve for the exercise of stock option of Baht 27.75 million as mentioned in note 2</w:t>
      </w:r>
      <w:r>
        <w:rPr>
          <w:szCs w:val="28"/>
          <w:lang w:val="en-US" w:bidi="th-TH"/>
        </w:rPr>
        <w:t>9</w:t>
      </w:r>
      <w:r w:rsidRPr="00AB5DFA">
        <w:rPr>
          <w:szCs w:val="28"/>
          <w:lang w:val="en-US" w:bidi="th-TH"/>
        </w:rPr>
        <w:t>; and</w:t>
      </w:r>
    </w:p>
    <w:p w14:paraId="0507D842" w14:textId="77777777" w:rsidR="00753A27" w:rsidRPr="00AB5DFA" w:rsidRDefault="00753A27" w:rsidP="00753A27">
      <w:pPr>
        <w:pStyle w:val="ListParagraph"/>
        <w:numPr>
          <w:ilvl w:val="0"/>
          <w:numId w:val="44"/>
        </w:numPr>
        <w:jc w:val="both"/>
        <w:rPr>
          <w:szCs w:val="22"/>
        </w:rPr>
      </w:pPr>
      <w:r w:rsidRPr="00AB5DFA">
        <w:rPr>
          <w:szCs w:val="28"/>
          <w:lang w:val="en-US" w:bidi="th-TH"/>
        </w:rPr>
        <w:t>Increase in the Bank’s</w:t>
      </w:r>
      <w:r w:rsidRPr="00AB5DFA">
        <w:rPr>
          <w:szCs w:val="22"/>
          <w:lang w:bidi="th-TH"/>
        </w:rPr>
        <w:t xml:space="preserve"> authorised share capital for right offering of Baht 666.67 million.</w:t>
      </w:r>
    </w:p>
    <w:p w14:paraId="19000A96" w14:textId="77777777" w:rsidR="00753A27" w:rsidRPr="00744FE0" w:rsidRDefault="00753A27" w:rsidP="00753A27">
      <w:pPr>
        <w:ind w:left="540"/>
        <w:rPr>
          <w:rFonts w:cs="Times New Roman"/>
          <w:szCs w:val="22"/>
        </w:rPr>
      </w:pPr>
    </w:p>
    <w:p w14:paraId="31A2CF38" w14:textId="77777777" w:rsidR="00753A27" w:rsidRPr="00AB5DFA" w:rsidRDefault="00753A27" w:rsidP="00753A27">
      <w:pPr>
        <w:ind w:left="562"/>
        <w:jc w:val="both"/>
        <w:rPr>
          <w:rFonts w:cs="Times New Roman"/>
          <w:b/>
          <w:bCs/>
          <w:i/>
          <w:iCs/>
          <w:szCs w:val="22"/>
          <w:lang w:bidi="th-TH"/>
        </w:rPr>
      </w:pPr>
      <w:r w:rsidRPr="00AB5DFA">
        <w:rPr>
          <w:szCs w:val="22"/>
          <w:lang w:bidi="th-TH"/>
        </w:rPr>
        <w:t>Total increase in the Bank’s authorised share capital of Baht 694.42 million from Baht 5,903.75 million (590.37 million shares, par value at Baht 10 per share) to be a new authorised share capital of Baht 6,598.17 million (659.82 million shares, par value at Baht 10 per share). The Bank has registered with the Ministry of Commerce on 28 December 2022.</w:t>
      </w:r>
    </w:p>
    <w:p w14:paraId="4DF4700F" w14:textId="77777777" w:rsidR="00753A27" w:rsidRPr="00AB5DFA" w:rsidRDefault="00753A27" w:rsidP="00753A27">
      <w:pPr>
        <w:rPr>
          <w:rFonts w:cs="Times New Roman"/>
          <w:szCs w:val="22"/>
          <w:lang w:bidi="th-TH"/>
        </w:rPr>
      </w:pPr>
    </w:p>
    <w:p w14:paraId="357BCBB0" w14:textId="77777777" w:rsidR="00753A27" w:rsidRPr="00AB5DFA" w:rsidRDefault="00753A27" w:rsidP="00753A27">
      <w:pPr>
        <w:ind w:left="540"/>
        <w:jc w:val="thaiDistribute"/>
        <w:rPr>
          <w:rFonts w:cs="Times New Roman"/>
          <w:szCs w:val="22"/>
        </w:rPr>
      </w:pPr>
      <w:r w:rsidRPr="00AB5DFA">
        <w:rPr>
          <w:rFonts w:cs="Times New Roman"/>
          <w:szCs w:val="22"/>
          <w:lang w:bidi="th-TH"/>
        </w:rPr>
        <w:t>In December 2022, the Bank has offered newly issued ordinary shares to existing shareholders by their ownership interest in the total of 66.67 million shares at Baht 21 per share (par value at Baht 10 per share and premium at Baht 11 per share). The Bank received subscription of Baht 1,400 million. The Bank has registered with the Ministry of Commerce on 28 December 2022.</w:t>
      </w:r>
    </w:p>
    <w:p w14:paraId="6941E96A" w14:textId="77777777" w:rsidR="00753A27" w:rsidRPr="00AB5DFA" w:rsidRDefault="00753A27" w:rsidP="00753A27">
      <w:pPr>
        <w:ind w:left="540"/>
        <w:rPr>
          <w:rFonts w:cs="Times New Roman"/>
          <w:szCs w:val="22"/>
          <w:lang w:bidi="th-TH"/>
        </w:rPr>
      </w:pPr>
    </w:p>
    <w:p w14:paraId="20A4767B" w14:textId="77777777" w:rsidR="00753A27" w:rsidRPr="00AB5DFA" w:rsidRDefault="00753A27" w:rsidP="00753A27">
      <w:pPr>
        <w:ind w:left="540"/>
        <w:jc w:val="both"/>
        <w:rPr>
          <w:rFonts w:cs="Times New Roman"/>
          <w:szCs w:val="28"/>
          <w:lang w:val="en-US" w:bidi="th-TH"/>
        </w:rPr>
      </w:pPr>
      <w:r w:rsidRPr="00AB5DFA">
        <w:rPr>
          <w:rFonts w:cs="Times New Roman"/>
          <w:szCs w:val="22"/>
          <w:lang w:val="en-US" w:bidi="th-TH"/>
        </w:rPr>
        <w:t>Total 15.625 million units of stock options per Share-based payment arrangement were ex</w:t>
      </w:r>
      <w:r w:rsidRPr="00AB5DFA">
        <w:rPr>
          <w:rFonts w:cs="Times New Roman"/>
          <w:szCs w:val="28"/>
          <w:lang w:val="en-US" w:bidi="th-TH"/>
        </w:rPr>
        <w:t>ercised at Baht 10 per unit as described in note 2</w:t>
      </w:r>
      <w:r>
        <w:rPr>
          <w:rFonts w:cs="Times New Roman"/>
          <w:szCs w:val="28"/>
          <w:lang w:val="en-US" w:bidi="th-TH"/>
        </w:rPr>
        <w:t>9</w:t>
      </w:r>
      <w:r w:rsidRPr="00AB5DFA">
        <w:rPr>
          <w:rFonts w:cs="Times New Roman"/>
          <w:szCs w:val="28"/>
          <w:lang w:val="en-US" w:bidi="th-TH"/>
        </w:rPr>
        <w:t>. The Bank received subscription for shares exercised amounting to Baht 156.25 million and registered its change in issued and paid-up share capital with the Ministry of Commerce on 16 March 2022.</w:t>
      </w:r>
    </w:p>
    <w:p w14:paraId="16F6D341" w14:textId="6861A511" w:rsidR="00753A27" w:rsidRPr="00AB5DFA" w:rsidRDefault="002112C4" w:rsidP="0093239C">
      <w:pPr>
        <w:rPr>
          <w:rFonts w:cs="Times New Roman"/>
          <w:szCs w:val="22"/>
        </w:rPr>
      </w:pPr>
      <w:r>
        <w:rPr>
          <w:rFonts w:cs="Times New Roman"/>
          <w:szCs w:val="22"/>
        </w:rPr>
        <w:br w:type="page"/>
      </w:r>
    </w:p>
    <w:p w14:paraId="2ABB55EC" w14:textId="77777777" w:rsidR="00753A27" w:rsidRPr="00AB5DFA" w:rsidRDefault="00753A27" w:rsidP="00753A27">
      <w:pPr>
        <w:ind w:left="540"/>
        <w:jc w:val="thaiDistribute"/>
        <w:rPr>
          <w:rFonts w:cs="Times New Roman"/>
          <w:b/>
          <w:bCs/>
          <w:i/>
          <w:iCs/>
          <w:szCs w:val="22"/>
          <w:lang w:bidi="th-TH"/>
        </w:rPr>
      </w:pPr>
      <w:r w:rsidRPr="00AB5DFA">
        <w:rPr>
          <w:rFonts w:cs="Times New Roman"/>
          <w:b/>
          <w:bCs/>
          <w:i/>
          <w:iCs/>
          <w:szCs w:val="22"/>
          <w:lang w:bidi="th-TH"/>
        </w:rPr>
        <w:lastRenderedPageBreak/>
        <w:t>Premium on share capital</w:t>
      </w:r>
    </w:p>
    <w:p w14:paraId="6FDC0384" w14:textId="77777777" w:rsidR="00753A27" w:rsidRPr="00AB5DFA" w:rsidRDefault="00753A27" w:rsidP="00753A27">
      <w:pPr>
        <w:ind w:left="540"/>
        <w:jc w:val="thaiDistribute"/>
        <w:rPr>
          <w:rFonts w:cs="Times New Roman"/>
          <w:b/>
          <w:bCs/>
          <w:i/>
          <w:iCs/>
          <w:szCs w:val="22"/>
          <w:lang w:bidi="th-TH"/>
        </w:rPr>
      </w:pPr>
    </w:p>
    <w:p w14:paraId="667FD56A" w14:textId="77777777" w:rsidR="00753A27" w:rsidRPr="00AB5DFA" w:rsidRDefault="00753A27" w:rsidP="00753A27">
      <w:pPr>
        <w:ind w:left="540"/>
        <w:jc w:val="thaiDistribute"/>
        <w:rPr>
          <w:rFonts w:cs="Times New Roman"/>
          <w:szCs w:val="22"/>
        </w:rPr>
      </w:pPr>
      <w:r w:rsidRPr="00AB5DFA">
        <w:rPr>
          <w:rFonts w:cs="Times New Roman"/>
          <w:szCs w:val="22"/>
          <w:lang w:bidi="th-TH"/>
        </w:rPr>
        <w:t>Section 51 of the Public Limited Companies Act. B.E. 2535 (1992) requires that a public company to set aside share subscription monies received in excess of the par value of the shares issued to a reserve account (“Share premium”). Share premium is not available for dividend distribution.</w:t>
      </w:r>
    </w:p>
    <w:p w14:paraId="512B2417" w14:textId="77777777" w:rsidR="00753A27" w:rsidRPr="00AB5DFA" w:rsidRDefault="00753A27" w:rsidP="00753A27">
      <w:pPr>
        <w:spacing w:line="240" w:lineRule="exact"/>
        <w:ind w:left="540"/>
        <w:rPr>
          <w:rFonts w:cs="Times New Roman"/>
          <w:szCs w:val="22"/>
          <w:lang w:val="en-US" w:bidi="th-TH"/>
        </w:rPr>
      </w:pPr>
    </w:p>
    <w:p w14:paraId="34DB12A2" w14:textId="1814AAD6" w:rsidR="007B4925" w:rsidRPr="0012708E" w:rsidRDefault="007B4925" w:rsidP="007B4925">
      <w:pPr>
        <w:pStyle w:val="BodyText"/>
        <w:tabs>
          <w:tab w:val="left" w:pos="540"/>
        </w:tabs>
        <w:spacing w:after="0" w:line="240" w:lineRule="atLeast"/>
        <w:rPr>
          <w:rFonts w:cs="Times New Roman"/>
          <w:b/>
          <w:bCs/>
          <w:sz w:val="24"/>
          <w:szCs w:val="24"/>
          <w:lang w:val="en-GB"/>
        </w:rPr>
      </w:pPr>
      <w:r w:rsidRPr="0012708E">
        <w:rPr>
          <w:rFonts w:cs="Times New Roman"/>
          <w:b/>
          <w:bCs/>
          <w:sz w:val="24"/>
          <w:szCs w:val="24"/>
          <w:lang w:val="en-GB"/>
        </w:rPr>
        <w:t>2</w:t>
      </w:r>
      <w:r w:rsidR="00753A27">
        <w:rPr>
          <w:rFonts w:cs="Times New Roman"/>
          <w:b/>
          <w:bCs/>
          <w:sz w:val="24"/>
          <w:szCs w:val="24"/>
          <w:lang w:val="en-GB"/>
        </w:rPr>
        <w:t>8</w:t>
      </w:r>
      <w:r w:rsidRPr="0012708E">
        <w:rPr>
          <w:rFonts w:cs="Times New Roman"/>
          <w:b/>
          <w:bCs/>
          <w:sz w:val="24"/>
          <w:szCs w:val="24"/>
          <w:lang w:val="en-GB"/>
        </w:rPr>
        <w:tab/>
        <w:t>Warrants</w:t>
      </w:r>
    </w:p>
    <w:p w14:paraId="53669137" w14:textId="77777777" w:rsidR="007B4925" w:rsidRPr="00EC65EE" w:rsidRDefault="007B4925" w:rsidP="00EC65EE">
      <w:pPr>
        <w:spacing w:line="240" w:lineRule="exact"/>
        <w:ind w:left="540"/>
        <w:rPr>
          <w:rFonts w:cs="Times New Roman"/>
          <w:szCs w:val="22"/>
          <w:highlight w:val="yellow"/>
          <w:lang w:val="en-US" w:bidi="th-TH"/>
        </w:rPr>
      </w:pPr>
    </w:p>
    <w:p w14:paraId="39C1F528" w14:textId="77777777" w:rsidR="00753A27" w:rsidRPr="00AB5DFA" w:rsidRDefault="007B4925" w:rsidP="00753A27">
      <w:pPr>
        <w:ind w:firstLine="540"/>
        <w:rPr>
          <w:b/>
          <w:bCs/>
          <w:i/>
          <w:iCs/>
          <w:szCs w:val="22"/>
          <w:lang w:bidi="th-TH"/>
        </w:rPr>
      </w:pPr>
      <w:r w:rsidRPr="0012708E">
        <w:rPr>
          <w:rFonts w:cs="Times New Roman"/>
          <w:szCs w:val="22"/>
          <w:lang w:bidi="th-TH"/>
        </w:rPr>
        <w:tab/>
      </w:r>
      <w:r w:rsidR="00753A27" w:rsidRPr="00AB5DFA">
        <w:rPr>
          <w:b/>
          <w:bCs/>
          <w:i/>
          <w:iCs/>
          <w:szCs w:val="22"/>
          <w:lang w:bidi="th-TH"/>
        </w:rPr>
        <w:t>Repurchase of warrants</w:t>
      </w:r>
    </w:p>
    <w:p w14:paraId="60E6C630" w14:textId="77777777" w:rsidR="00753A27" w:rsidRPr="00AB5DFA" w:rsidRDefault="00753A27" w:rsidP="00753A27">
      <w:pPr>
        <w:ind w:firstLine="540"/>
        <w:rPr>
          <w:b/>
          <w:bCs/>
          <w:szCs w:val="22"/>
          <w:lang w:bidi="th-TH"/>
        </w:rPr>
      </w:pPr>
    </w:p>
    <w:p w14:paraId="104E044B" w14:textId="77777777" w:rsidR="00753A27" w:rsidRPr="00AB5DFA" w:rsidRDefault="00753A27" w:rsidP="00753A27">
      <w:pPr>
        <w:tabs>
          <w:tab w:val="left" w:pos="180"/>
        </w:tabs>
        <w:autoSpaceDE w:val="0"/>
        <w:autoSpaceDN w:val="0"/>
        <w:adjustRightInd w:val="0"/>
        <w:ind w:left="540"/>
        <w:jc w:val="thaiDistribute"/>
        <w:rPr>
          <w:szCs w:val="22"/>
          <w:lang w:eastAsia="en-GB" w:bidi="th-TH"/>
        </w:rPr>
      </w:pPr>
      <w:r w:rsidRPr="00AB5DFA">
        <w:rPr>
          <w:szCs w:val="22"/>
          <w:lang w:eastAsia="en-GB" w:bidi="th-TH"/>
        </w:rPr>
        <w:t xml:space="preserve">On 15 March 2023, the Bank repurchased the Bank’s warrants in order to cancellation of 74.75 million warrants as mentioned in note </w:t>
      </w:r>
      <w:r>
        <w:rPr>
          <w:szCs w:val="22"/>
          <w:lang w:eastAsia="en-GB" w:bidi="th-TH"/>
        </w:rPr>
        <w:t>27</w:t>
      </w:r>
      <w:r w:rsidRPr="00AB5DFA">
        <w:rPr>
          <w:szCs w:val="22"/>
          <w:lang w:eastAsia="en-GB" w:bidi="th-TH"/>
        </w:rPr>
        <w:t xml:space="preserve"> with the repurchase price at Baht 5.75 per warrant which decreased in retained earnings of Baht 140.9 million.</w:t>
      </w:r>
    </w:p>
    <w:p w14:paraId="1C077775" w14:textId="77777777" w:rsidR="00753A27" w:rsidRPr="00AB5DFA" w:rsidRDefault="00753A27" w:rsidP="00753A27">
      <w:pPr>
        <w:tabs>
          <w:tab w:val="left" w:pos="180"/>
        </w:tabs>
        <w:autoSpaceDE w:val="0"/>
        <w:autoSpaceDN w:val="0"/>
        <w:adjustRightInd w:val="0"/>
        <w:ind w:left="540"/>
        <w:jc w:val="thaiDistribute"/>
        <w:rPr>
          <w:szCs w:val="22"/>
          <w:lang w:eastAsia="en-GB" w:bidi="th-TH"/>
        </w:rPr>
      </w:pPr>
    </w:p>
    <w:p w14:paraId="657E7E8C" w14:textId="77777777" w:rsidR="00753A27" w:rsidRPr="00AB5DFA" w:rsidRDefault="00753A27" w:rsidP="00753A27">
      <w:pPr>
        <w:tabs>
          <w:tab w:val="left" w:pos="180"/>
        </w:tabs>
        <w:autoSpaceDE w:val="0"/>
        <w:autoSpaceDN w:val="0"/>
        <w:adjustRightInd w:val="0"/>
        <w:ind w:left="540"/>
        <w:jc w:val="thaiDistribute"/>
        <w:rPr>
          <w:szCs w:val="22"/>
          <w:lang w:eastAsia="en-GB" w:bidi="th-TH"/>
        </w:rPr>
      </w:pPr>
      <w:r w:rsidRPr="00AB5DFA">
        <w:rPr>
          <w:szCs w:val="22"/>
          <w:lang w:eastAsia="en-GB" w:bidi="th-TH"/>
        </w:rPr>
        <w:t>Movement in the number of warrants was as follows:</w:t>
      </w:r>
    </w:p>
    <w:p w14:paraId="40C99FCB" w14:textId="77777777" w:rsidR="00753A27" w:rsidRPr="00AB5DFA" w:rsidRDefault="00753A27" w:rsidP="00753A27">
      <w:pPr>
        <w:spacing w:line="240" w:lineRule="atLeast"/>
        <w:rPr>
          <w:szCs w:val="22"/>
        </w:rPr>
      </w:pPr>
    </w:p>
    <w:tbl>
      <w:tblPr>
        <w:tblW w:w="9180" w:type="dxa"/>
        <w:tblInd w:w="450" w:type="dxa"/>
        <w:tblLayout w:type="fixed"/>
        <w:tblLook w:val="01E0" w:firstRow="1" w:lastRow="1" w:firstColumn="1" w:lastColumn="1" w:noHBand="0" w:noVBand="0"/>
      </w:tblPr>
      <w:tblGrid>
        <w:gridCol w:w="5400"/>
        <w:gridCol w:w="1710"/>
        <w:gridCol w:w="270"/>
        <w:gridCol w:w="1800"/>
      </w:tblGrid>
      <w:tr w:rsidR="00753A27" w:rsidRPr="00AB5DFA" w14:paraId="396F665C" w14:textId="77777777" w:rsidTr="00080F43">
        <w:trPr>
          <w:trHeight w:val="83"/>
        </w:trPr>
        <w:tc>
          <w:tcPr>
            <w:tcW w:w="5400" w:type="dxa"/>
            <w:vAlign w:val="bottom"/>
          </w:tcPr>
          <w:p w14:paraId="12040DE8" w14:textId="77777777" w:rsidR="00753A27" w:rsidRPr="00AB5DFA" w:rsidRDefault="00753A27" w:rsidP="00080F43">
            <w:pPr>
              <w:pStyle w:val="Footer"/>
              <w:tabs>
                <w:tab w:val="left" w:pos="162"/>
              </w:tabs>
              <w:spacing w:line="240" w:lineRule="atLeast"/>
              <w:ind w:right="1"/>
              <w:rPr>
                <w:color w:val="000000"/>
                <w:sz w:val="22"/>
                <w:szCs w:val="22"/>
              </w:rPr>
            </w:pPr>
          </w:p>
        </w:tc>
        <w:tc>
          <w:tcPr>
            <w:tcW w:w="1710" w:type="dxa"/>
            <w:vAlign w:val="bottom"/>
          </w:tcPr>
          <w:p w14:paraId="40964AFB" w14:textId="77777777" w:rsidR="00753A27" w:rsidRPr="00AB5DFA" w:rsidRDefault="00753A27" w:rsidP="00080F43">
            <w:pPr>
              <w:spacing w:line="240" w:lineRule="atLeast"/>
              <w:ind w:left="-108" w:right="-108"/>
              <w:jc w:val="center"/>
              <w:rPr>
                <w:color w:val="000000"/>
                <w:szCs w:val="22"/>
              </w:rPr>
            </w:pPr>
            <w:r w:rsidRPr="00AB5DFA">
              <w:rPr>
                <w:color w:val="000000"/>
                <w:szCs w:val="22"/>
              </w:rPr>
              <w:t>Exercise price</w:t>
            </w:r>
          </w:p>
        </w:tc>
        <w:tc>
          <w:tcPr>
            <w:tcW w:w="270" w:type="dxa"/>
            <w:vAlign w:val="bottom"/>
          </w:tcPr>
          <w:p w14:paraId="60C766E2" w14:textId="77777777" w:rsidR="00753A27" w:rsidRPr="00AB5DFA" w:rsidRDefault="00753A27" w:rsidP="00080F43">
            <w:pPr>
              <w:spacing w:line="240" w:lineRule="atLeast"/>
              <w:jc w:val="center"/>
              <w:rPr>
                <w:color w:val="000000"/>
                <w:szCs w:val="22"/>
              </w:rPr>
            </w:pPr>
          </w:p>
        </w:tc>
        <w:tc>
          <w:tcPr>
            <w:tcW w:w="1800" w:type="dxa"/>
            <w:vAlign w:val="bottom"/>
          </w:tcPr>
          <w:p w14:paraId="5CC2D4ED" w14:textId="77777777" w:rsidR="00753A27" w:rsidRPr="00AB5DFA" w:rsidRDefault="00753A27" w:rsidP="00080F43">
            <w:pPr>
              <w:spacing w:line="240" w:lineRule="atLeast"/>
              <w:ind w:left="-103" w:right="-108"/>
              <w:jc w:val="center"/>
              <w:rPr>
                <w:color w:val="000000"/>
                <w:szCs w:val="22"/>
              </w:rPr>
            </w:pPr>
            <w:r w:rsidRPr="00AB5DFA">
              <w:rPr>
                <w:color w:val="000000"/>
                <w:szCs w:val="22"/>
              </w:rPr>
              <w:t>Number of</w:t>
            </w:r>
            <w:r w:rsidRPr="00AB5DFA" w:rsidDel="00D633B1">
              <w:rPr>
                <w:color w:val="000000"/>
                <w:szCs w:val="22"/>
              </w:rPr>
              <w:t xml:space="preserve"> </w:t>
            </w:r>
            <w:r w:rsidRPr="00AB5DFA">
              <w:rPr>
                <w:color w:val="000000"/>
                <w:szCs w:val="22"/>
              </w:rPr>
              <w:t>warrants</w:t>
            </w:r>
          </w:p>
        </w:tc>
      </w:tr>
      <w:tr w:rsidR="00753A27" w:rsidRPr="00AB5DFA" w14:paraId="0989C3F9" w14:textId="77777777" w:rsidTr="00080F43">
        <w:trPr>
          <w:trHeight w:val="137"/>
        </w:trPr>
        <w:tc>
          <w:tcPr>
            <w:tcW w:w="5400" w:type="dxa"/>
            <w:vAlign w:val="bottom"/>
          </w:tcPr>
          <w:p w14:paraId="01B69E3C" w14:textId="77777777" w:rsidR="00753A27" w:rsidRPr="00AB5DFA" w:rsidRDefault="00753A27" w:rsidP="00080F43">
            <w:pPr>
              <w:pStyle w:val="Footer"/>
              <w:tabs>
                <w:tab w:val="left" w:pos="162"/>
              </w:tabs>
              <w:spacing w:line="240" w:lineRule="atLeast"/>
              <w:ind w:right="1"/>
              <w:rPr>
                <w:color w:val="000000"/>
                <w:sz w:val="22"/>
                <w:szCs w:val="22"/>
              </w:rPr>
            </w:pPr>
          </w:p>
        </w:tc>
        <w:tc>
          <w:tcPr>
            <w:tcW w:w="1710" w:type="dxa"/>
            <w:vAlign w:val="bottom"/>
          </w:tcPr>
          <w:p w14:paraId="55E109DC" w14:textId="77777777" w:rsidR="00753A27" w:rsidRPr="00AB5DFA" w:rsidRDefault="00753A27" w:rsidP="00080F43">
            <w:pPr>
              <w:spacing w:line="240" w:lineRule="atLeast"/>
              <w:ind w:left="-108" w:right="-108"/>
              <w:jc w:val="center"/>
              <w:rPr>
                <w:i/>
                <w:iCs/>
                <w:color w:val="000000"/>
                <w:szCs w:val="22"/>
              </w:rPr>
            </w:pPr>
            <w:r w:rsidRPr="00AB5DFA">
              <w:rPr>
                <w:i/>
                <w:iCs/>
                <w:color w:val="000000"/>
                <w:szCs w:val="22"/>
              </w:rPr>
              <w:t>(Baht / unit)</w:t>
            </w:r>
          </w:p>
        </w:tc>
        <w:tc>
          <w:tcPr>
            <w:tcW w:w="270" w:type="dxa"/>
            <w:vAlign w:val="bottom"/>
          </w:tcPr>
          <w:p w14:paraId="35442141" w14:textId="77777777" w:rsidR="00753A27" w:rsidRPr="00AB5DFA" w:rsidRDefault="00753A27" w:rsidP="00080F43">
            <w:pPr>
              <w:spacing w:line="240" w:lineRule="atLeast"/>
              <w:jc w:val="center"/>
              <w:rPr>
                <w:i/>
                <w:iCs/>
                <w:color w:val="000000"/>
                <w:szCs w:val="22"/>
              </w:rPr>
            </w:pPr>
          </w:p>
        </w:tc>
        <w:tc>
          <w:tcPr>
            <w:tcW w:w="1800" w:type="dxa"/>
            <w:vAlign w:val="bottom"/>
          </w:tcPr>
          <w:p w14:paraId="11BC8D6A" w14:textId="77777777" w:rsidR="00753A27" w:rsidRPr="00AB5DFA" w:rsidRDefault="00753A27" w:rsidP="00080F43">
            <w:pPr>
              <w:spacing w:line="240" w:lineRule="atLeast"/>
              <w:ind w:left="-103" w:right="-108"/>
              <w:jc w:val="center"/>
              <w:rPr>
                <w:i/>
                <w:iCs/>
                <w:color w:val="000000"/>
                <w:szCs w:val="22"/>
              </w:rPr>
            </w:pPr>
            <w:r w:rsidRPr="00AB5DFA">
              <w:rPr>
                <w:i/>
                <w:iCs/>
                <w:color w:val="000000"/>
                <w:spacing w:val="-6"/>
                <w:szCs w:val="22"/>
              </w:rPr>
              <w:t>(in thousand units</w:t>
            </w:r>
            <w:r w:rsidRPr="00AB5DFA">
              <w:rPr>
                <w:i/>
                <w:iCs/>
                <w:color w:val="000000"/>
                <w:szCs w:val="22"/>
              </w:rPr>
              <w:t>)</w:t>
            </w:r>
          </w:p>
        </w:tc>
      </w:tr>
      <w:tr w:rsidR="00753A27" w:rsidRPr="00AB5DFA" w14:paraId="7E81390D" w14:textId="77777777" w:rsidTr="00080F43">
        <w:trPr>
          <w:trHeight w:val="155"/>
        </w:trPr>
        <w:tc>
          <w:tcPr>
            <w:tcW w:w="5400" w:type="dxa"/>
            <w:vAlign w:val="bottom"/>
          </w:tcPr>
          <w:p w14:paraId="052FDE3C" w14:textId="77777777" w:rsidR="00753A27" w:rsidRPr="00AB5DFA" w:rsidRDefault="00753A27" w:rsidP="00080F43">
            <w:pPr>
              <w:pStyle w:val="Footer"/>
              <w:tabs>
                <w:tab w:val="left" w:pos="162"/>
              </w:tabs>
              <w:spacing w:line="240" w:lineRule="atLeast"/>
              <w:ind w:right="1"/>
              <w:rPr>
                <w:color w:val="000000"/>
                <w:sz w:val="22"/>
                <w:szCs w:val="22"/>
              </w:rPr>
            </w:pPr>
            <w:r w:rsidRPr="00AB5DFA">
              <w:rPr>
                <w:color w:val="000000"/>
                <w:sz w:val="22"/>
                <w:szCs w:val="22"/>
              </w:rPr>
              <w:t>At 1 January 2022</w:t>
            </w:r>
          </w:p>
        </w:tc>
        <w:tc>
          <w:tcPr>
            <w:tcW w:w="1710" w:type="dxa"/>
            <w:vAlign w:val="bottom"/>
          </w:tcPr>
          <w:p w14:paraId="186D4ECF" w14:textId="77777777" w:rsidR="00753A27" w:rsidRPr="00AB5DFA" w:rsidRDefault="00753A27" w:rsidP="00080F43">
            <w:pPr>
              <w:pStyle w:val="acctfourfigures"/>
              <w:tabs>
                <w:tab w:val="clear" w:pos="765"/>
              </w:tabs>
              <w:spacing w:line="240" w:lineRule="atLeast"/>
              <w:ind w:right="9"/>
              <w:jc w:val="center"/>
              <w:rPr>
                <w:szCs w:val="22"/>
                <w:lang w:eastAsia="en-GB"/>
              </w:rPr>
            </w:pPr>
            <w:r w:rsidRPr="00AB5DFA">
              <w:rPr>
                <w:szCs w:val="22"/>
                <w:lang w:eastAsia="en-GB"/>
              </w:rPr>
              <w:t>15.24</w:t>
            </w:r>
          </w:p>
        </w:tc>
        <w:tc>
          <w:tcPr>
            <w:tcW w:w="270" w:type="dxa"/>
          </w:tcPr>
          <w:p w14:paraId="347518B7" w14:textId="77777777" w:rsidR="00753A27" w:rsidRPr="00AB5DFA" w:rsidRDefault="00753A27" w:rsidP="00080F43">
            <w:pPr>
              <w:pStyle w:val="acctfourfigures"/>
              <w:tabs>
                <w:tab w:val="clear" w:pos="765"/>
                <w:tab w:val="decimal" w:pos="907"/>
              </w:tabs>
              <w:spacing w:line="240" w:lineRule="atLeast"/>
              <w:ind w:right="9"/>
              <w:rPr>
                <w:szCs w:val="22"/>
                <w:lang w:eastAsia="en-GB"/>
              </w:rPr>
            </w:pPr>
          </w:p>
        </w:tc>
        <w:tc>
          <w:tcPr>
            <w:tcW w:w="1800" w:type="dxa"/>
            <w:vAlign w:val="bottom"/>
          </w:tcPr>
          <w:p w14:paraId="0B420332" w14:textId="77777777" w:rsidR="00753A27" w:rsidRPr="00AB5DFA" w:rsidRDefault="00753A27" w:rsidP="00080F43">
            <w:pPr>
              <w:pStyle w:val="acctfourfigures"/>
              <w:pBdr>
                <w:bottom w:val="single" w:sz="4" w:space="0" w:color="auto"/>
              </w:pBdr>
              <w:tabs>
                <w:tab w:val="clear" w:pos="765"/>
                <w:tab w:val="decimal" w:pos="1506"/>
              </w:tabs>
              <w:spacing w:line="240" w:lineRule="atLeast"/>
              <w:ind w:right="9"/>
              <w:rPr>
                <w:szCs w:val="22"/>
                <w:lang w:eastAsia="en-GB"/>
              </w:rPr>
            </w:pPr>
            <w:r w:rsidRPr="00AB5DFA">
              <w:rPr>
                <w:szCs w:val="22"/>
                <w:lang w:eastAsia="en-GB"/>
              </w:rPr>
              <w:t>74,750</w:t>
            </w:r>
          </w:p>
        </w:tc>
      </w:tr>
      <w:tr w:rsidR="00753A27" w:rsidRPr="00AB5DFA" w14:paraId="235EE8B3" w14:textId="77777777" w:rsidTr="00080F43">
        <w:trPr>
          <w:trHeight w:val="155"/>
        </w:trPr>
        <w:tc>
          <w:tcPr>
            <w:tcW w:w="5400" w:type="dxa"/>
            <w:vAlign w:val="bottom"/>
          </w:tcPr>
          <w:p w14:paraId="3E76A826" w14:textId="77777777" w:rsidR="00753A27" w:rsidRPr="00AB5DFA" w:rsidRDefault="00753A27" w:rsidP="00080F43">
            <w:pPr>
              <w:pStyle w:val="Footer"/>
              <w:tabs>
                <w:tab w:val="left" w:pos="162"/>
              </w:tabs>
              <w:spacing w:line="240" w:lineRule="atLeast"/>
              <w:ind w:right="1"/>
              <w:rPr>
                <w:color w:val="000000"/>
                <w:sz w:val="22"/>
                <w:szCs w:val="22"/>
                <w:lang w:bidi="th-TH"/>
              </w:rPr>
            </w:pPr>
            <w:r w:rsidRPr="00AB5DFA">
              <w:rPr>
                <w:color w:val="000000"/>
                <w:sz w:val="22"/>
                <w:szCs w:val="22"/>
              </w:rPr>
              <w:t>At 31 December 2022 and 1 January 2023</w:t>
            </w:r>
          </w:p>
        </w:tc>
        <w:tc>
          <w:tcPr>
            <w:tcW w:w="1710" w:type="dxa"/>
            <w:vAlign w:val="bottom"/>
          </w:tcPr>
          <w:p w14:paraId="691DA087" w14:textId="77777777" w:rsidR="00753A27" w:rsidRPr="00AB5DFA" w:rsidRDefault="00753A27" w:rsidP="00080F43">
            <w:pPr>
              <w:pStyle w:val="acctfourfigures"/>
              <w:tabs>
                <w:tab w:val="clear" w:pos="765"/>
              </w:tabs>
              <w:spacing w:line="240" w:lineRule="atLeast"/>
              <w:ind w:right="9"/>
              <w:jc w:val="center"/>
              <w:rPr>
                <w:szCs w:val="22"/>
                <w:lang w:eastAsia="en-GB"/>
              </w:rPr>
            </w:pPr>
            <w:r w:rsidRPr="00AB5DFA">
              <w:rPr>
                <w:szCs w:val="22"/>
                <w:lang w:eastAsia="en-GB"/>
              </w:rPr>
              <w:t>15.24</w:t>
            </w:r>
          </w:p>
        </w:tc>
        <w:tc>
          <w:tcPr>
            <w:tcW w:w="270" w:type="dxa"/>
          </w:tcPr>
          <w:p w14:paraId="30A45C5F" w14:textId="77777777" w:rsidR="00753A27" w:rsidRPr="00AB5DFA" w:rsidRDefault="00753A27" w:rsidP="00080F43">
            <w:pPr>
              <w:pStyle w:val="acctfourfigures"/>
              <w:tabs>
                <w:tab w:val="clear" w:pos="765"/>
                <w:tab w:val="decimal" w:pos="907"/>
              </w:tabs>
              <w:spacing w:line="240" w:lineRule="atLeast"/>
              <w:ind w:right="9"/>
              <w:rPr>
                <w:szCs w:val="22"/>
                <w:lang w:eastAsia="en-GB"/>
              </w:rPr>
            </w:pPr>
          </w:p>
        </w:tc>
        <w:tc>
          <w:tcPr>
            <w:tcW w:w="1800" w:type="dxa"/>
            <w:vAlign w:val="bottom"/>
          </w:tcPr>
          <w:p w14:paraId="2C786F9F" w14:textId="77777777" w:rsidR="00753A27" w:rsidRPr="00AB5DFA" w:rsidRDefault="00753A27" w:rsidP="00080F43">
            <w:pPr>
              <w:pStyle w:val="acctfourfigures"/>
              <w:tabs>
                <w:tab w:val="clear" w:pos="765"/>
                <w:tab w:val="decimal" w:pos="1506"/>
              </w:tabs>
              <w:spacing w:line="240" w:lineRule="atLeast"/>
              <w:ind w:right="9"/>
              <w:rPr>
                <w:szCs w:val="22"/>
                <w:lang w:eastAsia="en-GB"/>
              </w:rPr>
            </w:pPr>
            <w:r w:rsidRPr="00AB5DFA">
              <w:rPr>
                <w:szCs w:val="22"/>
                <w:lang w:eastAsia="en-GB"/>
              </w:rPr>
              <w:t>74,750</w:t>
            </w:r>
          </w:p>
        </w:tc>
      </w:tr>
      <w:tr w:rsidR="00753A27" w:rsidRPr="00AB5DFA" w14:paraId="2BFF3C6C" w14:textId="77777777" w:rsidTr="00080F43">
        <w:trPr>
          <w:trHeight w:val="137"/>
        </w:trPr>
        <w:tc>
          <w:tcPr>
            <w:tcW w:w="5400" w:type="dxa"/>
            <w:vAlign w:val="bottom"/>
          </w:tcPr>
          <w:p w14:paraId="0B11EEE0" w14:textId="3120F61C" w:rsidR="00753A27" w:rsidRPr="00AB5DFA" w:rsidRDefault="00753A27" w:rsidP="00080F43">
            <w:pPr>
              <w:pStyle w:val="Footer"/>
              <w:tabs>
                <w:tab w:val="left" w:pos="162"/>
              </w:tabs>
              <w:spacing w:line="240" w:lineRule="atLeast"/>
              <w:ind w:right="1"/>
              <w:rPr>
                <w:color w:val="000000"/>
                <w:sz w:val="22"/>
                <w:szCs w:val="22"/>
              </w:rPr>
            </w:pPr>
            <w:r w:rsidRPr="00AB5DFA">
              <w:rPr>
                <w:color w:val="000000"/>
                <w:sz w:val="22"/>
                <w:szCs w:val="22"/>
              </w:rPr>
              <w:t xml:space="preserve">Repurchase during the </w:t>
            </w:r>
            <w:r w:rsidR="00E62C20">
              <w:rPr>
                <w:color w:val="000000"/>
                <w:sz w:val="22"/>
                <w:szCs w:val="22"/>
              </w:rPr>
              <w:t>year</w:t>
            </w:r>
          </w:p>
        </w:tc>
        <w:tc>
          <w:tcPr>
            <w:tcW w:w="1710" w:type="dxa"/>
            <w:vAlign w:val="bottom"/>
          </w:tcPr>
          <w:p w14:paraId="4A05C4AB" w14:textId="77777777" w:rsidR="00753A27" w:rsidRPr="00AB5DFA" w:rsidRDefault="00753A27" w:rsidP="00080F43">
            <w:pPr>
              <w:pStyle w:val="acctfourfigures"/>
              <w:tabs>
                <w:tab w:val="clear" w:pos="765"/>
              </w:tabs>
              <w:spacing w:line="240" w:lineRule="atLeast"/>
              <w:ind w:right="9"/>
              <w:jc w:val="center"/>
              <w:rPr>
                <w:szCs w:val="22"/>
                <w:lang w:eastAsia="en-GB"/>
              </w:rPr>
            </w:pPr>
            <w:r w:rsidRPr="00AB5DFA">
              <w:rPr>
                <w:szCs w:val="22"/>
                <w:lang w:eastAsia="en-GB"/>
              </w:rPr>
              <w:t>15.24</w:t>
            </w:r>
          </w:p>
        </w:tc>
        <w:tc>
          <w:tcPr>
            <w:tcW w:w="270" w:type="dxa"/>
          </w:tcPr>
          <w:p w14:paraId="5A569DED" w14:textId="77777777" w:rsidR="00753A27" w:rsidRPr="00AB5DFA" w:rsidRDefault="00753A27" w:rsidP="00080F43">
            <w:pPr>
              <w:pStyle w:val="acctfourfigures"/>
              <w:tabs>
                <w:tab w:val="clear" w:pos="765"/>
                <w:tab w:val="decimal" w:pos="907"/>
              </w:tabs>
              <w:spacing w:line="240" w:lineRule="atLeast"/>
              <w:ind w:right="9"/>
              <w:rPr>
                <w:szCs w:val="22"/>
                <w:lang w:eastAsia="en-GB"/>
              </w:rPr>
            </w:pPr>
          </w:p>
        </w:tc>
        <w:tc>
          <w:tcPr>
            <w:tcW w:w="1800" w:type="dxa"/>
            <w:vAlign w:val="bottom"/>
          </w:tcPr>
          <w:p w14:paraId="47F563B7" w14:textId="77777777" w:rsidR="00753A27" w:rsidRPr="00AB5DFA" w:rsidRDefault="00753A27" w:rsidP="00080F43">
            <w:pPr>
              <w:pStyle w:val="acctfourfigures"/>
              <w:tabs>
                <w:tab w:val="clear" w:pos="765"/>
                <w:tab w:val="decimal" w:pos="1506"/>
              </w:tabs>
              <w:spacing w:line="240" w:lineRule="atLeast"/>
              <w:ind w:right="9"/>
              <w:rPr>
                <w:szCs w:val="22"/>
                <w:cs/>
                <w:lang w:eastAsia="en-GB" w:bidi="th-TH"/>
              </w:rPr>
            </w:pPr>
            <w:r w:rsidRPr="00AB5DFA">
              <w:rPr>
                <w:szCs w:val="22"/>
                <w:lang w:eastAsia="en-GB"/>
              </w:rPr>
              <w:t>(74,750)</w:t>
            </w:r>
          </w:p>
        </w:tc>
      </w:tr>
      <w:tr w:rsidR="00753A27" w:rsidRPr="00AB5DFA" w14:paraId="12E74752" w14:textId="77777777" w:rsidTr="00080F43">
        <w:trPr>
          <w:trHeight w:val="137"/>
        </w:trPr>
        <w:tc>
          <w:tcPr>
            <w:tcW w:w="5400" w:type="dxa"/>
            <w:vAlign w:val="bottom"/>
          </w:tcPr>
          <w:p w14:paraId="79BDC602" w14:textId="585FF2F9" w:rsidR="00753A27" w:rsidRPr="00AB5DFA" w:rsidRDefault="00753A27" w:rsidP="00080F43">
            <w:pPr>
              <w:pStyle w:val="Footer"/>
              <w:tabs>
                <w:tab w:val="left" w:pos="162"/>
              </w:tabs>
              <w:spacing w:line="240" w:lineRule="atLeast"/>
              <w:ind w:right="1"/>
              <w:rPr>
                <w:rFonts w:cstheme="minorBidi"/>
                <w:b/>
                <w:bCs/>
                <w:color w:val="000000"/>
                <w:sz w:val="22"/>
                <w:szCs w:val="28"/>
                <w:cs/>
                <w:lang w:val="en-US" w:bidi="th-TH"/>
              </w:rPr>
            </w:pPr>
            <w:r w:rsidRPr="00AB5DFA">
              <w:rPr>
                <w:b/>
                <w:bCs/>
                <w:color w:val="000000"/>
                <w:sz w:val="22"/>
                <w:szCs w:val="22"/>
              </w:rPr>
              <w:t xml:space="preserve">At </w:t>
            </w:r>
            <w:r w:rsidRPr="00AB5DFA">
              <w:rPr>
                <w:b/>
                <w:bCs/>
                <w:sz w:val="22"/>
                <w:szCs w:val="22"/>
              </w:rPr>
              <w:t>3</w:t>
            </w:r>
            <w:r w:rsidR="004E62E6">
              <w:rPr>
                <w:b/>
                <w:bCs/>
                <w:sz w:val="22"/>
                <w:szCs w:val="22"/>
                <w:lang w:val="en-US" w:bidi="th-TH"/>
              </w:rPr>
              <w:t>1</w:t>
            </w:r>
            <w:r w:rsidRPr="00AB5DFA">
              <w:rPr>
                <w:b/>
                <w:bCs/>
                <w:sz w:val="22"/>
                <w:szCs w:val="22"/>
              </w:rPr>
              <w:t xml:space="preserve"> </w:t>
            </w:r>
            <w:r w:rsidR="004E62E6">
              <w:rPr>
                <w:b/>
                <w:bCs/>
                <w:sz w:val="22"/>
                <w:szCs w:val="22"/>
              </w:rPr>
              <w:t>December</w:t>
            </w:r>
            <w:r w:rsidRPr="00AB5DFA">
              <w:rPr>
                <w:b/>
                <w:bCs/>
                <w:sz w:val="22"/>
                <w:szCs w:val="22"/>
                <w:lang w:val="en-US"/>
              </w:rPr>
              <w:t xml:space="preserve"> 2023</w:t>
            </w:r>
          </w:p>
        </w:tc>
        <w:tc>
          <w:tcPr>
            <w:tcW w:w="1710" w:type="dxa"/>
            <w:vAlign w:val="bottom"/>
          </w:tcPr>
          <w:p w14:paraId="00624593" w14:textId="77777777" w:rsidR="00753A27" w:rsidRPr="00AB5DFA" w:rsidRDefault="00753A27" w:rsidP="00080F43">
            <w:pPr>
              <w:tabs>
                <w:tab w:val="decimal" w:pos="972"/>
              </w:tabs>
              <w:spacing w:line="240" w:lineRule="atLeast"/>
              <w:rPr>
                <w:b/>
                <w:bCs/>
                <w:color w:val="000000"/>
                <w:szCs w:val="22"/>
              </w:rPr>
            </w:pPr>
            <w:r w:rsidRPr="00AB5DFA">
              <w:rPr>
                <w:b/>
                <w:bCs/>
                <w:color w:val="000000"/>
                <w:szCs w:val="22"/>
              </w:rPr>
              <w:t>-</w:t>
            </w:r>
          </w:p>
        </w:tc>
        <w:tc>
          <w:tcPr>
            <w:tcW w:w="270" w:type="dxa"/>
            <w:vAlign w:val="bottom"/>
          </w:tcPr>
          <w:p w14:paraId="5513BBD8" w14:textId="77777777" w:rsidR="00753A27" w:rsidRPr="00AB5DFA" w:rsidRDefault="00753A27" w:rsidP="00080F43">
            <w:pPr>
              <w:spacing w:line="240" w:lineRule="atLeast"/>
              <w:jc w:val="right"/>
              <w:rPr>
                <w:b/>
                <w:bCs/>
                <w:color w:val="000000"/>
                <w:szCs w:val="22"/>
              </w:rPr>
            </w:pPr>
          </w:p>
        </w:tc>
        <w:tc>
          <w:tcPr>
            <w:tcW w:w="1800" w:type="dxa"/>
            <w:tcBorders>
              <w:top w:val="single" w:sz="4" w:space="0" w:color="auto"/>
              <w:bottom w:val="double" w:sz="4" w:space="0" w:color="auto"/>
            </w:tcBorders>
            <w:vAlign w:val="bottom"/>
          </w:tcPr>
          <w:p w14:paraId="711A2416" w14:textId="77777777" w:rsidR="00753A27" w:rsidRPr="00AB5DFA" w:rsidRDefault="00753A27" w:rsidP="00080F43">
            <w:pPr>
              <w:tabs>
                <w:tab w:val="decimal" w:pos="1512"/>
              </w:tabs>
              <w:spacing w:line="240" w:lineRule="atLeast"/>
              <w:rPr>
                <w:b/>
                <w:bCs/>
                <w:color w:val="000000"/>
                <w:szCs w:val="22"/>
                <w:lang w:bidi="th-TH"/>
              </w:rPr>
            </w:pPr>
            <w:r w:rsidRPr="00AB5DFA">
              <w:rPr>
                <w:b/>
                <w:bCs/>
                <w:color w:val="000000"/>
                <w:szCs w:val="22"/>
                <w:lang w:bidi="th-TH"/>
              </w:rPr>
              <w:t>-</w:t>
            </w:r>
          </w:p>
        </w:tc>
      </w:tr>
    </w:tbl>
    <w:p w14:paraId="0F8DEFD3" w14:textId="4DA7DAD9" w:rsidR="00066FEA" w:rsidRPr="00EC65EE" w:rsidRDefault="00066FEA" w:rsidP="00753A27">
      <w:pPr>
        <w:spacing w:line="240" w:lineRule="atLeast"/>
        <w:rPr>
          <w:rFonts w:cs="Times New Roman"/>
          <w:szCs w:val="22"/>
        </w:rPr>
      </w:pPr>
    </w:p>
    <w:p w14:paraId="3A2E6F23" w14:textId="6649EBAC" w:rsidR="007A2D64" w:rsidRPr="0012708E" w:rsidRDefault="00BC5F98" w:rsidP="00877C90">
      <w:pPr>
        <w:spacing w:line="240" w:lineRule="exact"/>
        <w:ind w:left="540" w:hanging="540"/>
        <w:rPr>
          <w:rFonts w:cs="Times New Roman"/>
          <w:b/>
          <w:bCs/>
          <w:sz w:val="24"/>
          <w:szCs w:val="24"/>
        </w:rPr>
      </w:pPr>
      <w:r w:rsidRPr="0012708E">
        <w:rPr>
          <w:rFonts w:cs="Times New Roman"/>
          <w:b/>
          <w:bCs/>
          <w:sz w:val="24"/>
          <w:szCs w:val="24"/>
        </w:rPr>
        <w:t>2</w:t>
      </w:r>
      <w:r w:rsidR="00490CEA">
        <w:rPr>
          <w:rFonts w:cs="Times New Roman"/>
          <w:b/>
          <w:bCs/>
          <w:sz w:val="24"/>
          <w:szCs w:val="24"/>
        </w:rPr>
        <w:t>9</w:t>
      </w:r>
      <w:r w:rsidR="00A32864" w:rsidRPr="0012708E">
        <w:rPr>
          <w:rFonts w:cs="Times New Roman"/>
          <w:b/>
          <w:bCs/>
          <w:sz w:val="24"/>
          <w:szCs w:val="24"/>
        </w:rPr>
        <w:tab/>
      </w:r>
      <w:r w:rsidR="00EB6008" w:rsidRPr="0012708E">
        <w:rPr>
          <w:rFonts w:cs="Times New Roman"/>
          <w:b/>
          <w:bCs/>
          <w:sz w:val="24"/>
          <w:szCs w:val="24"/>
        </w:rPr>
        <w:t>Share-based payments</w:t>
      </w:r>
    </w:p>
    <w:p w14:paraId="573BB82C" w14:textId="77777777" w:rsidR="00487889" w:rsidRPr="00EC65EE" w:rsidRDefault="00487889" w:rsidP="000D3DF0">
      <w:pPr>
        <w:spacing w:line="240" w:lineRule="atLeast"/>
        <w:rPr>
          <w:rFonts w:cs="Times New Roman"/>
          <w:szCs w:val="22"/>
          <w:lang w:bidi="th-TH"/>
        </w:rPr>
      </w:pPr>
    </w:p>
    <w:p w14:paraId="36471278" w14:textId="61E2DCC1" w:rsidR="000D3DF0" w:rsidRPr="0012708E" w:rsidRDefault="000D3DF0" w:rsidP="00487889">
      <w:pPr>
        <w:spacing w:line="240" w:lineRule="atLeast"/>
        <w:ind w:firstLine="540"/>
        <w:rPr>
          <w:rFonts w:cs="Times New Roman"/>
          <w:b/>
          <w:bCs/>
          <w:i/>
          <w:iCs/>
          <w:szCs w:val="22"/>
          <w:lang w:bidi="th-TH"/>
        </w:rPr>
      </w:pPr>
      <w:r w:rsidRPr="0012708E">
        <w:rPr>
          <w:rFonts w:cs="Times New Roman"/>
          <w:b/>
          <w:bCs/>
          <w:i/>
          <w:iCs/>
          <w:szCs w:val="22"/>
          <w:lang w:bidi="th-TH"/>
        </w:rPr>
        <w:t>Stock options</w:t>
      </w:r>
    </w:p>
    <w:p w14:paraId="5F9C5F95" w14:textId="77777777" w:rsidR="000D3DF0" w:rsidRPr="00EC65EE" w:rsidRDefault="000D3DF0" w:rsidP="000D3DF0">
      <w:pPr>
        <w:spacing w:line="240" w:lineRule="atLeast"/>
        <w:rPr>
          <w:rFonts w:cs="Times New Roman"/>
          <w:szCs w:val="22"/>
          <w:lang w:bidi="th-TH"/>
        </w:rPr>
      </w:pPr>
    </w:p>
    <w:p w14:paraId="0D0BB6BE" w14:textId="11404116" w:rsidR="000D3DF0" w:rsidRPr="00066E00" w:rsidRDefault="000D3DF0" w:rsidP="000D3DF0">
      <w:pPr>
        <w:tabs>
          <w:tab w:val="left" w:pos="180"/>
        </w:tabs>
        <w:autoSpaceDE w:val="0"/>
        <w:autoSpaceDN w:val="0"/>
        <w:adjustRightInd w:val="0"/>
        <w:spacing w:line="240" w:lineRule="atLeast"/>
        <w:ind w:left="540"/>
        <w:jc w:val="thaiDistribute"/>
        <w:rPr>
          <w:rFonts w:cs="Times New Roman"/>
          <w:szCs w:val="22"/>
          <w:lang w:eastAsia="en-GB" w:bidi="th-TH"/>
        </w:rPr>
      </w:pPr>
      <w:r w:rsidRPr="00066E00">
        <w:rPr>
          <w:rFonts w:cs="Times New Roman"/>
          <w:szCs w:val="22"/>
          <w:lang w:bidi="th-TH"/>
        </w:rPr>
        <w:t xml:space="preserve">The Bank awards </w:t>
      </w:r>
      <w:r w:rsidRPr="00066E00">
        <w:rPr>
          <w:rFonts w:cs="Times New Roman"/>
          <w:szCs w:val="22"/>
          <w:lang w:eastAsia="en-GB" w:bidi="th-TH"/>
        </w:rPr>
        <w:t xml:space="preserve">stock options of the Bank to </w:t>
      </w:r>
      <w:r w:rsidR="00680016" w:rsidRPr="00066E00">
        <w:rPr>
          <w:rFonts w:cs="Times New Roman"/>
          <w:szCs w:val="22"/>
          <w:lang w:eastAsia="en-GB" w:bidi="th-TH"/>
        </w:rPr>
        <w:t xml:space="preserve">the Bank’s </w:t>
      </w:r>
      <w:r w:rsidRPr="00066E00">
        <w:rPr>
          <w:rFonts w:cs="Times New Roman"/>
          <w:szCs w:val="22"/>
          <w:lang w:eastAsia="en-GB" w:bidi="th-TH"/>
        </w:rPr>
        <w:t>management.</w:t>
      </w:r>
    </w:p>
    <w:p w14:paraId="23C99684" w14:textId="77777777" w:rsidR="00F7501D" w:rsidRPr="00066E00" w:rsidRDefault="00F7501D" w:rsidP="00B307D0">
      <w:pPr>
        <w:tabs>
          <w:tab w:val="left" w:pos="180"/>
        </w:tabs>
        <w:autoSpaceDE w:val="0"/>
        <w:autoSpaceDN w:val="0"/>
        <w:adjustRightInd w:val="0"/>
        <w:spacing w:line="240" w:lineRule="atLeast"/>
        <w:jc w:val="thaiDistribute"/>
        <w:rPr>
          <w:rFonts w:cs="Times New Roman"/>
          <w:szCs w:val="22"/>
          <w:lang w:eastAsia="en-GB" w:bidi="th-TH"/>
        </w:rPr>
      </w:pPr>
    </w:p>
    <w:p w14:paraId="3624A19E" w14:textId="541A3A32" w:rsidR="0079777C" w:rsidRPr="00066E00" w:rsidRDefault="0079777C" w:rsidP="0079777C">
      <w:pPr>
        <w:pStyle w:val="ListParagraph"/>
        <w:tabs>
          <w:tab w:val="left" w:pos="180"/>
        </w:tabs>
        <w:autoSpaceDE w:val="0"/>
        <w:autoSpaceDN w:val="0"/>
        <w:adjustRightInd w:val="0"/>
        <w:spacing w:line="240" w:lineRule="atLeast"/>
        <w:ind w:left="540"/>
        <w:jc w:val="both"/>
        <w:rPr>
          <w:szCs w:val="22"/>
          <w:lang w:bidi="th-TH"/>
        </w:rPr>
      </w:pPr>
      <w:r w:rsidRPr="00066E00">
        <w:rPr>
          <w:szCs w:val="22"/>
          <w:lang w:bidi="th-TH"/>
        </w:rPr>
        <w:t xml:space="preserve">On </w:t>
      </w:r>
      <w:r w:rsidR="002F3574" w:rsidRPr="00066E00">
        <w:rPr>
          <w:szCs w:val="22"/>
          <w:lang w:bidi="th-TH"/>
        </w:rPr>
        <w:t>7 December 2022</w:t>
      </w:r>
      <w:r w:rsidRPr="00066E00">
        <w:rPr>
          <w:szCs w:val="22"/>
          <w:lang w:bidi="th-TH"/>
        </w:rPr>
        <w:t>, the Bank’s Extraordinary General Meeting of shareholders</w:t>
      </w:r>
      <w:r w:rsidR="00E76B8B" w:rsidRPr="00066E00">
        <w:rPr>
          <w:szCs w:val="22"/>
          <w:lang w:bidi="th-TH"/>
        </w:rPr>
        <w:t xml:space="preserve"> passed a resolution to </w:t>
      </w:r>
      <w:r w:rsidR="00F57AF2" w:rsidRPr="00066E00">
        <w:rPr>
          <w:szCs w:val="22"/>
          <w:lang w:bidi="th-TH"/>
        </w:rPr>
        <w:t>grant</w:t>
      </w:r>
      <w:r w:rsidR="0066258D" w:rsidRPr="00066E00">
        <w:rPr>
          <w:szCs w:val="22"/>
          <w:lang w:bidi="th-TH"/>
        </w:rPr>
        <w:t xml:space="preserve"> the Management Stock Option Program</w:t>
      </w:r>
      <w:r w:rsidR="001C34FC" w:rsidRPr="00066E00">
        <w:rPr>
          <w:szCs w:val="22"/>
          <w:lang w:bidi="th-TH"/>
        </w:rPr>
        <w:t xml:space="preserve"> in the total amount of </w:t>
      </w:r>
      <w:r w:rsidR="00F030D5" w:rsidRPr="00066E00">
        <w:rPr>
          <w:szCs w:val="22"/>
          <w:lang w:bidi="th-TH"/>
        </w:rPr>
        <w:t>2.775 million units</w:t>
      </w:r>
      <w:r w:rsidR="00A42E1A" w:rsidRPr="00066E00">
        <w:rPr>
          <w:szCs w:val="22"/>
          <w:lang w:bidi="th-TH"/>
        </w:rPr>
        <w:t xml:space="preserve">. </w:t>
      </w:r>
      <w:r w:rsidR="00F76AF1" w:rsidRPr="00066E00">
        <w:rPr>
          <w:szCs w:val="22"/>
          <w:lang w:bidi="th-TH"/>
        </w:rPr>
        <w:t xml:space="preserve">Exercise ratio is 1 stock option for 1 ordinary share at the exercise price at </w:t>
      </w:r>
      <w:r w:rsidR="00C33C85" w:rsidRPr="00066E00">
        <w:rPr>
          <w:szCs w:val="22"/>
          <w:lang w:bidi="th-TH"/>
        </w:rPr>
        <w:t>Baht 23.25 per unit.</w:t>
      </w:r>
    </w:p>
    <w:p w14:paraId="4E7C8527" w14:textId="77777777" w:rsidR="00036090" w:rsidRPr="00066E00" w:rsidRDefault="00036090" w:rsidP="0079777C">
      <w:pPr>
        <w:pStyle w:val="ListParagraph"/>
        <w:tabs>
          <w:tab w:val="left" w:pos="180"/>
        </w:tabs>
        <w:autoSpaceDE w:val="0"/>
        <w:autoSpaceDN w:val="0"/>
        <w:adjustRightInd w:val="0"/>
        <w:spacing w:line="240" w:lineRule="atLeast"/>
        <w:ind w:left="540"/>
        <w:jc w:val="both"/>
        <w:rPr>
          <w:szCs w:val="22"/>
          <w:lang w:bidi="th-TH"/>
        </w:rPr>
      </w:pPr>
    </w:p>
    <w:p w14:paraId="7CA54B98" w14:textId="2708F73B" w:rsidR="00036090" w:rsidRPr="00066E00" w:rsidRDefault="00036090" w:rsidP="00036090">
      <w:pPr>
        <w:tabs>
          <w:tab w:val="left" w:pos="180"/>
        </w:tabs>
        <w:autoSpaceDE w:val="0"/>
        <w:autoSpaceDN w:val="0"/>
        <w:adjustRightInd w:val="0"/>
        <w:spacing w:line="240" w:lineRule="atLeast"/>
        <w:ind w:left="540"/>
        <w:jc w:val="thaiDistribute"/>
        <w:rPr>
          <w:rFonts w:cs="Times New Roman"/>
          <w:szCs w:val="22"/>
          <w:lang w:bidi="th-TH"/>
        </w:rPr>
      </w:pPr>
      <w:r w:rsidRPr="00066E00">
        <w:rPr>
          <w:rFonts w:cs="Times New Roman"/>
          <w:szCs w:val="22"/>
          <w:lang w:bidi="th-TH"/>
        </w:rPr>
        <w:t xml:space="preserve">Management has estimated the fair value using the Binomial valuation model by engaging the valuation specialist. The weighted average option price as at 31 </w:t>
      </w:r>
      <w:r w:rsidR="00E85DE7" w:rsidRPr="00066E00">
        <w:rPr>
          <w:rFonts w:cs="Times New Roman"/>
          <w:szCs w:val="22"/>
          <w:lang w:bidi="th-TH"/>
        </w:rPr>
        <w:t>October</w:t>
      </w:r>
      <w:r w:rsidRPr="00066E00">
        <w:rPr>
          <w:rFonts w:cs="Times New Roman"/>
          <w:szCs w:val="22"/>
          <w:lang w:bidi="th-TH"/>
        </w:rPr>
        <w:t xml:space="preserve"> 20</w:t>
      </w:r>
      <w:r w:rsidR="00E85DE7" w:rsidRPr="00066E00">
        <w:rPr>
          <w:rFonts w:cs="Times New Roman"/>
          <w:szCs w:val="22"/>
          <w:lang w:bidi="th-TH"/>
        </w:rPr>
        <w:t>22</w:t>
      </w:r>
      <w:r w:rsidRPr="00066E00">
        <w:rPr>
          <w:rFonts w:cs="Times New Roman"/>
          <w:szCs w:val="22"/>
          <w:lang w:bidi="th-TH"/>
        </w:rPr>
        <w:t xml:space="preserve"> is Baht </w:t>
      </w:r>
      <w:r w:rsidR="00E85DE7" w:rsidRPr="00066E00">
        <w:rPr>
          <w:rFonts w:cs="Times New Roman"/>
          <w:szCs w:val="22"/>
          <w:lang w:bidi="th-TH"/>
        </w:rPr>
        <w:t>5</w:t>
      </w:r>
      <w:r w:rsidRPr="00066E00">
        <w:rPr>
          <w:rFonts w:cs="Times New Roman"/>
          <w:szCs w:val="22"/>
          <w:lang w:bidi="th-TH"/>
        </w:rPr>
        <w:t>.</w:t>
      </w:r>
      <w:r w:rsidR="00E85DE7" w:rsidRPr="00066E00">
        <w:rPr>
          <w:rFonts w:cs="Times New Roman"/>
          <w:szCs w:val="22"/>
          <w:lang w:bidi="th-TH"/>
        </w:rPr>
        <w:t>19</w:t>
      </w:r>
      <w:r w:rsidRPr="00066E00">
        <w:rPr>
          <w:rFonts w:cs="Times New Roman"/>
          <w:szCs w:val="22"/>
          <w:lang w:bidi="th-TH"/>
        </w:rPr>
        <w:t xml:space="preserve"> per </w:t>
      </w:r>
      <w:r w:rsidR="0084031A">
        <w:rPr>
          <w:rFonts w:cs="Times New Roman"/>
          <w:szCs w:val="22"/>
          <w:lang w:bidi="th-TH"/>
        </w:rPr>
        <w:t>stock option</w:t>
      </w:r>
      <w:r w:rsidRPr="00066E00">
        <w:rPr>
          <w:rFonts w:cs="Times New Roman"/>
          <w:szCs w:val="22"/>
          <w:lang w:bidi="th-TH"/>
        </w:rPr>
        <w:t xml:space="preserve">. The Bank expected that there would be no material impact from using data as at 31 </w:t>
      </w:r>
      <w:r w:rsidR="00D00877" w:rsidRPr="00066E00">
        <w:rPr>
          <w:rFonts w:cs="Times New Roman"/>
          <w:szCs w:val="22"/>
          <w:lang w:bidi="th-TH"/>
        </w:rPr>
        <w:t>October</w:t>
      </w:r>
      <w:r w:rsidRPr="00066E00">
        <w:rPr>
          <w:rFonts w:cs="Times New Roman"/>
          <w:szCs w:val="22"/>
          <w:lang w:bidi="th-TH"/>
        </w:rPr>
        <w:t xml:space="preserve"> 20</w:t>
      </w:r>
      <w:r w:rsidR="00B54FA7" w:rsidRPr="00066E00">
        <w:rPr>
          <w:rFonts w:cs="Times New Roman"/>
          <w:szCs w:val="22"/>
          <w:lang w:bidi="th-TH"/>
        </w:rPr>
        <w:t>22</w:t>
      </w:r>
      <w:r w:rsidRPr="00066E00">
        <w:rPr>
          <w:rFonts w:cs="Times New Roman"/>
          <w:szCs w:val="22"/>
          <w:lang w:bidi="th-TH"/>
        </w:rPr>
        <w:t xml:space="preserve"> for the valuation, compared with </w:t>
      </w:r>
      <w:r w:rsidR="008C4F52" w:rsidRPr="00066E00">
        <w:rPr>
          <w:rFonts w:cs="Times New Roman"/>
          <w:szCs w:val="22"/>
          <w:lang w:bidi="th-TH"/>
        </w:rPr>
        <w:t xml:space="preserve">the </w:t>
      </w:r>
      <w:r w:rsidR="00F57AF2" w:rsidRPr="00066E00">
        <w:rPr>
          <w:rFonts w:cs="Times New Roman"/>
          <w:szCs w:val="22"/>
          <w:lang w:bidi="th-TH"/>
        </w:rPr>
        <w:t>grant</w:t>
      </w:r>
      <w:r w:rsidRPr="00066E00">
        <w:rPr>
          <w:rFonts w:cs="Times New Roman"/>
          <w:szCs w:val="22"/>
          <w:lang w:bidi="th-TH"/>
        </w:rPr>
        <w:t xml:space="preserve"> date. The risk-free interest rate is the implied yield on zero-coupon Thailand government bonds, with a remaining life equal to the expected life of the</w:t>
      </w:r>
      <w:r w:rsidR="00B445E2">
        <w:rPr>
          <w:rFonts w:cs="Times New Roman"/>
          <w:szCs w:val="22"/>
          <w:lang w:bidi="th-TH"/>
        </w:rPr>
        <w:t xml:space="preserve"> stock</w:t>
      </w:r>
      <w:r w:rsidRPr="00066E00">
        <w:rPr>
          <w:rFonts w:cs="Times New Roman"/>
          <w:szCs w:val="22"/>
          <w:lang w:bidi="th-TH"/>
        </w:rPr>
        <w:t xml:space="preserve"> option. The expected volatility is estimated for giving consideration to, amongst other things, the historical volatility of pass listed in the Stock Exchange of Thailand for the period that commensurate with the expected life of the </w:t>
      </w:r>
      <w:r w:rsidR="00B445E2">
        <w:rPr>
          <w:rFonts w:cs="Times New Roman"/>
          <w:szCs w:val="22"/>
          <w:lang w:bidi="th-TH"/>
        </w:rPr>
        <w:t xml:space="preserve">stock </w:t>
      </w:r>
      <w:r w:rsidRPr="00066E00">
        <w:rPr>
          <w:rFonts w:cs="Times New Roman"/>
          <w:szCs w:val="22"/>
          <w:lang w:bidi="th-TH"/>
        </w:rPr>
        <w:t>option. The 0% dividend yield assumption has been adopted for valuation.</w:t>
      </w:r>
    </w:p>
    <w:p w14:paraId="11157D8D" w14:textId="77777777" w:rsidR="0079777C" w:rsidRPr="00066E00" w:rsidRDefault="0079777C" w:rsidP="0079777C">
      <w:pPr>
        <w:pStyle w:val="ListParagraph"/>
        <w:tabs>
          <w:tab w:val="left" w:pos="180"/>
        </w:tabs>
        <w:autoSpaceDE w:val="0"/>
        <w:autoSpaceDN w:val="0"/>
        <w:adjustRightInd w:val="0"/>
        <w:spacing w:line="240" w:lineRule="atLeast"/>
        <w:ind w:left="540"/>
        <w:jc w:val="both"/>
        <w:rPr>
          <w:szCs w:val="22"/>
          <w:lang w:eastAsia="en-GB" w:bidi="th-TH"/>
        </w:rPr>
      </w:pPr>
    </w:p>
    <w:p w14:paraId="3405900F" w14:textId="61609FA4" w:rsidR="000D3DF0" w:rsidRPr="00066E00" w:rsidRDefault="00490CEA" w:rsidP="00490CEA">
      <w:pPr>
        <w:tabs>
          <w:tab w:val="left" w:pos="180"/>
        </w:tabs>
        <w:autoSpaceDE w:val="0"/>
        <w:autoSpaceDN w:val="0"/>
        <w:adjustRightInd w:val="0"/>
        <w:ind w:left="540"/>
        <w:jc w:val="thaiDistribute"/>
        <w:rPr>
          <w:rFonts w:cs="Times New Roman"/>
          <w:szCs w:val="22"/>
          <w:lang w:bidi="th-TH"/>
        </w:rPr>
      </w:pPr>
      <w:r w:rsidRPr="00AB5DFA">
        <w:rPr>
          <w:lang w:bidi="th-TH"/>
        </w:rPr>
        <w:t>On 22 March 2023, the Bank’s Board of Directors meeting passed a resolution to modify the exercise ratio and exercise price of the stock options</w:t>
      </w:r>
      <w:r w:rsidR="00BE5713">
        <w:rPr>
          <w:lang w:bidi="th-TH"/>
        </w:rPr>
        <w:t xml:space="preserve"> according to the </w:t>
      </w:r>
      <w:r w:rsidR="006A3D83">
        <w:rPr>
          <w:lang w:bidi="th-TH"/>
        </w:rPr>
        <w:t>Management Stock Option Program</w:t>
      </w:r>
      <w:r w:rsidRPr="00AB5DFA">
        <w:rPr>
          <w:lang w:bidi="th-TH"/>
        </w:rPr>
        <w:t xml:space="preserve"> which were approved by the Bank’s Extraordinary General Meeting of </w:t>
      </w:r>
      <w:r>
        <w:rPr>
          <w:lang w:bidi="th-TH"/>
        </w:rPr>
        <w:t>S</w:t>
      </w:r>
      <w:r w:rsidRPr="00AB5DFA">
        <w:rPr>
          <w:lang w:bidi="th-TH"/>
        </w:rPr>
        <w:t>hareholders held on 7 December 2022, by modifying the exercise ratio from 1 stock option for 1 ordinary share to 1 stock option to 2 ordinary shares and exercise price from Baht 23.25 per share to Baht 11.625 per share to align with the change in par value per share as described in note 27.</w:t>
      </w:r>
    </w:p>
    <w:p w14:paraId="58FB5AC1" w14:textId="77777777" w:rsidR="00B230F0" w:rsidRPr="00EC65EE" w:rsidRDefault="00B230F0" w:rsidP="00EC65EE">
      <w:pPr>
        <w:tabs>
          <w:tab w:val="left" w:pos="180"/>
        </w:tabs>
        <w:autoSpaceDE w:val="0"/>
        <w:autoSpaceDN w:val="0"/>
        <w:adjustRightInd w:val="0"/>
        <w:spacing w:line="240" w:lineRule="atLeast"/>
        <w:ind w:left="540"/>
        <w:jc w:val="thaiDistribute"/>
        <w:rPr>
          <w:rFonts w:cs="Times New Roman"/>
          <w:szCs w:val="22"/>
          <w:highlight w:val="yellow"/>
          <w:lang w:bidi="th-TH"/>
        </w:rPr>
      </w:pPr>
    </w:p>
    <w:p w14:paraId="4457E9E9" w14:textId="77777777" w:rsidR="009630F1" w:rsidRDefault="009630F1">
      <w:pPr>
        <w:rPr>
          <w:rFonts w:cs="Times New Roman"/>
          <w:b/>
          <w:bCs/>
          <w:i/>
          <w:iCs/>
          <w:szCs w:val="22"/>
          <w:lang w:bidi="th-TH"/>
        </w:rPr>
      </w:pPr>
      <w:r>
        <w:rPr>
          <w:rFonts w:cs="Times New Roman"/>
          <w:b/>
          <w:bCs/>
          <w:i/>
          <w:iCs/>
          <w:szCs w:val="22"/>
          <w:lang w:bidi="th-TH"/>
        </w:rPr>
        <w:br w:type="page"/>
      </w:r>
    </w:p>
    <w:p w14:paraId="19ABDEAE" w14:textId="17B63690" w:rsidR="005D7C9D" w:rsidRPr="00E85C98" w:rsidRDefault="005D7C9D" w:rsidP="005D7C9D">
      <w:pPr>
        <w:spacing w:line="240" w:lineRule="atLeast"/>
        <w:ind w:firstLine="540"/>
        <w:rPr>
          <w:rFonts w:cs="Times New Roman"/>
          <w:b/>
          <w:bCs/>
          <w:i/>
          <w:iCs/>
          <w:szCs w:val="22"/>
          <w:lang w:bidi="th-TH"/>
        </w:rPr>
      </w:pPr>
      <w:r w:rsidRPr="00E85C98">
        <w:rPr>
          <w:rFonts w:cs="Times New Roman"/>
          <w:b/>
          <w:bCs/>
          <w:i/>
          <w:iCs/>
          <w:szCs w:val="22"/>
          <w:lang w:bidi="th-TH"/>
        </w:rPr>
        <w:lastRenderedPageBreak/>
        <w:t>Exercise of stock options</w:t>
      </w:r>
    </w:p>
    <w:p w14:paraId="718A88A2" w14:textId="77777777" w:rsidR="005D7C9D" w:rsidRPr="00E85C98" w:rsidRDefault="005D7C9D" w:rsidP="005D7C9D">
      <w:pPr>
        <w:spacing w:line="240" w:lineRule="atLeast"/>
        <w:ind w:firstLine="540"/>
        <w:rPr>
          <w:rFonts w:cs="Times New Roman"/>
          <w:b/>
          <w:bCs/>
          <w:sz w:val="18"/>
          <w:szCs w:val="18"/>
          <w:lang w:bidi="th-TH"/>
        </w:rPr>
      </w:pPr>
    </w:p>
    <w:p w14:paraId="586990E2" w14:textId="77777777" w:rsidR="002F0ED4" w:rsidRPr="00AB5DFA" w:rsidRDefault="002F0ED4" w:rsidP="002F0ED4">
      <w:pPr>
        <w:tabs>
          <w:tab w:val="left" w:pos="180"/>
        </w:tabs>
        <w:autoSpaceDE w:val="0"/>
        <w:autoSpaceDN w:val="0"/>
        <w:adjustRightInd w:val="0"/>
        <w:spacing w:line="240" w:lineRule="atLeast"/>
        <w:ind w:left="540"/>
        <w:jc w:val="thaiDistribute"/>
        <w:rPr>
          <w:rFonts w:cs="Times New Roman"/>
          <w:szCs w:val="22"/>
          <w:lang w:eastAsia="en-GB" w:bidi="th-TH"/>
        </w:rPr>
      </w:pPr>
      <w:r>
        <w:rPr>
          <w:rFonts w:cs="Times New Roman"/>
          <w:szCs w:val="22"/>
          <w:lang w:eastAsia="en-GB" w:bidi="th-TH"/>
        </w:rPr>
        <w:t>The first issuance of the stock option from the Bank’s Annual General Meeting of shareholders held on 27 March 2014 and the second issuance of the stock option from the Bank’s Extraordinary General Meeting of shareholders held on 28 February 2017 which were subsequently approved their modification by the Bank’s Extraordinary General Meeting of shareholders held on 22 March 2019 in the total amount of 15.625 million units were exercised as per their terms and conditions. The stock options have been converted into issued and paid-up shares as explained in note 27.</w:t>
      </w:r>
    </w:p>
    <w:p w14:paraId="6A1973C4" w14:textId="77777777" w:rsidR="00E85C98" w:rsidRPr="0012708E" w:rsidRDefault="00E85C98" w:rsidP="005D7C9D">
      <w:pPr>
        <w:tabs>
          <w:tab w:val="left" w:pos="180"/>
        </w:tabs>
        <w:autoSpaceDE w:val="0"/>
        <w:autoSpaceDN w:val="0"/>
        <w:adjustRightInd w:val="0"/>
        <w:spacing w:line="240" w:lineRule="atLeast"/>
        <w:ind w:left="540"/>
        <w:jc w:val="thaiDistribute"/>
        <w:rPr>
          <w:rFonts w:cs="Times New Roman"/>
          <w:szCs w:val="22"/>
          <w:lang w:eastAsia="en-GB" w:bidi="th-TH"/>
        </w:rPr>
      </w:pPr>
    </w:p>
    <w:p w14:paraId="07D69C5C" w14:textId="58EC2E71" w:rsidR="000D3DF0" w:rsidRPr="0012708E" w:rsidRDefault="000D3DF0" w:rsidP="00EC65EE">
      <w:pPr>
        <w:ind w:left="562"/>
        <w:rPr>
          <w:rFonts w:cs="Times New Roman"/>
          <w:szCs w:val="22"/>
          <w:lang w:eastAsia="en-GB" w:bidi="th-TH"/>
        </w:rPr>
      </w:pPr>
      <w:r w:rsidRPr="0012708E">
        <w:rPr>
          <w:rFonts w:cs="Times New Roman"/>
          <w:szCs w:val="22"/>
          <w:lang w:eastAsia="en-GB" w:bidi="th-TH"/>
        </w:rPr>
        <w:t xml:space="preserve">Movements in the number of </w:t>
      </w:r>
      <w:r w:rsidR="002767E4" w:rsidRPr="0012708E">
        <w:rPr>
          <w:rFonts w:cs="Times New Roman"/>
          <w:szCs w:val="22"/>
          <w:lang w:eastAsia="en-GB" w:bidi="th-TH"/>
        </w:rPr>
        <w:t xml:space="preserve">stock </w:t>
      </w:r>
      <w:r w:rsidRPr="0012708E">
        <w:rPr>
          <w:rFonts w:cs="Times New Roman"/>
          <w:szCs w:val="22"/>
          <w:lang w:eastAsia="en-GB" w:bidi="th-TH"/>
        </w:rPr>
        <w:t>options</w:t>
      </w:r>
      <w:r w:rsidR="00585F65" w:rsidRPr="0012708E">
        <w:rPr>
          <w:rFonts w:cs="Times New Roman"/>
          <w:szCs w:val="22"/>
          <w:lang w:eastAsia="en-GB" w:bidi="th-TH"/>
        </w:rPr>
        <w:t xml:space="preserve"> </w:t>
      </w:r>
      <w:r w:rsidRPr="0012708E">
        <w:rPr>
          <w:rFonts w:cs="Times New Roman"/>
          <w:szCs w:val="22"/>
          <w:lang w:eastAsia="en-GB" w:bidi="th-TH"/>
        </w:rPr>
        <w:t>outstanding and their related weighted average exercise prices are as follows:</w:t>
      </w:r>
    </w:p>
    <w:p w14:paraId="4F393CD4" w14:textId="77777777" w:rsidR="000D3DF0" w:rsidRPr="00EC65EE" w:rsidRDefault="000D3DF0" w:rsidP="000D3DF0">
      <w:pPr>
        <w:spacing w:line="240" w:lineRule="atLeast"/>
        <w:rPr>
          <w:rFonts w:cs="Times New Roman"/>
          <w:szCs w:val="22"/>
        </w:rPr>
      </w:pPr>
    </w:p>
    <w:tbl>
      <w:tblPr>
        <w:tblW w:w="9270" w:type="dxa"/>
        <w:tblInd w:w="450" w:type="dxa"/>
        <w:tblLayout w:type="fixed"/>
        <w:tblLook w:val="01E0" w:firstRow="1" w:lastRow="1" w:firstColumn="1" w:lastColumn="1" w:noHBand="0" w:noVBand="0"/>
      </w:tblPr>
      <w:tblGrid>
        <w:gridCol w:w="5850"/>
        <w:gridCol w:w="1350"/>
        <w:gridCol w:w="360"/>
        <w:gridCol w:w="1710"/>
      </w:tblGrid>
      <w:tr w:rsidR="00170357" w:rsidRPr="006C7C87" w14:paraId="33EA7ACD" w14:textId="1F7F0217" w:rsidTr="0093239C">
        <w:trPr>
          <w:trHeight w:val="137"/>
        </w:trPr>
        <w:tc>
          <w:tcPr>
            <w:tcW w:w="5850" w:type="dxa"/>
            <w:vAlign w:val="bottom"/>
          </w:tcPr>
          <w:p w14:paraId="41E040D4" w14:textId="77777777" w:rsidR="00170357" w:rsidRPr="00EC65EE" w:rsidRDefault="00170357" w:rsidP="00D97FD4">
            <w:pPr>
              <w:pStyle w:val="Footer"/>
              <w:tabs>
                <w:tab w:val="left" w:pos="162"/>
              </w:tabs>
              <w:spacing w:line="240" w:lineRule="atLeast"/>
              <w:ind w:right="1"/>
              <w:rPr>
                <w:rFonts w:cs="Times New Roman"/>
                <w:color w:val="000000"/>
                <w:sz w:val="22"/>
                <w:szCs w:val="22"/>
              </w:rPr>
            </w:pPr>
          </w:p>
        </w:tc>
        <w:tc>
          <w:tcPr>
            <w:tcW w:w="1350" w:type="dxa"/>
            <w:vAlign w:val="bottom"/>
          </w:tcPr>
          <w:p w14:paraId="4DFD409E" w14:textId="6EFADBDB" w:rsidR="00170357" w:rsidRPr="00EC65EE" w:rsidRDefault="00170357" w:rsidP="00D97FD4">
            <w:pPr>
              <w:spacing w:line="240" w:lineRule="atLeast"/>
              <w:ind w:left="-103" w:right="-108"/>
              <w:jc w:val="center"/>
              <w:rPr>
                <w:rFonts w:cs="Times New Roman"/>
                <w:color w:val="000000"/>
                <w:szCs w:val="22"/>
              </w:rPr>
            </w:pPr>
          </w:p>
        </w:tc>
        <w:tc>
          <w:tcPr>
            <w:tcW w:w="360" w:type="dxa"/>
            <w:vAlign w:val="bottom"/>
          </w:tcPr>
          <w:p w14:paraId="45573BE2" w14:textId="77777777" w:rsidR="00170357" w:rsidRPr="00EC65EE" w:rsidRDefault="00170357" w:rsidP="00D97FD4">
            <w:pPr>
              <w:spacing w:line="240" w:lineRule="atLeast"/>
              <w:ind w:left="-103" w:right="-108"/>
              <w:jc w:val="center"/>
              <w:rPr>
                <w:rFonts w:cs="Times New Roman"/>
                <w:color w:val="000000"/>
                <w:szCs w:val="22"/>
              </w:rPr>
            </w:pPr>
          </w:p>
        </w:tc>
        <w:tc>
          <w:tcPr>
            <w:tcW w:w="1710" w:type="dxa"/>
            <w:vAlign w:val="bottom"/>
          </w:tcPr>
          <w:p w14:paraId="6680025F" w14:textId="788979DC" w:rsidR="00170357" w:rsidRPr="00EC65EE" w:rsidRDefault="00170357" w:rsidP="00D97FD4">
            <w:pPr>
              <w:spacing w:line="240" w:lineRule="atLeast"/>
              <w:ind w:left="-103" w:right="-108"/>
              <w:jc w:val="center"/>
              <w:rPr>
                <w:rFonts w:cs="Times New Roman"/>
                <w:color w:val="000000"/>
                <w:szCs w:val="22"/>
              </w:rPr>
            </w:pPr>
            <w:r w:rsidRPr="00EC65EE">
              <w:rPr>
                <w:rFonts w:cs="Times New Roman"/>
                <w:color w:val="000000"/>
                <w:szCs w:val="22"/>
              </w:rPr>
              <w:t>Number of</w:t>
            </w:r>
          </w:p>
        </w:tc>
      </w:tr>
      <w:tr w:rsidR="00170357" w:rsidRPr="006C7C87" w14:paraId="533821B6" w14:textId="2686703D" w:rsidTr="0093239C">
        <w:trPr>
          <w:trHeight w:val="83"/>
        </w:trPr>
        <w:tc>
          <w:tcPr>
            <w:tcW w:w="5850" w:type="dxa"/>
            <w:vAlign w:val="bottom"/>
          </w:tcPr>
          <w:p w14:paraId="44B36FAA" w14:textId="77777777" w:rsidR="00170357" w:rsidRPr="00EC65EE" w:rsidRDefault="00170357" w:rsidP="00D97FD4">
            <w:pPr>
              <w:pStyle w:val="Footer"/>
              <w:tabs>
                <w:tab w:val="left" w:pos="162"/>
              </w:tabs>
              <w:spacing w:line="240" w:lineRule="atLeast"/>
              <w:ind w:right="1"/>
              <w:rPr>
                <w:rFonts w:cs="Times New Roman"/>
                <w:color w:val="000000"/>
                <w:sz w:val="22"/>
                <w:szCs w:val="22"/>
              </w:rPr>
            </w:pPr>
          </w:p>
        </w:tc>
        <w:tc>
          <w:tcPr>
            <w:tcW w:w="1350" w:type="dxa"/>
            <w:vAlign w:val="bottom"/>
          </w:tcPr>
          <w:p w14:paraId="127703C7" w14:textId="6DE522BE" w:rsidR="00170357" w:rsidRPr="00EC65EE" w:rsidRDefault="00170357" w:rsidP="00D97FD4">
            <w:pPr>
              <w:spacing w:line="240" w:lineRule="atLeast"/>
              <w:ind w:left="-103" w:right="-108"/>
              <w:jc w:val="center"/>
              <w:rPr>
                <w:rFonts w:cs="Times New Roman"/>
                <w:color w:val="000000"/>
                <w:szCs w:val="22"/>
              </w:rPr>
            </w:pPr>
            <w:r>
              <w:rPr>
                <w:rFonts w:cs="Times New Roman"/>
                <w:color w:val="000000"/>
                <w:szCs w:val="22"/>
              </w:rPr>
              <w:t>E</w:t>
            </w:r>
            <w:r w:rsidRPr="00EC65EE">
              <w:rPr>
                <w:rFonts w:cs="Times New Roman"/>
                <w:color w:val="000000"/>
                <w:szCs w:val="22"/>
              </w:rPr>
              <w:t>xercise price</w:t>
            </w:r>
          </w:p>
        </w:tc>
        <w:tc>
          <w:tcPr>
            <w:tcW w:w="360" w:type="dxa"/>
            <w:vAlign w:val="bottom"/>
          </w:tcPr>
          <w:p w14:paraId="03D6B078" w14:textId="77777777" w:rsidR="00170357" w:rsidRPr="00EC65EE" w:rsidRDefault="00170357" w:rsidP="00D97FD4">
            <w:pPr>
              <w:spacing w:line="240" w:lineRule="atLeast"/>
              <w:ind w:left="-103" w:right="-108"/>
              <w:jc w:val="center"/>
              <w:rPr>
                <w:rFonts w:cs="Times New Roman"/>
                <w:color w:val="000000"/>
                <w:szCs w:val="22"/>
              </w:rPr>
            </w:pPr>
          </w:p>
        </w:tc>
        <w:tc>
          <w:tcPr>
            <w:tcW w:w="1710" w:type="dxa"/>
            <w:vAlign w:val="bottom"/>
          </w:tcPr>
          <w:p w14:paraId="0E8C93C7" w14:textId="35CE627A" w:rsidR="00170357" w:rsidRPr="00EC65EE" w:rsidRDefault="00170357" w:rsidP="00D97FD4">
            <w:pPr>
              <w:spacing w:line="240" w:lineRule="atLeast"/>
              <w:ind w:left="-103" w:right="-108"/>
              <w:jc w:val="center"/>
              <w:rPr>
                <w:rFonts w:cs="Times New Roman"/>
                <w:color w:val="000000"/>
                <w:szCs w:val="22"/>
              </w:rPr>
            </w:pPr>
            <w:r w:rsidRPr="00EC65EE">
              <w:rPr>
                <w:rFonts w:cs="Times New Roman"/>
                <w:color w:val="000000"/>
                <w:szCs w:val="22"/>
              </w:rPr>
              <w:t>stock option</w:t>
            </w:r>
          </w:p>
        </w:tc>
      </w:tr>
      <w:tr w:rsidR="00170357" w:rsidRPr="006C7C87" w14:paraId="2AFA3D6C" w14:textId="6E86FAA1" w:rsidTr="0093239C">
        <w:trPr>
          <w:trHeight w:val="137"/>
        </w:trPr>
        <w:tc>
          <w:tcPr>
            <w:tcW w:w="5850" w:type="dxa"/>
            <w:vAlign w:val="bottom"/>
          </w:tcPr>
          <w:p w14:paraId="2B722D24" w14:textId="77777777" w:rsidR="00170357" w:rsidRPr="00EC65EE" w:rsidRDefault="00170357" w:rsidP="00D97FD4">
            <w:pPr>
              <w:pStyle w:val="Footer"/>
              <w:tabs>
                <w:tab w:val="left" w:pos="162"/>
              </w:tabs>
              <w:spacing w:line="240" w:lineRule="atLeast"/>
              <w:ind w:right="1"/>
              <w:rPr>
                <w:rFonts w:cs="Times New Roman"/>
                <w:color w:val="000000"/>
                <w:sz w:val="22"/>
                <w:szCs w:val="22"/>
              </w:rPr>
            </w:pPr>
          </w:p>
        </w:tc>
        <w:tc>
          <w:tcPr>
            <w:tcW w:w="1350" w:type="dxa"/>
            <w:vAlign w:val="bottom"/>
          </w:tcPr>
          <w:p w14:paraId="2DE38FCD" w14:textId="0A3EBB12" w:rsidR="00170357" w:rsidRPr="00EC65EE" w:rsidRDefault="00170357" w:rsidP="00D97FD4">
            <w:pPr>
              <w:spacing w:line="240" w:lineRule="atLeast"/>
              <w:ind w:left="-103" w:right="-108"/>
              <w:jc w:val="center"/>
              <w:rPr>
                <w:rFonts w:cs="Times New Roman"/>
                <w:i/>
                <w:iCs/>
                <w:color w:val="000000"/>
                <w:spacing w:val="-6"/>
                <w:szCs w:val="22"/>
              </w:rPr>
            </w:pPr>
            <w:r w:rsidRPr="00EC65EE">
              <w:rPr>
                <w:rFonts w:cs="Times New Roman"/>
                <w:i/>
                <w:iCs/>
                <w:color w:val="000000"/>
                <w:szCs w:val="22"/>
              </w:rPr>
              <w:t>(in Baht / unit)</w:t>
            </w:r>
          </w:p>
        </w:tc>
        <w:tc>
          <w:tcPr>
            <w:tcW w:w="360" w:type="dxa"/>
            <w:vAlign w:val="bottom"/>
          </w:tcPr>
          <w:p w14:paraId="1C92E142" w14:textId="77777777" w:rsidR="00170357" w:rsidRPr="00EC65EE" w:rsidRDefault="00170357" w:rsidP="00D97FD4">
            <w:pPr>
              <w:spacing w:line="240" w:lineRule="atLeast"/>
              <w:ind w:left="-103" w:right="-108"/>
              <w:jc w:val="center"/>
              <w:rPr>
                <w:rFonts w:cs="Times New Roman"/>
                <w:i/>
                <w:iCs/>
                <w:color w:val="000000"/>
                <w:spacing w:val="-6"/>
                <w:szCs w:val="22"/>
              </w:rPr>
            </w:pPr>
          </w:p>
        </w:tc>
        <w:tc>
          <w:tcPr>
            <w:tcW w:w="1710" w:type="dxa"/>
            <w:vAlign w:val="bottom"/>
          </w:tcPr>
          <w:p w14:paraId="4B49E98D" w14:textId="4C0A8E26" w:rsidR="00170357" w:rsidRPr="00EC65EE" w:rsidRDefault="00170357" w:rsidP="00D97FD4">
            <w:pPr>
              <w:spacing w:line="240" w:lineRule="atLeast"/>
              <w:ind w:left="-103" w:right="-108"/>
              <w:jc w:val="center"/>
              <w:rPr>
                <w:rFonts w:cs="Times New Roman"/>
                <w:i/>
                <w:iCs/>
                <w:color w:val="000000"/>
                <w:spacing w:val="-6"/>
                <w:szCs w:val="22"/>
              </w:rPr>
            </w:pPr>
            <w:r w:rsidRPr="00EC65EE">
              <w:rPr>
                <w:rFonts w:cs="Times New Roman"/>
                <w:i/>
                <w:iCs/>
                <w:color w:val="000000"/>
                <w:spacing w:val="-6"/>
                <w:szCs w:val="22"/>
              </w:rPr>
              <w:t>(in thousand units</w:t>
            </w:r>
            <w:r w:rsidRPr="00EC65EE">
              <w:rPr>
                <w:rFonts w:cs="Times New Roman"/>
                <w:i/>
                <w:iCs/>
                <w:color w:val="000000"/>
                <w:szCs w:val="22"/>
              </w:rPr>
              <w:t>)</w:t>
            </w:r>
          </w:p>
        </w:tc>
      </w:tr>
      <w:tr w:rsidR="00170357" w:rsidRPr="006C7C87" w14:paraId="71644E5C" w14:textId="44047236" w:rsidTr="0093239C">
        <w:trPr>
          <w:trHeight w:val="137"/>
        </w:trPr>
        <w:tc>
          <w:tcPr>
            <w:tcW w:w="5850" w:type="dxa"/>
            <w:vAlign w:val="bottom"/>
          </w:tcPr>
          <w:p w14:paraId="5D1323B0" w14:textId="7D391C08" w:rsidR="00170357" w:rsidRPr="00EC65EE" w:rsidRDefault="00170357" w:rsidP="00170357">
            <w:pPr>
              <w:pStyle w:val="Footer"/>
              <w:tabs>
                <w:tab w:val="left" w:pos="162"/>
              </w:tabs>
              <w:spacing w:line="240" w:lineRule="atLeast"/>
              <w:ind w:right="1"/>
              <w:rPr>
                <w:rFonts w:cs="Times New Roman"/>
                <w:color w:val="000000"/>
                <w:sz w:val="22"/>
                <w:szCs w:val="22"/>
                <w:lang w:bidi="th-TH"/>
              </w:rPr>
            </w:pPr>
            <w:r w:rsidRPr="00EC65EE">
              <w:rPr>
                <w:rFonts w:cs="Times New Roman"/>
                <w:color w:val="000000"/>
                <w:sz w:val="22"/>
                <w:szCs w:val="22"/>
              </w:rPr>
              <w:t>At 1 January 202</w:t>
            </w:r>
            <w:r>
              <w:rPr>
                <w:rFonts w:cs="Times New Roman"/>
                <w:color w:val="000000"/>
                <w:sz w:val="22"/>
                <w:szCs w:val="22"/>
              </w:rPr>
              <w:t>2</w:t>
            </w:r>
          </w:p>
        </w:tc>
        <w:tc>
          <w:tcPr>
            <w:tcW w:w="1350" w:type="dxa"/>
            <w:vAlign w:val="bottom"/>
          </w:tcPr>
          <w:p w14:paraId="6E7BABF3" w14:textId="7C349C9C" w:rsidR="00170357" w:rsidRPr="00170357" w:rsidRDefault="00170357" w:rsidP="00170357">
            <w:pPr>
              <w:tabs>
                <w:tab w:val="decimal" w:pos="523"/>
              </w:tabs>
              <w:spacing w:line="240" w:lineRule="atLeast"/>
              <w:rPr>
                <w:rFonts w:cs="Times New Roman"/>
                <w:color w:val="000000"/>
                <w:szCs w:val="22"/>
                <w:cs/>
                <w:lang w:bidi="th-TH"/>
              </w:rPr>
            </w:pPr>
            <w:r w:rsidRPr="00170357">
              <w:rPr>
                <w:rFonts w:cs="Times New Roman"/>
                <w:color w:val="000000"/>
                <w:szCs w:val="22"/>
              </w:rPr>
              <w:t>10.00</w:t>
            </w:r>
          </w:p>
        </w:tc>
        <w:tc>
          <w:tcPr>
            <w:tcW w:w="360" w:type="dxa"/>
            <w:vAlign w:val="bottom"/>
          </w:tcPr>
          <w:p w14:paraId="5572811C" w14:textId="77777777" w:rsidR="00170357" w:rsidRPr="00170357" w:rsidRDefault="00170357" w:rsidP="00170357">
            <w:pPr>
              <w:tabs>
                <w:tab w:val="decimal" w:pos="1419"/>
              </w:tabs>
              <w:spacing w:line="240" w:lineRule="atLeast"/>
              <w:rPr>
                <w:rFonts w:cs="Times New Roman"/>
                <w:color w:val="000000"/>
                <w:szCs w:val="22"/>
                <w:cs/>
                <w:lang w:bidi="th-TH"/>
              </w:rPr>
            </w:pPr>
          </w:p>
        </w:tc>
        <w:tc>
          <w:tcPr>
            <w:tcW w:w="1710" w:type="dxa"/>
            <w:vAlign w:val="bottom"/>
          </w:tcPr>
          <w:p w14:paraId="799E5562" w14:textId="1E285ED0" w:rsidR="00170357" w:rsidRPr="00170357" w:rsidRDefault="00170357" w:rsidP="00170357">
            <w:pPr>
              <w:tabs>
                <w:tab w:val="decimal" w:pos="1145"/>
              </w:tabs>
              <w:spacing w:line="240" w:lineRule="atLeast"/>
              <w:rPr>
                <w:rFonts w:cs="Times New Roman"/>
                <w:color w:val="000000"/>
                <w:szCs w:val="22"/>
                <w:cs/>
                <w:lang w:bidi="th-TH"/>
              </w:rPr>
            </w:pPr>
            <w:r w:rsidRPr="00170357">
              <w:rPr>
                <w:rFonts w:cs="Times New Roman"/>
                <w:color w:val="000000"/>
                <w:szCs w:val="22"/>
                <w:cs/>
                <w:lang w:bidi="th-TH"/>
              </w:rPr>
              <w:t>15</w:t>
            </w:r>
            <w:r w:rsidRPr="00170357">
              <w:rPr>
                <w:rFonts w:cs="Times New Roman"/>
                <w:color w:val="000000"/>
                <w:szCs w:val="22"/>
                <w:lang w:bidi="th-TH"/>
              </w:rPr>
              <w:t>,</w:t>
            </w:r>
            <w:r w:rsidRPr="00170357">
              <w:rPr>
                <w:rFonts w:cs="Times New Roman"/>
                <w:color w:val="000000"/>
                <w:szCs w:val="22"/>
                <w:cs/>
                <w:lang w:bidi="th-TH"/>
              </w:rPr>
              <w:t>6</w:t>
            </w:r>
            <w:r w:rsidRPr="00170357">
              <w:rPr>
                <w:rFonts w:cs="Times New Roman"/>
                <w:color w:val="000000"/>
                <w:szCs w:val="22"/>
                <w:lang w:bidi="th-TH"/>
              </w:rPr>
              <w:t>25</w:t>
            </w:r>
          </w:p>
        </w:tc>
      </w:tr>
      <w:tr w:rsidR="00170357" w:rsidRPr="006C7C87" w14:paraId="1F6FAA96" w14:textId="77777777" w:rsidTr="0093239C">
        <w:trPr>
          <w:trHeight w:val="137"/>
        </w:trPr>
        <w:tc>
          <w:tcPr>
            <w:tcW w:w="5850" w:type="dxa"/>
            <w:vAlign w:val="bottom"/>
          </w:tcPr>
          <w:p w14:paraId="33388490" w14:textId="33D4707B" w:rsidR="00170357" w:rsidRPr="00EC65EE" w:rsidRDefault="00170357" w:rsidP="00170357">
            <w:pPr>
              <w:pStyle w:val="Footer"/>
              <w:tabs>
                <w:tab w:val="left" w:pos="162"/>
              </w:tabs>
              <w:spacing w:line="240" w:lineRule="atLeast"/>
              <w:ind w:right="1"/>
              <w:rPr>
                <w:rFonts w:cs="Times New Roman"/>
                <w:b/>
                <w:bCs/>
                <w:color w:val="000000"/>
                <w:sz w:val="22"/>
                <w:szCs w:val="22"/>
              </w:rPr>
            </w:pPr>
            <w:r w:rsidRPr="00EC65EE">
              <w:rPr>
                <w:rFonts w:cs="Times New Roman"/>
                <w:color w:val="000000"/>
                <w:sz w:val="22"/>
                <w:szCs w:val="22"/>
              </w:rPr>
              <w:t>Stock option issued</w:t>
            </w:r>
          </w:p>
        </w:tc>
        <w:tc>
          <w:tcPr>
            <w:tcW w:w="1350" w:type="dxa"/>
            <w:vAlign w:val="bottom"/>
          </w:tcPr>
          <w:p w14:paraId="1A42490E" w14:textId="0DCA062A" w:rsidR="00170357" w:rsidRPr="00EC65EE" w:rsidRDefault="00170357" w:rsidP="00170357">
            <w:pPr>
              <w:tabs>
                <w:tab w:val="decimal" w:pos="523"/>
              </w:tabs>
              <w:spacing w:line="240" w:lineRule="atLeast"/>
              <w:ind w:right="-17"/>
              <w:rPr>
                <w:rFonts w:cs="Times New Roman"/>
                <w:b/>
                <w:bCs/>
                <w:color w:val="000000"/>
                <w:szCs w:val="22"/>
              </w:rPr>
            </w:pPr>
            <w:r>
              <w:rPr>
                <w:rFonts w:cs="Times New Roman"/>
                <w:color w:val="000000"/>
                <w:szCs w:val="22"/>
              </w:rPr>
              <w:t>23.25</w:t>
            </w:r>
          </w:p>
        </w:tc>
        <w:tc>
          <w:tcPr>
            <w:tcW w:w="360" w:type="dxa"/>
          </w:tcPr>
          <w:p w14:paraId="7BF94F29" w14:textId="77777777" w:rsidR="00170357" w:rsidRPr="00EC65EE" w:rsidRDefault="00170357" w:rsidP="00170357">
            <w:pPr>
              <w:tabs>
                <w:tab w:val="decimal" w:pos="1419"/>
              </w:tabs>
              <w:spacing w:line="240" w:lineRule="atLeast"/>
              <w:rPr>
                <w:rFonts w:cs="Times New Roman"/>
                <w:color w:val="000000"/>
                <w:szCs w:val="22"/>
                <w:highlight w:val="yellow"/>
                <w:lang w:bidi="th-TH"/>
              </w:rPr>
            </w:pPr>
          </w:p>
        </w:tc>
        <w:tc>
          <w:tcPr>
            <w:tcW w:w="1710" w:type="dxa"/>
            <w:vAlign w:val="bottom"/>
          </w:tcPr>
          <w:p w14:paraId="265ED720" w14:textId="1A5B405E" w:rsidR="00170357" w:rsidRPr="00EC65EE" w:rsidRDefault="00170357" w:rsidP="00170357">
            <w:pPr>
              <w:tabs>
                <w:tab w:val="decimal" w:pos="1145"/>
              </w:tabs>
              <w:spacing w:line="240" w:lineRule="atLeast"/>
              <w:rPr>
                <w:rFonts w:cs="Times New Roman"/>
                <w:b/>
                <w:bCs/>
                <w:color w:val="000000"/>
                <w:szCs w:val="22"/>
                <w:cs/>
                <w:lang w:bidi="th-TH"/>
              </w:rPr>
            </w:pPr>
            <w:r w:rsidRPr="00EC65EE">
              <w:rPr>
                <w:rFonts w:cs="Times New Roman"/>
                <w:color w:val="000000"/>
                <w:szCs w:val="22"/>
              </w:rPr>
              <w:t>2,775</w:t>
            </w:r>
          </w:p>
        </w:tc>
      </w:tr>
      <w:tr w:rsidR="00170357" w:rsidRPr="006C7C87" w14:paraId="7593BF13" w14:textId="77777777" w:rsidTr="0093239C">
        <w:trPr>
          <w:trHeight w:val="137"/>
        </w:trPr>
        <w:tc>
          <w:tcPr>
            <w:tcW w:w="5850" w:type="dxa"/>
            <w:vAlign w:val="bottom"/>
          </w:tcPr>
          <w:p w14:paraId="4BA42506" w14:textId="77EBECFB" w:rsidR="00170357" w:rsidRPr="00EC65EE" w:rsidRDefault="00170357" w:rsidP="00170357">
            <w:pPr>
              <w:pStyle w:val="Footer"/>
              <w:tabs>
                <w:tab w:val="left" w:pos="162"/>
              </w:tabs>
              <w:spacing w:line="240" w:lineRule="atLeast"/>
              <w:ind w:right="1"/>
              <w:rPr>
                <w:rFonts w:cs="Times New Roman"/>
                <w:b/>
                <w:bCs/>
                <w:color w:val="000000"/>
                <w:sz w:val="22"/>
                <w:szCs w:val="22"/>
              </w:rPr>
            </w:pPr>
            <w:r w:rsidRPr="00EC65EE">
              <w:rPr>
                <w:rFonts w:cs="Times New Roman"/>
                <w:color w:val="000000"/>
                <w:sz w:val="22"/>
                <w:szCs w:val="22"/>
              </w:rPr>
              <w:t>Exercise of stock options</w:t>
            </w:r>
          </w:p>
        </w:tc>
        <w:tc>
          <w:tcPr>
            <w:tcW w:w="1350" w:type="dxa"/>
            <w:vAlign w:val="bottom"/>
          </w:tcPr>
          <w:p w14:paraId="732D3955" w14:textId="39C11816" w:rsidR="00170357" w:rsidRPr="00EC65EE" w:rsidRDefault="00170357" w:rsidP="00170357">
            <w:pPr>
              <w:tabs>
                <w:tab w:val="decimal" w:pos="523"/>
              </w:tabs>
              <w:spacing w:line="240" w:lineRule="atLeast"/>
              <w:ind w:right="-17"/>
              <w:rPr>
                <w:rFonts w:cs="Times New Roman"/>
                <w:b/>
                <w:bCs/>
                <w:color w:val="000000"/>
                <w:szCs w:val="22"/>
              </w:rPr>
            </w:pPr>
            <w:r w:rsidRPr="00EC65EE">
              <w:rPr>
                <w:rFonts w:cs="Times New Roman"/>
                <w:color w:val="000000"/>
                <w:szCs w:val="22"/>
              </w:rPr>
              <w:t>10</w:t>
            </w:r>
            <w:r>
              <w:rPr>
                <w:rFonts w:cs="Times New Roman"/>
                <w:color w:val="000000"/>
                <w:szCs w:val="22"/>
              </w:rPr>
              <w:t>.00</w:t>
            </w:r>
          </w:p>
        </w:tc>
        <w:tc>
          <w:tcPr>
            <w:tcW w:w="360" w:type="dxa"/>
            <w:vAlign w:val="bottom"/>
          </w:tcPr>
          <w:p w14:paraId="28FD7023" w14:textId="77777777" w:rsidR="00170357" w:rsidRPr="00EC65EE" w:rsidRDefault="00170357" w:rsidP="00170357">
            <w:pPr>
              <w:tabs>
                <w:tab w:val="decimal" w:pos="1419"/>
              </w:tabs>
              <w:spacing w:line="240" w:lineRule="atLeast"/>
              <w:rPr>
                <w:rFonts w:cs="Times New Roman"/>
                <w:color w:val="000000"/>
                <w:szCs w:val="22"/>
                <w:highlight w:val="yellow"/>
                <w:lang w:bidi="th-TH"/>
              </w:rPr>
            </w:pPr>
          </w:p>
        </w:tc>
        <w:tc>
          <w:tcPr>
            <w:tcW w:w="1710" w:type="dxa"/>
            <w:tcBorders>
              <w:bottom w:val="single" w:sz="4" w:space="0" w:color="auto"/>
            </w:tcBorders>
            <w:vAlign w:val="bottom"/>
          </w:tcPr>
          <w:p w14:paraId="1DC3A4BE" w14:textId="3FC5D7D6" w:rsidR="00170357" w:rsidRPr="00EC65EE" w:rsidRDefault="00170357" w:rsidP="00170357">
            <w:pPr>
              <w:tabs>
                <w:tab w:val="decimal" w:pos="1145"/>
              </w:tabs>
              <w:spacing w:line="240" w:lineRule="atLeast"/>
              <w:rPr>
                <w:rFonts w:cs="Times New Roman"/>
                <w:b/>
                <w:bCs/>
                <w:color w:val="000000"/>
                <w:szCs w:val="22"/>
                <w:cs/>
                <w:lang w:bidi="th-TH"/>
              </w:rPr>
            </w:pPr>
            <w:r>
              <w:rPr>
                <w:rFonts w:cs="Times New Roman"/>
                <w:color w:val="000000"/>
                <w:szCs w:val="22"/>
                <w:lang w:bidi="th-TH"/>
              </w:rPr>
              <w:t>(</w:t>
            </w:r>
            <w:r w:rsidRPr="00EC65EE">
              <w:rPr>
                <w:rFonts w:cs="Times New Roman"/>
                <w:color w:val="000000"/>
                <w:szCs w:val="22"/>
                <w:lang w:bidi="th-TH"/>
              </w:rPr>
              <w:t>15,625</w:t>
            </w:r>
            <w:r>
              <w:rPr>
                <w:rFonts w:cs="Times New Roman"/>
                <w:color w:val="000000"/>
                <w:szCs w:val="22"/>
                <w:lang w:bidi="th-TH"/>
              </w:rPr>
              <w:t>)</w:t>
            </w:r>
          </w:p>
        </w:tc>
      </w:tr>
      <w:tr w:rsidR="00170357" w:rsidRPr="006C7C87" w14:paraId="148CBA5B" w14:textId="77777777" w:rsidTr="0093239C">
        <w:trPr>
          <w:trHeight w:val="137"/>
        </w:trPr>
        <w:tc>
          <w:tcPr>
            <w:tcW w:w="5850" w:type="dxa"/>
            <w:vAlign w:val="bottom"/>
          </w:tcPr>
          <w:p w14:paraId="13628795" w14:textId="19AD5D88" w:rsidR="00170357" w:rsidRPr="00EC65EE" w:rsidRDefault="00170357" w:rsidP="00170357">
            <w:pPr>
              <w:pStyle w:val="Footer"/>
              <w:tabs>
                <w:tab w:val="left" w:pos="162"/>
              </w:tabs>
              <w:spacing w:line="240" w:lineRule="atLeast"/>
              <w:ind w:right="1"/>
              <w:rPr>
                <w:rFonts w:cs="Times New Roman"/>
                <w:color w:val="000000"/>
                <w:sz w:val="22"/>
                <w:szCs w:val="22"/>
              </w:rPr>
            </w:pPr>
            <w:r w:rsidRPr="00EC65EE">
              <w:rPr>
                <w:rFonts w:cs="Times New Roman"/>
                <w:b/>
                <w:bCs/>
                <w:color w:val="000000"/>
                <w:sz w:val="22"/>
                <w:szCs w:val="22"/>
              </w:rPr>
              <w:t>At 31 December 202</w:t>
            </w:r>
            <w:r>
              <w:rPr>
                <w:rFonts w:cs="Times New Roman"/>
                <w:b/>
                <w:bCs/>
                <w:color w:val="000000"/>
                <w:sz w:val="22"/>
                <w:szCs w:val="22"/>
              </w:rPr>
              <w:t>2</w:t>
            </w:r>
            <w:r w:rsidRPr="00EC65EE">
              <w:rPr>
                <w:rFonts w:cs="Times New Roman"/>
                <w:b/>
                <w:bCs/>
                <w:color w:val="000000"/>
                <w:sz w:val="22"/>
                <w:szCs w:val="22"/>
              </w:rPr>
              <w:t xml:space="preserve"> </w:t>
            </w:r>
            <w:r w:rsidRPr="00E65AA9">
              <w:rPr>
                <w:rFonts w:cs="Times New Roman"/>
                <w:b/>
                <w:bCs/>
                <w:color w:val="000000"/>
                <w:sz w:val="22"/>
                <w:szCs w:val="22"/>
              </w:rPr>
              <w:t>and 1 January 202</w:t>
            </w:r>
            <w:r>
              <w:rPr>
                <w:rFonts w:cs="Times New Roman"/>
                <w:b/>
                <w:bCs/>
                <w:color w:val="000000"/>
                <w:sz w:val="22"/>
                <w:szCs w:val="22"/>
              </w:rPr>
              <w:t>3</w:t>
            </w:r>
          </w:p>
        </w:tc>
        <w:tc>
          <w:tcPr>
            <w:tcW w:w="1350" w:type="dxa"/>
            <w:vAlign w:val="bottom"/>
          </w:tcPr>
          <w:p w14:paraId="4E2A6656" w14:textId="23F61066" w:rsidR="00170357" w:rsidRDefault="00170357" w:rsidP="00170357">
            <w:pPr>
              <w:tabs>
                <w:tab w:val="decimal" w:pos="523"/>
              </w:tabs>
              <w:spacing w:line="240" w:lineRule="atLeast"/>
              <w:ind w:right="-17"/>
              <w:rPr>
                <w:rFonts w:cs="Times New Roman"/>
                <w:color w:val="000000"/>
                <w:szCs w:val="22"/>
              </w:rPr>
            </w:pPr>
            <w:r w:rsidRPr="00EC65EE">
              <w:rPr>
                <w:rFonts w:cs="Times New Roman"/>
                <w:b/>
                <w:bCs/>
                <w:color w:val="000000"/>
                <w:szCs w:val="22"/>
              </w:rPr>
              <w:t>23.25</w:t>
            </w:r>
          </w:p>
        </w:tc>
        <w:tc>
          <w:tcPr>
            <w:tcW w:w="360" w:type="dxa"/>
          </w:tcPr>
          <w:p w14:paraId="4BA4D3FF" w14:textId="77777777" w:rsidR="00170357" w:rsidRPr="00EC65EE" w:rsidRDefault="00170357" w:rsidP="00170357">
            <w:pPr>
              <w:tabs>
                <w:tab w:val="decimal" w:pos="1419"/>
              </w:tabs>
              <w:spacing w:line="240" w:lineRule="atLeast"/>
              <w:rPr>
                <w:rFonts w:cs="Times New Roman"/>
                <w:color w:val="000000"/>
                <w:szCs w:val="22"/>
                <w:highlight w:val="yellow"/>
                <w:lang w:bidi="th-TH"/>
              </w:rPr>
            </w:pPr>
          </w:p>
        </w:tc>
        <w:tc>
          <w:tcPr>
            <w:tcW w:w="1710" w:type="dxa"/>
            <w:tcBorders>
              <w:top w:val="single" w:sz="4" w:space="0" w:color="auto"/>
            </w:tcBorders>
            <w:vAlign w:val="bottom"/>
          </w:tcPr>
          <w:p w14:paraId="0D65C6EA" w14:textId="31DFE2DC" w:rsidR="00170357" w:rsidRPr="00EC65EE" w:rsidRDefault="00170357" w:rsidP="00170357">
            <w:pPr>
              <w:tabs>
                <w:tab w:val="decimal" w:pos="1145"/>
              </w:tabs>
              <w:spacing w:line="240" w:lineRule="atLeast"/>
              <w:rPr>
                <w:rFonts w:cs="Times New Roman"/>
                <w:color w:val="000000"/>
                <w:szCs w:val="22"/>
              </w:rPr>
            </w:pPr>
            <w:r w:rsidRPr="00EC65EE">
              <w:rPr>
                <w:rFonts w:cs="Times New Roman"/>
                <w:b/>
                <w:bCs/>
                <w:color w:val="000000"/>
                <w:szCs w:val="22"/>
              </w:rPr>
              <w:t>2,775</w:t>
            </w:r>
          </w:p>
        </w:tc>
      </w:tr>
      <w:tr w:rsidR="00170357" w:rsidRPr="006C7C87" w14:paraId="19D0CBBF" w14:textId="49169599" w:rsidTr="0093239C">
        <w:trPr>
          <w:trHeight w:val="137"/>
        </w:trPr>
        <w:tc>
          <w:tcPr>
            <w:tcW w:w="5850" w:type="dxa"/>
            <w:vAlign w:val="bottom"/>
          </w:tcPr>
          <w:p w14:paraId="3911CB30" w14:textId="68BE3B19" w:rsidR="00170357" w:rsidRPr="00EC65EE" w:rsidRDefault="00170357" w:rsidP="00170357">
            <w:pPr>
              <w:pStyle w:val="Footer"/>
              <w:tabs>
                <w:tab w:val="left" w:pos="162"/>
              </w:tabs>
              <w:spacing w:line="240" w:lineRule="atLeast"/>
              <w:ind w:right="1"/>
              <w:rPr>
                <w:rFonts w:cs="Times New Roman"/>
                <w:b/>
                <w:bCs/>
                <w:color w:val="000000"/>
                <w:sz w:val="22"/>
                <w:szCs w:val="22"/>
              </w:rPr>
            </w:pPr>
            <w:r w:rsidRPr="00EC65EE">
              <w:rPr>
                <w:rFonts w:cs="Times New Roman"/>
                <w:b/>
                <w:bCs/>
                <w:color w:val="000000"/>
                <w:sz w:val="22"/>
                <w:szCs w:val="22"/>
              </w:rPr>
              <w:t>At 31 December 202</w:t>
            </w:r>
            <w:r>
              <w:rPr>
                <w:rFonts w:cs="Times New Roman"/>
                <w:b/>
                <w:bCs/>
                <w:color w:val="000000"/>
                <w:sz w:val="22"/>
                <w:szCs w:val="22"/>
              </w:rPr>
              <w:t>3</w:t>
            </w:r>
          </w:p>
        </w:tc>
        <w:tc>
          <w:tcPr>
            <w:tcW w:w="1350" w:type="dxa"/>
            <w:vAlign w:val="bottom"/>
          </w:tcPr>
          <w:p w14:paraId="4C85D46F" w14:textId="4498F718" w:rsidR="00170357" w:rsidRPr="00EC65EE" w:rsidRDefault="00440443" w:rsidP="00170357">
            <w:pPr>
              <w:tabs>
                <w:tab w:val="decimal" w:pos="523"/>
              </w:tabs>
              <w:spacing w:line="240" w:lineRule="atLeast"/>
              <w:ind w:right="-107"/>
              <w:rPr>
                <w:rFonts w:cs="Times New Roman"/>
                <w:b/>
                <w:bCs/>
                <w:color w:val="000000"/>
                <w:szCs w:val="22"/>
                <w:lang w:bidi="th-TH"/>
              </w:rPr>
            </w:pPr>
            <w:r w:rsidRPr="00EC65EE">
              <w:rPr>
                <w:rFonts w:cs="Times New Roman"/>
                <w:b/>
                <w:bCs/>
                <w:color w:val="000000"/>
                <w:szCs w:val="22"/>
              </w:rPr>
              <w:t>23.25</w:t>
            </w:r>
          </w:p>
        </w:tc>
        <w:tc>
          <w:tcPr>
            <w:tcW w:w="360" w:type="dxa"/>
          </w:tcPr>
          <w:p w14:paraId="455D4D4A" w14:textId="77777777" w:rsidR="00170357" w:rsidRPr="00EC65EE" w:rsidRDefault="00170357" w:rsidP="00170357">
            <w:pPr>
              <w:tabs>
                <w:tab w:val="decimal" w:pos="1419"/>
              </w:tabs>
              <w:spacing w:line="240" w:lineRule="atLeast"/>
              <w:rPr>
                <w:rFonts w:cs="Times New Roman"/>
                <w:b/>
                <w:bCs/>
                <w:color w:val="000000"/>
                <w:szCs w:val="22"/>
                <w:lang w:bidi="th-TH"/>
              </w:rPr>
            </w:pPr>
          </w:p>
        </w:tc>
        <w:tc>
          <w:tcPr>
            <w:tcW w:w="1710" w:type="dxa"/>
            <w:tcBorders>
              <w:top w:val="single" w:sz="4" w:space="0" w:color="auto"/>
              <w:bottom w:val="double" w:sz="4" w:space="0" w:color="auto"/>
            </w:tcBorders>
            <w:vAlign w:val="bottom"/>
          </w:tcPr>
          <w:p w14:paraId="0275F636" w14:textId="5F85AA06" w:rsidR="00170357" w:rsidRPr="00EC65EE" w:rsidRDefault="00DF6CA3" w:rsidP="00170357">
            <w:pPr>
              <w:tabs>
                <w:tab w:val="decimal" w:pos="1145"/>
              </w:tabs>
              <w:spacing w:line="240" w:lineRule="atLeast"/>
              <w:rPr>
                <w:rFonts w:cs="Times New Roman"/>
                <w:b/>
                <w:bCs/>
                <w:color w:val="000000"/>
                <w:szCs w:val="22"/>
                <w:lang w:bidi="th-TH"/>
              </w:rPr>
            </w:pPr>
            <w:r w:rsidRPr="00EC65EE">
              <w:rPr>
                <w:rFonts w:cs="Times New Roman"/>
                <w:b/>
                <w:bCs/>
                <w:color w:val="000000"/>
                <w:szCs w:val="22"/>
              </w:rPr>
              <w:t>2,775</w:t>
            </w:r>
          </w:p>
        </w:tc>
      </w:tr>
    </w:tbl>
    <w:p w14:paraId="7EC95829" w14:textId="77777777" w:rsidR="009E70A2" w:rsidRPr="006C7C87" w:rsidRDefault="009E70A2" w:rsidP="000D3DF0">
      <w:pPr>
        <w:tabs>
          <w:tab w:val="left" w:pos="180"/>
        </w:tabs>
        <w:autoSpaceDE w:val="0"/>
        <w:autoSpaceDN w:val="0"/>
        <w:adjustRightInd w:val="0"/>
        <w:spacing w:line="240" w:lineRule="atLeast"/>
        <w:ind w:left="547"/>
        <w:jc w:val="thaiDistribute"/>
        <w:rPr>
          <w:rFonts w:cs="Times New Roman"/>
          <w:szCs w:val="22"/>
          <w:lang w:eastAsia="en-GB" w:bidi="th-TH"/>
        </w:rPr>
      </w:pPr>
    </w:p>
    <w:p w14:paraId="7B92984C" w14:textId="1F674797" w:rsidR="000D3DF0" w:rsidRDefault="000D3DF0" w:rsidP="0093239C">
      <w:pPr>
        <w:ind w:left="450"/>
        <w:rPr>
          <w:rFonts w:cs="Times New Roman"/>
          <w:szCs w:val="22"/>
          <w:lang w:eastAsia="en-GB" w:bidi="th-TH"/>
        </w:rPr>
      </w:pPr>
      <w:r w:rsidRPr="0012708E">
        <w:rPr>
          <w:rFonts w:cs="Times New Roman"/>
          <w:szCs w:val="22"/>
          <w:lang w:eastAsia="en-GB" w:bidi="th-TH"/>
        </w:rPr>
        <w:t>As at</w:t>
      </w:r>
      <w:r w:rsidR="00B66A2A" w:rsidRPr="0012708E">
        <w:rPr>
          <w:rFonts w:cs="Times New Roman"/>
          <w:szCs w:val="22"/>
          <w:lang w:eastAsia="en-GB" w:bidi="th-TH"/>
        </w:rPr>
        <w:t xml:space="preserve"> </w:t>
      </w:r>
      <w:bookmarkStart w:id="9" w:name="_Hlk72140347"/>
      <w:r w:rsidR="0036497D" w:rsidRPr="0012708E">
        <w:rPr>
          <w:rFonts w:cs="Times New Roman"/>
          <w:color w:val="000000"/>
          <w:szCs w:val="22"/>
        </w:rPr>
        <w:t xml:space="preserve">31 December </w:t>
      </w:r>
      <w:r w:rsidR="00F24EAF">
        <w:rPr>
          <w:rFonts w:cs="Times New Roman"/>
          <w:color w:val="000000"/>
          <w:szCs w:val="22"/>
        </w:rPr>
        <w:t>2023 and 2022</w:t>
      </w:r>
      <w:bookmarkEnd w:id="9"/>
      <w:r w:rsidRPr="0012708E">
        <w:rPr>
          <w:rFonts w:cs="Times New Roman"/>
          <w:szCs w:val="22"/>
          <w:lang w:eastAsia="en-GB" w:bidi="th-TH"/>
        </w:rPr>
        <w:t xml:space="preserve">, </w:t>
      </w:r>
      <w:r w:rsidR="002767E4" w:rsidRPr="0012708E">
        <w:rPr>
          <w:rFonts w:cs="Times New Roman"/>
          <w:szCs w:val="22"/>
          <w:lang w:eastAsia="en-GB" w:bidi="th-TH"/>
        </w:rPr>
        <w:t>stock options</w:t>
      </w:r>
      <w:r w:rsidRPr="0012708E">
        <w:rPr>
          <w:rFonts w:cs="Times New Roman"/>
          <w:szCs w:val="22"/>
          <w:lang w:eastAsia="en-GB" w:bidi="th-TH"/>
        </w:rPr>
        <w:t xml:space="preserve"> outstanding</w:t>
      </w:r>
      <w:r w:rsidR="00853065">
        <w:rPr>
          <w:rFonts w:cs="Times New Roman"/>
          <w:szCs w:val="22"/>
          <w:lang w:eastAsia="en-GB" w:bidi="th-TH"/>
        </w:rPr>
        <w:t xml:space="preserve">, </w:t>
      </w:r>
      <w:r w:rsidRPr="0012708E">
        <w:rPr>
          <w:rFonts w:cs="Times New Roman"/>
          <w:szCs w:val="22"/>
          <w:lang w:eastAsia="en-GB" w:bidi="th-TH"/>
        </w:rPr>
        <w:t>its expired date and exercise prices were as follow:</w:t>
      </w:r>
    </w:p>
    <w:p w14:paraId="5ABC9463" w14:textId="77777777" w:rsidR="003B1B07" w:rsidRPr="0012708E" w:rsidRDefault="003B1B07" w:rsidP="000D3DF0">
      <w:pPr>
        <w:tabs>
          <w:tab w:val="left" w:pos="180"/>
        </w:tabs>
        <w:autoSpaceDE w:val="0"/>
        <w:autoSpaceDN w:val="0"/>
        <w:adjustRightInd w:val="0"/>
        <w:spacing w:line="240" w:lineRule="atLeast"/>
        <w:ind w:left="547"/>
        <w:jc w:val="thaiDistribute"/>
        <w:rPr>
          <w:rFonts w:cs="Times New Roman"/>
          <w:szCs w:val="22"/>
          <w:lang w:eastAsia="en-GB" w:bidi="th-TH"/>
        </w:rPr>
      </w:pPr>
    </w:p>
    <w:tbl>
      <w:tblPr>
        <w:tblW w:w="9189" w:type="dxa"/>
        <w:tblInd w:w="450" w:type="dxa"/>
        <w:tblLayout w:type="fixed"/>
        <w:tblLook w:val="01E0" w:firstRow="1" w:lastRow="1" w:firstColumn="1" w:lastColumn="1" w:noHBand="0" w:noVBand="0"/>
      </w:tblPr>
      <w:tblGrid>
        <w:gridCol w:w="4410"/>
        <w:gridCol w:w="1471"/>
        <w:gridCol w:w="267"/>
        <w:gridCol w:w="1353"/>
        <w:gridCol w:w="267"/>
        <w:gridCol w:w="1421"/>
      </w:tblGrid>
      <w:tr w:rsidR="00676178" w:rsidRPr="0012708E" w14:paraId="537B70E7" w14:textId="77777777" w:rsidTr="003F7378">
        <w:trPr>
          <w:trHeight w:val="137"/>
        </w:trPr>
        <w:tc>
          <w:tcPr>
            <w:tcW w:w="4410" w:type="dxa"/>
            <w:vAlign w:val="bottom"/>
          </w:tcPr>
          <w:p w14:paraId="3AC34408" w14:textId="77777777" w:rsidR="00676178" w:rsidRPr="0012708E" w:rsidRDefault="00676178" w:rsidP="00676178">
            <w:pPr>
              <w:pStyle w:val="Footer"/>
              <w:tabs>
                <w:tab w:val="left" w:pos="162"/>
              </w:tabs>
              <w:spacing w:line="240" w:lineRule="atLeast"/>
              <w:ind w:right="1"/>
              <w:rPr>
                <w:rFonts w:cs="Times New Roman"/>
                <w:color w:val="000000"/>
                <w:sz w:val="22"/>
                <w:szCs w:val="22"/>
              </w:rPr>
            </w:pPr>
          </w:p>
        </w:tc>
        <w:tc>
          <w:tcPr>
            <w:tcW w:w="1471" w:type="dxa"/>
            <w:vAlign w:val="bottom"/>
          </w:tcPr>
          <w:p w14:paraId="7015CC0F" w14:textId="77777777" w:rsidR="00676178" w:rsidRPr="0012708E" w:rsidRDefault="00676178" w:rsidP="00676178">
            <w:pPr>
              <w:spacing w:line="240" w:lineRule="atLeast"/>
              <w:jc w:val="center"/>
              <w:rPr>
                <w:rFonts w:cs="Times New Roman"/>
                <w:color w:val="000000"/>
                <w:szCs w:val="22"/>
              </w:rPr>
            </w:pPr>
            <w:r w:rsidRPr="0012708E">
              <w:rPr>
                <w:rFonts w:cs="Times New Roman"/>
                <w:color w:val="000000"/>
                <w:szCs w:val="22"/>
              </w:rPr>
              <w:t>Exercise price</w:t>
            </w:r>
          </w:p>
        </w:tc>
        <w:tc>
          <w:tcPr>
            <w:tcW w:w="267" w:type="dxa"/>
            <w:vAlign w:val="bottom"/>
          </w:tcPr>
          <w:p w14:paraId="0F423D89" w14:textId="77777777" w:rsidR="00676178" w:rsidRPr="0012708E" w:rsidRDefault="00676178" w:rsidP="00676178">
            <w:pPr>
              <w:spacing w:line="240" w:lineRule="atLeast"/>
              <w:jc w:val="center"/>
              <w:rPr>
                <w:rFonts w:cs="Times New Roman"/>
                <w:color w:val="000000"/>
                <w:szCs w:val="22"/>
              </w:rPr>
            </w:pPr>
          </w:p>
        </w:tc>
        <w:tc>
          <w:tcPr>
            <w:tcW w:w="1353" w:type="dxa"/>
            <w:vAlign w:val="bottom"/>
          </w:tcPr>
          <w:p w14:paraId="7B3F5B67" w14:textId="50FD815D" w:rsidR="00676178" w:rsidRPr="0012708E" w:rsidRDefault="00170357" w:rsidP="00676178">
            <w:pPr>
              <w:spacing w:line="240" w:lineRule="atLeast"/>
              <w:jc w:val="center"/>
              <w:rPr>
                <w:rFonts w:cs="Times New Roman"/>
                <w:color w:val="000000"/>
                <w:szCs w:val="22"/>
              </w:rPr>
            </w:pPr>
            <w:r>
              <w:rPr>
                <w:rFonts w:cs="Times New Roman"/>
                <w:color w:val="000000"/>
                <w:szCs w:val="22"/>
              </w:rPr>
              <w:t>2023</w:t>
            </w:r>
          </w:p>
        </w:tc>
        <w:tc>
          <w:tcPr>
            <w:tcW w:w="267" w:type="dxa"/>
            <w:vAlign w:val="bottom"/>
          </w:tcPr>
          <w:p w14:paraId="48A265D2" w14:textId="77777777" w:rsidR="00676178" w:rsidRPr="0012708E" w:rsidRDefault="00676178" w:rsidP="00676178">
            <w:pPr>
              <w:spacing w:line="240" w:lineRule="atLeast"/>
              <w:jc w:val="center"/>
              <w:rPr>
                <w:rFonts w:cs="Times New Roman"/>
                <w:color w:val="000000"/>
                <w:szCs w:val="22"/>
              </w:rPr>
            </w:pPr>
          </w:p>
        </w:tc>
        <w:tc>
          <w:tcPr>
            <w:tcW w:w="1421" w:type="dxa"/>
            <w:vAlign w:val="bottom"/>
          </w:tcPr>
          <w:p w14:paraId="1928F63E" w14:textId="0511215C" w:rsidR="00676178" w:rsidRPr="0012708E" w:rsidRDefault="00170357" w:rsidP="00676178">
            <w:pPr>
              <w:spacing w:line="240" w:lineRule="atLeast"/>
              <w:jc w:val="center"/>
              <w:rPr>
                <w:rFonts w:cs="Times New Roman"/>
                <w:color w:val="000000"/>
                <w:szCs w:val="22"/>
              </w:rPr>
            </w:pPr>
            <w:r>
              <w:rPr>
                <w:rFonts w:cs="Times New Roman"/>
                <w:color w:val="000000"/>
                <w:szCs w:val="22"/>
              </w:rPr>
              <w:t>2022</w:t>
            </w:r>
          </w:p>
        </w:tc>
      </w:tr>
      <w:tr w:rsidR="000D3DF0" w:rsidRPr="0012708E" w14:paraId="2D930BE7" w14:textId="77777777" w:rsidTr="003F7378">
        <w:trPr>
          <w:trHeight w:val="137"/>
        </w:trPr>
        <w:tc>
          <w:tcPr>
            <w:tcW w:w="4410" w:type="dxa"/>
            <w:vAlign w:val="bottom"/>
          </w:tcPr>
          <w:p w14:paraId="41A73997" w14:textId="77777777" w:rsidR="000D3DF0" w:rsidRPr="0012708E" w:rsidRDefault="000D3DF0" w:rsidP="000D3DF0">
            <w:pPr>
              <w:pStyle w:val="Footer"/>
              <w:tabs>
                <w:tab w:val="left" w:pos="162"/>
              </w:tabs>
              <w:spacing w:line="240" w:lineRule="atLeast"/>
              <w:ind w:right="1"/>
              <w:rPr>
                <w:rFonts w:cs="Times New Roman"/>
                <w:color w:val="000000"/>
                <w:sz w:val="22"/>
                <w:szCs w:val="22"/>
              </w:rPr>
            </w:pPr>
          </w:p>
        </w:tc>
        <w:tc>
          <w:tcPr>
            <w:tcW w:w="1471" w:type="dxa"/>
            <w:vAlign w:val="bottom"/>
          </w:tcPr>
          <w:p w14:paraId="4759305E" w14:textId="27DD38E0" w:rsidR="000D3DF0" w:rsidRPr="0012708E" w:rsidRDefault="000D3DF0" w:rsidP="000D3DF0">
            <w:pPr>
              <w:spacing w:line="240" w:lineRule="atLeast"/>
              <w:ind w:left="-126" w:right="-113"/>
              <w:jc w:val="center"/>
              <w:rPr>
                <w:rFonts w:cs="Times New Roman"/>
                <w:i/>
                <w:iCs/>
                <w:color w:val="000000"/>
                <w:szCs w:val="22"/>
              </w:rPr>
            </w:pPr>
            <w:r w:rsidRPr="0012708E">
              <w:rPr>
                <w:rFonts w:cs="Times New Roman"/>
                <w:i/>
                <w:iCs/>
                <w:color w:val="000000"/>
                <w:szCs w:val="22"/>
              </w:rPr>
              <w:t>(</w:t>
            </w:r>
            <w:r w:rsidR="008215A1">
              <w:rPr>
                <w:rFonts w:cs="Times New Roman"/>
                <w:i/>
                <w:iCs/>
                <w:color w:val="000000"/>
                <w:szCs w:val="22"/>
              </w:rPr>
              <w:t xml:space="preserve">in </w:t>
            </w:r>
            <w:r w:rsidRPr="0012708E">
              <w:rPr>
                <w:rFonts w:cs="Times New Roman"/>
                <w:i/>
                <w:iCs/>
                <w:color w:val="000000"/>
                <w:szCs w:val="22"/>
              </w:rPr>
              <w:t xml:space="preserve">Baht / </w:t>
            </w:r>
            <w:r w:rsidR="002767E4" w:rsidRPr="0012708E">
              <w:rPr>
                <w:rFonts w:cs="Times New Roman"/>
                <w:i/>
                <w:iCs/>
                <w:color w:val="000000"/>
                <w:szCs w:val="22"/>
              </w:rPr>
              <w:t>unit</w:t>
            </w:r>
            <w:r w:rsidRPr="0012708E">
              <w:rPr>
                <w:rFonts w:cs="Times New Roman"/>
                <w:i/>
                <w:iCs/>
                <w:color w:val="000000"/>
                <w:szCs w:val="22"/>
              </w:rPr>
              <w:t>)</w:t>
            </w:r>
          </w:p>
        </w:tc>
        <w:tc>
          <w:tcPr>
            <w:tcW w:w="267" w:type="dxa"/>
            <w:vAlign w:val="bottom"/>
          </w:tcPr>
          <w:p w14:paraId="43A1702C" w14:textId="77777777" w:rsidR="000D3DF0" w:rsidRPr="0012708E" w:rsidRDefault="000D3DF0" w:rsidP="000D3DF0">
            <w:pPr>
              <w:spacing w:line="240" w:lineRule="atLeast"/>
              <w:jc w:val="center"/>
              <w:rPr>
                <w:rFonts w:cs="Times New Roman"/>
                <w:color w:val="000000"/>
                <w:szCs w:val="22"/>
              </w:rPr>
            </w:pPr>
          </w:p>
        </w:tc>
        <w:tc>
          <w:tcPr>
            <w:tcW w:w="3041" w:type="dxa"/>
            <w:gridSpan w:val="3"/>
            <w:vAlign w:val="bottom"/>
          </w:tcPr>
          <w:p w14:paraId="235922A6" w14:textId="6AD2C166" w:rsidR="000D3DF0" w:rsidRPr="0012708E" w:rsidRDefault="000D3DF0" w:rsidP="000D3DF0">
            <w:pPr>
              <w:spacing w:line="240" w:lineRule="atLeast"/>
              <w:jc w:val="center"/>
              <w:rPr>
                <w:rFonts w:cs="Times New Roman"/>
                <w:color w:val="000000"/>
                <w:szCs w:val="22"/>
              </w:rPr>
            </w:pPr>
            <w:r w:rsidRPr="0012708E">
              <w:rPr>
                <w:rFonts w:cs="Times New Roman"/>
                <w:i/>
                <w:iCs/>
                <w:color w:val="000000"/>
                <w:szCs w:val="22"/>
              </w:rPr>
              <w:t>(</w:t>
            </w:r>
            <w:r w:rsidR="003D6D99" w:rsidRPr="0012708E">
              <w:rPr>
                <w:rFonts w:cs="Times New Roman"/>
                <w:i/>
                <w:iCs/>
                <w:color w:val="000000"/>
                <w:szCs w:val="22"/>
              </w:rPr>
              <w:t xml:space="preserve">in </w:t>
            </w:r>
            <w:r w:rsidR="00D24E53" w:rsidRPr="0012708E">
              <w:rPr>
                <w:rFonts w:cs="Times New Roman"/>
                <w:i/>
                <w:iCs/>
                <w:color w:val="000000"/>
                <w:szCs w:val="22"/>
              </w:rPr>
              <w:t>thousand</w:t>
            </w:r>
            <w:r w:rsidRPr="0012708E">
              <w:rPr>
                <w:rFonts w:cs="Times New Roman"/>
                <w:i/>
                <w:iCs/>
                <w:color w:val="000000"/>
                <w:szCs w:val="22"/>
              </w:rPr>
              <w:t xml:space="preserve"> </w:t>
            </w:r>
            <w:r w:rsidR="002767E4" w:rsidRPr="0012708E">
              <w:rPr>
                <w:rFonts w:cs="Times New Roman"/>
                <w:i/>
                <w:iCs/>
                <w:color w:val="000000"/>
                <w:szCs w:val="22"/>
              </w:rPr>
              <w:t>units</w:t>
            </w:r>
            <w:r w:rsidRPr="0012708E">
              <w:rPr>
                <w:rFonts w:cs="Times New Roman"/>
                <w:i/>
                <w:iCs/>
                <w:color w:val="000000"/>
                <w:szCs w:val="22"/>
              </w:rPr>
              <w:t>)</w:t>
            </w:r>
          </w:p>
        </w:tc>
      </w:tr>
      <w:tr w:rsidR="000D3DF0" w:rsidRPr="0012708E" w14:paraId="3F9CC945" w14:textId="77777777" w:rsidTr="003F7378">
        <w:trPr>
          <w:trHeight w:val="137"/>
        </w:trPr>
        <w:tc>
          <w:tcPr>
            <w:tcW w:w="4410" w:type="dxa"/>
            <w:vAlign w:val="bottom"/>
          </w:tcPr>
          <w:p w14:paraId="7D3C6F56" w14:textId="77777777" w:rsidR="000D3DF0" w:rsidRPr="0012708E" w:rsidRDefault="000D3DF0" w:rsidP="000D3DF0">
            <w:pPr>
              <w:pStyle w:val="Footer"/>
              <w:tabs>
                <w:tab w:val="left" w:pos="162"/>
              </w:tabs>
              <w:spacing w:line="240" w:lineRule="atLeast"/>
              <w:ind w:right="1"/>
              <w:rPr>
                <w:rFonts w:cs="Times New Roman"/>
                <w:color w:val="000000"/>
                <w:sz w:val="22"/>
                <w:szCs w:val="22"/>
              </w:rPr>
            </w:pPr>
            <w:r w:rsidRPr="0012708E">
              <w:rPr>
                <w:rFonts w:cs="Times New Roman"/>
                <w:color w:val="000000"/>
                <w:sz w:val="22"/>
                <w:szCs w:val="22"/>
              </w:rPr>
              <w:t>Expired date:</w:t>
            </w:r>
          </w:p>
        </w:tc>
        <w:tc>
          <w:tcPr>
            <w:tcW w:w="1471" w:type="dxa"/>
            <w:vAlign w:val="bottom"/>
          </w:tcPr>
          <w:p w14:paraId="12882EF4" w14:textId="77777777" w:rsidR="000D3DF0" w:rsidRPr="0012708E" w:rsidRDefault="000D3DF0" w:rsidP="000D3DF0">
            <w:pPr>
              <w:tabs>
                <w:tab w:val="decimal" w:pos="1080"/>
              </w:tabs>
              <w:spacing w:line="240" w:lineRule="atLeast"/>
              <w:rPr>
                <w:rFonts w:cs="Times New Roman"/>
                <w:color w:val="000000"/>
                <w:szCs w:val="22"/>
              </w:rPr>
            </w:pPr>
          </w:p>
        </w:tc>
        <w:tc>
          <w:tcPr>
            <w:tcW w:w="267" w:type="dxa"/>
            <w:vAlign w:val="bottom"/>
          </w:tcPr>
          <w:p w14:paraId="0D7E1219" w14:textId="77777777" w:rsidR="000D3DF0" w:rsidRPr="0012708E" w:rsidRDefault="000D3DF0" w:rsidP="000D3DF0">
            <w:pPr>
              <w:spacing w:line="240" w:lineRule="atLeast"/>
              <w:jc w:val="right"/>
              <w:rPr>
                <w:rFonts w:cs="Times New Roman"/>
                <w:color w:val="000000"/>
                <w:szCs w:val="22"/>
              </w:rPr>
            </w:pPr>
          </w:p>
        </w:tc>
        <w:tc>
          <w:tcPr>
            <w:tcW w:w="1353" w:type="dxa"/>
            <w:vAlign w:val="bottom"/>
          </w:tcPr>
          <w:p w14:paraId="3888F930" w14:textId="77777777" w:rsidR="000D3DF0" w:rsidRPr="0012708E" w:rsidRDefault="000D3DF0" w:rsidP="000D3DF0">
            <w:pPr>
              <w:tabs>
                <w:tab w:val="decimal" w:pos="1061"/>
              </w:tabs>
              <w:spacing w:line="240" w:lineRule="atLeast"/>
              <w:rPr>
                <w:rFonts w:cs="Times New Roman"/>
                <w:color w:val="000000"/>
                <w:szCs w:val="22"/>
              </w:rPr>
            </w:pPr>
          </w:p>
        </w:tc>
        <w:tc>
          <w:tcPr>
            <w:tcW w:w="267" w:type="dxa"/>
            <w:vAlign w:val="bottom"/>
          </w:tcPr>
          <w:p w14:paraId="79CC7170" w14:textId="77777777" w:rsidR="000D3DF0" w:rsidRPr="0012708E" w:rsidRDefault="000D3DF0" w:rsidP="000D3DF0">
            <w:pPr>
              <w:spacing w:line="240" w:lineRule="atLeast"/>
              <w:jc w:val="right"/>
              <w:rPr>
                <w:rFonts w:cs="Times New Roman"/>
                <w:color w:val="000000"/>
                <w:szCs w:val="22"/>
              </w:rPr>
            </w:pPr>
          </w:p>
        </w:tc>
        <w:tc>
          <w:tcPr>
            <w:tcW w:w="1421" w:type="dxa"/>
            <w:vAlign w:val="bottom"/>
          </w:tcPr>
          <w:p w14:paraId="3328CF13" w14:textId="77777777" w:rsidR="000D3DF0" w:rsidRPr="0012708E" w:rsidRDefault="000D3DF0" w:rsidP="000D3DF0">
            <w:pPr>
              <w:tabs>
                <w:tab w:val="decimal" w:pos="1052"/>
              </w:tabs>
              <w:spacing w:line="240" w:lineRule="atLeast"/>
              <w:rPr>
                <w:rFonts w:cs="Times New Roman"/>
                <w:color w:val="000000"/>
                <w:szCs w:val="22"/>
              </w:rPr>
            </w:pPr>
          </w:p>
        </w:tc>
      </w:tr>
      <w:tr w:rsidR="00170357" w:rsidRPr="0012708E" w14:paraId="4BDB49E9" w14:textId="77777777" w:rsidTr="00E14166">
        <w:trPr>
          <w:trHeight w:val="137"/>
        </w:trPr>
        <w:tc>
          <w:tcPr>
            <w:tcW w:w="4410" w:type="dxa"/>
            <w:vAlign w:val="bottom"/>
          </w:tcPr>
          <w:p w14:paraId="21267EB3" w14:textId="51960C1E" w:rsidR="00170357" w:rsidRPr="00B307D0" w:rsidRDefault="00170357" w:rsidP="00170357">
            <w:pPr>
              <w:pStyle w:val="Footer"/>
              <w:tabs>
                <w:tab w:val="left" w:pos="162"/>
              </w:tabs>
              <w:spacing w:line="240" w:lineRule="atLeast"/>
              <w:ind w:right="1"/>
              <w:rPr>
                <w:rFonts w:cs="Times New Roman"/>
                <w:color w:val="000000"/>
                <w:sz w:val="22"/>
                <w:szCs w:val="22"/>
                <w:highlight w:val="yellow"/>
              </w:rPr>
            </w:pPr>
            <w:r w:rsidRPr="00EC65EE">
              <w:rPr>
                <w:rFonts w:cs="Times New Roman"/>
                <w:color w:val="000000"/>
                <w:sz w:val="22"/>
                <w:szCs w:val="22"/>
              </w:rPr>
              <w:t>7 December 2024</w:t>
            </w:r>
          </w:p>
        </w:tc>
        <w:tc>
          <w:tcPr>
            <w:tcW w:w="1471" w:type="dxa"/>
            <w:vAlign w:val="bottom"/>
          </w:tcPr>
          <w:p w14:paraId="5CD75831" w14:textId="045BC261" w:rsidR="00170357" w:rsidRPr="0012708E" w:rsidRDefault="00170357" w:rsidP="00170357">
            <w:pPr>
              <w:tabs>
                <w:tab w:val="decimal" w:pos="387"/>
              </w:tabs>
              <w:spacing w:line="240" w:lineRule="atLeast"/>
              <w:jc w:val="center"/>
              <w:rPr>
                <w:rFonts w:cs="Times New Roman"/>
                <w:color w:val="000000"/>
                <w:szCs w:val="22"/>
              </w:rPr>
            </w:pPr>
            <w:r w:rsidRPr="00BA41F8">
              <w:rPr>
                <w:color w:val="000000"/>
              </w:rPr>
              <w:t>23.25</w:t>
            </w:r>
          </w:p>
        </w:tc>
        <w:tc>
          <w:tcPr>
            <w:tcW w:w="267" w:type="dxa"/>
            <w:vAlign w:val="bottom"/>
          </w:tcPr>
          <w:p w14:paraId="4C5F2E5C" w14:textId="77777777" w:rsidR="00170357" w:rsidRPr="0012708E" w:rsidRDefault="00170357" w:rsidP="00170357">
            <w:pPr>
              <w:spacing w:line="240" w:lineRule="atLeast"/>
              <w:jc w:val="right"/>
              <w:rPr>
                <w:rFonts w:cs="Times New Roman"/>
                <w:color w:val="000000"/>
                <w:szCs w:val="22"/>
              </w:rPr>
            </w:pPr>
          </w:p>
        </w:tc>
        <w:tc>
          <w:tcPr>
            <w:tcW w:w="1353" w:type="dxa"/>
            <w:shd w:val="clear" w:color="auto" w:fill="auto"/>
            <w:vAlign w:val="bottom"/>
          </w:tcPr>
          <w:p w14:paraId="7A826219" w14:textId="0BAD8865" w:rsidR="00170357" w:rsidRPr="0012708E" w:rsidRDefault="0048774F" w:rsidP="00170357">
            <w:pPr>
              <w:tabs>
                <w:tab w:val="decimal" w:pos="1120"/>
              </w:tabs>
              <w:spacing w:line="240" w:lineRule="atLeast"/>
              <w:rPr>
                <w:rFonts w:cs="Times New Roman"/>
                <w:color w:val="000000"/>
                <w:szCs w:val="22"/>
              </w:rPr>
            </w:pPr>
            <w:r w:rsidRPr="00BA41F8">
              <w:rPr>
                <w:color w:val="000000"/>
              </w:rPr>
              <w:t>2,775</w:t>
            </w:r>
          </w:p>
        </w:tc>
        <w:tc>
          <w:tcPr>
            <w:tcW w:w="267" w:type="dxa"/>
            <w:vAlign w:val="bottom"/>
          </w:tcPr>
          <w:p w14:paraId="76FA61C0" w14:textId="77777777" w:rsidR="00170357" w:rsidRPr="0012708E" w:rsidRDefault="00170357" w:rsidP="00170357">
            <w:pPr>
              <w:tabs>
                <w:tab w:val="decimal" w:pos="96"/>
              </w:tabs>
              <w:spacing w:line="240" w:lineRule="atLeast"/>
              <w:jc w:val="right"/>
              <w:rPr>
                <w:rFonts w:cs="Times New Roman"/>
                <w:color w:val="000000"/>
                <w:szCs w:val="22"/>
              </w:rPr>
            </w:pPr>
          </w:p>
        </w:tc>
        <w:tc>
          <w:tcPr>
            <w:tcW w:w="1421" w:type="dxa"/>
            <w:vAlign w:val="bottom"/>
          </w:tcPr>
          <w:p w14:paraId="7E84E893" w14:textId="5A3459D0" w:rsidR="00170357" w:rsidRPr="0012708E" w:rsidRDefault="00170357" w:rsidP="00170357">
            <w:pPr>
              <w:tabs>
                <w:tab w:val="decimal" w:pos="96"/>
              </w:tabs>
              <w:spacing w:line="240" w:lineRule="atLeast"/>
              <w:jc w:val="right"/>
              <w:rPr>
                <w:rFonts w:cs="Times New Roman"/>
                <w:color w:val="000000"/>
                <w:szCs w:val="22"/>
              </w:rPr>
            </w:pPr>
            <w:r w:rsidRPr="00BA41F8">
              <w:rPr>
                <w:color w:val="000000"/>
              </w:rPr>
              <w:t>2,775</w:t>
            </w:r>
          </w:p>
        </w:tc>
      </w:tr>
    </w:tbl>
    <w:p w14:paraId="713BA2EA" w14:textId="77777777" w:rsidR="00170357" w:rsidRDefault="00170357" w:rsidP="000D3DF0">
      <w:pPr>
        <w:spacing w:line="240" w:lineRule="atLeast"/>
        <w:ind w:left="540"/>
        <w:jc w:val="both"/>
        <w:rPr>
          <w:rFonts w:cs="Times New Roman"/>
          <w:szCs w:val="22"/>
          <w:lang w:bidi="th-TH"/>
        </w:rPr>
      </w:pPr>
    </w:p>
    <w:p w14:paraId="4C7AA78B" w14:textId="07ECAA18" w:rsidR="000D3DF0" w:rsidRPr="0012708E" w:rsidRDefault="000D3DF0" w:rsidP="000D3DF0">
      <w:pPr>
        <w:spacing w:line="240" w:lineRule="atLeast"/>
        <w:ind w:left="540"/>
        <w:jc w:val="both"/>
        <w:rPr>
          <w:rFonts w:cs="Times New Roman"/>
          <w:szCs w:val="22"/>
          <w:lang w:bidi="th-TH"/>
        </w:rPr>
      </w:pPr>
      <w:r w:rsidRPr="0012708E">
        <w:rPr>
          <w:rFonts w:cs="Times New Roman"/>
          <w:szCs w:val="22"/>
          <w:lang w:bidi="th-TH"/>
        </w:rPr>
        <w:t xml:space="preserve">As at </w:t>
      </w:r>
      <w:r w:rsidR="00B7596D">
        <w:rPr>
          <w:rFonts w:cs="Times New Roman"/>
          <w:szCs w:val="22"/>
          <w:lang w:bidi="th-TH"/>
        </w:rPr>
        <w:t>31 December</w:t>
      </w:r>
      <w:r w:rsidR="00B66A2A" w:rsidRPr="0012708E">
        <w:rPr>
          <w:rFonts w:cs="Times New Roman"/>
          <w:szCs w:val="22"/>
          <w:lang w:bidi="th-TH"/>
        </w:rPr>
        <w:t xml:space="preserve"> 202</w:t>
      </w:r>
      <w:r w:rsidR="00170357">
        <w:rPr>
          <w:rFonts w:cs="Times New Roman"/>
          <w:szCs w:val="22"/>
          <w:lang w:bidi="th-TH"/>
        </w:rPr>
        <w:t>3</w:t>
      </w:r>
      <w:r w:rsidRPr="0012708E">
        <w:rPr>
          <w:rFonts w:cs="Times New Roman"/>
          <w:szCs w:val="22"/>
          <w:lang w:bidi="th-TH"/>
        </w:rPr>
        <w:t xml:space="preserve">, </w:t>
      </w:r>
      <w:r w:rsidR="00620631">
        <w:rPr>
          <w:rFonts w:cs="Times New Roman"/>
          <w:szCs w:val="22"/>
          <w:lang w:bidi="th-TH"/>
        </w:rPr>
        <w:t>the</w:t>
      </w:r>
      <w:r w:rsidR="008649F3">
        <w:rPr>
          <w:rFonts w:cs="Times New Roman"/>
          <w:szCs w:val="22"/>
          <w:lang w:bidi="th-TH"/>
        </w:rPr>
        <w:t xml:space="preserve"> remaining stock option of </w:t>
      </w:r>
      <w:r w:rsidR="0048774F">
        <w:rPr>
          <w:rFonts w:cs="Times New Roman"/>
          <w:szCs w:val="22"/>
          <w:lang w:bidi="th-TH"/>
        </w:rPr>
        <w:t>2.775</w:t>
      </w:r>
      <w:r w:rsidR="0048774F" w:rsidRPr="00AB5DFA">
        <w:rPr>
          <w:rFonts w:cs="Times New Roman"/>
          <w:szCs w:val="22"/>
          <w:lang w:bidi="th-TH"/>
        </w:rPr>
        <w:t xml:space="preserve"> </w:t>
      </w:r>
      <w:r w:rsidR="00C233B8" w:rsidRPr="00AB5DFA">
        <w:rPr>
          <w:rFonts w:cs="Times New Roman"/>
          <w:szCs w:val="22"/>
          <w:lang w:bidi="th-TH"/>
        </w:rPr>
        <w:t xml:space="preserve">million units </w:t>
      </w:r>
      <w:r w:rsidR="00C233B8">
        <w:rPr>
          <w:rFonts w:cs="Times New Roman"/>
          <w:szCs w:val="22"/>
          <w:lang w:bidi="th-TH"/>
        </w:rPr>
        <w:t>have their</w:t>
      </w:r>
      <w:r w:rsidR="00C233B8" w:rsidRPr="00AB5DFA">
        <w:rPr>
          <w:rFonts w:cs="Times New Roman"/>
          <w:szCs w:val="22"/>
          <w:lang w:bidi="th-TH"/>
        </w:rPr>
        <w:t xml:space="preserve"> remaining contractual life of </w:t>
      </w:r>
      <w:r w:rsidR="0048774F">
        <w:rPr>
          <w:rFonts w:cs="Times New Roman"/>
          <w:szCs w:val="22"/>
          <w:lang w:bidi="th-TH"/>
        </w:rPr>
        <w:t>0.94</w:t>
      </w:r>
      <w:r w:rsidR="0048774F" w:rsidRPr="00AB5DFA">
        <w:rPr>
          <w:rFonts w:cs="Times New Roman"/>
          <w:szCs w:val="22"/>
          <w:lang w:bidi="th-TH"/>
        </w:rPr>
        <w:t xml:space="preserve"> </w:t>
      </w:r>
      <w:r w:rsidR="00C233B8" w:rsidRPr="00AB5DFA">
        <w:rPr>
          <w:rFonts w:cs="Times New Roman"/>
          <w:szCs w:val="22"/>
          <w:lang w:bidi="th-TH"/>
        </w:rPr>
        <w:t>years</w:t>
      </w:r>
      <w:r w:rsidR="00803875">
        <w:rPr>
          <w:rFonts w:cs="Times New Roman"/>
          <w:szCs w:val="22"/>
          <w:lang w:bidi="th-TH"/>
        </w:rPr>
        <w:t xml:space="preserve"> </w:t>
      </w:r>
      <w:r w:rsidRPr="0012708E">
        <w:rPr>
          <w:rFonts w:cs="Times New Roman"/>
          <w:i/>
          <w:iCs/>
          <w:szCs w:val="22"/>
          <w:lang w:bidi="th-TH"/>
        </w:rPr>
        <w:t>(20</w:t>
      </w:r>
      <w:r w:rsidR="00676178" w:rsidRPr="0012708E">
        <w:rPr>
          <w:rFonts w:cs="Times New Roman"/>
          <w:i/>
          <w:iCs/>
          <w:szCs w:val="22"/>
          <w:lang w:bidi="th-TH"/>
        </w:rPr>
        <w:t>2</w:t>
      </w:r>
      <w:r w:rsidR="00170357">
        <w:rPr>
          <w:rFonts w:cs="Times New Roman"/>
          <w:i/>
          <w:iCs/>
          <w:szCs w:val="22"/>
          <w:lang w:bidi="th-TH"/>
        </w:rPr>
        <w:t>2</w:t>
      </w:r>
      <w:r w:rsidRPr="0012708E">
        <w:rPr>
          <w:rFonts w:cs="Times New Roman"/>
          <w:i/>
          <w:iCs/>
          <w:szCs w:val="22"/>
          <w:lang w:bidi="th-TH"/>
        </w:rPr>
        <w:t xml:space="preserve">: </w:t>
      </w:r>
      <w:r w:rsidR="00170357">
        <w:rPr>
          <w:rFonts w:cs="Times New Roman"/>
          <w:i/>
          <w:iCs/>
          <w:szCs w:val="22"/>
          <w:lang w:bidi="th-TH"/>
        </w:rPr>
        <w:t>1.94</w:t>
      </w:r>
      <w:r w:rsidR="00C7634B" w:rsidRPr="0012708E">
        <w:rPr>
          <w:rFonts w:cs="Times New Roman"/>
          <w:i/>
          <w:iCs/>
          <w:szCs w:val="22"/>
          <w:lang w:bidi="th-TH"/>
        </w:rPr>
        <w:t xml:space="preserve"> </w:t>
      </w:r>
      <w:r w:rsidRPr="0012708E">
        <w:rPr>
          <w:rFonts w:cs="Times New Roman"/>
          <w:i/>
          <w:iCs/>
          <w:szCs w:val="22"/>
          <w:lang w:bidi="th-TH"/>
        </w:rPr>
        <w:t>years)</w:t>
      </w:r>
      <w:r w:rsidRPr="0012708E">
        <w:rPr>
          <w:rFonts w:cs="Times New Roman"/>
          <w:szCs w:val="22"/>
          <w:lang w:bidi="th-TH"/>
        </w:rPr>
        <w:t>.</w:t>
      </w:r>
    </w:p>
    <w:p w14:paraId="357C304A" w14:textId="77777777" w:rsidR="007C6CB7" w:rsidRPr="00B307D0" w:rsidRDefault="007C6CB7" w:rsidP="000D3DF0">
      <w:pPr>
        <w:spacing w:line="240" w:lineRule="atLeast"/>
        <w:ind w:left="540"/>
        <w:jc w:val="both"/>
        <w:rPr>
          <w:rFonts w:cs="Times New Roman"/>
          <w:szCs w:val="22"/>
          <w:lang w:bidi="th-TH"/>
        </w:rPr>
      </w:pPr>
    </w:p>
    <w:p w14:paraId="2BC74720" w14:textId="23F761B3" w:rsidR="000D3DF0" w:rsidRPr="00360B85" w:rsidRDefault="00713B6B" w:rsidP="000D3DF0">
      <w:pPr>
        <w:spacing w:line="240" w:lineRule="atLeast"/>
        <w:ind w:left="540"/>
        <w:jc w:val="both"/>
        <w:rPr>
          <w:rFonts w:cs="Times New Roman"/>
          <w:i/>
          <w:iCs/>
          <w:szCs w:val="22"/>
          <w:lang w:bidi="th-TH"/>
        </w:rPr>
      </w:pPr>
      <w:r w:rsidRPr="00360B85">
        <w:rPr>
          <w:rFonts w:cs="Times New Roman"/>
          <w:szCs w:val="22"/>
          <w:lang w:bidi="th-TH"/>
        </w:rPr>
        <w:t xml:space="preserve">For </w:t>
      </w:r>
      <w:r w:rsidR="007840E1" w:rsidRPr="00360B85">
        <w:rPr>
          <w:rFonts w:cs="Times New Roman"/>
          <w:szCs w:val="22"/>
          <w:lang w:bidi="th-TH"/>
        </w:rPr>
        <w:t xml:space="preserve">the </w:t>
      </w:r>
      <w:r w:rsidR="00B7596D" w:rsidRPr="00360B85">
        <w:rPr>
          <w:rFonts w:cs="Times New Roman"/>
          <w:szCs w:val="22"/>
          <w:lang w:bidi="th-TH"/>
        </w:rPr>
        <w:t>year</w:t>
      </w:r>
      <w:r w:rsidR="007840E1" w:rsidRPr="00360B85">
        <w:rPr>
          <w:rFonts w:cs="Times New Roman"/>
          <w:szCs w:val="22"/>
          <w:lang w:bidi="th-TH"/>
        </w:rPr>
        <w:t xml:space="preserve"> ended </w:t>
      </w:r>
      <w:r w:rsidR="00B7596D" w:rsidRPr="00360B85">
        <w:rPr>
          <w:rFonts w:cs="Times New Roman"/>
          <w:szCs w:val="22"/>
          <w:lang w:bidi="th-TH"/>
        </w:rPr>
        <w:t>31 December</w:t>
      </w:r>
      <w:r w:rsidR="007840E1" w:rsidRPr="00360B85">
        <w:rPr>
          <w:rFonts w:cs="Times New Roman"/>
          <w:szCs w:val="22"/>
          <w:lang w:bidi="th-TH"/>
        </w:rPr>
        <w:t xml:space="preserve"> 202</w:t>
      </w:r>
      <w:r w:rsidR="00170357">
        <w:rPr>
          <w:rFonts w:cs="Times New Roman"/>
          <w:szCs w:val="22"/>
          <w:lang w:bidi="th-TH"/>
        </w:rPr>
        <w:t>3</w:t>
      </w:r>
      <w:r w:rsidRPr="00360B85">
        <w:rPr>
          <w:rFonts w:cs="Times New Roman"/>
          <w:szCs w:val="22"/>
          <w:lang w:bidi="th-TH"/>
        </w:rPr>
        <w:t xml:space="preserve">, the Group </w:t>
      </w:r>
      <w:r w:rsidR="008649F3" w:rsidRPr="00360B85">
        <w:rPr>
          <w:rFonts w:cs="Times New Roman"/>
          <w:szCs w:val="22"/>
          <w:lang w:bidi="th-TH"/>
        </w:rPr>
        <w:t>recogni</w:t>
      </w:r>
      <w:r w:rsidR="00DA1625" w:rsidRPr="00360B85">
        <w:rPr>
          <w:rFonts w:cs="Times New Roman"/>
          <w:szCs w:val="22"/>
          <w:lang w:bidi="th-TH"/>
        </w:rPr>
        <w:t>sed</w:t>
      </w:r>
      <w:r w:rsidRPr="00360B85">
        <w:rPr>
          <w:rFonts w:cs="Times New Roman"/>
          <w:szCs w:val="22"/>
          <w:lang w:bidi="th-TH"/>
        </w:rPr>
        <w:t xml:space="preserve"> stock option expense</w:t>
      </w:r>
      <w:r w:rsidR="00D273D0" w:rsidRPr="00360B85">
        <w:rPr>
          <w:rFonts w:cs="Times New Roman"/>
          <w:szCs w:val="22"/>
          <w:lang w:bidi="th-TH"/>
        </w:rPr>
        <w:t xml:space="preserve"> </w:t>
      </w:r>
      <w:r w:rsidR="00C74041" w:rsidRPr="00360B85">
        <w:rPr>
          <w:rFonts w:cs="Times New Roman"/>
          <w:szCs w:val="22"/>
          <w:lang w:bidi="th-TH"/>
        </w:rPr>
        <w:t xml:space="preserve">from </w:t>
      </w:r>
      <w:r w:rsidR="0028709B" w:rsidRPr="00360B85">
        <w:rPr>
          <w:rFonts w:cs="Times New Roman"/>
          <w:szCs w:val="22"/>
          <w:lang w:bidi="th-TH"/>
        </w:rPr>
        <w:t xml:space="preserve">the share-based payment arrangement </w:t>
      </w:r>
      <w:r w:rsidR="00285A7A">
        <w:rPr>
          <w:rFonts w:cs="Times New Roman"/>
          <w:szCs w:val="22"/>
          <w:lang w:bidi="th-TH"/>
        </w:rPr>
        <w:t>of</w:t>
      </w:r>
      <w:r w:rsidR="00285A7A" w:rsidRPr="00360B85">
        <w:rPr>
          <w:rFonts w:cs="Times New Roman"/>
          <w:szCs w:val="22"/>
          <w:lang w:bidi="th-TH"/>
        </w:rPr>
        <w:t xml:space="preserve"> </w:t>
      </w:r>
      <w:r w:rsidR="00370FF8" w:rsidRPr="00360B85">
        <w:rPr>
          <w:rFonts w:cs="Times New Roman"/>
          <w:szCs w:val="22"/>
          <w:lang w:bidi="th-TH"/>
        </w:rPr>
        <w:t xml:space="preserve">Baht </w:t>
      </w:r>
      <w:r w:rsidR="0048774F">
        <w:rPr>
          <w:rFonts w:cs="Times New Roman"/>
          <w:szCs w:val="22"/>
          <w:lang w:bidi="th-TH"/>
        </w:rPr>
        <w:t>13.2</w:t>
      </w:r>
      <w:r w:rsidR="0048774F" w:rsidRPr="00360B85">
        <w:rPr>
          <w:rFonts w:cs="Times New Roman"/>
          <w:szCs w:val="22"/>
          <w:lang w:bidi="th-TH"/>
        </w:rPr>
        <w:t xml:space="preserve"> </w:t>
      </w:r>
      <w:r w:rsidR="00370FF8" w:rsidRPr="00360B85">
        <w:rPr>
          <w:rFonts w:cs="Times New Roman"/>
          <w:szCs w:val="22"/>
          <w:lang w:bidi="th-TH"/>
        </w:rPr>
        <w:t>million</w:t>
      </w:r>
      <w:r w:rsidR="00F77D48" w:rsidRPr="00360B85">
        <w:rPr>
          <w:rFonts w:cs="Times New Roman"/>
          <w:szCs w:val="22"/>
          <w:lang w:bidi="th-TH"/>
        </w:rPr>
        <w:t xml:space="preserve"> </w:t>
      </w:r>
      <w:r w:rsidR="00F77D48" w:rsidRPr="00360B85">
        <w:rPr>
          <w:rFonts w:cs="Times New Roman"/>
          <w:i/>
          <w:iCs/>
          <w:szCs w:val="22"/>
          <w:lang w:bidi="th-TH"/>
        </w:rPr>
        <w:t>(202</w:t>
      </w:r>
      <w:r w:rsidR="00170357">
        <w:rPr>
          <w:rFonts w:cs="Times New Roman"/>
          <w:i/>
          <w:iCs/>
          <w:szCs w:val="22"/>
          <w:lang w:bidi="th-TH"/>
        </w:rPr>
        <w:t>2</w:t>
      </w:r>
      <w:r w:rsidR="00F77D48" w:rsidRPr="00360B85">
        <w:rPr>
          <w:rFonts w:cs="Times New Roman"/>
          <w:i/>
          <w:iCs/>
          <w:szCs w:val="22"/>
          <w:lang w:bidi="th-TH"/>
        </w:rPr>
        <w:t>:</w:t>
      </w:r>
      <w:r w:rsidR="00F66D5E" w:rsidRPr="00360B85">
        <w:rPr>
          <w:rFonts w:cs="Times New Roman"/>
          <w:i/>
          <w:iCs/>
          <w:szCs w:val="22"/>
          <w:lang w:bidi="th-TH"/>
        </w:rPr>
        <w:t xml:space="preserve"> </w:t>
      </w:r>
      <w:r w:rsidR="00170357">
        <w:rPr>
          <w:rFonts w:cs="Times New Roman"/>
          <w:i/>
          <w:iCs/>
          <w:szCs w:val="22"/>
          <w:lang w:bidi="th-TH"/>
        </w:rPr>
        <w:t>Baht 1.2 million</w:t>
      </w:r>
      <w:r w:rsidR="00AC63DF" w:rsidRPr="00360B85">
        <w:rPr>
          <w:rFonts w:cs="Times New Roman"/>
          <w:i/>
          <w:iCs/>
          <w:szCs w:val="22"/>
          <w:lang w:bidi="th-TH"/>
        </w:rPr>
        <w:t>)</w:t>
      </w:r>
      <w:r w:rsidR="00150938" w:rsidRPr="00360B85">
        <w:rPr>
          <w:rFonts w:cs="Times New Roman"/>
          <w:i/>
          <w:iCs/>
          <w:szCs w:val="22"/>
          <w:lang w:bidi="th-TH"/>
        </w:rPr>
        <w:t>.</w:t>
      </w:r>
    </w:p>
    <w:p w14:paraId="2E7A423C" w14:textId="77777777" w:rsidR="00290D3E" w:rsidRDefault="00290D3E" w:rsidP="000D3DF0">
      <w:pPr>
        <w:spacing w:line="240" w:lineRule="atLeast"/>
        <w:ind w:left="540"/>
        <w:jc w:val="both"/>
        <w:rPr>
          <w:rFonts w:cs="Times New Roman"/>
          <w:spacing w:val="-2"/>
          <w:szCs w:val="22"/>
          <w:lang w:bidi="th-TH"/>
        </w:rPr>
      </w:pPr>
    </w:p>
    <w:p w14:paraId="494B19F8" w14:textId="65A236B5" w:rsidR="00165E4E" w:rsidRPr="0012708E" w:rsidRDefault="00AB6D13" w:rsidP="00CC4D90">
      <w:pPr>
        <w:spacing w:line="240" w:lineRule="exact"/>
        <w:ind w:left="540" w:hanging="540"/>
        <w:rPr>
          <w:rFonts w:cs="Times New Roman"/>
          <w:b/>
          <w:bCs/>
          <w:sz w:val="24"/>
          <w:szCs w:val="24"/>
        </w:rPr>
      </w:pPr>
      <w:r>
        <w:rPr>
          <w:rFonts w:cs="Times New Roman"/>
          <w:b/>
          <w:bCs/>
          <w:sz w:val="24"/>
          <w:szCs w:val="24"/>
        </w:rPr>
        <w:t>30</w:t>
      </w:r>
      <w:r w:rsidR="00A32864" w:rsidRPr="0012708E">
        <w:rPr>
          <w:rFonts w:cs="Times New Roman"/>
          <w:b/>
          <w:bCs/>
          <w:sz w:val="24"/>
          <w:szCs w:val="24"/>
        </w:rPr>
        <w:tab/>
      </w:r>
      <w:r w:rsidR="006445E6" w:rsidRPr="0012708E">
        <w:rPr>
          <w:rFonts w:cs="Times New Roman"/>
          <w:b/>
          <w:bCs/>
          <w:sz w:val="24"/>
          <w:szCs w:val="24"/>
        </w:rPr>
        <w:t>R</w:t>
      </w:r>
      <w:r w:rsidR="00B10181" w:rsidRPr="0012708E">
        <w:rPr>
          <w:rFonts w:cs="Times New Roman"/>
          <w:b/>
          <w:bCs/>
          <w:sz w:val="24"/>
          <w:szCs w:val="24"/>
        </w:rPr>
        <w:t>eserve</w:t>
      </w:r>
    </w:p>
    <w:p w14:paraId="6130219F" w14:textId="77777777" w:rsidR="00AA1098" w:rsidRPr="00EC65EE" w:rsidRDefault="00AA1098" w:rsidP="00EC65EE">
      <w:pPr>
        <w:spacing w:line="240" w:lineRule="atLeast"/>
        <w:ind w:left="540"/>
        <w:jc w:val="both"/>
        <w:rPr>
          <w:rFonts w:cs="Times New Roman"/>
          <w:i/>
          <w:szCs w:val="22"/>
          <w:lang w:bidi="th-TH"/>
        </w:rPr>
      </w:pPr>
    </w:p>
    <w:p w14:paraId="0E86CB7F" w14:textId="77777777" w:rsidR="00AA1098" w:rsidRPr="0012708E" w:rsidRDefault="00AA1098" w:rsidP="009814E8">
      <w:pPr>
        <w:spacing w:line="240" w:lineRule="atLeast"/>
        <w:ind w:left="540"/>
        <w:jc w:val="both"/>
        <w:rPr>
          <w:rFonts w:cs="Times New Roman"/>
          <w:szCs w:val="22"/>
          <w:lang w:bidi="th-TH"/>
        </w:rPr>
      </w:pPr>
      <w:r w:rsidRPr="0012708E">
        <w:rPr>
          <w:rFonts w:cs="Times New Roman"/>
          <w:szCs w:val="22"/>
          <w:lang w:bidi="th-TH"/>
        </w:rPr>
        <w:t>Reserves comprise:</w:t>
      </w:r>
    </w:p>
    <w:p w14:paraId="64398ED7" w14:textId="77777777" w:rsidR="00AA1098" w:rsidRPr="00EC65EE" w:rsidRDefault="00AA1098" w:rsidP="00EC65EE">
      <w:pPr>
        <w:spacing w:line="240" w:lineRule="atLeast"/>
        <w:ind w:left="540"/>
        <w:jc w:val="both"/>
        <w:rPr>
          <w:rFonts w:cs="Times New Roman"/>
          <w:szCs w:val="22"/>
          <w:lang w:bidi="th-TH"/>
        </w:rPr>
      </w:pPr>
    </w:p>
    <w:p w14:paraId="0F29C7CB" w14:textId="77777777" w:rsidR="00AA1098" w:rsidRPr="0012708E" w:rsidRDefault="00AA1098" w:rsidP="009814E8">
      <w:pPr>
        <w:spacing w:line="240" w:lineRule="atLeast"/>
        <w:ind w:left="540"/>
        <w:jc w:val="both"/>
        <w:rPr>
          <w:rFonts w:cs="Times New Roman"/>
          <w:b/>
          <w:i/>
          <w:iCs/>
          <w:szCs w:val="22"/>
        </w:rPr>
      </w:pPr>
      <w:r w:rsidRPr="0012708E">
        <w:rPr>
          <w:rFonts w:cs="Times New Roman"/>
          <w:b/>
          <w:i/>
          <w:iCs/>
          <w:szCs w:val="22"/>
        </w:rPr>
        <w:t>Appropriations of profit and/or retained earnings</w:t>
      </w:r>
    </w:p>
    <w:p w14:paraId="50E2699F" w14:textId="77777777" w:rsidR="00AA1098" w:rsidRPr="00EC65EE" w:rsidRDefault="00AA1098" w:rsidP="00EC65EE">
      <w:pPr>
        <w:spacing w:line="240" w:lineRule="atLeast"/>
        <w:ind w:left="540"/>
        <w:jc w:val="both"/>
        <w:rPr>
          <w:rFonts w:cs="Times New Roman"/>
          <w:szCs w:val="22"/>
          <w:lang w:bidi="th-TH"/>
        </w:rPr>
      </w:pPr>
    </w:p>
    <w:p w14:paraId="18FADF6B" w14:textId="77777777" w:rsidR="00AA1098" w:rsidRPr="0012708E" w:rsidRDefault="00AA1098" w:rsidP="009814E8">
      <w:pPr>
        <w:spacing w:line="240" w:lineRule="atLeast"/>
        <w:ind w:left="540"/>
        <w:jc w:val="both"/>
        <w:rPr>
          <w:rFonts w:cs="Times New Roman"/>
          <w:szCs w:val="22"/>
        </w:rPr>
      </w:pPr>
      <w:r w:rsidRPr="0012708E">
        <w:rPr>
          <w:rFonts w:cs="Times New Roman"/>
          <w:b/>
          <w:szCs w:val="22"/>
        </w:rPr>
        <w:t>Legal reserve</w:t>
      </w:r>
    </w:p>
    <w:p w14:paraId="6B59B980" w14:textId="77777777" w:rsidR="008F3781" w:rsidRPr="00EC65EE" w:rsidRDefault="008F3781" w:rsidP="00EC65EE">
      <w:pPr>
        <w:spacing w:line="240" w:lineRule="atLeast"/>
        <w:ind w:left="540"/>
        <w:jc w:val="both"/>
        <w:rPr>
          <w:rFonts w:cs="Times New Roman"/>
          <w:szCs w:val="22"/>
          <w:lang w:bidi="th-TH"/>
        </w:rPr>
      </w:pPr>
    </w:p>
    <w:p w14:paraId="6C2E5517" w14:textId="7EE8F62B" w:rsidR="00AA1098" w:rsidRDefault="00AA1098" w:rsidP="009814E8">
      <w:pPr>
        <w:spacing w:line="240" w:lineRule="atLeast"/>
        <w:ind w:left="540"/>
        <w:jc w:val="both"/>
        <w:rPr>
          <w:rFonts w:cs="Times New Roman"/>
          <w:szCs w:val="22"/>
        </w:rPr>
      </w:pPr>
      <w:r w:rsidRPr="0012708E">
        <w:rPr>
          <w:rFonts w:cs="Times New Roman"/>
          <w:szCs w:val="22"/>
        </w:rPr>
        <w:t xml:space="preserve">Section 116 of the Public </w:t>
      </w:r>
      <w:r w:rsidR="00285A7A">
        <w:rPr>
          <w:rFonts w:cs="Times New Roman"/>
          <w:szCs w:val="22"/>
        </w:rPr>
        <w:t xml:space="preserve">Limited </w:t>
      </w:r>
      <w:r w:rsidRPr="0012708E">
        <w:rPr>
          <w:rFonts w:cs="Times New Roman"/>
          <w:szCs w:val="22"/>
        </w:rPr>
        <w:t>Companies Act B.E. 2535</w:t>
      </w:r>
      <w:r w:rsidR="00285A7A">
        <w:rPr>
          <w:rFonts w:cs="Times New Roman"/>
          <w:szCs w:val="22"/>
        </w:rPr>
        <w:t xml:space="preserve"> (1992)</w:t>
      </w:r>
      <w:r w:rsidRPr="0012708E">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470A9E" w14:textId="77777777" w:rsidR="005E508B" w:rsidRDefault="005E508B" w:rsidP="009814E8">
      <w:pPr>
        <w:spacing w:line="240" w:lineRule="atLeast"/>
        <w:ind w:left="540"/>
        <w:jc w:val="both"/>
        <w:rPr>
          <w:rFonts w:cs="Times New Roman"/>
          <w:szCs w:val="22"/>
        </w:rPr>
      </w:pPr>
    </w:p>
    <w:p w14:paraId="2BA687B6" w14:textId="18629911" w:rsidR="00110BEE" w:rsidRPr="00566309" w:rsidRDefault="00110BEE" w:rsidP="009814E8">
      <w:pPr>
        <w:spacing w:line="240" w:lineRule="atLeast"/>
        <w:ind w:left="540"/>
        <w:jc w:val="both"/>
        <w:rPr>
          <w:rFonts w:cs="Times New Roman"/>
          <w:szCs w:val="22"/>
        </w:rPr>
      </w:pPr>
      <w:r w:rsidRPr="00EC65EE">
        <w:rPr>
          <w:szCs w:val="22"/>
        </w:rPr>
        <w:t>As at 31 December 202</w:t>
      </w:r>
      <w:r w:rsidR="00170357">
        <w:rPr>
          <w:szCs w:val="22"/>
        </w:rPr>
        <w:t>3</w:t>
      </w:r>
      <w:r w:rsidRPr="00EC65EE">
        <w:rPr>
          <w:szCs w:val="22"/>
        </w:rPr>
        <w:t>,</w:t>
      </w:r>
      <w:r w:rsidR="00342009" w:rsidRPr="00EC65EE">
        <w:rPr>
          <w:szCs w:val="22"/>
        </w:rPr>
        <w:t xml:space="preserve"> the Bank has allocated a legal reserve amounted to</w:t>
      </w:r>
      <w:r w:rsidR="002B3DBF" w:rsidRPr="00EC65EE">
        <w:rPr>
          <w:szCs w:val="22"/>
        </w:rPr>
        <w:t xml:space="preserve"> B</w:t>
      </w:r>
      <w:r w:rsidR="00375461" w:rsidRPr="00EC65EE">
        <w:rPr>
          <w:szCs w:val="22"/>
        </w:rPr>
        <w:t xml:space="preserve">aht </w:t>
      </w:r>
      <w:r w:rsidR="0048774F">
        <w:rPr>
          <w:szCs w:val="22"/>
        </w:rPr>
        <w:t>179.6</w:t>
      </w:r>
      <w:r w:rsidR="0048774F" w:rsidRPr="00EC65EE">
        <w:rPr>
          <w:szCs w:val="22"/>
        </w:rPr>
        <w:t xml:space="preserve"> </w:t>
      </w:r>
      <w:r w:rsidR="00F86D01" w:rsidRPr="00EC65EE">
        <w:rPr>
          <w:szCs w:val="22"/>
        </w:rPr>
        <w:t xml:space="preserve">million </w:t>
      </w:r>
      <w:r w:rsidR="00F92160">
        <w:rPr>
          <w:szCs w:val="22"/>
        </w:rPr>
        <w:br/>
      </w:r>
      <w:r w:rsidR="00F86D01" w:rsidRPr="00360B85">
        <w:rPr>
          <w:i/>
          <w:iCs/>
          <w:szCs w:val="22"/>
        </w:rPr>
        <w:t>(</w:t>
      </w:r>
      <w:r w:rsidR="00F92160" w:rsidRPr="00360B85">
        <w:rPr>
          <w:i/>
          <w:iCs/>
          <w:szCs w:val="22"/>
          <w:lang w:val="en-US" w:bidi="th-TH"/>
        </w:rPr>
        <w:t>202</w:t>
      </w:r>
      <w:r w:rsidR="00170357">
        <w:rPr>
          <w:i/>
          <w:iCs/>
          <w:szCs w:val="22"/>
          <w:lang w:val="en-US" w:bidi="th-TH"/>
        </w:rPr>
        <w:t>2</w:t>
      </w:r>
      <w:r w:rsidR="00F86D01" w:rsidRPr="00360B85">
        <w:rPr>
          <w:i/>
          <w:iCs/>
          <w:szCs w:val="22"/>
        </w:rPr>
        <w:t xml:space="preserve">: </w:t>
      </w:r>
      <w:r w:rsidR="00170357">
        <w:rPr>
          <w:i/>
          <w:iCs/>
          <w:szCs w:val="22"/>
        </w:rPr>
        <w:t>120.4</w:t>
      </w:r>
      <w:r w:rsidR="00375461" w:rsidRPr="00360B85">
        <w:rPr>
          <w:i/>
          <w:iCs/>
          <w:szCs w:val="22"/>
        </w:rPr>
        <w:t xml:space="preserve"> million</w:t>
      </w:r>
      <w:r w:rsidR="0000198D" w:rsidRPr="00360B85">
        <w:rPr>
          <w:i/>
          <w:iCs/>
          <w:szCs w:val="22"/>
        </w:rPr>
        <w:t>)</w:t>
      </w:r>
      <w:r w:rsidR="00F86D01" w:rsidRPr="00EC65EE">
        <w:rPr>
          <w:szCs w:val="22"/>
        </w:rPr>
        <w:t xml:space="preserve"> </w:t>
      </w:r>
      <w:r w:rsidR="00566309" w:rsidRPr="00EC65EE">
        <w:rPr>
          <w:szCs w:val="22"/>
          <w:lang w:bidi="th-TH"/>
        </w:rPr>
        <w:t>from unappropriated retained earnings.</w:t>
      </w:r>
    </w:p>
    <w:p w14:paraId="6D861098" w14:textId="17056CF2" w:rsidR="00957929" w:rsidRPr="00EC65EE" w:rsidRDefault="00957929" w:rsidP="00EC65EE">
      <w:pPr>
        <w:spacing w:line="240" w:lineRule="atLeast"/>
        <w:ind w:left="540"/>
        <w:jc w:val="both"/>
        <w:rPr>
          <w:rFonts w:cs="Times New Roman"/>
          <w:szCs w:val="22"/>
          <w:lang w:bidi="th-TH"/>
        </w:rPr>
      </w:pPr>
    </w:p>
    <w:p w14:paraId="187D05C9" w14:textId="77777777" w:rsidR="009630F1" w:rsidRDefault="009630F1">
      <w:pPr>
        <w:rPr>
          <w:rFonts w:cs="Times New Roman"/>
          <w:b/>
          <w:bCs/>
          <w:i/>
          <w:iCs/>
          <w:szCs w:val="22"/>
        </w:rPr>
      </w:pPr>
      <w:r>
        <w:rPr>
          <w:rFonts w:cs="Times New Roman"/>
          <w:b/>
          <w:bCs/>
          <w:i/>
          <w:iCs/>
          <w:szCs w:val="22"/>
        </w:rPr>
        <w:br w:type="page"/>
      </w:r>
    </w:p>
    <w:p w14:paraId="4B379672" w14:textId="1007DB84" w:rsidR="00AA1098" w:rsidRPr="0012708E" w:rsidRDefault="00AA1098" w:rsidP="009814E8">
      <w:pPr>
        <w:spacing w:line="240" w:lineRule="atLeast"/>
        <w:ind w:left="540"/>
        <w:jc w:val="both"/>
        <w:rPr>
          <w:rFonts w:cs="Times New Roman"/>
          <w:szCs w:val="22"/>
        </w:rPr>
      </w:pPr>
      <w:r w:rsidRPr="0012708E">
        <w:rPr>
          <w:rFonts w:cs="Times New Roman"/>
          <w:b/>
          <w:bCs/>
          <w:i/>
          <w:iCs/>
          <w:szCs w:val="22"/>
        </w:rPr>
        <w:lastRenderedPageBreak/>
        <w:t>Other components of equity</w:t>
      </w:r>
    </w:p>
    <w:p w14:paraId="2E937DBD" w14:textId="04727FBE" w:rsidR="00AA1098" w:rsidRPr="00B307D0" w:rsidRDefault="00AA1098" w:rsidP="00EC65EE">
      <w:pPr>
        <w:spacing w:line="240" w:lineRule="atLeast"/>
        <w:ind w:left="540"/>
        <w:jc w:val="both"/>
        <w:rPr>
          <w:rFonts w:cs="Times New Roman"/>
          <w:szCs w:val="22"/>
        </w:rPr>
      </w:pPr>
    </w:p>
    <w:p w14:paraId="379B4DE4" w14:textId="34B4853F" w:rsidR="00AF319E" w:rsidRPr="0012708E" w:rsidRDefault="00AF319E" w:rsidP="00AF319E">
      <w:pPr>
        <w:keepNext/>
        <w:keepLines/>
        <w:spacing w:line="240" w:lineRule="atLeast"/>
        <w:ind w:left="540" w:hanging="540"/>
        <w:outlineLvl w:val="0"/>
        <w:rPr>
          <w:rFonts w:cs="Times New Roman"/>
          <w:b/>
          <w:bCs/>
          <w:szCs w:val="22"/>
        </w:rPr>
      </w:pPr>
      <w:r w:rsidRPr="0012708E">
        <w:rPr>
          <w:rFonts w:cs="Times New Roman"/>
          <w:i/>
          <w:iCs/>
          <w:szCs w:val="22"/>
        </w:rPr>
        <w:tab/>
      </w:r>
      <w:r w:rsidRPr="0012708E">
        <w:rPr>
          <w:rFonts w:cs="Times New Roman"/>
          <w:b/>
          <w:bCs/>
          <w:szCs w:val="22"/>
        </w:rPr>
        <w:t>Reserve for share-based payment</w:t>
      </w:r>
    </w:p>
    <w:p w14:paraId="23B18A7B" w14:textId="6B1C6083" w:rsidR="00AF319E" w:rsidRPr="00EC65EE" w:rsidRDefault="00AF319E" w:rsidP="00EC65EE">
      <w:pPr>
        <w:spacing w:line="240" w:lineRule="atLeast"/>
        <w:ind w:left="540"/>
        <w:jc w:val="both"/>
        <w:rPr>
          <w:rFonts w:cs="Times New Roman"/>
          <w:szCs w:val="22"/>
        </w:rPr>
      </w:pPr>
    </w:p>
    <w:p w14:paraId="3AAF792D" w14:textId="0C688939" w:rsidR="00AF319E" w:rsidRPr="0012708E" w:rsidRDefault="00AF319E" w:rsidP="00FE6E16">
      <w:pPr>
        <w:keepNext/>
        <w:keepLines/>
        <w:spacing w:line="240" w:lineRule="atLeast"/>
        <w:ind w:left="540" w:hanging="540"/>
        <w:jc w:val="thaiDistribute"/>
        <w:outlineLvl w:val="0"/>
        <w:rPr>
          <w:rFonts w:cs="Times New Roman"/>
          <w:szCs w:val="22"/>
        </w:rPr>
      </w:pPr>
      <w:r w:rsidRPr="0012708E">
        <w:rPr>
          <w:rFonts w:cs="Times New Roman"/>
          <w:b/>
          <w:bCs/>
          <w:szCs w:val="22"/>
        </w:rPr>
        <w:tab/>
      </w:r>
      <w:r w:rsidRPr="0012708E">
        <w:rPr>
          <w:rFonts w:cs="Times New Roman"/>
          <w:szCs w:val="22"/>
        </w:rPr>
        <w:t>Reserve for share-based payment within equity comprises the fair value of services</w:t>
      </w:r>
      <w:r w:rsidR="00FE6E16" w:rsidRPr="0012708E">
        <w:rPr>
          <w:rFonts w:cs="Times New Roman"/>
          <w:szCs w:val="22"/>
        </w:rPr>
        <w:t xml:space="preserve"> </w:t>
      </w:r>
      <w:r w:rsidRPr="0012708E">
        <w:rPr>
          <w:rFonts w:cs="Times New Roman"/>
          <w:szCs w:val="22"/>
        </w:rPr>
        <w:t>received from equity-settled share-based payment transactions.</w:t>
      </w:r>
    </w:p>
    <w:p w14:paraId="360D93C3" w14:textId="143E9E56" w:rsidR="00AF319E" w:rsidRPr="00B307D0" w:rsidRDefault="00AF319E" w:rsidP="00C131F4">
      <w:pPr>
        <w:keepNext/>
        <w:keepLines/>
        <w:spacing w:line="240" w:lineRule="atLeast"/>
        <w:ind w:left="547" w:hanging="7"/>
        <w:outlineLvl w:val="0"/>
        <w:rPr>
          <w:rFonts w:cs="Times New Roman"/>
          <w:szCs w:val="22"/>
        </w:rPr>
      </w:pPr>
    </w:p>
    <w:p w14:paraId="4A432A03" w14:textId="6E196FFF" w:rsidR="00C131F4" w:rsidRPr="0012708E" w:rsidRDefault="00C131F4" w:rsidP="00360B85">
      <w:pPr>
        <w:ind w:left="540"/>
        <w:jc w:val="both"/>
        <w:rPr>
          <w:rFonts w:cs="Times New Roman"/>
          <w:b/>
          <w:bCs/>
          <w:szCs w:val="22"/>
        </w:rPr>
      </w:pPr>
      <w:r w:rsidRPr="0012708E">
        <w:rPr>
          <w:rFonts w:cs="Times New Roman"/>
          <w:b/>
          <w:bCs/>
          <w:szCs w:val="22"/>
        </w:rPr>
        <w:t xml:space="preserve">Fair value </w:t>
      </w:r>
      <w:r w:rsidRPr="0012708E">
        <w:rPr>
          <w:rFonts w:cs="Times New Roman"/>
          <w:b/>
          <w:bCs/>
          <w:spacing w:val="-2"/>
          <w:szCs w:val="22"/>
        </w:rPr>
        <w:t xml:space="preserve">changes in </w:t>
      </w:r>
      <w:r w:rsidR="004C52DC" w:rsidRPr="0012708E">
        <w:rPr>
          <w:rFonts w:cs="Times New Roman"/>
          <w:b/>
          <w:bCs/>
          <w:spacing w:val="-2"/>
          <w:szCs w:val="22"/>
        </w:rPr>
        <w:t xml:space="preserve">investments in debt instruments </w:t>
      </w:r>
      <w:r w:rsidRPr="0012708E">
        <w:rPr>
          <w:rFonts w:cs="Times New Roman"/>
          <w:b/>
          <w:bCs/>
          <w:spacing w:val="-2"/>
          <w:szCs w:val="22"/>
        </w:rPr>
        <w:t>measured at FVOCI and equity</w:t>
      </w:r>
      <w:r w:rsidR="002B19C1" w:rsidRPr="0012708E">
        <w:rPr>
          <w:rFonts w:cs="Times New Roman"/>
          <w:b/>
          <w:bCs/>
          <w:spacing w:val="-2"/>
          <w:szCs w:val="22"/>
        </w:rPr>
        <w:t xml:space="preserve"> </w:t>
      </w:r>
      <w:r w:rsidRPr="0012708E">
        <w:rPr>
          <w:rFonts w:cs="Times New Roman"/>
          <w:b/>
          <w:bCs/>
          <w:spacing w:val="-2"/>
          <w:szCs w:val="22"/>
        </w:rPr>
        <w:t>instruments de</w:t>
      </w:r>
      <w:r w:rsidRPr="0012708E">
        <w:rPr>
          <w:rFonts w:cs="Times New Roman"/>
          <w:b/>
          <w:bCs/>
          <w:szCs w:val="22"/>
        </w:rPr>
        <w:t>signated at F</w:t>
      </w:r>
      <w:r w:rsidR="004C52DC" w:rsidRPr="0012708E">
        <w:rPr>
          <w:rFonts w:cs="Times New Roman"/>
          <w:b/>
          <w:bCs/>
          <w:szCs w:val="22"/>
        </w:rPr>
        <w:t>VOCI</w:t>
      </w:r>
      <w:r w:rsidRPr="0012708E">
        <w:rPr>
          <w:rFonts w:cs="Times New Roman"/>
          <w:b/>
          <w:bCs/>
          <w:szCs w:val="22"/>
        </w:rPr>
        <w:t xml:space="preserve"> </w:t>
      </w:r>
    </w:p>
    <w:p w14:paraId="6A0A6CFC" w14:textId="2D03FAF5" w:rsidR="00C131F4" w:rsidRPr="00B307D0" w:rsidRDefault="00C131F4" w:rsidP="003F7378">
      <w:pPr>
        <w:tabs>
          <w:tab w:val="left" w:pos="540"/>
          <w:tab w:val="left" w:pos="1170"/>
          <w:tab w:val="right" w:pos="9360"/>
        </w:tabs>
        <w:spacing w:line="240" w:lineRule="atLeast"/>
        <w:ind w:left="540" w:right="9"/>
        <w:jc w:val="both"/>
        <w:rPr>
          <w:rFonts w:cs="Times New Roman"/>
          <w:szCs w:val="22"/>
          <w:shd w:val="clear" w:color="auto" w:fill="FFFFFF"/>
        </w:rPr>
      </w:pPr>
      <w:bookmarkStart w:id="10" w:name="_Hlk58418002"/>
    </w:p>
    <w:p w14:paraId="4BDD4CFD" w14:textId="1D74B3CB" w:rsidR="00B66A2A" w:rsidRPr="0012708E" w:rsidRDefault="00C131F4" w:rsidP="00F3534A">
      <w:pPr>
        <w:tabs>
          <w:tab w:val="left" w:pos="540"/>
          <w:tab w:val="left" w:pos="1170"/>
          <w:tab w:val="right" w:pos="9360"/>
        </w:tabs>
        <w:spacing w:line="240" w:lineRule="atLeast"/>
        <w:ind w:left="540" w:right="9"/>
        <w:jc w:val="both"/>
        <w:rPr>
          <w:rFonts w:cs="Times New Roman"/>
          <w:b/>
          <w:iCs/>
          <w:sz w:val="24"/>
          <w:szCs w:val="24"/>
        </w:rPr>
      </w:pPr>
      <w:r w:rsidRPr="0012708E">
        <w:rPr>
          <w:rFonts w:cs="Times New Roman"/>
          <w:szCs w:val="22"/>
          <w:shd w:val="clear" w:color="auto" w:fill="FFFFFF"/>
        </w:rPr>
        <w:t>The fair value changes in investments in</w:t>
      </w:r>
      <w:r w:rsidR="004C52DC" w:rsidRPr="0012708E">
        <w:rPr>
          <w:rFonts w:cs="Times New Roman"/>
          <w:szCs w:val="22"/>
          <w:shd w:val="clear" w:color="auto" w:fill="FFFFFF"/>
        </w:rPr>
        <w:t xml:space="preserve"> </w:t>
      </w:r>
      <w:r w:rsidRPr="0012708E">
        <w:rPr>
          <w:rFonts w:cs="Times New Roman"/>
          <w:szCs w:val="22"/>
          <w:shd w:val="clear" w:color="auto" w:fill="FFFFFF"/>
        </w:rPr>
        <w:t xml:space="preserve">debt instruments </w:t>
      </w:r>
      <w:r w:rsidR="004C52DC" w:rsidRPr="0012708E">
        <w:rPr>
          <w:rFonts w:cs="Times New Roman"/>
          <w:szCs w:val="22"/>
          <w:shd w:val="clear" w:color="auto" w:fill="FFFFFF"/>
        </w:rPr>
        <w:t xml:space="preserve">measured at FVOCI </w:t>
      </w:r>
      <w:r w:rsidRPr="0012708E">
        <w:rPr>
          <w:rFonts w:cs="Times New Roman"/>
          <w:szCs w:val="22"/>
          <w:shd w:val="clear" w:color="auto" w:fill="FFFFFF"/>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within equity comprises the cumulative net change in the fair value of investments in debt instruments measured at FVOCI </w:t>
      </w:r>
      <w:r w:rsidR="004C52DC" w:rsidRPr="0012708E">
        <w:rPr>
          <w:rFonts w:cs="Times New Roman"/>
          <w:szCs w:val="22"/>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and the allowance for ECL for debt instruments measured at FVOCI until the investments are derecogni</w:t>
      </w:r>
      <w:r w:rsidR="002B19C1" w:rsidRPr="0012708E">
        <w:rPr>
          <w:rFonts w:cs="Times New Roman"/>
          <w:szCs w:val="22"/>
        </w:rPr>
        <w:t>s</w:t>
      </w:r>
      <w:r w:rsidRPr="0012708E">
        <w:rPr>
          <w:rFonts w:cs="Times New Roman"/>
          <w:szCs w:val="22"/>
        </w:rPr>
        <w:t xml:space="preserve">ed or reclassified. </w:t>
      </w:r>
      <w:bookmarkEnd w:id="10"/>
    </w:p>
    <w:p w14:paraId="7D525DB1" w14:textId="7B078DFB" w:rsidR="00A73184" w:rsidRDefault="00A73184" w:rsidP="00EC65EE">
      <w:pPr>
        <w:tabs>
          <w:tab w:val="left" w:pos="540"/>
          <w:tab w:val="left" w:pos="1170"/>
          <w:tab w:val="right" w:pos="9360"/>
        </w:tabs>
        <w:spacing w:line="240" w:lineRule="atLeast"/>
        <w:ind w:left="540" w:right="9"/>
        <w:jc w:val="both"/>
        <w:rPr>
          <w:rFonts w:cs="Times New Roman"/>
          <w:szCs w:val="22"/>
          <w:shd w:val="clear" w:color="auto" w:fill="FFFFFF"/>
        </w:rPr>
      </w:pPr>
    </w:p>
    <w:p w14:paraId="30A79AFD" w14:textId="77777777" w:rsidR="00A5569B" w:rsidRPr="007423CA" w:rsidRDefault="00A5569B" w:rsidP="00A5569B">
      <w:pPr>
        <w:ind w:left="540"/>
        <w:jc w:val="both"/>
        <w:rPr>
          <w:rFonts w:cstheme="minorBidi"/>
          <w:b/>
          <w:iCs/>
          <w:sz w:val="24"/>
          <w:szCs w:val="28"/>
          <w:lang w:val="en-US" w:bidi="th-TH"/>
        </w:rPr>
      </w:pPr>
      <w:r w:rsidRPr="00BD240B">
        <w:rPr>
          <w:rFonts w:cs="Times New Roman"/>
          <w:b/>
          <w:bCs/>
          <w:szCs w:val="22"/>
        </w:rPr>
        <w:t>Fair</w:t>
      </w:r>
      <w:r>
        <w:rPr>
          <w:rFonts w:cstheme="minorBidi" w:hint="cs"/>
          <w:b/>
          <w:bCs/>
          <w:szCs w:val="28"/>
          <w:cs/>
          <w:lang w:bidi="th-TH"/>
        </w:rPr>
        <w:t xml:space="preserve"> </w:t>
      </w:r>
      <w:r w:rsidRPr="00BD240B">
        <w:rPr>
          <w:rFonts w:cs="Times New Roman"/>
          <w:b/>
          <w:bCs/>
          <w:szCs w:val="22"/>
        </w:rPr>
        <w:t>value changes in hedging instruments</w:t>
      </w:r>
      <w:r>
        <w:rPr>
          <w:rFonts w:cstheme="minorBidi" w:hint="cs"/>
          <w:b/>
          <w:bCs/>
          <w:szCs w:val="28"/>
          <w:cs/>
          <w:lang w:bidi="th-TH"/>
        </w:rPr>
        <w:t xml:space="preserve"> </w:t>
      </w:r>
      <w:r>
        <w:rPr>
          <w:rFonts w:cstheme="minorBidi"/>
          <w:b/>
          <w:bCs/>
          <w:szCs w:val="28"/>
          <w:lang w:val="en-US" w:bidi="th-TH"/>
        </w:rPr>
        <w:t>used in cash flow hedge</w:t>
      </w:r>
    </w:p>
    <w:p w14:paraId="28F1BA8C" w14:textId="77777777" w:rsidR="00A5569B" w:rsidRPr="0093239C" w:rsidRDefault="00A5569B" w:rsidP="00A5569B">
      <w:pPr>
        <w:tabs>
          <w:tab w:val="left" w:pos="540"/>
          <w:tab w:val="left" w:pos="1170"/>
          <w:tab w:val="right" w:pos="9360"/>
        </w:tabs>
        <w:spacing w:line="240" w:lineRule="atLeast"/>
        <w:ind w:left="540" w:right="9"/>
        <w:jc w:val="both"/>
        <w:rPr>
          <w:rFonts w:cs="Times New Roman"/>
          <w:b/>
          <w:iCs/>
          <w:szCs w:val="22"/>
          <w:lang w:val="en-US"/>
        </w:rPr>
      </w:pPr>
    </w:p>
    <w:p w14:paraId="5C8E5025" w14:textId="77777777" w:rsidR="00A5569B" w:rsidRDefault="00A5569B" w:rsidP="00A5569B">
      <w:pPr>
        <w:tabs>
          <w:tab w:val="left" w:pos="540"/>
          <w:tab w:val="left" w:pos="1170"/>
          <w:tab w:val="right" w:pos="9360"/>
        </w:tabs>
        <w:ind w:left="547" w:right="14"/>
        <w:jc w:val="both"/>
        <w:rPr>
          <w:rFonts w:cs="Times New Roman"/>
          <w:b/>
          <w:iCs/>
          <w:sz w:val="24"/>
          <w:szCs w:val="24"/>
          <w:lang w:val="en-US"/>
        </w:rPr>
      </w:pPr>
      <w:r>
        <w:rPr>
          <w:rFonts w:cs="Times New Roman"/>
          <w:szCs w:val="22"/>
        </w:rPr>
        <w:t>The fair value changes in hedging instrument</w:t>
      </w:r>
      <w:r>
        <w:rPr>
          <w:rFonts w:cstheme="minorBidi" w:hint="cs"/>
          <w:szCs w:val="28"/>
          <w:cs/>
          <w:lang w:bidi="th-TH"/>
        </w:rPr>
        <w:t xml:space="preserve"> </w:t>
      </w:r>
      <w:r>
        <w:rPr>
          <w:szCs w:val="28"/>
          <w:lang w:val="en-US" w:bidi="th-TH"/>
        </w:rPr>
        <w:t>used in cash flow hedge</w:t>
      </w:r>
      <w:r>
        <w:rPr>
          <w:rFonts w:cs="Times New Roman"/>
          <w:szCs w:val="22"/>
        </w:rPr>
        <w:t xml:space="preserve"> comprise the effective portion of the cumulative net change in the fair value of hedging instrument used in cash flow hedge pending subsequent recognition in profit or loss.</w:t>
      </w:r>
    </w:p>
    <w:p w14:paraId="6EC5BBA0" w14:textId="32BBD7F2" w:rsidR="00170357" w:rsidRDefault="00170357" w:rsidP="00A5569B">
      <w:pPr>
        <w:tabs>
          <w:tab w:val="left" w:pos="540"/>
          <w:tab w:val="left" w:pos="1170"/>
          <w:tab w:val="right" w:pos="9360"/>
        </w:tabs>
        <w:spacing w:line="240" w:lineRule="atLeast"/>
        <w:ind w:right="9"/>
        <w:jc w:val="both"/>
        <w:rPr>
          <w:rFonts w:cs="Times New Roman"/>
          <w:szCs w:val="22"/>
          <w:shd w:val="clear" w:color="auto" w:fill="FFFFFF"/>
        </w:rPr>
      </w:pPr>
    </w:p>
    <w:p w14:paraId="2969BF7D" w14:textId="06C7715E" w:rsidR="00B3056F" w:rsidRPr="0012708E" w:rsidRDefault="00B42D85" w:rsidP="009814E8">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197C40">
        <w:rPr>
          <w:rFonts w:cs="Times New Roman"/>
          <w:i w:val="0"/>
          <w:iCs/>
          <w:szCs w:val="24"/>
        </w:rPr>
        <w:t>1</w:t>
      </w:r>
      <w:r w:rsidR="0024357E" w:rsidRPr="0012708E">
        <w:rPr>
          <w:rFonts w:cs="Times New Roman"/>
          <w:i w:val="0"/>
          <w:iCs/>
          <w:szCs w:val="24"/>
        </w:rPr>
        <w:tab/>
      </w:r>
      <w:r w:rsidR="007F5238" w:rsidRPr="0012708E">
        <w:rPr>
          <w:rFonts w:cs="Times New Roman"/>
          <w:i w:val="0"/>
          <w:iCs/>
          <w:szCs w:val="24"/>
        </w:rPr>
        <w:t>Assets pledged as collateral</w:t>
      </w:r>
      <w:r w:rsidR="00B04F97" w:rsidRPr="0012708E">
        <w:rPr>
          <w:rFonts w:cs="Times New Roman"/>
          <w:i w:val="0"/>
          <w:iCs/>
          <w:szCs w:val="24"/>
        </w:rPr>
        <w:t xml:space="preserve"> and under restriction</w:t>
      </w:r>
    </w:p>
    <w:p w14:paraId="2FC610BC" w14:textId="23E0C346" w:rsidR="0002091F" w:rsidRPr="00B307D0"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80" w:type="dxa"/>
        <w:tblInd w:w="450" w:type="dxa"/>
        <w:tblLayout w:type="fixed"/>
        <w:tblLook w:val="00A0" w:firstRow="1" w:lastRow="0" w:firstColumn="1" w:lastColumn="0" w:noHBand="0" w:noVBand="0"/>
      </w:tblPr>
      <w:tblGrid>
        <w:gridCol w:w="5670"/>
        <w:gridCol w:w="270"/>
        <w:gridCol w:w="1530"/>
        <w:gridCol w:w="243"/>
        <w:gridCol w:w="27"/>
        <w:gridCol w:w="1440"/>
      </w:tblGrid>
      <w:tr w:rsidR="00E41F71" w:rsidRPr="00880EEB" w14:paraId="2F5D8166" w14:textId="77777777" w:rsidTr="00EC65EE">
        <w:tc>
          <w:tcPr>
            <w:tcW w:w="5670" w:type="dxa"/>
          </w:tcPr>
          <w:p w14:paraId="5C7CBE28" w14:textId="77777777" w:rsidR="00E41F71" w:rsidRPr="00880EEB" w:rsidRDefault="00E41F71" w:rsidP="009814E8">
            <w:pPr>
              <w:spacing w:line="240" w:lineRule="atLeast"/>
              <w:ind w:left="180" w:hanging="180"/>
              <w:rPr>
                <w:rFonts w:cs="Times New Roman"/>
                <w:b/>
                <w:bCs/>
                <w:szCs w:val="22"/>
                <w:lang w:bidi="th-TH"/>
              </w:rPr>
            </w:pPr>
          </w:p>
        </w:tc>
        <w:tc>
          <w:tcPr>
            <w:tcW w:w="270" w:type="dxa"/>
          </w:tcPr>
          <w:p w14:paraId="3897F7C6" w14:textId="77777777" w:rsidR="00E41F71" w:rsidRPr="00880EEB" w:rsidRDefault="00E41F71" w:rsidP="009814E8">
            <w:pPr>
              <w:spacing w:line="240" w:lineRule="atLeast"/>
              <w:ind w:left="180" w:hanging="180"/>
              <w:jc w:val="center"/>
              <w:rPr>
                <w:rFonts w:cs="Times New Roman"/>
                <w:szCs w:val="22"/>
                <w:shd w:val="clear" w:color="auto" w:fill="FFFFFF"/>
              </w:rPr>
            </w:pPr>
          </w:p>
        </w:tc>
        <w:tc>
          <w:tcPr>
            <w:tcW w:w="3240" w:type="dxa"/>
            <w:gridSpan w:val="4"/>
            <w:vAlign w:val="bottom"/>
          </w:tcPr>
          <w:p w14:paraId="39092858" w14:textId="77777777" w:rsidR="00E41F71" w:rsidRPr="00880EEB" w:rsidRDefault="00E41F71" w:rsidP="009814E8">
            <w:pPr>
              <w:spacing w:line="240" w:lineRule="atLeast"/>
              <w:ind w:left="-108" w:right="-108"/>
              <w:jc w:val="center"/>
              <w:rPr>
                <w:rFonts w:cs="Times New Roman"/>
                <w:szCs w:val="22"/>
              </w:rPr>
            </w:pPr>
            <w:r w:rsidRPr="00880EEB">
              <w:rPr>
                <w:rFonts w:cs="Times New Roman"/>
                <w:b/>
                <w:bCs/>
                <w:szCs w:val="22"/>
                <w:lang w:bidi="th-TH"/>
              </w:rPr>
              <w:t>Consolidated and the Bank</w:t>
            </w:r>
          </w:p>
        </w:tc>
      </w:tr>
      <w:tr w:rsidR="00676178" w:rsidRPr="00880EEB" w14:paraId="31CE1881" w14:textId="77777777" w:rsidTr="00EC65EE">
        <w:tc>
          <w:tcPr>
            <w:tcW w:w="5670" w:type="dxa"/>
          </w:tcPr>
          <w:p w14:paraId="7DEC17A2" w14:textId="77777777" w:rsidR="00676178" w:rsidRPr="00880EEB" w:rsidRDefault="00676178" w:rsidP="00676178">
            <w:pPr>
              <w:spacing w:line="240" w:lineRule="atLeast"/>
              <w:ind w:left="180" w:hanging="180"/>
              <w:rPr>
                <w:rFonts w:cs="Times New Roman"/>
                <w:b/>
                <w:bCs/>
                <w:szCs w:val="22"/>
                <w:lang w:bidi="th-TH"/>
              </w:rPr>
            </w:pPr>
          </w:p>
        </w:tc>
        <w:tc>
          <w:tcPr>
            <w:tcW w:w="270" w:type="dxa"/>
          </w:tcPr>
          <w:p w14:paraId="6553A0DA" w14:textId="77777777" w:rsidR="00676178" w:rsidRPr="00880EEB" w:rsidRDefault="00676178" w:rsidP="00676178">
            <w:pPr>
              <w:spacing w:line="240" w:lineRule="atLeast"/>
              <w:ind w:left="180" w:hanging="180"/>
              <w:jc w:val="center"/>
              <w:rPr>
                <w:rFonts w:cs="Times New Roman"/>
                <w:szCs w:val="22"/>
                <w:shd w:val="clear" w:color="auto" w:fill="FFFFFF"/>
              </w:rPr>
            </w:pPr>
          </w:p>
        </w:tc>
        <w:tc>
          <w:tcPr>
            <w:tcW w:w="1530" w:type="dxa"/>
            <w:vAlign w:val="bottom"/>
          </w:tcPr>
          <w:p w14:paraId="544EC6E7" w14:textId="0820202E" w:rsidR="00676178" w:rsidRPr="00880EEB" w:rsidRDefault="00170357" w:rsidP="00676178">
            <w:pPr>
              <w:spacing w:line="240" w:lineRule="atLeast"/>
              <w:ind w:left="-108" w:right="-108"/>
              <w:jc w:val="center"/>
              <w:rPr>
                <w:rFonts w:cs="Times New Roman"/>
                <w:szCs w:val="22"/>
              </w:rPr>
            </w:pPr>
            <w:r>
              <w:rPr>
                <w:rFonts w:cs="Times New Roman"/>
                <w:szCs w:val="22"/>
              </w:rPr>
              <w:t>2023</w:t>
            </w:r>
          </w:p>
        </w:tc>
        <w:tc>
          <w:tcPr>
            <w:tcW w:w="270" w:type="dxa"/>
            <w:gridSpan w:val="2"/>
            <w:vAlign w:val="bottom"/>
          </w:tcPr>
          <w:p w14:paraId="6D31617C" w14:textId="77777777" w:rsidR="00676178" w:rsidRPr="00880EEB" w:rsidRDefault="00676178" w:rsidP="00676178">
            <w:pPr>
              <w:spacing w:line="240" w:lineRule="atLeast"/>
              <w:ind w:left="-108" w:right="-108"/>
              <w:rPr>
                <w:rFonts w:cs="Times New Roman"/>
                <w:szCs w:val="22"/>
                <w:rtl/>
                <w:cs/>
              </w:rPr>
            </w:pPr>
          </w:p>
        </w:tc>
        <w:tc>
          <w:tcPr>
            <w:tcW w:w="1440" w:type="dxa"/>
            <w:vAlign w:val="bottom"/>
          </w:tcPr>
          <w:p w14:paraId="1A75BC86" w14:textId="46372A66" w:rsidR="00676178" w:rsidRPr="00880EEB" w:rsidRDefault="00170357" w:rsidP="00676178">
            <w:pPr>
              <w:spacing w:line="240" w:lineRule="atLeast"/>
              <w:ind w:left="-108" w:right="-108"/>
              <w:jc w:val="center"/>
              <w:rPr>
                <w:rFonts w:cs="Times New Roman"/>
                <w:szCs w:val="22"/>
              </w:rPr>
            </w:pPr>
            <w:r>
              <w:rPr>
                <w:rFonts w:cs="Times New Roman"/>
                <w:szCs w:val="22"/>
              </w:rPr>
              <w:t>2022</w:t>
            </w:r>
          </w:p>
        </w:tc>
      </w:tr>
      <w:tr w:rsidR="008929C9" w:rsidRPr="00880EEB" w14:paraId="25062255" w14:textId="77777777" w:rsidTr="00EC65EE">
        <w:tc>
          <w:tcPr>
            <w:tcW w:w="5670" w:type="dxa"/>
            <w:hideMark/>
          </w:tcPr>
          <w:p w14:paraId="583D367F" w14:textId="77777777" w:rsidR="008929C9" w:rsidRPr="00880EEB" w:rsidRDefault="008929C9" w:rsidP="009814E8">
            <w:pPr>
              <w:spacing w:line="240" w:lineRule="atLeast"/>
              <w:rPr>
                <w:rFonts w:cs="Times New Roman"/>
                <w:color w:val="000000"/>
                <w:szCs w:val="22"/>
              </w:rPr>
            </w:pPr>
          </w:p>
        </w:tc>
        <w:tc>
          <w:tcPr>
            <w:tcW w:w="270" w:type="dxa"/>
          </w:tcPr>
          <w:p w14:paraId="3F607902" w14:textId="77777777" w:rsidR="008929C9" w:rsidRPr="00880EEB" w:rsidRDefault="008929C9" w:rsidP="009814E8">
            <w:pPr>
              <w:spacing w:line="240" w:lineRule="atLeast"/>
              <w:jc w:val="center"/>
              <w:rPr>
                <w:rFonts w:cs="Times New Roman"/>
                <w:i/>
                <w:iCs/>
                <w:snapToGrid w:val="0"/>
                <w:szCs w:val="22"/>
                <w:lang w:eastAsia="th-TH" w:bidi="th-TH"/>
              </w:rPr>
            </w:pPr>
          </w:p>
        </w:tc>
        <w:tc>
          <w:tcPr>
            <w:tcW w:w="3240" w:type="dxa"/>
            <w:gridSpan w:val="4"/>
          </w:tcPr>
          <w:p w14:paraId="730F1784" w14:textId="77777777" w:rsidR="008929C9" w:rsidRPr="00880EEB" w:rsidRDefault="008929C9" w:rsidP="009814E8">
            <w:pPr>
              <w:spacing w:line="240" w:lineRule="atLeast"/>
              <w:jc w:val="center"/>
              <w:rPr>
                <w:rFonts w:cs="Times New Roman"/>
                <w:szCs w:val="22"/>
              </w:rPr>
            </w:pPr>
            <w:r w:rsidRPr="00880EEB">
              <w:rPr>
                <w:rFonts w:cs="Times New Roman"/>
                <w:i/>
                <w:iCs/>
                <w:snapToGrid w:val="0"/>
                <w:szCs w:val="22"/>
                <w:lang w:eastAsia="th-TH" w:bidi="th-TH"/>
              </w:rPr>
              <w:t>(in thousand Baht)</w:t>
            </w:r>
          </w:p>
        </w:tc>
      </w:tr>
      <w:tr w:rsidR="008929C9" w:rsidRPr="00880EEB" w14:paraId="267955DC" w14:textId="77777777" w:rsidTr="00EC65EE">
        <w:tc>
          <w:tcPr>
            <w:tcW w:w="5670" w:type="dxa"/>
            <w:hideMark/>
          </w:tcPr>
          <w:p w14:paraId="775FE89F" w14:textId="77777777" w:rsidR="008929C9" w:rsidRPr="00880EEB" w:rsidRDefault="008929C9" w:rsidP="009814E8">
            <w:pPr>
              <w:spacing w:line="240" w:lineRule="atLeast"/>
              <w:rPr>
                <w:rFonts w:cs="Times New Roman"/>
                <w:color w:val="000000"/>
                <w:szCs w:val="22"/>
              </w:rPr>
            </w:pPr>
            <w:r w:rsidRPr="00880EEB">
              <w:rPr>
                <w:rFonts w:cs="Times New Roman"/>
                <w:color w:val="000000"/>
                <w:szCs w:val="22"/>
              </w:rPr>
              <w:t>Investments in securities</w:t>
            </w:r>
          </w:p>
        </w:tc>
        <w:tc>
          <w:tcPr>
            <w:tcW w:w="270" w:type="dxa"/>
          </w:tcPr>
          <w:p w14:paraId="356C227C" w14:textId="77777777" w:rsidR="008929C9" w:rsidRPr="00880EEB" w:rsidRDefault="008929C9" w:rsidP="009814E8">
            <w:pPr>
              <w:spacing w:line="240" w:lineRule="atLeast"/>
              <w:jc w:val="right"/>
              <w:rPr>
                <w:rFonts w:cs="Times New Roman"/>
                <w:szCs w:val="22"/>
              </w:rPr>
            </w:pPr>
          </w:p>
        </w:tc>
        <w:tc>
          <w:tcPr>
            <w:tcW w:w="1530" w:type="dxa"/>
            <w:vAlign w:val="bottom"/>
            <w:hideMark/>
          </w:tcPr>
          <w:p w14:paraId="1073B94E" w14:textId="77777777" w:rsidR="008929C9" w:rsidRPr="00880EEB" w:rsidRDefault="008929C9" w:rsidP="009814E8">
            <w:pPr>
              <w:spacing w:line="240" w:lineRule="atLeast"/>
              <w:ind w:right="162"/>
              <w:jc w:val="right"/>
              <w:rPr>
                <w:rFonts w:cs="Times New Roman"/>
                <w:szCs w:val="22"/>
              </w:rPr>
            </w:pPr>
          </w:p>
        </w:tc>
        <w:tc>
          <w:tcPr>
            <w:tcW w:w="243" w:type="dxa"/>
            <w:vAlign w:val="bottom"/>
          </w:tcPr>
          <w:p w14:paraId="42989909" w14:textId="77777777" w:rsidR="008929C9" w:rsidRPr="00880EEB" w:rsidRDefault="008929C9" w:rsidP="009814E8">
            <w:pPr>
              <w:spacing w:line="240" w:lineRule="atLeast"/>
              <w:ind w:right="162"/>
              <w:jc w:val="right"/>
              <w:rPr>
                <w:rFonts w:cs="Times New Roman"/>
                <w:szCs w:val="22"/>
              </w:rPr>
            </w:pPr>
          </w:p>
        </w:tc>
        <w:tc>
          <w:tcPr>
            <w:tcW w:w="1467" w:type="dxa"/>
            <w:gridSpan w:val="2"/>
            <w:vAlign w:val="bottom"/>
            <w:hideMark/>
          </w:tcPr>
          <w:p w14:paraId="7333D4D8" w14:textId="77777777" w:rsidR="008929C9" w:rsidRPr="00880EEB" w:rsidRDefault="008929C9" w:rsidP="009814E8">
            <w:pPr>
              <w:spacing w:line="240" w:lineRule="atLeast"/>
              <w:ind w:right="162"/>
              <w:jc w:val="right"/>
              <w:rPr>
                <w:rFonts w:cs="Times New Roman"/>
                <w:szCs w:val="22"/>
              </w:rPr>
            </w:pPr>
          </w:p>
        </w:tc>
      </w:tr>
      <w:tr w:rsidR="00E21647" w:rsidRPr="00880EEB" w14:paraId="189F7A86" w14:textId="77777777" w:rsidTr="00EC65EE">
        <w:tc>
          <w:tcPr>
            <w:tcW w:w="5670" w:type="dxa"/>
            <w:hideMark/>
          </w:tcPr>
          <w:p w14:paraId="17DFA846" w14:textId="6DD2CC99" w:rsidR="00E21647" w:rsidRPr="00880EEB" w:rsidRDefault="00E21647" w:rsidP="00E21647">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 xml:space="preserve">Pledged as collateral for liquidity management </w:t>
            </w:r>
            <w:r w:rsidRPr="00880EEB">
              <w:rPr>
                <w:color w:val="000000"/>
                <w:szCs w:val="22"/>
                <w:vertAlign w:val="superscript"/>
              </w:rPr>
              <w:t>(1)</w:t>
            </w:r>
          </w:p>
        </w:tc>
        <w:tc>
          <w:tcPr>
            <w:tcW w:w="270" w:type="dxa"/>
          </w:tcPr>
          <w:p w14:paraId="7A47469D" w14:textId="77777777" w:rsidR="00E21647" w:rsidRPr="00880EEB" w:rsidRDefault="00E21647" w:rsidP="00E21647">
            <w:pPr>
              <w:spacing w:line="240" w:lineRule="atLeast"/>
              <w:jc w:val="right"/>
              <w:rPr>
                <w:rFonts w:cs="Times New Roman"/>
                <w:szCs w:val="22"/>
              </w:rPr>
            </w:pPr>
          </w:p>
        </w:tc>
        <w:tc>
          <w:tcPr>
            <w:tcW w:w="1530" w:type="dxa"/>
            <w:shd w:val="clear" w:color="auto" w:fill="auto"/>
            <w:vAlign w:val="bottom"/>
          </w:tcPr>
          <w:p w14:paraId="1B6CF64A" w14:textId="068A7493" w:rsidR="00E21647" w:rsidRPr="00E21647" w:rsidRDefault="00E21647" w:rsidP="00E21647">
            <w:pPr>
              <w:pStyle w:val="acctfourfigures"/>
              <w:tabs>
                <w:tab w:val="clear" w:pos="765"/>
                <w:tab w:val="decimal" w:pos="1242"/>
              </w:tabs>
              <w:spacing w:line="240" w:lineRule="atLeast"/>
              <w:ind w:left="-79" w:right="-54"/>
              <w:rPr>
                <w:rFonts w:cs="Times New Roman"/>
                <w:szCs w:val="22"/>
                <w:vertAlign w:val="superscript"/>
              </w:rPr>
            </w:pPr>
            <w:r w:rsidRPr="0093239C">
              <w:rPr>
                <w:rFonts w:cs="Times New Roman"/>
                <w:szCs w:val="22"/>
                <w:lang w:val="en-US" w:bidi="th-TH"/>
              </w:rPr>
              <w:t>1,391,892</w:t>
            </w:r>
            <w:r w:rsidRPr="0093239C">
              <w:rPr>
                <w:rFonts w:cs="Times New Roman"/>
                <w:szCs w:val="22"/>
                <w:vertAlign w:val="superscript"/>
                <w:lang w:val="en-US" w:bidi="th-TH"/>
              </w:rPr>
              <w:t>(2)</w:t>
            </w:r>
          </w:p>
        </w:tc>
        <w:tc>
          <w:tcPr>
            <w:tcW w:w="243" w:type="dxa"/>
            <w:vAlign w:val="bottom"/>
          </w:tcPr>
          <w:p w14:paraId="3E313519" w14:textId="77777777" w:rsidR="00E21647" w:rsidRPr="00146D5F" w:rsidRDefault="00E21647" w:rsidP="00E21647">
            <w:pPr>
              <w:spacing w:line="240" w:lineRule="atLeast"/>
              <w:ind w:right="162"/>
              <w:jc w:val="right"/>
              <w:rPr>
                <w:rFonts w:cs="Times New Roman"/>
                <w:szCs w:val="22"/>
              </w:rPr>
            </w:pPr>
          </w:p>
        </w:tc>
        <w:tc>
          <w:tcPr>
            <w:tcW w:w="1467" w:type="dxa"/>
            <w:gridSpan w:val="2"/>
            <w:vAlign w:val="bottom"/>
          </w:tcPr>
          <w:p w14:paraId="00CECD1D" w14:textId="025B1714" w:rsidR="00E21647" w:rsidRPr="00146D5F" w:rsidRDefault="00E21647" w:rsidP="00E21647">
            <w:pPr>
              <w:pStyle w:val="acctfourfigures"/>
              <w:tabs>
                <w:tab w:val="clear" w:pos="765"/>
                <w:tab w:val="decimal" w:pos="1087"/>
              </w:tabs>
              <w:spacing w:line="240" w:lineRule="atLeast"/>
              <w:ind w:left="-79" w:right="-469"/>
              <w:rPr>
                <w:rFonts w:cs="Times New Roman"/>
                <w:szCs w:val="22"/>
              </w:rPr>
            </w:pPr>
            <w:r w:rsidRPr="00EC65EE">
              <w:rPr>
                <w:rFonts w:cs="Times New Roman"/>
                <w:szCs w:val="22"/>
                <w:cs/>
                <w:lang w:val="en-US" w:bidi="th-TH"/>
              </w:rPr>
              <w:t>1</w:t>
            </w:r>
            <w:r w:rsidRPr="00EC65EE">
              <w:rPr>
                <w:rFonts w:cs="Times New Roman"/>
                <w:szCs w:val="22"/>
                <w:lang w:val="en-US" w:bidi="th-TH"/>
              </w:rPr>
              <w:t>,537,998</w:t>
            </w:r>
            <w:r w:rsidRPr="00EC65EE">
              <w:rPr>
                <w:rFonts w:cs="Times New Roman"/>
                <w:szCs w:val="22"/>
                <w:vertAlign w:val="superscript"/>
                <w:cs/>
                <w:lang w:val="en-US" w:bidi="th-TH"/>
              </w:rPr>
              <w:t>(2</w:t>
            </w:r>
            <w:r w:rsidRPr="00EC65EE">
              <w:rPr>
                <w:rFonts w:cs="Times New Roman"/>
                <w:szCs w:val="22"/>
                <w:vertAlign w:val="superscript"/>
                <w:lang w:val="en-US" w:bidi="th-TH"/>
              </w:rPr>
              <w:t>)</w:t>
            </w:r>
          </w:p>
        </w:tc>
      </w:tr>
      <w:tr w:rsidR="00E21647" w:rsidRPr="00880EEB" w14:paraId="19C6AB29" w14:textId="77777777" w:rsidTr="00EC65EE">
        <w:tc>
          <w:tcPr>
            <w:tcW w:w="5670" w:type="dxa"/>
          </w:tcPr>
          <w:p w14:paraId="392C27DF" w14:textId="77777777" w:rsidR="00E21647" w:rsidRPr="00880EEB" w:rsidRDefault="00E21647" w:rsidP="00E21647">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Pledged as other collaterals</w:t>
            </w:r>
          </w:p>
        </w:tc>
        <w:tc>
          <w:tcPr>
            <w:tcW w:w="270" w:type="dxa"/>
          </w:tcPr>
          <w:p w14:paraId="6E025609" w14:textId="77777777" w:rsidR="00E21647" w:rsidRPr="00880EEB" w:rsidRDefault="00E21647" w:rsidP="00E21647">
            <w:pPr>
              <w:spacing w:line="240" w:lineRule="atLeast"/>
              <w:jc w:val="right"/>
              <w:rPr>
                <w:rFonts w:cs="Times New Roman"/>
                <w:szCs w:val="22"/>
              </w:rPr>
            </w:pPr>
          </w:p>
        </w:tc>
        <w:tc>
          <w:tcPr>
            <w:tcW w:w="1530" w:type="dxa"/>
            <w:tcBorders>
              <w:bottom w:val="single" w:sz="4" w:space="0" w:color="auto"/>
            </w:tcBorders>
            <w:shd w:val="clear" w:color="auto" w:fill="auto"/>
            <w:vAlign w:val="bottom"/>
          </w:tcPr>
          <w:p w14:paraId="6AAB8C75" w14:textId="08A6DDFC" w:rsidR="00E21647" w:rsidRPr="00E21647" w:rsidRDefault="00E21647" w:rsidP="00E21647">
            <w:pPr>
              <w:pStyle w:val="acctfourfigures"/>
              <w:tabs>
                <w:tab w:val="clear" w:pos="765"/>
                <w:tab w:val="decimal" w:pos="1242"/>
              </w:tabs>
              <w:spacing w:line="240" w:lineRule="atLeast"/>
              <w:ind w:left="-79" w:right="-54"/>
              <w:rPr>
                <w:rFonts w:cs="Times New Roman"/>
                <w:szCs w:val="22"/>
              </w:rPr>
            </w:pPr>
            <w:r w:rsidRPr="0093239C">
              <w:rPr>
                <w:rFonts w:cs="Times New Roman"/>
                <w:szCs w:val="22"/>
                <w:lang w:val="en-US"/>
              </w:rPr>
              <w:t>-</w:t>
            </w:r>
          </w:p>
        </w:tc>
        <w:tc>
          <w:tcPr>
            <w:tcW w:w="243" w:type="dxa"/>
            <w:vAlign w:val="bottom"/>
          </w:tcPr>
          <w:p w14:paraId="523841A4" w14:textId="77777777" w:rsidR="00E21647" w:rsidRPr="00146D5F" w:rsidRDefault="00E21647" w:rsidP="00E21647">
            <w:pPr>
              <w:spacing w:line="240" w:lineRule="atLeast"/>
              <w:ind w:right="162"/>
              <w:jc w:val="right"/>
              <w:rPr>
                <w:rFonts w:cs="Times New Roman"/>
                <w:szCs w:val="22"/>
              </w:rPr>
            </w:pPr>
          </w:p>
        </w:tc>
        <w:tc>
          <w:tcPr>
            <w:tcW w:w="1467" w:type="dxa"/>
            <w:gridSpan w:val="2"/>
            <w:tcBorders>
              <w:bottom w:val="single" w:sz="4" w:space="0" w:color="auto"/>
            </w:tcBorders>
            <w:vAlign w:val="bottom"/>
          </w:tcPr>
          <w:p w14:paraId="533B01F3" w14:textId="07643CB8" w:rsidR="00E21647" w:rsidRPr="00146D5F" w:rsidRDefault="00E21647" w:rsidP="00E21647">
            <w:pPr>
              <w:pStyle w:val="acctfourfigures"/>
              <w:tabs>
                <w:tab w:val="clear" w:pos="765"/>
                <w:tab w:val="decimal" w:pos="1087"/>
              </w:tabs>
              <w:spacing w:line="240" w:lineRule="atLeast"/>
              <w:ind w:left="-79" w:right="-54"/>
              <w:rPr>
                <w:rFonts w:cs="Times New Roman"/>
                <w:szCs w:val="22"/>
              </w:rPr>
            </w:pPr>
            <w:r w:rsidRPr="00EC65EE">
              <w:rPr>
                <w:rFonts w:cs="Times New Roman"/>
                <w:szCs w:val="22"/>
                <w:lang w:val="en-US"/>
              </w:rPr>
              <w:t>50</w:t>
            </w:r>
          </w:p>
        </w:tc>
      </w:tr>
      <w:tr w:rsidR="00E21647" w:rsidRPr="00880EEB" w14:paraId="1FE5C8D2" w14:textId="77777777" w:rsidTr="00EC65EE">
        <w:tc>
          <w:tcPr>
            <w:tcW w:w="5670" w:type="dxa"/>
            <w:hideMark/>
          </w:tcPr>
          <w:p w14:paraId="75A0FC3D" w14:textId="77777777" w:rsidR="00E21647" w:rsidRPr="00880EEB" w:rsidRDefault="00E21647" w:rsidP="00E21647">
            <w:pPr>
              <w:spacing w:line="240" w:lineRule="atLeast"/>
              <w:rPr>
                <w:rFonts w:cs="Times New Roman"/>
                <w:b/>
                <w:bCs/>
                <w:color w:val="000000"/>
                <w:szCs w:val="22"/>
              </w:rPr>
            </w:pPr>
            <w:r w:rsidRPr="00880EEB">
              <w:rPr>
                <w:rFonts w:cs="Times New Roman"/>
                <w:b/>
                <w:bCs/>
                <w:color w:val="000000"/>
                <w:szCs w:val="22"/>
              </w:rPr>
              <w:t>Total</w:t>
            </w:r>
          </w:p>
        </w:tc>
        <w:tc>
          <w:tcPr>
            <w:tcW w:w="270" w:type="dxa"/>
          </w:tcPr>
          <w:p w14:paraId="3BF9A0C7" w14:textId="77777777" w:rsidR="00E21647" w:rsidRPr="00880EEB" w:rsidRDefault="00E21647" w:rsidP="00E21647">
            <w:pPr>
              <w:spacing w:line="240" w:lineRule="atLeast"/>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7299CC6E" w14:textId="049EB0F7" w:rsidR="00E21647" w:rsidRPr="00E21647" w:rsidRDefault="00E21647" w:rsidP="00E21647">
            <w:pPr>
              <w:pStyle w:val="acctfourfigures"/>
              <w:tabs>
                <w:tab w:val="clear" w:pos="765"/>
                <w:tab w:val="decimal" w:pos="1242"/>
              </w:tabs>
              <w:spacing w:line="240" w:lineRule="atLeast"/>
              <w:ind w:left="-79" w:right="-54"/>
              <w:rPr>
                <w:rFonts w:cs="Times New Roman"/>
                <w:b/>
                <w:bCs/>
                <w:szCs w:val="22"/>
              </w:rPr>
            </w:pPr>
            <w:r w:rsidRPr="0093239C">
              <w:rPr>
                <w:rFonts w:cs="Times New Roman"/>
                <w:b/>
                <w:bCs/>
                <w:szCs w:val="22"/>
              </w:rPr>
              <w:t>1,391,892</w:t>
            </w:r>
          </w:p>
        </w:tc>
        <w:tc>
          <w:tcPr>
            <w:tcW w:w="243" w:type="dxa"/>
            <w:vAlign w:val="bottom"/>
          </w:tcPr>
          <w:p w14:paraId="11448582" w14:textId="77777777" w:rsidR="00E21647" w:rsidRPr="00146D5F" w:rsidRDefault="00E21647" w:rsidP="00E21647">
            <w:pPr>
              <w:spacing w:line="240" w:lineRule="atLeast"/>
              <w:ind w:right="162"/>
              <w:jc w:val="right"/>
              <w:rPr>
                <w:rFonts w:cs="Times New Roman"/>
                <w:b/>
                <w:bCs/>
                <w:szCs w:val="22"/>
              </w:rPr>
            </w:pPr>
          </w:p>
        </w:tc>
        <w:tc>
          <w:tcPr>
            <w:tcW w:w="1467" w:type="dxa"/>
            <w:gridSpan w:val="2"/>
            <w:tcBorders>
              <w:top w:val="single" w:sz="4" w:space="0" w:color="auto"/>
              <w:bottom w:val="double" w:sz="4" w:space="0" w:color="auto"/>
            </w:tcBorders>
            <w:vAlign w:val="bottom"/>
          </w:tcPr>
          <w:p w14:paraId="0CC29549" w14:textId="03E7336F" w:rsidR="00E21647" w:rsidRPr="00146D5F" w:rsidRDefault="00E21647" w:rsidP="00E21647">
            <w:pPr>
              <w:pStyle w:val="acctfourfigures"/>
              <w:tabs>
                <w:tab w:val="clear" w:pos="765"/>
                <w:tab w:val="decimal" w:pos="1087"/>
              </w:tabs>
              <w:spacing w:line="240" w:lineRule="atLeast"/>
              <w:ind w:left="-79" w:right="-54"/>
              <w:rPr>
                <w:rFonts w:cs="Times New Roman"/>
                <w:b/>
                <w:bCs/>
                <w:szCs w:val="22"/>
              </w:rPr>
            </w:pPr>
            <w:r w:rsidRPr="00EC65EE">
              <w:rPr>
                <w:rFonts w:cs="Times New Roman"/>
                <w:b/>
                <w:bCs/>
                <w:szCs w:val="22"/>
              </w:rPr>
              <w:t>1,538,048</w:t>
            </w:r>
          </w:p>
        </w:tc>
      </w:tr>
    </w:tbl>
    <w:p w14:paraId="679E21CB" w14:textId="0CBB53E7" w:rsidR="00DD1D13" w:rsidRPr="0012708E" w:rsidRDefault="00DD1D13" w:rsidP="00AF319E">
      <w:pPr>
        <w:pStyle w:val="ListParagraph"/>
        <w:numPr>
          <w:ilvl w:val="0"/>
          <w:numId w:val="30"/>
        </w:numPr>
        <w:spacing w:before="120" w:line="220" w:lineRule="exact"/>
        <w:ind w:left="810" w:hanging="248"/>
        <w:jc w:val="both"/>
        <w:rPr>
          <w:sz w:val="18"/>
          <w:szCs w:val="18"/>
        </w:rPr>
      </w:pPr>
      <w:r w:rsidRPr="0012708E">
        <w:rPr>
          <w:sz w:val="18"/>
          <w:szCs w:val="18"/>
        </w:rPr>
        <w:t xml:space="preserve">The </w:t>
      </w:r>
      <w:r w:rsidR="00C131F4" w:rsidRPr="0012708E">
        <w:rPr>
          <w:sz w:val="18"/>
          <w:szCs w:val="18"/>
        </w:rPr>
        <w:t xml:space="preserve">Bank of Thailand </w:t>
      </w:r>
      <w:r w:rsidRPr="0012708E">
        <w:rPr>
          <w:sz w:val="18"/>
          <w:szCs w:val="18"/>
        </w:rPr>
        <w:t>require</w:t>
      </w:r>
      <w:r w:rsidR="004C52DC" w:rsidRPr="0012708E">
        <w:rPr>
          <w:sz w:val="18"/>
          <w:szCs w:val="18"/>
        </w:rPr>
        <w:t>s</w:t>
      </w:r>
      <w:r w:rsidRPr="0012708E">
        <w:rPr>
          <w:sz w:val="18"/>
          <w:szCs w:val="18"/>
        </w:rPr>
        <w:t xml:space="preserve"> </w:t>
      </w:r>
      <w:r w:rsidR="00C131F4" w:rsidRPr="0012708E">
        <w:rPr>
          <w:sz w:val="18"/>
          <w:szCs w:val="18"/>
        </w:rPr>
        <w:t xml:space="preserve">the Group </w:t>
      </w:r>
      <w:r w:rsidRPr="0012708E">
        <w:rPr>
          <w:sz w:val="18"/>
          <w:szCs w:val="18"/>
        </w:rPr>
        <w:t>to maintain the Securities Requirement for Settlement (SRS) and maintain the Intraday Liquidity Facility</w:t>
      </w:r>
      <w:r w:rsidR="004C52DC" w:rsidRPr="0012708E">
        <w:rPr>
          <w:sz w:val="18"/>
          <w:szCs w:val="18"/>
        </w:rPr>
        <w:t>.</w:t>
      </w:r>
    </w:p>
    <w:p w14:paraId="4D9DC381" w14:textId="4E682E4D" w:rsidR="00E21BEF" w:rsidRDefault="008E0E11" w:rsidP="00D943F3">
      <w:pPr>
        <w:pStyle w:val="ListParagraph"/>
        <w:numPr>
          <w:ilvl w:val="0"/>
          <w:numId w:val="30"/>
        </w:numPr>
        <w:spacing w:before="120" w:line="220" w:lineRule="exact"/>
        <w:ind w:left="810" w:hanging="248"/>
        <w:jc w:val="both"/>
        <w:rPr>
          <w:i/>
          <w:iCs/>
          <w:sz w:val="18"/>
          <w:szCs w:val="18"/>
        </w:rPr>
      </w:pPr>
      <w:r w:rsidRPr="0012708E">
        <w:rPr>
          <w:sz w:val="18"/>
          <w:szCs w:val="18"/>
        </w:rPr>
        <w:t xml:space="preserve">As at </w:t>
      </w:r>
      <w:r w:rsidR="009F0514">
        <w:rPr>
          <w:sz w:val="18"/>
          <w:szCs w:val="18"/>
        </w:rPr>
        <w:t>31 December</w:t>
      </w:r>
      <w:r w:rsidR="00B66A2A" w:rsidRPr="0012708E">
        <w:rPr>
          <w:sz w:val="18"/>
          <w:szCs w:val="18"/>
        </w:rPr>
        <w:t xml:space="preserve"> 202</w:t>
      </w:r>
      <w:r w:rsidR="00170357">
        <w:rPr>
          <w:sz w:val="18"/>
          <w:szCs w:val="18"/>
        </w:rPr>
        <w:t>3</w:t>
      </w:r>
      <w:r w:rsidRPr="0012708E">
        <w:rPr>
          <w:sz w:val="18"/>
          <w:szCs w:val="18"/>
        </w:rPr>
        <w:t xml:space="preserve">, </w:t>
      </w:r>
      <w:r w:rsidR="00C131F4" w:rsidRPr="0012708E">
        <w:rPr>
          <w:sz w:val="18"/>
          <w:szCs w:val="18"/>
        </w:rPr>
        <w:t>t</w:t>
      </w:r>
      <w:r w:rsidRPr="0012708E">
        <w:rPr>
          <w:sz w:val="18"/>
          <w:szCs w:val="18"/>
        </w:rPr>
        <w:t xml:space="preserve">he </w:t>
      </w:r>
      <w:r w:rsidR="00C131F4" w:rsidRPr="0012708E">
        <w:rPr>
          <w:sz w:val="18"/>
          <w:szCs w:val="18"/>
        </w:rPr>
        <w:t>Group</w:t>
      </w:r>
      <w:r w:rsidR="004C52DC" w:rsidRPr="0012708E">
        <w:rPr>
          <w:sz w:val="18"/>
          <w:szCs w:val="18"/>
        </w:rPr>
        <w:t>’s</w:t>
      </w:r>
      <w:r w:rsidRPr="0012708E">
        <w:rPr>
          <w:sz w:val="18"/>
          <w:szCs w:val="18"/>
        </w:rPr>
        <w:t xml:space="preserve"> </w:t>
      </w:r>
      <w:r w:rsidR="00282A10" w:rsidRPr="0012708E">
        <w:rPr>
          <w:sz w:val="18"/>
          <w:szCs w:val="18"/>
        </w:rPr>
        <w:t xml:space="preserve">minimum requirement </w:t>
      </w:r>
      <w:r w:rsidRPr="0012708E">
        <w:rPr>
          <w:sz w:val="18"/>
          <w:szCs w:val="18"/>
        </w:rPr>
        <w:t xml:space="preserve">to maintain the Securities Requirement for Settlement (SRS) and maintain the Intraday Liquidity Facility </w:t>
      </w:r>
      <w:r w:rsidR="00AF319E" w:rsidRPr="0012708E">
        <w:rPr>
          <w:sz w:val="18"/>
          <w:szCs w:val="18"/>
        </w:rPr>
        <w:t xml:space="preserve">was </w:t>
      </w:r>
      <w:r w:rsidRPr="0012708E">
        <w:rPr>
          <w:sz w:val="18"/>
          <w:szCs w:val="18"/>
        </w:rPr>
        <w:t>Baht</w:t>
      </w:r>
      <w:r w:rsidR="00713B6B" w:rsidRPr="0012708E">
        <w:rPr>
          <w:sz w:val="18"/>
          <w:szCs w:val="18"/>
        </w:rPr>
        <w:t xml:space="preserve"> </w:t>
      </w:r>
      <w:r w:rsidR="00E21647">
        <w:rPr>
          <w:rFonts w:cs="Angsana New"/>
          <w:sz w:val="18"/>
          <w:szCs w:val="22"/>
          <w:lang w:val="en-US" w:bidi="th-TH"/>
        </w:rPr>
        <w:t>875.5</w:t>
      </w:r>
      <w:r w:rsidR="00E21647" w:rsidRPr="0012708E">
        <w:rPr>
          <w:sz w:val="20"/>
          <w:cs/>
          <w:lang w:val="en-US" w:eastAsia="en-GB" w:bidi="th-TH"/>
        </w:rPr>
        <w:t xml:space="preserve"> </w:t>
      </w:r>
      <w:r w:rsidRPr="0012708E">
        <w:rPr>
          <w:sz w:val="18"/>
          <w:szCs w:val="18"/>
        </w:rPr>
        <w:t>million</w:t>
      </w:r>
      <w:r w:rsidR="007A72D1" w:rsidRPr="0012708E">
        <w:rPr>
          <w:sz w:val="18"/>
          <w:szCs w:val="18"/>
        </w:rPr>
        <w:t xml:space="preserve"> </w:t>
      </w:r>
      <w:r w:rsidR="007A72D1" w:rsidRPr="0012708E">
        <w:rPr>
          <w:i/>
          <w:iCs/>
          <w:sz w:val="18"/>
          <w:szCs w:val="18"/>
        </w:rPr>
        <w:t>(202</w:t>
      </w:r>
      <w:r w:rsidR="00170357">
        <w:rPr>
          <w:i/>
          <w:iCs/>
          <w:sz w:val="18"/>
          <w:szCs w:val="18"/>
        </w:rPr>
        <w:t>2</w:t>
      </w:r>
      <w:r w:rsidR="007A72D1" w:rsidRPr="0012708E">
        <w:rPr>
          <w:i/>
          <w:iCs/>
          <w:sz w:val="18"/>
          <w:szCs w:val="18"/>
        </w:rPr>
        <w:t xml:space="preserve">: Baht </w:t>
      </w:r>
      <w:r w:rsidR="00170357">
        <w:rPr>
          <w:i/>
          <w:iCs/>
          <w:sz w:val="18"/>
          <w:szCs w:val="18"/>
        </w:rPr>
        <w:t>841.1</w:t>
      </w:r>
      <w:r w:rsidR="007A72D1" w:rsidRPr="0012708E">
        <w:rPr>
          <w:i/>
          <w:iCs/>
          <w:sz w:val="18"/>
          <w:szCs w:val="18"/>
        </w:rPr>
        <w:t xml:space="preserve"> million).</w:t>
      </w:r>
    </w:p>
    <w:p w14:paraId="19F5A0D2" w14:textId="4D626D6F" w:rsidR="00702790" w:rsidRDefault="00702790">
      <w:pPr>
        <w:rPr>
          <w:rFonts w:cs="Times New Roman"/>
          <w:szCs w:val="22"/>
          <w:shd w:val="clear" w:color="auto" w:fill="FFFFFF"/>
        </w:rPr>
      </w:pPr>
    </w:p>
    <w:p w14:paraId="70F49483" w14:textId="4C253C08" w:rsidR="00347268" w:rsidRPr="0012708E" w:rsidRDefault="00B42D85" w:rsidP="00AF319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197C40">
        <w:rPr>
          <w:rFonts w:cs="Times New Roman"/>
          <w:i w:val="0"/>
          <w:iCs/>
          <w:szCs w:val="24"/>
        </w:rPr>
        <w:t>2</w:t>
      </w:r>
      <w:r w:rsidR="00D03188" w:rsidRPr="0012708E">
        <w:rPr>
          <w:rFonts w:cs="Times New Roman"/>
          <w:i w:val="0"/>
          <w:iCs/>
          <w:szCs w:val="24"/>
        </w:rPr>
        <w:tab/>
      </w:r>
      <w:r w:rsidR="001F3762" w:rsidRPr="0012708E">
        <w:rPr>
          <w:rFonts w:cs="Times New Roman"/>
          <w:i w:val="0"/>
          <w:iCs/>
          <w:szCs w:val="24"/>
        </w:rPr>
        <w:t>C</w:t>
      </w:r>
      <w:r w:rsidR="002F74F0" w:rsidRPr="0012708E">
        <w:rPr>
          <w:rFonts w:cs="Times New Roman"/>
          <w:i w:val="0"/>
          <w:iCs/>
          <w:szCs w:val="24"/>
        </w:rPr>
        <w:t>ontingent liabilities</w:t>
      </w:r>
    </w:p>
    <w:p w14:paraId="71F246EB" w14:textId="77777777" w:rsidR="0002091F" w:rsidRPr="00EC65EE"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9814E8" w:rsidRPr="00880EEB" w14:paraId="0C1F2A1A" w14:textId="77777777" w:rsidTr="00EC65EE">
        <w:trPr>
          <w:tblHeader/>
        </w:trPr>
        <w:tc>
          <w:tcPr>
            <w:tcW w:w="3330" w:type="dxa"/>
          </w:tcPr>
          <w:p w14:paraId="7697A3C6" w14:textId="77777777" w:rsidR="009814E8" w:rsidRPr="00880EEB" w:rsidRDefault="009814E8" w:rsidP="0043360E">
            <w:pPr>
              <w:spacing w:line="240" w:lineRule="atLeast"/>
              <w:ind w:right="-79"/>
              <w:rPr>
                <w:rFonts w:cs="Times New Roman"/>
                <w:color w:val="000000"/>
                <w:szCs w:val="22"/>
                <w:lang w:bidi="th-TH"/>
              </w:rPr>
            </w:pPr>
          </w:p>
        </w:tc>
        <w:tc>
          <w:tcPr>
            <w:tcW w:w="2772" w:type="dxa"/>
            <w:gridSpan w:val="3"/>
          </w:tcPr>
          <w:p w14:paraId="3272CD41" w14:textId="77777777" w:rsidR="009814E8" w:rsidRPr="00880EEB" w:rsidRDefault="009814E8" w:rsidP="0043360E">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67" w:type="dxa"/>
          </w:tcPr>
          <w:p w14:paraId="793906DC" w14:textId="77777777" w:rsidR="009814E8" w:rsidRPr="00880EEB" w:rsidRDefault="009814E8" w:rsidP="0043360E">
            <w:pPr>
              <w:spacing w:line="240" w:lineRule="atLeast"/>
              <w:ind w:left="-155" w:right="-288"/>
              <w:jc w:val="center"/>
              <w:rPr>
                <w:rFonts w:cs="Times New Roman"/>
                <w:b/>
                <w:bCs/>
                <w:color w:val="000000"/>
                <w:szCs w:val="22"/>
              </w:rPr>
            </w:pPr>
          </w:p>
        </w:tc>
        <w:tc>
          <w:tcPr>
            <w:tcW w:w="2793" w:type="dxa"/>
            <w:gridSpan w:val="3"/>
          </w:tcPr>
          <w:p w14:paraId="1BC9145E" w14:textId="77777777" w:rsidR="009814E8" w:rsidRPr="00880EEB" w:rsidRDefault="009814E8" w:rsidP="0043360E">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B66A2A" w:rsidRPr="00880EEB" w14:paraId="269D8952" w14:textId="77777777" w:rsidTr="00EC65EE">
        <w:trPr>
          <w:tblHeader/>
        </w:trPr>
        <w:tc>
          <w:tcPr>
            <w:tcW w:w="3330" w:type="dxa"/>
          </w:tcPr>
          <w:p w14:paraId="03A85C01" w14:textId="77777777" w:rsidR="00B66A2A" w:rsidRPr="00880EEB" w:rsidRDefault="00B66A2A" w:rsidP="00B66A2A">
            <w:pPr>
              <w:spacing w:line="240" w:lineRule="atLeast"/>
              <w:ind w:right="-79"/>
              <w:rPr>
                <w:rFonts w:cs="Times New Roman"/>
                <w:color w:val="000000"/>
                <w:szCs w:val="22"/>
                <w:lang w:bidi="th-TH"/>
              </w:rPr>
            </w:pPr>
          </w:p>
        </w:tc>
        <w:tc>
          <w:tcPr>
            <w:tcW w:w="1242" w:type="dxa"/>
            <w:vAlign w:val="bottom"/>
          </w:tcPr>
          <w:p w14:paraId="6CDE4F21" w14:textId="2CDD8045" w:rsidR="00B66A2A" w:rsidRPr="00880EEB" w:rsidRDefault="00170357" w:rsidP="00B66A2A">
            <w:pPr>
              <w:spacing w:line="240" w:lineRule="atLeast"/>
              <w:ind w:left="-108" w:right="-108"/>
              <w:jc w:val="center"/>
              <w:rPr>
                <w:rFonts w:cs="Times New Roman"/>
                <w:szCs w:val="22"/>
              </w:rPr>
            </w:pPr>
            <w:r>
              <w:rPr>
                <w:rFonts w:cs="Times New Roman"/>
                <w:szCs w:val="22"/>
              </w:rPr>
              <w:t>2023</w:t>
            </w:r>
          </w:p>
        </w:tc>
        <w:tc>
          <w:tcPr>
            <w:tcW w:w="236" w:type="dxa"/>
            <w:vAlign w:val="bottom"/>
          </w:tcPr>
          <w:p w14:paraId="278E8ABE" w14:textId="77777777" w:rsidR="00B66A2A" w:rsidRPr="00880EEB" w:rsidRDefault="00B66A2A" w:rsidP="00B66A2A">
            <w:pPr>
              <w:spacing w:line="240" w:lineRule="atLeast"/>
              <w:ind w:left="-108" w:right="-108"/>
              <w:rPr>
                <w:rFonts w:cs="Times New Roman"/>
                <w:szCs w:val="22"/>
                <w:rtl/>
                <w:cs/>
              </w:rPr>
            </w:pPr>
          </w:p>
        </w:tc>
        <w:tc>
          <w:tcPr>
            <w:tcW w:w="1294" w:type="dxa"/>
            <w:vAlign w:val="bottom"/>
          </w:tcPr>
          <w:p w14:paraId="226D6847" w14:textId="1D49076F" w:rsidR="00B66A2A" w:rsidRPr="00880EEB" w:rsidRDefault="00170357" w:rsidP="00B66A2A">
            <w:pPr>
              <w:spacing w:line="240" w:lineRule="atLeast"/>
              <w:ind w:left="-108" w:right="-108"/>
              <w:jc w:val="center"/>
              <w:rPr>
                <w:rFonts w:cs="Times New Roman"/>
                <w:szCs w:val="22"/>
              </w:rPr>
            </w:pPr>
            <w:r>
              <w:rPr>
                <w:rFonts w:cs="Times New Roman"/>
                <w:szCs w:val="22"/>
              </w:rPr>
              <w:t>2022</w:t>
            </w:r>
          </w:p>
        </w:tc>
        <w:tc>
          <w:tcPr>
            <w:tcW w:w="267" w:type="dxa"/>
            <w:vAlign w:val="bottom"/>
          </w:tcPr>
          <w:p w14:paraId="5A4629AF" w14:textId="77777777" w:rsidR="00B66A2A" w:rsidRPr="00880EEB" w:rsidRDefault="00B66A2A" w:rsidP="00B66A2A">
            <w:pPr>
              <w:spacing w:line="240" w:lineRule="atLeast"/>
              <w:ind w:left="-117" w:right="-288"/>
              <w:jc w:val="center"/>
              <w:rPr>
                <w:rFonts w:cs="Times New Roman"/>
                <w:snapToGrid w:val="0"/>
                <w:szCs w:val="22"/>
                <w:lang w:eastAsia="th-TH" w:bidi="th-TH"/>
              </w:rPr>
            </w:pPr>
          </w:p>
        </w:tc>
        <w:tc>
          <w:tcPr>
            <w:tcW w:w="1263" w:type="dxa"/>
            <w:vAlign w:val="bottom"/>
          </w:tcPr>
          <w:p w14:paraId="50B9F9C3" w14:textId="406AEE9C" w:rsidR="00B66A2A" w:rsidRPr="00880EEB" w:rsidRDefault="00170357" w:rsidP="00B66A2A">
            <w:pPr>
              <w:spacing w:line="240" w:lineRule="atLeast"/>
              <w:ind w:left="-108" w:right="-108"/>
              <w:jc w:val="center"/>
              <w:rPr>
                <w:rFonts w:cs="Times New Roman"/>
                <w:szCs w:val="22"/>
              </w:rPr>
            </w:pPr>
            <w:r>
              <w:rPr>
                <w:rFonts w:cs="Times New Roman"/>
                <w:szCs w:val="22"/>
              </w:rPr>
              <w:t>2023</w:t>
            </w:r>
          </w:p>
        </w:tc>
        <w:tc>
          <w:tcPr>
            <w:tcW w:w="267" w:type="dxa"/>
            <w:vAlign w:val="bottom"/>
          </w:tcPr>
          <w:p w14:paraId="09AF89DB" w14:textId="77777777" w:rsidR="00B66A2A" w:rsidRPr="00880EEB" w:rsidRDefault="00B66A2A" w:rsidP="00B66A2A">
            <w:pPr>
              <w:spacing w:line="240" w:lineRule="atLeast"/>
              <w:ind w:left="-108" w:right="-108"/>
              <w:rPr>
                <w:rFonts w:cs="Times New Roman"/>
                <w:szCs w:val="22"/>
                <w:rtl/>
                <w:cs/>
              </w:rPr>
            </w:pPr>
          </w:p>
        </w:tc>
        <w:tc>
          <w:tcPr>
            <w:tcW w:w="1263" w:type="dxa"/>
            <w:vAlign w:val="bottom"/>
          </w:tcPr>
          <w:p w14:paraId="2E484C22" w14:textId="268A69FB" w:rsidR="00B66A2A" w:rsidRPr="00880EEB" w:rsidRDefault="00170357" w:rsidP="00B66A2A">
            <w:pPr>
              <w:spacing w:line="240" w:lineRule="atLeast"/>
              <w:ind w:left="-108" w:right="-108"/>
              <w:jc w:val="center"/>
              <w:rPr>
                <w:rFonts w:cs="Times New Roman"/>
                <w:szCs w:val="22"/>
              </w:rPr>
            </w:pPr>
            <w:r>
              <w:rPr>
                <w:rFonts w:cs="Times New Roman"/>
                <w:szCs w:val="22"/>
              </w:rPr>
              <w:t>2022</w:t>
            </w:r>
          </w:p>
        </w:tc>
      </w:tr>
      <w:tr w:rsidR="00B66A2A" w:rsidRPr="00880EEB" w14:paraId="444759F8" w14:textId="77777777" w:rsidTr="00EC65EE">
        <w:trPr>
          <w:tblHeader/>
        </w:trPr>
        <w:tc>
          <w:tcPr>
            <w:tcW w:w="3330" w:type="dxa"/>
          </w:tcPr>
          <w:p w14:paraId="1DA8CDB6" w14:textId="77777777" w:rsidR="00B66A2A" w:rsidRPr="00880EEB" w:rsidRDefault="00B66A2A" w:rsidP="00B66A2A">
            <w:pPr>
              <w:spacing w:line="240" w:lineRule="atLeast"/>
              <w:ind w:right="-79"/>
              <w:rPr>
                <w:rFonts w:cs="Times New Roman"/>
                <w:color w:val="000000"/>
                <w:szCs w:val="22"/>
                <w:lang w:bidi="th-TH"/>
              </w:rPr>
            </w:pPr>
          </w:p>
        </w:tc>
        <w:tc>
          <w:tcPr>
            <w:tcW w:w="5832" w:type="dxa"/>
            <w:gridSpan w:val="7"/>
          </w:tcPr>
          <w:p w14:paraId="6FE877C3" w14:textId="77777777" w:rsidR="00B66A2A" w:rsidRPr="00880EEB" w:rsidRDefault="00B66A2A" w:rsidP="00B66A2A">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B66A2A" w:rsidRPr="00880EEB" w14:paraId="0D1DCE03" w14:textId="77777777" w:rsidTr="00EC65EE">
        <w:tc>
          <w:tcPr>
            <w:tcW w:w="3330" w:type="dxa"/>
          </w:tcPr>
          <w:p w14:paraId="41224625" w14:textId="77777777" w:rsidR="00B66A2A" w:rsidRPr="00880EEB" w:rsidRDefault="00B66A2A" w:rsidP="00B66A2A">
            <w:pPr>
              <w:tabs>
                <w:tab w:val="left" w:pos="162"/>
              </w:tabs>
              <w:spacing w:line="240" w:lineRule="atLeast"/>
              <w:ind w:right="1"/>
              <w:rPr>
                <w:rFonts w:cs="Times New Roman"/>
                <w:color w:val="000000"/>
                <w:szCs w:val="22"/>
              </w:rPr>
            </w:pPr>
            <w:r w:rsidRPr="00880EEB">
              <w:rPr>
                <w:rFonts w:cs="Times New Roman"/>
                <w:color w:val="000000"/>
                <w:szCs w:val="22"/>
              </w:rPr>
              <w:t>Other contingencies</w:t>
            </w:r>
          </w:p>
        </w:tc>
        <w:tc>
          <w:tcPr>
            <w:tcW w:w="1242" w:type="dxa"/>
          </w:tcPr>
          <w:p w14:paraId="5AE9DF45" w14:textId="77777777" w:rsidR="00B66A2A" w:rsidRPr="00880EEB" w:rsidRDefault="00B66A2A" w:rsidP="00EC65EE">
            <w:pPr>
              <w:tabs>
                <w:tab w:val="decimal" w:pos="1024"/>
              </w:tabs>
              <w:spacing w:line="240" w:lineRule="atLeast"/>
              <w:ind w:right="-108"/>
              <w:rPr>
                <w:rFonts w:cs="Times New Roman"/>
                <w:color w:val="000000"/>
                <w:szCs w:val="22"/>
              </w:rPr>
            </w:pPr>
          </w:p>
        </w:tc>
        <w:tc>
          <w:tcPr>
            <w:tcW w:w="236" w:type="dxa"/>
          </w:tcPr>
          <w:p w14:paraId="59272E22" w14:textId="77777777" w:rsidR="00B66A2A" w:rsidRPr="00880EEB" w:rsidRDefault="00B66A2A" w:rsidP="00B66A2A">
            <w:pPr>
              <w:tabs>
                <w:tab w:val="decimal" w:pos="930"/>
              </w:tabs>
              <w:spacing w:line="240" w:lineRule="atLeast"/>
              <w:jc w:val="right"/>
              <w:rPr>
                <w:rFonts w:cs="Times New Roman"/>
                <w:color w:val="000000"/>
                <w:szCs w:val="22"/>
              </w:rPr>
            </w:pPr>
          </w:p>
        </w:tc>
        <w:tc>
          <w:tcPr>
            <w:tcW w:w="1294" w:type="dxa"/>
          </w:tcPr>
          <w:p w14:paraId="4F21C6E9" w14:textId="77777777" w:rsidR="00B66A2A" w:rsidRPr="00880EEB" w:rsidRDefault="00B66A2A" w:rsidP="00EC65EE">
            <w:pPr>
              <w:tabs>
                <w:tab w:val="decimal" w:pos="1074"/>
              </w:tabs>
              <w:spacing w:line="240" w:lineRule="atLeast"/>
              <w:ind w:right="-108"/>
              <w:rPr>
                <w:rFonts w:cs="Times New Roman"/>
                <w:color w:val="000000"/>
                <w:szCs w:val="22"/>
              </w:rPr>
            </w:pPr>
          </w:p>
        </w:tc>
        <w:tc>
          <w:tcPr>
            <w:tcW w:w="267" w:type="dxa"/>
            <w:vAlign w:val="bottom"/>
          </w:tcPr>
          <w:p w14:paraId="5DD8BC73" w14:textId="77777777" w:rsidR="00B66A2A" w:rsidRPr="00880EEB" w:rsidRDefault="00B66A2A" w:rsidP="00B66A2A">
            <w:pPr>
              <w:tabs>
                <w:tab w:val="decimal" w:pos="930"/>
              </w:tabs>
              <w:spacing w:line="240" w:lineRule="atLeast"/>
              <w:jc w:val="right"/>
              <w:rPr>
                <w:rFonts w:cs="Times New Roman"/>
                <w:color w:val="000000"/>
                <w:szCs w:val="22"/>
              </w:rPr>
            </w:pPr>
          </w:p>
        </w:tc>
        <w:tc>
          <w:tcPr>
            <w:tcW w:w="1263" w:type="dxa"/>
          </w:tcPr>
          <w:p w14:paraId="5EC25F84" w14:textId="77777777" w:rsidR="00B66A2A" w:rsidRPr="00880EEB" w:rsidRDefault="00B66A2A" w:rsidP="00EC65EE">
            <w:pPr>
              <w:tabs>
                <w:tab w:val="decimal" w:pos="1049"/>
              </w:tabs>
              <w:spacing w:line="240" w:lineRule="atLeast"/>
              <w:ind w:right="-108"/>
              <w:rPr>
                <w:rFonts w:cs="Times New Roman"/>
                <w:color w:val="000000"/>
                <w:szCs w:val="22"/>
              </w:rPr>
            </w:pPr>
          </w:p>
        </w:tc>
        <w:tc>
          <w:tcPr>
            <w:tcW w:w="267" w:type="dxa"/>
            <w:vAlign w:val="bottom"/>
          </w:tcPr>
          <w:p w14:paraId="61D73FB1" w14:textId="77777777" w:rsidR="00B66A2A" w:rsidRPr="00880EEB" w:rsidRDefault="00B66A2A" w:rsidP="00B66A2A">
            <w:pPr>
              <w:tabs>
                <w:tab w:val="decimal" w:pos="930"/>
              </w:tabs>
              <w:spacing w:line="240" w:lineRule="atLeast"/>
              <w:jc w:val="right"/>
              <w:rPr>
                <w:rFonts w:cs="Times New Roman"/>
                <w:color w:val="000000"/>
                <w:szCs w:val="22"/>
              </w:rPr>
            </w:pPr>
          </w:p>
        </w:tc>
        <w:tc>
          <w:tcPr>
            <w:tcW w:w="1263" w:type="dxa"/>
          </w:tcPr>
          <w:p w14:paraId="19B342FE" w14:textId="77777777" w:rsidR="00B66A2A" w:rsidRPr="00880EEB" w:rsidRDefault="00B66A2A" w:rsidP="00EC65EE">
            <w:pPr>
              <w:tabs>
                <w:tab w:val="decimal" w:pos="1049"/>
              </w:tabs>
              <w:spacing w:line="240" w:lineRule="atLeast"/>
              <w:ind w:right="-108"/>
              <w:rPr>
                <w:rFonts w:cs="Times New Roman"/>
                <w:color w:val="000000"/>
                <w:szCs w:val="22"/>
              </w:rPr>
            </w:pPr>
          </w:p>
        </w:tc>
      </w:tr>
      <w:tr w:rsidR="00E21647" w:rsidRPr="00880EEB" w14:paraId="0795B4EB" w14:textId="77777777" w:rsidTr="0093239C">
        <w:tc>
          <w:tcPr>
            <w:tcW w:w="3330" w:type="dxa"/>
          </w:tcPr>
          <w:p w14:paraId="4B75045C" w14:textId="77777777" w:rsidR="00E21647" w:rsidRPr="00880EEB" w:rsidRDefault="00E21647" w:rsidP="00E21647">
            <w:pPr>
              <w:tabs>
                <w:tab w:val="left" w:pos="162"/>
              </w:tabs>
              <w:spacing w:line="240" w:lineRule="atLeast"/>
              <w:ind w:right="-543"/>
              <w:rPr>
                <w:rFonts w:cs="Times New Roman"/>
                <w:color w:val="000000"/>
                <w:szCs w:val="22"/>
              </w:rPr>
            </w:pPr>
            <w:r w:rsidRPr="00880EEB">
              <w:rPr>
                <w:rFonts w:cs="Times New Roman"/>
                <w:color w:val="000000"/>
                <w:szCs w:val="22"/>
              </w:rPr>
              <w:t>-</w:t>
            </w:r>
            <w:r w:rsidRPr="00880EEB">
              <w:rPr>
                <w:rFonts w:cs="Times New Roman"/>
                <w:color w:val="000000"/>
                <w:szCs w:val="22"/>
              </w:rPr>
              <w:tab/>
              <w:t>Amount of unused bank overdrafts</w:t>
            </w:r>
          </w:p>
        </w:tc>
        <w:tc>
          <w:tcPr>
            <w:tcW w:w="1242" w:type="dxa"/>
            <w:shd w:val="clear" w:color="auto" w:fill="auto"/>
          </w:tcPr>
          <w:p w14:paraId="63350AE5" w14:textId="6CBE3CB0" w:rsidR="00E21647" w:rsidRPr="00E21647" w:rsidRDefault="00E21647" w:rsidP="00E21647">
            <w:pPr>
              <w:tabs>
                <w:tab w:val="decimal" w:pos="1024"/>
              </w:tabs>
              <w:spacing w:line="240" w:lineRule="atLeast"/>
              <w:ind w:right="-108"/>
              <w:rPr>
                <w:rFonts w:cs="Times New Roman"/>
                <w:color w:val="000000"/>
                <w:szCs w:val="22"/>
              </w:rPr>
            </w:pPr>
            <w:r w:rsidRPr="0093239C">
              <w:rPr>
                <w:rFonts w:cs="Times New Roman"/>
                <w:szCs w:val="22"/>
              </w:rPr>
              <w:t xml:space="preserve"> 2,037,236 </w:t>
            </w:r>
          </w:p>
        </w:tc>
        <w:tc>
          <w:tcPr>
            <w:tcW w:w="236" w:type="dxa"/>
            <w:shd w:val="clear" w:color="auto" w:fill="auto"/>
          </w:tcPr>
          <w:p w14:paraId="04EFEC5B" w14:textId="77777777" w:rsidR="00E21647" w:rsidRPr="00E21647" w:rsidRDefault="00E21647" w:rsidP="00E21647">
            <w:pPr>
              <w:tabs>
                <w:tab w:val="decimal" w:pos="930"/>
              </w:tabs>
              <w:spacing w:line="240" w:lineRule="atLeast"/>
              <w:jc w:val="right"/>
              <w:rPr>
                <w:rFonts w:cs="Times New Roman"/>
                <w:color w:val="000000"/>
                <w:szCs w:val="22"/>
              </w:rPr>
            </w:pPr>
          </w:p>
        </w:tc>
        <w:tc>
          <w:tcPr>
            <w:tcW w:w="1294" w:type="dxa"/>
            <w:shd w:val="clear" w:color="auto" w:fill="auto"/>
            <w:vAlign w:val="bottom"/>
          </w:tcPr>
          <w:p w14:paraId="034B0786" w14:textId="0428F21E" w:rsidR="00E21647" w:rsidRPr="00E21647" w:rsidRDefault="00E21647" w:rsidP="00E21647">
            <w:pPr>
              <w:tabs>
                <w:tab w:val="decimal" w:pos="1074"/>
              </w:tabs>
              <w:spacing w:line="240" w:lineRule="atLeast"/>
              <w:ind w:right="-108"/>
              <w:rPr>
                <w:rFonts w:cs="Times New Roman"/>
                <w:color w:val="000000"/>
                <w:szCs w:val="22"/>
              </w:rPr>
            </w:pPr>
            <w:r w:rsidRPr="00E21647">
              <w:rPr>
                <w:rFonts w:cs="Times New Roman"/>
                <w:szCs w:val="22"/>
              </w:rPr>
              <w:t>333,704</w:t>
            </w:r>
          </w:p>
        </w:tc>
        <w:tc>
          <w:tcPr>
            <w:tcW w:w="267" w:type="dxa"/>
            <w:shd w:val="clear" w:color="auto" w:fill="auto"/>
            <w:vAlign w:val="bottom"/>
          </w:tcPr>
          <w:p w14:paraId="706C5673" w14:textId="77777777" w:rsidR="00E21647" w:rsidRPr="00E21647" w:rsidRDefault="00E21647" w:rsidP="00E21647">
            <w:pPr>
              <w:tabs>
                <w:tab w:val="decimal" w:pos="930"/>
              </w:tabs>
              <w:spacing w:line="240" w:lineRule="atLeast"/>
              <w:jc w:val="right"/>
              <w:rPr>
                <w:rFonts w:cs="Times New Roman"/>
                <w:color w:val="000000"/>
                <w:szCs w:val="22"/>
              </w:rPr>
            </w:pPr>
          </w:p>
        </w:tc>
        <w:tc>
          <w:tcPr>
            <w:tcW w:w="1263" w:type="dxa"/>
            <w:shd w:val="clear" w:color="auto" w:fill="auto"/>
          </w:tcPr>
          <w:p w14:paraId="073D7185" w14:textId="471BF6AC" w:rsidR="00E21647" w:rsidRPr="00E21647" w:rsidRDefault="00E21647" w:rsidP="00E21647">
            <w:pPr>
              <w:tabs>
                <w:tab w:val="decimal" w:pos="1049"/>
              </w:tabs>
              <w:spacing w:line="240" w:lineRule="atLeast"/>
              <w:ind w:right="-108"/>
              <w:rPr>
                <w:rFonts w:cs="Times New Roman"/>
                <w:color w:val="000000"/>
                <w:szCs w:val="22"/>
              </w:rPr>
            </w:pPr>
            <w:r w:rsidRPr="0093239C">
              <w:rPr>
                <w:rFonts w:cs="Times New Roman"/>
                <w:szCs w:val="22"/>
              </w:rPr>
              <w:t xml:space="preserve"> 2,037,236 </w:t>
            </w:r>
          </w:p>
        </w:tc>
        <w:tc>
          <w:tcPr>
            <w:tcW w:w="267" w:type="dxa"/>
            <w:vAlign w:val="bottom"/>
          </w:tcPr>
          <w:p w14:paraId="5B38A98C" w14:textId="77777777" w:rsidR="00E21647" w:rsidRPr="00880EEB" w:rsidRDefault="00E21647" w:rsidP="00E21647">
            <w:pPr>
              <w:tabs>
                <w:tab w:val="decimal" w:pos="930"/>
              </w:tabs>
              <w:spacing w:line="240" w:lineRule="atLeast"/>
              <w:jc w:val="right"/>
              <w:rPr>
                <w:rFonts w:cs="Times New Roman"/>
                <w:color w:val="000000"/>
                <w:szCs w:val="22"/>
              </w:rPr>
            </w:pPr>
          </w:p>
        </w:tc>
        <w:tc>
          <w:tcPr>
            <w:tcW w:w="1263" w:type="dxa"/>
          </w:tcPr>
          <w:p w14:paraId="27CD3C79" w14:textId="6A54B8EB" w:rsidR="00E21647" w:rsidRPr="00880EEB" w:rsidRDefault="00E21647" w:rsidP="00E21647">
            <w:pPr>
              <w:tabs>
                <w:tab w:val="decimal" w:pos="1049"/>
              </w:tabs>
              <w:spacing w:line="240" w:lineRule="atLeast"/>
              <w:ind w:right="-108"/>
              <w:rPr>
                <w:rFonts w:cs="Times New Roman"/>
                <w:color w:val="000000"/>
                <w:szCs w:val="22"/>
              </w:rPr>
            </w:pPr>
            <w:r w:rsidRPr="00EC65EE">
              <w:rPr>
                <w:rFonts w:cs="Times New Roman"/>
                <w:szCs w:val="22"/>
              </w:rPr>
              <w:t>333,704</w:t>
            </w:r>
          </w:p>
        </w:tc>
      </w:tr>
      <w:tr w:rsidR="00E21647" w:rsidRPr="00880EEB" w14:paraId="65E992D9" w14:textId="77777777" w:rsidTr="00080F43">
        <w:tc>
          <w:tcPr>
            <w:tcW w:w="3330" w:type="dxa"/>
          </w:tcPr>
          <w:p w14:paraId="154A4F60" w14:textId="77777777" w:rsidR="00E21647" w:rsidRPr="00880EEB" w:rsidRDefault="00E21647" w:rsidP="00D8311D">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 guarantees</w:t>
            </w:r>
          </w:p>
        </w:tc>
        <w:tc>
          <w:tcPr>
            <w:tcW w:w="1242" w:type="dxa"/>
            <w:shd w:val="clear" w:color="auto" w:fill="auto"/>
          </w:tcPr>
          <w:p w14:paraId="5ED3CB99" w14:textId="592B0C5E" w:rsidR="00E21647" w:rsidRPr="00E21647" w:rsidRDefault="00E21647" w:rsidP="00E21647">
            <w:pPr>
              <w:tabs>
                <w:tab w:val="decimal" w:pos="1024"/>
              </w:tabs>
              <w:spacing w:line="240" w:lineRule="atLeast"/>
              <w:ind w:right="-108"/>
              <w:rPr>
                <w:rFonts w:cs="Times New Roman"/>
                <w:color w:val="000000"/>
                <w:szCs w:val="22"/>
              </w:rPr>
            </w:pPr>
            <w:r w:rsidRPr="0093239C">
              <w:rPr>
                <w:rFonts w:cs="Times New Roman"/>
                <w:szCs w:val="22"/>
              </w:rPr>
              <w:t xml:space="preserve"> 148,328 </w:t>
            </w:r>
          </w:p>
        </w:tc>
        <w:tc>
          <w:tcPr>
            <w:tcW w:w="236" w:type="dxa"/>
            <w:shd w:val="clear" w:color="auto" w:fill="auto"/>
          </w:tcPr>
          <w:p w14:paraId="7E368F7C" w14:textId="77777777" w:rsidR="00E21647" w:rsidRPr="00E21647" w:rsidRDefault="00E21647" w:rsidP="00E21647">
            <w:pPr>
              <w:tabs>
                <w:tab w:val="decimal" w:pos="930"/>
              </w:tabs>
              <w:spacing w:line="240" w:lineRule="atLeast"/>
              <w:jc w:val="right"/>
              <w:rPr>
                <w:rFonts w:cs="Times New Roman"/>
                <w:color w:val="000000"/>
                <w:szCs w:val="22"/>
              </w:rPr>
            </w:pPr>
          </w:p>
        </w:tc>
        <w:tc>
          <w:tcPr>
            <w:tcW w:w="1294" w:type="dxa"/>
            <w:shd w:val="clear" w:color="auto" w:fill="auto"/>
          </w:tcPr>
          <w:p w14:paraId="0E2B7F43" w14:textId="0D2E62AD" w:rsidR="00E21647" w:rsidRPr="00E21647" w:rsidRDefault="00E21647" w:rsidP="00E21647">
            <w:pPr>
              <w:tabs>
                <w:tab w:val="decimal" w:pos="1074"/>
              </w:tabs>
              <w:spacing w:line="240" w:lineRule="atLeast"/>
              <w:ind w:right="-108"/>
              <w:rPr>
                <w:rFonts w:cs="Times New Roman"/>
                <w:color w:val="000000"/>
                <w:szCs w:val="22"/>
              </w:rPr>
            </w:pPr>
            <w:r w:rsidRPr="00E21647">
              <w:rPr>
                <w:rFonts w:cs="Times New Roman"/>
                <w:szCs w:val="22"/>
              </w:rPr>
              <w:t>145,343</w:t>
            </w:r>
          </w:p>
        </w:tc>
        <w:tc>
          <w:tcPr>
            <w:tcW w:w="267" w:type="dxa"/>
            <w:shd w:val="clear" w:color="auto" w:fill="auto"/>
            <w:vAlign w:val="bottom"/>
          </w:tcPr>
          <w:p w14:paraId="35BDE084" w14:textId="77777777" w:rsidR="00E21647" w:rsidRPr="00E21647" w:rsidRDefault="00E21647" w:rsidP="00E21647">
            <w:pPr>
              <w:tabs>
                <w:tab w:val="decimal" w:pos="930"/>
              </w:tabs>
              <w:spacing w:line="240" w:lineRule="atLeast"/>
              <w:jc w:val="right"/>
              <w:rPr>
                <w:rFonts w:cs="Times New Roman"/>
                <w:color w:val="000000"/>
                <w:szCs w:val="22"/>
              </w:rPr>
            </w:pPr>
          </w:p>
        </w:tc>
        <w:tc>
          <w:tcPr>
            <w:tcW w:w="1263" w:type="dxa"/>
            <w:shd w:val="clear" w:color="auto" w:fill="auto"/>
          </w:tcPr>
          <w:p w14:paraId="505B041D" w14:textId="16D2F7E2" w:rsidR="00E21647" w:rsidRPr="00E21647" w:rsidRDefault="00E21647" w:rsidP="00E21647">
            <w:pPr>
              <w:tabs>
                <w:tab w:val="decimal" w:pos="1049"/>
              </w:tabs>
              <w:spacing w:line="240" w:lineRule="atLeast"/>
              <w:ind w:right="-108"/>
              <w:rPr>
                <w:rFonts w:cs="Times New Roman"/>
                <w:color w:val="000000"/>
                <w:szCs w:val="22"/>
              </w:rPr>
            </w:pPr>
            <w:r w:rsidRPr="0093239C">
              <w:rPr>
                <w:rFonts w:cs="Times New Roman"/>
                <w:szCs w:val="22"/>
              </w:rPr>
              <w:t xml:space="preserve"> 148,328 </w:t>
            </w:r>
          </w:p>
        </w:tc>
        <w:tc>
          <w:tcPr>
            <w:tcW w:w="267" w:type="dxa"/>
          </w:tcPr>
          <w:p w14:paraId="4EB9B669" w14:textId="77777777" w:rsidR="00E21647" w:rsidRPr="00880EEB" w:rsidRDefault="00E21647" w:rsidP="00E21647">
            <w:pPr>
              <w:tabs>
                <w:tab w:val="decimal" w:pos="930"/>
              </w:tabs>
              <w:spacing w:line="240" w:lineRule="atLeast"/>
              <w:jc w:val="right"/>
              <w:rPr>
                <w:rFonts w:cs="Times New Roman"/>
                <w:color w:val="000000"/>
                <w:szCs w:val="22"/>
              </w:rPr>
            </w:pPr>
          </w:p>
        </w:tc>
        <w:tc>
          <w:tcPr>
            <w:tcW w:w="1263" w:type="dxa"/>
          </w:tcPr>
          <w:p w14:paraId="4597A6DF" w14:textId="71BAA844" w:rsidR="00E21647" w:rsidRPr="00880EEB" w:rsidRDefault="00E21647" w:rsidP="00E21647">
            <w:pPr>
              <w:tabs>
                <w:tab w:val="decimal" w:pos="1049"/>
              </w:tabs>
              <w:spacing w:line="240" w:lineRule="atLeast"/>
              <w:ind w:right="-108"/>
              <w:rPr>
                <w:rFonts w:cs="Times New Roman"/>
                <w:color w:val="000000"/>
                <w:szCs w:val="22"/>
              </w:rPr>
            </w:pPr>
            <w:r w:rsidRPr="00EC65EE">
              <w:rPr>
                <w:rFonts w:cs="Times New Roman"/>
                <w:szCs w:val="22"/>
              </w:rPr>
              <w:t>145,343</w:t>
            </w:r>
          </w:p>
        </w:tc>
      </w:tr>
      <w:tr w:rsidR="003E40C2" w:rsidRPr="00880EEB" w14:paraId="76200F53" w14:textId="77777777" w:rsidTr="00080F43">
        <w:tc>
          <w:tcPr>
            <w:tcW w:w="3330" w:type="dxa"/>
          </w:tcPr>
          <w:p w14:paraId="1384C18D" w14:textId="2A11A83E" w:rsidR="003E40C2" w:rsidRPr="0083440B" w:rsidRDefault="003E40C2" w:rsidP="00E21647">
            <w:pPr>
              <w:tabs>
                <w:tab w:val="left" w:pos="162"/>
              </w:tabs>
              <w:spacing w:line="240" w:lineRule="atLeast"/>
              <w:ind w:right="1"/>
              <w:rPr>
                <w:color w:val="000000"/>
                <w:szCs w:val="28"/>
                <w:lang w:val="en-US" w:bidi="th-TH"/>
              </w:rPr>
            </w:pPr>
            <w:r>
              <w:rPr>
                <w:rFonts w:cs="Times New Roman"/>
                <w:color w:val="000000"/>
                <w:szCs w:val="22"/>
              </w:rPr>
              <w:t>-</w:t>
            </w:r>
            <w:r w:rsidR="00D8311D" w:rsidRPr="00880EEB">
              <w:rPr>
                <w:rFonts w:cs="Times New Roman"/>
                <w:color w:val="000000"/>
                <w:szCs w:val="22"/>
              </w:rPr>
              <w:tab/>
            </w:r>
            <w:r w:rsidR="009176B3">
              <w:rPr>
                <w:rFonts w:cs="Times New Roman"/>
                <w:color w:val="000000"/>
                <w:szCs w:val="22"/>
              </w:rPr>
              <w:t xml:space="preserve">Unused </w:t>
            </w:r>
            <w:r w:rsidR="00D8311D">
              <w:rPr>
                <w:rFonts w:cs="Times New Roman"/>
                <w:color w:val="000000"/>
                <w:szCs w:val="22"/>
              </w:rPr>
              <w:t xml:space="preserve">committed </w:t>
            </w:r>
            <w:r w:rsidR="003E7F20">
              <w:rPr>
                <w:color w:val="000000"/>
                <w:szCs w:val="28"/>
                <w:lang w:val="en-US" w:bidi="th-TH"/>
              </w:rPr>
              <w:t xml:space="preserve">credit </w:t>
            </w:r>
            <w:r w:rsidR="00D8311D">
              <w:rPr>
                <w:rFonts w:cs="Times New Roman"/>
                <w:color w:val="000000"/>
                <w:szCs w:val="22"/>
              </w:rPr>
              <w:t>line</w:t>
            </w:r>
            <w:r w:rsidR="00FC23CB">
              <w:rPr>
                <w:color w:val="000000"/>
                <w:szCs w:val="28"/>
                <w:lang w:val="en-US" w:bidi="th-TH"/>
              </w:rPr>
              <w:t>s</w:t>
            </w:r>
          </w:p>
        </w:tc>
        <w:tc>
          <w:tcPr>
            <w:tcW w:w="1242" w:type="dxa"/>
            <w:shd w:val="clear" w:color="auto" w:fill="auto"/>
          </w:tcPr>
          <w:p w14:paraId="670203FB" w14:textId="1404020A" w:rsidR="003E40C2" w:rsidRPr="0083440B" w:rsidRDefault="0018158B" w:rsidP="00E21647">
            <w:pPr>
              <w:tabs>
                <w:tab w:val="decimal" w:pos="1024"/>
              </w:tabs>
              <w:spacing w:line="240" w:lineRule="atLeast"/>
              <w:ind w:right="-108"/>
              <w:rPr>
                <w:szCs w:val="28"/>
                <w:lang w:val="en-US" w:bidi="th-TH"/>
              </w:rPr>
            </w:pPr>
            <w:r>
              <w:rPr>
                <w:szCs w:val="28"/>
                <w:lang w:val="en-US" w:bidi="th-TH"/>
              </w:rPr>
              <w:t>154,339</w:t>
            </w:r>
          </w:p>
        </w:tc>
        <w:tc>
          <w:tcPr>
            <w:tcW w:w="236" w:type="dxa"/>
            <w:shd w:val="clear" w:color="auto" w:fill="auto"/>
          </w:tcPr>
          <w:p w14:paraId="535F9225" w14:textId="77777777" w:rsidR="003E40C2" w:rsidRPr="00E21647" w:rsidRDefault="003E40C2" w:rsidP="00E21647">
            <w:pPr>
              <w:tabs>
                <w:tab w:val="decimal" w:pos="930"/>
              </w:tabs>
              <w:spacing w:line="240" w:lineRule="atLeast"/>
              <w:jc w:val="right"/>
              <w:rPr>
                <w:rFonts w:cs="Times New Roman"/>
                <w:color w:val="000000"/>
                <w:szCs w:val="22"/>
              </w:rPr>
            </w:pPr>
          </w:p>
        </w:tc>
        <w:tc>
          <w:tcPr>
            <w:tcW w:w="1294" w:type="dxa"/>
            <w:shd w:val="clear" w:color="auto" w:fill="auto"/>
          </w:tcPr>
          <w:p w14:paraId="147666BE" w14:textId="7ECA0322" w:rsidR="003E40C2" w:rsidRPr="00E21647" w:rsidRDefault="0018158B" w:rsidP="00E21647">
            <w:pPr>
              <w:tabs>
                <w:tab w:val="decimal" w:pos="1074"/>
              </w:tabs>
              <w:spacing w:line="240" w:lineRule="atLeast"/>
              <w:ind w:right="-108"/>
              <w:rPr>
                <w:rFonts w:cs="Times New Roman"/>
                <w:szCs w:val="22"/>
              </w:rPr>
            </w:pPr>
            <w:r>
              <w:rPr>
                <w:rFonts w:cs="Times New Roman"/>
                <w:szCs w:val="22"/>
              </w:rPr>
              <w:t>72,331</w:t>
            </w:r>
          </w:p>
        </w:tc>
        <w:tc>
          <w:tcPr>
            <w:tcW w:w="267" w:type="dxa"/>
            <w:shd w:val="clear" w:color="auto" w:fill="auto"/>
            <w:vAlign w:val="bottom"/>
          </w:tcPr>
          <w:p w14:paraId="1D503D93" w14:textId="77777777" w:rsidR="003E40C2" w:rsidRPr="00E21647" w:rsidRDefault="003E40C2" w:rsidP="00E21647">
            <w:pPr>
              <w:tabs>
                <w:tab w:val="decimal" w:pos="930"/>
              </w:tabs>
              <w:spacing w:line="240" w:lineRule="atLeast"/>
              <w:jc w:val="right"/>
              <w:rPr>
                <w:rFonts w:cs="Times New Roman"/>
                <w:color w:val="000000"/>
                <w:szCs w:val="22"/>
              </w:rPr>
            </w:pPr>
          </w:p>
        </w:tc>
        <w:tc>
          <w:tcPr>
            <w:tcW w:w="1263" w:type="dxa"/>
            <w:shd w:val="clear" w:color="auto" w:fill="auto"/>
          </w:tcPr>
          <w:p w14:paraId="2A56ECDF" w14:textId="77BC8A6C" w:rsidR="003E40C2" w:rsidRPr="0093239C" w:rsidRDefault="0018158B" w:rsidP="00E21647">
            <w:pPr>
              <w:tabs>
                <w:tab w:val="decimal" w:pos="1049"/>
              </w:tabs>
              <w:spacing w:line="240" w:lineRule="atLeast"/>
              <w:ind w:right="-108"/>
              <w:rPr>
                <w:rFonts w:cs="Times New Roman"/>
                <w:szCs w:val="22"/>
              </w:rPr>
            </w:pPr>
            <w:r>
              <w:rPr>
                <w:rFonts w:cs="Times New Roman"/>
                <w:szCs w:val="22"/>
              </w:rPr>
              <w:t>154,339</w:t>
            </w:r>
          </w:p>
        </w:tc>
        <w:tc>
          <w:tcPr>
            <w:tcW w:w="267" w:type="dxa"/>
          </w:tcPr>
          <w:p w14:paraId="63C9F0E4" w14:textId="77777777" w:rsidR="003E40C2" w:rsidRPr="00880EEB" w:rsidRDefault="003E40C2" w:rsidP="00E21647">
            <w:pPr>
              <w:tabs>
                <w:tab w:val="decimal" w:pos="930"/>
              </w:tabs>
              <w:spacing w:line="240" w:lineRule="atLeast"/>
              <w:jc w:val="right"/>
              <w:rPr>
                <w:rFonts w:cs="Times New Roman"/>
                <w:color w:val="000000"/>
                <w:szCs w:val="22"/>
              </w:rPr>
            </w:pPr>
          </w:p>
        </w:tc>
        <w:tc>
          <w:tcPr>
            <w:tcW w:w="1263" w:type="dxa"/>
          </w:tcPr>
          <w:p w14:paraId="552B386A" w14:textId="7EA7CF3C" w:rsidR="003E40C2" w:rsidRPr="00EC65EE" w:rsidRDefault="00AF6242" w:rsidP="00E21647">
            <w:pPr>
              <w:tabs>
                <w:tab w:val="decimal" w:pos="1049"/>
              </w:tabs>
              <w:spacing w:line="240" w:lineRule="atLeast"/>
              <w:ind w:right="-108"/>
              <w:rPr>
                <w:rFonts w:cs="Times New Roman"/>
                <w:szCs w:val="22"/>
              </w:rPr>
            </w:pPr>
            <w:r>
              <w:rPr>
                <w:rFonts w:cs="Times New Roman"/>
                <w:szCs w:val="22"/>
              </w:rPr>
              <w:t>72,331</w:t>
            </w:r>
          </w:p>
        </w:tc>
      </w:tr>
      <w:tr w:rsidR="00E21647" w:rsidRPr="00880EEB" w14:paraId="1D3A7920" w14:textId="77777777" w:rsidTr="00080F43">
        <w:tc>
          <w:tcPr>
            <w:tcW w:w="3330" w:type="dxa"/>
          </w:tcPr>
          <w:p w14:paraId="4CB386DE" w14:textId="77777777" w:rsidR="00E21647" w:rsidRPr="00880EEB" w:rsidRDefault="00E21647" w:rsidP="00E21647">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Others</w:t>
            </w:r>
          </w:p>
        </w:tc>
        <w:tc>
          <w:tcPr>
            <w:tcW w:w="1242" w:type="dxa"/>
            <w:shd w:val="clear" w:color="auto" w:fill="auto"/>
          </w:tcPr>
          <w:p w14:paraId="1E49CC0A" w14:textId="3CAF86B4" w:rsidR="00E21647" w:rsidRPr="00E21647" w:rsidRDefault="0018158B" w:rsidP="00E21647">
            <w:pPr>
              <w:tabs>
                <w:tab w:val="decimal" w:pos="1024"/>
              </w:tabs>
              <w:spacing w:line="240" w:lineRule="atLeast"/>
              <w:ind w:right="-108"/>
              <w:rPr>
                <w:rFonts w:cs="Times New Roman"/>
                <w:color w:val="000000"/>
                <w:szCs w:val="22"/>
              </w:rPr>
            </w:pPr>
            <w:r>
              <w:rPr>
                <w:rFonts w:cs="Times New Roman"/>
                <w:color w:val="000000"/>
                <w:szCs w:val="22"/>
              </w:rPr>
              <w:t>336,629</w:t>
            </w:r>
          </w:p>
        </w:tc>
        <w:tc>
          <w:tcPr>
            <w:tcW w:w="236" w:type="dxa"/>
            <w:shd w:val="clear" w:color="auto" w:fill="auto"/>
          </w:tcPr>
          <w:p w14:paraId="102569DC" w14:textId="77777777" w:rsidR="00E21647" w:rsidRPr="00E21647" w:rsidRDefault="00E21647" w:rsidP="00E21647">
            <w:pPr>
              <w:tabs>
                <w:tab w:val="decimal" w:pos="930"/>
              </w:tabs>
              <w:spacing w:line="240" w:lineRule="atLeast"/>
              <w:jc w:val="right"/>
              <w:rPr>
                <w:rFonts w:cs="Times New Roman"/>
                <w:color w:val="000000"/>
                <w:szCs w:val="22"/>
              </w:rPr>
            </w:pPr>
          </w:p>
        </w:tc>
        <w:tc>
          <w:tcPr>
            <w:tcW w:w="1294" w:type="dxa"/>
            <w:shd w:val="clear" w:color="auto" w:fill="auto"/>
          </w:tcPr>
          <w:p w14:paraId="065AE8AE" w14:textId="5DF01D92" w:rsidR="00E21647" w:rsidRPr="00E21647" w:rsidRDefault="0018158B" w:rsidP="00E21647">
            <w:pPr>
              <w:tabs>
                <w:tab w:val="decimal" w:pos="1074"/>
              </w:tabs>
              <w:spacing w:line="240" w:lineRule="atLeast"/>
              <w:ind w:right="-108"/>
              <w:rPr>
                <w:rFonts w:cs="Times New Roman"/>
                <w:color w:val="000000"/>
                <w:szCs w:val="22"/>
              </w:rPr>
            </w:pPr>
            <w:r>
              <w:rPr>
                <w:rFonts w:cs="Times New Roman"/>
                <w:color w:val="000000"/>
                <w:szCs w:val="22"/>
              </w:rPr>
              <w:t>256,876</w:t>
            </w:r>
          </w:p>
        </w:tc>
        <w:tc>
          <w:tcPr>
            <w:tcW w:w="267" w:type="dxa"/>
            <w:shd w:val="clear" w:color="auto" w:fill="auto"/>
            <w:vAlign w:val="bottom"/>
          </w:tcPr>
          <w:p w14:paraId="689D00D3" w14:textId="77777777" w:rsidR="00E21647" w:rsidRPr="00E21647" w:rsidRDefault="00E21647" w:rsidP="00E21647">
            <w:pPr>
              <w:tabs>
                <w:tab w:val="decimal" w:pos="930"/>
              </w:tabs>
              <w:spacing w:line="240" w:lineRule="atLeast"/>
              <w:jc w:val="right"/>
              <w:rPr>
                <w:rFonts w:cs="Times New Roman"/>
                <w:color w:val="000000"/>
                <w:szCs w:val="22"/>
              </w:rPr>
            </w:pPr>
          </w:p>
        </w:tc>
        <w:tc>
          <w:tcPr>
            <w:tcW w:w="1263" w:type="dxa"/>
            <w:shd w:val="clear" w:color="auto" w:fill="auto"/>
          </w:tcPr>
          <w:p w14:paraId="6A357F88" w14:textId="56771B81" w:rsidR="00E21647" w:rsidRPr="00E21647" w:rsidRDefault="0018158B" w:rsidP="00E21647">
            <w:pPr>
              <w:tabs>
                <w:tab w:val="decimal" w:pos="1049"/>
              </w:tabs>
              <w:spacing w:line="240" w:lineRule="atLeast"/>
              <w:ind w:right="-108"/>
              <w:rPr>
                <w:rFonts w:cs="Times New Roman"/>
                <w:color w:val="000000"/>
                <w:szCs w:val="22"/>
              </w:rPr>
            </w:pPr>
            <w:r>
              <w:rPr>
                <w:rFonts w:cs="Times New Roman"/>
                <w:color w:val="000000"/>
                <w:szCs w:val="22"/>
              </w:rPr>
              <w:t>307,718</w:t>
            </w:r>
          </w:p>
        </w:tc>
        <w:tc>
          <w:tcPr>
            <w:tcW w:w="267" w:type="dxa"/>
            <w:vAlign w:val="bottom"/>
          </w:tcPr>
          <w:p w14:paraId="216A7F4A" w14:textId="77777777" w:rsidR="00E21647" w:rsidRPr="00880EEB" w:rsidRDefault="00E21647" w:rsidP="00E21647">
            <w:pPr>
              <w:tabs>
                <w:tab w:val="decimal" w:pos="930"/>
              </w:tabs>
              <w:spacing w:line="240" w:lineRule="atLeast"/>
              <w:jc w:val="right"/>
              <w:rPr>
                <w:rFonts w:cs="Times New Roman"/>
                <w:color w:val="000000"/>
                <w:szCs w:val="22"/>
              </w:rPr>
            </w:pPr>
          </w:p>
        </w:tc>
        <w:tc>
          <w:tcPr>
            <w:tcW w:w="1263" w:type="dxa"/>
          </w:tcPr>
          <w:p w14:paraId="0DA20F87" w14:textId="527D2A24" w:rsidR="00E21647" w:rsidRPr="00880EEB" w:rsidRDefault="0018158B" w:rsidP="00E21647">
            <w:pPr>
              <w:tabs>
                <w:tab w:val="decimal" w:pos="1049"/>
              </w:tabs>
              <w:spacing w:line="240" w:lineRule="atLeast"/>
              <w:ind w:right="-108"/>
              <w:rPr>
                <w:rFonts w:cs="Times New Roman"/>
                <w:color w:val="000000"/>
                <w:szCs w:val="22"/>
              </w:rPr>
            </w:pPr>
            <w:r>
              <w:rPr>
                <w:rFonts w:cs="Times New Roman"/>
                <w:color w:val="000000"/>
                <w:szCs w:val="22"/>
              </w:rPr>
              <w:t>248,586</w:t>
            </w:r>
          </w:p>
        </w:tc>
      </w:tr>
      <w:tr w:rsidR="00E21647" w:rsidRPr="00880EEB" w14:paraId="1233E370" w14:textId="77777777" w:rsidTr="00EC65EE">
        <w:tc>
          <w:tcPr>
            <w:tcW w:w="3330" w:type="dxa"/>
          </w:tcPr>
          <w:p w14:paraId="22593312" w14:textId="77777777" w:rsidR="00E21647" w:rsidRPr="00880EEB" w:rsidRDefault="00E21647" w:rsidP="00E21647">
            <w:pPr>
              <w:tabs>
                <w:tab w:val="left" w:pos="162"/>
              </w:tabs>
              <w:spacing w:line="240" w:lineRule="atLeast"/>
              <w:ind w:right="1"/>
              <w:rPr>
                <w:rFonts w:cs="Times New Roman"/>
                <w:b/>
                <w:bCs/>
                <w:color w:val="000000"/>
                <w:szCs w:val="22"/>
              </w:rPr>
            </w:pPr>
            <w:r w:rsidRPr="00880EEB">
              <w:rPr>
                <w:rFonts w:cs="Times New Roman"/>
                <w:b/>
                <w:bCs/>
                <w:color w:val="000000"/>
                <w:szCs w:val="22"/>
              </w:rPr>
              <w:t>Total</w:t>
            </w:r>
          </w:p>
        </w:tc>
        <w:tc>
          <w:tcPr>
            <w:tcW w:w="1242" w:type="dxa"/>
            <w:tcBorders>
              <w:top w:val="single" w:sz="4" w:space="0" w:color="auto"/>
              <w:bottom w:val="double" w:sz="4" w:space="0" w:color="auto"/>
            </w:tcBorders>
            <w:shd w:val="clear" w:color="auto" w:fill="auto"/>
          </w:tcPr>
          <w:p w14:paraId="530909A3" w14:textId="06C62FA7" w:rsidR="00E21647" w:rsidRPr="00E21647" w:rsidRDefault="00E21647" w:rsidP="00E21647">
            <w:pPr>
              <w:tabs>
                <w:tab w:val="decimal" w:pos="1024"/>
              </w:tabs>
              <w:spacing w:line="240" w:lineRule="atLeast"/>
              <w:ind w:right="-108"/>
              <w:rPr>
                <w:rFonts w:cs="Times New Roman"/>
                <w:b/>
                <w:bCs/>
                <w:color w:val="000000"/>
                <w:szCs w:val="22"/>
              </w:rPr>
            </w:pPr>
            <w:r w:rsidRPr="0093239C">
              <w:rPr>
                <w:rFonts w:cs="Times New Roman"/>
                <w:b/>
                <w:bCs/>
                <w:szCs w:val="22"/>
              </w:rPr>
              <w:t>2,</w:t>
            </w:r>
            <w:r w:rsidR="00C232B4">
              <w:rPr>
                <w:rFonts w:cs="Times New Roman"/>
                <w:b/>
                <w:bCs/>
                <w:szCs w:val="22"/>
              </w:rPr>
              <w:t>676,532</w:t>
            </w:r>
          </w:p>
        </w:tc>
        <w:tc>
          <w:tcPr>
            <w:tcW w:w="236" w:type="dxa"/>
            <w:shd w:val="clear" w:color="auto" w:fill="auto"/>
          </w:tcPr>
          <w:p w14:paraId="1CC392BA" w14:textId="77777777" w:rsidR="00E21647" w:rsidRPr="00E21647" w:rsidRDefault="00E21647" w:rsidP="00E21647">
            <w:pPr>
              <w:tabs>
                <w:tab w:val="decimal" w:pos="930"/>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shd w:val="clear" w:color="auto" w:fill="auto"/>
          </w:tcPr>
          <w:p w14:paraId="15E09B40" w14:textId="7C1EE112" w:rsidR="00E21647" w:rsidRPr="00E21647" w:rsidRDefault="003B72ED" w:rsidP="00E21647">
            <w:pPr>
              <w:tabs>
                <w:tab w:val="decimal" w:pos="1074"/>
              </w:tabs>
              <w:spacing w:line="240" w:lineRule="atLeast"/>
              <w:ind w:right="-108"/>
              <w:rPr>
                <w:rFonts w:cs="Times New Roman"/>
                <w:b/>
                <w:bCs/>
                <w:color w:val="000000"/>
                <w:szCs w:val="22"/>
              </w:rPr>
            </w:pPr>
            <w:r>
              <w:rPr>
                <w:rFonts w:cs="Times New Roman"/>
                <w:b/>
                <w:bCs/>
                <w:szCs w:val="22"/>
              </w:rPr>
              <w:t>808,254</w:t>
            </w:r>
          </w:p>
        </w:tc>
        <w:tc>
          <w:tcPr>
            <w:tcW w:w="267" w:type="dxa"/>
            <w:shd w:val="clear" w:color="auto" w:fill="auto"/>
          </w:tcPr>
          <w:p w14:paraId="64B0AA22" w14:textId="77777777" w:rsidR="00E21647" w:rsidRPr="00E21647" w:rsidRDefault="00E21647" w:rsidP="00E21647">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shd w:val="clear" w:color="auto" w:fill="auto"/>
          </w:tcPr>
          <w:p w14:paraId="687BC9EB" w14:textId="47AD73B6" w:rsidR="00E21647" w:rsidRPr="00E21647" w:rsidRDefault="006433DD" w:rsidP="00E21647">
            <w:pPr>
              <w:tabs>
                <w:tab w:val="decimal" w:pos="1049"/>
              </w:tabs>
              <w:spacing w:line="240" w:lineRule="atLeast"/>
              <w:ind w:right="-108"/>
              <w:rPr>
                <w:rFonts w:cs="Times New Roman"/>
                <w:b/>
                <w:bCs/>
                <w:color w:val="000000"/>
                <w:szCs w:val="22"/>
              </w:rPr>
            </w:pPr>
            <w:r>
              <w:rPr>
                <w:rFonts w:cs="Times New Roman"/>
                <w:b/>
                <w:bCs/>
                <w:szCs w:val="22"/>
              </w:rPr>
              <w:t>2,647,621</w:t>
            </w:r>
          </w:p>
        </w:tc>
        <w:tc>
          <w:tcPr>
            <w:tcW w:w="267" w:type="dxa"/>
          </w:tcPr>
          <w:p w14:paraId="6FFE27F7" w14:textId="77777777" w:rsidR="00E21647" w:rsidRPr="00880EEB" w:rsidRDefault="00E21647" w:rsidP="00E21647">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045028A5" w14:textId="643CF6D7" w:rsidR="00E21647" w:rsidRPr="009C1631" w:rsidRDefault="006433DD" w:rsidP="00E21647">
            <w:pPr>
              <w:tabs>
                <w:tab w:val="decimal" w:pos="1049"/>
              </w:tabs>
              <w:spacing w:line="240" w:lineRule="atLeast"/>
              <w:ind w:right="-108"/>
              <w:rPr>
                <w:rFonts w:cs="Times New Roman"/>
                <w:b/>
                <w:bCs/>
                <w:color w:val="000000"/>
                <w:szCs w:val="22"/>
              </w:rPr>
            </w:pPr>
            <w:r>
              <w:rPr>
                <w:rFonts w:cs="Times New Roman"/>
                <w:b/>
                <w:bCs/>
                <w:szCs w:val="22"/>
              </w:rPr>
              <w:t>799,964</w:t>
            </w:r>
          </w:p>
        </w:tc>
      </w:tr>
    </w:tbl>
    <w:p w14:paraId="2A0F6B6E" w14:textId="77777777" w:rsidR="00C77720" w:rsidRPr="00EC65EE" w:rsidRDefault="00C77720" w:rsidP="00EC65EE">
      <w:pPr>
        <w:tabs>
          <w:tab w:val="left" w:pos="540"/>
          <w:tab w:val="left" w:pos="1170"/>
          <w:tab w:val="right" w:pos="9360"/>
        </w:tabs>
        <w:spacing w:line="240" w:lineRule="atLeast"/>
        <w:ind w:right="9"/>
        <w:jc w:val="both"/>
        <w:rPr>
          <w:rFonts w:cs="Times New Roman"/>
          <w:i/>
          <w:szCs w:val="22"/>
          <w:shd w:val="clear" w:color="auto" w:fill="FFFFFF"/>
        </w:rPr>
      </w:pPr>
    </w:p>
    <w:p w14:paraId="5E1BA828" w14:textId="77777777" w:rsidR="009630F1" w:rsidRDefault="009630F1">
      <w:pPr>
        <w:rPr>
          <w:rFonts w:cs="Times New Roman"/>
          <w:b/>
          <w:iCs/>
          <w:sz w:val="24"/>
          <w:szCs w:val="24"/>
        </w:rPr>
      </w:pPr>
      <w:r>
        <w:rPr>
          <w:rFonts w:cs="Times New Roman"/>
          <w:i/>
          <w:iCs/>
          <w:szCs w:val="24"/>
        </w:rPr>
        <w:br w:type="page"/>
      </w:r>
    </w:p>
    <w:p w14:paraId="4CA1F720" w14:textId="3D32BA23" w:rsidR="002B7133" w:rsidRPr="0012708E" w:rsidRDefault="00DD7875" w:rsidP="009C34CB">
      <w:pPr>
        <w:pStyle w:val="Heading1"/>
        <w:numPr>
          <w:ilvl w:val="0"/>
          <w:numId w:val="0"/>
        </w:numPr>
        <w:tabs>
          <w:tab w:val="left" w:pos="5245"/>
          <w:tab w:val="left" w:pos="8364"/>
        </w:tabs>
        <w:spacing w:before="0" w:after="0" w:line="240" w:lineRule="atLeast"/>
        <w:ind w:left="540" w:hanging="540"/>
        <w:rPr>
          <w:rFonts w:cs="Times New Roman"/>
          <w:i w:val="0"/>
          <w:iCs/>
          <w:szCs w:val="24"/>
        </w:rPr>
      </w:pPr>
      <w:r w:rsidRPr="0012708E">
        <w:rPr>
          <w:rFonts w:cs="Times New Roman"/>
          <w:i w:val="0"/>
          <w:iCs/>
          <w:szCs w:val="24"/>
        </w:rPr>
        <w:lastRenderedPageBreak/>
        <w:t>3</w:t>
      </w:r>
      <w:r w:rsidR="00197C40">
        <w:rPr>
          <w:rFonts w:cs="Times New Roman"/>
          <w:i w:val="0"/>
          <w:iCs/>
          <w:szCs w:val="24"/>
        </w:rPr>
        <w:t>3</w:t>
      </w:r>
      <w:r w:rsidR="00F85F2D" w:rsidRPr="0012708E">
        <w:rPr>
          <w:rFonts w:cs="Times New Roman"/>
          <w:i w:val="0"/>
          <w:iCs/>
          <w:szCs w:val="24"/>
        </w:rPr>
        <w:tab/>
      </w:r>
      <w:r w:rsidR="00B3056F" w:rsidRPr="0012708E">
        <w:rPr>
          <w:rFonts w:cs="Times New Roman"/>
          <w:i w:val="0"/>
          <w:iCs/>
          <w:szCs w:val="24"/>
        </w:rPr>
        <w:t>Related parties</w:t>
      </w:r>
    </w:p>
    <w:p w14:paraId="7C926E19" w14:textId="77777777" w:rsidR="001120CF" w:rsidRPr="0012708E" w:rsidRDefault="001120CF" w:rsidP="005748C7">
      <w:pPr>
        <w:ind w:left="540"/>
        <w:jc w:val="both"/>
        <w:rPr>
          <w:rFonts w:cs="Times New Roman"/>
          <w:lang w:bidi="th-TH"/>
        </w:rPr>
      </w:pPr>
    </w:p>
    <w:p w14:paraId="19C900E0" w14:textId="70E4B174" w:rsidR="009715CC" w:rsidRDefault="00825948" w:rsidP="009678A8">
      <w:pPr>
        <w:ind w:left="540"/>
        <w:jc w:val="both"/>
        <w:rPr>
          <w:rFonts w:cs="Times New Roman"/>
        </w:rPr>
      </w:pPr>
      <w:r w:rsidRPr="004721B2">
        <w:rPr>
          <w:rFonts w:cs="Times New Roman"/>
        </w:rPr>
        <w:t>A related party is a person or entity that has direct or indirect control</w:t>
      </w:r>
      <w:r w:rsidR="00945348" w:rsidRPr="004721B2">
        <w:rPr>
          <w:rFonts w:cs="Times New Roman"/>
        </w:rPr>
        <w:t xml:space="preserve"> or joint control</w:t>
      </w:r>
      <w:r w:rsidRPr="004721B2">
        <w:rPr>
          <w:rFonts w:cs="Times New Roman"/>
        </w:rPr>
        <w:t xml:space="preserve">, or has significant influence over the financial and managerial decision-making of the Group; a person or entity that is under common control or under the same significant influence as the Group; or a person or entity over which the Group has direct or indirect control </w:t>
      </w:r>
      <w:r w:rsidR="00857A70">
        <w:rPr>
          <w:lang w:bidi="th-TH"/>
        </w:rPr>
        <w:t xml:space="preserve">or joint control, </w:t>
      </w:r>
      <w:r w:rsidRPr="004721B2">
        <w:rPr>
          <w:rFonts w:cs="Times New Roman"/>
        </w:rPr>
        <w:t>or has significant influence over the financial and managerial decision-making.</w:t>
      </w:r>
      <w:r w:rsidR="00EA0C66" w:rsidRPr="004721B2">
        <w:rPr>
          <w:rFonts w:cs="Times New Roman"/>
        </w:rPr>
        <w:t xml:space="preserve"> </w:t>
      </w:r>
      <w:r w:rsidR="009C1631" w:rsidRPr="004721B2">
        <w:rPr>
          <w:rFonts w:cs="Times New Roman"/>
        </w:rPr>
        <w:t>The p</w:t>
      </w:r>
      <w:r w:rsidR="00EA0C66" w:rsidRPr="004721B2">
        <w:rPr>
          <w:rFonts w:cs="Times New Roman"/>
        </w:rPr>
        <w:t xml:space="preserve">ricing policies for transactions </w:t>
      </w:r>
      <w:r w:rsidR="009C1631" w:rsidRPr="004721B2">
        <w:rPr>
          <w:rFonts w:cs="Times New Roman"/>
        </w:rPr>
        <w:t xml:space="preserve">with related parties are determined on an arm’s length basis or based on </w:t>
      </w:r>
      <w:r w:rsidR="006B085B" w:rsidRPr="004721B2">
        <w:rPr>
          <w:rFonts w:cs="Times New Roman"/>
        </w:rPr>
        <w:t>contractually agreed price.</w:t>
      </w:r>
    </w:p>
    <w:p w14:paraId="2A5A35CB" w14:textId="77777777" w:rsidR="009715CC" w:rsidRDefault="009715CC" w:rsidP="009C34CB">
      <w:pPr>
        <w:ind w:left="540"/>
        <w:jc w:val="both"/>
        <w:rPr>
          <w:rFonts w:cs="Times New Roman"/>
        </w:rPr>
      </w:pPr>
    </w:p>
    <w:p w14:paraId="1896AF5E" w14:textId="210B77E6" w:rsidR="00C07EB3" w:rsidRPr="0012708E" w:rsidRDefault="0070080D" w:rsidP="009C34CB">
      <w:pPr>
        <w:ind w:left="540"/>
        <w:jc w:val="both"/>
        <w:rPr>
          <w:rFonts w:cs="Times New Roman"/>
        </w:rPr>
      </w:pPr>
      <w:r w:rsidRPr="0012708E">
        <w:rPr>
          <w:rFonts w:cs="Times New Roman"/>
        </w:rPr>
        <w:t>Relationships with subsidiary are describ</w:t>
      </w:r>
      <w:r w:rsidR="00313DF1" w:rsidRPr="0012708E">
        <w:rPr>
          <w:rFonts w:cs="Times New Roman"/>
        </w:rPr>
        <w:t xml:space="preserve">ed in </w:t>
      </w:r>
      <w:r w:rsidR="00120D23" w:rsidRPr="0012708E">
        <w:rPr>
          <w:rFonts w:cs="Times New Roman"/>
        </w:rPr>
        <w:t>n</w:t>
      </w:r>
      <w:r w:rsidRPr="0012708E">
        <w:rPr>
          <w:rFonts w:cs="Times New Roman"/>
        </w:rPr>
        <w:t xml:space="preserve">ote </w:t>
      </w:r>
      <w:r w:rsidR="00421928" w:rsidRPr="0012708E">
        <w:rPr>
          <w:rFonts w:cs="Times New Roman"/>
        </w:rPr>
        <w:t>1</w:t>
      </w:r>
      <w:r w:rsidR="004C490F">
        <w:rPr>
          <w:rFonts w:cs="Times New Roman"/>
        </w:rPr>
        <w:t>2</w:t>
      </w:r>
      <w:r w:rsidRPr="0012708E">
        <w:rPr>
          <w:rFonts w:cs="Times New Roman"/>
        </w:rPr>
        <w:t xml:space="preserve">. </w:t>
      </w:r>
      <w:r w:rsidR="009C34CB" w:rsidRPr="0012708E">
        <w:rPr>
          <w:rFonts w:cs="Times New Roman"/>
        </w:rPr>
        <w:t>O</w:t>
      </w:r>
      <w:r w:rsidR="00187073" w:rsidRPr="0012708E">
        <w:rPr>
          <w:rFonts w:cs="Times New Roman"/>
        </w:rPr>
        <w:t xml:space="preserve">ther </w:t>
      </w:r>
      <w:r w:rsidR="00C07EB3" w:rsidRPr="0012708E">
        <w:rPr>
          <w:rFonts w:cs="Times New Roman"/>
        </w:rPr>
        <w:t>related parties</w:t>
      </w:r>
      <w:r w:rsidR="009C34CB" w:rsidRPr="0012708E">
        <w:rPr>
          <w:rFonts w:cs="Times New Roman"/>
        </w:rPr>
        <w:t xml:space="preserve"> that the Group had</w:t>
      </w:r>
      <w:r w:rsidR="003E0675" w:rsidRPr="0012708E">
        <w:rPr>
          <w:rFonts w:cs="Times New Roman"/>
        </w:rPr>
        <w:t xml:space="preserve"> </w:t>
      </w:r>
      <w:r w:rsidR="009C34CB" w:rsidRPr="0012708E">
        <w:rPr>
          <w:rFonts w:cs="Times New Roman"/>
        </w:rPr>
        <w:t xml:space="preserve">significant transactions with during the </w:t>
      </w:r>
      <w:r w:rsidR="009C1631">
        <w:rPr>
          <w:rFonts w:cs="Times New Roman"/>
        </w:rPr>
        <w:t>year</w:t>
      </w:r>
      <w:r w:rsidR="009C1631" w:rsidRPr="0012708E">
        <w:rPr>
          <w:rFonts w:cs="Times New Roman"/>
        </w:rPr>
        <w:t xml:space="preserve"> </w:t>
      </w:r>
      <w:r w:rsidR="00C07EB3" w:rsidRPr="0012708E">
        <w:rPr>
          <w:rFonts w:cs="Times New Roman"/>
        </w:rPr>
        <w:t>were as follows:</w:t>
      </w:r>
    </w:p>
    <w:p w14:paraId="14BB34CB" w14:textId="25BB62E9" w:rsidR="009C1631" w:rsidRDefault="009C1631">
      <w:pPr>
        <w:rPr>
          <w:rFonts w:cs="Times New Roman"/>
        </w:rPr>
      </w:pPr>
    </w:p>
    <w:tbl>
      <w:tblPr>
        <w:tblW w:w="9459" w:type="dxa"/>
        <w:tblInd w:w="450" w:type="dxa"/>
        <w:tblLayout w:type="fixed"/>
        <w:tblLook w:val="01E0" w:firstRow="1" w:lastRow="1" w:firstColumn="1" w:lastColumn="1" w:noHBand="0" w:noVBand="0"/>
      </w:tblPr>
      <w:tblGrid>
        <w:gridCol w:w="3330"/>
        <w:gridCol w:w="1440"/>
        <w:gridCol w:w="4689"/>
      </w:tblGrid>
      <w:tr w:rsidR="004C490F" w:rsidRPr="00AB5DFA" w14:paraId="683C275A" w14:textId="77777777" w:rsidTr="00080F43">
        <w:trPr>
          <w:tblHeader/>
        </w:trPr>
        <w:tc>
          <w:tcPr>
            <w:tcW w:w="3330" w:type="dxa"/>
          </w:tcPr>
          <w:p w14:paraId="75E894EA"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p>
          <w:p w14:paraId="76A5CD57"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p>
          <w:p w14:paraId="51C37804"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r w:rsidRPr="00AB5DFA">
              <w:rPr>
                <w:rFonts w:cs="Times New Roman"/>
                <w:b/>
                <w:bCs/>
                <w:szCs w:val="22"/>
                <w:lang w:val="en-GB"/>
              </w:rPr>
              <w:t>Name of entities</w:t>
            </w:r>
          </w:p>
        </w:tc>
        <w:tc>
          <w:tcPr>
            <w:tcW w:w="1440" w:type="dxa"/>
          </w:tcPr>
          <w:p w14:paraId="52E02391" w14:textId="77777777" w:rsidR="004C490F" w:rsidRPr="00AB5DFA" w:rsidRDefault="004C490F" w:rsidP="00080F43">
            <w:pPr>
              <w:pStyle w:val="block"/>
              <w:tabs>
                <w:tab w:val="decimal" w:pos="765"/>
              </w:tabs>
              <w:spacing w:after="0" w:line="240" w:lineRule="atLeast"/>
              <w:ind w:left="-110" w:right="-108"/>
              <w:jc w:val="center"/>
              <w:rPr>
                <w:rFonts w:cs="Times New Roman"/>
                <w:b/>
                <w:bCs/>
                <w:szCs w:val="22"/>
                <w:lang w:val="en-GB"/>
              </w:rPr>
            </w:pPr>
            <w:r w:rsidRPr="00AB5DFA">
              <w:rPr>
                <w:rFonts w:cs="Times New Roman"/>
                <w:b/>
                <w:bCs/>
                <w:szCs w:val="22"/>
                <w:lang w:val="en-GB"/>
              </w:rPr>
              <w:t>Country of incorporation</w:t>
            </w:r>
            <w:r>
              <w:rPr>
                <w:rFonts w:cs="Times New Roman"/>
                <w:b/>
                <w:bCs/>
                <w:szCs w:val="22"/>
                <w:lang w:val="en-GB"/>
              </w:rPr>
              <w:t xml:space="preserve"> / </w:t>
            </w:r>
            <w:r w:rsidRPr="00AB5DFA">
              <w:rPr>
                <w:rFonts w:cs="Times New Roman"/>
                <w:b/>
                <w:bCs/>
                <w:szCs w:val="22"/>
                <w:lang w:val="en-GB"/>
              </w:rPr>
              <w:t>nationality</w:t>
            </w:r>
          </w:p>
        </w:tc>
        <w:tc>
          <w:tcPr>
            <w:tcW w:w="4689" w:type="dxa"/>
          </w:tcPr>
          <w:p w14:paraId="7BC16403" w14:textId="77777777" w:rsidR="004C490F" w:rsidRPr="00AB5DFA" w:rsidRDefault="004C490F" w:rsidP="00080F43">
            <w:pPr>
              <w:pStyle w:val="block"/>
              <w:tabs>
                <w:tab w:val="decimal" w:pos="765"/>
              </w:tabs>
              <w:spacing w:after="0" w:line="240" w:lineRule="atLeast"/>
              <w:ind w:left="0"/>
              <w:jc w:val="thaiDistribute"/>
              <w:rPr>
                <w:rFonts w:cs="Times New Roman"/>
                <w:b/>
                <w:bCs/>
                <w:szCs w:val="22"/>
                <w:lang w:val="en-GB"/>
              </w:rPr>
            </w:pPr>
          </w:p>
          <w:p w14:paraId="4526CE56" w14:textId="77777777" w:rsidR="004C490F" w:rsidRPr="00AB5DFA" w:rsidRDefault="004C490F" w:rsidP="00080F43">
            <w:pPr>
              <w:pStyle w:val="block"/>
              <w:tabs>
                <w:tab w:val="decimal" w:pos="765"/>
              </w:tabs>
              <w:spacing w:after="0" w:line="240" w:lineRule="atLeast"/>
              <w:ind w:left="0"/>
              <w:jc w:val="thaiDistribute"/>
              <w:rPr>
                <w:rFonts w:cs="Times New Roman"/>
                <w:b/>
                <w:bCs/>
                <w:szCs w:val="22"/>
                <w:lang w:val="en-GB"/>
              </w:rPr>
            </w:pPr>
          </w:p>
          <w:p w14:paraId="7CC68DD5" w14:textId="77777777" w:rsidR="004C490F" w:rsidRPr="00AB5DFA" w:rsidRDefault="004C490F" w:rsidP="00080F43">
            <w:pPr>
              <w:pStyle w:val="block"/>
              <w:spacing w:after="0" w:line="240" w:lineRule="atLeast"/>
              <w:ind w:left="0"/>
              <w:jc w:val="center"/>
              <w:rPr>
                <w:rFonts w:cs="Times New Roman"/>
                <w:b/>
                <w:bCs/>
                <w:szCs w:val="22"/>
                <w:lang w:val="en-GB"/>
              </w:rPr>
            </w:pPr>
            <w:r w:rsidRPr="00AB5DFA">
              <w:rPr>
                <w:rFonts w:cs="Times New Roman"/>
                <w:b/>
                <w:bCs/>
                <w:szCs w:val="22"/>
                <w:lang w:val="en-GB"/>
              </w:rPr>
              <w:t>Nature of relationship</w:t>
            </w:r>
          </w:p>
        </w:tc>
      </w:tr>
      <w:tr w:rsidR="004C490F" w:rsidRPr="00AB5DFA" w14:paraId="27203706" w14:textId="77777777" w:rsidTr="00080F43">
        <w:tc>
          <w:tcPr>
            <w:tcW w:w="3330" w:type="dxa"/>
          </w:tcPr>
          <w:p w14:paraId="66BE9503" w14:textId="77777777" w:rsidR="004C490F" w:rsidRPr="00AB5DFA" w:rsidRDefault="004C490F" w:rsidP="00080F43">
            <w:pPr>
              <w:spacing w:line="240" w:lineRule="atLeast"/>
              <w:ind w:left="246" w:hanging="246"/>
              <w:rPr>
                <w:rFonts w:cs="Times New Roman"/>
                <w:szCs w:val="22"/>
              </w:rPr>
            </w:pPr>
            <w:r w:rsidRPr="00AB5DFA">
              <w:rPr>
                <w:rFonts w:cs="Times New Roman"/>
                <w:szCs w:val="22"/>
              </w:rPr>
              <w:t xml:space="preserve">Key management personnel </w:t>
            </w:r>
          </w:p>
          <w:p w14:paraId="386794D1" w14:textId="77777777" w:rsidR="004C490F" w:rsidRPr="00AB5DFA" w:rsidRDefault="004C490F" w:rsidP="00080F43">
            <w:pPr>
              <w:spacing w:line="240" w:lineRule="atLeast"/>
              <w:ind w:left="246" w:hanging="246"/>
              <w:jc w:val="both"/>
              <w:rPr>
                <w:rFonts w:cs="Times New Roman"/>
                <w:szCs w:val="22"/>
              </w:rPr>
            </w:pPr>
          </w:p>
          <w:p w14:paraId="78C4F202" w14:textId="77777777" w:rsidR="004C490F" w:rsidRPr="00AB5DFA" w:rsidRDefault="004C490F" w:rsidP="00080F43">
            <w:pPr>
              <w:spacing w:line="240" w:lineRule="atLeast"/>
              <w:ind w:left="246" w:hanging="246"/>
              <w:jc w:val="both"/>
              <w:rPr>
                <w:rFonts w:cs="Times New Roman"/>
                <w:szCs w:val="22"/>
              </w:rPr>
            </w:pPr>
          </w:p>
        </w:tc>
        <w:tc>
          <w:tcPr>
            <w:tcW w:w="1440" w:type="dxa"/>
          </w:tcPr>
          <w:p w14:paraId="36853FFF" w14:textId="77777777" w:rsidR="004C490F" w:rsidRPr="00AB5DFA" w:rsidRDefault="004C490F" w:rsidP="00080F43">
            <w:pPr>
              <w:spacing w:line="240" w:lineRule="atLeast"/>
              <w:ind w:left="-18" w:right="-108"/>
              <w:jc w:val="center"/>
              <w:rPr>
                <w:rFonts w:cs="Times New Roman"/>
                <w:szCs w:val="22"/>
              </w:rPr>
            </w:pPr>
            <w:r w:rsidRPr="00AB5DFA">
              <w:rPr>
                <w:rFonts w:cs="Times New Roman"/>
                <w:szCs w:val="22"/>
              </w:rPr>
              <w:t>Thai and other nationalities</w:t>
            </w:r>
          </w:p>
          <w:p w14:paraId="30F4EA7C" w14:textId="77777777" w:rsidR="004C490F" w:rsidRPr="00AB5DFA" w:rsidRDefault="004C490F" w:rsidP="00080F43">
            <w:pPr>
              <w:spacing w:line="240" w:lineRule="atLeast"/>
              <w:ind w:left="-18" w:right="-108"/>
              <w:jc w:val="center"/>
              <w:rPr>
                <w:rFonts w:cs="Times New Roman"/>
                <w:szCs w:val="22"/>
              </w:rPr>
            </w:pPr>
          </w:p>
          <w:p w14:paraId="3ED47083" w14:textId="77777777" w:rsidR="004C490F" w:rsidRPr="00AB5DFA" w:rsidRDefault="004C490F" w:rsidP="00080F43">
            <w:pPr>
              <w:spacing w:line="240" w:lineRule="atLeast"/>
              <w:ind w:left="-18" w:right="-108"/>
              <w:jc w:val="center"/>
              <w:rPr>
                <w:rFonts w:cs="Times New Roman"/>
                <w:szCs w:val="22"/>
              </w:rPr>
            </w:pPr>
          </w:p>
          <w:p w14:paraId="76ED26C8" w14:textId="77777777" w:rsidR="004C490F" w:rsidRPr="00AB5DFA" w:rsidRDefault="004C490F" w:rsidP="00080F43">
            <w:pPr>
              <w:spacing w:line="240" w:lineRule="atLeast"/>
              <w:ind w:right="-108"/>
              <w:rPr>
                <w:rFonts w:cs="Times New Roman"/>
                <w:szCs w:val="22"/>
              </w:rPr>
            </w:pPr>
          </w:p>
        </w:tc>
        <w:tc>
          <w:tcPr>
            <w:tcW w:w="4689" w:type="dxa"/>
          </w:tcPr>
          <w:p w14:paraId="02F5B4A8" w14:textId="77777777" w:rsidR="004C490F" w:rsidRPr="00AB5DFA" w:rsidRDefault="004C490F" w:rsidP="00080F43">
            <w:pPr>
              <w:pStyle w:val="block"/>
              <w:tabs>
                <w:tab w:val="decimal" w:pos="162"/>
              </w:tabs>
              <w:spacing w:after="0" w:line="240" w:lineRule="atLeast"/>
              <w:ind w:left="162" w:hanging="162"/>
              <w:jc w:val="thaiDistribute"/>
              <w:rPr>
                <w:rFonts w:cs="Times New Roman"/>
                <w:szCs w:val="22"/>
                <w:lang w:val="en-GB"/>
              </w:rPr>
            </w:pPr>
            <w:r w:rsidRPr="00AB5DFA">
              <w:rPr>
                <w:rFonts w:cs="Times New Roman"/>
                <w:szCs w:val="22"/>
                <w:lang w:val="en-GB"/>
              </w:rPr>
              <w:t>Persons having authority and responsibility for planning, directing and controlling the activities of the entity, directly or indirectly, including any director (whether executive or otherwise) of the Bank and its subsidiary.</w:t>
            </w:r>
          </w:p>
        </w:tc>
      </w:tr>
      <w:tr w:rsidR="004C490F" w:rsidRPr="00AB5DFA" w14:paraId="23D618EC" w14:textId="77777777" w:rsidTr="00080F43">
        <w:tc>
          <w:tcPr>
            <w:tcW w:w="3330" w:type="dxa"/>
          </w:tcPr>
          <w:p w14:paraId="19EB982F" w14:textId="77777777" w:rsidR="004C490F" w:rsidRPr="00AB5DFA" w:rsidRDefault="004C490F" w:rsidP="00080F43">
            <w:pPr>
              <w:spacing w:line="240" w:lineRule="atLeast"/>
              <w:ind w:left="246" w:hanging="246"/>
              <w:rPr>
                <w:rFonts w:cs="Times New Roman"/>
                <w:szCs w:val="22"/>
              </w:rPr>
            </w:pPr>
            <w:r w:rsidRPr="00AB5DFA">
              <w:rPr>
                <w:rFonts w:cs="Times New Roman"/>
                <w:szCs w:val="22"/>
              </w:rPr>
              <w:t>V.C. Property Co., Ltd.</w:t>
            </w:r>
          </w:p>
        </w:tc>
        <w:tc>
          <w:tcPr>
            <w:tcW w:w="1440" w:type="dxa"/>
          </w:tcPr>
          <w:p w14:paraId="7E39F3A0" w14:textId="77777777" w:rsidR="004C490F" w:rsidRPr="00AB5DFA" w:rsidRDefault="004C490F" w:rsidP="00080F43">
            <w:pPr>
              <w:spacing w:line="240" w:lineRule="atLeast"/>
              <w:ind w:left="-18" w:right="-108"/>
              <w:jc w:val="center"/>
              <w:rPr>
                <w:rFonts w:cs="Times New Roman"/>
                <w:szCs w:val="22"/>
              </w:rPr>
            </w:pPr>
            <w:r w:rsidRPr="00AB5DFA">
              <w:rPr>
                <w:rFonts w:cs="Times New Roman"/>
                <w:szCs w:val="22"/>
              </w:rPr>
              <w:t>Thailand</w:t>
            </w:r>
          </w:p>
        </w:tc>
        <w:tc>
          <w:tcPr>
            <w:tcW w:w="4689" w:type="dxa"/>
          </w:tcPr>
          <w:p w14:paraId="104435F1" w14:textId="77777777" w:rsidR="004C490F" w:rsidRPr="00AB5DFA" w:rsidRDefault="004C490F" w:rsidP="00080F43">
            <w:pPr>
              <w:pStyle w:val="block"/>
              <w:tabs>
                <w:tab w:val="decimal" w:pos="162"/>
              </w:tabs>
              <w:spacing w:after="0" w:line="240" w:lineRule="atLeast"/>
              <w:ind w:left="162" w:hanging="162"/>
              <w:jc w:val="thaiDistribute"/>
              <w:rPr>
                <w:rFonts w:cs="Times New Roman"/>
                <w:szCs w:val="22"/>
                <w:lang w:val="en-GB"/>
              </w:rPr>
            </w:pPr>
            <w:r w:rsidRPr="00AB5DFA">
              <w:rPr>
                <w:rFonts w:cs="Times New Roman"/>
                <w:szCs w:val="22"/>
                <w:lang w:val="en-GB"/>
              </w:rPr>
              <w:t>The ultimate parent company of the Bank</w:t>
            </w:r>
          </w:p>
        </w:tc>
      </w:tr>
      <w:tr w:rsidR="004C490F" w:rsidRPr="00AB5DFA" w14:paraId="51873D5C" w14:textId="77777777" w:rsidTr="00080F43">
        <w:tc>
          <w:tcPr>
            <w:tcW w:w="3330" w:type="dxa"/>
          </w:tcPr>
          <w:p w14:paraId="6786DC51" w14:textId="77777777" w:rsidR="004C490F" w:rsidRPr="00AB5DFA" w:rsidRDefault="004C490F" w:rsidP="00080F43">
            <w:pPr>
              <w:spacing w:line="240" w:lineRule="atLeast"/>
              <w:ind w:left="246" w:hanging="246"/>
              <w:rPr>
                <w:rFonts w:cs="Times New Roman"/>
                <w:szCs w:val="22"/>
              </w:rPr>
            </w:pPr>
            <w:r w:rsidRPr="00AB5DFA">
              <w:rPr>
                <w:rFonts w:cs="Times New Roman"/>
                <w:szCs w:val="22"/>
              </w:rPr>
              <w:t>VNB Holding Company Limited</w:t>
            </w:r>
          </w:p>
        </w:tc>
        <w:tc>
          <w:tcPr>
            <w:tcW w:w="1440" w:type="dxa"/>
          </w:tcPr>
          <w:p w14:paraId="3BBEED50" w14:textId="77777777" w:rsidR="004C490F" w:rsidRPr="00AB5DFA" w:rsidRDefault="004C490F" w:rsidP="00080F43">
            <w:pPr>
              <w:spacing w:line="240" w:lineRule="atLeast"/>
              <w:ind w:left="-18" w:right="-108"/>
              <w:jc w:val="center"/>
              <w:rPr>
                <w:rFonts w:cs="Times New Roman"/>
                <w:szCs w:val="22"/>
              </w:rPr>
            </w:pPr>
            <w:r w:rsidRPr="00AB5DFA">
              <w:rPr>
                <w:rFonts w:cs="Times New Roman"/>
                <w:szCs w:val="22"/>
              </w:rPr>
              <w:t>Thailand</w:t>
            </w:r>
          </w:p>
        </w:tc>
        <w:tc>
          <w:tcPr>
            <w:tcW w:w="4689" w:type="dxa"/>
          </w:tcPr>
          <w:p w14:paraId="26A2E065" w14:textId="77777777" w:rsidR="004C490F" w:rsidRPr="00AB5DFA" w:rsidRDefault="004C490F" w:rsidP="00080F43">
            <w:pPr>
              <w:pStyle w:val="block"/>
              <w:tabs>
                <w:tab w:val="decimal" w:pos="162"/>
              </w:tabs>
              <w:spacing w:after="0" w:line="240" w:lineRule="atLeast"/>
              <w:ind w:left="162" w:hanging="162"/>
              <w:jc w:val="thaiDistribute"/>
              <w:rPr>
                <w:rFonts w:cs="Times New Roman"/>
                <w:szCs w:val="22"/>
                <w:lang w:val="en-GB"/>
              </w:rPr>
            </w:pPr>
            <w:r w:rsidRPr="00AB5DFA">
              <w:rPr>
                <w:rFonts w:cs="Times New Roman"/>
                <w:szCs w:val="22"/>
                <w:lang w:val="en-GB"/>
              </w:rPr>
              <w:t>The parent company of the Bank owning 53% of the Bank’s paid-up share capital.</w:t>
            </w:r>
          </w:p>
        </w:tc>
      </w:tr>
      <w:tr w:rsidR="004C490F" w:rsidRPr="00AB5DFA" w14:paraId="75B39839" w14:textId="77777777" w:rsidTr="00080F43">
        <w:tc>
          <w:tcPr>
            <w:tcW w:w="3330" w:type="dxa"/>
          </w:tcPr>
          <w:p w14:paraId="4C49D4E1" w14:textId="77777777" w:rsidR="004C490F" w:rsidRPr="00AB5DFA" w:rsidRDefault="004C490F" w:rsidP="00080F43">
            <w:pPr>
              <w:tabs>
                <w:tab w:val="left" w:pos="993"/>
              </w:tabs>
              <w:spacing w:line="240" w:lineRule="atLeast"/>
              <w:ind w:left="246" w:hanging="246"/>
              <w:rPr>
                <w:rFonts w:cs="Times New Roman"/>
                <w:szCs w:val="22"/>
              </w:rPr>
            </w:pPr>
            <w:bookmarkStart w:id="11" w:name="_Hlk111824483"/>
            <w:r w:rsidRPr="00AB5DFA">
              <w:rPr>
                <w:rFonts w:cs="Times New Roman"/>
                <w:szCs w:val="22"/>
              </w:rPr>
              <w:t xml:space="preserve">Thai Life Insurance </w:t>
            </w:r>
            <w:bookmarkEnd w:id="11"/>
            <w:r w:rsidRPr="00AB5DFA">
              <w:rPr>
                <w:rFonts w:cs="Times New Roman"/>
                <w:szCs w:val="22"/>
              </w:rPr>
              <w:t xml:space="preserve">Public </w:t>
            </w:r>
            <w:r w:rsidRPr="00AB5DFA">
              <w:rPr>
                <w:rFonts w:cs="Times New Roman"/>
                <w:szCs w:val="22"/>
              </w:rPr>
              <w:br/>
              <w:t>Company Limited</w:t>
            </w:r>
          </w:p>
        </w:tc>
        <w:tc>
          <w:tcPr>
            <w:tcW w:w="1440" w:type="dxa"/>
          </w:tcPr>
          <w:p w14:paraId="4778892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7631F5E7"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The major shareholder of the Bank owning over 10% of the Bank’s paid-up share capital.</w:t>
            </w:r>
          </w:p>
        </w:tc>
      </w:tr>
      <w:tr w:rsidR="004C490F" w:rsidRPr="00AB5DFA" w14:paraId="68240426" w14:textId="77777777" w:rsidTr="00080F43">
        <w:tc>
          <w:tcPr>
            <w:tcW w:w="3330" w:type="dxa"/>
          </w:tcPr>
          <w:p w14:paraId="05E3C5E9"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OCA Investment Holdings I Pte. Ltd. </w:t>
            </w:r>
          </w:p>
        </w:tc>
        <w:tc>
          <w:tcPr>
            <w:tcW w:w="1440" w:type="dxa"/>
          </w:tcPr>
          <w:p w14:paraId="0E2C3139" w14:textId="77777777" w:rsidR="004C490F" w:rsidRPr="00AB5DFA" w:rsidRDefault="004C490F" w:rsidP="00080F43">
            <w:pPr>
              <w:pStyle w:val="block"/>
              <w:spacing w:after="0" w:line="240" w:lineRule="atLeast"/>
              <w:ind w:left="0" w:right="-108"/>
              <w:jc w:val="center"/>
              <w:rPr>
                <w:rFonts w:cs="Times New Roman"/>
                <w:szCs w:val="22"/>
                <w:lang w:val="en-GB"/>
              </w:rPr>
            </w:pPr>
            <w:r w:rsidRPr="00AB5DFA">
              <w:rPr>
                <w:rFonts w:cs="Times New Roman"/>
                <w:szCs w:val="22"/>
                <w:lang w:val="en-GB"/>
              </w:rPr>
              <w:t>Singapore</w:t>
            </w:r>
          </w:p>
        </w:tc>
        <w:tc>
          <w:tcPr>
            <w:tcW w:w="4689" w:type="dxa"/>
          </w:tcPr>
          <w:p w14:paraId="50690650"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The major shareholder of the Bank owning over 10% of the Bank’s paid-up share capital.</w:t>
            </w:r>
          </w:p>
        </w:tc>
      </w:tr>
      <w:tr w:rsidR="004C490F" w:rsidRPr="00AB5DFA" w14:paraId="19CCD69A" w14:textId="77777777" w:rsidTr="00080F43">
        <w:tc>
          <w:tcPr>
            <w:tcW w:w="3330" w:type="dxa"/>
          </w:tcPr>
          <w:p w14:paraId="48C024E2" w14:textId="77777777" w:rsidR="004C490F" w:rsidRPr="00AB5DFA" w:rsidRDefault="004C490F" w:rsidP="00080F43">
            <w:pPr>
              <w:tabs>
                <w:tab w:val="left" w:pos="709"/>
                <w:tab w:val="left" w:pos="1440"/>
              </w:tabs>
              <w:spacing w:line="240" w:lineRule="atLeast"/>
              <w:ind w:left="246" w:right="-126" w:hanging="246"/>
              <w:rPr>
                <w:rFonts w:cs="Times New Roman"/>
                <w:szCs w:val="22"/>
              </w:rPr>
            </w:pPr>
            <w:r w:rsidRPr="00AB5DFA">
              <w:rPr>
                <w:rFonts w:cs="Times New Roman"/>
                <w:szCs w:val="22"/>
              </w:rPr>
              <w:t xml:space="preserve">Thai Micro Digital Solutions </w:t>
            </w:r>
            <w:r w:rsidRPr="00AB5DFA">
              <w:rPr>
                <w:rFonts w:cs="Times New Roman"/>
                <w:szCs w:val="22"/>
              </w:rPr>
              <w:br/>
              <w:t>Co., Ltd.</w:t>
            </w:r>
          </w:p>
        </w:tc>
        <w:tc>
          <w:tcPr>
            <w:tcW w:w="1440" w:type="dxa"/>
            <w:vAlign w:val="bottom"/>
          </w:tcPr>
          <w:p w14:paraId="0E53CE57"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401FAA16" w14:textId="777777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 xml:space="preserve">Subsidiary, </w:t>
            </w:r>
            <w:r w:rsidRPr="00AB5DFA">
              <w:rPr>
                <w:rFonts w:cs="Times New Roman"/>
                <w:szCs w:val="22"/>
                <w:lang w:val="en-GB" w:bidi="th-TH"/>
              </w:rPr>
              <w:t>100</w:t>
            </w:r>
            <w:r w:rsidRPr="00AB5DFA">
              <w:rPr>
                <w:rFonts w:cs="Times New Roman"/>
                <w:szCs w:val="22"/>
                <w:lang w:val="en-GB"/>
              </w:rPr>
              <w:t xml:space="preserve">% shareholding   </w:t>
            </w:r>
          </w:p>
        </w:tc>
      </w:tr>
      <w:tr w:rsidR="004C490F" w:rsidRPr="00AB5DFA" w14:paraId="0A82C7E0" w14:textId="77777777" w:rsidTr="00080F43">
        <w:tc>
          <w:tcPr>
            <w:tcW w:w="3330" w:type="dxa"/>
          </w:tcPr>
          <w:p w14:paraId="625185CB" w14:textId="77777777" w:rsidR="004C490F" w:rsidRPr="00AB5DFA" w:rsidRDefault="004C490F" w:rsidP="00080F43">
            <w:pPr>
              <w:tabs>
                <w:tab w:val="left" w:pos="993"/>
              </w:tabs>
              <w:spacing w:line="240" w:lineRule="atLeast"/>
              <w:ind w:left="246" w:hanging="246"/>
              <w:rPr>
                <w:rFonts w:cs="Times New Roman"/>
                <w:szCs w:val="22"/>
              </w:rPr>
            </w:pPr>
            <w:bookmarkStart w:id="12" w:name="_Hlk111824503"/>
            <w:r w:rsidRPr="00AB5DFA">
              <w:rPr>
                <w:rFonts w:cs="Times New Roman"/>
                <w:szCs w:val="22"/>
              </w:rPr>
              <w:t xml:space="preserve">Thai Health Insurance Public </w:t>
            </w:r>
            <w:r w:rsidRPr="00AB5DFA">
              <w:rPr>
                <w:rFonts w:cs="Times New Roman"/>
                <w:szCs w:val="22"/>
              </w:rPr>
              <w:br/>
              <w:t>Company Limited</w:t>
            </w:r>
          </w:p>
        </w:tc>
        <w:tc>
          <w:tcPr>
            <w:tcW w:w="1440" w:type="dxa"/>
            <w:vAlign w:val="bottom"/>
          </w:tcPr>
          <w:p w14:paraId="6C86B142"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64B1C21" w14:textId="777777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tr w:rsidR="004C490F" w:rsidRPr="00AB5DFA" w14:paraId="195C829F" w14:textId="77777777" w:rsidTr="00080F43">
        <w:tc>
          <w:tcPr>
            <w:tcW w:w="3330" w:type="dxa"/>
          </w:tcPr>
          <w:p w14:paraId="563AA47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Thai Paiboon Insurance Public </w:t>
            </w:r>
            <w:r w:rsidRPr="00AB5DFA">
              <w:rPr>
                <w:rFonts w:cs="Times New Roman"/>
                <w:szCs w:val="22"/>
              </w:rPr>
              <w:br/>
              <w:t>Company Limited</w:t>
            </w:r>
          </w:p>
        </w:tc>
        <w:tc>
          <w:tcPr>
            <w:tcW w:w="1440" w:type="dxa"/>
            <w:vAlign w:val="bottom"/>
          </w:tcPr>
          <w:p w14:paraId="22C3EC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14D30F8" w14:textId="777777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bookmarkEnd w:id="12"/>
      <w:tr w:rsidR="004C490F" w:rsidRPr="00AB5DFA" w14:paraId="77F90224" w14:textId="77777777" w:rsidTr="00080F43">
        <w:tc>
          <w:tcPr>
            <w:tcW w:w="3330" w:type="dxa"/>
          </w:tcPr>
          <w:p w14:paraId="0D0BD02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Asia Pacific Brewery Co., Ltd.</w:t>
            </w:r>
          </w:p>
        </w:tc>
        <w:tc>
          <w:tcPr>
            <w:tcW w:w="1440" w:type="dxa"/>
            <w:vAlign w:val="bottom"/>
          </w:tcPr>
          <w:p w14:paraId="193D191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7F89F02" w14:textId="777777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tr w:rsidR="004C490F" w:rsidRPr="00AB5DFA" w14:paraId="25C519E4" w14:textId="77777777" w:rsidTr="00080F43">
        <w:tc>
          <w:tcPr>
            <w:tcW w:w="3330" w:type="dxa"/>
          </w:tcPr>
          <w:p w14:paraId="26D406EE"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V. One Asset Co., Ltd.</w:t>
            </w:r>
          </w:p>
        </w:tc>
        <w:tc>
          <w:tcPr>
            <w:tcW w:w="1440" w:type="dxa"/>
          </w:tcPr>
          <w:p w14:paraId="2F1AA903"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2CD295AF"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4C490F" w:rsidRPr="00AB5DFA" w14:paraId="5640EE9D" w14:textId="77777777" w:rsidTr="00080F43">
        <w:tc>
          <w:tcPr>
            <w:tcW w:w="3330" w:type="dxa"/>
          </w:tcPr>
          <w:p w14:paraId="157F05F7"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V.C. Liquor Company Limited</w:t>
            </w:r>
          </w:p>
        </w:tc>
        <w:tc>
          <w:tcPr>
            <w:tcW w:w="1440" w:type="dxa"/>
          </w:tcPr>
          <w:p w14:paraId="451488C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FD129E4"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 company</w:t>
            </w:r>
          </w:p>
        </w:tc>
      </w:tr>
      <w:tr w:rsidR="004C490F" w:rsidRPr="00AB5DFA" w14:paraId="71AE66A7" w14:textId="77777777" w:rsidTr="00080F43">
        <w:tc>
          <w:tcPr>
            <w:tcW w:w="3330" w:type="dxa"/>
          </w:tcPr>
          <w:p w14:paraId="140ECE43"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GLX Bangkok Company Limited</w:t>
            </w:r>
          </w:p>
        </w:tc>
        <w:tc>
          <w:tcPr>
            <w:tcW w:w="1440" w:type="dxa"/>
          </w:tcPr>
          <w:p w14:paraId="170B8FEC"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19D1153"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 company</w:t>
            </w:r>
          </w:p>
        </w:tc>
      </w:tr>
      <w:tr w:rsidR="004C490F" w:rsidRPr="00AB5DFA" w14:paraId="2B6C3FA0" w14:textId="77777777" w:rsidTr="00080F43">
        <w:tc>
          <w:tcPr>
            <w:tcW w:w="3330" w:type="dxa"/>
          </w:tcPr>
          <w:p w14:paraId="4AA51C2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T.C. Insurance Broker </w:t>
            </w:r>
            <w:r w:rsidRPr="00AB5DFA">
              <w:rPr>
                <w:szCs w:val="28"/>
                <w:lang w:val="en-US" w:bidi="th-TH"/>
              </w:rPr>
              <w:t xml:space="preserve">Service </w:t>
            </w:r>
            <w:r w:rsidRPr="00AB5DFA">
              <w:rPr>
                <w:rFonts w:cs="Times New Roman"/>
                <w:szCs w:val="22"/>
              </w:rPr>
              <w:t>Co., Ltd.</w:t>
            </w:r>
          </w:p>
        </w:tc>
        <w:tc>
          <w:tcPr>
            <w:tcW w:w="1440" w:type="dxa"/>
            <w:vAlign w:val="bottom"/>
          </w:tcPr>
          <w:p w14:paraId="3B35542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7E9B25D" w14:textId="777777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tr w:rsidR="004C490F" w:rsidRPr="00AB5DFA" w14:paraId="025F1A31" w14:textId="77777777" w:rsidTr="00080F43">
        <w:tc>
          <w:tcPr>
            <w:tcW w:w="3330" w:type="dxa"/>
          </w:tcPr>
          <w:p w14:paraId="72D1AC8C"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T.A.B. Brokers Company Limited</w:t>
            </w:r>
          </w:p>
        </w:tc>
        <w:tc>
          <w:tcPr>
            <w:tcW w:w="1440" w:type="dxa"/>
          </w:tcPr>
          <w:p w14:paraId="70D56560"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459F1115"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 company</w:t>
            </w:r>
          </w:p>
        </w:tc>
      </w:tr>
      <w:tr w:rsidR="004C490F" w:rsidRPr="00AB5DFA" w14:paraId="181116EE" w14:textId="77777777" w:rsidTr="00080F43">
        <w:tc>
          <w:tcPr>
            <w:tcW w:w="3330" w:type="dxa"/>
          </w:tcPr>
          <w:p w14:paraId="157C68D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 A P Trading Co., Ltd.</w:t>
            </w:r>
          </w:p>
        </w:tc>
        <w:tc>
          <w:tcPr>
            <w:tcW w:w="1440" w:type="dxa"/>
          </w:tcPr>
          <w:p w14:paraId="60CE21C5"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F27F78"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4C490F" w:rsidRPr="00AB5DFA" w14:paraId="513A3180" w14:textId="77777777" w:rsidTr="00080F43">
        <w:tc>
          <w:tcPr>
            <w:tcW w:w="3330" w:type="dxa"/>
          </w:tcPr>
          <w:p w14:paraId="62A9775C"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Phetch Trading Co., Ltd.</w:t>
            </w:r>
          </w:p>
        </w:tc>
        <w:tc>
          <w:tcPr>
            <w:tcW w:w="1440" w:type="dxa"/>
          </w:tcPr>
          <w:p w14:paraId="1A54E887"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669504B"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4C490F" w:rsidRPr="00AB5DFA" w14:paraId="6D9D01F3" w14:textId="77777777" w:rsidTr="00080F43">
        <w:tc>
          <w:tcPr>
            <w:tcW w:w="3330" w:type="dxa"/>
          </w:tcPr>
          <w:p w14:paraId="4089D6B0"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Life. 52 Co., Ltd.</w:t>
            </w:r>
          </w:p>
        </w:tc>
        <w:tc>
          <w:tcPr>
            <w:tcW w:w="1440" w:type="dxa"/>
          </w:tcPr>
          <w:p w14:paraId="02FDF9F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46ABB36"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4C490F" w:rsidRPr="00AB5DFA" w14:paraId="0432DD69" w14:textId="77777777" w:rsidTr="00080F43">
        <w:tc>
          <w:tcPr>
            <w:tcW w:w="3330" w:type="dxa"/>
          </w:tcPr>
          <w:p w14:paraId="3B60B75F"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Yartsamphan Co., Ltd.</w:t>
            </w:r>
          </w:p>
        </w:tc>
        <w:tc>
          <w:tcPr>
            <w:tcW w:w="1440" w:type="dxa"/>
          </w:tcPr>
          <w:p w14:paraId="0867872A"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6B90CF6"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4C490F" w:rsidRPr="00AB5DFA" w14:paraId="7CC5452D" w14:textId="77777777" w:rsidTr="00080F43">
        <w:tc>
          <w:tcPr>
            <w:tcW w:w="3330" w:type="dxa"/>
          </w:tcPr>
          <w:p w14:paraId="2E64C6C8"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Hotels and Resorts Co., Ltd.</w:t>
            </w:r>
          </w:p>
        </w:tc>
        <w:tc>
          <w:tcPr>
            <w:tcW w:w="1440" w:type="dxa"/>
          </w:tcPr>
          <w:p w14:paraId="6B2AC4FD"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2D4120C"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4C490F" w:rsidRPr="00AB5DFA" w14:paraId="580D9095" w14:textId="77777777" w:rsidTr="00080F43">
        <w:tc>
          <w:tcPr>
            <w:tcW w:w="3330" w:type="dxa"/>
          </w:tcPr>
          <w:p w14:paraId="36FBC1FD" w14:textId="77777777" w:rsidR="004C490F" w:rsidRPr="00AB5DFA" w:rsidRDefault="004C490F" w:rsidP="00080F43">
            <w:pPr>
              <w:tabs>
                <w:tab w:val="left" w:pos="993"/>
              </w:tabs>
              <w:spacing w:line="240" w:lineRule="atLeast"/>
              <w:ind w:left="246" w:hanging="246"/>
              <w:rPr>
                <w:szCs w:val="22"/>
              </w:rPr>
            </w:pPr>
            <w:r w:rsidRPr="00AB5DFA">
              <w:rPr>
                <w:szCs w:val="28"/>
                <w:lang w:val="en-US" w:bidi="th-TH"/>
              </w:rPr>
              <w:t>T.L. Management Co., Ltd.</w:t>
            </w:r>
          </w:p>
        </w:tc>
        <w:tc>
          <w:tcPr>
            <w:tcW w:w="1440" w:type="dxa"/>
          </w:tcPr>
          <w:p w14:paraId="734DDD73"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0D357D1E" w14:textId="77777777"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the same group company</w:t>
            </w:r>
          </w:p>
        </w:tc>
      </w:tr>
      <w:tr w:rsidR="004C490F" w:rsidRPr="00AB5DFA" w14:paraId="5E7AA2F0" w14:textId="77777777" w:rsidTr="00080F43">
        <w:tc>
          <w:tcPr>
            <w:tcW w:w="3330" w:type="dxa"/>
          </w:tcPr>
          <w:p w14:paraId="1B70962C" w14:textId="77777777" w:rsidR="004C490F" w:rsidRPr="00AB5DFA" w:rsidRDefault="004C490F" w:rsidP="00080F43">
            <w:pPr>
              <w:tabs>
                <w:tab w:val="left" w:pos="993"/>
              </w:tabs>
              <w:spacing w:line="240" w:lineRule="atLeast"/>
              <w:ind w:left="246" w:hanging="246"/>
              <w:rPr>
                <w:szCs w:val="22"/>
              </w:rPr>
            </w:pPr>
            <w:r w:rsidRPr="00AB5DFA">
              <w:rPr>
                <w:szCs w:val="22"/>
              </w:rPr>
              <w:t>Sub Sri Thai Public Company Limited</w:t>
            </w:r>
          </w:p>
        </w:tc>
        <w:tc>
          <w:tcPr>
            <w:tcW w:w="1440" w:type="dxa"/>
          </w:tcPr>
          <w:p w14:paraId="493DDAFE"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65072746" w14:textId="77777777" w:rsidR="004C490F" w:rsidRPr="00AB5DFA" w:rsidRDefault="004C490F" w:rsidP="00080F43">
            <w:pPr>
              <w:pStyle w:val="block"/>
              <w:spacing w:after="0" w:line="240" w:lineRule="atLeast"/>
              <w:ind w:left="162" w:right="-18" w:hanging="162"/>
              <w:jc w:val="both"/>
              <w:rPr>
                <w:szCs w:val="22"/>
              </w:rPr>
            </w:pPr>
            <w:r w:rsidRPr="00AB5DFA">
              <w:rPr>
                <w:szCs w:val="22"/>
              </w:rPr>
              <w:t>Entity in which key management personnel or their close family members are major shareholders</w:t>
            </w:r>
          </w:p>
        </w:tc>
      </w:tr>
      <w:tr w:rsidR="004C490F" w:rsidRPr="00AB5DFA" w14:paraId="39D138EA" w14:textId="77777777" w:rsidTr="00080F43">
        <w:tc>
          <w:tcPr>
            <w:tcW w:w="3330" w:type="dxa"/>
          </w:tcPr>
          <w:p w14:paraId="21C9AA5B" w14:textId="77777777" w:rsidR="004C490F" w:rsidRPr="00AB5DFA" w:rsidRDefault="004C490F" w:rsidP="00080F43">
            <w:pPr>
              <w:tabs>
                <w:tab w:val="left" w:pos="993"/>
              </w:tabs>
              <w:spacing w:line="240" w:lineRule="atLeast"/>
              <w:ind w:left="246" w:hanging="246"/>
              <w:rPr>
                <w:szCs w:val="22"/>
              </w:rPr>
            </w:pPr>
            <w:r w:rsidRPr="00AB5DFA">
              <w:rPr>
                <w:szCs w:val="22"/>
              </w:rPr>
              <w:t>Jerdsee Company Limited</w:t>
            </w:r>
          </w:p>
        </w:tc>
        <w:tc>
          <w:tcPr>
            <w:tcW w:w="1440" w:type="dxa"/>
          </w:tcPr>
          <w:p w14:paraId="50991E61"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1D2F475B" w14:textId="77777777" w:rsidR="004C490F" w:rsidRPr="00AB5DFA" w:rsidRDefault="004C490F" w:rsidP="00080F43">
            <w:pPr>
              <w:pStyle w:val="block"/>
              <w:spacing w:after="0" w:line="240" w:lineRule="atLeast"/>
              <w:ind w:left="162" w:right="-18" w:hanging="162"/>
              <w:jc w:val="both"/>
              <w:rPr>
                <w:szCs w:val="22"/>
              </w:rPr>
            </w:pPr>
            <w:r w:rsidRPr="00AB5DFA">
              <w:rPr>
                <w:szCs w:val="22"/>
              </w:rPr>
              <w:t xml:space="preserve">Entity in which key management personnel or their close family members are </w:t>
            </w:r>
            <w:r>
              <w:rPr>
                <w:szCs w:val="22"/>
              </w:rPr>
              <w:t>major shareholders</w:t>
            </w:r>
          </w:p>
        </w:tc>
      </w:tr>
      <w:tr w:rsidR="004C490F" w:rsidRPr="00AB5DFA" w14:paraId="5A3549AC" w14:textId="77777777" w:rsidTr="00080F43">
        <w:tc>
          <w:tcPr>
            <w:tcW w:w="3330" w:type="dxa"/>
          </w:tcPr>
          <w:p w14:paraId="2A812E18" w14:textId="77777777" w:rsidR="004C490F" w:rsidRPr="00AB5DFA" w:rsidRDefault="004C490F" w:rsidP="00080F43">
            <w:pPr>
              <w:tabs>
                <w:tab w:val="left" w:pos="993"/>
              </w:tabs>
              <w:spacing w:line="240" w:lineRule="atLeast"/>
              <w:ind w:left="246" w:hanging="246"/>
              <w:rPr>
                <w:szCs w:val="22"/>
              </w:rPr>
            </w:pPr>
            <w:r w:rsidRPr="00AB5DFA">
              <w:rPr>
                <w:rFonts w:cs="Times New Roman"/>
                <w:szCs w:val="22"/>
              </w:rPr>
              <w:lastRenderedPageBreak/>
              <w:t>V.73 Co., Ltd.</w:t>
            </w:r>
          </w:p>
        </w:tc>
        <w:tc>
          <w:tcPr>
            <w:tcW w:w="1440" w:type="dxa"/>
          </w:tcPr>
          <w:p w14:paraId="38D21454"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6E62AA89" w14:textId="77777777"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which key management personnel or their close family members are major shareholders</w:t>
            </w:r>
          </w:p>
        </w:tc>
      </w:tr>
      <w:tr w:rsidR="004C490F" w:rsidRPr="00AB5DFA" w14:paraId="3301D4B6" w14:textId="77777777" w:rsidTr="00080F43">
        <w:trPr>
          <w:trHeight w:val="407"/>
        </w:trPr>
        <w:tc>
          <w:tcPr>
            <w:tcW w:w="3330" w:type="dxa"/>
          </w:tcPr>
          <w:p w14:paraId="495827B9"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Mahaphol Apartment Co., Ltd.</w:t>
            </w:r>
          </w:p>
        </w:tc>
        <w:tc>
          <w:tcPr>
            <w:tcW w:w="1440" w:type="dxa"/>
          </w:tcPr>
          <w:p w14:paraId="55F8AEAF"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0525E8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682577D4" w14:textId="77777777" w:rsidTr="00080F43">
        <w:tc>
          <w:tcPr>
            <w:tcW w:w="3330" w:type="dxa"/>
          </w:tcPr>
          <w:p w14:paraId="684A184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Fortuna Capital Co., Ltd.</w:t>
            </w:r>
          </w:p>
        </w:tc>
        <w:tc>
          <w:tcPr>
            <w:tcW w:w="1440" w:type="dxa"/>
          </w:tcPr>
          <w:p w14:paraId="7D91D3D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79224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49B13E55" w14:textId="77777777" w:rsidTr="00080F43">
        <w:tc>
          <w:tcPr>
            <w:tcW w:w="3330" w:type="dxa"/>
          </w:tcPr>
          <w:p w14:paraId="0072DF0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Well Glass Co., Ltd.</w:t>
            </w:r>
          </w:p>
        </w:tc>
        <w:tc>
          <w:tcPr>
            <w:tcW w:w="1440" w:type="dxa"/>
          </w:tcPr>
          <w:p w14:paraId="51E2CF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537D349"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0670F486" w14:textId="77777777" w:rsidTr="00080F43">
        <w:tc>
          <w:tcPr>
            <w:tcW w:w="3330" w:type="dxa"/>
          </w:tcPr>
          <w:p w14:paraId="2FB1202A"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Wan Brothers Co., Ltd.</w:t>
            </w:r>
          </w:p>
        </w:tc>
        <w:tc>
          <w:tcPr>
            <w:tcW w:w="1440" w:type="dxa"/>
          </w:tcPr>
          <w:p w14:paraId="392BCA91"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006F850"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3C2562F7" w14:textId="77777777" w:rsidTr="00080F43">
        <w:tc>
          <w:tcPr>
            <w:tcW w:w="3330" w:type="dxa"/>
          </w:tcPr>
          <w:p w14:paraId="36617BE4" w14:textId="77777777" w:rsidR="004C490F" w:rsidRPr="00AB5DFA" w:rsidRDefault="004C490F" w:rsidP="00080F43">
            <w:pPr>
              <w:tabs>
                <w:tab w:val="left" w:pos="993"/>
              </w:tabs>
              <w:spacing w:line="240" w:lineRule="atLeast"/>
              <w:ind w:left="246" w:hanging="246"/>
              <w:rPr>
                <w:szCs w:val="28"/>
                <w:lang w:val="en-US" w:bidi="th-TH"/>
              </w:rPr>
            </w:pPr>
            <w:r w:rsidRPr="00AB5DFA">
              <w:rPr>
                <w:szCs w:val="22"/>
              </w:rPr>
              <w:t xml:space="preserve">BBGI Public Company Limited </w:t>
            </w:r>
          </w:p>
        </w:tc>
        <w:tc>
          <w:tcPr>
            <w:tcW w:w="1440" w:type="dxa"/>
          </w:tcPr>
          <w:p w14:paraId="54DAB10B"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64C6DD51" w14:textId="77777777"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p>
        </w:tc>
      </w:tr>
      <w:tr w:rsidR="004C490F" w:rsidRPr="00AB5DFA" w14:paraId="6F2A4A00" w14:textId="77777777" w:rsidTr="00080F43">
        <w:tc>
          <w:tcPr>
            <w:tcW w:w="3330" w:type="dxa"/>
          </w:tcPr>
          <w:p w14:paraId="01525ED9" w14:textId="77777777" w:rsidR="004C490F" w:rsidRPr="00AB5DFA" w:rsidRDefault="004C490F" w:rsidP="00080F43">
            <w:pPr>
              <w:tabs>
                <w:tab w:val="left" w:pos="993"/>
              </w:tabs>
              <w:spacing w:line="240" w:lineRule="atLeast"/>
              <w:ind w:left="246" w:hanging="246"/>
              <w:rPr>
                <w:szCs w:val="22"/>
              </w:rPr>
            </w:pPr>
            <w:r w:rsidRPr="00AB5DFA">
              <w:rPr>
                <w:szCs w:val="22"/>
              </w:rPr>
              <w:t>Mud &amp; Hound Public Company Limited</w:t>
            </w:r>
          </w:p>
        </w:tc>
        <w:tc>
          <w:tcPr>
            <w:tcW w:w="1440" w:type="dxa"/>
          </w:tcPr>
          <w:p w14:paraId="500D5863"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2B04B897" w14:textId="77777777" w:rsidR="004C490F" w:rsidRPr="00AB5DFA" w:rsidRDefault="004C490F" w:rsidP="00080F43">
            <w:pPr>
              <w:pStyle w:val="block"/>
              <w:spacing w:after="0" w:line="240" w:lineRule="atLeast"/>
              <w:ind w:left="162" w:right="-18" w:hanging="162"/>
              <w:jc w:val="both"/>
              <w:rPr>
                <w:szCs w:val="22"/>
              </w:rPr>
            </w:pPr>
            <w:r w:rsidRPr="00AB5DFA">
              <w:rPr>
                <w:szCs w:val="22"/>
              </w:rPr>
              <w:t>Entity in which key management personnel or their close family members are management personnel</w:t>
            </w:r>
          </w:p>
        </w:tc>
      </w:tr>
      <w:tr w:rsidR="004C490F" w:rsidRPr="00AB5DFA" w14:paraId="2412ACFF" w14:textId="77777777" w:rsidTr="00080F43">
        <w:tc>
          <w:tcPr>
            <w:tcW w:w="3330" w:type="dxa"/>
          </w:tcPr>
          <w:p w14:paraId="4465D756" w14:textId="77777777" w:rsidR="004C490F" w:rsidRPr="00AB5DFA" w:rsidRDefault="004C490F" w:rsidP="00080F43">
            <w:pPr>
              <w:tabs>
                <w:tab w:val="left" w:pos="993"/>
              </w:tabs>
              <w:spacing w:line="240" w:lineRule="atLeast"/>
              <w:ind w:left="246" w:hanging="246"/>
              <w:rPr>
                <w:szCs w:val="22"/>
              </w:rPr>
            </w:pPr>
            <w:r w:rsidRPr="00AB5DFA">
              <w:rPr>
                <w:szCs w:val="22"/>
              </w:rPr>
              <w:t>Thachaisri Company Limited</w:t>
            </w:r>
          </w:p>
        </w:tc>
        <w:tc>
          <w:tcPr>
            <w:tcW w:w="1440" w:type="dxa"/>
          </w:tcPr>
          <w:p w14:paraId="1202E978"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14C3514D" w14:textId="77777777" w:rsidR="004C490F" w:rsidRPr="00AB5DFA" w:rsidRDefault="004C490F" w:rsidP="00080F43">
            <w:pPr>
              <w:pStyle w:val="block"/>
              <w:spacing w:after="0" w:line="240" w:lineRule="atLeast"/>
              <w:ind w:left="162" w:right="-18" w:hanging="162"/>
              <w:jc w:val="both"/>
              <w:rPr>
                <w:szCs w:val="22"/>
              </w:rPr>
            </w:pPr>
            <w:r w:rsidRPr="00AB5DFA">
              <w:rPr>
                <w:szCs w:val="22"/>
              </w:rPr>
              <w:t>Entity in which key management personnel or their close family members are management personnel</w:t>
            </w:r>
          </w:p>
        </w:tc>
      </w:tr>
      <w:tr w:rsidR="004C490F" w:rsidRPr="00AB5DFA" w14:paraId="47653601" w14:textId="77777777" w:rsidTr="00080F43">
        <w:tc>
          <w:tcPr>
            <w:tcW w:w="3330" w:type="dxa"/>
          </w:tcPr>
          <w:p w14:paraId="7B838B0C" w14:textId="77777777" w:rsidR="004C490F" w:rsidRPr="00F33BFA" w:rsidRDefault="004C490F" w:rsidP="00080F43">
            <w:pPr>
              <w:tabs>
                <w:tab w:val="left" w:pos="993"/>
              </w:tabs>
              <w:spacing w:line="240" w:lineRule="atLeast"/>
              <w:ind w:left="246" w:hanging="246"/>
              <w:rPr>
                <w:szCs w:val="22"/>
                <w:lang w:val="en-US" w:bidi="th-TH"/>
              </w:rPr>
            </w:pPr>
            <w:r>
              <w:rPr>
                <w:szCs w:val="22"/>
                <w:lang w:val="en-US" w:bidi="th-TH"/>
              </w:rPr>
              <w:t>Thai Credit Foundation</w:t>
            </w:r>
          </w:p>
        </w:tc>
        <w:tc>
          <w:tcPr>
            <w:tcW w:w="1440" w:type="dxa"/>
          </w:tcPr>
          <w:p w14:paraId="007A5874" w14:textId="77777777" w:rsidR="004C490F" w:rsidRPr="00AB5DFA" w:rsidRDefault="004C490F" w:rsidP="00080F43">
            <w:pPr>
              <w:pStyle w:val="block"/>
              <w:spacing w:after="0" w:line="240" w:lineRule="atLeast"/>
              <w:ind w:left="-18" w:right="-108"/>
              <w:jc w:val="center"/>
              <w:rPr>
                <w:szCs w:val="22"/>
              </w:rPr>
            </w:pPr>
            <w:r>
              <w:rPr>
                <w:szCs w:val="22"/>
              </w:rPr>
              <w:t>Thailand</w:t>
            </w:r>
          </w:p>
        </w:tc>
        <w:tc>
          <w:tcPr>
            <w:tcW w:w="4689" w:type="dxa"/>
          </w:tcPr>
          <w:p w14:paraId="70A00ED0" w14:textId="77777777" w:rsidR="004C490F" w:rsidRPr="00AB5DFA" w:rsidRDefault="004C490F" w:rsidP="00080F43">
            <w:pPr>
              <w:pStyle w:val="block"/>
              <w:spacing w:after="0" w:line="240" w:lineRule="atLeast"/>
              <w:ind w:left="162" w:right="-18" w:hanging="162"/>
              <w:jc w:val="both"/>
              <w:rPr>
                <w:szCs w:val="22"/>
              </w:rPr>
            </w:pPr>
            <w:r>
              <w:rPr>
                <w:szCs w:val="22"/>
              </w:rPr>
              <w:t xml:space="preserve">Foundation in which key management personnel </w:t>
            </w:r>
            <w:r>
              <w:rPr>
                <w:szCs w:val="22"/>
              </w:rPr>
              <w:br/>
              <w:t>or their close family members are management personnel</w:t>
            </w:r>
          </w:p>
        </w:tc>
      </w:tr>
    </w:tbl>
    <w:p w14:paraId="440B211A" w14:textId="77777777" w:rsidR="00711449" w:rsidRPr="00B307D0" w:rsidRDefault="00711449" w:rsidP="00F3534A">
      <w:pPr>
        <w:tabs>
          <w:tab w:val="left" w:pos="540"/>
        </w:tabs>
        <w:spacing w:line="240" w:lineRule="exact"/>
        <w:jc w:val="thaiDistribute"/>
        <w:rPr>
          <w:rFonts w:cs="Times New Roman"/>
          <w:sz w:val="18"/>
          <w:szCs w:val="18"/>
        </w:rPr>
      </w:pPr>
    </w:p>
    <w:tbl>
      <w:tblPr>
        <w:tblW w:w="9602" w:type="dxa"/>
        <w:tblInd w:w="450" w:type="dxa"/>
        <w:tblLayout w:type="fixed"/>
        <w:tblLook w:val="01E0" w:firstRow="1" w:lastRow="1" w:firstColumn="1" w:lastColumn="1" w:noHBand="0" w:noVBand="0"/>
      </w:tblPr>
      <w:tblGrid>
        <w:gridCol w:w="4203"/>
        <w:gridCol w:w="1086"/>
        <w:gridCol w:w="9"/>
        <w:gridCol w:w="278"/>
        <w:gridCol w:w="1097"/>
        <w:gridCol w:w="274"/>
        <w:gridCol w:w="1063"/>
        <w:gridCol w:w="328"/>
        <w:gridCol w:w="1264"/>
      </w:tblGrid>
      <w:tr w:rsidR="00B51A3B" w:rsidRPr="00E30485" w14:paraId="42B614A3" w14:textId="77777777" w:rsidTr="0083440B">
        <w:trPr>
          <w:trHeight w:val="167"/>
          <w:tblHeader/>
        </w:trPr>
        <w:tc>
          <w:tcPr>
            <w:tcW w:w="4203" w:type="dxa"/>
          </w:tcPr>
          <w:p w14:paraId="576EDEC2" w14:textId="054FDDF9" w:rsidR="00B51A3B" w:rsidRPr="00E30485" w:rsidRDefault="006A3D92" w:rsidP="0093239C">
            <w:pPr>
              <w:spacing w:line="240" w:lineRule="atLeast"/>
              <w:ind w:right="-196"/>
              <w:rPr>
                <w:rFonts w:cs="Times New Roman"/>
                <w:b/>
                <w:bCs/>
                <w:i/>
                <w:iCs/>
                <w:szCs w:val="22"/>
                <w:lang w:bidi="th-TH"/>
              </w:rPr>
            </w:pPr>
            <w:r w:rsidRPr="00E30485">
              <w:rPr>
                <w:rFonts w:cs="Times New Roman"/>
                <w:b/>
                <w:bCs/>
                <w:i/>
                <w:iCs/>
                <w:szCs w:val="22"/>
                <w:lang w:bidi="th-TH"/>
              </w:rPr>
              <w:t>Significant transactions with related parties</w:t>
            </w:r>
          </w:p>
        </w:tc>
        <w:tc>
          <w:tcPr>
            <w:tcW w:w="2470" w:type="dxa"/>
            <w:gridSpan w:val="4"/>
          </w:tcPr>
          <w:p w14:paraId="53648E6B"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Consolidated</w:t>
            </w:r>
          </w:p>
        </w:tc>
        <w:tc>
          <w:tcPr>
            <w:tcW w:w="274" w:type="dxa"/>
            <w:vAlign w:val="bottom"/>
          </w:tcPr>
          <w:p w14:paraId="53B885D2" w14:textId="77777777" w:rsidR="00B51A3B" w:rsidRPr="00E30485" w:rsidRDefault="00B51A3B" w:rsidP="003023D6">
            <w:pPr>
              <w:spacing w:line="240" w:lineRule="atLeast"/>
              <w:jc w:val="center"/>
              <w:rPr>
                <w:rFonts w:cs="Times New Roman"/>
                <w:color w:val="000000"/>
                <w:szCs w:val="22"/>
              </w:rPr>
            </w:pPr>
          </w:p>
        </w:tc>
        <w:tc>
          <w:tcPr>
            <w:tcW w:w="2655" w:type="dxa"/>
            <w:gridSpan w:val="3"/>
            <w:vAlign w:val="bottom"/>
          </w:tcPr>
          <w:p w14:paraId="68F2B928"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The Bank</w:t>
            </w:r>
          </w:p>
        </w:tc>
      </w:tr>
      <w:tr w:rsidR="00B51A3B" w:rsidRPr="00E30485" w14:paraId="0D1D91F6" w14:textId="77777777" w:rsidTr="0083440B">
        <w:trPr>
          <w:trHeight w:val="167"/>
          <w:tblHeader/>
        </w:trPr>
        <w:tc>
          <w:tcPr>
            <w:tcW w:w="4203" w:type="dxa"/>
          </w:tcPr>
          <w:p w14:paraId="5E429AA3" w14:textId="54B1A17A" w:rsidR="00B51A3B" w:rsidRPr="00E30485" w:rsidRDefault="00B51A3B" w:rsidP="0093239C">
            <w:pPr>
              <w:spacing w:line="240" w:lineRule="atLeast"/>
              <w:ind w:right="-196"/>
              <w:rPr>
                <w:rFonts w:cs="Times New Roman"/>
                <w:i/>
                <w:iCs/>
                <w:szCs w:val="22"/>
                <w:lang w:bidi="th-TH"/>
              </w:rPr>
            </w:pPr>
            <w:r w:rsidRPr="00E30485">
              <w:rPr>
                <w:rFonts w:cs="Times New Roman"/>
                <w:b/>
                <w:bCs/>
                <w:i/>
                <w:iCs/>
                <w:szCs w:val="22"/>
                <w:lang w:bidi="th-TH"/>
              </w:rPr>
              <w:t>For the year ended 31 December</w:t>
            </w:r>
          </w:p>
        </w:tc>
        <w:tc>
          <w:tcPr>
            <w:tcW w:w="1086" w:type="dxa"/>
          </w:tcPr>
          <w:p w14:paraId="3C334EDC" w14:textId="14B16831" w:rsidR="00B51A3B" w:rsidRPr="00E30485" w:rsidRDefault="00170357" w:rsidP="003023D6">
            <w:pPr>
              <w:spacing w:line="240" w:lineRule="atLeast"/>
              <w:jc w:val="center"/>
              <w:rPr>
                <w:rFonts w:cs="Times New Roman"/>
                <w:color w:val="000000"/>
                <w:szCs w:val="22"/>
              </w:rPr>
            </w:pPr>
            <w:r>
              <w:rPr>
                <w:rFonts w:cs="Times New Roman"/>
                <w:color w:val="000000"/>
                <w:szCs w:val="22"/>
              </w:rPr>
              <w:t>2023</w:t>
            </w:r>
          </w:p>
        </w:tc>
        <w:tc>
          <w:tcPr>
            <w:tcW w:w="287" w:type="dxa"/>
            <w:gridSpan w:val="2"/>
          </w:tcPr>
          <w:p w14:paraId="17651A20" w14:textId="77777777" w:rsidR="00B51A3B" w:rsidRPr="00E30485" w:rsidRDefault="00B51A3B" w:rsidP="003023D6">
            <w:pPr>
              <w:spacing w:line="240" w:lineRule="atLeast"/>
              <w:jc w:val="center"/>
              <w:rPr>
                <w:rFonts w:cs="Times New Roman"/>
                <w:color w:val="000000"/>
                <w:szCs w:val="22"/>
              </w:rPr>
            </w:pPr>
          </w:p>
        </w:tc>
        <w:tc>
          <w:tcPr>
            <w:tcW w:w="1097" w:type="dxa"/>
            <w:vAlign w:val="bottom"/>
          </w:tcPr>
          <w:p w14:paraId="1CA80D0D" w14:textId="6CD443CD" w:rsidR="00B51A3B" w:rsidRPr="00E30485" w:rsidRDefault="00170357" w:rsidP="003023D6">
            <w:pPr>
              <w:spacing w:line="240" w:lineRule="atLeast"/>
              <w:jc w:val="center"/>
              <w:rPr>
                <w:rFonts w:cs="Times New Roman"/>
                <w:color w:val="000000"/>
                <w:szCs w:val="22"/>
              </w:rPr>
            </w:pPr>
            <w:r>
              <w:rPr>
                <w:rFonts w:cs="Times New Roman"/>
                <w:color w:val="000000"/>
                <w:szCs w:val="22"/>
              </w:rPr>
              <w:t>2022</w:t>
            </w:r>
          </w:p>
        </w:tc>
        <w:tc>
          <w:tcPr>
            <w:tcW w:w="274" w:type="dxa"/>
            <w:vAlign w:val="bottom"/>
          </w:tcPr>
          <w:p w14:paraId="760973E0" w14:textId="77777777" w:rsidR="00B51A3B" w:rsidRPr="00E30485" w:rsidRDefault="00B51A3B" w:rsidP="003023D6">
            <w:pPr>
              <w:spacing w:line="240" w:lineRule="atLeast"/>
              <w:jc w:val="center"/>
              <w:rPr>
                <w:rFonts w:cs="Times New Roman"/>
                <w:color w:val="000000"/>
                <w:szCs w:val="22"/>
              </w:rPr>
            </w:pPr>
          </w:p>
        </w:tc>
        <w:tc>
          <w:tcPr>
            <w:tcW w:w="1063" w:type="dxa"/>
            <w:vAlign w:val="bottom"/>
          </w:tcPr>
          <w:p w14:paraId="63AF5581" w14:textId="6CEF851F" w:rsidR="00B51A3B" w:rsidRPr="00E30485" w:rsidRDefault="00170357" w:rsidP="003023D6">
            <w:pPr>
              <w:spacing w:line="240" w:lineRule="atLeast"/>
              <w:jc w:val="center"/>
              <w:rPr>
                <w:rFonts w:cs="Times New Roman"/>
                <w:color w:val="000000"/>
                <w:szCs w:val="22"/>
              </w:rPr>
            </w:pPr>
            <w:r>
              <w:rPr>
                <w:rFonts w:cs="Times New Roman"/>
                <w:color w:val="000000"/>
                <w:szCs w:val="22"/>
              </w:rPr>
              <w:t>2023</w:t>
            </w:r>
          </w:p>
        </w:tc>
        <w:tc>
          <w:tcPr>
            <w:tcW w:w="328" w:type="dxa"/>
          </w:tcPr>
          <w:p w14:paraId="58701CE3" w14:textId="77777777" w:rsidR="00B51A3B" w:rsidRPr="00E30485" w:rsidRDefault="00B51A3B" w:rsidP="003023D6">
            <w:pPr>
              <w:spacing w:line="240" w:lineRule="atLeast"/>
              <w:jc w:val="center"/>
              <w:rPr>
                <w:rFonts w:cs="Times New Roman"/>
                <w:color w:val="000000"/>
                <w:szCs w:val="22"/>
              </w:rPr>
            </w:pPr>
          </w:p>
        </w:tc>
        <w:tc>
          <w:tcPr>
            <w:tcW w:w="1264" w:type="dxa"/>
            <w:vAlign w:val="bottom"/>
          </w:tcPr>
          <w:p w14:paraId="6011274D" w14:textId="3528F29C" w:rsidR="00B51A3B" w:rsidRPr="00E30485" w:rsidRDefault="00170357" w:rsidP="003023D6">
            <w:pPr>
              <w:spacing w:line="240" w:lineRule="atLeast"/>
              <w:jc w:val="center"/>
              <w:rPr>
                <w:rFonts w:cs="Times New Roman"/>
                <w:color w:val="000000"/>
                <w:szCs w:val="22"/>
              </w:rPr>
            </w:pPr>
            <w:r>
              <w:rPr>
                <w:rFonts w:cs="Times New Roman"/>
                <w:color w:val="000000"/>
                <w:szCs w:val="22"/>
              </w:rPr>
              <w:t>2022</w:t>
            </w:r>
          </w:p>
        </w:tc>
      </w:tr>
      <w:tr w:rsidR="00B51A3B" w:rsidRPr="00E30485" w14:paraId="2F48AE2E" w14:textId="77777777" w:rsidTr="0083440B">
        <w:trPr>
          <w:trHeight w:val="167"/>
          <w:tblHeader/>
        </w:trPr>
        <w:tc>
          <w:tcPr>
            <w:tcW w:w="4203" w:type="dxa"/>
            <w:vAlign w:val="bottom"/>
          </w:tcPr>
          <w:p w14:paraId="42754DCE" w14:textId="77777777" w:rsidR="00B51A3B" w:rsidRPr="00E30485" w:rsidRDefault="00B51A3B" w:rsidP="00D943F3">
            <w:pPr>
              <w:spacing w:line="240" w:lineRule="atLeast"/>
              <w:ind w:left="-21" w:firstLine="8"/>
              <w:rPr>
                <w:rFonts w:cs="Times New Roman"/>
                <w:b/>
                <w:bCs/>
                <w:szCs w:val="22"/>
                <w:lang w:eastAsia="th-TH"/>
              </w:rPr>
            </w:pPr>
          </w:p>
        </w:tc>
        <w:tc>
          <w:tcPr>
            <w:tcW w:w="5399" w:type="dxa"/>
            <w:gridSpan w:val="8"/>
          </w:tcPr>
          <w:p w14:paraId="29369D99" w14:textId="77777777" w:rsidR="00B51A3B" w:rsidRPr="00E30485" w:rsidRDefault="00B51A3B" w:rsidP="003023D6">
            <w:pPr>
              <w:spacing w:line="240" w:lineRule="atLeast"/>
              <w:ind w:left="-108" w:right="-108"/>
              <w:jc w:val="center"/>
              <w:rPr>
                <w:rFonts w:cs="Times New Roman"/>
                <w:szCs w:val="22"/>
              </w:rPr>
            </w:pPr>
            <w:r w:rsidRPr="00E30485">
              <w:rPr>
                <w:rFonts w:cs="Times New Roman"/>
                <w:i/>
                <w:iCs/>
                <w:snapToGrid w:val="0"/>
                <w:szCs w:val="22"/>
                <w:lang w:eastAsia="th-TH" w:bidi="th-TH"/>
              </w:rPr>
              <w:t>(in thousand Baht)</w:t>
            </w:r>
          </w:p>
        </w:tc>
      </w:tr>
      <w:tr w:rsidR="008613B5" w:rsidRPr="00E30485" w14:paraId="055CEC6A" w14:textId="77777777" w:rsidTr="0083440B">
        <w:trPr>
          <w:trHeight w:val="167"/>
        </w:trPr>
        <w:tc>
          <w:tcPr>
            <w:tcW w:w="4203" w:type="dxa"/>
            <w:vAlign w:val="bottom"/>
          </w:tcPr>
          <w:p w14:paraId="124EEC03" w14:textId="23565333" w:rsidR="00B51A3B" w:rsidRPr="00E30485" w:rsidRDefault="00B51A3B" w:rsidP="0093239C">
            <w:pPr>
              <w:spacing w:line="240" w:lineRule="atLeast"/>
              <w:ind w:left="-19" w:firstLine="8"/>
              <w:rPr>
                <w:rFonts w:cs="Times New Roman"/>
                <w:b/>
                <w:bCs/>
                <w:szCs w:val="22"/>
              </w:rPr>
            </w:pPr>
            <w:r w:rsidRPr="00EC65EE">
              <w:rPr>
                <w:rFonts w:cs="Times New Roman"/>
                <w:b/>
                <w:bCs/>
                <w:i/>
                <w:iCs/>
                <w:szCs w:val="22"/>
                <w:lang w:eastAsia="th-TH"/>
              </w:rPr>
              <w:t xml:space="preserve">Interest </w:t>
            </w:r>
            <w:r w:rsidR="00DF4C7A" w:rsidRPr="00EC65EE">
              <w:rPr>
                <w:rFonts w:cs="Times New Roman"/>
                <w:b/>
                <w:bCs/>
                <w:i/>
                <w:iCs/>
                <w:szCs w:val="22"/>
                <w:lang w:eastAsia="th-TH"/>
              </w:rPr>
              <w:t>income</w:t>
            </w:r>
          </w:p>
        </w:tc>
        <w:tc>
          <w:tcPr>
            <w:tcW w:w="1095" w:type="dxa"/>
            <w:gridSpan w:val="2"/>
          </w:tcPr>
          <w:p w14:paraId="78C0E5A2" w14:textId="77777777" w:rsidR="00B51A3B" w:rsidRPr="00E30485" w:rsidRDefault="00B51A3B">
            <w:pPr>
              <w:tabs>
                <w:tab w:val="decimal" w:pos="885"/>
              </w:tabs>
              <w:spacing w:line="240" w:lineRule="atLeast"/>
              <w:ind w:right="-105"/>
              <w:rPr>
                <w:rFonts w:cs="Times New Roman"/>
                <w:color w:val="000000"/>
                <w:szCs w:val="22"/>
              </w:rPr>
            </w:pPr>
          </w:p>
        </w:tc>
        <w:tc>
          <w:tcPr>
            <w:tcW w:w="278" w:type="dxa"/>
          </w:tcPr>
          <w:p w14:paraId="1B36810C" w14:textId="77777777" w:rsidR="00B51A3B" w:rsidRPr="00E30485" w:rsidRDefault="00B51A3B" w:rsidP="003023D6">
            <w:pPr>
              <w:tabs>
                <w:tab w:val="decimal" w:pos="885"/>
              </w:tabs>
              <w:spacing w:line="240" w:lineRule="atLeast"/>
              <w:ind w:right="-105"/>
              <w:rPr>
                <w:rFonts w:cs="Times New Roman"/>
                <w:color w:val="000000"/>
                <w:szCs w:val="22"/>
              </w:rPr>
            </w:pPr>
          </w:p>
        </w:tc>
        <w:tc>
          <w:tcPr>
            <w:tcW w:w="1097" w:type="dxa"/>
            <w:vAlign w:val="bottom"/>
          </w:tcPr>
          <w:p w14:paraId="15017351" w14:textId="77777777" w:rsidR="00B51A3B" w:rsidRPr="00E30485" w:rsidRDefault="00B51A3B">
            <w:pPr>
              <w:tabs>
                <w:tab w:val="decimal" w:pos="885"/>
              </w:tabs>
              <w:spacing w:line="240" w:lineRule="atLeast"/>
              <w:ind w:right="-105"/>
              <w:rPr>
                <w:rFonts w:cs="Times New Roman"/>
                <w:color w:val="000000"/>
                <w:szCs w:val="22"/>
              </w:rPr>
            </w:pPr>
          </w:p>
        </w:tc>
        <w:tc>
          <w:tcPr>
            <w:tcW w:w="274" w:type="dxa"/>
            <w:vAlign w:val="bottom"/>
          </w:tcPr>
          <w:p w14:paraId="73B1A89D" w14:textId="77777777" w:rsidR="00B51A3B" w:rsidRPr="00E30485" w:rsidRDefault="00B51A3B" w:rsidP="003023D6">
            <w:pPr>
              <w:tabs>
                <w:tab w:val="decimal" w:pos="885"/>
              </w:tabs>
              <w:spacing w:line="240" w:lineRule="atLeast"/>
              <w:ind w:right="-105"/>
              <w:rPr>
                <w:rFonts w:cs="Times New Roman"/>
                <w:color w:val="000000"/>
                <w:szCs w:val="22"/>
              </w:rPr>
            </w:pPr>
          </w:p>
        </w:tc>
        <w:tc>
          <w:tcPr>
            <w:tcW w:w="1063" w:type="dxa"/>
            <w:vAlign w:val="bottom"/>
          </w:tcPr>
          <w:p w14:paraId="019E861A" w14:textId="77777777" w:rsidR="00B51A3B" w:rsidRPr="00EC65EE" w:rsidRDefault="00B51A3B" w:rsidP="00EC65EE">
            <w:pPr>
              <w:tabs>
                <w:tab w:val="decimal" w:pos="827"/>
              </w:tabs>
              <w:snapToGrid w:val="0"/>
              <w:spacing w:line="240" w:lineRule="atLeast"/>
              <w:ind w:right="-25"/>
              <w:rPr>
                <w:rFonts w:cs="Times New Roman"/>
                <w:szCs w:val="22"/>
              </w:rPr>
            </w:pPr>
          </w:p>
        </w:tc>
        <w:tc>
          <w:tcPr>
            <w:tcW w:w="328" w:type="dxa"/>
            <w:vAlign w:val="bottom"/>
          </w:tcPr>
          <w:p w14:paraId="398B38AF" w14:textId="77777777" w:rsidR="00B51A3B" w:rsidRPr="00E30485" w:rsidRDefault="00B51A3B" w:rsidP="003023D6">
            <w:pPr>
              <w:tabs>
                <w:tab w:val="decimal" w:pos="885"/>
              </w:tabs>
              <w:spacing w:line="240" w:lineRule="atLeast"/>
              <w:ind w:right="-105"/>
              <w:rPr>
                <w:rFonts w:cs="Times New Roman"/>
                <w:color w:val="000000"/>
                <w:szCs w:val="22"/>
              </w:rPr>
            </w:pPr>
          </w:p>
        </w:tc>
        <w:tc>
          <w:tcPr>
            <w:tcW w:w="1264" w:type="dxa"/>
            <w:vAlign w:val="bottom"/>
          </w:tcPr>
          <w:p w14:paraId="2D0A75FB" w14:textId="77777777" w:rsidR="00B51A3B" w:rsidRPr="00E30485" w:rsidRDefault="00B51A3B" w:rsidP="00EC65EE">
            <w:pPr>
              <w:spacing w:line="240" w:lineRule="atLeast"/>
              <w:ind w:right="-105"/>
              <w:rPr>
                <w:rFonts w:cs="Times New Roman"/>
                <w:color w:val="000000"/>
                <w:szCs w:val="22"/>
              </w:rPr>
            </w:pPr>
          </w:p>
        </w:tc>
      </w:tr>
      <w:tr w:rsidR="00170357" w:rsidRPr="00E30485" w14:paraId="6818D12F" w14:textId="77777777" w:rsidTr="0083440B">
        <w:trPr>
          <w:trHeight w:val="167"/>
        </w:trPr>
        <w:tc>
          <w:tcPr>
            <w:tcW w:w="4203" w:type="dxa"/>
          </w:tcPr>
          <w:p w14:paraId="17D8EA3F" w14:textId="74CC558D" w:rsidR="00170357" w:rsidRPr="00E30485" w:rsidRDefault="00170357" w:rsidP="0093239C">
            <w:pPr>
              <w:spacing w:line="240" w:lineRule="atLeast"/>
              <w:ind w:left="-19" w:firstLine="8"/>
              <w:rPr>
                <w:rFonts w:cs="Times New Roman"/>
                <w:b/>
                <w:bCs/>
                <w:szCs w:val="22"/>
                <w:lang w:eastAsia="th-TH"/>
              </w:rPr>
            </w:pPr>
            <w:r w:rsidRPr="00EC65EE">
              <w:rPr>
                <w:rFonts w:cs="Times New Roman"/>
                <w:color w:val="000000"/>
                <w:szCs w:val="22"/>
              </w:rPr>
              <w:t>Key management personnel of the Bank</w:t>
            </w:r>
          </w:p>
        </w:tc>
        <w:tc>
          <w:tcPr>
            <w:tcW w:w="1095" w:type="dxa"/>
            <w:gridSpan w:val="2"/>
          </w:tcPr>
          <w:p w14:paraId="779F3CD6" w14:textId="4DF21DDA" w:rsidR="00170357" w:rsidRPr="00E21647" w:rsidRDefault="00E21647" w:rsidP="00170357">
            <w:pPr>
              <w:tabs>
                <w:tab w:val="decimal" w:pos="885"/>
              </w:tabs>
              <w:spacing w:line="240" w:lineRule="atLeast"/>
              <w:ind w:right="-105"/>
              <w:rPr>
                <w:rFonts w:cs="Times New Roman"/>
                <w:color w:val="000000"/>
                <w:szCs w:val="22"/>
              </w:rPr>
            </w:pPr>
            <w:r w:rsidRPr="0093239C">
              <w:rPr>
                <w:rFonts w:cs="Times New Roman"/>
                <w:color w:val="000000"/>
                <w:szCs w:val="22"/>
              </w:rPr>
              <w:t>487</w:t>
            </w:r>
          </w:p>
        </w:tc>
        <w:tc>
          <w:tcPr>
            <w:tcW w:w="278" w:type="dxa"/>
          </w:tcPr>
          <w:p w14:paraId="32EDE8A9" w14:textId="77777777" w:rsidR="00170357" w:rsidRPr="00E21647" w:rsidRDefault="00170357" w:rsidP="00170357">
            <w:pPr>
              <w:tabs>
                <w:tab w:val="decimal" w:pos="885"/>
              </w:tabs>
              <w:spacing w:line="240" w:lineRule="atLeast"/>
              <w:ind w:right="-105"/>
              <w:rPr>
                <w:rFonts w:cs="Times New Roman"/>
                <w:color w:val="000000"/>
                <w:szCs w:val="22"/>
              </w:rPr>
            </w:pPr>
          </w:p>
        </w:tc>
        <w:tc>
          <w:tcPr>
            <w:tcW w:w="1097" w:type="dxa"/>
          </w:tcPr>
          <w:p w14:paraId="6C036C3D" w14:textId="7F3FA2AF" w:rsidR="00170357" w:rsidRPr="00E21647" w:rsidRDefault="00170357" w:rsidP="00170357">
            <w:pPr>
              <w:tabs>
                <w:tab w:val="decimal" w:pos="885"/>
              </w:tabs>
              <w:spacing w:line="240" w:lineRule="atLeast"/>
              <w:ind w:right="-105"/>
              <w:rPr>
                <w:rFonts w:cs="Times New Roman"/>
                <w:color w:val="000000"/>
                <w:szCs w:val="22"/>
              </w:rPr>
            </w:pPr>
            <w:r w:rsidRPr="00E21647">
              <w:rPr>
                <w:rFonts w:cs="Times New Roman"/>
                <w:color w:val="000000"/>
                <w:szCs w:val="22"/>
              </w:rPr>
              <w:t>54</w:t>
            </w:r>
          </w:p>
        </w:tc>
        <w:tc>
          <w:tcPr>
            <w:tcW w:w="274" w:type="dxa"/>
            <w:vAlign w:val="bottom"/>
          </w:tcPr>
          <w:p w14:paraId="5A5C5FFD" w14:textId="77777777" w:rsidR="00170357" w:rsidRPr="00E21647" w:rsidRDefault="00170357" w:rsidP="00170357">
            <w:pPr>
              <w:tabs>
                <w:tab w:val="decimal" w:pos="885"/>
              </w:tabs>
              <w:spacing w:line="240" w:lineRule="atLeast"/>
              <w:ind w:right="-105"/>
              <w:rPr>
                <w:rFonts w:cs="Times New Roman"/>
                <w:color w:val="000000"/>
                <w:szCs w:val="22"/>
              </w:rPr>
            </w:pPr>
          </w:p>
        </w:tc>
        <w:tc>
          <w:tcPr>
            <w:tcW w:w="1063" w:type="dxa"/>
          </w:tcPr>
          <w:p w14:paraId="24DB4241" w14:textId="2BBC3CF9" w:rsidR="0017035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487</w:t>
            </w:r>
          </w:p>
        </w:tc>
        <w:tc>
          <w:tcPr>
            <w:tcW w:w="328" w:type="dxa"/>
          </w:tcPr>
          <w:p w14:paraId="0A898D2F" w14:textId="77777777" w:rsidR="00170357" w:rsidRPr="00E21647" w:rsidRDefault="00170357" w:rsidP="00170357">
            <w:pPr>
              <w:tabs>
                <w:tab w:val="decimal" w:pos="885"/>
              </w:tabs>
              <w:spacing w:line="240" w:lineRule="atLeast"/>
              <w:ind w:right="-105"/>
              <w:rPr>
                <w:rFonts w:cs="Times New Roman"/>
                <w:color w:val="000000"/>
                <w:szCs w:val="22"/>
              </w:rPr>
            </w:pPr>
          </w:p>
        </w:tc>
        <w:tc>
          <w:tcPr>
            <w:tcW w:w="1264" w:type="dxa"/>
          </w:tcPr>
          <w:p w14:paraId="59FA082F" w14:textId="03E1613C" w:rsidR="00170357" w:rsidRPr="00E21647" w:rsidRDefault="00170357" w:rsidP="00170357">
            <w:pPr>
              <w:tabs>
                <w:tab w:val="decimal" w:pos="701"/>
              </w:tabs>
              <w:spacing w:line="240" w:lineRule="atLeast"/>
              <w:ind w:right="-22"/>
              <w:jc w:val="right"/>
              <w:rPr>
                <w:rFonts w:cs="Times New Roman"/>
                <w:color w:val="000000"/>
                <w:szCs w:val="22"/>
              </w:rPr>
            </w:pPr>
            <w:r w:rsidRPr="00E21647">
              <w:rPr>
                <w:rFonts w:cs="Times New Roman"/>
                <w:color w:val="000000"/>
                <w:szCs w:val="22"/>
              </w:rPr>
              <w:t>54</w:t>
            </w:r>
          </w:p>
        </w:tc>
      </w:tr>
      <w:tr w:rsidR="00170357" w:rsidRPr="00E30485" w14:paraId="547C5C05" w14:textId="77777777" w:rsidTr="0083440B">
        <w:trPr>
          <w:trHeight w:val="167"/>
        </w:trPr>
        <w:tc>
          <w:tcPr>
            <w:tcW w:w="4203" w:type="dxa"/>
            <w:vAlign w:val="bottom"/>
          </w:tcPr>
          <w:p w14:paraId="62202599" w14:textId="77777777" w:rsidR="00170357" w:rsidRPr="00E30485" w:rsidRDefault="00170357" w:rsidP="0093239C">
            <w:pPr>
              <w:spacing w:line="240" w:lineRule="atLeast"/>
              <w:ind w:left="-19" w:firstLine="8"/>
              <w:rPr>
                <w:rFonts w:cs="Times New Roman"/>
                <w:b/>
                <w:bCs/>
                <w:szCs w:val="22"/>
                <w:lang w:eastAsia="th-TH"/>
              </w:rPr>
            </w:pPr>
          </w:p>
        </w:tc>
        <w:tc>
          <w:tcPr>
            <w:tcW w:w="1095" w:type="dxa"/>
            <w:gridSpan w:val="2"/>
          </w:tcPr>
          <w:p w14:paraId="064F4490" w14:textId="77777777" w:rsidR="00170357" w:rsidRPr="00E21647" w:rsidRDefault="00170357" w:rsidP="00170357">
            <w:pPr>
              <w:tabs>
                <w:tab w:val="decimal" w:pos="885"/>
              </w:tabs>
              <w:spacing w:line="240" w:lineRule="atLeast"/>
              <w:ind w:right="-105"/>
              <w:rPr>
                <w:rFonts w:cs="Times New Roman"/>
                <w:color w:val="000000"/>
                <w:szCs w:val="22"/>
              </w:rPr>
            </w:pPr>
          </w:p>
        </w:tc>
        <w:tc>
          <w:tcPr>
            <w:tcW w:w="278" w:type="dxa"/>
          </w:tcPr>
          <w:p w14:paraId="2A0603F5" w14:textId="77777777" w:rsidR="00170357" w:rsidRPr="00E21647" w:rsidRDefault="00170357" w:rsidP="00170357">
            <w:pPr>
              <w:tabs>
                <w:tab w:val="decimal" w:pos="885"/>
              </w:tabs>
              <w:spacing w:line="240" w:lineRule="atLeast"/>
              <w:ind w:right="-105"/>
              <w:rPr>
                <w:rFonts w:cs="Times New Roman"/>
                <w:color w:val="000000"/>
                <w:szCs w:val="22"/>
              </w:rPr>
            </w:pPr>
          </w:p>
        </w:tc>
        <w:tc>
          <w:tcPr>
            <w:tcW w:w="1097" w:type="dxa"/>
          </w:tcPr>
          <w:p w14:paraId="43D297F5" w14:textId="77777777" w:rsidR="00170357" w:rsidRPr="00E21647" w:rsidRDefault="00170357" w:rsidP="00170357">
            <w:pPr>
              <w:tabs>
                <w:tab w:val="decimal" w:pos="885"/>
              </w:tabs>
              <w:spacing w:line="240" w:lineRule="atLeast"/>
              <w:ind w:right="-105"/>
              <w:rPr>
                <w:rFonts w:cs="Times New Roman"/>
                <w:color w:val="000000"/>
                <w:szCs w:val="22"/>
              </w:rPr>
            </w:pPr>
          </w:p>
        </w:tc>
        <w:tc>
          <w:tcPr>
            <w:tcW w:w="274" w:type="dxa"/>
            <w:vAlign w:val="bottom"/>
          </w:tcPr>
          <w:p w14:paraId="011C7690" w14:textId="77777777" w:rsidR="00170357" w:rsidRPr="00E21647" w:rsidRDefault="00170357" w:rsidP="00170357">
            <w:pPr>
              <w:tabs>
                <w:tab w:val="decimal" w:pos="885"/>
              </w:tabs>
              <w:spacing w:line="240" w:lineRule="atLeast"/>
              <w:ind w:right="-105"/>
              <w:rPr>
                <w:rFonts w:cs="Times New Roman"/>
                <w:color w:val="000000"/>
                <w:szCs w:val="22"/>
              </w:rPr>
            </w:pPr>
          </w:p>
        </w:tc>
        <w:tc>
          <w:tcPr>
            <w:tcW w:w="1063" w:type="dxa"/>
            <w:vAlign w:val="bottom"/>
          </w:tcPr>
          <w:p w14:paraId="3BFD1CA6" w14:textId="77777777" w:rsidR="00170357" w:rsidRPr="00E21647" w:rsidRDefault="00170357" w:rsidP="0093239C">
            <w:pPr>
              <w:tabs>
                <w:tab w:val="decimal" w:pos="882"/>
              </w:tabs>
              <w:snapToGrid w:val="0"/>
              <w:spacing w:line="240" w:lineRule="atLeast"/>
              <w:ind w:right="-93"/>
              <w:rPr>
                <w:rFonts w:cs="Times New Roman"/>
                <w:szCs w:val="22"/>
              </w:rPr>
            </w:pPr>
          </w:p>
        </w:tc>
        <w:tc>
          <w:tcPr>
            <w:tcW w:w="328" w:type="dxa"/>
            <w:vAlign w:val="bottom"/>
          </w:tcPr>
          <w:p w14:paraId="7840D7D5" w14:textId="77777777" w:rsidR="00170357" w:rsidRPr="00E21647" w:rsidRDefault="00170357" w:rsidP="00170357">
            <w:pPr>
              <w:tabs>
                <w:tab w:val="decimal" w:pos="885"/>
              </w:tabs>
              <w:spacing w:line="240" w:lineRule="atLeast"/>
              <w:ind w:right="-105"/>
              <w:rPr>
                <w:rFonts w:cs="Times New Roman"/>
                <w:color w:val="000000"/>
                <w:szCs w:val="22"/>
              </w:rPr>
            </w:pPr>
          </w:p>
        </w:tc>
        <w:tc>
          <w:tcPr>
            <w:tcW w:w="1264" w:type="dxa"/>
            <w:vAlign w:val="bottom"/>
          </w:tcPr>
          <w:p w14:paraId="6AA4EF47" w14:textId="77777777" w:rsidR="00170357" w:rsidRPr="00E21647" w:rsidRDefault="00170357" w:rsidP="00170357">
            <w:pPr>
              <w:tabs>
                <w:tab w:val="decimal" w:pos="701"/>
              </w:tabs>
              <w:spacing w:line="240" w:lineRule="atLeast"/>
              <w:ind w:right="-22"/>
              <w:jc w:val="right"/>
              <w:rPr>
                <w:rFonts w:cs="Times New Roman"/>
                <w:color w:val="000000"/>
                <w:szCs w:val="22"/>
              </w:rPr>
            </w:pPr>
          </w:p>
        </w:tc>
      </w:tr>
      <w:tr w:rsidR="00170357" w:rsidRPr="00E30485" w14:paraId="44C62961" w14:textId="77777777" w:rsidTr="0083440B">
        <w:trPr>
          <w:trHeight w:val="167"/>
        </w:trPr>
        <w:tc>
          <w:tcPr>
            <w:tcW w:w="4203" w:type="dxa"/>
            <w:vAlign w:val="bottom"/>
          </w:tcPr>
          <w:p w14:paraId="4C4FD9F7" w14:textId="050D5D56" w:rsidR="00170357" w:rsidRPr="00EC65EE" w:rsidRDefault="00170357" w:rsidP="0093239C">
            <w:pPr>
              <w:tabs>
                <w:tab w:val="decimal" w:pos="701"/>
              </w:tabs>
              <w:spacing w:line="240" w:lineRule="atLeast"/>
              <w:ind w:left="-19" w:right="-22" w:firstLine="8"/>
              <w:rPr>
                <w:rFonts w:cs="Times New Roman"/>
                <w:b/>
                <w:bCs/>
                <w:i/>
                <w:iCs/>
                <w:szCs w:val="22"/>
                <w:lang w:eastAsia="th-TH"/>
              </w:rPr>
            </w:pPr>
            <w:r w:rsidRPr="00EC65EE">
              <w:rPr>
                <w:rFonts w:cs="Times New Roman"/>
                <w:b/>
                <w:bCs/>
                <w:i/>
                <w:iCs/>
                <w:szCs w:val="22"/>
                <w:lang w:eastAsia="th-TH"/>
              </w:rPr>
              <w:t>Interest expenses</w:t>
            </w:r>
          </w:p>
        </w:tc>
        <w:tc>
          <w:tcPr>
            <w:tcW w:w="1095" w:type="dxa"/>
            <w:gridSpan w:val="2"/>
          </w:tcPr>
          <w:p w14:paraId="2E69A3F6" w14:textId="77777777" w:rsidR="00170357" w:rsidRPr="00E21647" w:rsidRDefault="00170357" w:rsidP="00170357">
            <w:pPr>
              <w:tabs>
                <w:tab w:val="decimal" w:pos="885"/>
              </w:tabs>
              <w:spacing w:line="240" w:lineRule="atLeast"/>
              <w:ind w:right="-105"/>
              <w:rPr>
                <w:rFonts w:cs="Times New Roman"/>
                <w:color w:val="000000"/>
                <w:szCs w:val="22"/>
              </w:rPr>
            </w:pPr>
          </w:p>
        </w:tc>
        <w:tc>
          <w:tcPr>
            <w:tcW w:w="278" w:type="dxa"/>
          </w:tcPr>
          <w:p w14:paraId="25C3D5EE" w14:textId="77777777" w:rsidR="00170357" w:rsidRPr="00E21647" w:rsidRDefault="00170357" w:rsidP="00170357">
            <w:pPr>
              <w:tabs>
                <w:tab w:val="decimal" w:pos="885"/>
              </w:tabs>
              <w:spacing w:line="240" w:lineRule="atLeast"/>
              <w:ind w:right="-105"/>
              <w:rPr>
                <w:rFonts w:cs="Times New Roman"/>
                <w:color w:val="000000"/>
                <w:szCs w:val="22"/>
              </w:rPr>
            </w:pPr>
          </w:p>
        </w:tc>
        <w:tc>
          <w:tcPr>
            <w:tcW w:w="1097" w:type="dxa"/>
          </w:tcPr>
          <w:p w14:paraId="64F2E2D3" w14:textId="77777777" w:rsidR="00170357" w:rsidRPr="00E21647" w:rsidRDefault="00170357" w:rsidP="00170357">
            <w:pPr>
              <w:tabs>
                <w:tab w:val="decimal" w:pos="885"/>
              </w:tabs>
              <w:spacing w:line="240" w:lineRule="atLeast"/>
              <w:ind w:right="-105"/>
              <w:rPr>
                <w:rFonts w:cs="Times New Roman"/>
                <w:color w:val="000000"/>
                <w:szCs w:val="22"/>
              </w:rPr>
            </w:pPr>
          </w:p>
        </w:tc>
        <w:tc>
          <w:tcPr>
            <w:tcW w:w="274" w:type="dxa"/>
            <w:vAlign w:val="bottom"/>
          </w:tcPr>
          <w:p w14:paraId="54F4B0E9" w14:textId="77777777" w:rsidR="00170357" w:rsidRPr="00E21647" w:rsidRDefault="00170357" w:rsidP="00170357">
            <w:pPr>
              <w:tabs>
                <w:tab w:val="decimal" w:pos="885"/>
              </w:tabs>
              <w:spacing w:line="240" w:lineRule="atLeast"/>
              <w:ind w:right="-105"/>
              <w:rPr>
                <w:rFonts w:cs="Times New Roman"/>
                <w:color w:val="000000"/>
                <w:szCs w:val="22"/>
              </w:rPr>
            </w:pPr>
          </w:p>
        </w:tc>
        <w:tc>
          <w:tcPr>
            <w:tcW w:w="1063" w:type="dxa"/>
            <w:vAlign w:val="bottom"/>
          </w:tcPr>
          <w:p w14:paraId="4A33C8F0" w14:textId="77777777" w:rsidR="00170357" w:rsidRPr="00E21647" w:rsidRDefault="00170357" w:rsidP="0093239C">
            <w:pPr>
              <w:tabs>
                <w:tab w:val="decimal" w:pos="882"/>
              </w:tabs>
              <w:snapToGrid w:val="0"/>
              <w:spacing w:line="240" w:lineRule="atLeast"/>
              <w:ind w:right="-93"/>
              <w:rPr>
                <w:rFonts w:cs="Times New Roman"/>
                <w:szCs w:val="22"/>
              </w:rPr>
            </w:pPr>
          </w:p>
        </w:tc>
        <w:tc>
          <w:tcPr>
            <w:tcW w:w="328" w:type="dxa"/>
            <w:vAlign w:val="bottom"/>
          </w:tcPr>
          <w:p w14:paraId="3FB0876A" w14:textId="77777777" w:rsidR="00170357" w:rsidRPr="00E21647" w:rsidRDefault="00170357" w:rsidP="00170357">
            <w:pPr>
              <w:tabs>
                <w:tab w:val="decimal" w:pos="885"/>
              </w:tabs>
              <w:spacing w:line="240" w:lineRule="atLeast"/>
              <w:ind w:right="-105"/>
              <w:rPr>
                <w:rFonts w:cs="Times New Roman"/>
                <w:color w:val="000000"/>
                <w:szCs w:val="22"/>
              </w:rPr>
            </w:pPr>
          </w:p>
        </w:tc>
        <w:tc>
          <w:tcPr>
            <w:tcW w:w="1264" w:type="dxa"/>
            <w:vAlign w:val="bottom"/>
          </w:tcPr>
          <w:p w14:paraId="7247BA62" w14:textId="77777777" w:rsidR="00170357" w:rsidRPr="00E21647" w:rsidRDefault="00170357" w:rsidP="00170357">
            <w:pPr>
              <w:tabs>
                <w:tab w:val="decimal" w:pos="701"/>
              </w:tabs>
              <w:spacing w:line="240" w:lineRule="atLeast"/>
              <w:ind w:right="-22"/>
              <w:jc w:val="right"/>
              <w:rPr>
                <w:rFonts w:cs="Times New Roman"/>
                <w:color w:val="000000"/>
                <w:szCs w:val="22"/>
              </w:rPr>
            </w:pPr>
          </w:p>
        </w:tc>
      </w:tr>
      <w:tr w:rsidR="00E21647" w:rsidRPr="00E30485" w14:paraId="4FC0821F" w14:textId="77777777" w:rsidTr="0083440B">
        <w:trPr>
          <w:trHeight w:val="167"/>
        </w:trPr>
        <w:tc>
          <w:tcPr>
            <w:tcW w:w="4203" w:type="dxa"/>
          </w:tcPr>
          <w:p w14:paraId="58E643E5" w14:textId="77777777"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color w:val="000000"/>
                <w:szCs w:val="22"/>
              </w:rPr>
              <w:t>Parent company</w:t>
            </w:r>
          </w:p>
        </w:tc>
        <w:tc>
          <w:tcPr>
            <w:tcW w:w="1095" w:type="dxa"/>
            <w:gridSpan w:val="2"/>
          </w:tcPr>
          <w:p w14:paraId="14C79A89" w14:textId="30B55F0C"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130,728</w:t>
            </w:r>
          </w:p>
        </w:tc>
        <w:tc>
          <w:tcPr>
            <w:tcW w:w="278" w:type="dxa"/>
          </w:tcPr>
          <w:p w14:paraId="4880344A"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shd w:val="clear" w:color="auto" w:fill="auto"/>
          </w:tcPr>
          <w:p w14:paraId="7962CF66" w14:textId="09544EF1"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68,078</w:t>
            </w:r>
          </w:p>
        </w:tc>
        <w:tc>
          <w:tcPr>
            <w:tcW w:w="274" w:type="dxa"/>
            <w:vAlign w:val="bottom"/>
          </w:tcPr>
          <w:p w14:paraId="5EBB780F"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58F9C8F7" w14:textId="31ACFA51"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130,728</w:t>
            </w:r>
          </w:p>
        </w:tc>
        <w:tc>
          <w:tcPr>
            <w:tcW w:w="328" w:type="dxa"/>
            <w:vAlign w:val="bottom"/>
          </w:tcPr>
          <w:p w14:paraId="019F8CB1"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60E5176C" w14:textId="79ED83CE"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68,078</w:t>
            </w:r>
          </w:p>
        </w:tc>
      </w:tr>
      <w:tr w:rsidR="00E21647" w:rsidRPr="00E30485" w14:paraId="2B61DB7A" w14:textId="77777777" w:rsidTr="0083440B">
        <w:trPr>
          <w:trHeight w:val="167"/>
        </w:trPr>
        <w:tc>
          <w:tcPr>
            <w:tcW w:w="4203" w:type="dxa"/>
            <w:vAlign w:val="bottom"/>
          </w:tcPr>
          <w:p w14:paraId="274CB62E" w14:textId="77777777"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szCs w:val="22"/>
                <w:lang w:eastAsia="th-TH"/>
              </w:rPr>
              <w:t>Major shareholders</w:t>
            </w:r>
          </w:p>
        </w:tc>
        <w:tc>
          <w:tcPr>
            <w:tcW w:w="1095" w:type="dxa"/>
            <w:gridSpan w:val="2"/>
          </w:tcPr>
          <w:p w14:paraId="44F5D129" w14:textId="390C2C0C" w:rsidR="00E21647" w:rsidRPr="0093239C" w:rsidRDefault="00E21647" w:rsidP="00E21647">
            <w:pPr>
              <w:tabs>
                <w:tab w:val="decimal" w:pos="870"/>
              </w:tabs>
              <w:spacing w:line="240" w:lineRule="atLeast"/>
              <w:ind w:right="-105"/>
              <w:rPr>
                <w:rFonts w:cs="Times New Roman"/>
                <w:color w:val="000000"/>
                <w:szCs w:val="22"/>
              </w:rPr>
            </w:pPr>
            <w:r w:rsidRPr="0093239C">
              <w:rPr>
                <w:rFonts w:cs="Times New Roman"/>
                <w:color w:val="000000"/>
                <w:szCs w:val="22"/>
              </w:rPr>
              <w:t>10,912</w:t>
            </w:r>
          </w:p>
        </w:tc>
        <w:tc>
          <w:tcPr>
            <w:tcW w:w="278" w:type="dxa"/>
          </w:tcPr>
          <w:p w14:paraId="2565F28E"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5316F133" w14:textId="7E352219"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11,017</w:t>
            </w:r>
          </w:p>
        </w:tc>
        <w:tc>
          <w:tcPr>
            <w:tcW w:w="274" w:type="dxa"/>
            <w:vAlign w:val="bottom"/>
          </w:tcPr>
          <w:p w14:paraId="32301389"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796A38B8" w14:textId="540BD4F5"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10,912</w:t>
            </w:r>
          </w:p>
        </w:tc>
        <w:tc>
          <w:tcPr>
            <w:tcW w:w="328" w:type="dxa"/>
            <w:vAlign w:val="bottom"/>
          </w:tcPr>
          <w:p w14:paraId="7B0EF5C2"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07F70AB1" w14:textId="4ECCB512"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11,017</w:t>
            </w:r>
          </w:p>
        </w:tc>
      </w:tr>
      <w:tr w:rsidR="00E21647" w:rsidRPr="00E30485" w14:paraId="7DC29AF0" w14:textId="77777777" w:rsidTr="0083440B">
        <w:trPr>
          <w:trHeight w:val="167"/>
        </w:trPr>
        <w:tc>
          <w:tcPr>
            <w:tcW w:w="4203" w:type="dxa"/>
          </w:tcPr>
          <w:p w14:paraId="642DB37B" w14:textId="77777777"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color w:val="000000"/>
                <w:szCs w:val="22"/>
              </w:rPr>
              <w:t>Subsidiary</w:t>
            </w:r>
          </w:p>
        </w:tc>
        <w:tc>
          <w:tcPr>
            <w:tcW w:w="1095" w:type="dxa"/>
            <w:gridSpan w:val="2"/>
          </w:tcPr>
          <w:p w14:paraId="484B5F8F" w14:textId="7C129B66" w:rsidR="00E21647" w:rsidRPr="0093239C" w:rsidRDefault="00E21647" w:rsidP="00E21647">
            <w:pPr>
              <w:tabs>
                <w:tab w:val="decimal" w:pos="870"/>
              </w:tabs>
              <w:spacing w:line="240" w:lineRule="atLeast"/>
              <w:ind w:right="-105"/>
              <w:rPr>
                <w:rFonts w:cs="Times New Roman"/>
                <w:color w:val="000000"/>
                <w:szCs w:val="22"/>
              </w:rPr>
            </w:pPr>
            <w:r w:rsidRPr="0093239C">
              <w:rPr>
                <w:rFonts w:cs="Times New Roman"/>
                <w:color w:val="000000"/>
                <w:szCs w:val="22"/>
              </w:rPr>
              <w:t xml:space="preserve"> -</w:t>
            </w:r>
          </w:p>
        </w:tc>
        <w:tc>
          <w:tcPr>
            <w:tcW w:w="278" w:type="dxa"/>
          </w:tcPr>
          <w:p w14:paraId="0E9DBDAE"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54826FB0" w14:textId="1CCEC8F8"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w:t>
            </w:r>
          </w:p>
        </w:tc>
        <w:tc>
          <w:tcPr>
            <w:tcW w:w="274" w:type="dxa"/>
            <w:vAlign w:val="bottom"/>
          </w:tcPr>
          <w:p w14:paraId="2B03849C"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41032E10" w14:textId="64F5AB8B"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543 </w:t>
            </w:r>
          </w:p>
        </w:tc>
        <w:tc>
          <w:tcPr>
            <w:tcW w:w="328" w:type="dxa"/>
            <w:vAlign w:val="bottom"/>
          </w:tcPr>
          <w:p w14:paraId="320AEA0A"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67C14D62" w14:textId="494BFAC4"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429</w:t>
            </w:r>
          </w:p>
        </w:tc>
      </w:tr>
      <w:tr w:rsidR="00E21647" w:rsidRPr="00E30485" w14:paraId="333E6420" w14:textId="77777777" w:rsidTr="0083440B">
        <w:trPr>
          <w:trHeight w:val="167"/>
        </w:trPr>
        <w:tc>
          <w:tcPr>
            <w:tcW w:w="4203" w:type="dxa"/>
            <w:vAlign w:val="bottom"/>
          </w:tcPr>
          <w:p w14:paraId="2DBEF06F" w14:textId="77777777" w:rsidR="00E21647" w:rsidRPr="00EC65EE" w:rsidRDefault="00E21647" w:rsidP="0093239C">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111AA6EC" w14:textId="354C44C3"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14,662 </w:t>
            </w:r>
          </w:p>
        </w:tc>
        <w:tc>
          <w:tcPr>
            <w:tcW w:w="278" w:type="dxa"/>
          </w:tcPr>
          <w:p w14:paraId="468261FB"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12F5C782" w14:textId="661C00A9" w:rsidR="00E21647" w:rsidRPr="00E21647" w:rsidRDefault="00E21647" w:rsidP="00E21647">
            <w:pPr>
              <w:tabs>
                <w:tab w:val="decimal" w:pos="885"/>
              </w:tabs>
              <w:spacing w:line="240" w:lineRule="atLeast"/>
              <w:ind w:right="-105"/>
              <w:rPr>
                <w:rFonts w:cs="Times New Roman"/>
                <w:color w:val="000000"/>
                <w:szCs w:val="22"/>
              </w:rPr>
            </w:pPr>
            <w:r w:rsidRPr="0093239C">
              <w:rPr>
                <w:rFonts w:cs="Times New Roman"/>
                <w:szCs w:val="22"/>
                <w:lang w:bidi="th-TH"/>
              </w:rPr>
              <w:t>10,033</w:t>
            </w:r>
          </w:p>
        </w:tc>
        <w:tc>
          <w:tcPr>
            <w:tcW w:w="274" w:type="dxa"/>
            <w:vAlign w:val="bottom"/>
          </w:tcPr>
          <w:p w14:paraId="79F37A39"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0CA4DF29" w14:textId="3FC2ECF5" w:rsidR="00E21647" w:rsidRPr="0093239C"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14,662 </w:t>
            </w:r>
          </w:p>
        </w:tc>
        <w:tc>
          <w:tcPr>
            <w:tcW w:w="328" w:type="dxa"/>
            <w:vAlign w:val="bottom"/>
          </w:tcPr>
          <w:p w14:paraId="2C11E483"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45784D68" w14:textId="663FEBBF" w:rsidR="00E21647" w:rsidRPr="00E21647" w:rsidRDefault="00E21647" w:rsidP="00E21647">
            <w:pPr>
              <w:tabs>
                <w:tab w:val="decimal" w:pos="701"/>
              </w:tabs>
              <w:spacing w:line="240" w:lineRule="atLeast"/>
              <w:ind w:right="-22"/>
              <w:jc w:val="right"/>
              <w:rPr>
                <w:rFonts w:cs="Times New Roman"/>
                <w:color w:val="000000"/>
                <w:szCs w:val="22"/>
              </w:rPr>
            </w:pPr>
            <w:r w:rsidRPr="0093239C">
              <w:rPr>
                <w:rFonts w:cs="Times New Roman"/>
                <w:szCs w:val="22"/>
                <w:lang w:bidi="th-TH"/>
              </w:rPr>
              <w:t>10,033</w:t>
            </w:r>
          </w:p>
        </w:tc>
      </w:tr>
      <w:tr w:rsidR="00E21647" w:rsidRPr="00E30485" w14:paraId="735DD7DF" w14:textId="77777777" w:rsidTr="0083440B">
        <w:trPr>
          <w:trHeight w:val="167"/>
        </w:trPr>
        <w:tc>
          <w:tcPr>
            <w:tcW w:w="4203" w:type="dxa"/>
          </w:tcPr>
          <w:p w14:paraId="7B93F531" w14:textId="77777777"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color w:val="000000"/>
                <w:szCs w:val="22"/>
              </w:rPr>
              <w:t>Key management personnel of the Bank</w:t>
            </w:r>
          </w:p>
        </w:tc>
        <w:tc>
          <w:tcPr>
            <w:tcW w:w="1095" w:type="dxa"/>
            <w:gridSpan w:val="2"/>
          </w:tcPr>
          <w:p w14:paraId="76324345" w14:textId="49F6C94D"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1,465 </w:t>
            </w:r>
          </w:p>
        </w:tc>
        <w:tc>
          <w:tcPr>
            <w:tcW w:w="278" w:type="dxa"/>
          </w:tcPr>
          <w:p w14:paraId="014BB29E"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50101750" w14:textId="7FA8CE66"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1,458</w:t>
            </w:r>
          </w:p>
        </w:tc>
        <w:tc>
          <w:tcPr>
            <w:tcW w:w="274" w:type="dxa"/>
            <w:vAlign w:val="bottom"/>
          </w:tcPr>
          <w:p w14:paraId="145B2F95"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093D2C11" w14:textId="34093757" w:rsidR="00E21647" w:rsidRPr="0093239C"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1,465 </w:t>
            </w:r>
          </w:p>
        </w:tc>
        <w:tc>
          <w:tcPr>
            <w:tcW w:w="328" w:type="dxa"/>
          </w:tcPr>
          <w:p w14:paraId="0AD03FDA"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722E4018" w14:textId="71A810C4"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1,458</w:t>
            </w:r>
          </w:p>
        </w:tc>
      </w:tr>
      <w:tr w:rsidR="00E21647" w:rsidRPr="00E30485" w14:paraId="16281C46" w14:textId="77777777" w:rsidTr="0083440B">
        <w:trPr>
          <w:trHeight w:val="167"/>
        </w:trPr>
        <w:tc>
          <w:tcPr>
            <w:tcW w:w="4203" w:type="dxa"/>
            <w:vAlign w:val="bottom"/>
          </w:tcPr>
          <w:p w14:paraId="722F694A" w14:textId="77777777" w:rsidR="00E21647" w:rsidRPr="00E30485" w:rsidRDefault="00E21647" w:rsidP="0093239C">
            <w:pPr>
              <w:spacing w:line="240" w:lineRule="atLeast"/>
              <w:ind w:left="-19" w:firstLine="8"/>
              <w:rPr>
                <w:rFonts w:cs="Times New Roman"/>
                <w:b/>
                <w:bCs/>
                <w:szCs w:val="22"/>
                <w:lang w:eastAsia="th-TH"/>
              </w:rPr>
            </w:pPr>
          </w:p>
        </w:tc>
        <w:tc>
          <w:tcPr>
            <w:tcW w:w="1095" w:type="dxa"/>
            <w:gridSpan w:val="2"/>
          </w:tcPr>
          <w:p w14:paraId="1FE72FA6" w14:textId="77777777" w:rsidR="00E21647" w:rsidRPr="0093239C" w:rsidRDefault="00E21647" w:rsidP="00E21647">
            <w:pPr>
              <w:tabs>
                <w:tab w:val="decimal" w:pos="875"/>
              </w:tabs>
              <w:spacing w:line="240" w:lineRule="atLeast"/>
              <w:ind w:right="-105"/>
              <w:rPr>
                <w:rFonts w:cs="Times New Roman"/>
                <w:color w:val="000000"/>
                <w:szCs w:val="22"/>
              </w:rPr>
            </w:pPr>
          </w:p>
        </w:tc>
        <w:tc>
          <w:tcPr>
            <w:tcW w:w="278" w:type="dxa"/>
          </w:tcPr>
          <w:p w14:paraId="031BBF36"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5A832E2B" w14:textId="77777777" w:rsidR="00E21647" w:rsidRPr="00E21647" w:rsidRDefault="00E21647" w:rsidP="00E21647">
            <w:pPr>
              <w:tabs>
                <w:tab w:val="decimal" w:pos="885"/>
              </w:tabs>
              <w:spacing w:line="240" w:lineRule="atLeast"/>
              <w:ind w:right="-105"/>
              <w:rPr>
                <w:rFonts w:cs="Times New Roman"/>
                <w:color w:val="000000"/>
                <w:szCs w:val="22"/>
              </w:rPr>
            </w:pPr>
          </w:p>
        </w:tc>
        <w:tc>
          <w:tcPr>
            <w:tcW w:w="274" w:type="dxa"/>
            <w:vAlign w:val="bottom"/>
          </w:tcPr>
          <w:p w14:paraId="758F0043"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0A09F69D" w14:textId="77777777" w:rsidR="00E21647" w:rsidRPr="00E21647" w:rsidRDefault="00E21647" w:rsidP="0093239C">
            <w:pPr>
              <w:tabs>
                <w:tab w:val="decimal" w:pos="882"/>
              </w:tabs>
              <w:snapToGrid w:val="0"/>
              <w:spacing w:line="240" w:lineRule="atLeast"/>
              <w:ind w:right="-93"/>
              <w:rPr>
                <w:rFonts w:cs="Times New Roman"/>
                <w:szCs w:val="22"/>
              </w:rPr>
            </w:pPr>
          </w:p>
        </w:tc>
        <w:tc>
          <w:tcPr>
            <w:tcW w:w="328" w:type="dxa"/>
          </w:tcPr>
          <w:p w14:paraId="3B46AAA5"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210D4BF8" w14:textId="77777777" w:rsidR="00E21647" w:rsidRPr="00E21647" w:rsidRDefault="00E21647" w:rsidP="00E21647">
            <w:pPr>
              <w:tabs>
                <w:tab w:val="decimal" w:pos="701"/>
              </w:tabs>
              <w:spacing w:line="240" w:lineRule="atLeast"/>
              <w:ind w:right="-22"/>
              <w:jc w:val="right"/>
              <w:rPr>
                <w:rFonts w:cs="Times New Roman"/>
                <w:color w:val="000000"/>
                <w:szCs w:val="22"/>
              </w:rPr>
            </w:pPr>
          </w:p>
        </w:tc>
      </w:tr>
      <w:tr w:rsidR="00E21647" w:rsidRPr="00E30485" w14:paraId="71A29D6E" w14:textId="77777777" w:rsidTr="0083440B">
        <w:trPr>
          <w:trHeight w:val="167"/>
        </w:trPr>
        <w:tc>
          <w:tcPr>
            <w:tcW w:w="4203" w:type="dxa"/>
            <w:vAlign w:val="bottom"/>
          </w:tcPr>
          <w:p w14:paraId="1BD15F3B" w14:textId="77777777" w:rsidR="00E21647" w:rsidRPr="00EC65EE" w:rsidRDefault="00E21647" w:rsidP="0093239C">
            <w:pPr>
              <w:spacing w:line="240" w:lineRule="atLeast"/>
              <w:ind w:left="-19" w:firstLine="8"/>
              <w:rPr>
                <w:rFonts w:cs="Times New Roman"/>
                <w:b/>
                <w:bCs/>
                <w:i/>
                <w:iCs/>
                <w:szCs w:val="22"/>
                <w:lang w:eastAsia="th-TH"/>
              </w:rPr>
            </w:pPr>
            <w:r w:rsidRPr="00EC65EE">
              <w:rPr>
                <w:rFonts w:cs="Times New Roman"/>
                <w:b/>
                <w:bCs/>
                <w:i/>
                <w:iCs/>
                <w:szCs w:val="22"/>
                <w:lang w:eastAsia="th-TH"/>
              </w:rPr>
              <w:t>Fees and service income</w:t>
            </w:r>
          </w:p>
        </w:tc>
        <w:tc>
          <w:tcPr>
            <w:tcW w:w="1095" w:type="dxa"/>
            <w:gridSpan w:val="2"/>
            <w:vAlign w:val="bottom"/>
          </w:tcPr>
          <w:p w14:paraId="4A3F1DF2" w14:textId="77777777" w:rsidR="00E21647" w:rsidRPr="0093239C" w:rsidRDefault="00E21647" w:rsidP="00E21647">
            <w:pPr>
              <w:tabs>
                <w:tab w:val="decimal" w:pos="875"/>
              </w:tabs>
              <w:spacing w:line="240" w:lineRule="atLeast"/>
              <w:ind w:right="-105"/>
              <w:rPr>
                <w:rFonts w:cs="Times New Roman"/>
                <w:color w:val="000000"/>
                <w:szCs w:val="22"/>
              </w:rPr>
            </w:pPr>
          </w:p>
        </w:tc>
        <w:tc>
          <w:tcPr>
            <w:tcW w:w="278" w:type="dxa"/>
          </w:tcPr>
          <w:p w14:paraId="726C99A3"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vAlign w:val="bottom"/>
          </w:tcPr>
          <w:p w14:paraId="4B4F026B" w14:textId="77777777" w:rsidR="00E21647" w:rsidRPr="00E21647" w:rsidRDefault="00E21647" w:rsidP="00E21647">
            <w:pPr>
              <w:tabs>
                <w:tab w:val="decimal" w:pos="885"/>
              </w:tabs>
              <w:spacing w:line="240" w:lineRule="atLeast"/>
              <w:ind w:right="-105"/>
              <w:rPr>
                <w:rFonts w:cs="Times New Roman"/>
                <w:color w:val="000000"/>
                <w:szCs w:val="22"/>
              </w:rPr>
            </w:pPr>
          </w:p>
        </w:tc>
        <w:tc>
          <w:tcPr>
            <w:tcW w:w="274" w:type="dxa"/>
            <w:vAlign w:val="bottom"/>
          </w:tcPr>
          <w:p w14:paraId="311C949E" w14:textId="77777777" w:rsidR="00E21647" w:rsidRPr="00E21647" w:rsidRDefault="00E21647" w:rsidP="00E21647">
            <w:pPr>
              <w:tabs>
                <w:tab w:val="decimal" w:pos="885"/>
              </w:tabs>
              <w:spacing w:line="240" w:lineRule="atLeast"/>
              <w:ind w:right="-105"/>
              <w:rPr>
                <w:rFonts w:cs="Times New Roman"/>
                <w:szCs w:val="22"/>
              </w:rPr>
            </w:pPr>
          </w:p>
        </w:tc>
        <w:tc>
          <w:tcPr>
            <w:tcW w:w="1063" w:type="dxa"/>
            <w:vAlign w:val="bottom"/>
          </w:tcPr>
          <w:p w14:paraId="307E51C2" w14:textId="77777777" w:rsidR="00E21647" w:rsidRPr="00E21647" w:rsidRDefault="00E21647" w:rsidP="0093239C">
            <w:pPr>
              <w:tabs>
                <w:tab w:val="decimal" w:pos="882"/>
              </w:tabs>
              <w:snapToGrid w:val="0"/>
              <w:spacing w:line="240" w:lineRule="atLeast"/>
              <w:ind w:right="-93"/>
              <w:rPr>
                <w:rFonts w:cs="Times New Roman"/>
                <w:szCs w:val="22"/>
              </w:rPr>
            </w:pPr>
          </w:p>
        </w:tc>
        <w:tc>
          <w:tcPr>
            <w:tcW w:w="328" w:type="dxa"/>
          </w:tcPr>
          <w:p w14:paraId="79134994"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vAlign w:val="bottom"/>
          </w:tcPr>
          <w:p w14:paraId="73FAA541" w14:textId="77777777" w:rsidR="00E21647" w:rsidRPr="00E21647" w:rsidRDefault="00E21647" w:rsidP="00E21647">
            <w:pPr>
              <w:tabs>
                <w:tab w:val="decimal" w:pos="701"/>
              </w:tabs>
              <w:spacing w:line="240" w:lineRule="atLeast"/>
              <w:ind w:right="-22"/>
              <w:jc w:val="right"/>
              <w:rPr>
                <w:rFonts w:cs="Times New Roman"/>
                <w:color w:val="000000"/>
                <w:szCs w:val="22"/>
              </w:rPr>
            </w:pPr>
          </w:p>
        </w:tc>
      </w:tr>
      <w:tr w:rsidR="00E21647" w:rsidRPr="00E30485" w14:paraId="55F0E4AC" w14:textId="77777777" w:rsidTr="0083440B">
        <w:trPr>
          <w:trHeight w:val="167"/>
        </w:trPr>
        <w:tc>
          <w:tcPr>
            <w:tcW w:w="4203" w:type="dxa"/>
            <w:vAlign w:val="bottom"/>
          </w:tcPr>
          <w:p w14:paraId="067E77AE" w14:textId="77777777" w:rsidR="00E21647" w:rsidRPr="00E30485" w:rsidRDefault="00E21647" w:rsidP="0093239C">
            <w:pPr>
              <w:spacing w:line="240" w:lineRule="atLeast"/>
              <w:ind w:left="-19" w:firstLine="8"/>
              <w:rPr>
                <w:rFonts w:cs="Times New Roman"/>
                <w:szCs w:val="22"/>
                <w:lang w:eastAsia="th-TH"/>
              </w:rPr>
            </w:pPr>
            <w:r w:rsidRPr="00E30485">
              <w:rPr>
                <w:rFonts w:cs="Times New Roman"/>
                <w:szCs w:val="22"/>
                <w:lang w:eastAsia="th-TH"/>
              </w:rPr>
              <w:t>Major shareholders</w:t>
            </w:r>
          </w:p>
        </w:tc>
        <w:tc>
          <w:tcPr>
            <w:tcW w:w="1095" w:type="dxa"/>
            <w:gridSpan w:val="2"/>
          </w:tcPr>
          <w:p w14:paraId="3CC20549" w14:textId="525FAEF4"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288,365 </w:t>
            </w:r>
          </w:p>
        </w:tc>
        <w:tc>
          <w:tcPr>
            <w:tcW w:w="278" w:type="dxa"/>
          </w:tcPr>
          <w:p w14:paraId="7A518866"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24EAAAD1" w14:textId="336BA8F7"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227,164</w:t>
            </w:r>
          </w:p>
        </w:tc>
        <w:tc>
          <w:tcPr>
            <w:tcW w:w="274" w:type="dxa"/>
            <w:vAlign w:val="bottom"/>
          </w:tcPr>
          <w:p w14:paraId="59A7CDD8"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1590C0F8" w14:textId="6E9B1D4A"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288,365 </w:t>
            </w:r>
          </w:p>
        </w:tc>
        <w:tc>
          <w:tcPr>
            <w:tcW w:w="328" w:type="dxa"/>
          </w:tcPr>
          <w:p w14:paraId="6D47BA57"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73C48A0C" w14:textId="00B0A4F3"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227,164</w:t>
            </w:r>
          </w:p>
        </w:tc>
      </w:tr>
      <w:tr w:rsidR="00E21647" w:rsidRPr="00E30485" w14:paraId="0CEC183D" w14:textId="77777777" w:rsidTr="0083440B">
        <w:trPr>
          <w:trHeight w:val="167"/>
        </w:trPr>
        <w:tc>
          <w:tcPr>
            <w:tcW w:w="4203" w:type="dxa"/>
            <w:vAlign w:val="bottom"/>
          </w:tcPr>
          <w:p w14:paraId="15816D22" w14:textId="77777777" w:rsidR="00E21647" w:rsidRPr="00E30485" w:rsidRDefault="00E21647" w:rsidP="0093239C">
            <w:pPr>
              <w:spacing w:line="240" w:lineRule="atLeast"/>
              <w:ind w:left="-19" w:firstLine="8"/>
              <w:rPr>
                <w:rFonts w:cs="Times New Roman"/>
                <w:szCs w:val="22"/>
                <w:lang w:eastAsia="th-TH"/>
              </w:rPr>
            </w:pPr>
            <w:r w:rsidRPr="00E30485">
              <w:rPr>
                <w:rFonts w:cs="Times New Roman"/>
                <w:szCs w:val="22"/>
                <w:lang w:eastAsia="th-TH"/>
              </w:rPr>
              <w:t>Subsidiary</w:t>
            </w:r>
          </w:p>
        </w:tc>
        <w:tc>
          <w:tcPr>
            <w:tcW w:w="1095" w:type="dxa"/>
            <w:gridSpan w:val="2"/>
          </w:tcPr>
          <w:p w14:paraId="2144723E" w14:textId="70E0824D"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w:t>
            </w:r>
          </w:p>
        </w:tc>
        <w:tc>
          <w:tcPr>
            <w:tcW w:w="278" w:type="dxa"/>
          </w:tcPr>
          <w:p w14:paraId="59DF7389"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6C6045C1" w14:textId="14581254"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w:t>
            </w:r>
          </w:p>
        </w:tc>
        <w:tc>
          <w:tcPr>
            <w:tcW w:w="274" w:type="dxa"/>
            <w:vAlign w:val="bottom"/>
          </w:tcPr>
          <w:p w14:paraId="4460E809"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54B282E6" w14:textId="4FBFA46E"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27,858 </w:t>
            </w:r>
          </w:p>
        </w:tc>
        <w:tc>
          <w:tcPr>
            <w:tcW w:w="328" w:type="dxa"/>
          </w:tcPr>
          <w:p w14:paraId="5F54A564"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4D59E67D" w14:textId="18671005"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19,507</w:t>
            </w:r>
          </w:p>
        </w:tc>
      </w:tr>
      <w:tr w:rsidR="00E21647" w:rsidRPr="00E30485" w14:paraId="4EE600E9" w14:textId="77777777" w:rsidTr="0083440B">
        <w:trPr>
          <w:trHeight w:val="167"/>
        </w:trPr>
        <w:tc>
          <w:tcPr>
            <w:tcW w:w="4203" w:type="dxa"/>
            <w:vAlign w:val="bottom"/>
          </w:tcPr>
          <w:p w14:paraId="586A92EE" w14:textId="77777777" w:rsidR="00E21647" w:rsidRPr="00EC65EE" w:rsidRDefault="00E21647" w:rsidP="0093239C">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0B93AC33" w14:textId="72F19109"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109,966 </w:t>
            </w:r>
          </w:p>
        </w:tc>
        <w:tc>
          <w:tcPr>
            <w:tcW w:w="278" w:type="dxa"/>
          </w:tcPr>
          <w:p w14:paraId="3B41DE0B"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68F02AB4" w14:textId="2163608B"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115,974</w:t>
            </w:r>
          </w:p>
        </w:tc>
        <w:tc>
          <w:tcPr>
            <w:tcW w:w="274" w:type="dxa"/>
            <w:vAlign w:val="bottom"/>
          </w:tcPr>
          <w:p w14:paraId="60A32C02"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6EDC22CA" w14:textId="0613F63E"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109,966 </w:t>
            </w:r>
          </w:p>
        </w:tc>
        <w:tc>
          <w:tcPr>
            <w:tcW w:w="328" w:type="dxa"/>
          </w:tcPr>
          <w:p w14:paraId="0E2F85F7"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5032FB78" w14:textId="1E14927E"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115,974</w:t>
            </w:r>
          </w:p>
        </w:tc>
      </w:tr>
      <w:tr w:rsidR="00E21647" w:rsidRPr="00E30485" w14:paraId="6CBDBC66" w14:textId="77777777" w:rsidTr="0083440B">
        <w:trPr>
          <w:trHeight w:val="167"/>
        </w:trPr>
        <w:tc>
          <w:tcPr>
            <w:tcW w:w="4203" w:type="dxa"/>
          </w:tcPr>
          <w:p w14:paraId="68BDCE12" w14:textId="77777777" w:rsidR="00E21647" w:rsidRPr="00E30485" w:rsidRDefault="00E21647" w:rsidP="0093239C">
            <w:pPr>
              <w:tabs>
                <w:tab w:val="left" w:pos="162"/>
              </w:tabs>
              <w:spacing w:line="240" w:lineRule="atLeast"/>
              <w:ind w:left="-19" w:right="1"/>
              <w:rPr>
                <w:rFonts w:cs="Times New Roman"/>
                <w:color w:val="000000"/>
                <w:szCs w:val="22"/>
              </w:rPr>
            </w:pPr>
          </w:p>
        </w:tc>
        <w:tc>
          <w:tcPr>
            <w:tcW w:w="1095" w:type="dxa"/>
            <w:gridSpan w:val="2"/>
          </w:tcPr>
          <w:p w14:paraId="54978A2A" w14:textId="77777777" w:rsidR="00E21647" w:rsidRPr="0093239C" w:rsidRDefault="00E21647" w:rsidP="0093239C">
            <w:pPr>
              <w:tabs>
                <w:tab w:val="decimal" w:pos="875"/>
              </w:tabs>
              <w:spacing w:line="240" w:lineRule="atLeast"/>
              <w:ind w:right="-105"/>
              <w:rPr>
                <w:rFonts w:cs="Times New Roman"/>
                <w:color w:val="000000"/>
                <w:szCs w:val="22"/>
              </w:rPr>
            </w:pPr>
          </w:p>
        </w:tc>
        <w:tc>
          <w:tcPr>
            <w:tcW w:w="278" w:type="dxa"/>
          </w:tcPr>
          <w:p w14:paraId="549C503D"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0BBF0BFB" w14:textId="77777777" w:rsidR="00E21647" w:rsidRPr="00E21647" w:rsidRDefault="00E21647" w:rsidP="00E21647">
            <w:pPr>
              <w:tabs>
                <w:tab w:val="decimal" w:pos="885"/>
              </w:tabs>
              <w:spacing w:line="240" w:lineRule="atLeast"/>
              <w:ind w:right="-105"/>
              <w:rPr>
                <w:rFonts w:cs="Times New Roman"/>
                <w:color w:val="000000"/>
                <w:szCs w:val="22"/>
              </w:rPr>
            </w:pPr>
          </w:p>
        </w:tc>
        <w:tc>
          <w:tcPr>
            <w:tcW w:w="274" w:type="dxa"/>
            <w:vAlign w:val="bottom"/>
          </w:tcPr>
          <w:p w14:paraId="3B3B4B2A"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6CBF5FD3" w14:textId="77777777" w:rsidR="00E21647" w:rsidRPr="00E21647" w:rsidRDefault="00E21647" w:rsidP="0093239C">
            <w:pPr>
              <w:tabs>
                <w:tab w:val="decimal" w:pos="882"/>
              </w:tabs>
              <w:snapToGrid w:val="0"/>
              <w:spacing w:line="240" w:lineRule="atLeast"/>
              <w:ind w:right="-93"/>
              <w:rPr>
                <w:rFonts w:cs="Times New Roman"/>
                <w:szCs w:val="22"/>
              </w:rPr>
            </w:pPr>
          </w:p>
        </w:tc>
        <w:tc>
          <w:tcPr>
            <w:tcW w:w="328" w:type="dxa"/>
          </w:tcPr>
          <w:p w14:paraId="04CC0C21"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22FA05D0" w14:textId="77777777" w:rsidR="00E21647" w:rsidRPr="00E21647" w:rsidRDefault="00E21647" w:rsidP="00E21647">
            <w:pPr>
              <w:tabs>
                <w:tab w:val="decimal" w:pos="701"/>
              </w:tabs>
              <w:spacing w:line="240" w:lineRule="atLeast"/>
              <w:ind w:right="-22"/>
              <w:jc w:val="right"/>
              <w:rPr>
                <w:rFonts w:cs="Times New Roman"/>
                <w:color w:val="000000"/>
                <w:szCs w:val="22"/>
              </w:rPr>
            </w:pPr>
          </w:p>
        </w:tc>
      </w:tr>
      <w:tr w:rsidR="00E21647" w:rsidRPr="00E30485" w14:paraId="20EBB0ED" w14:textId="77777777" w:rsidTr="0083440B">
        <w:trPr>
          <w:trHeight w:val="167"/>
        </w:trPr>
        <w:tc>
          <w:tcPr>
            <w:tcW w:w="4203" w:type="dxa"/>
          </w:tcPr>
          <w:p w14:paraId="45F18BF7" w14:textId="77777777" w:rsidR="00E21647" w:rsidRPr="00EC65EE" w:rsidRDefault="00E21647" w:rsidP="0093239C">
            <w:pPr>
              <w:tabs>
                <w:tab w:val="left" w:pos="162"/>
              </w:tabs>
              <w:spacing w:line="240" w:lineRule="atLeast"/>
              <w:ind w:left="-19" w:right="1"/>
              <w:rPr>
                <w:rFonts w:cs="Times New Roman"/>
                <w:b/>
                <w:bCs/>
                <w:i/>
                <w:iCs/>
                <w:color w:val="000000"/>
                <w:szCs w:val="22"/>
              </w:rPr>
            </w:pPr>
            <w:r w:rsidRPr="00EC65EE">
              <w:rPr>
                <w:rFonts w:cs="Times New Roman"/>
                <w:b/>
                <w:bCs/>
                <w:i/>
                <w:iCs/>
                <w:color w:val="000000"/>
                <w:szCs w:val="22"/>
              </w:rPr>
              <w:t>Other operating income</w:t>
            </w:r>
          </w:p>
        </w:tc>
        <w:tc>
          <w:tcPr>
            <w:tcW w:w="1095" w:type="dxa"/>
            <w:gridSpan w:val="2"/>
          </w:tcPr>
          <w:p w14:paraId="5E9366C2" w14:textId="77777777" w:rsidR="00E21647" w:rsidRPr="0093239C" w:rsidRDefault="00E21647" w:rsidP="0093239C">
            <w:pPr>
              <w:tabs>
                <w:tab w:val="decimal" w:pos="875"/>
              </w:tabs>
              <w:spacing w:line="240" w:lineRule="atLeast"/>
              <w:ind w:right="-105"/>
              <w:rPr>
                <w:rFonts w:cs="Times New Roman"/>
                <w:color w:val="000000"/>
                <w:szCs w:val="22"/>
              </w:rPr>
            </w:pPr>
          </w:p>
        </w:tc>
        <w:tc>
          <w:tcPr>
            <w:tcW w:w="278" w:type="dxa"/>
          </w:tcPr>
          <w:p w14:paraId="57DA0D1F"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633646A3" w14:textId="77777777" w:rsidR="00E21647" w:rsidRPr="00E21647" w:rsidRDefault="00E21647" w:rsidP="00E21647">
            <w:pPr>
              <w:tabs>
                <w:tab w:val="decimal" w:pos="885"/>
              </w:tabs>
              <w:spacing w:line="240" w:lineRule="atLeast"/>
              <w:ind w:right="-105"/>
              <w:rPr>
                <w:rFonts w:cs="Times New Roman"/>
                <w:color w:val="000000"/>
                <w:szCs w:val="22"/>
              </w:rPr>
            </w:pPr>
          </w:p>
        </w:tc>
        <w:tc>
          <w:tcPr>
            <w:tcW w:w="274" w:type="dxa"/>
            <w:vAlign w:val="bottom"/>
          </w:tcPr>
          <w:p w14:paraId="3440B607"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31940A14" w14:textId="77777777" w:rsidR="00E21647" w:rsidRPr="00E21647" w:rsidRDefault="00E21647" w:rsidP="0093239C">
            <w:pPr>
              <w:tabs>
                <w:tab w:val="decimal" w:pos="882"/>
              </w:tabs>
              <w:snapToGrid w:val="0"/>
              <w:spacing w:line="240" w:lineRule="atLeast"/>
              <w:ind w:right="-93"/>
              <w:rPr>
                <w:rFonts w:cs="Times New Roman"/>
                <w:szCs w:val="22"/>
              </w:rPr>
            </w:pPr>
          </w:p>
        </w:tc>
        <w:tc>
          <w:tcPr>
            <w:tcW w:w="328" w:type="dxa"/>
          </w:tcPr>
          <w:p w14:paraId="17536B73"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764DC782" w14:textId="77777777" w:rsidR="00E21647" w:rsidRPr="00E21647" w:rsidRDefault="00E21647" w:rsidP="00E21647">
            <w:pPr>
              <w:tabs>
                <w:tab w:val="decimal" w:pos="701"/>
              </w:tabs>
              <w:spacing w:line="240" w:lineRule="atLeast"/>
              <w:ind w:right="-22"/>
              <w:jc w:val="right"/>
              <w:rPr>
                <w:rFonts w:cs="Times New Roman"/>
                <w:color w:val="000000"/>
                <w:szCs w:val="22"/>
              </w:rPr>
            </w:pPr>
          </w:p>
        </w:tc>
      </w:tr>
      <w:tr w:rsidR="00E21647" w:rsidRPr="00E30485" w14:paraId="62DF4BF1" w14:textId="77777777" w:rsidTr="0083440B">
        <w:trPr>
          <w:trHeight w:val="167"/>
        </w:trPr>
        <w:tc>
          <w:tcPr>
            <w:tcW w:w="4203" w:type="dxa"/>
          </w:tcPr>
          <w:p w14:paraId="0CEF40C1" w14:textId="77777777"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color w:val="000000"/>
                <w:szCs w:val="22"/>
              </w:rPr>
              <w:t>Parent company</w:t>
            </w:r>
          </w:p>
        </w:tc>
        <w:tc>
          <w:tcPr>
            <w:tcW w:w="1095" w:type="dxa"/>
            <w:gridSpan w:val="2"/>
          </w:tcPr>
          <w:p w14:paraId="5193D89F" w14:textId="05C05F00" w:rsidR="00E21647" w:rsidRPr="0093239C" w:rsidRDefault="00E21647" w:rsidP="0093239C">
            <w:pPr>
              <w:tabs>
                <w:tab w:val="decimal" w:pos="875"/>
              </w:tabs>
              <w:spacing w:line="240" w:lineRule="atLeast"/>
              <w:ind w:right="-105"/>
              <w:rPr>
                <w:rFonts w:cs="Times New Roman"/>
                <w:color w:val="000000"/>
                <w:szCs w:val="22"/>
              </w:rPr>
            </w:pPr>
            <w:r w:rsidRPr="0093239C">
              <w:rPr>
                <w:rFonts w:cs="Times New Roman"/>
                <w:color w:val="000000"/>
                <w:szCs w:val="22"/>
              </w:rPr>
              <w:t xml:space="preserve"> 716 </w:t>
            </w:r>
          </w:p>
        </w:tc>
        <w:tc>
          <w:tcPr>
            <w:tcW w:w="278" w:type="dxa"/>
          </w:tcPr>
          <w:p w14:paraId="2FEA218E"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44161D9A" w14:textId="25592CBE"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916</w:t>
            </w:r>
          </w:p>
        </w:tc>
        <w:tc>
          <w:tcPr>
            <w:tcW w:w="274" w:type="dxa"/>
            <w:vAlign w:val="bottom"/>
          </w:tcPr>
          <w:p w14:paraId="1F7A6EB2"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36F55CA9" w14:textId="6C51BE39"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716 </w:t>
            </w:r>
          </w:p>
        </w:tc>
        <w:tc>
          <w:tcPr>
            <w:tcW w:w="328" w:type="dxa"/>
          </w:tcPr>
          <w:p w14:paraId="7DF0897F"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0FD7BFA1" w14:textId="654FE15F"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916</w:t>
            </w:r>
          </w:p>
        </w:tc>
      </w:tr>
      <w:tr w:rsidR="00E21647" w:rsidRPr="00E30485" w14:paraId="15EEA20D" w14:textId="77777777" w:rsidTr="0083440B">
        <w:trPr>
          <w:trHeight w:val="167"/>
        </w:trPr>
        <w:tc>
          <w:tcPr>
            <w:tcW w:w="4203" w:type="dxa"/>
          </w:tcPr>
          <w:p w14:paraId="70FFE300" w14:textId="1CF0F06F"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szCs w:val="22"/>
                <w:lang w:eastAsia="th-TH"/>
              </w:rPr>
              <w:t>Major shareholders</w:t>
            </w:r>
          </w:p>
        </w:tc>
        <w:tc>
          <w:tcPr>
            <w:tcW w:w="1095" w:type="dxa"/>
            <w:gridSpan w:val="2"/>
          </w:tcPr>
          <w:p w14:paraId="23B45CAE" w14:textId="4009265E" w:rsidR="00E21647" w:rsidRPr="0093239C" w:rsidRDefault="00E21647" w:rsidP="0093239C">
            <w:pPr>
              <w:tabs>
                <w:tab w:val="decimal" w:pos="875"/>
              </w:tabs>
              <w:spacing w:line="240" w:lineRule="atLeast"/>
              <w:ind w:right="-105"/>
              <w:rPr>
                <w:rFonts w:cs="Times New Roman"/>
                <w:color w:val="000000"/>
                <w:szCs w:val="22"/>
              </w:rPr>
            </w:pPr>
            <w:r w:rsidRPr="0093239C">
              <w:rPr>
                <w:rFonts w:cs="Times New Roman"/>
                <w:color w:val="000000"/>
                <w:szCs w:val="22"/>
              </w:rPr>
              <w:t xml:space="preserve"> 831 </w:t>
            </w:r>
          </w:p>
        </w:tc>
        <w:tc>
          <w:tcPr>
            <w:tcW w:w="278" w:type="dxa"/>
          </w:tcPr>
          <w:p w14:paraId="5954456B"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10F7FB48" w14:textId="15F39BF2"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955</w:t>
            </w:r>
          </w:p>
        </w:tc>
        <w:tc>
          <w:tcPr>
            <w:tcW w:w="274" w:type="dxa"/>
            <w:vAlign w:val="bottom"/>
          </w:tcPr>
          <w:p w14:paraId="146FB1BB"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1C020BBB" w14:textId="16FB8F30"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831 </w:t>
            </w:r>
          </w:p>
        </w:tc>
        <w:tc>
          <w:tcPr>
            <w:tcW w:w="328" w:type="dxa"/>
          </w:tcPr>
          <w:p w14:paraId="1588D2A3"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3D05788E" w14:textId="60C16A8F"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955</w:t>
            </w:r>
          </w:p>
        </w:tc>
      </w:tr>
      <w:tr w:rsidR="00E21647" w:rsidRPr="00E30485" w14:paraId="4B037879" w14:textId="77777777" w:rsidTr="0083440B">
        <w:trPr>
          <w:trHeight w:val="167"/>
        </w:trPr>
        <w:tc>
          <w:tcPr>
            <w:tcW w:w="4203" w:type="dxa"/>
          </w:tcPr>
          <w:p w14:paraId="2B714F31" w14:textId="77777777" w:rsidR="00E21647" w:rsidRPr="00E30485" w:rsidRDefault="00E21647" w:rsidP="0093239C">
            <w:pPr>
              <w:tabs>
                <w:tab w:val="left" w:pos="162"/>
              </w:tabs>
              <w:spacing w:line="240" w:lineRule="atLeast"/>
              <w:ind w:left="-19" w:right="1"/>
              <w:rPr>
                <w:rFonts w:cs="Times New Roman"/>
                <w:color w:val="000000"/>
                <w:szCs w:val="22"/>
              </w:rPr>
            </w:pPr>
            <w:r w:rsidRPr="00E30485">
              <w:rPr>
                <w:rFonts w:cs="Times New Roman"/>
                <w:color w:val="000000"/>
                <w:szCs w:val="22"/>
              </w:rPr>
              <w:t>Subsidiary</w:t>
            </w:r>
          </w:p>
        </w:tc>
        <w:tc>
          <w:tcPr>
            <w:tcW w:w="1095" w:type="dxa"/>
            <w:gridSpan w:val="2"/>
          </w:tcPr>
          <w:p w14:paraId="34F7E132" w14:textId="6FF3B3B0" w:rsidR="00E21647" w:rsidRPr="0093239C" w:rsidRDefault="00E21647" w:rsidP="0093239C">
            <w:pPr>
              <w:tabs>
                <w:tab w:val="decimal" w:pos="875"/>
              </w:tabs>
              <w:spacing w:line="240" w:lineRule="atLeast"/>
              <w:ind w:right="-105"/>
              <w:rPr>
                <w:rFonts w:cs="Times New Roman"/>
                <w:color w:val="000000"/>
                <w:szCs w:val="22"/>
              </w:rPr>
            </w:pPr>
            <w:r w:rsidRPr="0093239C">
              <w:rPr>
                <w:rFonts w:cs="Times New Roman"/>
                <w:color w:val="000000"/>
                <w:szCs w:val="22"/>
              </w:rPr>
              <w:t xml:space="preserve"> -</w:t>
            </w:r>
          </w:p>
        </w:tc>
        <w:tc>
          <w:tcPr>
            <w:tcW w:w="278" w:type="dxa"/>
          </w:tcPr>
          <w:p w14:paraId="2486FF33" w14:textId="77777777" w:rsidR="00E21647" w:rsidRPr="00E21647" w:rsidRDefault="00E21647" w:rsidP="00E21647">
            <w:pPr>
              <w:tabs>
                <w:tab w:val="decimal" w:pos="885"/>
              </w:tabs>
              <w:spacing w:line="240" w:lineRule="atLeast"/>
              <w:ind w:right="-105"/>
              <w:rPr>
                <w:rFonts w:cs="Times New Roman"/>
                <w:szCs w:val="22"/>
              </w:rPr>
            </w:pPr>
          </w:p>
        </w:tc>
        <w:tc>
          <w:tcPr>
            <w:tcW w:w="1097" w:type="dxa"/>
          </w:tcPr>
          <w:p w14:paraId="69F91EAB" w14:textId="7CB32B71"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w:t>
            </w:r>
          </w:p>
        </w:tc>
        <w:tc>
          <w:tcPr>
            <w:tcW w:w="274" w:type="dxa"/>
            <w:vAlign w:val="bottom"/>
          </w:tcPr>
          <w:p w14:paraId="151A697B"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314D419E" w14:textId="4BB0EF4A"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6,919 </w:t>
            </w:r>
          </w:p>
        </w:tc>
        <w:tc>
          <w:tcPr>
            <w:tcW w:w="328" w:type="dxa"/>
          </w:tcPr>
          <w:p w14:paraId="7BDB0B22" w14:textId="77777777" w:rsidR="00E21647" w:rsidRPr="00E21647" w:rsidRDefault="00E21647" w:rsidP="00E21647">
            <w:pPr>
              <w:tabs>
                <w:tab w:val="decimal" w:pos="885"/>
              </w:tabs>
              <w:spacing w:line="240" w:lineRule="atLeast"/>
              <w:ind w:right="-105"/>
              <w:rPr>
                <w:rFonts w:cs="Times New Roman"/>
                <w:szCs w:val="22"/>
              </w:rPr>
            </w:pPr>
          </w:p>
        </w:tc>
        <w:tc>
          <w:tcPr>
            <w:tcW w:w="1264" w:type="dxa"/>
          </w:tcPr>
          <w:p w14:paraId="1D471529" w14:textId="68C25F79" w:rsidR="00E21647" w:rsidRPr="00E21647" w:rsidRDefault="00E21647" w:rsidP="00E21647">
            <w:pPr>
              <w:tabs>
                <w:tab w:val="decimal" w:pos="701"/>
              </w:tabs>
              <w:spacing w:line="240" w:lineRule="atLeast"/>
              <w:ind w:right="-22"/>
              <w:jc w:val="right"/>
              <w:rPr>
                <w:rFonts w:cs="Times New Roman"/>
                <w:color w:val="000000"/>
                <w:szCs w:val="22"/>
              </w:rPr>
            </w:pPr>
            <w:r w:rsidRPr="00E21647">
              <w:rPr>
                <w:rFonts w:cs="Times New Roman"/>
                <w:szCs w:val="22"/>
              </w:rPr>
              <w:t>7,939</w:t>
            </w:r>
          </w:p>
        </w:tc>
      </w:tr>
      <w:tr w:rsidR="00E21647" w:rsidRPr="00E30485" w14:paraId="7306A622" w14:textId="77777777" w:rsidTr="0083440B">
        <w:trPr>
          <w:trHeight w:val="167"/>
        </w:trPr>
        <w:tc>
          <w:tcPr>
            <w:tcW w:w="4203" w:type="dxa"/>
          </w:tcPr>
          <w:p w14:paraId="5B177EE1" w14:textId="3E97AAC0" w:rsidR="00E21647" w:rsidRPr="00E30485" w:rsidRDefault="00E21647" w:rsidP="0093239C">
            <w:pPr>
              <w:tabs>
                <w:tab w:val="left" w:pos="162"/>
              </w:tabs>
              <w:spacing w:line="240" w:lineRule="atLeast"/>
              <w:ind w:left="-19" w:right="1"/>
              <w:rPr>
                <w:rFonts w:cs="Times New Roman"/>
                <w:color w:val="000000"/>
                <w:szCs w:val="22"/>
              </w:rPr>
            </w:pPr>
            <w:r w:rsidRPr="00EC65EE">
              <w:rPr>
                <w:rFonts w:cs="Times New Roman"/>
                <w:szCs w:val="22"/>
              </w:rPr>
              <w:t>Other related parties</w:t>
            </w:r>
          </w:p>
        </w:tc>
        <w:tc>
          <w:tcPr>
            <w:tcW w:w="1095" w:type="dxa"/>
            <w:gridSpan w:val="2"/>
          </w:tcPr>
          <w:p w14:paraId="2F6B6777" w14:textId="542B762B" w:rsidR="00E21647" w:rsidRPr="0093239C" w:rsidRDefault="00E21647" w:rsidP="0093239C">
            <w:pPr>
              <w:tabs>
                <w:tab w:val="decimal" w:pos="875"/>
              </w:tabs>
              <w:spacing w:line="240" w:lineRule="atLeast"/>
              <w:ind w:right="-105"/>
              <w:rPr>
                <w:rFonts w:cs="Times New Roman"/>
                <w:color w:val="000000"/>
                <w:szCs w:val="22"/>
              </w:rPr>
            </w:pPr>
            <w:r w:rsidRPr="0093239C">
              <w:rPr>
                <w:rFonts w:cs="Times New Roman"/>
                <w:color w:val="000000"/>
                <w:szCs w:val="22"/>
              </w:rPr>
              <w:t xml:space="preserve"> 189,953 </w:t>
            </w:r>
          </w:p>
        </w:tc>
        <w:tc>
          <w:tcPr>
            <w:tcW w:w="278" w:type="dxa"/>
          </w:tcPr>
          <w:p w14:paraId="466CFF05" w14:textId="77777777" w:rsidR="00E21647" w:rsidRPr="00E21647" w:rsidRDefault="00E21647" w:rsidP="00E21647">
            <w:pPr>
              <w:tabs>
                <w:tab w:val="decimal" w:pos="885"/>
              </w:tabs>
              <w:spacing w:line="240" w:lineRule="atLeast"/>
              <w:ind w:right="-105"/>
              <w:rPr>
                <w:rFonts w:cs="Times New Roman"/>
                <w:szCs w:val="22"/>
              </w:rPr>
            </w:pPr>
          </w:p>
        </w:tc>
        <w:tc>
          <w:tcPr>
            <w:tcW w:w="1097" w:type="dxa"/>
          </w:tcPr>
          <w:p w14:paraId="5E8044E5" w14:textId="575DBD22"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171,828</w:t>
            </w:r>
          </w:p>
        </w:tc>
        <w:tc>
          <w:tcPr>
            <w:tcW w:w="274" w:type="dxa"/>
            <w:vAlign w:val="bottom"/>
          </w:tcPr>
          <w:p w14:paraId="79DFFC79"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20E5B4C1" w14:textId="5DD8D554"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189,953 </w:t>
            </w:r>
          </w:p>
        </w:tc>
        <w:tc>
          <w:tcPr>
            <w:tcW w:w="328" w:type="dxa"/>
          </w:tcPr>
          <w:p w14:paraId="27542143" w14:textId="77777777" w:rsidR="00E21647" w:rsidRPr="00E21647" w:rsidRDefault="00E21647" w:rsidP="00E21647">
            <w:pPr>
              <w:tabs>
                <w:tab w:val="decimal" w:pos="885"/>
              </w:tabs>
              <w:spacing w:line="240" w:lineRule="atLeast"/>
              <w:ind w:right="-105"/>
              <w:rPr>
                <w:rFonts w:cs="Times New Roman"/>
                <w:szCs w:val="22"/>
              </w:rPr>
            </w:pPr>
          </w:p>
        </w:tc>
        <w:tc>
          <w:tcPr>
            <w:tcW w:w="1264" w:type="dxa"/>
          </w:tcPr>
          <w:p w14:paraId="618CD650" w14:textId="0BAF4835"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171,828</w:t>
            </w:r>
          </w:p>
        </w:tc>
      </w:tr>
      <w:tr w:rsidR="00E21647" w:rsidRPr="00E30485" w14:paraId="3C9C2854" w14:textId="77777777" w:rsidTr="0083440B">
        <w:trPr>
          <w:trHeight w:val="167"/>
        </w:trPr>
        <w:tc>
          <w:tcPr>
            <w:tcW w:w="4203" w:type="dxa"/>
          </w:tcPr>
          <w:p w14:paraId="054812E9" w14:textId="77777777" w:rsidR="00E21647" w:rsidRPr="00E30485" w:rsidRDefault="00E21647" w:rsidP="0093239C">
            <w:pPr>
              <w:tabs>
                <w:tab w:val="left" w:pos="162"/>
              </w:tabs>
              <w:spacing w:line="240" w:lineRule="atLeast"/>
              <w:ind w:left="-19" w:right="1"/>
              <w:rPr>
                <w:rFonts w:cs="Times New Roman"/>
                <w:color w:val="000000"/>
                <w:szCs w:val="22"/>
              </w:rPr>
            </w:pPr>
          </w:p>
        </w:tc>
        <w:tc>
          <w:tcPr>
            <w:tcW w:w="1095" w:type="dxa"/>
            <w:gridSpan w:val="2"/>
          </w:tcPr>
          <w:p w14:paraId="390A1829" w14:textId="77777777" w:rsidR="00E21647" w:rsidRPr="0093239C" w:rsidRDefault="00E21647" w:rsidP="0093239C">
            <w:pPr>
              <w:tabs>
                <w:tab w:val="decimal" w:pos="875"/>
              </w:tabs>
              <w:spacing w:line="240" w:lineRule="atLeast"/>
              <w:ind w:right="-105"/>
              <w:rPr>
                <w:rFonts w:cs="Times New Roman"/>
                <w:color w:val="000000"/>
                <w:szCs w:val="22"/>
              </w:rPr>
            </w:pPr>
          </w:p>
        </w:tc>
        <w:tc>
          <w:tcPr>
            <w:tcW w:w="278" w:type="dxa"/>
          </w:tcPr>
          <w:p w14:paraId="534DBA7B" w14:textId="77777777" w:rsidR="00E21647" w:rsidRPr="00E21647" w:rsidRDefault="00E21647" w:rsidP="00E21647">
            <w:pPr>
              <w:tabs>
                <w:tab w:val="decimal" w:pos="885"/>
              </w:tabs>
              <w:spacing w:line="240" w:lineRule="atLeast"/>
              <w:ind w:right="-105"/>
              <w:rPr>
                <w:rFonts w:cs="Times New Roman"/>
                <w:szCs w:val="22"/>
              </w:rPr>
            </w:pPr>
          </w:p>
        </w:tc>
        <w:tc>
          <w:tcPr>
            <w:tcW w:w="1097" w:type="dxa"/>
          </w:tcPr>
          <w:p w14:paraId="67F7D580" w14:textId="77777777" w:rsidR="00E21647" w:rsidRPr="00E21647" w:rsidRDefault="00E21647" w:rsidP="00E21647">
            <w:pPr>
              <w:tabs>
                <w:tab w:val="decimal" w:pos="885"/>
              </w:tabs>
              <w:spacing w:line="240" w:lineRule="atLeast"/>
              <w:ind w:right="-105"/>
              <w:rPr>
                <w:rFonts w:cs="Times New Roman"/>
                <w:color w:val="000000"/>
                <w:szCs w:val="22"/>
              </w:rPr>
            </w:pPr>
          </w:p>
        </w:tc>
        <w:tc>
          <w:tcPr>
            <w:tcW w:w="274" w:type="dxa"/>
            <w:vAlign w:val="bottom"/>
          </w:tcPr>
          <w:p w14:paraId="29C68105" w14:textId="77777777" w:rsidR="00E21647" w:rsidRPr="00E21647" w:rsidRDefault="00E21647" w:rsidP="00E21647">
            <w:pPr>
              <w:tabs>
                <w:tab w:val="decimal" w:pos="885"/>
              </w:tabs>
              <w:spacing w:line="240" w:lineRule="atLeast"/>
              <w:ind w:right="-105"/>
              <w:rPr>
                <w:rFonts w:cs="Times New Roman"/>
                <w:szCs w:val="22"/>
              </w:rPr>
            </w:pPr>
          </w:p>
        </w:tc>
        <w:tc>
          <w:tcPr>
            <w:tcW w:w="1063" w:type="dxa"/>
          </w:tcPr>
          <w:p w14:paraId="3F505769" w14:textId="77777777" w:rsidR="00E21647" w:rsidRPr="00E21647" w:rsidRDefault="00E21647" w:rsidP="0093239C">
            <w:pPr>
              <w:tabs>
                <w:tab w:val="decimal" w:pos="882"/>
              </w:tabs>
              <w:snapToGrid w:val="0"/>
              <w:spacing w:line="240" w:lineRule="atLeast"/>
              <w:ind w:right="-93"/>
              <w:rPr>
                <w:rFonts w:cs="Times New Roman"/>
                <w:szCs w:val="22"/>
              </w:rPr>
            </w:pPr>
          </w:p>
        </w:tc>
        <w:tc>
          <w:tcPr>
            <w:tcW w:w="328" w:type="dxa"/>
          </w:tcPr>
          <w:p w14:paraId="083632A3" w14:textId="77777777" w:rsidR="00E21647" w:rsidRPr="00E21647" w:rsidRDefault="00E21647" w:rsidP="00E21647">
            <w:pPr>
              <w:tabs>
                <w:tab w:val="decimal" w:pos="885"/>
              </w:tabs>
              <w:spacing w:line="240" w:lineRule="atLeast"/>
              <w:ind w:right="-105"/>
              <w:rPr>
                <w:rFonts w:cs="Times New Roman"/>
                <w:szCs w:val="22"/>
              </w:rPr>
            </w:pPr>
          </w:p>
        </w:tc>
        <w:tc>
          <w:tcPr>
            <w:tcW w:w="1264" w:type="dxa"/>
          </w:tcPr>
          <w:p w14:paraId="22414260" w14:textId="77777777" w:rsidR="00E21647" w:rsidRPr="00E21647" w:rsidRDefault="00E21647" w:rsidP="00E21647">
            <w:pPr>
              <w:tabs>
                <w:tab w:val="decimal" w:pos="701"/>
              </w:tabs>
              <w:spacing w:line="240" w:lineRule="atLeast"/>
              <w:ind w:right="-22"/>
              <w:jc w:val="right"/>
              <w:rPr>
                <w:rFonts w:cs="Times New Roman"/>
                <w:szCs w:val="22"/>
              </w:rPr>
            </w:pPr>
          </w:p>
        </w:tc>
      </w:tr>
      <w:tr w:rsidR="00E21647" w:rsidRPr="00E30485" w14:paraId="379E4A88" w14:textId="77777777" w:rsidTr="0083440B">
        <w:trPr>
          <w:trHeight w:val="73"/>
        </w:trPr>
        <w:tc>
          <w:tcPr>
            <w:tcW w:w="4203" w:type="dxa"/>
          </w:tcPr>
          <w:p w14:paraId="18A5682A" w14:textId="77777777" w:rsidR="00E21647" w:rsidRPr="00EC65EE" w:rsidRDefault="00E21647" w:rsidP="0093239C">
            <w:pPr>
              <w:tabs>
                <w:tab w:val="left" w:pos="162"/>
              </w:tabs>
              <w:spacing w:line="240" w:lineRule="atLeast"/>
              <w:ind w:left="-19" w:right="1"/>
              <w:rPr>
                <w:rFonts w:cs="Times New Roman"/>
                <w:b/>
                <w:bCs/>
                <w:i/>
                <w:iCs/>
                <w:color w:val="000000"/>
                <w:szCs w:val="22"/>
              </w:rPr>
            </w:pPr>
            <w:r w:rsidRPr="00EC65EE">
              <w:rPr>
                <w:rFonts w:cs="Times New Roman"/>
                <w:b/>
                <w:bCs/>
                <w:i/>
                <w:iCs/>
                <w:color w:val="000000"/>
                <w:szCs w:val="22"/>
              </w:rPr>
              <w:t>Other operating expenses</w:t>
            </w:r>
          </w:p>
        </w:tc>
        <w:tc>
          <w:tcPr>
            <w:tcW w:w="1095" w:type="dxa"/>
            <w:gridSpan w:val="2"/>
            <w:vAlign w:val="bottom"/>
          </w:tcPr>
          <w:p w14:paraId="1C99E156" w14:textId="77777777" w:rsidR="00E21647" w:rsidRPr="00E21647" w:rsidRDefault="00E21647" w:rsidP="0093239C">
            <w:pPr>
              <w:tabs>
                <w:tab w:val="decimal" w:pos="875"/>
              </w:tabs>
              <w:spacing w:line="240" w:lineRule="atLeast"/>
              <w:ind w:right="-105"/>
              <w:rPr>
                <w:rFonts w:cs="Times New Roman"/>
                <w:color w:val="000000"/>
                <w:szCs w:val="22"/>
              </w:rPr>
            </w:pPr>
          </w:p>
        </w:tc>
        <w:tc>
          <w:tcPr>
            <w:tcW w:w="278" w:type="dxa"/>
          </w:tcPr>
          <w:p w14:paraId="56665E0F"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vAlign w:val="bottom"/>
          </w:tcPr>
          <w:p w14:paraId="303339AB" w14:textId="77777777" w:rsidR="00E21647" w:rsidRPr="00E21647" w:rsidRDefault="00E21647" w:rsidP="00E21647">
            <w:pPr>
              <w:tabs>
                <w:tab w:val="decimal" w:pos="885"/>
              </w:tabs>
              <w:spacing w:line="240" w:lineRule="atLeast"/>
              <w:ind w:right="-105"/>
              <w:rPr>
                <w:rFonts w:cs="Times New Roman"/>
                <w:color w:val="000000"/>
                <w:szCs w:val="22"/>
              </w:rPr>
            </w:pPr>
          </w:p>
        </w:tc>
        <w:tc>
          <w:tcPr>
            <w:tcW w:w="274" w:type="dxa"/>
            <w:vAlign w:val="bottom"/>
          </w:tcPr>
          <w:p w14:paraId="38383541"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vAlign w:val="bottom"/>
          </w:tcPr>
          <w:p w14:paraId="5F5FDA2D" w14:textId="77777777" w:rsidR="00E21647" w:rsidRPr="00E21647" w:rsidRDefault="00E21647" w:rsidP="0093239C">
            <w:pPr>
              <w:tabs>
                <w:tab w:val="decimal" w:pos="882"/>
              </w:tabs>
              <w:snapToGrid w:val="0"/>
              <w:spacing w:line="240" w:lineRule="atLeast"/>
              <w:ind w:right="-93"/>
              <w:rPr>
                <w:rFonts w:cs="Times New Roman"/>
                <w:szCs w:val="22"/>
              </w:rPr>
            </w:pPr>
          </w:p>
        </w:tc>
        <w:tc>
          <w:tcPr>
            <w:tcW w:w="328" w:type="dxa"/>
          </w:tcPr>
          <w:p w14:paraId="7B41C8D6"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vAlign w:val="bottom"/>
          </w:tcPr>
          <w:p w14:paraId="25C2A770" w14:textId="77777777" w:rsidR="00E21647" w:rsidRPr="00E21647" w:rsidRDefault="00E21647" w:rsidP="00E21647">
            <w:pPr>
              <w:tabs>
                <w:tab w:val="decimal" w:pos="701"/>
              </w:tabs>
              <w:spacing w:line="240" w:lineRule="atLeast"/>
              <w:ind w:right="-22"/>
              <w:jc w:val="right"/>
              <w:rPr>
                <w:rFonts w:cs="Times New Roman"/>
                <w:color w:val="000000"/>
                <w:szCs w:val="22"/>
              </w:rPr>
            </w:pPr>
          </w:p>
        </w:tc>
      </w:tr>
      <w:tr w:rsidR="00E21647" w:rsidRPr="00E30485" w14:paraId="432764A7" w14:textId="77777777" w:rsidTr="0083440B">
        <w:trPr>
          <w:trHeight w:val="167"/>
        </w:trPr>
        <w:tc>
          <w:tcPr>
            <w:tcW w:w="4203" w:type="dxa"/>
            <w:vAlign w:val="bottom"/>
          </w:tcPr>
          <w:p w14:paraId="4E9E0AE3" w14:textId="77777777" w:rsidR="00E21647" w:rsidRPr="00E30485" w:rsidRDefault="00E21647" w:rsidP="0093239C">
            <w:pPr>
              <w:spacing w:line="240" w:lineRule="atLeast"/>
              <w:ind w:left="-19" w:firstLine="8"/>
              <w:rPr>
                <w:rFonts w:cs="Times New Roman"/>
                <w:szCs w:val="22"/>
                <w:lang w:eastAsia="th-TH"/>
              </w:rPr>
            </w:pPr>
            <w:r w:rsidRPr="00E30485">
              <w:rPr>
                <w:rFonts w:cs="Times New Roman"/>
                <w:szCs w:val="22"/>
                <w:lang w:eastAsia="th-TH"/>
              </w:rPr>
              <w:t>Ultimate parent company</w:t>
            </w:r>
          </w:p>
        </w:tc>
        <w:tc>
          <w:tcPr>
            <w:tcW w:w="1095" w:type="dxa"/>
            <w:gridSpan w:val="2"/>
          </w:tcPr>
          <w:p w14:paraId="20148B3F" w14:textId="4E6B234F"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1,230 </w:t>
            </w:r>
          </w:p>
        </w:tc>
        <w:tc>
          <w:tcPr>
            <w:tcW w:w="278" w:type="dxa"/>
          </w:tcPr>
          <w:p w14:paraId="4F2EAF20"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4D014427" w14:textId="7341608B"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1,</w:t>
            </w:r>
            <w:r w:rsidR="00C17169">
              <w:rPr>
                <w:rFonts w:cs="Times New Roman"/>
                <w:szCs w:val="22"/>
              </w:rPr>
              <w:t>233</w:t>
            </w:r>
          </w:p>
        </w:tc>
        <w:tc>
          <w:tcPr>
            <w:tcW w:w="274" w:type="dxa"/>
            <w:vAlign w:val="bottom"/>
          </w:tcPr>
          <w:p w14:paraId="44A06ABA"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592B4440" w14:textId="403417BB"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1,230 </w:t>
            </w:r>
          </w:p>
        </w:tc>
        <w:tc>
          <w:tcPr>
            <w:tcW w:w="328" w:type="dxa"/>
          </w:tcPr>
          <w:p w14:paraId="6BE62D8E"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786E8669" w14:textId="2E21AD35"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1,</w:t>
            </w:r>
            <w:r w:rsidR="00C17169">
              <w:rPr>
                <w:rFonts w:cs="Times New Roman"/>
                <w:szCs w:val="22"/>
              </w:rPr>
              <w:t>233</w:t>
            </w:r>
          </w:p>
        </w:tc>
      </w:tr>
      <w:tr w:rsidR="00E21647" w:rsidRPr="00E30485" w14:paraId="6B139214" w14:textId="77777777" w:rsidTr="0083440B">
        <w:trPr>
          <w:trHeight w:val="167"/>
        </w:trPr>
        <w:tc>
          <w:tcPr>
            <w:tcW w:w="4203" w:type="dxa"/>
            <w:vAlign w:val="bottom"/>
          </w:tcPr>
          <w:p w14:paraId="594D33E8" w14:textId="77777777" w:rsidR="00E21647" w:rsidRPr="00E30485" w:rsidRDefault="00E21647" w:rsidP="0093239C">
            <w:pPr>
              <w:spacing w:line="240" w:lineRule="atLeast"/>
              <w:ind w:left="-19" w:firstLine="8"/>
              <w:rPr>
                <w:rFonts w:cs="Times New Roman"/>
                <w:szCs w:val="22"/>
                <w:lang w:eastAsia="th-TH"/>
              </w:rPr>
            </w:pPr>
            <w:r w:rsidRPr="00E30485">
              <w:rPr>
                <w:rFonts w:cs="Times New Roman"/>
                <w:szCs w:val="22"/>
                <w:lang w:eastAsia="th-TH"/>
              </w:rPr>
              <w:t>Major shareholders</w:t>
            </w:r>
          </w:p>
        </w:tc>
        <w:tc>
          <w:tcPr>
            <w:tcW w:w="1095" w:type="dxa"/>
            <w:gridSpan w:val="2"/>
          </w:tcPr>
          <w:p w14:paraId="01CD31F0" w14:textId="7F3670AD"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9,926 </w:t>
            </w:r>
          </w:p>
        </w:tc>
        <w:tc>
          <w:tcPr>
            <w:tcW w:w="278" w:type="dxa"/>
          </w:tcPr>
          <w:p w14:paraId="380171D2"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2A785085" w14:textId="5CFE95B5"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12,</w:t>
            </w:r>
            <w:r w:rsidR="00C17169">
              <w:rPr>
                <w:rFonts w:cs="Times New Roman"/>
                <w:szCs w:val="22"/>
              </w:rPr>
              <w:t>925</w:t>
            </w:r>
          </w:p>
        </w:tc>
        <w:tc>
          <w:tcPr>
            <w:tcW w:w="274" w:type="dxa"/>
            <w:vAlign w:val="bottom"/>
          </w:tcPr>
          <w:p w14:paraId="64B5D6E1"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2F016A67" w14:textId="297F4A96"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9,926 </w:t>
            </w:r>
          </w:p>
        </w:tc>
        <w:tc>
          <w:tcPr>
            <w:tcW w:w="328" w:type="dxa"/>
          </w:tcPr>
          <w:p w14:paraId="645BC423"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2F8060F0" w14:textId="2DC21739"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12,</w:t>
            </w:r>
            <w:r w:rsidR="00C17169">
              <w:rPr>
                <w:rFonts w:cs="Times New Roman"/>
                <w:szCs w:val="22"/>
              </w:rPr>
              <w:t>925</w:t>
            </w:r>
          </w:p>
        </w:tc>
      </w:tr>
      <w:tr w:rsidR="00E21647" w:rsidRPr="00E30485" w14:paraId="70F102F1" w14:textId="77777777" w:rsidTr="0083440B">
        <w:trPr>
          <w:trHeight w:val="167"/>
        </w:trPr>
        <w:tc>
          <w:tcPr>
            <w:tcW w:w="4203" w:type="dxa"/>
            <w:vAlign w:val="bottom"/>
          </w:tcPr>
          <w:p w14:paraId="68D800A0" w14:textId="77777777" w:rsidR="00E21647" w:rsidRPr="00E30485" w:rsidRDefault="00E21647" w:rsidP="0093239C">
            <w:pPr>
              <w:spacing w:line="240" w:lineRule="atLeast"/>
              <w:ind w:left="-19" w:firstLine="8"/>
              <w:rPr>
                <w:rFonts w:cs="Times New Roman"/>
                <w:szCs w:val="22"/>
                <w:lang w:eastAsia="th-TH"/>
              </w:rPr>
            </w:pPr>
            <w:r w:rsidRPr="00E30485">
              <w:rPr>
                <w:rFonts w:cs="Times New Roman"/>
                <w:szCs w:val="22"/>
                <w:lang w:eastAsia="th-TH"/>
              </w:rPr>
              <w:t>Subsidiary</w:t>
            </w:r>
          </w:p>
        </w:tc>
        <w:tc>
          <w:tcPr>
            <w:tcW w:w="1095" w:type="dxa"/>
            <w:gridSpan w:val="2"/>
          </w:tcPr>
          <w:p w14:paraId="419CE19A" w14:textId="0A01B0B7"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w:t>
            </w:r>
          </w:p>
        </w:tc>
        <w:tc>
          <w:tcPr>
            <w:tcW w:w="278" w:type="dxa"/>
          </w:tcPr>
          <w:p w14:paraId="3A87A4DE"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00CC9CEA" w14:textId="688B6481" w:rsidR="00E21647" w:rsidRPr="00E21647" w:rsidRDefault="00E21647" w:rsidP="00E21647">
            <w:pPr>
              <w:tabs>
                <w:tab w:val="decimal" w:pos="885"/>
              </w:tabs>
              <w:spacing w:line="240" w:lineRule="atLeast"/>
              <w:ind w:right="-105"/>
              <w:rPr>
                <w:rFonts w:cs="Times New Roman"/>
                <w:color w:val="000000"/>
                <w:szCs w:val="22"/>
              </w:rPr>
            </w:pPr>
            <w:r w:rsidRPr="00E21647">
              <w:rPr>
                <w:rFonts w:cs="Times New Roman"/>
                <w:szCs w:val="22"/>
              </w:rPr>
              <w:t>-</w:t>
            </w:r>
          </w:p>
        </w:tc>
        <w:tc>
          <w:tcPr>
            <w:tcW w:w="274" w:type="dxa"/>
            <w:vAlign w:val="bottom"/>
          </w:tcPr>
          <w:p w14:paraId="44AC5C54"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235ED983" w14:textId="135D1451"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54,910 </w:t>
            </w:r>
          </w:p>
        </w:tc>
        <w:tc>
          <w:tcPr>
            <w:tcW w:w="328" w:type="dxa"/>
          </w:tcPr>
          <w:p w14:paraId="08CB311D"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7627D3B0" w14:textId="26C7068F" w:rsidR="00E21647" w:rsidRPr="00E21647" w:rsidRDefault="00E21647" w:rsidP="00E21647">
            <w:pPr>
              <w:tabs>
                <w:tab w:val="decimal" w:pos="701"/>
              </w:tabs>
              <w:spacing w:line="240" w:lineRule="atLeast"/>
              <w:ind w:right="-22"/>
              <w:jc w:val="right"/>
              <w:rPr>
                <w:rFonts w:cs="Times New Roman"/>
                <w:szCs w:val="22"/>
              </w:rPr>
            </w:pPr>
            <w:r w:rsidRPr="00E21647">
              <w:rPr>
                <w:rFonts w:cs="Times New Roman"/>
                <w:szCs w:val="22"/>
              </w:rPr>
              <w:t>17,291</w:t>
            </w:r>
          </w:p>
        </w:tc>
      </w:tr>
      <w:tr w:rsidR="00E21647" w:rsidRPr="00E30485" w14:paraId="28F0095B" w14:textId="77777777" w:rsidTr="0083440B">
        <w:trPr>
          <w:trHeight w:val="167"/>
        </w:trPr>
        <w:tc>
          <w:tcPr>
            <w:tcW w:w="4203" w:type="dxa"/>
            <w:vAlign w:val="bottom"/>
          </w:tcPr>
          <w:p w14:paraId="690AC911" w14:textId="77777777" w:rsidR="00E21647" w:rsidRPr="00EC65EE" w:rsidRDefault="00E21647" w:rsidP="0093239C">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5DD07235" w14:textId="7DE50922" w:rsidR="00E21647" w:rsidRPr="0093239C" w:rsidRDefault="00E21647" w:rsidP="00E21647">
            <w:pPr>
              <w:tabs>
                <w:tab w:val="decimal" w:pos="875"/>
              </w:tabs>
              <w:spacing w:line="240" w:lineRule="atLeast"/>
              <w:ind w:right="-105"/>
              <w:rPr>
                <w:rFonts w:cs="Times New Roman"/>
                <w:color w:val="000000"/>
                <w:szCs w:val="22"/>
              </w:rPr>
            </w:pPr>
            <w:r w:rsidRPr="0093239C">
              <w:rPr>
                <w:rFonts w:cs="Times New Roman"/>
                <w:color w:val="000000"/>
                <w:szCs w:val="22"/>
              </w:rPr>
              <w:t xml:space="preserve"> 47,</w:t>
            </w:r>
            <w:r w:rsidR="00C0331E">
              <w:rPr>
                <w:rFonts w:cs="Times New Roman"/>
                <w:color w:val="000000"/>
                <w:szCs w:val="22"/>
              </w:rPr>
              <w:t>778</w:t>
            </w:r>
          </w:p>
        </w:tc>
        <w:tc>
          <w:tcPr>
            <w:tcW w:w="278" w:type="dxa"/>
          </w:tcPr>
          <w:p w14:paraId="20BA3DB6" w14:textId="77777777" w:rsidR="00E21647" w:rsidRPr="00E21647" w:rsidRDefault="00E21647" w:rsidP="00E21647">
            <w:pPr>
              <w:tabs>
                <w:tab w:val="decimal" w:pos="885"/>
              </w:tabs>
              <w:spacing w:line="240" w:lineRule="atLeast"/>
              <w:ind w:right="-105"/>
              <w:rPr>
                <w:rFonts w:cs="Times New Roman"/>
                <w:color w:val="000000"/>
                <w:szCs w:val="22"/>
              </w:rPr>
            </w:pPr>
          </w:p>
        </w:tc>
        <w:tc>
          <w:tcPr>
            <w:tcW w:w="1097" w:type="dxa"/>
          </w:tcPr>
          <w:p w14:paraId="23DE3C85" w14:textId="569C6771" w:rsidR="00E21647" w:rsidRPr="00E21647" w:rsidRDefault="00213232" w:rsidP="00E21647">
            <w:pPr>
              <w:tabs>
                <w:tab w:val="decimal" w:pos="885"/>
              </w:tabs>
              <w:spacing w:line="240" w:lineRule="atLeast"/>
              <w:ind w:right="-105"/>
              <w:rPr>
                <w:rFonts w:cs="Times New Roman"/>
                <w:color w:val="000000"/>
                <w:szCs w:val="22"/>
              </w:rPr>
            </w:pPr>
            <w:r>
              <w:rPr>
                <w:rFonts w:cs="Times New Roman"/>
                <w:szCs w:val="22"/>
              </w:rPr>
              <w:t>70,208</w:t>
            </w:r>
          </w:p>
        </w:tc>
        <w:tc>
          <w:tcPr>
            <w:tcW w:w="274" w:type="dxa"/>
            <w:vAlign w:val="bottom"/>
          </w:tcPr>
          <w:p w14:paraId="1FC48625" w14:textId="77777777" w:rsidR="00E21647" w:rsidRPr="00E21647" w:rsidRDefault="00E21647" w:rsidP="00E21647">
            <w:pPr>
              <w:tabs>
                <w:tab w:val="decimal" w:pos="885"/>
              </w:tabs>
              <w:spacing w:line="240" w:lineRule="atLeast"/>
              <w:ind w:right="-105"/>
              <w:rPr>
                <w:rFonts w:cs="Times New Roman"/>
                <w:color w:val="000000"/>
                <w:szCs w:val="22"/>
              </w:rPr>
            </w:pPr>
          </w:p>
        </w:tc>
        <w:tc>
          <w:tcPr>
            <w:tcW w:w="1063" w:type="dxa"/>
          </w:tcPr>
          <w:p w14:paraId="515B0C63" w14:textId="49395143" w:rsidR="00E21647" w:rsidRPr="00E21647" w:rsidRDefault="00E21647" w:rsidP="0093239C">
            <w:pPr>
              <w:tabs>
                <w:tab w:val="decimal" w:pos="882"/>
              </w:tabs>
              <w:snapToGrid w:val="0"/>
              <w:spacing w:line="240" w:lineRule="atLeast"/>
              <w:ind w:right="-93"/>
              <w:rPr>
                <w:rFonts w:cs="Times New Roman"/>
                <w:szCs w:val="22"/>
              </w:rPr>
            </w:pPr>
            <w:r w:rsidRPr="0093239C">
              <w:rPr>
                <w:rFonts w:cs="Times New Roman"/>
                <w:szCs w:val="22"/>
              </w:rPr>
              <w:t xml:space="preserve"> 47,</w:t>
            </w:r>
            <w:r w:rsidR="00C0331E">
              <w:rPr>
                <w:rFonts w:cs="Times New Roman"/>
                <w:szCs w:val="22"/>
              </w:rPr>
              <w:t>778</w:t>
            </w:r>
          </w:p>
        </w:tc>
        <w:tc>
          <w:tcPr>
            <w:tcW w:w="328" w:type="dxa"/>
          </w:tcPr>
          <w:p w14:paraId="2CF70EBA" w14:textId="77777777" w:rsidR="00E21647" w:rsidRPr="00E21647" w:rsidRDefault="00E21647" w:rsidP="00E21647">
            <w:pPr>
              <w:tabs>
                <w:tab w:val="decimal" w:pos="885"/>
              </w:tabs>
              <w:spacing w:line="240" w:lineRule="atLeast"/>
              <w:ind w:right="-105"/>
              <w:rPr>
                <w:rFonts w:cs="Times New Roman"/>
                <w:color w:val="000000"/>
                <w:szCs w:val="22"/>
              </w:rPr>
            </w:pPr>
          </w:p>
        </w:tc>
        <w:tc>
          <w:tcPr>
            <w:tcW w:w="1264" w:type="dxa"/>
          </w:tcPr>
          <w:p w14:paraId="1CFCCA77" w14:textId="36EF50CE" w:rsidR="00E21647" w:rsidRPr="00E21647" w:rsidRDefault="00C17169" w:rsidP="00E21647">
            <w:pPr>
              <w:tabs>
                <w:tab w:val="decimal" w:pos="701"/>
              </w:tabs>
              <w:spacing w:line="240" w:lineRule="atLeast"/>
              <w:ind w:right="-22"/>
              <w:jc w:val="right"/>
              <w:rPr>
                <w:rFonts w:cs="Times New Roman"/>
                <w:color w:val="000000"/>
                <w:szCs w:val="22"/>
              </w:rPr>
            </w:pPr>
            <w:r>
              <w:rPr>
                <w:rFonts w:cs="Times New Roman"/>
                <w:szCs w:val="22"/>
              </w:rPr>
              <w:t>70,208</w:t>
            </w:r>
          </w:p>
        </w:tc>
      </w:tr>
    </w:tbl>
    <w:p w14:paraId="74FFAD23" w14:textId="7D8B71B2" w:rsidR="001B2C05" w:rsidRPr="0083440B" w:rsidRDefault="001B2C05">
      <w:pPr>
        <w:rPr>
          <w:sz w:val="4"/>
          <w:szCs w:val="2"/>
        </w:rPr>
      </w:pPr>
    </w:p>
    <w:tbl>
      <w:tblPr>
        <w:tblW w:w="9450" w:type="dxa"/>
        <w:tblInd w:w="450" w:type="dxa"/>
        <w:tblLayout w:type="fixed"/>
        <w:tblLook w:val="01E0" w:firstRow="1" w:lastRow="1" w:firstColumn="1" w:lastColumn="1" w:noHBand="0" w:noVBand="0"/>
      </w:tblPr>
      <w:tblGrid>
        <w:gridCol w:w="4226"/>
        <w:gridCol w:w="1080"/>
        <w:gridCol w:w="270"/>
        <w:gridCol w:w="1080"/>
        <w:gridCol w:w="270"/>
        <w:gridCol w:w="1004"/>
        <w:gridCol w:w="80"/>
        <w:gridCol w:w="190"/>
        <w:gridCol w:w="80"/>
        <w:gridCol w:w="1170"/>
      </w:tblGrid>
      <w:tr w:rsidR="006A3D92" w:rsidRPr="00E30485" w14:paraId="194CFB40" w14:textId="77777777" w:rsidTr="0083440B">
        <w:trPr>
          <w:trHeight w:val="137"/>
          <w:tblHeader/>
        </w:trPr>
        <w:tc>
          <w:tcPr>
            <w:tcW w:w="4226" w:type="dxa"/>
          </w:tcPr>
          <w:p w14:paraId="2841CBB2" w14:textId="068D4794" w:rsidR="006A3D92" w:rsidRPr="00E30485" w:rsidRDefault="006A3D92" w:rsidP="0093239C">
            <w:pPr>
              <w:ind w:left="-19" w:right="-196"/>
              <w:rPr>
                <w:rFonts w:cs="Times New Roman"/>
                <w:b/>
                <w:bCs/>
                <w:i/>
                <w:iCs/>
                <w:szCs w:val="22"/>
                <w:lang w:bidi="th-TH"/>
              </w:rPr>
            </w:pPr>
            <w:r w:rsidRPr="00E30485">
              <w:rPr>
                <w:rFonts w:cs="Times New Roman"/>
                <w:b/>
                <w:bCs/>
                <w:i/>
                <w:iCs/>
                <w:szCs w:val="22"/>
                <w:lang w:bidi="th-TH"/>
              </w:rPr>
              <w:lastRenderedPageBreak/>
              <w:t>Balance</w:t>
            </w:r>
            <w:r w:rsidR="00D3152C" w:rsidRPr="00E30485">
              <w:rPr>
                <w:rFonts w:cs="Times New Roman"/>
                <w:b/>
                <w:bCs/>
                <w:i/>
                <w:iCs/>
                <w:szCs w:val="22"/>
                <w:lang w:bidi="th-TH"/>
              </w:rPr>
              <w:t>s</w:t>
            </w:r>
            <w:r w:rsidRPr="00E30485">
              <w:rPr>
                <w:rFonts w:cs="Times New Roman"/>
                <w:b/>
                <w:bCs/>
                <w:i/>
                <w:iCs/>
                <w:szCs w:val="22"/>
                <w:lang w:bidi="th-TH"/>
              </w:rPr>
              <w:t xml:space="preserve"> with related parties</w:t>
            </w:r>
          </w:p>
        </w:tc>
        <w:tc>
          <w:tcPr>
            <w:tcW w:w="2430" w:type="dxa"/>
            <w:gridSpan w:val="3"/>
          </w:tcPr>
          <w:p w14:paraId="7F303850" w14:textId="77777777" w:rsidR="006A3D92" w:rsidRPr="00E30485" w:rsidRDefault="006A3D92" w:rsidP="0093239C">
            <w:pPr>
              <w:jc w:val="center"/>
              <w:rPr>
                <w:rFonts w:cs="Times New Roman"/>
                <w:color w:val="000000"/>
                <w:szCs w:val="22"/>
              </w:rPr>
            </w:pPr>
            <w:r w:rsidRPr="00E30485">
              <w:rPr>
                <w:rFonts w:cs="Times New Roman"/>
                <w:b/>
                <w:bCs/>
                <w:color w:val="000000"/>
                <w:szCs w:val="22"/>
              </w:rPr>
              <w:t>Consolidated</w:t>
            </w:r>
          </w:p>
        </w:tc>
        <w:tc>
          <w:tcPr>
            <w:tcW w:w="270" w:type="dxa"/>
            <w:vAlign w:val="bottom"/>
          </w:tcPr>
          <w:p w14:paraId="77ED4E4B" w14:textId="77777777" w:rsidR="006A3D92" w:rsidRPr="00E30485" w:rsidRDefault="006A3D92" w:rsidP="0093239C">
            <w:pPr>
              <w:jc w:val="center"/>
              <w:rPr>
                <w:rFonts w:cs="Times New Roman"/>
                <w:color w:val="000000"/>
                <w:szCs w:val="22"/>
              </w:rPr>
            </w:pPr>
          </w:p>
        </w:tc>
        <w:tc>
          <w:tcPr>
            <w:tcW w:w="2524" w:type="dxa"/>
            <w:gridSpan w:val="5"/>
            <w:vAlign w:val="bottom"/>
          </w:tcPr>
          <w:p w14:paraId="65E18F8D" w14:textId="77777777" w:rsidR="006A3D92" w:rsidRPr="00E30485" w:rsidRDefault="006A3D92" w:rsidP="0093239C">
            <w:pPr>
              <w:jc w:val="center"/>
              <w:rPr>
                <w:rFonts w:cs="Times New Roman"/>
                <w:color w:val="000000"/>
                <w:szCs w:val="22"/>
              </w:rPr>
            </w:pPr>
            <w:r w:rsidRPr="00E30485">
              <w:rPr>
                <w:rFonts w:cs="Times New Roman"/>
                <w:b/>
                <w:bCs/>
                <w:color w:val="000000"/>
                <w:szCs w:val="22"/>
              </w:rPr>
              <w:t>The Bank</w:t>
            </w:r>
          </w:p>
        </w:tc>
      </w:tr>
      <w:tr w:rsidR="006A3D92" w:rsidRPr="00E30485" w14:paraId="221B100E" w14:textId="77777777" w:rsidTr="0083440B">
        <w:trPr>
          <w:trHeight w:val="137"/>
          <w:tblHeader/>
        </w:trPr>
        <w:tc>
          <w:tcPr>
            <w:tcW w:w="4226" w:type="dxa"/>
          </w:tcPr>
          <w:p w14:paraId="394F96B9" w14:textId="1F1E5807" w:rsidR="006A3D92" w:rsidRPr="00E30485" w:rsidRDefault="006A3D92" w:rsidP="0093239C">
            <w:pPr>
              <w:ind w:left="-19" w:right="-196"/>
              <w:rPr>
                <w:rFonts w:cs="Times New Roman"/>
                <w:i/>
                <w:iCs/>
                <w:szCs w:val="22"/>
                <w:lang w:bidi="th-TH"/>
              </w:rPr>
            </w:pPr>
            <w:r w:rsidRPr="00E30485">
              <w:rPr>
                <w:rFonts w:cs="Times New Roman"/>
                <w:b/>
                <w:bCs/>
                <w:i/>
                <w:iCs/>
                <w:szCs w:val="22"/>
                <w:lang w:bidi="th-TH"/>
              </w:rPr>
              <w:t>At 31 December</w:t>
            </w:r>
          </w:p>
        </w:tc>
        <w:tc>
          <w:tcPr>
            <w:tcW w:w="1080" w:type="dxa"/>
          </w:tcPr>
          <w:p w14:paraId="3D561432" w14:textId="1F580571" w:rsidR="006A3D92" w:rsidRPr="00E30485" w:rsidRDefault="00170357" w:rsidP="0093239C">
            <w:pPr>
              <w:jc w:val="center"/>
              <w:rPr>
                <w:rFonts w:cs="Times New Roman"/>
                <w:color w:val="000000"/>
                <w:szCs w:val="22"/>
              </w:rPr>
            </w:pPr>
            <w:r>
              <w:rPr>
                <w:rFonts w:cs="Times New Roman"/>
                <w:color w:val="000000"/>
                <w:szCs w:val="22"/>
              </w:rPr>
              <w:t>2023</w:t>
            </w:r>
          </w:p>
        </w:tc>
        <w:tc>
          <w:tcPr>
            <w:tcW w:w="270" w:type="dxa"/>
          </w:tcPr>
          <w:p w14:paraId="2A51859A" w14:textId="77777777" w:rsidR="006A3D92" w:rsidRPr="00E30485" w:rsidRDefault="006A3D92" w:rsidP="0093239C">
            <w:pPr>
              <w:jc w:val="center"/>
              <w:rPr>
                <w:rFonts w:cs="Times New Roman"/>
                <w:color w:val="000000"/>
                <w:szCs w:val="22"/>
              </w:rPr>
            </w:pPr>
          </w:p>
        </w:tc>
        <w:tc>
          <w:tcPr>
            <w:tcW w:w="1080" w:type="dxa"/>
            <w:vAlign w:val="bottom"/>
          </w:tcPr>
          <w:p w14:paraId="147F2AB5" w14:textId="7D43711C" w:rsidR="006A3D92" w:rsidRPr="00E30485" w:rsidRDefault="00170357" w:rsidP="0093239C">
            <w:pPr>
              <w:jc w:val="center"/>
              <w:rPr>
                <w:rFonts w:cs="Times New Roman"/>
                <w:color w:val="000000"/>
                <w:szCs w:val="22"/>
              </w:rPr>
            </w:pPr>
            <w:r>
              <w:rPr>
                <w:rFonts w:cs="Times New Roman"/>
                <w:color w:val="000000"/>
                <w:szCs w:val="22"/>
              </w:rPr>
              <w:t>2022</w:t>
            </w:r>
          </w:p>
        </w:tc>
        <w:tc>
          <w:tcPr>
            <w:tcW w:w="270" w:type="dxa"/>
            <w:vAlign w:val="bottom"/>
          </w:tcPr>
          <w:p w14:paraId="6D961959" w14:textId="77777777" w:rsidR="006A3D92" w:rsidRPr="00E30485" w:rsidRDefault="006A3D92" w:rsidP="0093239C">
            <w:pPr>
              <w:jc w:val="center"/>
              <w:rPr>
                <w:rFonts w:cs="Times New Roman"/>
                <w:color w:val="000000"/>
                <w:szCs w:val="22"/>
              </w:rPr>
            </w:pPr>
          </w:p>
        </w:tc>
        <w:tc>
          <w:tcPr>
            <w:tcW w:w="1084" w:type="dxa"/>
            <w:gridSpan w:val="2"/>
            <w:vAlign w:val="bottom"/>
          </w:tcPr>
          <w:p w14:paraId="325762FE" w14:textId="23893D9E" w:rsidR="006A3D92" w:rsidRPr="00E30485" w:rsidRDefault="00170357" w:rsidP="0093239C">
            <w:pPr>
              <w:jc w:val="center"/>
              <w:rPr>
                <w:rFonts w:cs="Times New Roman"/>
                <w:color w:val="000000"/>
                <w:szCs w:val="22"/>
              </w:rPr>
            </w:pPr>
            <w:r>
              <w:rPr>
                <w:rFonts w:cs="Times New Roman"/>
                <w:color w:val="000000"/>
                <w:szCs w:val="22"/>
              </w:rPr>
              <w:t>2023</w:t>
            </w:r>
          </w:p>
        </w:tc>
        <w:tc>
          <w:tcPr>
            <w:tcW w:w="270" w:type="dxa"/>
            <w:gridSpan w:val="2"/>
          </w:tcPr>
          <w:p w14:paraId="5D7D8742" w14:textId="77777777" w:rsidR="006A3D92" w:rsidRPr="00E30485" w:rsidRDefault="006A3D92" w:rsidP="0093239C">
            <w:pPr>
              <w:jc w:val="center"/>
              <w:rPr>
                <w:rFonts w:cs="Times New Roman"/>
                <w:color w:val="000000"/>
                <w:szCs w:val="22"/>
              </w:rPr>
            </w:pPr>
          </w:p>
        </w:tc>
        <w:tc>
          <w:tcPr>
            <w:tcW w:w="1170" w:type="dxa"/>
            <w:vAlign w:val="bottom"/>
          </w:tcPr>
          <w:p w14:paraId="33BAD8C7" w14:textId="3F333047" w:rsidR="006A3D92" w:rsidRPr="00E30485" w:rsidRDefault="00170357" w:rsidP="0093239C">
            <w:pPr>
              <w:jc w:val="center"/>
              <w:rPr>
                <w:rFonts w:cs="Times New Roman"/>
                <w:color w:val="000000"/>
                <w:szCs w:val="22"/>
              </w:rPr>
            </w:pPr>
            <w:r>
              <w:rPr>
                <w:rFonts w:cs="Times New Roman"/>
                <w:color w:val="000000"/>
                <w:szCs w:val="22"/>
              </w:rPr>
              <w:t>2022</w:t>
            </w:r>
          </w:p>
        </w:tc>
      </w:tr>
      <w:tr w:rsidR="006A3D92" w:rsidRPr="00E30485" w14:paraId="211189ED" w14:textId="77777777" w:rsidTr="0083440B">
        <w:trPr>
          <w:trHeight w:val="137"/>
          <w:tblHeader/>
        </w:trPr>
        <w:tc>
          <w:tcPr>
            <w:tcW w:w="4226" w:type="dxa"/>
            <w:vAlign w:val="bottom"/>
          </w:tcPr>
          <w:p w14:paraId="0343A0B0" w14:textId="77777777" w:rsidR="006A3D92" w:rsidRPr="00E30485" w:rsidRDefault="006A3D92" w:rsidP="0093239C">
            <w:pPr>
              <w:ind w:left="-19" w:firstLine="8"/>
              <w:rPr>
                <w:rFonts w:cs="Times New Roman"/>
                <w:b/>
                <w:bCs/>
                <w:szCs w:val="22"/>
                <w:lang w:eastAsia="th-TH"/>
              </w:rPr>
            </w:pPr>
          </w:p>
        </w:tc>
        <w:tc>
          <w:tcPr>
            <w:tcW w:w="5224" w:type="dxa"/>
            <w:gridSpan w:val="9"/>
          </w:tcPr>
          <w:p w14:paraId="54782ADF" w14:textId="77777777" w:rsidR="006A3D92" w:rsidRPr="00E30485" w:rsidRDefault="006A3D92" w:rsidP="0093239C">
            <w:pPr>
              <w:ind w:left="-108" w:right="-108"/>
              <w:jc w:val="center"/>
              <w:rPr>
                <w:rFonts w:cs="Times New Roman"/>
                <w:szCs w:val="22"/>
              </w:rPr>
            </w:pPr>
            <w:r w:rsidRPr="00E30485">
              <w:rPr>
                <w:rFonts w:cs="Times New Roman"/>
                <w:i/>
                <w:iCs/>
                <w:snapToGrid w:val="0"/>
                <w:szCs w:val="22"/>
                <w:lang w:eastAsia="th-TH" w:bidi="th-TH"/>
              </w:rPr>
              <w:t>(in thousand Baht)</w:t>
            </w:r>
          </w:p>
        </w:tc>
      </w:tr>
      <w:tr w:rsidR="006A3D92" w:rsidRPr="00E30485" w14:paraId="2A37F09F" w14:textId="77777777" w:rsidTr="0083440B">
        <w:trPr>
          <w:trHeight w:val="137"/>
        </w:trPr>
        <w:tc>
          <w:tcPr>
            <w:tcW w:w="4226" w:type="dxa"/>
            <w:vAlign w:val="bottom"/>
          </w:tcPr>
          <w:p w14:paraId="38E51C92" w14:textId="2E1CEA08" w:rsidR="006A3D92" w:rsidRPr="00E30485" w:rsidRDefault="006A3D92" w:rsidP="0093239C">
            <w:pPr>
              <w:ind w:left="-19" w:firstLine="8"/>
              <w:rPr>
                <w:rFonts w:cs="Times New Roman"/>
                <w:b/>
                <w:bCs/>
                <w:szCs w:val="22"/>
              </w:rPr>
            </w:pPr>
            <w:r w:rsidRPr="00E30485">
              <w:rPr>
                <w:rFonts w:cs="Times New Roman"/>
                <w:b/>
                <w:bCs/>
                <w:i/>
                <w:iCs/>
                <w:szCs w:val="22"/>
                <w:lang w:eastAsia="th-TH"/>
              </w:rPr>
              <w:t xml:space="preserve">Loans to customers and accrued </w:t>
            </w:r>
            <w:r w:rsidRPr="00E30485">
              <w:rPr>
                <w:rFonts w:cs="Times New Roman"/>
                <w:b/>
                <w:bCs/>
                <w:i/>
                <w:iCs/>
                <w:szCs w:val="22"/>
                <w:lang w:eastAsia="th-TH"/>
              </w:rPr>
              <w:br/>
              <w:t xml:space="preserve"> </w:t>
            </w:r>
            <w:r w:rsidRPr="00EC65EE">
              <w:rPr>
                <w:rFonts w:cs="Times New Roman"/>
                <w:b/>
                <w:bCs/>
                <w:i/>
                <w:iCs/>
                <w:szCs w:val="22"/>
                <w:cs/>
                <w:lang w:eastAsia="th-TH" w:bidi="th-TH"/>
              </w:rPr>
              <w:t xml:space="preserve"> </w:t>
            </w:r>
            <w:r w:rsidRPr="00E30485">
              <w:rPr>
                <w:rFonts w:cs="Times New Roman"/>
                <w:b/>
                <w:bCs/>
                <w:i/>
                <w:iCs/>
                <w:szCs w:val="22"/>
                <w:lang w:eastAsia="th-TH"/>
              </w:rPr>
              <w:t xml:space="preserve"> interest receivables, net</w:t>
            </w:r>
          </w:p>
        </w:tc>
        <w:tc>
          <w:tcPr>
            <w:tcW w:w="1080" w:type="dxa"/>
          </w:tcPr>
          <w:p w14:paraId="4885CDDA" w14:textId="77777777" w:rsidR="006A3D92" w:rsidRPr="00EC65EE" w:rsidRDefault="006A3D92" w:rsidP="0093239C">
            <w:pPr>
              <w:tabs>
                <w:tab w:val="decimal" w:pos="885"/>
              </w:tabs>
              <w:ind w:right="-105"/>
              <w:rPr>
                <w:color w:val="000000"/>
                <w:szCs w:val="28"/>
                <w:lang w:bidi="th-TH"/>
              </w:rPr>
            </w:pPr>
          </w:p>
        </w:tc>
        <w:tc>
          <w:tcPr>
            <w:tcW w:w="270" w:type="dxa"/>
          </w:tcPr>
          <w:p w14:paraId="5037029B" w14:textId="77777777" w:rsidR="006A3D92" w:rsidRPr="00E30485" w:rsidRDefault="006A3D92" w:rsidP="0093239C">
            <w:pPr>
              <w:tabs>
                <w:tab w:val="decimal" w:pos="885"/>
              </w:tabs>
              <w:ind w:right="-105"/>
              <w:rPr>
                <w:rFonts w:cs="Times New Roman"/>
                <w:color w:val="000000"/>
                <w:szCs w:val="22"/>
              </w:rPr>
            </w:pPr>
          </w:p>
        </w:tc>
        <w:tc>
          <w:tcPr>
            <w:tcW w:w="1080" w:type="dxa"/>
            <w:vAlign w:val="bottom"/>
          </w:tcPr>
          <w:p w14:paraId="696BC90D" w14:textId="77777777" w:rsidR="006A3D92" w:rsidRPr="00E30485" w:rsidRDefault="006A3D92" w:rsidP="0093239C">
            <w:pPr>
              <w:tabs>
                <w:tab w:val="decimal" w:pos="879"/>
              </w:tabs>
              <w:ind w:right="-105"/>
              <w:rPr>
                <w:rFonts w:cs="Times New Roman"/>
                <w:color w:val="000000"/>
                <w:szCs w:val="22"/>
              </w:rPr>
            </w:pPr>
          </w:p>
        </w:tc>
        <w:tc>
          <w:tcPr>
            <w:tcW w:w="270" w:type="dxa"/>
            <w:vAlign w:val="bottom"/>
          </w:tcPr>
          <w:p w14:paraId="670CE245" w14:textId="77777777" w:rsidR="006A3D92" w:rsidRPr="00E30485" w:rsidRDefault="006A3D92" w:rsidP="0093239C">
            <w:pPr>
              <w:tabs>
                <w:tab w:val="decimal" w:pos="885"/>
              </w:tabs>
              <w:ind w:right="-105"/>
              <w:rPr>
                <w:rFonts w:cs="Times New Roman"/>
                <w:color w:val="000000"/>
                <w:szCs w:val="22"/>
              </w:rPr>
            </w:pPr>
          </w:p>
        </w:tc>
        <w:tc>
          <w:tcPr>
            <w:tcW w:w="1084" w:type="dxa"/>
            <w:gridSpan w:val="2"/>
            <w:vAlign w:val="bottom"/>
          </w:tcPr>
          <w:p w14:paraId="74515624" w14:textId="77777777" w:rsidR="006A3D92" w:rsidRPr="00E30485" w:rsidRDefault="006A3D92" w:rsidP="0093239C">
            <w:pPr>
              <w:tabs>
                <w:tab w:val="decimal" w:pos="827"/>
              </w:tabs>
              <w:snapToGrid w:val="0"/>
              <w:ind w:right="-25"/>
              <w:rPr>
                <w:rFonts w:cs="Times New Roman"/>
                <w:szCs w:val="22"/>
              </w:rPr>
            </w:pPr>
          </w:p>
        </w:tc>
        <w:tc>
          <w:tcPr>
            <w:tcW w:w="270" w:type="dxa"/>
            <w:gridSpan w:val="2"/>
            <w:vAlign w:val="bottom"/>
          </w:tcPr>
          <w:p w14:paraId="6F62A48D" w14:textId="77777777" w:rsidR="006A3D92" w:rsidRPr="00E30485" w:rsidRDefault="006A3D92" w:rsidP="0093239C">
            <w:pPr>
              <w:tabs>
                <w:tab w:val="decimal" w:pos="885"/>
              </w:tabs>
              <w:ind w:right="-105"/>
              <w:rPr>
                <w:rFonts w:cs="Times New Roman"/>
                <w:color w:val="000000"/>
                <w:szCs w:val="22"/>
              </w:rPr>
            </w:pPr>
          </w:p>
        </w:tc>
        <w:tc>
          <w:tcPr>
            <w:tcW w:w="1170" w:type="dxa"/>
            <w:vAlign w:val="bottom"/>
          </w:tcPr>
          <w:p w14:paraId="364FB0A1" w14:textId="77777777" w:rsidR="006A3D92" w:rsidRPr="00E30485" w:rsidRDefault="006A3D92" w:rsidP="0093239C">
            <w:pPr>
              <w:ind w:right="-105"/>
              <w:rPr>
                <w:rFonts w:cs="Times New Roman"/>
                <w:color w:val="000000"/>
                <w:szCs w:val="22"/>
              </w:rPr>
            </w:pPr>
          </w:p>
        </w:tc>
      </w:tr>
      <w:tr w:rsidR="00170357" w:rsidRPr="00E30485" w14:paraId="27D61798" w14:textId="77777777" w:rsidTr="0083440B">
        <w:trPr>
          <w:trHeight w:val="137"/>
        </w:trPr>
        <w:tc>
          <w:tcPr>
            <w:tcW w:w="4226" w:type="dxa"/>
          </w:tcPr>
          <w:p w14:paraId="06D0A30D" w14:textId="00BF81BD" w:rsidR="00170357" w:rsidRPr="00E30485" w:rsidRDefault="00170357" w:rsidP="0093239C">
            <w:pPr>
              <w:ind w:left="-19" w:firstLine="8"/>
              <w:rPr>
                <w:rFonts w:cs="Times New Roman"/>
                <w:b/>
                <w:bCs/>
                <w:szCs w:val="22"/>
                <w:lang w:eastAsia="th-TH"/>
              </w:rPr>
            </w:pPr>
            <w:r w:rsidRPr="00E30485">
              <w:rPr>
                <w:rFonts w:cs="Times New Roman"/>
                <w:color w:val="000000"/>
                <w:szCs w:val="22"/>
              </w:rPr>
              <w:t>Key management personnel of the Bank</w:t>
            </w:r>
          </w:p>
        </w:tc>
        <w:tc>
          <w:tcPr>
            <w:tcW w:w="1080" w:type="dxa"/>
            <w:shd w:val="clear" w:color="auto" w:fill="auto"/>
          </w:tcPr>
          <w:p w14:paraId="0D0BE5F8" w14:textId="1C2ECB84" w:rsidR="00170357" w:rsidRPr="00E21647" w:rsidRDefault="00E21647" w:rsidP="0093239C">
            <w:pPr>
              <w:tabs>
                <w:tab w:val="decimal" w:pos="885"/>
              </w:tabs>
              <w:ind w:right="-105"/>
              <w:rPr>
                <w:rFonts w:cs="Times New Roman"/>
                <w:color w:val="000000"/>
                <w:szCs w:val="22"/>
              </w:rPr>
            </w:pPr>
            <w:r w:rsidRPr="0093239C">
              <w:rPr>
                <w:rFonts w:cs="Times New Roman"/>
                <w:color w:val="000000"/>
                <w:szCs w:val="22"/>
              </w:rPr>
              <w:t>4,744</w:t>
            </w:r>
          </w:p>
        </w:tc>
        <w:tc>
          <w:tcPr>
            <w:tcW w:w="270" w:type="dxa"/>
            <w:shd w:val="clear" w:color="auto" w:fill="auto"/>
          </w:tcPr>
          <w:p w14:paraId="1C821012" w14:textId="77777777" w:rsidR="00170357" w:rsidRPr="00E21647" w:rsidRDefault="00170357" w:rsidP="0093239C">
            <w:pPr>
              <w:tabs>
                <w:tab w:val="decimal" w:pos="885"/>
              </w:tabs>
              <w:ind w:right="-105"/>
              <w:rPr>
                <w:rFonts w:cs="Times New Roman"/>
                <w:color w:val="000000"/>
                <w:szCs w:val="22"/>
              </w:rPr>
            </w:pPr>
          </w:p>
        </w:tc>
        <w:tc>
          <w:tcPr>
            <w:tcW w:w="1080" w:type="dxa"/>
            <w:shd w:val="clear" w:color="auto" w:fill="auto"/>
          </w:tcPr>
          <w:p w14:paraId="44AF4620" w14:textId="2CCF07DF" w:rsidR="00170357" w:rsidRPr="00E21647" w:rsidRDefault="00170357" w:rsidP="0093239C">
            <w:pPr>
              <w:tabs>
                <w:tab w:val="decimal" w:pos="879"/>
              </w:tabs>
              <w:ind w:right="-105"/>
              <w:rPr>
                <w:rFonts w:cs="Times New Roman"/>
                <w:color w:val="000000"/>
                <w:szCs w:val="22"/>
              </w:rPr>
            </w:pPr>
            <w:r w:rsidRPr="00E21647">
              <w:rPr>
                <w:rFonts w:cs="Times New Roman"/>
                <w:szCs w:val="22"/>
              </w:rPr>
              <w:t>15,451</w:t>
            </w:r>
          </w:p>
        </w:tc>
        <w:tc>
          <w:tcPr>
            <w:tcW w:w="270" w:type="dxa"/>
            <w:shd w:val="clear" w:color="auto" w:fill="auto"/>
            <w:vAlign w:val="bottom"/>
          </w:tcPr>
          <w:p w14:paraId="13220D53" w14:textId="77777777" w:rsidR="00170357" w:rsidRPr="00E21647" w:rsidRDefault="00170357" w:rsidP="0093239C">
            <w:pPr>
              <w:tabs>
                <w:tab w:val="decimal" w:pos="885"/>
              </w:tabs>
              <w:ind w:right="-105"/>
              <w:rPr>
                <w:rFonts w:cs="Times New Roman"/>
                <w:color w:val="000000"/>
                <w:szCs w:val="22"/>
              </w:rPr>
            </w:pPr>
          </w:p>
        </w:tc>
        <w:tc>
          <w:tcPr>
            <w:tcW w:w="1084" w:type="dxa"/>
            <w:gridSpan w:val="2"/>
            <w:shd w:val="clear" w:color="auto" w:fill="auto"/>
            <w:vAlign w:val="bottom"/>
          </w:tcPr>
          <w:p w14:paraId="1C65D882" w14:textId="682F9EEC" w:rsidR="00170357" w:rsidRPr="00E21647" w:rsidRDefault="00E21647" w:rsidP="0093239C">
            <w:pPr>
              <w:tabs>
                <w:tab w:val="decimal" w:pos="882"/>
              </w:tabs>
              <w:snapToGrid w:val="0"/>
              <w:ind w:right="-93"/>
              <w:rPr>
                <w:rFonts w:cs="Times New Roman"/>
                <w:szCs w:val="22"/>
              </w:rPr>
            </w:pPr>
            <w:r w:rsidRPr="0093239C">
              <w:rPr>
                <w:rFonts w:cs="Times New Roman"/>
                <w:szCs w:val="22"/>
              </w:rPr>
              <w:t>4,744</w:t>
            </w:r>
          </w:p>
        </w:tc>
        <w:tc>
          <w:tcPr>
            <w:tcW w:w="270" w:type="dxa"/>
            <w:gridSpan w:val="2"/>
          </w:tcPr>
          <w:p w14:paraId="0A2FC547" w14:textId="77777777" w:rsidR="00170357" w:rsidRPr="00E21647" w:rsidRDefault="00170357" w:rsidP="0093239C">
            <w:pPr>
              <w:tabs>
                <w:tab w:val="decimal" w:pos="885"/>
              </w:tabs>
              <w:ind w:right="-105"/>
              <w:rPr>
                <w:rFonts w:cs="Times New Roman"/>
                <w:color w:val="000000"/>
                <w:szCs w:val="22"/>
              </w:rPr>
            </w:pPr>
          </w:p>
        </w:tc>
        <w:tc>
          <w:tcPr>
            <w:tcW w:w="1170" w:type="dxa"/>
            <w:vAlign w:val="bottom"/>
          </w:tcPr>
          <w:p w14:paraId="65AFE44C" w14:textId="724541F6" w:rsidR="00170357" w:rsidRPr="0093239C" w:rsidRDefault="00170357" w:rsidP="0093239C">
            <w:pPr>
              <w:tabs>
                <w:tab w:val="decimal" w:pos="701"/>
              </w:tabs>
              <w:ind w:right="-22"/>
              <w:jc w:val="right"/>
              <w:rPr>
                <w:rFonts w:cs="Times New Roman"/>
                <w:szCs w:val="22"/>
              </w:rPr>
            </w:pPr>
            <w:r w:rsidRPr="00E21647">
              <w:rPr>
                <w:rFonts w:cs="Times New Roman"/>
                <w:szCs w:val="22"/>
              </w:rPr>
              <w:t>15,451</w:t>
            </w:r>
          </w:p>
        </w:tc>
      </w:tr>
      <w:tr w:rsidR="00A95C67" w:rsidRPr="00E30485" w14:paraId="20B3E738" w14:textId="77777777" w:rsidTr="0083440B">
        <w:trPr>
          <w:trHeight w:val="137"/>
        </w:trPr>
        <w:tc>
          <w:tcPr>
            <w:tcW w:w="4226" w:type="dxa"/>
            <w:vAlign w:val="bottom"/>
          </w:tcPr>
          <w:p w14:paraId="57CF1630" w14:textId="77777777" w:rsidR="00A95C67" w:rsidRPr="00E30485" w:rsidRDefault="00A95C67" w:rsidP="0093239C">
            <w:pPr>
              <w:tabs>
                <w:tab w:val="decimal" w:pos="950"/>
              </w:tabs>
              <w:ind w:left="-19" w:firstLine="8"/>
              <w:rPr>
                <w:rFonts w:cs="Times New Roman"/>
                <w:b/>
                <w:bCs/>
                <w:i/>
                <w:iCs/>
                <w:szCs w:val="22"/>
                <w:lang w:eastAsia="th-TH"/>
              </w:rPr>
            </w:pPr>
          </w:p>
        </w:tc>
        <w:tc>
          <w:tcPr>
            <w:tcW w:w="1080" w:type="dxa"/>
          </w:tcPr>
          <w:p w14:paraId="3E9303BB" w14:textId="77777777" w:rsidR="00A95C67" w:rsidRPr="00E21647" w:rsidRDefault="00A95C67" w:rsidP="0093239C">
            <w:pPr>
              <w:tabs>
                <w:tab w:val="decimal" w:pos="885"/>
              </w:tabs>
              <w:ind w:right="-105"/>
              <w:rPr>
                <w:rFonts w:cs="Times New Roman"/>
                <w:color w:val="000000"/>
                <w:szCs w:val="22"/>
              </w:rPr>
            </w:pPr>
          </w:p>
        </w:tc>
        <w:tc>
          <w:tcPr>
            <w:tcW w:w="270" w:type="dxa"/>
          </w:tcPr>
          <w:p w14:paraId="29030409" w14:textId="77777777" w:rsidR="00A95C67" w:rsidRPr="00E21647" w:rsidRDefault="00A95C67" w:rsidP="0093239C">
            <w:pPr>
              <w:tabs>
                <w:tab w:val="decimal" w:pos="885"/>
              </w:tabs>
              <w:ind w:right="-105"/>
              <w:rPr>
                <w:rFonts w:cs="Times New Roman"/>
                <w:color w:val="000000"/>
                <w:szCs w:val="22"/>
              </w:rPr>
            </w:pPr>
          </w:p>
        </w:tc>
        <w:tc>
          <w:tcPr>
            <w:tcW w:w="1080" w:type="dxa"/>
          </w:tcPr>
          <w:p w14:paraId="73BEA4B5" w14:textId="77777777" w:rsidR="00A95C67" w:rsidRPr="00E21647" w:rsidRDefault="00A95C67" w:rsidP="0093239C">
            <w:pPr>
              <w:tabs>
                <w:tab w:val="decimal" w:pos="879"/>
              </w:tabs>
              <w:ind w:right="-105"/>
              <w:rPr>
                <w:rFonts w:cs="Times New Roman"/>
                <w:color w:val="000000"/>
                <w:szCs w:val="22"/>
              </w:rPr>
            </w:pPr>
          </w:p>
        </w:tc>
        <w:tc>
          <w:tcPr>
            <w:tcW w:w="270" w:type="dxa"/>
            <w:vAlign w:val="bottom"/>
          </w:tcPr>
          <w:p w14:paraId="73C1B2FB" w14:textId="77777777" w:rsidR="00A95C67" w:rsidRPr="00E21647" w:rsidRDefault="00A95C67" w:rsidP="0093239C">
            <w:pPr>
              <w:tabs>
                <w:tab w:val="decimal" w:pos="885"/>
              </w:tabs>
              <w:ind w:right="-105"/>
              <w:rPr>
                <w:rFonts w:cs="Times New Roman"/>
                <w:color w:val="000000"/>
                <w:szCs w:val="22"/>
              </w:rPr>
            </w:pPr>
          </w:p>
        </w:tc>
        <w:tc>
          <w:tcPr>
            <w:tcW w:w="1084" w:type="dxa"/>
            <w:gridSpan w:val="2"/>
            <w:vAlign w:val="bottom"/>
          </w:tcPr>
          <w:p w14:paraId="68FC3181" w14:textId="77777777" w:rsidR="00A95C67" w:rsidRPr="00E21647" w:rsidRDefault="00A95C67" w:rsidP="0093239C">
            <w:pPr>
              <w:tabs>
                <w:tab w:val="decimal" w:pos="886"/>
              </w:tabs>
              <w:snapToGrid w:val="0"/>
              <w:ind w:right="-25"/>
              <w:rPr>
                <w:rFonts w:cs="Times New Roman"/>
                <w:szCs w:val="22"/>
              </w:rPr>
            </w:pPr>
          </w:p>
        </w:tc>
        <w:tc>
          <w:tcPr>
            <w:tcW w:w="270" w:type="dxa"/>
            <w:gridSpan w:val="2"/>
            <w:vAlign w:val="bottom"/>
          </w:tcPr>
          <w:p w14:paraId="2E04187A" w14:textId="77777777" w:rsidR="00A95C67" w:rsidRPr="00E21647" w:rsidRDefault="00A95C67" w:rsidP="0093239C">
            <w:pPr>
              <w:tabs>
                <w:tab w:val="decimal" w:pos="885"/>
              </w:tabs>
              <w:ind w:right="-105"/>
              <w:rPr>
                <w:rFonts w:cs="Times New Roman"/>
                <w:color w:val="000000"/>
                <w:szCs w:val="22"/>
              </w:rPr>
            </w:pPr>
          </w:p>
        </w:tc>
        <w:tc>
          <w:tcPr>
            <w:tcW w:w="1170" w:type="dxa"/>
            <w:vAlign w:val="bottom"/>
          </w:tcPr>
          <w:p w14:paraId="6E2BC866" w14:textId="77777777" w:rsidR="00A95C67" w:rsidRPr="0093239C" w:rsidRDefault="00A95C67" w:rsidP="0093239C">
            <w:pPr>
              <w:tabs>
                <w:tab w:val="decimal" w:pos="701"/>
              </w:tabs>
              <w:ind w:right="-22"/>
              <w:jc w:val="right"/>
              <w:rPr>
                <w:rFonts w:cs="Times New Roman"/>
                <w:szCs w:val="22"/>
              </w:rPr>
            </w:pPr>
          </w:p>
        </w:tc>
      </w:tr>
      <w:tr w:rsidR="00170357" w:rsidRPr="00E30485" w14:paraId="711EDFB5" w14:textId="77777777" w:rsidTr="0083440B">
        <w:trPr>
          <w:trHeight w:val="137"/>
        </w:trPr>
        <w:tc>
          <w:tcPr>
            <w:tcW w:w="4226" w:type="dxa"/>
            <w:vAlign w:val="bottom"/>
          </w:tcPr>
          <w:p w14:paraId="05BB1E83" w14:textId="47F221D4" w:rsidR="00170357" w:rsidRPr="00E30485" w:rsidRDefault="00170357" w:rsidP="0093239C">
            <w:pPr>
              <w:tabs>
                <w:tab w:val="decimal" w:pos="950"/>
              </w:tabs>
              <w:ind w:left="-19" w:firstLine="8"/>
              <w:rPr>
                <w:rFonts w:cs="Times New Roman"/>
                <w:b/>
                <w:bCs/>
                <w:i/>
                <w:iCs/>
                <w:szCs w:val="22"/>
                <w:lang w:eastAsia="th-TH"/>
              </w:rPr>
            </w:pPr>
            <w:r w:rsidRPr="00E30485">
              <w:rPr>
                <w:rFonts w:cs="Times New Roman"/>
                <w:b/>
                <w:bCs/>
                <w:i/>
                <w:iCs/>
                <w:szCs w:val="22"/>
                <w:lang w:eastAsia="th-TH"/>
              </w:rPr>
              <w:t>Other assets</w:t>
            </w:r>
          </w:p>
        </w:tc>
        <w:tc>
          <w:tcPr>
            <w:tcW w:w="1080" w:type="dxa"/>
          </w:tcPr>
          <w:p w14:paraId="768E3DFC" w14:textId="77777777" w:rsidR="00170357" w:rsidRPr="00E21647" w:rsidRDefault="00170357" w:rsidP="0093239C">
            <w:pPr>
              <w:tabs>
                <w:tab w:val="decimal" w:pos="885"/>
              </w:tabs>
              <w:ind w:right="-105"/>
              <w:rPr>
                <w:rFonts w:cs="Times New Roman"/>
                <w:color w:val="000000"/>
                <w:szCs w:val="22"/>
              </w:rPr>
            </w:pPr>
          </w:p>
        </w:tc>
        <w:tc>
          <w:tcPr>
            <w:tcW w:w="270" w:type="dxa"/>
          </w:tcPr>
          <w:p w14:paraId="49ECE7CE" w14:textId="77777777" w:rsidR="00170357" w:rsidRPr="00E21647" w:rsidRDefault="00170357" w:rsidP="0093239C">
            <w:pPr>
              <w:tabs>
                <w:tab w:val="decimal" w:pos="885"/>
              </w:tabs>
              <w:ind w:right="-105"/>
              <w:rPr>
                <w:rFonts w:cs="Times New Roman"/>
                <w:color w:val="000000"/>
                <w:szCs w:val="22"/>
              </w:rPr>
            </w:pPr>
          </w:p>
        </w:tc>
        <w:tc>
          <w:tcPr>
            <w:tcW w:w="1080" w:type="dxa"/>
          </w:tcPr>
          <w:p w14:paraId="20859C09" w14:textId="77777777" w:rsidR="00170357" w:rsidRPr="00E21647" w:rsidRDefault="00170357" w:rsidP="0093239C">
            <w:pPr>
              <w:tabs>
                <w:tab w:val="decimal" w:pos="879"/>
              </w:tabs>
              <w:ind w:right="-105"/>
              <w:rPr>
                <w:rFonts w:cs="Times New Roman"/>
                <w:color w:val="000000"/>
                <w:szCs w:val="22"/>
              </w:rPr>
            </w:pPr>
          </w:p>
        </w:tc>
        <w:tc>
          <w:tcPr>
            <w:tcW w:w="270" w:type="dxa"/>
            <w:vAlign w:val="bottom"/>
          </w:tcPr>
          <w:p w14:paraId="40BFC2B6" w14:textId="77777777" w:rsidR="00170357" w:rsidRPr="00E21647" w:rsidRDefault="00170357" w:rsidP="0093239C">
            <w:pPr>
              <w:tabs>
                <w:tab w:val="decimal" w:pos="885"/>
              </w:tabs>
              <w:ind w:right="-105"/>
              <w:rPr>
                <w:rFonts w:cs="Times New Roman"/>
                <w:color w:val="000000"/>
                <w:szCs w:val="22"/>
              </w:rPr>
            </w:pPr>
          </w:p>
        </w:tc>
        <w:tc>
          <w:tcPr>
            <w:tcW w:w="1084" w:type="dxa"/>
            <w:gridSpan w:val="2"/>
            <w:vAlign w:val="bottom"/>
          </w:tcPr>
          <w:p w14:paraId="179D97DC" w14:textId="77777777" w:rsidR="00170357" w:rsidRPr="00E21647" w:rsidRDefault="00170357" w:rsidP="0093239C">
            <w:pPr>
              <w:tabs>
                <w:tab w:val="decimal" w:pos="886"/>
              </w:tabs>
              <w:snapToGrid w:val="0"/>
              <w:ind w:right="-25"/>
              <w:rPr>
                <w:rFonts w:cs="Times New Roman"/>
                <w:szCs w:val="22"/>
              </w:rPr>
            </w:pPr>
          </w:p>
        </w:tc>
        <w:tc>
          <w:tcPr>
            <w:tcW w:w="270" w:type="dxa"/>
            <w:gridSpan w:val="2"/>
            <w:vAlign w:val="bottom"/>
          </w:tcPr>
          <w:p w14:paraId="13D7A14D" w14:textId="77777777" w:rsidR="00170357" w:rsidRPr="00E21647" w:rsidRDefault="00170357" w:rsidP="0093239C">
            <w:pPr>
              <w:tabs>
                <w:tab w:val="decimal" w:pos="885"/>
              </w:tabs>
              <w:ind w:right="-105"/>
              <w:rPr>
                <w:rFonts w:cs="Times New Roman"/>
                <w:color w:val="000000"/>
                <w:szCs w:val="22"/>
              </w:rPr>
            </w:pPr>
          </w:p>
        </w:tc>
        <w:tc>
          <w:tcPr>
            <w:tcW w:w="1170" w:type="dxa"/>
            <w:vAlign w:val="bottom"/>
          </w:tcPr>
          <w:p w14:paraId="5253BA4C" w14:textId="77777777" w:rsidR="00170357" w:rsidRPr="0093239C" w:rsidRDefault="00170357" w:rsidP="0093239C">
            <w:pPr>
              <w:tabs>
                <w:tab w:val="decimal" w:pos="701"/>
              </w:tabs>
              <w:ind w:right="-22"/>
              <w:jc w:val="right"/>
              <w:rPr>
                <w:rFonts w:cs="Times New Roman"/>
                <w:szCs w:val="22"/>
              </w:rPr>
            </w:pPr>
          </w:p>
        </w:tc>
      </w:tr>
      <w:tr w:rsidR="00E21647" w:rsidRPr="00E30485" w14:paraId="00E6E7EB" w14:textId="77777777" w:rsidTr="0083440B">
        <w:trPr>
          <w:trHeight w:val="137"/>
        </w:trPr>
        <w:tc>
          <w:tcPr>
            <w:tcW w:w="4226" w:type="dxa"/>
            <w:vAlign w:val="bottom"/>
          </w:tcPr>
          <w:p w14:paraId="48790463" w14:textId="76674836" w:rsidR="00E21647" w:rsidRPr="00E30485" w:rsidRDefault="00E21647" w:rsidP="0093239C">
            <w:pPr>
              <w:tabs>
                <w:tab w:val="left" w:pos="162"/>
              </w:tabs>
              <w:ind w:left="-19" w:right="1"/>
              <w:rPr>
                <w:rFonts w:cs="Times New Roman"/>
                <w:color w:val="000000"/>
                <w:szCs w:val="22"/>
              </w:rPr>
            </w:pPr>
            <w:r w:rsidRPr="00E30485">
              <w:rPr>
                <w:rFonts w:cs="Times New Roman"/>
                <w:szCs w:val="22"/>
                <w:lang w:eastAsia="th-TH"/>
              </w:rPr>
              <w:t>Ultimate parent company</w:t>
            </w:r>
          </w:p>
        </w:tc>
        <w:tc>
          <w:tcPr>
            <w:tcW w:w="1080" w:type="dxa"/>
          </w:tcPr>
          <w:p w14:paraId="65AA1783" w14:textId="48D7A56B" w:rsidR="00E21647" w:rsidRPr="0093239C" w:rsidRDefault="00E21647" w:rsidP="0093239C">
            <w:pPr>
              <w:tabs>
                <w:tab w:val="decimal" w:pos="875"/>
              </w:tabs>
              <w:ind w:right="-105"/>
              <w:rPr>
                <w:rFonts w:cs="Times New Roman"/>
                <w:color w:val="000000"/>
                <w:szCs w:val="22"/>
              </w:rPr>
            </w:pPr>
            <w:r w:rsidRPr="0093239C">
              <w:rPr>
                <w:rFonts w:cs="Times New Roman"/>
                <w:color w:val="000000"/>
                <w:szCs w:val="22"/>
              </w:rPr>
              <w:t xml:space="preserve"> 120 </w:t>
            </w:r>
          </w:p>
        </w:tc>
        <w:tc>
          <w:tcPr>
            <w:tcW w:w="270" w:type="dxa"/>
          </w:tcPr>
          <w:p w14:paraId="4954FCB8" w14:textId="77777777" w:rsidR="00E21647" w:rsidRPr="00E21647" w:rsidRDefault="00E21647" w:rsidP="0093239C">
            <w:pPr>
              <w:tabs>
                <w:tab w:val="decimal" w:pos="885"/>
              </w:tabs>
              <w:ind w:right="-105"/>
              <w:rPr>
                <w:rFonts w:cs="Times New Roman"/>
                <w:color w:val="000000"/>
                <w:szCs w:val="22"/>
              </w:rPr>
            </w:pPr>
          </w:p>
        </w:tc>
        <w:tc>
          <w:tcPr>
            <w:tcW w:w="1080" w:type="dxa"/>
            <w:shd w:val="clear" w:color="auto" w:fill="auto"/>
          </w:tcPr>
          <w:p w14:paraId="5C6FE98C" w14:textId="16534C52" w:rsidR="00E21647" w:rsidRPr="00E21647" w:rsidRDefault="00E21647" w:rsidP="0093239C">
            <w:pPr>
              <w:tabs>
                <w:tab w:val="decimal" w:pos="879"/>
              </w:tabs>
              <w:ind w:right="-105"/>
              <w:rPr>
                <w:rFonts w:cs="Times New Roman"/>
                <w:color w:val="000000"/>
                <w:szCs w:val="22"/>
              </w:rPr>
            </w:pPr>
            <w:r w:rsidRPr="00E21647">
              <w:rPr>
                <w:rFonts w:cs="Times New Roman"/>
                <w:szCs w:val="22"/>
              </w:rPr>
              <w:t>120</w:t>
            </w:r>
          </w:p>
        </w:tc>
        <w:tc>
          <w:tcPr>
            <w:tcW w:w="270" w:type="dxa"/>
          </w:tcPr>
          <w:p w14:paraId="4C5F7D5F" w14:textId="77777777" w:rsidR="00E21647" w:rsidRPr="00E21647" w:rsidRDefault="00E21647" w:rsidP="0093239C">
            <w:pPr>
              <w:tabs>
                <w:tab w:val="decimal" w:pos="885"/>
              </w:tabs>
              <w:ind w:right="-105"/>
              <w:rPr>
                <w:rFonts w:cs="Times New Roman"/>
                <w:szCs w:val="22"/>
              </w:rPr>
            </w:pPr>
          </w:p>
        </w:tc>
        <w:tc>
          <w:tcPr>
            <w:tcW w:w="1084" w:type="dxa"/>
            <w:gridSpan w:val="2"/>
          </w:tcPr>
          <w:p w14:paraId="0659735E" w14:textId="651E64C2"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120 </w:t>
            </w:r>
          </w:p>
        </w:tc>
        <w:tc>
          <w:tcPr>
            <w:tcW w:w="270" w:type="dxa"/>
            <w:gridSpan w:val="2"/>
          </w:tcPr>
          <w:p w14:paraId="30AB8610"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3F42CE08" w14:textId="3782B1CB" w:rsidR="00E21647" w:rsidRPr="0093239C" w:rsidRDefault="00E21647" w:rsidP="0093239C">
            <w:pPr>
              <w:tabs>
                <w:tab w:val="decimal" w:pos="701"/>
              </w:tabs>
              <w:ind w:right="-22"/>
              <w:jc w:val="right"/>
              <w:rPr>
                <w:rFonts w:cs="Times New Roman"/>
                <w:szCs w:val="22"/>
              </w:rPr>
            </w:pPr>
            <w:r w:rsidRPr="00E21647">
              <w:rPr>
                <w:rFonts w:cs="Times New Roman"/>
                <w:szCs w:val="22"/>
              </w:rPr>
              <w:t>120</w:t>
            </w:r>
          </w:p>
        </w:tc>
      </w:tr>
      <w:tr w:rsidR="00E21647" w:rsidRPr="00E30485" w14:paraId="6608E943" w14:textId="77777777" w:rsidTr="0083440B">
        <w:trPr>
          <w:trHeight w:val="137"/>
        </w:trPr>
        <w:tc>
          <w:tcPr>
            <w:tcW w:w="4226" w:type="dxa"/>
            <w:vAlign w:val="bottom"/>
          </w:tcPr>
          <w:p w14:paraId="14DF3300" w14:textId="7F16A8C6" w:rsidR="00E21647" w:rsidRPr="00E30485" w:rsidRDefault="00E21647" w:rsidP="0093239C">
            <w:pPr>
              <w:tabs>
                <w:tab w:val="left" w:pos="162"/>
              </w:tabs>
              <w:ind w:left="-19" w:right="1"/>
              <w:rPr>
                <w:rFonts w:cs="Times New Roman"/>
                <w:szCs w:val="22"/>
                <w:lang w:eastAsia="th-TH"/>
              </w:rPr>
            </w:pPr>
            <w:r w:rsidRPr="00E30485">
              <w:rPr>
                <w:rFonts w:cs="Times New Roman"/>
                <w:szCs w:val="22"/>
                <w:lang w:eastAsia="th-TH"/>
              </w:rPr>
              <w:t>Parent company</w:t>
            </w:r>
          </w:p>
        </w:tc>
        <w:tc>
          <w:tcPr>
            <w:tcW w:w="1080" w:type="dxa"/>
          </w:tcPr>
          <w:p w14:paraId="51B44843" w14:textId="13F1DE81" w:rsidR="00E21647" w:rsidRPr="0093239C" w:rsidRDefault="00E21647" w:rsidP="0093239C">
            <w:pPr>
              <w:tabs>
                <w:tab w:val="decimal" w:pos="875"/>
              </w:tabs>
              <w:ind w:right="-105"/>
              <w:rPr>
                <w:rFonts w:cs="Times New Roman"/>
                <w:color w:val="000000"/>
                <w:szCs w:val="22"/>
              </w:rPr>
            </w:pPr>
            <w:r w:rsidRPr="0093239C">
              <w:rPr>
                <w:rFonts w:cs="Times New Roman"/>
                <w:color w:val="000000"/>
                <w:szCs w:val="22"/>
              </w:rPr>
              <w:t xml:space="preserve"> 2 </w:t>
            </w:r>
          </w:p>
        </w:tc>
        <w:tc>
          <w:tcPr>
            <w:tcW w:w="270" w:type="dxa"/>
          </w:tcPr>
          <w:p w14:paraId="0C451433" w14:textId="77777777" w:rsidR="00E21647" w:rsidRPr="00E21647" w:rsidRDefault="00E21647" w:rsidP="0093239C">
            <w:pPr>
              <w:tabs>
                <w:tab w:val="decimal" w:pos="885"/>
              </w:tabs>
              <w:ind w:right="-105"/>
              <w:rPr>
                <w:rFonts w:cs="Times New Roman"/>
                <w:color w:val="000000"/>
                <w:szCs w:val="22"/>
              </w:rPr>
            </w:pPr>
          </w:p>
        </w:tc>
        <w:tc>
          <w:tcPr>
            <w:tcW w:w="1080" w:type="dxa"/>
            <w:shd w:val="clear" w:color="auto" w:fill="auto"/>
          </w:tcPr>
          <w:p w14:paraId="5124A48B" w14:textId="66CDAE3F" w:rsidR="00E21647" w:rsidRPr="00E21647" w:rsidRDefault="00E21647" w:rsidP="0093239C">
            <w:pPr>
              <w:tabs>
                <w:tab w:val="decimal" w:pos="879"/>
              </w:tabs>
              <w:ind w:right="-105"/>
              <w:rPr>
                <w:rFonts w:cs="Times New Roman"/>
                <w:szCs w:val="22"/>
              </w:rPr>
            </w:pPr>
            <w:r w:rsidRPr="00E21647">
              <w:rPr>
                <w:rFonts w:cs="Times New Roman"/>
                <w:szCs w:val="22"/>
              </w:rPr>
              <w:t>2</w:t>
            </w:r>
          </w:p>
        </w:tc>
        <w:tc>
          <w:tcPr>
            <w:tcW w:w="270" w:type="dxa"/>
          </w:tcPr>
          <w:p w14:paraId="05C9554C" w14:textId="77777777" w:rsidR="00E21647" w:rsidRPr="00E21647" w:rsidRDefault="00E21647" w:rsidP="0093239C">
            <w:pPr>
              <w:tabs>
                <w:tab w:val="decimal" w:pos="885"/>
              </w:tabs>
              <w:ind w:right="-105"/>
              <w:rPr>
                <w:rFonts w:cs="Times New Roman"/>
                <w:szCs w:val="22"/>
              </w:rPr>
            </w:pPr>
          </w:p>
        </w:tc>
        <w:tc>
          <w:tcPr>
            <w:tcW w:w="1084" w:type="dxa"/>
            <w:gridSpan w:val="2"/>
          </w:tcPr>
          <w:p w14:paraId="17D9EE33" w14:textId="5A0C5E5C"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2 </w:t>
            </w:r>
          </w:p>
        </w:tc>
        <w:tc>
          <w:tcPr>
            <w:tcW w:w="270" w:type="dxa"/>
            <w:gridSpan w:val="2"/>
          </w:tcPr>
          <w:p w14:paraId="1E93C6BD"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263BFA95" w14:textId="04D113C9" w:rsidR="00E21647" w:rsidRPr="00E21647" w:rsidRDefault="00E21647" w:rsidP="0093239C">
            <w:pPr>
              <w:tabs>
                <w:tab w:val="decimal" w:pos="701"/>
              </w:tabs>
              <w:ind w:right="-22"/>
              <w:jc w:val="right"/>
              <w:rPr>
                <w:rFonts w:cs="Times New Roman"/>
                <w:szCs w:val="22"/>
              </w:rPr>
            </w:pPr>
            <w:r w:rsidRPr="00E21647">
              <w:rPr>
                <w:rFonts w:cs="Times New Roman"/>
                <w:szCs w:val="22"/>
              </w:rPr>
              <w:t>2</w:t>
            </w:r>
          </w:p>
        </w:tc>
      </w:tr>
      <w:tr w:rsidR="00E21647" w:rsidRPr="00E30485" w14:paraId="0629005A" w14:textId="77777777" w:rsidTr="0083440B">
        <w:trPr>
          <w:trHeight w:val="137"/>
        </w:trPr>
        <w:tc>
          <w:tcPr>
            <w:tcW w:w="4226" w:type="dxa"/>
            <w:vAlign w:val="bottom"/>
          </w:tcPr>
          <w:p w14:paraId="355BE223" w14:textId="2FF84B44" w:rsidR="00E21647" w:rsidRPr="00E30485" w:rsidRDefault="00E21647" w:rsidP="0093239C">
            <w:pPr>
              <w:tabs>
                <w:tab w:val="left" w:pos="162"/>
              </w:tabs>
              <w:ind w:left="-19" w:right="1"/>
              <w:rPr>
                <w:rFonts w:cs="Times New Roman"/>
                <w:color w:val="000000"/>
                <w:szCs w:val="22"/>
              </w:rPr>
            </w:pPr>
            <w:r w:rsidRPr="00EC65EE">
              <w:rPr>
                <w:rFonts w:cs="Times New Roman"/>
                <w:szCs w:val="22"/>
                <w:lang w:eastAsia="th-TH"/>
              </w:rPr>
              <w:t>Major shareholders</w:t>
            </w:r>
          </w:p>
        </w:tc>
        <w:tc>
          <w:tcPr>
            <w:tcW w:w="1080" w:type="dxa"/>
          </w:tcPr>
          <w:p w14:paraId="20FF224C" w14:textId="40F1AC2B" w:rsidR="00E21647" w:rsidRPr="0093239C" w:rsidRDefault="00E21647" w:rsidP="0093239C">
            <w:pPr>
              <w:tabs>
                <w:tab w:val="decimal" w:pos="870"/>
              </w:tabs>
              <w:ind w:right="-105"/>
              <w:rPr>
                <w:rFonts w:cs="Times New Roman"/>
                <w:color w:val="000000"/>
                <w:szCs w:val="22"/>
              </w:rPr>
            </w:pPr>
            <w:r w:rsidRPr="0093239C">
              <w:rPr>
                <w:rFonts w:cs="Times New Roman"/>
                <w:color w:val="000000"/>
                <w:szCs w:val="22"/>
              </w:rPr>
              <w:t xml:space="preserve"> 28,557 </w:t>
            </w:r>
          </w:p>
        </w:tc>
        <w:tc>
          <w:tcPr>
            <w:tcW w:w="270" w:type="dxa"/>
          </w:tcPr>
          <w:p w14:paraId="76D38AD2" w14:textId="77777777" w:rsidR="00E21647" w:rsidRPr="00E21647" w:rsidRDefault="00E21647" w:rsidP="0093239C">
            <w:pPr>
              <w:tabs>
                <w:tab w:val="decimal" w:pos="885"/>
              </w:tabs>
              <w:ind w:right="-105"/>
              <w:rPr>
                <w:rFonts w:cs="Times New Roman"/>
                <w:color w:val="000000"/>
                <w:szCs w:val="22"/>
              </w:rPr>
            </w:pPr>
          </w:p>
        </w:tc>
        <w:tc>
          <w:tcPr>
            <w:tcW w:w="1080" w:type="dxa"/>
          </w:tcPr>
          <w:p w14:paraId="2C818E3E" w14:textId="28F3FA69" w:rsidR="00E21647" w:rsidRPr="00E21647" w:rsidRDefault="00E21647" w:rsidP="0093239C">
            <w:pPr>
              <w:tabs>
                <w:tab w:val="decimal" w:pos="879"/>
              </w:tabs>
              <w:ind w:right="-105"/>
              <w:rPr>
                <w:rFonts w:cs="Times New Roman"/>
                <w:color w:val="000000"/>
                <w:szCs w:val="22"/>
              </w:rPr>
            </w:pPr>
            <w:r w:rsidRPr="00E21647">
              <w:rPr>
                <w:rFonts w:cs="Times New Roman"/>
                <w:szCs w:val="22"/>
              </w:rPr>
              <w:t>19,121</w:t>
            </w:r>
          </w:p>
        </w:tc>
        <w:tc>
          <w:tcPr>
            <w:tcW w:w="270" w:type="dxa"/>
          </w:tcPr>
          <w:p w14:paraId="013AAAA2" w14:textId="77777777" w:rsidR="00E21647" w:rsidRPr="00E21647" w:rsidRDefault="00E21647" w:rsidP="0093239C">
            <w:pPr>
              <w:tabs>
                <w:tab w:val="decimal" w:pos="885"/>
              </w:tabs>
              <w:ind w:right="-105"/>
              <w:rPr>
                <w:rFonts w:cs="Times New Roman"/>
                <w:szCs w:val="22"/>
              </w:rPr>
            </w:pPr>
          </w:p>
        </w:tc>
        <w:tc>
          <w:tcPr>
            <w:tcW w:w="1084" w:type="dxa"/>
            <w:gridSpan w:val="2"/>
          </w:tcPr>
          <w:p w14:paraId="42B0AE9E" w14:textId="278CE13D"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28,557 </w:t>
            </w:r>
          </w:p>
        </w:tc>
        <w:tc>
          <w:tcPr>
            <w:tcW w:w="270" w:type="dxa"/>
            <w:gridSpan w:val="2"/>
          </w:tcPr>
          <w:p w14:paraId="0F27ABDC"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7FF8C84C" w14:textId="22AA8A19" w:rsidR="00E21647" w:rsidRPr="00E21647" w:rsidRDefault="00E21647" w:rsidP="0093239C">
            <w:pPr>
              <w:tabs>
                <w:tab w:val="decimal" w:pos="701"/>
              </w:tabs>
              <w:ind w:right="-22"/>
              <w:jc w:val="right"/>
              <w:rPr>
                <w:rFonts w:cs="Times New Roman"/>
                <w:szCs w:val="22"/>
              </w:rPr>
            </w:pPr>
            <w:r w:rsidRPr="00E21647">
              <w:rPr>
                <w:rFonts w:cs="Times New Roman"/>
                <w:szCs w:val="22"/>
              </w:rPr>
              <w:t>19,121</w:t>
            </w:r>
          </w:p>
        </w:tc>
      </w:tr>
      <w:tr w:rsidR="00E21647" w:rsidRPr="00E30485" w14:paraId="3E08F350" w14:textId="77777777" w:rsidTr="0083440B">
        <w:trPr>
          <w:trHeight w:val="137"/>
        </w:trPr>
        <w:tc>
          <w:tcPr>
            <w:tcW w:w="4226" w:type="dxa"/>
            <w:vAlign w:val="bottom"/>
          </w:tcPr>
          <w:p w14:paraId="6DFF302B" w14:textId="1FD575BF" w:rsidR="00E21647" w:rsidRPr="00E30485" w:rsidRDefault="00E21647" w:rsidP="0093239C">
            <w:pPr>
              <w:tabs>
                <w:tab w:val="left" w:pos="162"/>
              </w:tabs>
              <w:ind w:left="-19" w:right="1"/>
              <w:rPr>
                <w:rFonts w:cs="Times New Roman"/>
                <w:color w:val="000000"/>
                <w:szCs w:val="22"/>
              </w:rPr>
            </w:pPr>
            <w:r w:rsidRPr="00EC65EE">
              <w:rPr>
                <w:rFonts w:cs="Times New Roman"/>
                <w:szCs w:val="22"/>
                <w:lang w:eastAsia="th-TH"/>
              </w:rPr>
              <w:t>Subsidiary</w:t>
            </w:r>
          </w:p>
        </w:tc>
        <w:tc>
          <w:tcPr>
            <w:tcW w:w="1080" w:type="dxa"/>
          </w:tcPr>
          <w:p w14:paraId="71E7D9A7" w14:textId="60B2307C" w:rsidR="00E21647" w:rsidRPr="0093239C" w:rsidRDefault="00E21647" w:rsidP="0093239C">
            <w:pPr>
              <w:tabs>
                <w:tab w:val="decimal" w:pos="870"/>
              </w:tabs>
              <w:ind w:right="-105"/>
              <w:rPr>
                <w:rFonts w:cs="Times New Roman"/>
                <w:color w:val="000000"/>
                <w:szCs w:val="22"/>
              </w:rPr>
            </w:pPr>
            <w:r w:rsidRPr="0093239C">
              <w:rPr>
                <w:rFonts w:cs="Times New Roman"/>
                <w:color w:val="000000"/>
                <w:szCs w:val="22"/>
              </w:rPr>
              <w:t xml:space="preserve"> -</w:t>
            </w:r>
          </w:p>
        </w:tc>
        <w:tc>
          <w:tcPr>
            <w:tcW w:w="270" w:type="dxa"/>
          </w:tcPr>
          <w:p w14:paraId="6695DB92" w14:textId="77777777" w:rsidR="00E21647" w:rsidRPr="00E21647" w:rsidRDefault="00E21647" w:rsidP="0093239C">
            <w:pPr>
              <w:tabs>
                <w:tab w:val="decimal" w:pos="885"/>
              </w:tabs>
              <w:ind w:right="-105"/>
              <w:rPr>
                <w:rFonts w:cs="Times New Roman"/>
                <w:color w:val="000000"/>
                <w:szCs w:val="22"/>
              </w:rPr>
            </w:pPr>
          </w:p>
        </w:tc>
        <w:tc>
          <w:tcPr>
            <w:tcW w:w="1080" w:type="dxa"/>
          </w:tcPr>
          <w:p w14:paraId="1E154C47" w14:textId="7CA3A4F2" w:rsidR="00E21647" w:rsidRPr="00E21647" w:rsidRDefault="00E21647" w:rsidP="0093239C">
            <w:pPr>
              <w:tabs>
                <w:tab w:val="decimal" w:pos="879"/>
              </w:tabs>
              <w:ind w:right="-105"/>
              <w:rPr>
                <w:rFonts w:cs="Times New Roman"/>
                <w:color w:val="000000"/>
                <w:szCs w:val="22"/>
              </w:rPr>
            </w:pPr>
            <w:r w:rsidRPr="00E21647">
              <w:rPr>
                <w:rFonts w:cs="Times New Roman"/>
                <w:szCs w:val="22"/>
              </w:rPr>
              <w:t>-</w:t>
            </w:r>
          </w:p>
        </w:tc>
        <w:tc>
          <w:tcPr>
            <w:tcW w:w="270" w:type="dxa"/>
          </w:tcPr>
          <w:p w14:paraId="321C0A46" w14:textId="77777777" w:rsidR="00E21647" w:rsidRPr="00E21647" w:rsidRDefault="00E21647" w:rsidP="0093239C">
            <w:pPr>
              <w:tabs>
                <w:tab w:val="decimal" w:pos="885"/>
              </w:tabs>
              <w:ind w:right="-105"/>
              <w:rPr>
                <w:rFonts w:cs="Times New Roman"/>
                <w:szCs w:val="22"/>
              </w:rPr>
            </w:pPr>
          </w:p>
        </w:tc>
        <w:tc>
          <w:tcPr>
            <w:tcW w:w="1084" w:type="dxa"/>
            <w:gridSpan w:val="2"/>
          </w:tcPr>
          <w:p w14:paraId="78C2E808" w14:textId="62A9B7A0"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126,727 </w:t>
            </w:r>
          </w:p>
        </w:tc>
        <w:tc>
          <w:tcPr>
            <w:tcW w:w="270" w:type="dxa"/>
            <w:gridSpan w:val="2"/>
          </w:tcPr>
          <w:p w14:paraId="684C7B7B"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592A1232" w14:textId="7A92F84B" w:rsidR="00E21647" w:rsidRPr="0093239C" w:rsidRDefault="00E21647" w:rsidP="0093239C">
            <w:pPr>
              <w:tabs>
                <w:tab w:val="decimal" w:pos="701"/>
              </w:tabs>
              <w:ind w:right="-22"/>
              <w:jc w:val="right"/>
              <w:rPr>
                <w:rFonts w:cs="Times New Roman"/>
                <w:szCs w:val="22"/>
              </w:rPr>
            </w:pPr>
            <w:r w:rsidRPr="00E21647">
              <w:rPr>
                <w:rFonts w:cs="Times New Roman"/>
                <w:szCs w:val="22"/>
              </w:rPr>
              <w:t>43,164</w:t>
            </w:r>
          </w:p>
        </w:tc>
      </w:tr>
      <w:tr w:rsidR="00E21647" w:rsidRPr="00E30485" w14:paraId="09C5C8FD" w14:textId="77777777" w:rsidTr="0083440B">
        <w:trPr>
          <w:trHeight w:val="137"/>
        </w:trPr>
        <w:tc>
          <w:tcPr>
            <w:tcW w:w="4226" w:type="dxa"/>
            <w:vAlign w:val="bottom"/>
          </w:tcPr>
          <w:p w14:paraId="786B1428" w14:textId="164F941D" w:rsidR="00E21647" w:rsidRPr="00EC65EE" w:rsidRDefault="00E21647" w:rsidP="0093239C">
            <w:pPr>
              <w:tabs>
                <w:tab w:val="decimal" w:pos="885"/>
              </w:tabs>
              <w:ind w:left="-19" w:right="-105"/>
              <w:rPr>
                <w:rFonts w:cs="Times New Roman"/>
                <w:szCs w:val="22"/>
              </w:rPr>
            </w:pPr>
            <w:r w:rsidRPr="00E30485">
              <w:rPr>
                <w:rFonts w:cs="Times New Roman"/>
                <w:szCs w:val="22"/>
              </w:rPr>
              <w:t>Other related parties</w:t>
            </w:r>
          </w:p>
        </w:tc>
        <w:tc>
          <w:tcPr>
            <w:tcW w:w="1080" w:type="dxa"/>
          </w:tcPr>
          <w:p w14:paraId="3EF14967" w14:textId="093BAB5B" w:rsidR="00E21647" w:rsidRPr="0093239C" w:rsidRDefault="00E21647" w:rsidP="0093239C">
            <w:pPr>
              <w:tabs>
                <w:tab w:val="decimal" w:pos="875"/>
              </w:tabs>
              <w:ind w:right="-105"/>
              <w:rPr>
                <w:rFonts w:cs="Times New Roman"/>
                <w:color w:val="000000"/>
                <w:szCs w:val="22"/>
              </w:rPr>
            </w:pPr>
            <w:r w:rsidRPr="0093239C">
              <w:rPr>
                <w:rFonts w:cs="Times New Roman"/>
                <w:color w:val="000000"/>
                <w:szCs w:val="22"/>
              </w:rPr>
              <w:t xml:space="preserve"> 61,608 </w:t>
            </w:r>
          </w:p>
        </w:tc>
        <w:tc>
          <w:tcPr>
            <w:tcW w:w="270" w:type="dxa"/>
          </w:tcPr>
          <w:p w14:paraId="4999CC75" w14:textId="77777777" w:rsidR="00E21647" w:rsidRPr="00E21647" w:rsidRDefault="00E21647" w:rsidP="0093239C">
            <w:pPr>
              <w:tabs>
                <w:tab w:val="decimal" w:pos="885"/>
              </w:tabs>
              <w:ind w:right="-105"/>
              <w:rPr>
                <w:rFonts w:cs="Times New Roman"/>
                <w:color w:val="000000"/>
                <w:szCs w:val="22"/>
              </w:rPr>
            </w:pPr>
          </w:p>
        </w:tc>
        <w:tc>
          <w:tcPr>
            <w:tcW w:w="1080" w:type="dxa"/>
          </w:tcPr>
          <w:p w14:paraId="2C458EC1" w14:textId="51B92A03" w:rsidR="00E21647" w:rsidRPr="00E21647" w:rsidRDefault="00E21647" w:rsidP="0093239C">
            <w:pPr>
              <w:tabs>
                <w:tab w:val="decimal" w:pos="879"/>
              </w:tabs>
              <w:ind w:right="-105"/>
              <w:rPr>
                <w:rFonts w:cs="Times New Roman"/>
                <w:color w:val="000000"/>
                <w:szCs w:val="22"/>
              </w:rPr>
            </w:pPr>
            <w:r w:rsidRPr="00E21647">
              <w:rPr>
                <w:rFonts w:cs="Times New Roman"/>
                <w:szCs w:val="22"/>
              </w:rPr>
              <w:t>82,610</w:t>
            </w:r>
          </w:p>
        </w:tc>
        <w:tc>
          <w:tcPr>
            <w:tcW w:w="270" w:type="dxa"/>
          </w:tcPr>
          <w:p w14:paraId="03824B52" w14:textId="77777777" w:rsidR="00E21647" w:rsidRPr="00E21647" w:rsidRDefault="00E21647" w:rsidP="0093239C">
            <w:pPr>
              <w:tabs>
                <w:tab w:val="decimal" w:pos="885"/>
              </w:tabs>
              <w:ind w:right="-105"/>
              <w:rPr>
                <w:rFonts w:cs="Times New Roman"/>
                <w:szCs w:val="22"/>
              </w:rPr>
            </w:pPr>
          </w:p>
        </w:tc>
        <w:tc>
          <w:tcPr>
            <w:tcW w:w="1084" w:type="dxa"/>
            <w:gridSpan w:val="2"/>
          </w:tcPr>
          <w:p w14:paraId="38904E06" w14:textId="23F6667E"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61,608 </w:t>
            </w:r>
          </w:p>
        </w:tc>
        <w:tc>
          <w:tcPr>
            <w:tcW w:w="270" w:type="dxa"/>
            <w:gridSpan w:val="2"/>
          </w:tcPr>
          <w:p w14:paraId="130E0FBA"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1D7E1A5B" w14:textId="5279CE52" w:rsidR="00E21647" w:rsidRPr="0093239C" w:rsidRDefault="00E21647" w:rsidP="0093239C">
            <w:pPr>
              <w:tabs>
                <w:tab w:val="decimal" w:pos="701"/>
              </w:tabs>
              <w:ind w:right="-22"/>
              <w:jc w:val="right"/>
              <w:rPr>
                <w:rFonts w:cs="Times New Roman"/>
                <w:szCs w:val="22"/>
              </w:rPr>
            </w:pPr>
            <w:r w:rsidRPr="00E21647">
              <w:rPr>
                <w:rFonts w:cs="Times New Roman"/>
                <w:szCs w:val="22"/>
              </w:rPr>
              <w:t>82,610</w:t>
            </w:r>
          </w:p>
        </w:tc>
      </w:tr>
      <w:tr w:rsidR="00E21647" w:rsidRPr="00E30485" w14:paraId="2DD2CC51" w14:textId="77777777" w:rsidTr="0083440B">
        <w:trPr>
          <w:trHeight w:val="137"/>
        </w:trPr>
        <w:tc>
          <w:tcPr>
            <w:tcW w:w="4226" w:type="dxa"/>
            <w:vAlign w:val="bottom"/>
          </w:tcPr>
          <w:p w14:paraId="03BC40AB" w14:textId="2A1779DC" w:rsidR="00E21647" w:rsidRPr="00E30485" w:rsidRDefault="00E21647" w:rsidP="0093239C">
            <w:pPr>
              <w:tabs>
                <w:tab w:val="left" w:pos="162"/>
              </w:tabs>
              <w:ind w:left="68" w:right="1"/>
              <w:rPr>
                <w:rFonts w:cs="Times New Roman"/>
                <w:color w:val="000000"/>
                <w:szCs w:val="22"/>
              </w:rPr>
            </w:pPr>
          </w:p>
        </w:tc>
        <w:tc>
          <w:tcPr>
            <w:tcW w:w="1080" w:type="dxa"/>
          </w:tcPr>
          <w:p w14:paraId="6809A0C8" w14:textId="77777777" w:rsidR="00E21647" w:rsidRPr="0093239C" w:rsidRDefault="00E21647" w:rsidP="0093239C">
            <w:pPr>
              <w:tabs>
                <w:tab w:val="decimal" w:pos="875"/>
              </w:tabs>
              <w:ind w:right="-105"/>
              <w:rPr>
                <w:rFonts w:cs="Times New Roman"/>
                <w:color w:val="000000"/>
                <w:szCs w:val="22"/>
              </w:rPr>
            </w:pPr>
          </w:p>
        </w:tc>
        <w:tc>
          <w:tcPr>
            <w:tcW w:w="270" w:type="dxa"/>
          </w:tcPr>
          <w:p w14:paraId="546A0F7E" w14:textId="77777777" w:rsidR="00E21647" w:rsidRPr="00E21647" w:rsidRDefault="00E21647" w:rsidP="0093239C">
            <w:pPr>
              <w:tabs>
                <w:tab w:val="decimal" w:pos="885"/>
              </w:tabs>
              <w:ind w:right="-105"/>
              <w:rPr>
                <w:rFonts w:cs="Times New Roman"/>
                <w:color w:val="000000"/>
                <w:szCs w:val="22"/>
              </w:rPr>
            </w:pPr>
          </w:p>
        </w:tc>
        <w:tc>
          <w:tcPr>
            <w:tcW w:w="1080" w:type="dxa"/>
          </w:tcPr>
          <w:p w14:paraId="03E131C3" w14:textId="61AAC599" w:rsidR="00E21647" w:rsidRPr="00E21647" w:rsidRDefault="00E21647" w:rsidP="0093239C">
            <w:pPr>
              <w:tabs>
                <w:tab w:val="decimal" w:pos="879"/>
              </w:tabs>
              <w:ind w:right="-105"/>
              <w:rPr>
                <w:rFonts w:cs="Times New Roman"/>
                <w:color w:val="000000"/>
                <w:szCs w:val="22"/>
              </w:rPr>
            </w:pPr>
          </w:p>
        </w:tc>
        <w:tc>
          <w:tcPr>
            <w:tcW w:w="270" w:type="dxa"/>
            <w:vAlign w:val="bottom"/>
          </w:tcPr>
          <w:p w14:paraId="713EC946" w14:textId="77777777" w:rsidR="00E21647" w:rsidRPr="00E21647" w:rsidRDefault="00E21647" w:rsidP="0093239C">
            <w:pPr>
              <w:tabs>
                <w:tab w:val="decimal" w:pos="885"/>
              </w:tabs>
              <w:ind w:right="-105"/>
              <w:rPr>
                <w:rFonts w:cs="Times New Roman"/>
                <w:szCs w:val="22"/>
              </w:rPr>
            </w:pPr>
          </w:p>
        </w:tc>
        <w:tc>
          <w:tcPr>
            <w:tcW w:w="1084" w:type="dxa"/>
            <w:gridSpan w:val="2"/>
            <w:vAlign w:val="bottom"/>
          </w:tcPr>
          <w:p w14:paraId="10BC6E8E" w14:textId="77777777" w:rsidR="00E21647" w:rsidRPr="00E21647" w:rsidRDefault="00E21647" w:rsidP="0093239C">
            <w:pPr>
              <w:tabs>
                <w:tab w:val="decimal" w:pos="886"/>
              </w:tabs>
              <w:snapToGrid w:val="0"/>
              <w:ind w:right="-25"/>
              <w:rPr>
                <w:rFonts w:cs="Times New Roman"/>
                <w:szCs w:val="22"/>
              </w:rPr>
            </w:pPr>
          </w:p>
        </w:tc>
        <w:tc>
          <w:tcPr>
            <w:tcW w:w="270" w:type="dxa"/>
            <w:gridSpan w:val="2"/>
          </w:tcPr>
          <w:p w14:paraId="27E9F542"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5572BD3E" w14:textId="6F6B6A83" w:rsidR="00E21647" w:rsidRPr="0093239C" w:rsidRDefault="00E21647" w:rsidP="0093239C">
            <w:pPr>
              <w:tabs>
                <w:tab w:val="decimal" w:pos="701"/>
              </w:tabs>
              <w:ind w:right="-22"/>
              <w:jc w:val="right"/>
              <w:rPr>
                <w:rFonts w:cs="Times New Roman"/>
                <w:szCs w:val="22"/>
              </w:rPr>
            </w:pPr>
          </w:p>
        </w:tc>
      </w:tr>
      <w:tr w:rsidR="00E21647" w:rsidRPr="00E30485" w14:paraId="60822A3E" w14:textId="77777777" w:rsidTr="0083440B">
        <w:trPr>
          <w:trHeight w:val="137"/>
        </w:trPr>
        <w:tc>
          <w:tcPr>
            <w:tcW w:w="4226" w:type="dxa"/>
          </w:tcPr>
          <w:p w14:paraId="0AF4FC45" w14:textId="44F04673" w:rsidR="00E21647" w:rsidRPr="00E30485" w:rsidRDefault="00E21647" w:rsidP="0093239C">
            <w:pPr>
              <w:ind w:left="-19" w:firstLine="8"/>
              <w:rPr>
                <w:rFonts w:cs="Times New Roman"/>
                <w:b/>
                <w:bCs/>
                <w:szCs w:val="22"/>
                <w:lang w:eastAsia="th-TH"/>
              </w:rPr>
            </w:pPr>
            <w:r w:rsidRPr="00EC65EE">
              <w:rPr>
                <w:rFonts w:cs="Times New Roman"/>
                <w:b/>
                <w:bCs/>
                <w:i/>
                <w:iCs/>
                <w:color w:val="000000"/>
                <w:szCs w:val="22"/>
              </w:rPr>
              <w:t>Deposits</w:t>
            </w:r>
          </w:p>
        </w:tc>
        <w:tc>
          <w:tcPr>
            <w:tcW w:w="1080" w:type="dxa"/>
            <w:vAlign w:val="bottom"/>
          </w:tcPr>
          <w:p w14:paraId="737EA96C" w14:textId="77777777" w:rsidR="00E21647" w:rsidRPr="0093239C" w:rsidRDefault="00E21647" w:rsidP="0093239C">
            <w:pPr>
              <w:tabs>
                <w:tab w:val="decimal" w:pos="875"/>
              </w:tabs>
              <w:ind w:right="-105"/>
              <w:rPr>
                <w:rFonts w:cs="Times New Roman"/>
                <w:color w:val="000000"/>
                <w:szCs w:val="22"/>
              </w:rPr>
            </w:pPr>
          </w:p>
        </w:tc>
        <w:tc>
          <w:tcPr>
            <w:tcW w:w="270" w:type="dxa"/>
          </w:tcPr>
          <w:p w14:paraId="5D368394" w14:textId="77777777" w:rsidR="00E21647" w:rsidRPr="00E21647" w:rsidRDefault="00E21647" w:rsidP="0093239C">
            <w:pPr>
              <w:tabs>
                <w:tab w:val="decimal" w:pos="885"/>
              </w:tabs>
              <w:ind w:right="-105"/>
              <w:rPr>
                <w:rFonts w:cs="Times New Roman"/>
                <w:color w:val="000000"/>
                <w:szCs w:val="22"/>
              </w:rPr>
            </w:pPr>
          </w:p>
        </w:tc>
        <w:tc>
          <w:tcPr>
            <w:tcW w:w="1080" w:type="dxa"/>
            <w:vAlign w:val="bottom"/>
          </w:tcPr>
          <w:p w14:paraId="0F629B9C" w14:textId="77777777" w:rsidR="00E21647" w:rsidRPr="00E21647" w:rsidRDefault="00E21647" w:rsidP="0093239C">
            <w:pPr>
              <w:tabs>
                <w:tab w:val="decimal" w:pos="879"/>
              </w:tabs>
              <w:ind w:right="-105"/>
              <w:rPr>
                <w:rFonts w:cs="Times New Roman"/>
                <w:color w:val="000000"/>
                <w:szCs w:val="22"/>
              </w:rPr>
            </w:pPr>
          </w:p>
        </w:tc>
        <w:tc>
          <w:tcPr>
            <w:tcW w:w="270" w:type="dxa"/>
            <w:vAlign w:val="bottom"/>
          </w:tcPr>
          <w:p w14:paraId="54F87727" w14:textId="77777777" w:rsidR="00E21647" w:rsidRPr="00E21647" w:rsidRDefault="00E21647" w:rsidP="0093239C">
            <w:pPr>
              <w:tabs>
                <w:tab w:val="decimal" w:pos="885"/>
              </w:tabs>
              <w:ind w:right="-105"/>
              <w:rPr>
                <w:rFonts w:cs="Times New Roman"/>
                <w:szCs w:val="22"/>
              </w:rPr>
            </w:pPr>
          </w:p>
        </w:tc>
        <w:tc>
          <w:tcPr>
            <w:tcW w:w="1084" w:type="dxa"/>
            <w:gridSpan w:val="2"/>
            <w:vAlign w:val="bottom"/>
          </w:tcPr>
          <w:p w14:paraId="5AFFF7F2" w14:textId="77777777" w:rsidR="00E21647" w:rsidRPr="00E21647" w:rsidRDefault="00E21647" w:rsidP="0093239C">
            <w:pPr>
              <w:tabs>
                <w:tab w:val="decimal" w:pos="886"/>
              </w:tabs>
              <w:snapToGrid w:val="0"/>
              <w:ind w:right="-25"/>
              <w:rPr>
                <w:rFonts w:cs="Times New Roman"/>
                <w:szCs w:val="22"/>
              </w:rPr>
            </w:pPr>
          </w:p>
        </w:tc>
        <w:tc>
          <w:tcPr>
            <w:tcW w:w="270" w:type="dxa"/>
            <w:gridSpan w:val="2"/>
          </w:tcPr>
          <w:p w14:paraId="28D7E485"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7D66817A" w14:textId="77777777" w:rsidR="00E21647" w:rsidRPr="0093239C" w:rsidRDefault="00E21647" w:rsidP="0093239C">
            <w:pPr>
              <w:tabs>
                <w:tab w:val="decimal" w:pos="701"/>
              </w:tabs>
              <w:ind w:right="-22"/>
              <w:jc w:val="right"/>
              <w:rPr>
                <w:rFonts w:cs="Times New Roman"/>
                <w:szCs w:val="22"/>
              </w:rPr>
            </w:pPr>
          </w:p>
        </w:tc>
      </w:tr>
      <w:tr w:rsidR="00E21647" w:rsidRPr="00E30485" w14:paraId="74337803" w14:textId="77777777" w:rsidTr="0083440B">
        <w:trPr>
          <w:trHeight w:val="137"/>
        </w:trPr>
        <w:tc>
          <w:tcPr>
            <w:tcW w:w="4226" w:type="dxa"/>
          </w:tcPr>
          <w:p w14:paraId="7C9B6F5A" w14:textId="06E229B7" w:rsidR="00E21647" w:rsidRPr="00E30485" w:rsidRDefault="00E21647" w:rsidP="0093239C">
            <w:pPr>
              <w:ind w:left="-19" w:firstLine="8"/>
              <w:rPr>
                <w:rFonts w:cs="Times New Roman"/>
                <w:b/>
                <w:bCs/>
                <w:i/>
                <w:iCs/>
                <w:szCs w:val="22"/>
                <w:lang w:eastAsia="th-TH"/>
              </w:rPr>
            </w:pPr>
            <w:r w:rsidRPr="00EC65EE">
              <w:rPr>
                <w:rFonts w:cs="Times New Roman"/>
                <w:color w:val="000000"/>
                <w:szCs w:val="22"/>
              </w:rPr>
              <w:t>Parent company</w:t>
            </w:r>
          </w:p>
        </w:tc>
        <w:tc>
          <w:tcPr>
            <w:tcW w:w="1080" w:type="dxa"/>
          </w:tcPr>
          <w:p w14:paraId="720BBFEF" w14:textId="0317FDDB" w:rsidR="00E21647" w:rsidRPr="0093239C" w:rsidRDefault="00E21647" w:rsidP="0093239C">
            <w:pPr>
              <w:tabs>
                <w:tab w:val="decimal" w:pos="875"/>
              </w:tabs>
              <w:ind w:left="-22" w:right="-105" w:hanging="90"/>
              <w:rPr>
                <w:rFonts w:cs="Times New Roman"/>
                <w:color w:val="000000"/>
                <w:szCs w:val="22"/>
              </w:rPr>
            </w:pPr>
            <w:r w:rsidRPr="0093239C">
              <w:rPr>
                <w:rFonts w:cs="Times New Roman"/>
                <w:color w:val="000000"/>
                <w:szCs w:val="22"/>
              </w:rPr>
              <w:t xml:space="preserve"> 1,534,723 </w:t>
            </w:r>
          </w:p>
        </w:tc>
        <w:tc>
          <w:tcPr>
            <w:tcW w:w="270" w:type="dxa"/>
          </w:tcPr>
          <w:p w14:paraId="47CF37EC" w14:textId="77777777" w:rsidR="00E21647" w:rsidRPr="00E21647" w:rsidRDefault="00E21647" w:rsidP="0093239C">
            <w:pPr>
              <w:tabs>
                <w:tab w:val="decimal" w:pos="885"/>
              </w:tabs>
              <w:ind w:right="-105"/>
              <w:rPr>
                <w:rFonts w:cs="Times New Roman"/>
                <w:color w:val="000000"/>
                <w:szCs w:val="22"/>
              </w:rPr>
            </w:pPr>
          </w:p>
        </w:tc>
        <w:tc>
          <w:tcPr>
            <w:tcW w:w="1080" w:type="dxa"/>
          </w:tcPr>
          <w:p w14:paraId="73A13B90" w14:textId="1C0779C4" w:rsidR="00E21647" w:rsidRPr="00E21647" w:rsidRDefault="00E21647" w:rsidP="0093239C">
            <w:pPr>
              <w:tabs>
                <w:tab w:val="decimal" w:pos="879"/>
              </w:tabs>
              <w:ind w:right="-105"/>
              <w:rPr>
                <w:rFonts w:cs="Times New Roman"/>
                <w:color w:val="000000"/>
                <w:szCs w:val="22"/>
              </w:rPr>
            </w:pPr>
            <w:r w:rsidRPr="00E21647">
              <w:rPr>
                <w:rFonts w:cs="Times New Roman"/>
                <w:szCs w:val="22"/>
              </w:rPr>
              <w:t>881,704</w:t>
            </w:r>
          </w:p>
        </w:tc>
        <w:tc>
          <w:tcPr>
            <w:tcW w:w="270" w:type="dxa"/>
            <w:vAlign w:val="bottom"/>
          </w:tcPr>
          <w:p w14:paraId="0B76F38F" w14:textId="77777777" w:rsidR="00E21647" w:rsidRPr="00E21647" w:rsidRDefault="00E21647" w:rsidP="0093239C">
            <w:pPr>
              <w:tabs>
                <w:tab w:val="decimal" w:pos="885"/>
              </w:tabs>
              <w:ind w:right="-105"/>
              <w:rPr>
                <w:rFonts w:cs="Times New Roman"/>
                <w:szCs w:val="22"/>
              </w:rPr>
            </w:pPr>
          </w:p>
        </w:tc>
        <w:tc>
          <w:tcPr>
            <w:tcW w:w="1084" w:type="dxa"/>
            <w:gridSpan w:val="2"/>
            <w:vAlign w:val="bottom"/>
          </w:tcPr>
          <w:p w14:paraId="6D6A6C52" w14:textId="279A1B4F" w:rsidR="00E21647" w:rsidRPr="00E21647" w:rsidRDefault="00E21647" w:rsidP="0093239C">
            <w:pPr>
              <w:tabs>
                <w:tab w:val="decimal" w:pos="886"/>
              </w:tabs>
              <w:ind w:right="-108"/>
              <w:rPr>
                <w:rFonts w:cs="Times New Roman"/>
                <w:szCs w:val="22"/>
              </w:rPr>
            </w:pPr>
            <w:r w:rsidRPr="0093239C">
              <w:rPr>
                <w:rFonts w:cs="Times New Roman"/>
                <w:szCs w:val="22"/>
              </w:rPr>
              <w:t>1,534,723</w:t>
            </w:r>
          </w:p>
        </w:tc>
        <w:tc>
          <w:tcPr>
            <w:tcW w:w="270" w:type="dxa"/>
            <w:gridSpan w:val="2"/>
          </w:tcPr>
          <w:p w14:paraId="26CA688C"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3E1985EC" w14:textId="0E84EEEC" w:rsidR="00E21647" w:rsidRPr="0093239C" w:rsidRDefault="00E21647" w:rsidP="0093239C">
            <w:pPr>
              <w:tabs>
                <w:tab w:val="decimal" w:pos="701"/>
              </w:tabs>
              <w:ind w:right="-22"/>
              <w:jc w:val="right"/>
              <w:rPr>
                <w:rFonts w:cs="Times New Roman"/>
                <w:szCs w:val="22"/>
              </w:rPr>
            </w:pPr>
            <w:r w:rsidRPr="00E21647">
              <w:rPr>
                <w:rFonts w:cs="Times New Roman"/>
                <w:szCs w:val="22"/>
              </w:rPr>
              <w:t>881,704</w:t>
            </w:r>
          </w:p>
        </w:tc>
      </w:tr>
      <w:tr w:rsidR="00E21647" w:rsidRPr="00E30485" w14:paraId="462D593B" w14:textId="77777777" w:rsidTr="0083440B">
        <w:trPr>
          <w:trHeight w:val="137"/>
        </w:trPr>
        <w:tc>
          <w:tcPr>
            <w:tcW w:w="4226" w:type="dxa"/>
            <w:vAlign w:val="bottom"/>
          </w:tcPr>
          <w:p w14:paraId="28CA947F" w14:textId="34754AFC" w:rsidR="00E21647" w:rsidRPr="00E30485" w:rsidRDefault="00E21647" w:rsidP="0093239C">
            <w:pPr>
              <w:ind w:left="-19" w:firstLine="8"/>
              <w:rPr>
                <w:rFonts w:cs="Times New Roman"/>
                <w:szCs w:val="22"/>
                <w:lang w:eastAsia="th-TH"/>
              </w:rPr>
            </w:pPr>
            <w:r w:rsidRPr="00EC65EE">
              <w:rPr>
                <w:rFonts w:cs="Times New Roman"/>
                <w:szCs w:val="22"/>
                <w:lang w:eastAsia="th-TH"/>
              </w:rPr>
              <w:t>Subsidiary</w:t>
            </w:r>
          </w:p>
        </w:tc>
        <w:tc>
          <w:tcPr>
            <w:tcW w:w="1080" w:type="dxa"/>
          </w:tcPr>
          <w:p w14:paraId="7EAF9437" w14:textId="2EFAE27C" w:rsidR="00E21647" w:rsidRPr="0093239C" w:rsidRDefault="00E21647" w:rsidP="0093239C">
            <w:pPr>
              <w:tabs>
                <w:tab w:val="decimal" w:pos="875"/>
              </w:tabs>
              <w:ind w:right="-105"/>
              <w:rPr>
                <w:rFonts w:cs="Times New Roman"/>
                <w:color w:val="000000"/>
                <w:szCs w:val="22"/>
              </w:rPr>
            </w:pPr>
            <w:r w:rsidRPr="0093239C">
              <w:rPr>
                <w:rFonts w:cs="Times New Roman"/>
                <w:color w:val="000000"/>
                <w:szCs w:val="22"/>
              </w:rPr>
              <w:t xml:space="preserve"> -</w:t>
            </w:r>
          </w:p>
        </w:tc>
        <w:tc>
          <w:tcPr>
            <w:tcW w:w="270" w:type="dxa"/>
          </w:tcPr>
          <w:p w14:paraId="30D5F825" w14:textId="77777777" w:rsidR="00E21647" w:rsidRPr="00E21647" w:rsidRDefault="00E21647" w:rsidP="0093239C">
            <w:pPr>
              <w:tabs>
                <w:tab w:val="decimal" w:pos="885"/>
              </w:tabs>
              <w:ind w:right="-105"/>
              <w:rPr>
                <w:rFonts w:cs="Times New Roman"/>
                <w:color w:val="000000"/>
                <w:szCs w:val="22"/>
              </w:rPr>
            </w:pPr>
          </w:p>
        </w:tc>
        <w:tc>
          <w:tcPr>
            <w:tcW w:w="1080" w:type="dxa"/>
          </w:tcPr>
          <w:p w14:paraId="1B9D6827" w14:textId="072E7A4A" w:rsidR="00E21647" w:rsidRPr="00E21647" w:rsidRDefault="00E21647" w:rsidP="0093239C">
            <w:pPr>
              <w:tabs>
                <w:tab w:val="decimal" w:pos="879"/>
              </w:tabs>
              <w:ind w:right="-105"/>
              <w:rPr>
                <w:rFonts w:cs="Times New Roman"/>
                <w:color w:val="000000"/>
                <w:szCs w:val="22"/>
              </w:rPr>
            </w:pPr>
            <w:r w:rsidRPr="00E21647">
              <w:rPr>
                <w:rFonts w:cs="Times New Roman"/>
                <w:szCs w:val="22"/>
              </w:rPr>
              <w:t>-</w:t>
            </w:r>
          </w:p>
        </w:tc>
        <w:tc>
          <w:tcPr>
            <w:tcW w:w="270" w:type="dxa"/>
            <w:vAlign w:val="bottom"/>
          </w:tcPr>
          <w:p w14:paraId="00B1694D" w14:textId="77777777" w:rsidR="00E21647" w:rsidRPr="00E21647" w:rsidRDefault="00E21647" w:rsidP="0093239C">
            <w:pPr>
              <w:tabs>
                <w:tab w:val="decimal" w:pos="885"/>
              </w:tabs>
              <w:ind w:right="-105"/>
              <w:rPr>
                <w:rFonts w:cs="Times New Roman"/>
                <w:szCs w:val="22"/>
              </w:rPr>
            </w:pPr>
          </w:p>
        </w:tc>
        <w:tc>
          <w:tcPr>
            <w:tcW w:w="1084" w:type="dxa"/>
            <w:gridSpan w:val="2"/>
          </w:tcPr>
          <w:p w14:paraId="31216D3D" w14:textId="3A19254A"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255,732 </w:t>
            </w:r>
          </w:p>
        </w:tc>
        <w:tc>
          <w:tcPr>
            <w:tcW w:w="270" w:type="dxa"/>
            <w:gridSpan w:val="2"/>
          </w:tcPr>
          <w:p w14:paraId="6A6894D3"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49225BEC" w14:textId="3CA41794" w:rsidR="00E21647" w:rsidRPr="0093239C" w:rsidRDefault="00E21647" w:rsidP="0093239C">
            <w:pPr>
              <w:tabs>
                <w:tab w:val="decimal" w:pos="701"/>
              </w:tabs>
              <w:ind w:right="-22"/>
              <w:jc w:val="right"/>
              <w:rPr>
                <w:rFonts w:cs="Times New Roman"/>
                <w:szCs w:val="22"/>
              </w:rPr>
            </w:pPr>
            <w:r w:rsidRPr="00E21647">
              <w:rPr>
                <w:rFonts w:cs="Times New Roman"/>
                <w:szCs w:val="22"/>
              </w:rPr>
              <w:t>177,724</w:t>
            </w:r>
          </w:p>
        </w:tc>
      </w:tr>
      <w:tr w:rsidR="00E21647" w:rsidRPr="00E30485" w14:paraId="69C8451B" w14:textId="77777777" w:rsidTr="0083440B">
        <w:trPr>
          <w:trHeight w:val="137"/>
        </w:trPr>
        <w:tc>
          <w:tcPr>
            <w:tcW w:w="4226" w:type="dxa"/>
            <w:vAlign w:val="bottom"/>
          </w:tcPr>
          <w:p w14:paraId="54C506DF" w14:textId="3C089F4B" w:rsidR="00E21647" w:rsidRPr="00EC65EE" w:rsidRDefault="00E21647" w:rsidP="0093239C">
            <w:pPr>
              <w:tabs>
                <w:tab w:val="decimal" w:pos="885"/>
              </w:tabs>
              <w:ind w:left="-19" w:right="-105"/>
              <w:rPr>
                <w:rFonts w:cs="Times New Roman"/>
                <w:szCs w:val="22"/>
              </w:rPr>
            </w:pPr>
            <w:r w:rsidRPr="00EC65EE">
              <w:rPr>
                <w:rFonts w:cs="Times New Roman"/>
                <w:szCs w:val="22"/>
              </w:rPr>
              <w:t>Other related parties</w:t>
            </w:r>
          </w:p>
        </w:tc>
        <w:tc>
          <w:tcPr>
            <w:tcW w:w="1080" w:type="dxa"/>
          </w:tcPr>
          <w:p w14:paraId="25A57C12" w14:textId="21089710" w:rsidR="00E21647" w:rsidRPr="0093239C" w:rsidRDefault="00E21647" w:rsidP="0093239C">
            <w:pPr>
              <w:tabs>
                <w:tab w:val="decimal" w:pos="875"/>
              </w:tabs>
              <w:ind w:right="-105" w:hanging="202"/>
              <w:rPr>
                <w:rFonts w:cs="Times New Roman"/>
                <w:color w:val="000000"/>
                <w:szCs w:val="22"/>
              </w:rPr>
            </w:pPr>
            <w:r w:rsidRPr="0093239C">
              <w:rPr>
                <w:rFonts w:cs="Times New Roman"/>
                <w:color w:val="000000"/>
                <w:szCs w:val="22"/>
              </w:rPr>
              <w:t xml:space="preserve"> 1,302,850 </w:t>
            </w:r>
          </w:p>
        </w:tc>
        <w:tc>
          <w:tcPr>
            <w:tcW w:w="270" w:type="dxa"/>
          </w:tcPr>
          <w:p w14:paraId="589576F5" w14:textId="77777777" w:rsidR="00E21647" w:rsidRPr="00E21647" w:rsidRDefault="00E21647" w:rsidP="0093239C">
            <w:pPr>
              <w:tabs>
                <w:tab w:val="decimal" w:pos="885"/>
              </w:tabs>
              <w:ind w:right="-105"/>
              <w:rPr>
                <w:rFonts w:cs="Times New Roman"/>
                <w:color w:val="000000"/>
                <w:szCs w:val="22"/>
              </w:rPr>
            </w:pPr>
          </w:p>
        </w:tc>
        <w:tc>
          <w:tcPr>
            <w:tcW w:w="1080" w:type="dxa"/>
          </w:tcPr>
          <w:p w14:paraId="79018C96" w14:textId="461C666A" w:rsidR="00E21647" w:rsidRPr="00E21647" w:rsidRDefault="00E21647" w:rsidP="0093239C">
            <w:pPr>
              <w:tabs>
                <w:tab w:val="decimal" w:pos="879"/>
              </w:tabs>
              <w:ind w:right="-105" w:hanging="110"/>
              <w:rPr>
                <w:rFonts w:cs="Times New Roman"/>
                <w:color w:val="000000"/>
                <w:szCs w:val="22"/>
              </w:rPr>
            </w:pPr>
            <w:r w:rsidRPr="00E21647">
              <w:rPr>
                <w:rFonts w:cs="Times New Roman"/>
                <w:szCs w:val="22"/>
              </w:rPr>
              <w:t>1,428,</w:t>
            </w:r>
            <w:r w:rsidR="00917DB2">
              <w:rPr>
                <w:szCs w:val="28"/>
                <w:lang w:val="en-US" w:bidi="th-TH"/>
              </w:rPr>
              <w:t>472</w:t>
            </w:r>
          </w:p>
        </w:tc>
        <w:tc>
          <w:tcPr>
            <w:tcW w:w="270" w:type="dxa"/>
            <w:vAlign w:val="bottom"/>
          </w:tcPr>
          <w:p w14:paraId="4B7B52CC" w14:textId="77777777" w:rsidR="00E21647" w:rsidRPr="00E21647" w:rsidRDefault="00E21647" w:rsidP="0093239C">
            <w:pPr>
              <w:tabs>
                <w:tab w:val="decimal" w:pos="885"/>
              </w:tabs>
              <w:ind w:right="-105"/>
              <w:rPr>
                <w:rFonts w:cs="Times New Roman"/>
                <w:szCs w:val="22"/>
              </w:rPr>
            </w:pPr>
          </w:p>
        </w:tc>
        <w:tc>
          <w:tcPr>
            <w:tcW w:w="1084" w:type="dxa"/>
            <w:gridSpan w:val="2"/>
          </w:tcPr>
          <w:p w14:paraId="55244323" w14:textId="71B85AE7" w:rsidR="00E21647" w:rsidRPr="0093239C" w:rsidRDefault="00E21647" w:rsidP="0093239C">
            <w:pPr>
              <w:tabs>
                <w:tab w:val="decimal" w:pos="886"/>
              </w:tabs>
              <w:snapToGrid w:val="0"/>
              <w:ind w:left="-194" w:right="-273" w:hanging="4"/>
              <w:rPr>
                <w:rFonts w:cs="Times New Roman"/>
                <w:szCs w:val="22"/>
                <w:lang w:val="en-US" w:bidi="th-TH"/>
              </w:rPr>
            </w:pPr>
            <w:r w:rsidRPr="0093239C">
              <w:rPr>
                <w:rFonts w:cs="Times New Roman"/>
                <w:szCs w:val="22"/>
              </w:rPr>
              <w:t xml:space="preserve"> 1,302,850 </w:t>
            </w:r>
          </w:p>
        </w:tc>
        <w:tc>
          <w:tcPr>
            <w:tcW w:w="270" w:type="dxa"/>
            <w:gridSpan w:val="2"/>
          </w:tcPr>
          <w:p w14:paraId="6B30662F"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3ACD1C6D" w14:textId="4A91C720" w:rsidR="00E21647" w:rsidRPr="0093239C" w:rsidRDefault="00E21647" w:rsidP="0093239C">
            <w:pPr>
              <w:tabs>
                <w:tab w:val="decimal" w:pos="701"/>
              </w:tabs>
              <w:ind w:right="-22"/>
              <w:jc w:val="right"/>
              <w:rPr>
                <w:rFonts w:cs="Times New Roman"/>
                <w:szCs w:val="22"/>
              </w:rPr>
            </w:pPr>
            <w:r w:rsidRPr="00E21647">
              <w:rPr>
                <w:rFonts w:cs="Times New Roman"/>
                <w:szCs w:val="22"/>
              </w:rPr>
              <w:t>1,428,</w:t>
            </w:r>
            <w:r w:rsidR="00917DB2">
              <w:rPr>
                <w:rFonts w:cs="Times New Roman"/>
                <w:szCs w:val="22"/>
              </w:rPr>
              <w:t>472</w:t>
            </w:r>
          </w:p>
        </w:tc>
      </w:tr>
      <w:tr w:rsidR="00E21647" w:rsidRPr="00E30485" w14:paraId="7F3174B0" w14:textId="77777777" w:rsidTr="0083440B">
        <w:trPr>
          <w:trHeight w:val="137"/>
        </w:trPr>
        <w:tc>
          <w:tcPr>
            <w:tcW w:w="4226" w:type="dxa"/>
          </w:tcPr>
          <w:p w14:paraId="43100FE6" w14:textId="03BC246E" w:rsidR="00E21647" w:rsidRPr="00E30485" w:rsidRDefault="00E21647" w:rsidP="0093239C">
            <w:pPr>
              <w:tabs>
                <w:tab w:val="left" w:pos="162"/>
              </w:tabs>
              <w:ind w:left="-19" w:right="1"/>
              <w:rPr>
                <w:rFonts w:cs="Times New Roman"/>
                <w:color w:val="000000"/>
                <w:szCs w:val="22"/>
              </w:rPr>
            </w:pPr>
            <w:r w:rsidRPr="00EC65EE">
              <w:rPr>
                <w:rFonts w:cs="Times New Roman"/>
                <w:color w:val="000000"/>
                <w:szCs w:val="22"/>
              </w:rPr>
              <w:t>Key management personnel of the Bank</w:t>
            </w:r>
          </w:p>
        </w:tc>
        <w:tc>
          <w:tcPr>
            <w:tcW w:w="1080" w:type="dxa"/>
          </w:tcPr>
          <w:p w14:paraId="5A3EC464" w14:textId="56EBFEDB" w:rsidR="00E21647" w:rsidRPr="0093239C" w:rsidRDefault="00E21647" w:rsidP="0093239C">
            <w:pPr>
              <w:tabs>
                <w:tab w:val="decimal" w:pos="875"/>
              </w:tabs>
              <w:ind w:right="-105"/>
              <w:rPr>
                <w:rFonts w:cs="Times New Roman"/>
                <w:color w:val="000000"/>
                <w:szCs w:val="22"/>
              </w:rPr>
            </w:pPr>
            <w:r w:rsidRPr="0093239C">
              <w:rPr>
                <w:rFonts w:cs="Times New Roman"/>
                <w:color w:val="000000"/>
                <w:szCs w:val="22"/>
              </w:rPr>
              <w:t>113,441</w:t>
            </w:r>
          </w:p>
        </w:tc>
        <w:tc>
          <w:tcPr>
            <w:tcW w:w="270" w:type="dxa"/>
          </w:tcPr>
          <w:p w14:paraId="3501285D" w14:textId="77777777" w:rsidR="00E21647" w:rsidRPr="00E21647" w:rsidRDefault="00E21647" w:rsidP="0093239C">
            <w:pPr>
              <w:tabs>
                <w:tab w:val="decimal" w:pos="885"/>
              </w:tabs>
              <w:ind w:right="-105"/>
              <w:rPr>
                <w:rFonts w:cs="Times New Roman"/>
                <w:color w:val="000000"/>
                <w:szCs w:val="22"/>
              </w:rPr>
            </w:pPr>
          </w:p>
        </w:tc>
        <w:tc>
          <w:tcPr>
            <w:tcW w:w="1080" w:type="dxa"/>
          </w:tcPr>
          <w:p w14:paraId="0876512E" w14:textId="300B7E9E" w:rsidR="00E21647" w:rsidRPr="00E21647" w:rsidRDefault="00E21647" w:rsidP="0093239C">
            <w:pPr>
              <w:tabs>
                <w:tab w:val="decimal" w:pos="879"/>
              </w:tabs>
              <w:ind w:right="-105"/>
              <w:rPr>
                <w:rFonts w:cs="Times New Roman"/>
                <w:color w:val="000000"/>
                <w:szCs w:val="22"/>
              </w:rPr>
            </w:pPr>
            <w:r w:rsidRPr="00E21647">
              <w:rPr>
                <w:rFonts w:cs="Times New Roman"/>
                <w:szCs w:val="22"/>
              </w:rPr>
              <w:t>100,490</w:t>
            </w:r>
          </w:p>
        </w:tc>
        <w:tc>
          <w:tcPr>
            <w:tcW w:w="270" w:type="dxa"/>
            <w:vAlign w:val="bottom"/>
          </w:tcPr>
          <w:p w14:paraId="3E14F993"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45B74828" w14:textId="488433A6"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113,441 </w:t>
            </w:r>
          </w:p>
        </w:tc>
        <w:tc>
          <w:tcPr>
            <w:tcW w:w="270" w:type="dxa"/>
            <w:gridSpan w:val="2"/>
          </w:tcPr>
          <w:p w14:paraId="2357F283"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7FFF461B" w14:textId="19428EF8" w:rsidR="00E21647" w:rsidRPr="0093239C" w:rsidRDefault="00E21647" w:rsidP="0093239C">
            <w:pPr>
              <w:tabs>
                <w:tab w:val="decimal" w:pos="701"/>
              </w:tabs>
              <w:ind w:right="-22"/>
              <w:jc w:val="right"/>
              <w:rPr>
                <w:rFonts w:cs="Times New Roman"/>
                <w:szCs w:val="22"/>
              </w:rPr>
            </w:pPr>
            <w:r w:rsidRPr="00E21647">
              <w:rPr>
                <w:rFonts w:cs="Times New Roman"/>
                <w:szCs w:val="22"/>
              </w:rPr>
              <w:t>100,490</w:t>
            </w:r>
          </w:p>
        </w:tc>
      </w:tr>
      <w:tr w:rsidR="00E21647" w:rsidRPr="00E30485" w14:paraId="4EE2F758" w14:textId="77777777" w:rsidTr="0083440B">
        <w:trPr>
          <w:trHeight w:val="137"/>
        </w:trPr>
        <w:tc>
          <w:tcPr>
            <w:tcW w:w="4226" w:type="dxa"/>
          </w:tcPr>
          <w:p w14:paraId="1A4672FB" w14:textId="77777777" w:rsidR="00E21647" w:rsidRPr="00E30485" w:rsidRDefault="00E21647" w:rsidP="0093239C">
            <w:pPr>
              <w:tabs>
                <w:tab w:val="left" w:pos="162"/>
              </w:tabs>
              <w:ind w:left="68" w:right="1"/>
              <w:rPr>
                <w:rFonts w:cs="Times New Roman"/>
                <w:b/>
                <w:bCs/>
                <w:i/>
                <w:iCs/>
                <w:color w:val="000000"/>
                <w:szCs w:val="22"/>
              </w:rPr>
            </w:pPr>
          </w:p>
        </w:tc>
        <w:tc>
          <w:tcPr>
            <w:tcW w:w="1080" w:type="dxa"/>
          </w:tcPr>
          <w:p w14:paraId="1BB5BA96" w14:textId="77777777" w:rsidR="00E21647" w:rsidRPr="0093239C" w:rsidRDefault="00E21647" w:rsidP="0093239C">
            <w:pPr>
              <w:tabs>
                <w:tab w:val="decimal" w:pos="875"/>
              </w:tabs>
              <w:ind w:right="-105"/>
              <w:rPr>
                <w:rFonts w:cs="Times New Roman"/>
                <w:color w:val="000000"/>
                <w:szCs w:val="22"/>
              </w:rPr>
            </w:pPr>
          </w:p>
        </w:tc>
        <w:tc>
          <w:tcPr>
            <w:tcW w:w="270" w:type="dxa"/>
          </w:tcPr>
          <w:p w14:paraId="25C3D733" w14:textId="77777777" w:rsidR="00E21647" w:rsidRPr="00E30485" w:rsidRDefault="00E21647" w:rsidP="0093239C">
            <w:pPr>
              <w:tabs>
                <w:tab w:val="decimal" w:pos="885"/>
              </w:tabs>
              <w:ind w:right="-105"/>
              <w:rPr>
                <w:rFonts w:cs="Times New Roman"/>
                <w:color w:val="000000"/>
                <w:szCs w:val="22"/>
              </w:rPr>
            </w:pPr>
          </w:p>
        </w:tc>
        <w:tc>
          <w:tcPr>
            <w:tcW w:w="1080" w:type="dxa"/>
          </w:tcPr>
          <w:p w14:paraId="652376AC" w14:textId="77777777" w:rsidR="00E21647" w:rsidRPr="00E30485" w:rsidRDefault="00E21647" w:rsidP="0093239C">
            <w:pPr>
              <w:tabs>
                <w:tab w:val="decimal" w:pos="879"/>
              </w:tabs>
              <w:ind w:right="-105"/>
              <w:rPr>
                <w:rFonts w:cs="Times New Roman"/>
                <w:color w:val="000000"/>
                <w:szCs w:val="22"/>
              </w:rPr>
            </w:pPr>
          </w:p>
        </w:tc>
        <w:tc>
          <w:tcPr>
            <w:tcW w:w="270" w:type="dxa"/>
            <w:vAlign w:val="bottom"/>
          </w:tcPr>
          <w:p w14:paraId="1C8C98B3" w14:textId="77777777" w:rsidR="00E21647" w:rsidRPr="00E30485" w:rsidRDefault="00E21647" w:rsidP="0093239C">
            <w:pPr>
              <w:tabs>
                <w:tab w:val="decimal" w:pos="885"/>
              </w:tabs>
              <w:ind w:right="-105"/>
              <w:rPr>
                <w:rFonts w:cs="Times New Roman"/>
                <w:color w:val="000000"/>
                <w:szCs w:val="22"/>
              </w:rPr>
            </w:pPr>
          </w:p>
        </w:tc>
        <w:tc>
          <w:tcPr>
            <w:tcW w:w="1084" w:type="dxa"/>
            <w:gridSpan w:val="2"/>
          </w:tcPr>
          <w:p w14:paraId="58CADA4D" w14:textId="77777777" w:rsidR="00E21647" w:rsidRPr="00E30485" w:rsidRDefault="00E21647" w:rsidP="0093239C">
            <w:pPr>
              <w:tabs>
                <w:tab w:val="decimal" w:pos="827"/>
                <w:tab w:val="decimal" w:pos="886"/>
              </w:tabs>
              <w:snapToGrid w:val="0"/>
              <w:ind w:right="-25"/>
              <w:rPr>
                <w:rFonts w:cs="Times New Roman"/>
                <w:szCs w:val="22"/>
              </w:rPr>
            </w:pPr>
          </w:p>
        </w:tc>
        <w:tc>
          <w:tcPr>
            <w:tcW w:w="270" w:type="dxa"/>
            <w:gridSpan w:val="2"/>
          </w:tcPr>
          <w:p w14:paraId="79259C8D" w14:textId="77777777" w:rsidR="00E21647" w:rsidRPr="00E30485" w:rsidRDefault="00E21647" w:rsidP="0093239C">
            <w:pPr>
              <w:tabs>
                <w:tab w:val="decimal" w:pos="885"/>
              </w:tabs>
              <w:ind w:right="-105"/>
              <w:rPr>
                <w:rFonts w:cs="Times New Roman"/>
                <w:color w:val="000000"/>
                <w:szCs w:val="22"/>
              </w:rPr>
            </w:pPr>
          </w:p>
        </w:tc>
        <w:tc>
          <w:tcPr>
            <w:tcW w:w="1170" w:type="dxa"/>
          </w:tcPr>
          <w:p w14:paraId="32F3D299" w14:textId="77777777" w:rsidR="00E21647" w:rsidRPr="0093239C" w:rsidRDefault="00E21647" w:rsidP="0093239C">
            <w:pPr>
              <w:tabs>
                <w:tab w:val="decimal" w:pos="701"/>
              </w:tabs>
              <w:ind w:right="-22"/>
              <w:jc w:val="right"/>
              <w:rPr>
                <w:rFonts w:cs="Times New Roman"/>
                <w:szCs w:val="22"/>
              </w:rPr>
            </w:pPr>
          </w:p>
        </w:tc>
      </w:tr>
      <w:tr w:rsidR="00E21647" w:rsidRPr="006456CE" w14:paraId="3B64FC1F" w14:textId="77777777" w:rsidTr="0083440B">
        <w:trPr>
          <w:trHeight w:val="137"/>
        </w:trPr>
        <w:tc>
          <w:tcPr>
            <w:tcW w:w="4226" w:type="dxa"/>
          </w:tcPr>
          <w:p w14:paraId="400BBD00" w14:textId="30C47E25" w:rsidR="00E21647" w:rsidRPr="006456CE" w:rsidRDefault="00E21647" w:rsidP="0093239C">
            <w:pPr>
              <w:ind w:left="161" w:right="1" w:hanging="180"/>
              <w:rPr>
                <w:rFonts w:cs="Times New Roman"/>
                <w:color w:val="000000"/>
                <w:szCs w:val="22"/>
              </w:rPr>
            </w:pPr>
            <w:r>
              <w:rPr>
                <w:b/>
                <w:bCs/>
                <w:i/>
                <w:iCs/>
                <w:color w:val="000000"/>
                <w:szCs w:val="22"/>
              </w:rPr>
              <w:t>Interbank and money market items (liabilities)</w:t>
            </w:r>
          </w:p>
        </w:tc>
        <w:tc>
          <w:tcPr>
            <w:tcW w:w="1080" w:type="dxa"/>
          </w:tcPr>
          <w:p w14:paraId="1D5E8520" w14:textId="77777777" w:rsidR="00E21647" w:rsidRPr="006456CE" w:rsidRDefault="00E21647" w:rsidP="0093239C">
            <w:pPr>
              <w:tabs>
                <w:tab w:val="decimal" w:pos="875"/>
              </w:tabs>
              <w:snapToGrid w:val="0"/>
              <w:ind w:right="-97"/>
              <w:rPr>
                <w:rFonts w:cs="Times New Roman"/>
                <w:szCs w:val="22"/>
              </w:rPr>
            </w:pPr>
          </w:p>
        </w:tc>
        <w:tc>
          <w:tcPr>
            <w:tcW w:w="270" w:type="dxa"/>
          </w:tcPr>
          <w:p w14:paraId="4E25EFCB" w14:textId="77777777" w:rsidR="00E21647" w:rsidRPr="006456CE" w:rsidRDefault="00E21647" w:rsidP="0093239C">
            <w:pPr>
              <w:tabs>
                <w:tab w:val="decimal" w:pos="885"/>
              </w:tabs>
              <w:ind w:right="-105"/>
              <w:rPr>
                <w:rFonts w:cs="Times New Roman"/>
                <w:color w:val="000000"/>
                <w:szCs w:val="22"/>
              </w:rPr>
            </w:pPr>
          </w:p>
        </w:tc>
        <w:tc>
          <w:tcPr>
            <w:tcW w:w="1080" w:type="dxa"/>
          </w:tcPr>
          <w:p w14:paraId="206D306A" w14:textId="6F8FE4CC" w:rsidR="00E21647" w:rsidRPr="006456CE" w:rsidRDefault="00E21647" w:rsidP="0093239C">
            <w:pPr>
              <w:tabs>
                <w:tab w:val="decimal" w:pos="879"/>
              </w:tabs>
              <w:ind w:right="-105"/>
              <w:rPr>
                <w:rFonts w:cs="Times New Roman"/>
                <w:color w:val="000000"/>
                <w:szCs w:val="22"/>
              </w:rPr>
            </w:pPr>
          </w:p>
        </w:tc>
        <w:tc>
          <w:tcPr>
            <w:tcW w:w="270" w:type="dxa"/>
            <w:vAlign w:val="bottom"/>
          </w:tcPr>
          <w:p w14:paraId="17E71B0B" w14:textId="77777777" w:rsidR="00E21647" w:rsidRPr="006456CE" w:rsidRDefault="00E21647" w:rsidP="0093239C">
            <w:pPr>
              <w:tabs>
                <w:tab w:val="decimal" w:pos="885"/>
              </w:tabs>
              <w:ind w:right="-105"/>
              <w:rPr>
                <w:rFonts w:cs="Times New Roman"/>
                <w:color w:val="000000"/>
                <w:szCs w:val="22"/>
              </w:rPr>
            </w:pPr>
          </w:p>
        </w:tc>
        <w:tc>
          <w:tcPr>
            <w:tcW w:w="1084" w:type="dxa"/>
            <w:gridSpan w:val="2"/>
          </w:tcPr>
          <w:p w14:paraId="180521E2" w14:textId="77777777" w:rsidR="00E21647" w:rsidRPr="006456CE" w:rsidRDefault="00E21647" w:rsidP="0093239C">
            <w:pPr>
              <w:tabs>
                <w:tab w:val="decimal" w:pos="827"/>
              </w:tabs>
              <w:snapToGrid w:val="0"/>
              <w:ind w:right="-25"/>
              <w:rPr>
                <w:rFonts w:cs="Times New Roman"/>
                <w:szCs w:val="22"/>
              </w:rPr>
            </w:pPr>
          </w:p>
        </w:tc>
        <w:tc>
          <w:tcPr>
            <w:tcW w:w="270" w:type="dxa"/>
            <w:gridSpan w:val="2"/>
          </w:tcPr>
          <w:p w14:paraId="17F18703" w14:textId="77777777" w:rsidR="00E21647" w:rsidRPr="006456CE" w:rsidRDefault="00E21647" w:rsidP="0093239C">
            <w:pPr>
              <w:tabs>
                <w:tab w:val="decimal" w:pos="885"/>
              </w:tabs>
              <w:ind w:right="-105"/>
              <w:rPr>
                <w:rFonts w:cs="Times New Roman"/>
                <w:color w:val="000000"/>
                <w:szCs w:val="22"/>
              </w:rPr>
            </w:pPr>
          </w:p>
        </w:tc>
        <w:tc>
          <w:tcPr>
            <w:tcW w:w="1170" w:type="dxa"/>
          </w:tcPr>
          <w:p w14:paraId="27D54280" w14:textId="582A7323" w:rsidR="00E21647" w:rsidRPr="0093239C" w:rsidRDefault="00E21647" w:rsidP="0093239C">
            <w:pPr>
              <w:tabs>
                <w:tab w:val="decimal" w:pos="701"/>
              </w:tabs>
              <w:ind w:right="-22"/>
              <w:jc w:val="right"/>
              <w:rPr>
                <w:rFonts w:cs="Times New Roman"/>
                <w:szCs w:val="22"/>
              </w:rPr>
            </w:pPr>
          </w:p>
        </w:tc>
      </w:tr>
      <w:tr w:rsidR="00E21647" w:rsidRPr="006456CE" w14:paraId="72848032" w14:textId="77777777" w:rsidTr="0083440B">
        <w:trPr>
          <w:trHeight w:val="137"/>
        </w:trPr>
        <w:tc>
          <w:tcPr>
            <w:tcW w:w="4226" w:type="dxa"/>
            <w:vAlign w:val="bottom"/>
          </w:tcPr>
          <w:p w14:paraId="358DFDAB" w14:textId="5E341687" w:rsidR="00E21647" w:rsidRDefault="00E21647" w:rsidP="0093239C">
            <w:pPr>
              <w:tabs>
                <w:tab w:val="left" w:pos="162"/>
              </w:tabs>
              <w:ind w:right="1"/>
              <w:rPr>
                <w:b/>
                <w:bCs/>
                <w:i/>
                <w:iCs/>
                <w:color w:val="000000"/>
                <w:szCs w:val="22"/>
              </w:rPr>
            </w:pPr>
            <w:r w:rsidRPr="00EC65EE">
              <w:rPr>
                <w:rFonts w:cs="Times New Roman"/>
                <w:szCs w:val="22"/>
                <w:lang w:eastAsia="th-TH"/>
              </w:rPr>
              <w:t>Major shareholders</w:t>
            </w:r>
          </w:p>
        </w:tc>
        <w:tc>
          <w:tcPr>
            <w:tcW w:w="1080" w:type="dxa"/>
          </w:tcPr>
          <w:p w14:paraId="2349656F" w14:textId="267D09A2" w:rsidR="00E21647" w:rsidRPr="00E21647" w:rsidRDefault="00E21647" w:rsidP="0093239C">
            <w:pPr>
              <w:tabs>
                <w:tab w:val="decimal" w:pos="875"/>
              </w:tabs>
              <w:snapToGrid w:val="0"/>
              <w:ind w:right="-97"/>
              <w:rPr>
                <w:rFonts w:cs="Times New Roman"/>
                <w:szCs w:val="22"/>
              </w:rPr>
            </w:pPr>
            <w:r w:rsidRPr="0093239C">
              <w:rPr>
                <w:rFonts w:cs="Times New Roman"/>
                <w:szCs w:val="22"/>
              </w:rPr>
              <w:t>406,048</w:t>
            </w:r>
          </w:p>
        </w:tc>
        <w:tc>
          <w:tcPr>
            <w:tcW w:w="270" w:type="dxa"/>
          </w:tcPr>
          <w:p w14:paraId="51C524C5" w14:textId="77777777" w:rsidR="00E21647" w:rsidRPr="00E21647" w:rsidRDefault="00E21647" w:rsidP="0093239C">
            <w:pPr>
              <w:tabs>
                <w:tab w:val="decimal" w:pos="885"/>
              </w:tabs>
              <w:ind w:right="-105"/>
              <w:rPr>
                <w:rFonts w:cs="Times New Roman"/>
                <w:color w:val="000000"/>
                <w:szCs w:val="22"/>
              </w:rPr>
            </w:pPr>
          </w:p>
        </w:tc>
        <w:tc>
          <w:tcPr>
            <w:tcW w:w="1080" w:type="dxa"/>
          </w:tcPr>
          <w:p w14:paraId="1320846B" w14:textId="18B9229F" w:rsidR="00E21647" w:rsidRPr="00E21647" w:rsidRDefault="00E21647" w:rsidP="0093239C">
            <w:pPr>
              <w:tabs>
                <w:tab w:val="decimal" w:pos="879"/>
              </w:tabs>
              <w:ind w:right="-105"/>
              <w:rPr>
                <w:rFonts w:cs="Times New Roman"/>
                <w:color w:val="000000"/>
                <w:szCs w:val="22"/>
              </w:rPr>
            </w:pPr>
            <w:r w:rsidRPr="00E21647">
              <w:rPr>
                <w:rFonts w:cs="Times New Roman"/>
                <w:szCs w:val="22"/>
              </w:rPr>
              <w:t>192,664</w:t>
            </w:r>
          </w:p>
        </w:tc>
        <w:tc>
          <w:tcPr>
            <w:tcW w:w="270" w:type="dxa"/>
            <w:vAlign w:val="bottom"/>
          </w:tcPr>
          <w:p w14:paraId="6184B118" w14:textId="77777777" w:rsidR="00E21647" w:rsidRPr="00E21647" w:rsidRDefault="00E21647" w:rsidP="0093239C">
            <w:pPr>
              <w:tabs>
                <w:tab w:val="decimal" w:pos="885"/>
              </w:tabs>
              <w:ind w:right="-105"/>
              <w:rPr>
                <w:rFonts w:cs="Times New Roman"/>
                <w:color w:val="000000"/>
                <w:szCs w:val="22"/>
              </w:rPr>
            </w:pPr>
          </w:p>
        </w:tc>
        <w:tc>
          <w:tcPr>
            <w:tcW w:w="1084" w:type="dxa"/>
            <w:gridSpan w:val="2"/>
            <w:vAlign w:val="bottom"/>
          </w:tcPr>
          <w:p w14:paraId="3A8AD6B6" w14:textId="77642101" w:rsidR="00E21647" w:rsidRPr="00E21647" w:rsidRDefault="00E21647" w:rsidP="0093239C">
            <w:pPr>
              <w:tabs>
                <w:tab w:val="decimal" w:pos="882"/>
              </w:tabs>
              <w:snapToGrid w:val="0"/>
              <w:ind w:right="-25"/>
              <w:rPr>
                <w:rFonts w:cs="Times New Roman"/>
                <w:szCs w:val="22"/>
              </w:rPr>
            </w:pPr>
            <w:r w:rsidRPr="0093239C">
              <w:rPr>
                <w:rFonts w:cs="Times New Roman"/>
                <w:szCs w:val="22"/>
              </w:rPr>
              <w:t>406,048</w:t>
            </w:r>
          </w:p>
        </w:tc>
        <w:tc>
          <w:tcPr>
            <w:tcW w:w="270" w:type="dxa"/>
            <w:gridSpan w:val="2"/>
          </w:tcPr>
          <w:p w14:paraId="7B5BDAA8"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0DE0575F" w14:textId="51CB842B" w:rsidR="00E21647" w:rsidRPr="0093239C" w:rsidRDefault="00E21647" w:rsidP="0093239C">
            <w:pPr>
              <w:tabs>
                <w:tab w:val="decimal" w:pos="701"/>
              </w:tabs>
              <w:ind w:right="-22"/>
              <w:jc w:val="right"/>
              <w:rPr>
                <w:rFonts w:cs="Times New Roman"/>
                <w:szCs w:val="22"/>
              </w:rPr>
            </w:pPr>
            <w:r w:rsidRPr="00E21647">
              <w:rPr>
                <w:rFonts w:cs="Times New Roman"/>
                <w:szCs w:val="22"/>
              </w:rPr>
              <w:t>192,664</w:t>
            </w:r>
          </w:p>
        </w:tc>
      </w:tr>
      <w:tr w:rsidR="00E21647" w:rsidRPr="006456CE" w14:paraId="17C381FC" w14:textId="77777777" w:rsidTr="0083440B">
        <w:trPr>
          <w:trHeight w:val="137"/>
        </w:trPr>
        <w:tc>
          <w:tcPr>
            <w:tcW w:w="4226" w:type="dxa"/>
            <w:vAlign w:val="bottom"/>
          </w:tcPr>
          <w:p w14:paraId="11294866" w14:textId="77777777" w:rsidR="00E21647" w:rsidRPr="00EC65EE" w:rsidRDefault="00E21647" w:rsidP="0093239C">
            <w:pPr>
              <w:tabs>
                <w:tab w:val="left" w:pos="162"/>
              </w:tabs>
              <w:ind w:right="1"/>
              <w:rPr>
                <w:rFonts w:cs="Times New Roman"/>
                <w:szCs w:val="22"/>
                <w:lang w:eastAsia="th-TH"/>
              </w:rPr>
            </w:pPr>
          </w:p>
        </w:tc>
        <w:tc>
          <w:tcPr>
            <w:tcW w:w="1080" w:type="dxa"/>
          </w:tcPr>
          <w:p w14:paraId="77CB30F7" w14:textId="77777777" w:rsidR="00E21647" w:rsidRPr="00E21647" w:rsidRDefault="00E21647" w:rsidP="0093239C">
            <w:pPr>
              <w:tabs>
                <w:tab w:val="decimal" w:pos="875"/>
              </w:tabs>
              <w:snapToGrid w:val="0"/>
              <w:ind w:right="-97"/>
              <w:rPr>
                <w:rFonts w:cs="Times New Roman"/>
                <w:szCs w:val="22"/>
              </w:rPr>
            </w:pPr>
          </w:p>
        </w:tc>
        <w:tc>
          <w:tcPr>
            <w:tcW w:w="270" w:type="dxa"/>
          </w:tcPr>
          <w:p w14:paraId="4922719C" w14:textId="77777777" w:rsidR="00E21647" w:rsidRPr="00E21647" w:rsidRDefault="00E21647" w:rsidP="0093239C">
            <w:pPr>
              <w:tabs>
                <w:tab w:val="decimal" w:pos="885"/>
              </w:tabs>
              <w:ind w:right="-105"/>
              <w:rPr>
                <w:rFonts w:cs="Times New Roman"/>
                <w:color w:val="000000"/>
                <w:szCs w:val="22"/>
              </w:rPr>
            </w:pPr>
          </w:p>
        </w:tc>
        <w:tc>
          <w:tcPr>
            <w:tcW w:w="1080" w:type="dxa"/>
          </w:tcPr>
          <w:p w14:paraId="496D4D81" w14:textId="77777777" w:rsidR="00E21647" w:rsidRPr="00E21647" w:rsidRDefault="00E21647" w:rsidP="0093239C">
            <w:pPr>
              <w:tabs>
                <w:tab w:val="decimal" w:pos="879"/>
              </w:tabs>
              <w:ind w:right="-105"/>
              <w:rPr>
                <w:rFonts w:cs="Times New Roman"/>
                <w:szCs w:val="22"/>
              </w:rPr>
            </w:pPr>
          </w:p>
        </w:tc>
        <w:tc>
          <w:tcPr>
            <w:tcW w:w="270" w:type="dxa"/>
            <w:vAlign w:val="bottom"/>
          </w:tcPr>
          <w:p w14:paraId="014333EB" w14:textId="77777777" w:rsidR="00E21647" w:rsidRPr="00E21647" w:rsidRDefault="00E21647" w:rsidP="0093239C">
            <w:pPr>
              <w:tabs>
                <w:tab w:val="decimal" w:pos="885"/>
              </w:tabs>
              <w:ind w:right="-105"/>
              <w:rPr>
                <w:rFonts w:cs="Times New Roman"/>
                <w:color w:val="000000"/>
                <w:szCs w:val="22"/>
              </w:rPr>
            </w:pPr>
          </w:p>
        </w:tc>
        <w:tc>
          <w:tcPr>
            <w:tcW w:w="1004" w:type="dxa"/>
            <w:vAlign w:val="bottom"/>
          </w:tcPr>
          <w:p w14:paraId="0A2B80FC" w14:textId="77777777" w:rsidR="00E21647" w:rsidRPr="00E21647" w:rsidRDefault="00E21647" w:rsidP="0093239C">
            <w:pPr>
              <w:tabs>
                <w:tab w:val="decimal" w:pos="827"/>
              </w:tabs>
              <w:snapToGrid w:val="0"/>
              <w:ind w:right="-25"/>
              <w:rPr>
                <w:rFonts w:cs="Times New Roman"/>
                <w:szCs w:val="22"/>
              </w:rPr>
            </w:pPr>
          </w:p>
        </w:tc>
        <w:tc>
          <w:tcPr>
            <w:tcW w:w="270" w:type="dxa"/>
            <w:gridSpan w:val="2"/>
          </w:tcPr>
          <w:p w14:paraId="42000962" w14:textId="77777777" w:rsidR="00E21647" w:rsidRPr="00E21647" w:rsidRDefault="00E21647" w:rsidP="0093239C">
            <w:pPr>
              <w:tabs>
                <w:tab w:val="decimal" w:pos="885"/>
              </w:tabs>
              <w:ind w:right="-105"/>
              <w:rPr>
                <w:rFonts w:cs="Times New Roman"/>
                <w:color w:val="000000"/>
                <w:szCs w:val="22"/>
              </w:rPr>
            </w:pPr>
          </w:p>
        </w:tc>
        <w:tc>
          <w:tcPr>
            <w:tcW w:w="1250" w:type="dxa"/>
            <w:gridSpan w:val="2"/>
            <w:vAlign w:val="bottom"/>
          </w:tcPr>
          <w:p w14:paraId="1674BEAC" w14:textId="77777777" w:rsidR="00E21647" w:rsidRPr="00E21647" w:rsidRDefault="00E21647" w:rsidP="0093239C">
            <w:pPr>
              <w:tabs>
                <w:tab w:val="decimal" w:pos="701"/>
              </w:tabs>
              <w:ind w:right="-22"/>
              <w:jc w:val="right"/>
              <w:rPr>
                <w:rFonts w:cs="Times New Roman"/>
                <w:szCs w:val="22"/>
              </w:rPr>
            </w:pPr>
          </w:p>
        </w:tc>
      </w:tr>
      <w:tr w:rsidR="00E21647" w:rsidRPr="006456CE" w14:paraId="7ACC6069" w14:textId="77777777" w:rsidTr="0083440B">
        <w:trPr>
          <w:trHeight w:val="137"/>
        </w:trPr>
        <w:tc>
          <w:tcPr>
            <w:tcW w:w="4226" w:type="dxa"/>
          </w:tcPr>
          <w:p w14:paraId="032BA0FD" w14:textId="58507B44" w:rsidR="00E21647" w:rsidRDefault="00E21647" w:rsidP="0093239C">
            <w:pPr>
              <w:tabs>
                <w:tab w:val="left" w:pos="162"/>
              </w:tabs>
              <w:ind w:right="1"/>
              <w:rPr>
                <w:b/>
                <w:bCs/>
                <w:i/>
                <w:iCs/>
                <w:color w:val="000000"/>
                <w:szCs w:val="22"/>
              </w:rPr>
            </w:pPr>
            <w:r>
              <w:rPr>
                <w:b/>
                <w:bCs/>
                <w:i/>
                <w:iCs/>
                <w:color w:val="000000"/>
                <w:szCs w:val="22"/>
              </w:rPr>
              <w:t>Debt issued and borrowing</w:t>
            </w:r>
          </w:p>
        </w:tc>
        <w:tc>
          <w:tcPr>
            <w:tcW w:w="1080" w:type="dxa"/>
          </w:tcPr>
          <w:p w14:paraId="3BCBAE2D" w14:textId="77777777" w:rsidR="00E21647" w:rsidRPr="00E21647" w:rsidRDefault="00E21647" w:rsidP="0093239C">
            <w:pPr>
              <w:tabs>
                <w:tab w:val="decimal" w:pos="875"/>
              </w:tabs>
              <w:snapToGrid w:val="0"/>
              <w:ind w:right="-97"/>
              <w:rPr>
                <w:rFonts w:cs="Times New Roman"/>
                <w:szCs w:val="22"/>
              </w:rPr>
            </w:pPr>
          </w:p>
        </w:tc>
        <w:tc>
          <w:tcPr>
            <w:tcW w:w="270" w:type="dxa"/>
          </w:tcPr>
          <w:p w14:paraId="0FE5CAE5" w14:textId="77777777" w:rsidR="00E21647" w:rsidRPr="00E21647" w:rsidRDefault="00E21647" w:rsidP="0093239C">
            <w:pPr>
              <w:tabs>
                <w:tab w:val="decimal" w:pos="885"/>
              </w:tabs>
              <w:ind w:right="-105"/>
              <w:rPr>
                <w:rFonts w:cs="Times New Roman"/>
                <w:color w:val="000000"/>
                <w:szCs w:val="22"/>
              </w:rPr>
            </w:pPr>
          </w:p>
        </w:tc>
        <w:tc>
          <w:tcPr>
            <w:tcW w:w="1080" w:type="dxa"/>
          </w:tcPr>
          <w:p w14:paraId="7DA575CD" w14:textId="77777777" w:rsidR="00E21647" w:rsidRPr="00E21647" w:rsidRDefault="00E21647" w:rsidP="0093239C">
            <w:pPr>
              <w:tabs>
                <w:tab w:val="decimal" w:pos="879"/>
              </w:tabs>
              <w:ind w:right="-105"/>
              <w:rPr>
                <w:rFonts w:cs="Times New Roman"/>
                <w:color w:val="000000"/>
                <w:szCs w:val="22"/>
              </w:rPr>
            </w:pPr>
          </w:p>
        </w:tc>
        <w:tc>
          <w:tcPr>
            <w:tcW w:w="270" w:type="dxa"/>
            <w:vAlign w:val="bottom"/>
          </w:tcPr>
          <w:p w14:paraId="4FA525AB"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0DA2F60E" w14:textId="77777777" w:rsidR="00E21647" w:rsidRPr="00E21647" w:rsidRDefault="00E21647" w:rsidP="0093239C">
            <w:pPr>
              <w:tabs>
                <w:tab w:val="decimal" w:pos="827"/>
              </w:tabs>
              <w:snapToGrid w:val="0"/>
              <w:ind w:right="-25"/>
              <w:rPr>
                <w:rFonts w:cs="Times New Roman"/>
                <w:szCs w:val="22"/>
              </w:rPr>
            </w:pPr>
          </w:p>
        </w:tc>
        <w:tc>
          <w:tcPr>
            <w:tcW w:w="270" w:type="dxa"/>
            <w:gridSpan w:val="2"/>
          </w:tcPr>
          <w:p w14:paraId="3FC61DE6" w14:textId="77777777" w:rsidR="00E21647" w:rsidRPr="00E21647" w:rsidRDefault="00E21647" w:rsidP="0093239C">
            <w:pPr>
              <w:tabs>
                <w:tab w:val="decimal" w:pos="885"/>
              </w:tabs>
              <w:ind w:right="-105"/>
              <w:rPr>
                <w:rFonts w:cs="Times New Roman"/>
                <w:color w:val="000000"/>
                <w:szCs w:val="22"/>
              </w:rPr>
            </w:pPr>
          </w:p>
        </w:tc>
        <w:tc>
          <w:tcPr>
            <w:tcW w:w="1170" w:type="dxa"/>
          </w:tcPr>
          <w:p w14:paraId="2E75DDD8" w14:textId="77777777" w:rsidR="00E21647" w:rsidRPr="0093239C" w:rsidRDefault="00E21647" w:rsidP="0093239C">
            <w:pPr>
              <w:tabs>
                <w:tab w:val="decimal" w:pos="701"/>
              </w:tabs>
              <w:ind w:right="-22"/>
              <w:jc w:val="right"/>
              <w:rPr>
                <w:rFonts w:cs="Times New Roman"/>
                <w:szCs w:val="22"/>
              </w:rPr>
            </w:pPr>
          </w:p>
        </w:tc>
      </w:tr>
      <w:tr w:rsidR="00E21647" w:rsidRPr="006456CE" w14:paraId="418DD5B3" w14:textId="77777777" w:rsidTr="0083440B">
        <w:trPr>
          <w:trHeight w:val="137"/>
        </w:trPr>
        <w:tc>
          <w:tcPr>
            <w:tcW w:w="4226" w:type="dxa"/>
          </w:tcPr>
          <w:p w14:paraId="2C290003" w14:textId="59B2E753" w:rsidR="00E21647" w:rsidRPr="006456CE" w:rsidRDefault="00E21647" w:rsidP="0093239C">
            <w:pPr>
              <w:tabs>
                <w:tab w:val="left" w:pos="162"/>
              </w:tabs>
              <w:ind w:right="1"/>
              <w:rPr>
                <w:rFonts w:cs="Times New Roman"/>
                <w:color w:val="000000"/>
                <w:szCs w:val="22"/>
              </w:rPr>
            </w:pPr>
            <w:r w:rsidRPr="009E012D">
              <w:rPr>
                <w:color w:val="000000"/>
                <w:szCs w:val="22"/>
              </w:rPr>
              <w:t>Parent company</w:t>
            </w:r>
          </w:p>
        </w:tc>
        <w:tc>
          <w:tcPr>
            <w:tcW w:w="1080" w:type="dxa"/>
          </w:tcPr>
          <w:p w14:paraId="3BF24942" w14:textId="5590EF90" w:rsidR="00E21647" w:rsidRPr="00E21647" w:rsidRDefault="00E21647" w:rsidP="0093239C">
            <w:pPr>
              <w:tabs>
                <w:tab w:val="decimal" w:pos="875"/>
              </w:tabs>
              <w:snapToGrid w:val="0"/>
              <w:ind w:right="-97" w:hanging="112"/>
              <w:rPr>
                <w:rFonts w:cs="Times New Roman"/>
                <w:szCs w:val="22"/>
              </w:rPr>
            </w:pPr>
            <w:r w:rsidRPr="0093239C">
              <w:rPr>
                <w:rFonts w:cs="Times New Roman"/>
                <w:szCs w:val="22"/>
              </w:rPr>
              <w:t xml:space="preserve">2,492,838 </w:t>
            </w:r>
          </w:p>
        </w:tc>
        <w:tc>
          <w:tcPr>
            <w:tcW w:w="270" w:type="dxa"/>
          </w:tcPr>
          <w:p w14:paraId="58F13E78" w14:textId="77777777" w:rsidR="00E21647" w:rsidRPr="00E21647" w:rsidRDefault="00E21647" w:rsidP="0093239C">
            <w:pPr>
              <w:tabs>
                <w:tab w:val="decimal" w:pos="885"/>
              </w:tabs>
              <w:ind w:right="-105"/>
              <w:rPr>
                <w:rFonts w:cs="Times New Roman"/>
                <w:szCs w:val="22"/>
              </w:rPr>
            </w:pPr>
          </w:p>
        </w:tc>
        <w:tc>
          <w:tcPr>
            <w:tcW w:w="1080" w:type="dxa"/>
          </w:tcPr>
          <w:p w14:paraId="39F66519" w14:textId="5B4A76C4" w:rsidR="00E21647" w:rsidRPr="00E21647" w:rsidRDefault="00E21647" w:rsidP="0093239C">
            <w:pPr>
              <w:tabs>
                <w:tab w:val="decimal" w:pos="879"/>
              </w:tabs>
              <w:ind w:right="-105"/>
              <w:rPr>
                <w:rFonts w:cs="Times New Roman"/>
                <w:color w:val="000000"/>
                <w:szCs w:val="22"/>
              </w:rPr>
            </w:pPr>
            <w:r w:rsidRPr="0093239C">
              <w:rPr>
                <w:rFonts w:cs="Times New Roman"/>
                <w:szCs w:val="22"/>
              </w:rPr>
              <w:t>773,852</w:t>
            </w:r>
          </w:p>
        </w:tc>
        <w:tc>
          <w:tcPr>
            <w:tcW w:w="270" w:type="dxa"/>
            <w:vAlign w:val="bottom"/>
          </w:tcPr>
          <w:p w14:paraId="3C915250" w14:textId="77777777" w:rsidR="00E21647" w:rsidRPr="00E21647" w:rsidRDefault="00E21647" w:rsidP="0093239C">
            <w:pPr>
              <w:tabs>
                <w:tab w:val="decimal" w:pos="885"/>
              </w:tabs>
              <w:ind w:right="-105"/>
              <w:rPr>
                <w:rFonts w:cs="Times New Roman"/>
                <w:szCs w:val="22"/>
              </w:rPr>
            </w:pPr>
          </w:p>
        </w:tc>
        <w:tc>
          <w:tcPr>
            <w:tcW w:w="1084" w:type="dxa"/>
            <w:gridSpan w:val="2"/>
          </w:tcPr>
          <w:p w14:paraId="2E0FA5EC" w14:textId="0A40060B"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2,492,838 </w:t>
            </w:r>
          </w:p>
        </w:tc>
        <w:tc>
          <w:tcPr>
            <w:tcW w:w="270" w:type="dxa"/>
            <w:gridSpan w:val="2"/>
          </w:tcPr>
          <w:p w14:paraId="295D26ED" w14:textId="77777777" w:rsidR="00E21647" w:rsidRPr="00E21647" w:rsidRDefault="00E21647" w:rsidP="0093239C">
            <w:pPr>
              <w:tabs>
                <w:tab w:val="decimal" w:pos="885"/>
              </w:tabs>
              <w:ind w:right="-105"/>
              <w:rPr>
                <w:rFonts w:cs="Times New Roman"/>
                <w:szCs w:val="22"/>
              </w:rPr>
            </w:pPr>
          </w:p>
        </w:tc>
        <w:tc>
          <w:tcPr>
            <w:tcW w:w="1170" w:type="dxa"/>
          </w:tcPr>
          <w:p w14:paraId="75AB23EB" w14:textId="46784166" w:rsidR="00E21647" w:rsidRPr="0093239C" w:rsidRDefault="00E21647" w:rsidP="0093239C">
            <w:pPr>
              <w:tabs>
                <w:tab w:val="decimal" w:pos="701"/>
              </w:tabs>
              <w:ind w:right="-22"/>
              <w:jc w:val="right"/>
              <w:rPr>
                <w:rFonts w:cs="Times New Roman"/>
                <w:szCs w:val="22"/>
              </w:rPr>
            </w:pPr>
            <w:r w:rsidRPr="0093239C">
              <w:rPr>
                <w:rFonts w:cs="Times New Roman"/>
                <w:szCs w:val="22"/>
              </w:rPr>
              <w:t>773,852</w:t>
            </w:r>
          </w:p>
        </w:tc>
      </w:tr>
      <w:tr w:rsidR="00E21647" w:rsidRPr="006456CE" w14:paraId="358395A2" w14:textId="77777777" w:rsidTr="0083440B">
        <w:trPr>
          <w:trHeight w:val="137"/>
        </w:trPr>
        <w:tc>
          <w:tcPr>
            <w:tcW w:w="4226" w:type="dxa"/>
            <w:vAlign w:val="bottom"/>
          </w:tcPr>
          <w:p w14:paraId="794BFA15" w14:textId="3F61342B" w:rsidR="00E21647" w:rsidRPr="006456CE" w:rsidRDefault="00E21647" w:rsidP="0093239C">
            <w:pPr>
              <w:tabs>
                <w:tab w:val="left" w:pos="162"/>
              </w:tabs>
              <w:ind w:right="1"/>
              <w:rPr>
                <w:rFonts w:cs="Times New Roman"/>
                <w:color w:val="000000"/>
                <w:szCs w:val="22"/>
              </w:rPr>
            </w:pPr>
            <w:r w:rsidRPr="009E012D">
              <w:rPr>
                <w:szCs w:val="22"/>
                <w:lang w:eastAsia="th-TH"/>
              </w:rPr>
              <w:t>Major shareholders</w:t>
            </w:r>
          </w:p>
        </w:tc>
        <w:tc>
          <w:tcPr>
            <w:tcW w:w="1080" w:type="dxa"/>
          </w:tcPr>
          <w:p w14:paraId="72C5F176" w14:textId="34435875" w:rsidR="00E21647" w:rsidRPr="00E21647" w:rsidRDefault="00E21647" w:rsidP="0093239C">
            <w:pPr>
              <w:tabs>
                <w:tab w:val="decimal" w:pos="875"/>
              </w:tabs>
              <w:snapToGrid w:val="0"/>
              <w:ind w:right="-97"/>
              <w:rPr>
                <w:rFonts w:cs="Times New Roman"/>
                <w:szCs w:val="22"/>
              </w:rPr>
            </w:pPr>
            <w:r w:rsidRPr="0093239C">
              <w:rPr>
                <w:rFonts w:cs="Times New Roman"/>
                <w:szCs w:val="22"/>
              </w:rPr>
              <w:t>118,92</w:t>
            </w:r>
            <w:r w:rsidR="00BE7264">
              <w:rPr>
                <w:rFonts w:cs="Times New Roman"/>
                <w:szCs w:val="22"/>
              </w:rPr>
              <w:t>5</w:t>
            </w:r>
            <w:r w:rsidRPr="0093239C">
              <w:rPr>
                <w:rFonts w:cs="Times New Roman"/>
                <w:szCs w:val="22"/>
              </w:rPr>
              <w:t xml:space="preserve"> </w:t>
            </w:r>
          </w:p>
        </w:tc>
        <w:tc>
          <w:tcPr>
            <w:tcW w:w="270" w:type="dxa"/>
          </w:tcPr>
          <w:p w14:paraId="2ECD2332" w14:textId="77777777" w:rsidR="00E21647" w:rsidRPr="00E21647" w:rsidRDefault="00E21647" w:rsidP="0093239C">
            <w:pPr>
              <w:tabs>
                <w:tab w:val="decimal" w:pos="885"/>
              </w:tabs>
              <w:ind w:right="-105"/>
              <w:rPr>
                <w:rFonts w:cs="Times New Roman"/>
                <w:szCs w:val="22"/>
              </w:rPr>
            </w:pPr>
          </w:p>
        </w:tc>
        <w:tc>
          <w:tcPr>
            <w:tcW w:w="1080" w:type="dxa"/>
          </w:tcPr>
          <w:p w14:paraId="0ECBFB3A" w14:textId="725545CA" w:rsidR="00E21647" w:rsidRPr="00E21647" w:rsidRDefault="00E21647" w:rsidP="0093239C">
            <w:pPr>
              <w:tabs>
                <w:tab w:val="decimal" w:pos="879"/>
              </w:tabs>
              <w:ind w:right="-105"/>
              <w:rPr>
                <w:rFonts w:cs="Times New Roman"/>
                <w:color w:val="000000"/>
                <w:szCs w:val="22"/>
              </w:rPr>
            </w:pPr>
            <w:r w:rsidRPr="0093239C">
              <w:rPr>
                <w:rFonts w:cs="Times New Roman"/>
                <w:szCs w:val="22"/>
              </w:rPr>
              <w:t>116,078</w:t>
            </w:r>
          </w:p>
        </w:tc>
        <w:tc>
          <w:tcPr>
            <w:tcW w:w="270" w:type="dxa"/>
            <w:vAlign w:val="bottom"/>
          </w:tcPr>
          <w:p w14:paraId="42718D2D" w14:textId="77777777" w:rsidR="00E21647" w:rsidRPr="00E21647" w:rsidRDefault="00E21647" w:rsidP="0093239C">
            <w:pPr>
              <w:tabs>
                <w:tab w:val="decimal" w:pos="885"/>
              </w:tabs>
              <w:ind w:right="-105"/>
              <w:rPr>
                <w:rFonts w:cs="Times New Roman"/>
                <w:szCs w:val="22"/>
              </w:rPr>
            </w:pPr>
          </w:p>
        </w:tc>
        <w:tc>
          <w:tcPr>
            <w:tcW w:w="1084" w:type="dxa"/>
            <w:gridSpan w:val="2"/>
          </w:tcPr>
          <w:p w14:paraId="1941DE87" w14:textId="4B554ED1" w:rsidR="00E21647" w:rsidRPr="00E21647" w:rsidRDefault="00E21647" w:rsidP="0093239C">
            <w:pPr>
              <w:tabs>
                <w:tab w:val="decimal" w:pos="886"/>
              </w:tabs>
              <w:snapToGrid w:val="0"/>
              <w:ind w:right="-25"/>
              <w:rPr>
                <w:rFonts w:cs="Times New Roman"/>
                <w:szCs w:val="22"/>
              </w:rPr>
            </w:pPr>
            <w:r w:rsidRPr="0093239C">
              <w:rPr>
                <w:rFonts w:cs="Times New Roman"/>
                <w:szCs w:val="22"/>
              </w:rPr>
              <w:t xml:space="preserve"> 118,92</w:t>
            </w:r>
            <w:r w:rsidR="00BE7264">
              <w:rPr>
                <w:rFonts w:cs="Times New Roman"/>
                <w:szCs w:val="22"/>
              </w:rPr>
              <w:t>5</w:t>
            </w:r>
            <w:r w:rsidRPr="0093239C">
              <w:rPr>
                <w:rFonts w:cs="Times New Roman"/>
                <w:szCs w:val="22"/>
              </w:rPr>
              <w:t xml:space="preserve"> </w:t>
            </w:r>
          </w:p>
        </w:tc>
        <w:tc>
          <w:tcPr>
            <w:tcW w:w="270" w:type="dxa"/>
            <w:gridSpan w:val="2"/>
          </w:tcPr>
          <w:p w14:paraId="0F029918" w14:textId="77777777" w:rsidR="00E21647" w:rsidRPr="00E21647" w:rsidRDefault="00E21647" w:rsidP="0093239C">
            <w:pPr>
              <w:tabs>
                <w:tab w:val="decimal" w:pos="885"/>
              </w:tabs>
              <w:ind w:right="-105"/>
              <w:rPr>
                <w:rFonts w:cs="Times New Roman"/>
                <w:szCs w:val="22"/>
              </w:rPr>
            </w:pPr>
          </w:p>
        </w:tc>
        <w:tc>
          <w:tcPr>
            <w:tcW w:w="1170" w:type="dxa"/>
          </w:tcPr>
          <w:p w14:paraId="71B7DC19" w14:textId="3AB95E70" w:rsidR="00E21647" w:rsidRPr="00E21647" w:rsidRDefault="00E21647" w:rsidP="0093239C">
            <w:pPr>
              <w:tabs>
                <w:tab w:val="decimal" w:pos="701"/>
              </w:tabs>
              <w:ind w:right="-22"/>
              <w:jc w:val="right"/>
              <w:rPr>
                <w:rFonts w:cs="Times New Roman"/>
                <w:szCs w:val="22"/>
              </w:rPr>
            </w:pPr>
            <w:r w:rsidRPr="0093239C">
              <w:rPr>
                <w:rFonts w:cs="Times New Roman"/>
                <w:szCs w:val="22"/>
              </w:rPr>
              <w:t>116,078</w:t>
            </w:r>
          </w:p>
        </w:tc>
      </w:tr>
      <w:tr w:rsidR="00E21647" w:rsidRPr="006456CE" w14:paraId="46974586" w14:textId="77777777" w:rsidTr="0083440B">
        <w:trPr>
          <w:trHeight w:val="137"/>
        </w:trPr>
        <w:tc>
          <w:tcPr>
            <w:tcW w:w="4226" w:type="dxa"/>
            <w:vAlign w:val="bottom"/>
          </w:tcPr>
          <w:p w14:paraId="141026B8" w14:textId="20D98302" w:rsidR="00E21647" w:rsidRPr="006456CE" w:rsidRDefault="00E21647" w:rsidP="0093239C">
            <w:pPr>
              <w:tabs>
                <w:tab w:val="left" w:pos="162"/>
              </w:tabs>
              <w:ind w:right="1"/>
              <w:rPr>
                <w:rFonts w:cs="Times New Roman"/>
                <w:color w:val="000000"/>
                <w:szCs w:val="22"/>
              </w:rPr>
            </w:pPr>
          </w:p>
        </w:tc>
        <w:tc>
          <w:tcPr>
            <w:tcW w:w="1080" w:type="dxa"/>
          </w:tcPr>
          <w:p w14:paraId="4AAA2388" w14:textId="77777777" w:rsidR="00E21647" w:rsidRPr="00E21647" w:rsidRDefault="00E21647" w:rsidP="0093239C">
            <w:pPr>
              <w:tabs>
                <w:tab w:val="decimal" w:pos="875"/>
              </w:tabs>
              <w:snapToGrid w:val="0"/>
              <w:ind w:right="-97"/>
              <w:rPr>
                <w:rFonts w:cs="Times New Roman"/>
                <w:szCs w:val="22"/>
              </w:rPr>
            </w:pPr>
          </w:p>
        </w:tc>
        <w:tc>
          <w:tcPr>
            <w:tcW w:w="270" w:type="dxa"/>
          </w:tcPr>
          <w:p w14:paraId="7C21E534" w14:textId="77777777" w:rsidR="00E21647" w:rsidRPr="00E21647" w:rsidRDefault="00E21647" w:rsidP="0093239C">
            <w:pPr>
              <w:tabs>
                <w:tab w:val="decimal" w:pos="885"/>
              </w:tabs>
              <w:ind w:right="-105"/>
              <w:rPr>
                <w:rFonts w:cs="Times New Roman"/>
                <w:szCs w:val="22"/>
              </w:rPr>
            </w:pPr>
          </w:p>
        </w:tc>
        <w:tc>
          <w:tcPr>
            <w:tcW w:w="1080" w:type="dxa"/>
          </w:tcPr>
          <w:p w14:paraId="3B630310" w14:textId="5383AC2E" w:rsidR="00E21647" w:rsidRPr="00E21647" w:rsidRDefault="00E21647" w:rsidP="0093239C">
            <w:pPr>
              <w:tabs>
                <w:tab w:val="decimal" w:pos="879"/>
              </w:tabs>
              <w:ind w:right="-105"/>
              <w:rPr>
                <w:rFonts w:cs="Times New Roman"/>
                <w:color w:val="000000"/>
                <w:szCs w:val="22"/>
              </w:rPr>
            </w:pPr>
          </w:p>
        </w:tc>
        <w:tc>
          <w:tcPr>
            <w:tcW w:w="270" w:type="dxa"/>
            <w:vAlign w:val="bottom"/>
          </w:tcPr>
          <w:p w14:paraId="60794A5D" w14:textId="77777777" w:rsidR="00E21647" w:rsidRPr="00E21647" w:rsidRDefault="00E21647" w:rsidP="0093239C">
            <w:pPr>
              <w:tabs>
                <w:tab w:val="decimal" w:pos="885"/>
              </w:tabs>
              <w:ind w:right="-105"/>
              <w:rPr>
                <w:rFonts w:cs="Times New Roman"/>
                <w:szCs w:val="22"/>
              </w:rPr>
            </w:pPr>
          </w:p>
        </w:tc>
        <w:tc>
          <w:tcPr>
            <w:tcW w:w="1084" w:type="dxa"/>
            <w:gridSpan w:val="2"/>
            <w:vAlign w:val="bottom"/>
          </w:tcPr>
          <w:p w14:paraId="2826AB8D" w14:textId="77777777" w:rsidR="00E21647" w:rsidRPr="00E21647" w:rsidRDefault="00E21647" w:rsidP="0093239C">
            <w:pPr>
              <w:tabs>
                <w:tab w:val="decimal" w:pos="886"/>
              </w:tabs>
              <w:snapToGrid w:val="0"/>
              <w:ind w:right="-25"/>
              <w:rPr>
                <w:rFonts w:cs="Times New Roman"/>
                <w:szCs w:val="22"/>
              </w:rPr>
            </w:pPr>
          </w:p>
        </w:tc>
        <w:tc>
          <w:tcPr>
            <w:tcW w:w="270" w:type="dxa"/>
            <w:gridSpan w:val="2"/>
          </w:tcPr>
          <w:p w14:paraId="6E900AEC" w14:textId="77777777" w:rsidR="00E21647" w:rsidRPr="00E21647" w:rsidRDefault="00E21647" w:rsidP="0093239C">
            <w:pPr>
              <w:tabs>
                <w:tab w:val="decimal" w:pos="885"/>
              </w:tabs>
              <w:ind w:right="-105"/>
              <w:rPr>
                <w:rFonts w:cs="Times New Roman"/>
                <w:szCs w:val="22"/>
              </w:rPr>
            </w:pPr>
          </w:p>
        </w:tc>
        <w:tc>
          <w:tcPr>
            <w:tcW w:w="1170" w:type="dxa"/>
            <w:vAlign w:val="bottom"/>
          </w:tcPr>
          <w:p w14:paraId="2700039C" w14:textId="7D715359" w:rsidR="00E21647" w:rsidRPr="00E21647" w:rsidRDefault="00E21647" w:rsidP="0093239C">
            <w:pPr>
              <w:tabs>
                <w:tab w:val="decimal" w:pos="701"/>
              </w:tabs>
              <w:ind w:right="-22"/>
              <w:jc w:val="right"/>
              <w:rPr>
                <w:rFonts w:cs="Times New Roman"/>
                <w:szCs w:val="22"/>
              </w:rPr>
            </w:pPr>
          </w:p>
        </w:tc>
      </w:tr>
      <w:tr w:rsidR="00E21647" w:rsidRPr="006456CE" w14:paraId="62E81D93" w14:textId="77777777" w:rsidTr="0083440B">
        <w:trPr>
          <w:trHeight w:val="60"/>
        </w:trPr>
        <w:tc>
          <w:tcPr>
            <w:tcW w:w="4226" w:type="dxa"/>
          </w:tcPr>
          <w:p w14:paraId="3452F4F4" w14:textId="0296C798" w:rsidR="00E21647" w:rsidRPr="00EA6F3A" w:rsidRDefault="00E21647" w:rsidP="0093239C">
            <w:pPr>
              <w:tabs>
                <w:tab w:val="left" w:pos="162"/>
              </w:tabs>
              <w:ind w:right="1"/>
              <w:rPr>
                <w:rFonts w:cs="Times New Roman"/>
                <w:b/>
                <w:bCs/>
                <w:i/>
                <w:iCs/>
                <w:color w:val="000000"/>
                <w:szCs w:val="22"/>
              </w:rPr>
            </w:pPr>
            <w:r w:rsidRPr="009E012D">
              <w:rPr>
                <w:rFonts w:cs="Times New Roman"/>
                <w:b/>
                <w:bCs/>
                <w:i/>
                <w:iCs/>
                <w:color w:val="000000"/>
                <w:szCs w:val="22"/>
              </w:rPr>
              <w:t>Other liabilities</w:t>
            </w:r>
          </w:p>
        </w:tc>
        <w:tc>
          <w:tcPr>
            <w:tcW w:w="1080" w:type="dxa"/>
          </w:tcPr>
          <w:p w14:paraId="6D8C1539" w14:textId="77777777" w:rsidR="00E21647" w:rsidRPr="00E21647" w:rsidRDefault="00E21647" w:rsidP="0093239C">
            <w:pPr>
              <w:tabs>
                <w:tab w:val="decimal" w:pos="875"/>
              </w:tabs>
              <w:ind w:right="-97"/>
              <w:rPr>
                <w:rFonts w:cs="Times New Roman"/>
                <w:color w:val="000000"/>
                <w:szCs w:val="22"/>
              </w:rPr>
            </w:pPr>
          </w:p>
        </w:tc>
        <w:tc>
          <w:tcPr>
            <w:tcW w:w="270" w:type="dxa"/>
          </w:tcPr>
          <w:p w14:paraId="32170AB8" w14:textId="77777777" w:rsidR="00E21647" w:rsidRPr="00E21647" w:rsidRDefault="00E21647" w:rsidP="0093239C">
            <w:pPr>
              <w:tabs>
                <w:tab w:val="decimal" w:pos="885"/>
              </w:tabs>
              <w:ind w:right="-105"/>
              <w:rPr>
                <w:rFonts w:cs="Times New Roman"/>
                <w:color w:val="000000"/>
                <w:szCs w:val="22"/>
              </w:rPr>
            </w:pPr>
          </w:p>
        </w:tc>
        <w:tc>
          <w:tcPr>
            <w:tcW w:w="1080" w:type="dxa"/>
          </w:tcPr>
          <w:p w14:paraId="3902F49C" w14:textId="77777777" w:rsidR="00E21647" w:rsidRPr="00E21647" w:rsidRDefault="00E21647" w:rsidP="0093239C">
            <w:pPr>
              <w:tabs>
                <w:tab w:val="decimal" w:pos="879"/>
              </w:tabs>
              <w:ind w:right="-105"/>
              <w:rPr>
                <w:rFonts w:cs="Times New Roman"/>
                <w:color w:val="000000"/>
                <w:szCs w:val="22"/>
              </w:rPr>
            </w:pPr>
          </w:p>
        </w:tc>
        <w:tc>
          <w:tcPr>
            <w:tcW w:w="270" w:type="dxa"/>
            <w:vAlign w:val="bottom"/>
          </w:tcPr>
          <w:p w14:paraId="416ECE40" w14:textId="77777777" w:rsidR="00E21647" w:rsidRPr="00E21647" w:rsidRDefault="00E21647" w:rsidP="0093239C">
            <w:pPr>
              <w:tabs>
                <w:tab w:val="decimal" w:pos="885"/>
              </w:tabs>
              <w:ind w:right="-105"/>
              <w:rPr>
                <w:rFonts w:cs="Times New Roman"/>
                <w:color w:val="000000"/>
                <w:szCs w:val="22"/>
              </w:rPr>
            </w:pPr>
          </w:p>
        </w:tc>
        <w:tc>
          <w:tcPr>
            <w:tcW w:w="1084" w:type="dxa"/>
            <w:gridSpan w:val="2"/>
            <w:vAlign w:val="bottom"/>
          </w:tcPr>
          <w:p w14:paraId="52EB5553" w14:textId="77777777" w:rsidR="00E21647" w:rsidRPr="00E21647" w:rsidRDefault="00E21647" w:rsidP="0093239C">
            <w:pPr>
              <w:tabs>
                <w:tab w:val="decimal" w:pos="886"/>
              </w:tabs>
              <w:snapToGrid w:val="0"/>
              <w:ind w:right="-25"/>
              <w:rPr>
                <w:rFonts w:cs="Times New Roman"/>
                <w:szCs w:val="22"/>
              </w:rPr>
            </w:pPr>
          </w:p>
        </w:tc>
        <w:tc>
          <w:tcPr>
            <w:tcW w:w="270" w:type="dxa"/>
            <w:gridSpan w:val="2"/>
          </w:tcPr>
          <w:p w14:paraId="29353675" w14:textId="77777777" w:rsidR="00E21647" w:rsidRPr="00E21647" w:rsidRDefault="00E21647" w:rsidP="0093239C">
            <w:pPr>
              <w:tabs>
                <w:tab w:val="decimal" w:pos="885"/>
              </w:tabs>
              <w:ind w:right="-105"/>
              <w:rPr>
                <w:rFonts w:cs="Times New Roman"/>
                <w:color w:val="000000"/>
                <w:szCs w:val="22"/>
              </w:rPr>
            </w:pPr>
          </w:p>
        </w:tc>
        <w:tc>
          <w:tcPr>
            <w:tcW w:w="1170" w:type="dxa"/>
            <w:vAlign w:val="bottom"/>
          </w:tcPr>
          <w:p w14:paraId="7976F028" w14:textId="77777777" w:rsidR="00E21647" w:rsidRPr="0093239C" w:rsidRDefault="00E21647" w:rsidP="0093239C">
            <w:pPr>
              <w:tabs>
                <w:tab w:val="decimal" w:pos="701"/>
              </w:tabs>
              <w:ind w:right="-22"/>
              <w:jc w:val="right"/>
              <w:rPr>
                <w:rFonts w:cs="Times New Roman"/>
                <w:szCs w:val="22"/>
              </w:rPr>
            </w:pPr>
          </w:p>
        </w:tc>
      </w:tr>
      <w:tr w:rsidR="00E21647" w:rsidRPr="006456CE" w14:paraId="539629A8" w14:textId="77777777" w:rsidTr="0083440B">
        <w:trPr>
          <w:trHeight w:val="137"/>
        </w:trPr>
        <w:tc>
          <w:tcPr>
            <w:tcW w:w="4226" w:type="dxa"/>
          </w:tcPr>
          <w:p w14:paraId="7DC371BB" w14:textId="7F977A16" w:rsidR="00E21647" w:rsidRPr="0092103F" w:rsidRDefault="00E21647" w:rsidP="0093239C">
            <w:pPr>
              <w:ind w:firstLine="8"/>
              <w:rPr>
                <w:rFonts w:cs="Times New Roman"/>
                <w:szCs w:val="22"/>
                <w:lang w:eastAsia="th-TH"/>
              </w:rPr>
            </w:pPr>
            <w:r w:rsidRPr="009E012D">
              <w:rPr>
                <w:rFonts w:cs="Times New Roman"/>
                <w:color w:val="000000"/>
                <w:szCs w:val="22"/>
              </w:rPr>
              <w:t>Parent company</w:t>
            </w:r>
          </w:p>
        </w:tc>
        <w:tc>
          <w:tcPr>
            <w:tcW w:w="1080" w:type="dxa"/>
          </w:tcPr>
          <w:p w14:paraId="4DEF1143" w14:textId="16A53E9F" w:rsidR="00E21647" w:rsidRPr="00E21647" w:rsidRDefault="00E21647" w:rsidP="0093239C">
            <w:pPr>
              <w:tabs>
                <w:tab w:val="decimal" w:pos="875"/>
              </w:tabs>
              <w:ind w:right="-105"/>
              <w:rPr>
                <w:rFonts w:cs="Times New Roman"/>
                <w:szCs w:val="22"/>
              </w:rPr>
            </w:pPr>
            <w:r w:rsidRPr="0093239C">
              <w:rPr>
                <w:rFonts w:cs="Times New Roman"/>
                <w:szCs w:val="22"/>
              </w:rPr>
              <w:t xml:space="preserve">9,657 </w:t>
            </w:r>
          </w:p>
        </w:tc>
        <w:tc>
          <w:tcPr>
            <w:tcW w:w="270" w:type="dxa"/>
          </w:tcPr>
          <w:p w14:paraId="67761AC5" w14:textId="77777777" w:rsidR="00E21647" w:rsidRPr="00E21647" w:rsidRDefault="00E21647" w:rsidP="0093239C">
            <w:pPr>
              <w:tabs>
                <w:tab w:val="decimal" w:pos="885"/>
              </w:tabs>
              <w:ind w:right="-105"/>
              <w:rPr>
                <w:rFonts w:cs="Times New Roman"/>
                <w:color w:val="000000"/>
                <w:szCs w:val="22"/>
              </w:rPr>
            </w:pPr>
          </w:p>
        </w:tc>
        <w:tc>
          <w:tcPr>
            <w:tcW w:w="1080" w:type="dxa"/>
          </w:tcPr>
          <w:p w14:paraId="38EDD2D4" w14:textId="1856FD2D" w:rsidR="00E21647" w:rsidRPr="00E21647" w:rsidRDefault="00E21647" w:rsidP="0093239C">
            <w:pPr>
              <w:tabs>
                <w:tab w:val="decimal" w:pos="879"/>
              </w:tabs>
              <w:ind w:right="-105"/>
              <w:rPr>
                <w:rFonts w:cs="Times New Roman"/>
                <w:color w:val="000000"/>
                <w:szCs w:val="22"/>
              </w:rPr>
            </w:pPr>
            <w:r w:rsidRPr="0093239C">
              <w:rPr>
                <w:rFonts w:cs="Times New Roman"/>
                <w:szCs w:val="22"/>
              </w:rPr>
              <w:t>4,861</w:t>
            </w:r>
          </w:p>
        </w:tc>
        <w:tc>
          <w:tcPr>
            <w:tcW w:w="270" w:type="dxa"/>
            <w:vAlign w:val="bottom"/>
          </w:tcPr>
          <w:p w14:paraId="16BDF200"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0FF99B75" w14:textId="22520A08" w:rsidR="00E21647" w:rsidRPr="00E21647" w:rsidRDefault="00E21647" w:rsidP="0093239C">
            <w:pPr>
              <w:tabs>
                <w:tab w:val="decimal" w:pos="885"/>
              </w:tabs>
              <w:snapToGrid w:val="0"/>
              <w:ind w:right="-25"/>
              <w:rPr>
                <w:rFonts w:cs="Times New Roman"/>
                <w:szCs w:val="22"/>
              </w:rPr>
            </w:pPr>
            <w:r w:rsidRPr="0093239C">
              <w:rPr>
                <w:rFonts w:cs="Times New Roman"/>
                <w:szCs w:val="22"/>
              </w:rPr>
              <w:t xml:space="preserve"> 9,657 </w:t>
            </w:r>
          </w:p>
        </w:tc>
        <w:tc>
          <w:tcPr>
            <w:tcW w:w="270" w:type="dxa"/>
            <w:gridSpan w:val="2"/>
          </w:tcPr>
          <w:p w14:paraId="75CD867B" w14:textId="77777777" w:rsidR="00E21647" w:rsidRPr="00E21647" w:rsidRDefault="00E21647" w:rsidP="0093239C">
            <w:pPr>
              <w:tabs>
                <w:tab w:val="decimal" w:pos="885"/>
              </w:tabs>
              <w:ind w:right="-105"/>
              <w:rPr>
                <w:rFonts w:cs="Times New Roman"/>
                <w:color w:val="000000"/>
                <w:szCs w:val="22"/>
              </w:rPr>
            </w:pPr>
          </w:p>
        </w:tc>
        <w:tc>
          <w:tcPr>
            <w:tcW w:w="1170" w:type="dxa"/>
          </w:tcPr>
          <w:p w14:paraId="68AD189D" w14:textId="6F6C5C8B" w:rsidR="00E21647" w:rsidRPr="00E21647" w:rsidRDefault="00E21647" w:rsidP="0093239C">
            <w:pPr>
              <w:tabs>
                <w:tab w:val="decimal" w:pos="701"/>
              </w:tabs>
              <w:ind w:right="-22"/>
              <w:jc w:val="right"/>
              <w:rPr>
                <w:rFonts w:cs="Times New Roman"/>
                <w:szCs w:val="22"/>
              </w:rPr>
            </w:pPr>
            <w:r w:rsidRPr="0093239C">
              <w:rPr>
                <w:rFonts w:cs="Times New Roman"/>
                <w:szCs w:val="22"/>
              </w:rPr>
              <w:t>4,861</w:t>
            </w:r>
          </w:p>
        </w:tc>
      </w:tr>
      <w:tr w:rsidR="00E21647" w:rsidRPr="006456CE" w14:paraId="1720648C" w14:textId="77777777" w:rsidTr="0083440B">
        <w:trPr>
          <w:trHeight w:val="137"/>
        </w:trPr>
        <w:tc>
          <w:tcPr>
            <w:tcW w:w="4226" w:type="dxa"/>
            <w:vAlign w:val="bottom"/>
          </w:tcPr>
          <w:p w14:paraId="42C8FE14" w14:textId="71338876" w:rsidR="00E21647" w:rsidRPr="006456CE" w:rsidRDefault="00E21647" w:rsidP="0093239C">
            <w:pPr>
              <w:ind w:firstLine="8"/>
              <w:rPr>
                <w:rFonts w:cs="Times New Roman"/>
                <w:szCs w:val="22"/>
                <w:lang w:eastAsia="th-TH"/>
              </w:rPr>
            </w:pPr>
            <w:r w:rsidRPr="009E012D">
              <w:rPr>
                <w:rFonts w:cs="Times New Roman"/>
                <w:szCs w:val="22"/>
                <w:lang w:eastAsia="th-TH"/>
              </w:rPr>
              <w:t>Major shareholders</w:t>
            </w:r>
          </w:p>
        </w:tc>
        <w:tc>
          <w:tcPr>
            <w:tcW w:w="1080" w:type="dxa"/>
          </w:tcPr>
          <w:p w14:paraId="33C81C42" w14:textId="5C60237D" w:rsidR="00E21647" w:rsidRPr="00E21647" w:rsidRDefault="00E21647" w:rsidP="0093239C">
            <w:pPr>
              <w:tabs>
                <w:tab w:val="decimal" w:pos="875"/>
              </w:tabs>
              <w:ind w:right="-105"/>
              <w:rPr>
                <w:rFonts w:cs="Times New Roman"/>
                <w:szCs w:val="22"/>
              </w:rPr>
            </w:pPr>
            <w:r w:rsidRPr="0093239C">
              <w:rPr>
                <w:rFonts w:cs="Times New Roman"/>
                <w:szCs w:val="22"/>
              </w:rPr>
              <w:t xml:space="preserve">773 </w:t>
            </w:r>
          </w:p>
        </w:tc>
        <w:tc>
          <w:tcPr>
            <w:tcW w:w="270" w:type="dxa"/>
          </w:tcPr>
          <w:p w14:paraId="1EF0E566" w14:textId="77777777" w:rsidR="00E21647" w:rsidRPr="00E21647" w:rsidRDefault="00E21647" w:rsidP="0093239C">
            <w:pPr>
              <w:tabs>
                <w:tab w:val="decimal" w:pos="885"/>
              </w:tabs>
              <w:ind w:right="-105"/>
              <w:rPr>
                <w:rFonts w:cs="Times New Roman"/>
                <w:color w:val="000000"/>
                <w:szCs w:val="22"/>
              </w:rPr>
            </w:pPr>
          </w:p>
        </w:tc>
        <w:tc>
          <w:tcPr>
            <w:tcW w:w="1080" w:type="dxa"/>
          </w:tcPr>
          <w:p w14:paraId="1A9D303B" w14:textId="6405D609" w:rsidR="00E21647" w:rsidRPr="00E21647" w:rsidRDefault="00E21647" w:rsidP="0093239C">
            <w:pPr>
              <w:tabs>
                <w:tab w:val="decimal" w:pos="879"/>
              </w:tabs>
              <w:ind w:right="-105"/>
              <w:rPr>
                <w:rFonts w:cs="Times New Roman"/>
                <w:color w:val="000000"/>
                <w:szCs w:val="22"/>
              </w:rPr>
            </w:pPr>
            <w:r w:rsidRPr="0093239C">
              <w:rPr>
                <w:rFonts w:cs="Times New Roman"/>
                <w:szCs w:val="22"/>
              </w:rPr>
              <w:t>777</w:t>
            </w:r>
          </w:p>
        </w:tc>
        <w:tc>
          <w:tcPr>
            <w:tcW w:w="270" w:type="dxa"/>
            <w:vAlign w:val="bottom"/>
          </w:tcPr>
          <w:p w14:paraId="1B50076D"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683998B8" w14:textId="40578B87" w:rsidR="00E21647" w:rsidRPr="00E21647" w:rsidRDefault="00E21647" w:rsidP="0093239C">
            <w:pPr>
              <w:tabs>
                <w:tab w:val="decimal" w:pos="885"/>
              </w:tabs>
              <w:snapToGrid w:val="0"/>
              <w:ind w:right="-25"/>
              <w:rPr>
                <w:rFonts w:cs="Times New Roman"/>
                <w:szCs w:val="22"/>
              </w:rPr>
            </w:pPr>
            <w:r w:rsidRPr="0093239C">
              <w:rPr>
                <w:rFonts w:cs="Times New Roman"/>
                <w:szCs w:val="22"/>
              </w:rPr>
              <w:t xml:space="preserve"> 773 </w:t>
            </w:r>
          </w:p>
        </w:tc>
        <w:tc>
          <w:tcPr>
            <w:tcW w:w="270" w:type="dxa"/>
            <w:gridSpan w:val="2"/>
          </w:tcPr>
          <w:p w14:paraId="04A4A68F" w14:textId="77777777" w:rsidR="00E21647" w:rsidRPr="00E21647" w:rsidRDefault="00E21647" w:rsidP="0093239C">
            <w:pPr>
              <w:tabs>
                <w:tab w:val="decimal" w:pos="885"/>
              </w:tabs>
              <w:ind w:right="-105"/>
              <w:rPr>
                <w:rFonts w:cs="Times New Roman"/>
                <w:color w:val="000000"/>
                <w:szCs w:val="22"/>
              </w:rPr>
            </w:pPr>
          </w:p>
        </w:tc>
        <w:tc>
          <w:tcPr>
            <w:tcW w:w="1170" w:type="dxa"/>
          </w:tcPr>
          <w:p w14:paraId="3B967C03" w14:textId="6FE2B59B" w:rsidR="00E21647" w:rsidRPr="00E21647" w:rsidRDefault="00E21647" w:rsidP="0093239C">
            <w:pPr>
              <w:tabs>
                <w:tab w:val="decimal" w:pos="701"/>
              </w:tabs>
              <w:ind w:right="-22"/>
              <w:jc w:val="right"/>
              <w:rPr>
                <w:rFonts w:cs="Times New Roman"/>
                <w:szCs w:val="22"/>
              </w:rPr>
            </w:pPr>
            <w:r w:rsidRPr="0093239C">
              <w:rPr>
                <w:rFonts w:cs="Times New Roman"/>
                <w:szCs w:val="22"/>
              </w:rPr>
              <w:t>777</w:t>
            </w:r>
          </w:p>
        </w:tc>
      </w:tr>
      <w:tr w:rsidR="00E21647" w:rsidRPr="006456CE" w14:paraId="5B0A0CD3" w14:textId="77777777" w:rsidTr="0083440B">
        <w:trPr>
          <w:trHeight w:val="137"/>
        </w:trPr>
        <w:tc>
          <w:tcPr>
            <w:tcW w:w="4226" w:type="dxa"/>
            <w:vAlign w:val="bottom"/>
          </w:tcPr>
          <w:p w14:paraId="50BE0016" w14:textId="4CD2D189" w:rsidR="00E21647" w:rsidRPr="006456CE" w:rsidRDefault="00E21647" w:rsidP="0093239C">
            <w:pPr>
              <w:ind w:firstLine="8"/>
              <w:rPr>
                <w:rFonts w:cs="Times New Roman"/>
                <w:szCs w:val="22"/>
                <w:lang w:eastAsia="th-TH"/>
              </w:rPr>
            </w:pPr>
            <w:r w:rsidRPr="009E012D">
              <w:rPr>
                <w:rFonts w:cs="Times New Roman"/>
                <w:szCs w:val="22"/>
                <w:lang w:eastAsia="th-TH"/>
              </w:rPr>
              <w:t xml:space="preserve">Subsidiary </w:t>
            </w:r>
          </w:p>
        </w:tc>
        <w:tc>
          <w:tcPr>
            <w:tcW w:w="1080" w:type="dxa"/>
          </w:tcPr>
          <w:p w14:paraId="241632CC" w14:textId="6F3E686B" w:rsidR="00E21647" w:rsidRPr="00E21647" w:rsidRDefault="00E21647" w:rsidP="0093239C">
            <w:pPr>
              <w:tabs>
                <w:tab w:val="decimal" w:pos="875"/>
              </w:tabs>
              <w:ind w:right="-105"/>
              <w:rPr>
                <w:rFonts w:cs="Times New Roman"/>
                <w:szCs w:val="22"/>
              </w:rPr>
            </w:pPr>
            <w:r w:rsidRPr="0093239C">
              <w:rPr>
                <w:rFonts w:cs="Times New Roman"/>
                <w:szCs w:val="22"/>
              </w:rPr>
              <w:t>-</w:t>
            </w:r>
          </w:p>
        </w:tc>
        <w:tc>
          <w:tcPr>
            <w:tcW w:w="270" w:type="dxa"/>
          </w:tcPr>
          <w:p w14:paraId="02A777AE" w14:textId="77777777" w:rsidR="00E21647" w:rsidRPr="00E21647" w:rsidRDefault="00E21647" w:rsidP="0093239C">
            <w:pPr>
              <w:tabs>
                <w:tab w:val="decimal" w:pos="885"/>
              </w:tabs>
              <w:ind w:right="-105"/>
              <w:rPr>
                <w:rFonts w:cs="Times New Roman"/>
                <w:color w:val="000000"/>
                <w:szCs w:val="22"/>
              </w:rPr>
            </w:pPr>
          </w:p>
        </w:tc>
        <w:tc>
          <w:tcPr>
            <w:tcW w:w="1080" w:type="dxa"/>
          </w:tcPr>
          <w:p w14:paraId="6DA71132" w14:textId="6624DA9F" w:rsidR="00E21647" w:rsidRPr="00E21647" w:rsidRDefault="00E21647" w:rsidP="0093239C">
            <w:pPr>
              <w:tabs>
                <w:tab w:val="decimal" w:pos="879"/>
              </w:tabs>
              <w:ind w:right="-105"/>
              <w:rPr>
                <w:rFonts w:cs="Times New Roman"/>
                <w:color w:val="000000"/>
                <w:szCs w:val="22"/>
              </w:rPr>
            </w:pPr>
            <w:r w:rsidRPr="0093239C">
              <w:rPr>
                <w:rFonts w:cs="Times New Roman"/>
                <w:szCs w:val="22"/>
              </w:rPr>
              <w:t>-</w:t>
            </w:r>
          </w:p>
        </w:tc>
        <w:tc>
          <w:tcPr>
            <w:tcW w:w="270" w:type="dxa"/>
            <w:vAlign w:val="bottom"/>
          </w:tcPr>
          <w:p w14:paraId="3D4B93D7"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1773866F" w14:textId="7990A3D7" w:rsidR="00E21647" w:rsidRPr="00E21647" w:rsidRDefault="00E21647" w:rsidP="0093239C">
            <w:pPr>
              <w:tabs>
                <w:tab w:val="decimal" w:pos="885"/>
              </w:tabs>
              <w:snapToGrid w:val="0"/>
              <w:ind w:right="-25"/>
              <w:rPr>
                <w:rFonts w:cs="Times New Roman"/>
                <w:szCs w:val="22"/>
              </w:rPr>
            </w:pPr>
            <w:r w:rsidRPr="0093239C">
              <w:rPr>
                <w:rFonts w:cs="Times New Roman"/>
                <w:szCs w:val="22"/>
              </w:rPr>
              <w:t xml:space="preserve"> 133,538 </w:t>
            </w:r>
          </w:p>
        </w:tc>
        <w:tc>
          <w:tcPr>
            <w:tcW w:w="270" w:type="dxa"/>
            <w:gridSpan w:val="2"/>
          </w:tcPr>
          <w:p w14:paraId="45F9164F" w14:textId="77777777" w:rsidR="00E21647" w:rsidRPr="00E21647" w:rsidRDefault="00E21647" w:rsidP="0093239C">
            <w:pPr>
              <w:tabs>
                <w:tab w:val="decimal" w:pos="885"/>
              </w:tabs>
              <w:ind w:right="-105"/>
              <w:rPr>
                <w:rFonts w:cs="Times New Roman"/>
                <w:color w:val="000000"/>
                <w:szCs w:val="22"/>
              </w:rPr>
            </w:pPr>
          </w:p>
        </w:tc>
        <w:tc>
          <w:tcPr>
            <w:tcW w:w="1170" w:type="dxa"/>
          </w:tcPr>
          <w:p w14:paraId="7FD9A133" w14:textId="0239491A" w:rsidR="00E21647" w:rsidRPr="00E21647" w:rsidRDefault="00E21647" w:rsidP="0093239C">
            <w:pPr>
              <w:tabs>
                <w:tab w:val="decimal" w:pos="701"/>
              </w:tabs>
              <w:ind w:right="-22"/>
              <w:jc w:val="right"/>
              <w:rPr>
                <w:rFonts w:cs="Times New Roman"/>
                <w:szCs w:val="22"/>
              </w:rPr>
            </w:pPr>
            <w:r w:rsidRPr="0093239C">
              <w:rPr>
                <w:rFonts w:cs="Times New Roman"/>
                <w:szCs w:val="22"/>
              </w:rPr>
              <w:t>36,942</w:t>
            </w:r>
          </w:p>
        </w:tc>
      </w:tr>
      <w:tr w:rsidR="00E21647" w:rsidRPr="006456CE" w14:paraId="34D72E6D" w14:textId="77777777" w:rsidTr="0083440B">
        <w:trPr>
          <w:trHeight w:val="137"/>
        </w:trPr>
        <w:tc>
          <w:tcPr>
            <w:tcW w:w="4226" w:type="dxa"/>
            <w:vAlign w:val="bottom"/>
          </w:tcPr>
          <w:p w14:paraId="2B9AD8B0" w14:textId="13E5889D" w:rsidR="00E21647" w:rsidRPr="006456CE" w:rsidRDefault="00E21647" w:rsidP="0093239C">
            <w:pPr>
              <w:tabs>
                <w:tab w:val="decimal" w:pos="885"/>
              </w:tabs>
              <w:ind w:right="-105"/>
              <w:rPr>
                <w:szCs w:val="22"/>
              </w:rPr>
            </w:pPr>
            <w:r w:rsidRPr="009E012D">
              <w:rPr>
                <w:szCs w:val="22"/>
              </w:rPr>
              <w:t>Other related parties</w:t>
            </w:r>
          </w:p>
        </w:tc>
        <w:tc>
          <w:tcPr>
            <w:tcW w:w="1080" w:type="dxa"/>
          </w:tcPr>
          <w:p w14:paraId="6E77B033" w14:textId="4838D44C" w:rsidR="00E21647" w:rsidRPr="00E21647" w:rsidRDefault="00E21647" w:rsidP="0093239C">
            <w:pPr>
              <w:tabs>
                <w:tab w:val="decimal" w:pos="875"/>
              </w:tabs>
              <w:ind w:right="-105"/>
              <w:rPr>
                <w:rFonts w:cs="Times New Roman"/>
                <w:szCs w:val="22"/>
              </w:rPr>
            </w:pPr>
            <w:r w:rsidRPr="0093239C">
              <w:rPr>
                <w:rFonts w:cs="Times New Roman"/>
                <w:szCs w:val="22"/>
              </w:rPr>
              <w:t xml:space="preserve">3,944 </w:t>
            </w:r>
          </w:p>
        </w:tc>
        <w:tc>
          <w:tcPr>
            <w:tcW w:w="270" w:type="dxa"/>
          </w:tcPr>
          <w:p w14:paraId="00AF93AF" w14:textId="77777777" w:rsidR="00E21647" w:rsidRPr="00E21647" w:rsidRDefault="00E21647" w:rsidP="0093239C">
            <w:pPr>
              <w:tabs>
                <w:tab w:val="decimal" w:pos="885"/>
              </w:tabs>
              <w:ind w:right="-105"/>
              <w:rPr>
                <w:rFonts w:cs="Times New Roman"/>
                <w:color w:val="000000"/>
                <w:szCs w:val="22"/>
              </w:rPr>
            </w:pPr>
          </w:p>
        </w:tc>
        <w:tc>
          <w:tcPr>
            <w:tcW w:w="1080" w:type="dxa"/>
          </w:tcPr>
          <w:p w14:paraId="6AC15D7D" w14:textId="19BADEE8" w:rsidR="00E21647" w:rsidRPr="00E21647" w:rsidRDefault="00E21647" w:rsidP="0093239C">
            <w:pPr>
              <w:tabs>
                <w:tab w:val="decimal" w:pos="879"/>
              </w:tabs>
              <w:ind w:right="-105"/>
              <w:rPr>
                <w:rFonts w:cs="Times New Roman"/>
                <w:color w:val="000000"/>
                <w:szCs w:val="22"/>
              </w:rPr>
            </w:pPr>
            <w:r w:rsidRPr="0093239C">
              <w:rPr>
                <w:rFonts w:cs="Times New Roman"/>
                <w:szCs w:val="22"/>
              </w:rPr>
              <w:t>2,828</w:t>
            </w:r>
          </w:p>
        </w:tc>
        <w:tc>
          <w:tcPr>
            <w:tcW w:w="270" w:type="dxa"/>
            <w:vAlign w:val="bottom"/>
          </w:tcPr>
          <w:p w14:paraId="172C781A"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20084DC5" w14:textId="3CEA5B3A" w:rsidR="00E21647" w:rsidRPr="00E21647" w:rsidRDefault="00E21647" w:rsidP="0093239C">
            <w:pPr>
              <w:tabs>
                <w:tab w:val="decimal" w:pos="885"/>
              </w:tabs>
              <w:snapToGrid w:val="0"/>
              <w:ind w:right="-25"/>
              <w:rPr>
                <w:rFonts w:cs="Times New Roman"/>
                <w:szCs w:val="22"/>
              </w:rPr>
            </w:pPr>
            <w:r w:rsidRPr="0093239C">
              <w:rPr>
                <w:rFonts w:cs="Times New Roman"/>
                <w:szCs w:val="22"/>
              </w:rPr>
              <w:t xml:space="preserve"> 3,944 </w:t>
            </w:r>
          </w:p>
        </w:tc>
        <w:tc>
          <w:tcPr>
            <w:tcW w:w="270" w:type="dxa"/>
            <w:gridSpan w:val="2"/>
          </w:tcPr>
          <w:p w14:paraId="799C4D9D" w14:textId="77777777" w:rsidR="00E21647" w:rsidRPr="00E21647" w:rsidRDefault="00E21647" w:rsidP="0093239C">
            <w:pPr>
              <w:tabs>
                <w:tab w:val="decimal" w:pos="885"/>
              </w:tabs>
              <w:ind w:right="-105"/>
              <w:rPr>
                <w:rFonts w:cs="Times New Roman"/>
                <w:color w:val="000000"/>
                <w:szCs w:val="22"/>
              </w:rPr>
            </w:pPr>
          </w:p>
        </w:tc>
        <w:tc>
          <w:tcPr>
            <w:tcW w:w="1170" w:type="dxa"/>
          </w:tcPr>
          <w:p w14:paraId="7C5A7213" w14:textId="7EB83D87" w:rsidR="00E21647" w:rsidRPr="0093239C" w:rsidRDefault="00E21647" w:rsidP="0093239C">
            <w:pPr>
              <w:tabs>
                <w:tab w:val="decimal" w:pos="701"/>
              </w:tabs>
              <w:ind w:right="-22"/>
              <w:jc w:val="right"/>
              <w:rPr>
                <w:rFonts w:cs="Times New Roman"/>
                <w:szCs w:val="22"/>
              </w:rPr>
            </w:pPr>
            <w:r w:rsidRPr="0093239C">
              <w:rPr>
                <w:rFonts w:cs="Times New Roman"/>
                <w:szCs w:val="22"/>
              </w:rPr>
              <w:t>2,828</w:t>
            </w:r>
          </w:p>
        </w:tc>
      </w:tr>
      <w:tr w:rsidR="00E21647" w:rsidRPr="006456CE" w14:paraId="212C2781" w14:textId="77777777" w:rsidTr="0083440B">
        <w:trPr>
          <w:trHeight w:val="137"/>
        </w:trPr>
        <w:tc>
          <w:tcPr>
            <w:tcW w:w="4226" w:type="dxa"/>
          </w:tcPr>
          <w:p w14:paraId="15164E0C" w14:textId="725533F0" w:rsidR="00E21647" w:rsidRPr="009E012D" w:rsidRDefault="00E21647" w:rsidP="0093239C">
            <w:pPr>
              <w:tabs>
                <w:tab w:val="decimal" w:pos="885"/>
              </w:tabs>
              <w:ind w:right="-105"/>
              <w:rPr>
                <w:rFonts w:cs="Times New Roman"/>
                <w:szCs w:val="22"/>
                <w:lang w:eastAsia="th-TH"/>
              </w:rPr>
            </w:pPr>
            <w:r w:rsidRPr="009E012D">
              <w:rPr>
                <w:color w:val="000000"/>
                <w:szCs w:val="22"/>
              </w:rPr>
              <w:t>Key management personnel of the Bank</w:t>
            </w:r>
          </w:p>
        </w:tc>
        <w:tc>
          <w:tcPr>
            <w:tcW w:w="1080" w:type="dxa"/>
          </w:tcPr>
          <w:p w14:paraId="13BCD936" w14:textId="4735322A" w:rsidR="00E21647" w:rsidRPr="00E21647" w:rsidRDefault="00E21647" w:rsidP="0093239C">
            <w:pPr>
              <w:tabs>
                <w:tab w:val="decimal" w:pos="875"/>
              </w:tabs>
              <w:ind w:right="-105"/>
              <w:rPr>
                <w:rFonts w:cs="Times New Roman"/>
                <w:szCs w:val="22"/>
              </w:rPr>
            </w:pPr>
            <w:r w:rsidRPr="0093239C">
              <w:rPr>
                <w:rFonts w:cs="Times New Roman"/>
                <w:szCs w:val="22"/>
              </w:rPr>
              <w:t xml:space="preserve">334 </w:t>
            </w:r>
          </w:p>
        </w:tc>
        <w:tc>
          <w:tcPr>
            <w:tcW w:w="270" w:type="dxa"/>
          </w:tcPr>
          <w:p w14:paraId="4EE59E98" w14:textId="77777777" w:rsidR="00E21647" w:rsidRPr="00E21647" w:rsidRDefault="00E21647" w:rsidP="0093239C">
            <w:pPr>
              <w:tabs>
                <w:tab w:val="decimal" w:pos="885"/>
              </w:tabs>
              <w:ind w:right="-105"/>
              <w:rPr>
                <w:rFonts w:cs="Times New Roman"/>
                <w:color w:val="000000"/>
                <w:szCs w:val="22"/>
              </w:rPr>
            </w:pPr>
          </w:p>
        </w:tc>
        <w:tc>
          <w:tcPr>
            <w:tcW w:w="1080" w:type="dxa"/>
          </w:tcPr>
          <w:p w14:paraId="5A020CFA" w14:textId="6DC44208" w:rsidR="00E21647" w:rsidRPr="00E21647" w:rsidRDefault="00E21647" w:rsidP="0093239C">
            <w:pPr>
              <w:tabs>
                <w:tab w:val="decimal" w:pos="879"/>
              </w:tabs>
              <w:ind w:right="-105"/>
              <w:rPr>
                <w:rFonts w:cs="Times New Roman"/>
                <w:szCs w:val="22"/>
              </w:rPr>
            </w:pPr>
            <w:r w:rsidRPr="0093239C">
              <w:rPr>
                <w:rFonts w:cs="Times New Roman"/>
                <w:szCs w:val="22"/>
              </w:rPr>
              <w:t>456</w:t>
            </w:r>
          </w:p>
        </w:tc>
        <w:tc>
          <w:tcPr>
            <w:tcW w:w="270" w:type="dxa"/>
            <w:vAlign w:val="bottom"/>
          </w:tcPr>
          <w:p w14:paraId="1BB8B1E8" w14:textId="77777777" w:rsidR="00E21647" w:rsidRPr="00E21647" w:rsidRDefault="00E21647" w:rsidP="0093239C">
            <w:pPr>
              <w:tabs>
                <w:tab w:val="decimal" w:pos="885"/>
              </w:tabs>
              <w:ind w:right="-105"/>
              <w:rPr>
                <w:rFonts w:cs="Times New Roman"/>
                <w:color w:val="000000"/>
                <w:szCs w:val="22"/>
              </w:rPr>
            </w:pPr>
          </w:p>
        </w:tc>
        <w:tc>
          <w:tcPr>
            <w:tcW w:w="1084" w:type="dxa"/>
            <w:gridSpan w:val="2"/>
          </w:tcPr>
          <w:p w14:paraId="178DD804" w14:textId="05BA9E1C" w:rsidR="00E21647" w:rsidRPr="00E21647" w:rsidRDefault="00E21647" w:rsidP="0093239C">
            <w:pPr>
              <w:tabs>
                <w:tab w:val="decimal" w:pos="885"/>
              </w:tabs>
              <w:snapToGrid w:val="0"/>
              <w:ind w:right="-25"/>
              <w:rPr>
                <w:rFonts w:cs="Times New Roman"/>
                <w:szCs w:val="22"/>
              </w:rPr>
            </w:pPr>
            <w:r w:rsidRPr="0093239C">
              <w:rPr>
                <w:rFonts w:cs="Times New Roman"/>
                <w:szCs w:val="22"/>
              </w:rPr>
              <w:t xml:space="preserve"> 334 </w:t>
            </w:r>
          </w:p>
        </w:tc>
        <w:tc>
          <w:tcPr>
            <w:tcW w:w="270" w:type="dxa"/>
            <w:gridSpan w:val="2"/>
          </w:tcPr>
          <w:p w14:paraId="37A4D6EA" w14:textId="77777777" w:rsidR="00E21647" w:rsidRPr="00E21647" w:rsidRDefault="00E21647" w:rsidP="0093239C">
            <w:pPr>
              <w:tabs>
                <w:tab w:val="decimal" w:pos="885"/>
              </w:tabs>
              <w:ind w:right="-105"/>
              <w:rPr>
                <w:rFonts w:cs="Times New Roman"/>
                <w:color w:val="000000"/>
                <w:szCs w:val="22"/>
              </w:rPr>
            </w:pPr>
          </w:p>
        </w:tc>
        <w:tc>
          <w:tcPr>
            <w:tcW w:w="1170" w:type="dxa"/>
          </w:tcPr>
          <w:p w14:paraId="49D59118" w14:textId="3E99F677" w:rsidR="00E21647" w:rsidRPr="0093239C" w:rsidRDefault="00E21647" w:rsidP="0093239C">
            <w:pPr>
              <w:tabs>
                <w:tab w:val="decimal" w:pos="701"/>
              </w:tabs>
              <w:ind w:right="-22"/>
              <w:jc w:val="right"/>
              <w:rPr>
                <w:rFonts w:cs="Times New Roman"/>
                <w:szCs w:val="22"/>
              </w:rPr>
            </w:pPr>
            <w:r w:rsidRPr="0093239C">
              <w:rPr>
                <w:rFonts w:cs="Times New Roman"/>
                <w:szCs w:val="22"/>
              </w:rPr>
              <w:t>456</w:t>
            </w:r>
          </w:p>
        </w:tc>
      </w:tr>
    </w:tbl>
    <w:p w14:paraId="72E15CE5" w14:textId="4AB5AE8F" w:rsidR="006A3D92" w:rsidRPr="0093239C" w:rsidRDefault="006A3D92" w:rsidP="0093239C">
      <w:pPr>
        <w:ind w:left="547"/>
        <w:jc w:val="thaiDistribute"/>
        <w:rPr>
          <w:rFonts w:cs="Times New Roman"/>
          <w:sz w:val="20"/>
          <w:lang w:val="en-US" w:bidi="th-TH"/>
        </w:rPr>
      </w:pPr>
    </w:p>
    <w:p w14:paraId="483549A1" w14:textId="43A77579" w:rsidR="00171CFC" w:rsidRPr="0012708E" w:rsidRDefault="00D501F0" w:rsidP="0093239C">
      <w:pPr>
        <w:pStyle w:val="block"/>
        <w:spacing w:after="0"/>
        <w:ind w:left="540"/>
        <w:jc w:val="both"/>
        <w:rPr>
          <w:rFonts w:cs="Times New Roman"/>
          <w:szCs w:val="28"/>
          <w:lang w:val="en-US" w:bidi="th-TH"/>
        </w:rPr>
      </w:pPr>
      <w:r w:rsidRPr="0012708E">
        <w:rPr>
          <w:rFonts w:cs="Times New Roman"/>
          <w:szCs w:val="22"/>
          <w:lang w:val="en-GB"/>
        </w:rPr>
        <w:t xml:space="preserve">As at </w:t>
      </w:r>
      <w:r w:rsidR="00B51A3B">
        <w:rPr>
          <w:rFonts w:cs="Times New Roman"/>
          <w:szCs w:val="22"/>
          <w:lang w:val="en-GB"/>
        </w:rPr>
        <w:t>31 December</w:t>
      </w:r>
      <w:r w:rsidR="004444DB" w:rsidRPr="0012708E">
        <w:rPr>
          <w:rFonts w:cs="Times New Roman"/>
          <w:szCs w:val="22"/>
          <w:lang w:val="en-GB"/>
        </w:rPr>
        <w:t xml:space="preserve"> 202</w:t>
      </w:r>
      <w:r w:rsidR="00170357">
        <w:rPr>
          <w:rFonts w:cs="Times New Roman"/>
          <w:szCs w:val="22"/>
          <w:lang w:val="en-GB"/>
        </w:rPr>
        <w:t>3</w:t>
      </w:r>
      <w:r w:rsidRPr="0012708E">
        <w:rPr>
          <w:rFonts w:cs="Times New Roman"/>
          <w:szCs w:val="22"/>
          <w:lang w:val="en-GB"/>
        </w:rPr>
        <w:t xml:space="preserve">, the Bank’s debt issued and borrowings from the </w:t>
      </w:r>
      <w:r w:rsidR="00FD07DB">
        <w:rPr>
          <w:rFonts w:cs="Times New Roman"/>
          <w:szCs w:val="22"/>
          <w:lang w:val="en-GB"/>
        </w:rPr>
        <w:t>p</w:t>
      </w:r>
      <w:r w:rsidRPr="0012708E">
        <w:rPr>
          <w:rFonts w:cs="Times New Roman"/>
          <w:szCs w:val="22"/>
          <w:lang w:val="en-GB"/>
        </w:rPr>
        <w:t>arent and major shareholder ha</w:t>
      </w:r>
      <w:r w:rsidR="00FD07DB">
        <w:rPr>
          <w:rFonts w:cs="Times New Roman"/>
          <w:szCs w:val="22"/>
          <w:lang w:val="en-GB"/>
        </w:rPr>
        <w:t>ve</w:t>
      </w:r>
      <w:r w:rsidRPr="0012708E">
        <w:rPr>
          <w:rFonts w:cs="Times New Roman"/>
          <w:szCs w:val="22"/>
          <w:lang w:val="en-GB"/>
        </w:rPr>
        <w:t xml:space="preserve"> </w:t>
      </w:r>
      <w:r w:rsidR="00AF687E" w:rsidRPr="0012708E">
        <w:rPr>
          <w:rFonts w:cs="Times New Roman"/>
          <w:szCs w:val="22"/>
          <w:lang w:val="en-GB"/>
        </w:rPr>
        <w:t>t</w:t>
      </w:r>
      <w:r w:rsidRPr="0012708E">
        <w:rPr>
          <w:rFonts w:cs="Times New Roman"/>
          <w:szCs w:val="22"/>
          <w:lang w:val="en-GB"/>
        </w:rPr>
        <w:t xml:space="preserve">he </w:t>
      </w:r>
      <w:r w:rsidR="00CF7158" w:rsidRPr="0012708E">
        <w:rPr>
          <w:rFonts w:cs="Times New Roman"/>
          <w:szCs w:val="22"/>
          <w:lang w:val="en-GB"/>
        </w:rPr>
        <w:t>par</w:t>
      </w:r>
      <w:r w:rsidR="00BF0E2A" w:rsidRPr="0012708E">
        <w:rPr>
          <w:rFonts w:cs="Times New Roman"/>
          <w:szCs w:val="22"/>
          <w:lang w:val="en-GB"/>
        </w:rPr>
        <w:t xml:space="preserve"> value</w:t>
      </w:r>
      <w:r w:rsidRPr="0012708E">
        <w:rPr>
          <w:rFonts w:cs="Times New Roman"/>
          <w:szCs w:val="22"/>
          <w:lang w:val="en-GB"/>
        </w:rPr>
        <w:t xml:space="preserve"> </w:t>
      </w:r>
      <w:r w:rsidR="00BE5D2F">
        <w:rPr>
          <w:rFonts w:cs="Times New Roman"/>
          <w:szCs w:val="22"/>
          <w:lang w:val="en-GB"/>
        </w:rPr>
        <w:t>at</w:t>
      </w:r>
      <w:r w:rsidRPr="0012708E">
        <w:rPr>
          <w:rFonts w:cs="Times New Roman"/>
          <w:szCs w:val="22"/>
          <w:lang w:val="en-GB"/>
        </w:rPr>
        <w:t xml:space="preserve"> Ba</w:t>
      </w:r>
      <w:r w:rsidRPr="00E21647">
        <w:rPr>
          <w:rFonts w:cs="Times New Roman"/>
          <w:szCs w:val="22"/>
          <w:lang w:val="en-GB"/>
        </w:rPr>
        <w:t xml:space="preserve">ht </w:t>
      </w:r>
      <w:r w:rsidR="00917DB2">
        <w:rPr>
          <w:rFonts w:cs="Times New Roman"/>
          <w:szCs w:val="22"/>
          <w:lang w:val="en-US" w:bidi="th-TH"/>
        </w:rPr>
        <w:t>2,850</w:t>
      </w:r>
      <w:r w:rsidR="00E21647" w:rsidRPr="0012708E">
        <w:rPr>
          <w:rFonts w:cs="Times New Roman"/>
          <w:szCs w:val="22"/>
          <w:lang w:val="en-GB"/>
        </w:rPr>
        <w:t xml:space="preserve"> </w:t>
      </w:r>
      <w:r w:rsidRPr="0012708E">
        <w:rPr>
          <w:rFonts w:cs="Times New Roman"/>
          <w:szCs w:val="22"/>
          <w:lang w:val="en-GB"/>
        </w:rPr>
        <w:t xml:space="preserve">million </w:t>
      </w:r>
      <w:r w:rsidR="00AF687E" w:rsidRPr="0012708E">
        <w:rPr>
          <w:rFonts w:cs="Times New Roman"/>
          <w:i/>
          <w:iCs/>
          <w:szCs w:val="22"/>
          <w:lang w:val="en-GB"/>
        </w:rPr>
        <w:t>(202</w:t>
      </w:r>
      <w:r w:rsidR="00170357">
        <w:rPr>
          <w:rFonts w:cs="Times New Roman"/>
          <w:i/>
          <w:iCs/>
          <w:szCs w:val="22"/>
          <w:lang w:val="en-GB"/>
        </w:rPr>
        <w:t>2</w:t>
      </w:r>
      <w:r w:rsidR="00AF687E" w:rsidRPr="0012708E">
        <w:rPr>
          <w:rFonts w:cs="Times New Roman"/>
          <w:i/>
          <w:iCs/>
          <w:szCs w:val="22"/>
          <w:lang w:val="en-GB"/>
        </w:rPr>
        <w:t xml:space="preserve">: </w:t>
      </w:r>
      <w:r w:rsidR="004444DB" w:rsidRPr="0012708E">
        <w:rPr>
          <w:rFonts w:cs="Times New Roman"/>
          <w:i/>
          <w:iCs/>
          <w:szCs w:val="22"/>
          <w:lang w:val="en-GB"/>
        </w:rPr>
        <w:t>Baht 1,150 million</w:t>
      </w:r>
      <w:r w:rsidR="00AF687E" w:rsidRPr="0012708E">
        <w:rPr>
          <w:rFonts w:cs="Times New Roman"/>
          <w:i/>
          <w:iCs/>
          <w:szCs w:val="22"/>
          <w:lang w:val="en-GB"/>
        </w:rPr>
        <w:t>).</w:t>
      </w:r>
      <w:r w:rsidR="00AF687E" w:rsidRPr="0012708E">
        <w:rPr>
          <w:rFonts w:cs="Times New Roman"/>
          <w:szCs w:val="22"/>
          <w:lang w:val="en-GB"/>
        </w:rPr>
        <w:t xml:space="preserve"> </w:t>
      </w:r>
      <w:r w:rsidR="00426387" w:rsidRPr="0012708E">
        <w:rPr>
          <w:rFonts w:cs="Times New Roman"/>
          <w:szCs w:val="22"/>
          <w:lang w:val="en-GB"/>
        </w:rPr>
        <w:t>Key t</w:t>
      </w:r>
      <w:r w:rsidRPr="0012708E">
        <w:rPr>
          <w:rFonts w:cs="Times New Roman"/>
          <w:szCs w:val="22"/>
          <w:lang w:val="en-GB"/>
        </w:rPr>
        <w:t>erm</w:t>
      </w:r>
      <w:r w:rsidR="00E13C6F" w:rsidRPr="0012708E">
        <w:rPr>
          <w:rFonts w:cs="Times New Roman"/>
          <w:szCs w:val="22"/>
          <w:lang w:val="en-GB"/>
        </w:rPr>
        <w:t>s</w:t>
      </w:r>
      <w:r w:rsidRPr="0012708E">
        <w:rPr>
          <w:rFonts w:cs="Times New Roman"/>
          <w:szCs w:val="22"/>
          <w:lang w:val="en-GB"/>
        </w:rPr>
        <w:t xml:space="preserve"> and condition</w:t>
      </w:r>
      <w:r w:rsidR="00E13C6F" w:rsidRPr="0012708E">
        <w:rPr>
          <w:rFonts w:cs="Times New Roman"/>
          <w:szCs w:val="22"/>
          <w:lang w:val="en-GB"/>
        </w:rPr>
        <w:t>s</w:t>
      </w:r>
      <w:r w:rsidRPr="0012708E">
        <w:rPr>
          <w:rFonts w:cs="Times New Roman"/>
          <w:szCs w:val="22"/>
          <w:lang w:val="en-GB"/>
        </w:rPr>
        <w:t xml:space="preserve"> were disclosed in note 2</w:t>
      </w:r>
      <w:r w:rsidR="001D79A6">
        <w:rPr>
          <w:rFonts w:cs="Times New Roman"/>
          <w:szCs w:val="22"/>
          <w:lang w:val="en-GB"/>
        </w:rPr>
        <w:t>2</w:t>
      </w:r>
      <w:r w:rsidRPr="0012708E">
        <w:rPr>
          <w:rFonts w:cs="Times New Roman"/>
          <w:szCs w:val="22"/>
          <w:lang w:val="en-GB"/>
        </w:rPr>
        <w:t>.</w:t>
      </w:r>
    </w:p>
    <w:p w14:paraId="2F1C1F40" w14:textId="77777777" w:rsidR="008A38C9" w:rsidRPr="00EC65EE" w:rsidRDefault="008A38C9" w:rsidP="0093239C">
      <w:pPr>
        <w:pStyle w:val="block"/>
        <w:spacing w:after="0"/>
        <w:ind w:left="540"/>
        <w:jc w:val="both"/>
        <w:rPr>
          <w:rFonts w:cs="Times New Roman"/>
          <w:szCs w:val="22"/>
          <w:lang w:val="en-GB"/>
        </w:rPr>
      </w:pPr>
    </w:p>
    <w:p w14:paraId="540222E6" w14:textId="1473E8C3" w:rsidR="001B0A5F" w:rsidRPr="00EC65EE" w:rsidRDefault="001B0A5F" w:rsidP="0093239C">
      <w:pPr>
        <w:pStyle w:val="block"/>
        <w:spacing w:after="0"/>
        <w:ind w:left="540"/>
        <w:jc w:val="both"/>
        <w:rPr>
          <w:rFonts w:cs="Times New Roman"/>
          <w:b/>
          <w:bCs/>
          <w:i/>
          <w:iCs/>
          <w:szCs w:val="28"/>
          <w:lang w:val="en-GB" w:bidi="th-TH"/>
        </w:rPr>
      </w:pPr>
      <w:r w:rsidRPr="00F05A8A">
        <w:rPr>
          <w:rFonts w:cs="Times New Roman"/>
          <w:b/>
          <w:bCs/>
          <w:i/>
          <w:iCs/>
          <w:szCs w:val="22"/>
          <w:lang w:val="en-GB"/>
        </w:rPr>
        <w:t>Significant</w:t>
      </w:r>
      <w:r w:rsidRPr="00F05A8A">
        <w:rPr>
          <w:rFonts w:cs="Times New Roman"/>
          <w:b/>
          <w:bCs/>
          <w:i/>
          <w:iCs/>
          <w:szCs w:val="28"/>
          <w:lang w:val="en-GB" w:bidi="th-TH"/>
        </w:rPr>
        <w:t xml:space="preserve"> agreements with related parties</w:t>
      </w:r>
    </w:p>
    <w:p w14:paraId="6E32365C" w14:textId="77777777" w:rsidR="00BE49A7" w:rsidRPr="0093239C" w:rsidRDefault="00BE49A7" w:rsidP="0093239C">
      <w:pPr>
        <w:pStyle w:val="block"/>
        <w:spacing w:after="0"/>
        <w:ind w:left="540"/>
        <w:jc w:val="both"/>
        <w:rPr>
          <w:rFonts w:cs="Times New Roman"/>
          <w:b/>
          <w:bCs/>
          <w:i/>
          <w:iCs/>
          <w:sz w:val="20"/>
          <w:szCs w:val="24"/>
          <w:lang w:val="en-GB" w:bidi="th-TH"/>
        </w:rPr>
      </w:pPr>
    </w:p>
    <w:p w14:paraId="4C347726" w14:textId="5FFB6222" w:rsidR="00BE49A7" w:rsidRDefault="00BE49A7" w:rsidP="0093239C">
      <w:pPr>
        <w:pStyle w:val="block"/>
        <w:spacing w:after="0"/>
        <w:ind w:left="540"/>
        <w:jc w:val="both"/>
        <w:rPr>
          <w:rFonts w:cs="Times New Roman"/>
          <w:szCs w:val="28"/>
          <w:lang w:val="en-GB" w:bidi="th-TH"/>
        </w:rPr>
      </w:pPr>
      <w:r w:rsidRPr="00EC65EE">
        <w:rPr>
          <w:rFonts w:cs="Times New Roman"/>
          <w:szCs w:val="28"/>
          <w:lang w:val="en-GB" w:bidi="th-TH"/>
        </w:rPr>
        <w:t>As at 31 December 202</w:t>
      </w:r>
      <w:r w:rsidR="00170357">
        <w:rPr>
          <w:rFonts w:cs="Times New Roman"/>
          <w:szCs w:val="28"/>
          <w:lang w:val="en-GB" w:bidi="th-TH"/>
        </w:rPr>
        <w:t>3</w:t>
      </w:r>
      <w:r w:rsidRPr="00EC65EE">
        <w:rPr>
          <w:rFonts w:cs="Times New Roman"/>
          <w:szCs w:val="28"/>
          <w:lang w:val="en-GB" w:bidi="th-TH"/>
        </w:rPr>
        <w:t>, the Bank ha</w:t>
      </w:r>
      <w:r w:rsidR="00A47AC5">
        <w:rPr>
          <w:rFonts w:cs="Times New Roman"/>
          <w:szCs w:val="28"/>
          <w:lang w:val="en-GB" w:bidi="th-TH"/>
        </w:rPr>
        <w:t>d</w:t>
      </w:r>
      <w:r w:rsidRPr="00EC65EE">
        <w:rPr>
          <w:rFonts w:cs="Times New Roman"/>
          <w:szCs w:val="28"/>
          <w:lang w:val="en-GB" w:bidi="th-TH"/>
        </w:rPr>
        <w:t xml:space="preserve"> loan agreement</w:t>
      </w:r>
      <w:r w:rsidR="00373AEB" w:rsidRPr="00EC65EE">
        <w:rPr>
          <w:rFonts w:cs="Times New Roman"/>
          <w:szCs w:val="28"/>
          <w:lang w:val="en-GB" w:bidi="th-TH"/>
        </w:rPr>
        <w:t>s with key management perso</w:t>
      </w:r>
      <w:r w:rsidR="00F464CE" w:rsidRPr="00EC65EE">
        <w:rPr>
          <w:rFonts w:cs="Times New Roman"/>
          <w:szCs w:val="28"/>
          <w:lang w:val="en-GB" w:bidi="th-TH"/>
        </w:rPr>
        <w:t>n</w:t>
      </w:r>
      <w:r w:rsidR="00373AEB" w:rsidRPr="00EC65EE">
        <w:rPr>
          <w:rFonts w:cs="Times New Roman"/>
          <w:szCs w:val="28"/>
          <w:lang w:val="en-GB" w:bidi="th-TH"/>
        </w:rPr>
        <w:t>nel of the Bank for the t</w:t>
      </w:r>
      <w:r w:rsidR="00F464CE" w:rsidRPr="00EC65EE">
        <w:rPr>
          <w:rFonts w:cs="Times New Roman"/>
          <w:szCs w:val="28"/>
          <w:lang w:val="en-GB" w:bidi="th-TH"/>
        </w:rPr>
        <w:t>otal</w:t>
      </w:r>
      <w:r w:rsidR="00373AEB" w:rsidRPr="00EC65EE">
        <w:rPr>
          <w:rFonts w:cs="Times New Roman"/>
          <w:szCs w:val="28"/>
          <w:lang w:val="en-GB" w:bidi="th-TH"/>
        </w:rPr>
        <w:t xml:space="preserve"> </w:t>
      </w:r>
      <w:r w:rsidR="00A47AC5">
        <w:rPr>
          <w:rFonts w:cs="Times New Roman"/>
          <w:szCs w:val="28"/>
          <w:lang w:val="en-GB" w:bidi="th-TH"/>
        </w:rPr>
        <w:t>credit limit</w:t>
      </w:r>
      <w:r w:rsidR="00A47AC5" w:rsidRPr="00EC65EE">
        <w:rPr>
          <w:rFonts w:cs="Times New Roman"/>
          <w:szCs w:val="28"/>
          <w:lang w:val="en-GB" w:bidi="th-TH"/>
        </w:rPr>
        <w:t xml:space="preserve"> </w:t>
      </w:r>
      <w:r w:rsidR="00373AEB" w:rsidRPr="00EC65EE">
        <w:rPr>
          <w:rFonts w:cs="Times New Roman"/>
          <w:szCs w:val="28"/>
          <w:lang w:val="en-GB" w:bidi="th-TH"/>
        </w:rPr>
        <w:t xml:space="preserve">of Baht </w:t>
      </w:r>
      <w:r w:rsidR="00774F4D">
        <w:rPr>
          <w:rFonts w:cs="Times New Roman"/>
          <w:szCs w:val="28"/>
          <w:lang w:val="en-GB" w:bidi="th-TH"/>
        </w:rPr>
        <w:t>15</w:t>
      </w:r>
      <w:r w:rsidR="00774F4D" w:rsidRPr="00EC65EE">
        <w:rPr>
          <w:rFonts w:cs="Times New Roman"/>
          <w:szCs w:val="28"/>
          <w:lang w:val="en-GB" w:bidi="th-TH"/>
        </w:rPr>
        <w:t xml:space="preserve"> </w:t>
      </w:r>
      <w:r w:rsidR="00373AEB" w:rsidRPr="00EC65EE">
        <w:rPr>
          <w:rFonts w:cs="Times New Roman"/>
          <w:szCs w:val="28"/>
          <w:lang w:val="en-GB" w:bidi="th-TH"/>
        </w:rPr>
        <w:t xml:space="preserve">million </w:t>
      </w:r>
      <w:r w:rsidR="00373AEB" w:rsidRPr="000D3B00">
        <w:rPr>
          <w:rFonts w:cs="Times New Roman"/>
          <w:i/>
          <w:iCs/>
          <w:szCs w:val="28"/>
          <w:lang w:val="en-GB" w:bidi="th-TH"/>
        </w:rPr>
        <w:t>(</w:t>
      </w:r>
      <w:r w:rsidR="00D57F66">
        <w:rPr>
          <w:rFonts w:cs="Times New Roman"/>
          <w:i/>
          <w:iCs/>
          <w:szCs w:val="28"/>
          <w:lang w:val="en-GB" w:bidi="th-TH"/>
        </w:rPr>
        <w:t>202</w:t>
      </w:r>
      <w:r w:rsidR="00170357">
        <w:rPr>
          <w:rFonts w:cs="Times New Roman"/>
          <w:i/>
          <w:iCs/>
          <w:szCs w:val="28"/>
          <w:lang w:val="en-GB" w:bidi="th-TH"/>
        </w:rPr>
        <w:t>2</w:t>
      </w:r>
      <w:r w:rsidR="00373AEB" w:rsidRPr="000D3B00">
        <w:rPr>
          <w:rFonts w:cs="Times New Roman"/>
          <w:i/>
          <w:iCs/>
          <w:szCs w:val="28"/>
          <w:lang w:val="en-GB" w:bidi="th-TH"/>
        </w:rPr>
        <w:t>:</w:t>
      </w:r>
      <w:r w:rsidR="007E1398" w:rsidRPr="000D3B00">
        <w:rPr>
          <w:rFonts w:cs="Times New Roman"/>
          <w:i/>
          <w:iCs/>
          <w:szCs w:val="28"/>
          <w:lang w:val="en-GB" w:bidi="th-TH"/>
        </w:rPr>
        <w:t xml:space="preserve"> Baht 1</w:t>
      </w:r>
      <w:r w:rsidR="00170357">
        <w:rPr>
          <w:rFonts w:cs="Times New Roman"/>
          <w:i/>
          <w:iCs/>
          <w:szCs w:val="28"/>
          <w:lang w:val="en-GB" w:bidi="th-TH"/>
        </w:rPr>
        <w:t>6</w:t>
      </w:r>
      <w:r w:rsidR="007E1398" w:rsidRPr="000D3B00">
        <w:rPr>
          <w:rFonts w:cs="Times New Roman"/>
          <w:i/>
          <w:iCs/>
          <w:szCs w:val="28"/>
          <w:lang w:val="en-GB" w:bidi="th-TH"/>
        </w:rPr>
        <w:t>.9 million)</w:t>
      </w:r>
      <w:r w:rsidR="007E1398" w:rsidRPr="00EC65EE">
        <w:rPr>
          <w:rFonts w:cs="Times New Roman"/>
          <w:szCs w:val="28"/>
          <w:lang w:val="en-GB" w:bidi="th-TH"/>
        </w:rPr>
        <w:t xml:space="preserve"> for a period of 5</w:t>
      </w:r>
      <w:r w:rsidR="00A47AC5">
        <w:rPr>
          <w:rFonts w:cs="Times New Roman"/>
          <w:szCs w:val="28"/>
          <w:lang w:val="en-GB" w:bidi="th-TH"/>
        </w:rPr>
        <w:t xml:space="preserve"> </w:t>
      </w:r>
      <w:r w:rsidR="007E1398" w:rsidRPr="00EC65EE">
        <w:rPr>
          <w:rFonts w:cs="Times New Roman"/>
          <w:szCs w:val="28"/>
          <w:lang w:val="en-GB" w:bidi="th-TH"/>
        </w:rPr>
        <w:t xml:space="preserve">years. Interest </w:t>
      </w:r>
      <w:r w:rsidR="00A47AC5" w:rsidRPr="00EC65EE">
        <w:rPr>
          <w:rFonts w:cs="Times New Roman"/>
          <w:szCs w:val="28"/>
          <w:lang w:val="en-GB" w:bidi="th-TH"/>
        </w:rPr>
        <w:t>rates</w:t>
      </w:r>
      <w:r w:rsidR="007E1398" w:rsidRPr="00EC65EE">
        <w:rPr>
          <w:rFonts w:cs="Times New Roman"/>
          <w:szCs w:val="28"/>
          <w:lang w:val="en-GB" w:bidi="th-TH"/>
        </w:rPr>
        <w:t xml:space="preserve"> </w:t>
      </w:r>
      <w:r w:rsidR="00D13BAE">
        <w:rPr>
          <w:rFonts w:cs="Times New Roman"/>
          <w:szCs w:val="28"/>
          <w:lang w:val="en-GB" w:bidi="th-TH"/>
        </w:rPr>
        <w:t>we</w:t>
      </w:r>
      <w:r w:rsidR="007E1398" w:rsidRPr="00EC65EE">
        <w:rPr>
          <w:rFonts w:cs="Times New Roman"/>
          <w:szCs w:val="28"/>
          <w:lang w:val="en-GB" w:bidi="th-TH"/>
        </w:rPr>
        <w:t>re offered at staff we</w:t>
      </w:r>
      <w:r w:rsidR="00F464CE" w:rsidRPr="00EC65EE">
        <w:rPr>
          <w:rFonts w:cs="Times New Roman"/>
          <w:szCs w:val="28"/>
          <w:lang w:val="en-GB" w:bidi="th-TH"/>
        </w:rPr>
        <w:t>lfare rate</w:t>
      </w:r>
      <w:r w:rsidR="00114514" w:rsidRPr="00EC65EE">
        <w:rPr>
          <w:rFonts w:cs="Times New Roman"/>
          <w:szCs w:val="28"/>
          <w:lang w:val="en-GB" w:bidi="th-TH"/>
        </w:rPr>
        <w:t xml:space="preserve">. The </w:t>
      </w:r>
      <w:r w:rsidR="00D13BAE">
        <w:rPr>
          <w:rFonts w:cs="Times New Roman"/>
          <w:szCs w:val="28"/>
          <w:lang w:val="en-GB" w:bidi="th-TH"/>
        </w:rPr>
        <w:t>B</w:t>
      </w:r>
      <w:r w:rsidR="00114514" w:rsidRPr="00EC65EE">
        <w:rPr>
          <w:rFonts w:cs="Times New Roman"/>
          <w:szCs w:val="28"/>
          <w:lang w:val="en-GB" w:bidi="th-TH"/>
        </w:rPr>
        <w:t>ank held residences as collaterals</w:t>
      </w:r>
      <w:r w:rsidR="009C2113">
        <w:rPr>
          <w:rFonts w:cs="Times New Roman"/>
          <w:szCs w:val="28"/>
          <w:lang w:val="en-GB" w:bidi="th-TH"/>
        </w:rPr>
        <w:t>.</w:t>
      </w:r>
    </w:p>
    <w:p w14:paraId="1FDDC83F" w14:textId="77777777" w:rsidR="004E6013" w:rsidRPr="0093239C" w:rsidRDefault="004E6013" w:rsidP="0093239C">
      <w:pPr>
        <w:pStyle w:val="block"/>
        <w:spacing w:after="0"/>
        <w:ind w:left="540"/>
        <w:jc w:val="both"/>
        <w:rPr>
          <w:rFonts w:cs="Times New Roman"/>
          <w:sz w:val="20"/>
          <w:szCs w:val="24"/>
          <w:lang w:val="en-GB" w:bidi="th-TH"/>
        </w:rPr>
      </w:pPr>
    </w:p>
    <w:p w14:paraId="5EB66203" w14:textId="38D33DF1" w:rsidR="00C4641B" w:rsidRDefault="00C4641B" w:rsidP="0093239C">
      <w:pPr>
        <w:pStyle w:val="block"/>
        <w:spacing w:after="0"/>
        <w:ind w:left="540"/>
        <w:jc w:val="both"/>
        <w:rPr>
          <w:rFonts w:cs="Times New Roman"/>
          <w:szCs w:val="28"/>
          <w:lang w:val="en-GB" w:bidi="th-TH"/>
        </w:rPr>
      </w:pPr>
      <w:r w:rsidRPr="00EC65EE">
        <w:rPr>
          <w:rFonts w:cs="Times New Roman"/>
          <w:szCs w:val="28"/>
          <w:lang w:val="en-GB" w:bidi="th-TH"/>
        </w:rPr>
        <w:t>The Bank has deposit agreements with se</w:t>
      </w:r>
      <w:r w:rsidR="0048461A" w:rsidRPr="00EC65EE">
        <w:rPr>
          <w:rFonts w:cs="Times New Roman"/>
          <w:szCs w:val="28"/>
          <w:lang w:val="en-GB" w:bidi="th-TH"/>
        </w:rPr>
        <w:t xml:space="preserve">veral related parties. Interest rates </w:t>
      </w:r>
      <w:r w:rsidR="009C2113">
        <w:rPr>
          <w:rFonts w:cs="Times New Roman"/>
          <w:szCs w:val="28"/>
          <w:lang w:val="en-GB" w:bidi="th-TH"/>
        </w:rPr>
        <w:t>are</w:t>
      </w:r>
      <w:r w:rsidR="00D13BAE" w:rsidRPr="00EC65EE">
        <w:rPr>
          <w:rFonts w:cs="Times New Roman"/>
          <w:szCs w:val="28"/>
          <w:lang w:val="en-GB" w:bidi="th-TH"/>
        </w:rPr>
        <w:t xml:space="preserve"> </w:t>
      </w:r>
      <w:r w:rsidR="0048461A" w:rsidRPr="00EC65EE">
        <w:rPr>
          <w:rFonts w:cs="Times New Roman"/>
          <w:szCs w:val="28"/>
          <w:lang w:val="en-GB" w:bidi="th-TH"/>
        </w:rPr>
        <w:t xml:space="preserve">offered at contractually agreed </w:t>
      </w:r>
      <w:r w:rsidR="00D13BAE">
        <w:rPr>
          <w:rFonts w:cs="Times New Roman"/>
          <w:szCs w:val="28"/>
          <w:lang w:val="en-GB" w:bidi="th-TH"/>
        </w:rPr>
        <w:t>rates.</w:t>
      </w:r>
    </w:p>
    <w:p w14:paraId="6B4617AE" w14:textId="77777777" w:rsidR="000D3B00" w:rsidRPr="0093239C" w:rsidRDefault="000D3B00" w:rsidP="0093239C">
      <w:pPr>
        <w:pStyle w:val="block"/>
        <w:spacing w:after="0"/>
        <w:ind w:left="540"/>
        <w:jc w:val="both"/>
        <w:rPr>
          <w:rFonts w:cs="Times New Roman"/>
          <w:sz w:val="20"/>
          <w:szCs w:val="24"/>
          <w:lang w:val="en-GB" w:bidi="th-TH"/>
        </w:rPr>
      </w:pPr>
    </w:p>
    <w:p w14:paraId="2982EA26" w14:textId="274DDBC2" w:rsidR="000D3B00" w:rsidRDefault="000D3B00" w:rsidP="0093239C">
      <w:pPr>
        <w:pStyle w:val="block"/>
        <w:spacing w:after="0"/>
        <w:ind w:left="540"/>
        <w:jc w:val="both"/>
        <w:rPr>
          <w:rFonts w:cs="Times New Roman"/>
          <w:szCs w:val="28"/>
          <w:lang w:val="en-GB" w:bidi="th-TH"/>
        </w:rPr>
      </w:pPr>
      <w:r>
        <w:rPr>
          <w:rFonts w:cs="Times New Roman"/>
          <w:szCs w:val="28"/>
          <w:lang w:val="en-GB" w:bidi="th-TH"/>
        </w:rPr>
        <w:t>The Bank has</w:t>
      </w:r>
      <w:r w:rsidR="002E14E0">
        <w:rPr>
          <w:rFonts w:cs="Times New Roman"/>
          <w:szCs w:val="28"/>
          <w:lang w:val="en-GB" w:bidi="th-TH"/>
        </w:rPr>
        <w:t xml:space="preserve"> </w:t>
      </w:r>
      <w:r w:rsidR="00660078">
        <w:rPr>
          <w:rFonts w:cs="Times New Roman"/>
          <w:szCs w:val="28"/>
          <w:lang w:val="en-GB" w:bidi="th-TH"/>
        </w:rPr>
        <w:t xml:space="preserve">served as service agreements with </w:t>
      </w:r>
      <w:r w:rsidR="00D23382">
        <w:rPr>
          <w:rFonts w:cs="Times New Roman"/>
          <w:szCs w:val="28"/>
          <w:lang w:val="en-GB" w:bidi="th-TH"/>
        </w:rPr>
        <w:t>a major shareholder and other</w:t>
      </w:r>
      <w:r w:rsidR="00660078">
        <w:rPr>
          <w:rFonts w:cs="Times New Roman"/>
          <w:szCs w:val="28"/>
          <w:lang w:val="en-GB" w:bidi="th-TH"/>
        </w:rPr>
        <w:t xml:space="preserve"> related parties to be an agent of</w:t>
      </w:r>
      <w:r>
        <w:rPr>
          <w:rFonts w:cs="Times New Roman"/>
          <w:szCs w:val="28"/>
          <w:lang w:val="en-GB" w:bidi="th-TH"/>
        </w:rPr>
        <w:t xml:space="preserve"> </w:t>
      </w:r>
      <w:r w:rsidR="000A3816">
        <w:rPr>
          <w:rFonts w:cs="Times New Roman"/>
          <w:szCs w:val="28"/>
          <w:lang w:val="en-GB" w:bidi="th-TH"/>
        </w:rPr>
        <w:t xml:space="preserve">life insurance, health insurance and non-life insurance </w:t>
      </w:r>
      <w:r w:rsidR="006E4325">
        <w:rPr>
          <w:rFonts w:cs="Times New Roman"/>
          <w:szCs w:val="28"/>
          <w:lang w:val="en-GB" w:bidi="th-TH"/>
        </w:rPr>
        <w:t>products</w:t>
      </w:r>
      <w:r w:rsidR="000A3816">
        <w:rPr>
          <w:rFonts w:cs="Times New Roman"/>
          <w:szCs w:val="28"/>
          <w:lang w:val="en-GB" w:bidi="th-TH"/>
        </w:rPr>
        <w:t>.</w:t>
      </w:r>
      <w:r w:rsidR="00E04983">
        <w:rPr>
          <w:rFonts w:cs="Times New Roman"/>
          <w:szCs w:val="28"/>
          <w:lang w:val="en-GB" w:bidi="th-TH"/>
        </w:rPr>
        <w:t xml:space="preserve"> The Bank </w:t>
      </w:r>
      <w:r w:rsidR="00E533A5">
        <w:rPr>
          <w:rFonts w:cs="Times New Roman"/>
          <w:szCs w:val="28"/>
          <w:lang w:val="en-GB" w:bidi="th-TH"/>
        </w:rPr>
        <w:t xml:space="preserve">is committed to receive bancassurance fees and </w:t>
      </w:r>
      <w:r w:rsidR="009B74C5">
        <w:rPr>
          <w:rFonts w:cs="Times New Roman"/>
          <w:szCs w:val="28"/>
          <w:lang w:val="en-GB" w:bidi="th-TH"/>
        </w:rPr>
        <w:t xml:space="preserve">promotion fees </w:t>
      </w:r>
      <w:r w:rsidR="00030E76">
        <w:rPr>
          <w:rFonts w:cs="Times New Roman"/>
          <w:szCs w:val="28"/>
          <w:lang w:val="en-GB" w:bidi="th-TH"/>
        </w:rPr>
        <w:t xml:space="preserve">as specified in the agreements. </w:t>
      </w:r>
      <w:r w:rsidR="003B7B72">
        <w:rPr>
          <w:rFonts w:cs="Times New Roman"/>
          <w:szCs w:val="28"/>
          <w:lang w:val="en-GB" w:bidi="th-TH"/>
        </w:rPr>
        <w:t xml:space="preserve">Bancassurance fees </w:t>
      </w:r>
      <w:r w:rsidR="00417630">
        <w:rPr>
          <w:rFonts w:cs="Times New Roman"/>
          <w:szCs w:val="28"/>
          <w:lang w:val="en-GB" w:bidi="th-TH"/>
        </w:rPr>
        <w:t>are determined by product with no contractual life</w:t>
      </w:r>
      <w:r w:rsidR="00A70E3A">
        <w:rPr>
          <w:rFonts w:cs="Times New Roman"/>
          <w:szCs w:val="28"/>
          <w:lang w:val="en-GB" w:bidi="th-TH"/>
        </w:rPr>
        <w:t>.</w:t>
      </w:r>
      <w:r w:rsidR="00417630">
        <w:rPr>
          <w:rFonts w:cs="Times New Roman"/>
          <w:szCs w:val="28"/>
          <w:lang w:val="en-GB" w:bidi="th-TH"/>
        </w:rPr>
        <w:t xml:space="preserve"> </w:t>
      </w:r>
      <w:r w:rsidR="00A70E3A">
        <w:rPr>
          <w:rFonts w:cs="Times New Roman"/>
          <w:szCs w:val="28"/>
          <w:lang w:val="en-GB" w:bidi="th-TH"/>
        </w:rPr>
        <w:t xml:space="preserve">Promotion fee </w:t>
      </w:r>
      <w:r w:rsidR="008A4D5B">
        <w:rPr>
          <w:rFonts w:cs="Times New Roman"/>
          <w:szCs w:val="28"/>
          <w:lang w:val="en-GB" w:bidi="th-TH"/>
        </w:rPr>
        <w:t xml:space="preserve">agreements have </w:t>
      </w:r>
      <w:r w:rsidR="00B14643">
        <w:rPr>
          <w:rFonts w:cs="Times New Roman"/>
          <w:szCs w:val="28"/>
          <w:lang w:val="en-GB" w:bidi="th-TH"/>
        </w:rPr>
        <w:t>a period of 1 year.</w:t>
      </w:r>
    </w:p>
    <w:p w14:paraId="339A7C29" w14:textId="16765B13" w:rsidR="00816D5E" w:rsidRDefault="00A63E43">
      <w:pPr>
        <w:pStyle w:val="block"/>
        <w:spacing w:after="0" w:line="0" w:lineRule="atLeast"/>
        <w:ind w:left="540"/>
        <w:jc w:val="both"/>
        <w:rPr>
          <w:szCs w:val="22"/>
        </w:rPr>
      </w:pPr>
      <w:r w:rsidRPr="00F05A8A">
        <w:rPr>
          <w:szCs w:val="22"/>
        </w:rPr>
        <w:lastRenderedPageBreak/>
        <w:t>The Bank has served as several service agreements</w:t>
      </w:r>
      <w:r w:rsidR="000E26E2">
        <w:rPr>
          <w:szCs w:val="22"/>
        </w:rPr>
        <w:t xml:space="preserve"> with a subsidiary</w:t>
      </w:r>
      <w:r w:rsidR="000F76CB">
        <w:rPr>
          <w:szCs w:val="22"/>
        </w:rPr>
        <w:t>,</w:t>
      </w:r>
      <w:r w:rsidRPr="00F05A8A">
        <w:rPr>
          <w:szCs w:val="22"/>
        </w:rPr>
        <w:t xml:space="preserve"> regarding to KYC (“Know Your Customer”) and CDD (“Customer Due Diligence”) operation, public relations and introduction of Micro Pay products</w:t>
      </w:r>
      <w:r w:rsidR="00343492" w:rsidRPr="00F05A8A">
        <w:rPr>
          <w:szCs w:val="22"/>
        </w:rPr>
        <w:t xml:space="preserve"> and a Hosting Infrastructure</w:t>
      </w:r>
      <w:r w:rsidRPr="00F05A8A">
        <w:rPr>
          <w:szCs w:val="22"/>
        </w:rPr>
        <w:t xml:space="preserve"> </w:t>
      </w:r>
      <w:r w:rsidR="00343492" w:rsidRPr="00F05A8A">
        <w:rPr>
          <w:szCs w:val="22"/>
        </w:rPr>
        <w:t>for a period of 2 years</w:t>
      </w:r>
      <w:r w:rsidRPr="00F05A8A">
        <w:rPr>
          <w:szCs w:val="22"/>
        </w:rPr>
        <w:t>. The Bank is committed to receive the service fee as specified in the agreements. Service fee will be revisited every time</w:t>
      </w:r>
      <w:r w:rsidR="00343492" w:rsidRPr="00F05A8A">
        <w:rPr>
          <w:szCs w:val="22"/>
        </w:rPr>
        <w:t xml:space="preserve"> </w:t>
      </w:r>
      <w:r w:rsidRPr="00F05A8A">
        <w:rPr>
          <w:szCs w:val="22"/>
        </w:rPr>
        <w:t>when the</w:t>
      </w:r>
      <w:r w:rsidR="00343492" w:rsidRPr="00F05A8A">
        <w:rPr>
          <w:szCs w:val="22"/>
        </w:rPr>
        <w:t xml:space="preserve"> </w:t>
      </w:r>
      <w:r w:rsidRPr="00F05A8A">
        <w:rPr>
          <w:szCs w:val="22"/>
        </w:rPr>
        <w:t>agreements are due.</w:t>
      </w:r>
    </w:p>
    <w:p w14:paraId="5590B6F3" w14:textId="77777777" w:rsidR="00056B88" w:rsidRPr="00F05A8A" w:rsidRDefault="00056B88">
      <w:pPr>
        <w:pStyle w:val="block"/>
        <w:spacing w:after="0" w:line="0" w:lineRule="atLeast"/>
        <w:ind w:left="540"/>
        <w:jc w:val="both"/>
        <w:rPr>
          <w:szCs w:val="22"/>
        </w:rPr>
      </w:pPr>
    </w:p>
    <w:p w14:paraId="63B9D958" w14:textId="1B93A2B6" w:rsidR="00816D5E" w:rsidRDefault="007A6E3D" w:rsidP="00E21051">
      <w:pPr>
        <w:pStyle w:val="block"/>
        <w:spacing w:after="0" w:line="0" w:lineRule="atLeast"/>
        <w:ind w:left="540"/>
        <w:jc w:val="both"/>
        <w:rPr>
          <w:szCs w:val="22"/>
        </w:rPr>
      </w:pPr>
      <w:r w:rsidRPr="00F05A8A">
        <w:rPr>
          <w:spacing w:val="-2"/>
          <w:szCs w:val="22"/>
        </w:rPr>
        <w:t>The Bank has served as shared service agreements</w:t>
      </w:r>
      <w:r w:rsidR="00D75E0A">
        <w:rPr>
          <w:spacing w:val="-2"/>
          <w:szCs w:val="22"/>
        </w:rPr>
        <w:t xml:space="preserve"> with a parent and a subsidiary</w:t>
      </w:r>
      <w:r w:rsidRPr="00F05A8A">
        <w:rPr>
          <w:spacing w:val="-2"/>
          <w:szCs w:val="22"/>
        </w:rPr>
        <w:t xml:space="preserve"> regarding to management services and advisory services in various fields </w:t>
      </w:r>
      <w:r w:rsidR="00710BF5" w:rsidRPr="00F05A8A">
        <w:rPr>
          <w:spacing w:val="-2"/>
          <w:szCs w:val="22"/>
        </w:rPr>
        <w:t>for a period of 1 year</w:t>
      </w:r>
      <w:r w:rsidRPr="00F05A8A">
        <w:rPr>
          <w:spacing w:val="-2"/>
          <w:szCs w:val="22"/>
        </w:rPr>
        <w:t xml:space="preserve">. The Bank is committed to receive the service fee as specified in the agreements. Service fee will be revisited every time when </w:t>
      </w:r>
      <w:r w:rsidR="00710BF5" w:rsidRPr="00F05A8A">
        <w:rPr>
          <w:spacing w:val="-2"/>
          <w:szCs w:val="22"/>
          <w:cs/>
        </w:rPr>
        <w:br/>
      </w:r>
      <w:r w:rsidRPr="00F05A8A">
        <w:rPr>
          <w:spacing w:val="-2"/>
          <w:szCs w:val="22"/>
        </w:rPr>
        <w:t>the agreements are due</w:t>
      </w:r>
      <w:r w:rsidR="003E5435" w:rsidRPr="00F05A8A">
        <w:rPr>
          <w:szCs w:val="22"/>
        </w:rPr>
        <w:t>.</w:t>
      </w:r>
    </w:p>
    <w:p w14:paraId="69AD1D26" w14:textId="77777777" w:rsidR="00C51D50" w:rsidRPr="00F05A8A" w:rsidRDefault="00C51D50" w:rsidP="00E21051">
      <w:pPr>
        <w:pStyle w:val="block"/>
        <w:spacing w:after="0" w:line="0" w:lineRule="atLeast"/>
        <w:ind w:left="540"/>
        <w:jc w:val="both"/>
        <w:rPr>
          <w:szCs w:val="22"/>
        </w:rPr>
      </w:pPr>
    </w:p>
    <w:p w14:paraId="183A6E5A" w14:textId="1E7EABD1" w:rsidR="00F05A8A" w:rsidRDefault="00E959FF" w:rsidP="008D2489">
      <w:pPr>
        <w:ind w:left="540"/>
        <w:jc w:val="thaiDistribute"/>
      </w:pPr>
      <w:r w:rsidRPr="00F05A8A">
        <w:t>The Bank has been served as a service agreement</w:t>
      </w:r>
      <w:r w:rsidR="00CC1956">
        <w:t xml:space="preserve"> with a subsidiary</w:t>
      </w:r>
      <w:r w:rsidRPr="00F05A8A">
        <w:t xml:space="preserve"> regarding to loan disbursement and loan repayment channel through Micro Pay e-Wallet </w:t>
      </w:r>
      <w:r w:rsidR="00710BF5" w:rsidRPr="00F05A8A">
        <w:t>for a period of 2 years.</w:t>
      </w:r>
      <w:r w:rsidRPr="00F05A8A">
        <w:t xml:space="preserve"> The Bank is committed to pay the service fee as specified in the agreement. Service fee will be revisited every time when the agreement is due</w:t>
      </w:r>
      <w:r w:rsidR="00A04DA5" w:rsidRPr="00F05A8A">
        <w:t>.</w:t>
      </w:r>
    </w:p>
    <w:p w14:paraId="2B45AC1D" w14:textId="77777777" w:rsidR="004F7213" w:rsidRDefault="004F7213" w:rsidP="008D2489">
      <w:pPr>
        <w:ind w:left="540"/>
        <w:jc w:val="thaiDistribute"/>
      </w:pPr>
    </w:p>
    <w:p w14:paraId="7B2D8D81" w14:textId="078F1A11" w:rsidR="004F7213" w:rsidRPr="00EC65EE" w:rsidRDefault="004F7213" w:rsidP="0083440B">
      <w:pPr>
        <w:pStyle w:val="block"/>
        <w:spacing w:after="0" w:line="0" w:lineRule="atLeast"/>
        <w:ind w:left="540"/>
        <w:jc w:val="both"/>
        <w:rPr>
          <w:rFonts w:cs="Times New Roman"/>
          <w:szCs w:val="22"/>
          <w:lang w:val="en-GB"/>
        </w:rPr>
      </w:pPr>
      <w:r w:rsidRPr="00F05A8A">
        <w:rPr>
          <w:szCs w:val="22"/>
        </w:rPr>
        <w:t>The Bank has office lease agreements with a parent and a subsidiary for a period of 3 years. The Bank is committed to receive the rental fee as specified in the agreements. Rental fee will be revisited every time when the agreements are due.</w:t>
      </w:r>
    </w:p>
    <w:p w14:paraId="4CFD2572" w14:textId="77777777" w:rsidR="00A91F0D" w:rsidRDefault="00A91F0D" w:rsidP="00414A51">
      <w:pPr>
        <w:pStyle w:val="block"/>
        <w:spacing w:after="0" w:line="0" w:lineRule="atLeast"/>
        <w:ind w:left="540"/>
        <w:jc w:val="both"/>
        <w:rPr>
          <w:szCs w:val="22"/>
        </w:rPr>
      </w:pPr>
    </w:p>
    <w:p w14:paraId="596964F0" w14:textId="0DAAF3AC" w:rsidR="00A91F0D" w:rsidRDefault="00972413" w:rsidP="00414A51">
      <w:pPr>
        <w:pStyle w:val="block"/>
        <w:spacing w:after="0" w:line="0" w:lineRule="atLeast"/>
        <w:ind w:left="540"/>
        <w:jc w:val="both"/>
        <w:rPr>
          <w:szCs w:val="22"/>
        </w:rPr>
      </w:pPr>
      <w:r>
        <w:rPr>
          <w:szCs w:val="22"/>
        </w:rPr>
        <w:t>The Bank has office rental agreements with a major shareholder and other related parties</w:t>
      </w:r>
      <w:r w:rsidR="00850C53">
        <w:rPr>
          <w:szCs w:val="22"/>
        </w:rPr>
        <w:t xml:space="preserve"> </w:t>
      </w:r>
      <w:r w:rsidR="00850C53" w:rsidRPr="00F05A8A">
        <w:rPr>
          <w:szCs w:val="22"/>
        </w:rPr>
        <w:t xml:space="preserve">for a period of </w:t>
      </w:r>
      <w:r w:rsidR="00AD31FF">
        <w:rPr>
          <w:szCs w:val="22"/>
        </w:rPr>
        <w:t>3</w:t>
      </w:r>
      <w:r w:rsidR="00850C53" w:rsidRPr="00F05A8A">
        <w:rPr>
          <w:szCs w:val="22"/>
        </w:rPr>
        <w:t xml:space="preserve"> years</w:t>
      </w:r>
      <w:r>
        <w:rPr>
          <w:szCs w:val="22"/>
        </w:rPr>
        <w:t xml:space="preserve">. </w:t>
      </w:r>
      <w:r w:rsidR="00045CBF">
        <w:rPr>
          <w:szCs w:val="22"/>
        </w:rPr>
        <w:t xml:space="preserve">The Bank is committed to pay </w:t>
      </w:r>
      <w:r w:rsidR="00045CBF" w:rsidRPr="00F05A8A">
        <w:rPr>
          <w:szCs w:val="22"/>
        </w:rPr>
        <w:t>the rental fee as specified in the agreements. Rental fee will be revisited every time when the agreements are due.</w:t>
      </w:r>
    </w:p>
    <w:p w14:paraId="41236787" w14:textId="77777777" w:rsidR="0022154C" w:rsidRPr="00EC65EE" w:rsidRDefault="0022154C" w:rsidP="00414A51">
      <w:pPr>
        <w:pStyle w:val="block"/>
        <w:spacing w:after="0" w:line="0" w:lineRule="atLeast"/>
        <w:ind w:left="540"/>
        <w:jc w:val="both"/>
        <w:rPr>
          <w:szCs w:val="22"/>
        </w:rPr>
      </w:pPr>
    </w:p>
    <w:p w14:paraId="7F9C4B8A" w14:textId="2AC3AE47" w:rsidR="003D3113" w:rsidRPr="0012708E" w:rsidRDefault="003D3113" w:rsidP="003D3113">
      <w:pPr>
        <w:pStyle w:val="block"/>
        <w:spacing w:after="0" w:line="240" w:lineRule="atLeast"/>
        <w:ind w:left="540"/>
        <w:jc w:val="both"/>
        <w:rPr>
          <w:rFonts w:cs="Times New Roman"/>
          <w:b/>
          <w:bCs/>
          <w:i/>
          <w:iCs/>
          <w:szCs w:val="28"/>
          <w:lang w:val="en-GB" w:bidi="th-TH"/>
        </w:rPr>
      </w:pPr>
      <w:r w:rsidRPr="003D3113">
        <w:rPr>
          <w:rFonts w:cs="Times New Roman"/>
          <w:b/>
          <w:bCs/>
          <w:i/>
          <w:iCs/>
          <w:szCs w:val="28"/>
          <w:lang w:val="en-GB" w:bidi="th-TH"/>
        </w:rPr>
        <w:t>Letters of guarantees</w:t>
      </w:r>
    </w:p>
    <w:p w14:paraId="2A0ADC54" w14:textId="77777777" w:rsidR="003D3113" w:rsidRPr="00EC65EE" w:rsidRDefault="003D3113" w:rsidP="003D3113">
      <w:pPr>
        <w:pStyle w:val="block"/>
        <w:spacing w:after="0" w:line="240" w:lineRule="atLeast"/>
        <w:ind w:left="540"/>
        <w:jc w:val="both"/>
        <w:rPr>
          <w:rFonts w:cs="Times New Roman"/>
          <w:szCs w:val="22"/>
          <w:lang w:val="en-GB"/>
        </w:rPr>
      </w:pPr>
    </w:p>
    <w:p w14:paraId="0BA8B478" w14:textId="6AA7BBB6" w:rsidR="003D3113" w:rsidRDefault="003D3113" w:rsidP="00223B27">
      <w:pPr>
        <w:pStyle w:val="block"/>
        <w:spacing w:after="0" w:line="0" w:lineRule="atLeast"/>
        <w:ind w:left="540"/>
        <w:jc w:val="thaiDistribute"/>
        <w:rPr>
          <w:i/>
          <w:iCs/>
          <w:szCs w:val="22"/>
        </w:rPr>
      </w:pPr>
      <w:r w:rsidRPr="003D3113">
        <w:rPr>
          <w:szCs w:val="22"/>
        </w:rPr>
        <w:t xml:space="preserve">As at </w:t>
      </w:r>
      <w:r w:rsidR="00B51A3B">
        <w:rPr>
          <w:szCs w:val="22"/>
        </w:rPr>
        <w:t>31 December</w:t>
      </w:r>
      <w:r w:rsidRPr="003D3113">
        <w:rPr>
          <w:szCs w:val="22"/>
        </w:rPr>
        <w:t xml:space="preserve"> 202</w:t>
      </w:r>
      <w:r w:rsidR="00170357">
        <w:rPr>
          <w:szCs w:val="22"/>
        </w:rPr>
        <w:t>3</w:t>
      </w:r>
      <w:r w:rsidRPr="003D3113">
        <w:rPr>
          <w:szCs w:val="22"/>
        </w:rPr>
        <w:t xml:space="preserve">, the Bank issued letters of guarantees to a subsidiary amounted to Baht </w:t>
      </w:r>
      <w:r w:rsidR="00E21647">
        <w:rPr>
          <w:szCs w:val="22"/>
        </w:rPr>
        <w:t xml:space="preserve">10.5 </w:t>
      </w:r>
      <w:r w:rsidRPr="003D3113">
        <w:rPr>
          <w:szCs w:val="22"/>
        </w:rPr>
        <w:t xml:space="preserve">million </w:t>
      </w:r>
      <w:r w:rsidRPr="00223B27">
        <w:rPr>
          <w:i/>
          <w:iCs/>
          <w:szCs w:val="22"/>
        </w:rPr>
        <w:t>(202</w:t>
      </w:r>
      <w:r w:rsidR="00170357">
        <w:rPr>
          <w:i/>
          <w:iCs/>
          <w:szCs w:val="22"/>
        </w:rPr>
        <w:t>2</w:t>
      </w:r>
      <w:r w:rsidRPr="00223B27">
        <w:rPr>
          <w:i/>
          <w:iCs/>
          <w:szCs w:val="22"/>
        </w:rPr>
        <w:t xml:space="preserve">: Baht </w:t>
      </w:r>
      <w:r w:rsidR="00250B25">
        <w:rPr>
          <w:i/>
          <w:iCs/>
          <w:szCs w:val="22"/>
        </w:rPr>
        <w:t>1</w:t>
      </w:r>
      <w:r w:rsidRPr="00223B27">
        <w:rPr>
          <w:i/>
          <w:iCs/>
          <w:szCs w:val="22"/>
        </w:rPr>
        <w:t>0.5 million).</w:t>
      </w:r>
    </w:p>
    <w:p w14:paraId="7D7A3F91" w14:textId="77777777" w:rsidR="00662621" w:rsidRPr="00EC65EE" w:rsidRDefault="00662621" w:rsidP="00223B27">
      <w:pPr>
        <w:pStyle w:val="block"/>
        <w:spacing w:after="0" w:line="0" w:lineRule="atLeast"/>
        <w:ind w:left="540"/>
        <w:jc w:val="thaiDistribute"/>
        <w:rPr>
          <w:szCs w:val="22"/>
        </w:rPr>
      </w:pPr>
    </w:p>
    <w:p w14:paraId="4F3248D1" w14:textId="362B9A8F" w:rsidR="00E44842" w:rsidRPr="0012708E" w:rsidRDefault="00DD7875" w:rsidP="00E44842">
      <w:pPr>
        <w:pStyle w:val="Heading1"/>
        <w:numPr>
          <w:ilvl w:val="0"/>
          <w:numId w:val="0"/>
        </w:numPr>
        <w:spacing w:before="0" w:after="0" w:line="240" w:lineRule="atLeast"/>
        <w:ind w:left="540" w:hanging="540"/>
        <w:rPr>
          <w:rFonts w:cs="Times New Roman"/>
          <w:i w:val="0"/>
          <w:iCs/>
          <w:szCs w:val="24"/>
        </w:rPr>
      </w:pPr>
      <w:r w:rsidRPr="00863107">
        <w:rPr>
          <w:rFonts w:cs="Times New Roman"/>
          <w:i w:val="0"/>
          <w:iCs/>
          <w:szCs w:val="24"/>
        </w:rPr>
        <w:t>3</w:t>
      </w:r>
      <w:r w:rsidR="00863107">
        <w:rPr>
          <w:rFonts w:cs="Times New Roman"/>
          <w:i w:val="0"/>
          <w:iCs/>
          <w:szCs w:val="24"/>
        </w:rPr>
        <w:t>4</w:t>
      </w:r>
      <w:r w:rsidR="00E44842" w:rsidRPr="00863107">
        <w:rPr>
          <w:rFonts w:cs="Times New Roman"/>
          <w:i w:val="0"/>
          <w:iCs/>
          <w:szCs w:val="24"/>
        </w:rPr>
        <w:tab/>
      </w:r>
      <w:r w:rsidR="005018EF" w:rsidRPr="00863107">
        <w:rPr>
          <w:rFonts w:cs="Times New Roman"/>
          <w:i w:val="0"/>
          <w:iCs/>
          <w:szCs w:val="24"/>
        </w:rPr>
        <w:t>Other benefits to directors and persons with managing authority</w:t>
      </w:r>
    </w:p>
    <w:p w14:paraId="3DD84DF0" w14:textId="2F343613" w:rsidR="004444DB" w:rsidRPr="00EC65EE" w:rsidRDefault="004444DB" w:rsidP="00EC65EE">
      <w:pPr>
        <w:pStyle w:val="block"/>
        <w:spacing w:after="0" w:line="0" w:lineRule="atLeast"/>
        <w:ind w:left="540"/>
        <w:jc w:val="thaiDistribute"/>
        <w:rPr>
          <w:szCs w:val="22"/>
        </w:rPr>
      </w:pPr>
    </w:p>
    <w:p w14:paraId="7CDFA4B1" w14:textId="08C026A1" w:rsidR="00624B95" w:rsidRDefault="00467C30" w:rsidP="00EC65EE">
      <w:pPr>
        <w:spacing w:line="240" w:lineRule="atLeast"/>
        <w:ind w:left="540"/>
        <w:jc w:val="both"/>
        <w:rPr>
          <w:rFonts w:cs="Times New Roman"/>
          <w:szCs w:val="22"/>
          <w:lang w:bidi="th-TH"/>
        </w:rPr>
      </w:pPr>
      <w:r w:rsidRPr="00BA65DF">
        <w:rPr>
          <w:rFonts w:cs="Times New Roman"/>
          <w:szCs w:val="22"/>
          <w:lang w:bidi="th-TH"/>
        </w:rPr>
        <w:t>Except for the benefits that are normally paid such as directors’ fee, directors’ bonus, executives’ salary and bonus</w:t>
      </w:r>
      <w:r w:rsidR="00731319" w:rsidRPr="00BA65DF">
        <w:rPr>
          <w:rFonts w:cs="Times New Roman"/>
          <w:szCs w:val="22"/>
          <w:lang w:bidi="th-TH"/>
        </w:rPr>
        <w:t>, t</w:t>
      </w:r>
      <w:r w:rsidR="00CB71A6" w:rsidRPr="00BA65DF">
        <w:rPr>
          <w:rFonts w:cs="Times New Roman"/>
          <w:szCs w:val="22"/>
          <w:lang w:bidi="th-TH"/>
        </w:rPr>
        <w:t xml:space="preserve">he Group </w:t>
      </w:r>
      <w:r w:rsidR="00891213">
        <w:rPr>
          <w:szCs w:val="28"/>
          <w:lang w:val="en-US" w:bidi="th-TH"/>
        </w:rPr>
        <w:t>issued</w:t>
      </w:r>
      <w:r w:rsidR="00891213" w:rsidRPr="00BA65DF">
        <w:rPr>
          <w:rFonts w:cs="Times New Roman"/>
          <w:szCs w:val="22"/>
          <w:lang w:bidi="th-TH"/>
        </w:rPr>
        <w:t xml:space="preserve"> </w:t>
      </w:r>
      <w:r w:rsidR="00CB71A6" w:rsidRPr="00BA65DF">
        <w:rPr>
          <w:rFonts w:cs="Times New Roman"/>
          <w:szCs w:val="22"/>
          <w:lang w:bidi="th-TH"/>
        </w:rPr>
        <w:t>stock options to directors and executive</w:t>
      </w:r>
      <w:r w:rsidR="000472F5" w:rsidRPr="00B307D0">
        <w:rPr>
          <w:rFonts w:cs="Times New Roman"/>
          <w:szCs w:val="22"/>
          <w:lang w:bidi="th-TH"/>
        </w:rPr>
        <w:t>s</w:t>
      </w:r>
      <w:r w:rsidR="00CB71A6" w:rsidRPr="00BA65DF">
        <w:rPr>
          <w:rFonts w:cs="Times New Roman"/>
          <w:szCs w:val="22"/>
          <w:lang w:bidi="th-TH"/>
        </w:rPr>
        <w:t xml:space="preserve"> </w:t>
      </w:r>
      <w:r w:rsidR="00D669DA" w:rsidRPr="00BA65DF">
        <w:rPr>
          <w:rFonts w:cs="Times New Roman"/>
          <w:szCs w:val="22"/>
          <w:lang w:bidi="th-TH"/>
        </w:rPr>
        <w:t>as descri</w:t>
      </w:r>
      <w:r w:rsidR="00B073BF" w:rsidRPr="00BA65DF">
        <w:rPr>
          <w:rFonts w:cs="Times New Roman"/>
          <w:szCs w:val="22"/>
          <w:lang w:bidi="th-TH"/>
        </w:rPr>
        <w:t>be</w:t>
      </w:r>
      <w:r w:rsidR="00A63CBA" w:rsidRPr="00BA65DF">
        <w:rPr>
          <w:rFonts w:cs="Times New Roman"/>
          <w:szCs w:val="22"/>
          <w:lang w:bidi="th-TH"/>
        </w:rPr>
        <w:t>d in note</w:t>
      </w:r>
      <w:r w:rsidR="001560DC" w:rsidRPr="00BA65DF">
        <w:rPr>
          <w:rFonts w:cs="Times New Roman"/>
          <w:szCs w:val="22"/>
          <w:lang w:bidi="th-TH"/>
        </w:rPr>
        <w:t xml:space="preserve"> 2</w:t>
      </w:r>
      <w:r w:rsidR="00253497">
        <w:rPr>
          <w:rFonts w:cs="Times New Roman"/>
          <w:szCs w:val="22"/>
          <w:lang w:bidi="th-TH"/>
        </w:rPr>
        <w:t>9</w:t>
      </w:r>
      <w:r w:rsidR="001560DC" w:rsidRPr="00BA65DF">
        <w:rPr>
          <w:rFonts w:cs="Times New Roman"/>
          <w:szCs w:val="22"/>
          <w:lang w:bidi="th-TH"/>
        </w:rPr>
        <w:t>.</w:t>
      </w:r>
    </w:p>
    <w:p w14:paraId="57099B18" w14:textId="77777777" w:rsidR="00BB2625" w:rsidRDefault="00BB2625" w:rsidP="00EC65EE">
      <w:pPr>
        <w:rPr>
          <w:rFonts w:cs="Times New Roman"/>
          <w:b/>
          <w:bCs/>
          <w:sz w:val="24"/>
          <w:szCs w:val="24"/>
        </w:rPr>
      </w:pPr>
    </w:p>
    <w:p w14:paraId="6398EA80" w14:textId="72FEA842" w:rsidR="007E5830" w:rsidRPr="0012708E" w:rsidRDefault="00DD7875" w:rsidP="00EC65EE">
      <w:pPr>
        <w:rPr>
          <w:rFonts w:cs="Times New Roman"/>
          <w:b/>
          <w:bCs/>
          <w:sz w:val="24"/>
          <w:szCs w:val="24"/>
        </w:rPr>
      </w:pPr>
      <w:r w:rsidRPr="0012708E">
        <w:rPr>
          <w:rFonts w:cs="Times New Roman"/>
          <w:b/>
          <w:bCs/>
          <w:sz w:val="24"/>
          <w:szCs w:val="24"/>
        </w:rPr>
        <w:t>3</w:t>
      </w:r>
      <w:r w:rsidR="00BB2625">
        <w:rPr>
          <w:rFonts w:cs="Times New Roman"/>
          <w:b/>
          <w:bCs/>
          <w:sz w:val="24"/>
          <w:szCs w:val="24"/>
        </w:rPr>
        <w:t>5</w:t>
      </w:r>
      <w:r w:rsidR="007E5830" w:rsidRPr="0012708E">
        <w:rPr>
          <w:rFonts w:cs="Times New Roman"/>
          <w:b/>
          <w:bCs/>
          <w:sz w:val="24"/>
          <w:szCs w:val="24"/>
        </w:rPr>
        <w:tab/>
      </w:r>
      <w:r w:rsidR="00B81766" w:rsidRPr="0012708E">
        <w:rPr>
          <w:rFonts w:cs="Times New Roman"/>
          <w:b/>
          <w:bCs/>
          <w:sz w:val="24"/>
          <w:szCs w:val="24"/>
        </w:rPr>
        <w:t>Leases</w:t>
      </w:r>
    </w:p>
    <w:p w14:paraId="7C692011" w14:textId="77777777" w:rsidR="00B81766" w:rsidRPr="00EC65EE" w:rsidRDefault="00B81766" w:rsidP="00EC65EE">
      <w:pPr>
        <w:pStyle w:val="block"/>
        <w:spacing w:after="0" w:line="0" w:lineRule="atLeast"/>
        <w:ind w:left="540"/>
        <w:jc w:val="both"/>
        <w:rPr>
          <w:szCs w:val="22"/>
        </w:rPr>
      </w:pPr>
    </w:p>
    <w:p w14:paraId="680017C5" w14:textId="7A3C8937" w:rsidR="00B81766" w:rsidRPr="0012708E" w:rsidRDefault="00DD7875" w:rsidP="007E5830">
      <w:pPr>
        <w:tabs>
          <w:tab w:val="left" w:pos="540"/>
          <w:tab w:val="left" w:pos="1080"/>
        </w:tabs>
        <w:spacing w:line="280" w:lineRule="atLeast"/>
        <w:ind w:right="389"/>
        <w:jc w:val="thaiDistribute"/>
        <w:rPr>
          <w:rFonts w:cs="Times New Roman"/>
          <w:b/>
          <w:bCs/>
          <w:szCs w:val="22"/>
        </w:rPr>
      </w:pPr>
      <w:r w:rsidRPr="0012708E">
        <w:rPr>
          <w:rFonts w:cs="Times New Roman"/>
          <w:b/>
          <w:bCs/>
          <w:szCs w:val="22"/>
        </w:rPr>
        <w:t>3</w:t>
      </w:r>
      <w:r w:rsidR="00BB2625">
        <w:rPr>
          <w:rFonts w:cs="Times New Roman"/>
          <w:b/>
          <w:bCs/>
          <w:szCs w:val="22"/>
        </w:rPr>
        <w:t>5</w:t>
      </w:r>
      <w:r w:rsidRPr="0012708E">
        <w:rPr>
          <w:rFonts w:cs="Times New Roman"/>
          <w:b/>
          <w:bCs/>
          <w:szCs w:val="22"/>
        </w:rPr>
        <w:t>.1</w:t>
      </w:r>
      <w:r w:rsidR="00B81766" w:rsidRPr="0012708E">
        <w:rPr>
          <w:rFonts w:cs="Times New Roman"/>
          <w:b/>
          <w:bCs/>
          <w:szCs w:val="22"/>
        </w:rPr>
        <w:tab/>
        <w:t>Leases as lessee</w:t>
      </w:r>
    </w:p>
    <w:p w14:paraId="669CDA79" w14:textId="77777777" w:rsidR="00B81766" w:rsidRPr="00EC65EE" w:rsidRDefault="00B81766" w:rsidP="00EC65EE">
      <w:pPr>
        <w:pStyle w:val="block"/>
        <w:spacing w:after="0" w:line="0" w:lineRule="atLeast"/>
        <w:ind w:left="540"/>
        <w:jc w:val="both"/>
        <w:rPr>
          <w:szCs w:val="22"/>
        </w:rPr>
      </w:pPr>
    </w:p>
    <w:p w14:paraId="2A76421A" w14:textId="08167C8A" w:rsidR="00B81766" w:rsidRPr="0012708E" w:rsidRDefault="00B81766" w:rsidP="008002FC">
      <w:pPr>
        <w:tabs>
          <w:tab w:val="left" w:pos="540"/>
          <w:tab w:val="left" w:pos="1080"/>
        </w:tabs>
        <w:spacing w:line="240" w:lineRule="atLeast"/>
        <w:ind w:left="540" w:right="-1" w:hanging="540"/>
        <w:jc w:val="both"/>
        <w:rPr>
          <w:rFonts w:cs="Times New Roman"/>
          <w:szCs w:val="22"/>
        </w:rPr>
      </w:pPr>
      <w:r w:rsidRPr="0012708E">
        <w:rPr>
          <w:rFonts w:cs="Times New Roman"/>
          <w:szCs w:val="22"/>
        </w:rPr>
        <w:tab/>
      </w:r>
      <w:r w:rsidR="00DA3022" w:rsidRPr="0012708E">
        <w:rPr>
          <w:rFonts w:cs="Times New Roman"/>
          <w:szCs w:val="22"/>
        </w:rPr>
        <w:t xml:space="preserve">As at </w:t>
      </w:r>
      <w:r w:rsidR="009C2A39">
        <w:rPr>
          <w:rFonts w:cs="Times New Roman"/>
          <w:szCs w:val="22"/>
        </w:rPr>
        <w:t>31 December</w:t>
      </w:r>
      <w:r w:rsidR="004444DB" w:rsidRPr="0012708E">
        <w:rPr>
          <w:rFonts w:cs="Times New Roman"/>
          <w:szCs w:val="22"/>
        </w:rPr>
        <w:t xml:space="preserve"> 202</w:t>
      </w:r>
      <w:r w:rsidR="00170357">
        <w:rPr>
          <w:rFonts w:cs="Times New Roman"/>
          <w:szCs w:val="22"/>
        </w:rPr>
        <w:t>3</w:t>
      </w:r>
      <w:r w:rsidR="00DA3022" w:rsidRPr="0012708E">
        <w:rPr>
          <w:rFonts w:cs="Times New Roman"/>
          <w:szCs w:val="22"/>
        </w:rPr>
        <w:t>, the</w:t>
      </w:r>
      <w:r w:rsidR="00C71D8F" w:rsidRPr="0012708E">
        <w:rPr>
          <w:rFonts w:cs="Times New Roman"/>
          <w:szCs w:val="22"/>
        </w:rPr>
        <w:t xml:space="preserve"> Group </w:t>
      </w:r>
      <w:r w:rsidR="00DA3022" w:rsidRPr="0012708E">
        <w:rPr>
          <w:rFonts w:cs="Times New Roman"/>
          <w:szCs w:val="22"/>
        </w:rPr>
        <w:t>has several lease agreements</w:t>
      </w:r>
      <w:r w:rsidR="00C71D8F" w:rsidRPr="0012708E">
        <w:rPr>
          <w:rFonts w:cs="Times New Roman"/>
          <w:szCs w:val="22"/>
        </w:rPr>
        <w:t xml:space="preserve"> of</w:t>
      </w:r>
      <w:r w:rsidR="008002FC" w:rsidRPr="0012708E">
        <w:rPr>
          <w:rFonts w:cs="Times New Roman"/>
          <w:szCs w:val="22"/>
        </w:rPr>
        <w:t xml:space="preserve"> </w:t>
      </w:r>
      <w:r w:rsidR="00C71D8F" w:rsidRPr="0012708E">
        <w:rPr>
          <w:rFonts w:cs="Times New Roman"/>
          <w:szCs w:val="22"/>
        </w:rPr>
        <w:t>building, office spaces and vehicles with local companies and non-related persons</w:t>
      </w:r>
      <w:r w:rsidR="00163D0A" w:rsidRPr="0012708E">
        <w:rPr>
          <w:rFonts w:cs="Times New Roman"/>
          <w:szCs w:val="22"/>
        </w:rPr>
        <w:t xml:space="preserve"> for</w:t>
      </w:r>
      <w:r w:rsidR="00C33CFE">
        <w:rPr>
          <w:rFonts w:cs="Times New Roman"/>
          <w:szCs w:val="22"/>
        </w:rPr>
        <w:t xml:space="preserve"> a</w:t>
      </w:r>
      <w:r w:rsidR="00163D0A" w:rsidRPr="0012708E">
        <w:rPr>
          <w:rFonts w:cs="Times New Roman"/>
          <w:szCs w:val="22"/>
        </w:rPr>
        <w:t xml:space="preserve"> period </w:t>
      </w:r>
      <w:r w:rsidR="005F6469">
        <w:rPr>
          <w:rFonts w:cs="Times New Roman"/>
          <w:szCs w:val="22"/>
        </w:rPr>
        <w:t>of</w:t>
      </w:r>
      <w:r w:rsidR="00163D0A" w:rsidRPr="0012708E">
        <w:rPr>
          <w:rFonts w:cs="Times New Roman"/>
          <w:szCs w:val="22"/>
        </w:rPr>
        <w:t xml:space="preserve"> </w:t>
      </w:r>
      <w:r w:rsidR="00E21647">
        <w:rPr>
          <w:rFonts w:cs="Times New Roman"/>
          <w:szCs w:val="28"/>
          <w:lang w:val="en-US" w:bidi="th-TH"/>
        </w:rPr>
        <w:t>1.0</w:t>
      </w:r>
      <w:r w:rsidR="00AD31FF">
        <w:rPr>
          <w:rFonts w:cs="Times New Roman"/>
          <w:szCs w:val="28"/>
          <w:lang w:val="en-US" w:bidi="th-TH"/>
        </w:rPr>
        <w:t xml:space="preserve"> </w:t>
      </w:r>
      <w:r w:rsidR="00E21647">
        <w:rPr>
          <w:rFonts w:cs="Times New Roman"/>
          <w:szCs w:val="28"/>
          <w:lang w:val="en-US" w:bidi="th-TH"/>
        </w:rPr>
        <w:t>-</w:t>
      </w:r>
      <w:r w:rsidR="00AD31FF">
        <w:rPr>
          <w:rFonts w:cs="Times New Roman"/>
          <w:szCs w:val="28"/>
          <w:lang w:val="en-US" w:bidi="th-TH"/>
        </w:rPr>
        <w:t xml:space="preserve"> </w:t>
      </w:r>
      <w:r w:rsidR="00E21647">
        <w:rPr>
          <w:rFonts w:cs="Times New Roman"/>
          <w:szCs w:val="28"/>
          <w:lang w:val="en-US" w:bidi="th-TH"/>
        </w:rPr>
        <w:t>13.0</w:t>
      </w:r>
      <w:r w:rsidR="00E21647" w:rsidRPr="0012708E">
        <w:rPr>
          <w:rFonts w:cs="Times New Roman"/>
          <w:szCs w:val="22"/>
        </w:rPr>
        <w:t xml:space="preserve"> </w:t>
      </w:r>
      <w:r w:rsidR="00C71D8F" w:rsidRPr="0012708E">
        <w:rPr>
          <w:rFonts w:cs="Times New Roman"/>
          <w:szCs w:val="22"/>
        </w:rPr>
        <w:t xml:space="preserve">years </w:t>
      </w:r>
      <w:r w:rsidR="00C71D8F" w:rsidRPr="0012708E">
        <w:rPr>
          <w:rFonts w:cs="Times New Roman"/>
          <w:i/>
          <w:iCs/>
          <w:szCs w:val="22"/>
        </w:rPr>
        <w:t>(</w:t>
      </w:r>
      <w:r w:rsidR="004444DB" w:rsidRPr="0012708E">
        <w:rPr>
          <w:rFonts w:cs="Times New Roman"/>
          <w:i/>
          <w:iCs/>
          <w:szCs w:val="22"/>
        </w:rPr>
        <w:t>202</w:t>
      </w:r>
      <w:r w:rsidR="00170357">
        <w:rPr>
          <w:rFonts w:cs="Times New Roman"/>
          <w:i/>
          <w:iCs/>
          <w:szCs w:val="22"/>
        </w:rPr>
        <w:t>2</w:t>
      </w:r>
      <w:r w:rsidR="00DA3022" w:rsidRPr="0012708E">
        <w:rPr>
          <w:rFonts w:cs="Times New Roman"/>
          <w:i/>
          <w:iCs/>
          <w:szCs w:val="22"/>
        </w:rPr>
        <w:t>:</w:t>
      </w:r>
      <w:r w:rsidR="00C71D8F" w:rsidRPr="0012708E">
        <w:rPr>
          <w:rFonts w:cs="Times New Roman"/>
          <w:i/>
          <w:iCs/>
          <w:szCs w:val="22"/>
        </w:rPr>
        <w:t xml:space="preserve"> 0.5 </w:t>
      </w:r>
      <w:r w:rsidR="00D23382">
        <w:rPr>
          <w:rFonts w:cs="Times New Roman"/>
          <w:i/>
          <w:iCs/>
          <w:szCs w:val="22"/>
        </w:rPr>
        <w:t>-</w:t>
      </w:r>
      <w:r w:rsidR="00C71D8F" w:rsidRPr="0012708E">
        <w:rPr>
          <w:rFonts w:cs="Times New Roman"/>
          <w:i/>
          <w:iCs/>
          <w:szCs w:val="22"/>
        </w:rPr>
        <w:t xml:space="preserve"> 1</w:t>
      </w:r>
      <w:r w:rsidR="00BB2625">
        <w:rPr>
          <w:rFonts w:cs="Times New Roman"/>
          <w:i/>
          <w:iCs/>
          <w:szCs w:val="22"/>
        </w:rPr>
        <w:t>3.0</w:t>
      </w:r>
      <w:r w:rsidR="00C71D8F" w:rsidRPr="0012708E">
        <w:rPr>
          <w:rFonts w:cs="Times New Roman"/>
          <w:i/>
          <w:iCs/>
          <w:szCs w:val="22"/>
        </w:rPr>
        <w:t xml:space="preserve"> years)</w:t>
      </w:r>
      <w:r w:rsidR="009025F9" w:rsidRPr="0012708E">
        <w:rPr>
          <w:rFonts w:cs="Times New Roman"/>
          <w:szCs w:val="22"/>
        </w:rPr>
        <w:t>.</w:t>
      </w:r>
      <w:r w:rsidR="00661947" w:rsidRPr="0012708E">
        <w:rPr>
          <w:rFonts w:cs="Times New Roman"/>
          <w:szCs w:val="22"/>
        </w:rPr>
        <w:t xml:space="preserve"> Lease payment is specified in the </w:t>
      </w:r>
      <w:r w:rsidR="005F6469">
        <w:rPr>
          <w:rFonts w:cs="Times New Roman"/>
          <w:szCs w:val="22"/>
        </w:rPr>
        <w:t>agreement</w:t>
      </w:r>
      <w:r w:rsidR="0021478F">
        <w:rPr>
          <w:rFonts w:cs="Times New Roman"/>
          <w:szCs w:val="22"/>
        </w:rPr>
        <w:t>s</w:t>
      </w:r>
      <w:r w:rsidR="004733FC" w:rsidRPr="0012708E">
        <w:rPr>
          <w:rFonts w:cs="Times New Roman"/>
          <w:szCs w:val="22"/>
        </w:rPr>
        <w:t xml:space="preserve">. </w:t>
      </w:r>
      <w:r w:rsidR="00DA3022" w:rsidRPr="0012708E">
        <w:rPr>
          <w:rFonts w:cs="Times New Roman"/>
          <w:szCs w:val="22"/>
        </w:rPr>
        <w:t xml:space="preserve"> </w:t>
      </w:r>
    </w:p>
    <w:p w14:paraId="5A2F9E06" w14:textId="24BE178E" w:rsidR="00A04DA5" w:rsidRPr="0029563F" w:rsidRDefault="00C716DF" w:rsidP="0093239C">
      <w:pPr>
        <w:rPr>
          <w:rFonts w:cs="Times New Roman"/>
          <w:szCs w:val="22"/>
        </w:rPr>
      </w:pPr>
      <w:r>
        <w:rPr>
          <w:rFonts w:cs="Times New Roman"/>
          <w:szCs w:val="22"/>
        </w:rPr>
        <w:br w:type="page"/>
      </w:r>
    </w:p>
    <w:p w14:paraId="502C366A" w14:textId="0C59EDF3" w:rsidR="004733FC" w:rsidRPr="0012708E" w:rsidRDefault="004733FC" w:rsidP="00223B27">
      <w:pPr>
        <w:ind w:firstLine="540"/>
        <w:rPr>
          <w:rFonts w:cs="Times New Roman"/>
          <w:b/>
          <w:bCs/>
          <w:i/>
          <w:iCs/>
          <w:szCs w:val="22"/>
        </w:rPr>
      </w:pPr>
      <w:r w:rsidRPr="0012708E">
        <w:rPr>
          <w:rFonts w:cs="Times New Roman"/>
          <w:b/>
          <w:bCs/>
          <w:i/>
          <w:iCs/>
          <w:szCs w:val="22"/>
        </w:rPr>
        <w:lastRenderedPageBreak/>
        <w:t>Right-of-use assets</w:t>
      </w:r>
    </w:p>
    <w:p w14:paraId="0C539CDB" w14:textId="46210621" w:rsidR="00BD2289" w:rsidRPr="00EC65EE" w:rsidRDefault="00BD2289" w:rsidP="00EC65EE">
      <w:pPr>
        <w:pStyle w:val="block"/>
        <w:spacing w:after="0" w:line="0" w:lineRule="atLeast"/>
        <w:ind w:left="540"/>
        <w:jc w:val="both"/>
        <w:rPr>
          <w:rFonts w:cs="Times New Roman"/>
          <w:szCs w:val="22"/>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9D35D4" w:rsidRPr="00AB5DFA" w14:paraId="237D8B75" w14:textId="77777777" w:rsidTr="00080F43">
        <w:tc>
          <w:tcPr>
            <w:tcW w:w="4500" w:type="dxa"/>
          </w:tcPr>
          <w:p w14:paraId="44C2684B" w14:textId="77777777" w:rsidR="009D35D4" w:rsidRPr="00AB5DFA" w:rsidRDefault="009D35D4" w:rsidP="00080F43">
            <w:pPr>
              <w:spacing w:line="240" w:lineRule="atLeast"/>
              <w:ind w:left="180" w:hanging="180"/>
              <w:rPr>
                <w:rFonts w:cs="Times New Roman"/>
                <w:b/>
                <w:bCs/>
                <w:szCs w:val="22"/>
                <w:lang w:bidi="th-TH"/>
              </w:rPr>
            </w:pPr>
          </w:p>
        </w:tc>
        <w:tc>
          <w:tcPr>
            <w:tcW w:w="4680" w:type="dxa"/>
            <w:gridSpan w:val="5"/>
          </w:tcPr>
          <w:p w14:paraId="7127EB5F" w14:textId="77777777" w:rsidR="009D35D4" w:rsidRPr="00AB5DFA" w:rsidRDefault="009D35D4" w:rsidP="00080F43">
            <w:pPr>
              <w:spacing w:line="240" w:lineRule="atLeast"/>
              <w:ind w:left="-108" w:right="-108"/>
              <w:jc w:val="center"/>
              <w:rPr>
                <w:rFonts w:cs="Times New Roman"/>
                <w:szCs w:val="22"/>
              </w:rPr>
            </w:pPr>
            <w:r w:rsidRPr="00AB5DFA">
              <w:rPr>
                <w:rFonts w:cs="Times New Roman"/>
                <w:b/>
                <w:bCs/>
                <w:szCs w:val="22"/>
              </w:rPr>
              <w:t xml:space="preserve">Consolidated </w:t>
            </w:r>
          </w:p>
        </w:tc>
      </w:tr>
      <w:tr w:rsidR="009D35D4" w:rsidRPr="00AB5DFA" w14:paraId="06AB5891" w14:textId="77777777" w:rsidTr="00080F43">
        <w:tc>
          <w:tcPr>
            <w:tcW w:w="4500" w:type="dxa"/>
          </w:tcPr>
          <w:p w14:paraId="225BC95E" w14:textId="77777777" w:rsidR="009D35D4" w:rsidRPr="00AB5DFA" w:rsidRDefault="009D35D4" w:rsidP="00080F43">
            <w:pPr>
              <w:spacing w:line="240" w:lineRule="atLeast"/>
              <w:ind w:left="180" w:hanging="180"/>
              <w:rPr>
                <w:rFonts w:cs="Times New Roman"/>
                <w:b/>
                <w:bCs/>
                <w:szCs w:val="22"/>
                <w:lang w:bidi="th-TH"/>
              </w:rPr>
            </w:pPr>
          </w:p>
        </w:tc>
        <w:tc>
          <w:tcPr>
            <w:tcW w:w="1350" w:type="dxa"/>
          </w:tcPr>
          <w:p w14:paraId="3648E807" w14:textId="77777777" w:rsidR="009D35D4" w:rsidRPr="00AB5DFA" w:rsidRDefault="009D35D4"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25FA15F5" w14:textId="77777777" w:rsidR="009D35D4" w:rsidRPr="00AB5DFA" w:rsidRDefault="009D35D4" w:rsidP="00080F43">
            <w:pPr>
              <w:spacing w:line="240" w:lineRule="atLeast"/>
              <w:ind w:left="-108" w:right="-108"/>
              <w:jc w:val="center"/>
              <w:rPr>
                <w:rFonts w:cs="Times New Roman"/>
                <w:szCs w:val="22"/>
              </w:rPr>
            </w:pPr>
          </w:p>
        </w:tc>
        <w:tc>
          <w:tcPr>
            <w:tcW w:w="1422" w:type="dxa"/>
            <w:vAlign w:val="bottom"/>
          </w:tcPr>
          <w:p w14:paraId="06292170" w14:textId="77777777" w:rsidR="009D35D4" w:rsidRPr="00AB5DFA" w:rsidRDefault="009D35D4"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72F47976" w14:textId="77777777" w:rsidR="009D35D4" w:rsidRPr="00AB5DFA" w:rsidRDefault="009D35D4" w:rsidP="00080F43">
            <w:pPr>
              <w:spacing w:line="240" w:lineRule="atLeast"/>
              <w:ind w:left="-108" w:right="-108"/>
              <w:rPr>
                <w:rFonts w:cs="Times New Roman"/>
                <w:szCs w:val="22"/>
                <w:rtl/>
                <w:cs/>
              </w:rPr>
            </w:pPr>
          </w:p>
        </w:tc>
        <w:tc>
          <w:tcPr>
            <w:tcW w:w="1351" w:type="dxa"/>
            <w:vAlign w:val="bottom"/>
          </w:tcPr>
          <w:p w14:paraId="27E4916A" w14:textId="77777777" w:rsidR="009D35D4" w:rsidRPr="00AB5DFA" w:rsidRDefault="009D35D4" w:rsidP="00080F43">
            <w:pPr>
              <w:spacing w:line="240" w:lineRule="atLeast"/>
              <w:ind w:left="-108" w:right="-108"/>
              <w:jc w:val="center"/>
              <w:rPr>
                <w:rFonts w:cs="Times New Roman"/>
                <w:szCs w:val="22"/>
                <w:rtl/>
                <w:cs/>
              </w:rPr>
            </w:pPr>
            <w:r w:rsidRPr="00AB5DFA">
              <w:rPr>
                <w:rFonts w:cs="Times New Roman"/>
                <w:szCs w:val="22"/>
              </w:rPr>
              <w:t>Total</w:t>
            </w:r>
          </w:p>
        </w:tc>
      </w:tr>
      <w:tr w:rsidR="009D35D4" w:rsidRPr="00AB5DFA" w14:paraId="7F68A4FD" w14:textId="77777777" w:rsidTr="00080F43">
        <w:tc>
          <w:tcPr>
            <w:tcW w:w="4500" w:type="dxa"/>
          </w:tcPr>
          <w:p w14:paraId="767169F8" w14:textId="77777777" w:rsidR="009D35D4" w:rsidRPr="00AB5DFA" w:rsidRDefault="009D35D4" w:rsidP="00080F43">
            <w:pPr>
              <w:spacing w:line="240" w:lineRule="atLeast"/>
              <w:ind w:left="180" w:hanging="180"/>
              <w:rPr>
                <w:rFonts w:cs="Times New Roman"/>
                <w:b/>
                <w:bCs/>
                <w:szCs w:val="22"/>
                <w:lang w:bidi="th-TH"/>
              </w:rPr>
            </w:pPr>
          </w:p>
        </w:tc>
        <w:tc>
          <w:tcPr>
            <w:tcW w:w="4680" w:type="dxa"/>
            <w:gridSpan w:val="5"/>
          </w:tcPr>
          <w:p w14:paraId="77FB513E" w14:textId="77777777" w:rsidR="009D35D4" w:rsidRPr="00AB5DFA" w:rsidRDefault="009D35D4" w:rsidP="00080F43">
            <w:pPr>
              <w:spacing w:line="240" w:lineRule="atLeast"/>
              <w:ind w:left="-108" w:right="-108"/>
              <w:jc w:val="center"/>
              <w:rPr>
                <w:rFonts w:cs="Times New Roman"/>
                <w:szCs w:val="22"/>
              </w:rPr>
            </w:pPr>
            <w:r w:rsidRPr="00AB5DFA">
              <w:rPr>
                <w:rFonts w:cs="Times New Roman"/>
                <w:i/>
                <w:iCs/>
                <w:szCs w:val="22"/>
              </w:rPr>
              <w:t>(in thousand Baht)</w:t>
            </w:r>
          </w:p>
        </w:tc>
      </w:tr>
      <w:tr w:rsidR="009D35D4" w:rsidRPr="00AB5DFA" w14:paraId="4206A151" w14:textId="77777777" w:rsidTr="00080F43">
        <w:tc>
          <w:tcPr>
            <w:tcW w:w="4500" w:type="dxa"/>
          </w:tcPr>
          <w:p w14:paraId="6C8E8CA5" w14:textId="77777777" w:rsidR="009D35D4" w:rsidRPr="00AB5DFA" w:rsidRDefault="009D35D4" w:rsidP="00080F43">
            <w:pPr>
              <w:spacing w:line="240" w:lineRule="atLeast"/>
              <w:ind w:right="-108"/>
              <w:rPr>
                <w:rFonts w:cs="Times New Roman"/>
                <w:color w:val="000000"/>
                <w:szCs w:val="22"/>
              </w:rPr>
            </w:pPr>
            <w:r w:rsidRPr="00AB5DFA">
              <w:rPr>
                <w:rFonts w:cs="Times New Roman"/>
                <w:color w:val="000000"/>
                <w:szCs w:val="22"/>
              </w:rPr>
              <w:t>At 1 January 2022</w:t>
            </w:r>
          </w:p>
        </w:tc>
        <w:tc>
          <w:tcPr>
            <w:tcW w:w="1350" w:type="dxa"/>
            <w:shd w:val="clear" w:color="auto" w:fill="auto"/>
          </w:tcPr>
          <w:p w14:paraId="33B69732" w14:textId="77777777" w:rsidR="009D35D4" w:rsidRPr="00AB5DFA" w:rsidRDefault="009D35D4" w:rsidP="00080F43">
            <w:pPr>
              <w:tabs>
                <w:tab w:val="decimal" w:pos="1139"/>
              </w:tabs>
              <w:rPr>
                <w:rFonts w:cs="Times New Roman"/>
                <w:szCs w:val="22"/>
              </w:rPr>
            </w:pPr>
            <w:r w:rsidRPr="00AB5DFA">
              <w:rPr>
                <w:rFonts w:cs="Times New Roman"/>
                <w:color w:val="000000"/>
                <w:szCs w:val="22"/>
              </w:rPr>
              <w:t>887,415</w:t>
            </w:r>
          </w:p>
        </w:tc>
        <w:tc>
          <w:tcPr>
            <w:tcW w:w="288" w:type="dxa"/>
            <w:shd w:val="clear" w:color="auto" w:fill="auto"/>
          </w:tcPr>
          <w:p w14:paraId="7ED31960" w14:textId="77777777" w:rsidR="009D35D4" w:rsidRPr="00AB5DFA" w:rsidRDefault="009D35D4" w:rsidP="00080F43">
            <w:pPr>
              <w:tabs>
                <w:tab w:val="decimal" w:pos="1155"/>
              </w:tabs>
              <w:rPr>
                <w:rFonts w:cs="Times New Roman"/>
                <w:szCs w:val="22"/>
              </w:rPr>
            </w:pPr>
          </w:p>
        </w:tc>
        <w:tc>
          <w:tcPr>
            <w:tcW w:w="1422" w:type="dxa"/>
            <w:shd w:val="clear" w:color="auto" w:fill="auto"/>
          </w:tcPr>
          <w:p w14:paraId="03816B45" w14:textId="77777777" w:rsidR="009D35D4" w:rsidRPr="00AB5DFA" w:rsidRDefault="009D35D4" w:rsidP="00080F43">
            <w:pPr>
              <w:tabs>
                <w:tab w:val="decimal" w:pos="1155"/>
              </w:tabs>
              <w:rPr>
                <w:rFonts w:cs="Times New Roman"/>
                <w:color w:val="000000"/>
                <w:szCs w:val="22"/>
              </w:rPr>
            </w:pPr>
            <w:r w:rsidRPr="00AB5DFA">
              <w:rPr>
                <w:rFonts w:cs="Times New Roman"/>
                <w:color w:val="000000"/>
                <w:szCs w:val="22"/>
              </w:rPr>
              <w:t>32,426</w:t>
            </w:r>
          </w:p>
        </w:tc>
        <w:tc>
          <w:tcPr>
            <w:tcW w:w="269" w:type="dxa"/>
            <w:shd w:val="clear" w:color="auto" w:fill="auto"/>
          </w:tcPr>
          <w:p w14:paraId="16FCDF0E" w14:textId="77777777" w:rsidR="009D35D4" w:rsidRPr="00AB5DFA" w:rsidRDefault="009D35D4" w:rsidP="00080F43">
            <w:pPr>
              <w:tabs>
                <w:tab w:val="decimal" w:pos="1155"/>
              </w:tabs>
              <w:rPr>
                <w:rFonts w:cs="Times New Roman"/>
                <w:color w:val="000000"/>
                <w:szCs w:val="22"/>
              </w:rPr>
            </w:pPr>
          </w:p>
        </w:tc>
        <w:tc>
          <w:tcPr>
            <w:tcW w:w="1351" w:type="dxa"/>
            <w:shd w:val="clear" w:color="auto" w:fill="auto"/>
          </w:tcPr>
          <w:p w14:paraId="7E05DD45" w14:textId="77777777" w:rsidR="009D35D4" w:rsidRPr="00AB5DFA" w:rsidRDefault="009D35D4" w:rsidP="00080F43">
            <w:pPr>
              <w:tabs>
                <w:tab w:val="decimal" w:pos="1155"/>
              </w:tabs>
              <w:rPr>
                <w:rFonts w:cs="Times New Roman"/>
                <w:color w:val="000000"/>
                <w:szCs w:val="22"/>
              </w:rPr>
            </w:pPr>
            <w:r w:rsidRPr="00AB5DFA">
              <w:rPr>
                <w:rFonts w:cs="Times New Roman"/>
                <w:color w:val="000000"/>
                <w:szCs w:val="22"/>
              </w:rPr>
              <w:t>919,841</w:t>
            </w:r>
          </w:p>
        </w:tc>
      </w:tr>
      <w:tr w:rsidR="009D35D4" w:rsidRPr="00AB5DFA" w14:paraId="1560D326" w14:textId="77777777" w:rsidTr="00080F43">
        <w:tc>
          <w:tcPr>
            <w:tcW w:w="4500" w:type="dxa"/>
          </w:tcPr>
          <w:p w14:paraId="13678701" w14:textId="77777777" w:rsidR="009D35D4" w:rsidRPr="00AB5DFA" w:rsidRDefault="009D35D4" w:rsidP="00080F43">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shd w:val="clear" w:color="auto" w:fill="auto"/>
          </w:tcPr>
          <w:p w14:paraId="05B2FE65" w14:textId="77777777" w:rsidR="009D35D4" w:rsidRPr="00AB5DFA" w:rsidRDefault="009D35D4" w:rsidP="00080F43">
            <w:pPr>
              <w:tabs>
                <w:tab w:val="decimal" w:pos="1155"/>
              </w:tabs>
              <w:rPr>
                <w:rFonts w:cs="Times New Roman"/>
                <w:szCs w:val="22"/>
              </w:rPr>
            </w:pPr>
            <w:r w:rsidRPr="00AB5DFA">
              <w:rPr>
                <w:rFonts w:cs="Times New Roman"/>
                <w:szCs w:val="22"/>
              </w:rPr>
              <w:t>190,592</w:t>
            </w:r>
          </w:p>
        </w:tc>
        <w:tc>
          <w:tcPr>
            <w:tcW w:w="288" w:type="dxa"/>
            <w:shd w:val="clear" w:color="auto" w:fill="auto"/>
          </w:tcPr>
          <w:p w14:paraId="3ED611AD" w14:textId="77777777" w:rsidR="009D35D4" w:rsidRPr="00AB5DFA" w:rsidRDefault="009D35D4" w:rsidP="00080F43">
            <w:pPr>
              <w:tabs>
                <w:tab w:val="decimal" w:pos="1155"/>
              </w:tabs>
              <w:rPr>
                <w:rFonts w:cs="Times New Roman"/>
                <w:szCs w:val="22"/>
              </w:rPr>
            </w:pPr>
          </w:p>
        </w:tc>
        <w:tc>
          <w:tcPr>
            <w:tcW w:w="1422" w:type="dxa"/>
            <w:shd w:val="clear" w:color="auto" w:fill="auto"/>
          </w:tcPr>
          <w:p w14:paraId="35710166" w14:textId="77777777" w:rsidR="009D35D4" w:rsidRPr="00AB5DFA" w:rsidRDefault="009D35D4" w:rsidP="00080F43">
            <w:pPr>
              <w:tabs>
                <w:tab w:val="decimal" w:pos="1155"/>
              </w:tabs>
              <w:rPr>
                <w:rFonts w:cs="Times New Roman"/>
                <w:color w:val="000000"/>
                <w:szCs w:val="22"/>
              </w:rPr>
            </w:pPr>
            <w:r w:rsidRPr="00AB5DFA">
              <w:rPr>
                <w:rFonts w:cs="Times New Roman"/>
                <w:color w:val="000000"/>
                <w:szCs w:val="22"/>
              </w:rPr>
              <w:t>18,427</w:t>
            </w:r>
          </w:p>
        </w:tc>
        <w:tc>
          <w:tcPr>
            <w:tcW w:w="269" w:type="dxa"/>
            <w:shd w:val="clear" w:color="auto" w:fill="auto"/>
          </w:tcPr>
          <w:p w14:paraId="4B4F80F1" w14:textId="77777777" w:rsidR="009D35D4" w:rsidRPr="00AB5DFA" w:rsidRDefault="009D35D4" w:rsidP="00080F43">
            <w:pPr>
              <w:tabs>
                <w:tab w:val="decimal" w:pos="1155"/>
              </w:tabs>
              <w:rPr>
                <w:rFonts w:cs="Times New Roman"/>
                <w:color w:val="000000"/>
                <w:szCs w:val="22"/>
              </w:rPr>
            </w:pPr>
          </w:p>
        </w:tc>
        <w:tc>
          <w:tcPr>
            <w:tcW w:w="1351" w:type="dxa"/>
            <w:shd w:val="clear" w:color="auto" w:fill="auto"/>
          </w:tcPr>
          <w:p w14:paraId="4412840E" w14:textId="77777777" w:rsidR="009D35D4" w:rsidRPr="00AB5DFA" w:rsidRDefault="009D35D4" w:rsidP="00080F43">
            <w:pPr>
              <w:tabs>
                <w:tab w:val="decimal" w:pos="1155"/>
              </w:tabs>
              <w:rPr>
                <w:rFonts w:cs="Times New Roman"/>
                <w:color w:val="000000"/>
                <w:szCs w:val="22"/>
              </w:rPr>
            </w:pPr>
            <w:r w:rsidRPr="00AB5DFA">
              <w:rPr>
                <w:rFonts w:cs="Times New Roman"/>
                <w:color w:val="000000"/>
                <w:szCs w:val="22"/>
              </w:rPr>
              <w:t>209,019</w:t>
            </w:r>
          </w:p>
        </w:tc>
      </w:tr>
      <w:tr w:rsidR="009D35D4" w:rsidRPr="00AB5DFA" w14:paraId="07A3D552" w14:textId="77777777" w:rsidTr="00080F43">
        <w:tc>
          <w:tcPr>
            <w:tcW w:w="4500" w:type="dxa"/>
          </w:tcPr>
          <w:p w14:paraId="3E9105E9" w14:textId="77777777" w:rsidR="009D35D4" w:rsidRPr="00AB5DFA" w:rsidRDefault="009D35D4" w:rsidP="00080F43">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shd w:val="clear" w:color="auto" w:fill="auto"/>
          </w:tcPr>
          <w:p w14:paraId="5C9CA2D2" w14:textId="77777777" w:rsidR="009D35D4" w:rsidRPr="00AB5DFA" w:rsidRDefault="009D35D4" w:rsidP="00080F43">
            <w:pPr>
              <w:pStyle w:val="acctfourfigures"/>
              <w:tabs>
                <w:tab w:val="clear" w:pos="765"/>
                <w:tab w:val="decimal" w:pos="1132"/>
              </w:tabs>
              <w:spacing w:line="240" w:lineRule="atLeast"/>
              <w:ind w:right="-79"/>
              <w:rPr>
                <w:rFonts w:cs="Times New Roman"/>
                <w:szCs w:val="22"/>
              </w:rPr>
            </w:pPr>
            <w:r w:rsidRPr="00AB5DFA">
              <w:rPr>
                <w:rFonts w:cs="Times New Roman"/>
                <w:szCs w:val="22"/>
              </w:rPr>
              <w:t>(139,378)</w:t>
            </w:r>
          </w:p>
        </w:tc>
        <w:tc>
          <w:tcPr>
            <w:tcW w:w="288" w:type="dxa"/>
            <w:shd w:val="clear" w:color="auto" w:fill="auto"/>
          </w:tcPr>
          <w:p w14:paraId="001F30B4" w14:textId="77777777" w:rsidR="009D35D4" w:rsidRPr="00AB5DFA" w:rsidRDefault="009D35D4" w:rsidP="00080F43">
            <w:pPr>
              <w:tabs>
                <w:tab w:val="decimal" w:pos="1155"/>
              </w:tabs>
              <w:rPr>
                <w:rFonts w:cs="Times New Roman"/>
                <w:szCs w:val="22"/>
              </w:rPr>
            </w:pPr>
          </w:p>
        </w:tc>
        <w:tc>
          <w:tcPr>
            <w:tcW w:w="1422" w:type="dxa"/>
            <w:shd w:val="clear" w:color="auto" w:fill="auto"/>
          </w:tcPr>
          <w:p w14:paraId="479C17C5" w14:textId="77777777" w:rsidR="009D35D4" w:rsidRPr="00AB5DFA" w:rsidRDefault="009D35D4" w:rsidP="00080F43">
            <w:pPr>
              <w:pStyle w:val="acctfourfigures"/>
              <w:tabs>
                <w:tab w:val="clear" w:pos="765"/>
                <w:tab w:val="decimal" w:pos="1132"/>
              </w:tabs>
              <w:spacing w:line="240" w:lineRule="atLeast"/>
              <w:ind w:right="-79"/>
              <w:rPr>
                <w:rFonts w:cs="Times New Roman"/>
                <w:color w:val="000000"/>
                <w:szCs w:val="22"/>
              </w:rPr>
            </w:pPr>
            <w:r w:rsidRPr="00AB5DFA">
              <w:rPr>
                <w:rFonts w:cs="Times New Roman"/>
                <w:color w:val="000000"/>
                <w:szCs w:val="22"/>
              </w:rPr>
              <w:t>(11,549)</w:t>
            </w:r>
          </w:p>
        </w:tc>
        <w:tc>
          <w:tcPr>
            <w:tcW w:w="269" w:type="dxa"/>
            <w:shd w:val="clear" w:color="auto" w:fill="auto"/>
          </w:tcPr>
          <w:p w14:paraId="4A48CB1E" w14:textId="77777777" w:rsidR="009D35D4" w:rsidRPr="00AB5DFA" w:rsidRDefault="009D35D4" w:rsidP="00080F43">
            <w:pPr>
              <w:tabs>
                <w:tab w:val="decimal" w:pos="1155"/>
              </w:tabs>
              <w:rPr>
                <w:rFonts w:cs="Times New Roman"/>
                <w:color w:val="000000"/>
                <w:szCs w:val="22"/>
              </w:rPr>
            </w:pPr>
          </w:p>
        </w:tc>
        <w:tc>
          <w:tcPr>
            <w:tcW w:w="1351" w:type="dxa"/>
            <w:shd w:val="clear" w:color="auto" w:fill="auto"/>
          </w:tcPr>
          <w:p w14:paraId="65A50AFF" w14:textId="77777777" w:rsidR="009D35D4" w:rsidRPr="00AB5DFA" w:rsidRDefault="009D35D4" w:rsidP="00080F43">
            <w:pPr>
              <w:pStyle w:val="acctfourfigures"/>
              <w:tabs>
                <w:tab w:val="clear" w:pos="765"/>
                <w:tab w:val="decimal" w:pos="1132"/>
              </w:tabs>
              <w:spacing w:line="240" w:lineRule="atLeast"/>
              <w:ind w:right="-79"/>
              <w:rPr>
                <w:rFonts w:cs="Times New Roman"/>
                <w:color w:val="000000"/>
                <w:szCs w:val="22"/>
              </w:rPr>
            </w:pPr>
            <w:r w:rsidRPr="00AB5DFA">
              <w:rPr>
                <w:rFonts w:cs="Times New Roman"/>
                <w:color w:val="000000"/>
                <w:szCs w:val="22"/>
              </w:rPr>
              <w:t>(150,927)</w:t>
            </w:r>
          </w:p>
        </w:tc>
      </w:tr>
      <w:tr w:rsidR="009D35D4" w:rsidRPr="00AB5DFA" w14:paraId="1CEA90CF" w14:textId="77777777" w:rsidTr="00080F43">
        <w:tc>
          <w:tcPr>
            <w:tcW w:w="4500" w:type="dxa"/>
          </w:tcPr>
          <w:p w14:paraId="333B67DB" w14:textId="77777777" w:rsidR="009D35D4" w:rsidRPr="00AB5DFA" w:rsidRDefault="009D35D4" w:rsidP="00080F43">
            <w:pPr>
              <w:spacing w:line="240" w:lineRule="atLeast"/>
              <w:ind w:right="-107"/>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090C17D3" w14:textId="77777777" w:rsidR="009D35D4" w:rsidRPr="00AB5DFA" w:rsidRDefault="009D35D4" w:rsidP="00080F43">
            <w:pPr>
              <w:pStyle w:val="acctfourfigures"/>
              <w:tabs>
                <w:tab w:val="clear" w:pos="765"/>
                <w:tab w:val="decimal" w:pos="1132"/>
              </w:tabs>
              <w:spacing w:line="240" w:lineRule="atLeast"/>
              <w:ind w:right="-79"/>
              <w:rPr>
                <w:rFonts w:cs="Times New Roman"/>
                <w:szCs w:val="22"/>
              </w:rPr>
            </w:pPr>
            <w:r w:rsidRPr="00AB5DFA">
              <w:rPr>
                <w:rFonts w:cs="Times New Roman"/>
                <w:szCs w:val="22"/>
              </w:rPr>
              <w:t>(269,337)</w:t>
            </w:r>
          </w:p>
        </w:tc>
        <w:tc>
          <w:tcPr>
            <w:tcW w:w="288" w:type="dxa"/>
            <w:shd w:val="clear" w:color="auto" w:fill="auto"/>
          </w:tcPr>
          <w:p w14:paraId="2FFAB645" w14:textId="77777777" w:rsidR="009D35D4" w:rsidRPr="00AB5DFA" w:rsidRDefault="009D35D4" w:rsidP="00080F43">
            <w:pPr>
              <w:tabs>
                <w:tab w:val="decimal" w:pos="1155"/>
              </w:tabs>
              <w:rPr>
                <w:rFonts w:cs="Times New Roman"/>
                <w:szCs w:val="22"/>
              </w:rPr>
            </w:pPr>
          </w:p>
        </w:tc>
        <w:tc>
          <w:tcPr>
            <w:tcW w:w="1422" w:type="dxa"/>
            <w:tcBorders>
              <w:bottom w:val="single" w:sz="4" w:space="0" w:color="auto"/>
            </w:tcBorders>
            <w:shd w:val="clear" w:color="auto" w:fill="auto"/>
          </w:tcPr>
          <w:p w14:paraId="402F4CE2" w14:textId="77777777" w:rsidR="009D35D4" w:rsidRPr="00AB5DFA" w:rsidRDefault="009D35D4" w:rsidP="00080F43">
            <w:pPr>
              <w:pStyle w:val="acctfourfigures"/>
              <w:tabs>
                <w:tab w:val="clear" w:pos="765"/>
                <w:tab w:val="decimal" w:pos="1132"/>
              </w:tabs>
              <w:spacing w:line="240" w:lineRule="atLeast"/>
              <w:ind w:right="-79"/>
              <w:rPr>
                <w:rFonts w:cs="Times New Roman"/>
                <w:color w:val="000000"/>
                <w:szCs w:val="22"/>
              </w:rPr>
            </w:pPr>
            <w:r w:rsidRPr="00AB5DFA">
              <w:rPr>
                <w:rFonts w:cs="Times New Roman"/>
                <w:color w:val="000000"/>
                <w:szCs w:val="22"/>
              </w:rPr>
              <w:t>(27,427)</w:t>
            </w:r>
          </w:p>
        </w:tc>
        <w:tc>
          <w:tcPr>
            <w:tcW w:w="269" w:type="dxa"/>
            <w:shd w:val="clear" w:color="auto" w:fill="auto"/>
          </w:tcPr>
          <w:p w14:paraId="71A54F71" w14:textId="77777777" w:rsidR="009D35D4" w:rsidRPr="00AB5DFA" w:rsidRDefault="009D35D4" w:rsidP="00080F43">
            <w:pPr>
              <w:tabs>
                <w:tab w:val="decimal" w:pos="1155"/>
              </w:tabs>
              <w:rPr>
                <w:rFonts w:cs="Times New Roman"/>
                <w:color w:val="000000"/>
                <w:szCs w:val="22"/>
              </w:rPr>
            </w:pPr>
          </w:p>
        </w:tc>
        <w:tc>
          <w:tcPr>
            <w:tcW w:w="1351" w:type="dxa"/>
            <w:tcBorders>
              <w:bottom w:val="single" w:sz="4" w:space="0" w:color="auto"/>
            </w:tcBorders>
            <w:shd w:val="clear" w:color="auto" w:fill="auto"/>
          </w:tcPr>
          <w:p w14:paraId="6DE59DFB" w14:textId="77777777" w:rsidR="009D35D4" w:rsidRPr="00AB5DFA" w:rsidRDefault="009D35D4" w:rsidP="00080F43">
            <w:pPr>
              <w:pStyle w:val="acctfourfigures"/>
              <w:tabs>
                <w:tab w:val="clear" w:pos="765"/>
                <w:tab w:val="decimal" w:pos="1132"/>
              </w:tabs>
              <w:spacing w:line="240" w:lineRule="atLeast"/>
              <w:ind w:right="-79"/>
              <w:rPr>
                <w:rFonts w:cs="Times New Roman"/>
                <w:color w:val="000000"/>
                <w:szCs w:val="22"/>
              </w:rPr>
            </w:pPr>
            <w:r w:rsidRPr="00AB5DFA">
              <w:rPr>
                <w:rFonts w:cs="Times New Roman"/>
                <w:color w:val="000000"/>
                <w:szCs w:val="22"/>
              </w:rPr>
              <w:t>(296,764)</w:t>
            </w:r>
          </w:p>
        </w:tc>
      </w:tr>
      <w:tr w:rsidR="009D35D4" w:rsidRPr="00AB5DFA" w14:paraId="45BF2570" w14:textId="77777777" w:rsidTr="00080F43">
        <w:tc>
          <w:tcPr>
            <w:tcW w:w="4500" w:type="dxa"/>
          </w:tcPr>
          <w:p w14:paraId="6DC21AF4" w14:textId="77777777" w:rsidR="009D35D4" w:rsidRPr="00AB5DFA" w:rsidRDefault="009D35D4" w:rsidP="00080F43">
            <w:pPr>
              <w:spacing w:line="240" w:lineRule="atLeast"/>
              <w:ind w:right="-108"/>
              <w:rPr>
                <w:rFonts w:cs="Times New Roman"/>
                <w:b/>
                <w:bCs/>
                <w:color w:val="000000"/>
                <w:szCs w:val="22"/>
                <w:lang w:bidi="th-TH"/>
              </w:rPr>
            </w:pPr>
            <w:r w:rsidRPr="00AB5DFA">
              <w:rPr>
                <w:rFonts w:cs="Times New Roman"/>
                <w:b/>
                <w:bCs/>
                <w:color w:val="000000"/>
                <w:szCs w:val="22"/>
                <w:lang w:bidi="th-TH"/>
              </w:rPr>
              <w:t xml:space="preserve">At 31 December 2022 and </w:t>
            </w:r>
            <w:r w:rsidRPr="00AB5DFA">
              <w:rPr>
                <w:rFonts w:cs="Times New Roman"/>
                <w:b/>
                <w:bCs/>
                <w:color w:val="000000"/>
                <w:szCs w:val="22"/>
              </w:rPr>
              <w:t>1 January 2023</w:t>
            </w:r>
          </w:p>
        </w:tc>
        <w:tc>
          <w:tcPr>
            <w:tcW w:w="1350" w:type="dxa"/>
            <w:tcBorders>
              <w:top w:val="single" w:sz="4" w:space="0" w:color="auto"/>
            </w:tcBorders>
            <w:shd w:val="clear" w:color="auto" w:fill="auto"/>
          </w:tcPr>
          <w:p w14:paraId="4A9106F7" w14:textId="77777777" w:rsidR="009D35D4" w:rsidRPr="00AB5DFA" w:rsidRDefault="009D35D4" w:rsidP="00080F43">
            <w:pPr>
              <w:tabs>
                <w:tab w:val="decimal" w:pos="1139"/>
              </w:tabs>
              <w:rPr>
                <w:rFonts w:cstheme="minorBidi"/>
                <w:b/>
                <w:bCs/>
                <w:szCs w:val="28"/>
                <w:lang w:val="en-US" w:bidi="th-TH"/>
              </w:rPr>
            </w:pPr>
            <w:r w:rsidRPr="00AB5DFA">
              <w:rPr>
                <w:rFonts w:cstheme="minorBidi"/>
                <w:b/>
                <w:bCs/>
                <w:szCs w:val="28"/>
                <w:lang w:val="en-US" w:bidi="th-TH"/>
              </w:rPr>
              <w:t>669,292</w:t>
            </w:r>
          </w:p>
        </w:tc>
        <w:tc>
          <w:tcPr>
            <w:tcW w:w="288" w:type="dxa"/>
            <w:shd w:val="clear" w:color="auto" w:fill="auto"/>
          </w:tcPr>
          <w:p w14:paraId="38C5032E" w14:textId="77777777" w:rsidR="009D35D4" w:rsidRPr="00AB5DFA" w:rsidRDefault="009D35D4" w:rsidP="00080F43">
            <w:pPr>
              <w:tabs>
                <w:tab w:val="decimal" w:pos="1155"/>
              </w:tabs>
              <w:rPr>
                <w:rFonts w:cs="Times New Roman"/>
                <w:szCs w:val="22"/>
              </w:rPr>
            </w:pPr>
          </w:p>
        </w:tc>
        <w:tc>
          <w:tcPr>
            <w:tcW w:w="1422" w:type="dxa"/>
            <w:tcBorders>
              <w:top w:val="single" w:sz="4" w:space="0" w:color="auto"/>
            </w:tcBorders>
            <w:shd w:val="clear" w:color="auto" w:fill="auto"/>
          </w:tcPr>
          <w:p w14:paraId="7917C031" w14:textId="77777777" w:rsidR="009D35D4" w:rsidRPr="00AB5DFA" w:rsidRDefault="009D35D4" w:rsidP="00080F43">
            <w:pPr>
              <w:tabs>
                <w:tab w:val="decimal" w:pos="1155"/>
              </w:tabs>
              <w:rPr>
                <w:rFonts w:cs="Times New Roman"/>
                <w:b/>
                <w:bCs/>
                <w:color w:val="000000"/>
                <w:szCs w:val="22"/>
              </w:rPr>
            </w:pPr>
            <w:r w:rsidRPr="00AB5DFA">
              <w:rPr>
                <w:rFonts w:cs="Times New Roman"/>
                <w:b/>
                <w:bCs/>
                <w:color w:val="000000"/>
                <w:szCs w:val="22"/>
              </w:rPr>
              <w:t>11,877</w:t>
            </w:r>
          </w:p>
        </w:tc>
        <w:tc>
          <w:tcPr>
            <w:tcW w:w="269" w:type="dxa"/>
            <w:shd w:val="clear" w:color="auto" w:fill="auto"/>
          </w:tcPr>
          <w:p w14:paraId="1F3518C1" w14:textId="77777777" w:rsidR="009D35D4" w:rsidRPr="00AB5DFA" w:rsidRDefault="009D35D4" w:rsidP="00080F43">
            <w:pPr>
              <w:tabs>
                <w:tab w:val="decimal" w:pos="1155"/>
              </w:tabs>
              <w:rPr>
                <w:rFonts w:cs="Times New Roman"/>
                <w:b/>
                <w:bCs/>
                <w:color w:val="000000"/>
                <w:szCs w:val="22"/>
              </w:rPr>
            </w:pPr>
          </w:p>
        </w:tc>
        <w:tc>
          <w:tcPr>
            <w:tcW w:w="1351" w:type="dxa"/>
            <w:tcBorders>
              <w:top w:val="single" w:sz="4" w:space="0" w:color="auto"/>
            </w:tcBorders>
            <w:shd w:val="clear" w:color="auto" w:fill="auto"/>
          </w:tcPr>
          <w:p w14:paraId="53036ED1" w14:textId="77777777" w:rsidR="009D35D4" w:rsidRPr="00AB5DFA" w:rsidRDefault="009D35D4" w:rsidP="00080F43">
            <w:pPr>
              <w:tabs>
                <w:tab w:val="decimal" w:pos="1155"/>
              </w:tabs>
              <w:rPr>
                <w:rFonts w:cs="Times New Roman"/>
                <w:b/>
                <w:bCs/>
                <w:color w:val="000000"/>
                <w:szCs w:val="22"/>
                <w:lang w:val="en-US"/>
              </w:rPr>
            </w:pPr>
            <w:r w:rsidRPr="00AB5DFA">
              <w:rPr>
                <w:rFonts w:cs="Times New Roman"/>
                <w:b/>
                <w:bCs/>
                <w:color w:val="000000"/>
                <w:szCs w:val="22"/>
                <w:lang w:val="en-US"/>
              </w:rPr>
              <w:t>681,169</w:t>
            </w:r>
          </w:p>
        </w:tc>
      </w:tr>
      <w:tr w:rsidR="00E21647" w:rsidRPr="00AB5DFA" w14:paraId="320987B8" w14:textId="77777777" w:rsidTr="00080F43">
        <w:tc>
          <w:tcPr>
            <w:tcW w:w="4500" w:type="dxa"/>
          </w:tcPr>
          <w:p w14:paraId="510C078A" w14:textId="77777777" w:rsidR="00E21647" w:rsidRPr="00AB5DFA" w:rsidRDefault="00E21647" w:rsidP="00E21647">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shd w:val="clear" w:color="auto" w:fill="auto"/>
          </w:tcPr>
          <w:p w14:paraId="558A0868" w14:textId="1918E56A" w:rsidR="00E21647" w:rsidRPr="00AB5DFA" w:rsidRDefault="00E21647" w:rsidP="00E21647">
            <w:pPr>
              <w:tabs>
                <w:tab w:val="decimal" w:pos="1155"/>
              </w:tabs>
              <w:rPr>
                <w:rFonts w:cs="Times New Roman"/>
                <w:color w:val="000000"/>
                <w:szCs w:val="22"/>
              </w:rPr>
            </w:pPr>
            <w:r w:rsidRPr="00882BF4">
              <w:t xml:space="preserve"> </w:t>
            </w:r>
            <w:r w:rsidRPr="00024983">
              <w:t xml:space="preserve"> 474,047</w:t>
            </w:r>
          </w:p>
        </w:tc>
        <w:tc>
          <w:tcPr>
            <w:tcW w:w="288" w:type="dxa"/>
            <w:shd w:val="clear" w:color="auto" w:fill="auto"/>
          </w:tcPr>
          <w:p w14:paraId="2B715E5E" w14:textId="77777777" w:rsidR="00E21647" w:rsidRPr="00AB5DFA" w:rsidRDefault="00E21647" w:rsidP="00E21647">
            <w:pPr>
              <w:tabs>
                <w:tab w:val="decimal" w:pos="1155"/>
              </w:tabs>
              <w:rPr>
                <w:rFonts w:cs="Times New Roman"/>
                <w:color w:val="000000"/>
                <w:szCs w:val="22"/>
              </w:rPr>
            </w:pPr>
          </w:p>
        </w:tc>
        <w:tc>
          <w:tcPr>
            <w:tcW w:w="1422" w:type="dxa"/>
            <w:shd w:val="clear" w:color="auto" w:fill="auto"/>
          </w:tcPr>
          <w:p w14:paraId="373DF4CC" w14:textId="6B25DB70" w:rsidR="00E21647" w:rsidRPr="00AB5DFA" w:rsidRDefault="00E21647" w:rsidP="00E21647">
            <w:pPr>
              <w:tabs>
                <w:tab w:val="decimal" w:pos="1155"/>
              </w:tabs>
              <w:rPr>
                <w:rFonts w:cs="Times New Roman"/>
                <w:color w:val="000000"/>
                <w:szCs w:val="22"/>
              </w:rPr>
            </w:pPr>
            <w:r w:rsidRPr="00024983">
              <w:t>1,742</w:t>
            </w:r>
          </w:p>
        </w:tc>
        <w:tc>
          <w:tcPr>
            <w:tcW w:w="269" w:type="dxa"/>
            <w:shd w:val="clear" w:color="auto" w:fill="auto"/>
          </w:tcPr>
          <w:p w14:paraId="5EE4F5DF" w14:textId="77777777" w:rsidR="00E21647" w:rsidRPr="00AB5DFA" w:rsidRDefault="00E21647" w:rsidP="00E21647">
            <w:pPr>
              <w:tabs>
                <w:tab w:val="decimal" w:pos="1155"/>
              </w:tabs>
              <w:rPr>
                <w:rFonts w:cs="Times New Roman"/>
                <w:color w:val="000000"/>
                <w:szCs w:val="22"/>
              </w:rPr>
            </w:pPr>
          </w:p>
        </w:tc>
        <w:tc>
          <w:tcPr>
            <w:tcW w:w="1351" w:type="dxa"/>
            <w:shd w:val="clear" w:color="auto" w:fill="auto"/>
          </w:tcPr>
          <w:p w14:paraId="10B95BF5" w14:textId="26604B6B" w:rsidR="00E21647" w:rsidRPr="00AB5DFA" w:rsidRDefault="00E21647" w:rsidP="00E21647">
            <w:pPr>
              <w:tabs>
                <w:tab w:val="decimal" w:pos="1155"/>
              </w:tabs>
              <w:rPr>
                <w:rFonts w:cs="Times New Roman"/>
                <w:color w:val="000000"/>
                <w:szCs w:val="22"/>
              </w:rPr>
            </w:pPr>
            <w:r w:rsidRPr="00CF49D2">
              <w:t>475,789</w:t>
            </w:r>
          </w:p>
        </w:tc>
      </w:tr>
      <w:tr w:rsidR="00E21647" w:rsidRPr="00AB5DFA" w14:paraId="0DEF114B" w14:textId="77777777" w:rsidTr="00080F43">
        <w:trPr>
          <w:trHeight w:val="218"/>
        </w:trPr>
        <w:tc>
          <w:tcPr>
            <w:tcW w:w="4500" w:type="dxa"/>
          </w:tcPr>
          <w:p w14:paraId="32A85CC9" w14:textId="2B5CF75D" w:rsidR="00E21647" w:rsidRPr="00AB5DFA" w:rsidRDefault="00E21647" w:rsidP="00E21647">
            <w:pPr>
              <w:spacing w:line="240" w:lineRule="atLeast"/>
              <w:ind w:right="-108"/>
              <w:rPr>
                <w:rFonts w:cs="Times New Roman"/>
                <w:b/>
                <w:bCs/>
                <w:color w:val="000000"/>
                <w:szCs w:val="22"/>
                <w:lang w:val="en-US" w:bidi="th-TH"/>
              </w:rPr>
            </w:pPr>
            <w:r w:rsidRPr="00AB5DFA">
              <w:rPr>
                <w:rFonts w:cs="Times New Roman"/>
                <w:color w:val="000000"/>
                <w:szCs w:val="22"/>
                <w:lang w:bidi="th-TH"/>
              </w:rPr>
              <w:t xml:space="preserve">Depreciation charge for the </w:t>
            </w:r>
            <w:r>
              <w:rPr>
                <w:rFonts w:cs="Times New Roman"/>
                <w:color w:val="000000"/>
                <w:szCs w:val="22"/>
                <w:lang w:bidi="th-TH"/>
              </w:rPr>
              <w:t>year</w:t>
            </w:r>
          </w:p>
        </w:tc>
        <w:tc>
          <w:tcPr>
            <w:tcW w:w="1350" w:type="dxa"/>
            <w:shd w:val="clear" w:color="auto" w:fill="auto"/>
          </w:tcPr>
          <w:p w14:paraId="7FFC54AC" w14:textId="5739FD25" w:rsidR="00E21647" w:rsidRPr="00AB5DFA" w:rsidRDefault="00E21647" w:rsidP="00E21647">
            <w:pPr>
              <w:tabs>
                <w:tab w:val="decimal" w:pos="1155"/>
              </w:tabs>
              <w:ind w:right="-103"/>
              <w:rPr>
                <w:rFonts w:cs="Times New Roman"/>
                <w:color w:val="000000"/>
                <w:szCs w:val="22"/>
              </w:rPr>
            </w:pPr>
            <w:r w:rsidRPr="00882BF4">
              <w:t xml:space="preserve"> (119,478)</w:t>
            </w:r>
          </w:p>
        </w:tc>
        <w:tc>
          <w:tcPr>
            <w:tcW w:w="288" w:type="dxa"/>
            <w:shd w:val="clear" w:color="auto" w:fill="auto"/>
          </w:tcPr>
          <w:p w14:paraId="0E493988" w14:textId="77777777" w:rsidR="00E21647" w:rsidRPr="00AB5DFA" w:rsidRDefault="00E21647" w:rsidP="00E21647">
            <w:pPr>
              <w:tabs>
                <w:tab w:val="decimal" w:pos="1155"/>
              </w:tabs>
              <w:rPr>
                <w:rFonts w:cs="Times New Roman"/>
                <w:color w:val="000000"/>
                <w:szCs w:val="22"/>
              </w:rPr>
            </w:pPr>
          </w:p>
        </w:tc>
        <w:tc>
          <w:tcPr>
            <w:tcW w:w="1422" w:type="dxa"/>
            <w:shd w:val="clear" w:color="auto" w:fill="auto"/>
          </w:tcPr>
          <w:p w14:paraId="2A30D160" w14:textId="66B153E6" w:rsidR="00E21647" w:rsidRPr="00AB5DFA" w:rsidRDefault="00E21647" w:rsidP="00E21647">
            <w:pPr>
              <w:tabs>
                <w:tab w:val="decimal" w:pos="1155"/>
              </w:tabs>
              <w:rPr>
                <w:rFonts w:cs="Times New Roman"/>
                <w:color w:val="000000"/>
                <w:szCs w:val="22"/>
              </w:rPr>
            </w:pPr>
            <w:r w:rsidRPr="00FB6CC0">
              <w:t xml:space="preserve"> </w:t>
            </w:r>
            <w:r w:rsidRPr="00CF49D2">
              <w:t xml:space="preserve"> (5,073)</w:t>
            </w:r>
          </w:p>
        </w:tc>
        <w:tc>
          <w:tcPr>
            <w:tcW w:w="269" w:type="dxa"/>
            <w:shd w:val="clear" w:color="auto" w:fill="auto"/>
          </w:tcPr>
          <w:p w14:paraId="2DDD27D8" w14:textId="77777777" w:rsidR="00E21647" w:rsidRPr="00AB5DFA" w:rsidRDefault="00E21647" w:rsidP="00E21647">
            <w:pPr>
              <w:tabs>
                <w:tab w:val="decimal" w:pos="1155"/>
              </w:tabs>
              <w:rPr>
                <w:rFonts w:cs="Times New Roman"/>
                <w:color w:val="000000"/>
                <w:szCs w:val="22"/>
              </w:rPr>
            </w:pPr>
          </w:p>
        </w:tc>
        <w:tc>
          <w:tcPr>
            <w:tcW w:w="1351" w:type="dxa"/>
            <w:shd w:val="clear" w:color="auto" w:fill="auto"/>
          </w:tcPr>
          <w:p w14:paraId="184E4663" w14:textId="3BEC8821" w:rsidR="00E21647" w:rsidRPr="00AB5DFA" w:rsidRDefault="00E21647" w:rsidP="00E21647">
            <w:pPr>
              <w:tabs>
                <w:tab w:val="decimal" w:pos="1155"/>
              </w:tabs>
              <w:ind w:right="-195"/>
              <w:rPr>
                <w:rFonts w:cs="Times New Roman"/>
                <w:color w:val="000000"/>
                <w:szCs w:val="22"/>
              </w:rPr>
            </w:pPr>
            <w:r w:rsidRPr="00713894">
              <w:t xml:space="preserve"> (124,551)</w:t>
            </w:r>
          </w:p>
        </w:tc>
      </w:tr>
      <w:tr w:rsidR="00E21647" w:rsidRPr="00AB5DFA" w14:paraId="36866326" w14:textId="77777777" w:rsidTr="00080F43">
        <w:tc>
          <w:tcPr>
            <w:tcW w:w="4500" w:type="dxa"/>
          </w:tcPr>
          <w:p w14:paraId="27772F1B" w14:textId="77777777" w:rsidR="00E21647" w:rsidRPr="00AB5DFA" w:rsidRDefault="00E21647" w:rsidP="00E21647">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2256F5E1" w14:textId="7C2F3134" w:rsidR="00E21647" w:rsidRPr="00AB5DFA" w:rsidRDefault="00E21647" w:rsidP="00E21647">
            <w:pPr>
              <w:tabs>
                <w:tab w:val="decimal" w:pos="1155"/>
              </w:tabs>
              <w:ind w:right="-103"/>
              <w:rPr>
                <w:rFonts w:cs="Times New Roman"/>
                <w:color w:val="000000"/>
                <w:szCs w:val="22"/>
              </w:rPr>
            </w:pPr>
            <w:r w:rsidRPr="00882BF4">
              <w:t xml:space="preserve"> </w:t>
            </w:r>
            <w:r w:rsidRPr="00024983">
              <w:t xml:space="preserve"> (229,924)</w:t>
            </w:r>
          </w:p>
        </w:tc>
        <w:tc>
          <w:tcPr>
            <w:tcW w:w="288" w:type="dxa"/>
            <w:shd w:val="clear" w:color="auto" w:fill="auto"/>
          </w:tcPr>
          <w:p w14:paraId="7D236EC2" w14:textId="77777777" w:rsidR="00E21647" w:rsidRPr="00AB5DFA" w:rsidRDefault="00E21647" w:rsidP="00E21647">
            <w:pPr>
              <w:tabs>
                <w:tab w:val="decimal" w:pos="1155"/>
              </w:tabs>
              <w:rPr>
                <w:rFonts w:cs="Times New Roman"/>
                <w:color w:val="000000"/>
                <w:szCs w:val="22"/>
              </w:rPr>
            </w:pPr>
          </w:p>
        </w:tc>
        <w:tc>
          <w:tcPr>
            <w:tcW w:w="1422" w:type="dxa"/>
            <w:tcBorders>
              <w:bottom w:val="single" w:sz="4" w:space="0" w:color="auto"/>
            </w:tcBorders>
            <w:shd w:val="clear" w:color="auto" w:fill="auto"/>
          </w:tcPr>
          <w:p w14:paraId="535D0741" w14:textId="397F8237" w:rsidR="00E21647" w:rsidRPr="00AB5DFA" w:rsidRDefault="00E21647" w:rsidP="00E21647">
            <w:pPr>
              <w:tabs>
                <w:tab w:val="decimal" w:pos="1155"/>
              </w:tabs>
              <w:rPr>
                <w:rFonts w:cs="Times New Roman"/>
                <w:color w:val="000000"/>
                <w:szCs w:val="22"/>
              </w:rPr>
            </w:pPr>
            <w:r w:rsidRPr="00CF49D2">
              <w:t>(1,442)</w:t>
            </w:r>
          </w:p>
        </w:tc>
        <w:tc>
          <w:tcPr>
            <w:tcW w:w="269" w:type="dxa"/>
            <w:shd w:val="clear" w:color="auto" w:fill="auto"/>
          </w:tcPr>
          <w:p w14:paraId="32EC2F57" w14:textId="77777777" w:rsidR="00E21647" w:rsidRPr="00AB5DFA" w:rsidRDefault="00E21647" w:rsidP="00E21647">
            <w:pPr>
              <w:tabs>
                <w:tab w:val="decimal" w:pos="1155"/>
              </w:tabs>
              <w:rPr>
                <w:rFonts w:cs="Times New Roman"/>
                <w:color w:val="000000"/>
                <w:szCs w:val="22"/>
              </w:rPr>
            </w:pPr>
          </w:p>
        </w:tc>
        <w:tc>
          <w:tcPr>
            <w:tcW w:w="1351" w:type="dxa"/>
            <w:tcBorders>
              <w:bottom w:val="single" w:sz="4" w:space="0" w:color="auto"/>
            </w:tcBorders>
            <w:shd w:val="clear" w:color="auto" w:fill="auto"/>
          </w:tcPr>
          <w:p w14:paraId="29E0F792" w14:textId="6BB3483A" w:rsidR="00E21647" w:rsidRPr="00AB5DFA" w:rsidRDefault="00E21647" w:rsidP="00E21647">
            <w:pPr>
              <w:tabs>
                <w:tab w:val="decimal" w:pos="1155"/>
              </w:tabs>
              <w:ind w:right="-195"/>
              <w:rPr>
                <w:rFonts w:cs="Times New Roman"/>
                <w:color w:val="000000"/>
                <w:szCs w:val="22"/>
              </w:rPr>
            </w:pPr>
            <w:r w:rsidRPr="00CF49D2">
              <w:t>(231,366)</w:t>
            </w:r>
          </w:p>
        </w:tc>
      </w:tr>
      <w:tr w:rsidR="00E21647" w:rsidRPr="00AB5DFA" w14:paraId="6BCFD2FA" w14:textId="77777777" w:rsidTr="00080F43">
        <w:tc>
          <w:tcPr>
            <w:tcW w:w="4500" w:type="dxa"/>
          </w:tcPr>
          <w:p w14:paraId="5C966ABD" w14:textId="423606DD" w:rsidR="00E21647" w:rsidRPr="00AB5DFA" w:rsidRDefault="00E21647" w:rsidP="00E21647">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2023</w:t>
            </w:r>
          </w:p>
        </w:tc>
        <w:tc>
          <w:tcPr>
            <w:tcW w:w="1350" w:type="dxa"/>
            <w:tcBorders>
              <w:top w:val="single" w:sz="4" w:space="0" w:color="auto"/>
              <w:bottom w:val="double" w:sz="4" w:space="0" w:color="auto"/>
            </w:tcBorders>
            <w:shd w:val="clear" w:color="auto" w:fill="auto"/>
          </w:tcPr>
          <w:p w14:paraId="1189CEDF" w14:textId="57E6C783" w:rsidR="00E21647" w:rsidRPr="00AB5DFA" w:rsidRDefault="00E21647" w:rsidP="00E21647">
            <w:pPr>
              <w:tabs>
                <w:tab w:val="decimal" w:pos="1155"/>
              </w:tabs>
              <w:rPr>
                <w:rFonts w:cs="Times New Roman"/>
                <w:b/>
                <w:bCs/>
                <w:color w:val="000000"/>
                <w:szCs w:val="22"/>
              </w:rPr>
            </w:pPr>
            <w:r w:rsidRPr="00024983">
              <w:rPr>
                <w:b/>
                <w:bCs/>
              </w:rPr>
              <w:t>793,937</w:t>
            </w:r>
          </w:p>
        </w:tc>
        <w:tc>
          <w:tcPr>
            <w:tcW w:w="288" w:type="dxa"/>
            <w:shd w:val="clear" w:color="auto" w:fill="auto"/>
          </w:tcPr>
          <w:p w14:paraId="6ED1FE4D" w14:textId="77777777" w:rsidR="00E21647" w:rsidRPr="00AB5DFA" w:rsidRDefault="00E21647" w:rsidP="00E21647">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0915C025" w14:textId="4B80E2E7" w:rsidR="00E21647" w:rsidRPr="00AB5DFA" w:rsidRDefault="00E21647" w:rsidP="00E21647">
            <w:pPr>
              <w:tabs>
                <w:tab w:val="decimal" w:pos="1155"/>
              </w:tabs>
              <w:spacing w:line="240" w:lineRule="atLeast"/>
              <w:ind w:right="-164"/>
              <w:rPr>
                <w:rFonts w:cs="Times New Roman"/>
                <w:b/>
                <w:bCs/>
                <w:color w:val="000000"/>
                <w:szCs w:val="22"/>
              </w:rPr>
            </w:pPr>
            <w:r w:rsidRPr="00CF49D2">
              <w:rPr>
                <w:b/>
                <w:bCs/>
              </w:rPr>
              <w:t>7,104</w:t>
            </w:r>
          </w:p>
        </w:tc>
        <w:tc>
          <w:tcPr>
            <w:tcW w:w="269" w:type="dxa"/>
            <w:shd w:val="clear" w:color="auto" w:fill="auto"/>
          </w:tcPr>
          <w:p w14:paraId="2278FBC6" w14:textId="77777777" w:rsidR="00E21647" w:rsidRPr="00AB5DFA" w:rsidRDefault="00E21647" w:rsidP="00E21647">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165F947A" w14:textId="2A8D8A7E" w:rsidR="00E21647" w:rsidRPr="00AB5DFA" w:rsidRDefault="00E21647" w:rsidP="00E21647">
            <w:pPr>
              <w:tabs>
                <w:tab w:val="decimal" w:pos="1155"/>
              </w:tabs>
              <w:rPr>
                <w:rFonts w:cs="Times New Roman"/>
                <w:b/>
                <w:bCs/>
                <w:color w:val="000000"/>
                <w:szCs w:val="22"/>
              </w:rPr>
            </w:pPr>
            <w:r w:rsidRPr="006A06F0">
              <w:rPr>
                <w:b/>
                <w:bCs/>
              </w:rPr>
              <w:t xml:space="preserve"> 801,041 </w:t>
            </w:r>
          </w:p>
        </w:tc>
      </w:tr>
    </w:tbl>
    <w:p w14:paraId="766967DC" w14:textId="77777777" w:rsidR="009D35D4" w:rsidRDefault="009D35D4" w:rsidP="000B0D5C">
      <w:pPr>
        <w:pStyle w:val="block"/>
        <w:spacing w:after="0" w:line="0" w:lineRule="atLeast"/>
        <w:ind w:left="0"/>
        <w:jc w:val="both"/>
        <w:rPr>
          <w:rFonts w:cs="Times New Roman"/>
          <w:szCs w:val="22"/>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0B0D5C" w:rsidRPr="00AB5DFA" w14:paraId="6ED0C965" w14:textId="77777777" w:rsidTr="00080F43">
        <w:tc>
          <w:tcPr>
            <w:tcW w:w="4500" w:type="dxa"/>
          </w:tcPr>
          <w:p w14:paraId="2C2E8FEE"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11546C70" w14:textId="77777777" w:rsidR="000B0D5C" w:rsidRPr="00AB5DFA" w:rsidRDefault="000B0D5C" w:rsidP="00080F43">
            <w:pPr>
              <w:spacing w:line="240" w:lineRule="atLeast"/>
              <w:ind w:left="-108" w:right="-108"/>
              <w:jc w:val="center"/>
              <w:rPr>
                <w:rFonts w:cs="Times New Roman"/>
                <w:szCs w:val="22"/>
              </w:rPr>
            </w:pPr>
            <w:r w:rsidRPr="00AB5DFA">
              <w:rPr>
                <w:rFonts w:cs="Times New Roman"/>
                <w:b/>
                <w:bCs/>
                <w:szCs w:val="22"/>
              </w:rPr>
              <w:t xml:space="preserve">The Bank </w:t>
            </w:r>
          </w:p>
        </w:tc>
      </w:tr>
      <w:tr w:rsidR="000B0D5C" w:rsidRPr="00AB5DFA" w14:paraId="18F99B2B" w14:textId="77777777" w:rsidTr="00080F43">
        <w:tc>
          <w:tcPr>
            <w:tcW w:w="4500" w:type="dxa"/>
          </w:tcPr>
          <w:p w14:paraId="5ACB172F" w14:textId="77777777" w:rsidR="000B0D5C" w:rsidRPr="00AB5DFA" w:rsidRDefault="000B0D5C" w:rsidP="00080F43">
            <w:pPr>
              <w:spacing w:line="240" w:lineRule="atLeast"/>
              <w:ind w:left="180" w:hanging="180"/>
              <w:rPr>
                <w:rFonts w:cs="Times New Roman"/>
                <w:b/>
                <w:bCs/>
                <w:szCs w:val="22"/>
                <w:lang w:bidi="th-TH"/>
              </w:rPr>
            </w:pPr>
          </w:p>
        </w:tc>
        <w:tc>
          <w:tcPr>
            <w:tcW w:w="1350" w:type="dxa"/>
          </w:tcPr>
          <w:p w14:paraId="3C454AB4" w14:textId="77777777" w:rsidR="000B0D5C" w:rsidRPr="00AB5DFA" w:rsidRDefault="000B0D5C"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494FB30E" w14:textId="77777777" w:rsidR="000B0D5C" w:rsidRPr="00AB5DFA" w:rsidRDefault="000B0D5C" w:rsidP="00080F43">
            <w:pPr>
              <w:spacing w:line="240" w:lineRule="atLeast"/>
              <w:ind w:left="-108" w:right="-108"/>
              <w:jc w:val="center"/>
              <w:rPr>
                <w:rFonts w:cs="Times New Roman"/>
                <w:szCs w:val="22"/>
              </w:rPr>
            </w:pPr>
          </w:p>
        </w:tc>
        <w:tc>
          <w:tcPr>
            <w:tcW w:w="1422" w:type="dxa"/>
            <w:vAlign w:val="bottom"/>
          </w:tcPr>
          <w:p w14:paraId="11950DDC"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1E41685F" w14:textId="77777777" w:rsidR="000B0D5C" w:rsidRPr="00AB5DFA" w:rsidRDefault="000B0D5C" w:rsidP="00080F43">
            <w:pPr>
              <w:spacing w:line="240" w:lineRule="atLeast"/>
              <w:ind w:left="-108" w:right="-108"/>
              <w:rPr>
                <w:rFonts w:cs="Times New Roman"/>
                <w:szCs w:val="22"/>
                <w:rtl/>
                <w:cs/>
              </w:rPr>
            </w:pPr>
          </w:p>
        </w:tc>
        <w:tc>
          <w:tcPr>
            <w:tcW w:w="1351" w:type="dxa"/>
            <w:vAlign w:val="bottom"/>
          </w:tcPr>
          <w:p w14:paraId="4E4DC7DF"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Total</w:t>
            </w:r>
          </w:p>
        </w:tc>
      </w:tr>
      <w:tr w:rsidR="000B0D5C" w:rsidRPr="00AB5DFA" w14:paraId="0620A97B" w14:textId="77777777" w:rsidTr="00080F43">
        <w:tc>
          <w:tcPr>
            <w:tcW w:w="4500" w:type="dxa"/>
          </w:tcPr>
          <w:p w14:paraId="3AC27C57"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5228E687" w14:textId="77777777" w:rsidR="000B0D5C" w:rsidRPr="00AB5DFA" w:rsidRDefault="000B0D5C" w:rsidP="00080F43">
            <w:pPr>
              <w:spacing w:line="240" w:lineRule="atLeast"/>
              <w:ind w:left="-108" w:right="-108"/>
              <w:jc w:val="center"/>
              <w:rPr>
                <w:rFonts w:cs="Times New Roman"/>
                <w:szCs w:val="22"/>
              </w:rPr>
            </w:pPr>
            <w:r w:rsidRPr="00AB5DFA">
              <w:rPr>
                <w:rFonts w:cs="Times New Roman"/>
                <w:i/>
                <w:iCs/>
                <w:szCs w:val="22"/>
              </w:rPr>
              <w:t>(in thousand Baht)</w:t>
            </w:r>
          </w:p>
        </w:tc>
      </w:tr>
      <w:tr w:rsidR="000B0D5C" w:rsidRPr="00AB5DFA" w14:paraId="4B8B2338" w14:textId="77777777" w:rsidTr="00080F43">
        <w:tc>
          <w:tcPr>
            <w:tcW w:w="4500" w:type="dxa"/>
          </w:tcPr>
          <w:p w14:paraId="2E127E65" w14:textId="77777777" w:rsidR="000B0D5C" w:rsidRPr="00AB5DFA" w:rsidRDefault="000B0D5C" w:rsidP="00080F43">
            <w:pPr>
              <w:spacing w:line="240" w:lineRule="atLeast"/>
              <w:ind w:right="-108"/>
              <w:rPr>
                <w:rFonts w:cs="Times New Roman"/>
                <w:color w:val="000000"/>
                <w:szCs w:val="22"/>
              </w:rPr>
            </w:pPr>
            <w:r w:rsidRPr="00AB5DFA">
              <w:rPr>
                <w:rFonts w:cs="Times New Roman"/>
                <w:color w:val="000000"/>
                <w:szCs w:val="22"/>
              </w:rPr>
              <w:t>At 1 January 2022</w:t>
            </w:r>
          </w:p>
        </w:tc>
        <w:tc>
          <w:tcPr>
            <w:tcW w:w="1350" w:type="dxa"/>
            <w:shd w:val="clear" w:color="auto" w:fill="auto"/>
          </w:tcPr>
          <w:p w14:paraId="1687B0B3" w14:textId="77777777" w:rsidR="000B0D5C" w:rsidRPr="00AB5DFA" w:rsidRDefault="000B0D5C" w:rsidP="00080F43">
            <w:pPr>
              <w:tabs>
                <w:tab w:val="decimal" w:pos="1155"/>
              </w:tabs>
              <w:rPr>
                <w:rFonts w:cs="Times New Roman"/>
                <w:szCs w:val="22"/>
              </w:rPr>
            </w:pPr>
            <w:r w:rsidRPr="00AB5DFA">
              <w:rPr>
                <w:rFonts w:cs="Times New Roman"/>
                <w:color w:val="000000"/>
                <w:szCs w:val="22"/>
              </w:rPr>
              <w:t>887,415</w:t>
            </w:r>
          </w:p>
        </w:tc>
        <w:tc>
          <w:tcPr>
            <w:tcW w:w="288" w:type="dxa"/>
            <w:shd w:val="clear" w:color="auto" w:fill="auto"/>
          </w:tcPr>
          <w:p w14:paraId="6E928BDB" w14:textId="77777777" w:rsidR="000B0D5C" w:rsidRPr="00AB5DFA" w:rsidRDefault="000B0D5C" w:rsidP="00080F43">
            <w:pPr>
              <w:tabs>
                <w:tab w:val="decimal" w:pos="1155"/>
              </w:tabs>
              <w:rPr>
                <w:rFonts w:cs="Times New Roman"/>
                <w:szCs w:val="22"/>
              </w:rPr>
            </w:pPr>
          </w:p>
        </w:tc>
        <w:tc>
          <w:tcPr>
            <w:tcW w:w="1422" w:type="dxa"/>
            <w:shd w:val="clear" w:color="auto" w:fill="auto"/>
          </w:tcPr>
          <w:p w14:paraId="070C3FAE" w14:textId="77777777" w:rsidR="000B0D5C" w:rsidRPr="00AB5DFA" w:rsidRDefault="000B0D5C" w:rsidP="00080F43">
            <w:pPr>
              <w:tabs>
                <w:tab w:val="decimal" w:pos="1155"/>
              </w:tabs>
              <w:rPr>
                <w:rFonts w:cs="Times New Roman"/>
                <w:color w:val="000000"/>
                <w:szCs w:val="22"/>
              </w:rPr>
            </w:pPr>
            <w:r w:rsidRPr="00AB5DFA">
              <w:rPr>
                <w:rFonts w:cs="Times New Roman"/>
                <w:color w:val="000000"/>
                <w:szCs w:val="22"/>
              </w:rPr>
              <w:t>32,426</w:t>
            </w:r>
          </w:p>
        </w:tc>
        <w:tc>
          <w:tcPr>
            <w:tcW w:w="269" w:type="dxa"/>
            <w:shd w:val="clear" w:color="auto" w:fill="auto"/>
          </w:tcPr>
          <w:p w14:paraId="7BF3B812" w14:textId="77777777" w:rsidR="000B0D5C" w:rsidRPr="00AB5DFA" w:rsidRDefault="000B0D5C" w:rsidP="00080F43">
            <w:pPr>
              <w:tabs>
                <w:tab w:val="decimal" w:pos="1155"/>
              </w:tabs>
              <w:rPr>
                <w:rFonts w:cs="Times New Roman"/>
                <w:color w:val="000000"/>
                <w:szCs w:val="22"/>
              </w:rPr>
            </w:pPr>
          </w:p>
        </w:tc>
        <w:tc>
          <w:tcPr>
            <w:tcW w:w="1351" w:type="dxa"/>
            <w:shd w:val="clear" w:color="auto" w:fill="auto"/>
          </w:tcPr>
          <w:p w14:paraId="4FE97DC7" w14:textId="77777777" w:rsidR="000B0D5C" w:rsidRPr="00AB5DFA" w:rsidRDefault="000B0D5C" w:rsidP="00080F43">
            <w:pPr>
              <w:tabs>
                <w:tab w:val="decimal" w:pos="1155"/>
              </w:tabs>
              <w:rPr>
                <w:rFonts w:cs="Times New Roman"/>
                <w:color w:val="000000"/>
                <w:szCs w:val="22"/>
              </w:rPr>
            </w:pPr>
            <w:r w:rsidRPr="00AB5DFA">
              <w:rPr>
                <w:rFonts w:cs="Times New Roman"/>
                <w:color w:val="000000"/>
                <w:szCs w:val="22"/>
              </w:rPr>
              <w:t>919,841</w:t>
            </w:r>
          </w:p>
        </w:tc>
      </w:tr>
      <w:tr w:rsidR="000B0D5C" w:rsidRPr="00AB5DFA" w14:paraId="1A6164BE" w14:textId="77777777" w:rsidTr="00080F43">
        <w:tc>
          <w:tcPr>
            <w:tcW w:w="4500" w:type="dxa"/>
          </w:tcPr>
          <w:p w14:paraId="33D2F2B6" w14:textId="77777777" w:rsidR="000B0D5C" w:rsidRPr="00AB5DFA" w:rsidRDefault="000B0D5C" w:rsidP="00080F43">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shd w:val="clear" w:color="auto" w:fill="auto"/>
          </w:tcPr>
          <w:p w14:paraId="3EB60204" w14:textId="77777777" w:rsidR="000B0D5C" w:rsidRPr="00AB5DFA" w:rsidRDefault="000B0D5C" w:rsidP="00080F43">
            <w:pPr>
              <w:tabs>
                <w:tab w:val="decimal" w:pos="1155"/>
              </w:tabs>
              <w:rPr>
                <w:rFonts w:cs="Times New Roman"/>
                <w:szCs w:val="22"/>
              </w:rPr>
            </w:pPr>
            <w:r w:rsidRPr="00AB5DFA">
              <w:rPr>
                <w:rFonts w:cs="Times New Roman"/>
                <w:szCs w:val="22"/>
              </w:rPr>
              <w:t>190,592</w:t>
            </w:r>
          </w:p>
        </w:tc>
        <w:tc>
          <w:tcPr>
            <w:tcW w:w="288" w:type="dxa"/>
            <w:shd w:val="clear" w:color="auto" w:fill="auto"/>
          </w:tcPr>
          <w:p w14:paraId="67781B62" w14:textId="77777777" w:rsidR="000B0D5C" w:rsidRPr="00AB5DFA" w:rsidRDefault="000B0D5C" w:rsidP="00080F43">
            <w:pPr>
              <w:tabs>
                <w:tab w:val="decimal" w:pos="1155"/>
              </w:tabs>
              <w:rPr>
                <w:rFonts w:cs="Times New Roman"/>
                <w:szCs w:val="22"/>
              </w:rPr>
            </w:pPr>
          </w:p>
        </w:tc>
        <w:tc>
          <w:tcPr>
            <w:tcW w:w="1422" w:type="dxa"/>
            <w:shd w:val="clear" w:color="auto" w:fill="auto"/>
          </w:tcPr>
          <w:p w14:paraId="05BF66D5" w14:textId="77777777" w:rsidR="000B0D5C" w:rsidRPr="00AB5DFA" w:rsidRDefault="000B0D5C" w:rsidP="00080F43">
            <w:pPr>
              <w:tabs>
                <w:tab w:val="decimal" w:pos="1155"/>
              </w:tabs>
              <w:rPr>
                <w:rFonts w:cs="Times New Roman"/>
                <w:color w:val="000000"/>
                <w:szCs w:val="22"/>
              </w:rPr>
            </w:pPr>
            <w:r w:rsidRPr="00AB5DFA">
              <w:rPr>
                <w:rFonts w:cs="Times New Roman"/>
                <w:color w:val="000000"/>
                <w:szCs w:val="22"/>
              </w:rPr>
              <w:t>14,494</w:t>
            </w:r>
          </w:p>
        </w:tc>
        <w:tc>
          <w:tcPr>
            <w:tcW w:w="269" w:type="dxa"/>
            <w:shd w:val="clear" w:color="auto" w:fill="auto"/>
          </w:tcPr>
          <w:p w14:paraId="1AD89FE5" w14:textId="77777777" w:rsidR="000B0D5C" w:rsidRPr="00AB5DFA" w:rsidRDefault="000B0D5C" w:rsidP="00080F43">
            <w:pPr>
              <w:tabs>
                <w:tab w:val="decimal" w:pos="1155"/>
              </w:tabs>
              <w:rPr>
                <w:rFonts w:cs="Times New Roman"/>
                <w:color w:val="000000"/>
                <w:szCs w:val="22"/>
              </w:rPr>
            </w:pPr>
          </w:p>
        </w:tc>
        <w:tc>
          <w:tcPr>
            <w:tcW w:w="1351" w:type="dxa"/>
            <w:shd w:val="clear" w:color="auto" w:fill="auto"/>
          </w:tcPr>
          <w:p w14:paraId="037AD59C" w14:textId="77777777" w:rsidR="000B0D5C" w:rsidRPr="00AB5DFA" w:rsidRDefault="000B0D5C" w:rsidP="00080F43">
            <w:pPr>
              <w:tabs>
                <w:tab w:val="decimal" w:pos="1155"/>
              </w:tabs>
              <w:rPr>
                <w:rFonts w:cs="Times New Roman"/>
                <w:color w:val="000000"/>
                <w:szCs w:val="22"/>
              </w:rPr>
            </w:pPr>
            <w:r w:rsidRPr="00AB5DFA">
              <w:rPr>
                <w:rFonts w:cs="Times New Roman"/>
                <w:color w:val="000000"/>
                <w:szCs w:val="22"/>
              </w:rPr>
              <w:t>205,086</w:t>
            </w:r>
          </w:p>
        </w:tc>
      </w:tr>
      <w:tr w:rsidR="000B0D5C" w:rsidRPr="00AB5DFA" w14:paraId="0B6A2152" w14:textId="77777777" w:rsidTr="00080F43">
        <w:tc>
          <w:tcPr>
            <w:tcW w:w="4500" w:type="dxa"/>
          </w:tcPr>
          <w:p w14:paraId="256280CD" w14:textId="77777777" w:rsidR="000B0D5C" w:rsidRPr="00AB5DFA" w:rsidRDefault="000B0D5C" w:rsidP="00080F43">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shd w:val="clear" w:color="auto" w:fill="auto"/>
          </w:tcPr>
          <w:p w14:paraId="4EF3FFA7" w14:textId="77777777" w:rsidR="000B0D5C" w:rsidRPr="00AB5DFA" w:rsidRDefault="000B0D5C" w:rsidP="00080F43">
            <w:pPr>
              <w:tabs>
                <w:tab w:val="decimal" w:pos="1155"/>
              </w:tabs>
              <w:spacing w:line="240" w:lineRule="atLeast"/>
              <w:ind w:right="-103"/>
              <w:rPr>
                <w:rFonts w:cs="Times New Roman"/>
                <w:szCs w:val="22"/>
              </w:rPr>
            </w:pPr>
            <w:r w:rsidRPr="00AB5DFA">
              <w:rPr>
                <w:rFonts w:cs="Times New Roman"/>
                <w:szCs w:val="22"/>
              </w:rPr>
              <w:t>(139,378)</w:t>
            </w:r>
          </w:p>
        </w:tc>
        <w:tc>
          <w:tcPr>
            <w:tcW w:w="288" w:type="dxa"/>
            <w:shd w:val="clear" w:color="auto" w:fill="auto"/>
          </w:tcPr>
          <w:p w14:paraId="01A398F1" w14:textId="77777777" w:rsidR="000B0D5C" w:rsidRPr="00AB5DFA" w:rsidRDefault="000B0D5C" w:rsidP="00080F43">
            <w:pPr>
              <w:tabs>
                <w:tab w:val="decimal" w:pos="1155"/>
              </w:tabs>
              <w:rPr>
                <w:rFonts w:cs="Times New Roman"/>
                <w:szCs w:val="22"/>
              </w:rPr>
            </w:pPr>
          </w:p>
        </w:tc>
        <w:tc>
          <w:tcPr>
            <w:tcW w:w="1422" w:type="dxa"/>
            <w:shd w:val="clear" w:color="auto" w:fill="auto"/>
          </w:tcPr>
          <w:p w14:paraId="7C2EFEE8" w14:textId="77777777" w:rsidR="000B0D5C" w:rsidRPr="00AB5DFA" w:rsidRDefault="000B0D5C" w:rsidP="00080F43">
            <w:pPr>
              <w:tabs>
                <w:tab w:val="decimal" w:pos="1155"/>
              </w:tabs>
              <w:rPr>
                <w:rFonts w:cs="Times New Roman"/>
                <w:color w:val="000000"/>
                <w:szCs w:val="22"/>
              </w:rPr>
            </w:pPr>
            <w:r w:rsidRPr="00AB5DFA">
              <w:rPr>
                <w:rFonts w:cs="Times New Roman"/>
                <w:color w:val="000000"/>
                <w:szCs w:val="22"/>
              </w:rPr>
              <w:t>(10,648)</w:t>
            </w:r>
          </w:p>
        </w:tc>
        <w:tc>
          <w:tcPr>
            <w:tcW w:w="269" w:type="dxa"/>
            <w:shd w:val="clear" w:color="auto" w:fill="auto"/>
          </w:tcPr>
          <w:p w14:paraId="31F614AD" w14:textId="77777777" w:rsidR="000B0D5C" w:rsidRPr="00AB5DFA" w:rsidRDefault="000B0D5C" w:rsidP="00080F43">
            <w:pPr>
              <w:tabs>
                <w:tab w:val="decimal" w:pos="1155"/>
              </w:tabs>
              <w:rPr>
                <w:rFonts w:cs="Times New Roman"/>
                <w:color w:val="000000"/>
                <w:szCs w:val="22"/>
              </w:rPr>
            </w:pPr>
          </w:p>
        </w:tc>
        <w:tc>
          <w:tcPr>
            <w:tcW w:w="1351" w:type="dxa"/>
            <w:shd w:val="clear" w:color="auto" w:fill="auto"/>
          </w:tcPr>
          <w:p w14:paraId="488402BE" w14:textId="77777777" w:rsidR="000B0D5C" w:rsidRPr="00AB5DFA" w:rsidRDefault="000B0D5C" w:rsidP="00080F43">
            <w:pPr>
              <w:pStyle w:val="acctfourfigures"/>
              <w:tabs>
                <w:tab w:val="clear" w:pos="765"/>
                <w:tab w:val="decimal" w:pos="1132"/>
              </w:tabs>
              <w:spacing w:line="240" w:lineRule="atLeast"/>
              <w:ind w:right="-79"/>
              <w:rPr>
                <w:rFonts w:cs="Times New Roman"/>
                <w:color w:val="000000"/>
                <w:szCs w:val="22"/>
              </w:rPr>
            </w:pPr>
            <w:r w:rsidRPr="00AB5DFA">
              <w:rPr>
                <w:rFonts w:cs="Times New Roman"/>
                <w:color w:val="000000"/>
                <w:szCs w:val="22"/>
              </w:rPr>
              <w:t>(</w:t>
            </w:r>
            <w:r>
              <w:rPr>
                <w:rFonts w:cs="Times New Roman"/>
                <w:color w:val="000000"/>
                <w:szCs w:val="22"/>
              </w:rPr>
              <w:t>1</w:t>
            </w:r>
            <w:r w:rsidRPr="00AB5DFA">
              <w:rPr>
                <w:rFonts w:cs="Times New Roman"/>
                <w:color w:val="000000"/>
                <w:szCs w:val="22"/>
              </w:rPr>
              <w:t>50,026)</w:t>
            </w:r>
          </w:p>
        </w:tc>
      </w:tr>
      <w:tr w:rsidR="000B0D5C" w:rsidRPr="00AB5DFA" w14:paraId="65F77876" w14:textId="77777777" w:rsidTr="00080F43">
        <w:tc>
          <w:tcPr>
            <w:tcW w:w="4500" w:type="dxa"/>
          </w:tcPr>
          <w:p w14:paraId="018D08A8" w14:textId="77777777" w:rsidR="000B0D5C" w:rsidRPr="00AB5DFA" w:rsidRDefault="000B0D5C" w:rsidP="00080F43">
            <w:pPr>
              <w:spacing w:line="240" w:lineRule="atLeast"/>
              <w:ind w:right="-108"/>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1A91BB8C" w14:textId="77777777" w:rsidR="000B0D5C" w:rsidRPr="00AB5DFA" w:rsidRDefault="000B0D5C" w:rsidP="00080F43">
            <w:pPr>
              <w:tabs>
                <w:tab w:val="decimal" w:pos="1155"/>
              </w:tabs>
              <w:spacing w:line="240" w:lineRule="atLeast"/>
              <w:ind w:right="-103"/>
              <w:rPr>
                <w:rFonts w:cs="Times New Roman"/>
                <w:szCs w:val="22"/>
              </w:rPr>
            </w:pPr>
            <w:r w:rsidRPr="00AB5DFA">
              <w:rPr>
                <w:rFonts w:cs="Times New Roman"/>
                <w:szCs w:val="22"/>
              </w:rPr>
              <w:t>(269,337)</w:t>
            </w:r>
          </w:p>
        </w:tc>
        <w:tc>
          <w:tcPr>
            <w:tcW w:w="288" w:type="dxa"/>
            <w:shd w:val="clear" w:color="auto" w:fill="auto"/>
          </w:tcPr>
          <w:p w14:paraId="63D4AB45" w14:textId="77777777" w:rsidR="000B0D5C" w:rsidRPr="00AB5DFA" w:rsidRDefault="000B0D5C" w:rsidP="00080F43">
            <w:pPr>
              <w:tabs>
                <w:tab w:val="decimal" w:pos="1155"/>
              </w:tabs>
              <w:rPr>
                <w:rFonts w:cs="Times New Roman"/>
                <w:szCs w:val="22"/>
              </w:rPr>
            </w:pPr>
          </w:p>
        </w:tc>
        <w:tc>
          <w:tcPr>
            <w:tcW w:w="1422" w:type="dxa"/>
            <w:tcBorders>
              <w:bottom w:val="single" w:sz="4" w:space="0" w:color="auto"/>
            </w:tcBorders>
            <w:shd w:val="clear" w:color="auto" w:fill="auto"/>
          </w:tcPr>
          <w:p w14:paraId="70BB715C" w14:textId="77777777" w:rsidR="000B0D5C" w:rsidRPr="00AB5DFA" w:rsidRDefault="000B0D5C" w:rsidP="00080F43">
            <w:pPr>
              <w:tabs>
                <w:tab w:val="decimal" w:pos="1155"/>
              </w:tabs>
              <w:rPr>
                <w:rFonts w:cs="Times New Roman"/>
                <w:color w:val="000000"/>
                <w:szCs w:val="22"/>
              </w:rPr>
            </w:pPr>
            <w:r w:rsidRPr="00AB5DFA">
              <w:rPr>
                <w:rFonts w:cs="Times New Roman"/>
                <w:color w:val="000000"/>
                <w:szCs w:val="22"/>
              </w:rPr>
              <w:t>(27,427)</w:t>
            </w:r>
          </w:p>
        </w:tc>
        <w:tc>
          <w:tcPr>
            <w:tcW w:w="269" w:type="dxa"/>
            <w:shd w:val="clear" w:color="auto" w:fill="auto"/>
          </w:tcPr>
          <w:p w14:paraId="61F8BF2B" w14:textId="77777777" w:rsidR="000B0D5C" w:rsidRPr="00AB5DFA" w:rsidRDefault="000B0D5C" w:rsidP="00080F43">
            <w:pPr>
              <w:tabs>
                <w:tab w:val="decimal" w:pos="1155"/>
              </w:tabs>
              <w:rPr>
                <w:rFonts w:cs="Times New Roman"/>
                <w:color w:val="000000"/>
                <w:szCs w:val="22"/>
              </w:rPr>
            </w:pPr>
          </w:p>
        </w:tc>
        <w:tc>
          <w:tcPr>
            <w:tcW w:w="1351" w:type="dxa"/>
            <w:tcBorders>
              <w:bottom w:val="single" w:sz="4" w:space="0" w:color="auto"/>
            </w:tcBorders>
            <w:shd w:val="clear" w:color="auto" w:fill="auto"/>
          </w:tcPr>
          <w:p w14:paraId="1ECAD26E" w14:textId="77777777" w:rsidR="000B0D5C" w:rsidRPr="00AB5DFA" w:rsidRDefault="000B0D5C" w:rsidP="00080F43">
            <w:pPr>
              <w:pStyle w:val="acctfourfigures"/>
              <w:tabs>
                <w:tab w:val="clear" w:pos="765"/>
                <w:tab w:val="decimal" w:pos="1132"/>
              </w:tabs>
              <w:spacing w:line="240" w:lineRule="atLeast"/>
              <w:ind w:right="-79"/>
              <w:rPr>
                <w:rFonts w:cs="Times New Roman"/>
                <w:color w:val="000000"/>
                <w:szCs w:val="22"/>
              </w:rPr>
            </w:pPr>
            <w:r w:rsidRPr="00AB5DFA">
              <w:rPr>
                <w:rFonts w:cs="Times New Roman"/>
                <w:color w:val="000000"/>
                <w:szCs w:val="22"/>
              </w:rPr>
              <w:t>(296,764)</w:t>
            </w:r>
          </w:p>
        </w:tc>
      </w:tr>
      <w:tr w:rsidR="000B0D5C" w:rsidRPr="00AB5DFA" w14:paraId="6DEAF70E" w14:textId="77777777" w:rsidTr="00080F43">
        <w:tc>
          <w:tcPr>
            <w:tcW w:w="4500" w:type="dxa"/>
          </w:tcPr>
          <w:p w14:paraId="61D5310A" w14:textId="77777777" w:rsidR="000B0D5C" w:rsidRPr="00AB5DFA" w:rsidRDefault="000B0D5C" w:rsidP="00080F43">
            <w:pPr>
              <w:spacing w:line="240" w:lineRule="atLeast"/>
              <w:ind w:right="-108"/>
              <w:rPr>
                <w:rFonts w:cs="Times New Roman"/>
                <w:b/>
                <w:bCs/>
                <w:color w:val="000000"/>
                <w:szCs w:val="22"/>
                <w:lang w:bidi="th-TH"/>
              </w:rPr>
            </w:pPr>
            <w:r w:rsidRPr="00AB5DFA">
              <w:rPr>
                <w:rFonts w:cs="Times New Roman"/>
                <w:b/>
                <w:bCs/>
                <w:color w:val="000000"/>
                <w:szCs w:val="22"/>
                <w:lang w:bidi="th-TH"/>
              </w:rPr>
              <w:t xml:space="preserve">At 31 December 2022 and </w:t>
            </w:r>
            <w:r w:rsidRPr="00AB5DFA">
              <w:rPr>
                <w:rFonts w:cs="Times New Roman"/>
                <w:b/>
                <w:bCs/>
                <w:color w:val="000000"/>
                <w:szCs w:val="22"/>
              </w:rPr>
              <w:t>1 January 2023</w:t>
            </w:r>
          </w:p>
        </w:tc>
        <w:tc>
          <w:tcPr>
            <w:tcW w:w="1350" w:type="dxa"/>
            <w:tcBorders>
              <w:top w:val="single" w:sz="4" w:space="0" w:color="auto"/>
            </w:tcBorders>
            <w:shd w:val="clear" w:color="auto" w:fill="auto"/>
          </w:tcPr>
          <w:p w14:paraId="4AC7353B" w14:textId="77777777" w:rsidR="000B0D5C" w:rsidRPr="00AB5DFA" w:rsidRDefault="000B0D5C" w:rsidP="00080F43">
            <w:pPr>
              <w:tabs>
                <w:tab w:val="decimal" w:pos="1155"/>
              </w:tabs>
              <w:rPr>
                <w:rFonts w:cs="Times New Roman"/>
                <w:b/>
                <w:bCs/>
                <w:szCs w:val="22"/>
              </w:rPr>
            </w:pPr>
            <w:r w:rsidRPr="00AB5DFA">
              <w:rPr>
                <w:rFonts w:cs="Times New Roman"/>
                <w:b/>
                <w:bCs/>
                <w:szCs w:val="22"/>
              </w:rPr>
              <w:t>669,292</w:t>
            </w:r>
          </w:p>
        </w:tc>
        <w:tc>
          <w:tcPr>
            <w:tcW w:w="288" w:type="dxa"/>
            <w:shd w:val="clear" w:color="auto" w:fill="auto"/>
          </w:tcPr>
          <w:p w14:paraId="57520827" w14:textId="77777777" w:rsidR="000B0D5C" w:rsidRPr="00AB5DFA" w:rsidRDefault="000B0D5C" w:rsidP="00080F43">
            <w:pPr>
              <w:tabs>
                <w:tab w:val="decimal" w:pos="1155"/>
              </w:tabs>
              <w:rPr>
                <w:rFonts w:cs="Times New Roman"/>
                <w:szCs w:val="22"/>
              </w:rPr>
            </w:pPr>
          </w:p>
        </w:tc>
        <w:tc>
          <w:tcPr>
            <w:tcW w:w="1422" w:type="dxa"/>
            <w:tcBorders>
              <w:top w:val="single" w:sz="4" w:space="0" w:color="auto"/>
            </w:tcBorders>
            <w:shd w:val="clear" w:color="auto" w:fill="auto"/>
          </w:tcPr>
          <w:p w14:paraId="010F9358" w14:textId="01D5D4C7" w:rsidR="000B0D5C" w:rsidRPr="00AB5DFA" w:rsidRDefault="000757F6" w:rsidP="00080F43">
            <w:pPr>
              <w:tabs>
                <w:tab w:val="decimal" w:pos="1155"/>
              </w:tabs>
              <w:rPr>
                <w:rFonts w:cs="Times New Roman"/>
                <w:b/>
                <w:bCs/>
                <w:color w:val="000000"/>
                <w:szCs w:val="22"/>
              </w:rPr>
            </w:pPr>
            <w:r w:rsidRPr="00AB5DFA">
              <w:rPr>
                <w:rFonts w:cs="Times New Roman"/>
                <w:b/>
                <w:bCs/>
                <w:color w:val="000000"/>
                <w:szCs w:val="22"/>
              </w:rPr>
              <w:t>8,845</w:t>
            </w:r>
          </w:p>
        </w:tc>
        <w:tc>
          <w:tcPr>
            <w:tcW w:w="269" w:type="dxa"/>
            <w:shd w:val="clear" w:color="auto" w:fill="auto"/>
          </w:tcPr>
          <w:p w14:paraId="4D943BE8" w14:textId="77777777" w:rsidR="000B0D5C" w:rsidRPr="00AB5DFA" w:rsidRDefault="000B0D5C" w:rsidP="00080F43">
            <w:pPr>
              <w:tabs>
                <w:tab w:val="decimal" w:pos="1155"/>
              </w:tabs>
              <w:rPr>
                <w:rFonts w:cs="Times New Roman"/>
                <w:b/>
                <w:bCs/>
                <w:color w:val="000000"/>
                <w:szCs w:val="22"/>
              </w:rPr>
            </w:pPr>
          </w:p>
        </w:tc>
        <w:tc>
          <w:tcPr>
            <w:tcW w:w="1351" w:type="dxa"/>
            <w:tcBorders>
              <w:top w:val="single" w:sz="4" w:space="0" w:color="auto"/>
            </w:tcBorders>
            <w:shd w:val="clear" w:color="auto" w:fill="auto"/>
          </w:tcPr>
          <w:p w14:paraId="4ACB222D" w14:textId="77777777" w:rsidR="000B0D5C" w:rsidRPr="00AB5DFA" w:rsidRDefault="000B0D5C" w:rsidP="00080F43">
            <w:pPr>
              <w:tabs>
                <w:tab w:val="decimal" w:pos="1155"/>
              </w:tabs>
              <w:rPr>
                <w:rFonts w:cs="Times New Roman"/>
                <w:b/>
                <w:bCs/>
                <w:color w:val="000000"/>
                <w:szCs w:val="22"/>
              </w:rPr>
            </w:pPr>
            <w:r w:rsidRPr="00AB5DFA">
              <w:rPr>
                <w:rFonts w:cs="Times New Roman"/>
                <w:b/>
                <w:bCs/>
                <w:color w:val="000000"/>
                <w:szCs w:val="22"/>
              </w:rPr>
              <w:t>678,137</w:t>
            </w:r>
          </w:p>
        </w:tc>
      </w:tr>
      <w:tr w:rsidR="00010997" w:rsidRPr="00AB5DFA" w14:paraId="7E54063F" w14:textId="77777777" w:rsidTr="00080F43">
        <w:tc>
          <w:tcPr>
            <w:tcW w:w="4500" w:type="dxa"/>
          </w:tcPr>
          <w:p w14:paraId="6A14C4B3" w14:textId="77777777" w:rsidR="00010997" w:rsidRPr="00AB5DFA" w:rsidRDefault="00010997" w:rsidP="00010997">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shd w:val="clear" w:color="auto" w:fill="auto"/>
          </w:tcPr>
          <w:p w14:paraId="39CB0788" w14:textId="2340083D" w:rsidR="00010997" w:rsidRPr="00AB5DFA" w:rsidRDefault="00010997" w:rsidP="00010997">
            <w:pPr>
              <w:tabs>
                <w:tab w:val="decimal" w:pos="1155"/>
              </w:tabs>
              <w:rPr>
                <w:rFonts w:cs="Times New Roman"/>
                <w:color w:val="000000"/>
                <w:szCs w:val="22"/>
              </w:rPr>
            </w:pPr>
            <w:r w:rsidRPr="00882BF4">
              <w:t xml:space="preserve"> </w:t>
            </w:r>
            <w:r w:rsidRPr="00024983">
              <w:t xml:space="preserve"> 474,047</w:t>
            </w:r>
          </w:p>
        </w:tc>
        <w:tc>
          <w:tcPr>
            <w:tcW w:w="288" w:type="dxa"/>
            <w:shd w:val="clear" w:color="auto" w:fill="auto"/>
          </w:tcPr>
          <w:p w14:paraId="3CECB397" w14:textId="77777777" w:rsidR="00010997" w:rsidRPr="00AB5DFA" w:rsidRDefault="00010997" w:rsidP="00010997">
            <w:pPr>
              <w:tabs>
                <w:tab w:val="decimal" w:pos="1155"/>
              </w:tabs>
              <w:rPr>
                <w:rFonts w:cs="Times New Roman"/>
                <w:color w:val="000000"/>
                <w:szCs w:val="22"/>
              </w:rPr>
            </w:pPr>
          </w:p>
        </w:tc>
        <w:tc>
          <w:tcPr>
            <w:tcW w:w="1422" w:type="dxa"/>
            <w:shd w:val="clear" w:color="auto" w:fill="auto"/>
          </w:tcPr>
          <w:p w14:paraId="5FB270C2" w14:textId="6A88D3DD" w:rsidR="00010997" w:rsidRPr="00AB5DFA" w:rsidRDefault="00010997" w:rsidP="00010997">
            <w:pPr>
              <w:tabs>
                <w:tab w:val="decimal" w:pos="1155"/>
              </w:tabs>
              <w:rPr>
                <w:rFonts w:cs="Times New Roman"/>
                <w:color w:val="000000"/>
                <w:szCs w:val="22"/>
              </w:rPr>
            </w:pPr>
            <w:r w:rsidRPr="00653D1F">
              <w:t xml:space="preserve"> </w:t>
            </w:r>
            <w:r w:rsidRPr="00CF49D2">
              <w:t xml:space="preserve"> 1,742</w:t>
            </w:r>
          </w:p>
        </w:tc>
        <w:tc>
          <w:tcPr>
            <w:tcW w:w="269" w:type="dxa"/>
            <w:shd w:val="clear" w:color="auto" w:fill="auto"/>
          </w:tcPr>
          <w:p w14:paraId="5B9CB890" w14:textId="77777777" w:rsidR="00010997" w:rsidRPr="00AB5DFA" w:rsidRDefault="00010997" w:rsidP="00010997">
            <w:pPr>
              <w:tabs>
                <w:tab w:val="decimal" w:pos="1155"/>
              </w:tabs>
              <w:rPr>
                <w:rFonts w:cs="Times New Roman"/>
                <w:color w:val="000000"/>
                <w:szCs w:val="22"/>
              </w:rPr>
            </w:pPr>
          </w:p>
        </w:tc>
        <w:tc>
          <w:tcPr>
            <w:tcW w:w="1351" w:type="dxa"/>
            <w:shd w:val="clear" w:color="auto" w:fill="auto"/>
          </w:tcPr>
          <w:p w14:paraId="26615058" w14:textId="1E34BEF9" w:rsidR="00010997" w:rsidRPr="00AB5DFA" w:rsidRDefault="00010997" w:rsidP="00010997">
            <w:pPr>
              <w:tabs>
                <w:tab w:val="decimal" w:pos="1155"/>
              </w:tabs>
              <w:rPr>
                <w:rFonts w:cs="Times New Roman"/>
                <w:color w:val="000000"/>
                <w:szCs w:val="22"/>
              </w:rPr>
            </w:pPr>
            <w:r w:rsidRPr="007E11B6">
              <w:t xml:space="preserve"> 475,</w:t>
            </w:r>
            <w:r>
              <w:t>789</w:t>
            </w:r>
          </w:p>
        </w:tc>
      </w:tr>
      <w:tr w:rsidR="00010997" w:rsidRPr="00AB5DFA" w14:paraId="04A549F0" w14:textId="77777777" w:rsidTr="00080F43">
        <w:trPr>
          <w:trHeight w:val="218"/>
        </w:trPr>
        <w:tc>
          <w:tcPr>
            <w:tcW w:w="4500" w:type="dxa"/>
          </w:tcPr>
          <w:p w14:paraId="7880AD9F" w14:textId="32A121B3" w:rsidR="00010997" w:rsidRPr="00AB5DFA" w:rsidRDefault="00010997" w:rsidP="00010997">
            <w:pPr>
              <w:spacing w:line="240" w:lineRule="atLeast"/>
              <w:ind w:right="-108"/>
              <w:rPr>
                <w:rFonts w:cs="Times New Roman"/>
                <w:b/>
                <w:bCs/>
                <w:color w:val="000000"/>
                <w:szCs w:val="22"/>
                <w:lang w:bidi="th-TH"/>
              </w:rPr>
            </w:pPr>
            <w:r w:rsidRPr="00AB5DFA">
              <w:rPr>
                <w:rFonts w:cs="Times New Roman"/>
                <w:color w:val="000000"/>
                <w:szCs w:val="22"/>
                <w:lang w:bidi="th-TH"/>
              </w:rPr>
              <w:t xml:space="preserve">Depreciation charge for the </w:t>
            </w:r>
            <w:r>
              <w:rPr>
                <w:rFonts w:cs="Times New Roman"/>
                <w:color w:val="000000"/>
                <w:szCs w:val="22"/>
                <w:lang w:bidi="th-TH"/>
              </w:rPr>
              <w:t>year</w:t>
            </w:r>
          </w:p>
        </w:tc>
        <w:tc>
          <w:tcPr>
            <w:tcW w:w="1350" w:type="dxa"/>
            <w:shd w:val="clear" w:color="auto" w:fill="auto"/>
          </w:tcPr>
          <w:p w14:paraId="7B91AE02" w14:textId="688F0955" w:rsidR="00010997" w:rsidRPr="00AB5DFA" w:rsidRDefault="00010997" w:rsidP="00010997">
            <w:pPr>
              <w:tabs>
                <w:tab w:val="decimal" w:pos="1155"/>
              </w:tabs>
              <w:ind w:right="-103"/>
              <w:rPr>
                <w:rFonts w:cs="Times New Roman"/>
                <w:color w:val="000000"/>
                <w:szCs w:val="22"/>
              </w:rPr>
            </w:pPr>
            <w:r w:rsidRPr="00882BF4">
              <w:t xml:space="preserve"> (119,478)</w:t>
            </w:r>
          </w:p>
        </w:tc>
        <w:tc>
          <w:tcPr>
            <w:tcW w:w="288" w:type="dxa"/>
            <w:shd w:val="clear" w:color="auto" w:fill="auto"/>
          </w:tcPr>
          <w:p w14:paraId="1ECD8FAB" w14:textId="77777777" w:rsidR="00010997" w:rsidRPr="00AB5DFA" w:rsidRDefault="00010997" w:rsidP="00010997">
            <w:pPr>
              <w:tabs>
                <w:tab w:val="decimal" w:pos="1155"/>
              </w:tabs>
              <w:rPr>
                <w:rFonts w:cs="Times New Roman"/>
                <w:color w:val="000000"/>
                <w:szCs w:val="22"/>
              </w:rPr>
            </w:pPr>
          </w:p>
        </w:tc>
        <w:tc>
          <w:tcPr>
            <w:tcW w:w="1422" w:type="dxa"/>
            <w:shd w:val="clear" w:color="auto" w:fill="auto"/>
          </w:tcPr>
          <w:p w14:paraId="4F0D6039" w14:textId="5265E888" w:rsidR="00010997" w:rsidRPr="00AB5DFA" w:rsidRDefault="00010997" w:rsidP="00010997">
            <w:pPr>
              <w:tabs>
                <w:tab w:val="decimal" w:pos="1155"/>
              </w:tabs>
              <w:rPr>
                <w:rFonts w:cs="Times New Roman"/>
                <w:color w:val="000000"/>
                <w:szCs w:val="22"/>
              </w:rPr>
            </w:pPr>
            <w:r w:rsidRPr="00653D1F">
              <w:t xml:space="preserve"> (4,090)</w:t>
            </w:r>
          </w:p>
        </w:tc>
        <w:tc>
          <w:tcPr>
            <w:tcW w:w="269" w:type="dxa"/>
            <w:shd w:val="clear" w:color="auto" w:fill="auto"/>
          </w:tcPr>
          <w:p w14:paraId="4F314106" w14:textId="77777777" w:rsidR="00010997" w:rsidRPr="00AB5DFA" w:rsidRDefault="00010997" w:rsidP="00010997">
            <w:pPr>
              <w:tabs>
                <w:tab w:val="decimal" w:pos="1155"/>
              </w:tabs>
              <w:rPr>
                <w:rFonts w:cs="Times New Roman"/>
                <w:color w:val="000000"/>
                <w:szCs w:val="22"/>
              </w:rPr>
            </w:pPr>
          </w:p>
        </w:tc>
        <w:tc>
          <w:tcPr>
            <w:tcW w:w="1351" w:type="dxa"/>
            <w:shd w:val="clear" w:color="auto" w:fill="auto"/>
          </w:tcPr>
          <w:p w14:paraId="2F98669C" w14:textId="2A967D67" w:rsidR="00010997" w:rsidRPr="00AB5DFA" w:rsidRDefault="00010997" w:rsidP="00010997">
            <w:pPr>
              <w:tabs>
                <w:tab w:val="decimal" w:pos="1155"/>
              </w:tabs>
              <w:ind w:right="-105"/>
              <w:rPr>
                <w:rFonts w:cs="Times New Roman"/>
                <w:color w:val="000000"/>
                <w:szCs w:val="22"/>
              </w:rPr>
            </w:pPr>
            <w:r w:rsidRPr="007E11B6">
              <w:t xml:space="preserve"> (123,568)</w:t>
            </w:r>
          </w:p>
        </w:tc>
      </w:tr>
      <w:tr w:rsidR="00010997" w:rsidRPr="00AB5DFA" w14:paraId="0B8979C6" w14:textId="77777777" w:rsidTr="00080F43">
        <w:tc>
          <w:tcPr>
            <w:tcW w:w="4500" w:type="dxa"/>
          </w:tcPr>
          <w:p w14:paraId="541238CE" w14:textId="77777777" w:rsidR="00010997" w:rsidRPr="00AB5DFA" w:rsidRDefault="00010997" w:rsidP="00010997">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5A1A0EA7" w14:textId="6A55A3A5" w:rsidR="00010997" w:rsidRPr="00AB5DFA" w:rsidRDefault="00010997" w:rsidP="00010997">
            <w:pPr>
              <w:tabs>
                <w:tab w:val="decimal" w:pos="1155"/>
              </w:tabs>
              <w:ind w:right="-103"/>
              <w:rPr>
                <w:rFonts w:cs="Times New Roman"/>
                <w:color w:val="000000"/>
                <w:szCs w:val="22"/>
              </w:rPr>
            </w:pPr>
            <w:r w:rsidRPr="00882BF4">
              <w:t xml:space="preserve"> </w:t>
            </w:r>
            <w:r w:rsidRPr="00024983">
              <w:t xml:space="preserve"> (229,924)</w:t>
            </w:r>
          </w:p>
        </w:tc>
        <w:tc>
          <w:tcPr>
            <w:tcW w:w="288" w:type="dxa"/>
            <w:shd w:val="clear" w:color="auto" w:fill="auto"/>
          </w:tcPr>
          <w:p w14:paraId="34B0F203" w14:textId="77777777" w:rsidR="00010997" w:rsidRPr="00AB5DFA" w:rsidRDefault="00010997" w:rsidP="00010997">
            <w:pPr>
              <w:tabs>
                <w:tab w:val="decimal" w:pos="1155"/>
              </w:tabs>
              <w:rPr>
                <w:rFonts w:cs="Times New Roman"/>
                <w:color w:val="000000"/>
                <w:szCs w:val="22"/>
              </w:rPr>
            </w:pPr>
          </w:p>
        </w:tc>
        <w:tc>
          <w:tcPr>
            <w:tcW w:w="1422" w:type="dxa"/>
            <w:tcBorders>
              <w:bottom w:val="single" w:sz="4" w:space="0" w:color="auto"/>
            </w:tcBorders>
            <w:shd w:val="clear" w:color="auto" w:fill="auto"/>
          </w:tcPr>
          <w:p w14:paraId="034132A9" w14:textId="7273D8DD" w:rsidR="00010997" w:rsidRPr="00AB5DFA" w:rsidRDefault="00010997" w:rsidP="00010997">
            <w:pPr>
              <w:tabs>
                <w:tab w:val="decimal" w:pos="1155"/>
              </w:tabs>
              <w:rPr>
                <w:rFonts w:cs="Times New Roman"/>
                <w:color w:val="000000"/>
                <w:szCs w:val="22"/>
              </w:rPr>
            </w:pPr>
            <w:r w:rsidRPr="00653D1F">
              <w:t xml:space="preserve"> (1,442)</w:t>
            </w:r>
          </w:p>
        </w:tc>
        <w:tc>
          <w:tcPr>
            <w:tcW w:w="269" w:type="dxa"/>
            <w:shd w:val="clear" w:color="auto" w:fill="auto"/>
          </w:tcPr>
          <w:p w14:paraId="77414180" w14:textId="77777777" w:rsidR="00010997" w:rsidRPr="00AB5DFA" w:rsidRDefault="00010997" w:rsidP="00010997">
            <w:pPr>
              <w:tabs>
                <w:tab w:val="decimal" w:pos="1155"/>
              </w:tabs>
              <w:rPr>
                <w:rFonts w:cs="Times New Roman"/>
                <w:color w:val="000000"/>
                <w:szCs w:val="22"/>
              </w:rPr>
            </w:pPr>
          </w:p>
        </w:tc>
        <w:tc>
          <w:tcPr>
            <w:tcW w:w="1351" w:type="dxa"/>
            <w:tcBorders>
              <w:bottom w:val="single" w:sz="4" w:space="0" w:color="auto"/>
            </w:tcBorders>
            <w:shd w:val="clear" w:color="auto" w:fill="auto"/>
          </w:tcPr>
          <w:p w14:paraId="1D7ACFFA" w14:textId="61539403" w:rsidR="00010997" w:rsidRPr="00AB5DFA" w:rsidRDefault="00010997" w:rsidP="00010997">
            <w:pPr>
              <w:tabs>
                <w:tab w:val="decimal" w:pos="1155"/>
              </w:tabs>
              <w:ind w:right="-105"/>
              <w:rPr>
                <w:rFonts w:cs="Times New Roman"/>
                <w:color w:val="000000"/>
                <w:szCs w:val="22"/>
              </w:rPr>
            </w:pPr>
            <w:r w:rsidRPr="007E11B6">
              <w:t xml:space="preserve"> </w:t>
            </w:r>
            <w:r w:rsidRPr="00CF49D2">
              <w:t xml:space="preserve"> (231,366)</w:t>
            </w:r>
          </w:p>
        </w:tc>
      </w:tr>
      <w:tr w:rsidR="00010997" w:rsidRPr="00AB5DFA" w14:paraId="6D43F76B" w14:textId="77777777" w:rsidTr="00080F43">
        <w:tc>
          <w:tcPr>
            <w:tcW w:w="4500" w:type="dxa"/>
          </w:tcPr>
          <w:p w14:paraId="34114D23" w14:textId="056C0A8B" w:rsidR="00010997" w:rsidRPr="00AB5DFA" w:rsidRDefault="00010997" w:rsidP="00010997">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2023</w:t>
            </w:r>
          </w:p>
        </w:tc>
        <w:tc>
          <w:tcPr>
            <w:tcW w:w="1350" w:type="dxa"/>
            <w:tcBorders>
              <w:top w:val="single" w:sz="4" w:space="0" w:color="auto"/>
              <w:bottom w:val="double" w:sz="4" w:space="0" w:color="auto"/>
            </w:tcBorders>
            <w:shd w:val="clear" w:color="auto" w:fill="auto"/>
          </w:tcPr>
          <w:p w14:paraId="16C91800" w14:textId="5E622F80" w:rsidR="00010997" w:rsidRPr="00AB5DFA" w:rsidRDefault="00010997" w:rsidP="00010997">
            <w:pPr>
              <w:tabs>
                <w:tab w:val="decimal" w:pos="1155"/>
              </w:tabs>
              <w:rPr>
                <w:rFonts w:cs="Times New Roman"/>
                <w:b/>
                <w:bCs/>
                <w:color w:val="000000"/>
                <w:szCs w:val="22"/>
              </w:rPr>
            </w:pPr>
            <w:r w:rsidRPr="00024983">
              <w:rPr>
                <w:b/>
                <w:bCs/>
              </w:rPr>
              <w:t>793,937</w:t>
            </w:r>
          </w:p>
        </w:tc>
        <w:tc>
          <w:tcPr>
            <w:tcW w:w="288" w:type="dxa"/>
            <w:shd w:val="clear" w:color="auto" w:fill="auto"/>
          </w:tcPr>
          <w:p w14:paraId="3BAA7B23" w14:textId="77777777" w:rsidR="00010997" w:rsidRPr="00AB5DFA" w:rsidRDefault="00010997" w:rsidP="00010997">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1642BDF7" w14:textId="77C5175D" w:rsidR="00010997" w:rsidRPr="00AB5DFA" w:rsidRDefault="00010997" w:rsidP="00010997">
            <w:pPr>
              <w:tabs>
                <w:tab w:val="decimal" w:pos="1155"/>
              </w:tabs>
              <w:spacing w:line="240" w:lineRule="atLeast"/>
              <w:ind w:right="-164"/>
              <w:rPr>
                <w:rFonts w:cs="Times New Roman"/>
                <w:b/>
                <w:bCs/>
                <w:color w:val="000000"/>
                <w:szCs w:val="22"/>
              </w:rPr>
            </w:pPr>
            <w:r w:rsidRPr="00CF49D2">
              <w:rPr>
                <w:b/>
                <w:bCs/>
              </w:rPr>
              <w:t>5,055</w:t>
            </w:r>
          </w:p>
        </w:tc>
        <w:tc>
          <w:tcPr>
            <w:tcW w:w="269" w:type="dxa"/>
            <w:shd w:val="clear" w:color="auto" w:fill="auto"/>
          </w:tcPr>
          <w:p w14:paraId="197E74D0" w14:textId="77777777" w:rsidR="00010997" w:rsidRPr="00AB5DFA" w:rsidRDefault="00010997" w:rsidP="00010997">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23541F5D" w14:textId="5F1E5121" w:rsidR="00010997" w:rsidRPr="00AB5DFA" w:rsidRDefault="00010997" w:rsidP="00010997">
            <w:pPr>
              <w:tabs>
                <w:tab w:val="decimal" w:pos="1155"/>
              </w:tabs>
              <w:rPr>
                <w:rFonts w:cs="Times New Roman"/>
                <w:b/>
                <w:bCs/>
                <w:color w:val="000000"/>
                <w:szCs w:val="22"/>
              </w:rPr>
            </w:pPr>
            <w:r w:rsidRPr="006A06F0">
              <w:rPr>
                <w:b/>
                <w:bCs/>
              </w:rPr>
              <w:t xml:space="preserve"> 798,992 </w:t>
            </w:r>
          </w:p>
        </w:tc>
      </w:tr>
    </w:tbl>
    <w:p w14:paraId="576266A5" w14:textId="77777777" w:rsidR="00F20BA4" w:rsidRDefault="00F20BA4" w:rsidP="001A2663">
      <w:pPr>
        <w:tabs>
          <w:tab w:val="left" w:pos="1080"/>
        </w:tabs>
        <w:ind w:left="540" w:right="389"/>
        <w:jc w:val="thaiDistribute"/>
        <w:rPr>
          <w:rFonts w:cs="Times New Roman"/>
          <w:b/>
          <w:bCs/>
          <w:i/>
          <w:iCs/>
          <w:szCs w:val="22"/>
        </w:rPr>
      </w:pPr>
    </w:p>
    <w:p w14:paraId="6821E586" w14:textId="45332D6C" w:rsidR="004733FC" w:rsidRPr="0012708E" w:rsidRDefault="000007A4" w:rsidP="001A2663">
      <w:pPr>
        <w:tabs>
          <w:tab w:val="left" w:pos="1080"/>
        </w:tabs>
        <w:ind w:left="540" w:right="389"/>
        <w:jc w:val="thaiDistribute"/>
        <w:rPr>
          <w:rFonts w:cs="Times New Roman"/>
          <w:b/>
          <w:bCs/>
          <w:i/>
          <w:iCs/>
          <w:szCs w:val="22"/>
        </w:rPr>
      </w:pPr>
      <w:r w:rsidRPr="0012708E">
        <w:rPr>
          <w:rFonts w:cs="Times New Roman"/>
          <w:b/>
          <w:bCs/>
          <w:i/>
          <w:iCs/>
          <w:szCs w:val="22"/>
        </w:rPr>
        <w:t>Lease liabilities</w:t>
      </w:r>
    </w:p>
    <w:p w14:paraId="1E4299EE" w14:textId="08CBFA23" w:rsidR="006552F4" w:rsidRPr="001A2663" w:rsidRDefault="006552F4" w:rsidP="001A2663">
      <w:pPr>
        <w:pStyle w:val="block"/>
        <w:spacing w:after="0"/>
        <w:ind w:left="540"/>
        <w:jc w:val="both"/>
        <w:rPr>
          <w:rFonts w:cs="Times New Roman"/>
          <w:sz w:val="18"/>
          <w:szCs w:val="18"/>
        </w:rPr>
      </w:pPr>
    </w:p>
    <w:tbl>
      <w:tblPr>
        <w:tblW w:w="9216" w:type="dxa"/>
        <w:tblInd w:w="414" w:type="dxa"/>
        <w:tblLayout w:type="fixed"/>
        <w:tblLook w:val="01E0" w:firstRow="1" w:lastRow="1" w:firstColumn="1" w:lastColumn="1" w:noHBand="0" w:noVBand="0"/>
      </w:tblPr>
      <w:tblGrid>
        <w:gridCol w:w="3456"/>
        <w:gridCol w:w="1259"/>
        <w:gridCol w:w="236"/>
        <w:gridCol w:w="1294"/>
        <w:gridCol w:w="236"/>
        <w:gridCol w:w="1294"/>
        <w:gridCol w:w="253"/>
        <w:gridCol w:w="1188"/>
      </w:tblGrid>
      <w:tr w:rsidR="006552F4" w:rsidRPr="00880EEB" w14:paraId="58E2EECE" w14:textId="77777777" w:rsidTr="00EC65EE">
        <w:tc>
          <w:tcPr>
            <w:tcW w:w="3456" w:type="dxa"/>
          </w:tcPr>
          <w:p w14:paraId="2274A3FF" w14:textId="77777777" w:rsidR="006552F4" w:rsidRPr="00880EEB" w:rsidRDefault="006552F4" w:rsidP="001A2663">
            <w:pPr>
              <w:ind w:right="-79"/>
              <w:rPr>
                <w:rFonts w:cs="Times New Roman"/>
                <w:b/>
                <w:bCs/>
                <w:i/>
                <w:iCs/>
                <w:color w:val="000000"/>
                <w:szCs w:val="22"/>
              </w:rPr>
            </w:pPr>
          </w:p>
        </w:tc>
        <w:tc>
          <w:tcPr>
            <w:tcW w:w="2789" w:type="dxa"/>
            <w:gridSpan w:val="3"/>
          </w:tcPr>
          <w:p w14:paraId="6FC440CE" w14:textId="1E23BD95" w:rsidR="006552F4" w:rsidRPr="00880EEB" w:rsidRDefault="00484F77" w:rsidP="001A2663">
            <w:pPr>
              <w:ind w:right="-108" w:hanging="108"/>
              <w:jc w:val="center"/>
              <w:rPr>
                <w:rFonts w:cs="Times New Roman"/>
                <w:szCs w:val="22"/>
                <w:cs/>
              </w:rPr>
            </w:pPr>
            <w:r w:rsidRPr="00880EEB">
              <w:rPr>
                <w:rFonts w:cs="Times New Roman"/>
                <w:b/>
                <w:bCs/>
                <w:szCs w:val="22"/>
                <w:lang w:bidi="th-TH"/>
              </w:rPr>
              <w:t>Consolidated</w:t>
            </w:r>
          </w:p>
        </w:tc>
        <w:tc>
          <w:tcPr>
            <w:tcW w:w="236" w:type="dxa"/>
          </w:tcPr>
          <w:p w14:paraId="56F71080" w14:textId="77777777" w:rsidR="006552F4" w:rsidRPr="00880EEB" w:rsidRDefault="006552F4" w:rsidP="001A2663">
            <w:pPr>
              <w:ind w:right="-108" w:hanging="108"/>
              <w:jc w:val="center"/>
              <w:rPr>
                <w:rFonts w:cs="Times New Roman"/>
                <w:b/>
                <w:bCs/>
                <w:spacing w:val="-6"/>
                <w:szCs w:val="22"/>
                <w:cs/>
              </w:rPr>
            </w:pPr>
          </w:p>
        </w:tc>
        <w:tc>
          <w:tcPr>
            <w:tcW w:w="2735" w:type="dxa"/>
            <w:gridSpan w:val="3"/>
          </w:tcPr>
          <w:p w14:paraId="5F40ED78" w14:textId="38C1BCC2" w:rsidR="006552F4" w:rsidRPr="00880EEB" w:rsidRDefault="00484F77" w:rsidP="001A2663">
            <w:pPr>
              <w:ind w:right="-108" w:hanging="108"/>
              <w:jc w:val="center"/>
              <w:rPr>
                <w:rFonts w:cs="Times New Roman"/>
                <w:b/>
                <w:bCs/>
                <w:spacing w:val="-6"/>
                <w:szCs w:val="22"/>
                <w:cs/>
              </w:rPr>
            </w:pPr>
            <w:r w:rsidRPr="00880EEB">
              <w:rPr>
                <w:rFonts w:cs="Times New Roman"/>
                <w:b/>
                <w:bCs/>
                <w:szCs w:val="22"/>
                <w:lang w:bidi="th-TH"/>
              </w:rPr>
              <w:t>The Bank</w:t>
            </w:r>
          </w:p>
        </w:tc>
      </w:tr>
      <w:tr w:rsidR="006552F4" w:rsidRPr="00880EEB" w14:paraId="30B61843" w14:textId="77777777" w:rsidTr="00EC65EE">
        <w:tc>
          <w:tcPr>
            <w:tcW w:w="3456" w:type="dxa"/>
          </w:tcPr>
          <w:p w14:paraId="5DD23AB0" w14:textId="77777777" w:rsidR="006552F4" w:rsidRPr="00880EEB" w:rsidRDefault="006552F4" w:rsidP="001A2663">
            <w:pPr>
              <w:ind w:right="-282"/>
              <w:rPr>
                <w:rFonts w:cs="Times New Roman"/>
                <w:b/>
                <w:bCs/>
                <w:i/>
                <w:iCs/>
                <w:color w:val="000000"/>
                <w:szCs w:val="22"/>
                <w:cs/>
              </w:rPr>
            </w:pPr>
          </w:p>
        </w:tc>
        <w:tc>
          <w:tcPr>
            <w:tcW w:w="1259" w:type="dxa"/>
          </w:tcPr>
          <w:p w14:paraId="65226BEB" w14:textId="5FDFE4B7" w:rsidR="006552F4" w:rsidRPr="00880EEB" w:rsidRDefault="00157C51" w:rsidP="001A2663">
            <w:pPr>
              <w:ind w:left="-108" w:right="-108"/>
              <w:jc w:val="center"/>
              <w:rPr>
                <w:rFonts w:cs="Times New Roman"/>
                <w:szCs w:val="22"/>
              </w:rPr>
            </w:pPr>
            <w:r>
              <w:rPr>
                <w:rFonts w:cs="Times New Roman"/>
                <w:szCs w:val="22"/>
              </w:rPr>
              <w:t>2023</w:t>
            </w:r>
          </w:p>
        </w:tc>
        <w:tc>
          <w:tcPr>
            <w:tcW w:w="236" w:type="dxa"/>
          </w:tcPr>
          <w:p w14:paraId="74930B7B" w14:textId="77777777" w:rsidR="006552F4" w:rsidRPr="00880EEB" w:rsidRDefault="006552F4" w:rsidP="001A2663">
            <w:pPr>
              <w:ind w:left="-108" w:right="-108"/>
              <w:jc w:val="center"/>
              <w:rPr>
                <w:rFonts w:cs="Times New Roman"/>
                <w:szCs w:val="22"/>
              </w:rPr>
            </w:pPr>
          </w:p>
        </w:tc>
        <w:tc>
          <w:tcPr>
            <w:tcW w:w="1294" w:type="dxa"/>
          </w:tcPr>
          <w:p w14:paraId="482C6A37" w14:textId="09DC9EB1" w:rsidR="006552F4" w:rsidRPr="00880EEB" w:rsidRDefault="00157C51" w:rsidP="001A2663">
            <w:pPr>
              <w:ind w:left="-108" w:right="-108"/>
              <w:jc w:val="center"/>
              <w:rPr>
                <w:rFonts w:cs="Times New Roman"/>
                <w:szCs w:val="22"/>
              </w:rPr>
            </w:pPr>
            <w:r>
              <w:rPr>
                <w:rFonts w:cs="Times New Roman"/>
                <w:szCs w:val="22"/>
              </w:rPr>
              <w:t>2022</w:t>
            </w:r>
          </w:p>
        </w:tc>
        <w:tc>
          <w:tcPr>
            <w:tcW w:w="236" w:type="dxa"/>
          </w:tcPr>
          <w:p w14:paraId="6AF3959F" w14:textId="77777777" w:rsidR="006552F4" w:rsidRPr="00880EEB" w:rsidRDefault="006552F4" w:rsidP="001A2663">
            <w:pPr>
              <w:ind w:left="-108" w:right="-108"/>
              <w:jc w:val="center"/>
              <w:rPr>
                <w:rFonts w:cs="Times New Roman"/>
                <w:szCs w:val="22"/>
              </w:rPr>
            </w:pPr>
          </w:p>
        </w:tc>
        <w:tc>
          <w:tcPr>
            <w:tcW w:w="1294" w:type="dxa"/>
          </w:tcPr>
          <w:p w14:paraId="1DBFE635" w14:textId="35262DBB" w:rsidR="006552F4" w:rsidRPr="00880EEB" w:rsidRDefault="00157C51" w:rsidP="001A2663">
            <w:pPr>
              <w:ind w:left="-108" w:right="-108"/>
              <w:jc w:val="center"/>
              <w:rPr>
                <w:rFonts w:cs="Times New Roman"/>
                <w:szCs w:val="22"/>
              </w:rPr>
            </w:pPr>
            <w:r>
              <w:rPr>
                <w:rFonts w:cs="Times New Roman"/>
                <w:szCs w:val="22"/>
              </w:rPr>
              <w:t>2023</w:t>
            </w:r>
          </w:p>
        </w:tc>
        <w:tc>
          <w:tcPr>
            <w:tcW w:w="253" w:type="dxa"/>
          </w:tcPr>
          <w:p w14:paraId="65EF3307" w14:textId="77777777" w:rsidR="006552F4" w:rsidRPr="00880EEB" w:rsidRDefault="006552F4" w:rsidP="001A2663">
            <w:pPr>
              <w:ind w:left="-108" w:right="-108"/>
              <w:jc w:val="center"/>
              <w:rPr>
                <w:rFonts w:cs="Times New Roman"/>
                <w:szCs w:val="22"/>
              </w:rPr>
            </w:pPr>
          </w:p>
        </w:tc>
        <w:tc>
          <w:tcPr>
            <w:tcW w:w="1188" w:type="dxa"/>
          </w:tcPr>
          <w:p w14:paraId="24858117" w14:textId="0252A163" w:rsidR="006552F4" w:rsidRPr="00880EEB" w:rsidRDefault="00157C51" w:rsidP="001A2663">
            <w:pPr>
              <w:ind w:left="-108" w:right="-108"/>
              <w:jc w:val="center"/>
              <w:rPr>
                <w:rFonts w:cs="Times New Roman"/>
                <w:szCs w:val="22"/>
              </w:rPr>
            </w:pPr>
            <w:r>
              <w:rPr>
                <w:rFonts w:cs="Times New Roman"/>
                <w:szCs w:val="22"/>
              </w:rPr>
              <w:t>2022</w:t>
            </w:r>
          </w:p>
        </w:tc>
      </w:tr>
      <w:tr w:rsidR="006552F4" w:rsidRPr="00880EEB" w14:paraId="7CC24BC0" w14:textId="77777777" w:rsidTr="00EC65EE">
        <w:tc>
          <w:tcPr>
            <w:tcW w:w="3456" w:type="dxa"/>
          </w:tcPr>
          <w:p w14:paraId="54CD9210" w14:textId="77777777" w:rsidR="006552F4" w:rsidRPr="00880EEB" w:rsidRDefault="006552F4" w:rsidP="001A2663">
            <w:pPr>
              <w:ind w:right="-79"/>
              <w:rPr>
                <w:rFonts w:cs="Times New Roman"/>
                <w:b/>
                <w:bCs/>
                <w:i/>
                <w:iCs/>
                <w:color w:val="000000"/>
                <w:szCs w:val="22"/>
              </w:rPr>
            </w:pPr>
            <w:r w:rsidRPr="00880EEB">
              <w:rPr>
                <w:rFonts w:cs="Times New Roman"/>
                <w:b/>
                <w:bCs/>
                <w:i/>
                <w:iCs/>
                <w:szCs w:val="22"/>
              </w:rPr>
              <w:t xml:space="preserve">    </w:t>
            </w:r>
          </w:p>
        </w:tc>
        <w:tc>
          <w:tcPr>
            <w:tcW w:w="5760" w:type="dxa"/>
            <w:gridSpan w:val="7"/>
          </w:tcPr>
          <w:p w14:paraId="6D6953D7" w14:textId="40755BBB" w:rsidR="006552F4" w:rsidRPr="00880EEB" w:rsidRDefault="00484F77" w:rsidP="001A2663">
            <w:pPr>
              <w:ind w:left="-108" w:right="-108"/>
              <w:jc w:val="center"/>
              <w:rPr>
                <w:rFonts w:cs="Times New Roman"/>
                <w:i/>
                <w:iCs/>
                <w:snapToGrid w:val="0"/>
                <w:szCs w:val="22"/>
                <w:lang w:eastAsia="th-TH"/>
              </w:rPr>
            </w:pPr>
            <w:r w:rsidRPr="00880EEB">
              <w:rPr>
                <w:rFonts w:cs="Times New Roman"/>
                <w:i/>
                <w:iCs/>
                <w:szCs w:val="22"/>
              </w:rPr>
              <w:t>(in thousand Baht)</w:t>
            </w:r>
          </w:p>
        </w:tc>
      </w:tr>
      <w:tr w:rsidR="00010997" w:rsidRPr="00880EEB" w14:paraId="18F4C6B0" w14:textId="77777777" w:rsidTr="0093239C">
        <w:tc>
          <w:tcPr>
            <w:tcW w:w="3456" w:type="dxa"/>
            <w:vAlign w:val="bottom"/>
          </w:tcPr>
          <w:p w14:paraId="44E0ED46" w14:textId="65892644" w:rsidR="00010997" w:rsidRPr="00880EEB" w:rsidRDefault="00010997" w:rsidP="00010997">
            <w:pPr>
              <w:ind w:firstLine="8"/>
              <w:rPr>
                <w:rFonts w:cs="Times New Roman"/>
                <w:szCs w:val="22"/>
                <w:cs/>
              </w:rPr>
            </w:pPr>
            <w:r w:rsidRPr="00880EEB">
              <w:rPr>
                <w:rFonts w:cs="Times New Roman"/>
                <w:color w:val="000000"/>
                <w:szCs w:val="22"/>
              </w:rPr>
              <w:t>Less than 1 year</w:t>
            </w:r>
          </w:p>
        </w:tc>
        <w:tc>
          <w:tcPr>
            <w:tcW w:w="1259" w:type="dxa"/>
          </w:tcPr>
          <w:p w14:paraId="03FB7F42" w14:textId="66766A20" w:rsidR="00010997" w:rsidRPr="00010997" w:rsidRDefault="00010997" w:rsidP="00010997">
            <w:pPr>
              <w:tabs>
                <w:tab w:val="decimal" w:pos="973"/>
              </w:tabs>
              <w:rPr>
                <w:rFonts w:cs="Times New Roman"/>
                <w:color w:val="000000"/>
                <w:szCs w:val="22"/>
              </w:rPr>
            </w:pPr>
            <w:r w:rsidRPr="0093239C">
              <w:rPr>
                <w:rFonts w:cs="Times New Roman"/>
                <w:szCs w:val="22"/>
              </w:rPr>
              <w:t xml:space="preserve">131,905 </w:t>
            </w:r>
          </w:p>
        </w:tc>
        <w:tc>
          <w:tcPr>
            <w:tcW w:w="236" w:type="dxa"/>
            <w:vAlign w:val="bottom"/>
          </w:tcPr>
          <w:p w14:paraId="624DBEDF" w14:textId="77777777" w:rsidR="00010997" w:rsidRPr="00A842A3" w:rsidRDefault="00010997" w:rsidP="00010997">
            <w:pPr>
              <w:tabs>
                <w:tab w:val="decimal" w:pos="1059"/>
              </w:tabs>
              <w:jc w:val="right"/>
              <w:rPr>
                <w:rFonts w:cs="Times New Roman"/>
                <w:color w:val="000000"/>
                <w:szCs w:val="22"/>
              </w:rPr>
            </w:pPr>
          </w:p>
        </w:tc>
        <w:tc>
          <w:tcPr>
            <w:tcW w:w="1294" w:type="dxa"/>
          </w:tcPr>
          <w:p w14:paraId="5BA05E2E" w14:textId="67D43B60" w:rsidR="00010997" w:rsidRPr="00A842A3" w:rsidRDefault="00010997" w:rsidP="00010997">
            <w:pPr>
              <w:tabs>
                <w:tab w:val="decimal" w:pos="1013"/>
              </w:tabs>
              <w:rPr>
                <w:rFonts w:cs="Times New Roman"/>
                <w:color w:val="000000"/>
                <w:szCs w:val="22"/>
              </w:rPr>
            </w:pPr>
            <w:r w:rsidRPr="00EC65EE">
              <w:rPr>
                <w:rFonts w:cs="Times New Roman"/>
                <w:color w:val="000000"/>
                <w:szCs w:val="22"/>
              </w:rPr>
              <w:t>117,206</w:t>
            </w:r>
          </w:p>
        </w:tc>
        <w:tc>
          <w:tcPr>
            <w:tcW w:w="236" w:type="dxa"/>
          </w:tcPr>
          <w:p w14:paraId="3249FD81" w14:textId="77777777" w:rsidR="00010997" w:rsidRPr="00A842A3" w:rsidRDefault="00010997" w:rsidP="00010997">
            <w:pPr>
              <w:tabs>
                <w:tab w:val="decimal" w:pos="1059"/>
              </w:tabs>
              <w:rPr>
                <w:rFonts w:cs="Times New Roman"/>
                <w:color w:val="000000"/>
                <w:szCs w:val="22"/>
              </w:rPr>
            </w:pPr>
          </w:p>
        </w:tc>
        <w:tc>
          <w:tcPr>
            <w:tcW w:w="1294" w:type="dxa"/>
          </w:tcPr>
          <w:p w14:paraId="5B8EFBD4" w14:textId="43D1A762" w:rsidR="00010997" w:rsidRPr="00010997" w:rsidRDefault="00010997" w:rsidP="00010997">
            <w:pPr>
              <w:tabs>
                <w:tab w:val="decimal" w:pos="1077"/>
              </w:tabs>
              <w:ind w:right="-107"/>
              <w:rPr>
                <w:rFonts w:cs="Times New Roman"/>
                <w:color w:val="000000"/>
                <w:szCs w:val="22"/>
              </w:rPr>
            </w:pPr>
            <w:r w:rsidRPr="0093239C">
              <w:rPr>
                <w:rFonts w:cs="Times New Roman"/>
                <w:szCs w:val="22"/>
              </w:rPr>
              <w:t xml:space="preserve"> 130,839 </w:t>
            </w:r>
          </w:p>
        </w:tc>
        <w:tc>
          <w:tcPr>
            <w:tcW w:w="253" w:type="dxa"/>
          </w:tcPr>
          <w:p w14:paraId="175FD62D" w14:textId="77777777" w:rsidR="00010997" w:rsidRPr="00A842A3" w:rsidRDefault="00010997" w:rsidP="00010997">
            <w:pPr>
              <w:tabs>
                <w:tab w:val="decimal" w:pos="1059"/>
                <w:tab w:val="decimal" w:pos="1332"/>
              </w:tabs>
              <w:rPr>
                <w:rFonts w:cs="Times New Roman"/>
                <w:color w:val="000000"/>
                <w:szCs w:val="22"/>
              </w:rPr>
            </w:pPr>
          </w:p>
        </w:tc>
        <w:tc>
          <w:tcPr>
            <w:tcW w:w="1188" w:type="dxa"/>
            <w:vAlign w:val="bottom"/>
          </w:tcPr>
          <w:p w14:paraId="52A82DE0" w14:textId="648CBF1A" w:rsidR="00010997" w:rsidRPr="00A842A3" w:rsidRDefault="00010997" w:rsidP="00010997">
            <w:pPr>
              <w:tabs>
                <w:tab w:val="decimal" w:pos="993"/>
              </w:tabs>
              <w:rPr>
                <w:rFonts w:cs="Times New Roman"/>
                <w:color w:val="000000"/>
                <w:szCs w:val="22"/>
              </w:rPr>
            </w:pPr>
            <w:r w:rsidRPr="00EC65EE">
              <w:rPr>
                <w:rFonts w:cs="Times New Roman"/>
                <w:color w:val="000000"/>
                <w:szCs w:val="22"/>
              </w:rPr>
              <w:t>116,140</w:t>
            </w:r>
          </w:p>
        </w:tc>
      </w:tr>
      <w:tr w:rsidR="00010997" w:rsidRPr="00880EEB" w14:paraId="6D3323FA" w14:textId="77777777" w:rsidTr="0093239C">
        <w:tc>
          <w:tcPr>
            <w:tcW w:w="3456" w:type="dxa"/>
            <w:vAlign w:val="bottom"/>
          </w:tcPr>
          <w:p w14:paraId="01771F64" w14:textId="1EE2F48E" w:rsidR="00010997" w:rsidRPr="00880EEB" w:rsidRDefault="00010997" w:rsidP="00010997">
            <w:pPr>
              <w:ind w:firstLine="8"/>
              <w:rPr>
                <w:rFonts w:cs="Times New Roman"/>
                <w:szCs w:val="22"/>
                <w:cs/>
              </w:rPr>
            </w:pPr>
            <w:r w:rsidRPr="00880EEB">
              <w:rPr>
                <w:rFonts w:cs="Times New Roman"/>
                <w:szCs w:val="22"/>
                <w:lang w:bidi="th-TH"/>
              </w:rPr>
              <w:t>1 year to 5 years</w:t>
            </w:r>
          </w:p>
        </w:tc>
        <w:tc>
          <w:tcPr>
            <w:tcW w:w="1259" w:type="dxa"/>
          </w:tcPr>
          <w:p w14:paraId="51FBDD73" w14:textId="67D24043" w:rsidR="00010997" w:rsidRPr="00010997" w:rsidRDefault="00010997" w:rsidP="00010997">
            <w:pPr>
              <w:tabs>
                <w:tab w:val="decimal" w:pos="973"/>
              </w:tabs>
              <w:rPr>
                <w:rFonts w:cs="Times New Roman"/>
                <w:color w:val="000000"/>
                <w:szCs w:val="22"/>
              </w:rPr>
            </w:pPr>
            <w:r w:rsidRPr="0093239C">
              <w:rPr>
                <w:rFonts w:cs="Times New Roman"/>
                <w:szCs w:val="22"/>
              </w:rPr>
              <w:t xml:space="preserve"> 378,945 </w:t>
            </w:r>
          </w:p>
        </w:tc>
        <w:tc>
          <w:tcPr>
            <w:tcW w:w="236" w:type="dxa"/>
            <w:vAlign w:val="bottom"/>
          </w:tcPr>
          <w:p w14:paraId="466B5F5E" w14:textId="77777777" w:rsidR="00010997" w:rsidRPr="00A842A3" w:rsidRDefault="00010997" w:rsidP="00010997">
            <w:pPr>
              <w:tabs>
                <w:tab w:val="decimal" w:pos="1059"/>
              </w:tabs>
              <w:jc w:val="right"/>
              <w:rPr>
                <w:rFonts w:cs="Times New Roman"/>
                <w:color w:val="000000"/>
                <w:szCs w:val="22"/>
              </w:rPr>
            </w:pPr>
          </w:p>
        </w:tc>
        <w:tc>
          <w:tcPr>
            <w:tcW w:w="1294" w:type="dxa"/>
          </w:tcPr>
          <w:p w14:paraId="20366F3E" w14:textId="3AC72A67" w:rsidR="00010997" w:rsidRPr="00A842A3" w:rsidRDefault="00010997" w:rsidP="00010997">
            <w:pPr>
              <w:tabs>
                <w:tab w:val="decimal" w:pos="1013"/>
              </w:tabs>
              <w:rPr>
                <w:rFonts w:cs="Times New Roman"/>
                <w:color w:val="000000"/>
                <w:szCs w:val="22"/>
              </w:rPr>
            </w:pPr>
            <w:r w:rsidRPr="00EC65EE">
              <w:rPr>
                <w:rFonts w:cs="Times New Roman"/>
                <w:color w:val="000000"/>
                <w:szCs w:val="22"/>
              </w:rPr>
              <w:t>342,670</w:t>
            </w:r>
          </w:p>
        </w:tc>
        <w:tc>
          <w:tcPr>
            <w:tcW w:w="236" w:type="dxa"/>
          </w:tcPr>
          <w:p w14:paraId="63566C0C" w14:textId="77777777" w:rsidR="00010997" w:rsidRPr="00A842A3" w:rsidRDefault="00010997" w:rsidP="00010997">
            <w:pPr>
              <w:tabs>
                <w:tab w:val="decimal" w:pos="1059"/>
              </w:tabs>
              <w:rPr>
                <w:rFonts w:cs="Times New Roman"/>
                <w:color w:val="000000"/>
                <w:szCs w:val="22"/>
              </w:rPr>
            </w:pPr>
          </w:p>
        </w:tc>
        <w:tc>
          <w:tcPr>
            <w:tcW w:w="1294" w:type="dxa"/>
          </w:tcPr>
          <w:p w14:paraId="057BEFFD" w14:textId="5D0F2CCC" w:rsidR="00010997" w:rsidRPr="00010997" w:rsidRDefault="00010997" w:rsidP="00010997">
            <w:pPr>
              <w:tabs>
                <w:tab w:val="decimal" w:pos="1077"/>
              </w:tabs>
              <w:ind w:right="-107"/>
              <w:rPr>
                <w:rFonts w:cs="Times New Roman"/>
                <w:color w:val="000000"/>
                <w:szCs w:val="22"/>
              </w:rPr>
            </w:pPr>
            <w:r w:rsidRPr="0093239C">
              <w:rPr>
                <w:rFonts w:cs="Times New Roman"/>
                <w:szCs w:val="22"/>
              </w:rPr>
              <w:t xml:space="preserve"> 377,791 </w:t>
            </w:r>
          </w:p>
        </w:tc>
        <w:tc>
          <w:tcPr>
            <w:tcW w:w="253" w:type="dxa"/>
          </w:tcPr>
          <w:p w14:paraId="7EB27866" w14:textId="77777777" w:rsidR="00010997" w:rsidRPr="00A842A3" w:rsidRDefault="00010997" w:rsidP="00010997">
            <w:pPr>
              <w:tabs>
                <w:tab w:val="decimal" w:pos="1059"/>
                <w:tab w:val="decimal" w:pos="1332"/>
              </w:tabs>
              <w:rPr>
                <w:rFonts w:cs="Times New Roman"/>
                <w:color w:val="000000"/>
                <w:szCs w:val="22"/>
              </w:rPr>
            </w:pPr>
          </w:p>
        </w:tc>
        <w:tc>
          <w:tcPr>
            <w:tcW w:w="1188" w:type="dxa"/>
            <w:vAlign w:val="bottom"/>
          </w:tcPr>
          <w:p w14:paraId="1FC1E9CD" w14:textId="48FDBCD6" w:rsidR="00010997" w:rsidRPr="00A842A3" w:rsidRDefault="00010997" w:rsidP="00010997">
            <w:pPr>
              <w:tabs>
                <w:tab w:val="decimal" w:pos="993"/>
              </w:tabs>
              <w:rPr>
                <w:rFonts w:cs="Times New Roman"/>
                <w:color w:val="000000"/>
                <w:szCs w:val="22"/>
              </w:rPr>
            </w:pPr>
            <w:r w:rsidRPr="00EC65EE">
              <w:rPr>
                <w:rFonts w:cs="Times New Roman"/>
                <w:color w:val="000000"/>
                <w:szCs w:val="22"/>
              </w:rPr>
              <w:t>340,450</w:t>
            </w:r>
          </w:p>
        </w:tc>
      </w:tr>
      <w:tr w:rsidR="00010997" w:rsidRPr="00880EEB" w14:paraId="78849B73" w14:textId="77777777" w:rsidTr="0093239C">
        <w:tc>
          <w:tcPr>
            <w:tcW w:w="3456" w:type="dxa"/>
            <w:vAlign w:val="bottom"/>
          </w:tcPr>
          <w:p w14:paraId="5DF82B19" w14:textId="70E21D0D" w:rsidR="00010997" w:rsidRPr="00880EEB" w:rsidRDefault="00010997" w:rsidP="00010997">
            <w:pPr>
              <w:ind w:firstLine="8"/>
              <w:rPr>
                <w:rFonts w:cs="Times New Roman"/>
                <w:szCs w:val="22"/>
                <w:cs/>
              </w:rPr>
            </w:pPr>
            <w:r w:rsidRPr="00880EEB">
              <w:rPr>
                <w:rFonts w:cs="Times New Roman"/>
                <w:szCs w:val="22"/>
              </w:rPr>
              <w:t>Over 5 years</w:t>
            </w:r>
          </w:p>
        </w:tc>
        <w:tc>
          <w:tcPr>
            <w:tcW w:w="1259" w:type="dxa"/>
            <w:tcBorders>
              <w:bottom w:val="single" w:sz="4" w:space="0" w:color="auto"/>
            </w:tcBorders>
          </w:tcPr>
          <w:p w14:paraId="149A52E6" w14:textId="07F84719" w:rsidR="00010997" w:rsidRPr="00010997" w:rsidRDefault="00010997" w:rsidP="00010997">
            <w:pPr>
              <w:tabs>
                <w:tab w:val="decimal" w:pos="973"/>
              </w:tabs>
              <w:rPr>
                <w:rFonts w:cs="Times New Roman"/>
                <w:color w:val="000000"/>
                <w:szCs w:val="22"/>
              </w:rPr>
            </w:pPr>
            <w:r w:rsidRPr="0093239C">
              <w:rPr>
                <w:rFonts w:cs="Times New Roman"/>
                <w:szCs w:val="22"/>
              </w:rPr>
              <w:t xml:space="preserve"> 386,596 </w:t>
            </w:r>
          </w:p>
        </w:tc>
        <w:tc>
          <w:tcPr>
            <w:tcW w:w="236" w:type="dxa"/>
            <w:vAlign w:val="bottom"/>
          </w:tcPr>
          <w:p w14:paraId="7F6AFBD8" w14:textId="77777777" w:rsidR="00010997" w:rsidRPr="00A842A3" w:rsidRDefault="00010997" w:rsidP="00010997">
            <w:pPr>
              <w:tabs>
                <w:tab w:val="decimal" w:pos="1059"/>
              </w:tabs>
              <w:jc w:val="right"/>
              <w:rPr>
                <w:rFonts w:cs="Times New Roman"/>
                <w:color w:val="000000"/>
                <w:szCs w:val="22"/>
              </w:rPr>
            </w:pPr>
          </w:p>
        </w:tc>
        <w:tc>
          <w:tcPr>
            <w:tcW w:w="1294" w:type="dxa"/>
            <w:tcBorders>
              <w:bottom w:val="single" w:sz="4" w:space="0" w:color="auto"/>
            </w:tcBorders>
          </w:tcPr>
          <w:p w14:paraId="464C99CF" w14:textId="2A33FB94" w:rsidR="00010997" w:rsidRPr="00A842A3" w:rsidRDefault="00010997" w:rsidP="00010997">
            <w:pPr>
              <w:tabs>
                <w:tab w:val="decimal" w:pos="1013"/>
              </w:tabs>
              <w:rPr>
                <w:rFonts w:cs="Times New Roman"/>
                <w:color w:val="000000"/>
                <w:szCs w:val="22"/>
              </w:rPr>
            </w:pPr>
            <w:r w:rsidRPr="00EC65EE">
              <w:rPr>
                <w:rFonts w:cs="Times New Roman"/>
                <w:color w:val="000000"/>
                <w:szCs w:val="22"/>
              </w:rPr>
              <w:t>297,950</w:t>
            </w:r>
          </w:p>
        </w:tc>
        <w:tc>
          <w:tcPr>
            <w:tcW w:w="236" w:type="dxa"/>
          </w:tcPr>
          <w:p w14:paraId="03B57C49" w14:textId="77777777" w:rsidR="00010997" w:rsidRPr="00A842A3" w:rsidRDefault="00010997" w:rsidP="00010997">
            <w:pPr>
              <w:tabs>
                <w:tab w:val="decimal" w:pos="1059"/>
              </w:tabs>
              <w:rPr>
                <w:rFonts w:cs="Times New Roman"/>
                <w:color w:val="000000"/>
                <w:szCs w:val="22"/>
              </w:rPr>
            </w:pPr>
          </w:p>
        </w:tc>
        <w:tc>
          <w:tcPr>
            <w:tcW w:w="1294" w:type="dxa"/>
            <w:tcBorders>
              <w:bottom w:val="single" w:sz="4" w:space="0" w:color="auto"/>
            </w:tcBorders>
          </w:tcPr>
          <w:p w14:paraId="646DA714" w14:textId="2A3671EA" w:rsidR="00010997" w:rsidRPr="00010997" w:rsidRDefault="00010997" w:rsidP="00010997">
            <w:pPr>
              <w:tabs>
                <w:tab w:val="decimal" w:pos="1077"/>
              </w:tabs>
              <w:ind w:right="-107"/>
              <w:rPr>
                <w:rFonts w:cs="Times New Roman"/>
                <w:color w:val="000000"/>
                <w:szCs w:val="22"/>
              </w:rPr>
            </w:pPr>
            <w:r w:rsidRPr="0093239C">
              <w:rPr>
                <w:rFonts w:cs="Times New Roman"/>
                <w:szCs w:val="22"/>
              </w:rPr>
              <w:t xml:space="preserve"> 386,596 </w:t>
            </w:r>
          </w:p>
        </w:tc>
        <w:tc>
          <w:tcPr>
            <w:tcW w:w="253" w:type="dxa"/>
          </w:tcPr>
          <w:p w14:paraId="5DAF8AB2" w14:textId="77777777" w:rsidR="00010997" w:rsidRPr="00A842A3" w:rsidRDefault="00010997" w:rsidP="00010997">
            <w:pPr>
              <w:tabs>
                <w:tab w:val="decimal" w:pos="1059"/>
                <w:tab w:val="decimal" w:pos="1332"/>
              </w:tabs>
              <w:rPr>
                <w:rFonts w:cs="Times New Roman"/>
                <w:color w:val="000000"/>
                <w:szCs w:val="22"/>
              </w:rPr>
            </w:pPr>
          </w:p>
        </w:tc>
        <w:tc>
          <w:tcPr>
            <w:tcW w:w="1188" w:type="dxa"/>
            <w:tcBorders>
              <w:bottom w:val="single" w:sz="4" w:space="0" w:color="auto"/>
            </w:tcBorders>
            <w:vAlign w:val="bottom"/>
          </w:tcPr>
          <w:p w14:paraId="3268C61A" w14:textId="0F605E04" w:rsidR="00010997" w:rsidRPr="00A842A3" w:rsidRDefault="00010997" w:rsidP="00010997">
            <w:pPr>
              <w:tabs>
                <w:tab w:val="decimal" w:pos="993"/>
              </w:tabs>
              <w:rPr>
                <w:rFonts w:cs="Times New Roman"/>
                <w:color w:val="000000"/>
                <w:szCs w:val="22"/>
              </w:rPr>
            </w:pPr>
            <w:r w:rsidRPr="00EC65EE">
              <w:rPr>
                <w:rFonts w:cs="Times New Roman"/>
                <w:color w:val="000000"/>
                <w:szCs w:val="22"/>
              </w:rPr>
              <w:t>297,950</w:t>
            </w:r>
          </w:p>
        </w:tc>
      </w:tr>
      <w:tr w:rsidR="00010997" w:rsidRPr="00880EEB" w14:paraId="2155472E" w14:textId="77777777" w:rsidTr="0093239C">
        <w:tc>
          <w:tcPr>
            <w:tcW w:w="3456" w:type="dxa"/>
            <w:vAlign w:val="bottom"/>
          </w:tcPr>
          <w:p w14:paraId="124C79F9" w14:textId="41AAD30F" w:rsidR="00010997" w:rsidRPr="00880EEB" w:rsidRDefault="00010997" w:rsidP="00010997">
            <w:pPr>
              <w:ind w:right="-106" w:firstLine="8"/>
              <w:rPr>
                <w:rFonts w:cs="Times New Roman"/>
                <w:szCs w:val="22"/>
                <w:cs/>
              </w:rPr>
            </w:pPr>
            <w:r w:rsidRPr="00880EEB">
              <w:rPr>
                <w:rFonts w:cs="Times New Roman"/>
                <w:b/>
                <w:bCs/>
                <w:szCs w:val="22"/>
              </w:rPr>
              <w:t>Total undiscounted lease liabilities</w:t>
            </w:r>
          </w:p>
        </w:tc>
        <w:tc>
          <w:tcPr>
            <w:tcW w:w="1259" w:type="dxa"/>
            <w:tcBorders>
              <w:top w:val="single" w:sz="4" w:space="0" w:color="auto"/>
              <w:bottom w:val="double" w:sz="4" w:space="0" w:color="auto"/>
            </w:tcBorders>
          </w:tcPr>
          <w:p w14:paraId="1AF00E37" w14:textId="5ACC4E1E" w:rsidR="00010997" w:rsidRPr="00010997" w:rsidRDefault="00010997" w:rsidP="00010997">
            <w:pPr>
              <w:tabs>
                <w:tab w:val="decimal" w:pos="973"/>
              </w:tabs>
              <w:rPr>
                <w:rFonts w:cs="Times New Roman"/>
                <w:b/>
                <w:bCs/>
                <w:color w:val="000000"/>
                <w:szCs w:val="22"/>
              </w:rPr>
            </w:pPr>
            <w:r w:rsidRPr="0093239C">
              <w:rPr>
                <w:rFonts w:cs="Times New Roman"/>
                <w:b/>
                <w:bCs/>
                <w:szCs w:val="22"/>
              </w:rPr>
              <w:t xml:space="preserve">897,446 </w:t>
            </w:r>
          </w:p>
        </w:tc>
        <w:tc>
          <w:tcPr>
            <w:tcW w:w="236" w:type="dxa"/>
            <w:vAlign w:val="bottom"/>
          </w:tcPr>
          <w:p w14:paraId="065E15C5" w14:textId="77777777" w:rsidR="00010997" w:rsidRPr="00A842A3" w:rsidRDefault="00010997" w:rsidP="00010997">
            <w:pPr>
              <w:tabs>
                <w:tab w:val="decimal" w:pos="1059"/>
              </w:tabs>
              <w:jc w:val="right"/>
              <w:rPr>
                <w:rFonts w:cs="Times New Roman"/>
                <w:b/>
                <w:bCs/>
                <w:color w:val="000000"/>
                <w:szCs w:val="22"/>
              </w:rPr>
            </w:pPr>
          </w:p>
        </w:tc>
        <w:tc>
          <w:tcPr>
            <w:tcW w:w="1294" w:type="dxa"/>
            <w:tcBorders>
              <w:top w:val="single" w:sz="4" w:space="0" w:color="auto"/>
              <w:bottom w:val="double" w:sz="4" w:space="0" w:color="auto"/>
            </w:tcBorders>
          </w:tcPr>
          <w:p w14:paraId="6275EC79" w14:textId="6E2136DB" w:rsidR="00010997" w:rsidRPr="00A842A3" w:rsidRDefault="00010997" w:rsidP="00010997">
            <w:pPr>
              <w:tabs>
                <w:tab w:val="decimal" w:pos="1013"/>
              </w:tabs>
              <w:rPr>
                <w:rFonts w:cs="Times New Roman"/>
                <w:b/>
                <w:bCs/>
                <w:color w:val="000000"/>
                <w:szCs w:val="22"/>
              </w:rPr>
            </w:pPr>
            <w:r w:rsidRPr="00EC65EE">
              <w:rPr>
                <w:rFonts w:cs="Times New Roman"/>
                <w:b/>
                <w:bCs/>
                <w:color w:val="000000"/>
                <w:szCs w:val="22"/>
              </w:rPr>
              <w:t>757,826</w:t>
            </w:r>
          </w:p>
        </w:tc>
        <w:tc>
          <w:tcPr>
            <w:tcW w:w="236" w:type="dxa"/>
          </w:tcPr>
          <w:p w14:paraId="60FDC9DA" w14:textId="77777777" w:rsidR="00010997" w:rsidRPr="00A842A3" w:rsidRDefault="00010997" w:rsidP="00010997">
            <w:pPr>
              <w:tabs>
                <w:tab w:val="decimal" w:pos="1059"/>
              </w:tabs>
              <w:rPr>
                <w:rFonts w:cs="Times New Roman"/>
                <w:color w:val="000000"/>
                <w:szCs w:val="22"/>
              </w:rPr>
            </w:pPr>
          </w:p>
        </w:tc>
        <w:tc>
          <w:tcPr>
            <w:tcW w:w="1294" w:type="dxa"/>
            <w:tcBorders>
              <w:top w:val="single" w:sz="4" w:space="0" w:color="auto"/>
              <w:bottom w:val="double" w:sz="4" w:space="0" w:color="auto"/>
            </w:tcBorders>
          </w:tcPr>
          <w:p w14:paraId="03359F9E" w14:textId="05BCF5C1" w:rsidR="00010997" w:rsidRPr="00010997" w:rsidRDefault="00010997" w:rsidP="00010997">
            <w:pPr>
              <w:tabs>
                <w:tab w:val="decimal" w:pos="1077"/>
              </w:tabs>
              <w:ind w:right="-107"/>
              <w:rPr>
                <w:rFonts w:cs="Times New Roman"/>
                <w:color w:val="000000"/>
                <w:szCs w:val="22"/>
              </w:rPr>
            </w:pPr>
            <w:r w:rsidRPr="0093239C">
              <w:rPr>
                <w:rFonts w:cs="Times New Roman"/>
                <w:b/>
                <w:bCs/>
                <w:szCs w:val="22"/>
              </w:rPr>
              <w:t xml:space="preserve"> 895,226 </w:t>
            </w:r>
          </w:p>
        </w:tc>
        <w:tc>
          <w:tcPr>
            <w:tcW w:w="253" w:type="dxa"/>
          </w:tcPr>
          <w:p w14:paraId="3B3927B2" w14:textId="77777777" w:rsidR="00010997" w:rsidRPr="00A842A3" w:rsidRDefault="00010997" w:rsidP="00010997">
            <w:pPr>
              <w:tabs>
                <w:tab w:val="decimal" w:pos="1059"/>
                <w:tab w:val="decimal" w:pos="1332"/>
              </w:tabs>
              <w:rPr>
                <w:rFonts w:cs="Times New Roman"/>
                <w:color w:val="000000"/>
                <w:szCs w:val="22"/>
              </w:rPr>
            </w:pPr>
          </w:p>
        </w:tc>
        <w:tc>
          <w:tcPr>
            <w:tcW w:w="1188" w:type="dxa"/>
            <w:tcBorders>
              <w:top w:val="single" w:sz="4" w:space="0" w:color="auto"/>
              <w:bottom w:val="double" w:sz="4" w:space="0" w:color="auto"/>
            </w:tcBorders>
            <w:vAlign w:val="bottom"/>
          </w:tcPr>
          <w:p w14:paraId="1AB4B375" w14:textId="42E4000E" w:rsidR="00010997" w:rsidRPr="00A842A3" w:rsidRDefault="00010997" w:rsidP="00010997">
            <w:pPr>
              <w:tabs>
                <w:tab w:val="decimal" w:pos="993"/>
              </w:tabs>
              <w:rPr>
                <w:rFonts w:cs="Times New Roman"/>
                <w:color w:val="000000"/>
                <w:szCs w:val="22"/>
              </w:rPr>
            </w:pPr>
            <w:r w:rsidRPr="00EC65EE">
              <w:rPr>
                <w:rFonts w:cs="Times New Roman"/>
                <w:b/>
                <w:bCs/>
                <w:color w:val="000000"/>
                <w:szCs w:val="22"/>
              </w:rPr>
              <w:t>754,540</w:t>
            </w:r>
          </w:p>
        </w:tc>
      </w:tr>
      <w:tr w:rsidR="00010997" w:rsidRPr="00880EEB" w14:paraId="25250C4A" w14:textId="77777777" w:rsidTr="0093239C">
        <w:tc>
          <w:tcPr>
            <w:tcW w:w="3456" w:type="dxa"/>
            <w:vAlign w:val="bottom"/>
          </w:tcPr>
          <w:p w14:paraId="70DA702B" w14:textId="77777777" w:rsidR="00010997" w:rsidRPr="00880EEB" w:rsidRDefault="00010997" w:rsidP="00010997">
            <w:pPr>
              <w:rPr>
                <w:rFonts w:cs="Times New Roman"/>
                <w:b/>
                <w:bCs/>
                <w:szCs w:val="22"/>
              </w:rPr>
            </w:pPr>
            <w:r w:rsidRPr="00880EEB">
              <w:rPr>
                <w:rFonts w:cs="Times New Roman"/>
                <w:b/>
                <w:bCs/>
                <w:szCs w:val="22"/>
              </w:rPr>
              <w:t xml:space="preserve">Lease liabilities included in the </w:t>
            </w:r>
          </w:p>
          <w:p w14:paraId="73E59CD3" w14:textId="4A779AEE" w:rsidR="00010997" w:rsidRPr="00880EEB" w:rsidRDefault="00010997" w:rsidP="00010997">
            <w:pPr>
              <w:rPr>
                <w:rFonts w:cs="Times New Roman"/>
                <w:szCs w:val="22"/>
                <w:cs/>
              </w:rPr>
            </w:pPr>
            <w:r w:rsidRPr="00880EEB">
              <w:rPr>
                <w:rFonts w:cs="Times New Roman"/>
                <w:b/>
                <w:bCs/>
                <w:szCs w:val="22"/>
              </w:rPr>
              <w:t xml:space="preserve">   statement of financial position</w:t>
            </w:r>
          </w:p>
        </w:tc>
        <w:tc>
          <w:tcPr>
            <w:tcW w:w="1259" w:type="dxa"/>
            <w:tcBorders>
              <w:top w:val="double" w:sz="4" w:space="0" w:color="auto"/>
              <w:bottom w:val="double" w:sz="4" w:space="0" w:color="auto"/>
            </w:tcBorders>
          </w:tcPr>
          <w:p w14:paraId="6ADDAC0A" w14:textId="77777777" w:rsidR="00010997" w:rsidRPr="0093239C" w:rsidRDefault="00010997" w:rsidP="00010997">
            <w:pPr>
              <w:tabs>
                <w:tab w:val="decimal" w:pos="973"/>
              </w:tabs>
              <w:rPr>
                <w:rFonts w:cs="Times New Roman"/>
                <w:b/>
                <w:bCs/>
                <w:color w:val="000000"/>
                <w:szCs w:val="22"/>
              </w:rPr>
            </w:pPr>
          </w:p>
          <w:p w14:paraId="7CF21747" w14:textId="551DDEFD" w:rsidR="00010997" w:rsidRPr="00010997" w:rsidRDefault="00010997" w:rsidP="00010997">
            <w:pPr>
              <w:tabs>
                <w:tab w:val="decimal" w:pos="973"/>
              </w:tabs>
              <w:rPr>
                <w:rFonts w:cs="Times New Roman"/>
                <w:b/>
                <w:bCs/>
                <w:color w:val="000000"/>
                <w:szCs w:val="22"/>
              </w:rPr>
            </w:pPr>
            <w:r w:rsidRPr="0093239C">
              <w:rPr>
                <w:rFonts w:cs="Times New Roman"/>
                <w:b/>
                <w:bCs/>
                <w:color w:val="000000"/>
                <w:szCs w:val="22"/>
              </w:rPr>
              <w:t>808,922</w:t>
            </w:r>
          </w:p>
        </w:tc>
        <w:tc>
          <w:tcPr>
            <w:tcW w:w="236" w:type="dxa"/>
            <w:vAlign w:val="bottom"/>
          </w:tcPr>
          <w:p w14:paraId="6E73EE22" w14:textId="77777777" w:rsidR="00010997" w:rsidRPr="00A842A3" w:rsidRDefault="00010997" w:rsidP="00010997">
            <w:pPr>
              <w:tabs>
                <w:tab w:val="decimal" w:pos="1059"/>
              </w:tabs>
              <w:jc w:val="right"/>
              <w:rPr>
                <w:rFonts w:cs="Times New Roman"/>
                <w:b/>
                <w:bCs/>
                <w:color w:val="000000"/>
                <w:szCs w:val="22"/>
              </w:rPr>
            </w:pPr>
          </w:p>
        </w:tc>
        <w:tc>
          <w:tcPr>
            <w:tcW w:w="1294" w:type="dxa"/>
            <w:tcBorders>
              <w:top w:val="double" w:sz="4" w:space="0" w:color="auto"/>
              <w:bottom w:val="double" w:sz="4" w:space="0" w:color="auto"/>
            </w:tcBorders>
          </w:tcPr>
          <w:p w14:paraId="0A8AAE6C" w14:textId="77777777" w:rsidR="00010997" w:rsidRPr="00EC65EE" w:rsidRDefault="00010997" w:rsidP="00010997">
            <w:pPr>
              <w:tabs>
                <w:tab w:val="decimal" w:pos="973"/>
              </w:tabs>
              <w:rPr>
                <w:rFonts w:cs="Times New Roman"/>
                <w:b/>
                <w:bCs/>
                <w:color w:val="000000"/>
                <w:szCs w:val="22"/>
              </w:rPr>
            </w:pPr>
          </w:p>
          <w:p w14:paraId="018DB483" w14:textId="055212F2" w:rsidR="00010997" w:rsidRPr="00A842A3" w:rsidRDefault="00010997" w:rsidP="00010997">
            <w:pPr>
              <w:tabs>
                <w:tab w:val="decimal" w:pos="1013"/>
              </w:tabs>
              <w:rPr>
                <w:rFonts w:cs="Times New Roman"/>
                <w:b/>
                <w:bCs/>
                <w:color w:val="000000"/>
                <w:szCs w:val="22"/>
              </w:rPr>
            </w:pPr>
            <w:r w:rsidRPr="00EC65EE">
              <w:rPr>
                <w:rFonts w:cs="Times New Roman"/>
                <w:b/>
                <w:bCs/>
                <w:color w:val="000000"/>
                <w:szCs w:val="22"/>
              </w:rPr>
              <w:t>688,564</w:t>
            </w:r>
          </w:p>
        </w:tc>
        <w:tc>
          <w:tcPr>
            <w:tcW w:w="236" w:type="dxa"/>
          </w:tcPr>
          <w:p w14:paraId="3452A4B0" w14:textId="77777777" w:rsidR="00010997" w:rsidRPr="00A842A3" w:rsidRDefault="00010997" w:rsidP="00010997">
            <w:pPr>
              <w:tabs>
                <w:tab w:val="decimal" w:pos="1059"/>
              </w:tabs>
              <w:rPr>
                <w:rFonts w:cs="Times New Roman"/>
                <w:color w:val="000000"/>
                <w:szCs w:val="22"/>
              </w:rPr>
            </w:pPr>
          </w:p>
        </w:tc>
        <w:tc>
          <w:tcPr>
            <w:tcW w:w="1294" w:type="dxa"/>
            <w:tcBorders>
              <w:top w:val="double" w:sz="4" w:space="0" w:color="auto"/>
              <w:bottom w:val="double" w:sz="4" w:space="0" w:color="auto"/>
            </w:tcBorders>
          </w:tcPr>
          <w:p w14:paraId="3D2C9520" w14:textId="77777777" w:rsidR="00010997" w:rsidRPr="0093239C" w:rsidRDefault="00010997" w:rsidP="00010997">
            <w:pPr>
              <w:tabs>
                <w:tab w:val="decimal" w:pos="1012"/>
              </w:tabs>
              <w:rPr>
                <w:rFonts w:cs="Times New Roman"/>
                <w:color w:val="000000"/>
                <w:szCs w:val="22"/>
              </w:rPr>
            </w:pPr>
          </w:p>
          <w:p w14:paraId="3B47F177" w14:textId="7261C650" w:rsidR="00010997" w:rsidRPr="00010997" w:rsidRDefault="00010997" w:rsidP="00010997">
            <w:pPr>
              <w:tabs>
                <w:tab w:val="decimal" w:pos="1077"/>
              </w:tabs>
              <w:ind w:right="-107"/>
              <w:rPr>
                <w:rFonts w:cs="Times New Roman"/>
                <w:color w:val="000000"/>
                <w:szCs w:val="22"/>
              </w:rPr>
            </w:pPr>
            <w:r w:rsidRPr="0093239C">
              <w:rPr>
                <w:rFonts w:cs="Times New Roman"/>
                <w:b/>
                <w:bCs/>
                <w:color w:val="000000"/>
                <w:szCs w:val="22"/>
              </w:rPr>
              <w:t>806,795</w:t>
            </w:r>
          </w:p>
        </w:tc>
        <w:tc>
          <w:tcPr>
            <w:tcW w:w="253" w:type="dxa"/>
          </w:tcPr>
          <w:p w14:paraId="520725F7" w14:textId="77777777" w:rsidR="00010997" w:rsidRPr="00A842A3" w:rsidRDefault="00010997" w:rsidP="00010997">
            <w:pPr>
              <w:tabs>
                <w:tab w:val="decimal" w:pos="1059"/>
                <w:tab w:val="decimal" w:pos="1332"/>
              </w:tabs>
              <w:rPr>
                <w:rFonts w:cs="Times New Roman"/>
                <w:color w:val="000000"/>
                <w:szCs w:val="22"/>
              </w:rPr>
            </w:pPr>
          </w:p>
        </w:tc>
        <w:tc>
          <w:tcPr>
            <w:tcW w:w="1188" w:type="dxa"/>
            <w:tcBorders>
              <w:top w:val="double" w:sz="4" w:space="0" w:color="auto"/>
              <w:bottom w:val="double" w:sz="4" w:space="0" w:color="auto"/>
            </w:tcBorders>
            <w:vAlign w:val="bottom"/>
          </w:tcPr>
          <w:p w14:paraId="003803A7" w14:textId="77777777" w:rsidR="00010997" w:rsidRPr="00EC65EE" w:rsidRDefault="00010997" w:rsidP="00010997">
            <w:pPr>
              <w:tabs>
                <w:tab w:val="decimal" w:pos="1077"/>
              </w:tabs>
              <w:ind w:right="-107"/>
              <w:rPr>
                <w:rFonts w:cs="Times New Roman"/>
                <w:b/>
                <w:bCs/>
                <w:color w:val="000000"/>
                <w:szCs w:val="22"/>
              </w:rPr>
            </w:pPr>
          </w:p>
          <w:p w14:paraId="2D25FB43" w14:textId="7FF0D93B" w:rsidR="00010997" w:rsidRPr="00A842A3" w:rsidRDefault="00010997" w:rsidP="00010997">
            <w:pPr>
              <w:tabs>
                <w:tab w:val="decimal" w:pos="993"/>
              </w:tabs>
              <w:rPr>
                <w:rFonts w:cs="Times New Roman"/>
                <w:color w:val="000000"/>
                <w:szCs w:val="22"/>
              </w:rPr>
            </w:pPr>
            <w:r w:rsidRPr="00EC65EE">
              <w:rPr>
                <w:rFonts w:cs="Times New Roman"/>
                <w:b/>
                <w:bCs/>
                <w:color w:val="000000"/>
                <w:szCs w:val="22"/>
              </w:rPr>
              <w:t>685,477</w:t>
            </w:r>
          </w:p>
        </w:tc>
      </w:tr>
    </w:tbl>
    <w:p w14:paraId="0911A01A" w14:textId="77777777" w:rsidR="005643DA" w:rsidRPr="001A2663" w:rsidRDefault="005643DA" w:rsidP="001A2663">
      <w:pPr>
        <w:tabs>
          <w:tab w:val="left" w:pos="540"/>
          <w:tab w:val="left" w:pos="1080"/>
        </w:tabs>
        <w:ind w:right="-1" w:firstLine="540"/>
        <w:jc w:val="thaiDistribute"/>
        <w:rPr>
          <w:rFonts w:cs="Times New Roman"/>
          <w:sz w:val="18"/>
          <w:szCs w:val="18"/>
        </w:rPr>
      </w:pPr>
    </w:p>
    <w:p w14:paraId="2413A759" w14:textId="77777777" w:rsidR="00FD23E8" w:rsidRDefault="00FD23E8">
      <w:pPr>
        <w:rPr>
          <w:rFonts w:cs="Times New Roman"/>
          <w:b/>
          <w:bCs/>
          <w:i/>
          <w:iCs/>
          <w:szCs w:val="22"/>
        </w:rPr>
      </w:pPr>
      <w:r>
        <w:rPr>
          <w:rFonts w:cs="Times New Roman"/>
          <w:b/>
          <w:bCs/>
          <w:i/>
          <w:iCs/>
          <w:szCs w:val="22"/>
        </w:rPr>
        <w:br w:type="page"/>
      </w:r>
    </w:p>
    <w:p w14:paraId="5B82666A" w14:textId="3602CA32" w:rsidR="00763611" w:rsidRPr="0012708E" w:rsidRDefault="00763611" w:rsidP="001A2663">
      <w:pPr>
        <w:tabs>
          <w:tab w:val="left" w:pos="540"/>
          <w:tab w:val="left" w:pos="1080"/>
        </w:tabs>
        <w:ind w:right="-1" w:firstLine="540"/>
        <w:jc w:val="thaiDistribute"/>
        <w:rPr>
          <w:rFonts w:cs="Times New Roman"/>
          <w:b/>
          <w:bCs/>
          <w:i/>
          <w:iCs/>
          <w:szCs w:val="22"/>
        </w:rPr>
      </w:pPr>
      <w:r w:rsidRPr="0012708E">
        <w:rPr>
          <w:rFonts w:cs="Times New Roman"/>
          <w:b/>
          <w:bCs/>
          <w:i/>
          <w:iCs/>
          <w:szCs w:val="22"/>
        </w:rPr>
        <w:lastRenderedPageBreak/>
        <w:t>Amount recognised in profit or loss</w:t>
      </w:r>
    </w:p>
    <w:p w14:paraId="7FE9202D" w14:textId="06BBA777" w:rsidR="00F227E7" w:rsidRPr="001A2663" w:rsidRDefault="00F227E7" w:rsidP="001A2663">
      <w:pPr>
        <w:ind w:left="547" w:right="-29"/>
        <w:contextualSpacing/>
        <w:jc w:val="both"/>
        <w:rPr>
          <w:rFonts w:cs="Times New Roman"/>
          <w:sz w:val="18"/>
          <w:szCs w:val="18"/>
        </w:rPr>
      </w:pPr>
    </w:p>
    <w:tbl>
      <w:tblPr>
        <w:tblW w:w="9313" w:type="dxa"/>
        <w:tblInd w:w="450" w:type="dxa"/>
        <w:tblLayout w:type="fixed"/>
        <w:tblCellMar>
          <w:left w:w="115" w:type="dxa"/>
          <w:right w:w="144" w:type="dxa"/>
        </w:tblCellMar>
        <w:tblLook w:val="0000" w:firstRow="0" w:lastRow="0" w:firstColumn="0" w:lastColumn="0" w:noHBand="0" w:noVBand="0"/>
      </w:tblPr>
      <w:tblGrid>
        <w:gridCol w:w="3510"/>
        <w:gridCol w:w="1251"/>
        <w:gridCol w:w="279"/>
        <w:gridCol w:w="1255"/>
        <w:gridCol w:w="279"/>
        <w:gridCol w:w="1248"/>
        <w:gridCol w:w="282"/>
        <w:gridCol w:w="1209"/>
      </w:tblGrid>
      <w:tr w:rsidR="009C2A39" w:rsidRPr="006456CE" w14:paraId="53F1AB77" w14:textId="77777777" w:rsidTr="0093239C">
        <w:trPr>
          <w:tblHeader/>
        </w:trPr>
        <w:tc>
          <w:tcPr>
            <w:tcW w:w="3510" w:type="dxa"/>
            <w:shd w:val="clear" w:color="auto" w:fill="auto"/>
            <w:vAlign w:val="bottom"/>
          </w:tcPr>
          <w:p w14:paraId="4A532D3C" w14:textId="77777777" w:rsidR="009C2A39" w:rsidRPr="006456CE" w:rsidRDefault="009C2A39" w:rsidP="001A2663">
            <w:pPr>
              <w:pStyle w:val="PlainText"/>
              <w:tabs>
                <w:tab w:val="decimal" w:pos="680"/>
              </w:tabs>
              <w:suppressAutoHyphens w:val="0"/>
              <w:ind w:left="-108" w:right="-288"/>
              <w:rPr>
                <w:rFonts w:ascii="Times New Roman" w:hAnsi="Times New Roman" w:cs="Times New Roman"/>
                <w:sz w:val="22"/>
                <w:szCs w:val="22"/>
                <w:lang w:val="en-GB"/>
              </w:rPr>
            </w:pPr>
          </w:p>
        </w:tc>
        <w:tc>
          <w:tcPr>
            <w:tcW w:w="2785" w:type="dxa"/>
            <w:gridSpan w:val="3"/>
            <w:vAlign w:val="bottom"/>
          </w:tcPr>
          <w:p w14:paraId="73FB20AC" w14:textId="77777777" w:rsidR="009C2A39" w:rsidRPr="006456CE" w:rsidRDefault="009C2A39" w:rsidP="001A2663">
            <w:pPr>
              <w:ind w:left="-69" w:right="-117" w:firstLine="16"/>
              <w:jc w:val="center"/>
              <w:rPr>
                <w:rFonts w:cs="Times New Roman"/>
                <w:b/>
                <w:bCs/>
                <w:szCs w:val="22"/>
              </w:rPr>
            </w:pPr>
            <w:r w:rsidRPr="006456CE">
              <w:rPr>
                <w:rFonts w:cs="Times New Roman"/>
                <w:b/>
                <w:bCs/>
                <w:szCs w:val="22"/>
                <w:lang w:bidi="th-TH"/>
              </w:rPr>
              <w:t xml:space="preserve">Consolidated </w:t>
            </w:r>
          </w:p>
        </w:tc>
        <w:tc>
          <w:tcPr>
            <w:tcW w:w="279" w:type="dxa"/>
          </w:tcPr>
          <w:p w14:paraId="04216A70" w14:textId="77777777" w:rsidR="009C2A39" w:rsidRPr="006456CE" w:rsidRDefault="009C2A39" w:rsidP="001A2663">
            <w:pPr>
              <w:ind w:left="-69" w:right="-117" w:firstLine="16"/>
              <w:jc w:val="center"/>
              <w:rPr>
                <w:rFonts w:cs="Times New Roman"/>
                <w:b/>
                <w:bCs/>
                <w:szCs w:val="22"/>
                <w:lang w:bidi="th-TH"/>
              </w:rPr>
            </w:pPr>
          </w:p>
        </w:tc>
        <w:tc>
          <w:tcPr>
            <w:tcW w:w="2739" w:type="dxa"/>
            <w:gridSpan w:val="3"/>
          </w:tcPr>
          <w:p w14:paraId="10FCF939" w14:textId="77777777" w:rsidR="009C2A39" w:rsidRPr="006456CE" w:rsidRDefault="009C2A39" w:rsidP="001A2663">
            <w:pPr>
              <w:ind w:left="-69" w:right="-117" w:firstLine="16"/>
              <w:jc w:val="center"/>
              <w:rPr>
                <w:rFonts w:cs="Times New Roman"/>
                <w:b/>
                <w:bCs/>
                <w:szCs w:val="22"/>
                <w:lang w:bidi="th-TH"/>
              </w:rPr>
            </w:pPr>
            <w:r w:rsidRPr="006456CE">
              <w:rPr>
                <w:rFonts w:cs="Times New Roman"/>
                <w:b/>
                <w:bCs/>
                <w:szCs w:val="22"/>
                <w:lang w:bidi="th-TH"/>
              </w:rPr>
              <w:t>The Bank</w:t>
            </w:r>
          </w:p>
        </w:tc>
      </w:tr>
      <w:tr w:rsidR="009C2A39" w:rsidRPr="006456CE" w14:paraId="0BEC38E0" w14:textId="77777777" w:rsidTr="0093239C">
        <w:trPr>
          <w:tblHeader/>
        </w:trPr>
        <w:tc>
          <w:tcPr>
            <w:tcW w:w="3510" w:type="dxa"/>
            <w:shd w:val="clear" w:color="auto" w:fill="auto"/>
            <w:vAlign w:val="bottom"/>
          </w:tcPr>
          <w:p w14:paraId="794BD110" w14:textId="4747DE33" w:rsidR="009C2A39" w:rsidRPr="00EC65EE" w:rsidRDefault="009C2A39" w:rsidP="001A2663">
            <w:pPr>
              <w:ind w:right="-150" w:firstLine="8"/>
              <w:rPr>
                <w:rFonts w:cs="Times New Roman"/>
                <w:b/>
                <w:bCs/>
                <w:i/>
                <w:iCs/>
                <w:szCs w:val="22"/>
                <w:lang w:eastAsia="th-TH"/>
              </w:rPr>
            </w:pPr>
            <w:r w:rsidRPr="00EC65EE">
              <w:rPr>
                <w:rFonts w:cs="Times New Roman"/>
                <w:b/>
                <w:bCs/>
                <w:i/>
                <w:iCs/>
                <w:szCs w:val="22"/>
                <w:lang w:eastAsia="th-TH"/>
              </w:rPr>
              <w:t>For the year ended 31 December</w:t>
            </w:r>
          </w:p>
        </w:tc>
        <w:tc>
          <w:tcPr>
            <w:tcW w:w="1251" w:type="dxa"/>
            <w:vAlign w:val="bottom"/>
          </w:tcPr>
          <w:p w14:paraId="6CA05509" w14:textId="649D6CB0" w:rsidR="009C2A39" w:rsidRPr="006456CE" w:rsidRDefault="00157C51" w:rsidP="001A2663">
            <w:pPr>
              <w:jc w:val="center"/>
              <w:rPr>
                <w:rFonts w:cs="Times New Roman"/>
                <w:color w:val="000000"/>
                <w:szCs w:val="22"/>
              </w:rPr>
            </w:pPr>
            <w:r>
              <w:rPr>
                <w:rFonts w:cs="Times New Roman"/>
                <w:color w:val="000000"/>
                <w:szCs w:val="22"/>
              </w:rPr>
              <w:t>2023</w:t>
            </w:r>
          </w:p>
        </w:tc>
        <w:tc>
          <w:tcPr>
            <w:tcW w:w="279" w:type="dxa"/>
          </w:tcPr>
          <w:p w14:paraId="5DEB2EC8" w14:textId="77777777" w:rsidR="009C2A39" w:rsidRPr="006456CE" w:rsidRDefault="009C2A39" w:rsidP="001A2663">
            <w:pPr>
              <w:jc w:val="center"/>
              <w:rPr>
                <w:rFonts w:cs="Times New Roman"/>
                <w:color w:val="000000"/>
                <w:szCs w:val="22"/>
              </w:rPr>
            </w:pPr>
          </w:p>
        </w:tc>
        <w:tc>
          <w:tcPr>
            <w:tcW w:w="1255" w:type="dxa"/>
            <w:vAlign w:val="bottom"/>
          </w:tcPr>
          <w:p w14:paraId="226E99E1" w14:textId="7E8E07E0" w:rsidR="009C2A39" w:rsidRPr="006456CE" w:rsidRDefault="00157C51" w:rsidP="001A2663">
            <w:pPr>
              <w:jc w:val="center"/>
              <w:rPr>
                <w:rFonts w:cs="Times New Roman"/>
                <w:color w:val="000000"/>
                <w:szCs w:val="22"/>
              </w:rPr>
            </w:pPr>
            <w:r>
              <w:rPr>
                <w:rFonts w:cs="Times New Roman"/>
                <w:color w:val="000000"/>
                <w:szCs w:val="22"/>
              </w:rPr>
              <w:t>2022</w:t>
            </w:r>
          </w:p>
        </w:tc>
        <w:tc>
          <w:tcPr>
            <w:tcW w:w="279" w:type="dxa"/>
          </w:tcPr>
          <w:p w14:paraId="081223CF" w14:textId="77777777" w:rsidR="009C2A39" w:rsidRPr="006456CE" w:rsidRDefault="009C2A39" w:rsidP="001A2663">
            <w:pPr>
              <w:ind w:left="-108" w:right="-108"/>
              <w:jc w:val="center"/>
              <w:rPr>
                <w:rFonts w:cs="Times New Roman"/>
                <w:szCs w:val="22"/>
              </w:rPr>
            </w:pPr>
          </w:p>
        </w:tc>
        <w:tc>
          <w:tcPr>
            <w:tcW w:w="1248" w:type="dxa"/>
            <w:vAlign w:val="bottom"/>
          </w:tcPr>
          <w:p w14:paraId="3AF47239" w14:textId="538E355E" w:rsidR="009C2A39" w:rsidRPr="006456CE" w:rsidRDefault="00157C51" w:rsidP="001A2663">
            <w:pPr>
              <w:jc w:val="center"/>
              <w:rPr>
                <w:rFonts w:cs="Times New Roman"/>
                <w:color w:val="000000"/>
                <w:szCs w:val="22"/>
              </w:rPr>
            </w:pPr>
            <w:r>
              <w:rPr>
                <w:rFonts w:cs="Times New Roman"/>
                <w:color w:val="000000"/>
                <w:szCs w:val="22"/>
              </w:rPr>
              <w:t>2023</w:t>
            </w:r>
          </w:p>
        </w:tc>
        <w:tc>
          <w:tcPr>
            <w:tcW w:w="282" w:type="dxa"/>
          </w:tcPr>
          <w:p w14:paraId="4ECECD1F" w14:textId="77777777" w:rsidR="009C2A39" w:rsidRPr="006456CE" w:rsidRDefault="009C2A39" w:rsidP="001A2663">
            <w:pPr>
              <w:jc w:val="center"/>
              <w:rPr>
                <w:rFonts w:cs="Times New Roman"/>
                <w:color w:val="000000"/>
                <w:szCs w:val="22"/>
              </w:rPr>
            </w:pPr>
          </w:p>
        </w:tc>
        <w:tc>
          <w:tcPr>
            <w:tcW w:w="1209" w:type="dxa"/>
            <w:vAlign w:val="bottom"/>
          </w:tcPr>
          <w:p w14:paraId="6EA004FC" w14:textId="0737562B" w:rsidR="009C2A39" w:rsidRPr="006456CE" w:rsidRDefault="00157C51" w:rsidP="001A2663">
            <w:pPr>
              <w:jc w:val="center"/>
              <w:rPr>
                <w:rFonts w:cs="Times New Roman"/>
                <w:color w:val="000000"/>
                <w:szCs w:val="22"/>
              </w:rPr>
            </w:pPr>
            <w:r>
              <w:rPr>
                <w:rFonts w:cs="Times New Roman"/>
                <w:color w:val="000000"/>
                <w:szCs w:val="22"/>
              </w:rPr>
              <w:t>2022</w:t>
            </w:r>
          </w:p>
        </w:tc>
      </w:tr>
      <w:tr w:rsidR="009C2A39" w:rsidRPr="006456CE" w14:paraId="1E9DD92D" w14:textId="77777777" w:rsidTr="0093239C">
        <w:trPr>
          <w:tblHeader/>
        </w:trPr>
        <w:tc>
          <w:tcPr>
            <w:tcW w:w="3510" w:type="dxa"/>
            <w:shd w:val="clear" w:color="auto" w:fill="auto"/>
            <w:vAlign w:val="bottom"/>
          </w:tcPr>
          <w:p w14:paraId="004EB0A3" w14:textId="77777777" w:rsidR="009C2A39" w:rsidRPr="006456CE" w:rsidRDefault="009C2A39" w:rsidP="001A2663">
            <w:pPr>
              <w:pStyle w:val="PlainText"/>
              <w:suppressAutoHyphens w:val="0"/>
              <w:ind w:left="-108" w:right="-83"/>
              <w:rPr>
                <w:rFonts w:ascii="Times New Roman" w:hAnsi="Times New Roman" w:cs="Times New Roman"/>
                <w:b/>
                <w:bCs/>
                <w:i/>
                <w:iCs/>
                <w:sz w:val="22"/>
                <w:szCs w:val="22"/>
                <w:lang w:val="en-GB"/>
              </w:rPr>
            </w:pPr>
            <w:r w:rsidRPr="006456CE">
              <w:rPr>
                <w:rFonts w:ascii="Times New Roman" w:hAnsi="Times New Roman" w:cs="Times New Roman"/>
                <w:sz w:val="22"/>
                <w:szCs w:val="22"/>
                <w:lang w:val="en-GB"/>
              </w:rPr>
              <w:t xml:space="preserve">     </w:t>
            </w:r>
          </w:p>
        </w:tc>
        <w:tc>
          <w:tcPr>
            <w:tcW w:w="5803" w:type="dxa"/>
            <w:gridSpan w:val="7"/>
            <w:shd w:val="clear" w:color="auto" w:fill="auto"/>
            <w:vAlign w:val="bottom"/>
          </w:tcPr>
          <w:p w14:paraId="65DB06B9" w14:textId="77777777" w:rsidR="009C2A39" w:rsidRPr="006456CE" w:rsidRDefault="009C2A39" w:rsidP="001A2663">
            <w:pPr>
              <w:ind w:left="-108" w:right="-108"/>
              <w:jc w:val="center"/>
              <w:rPr>
                <w:rFonts w:cs="Times New Roman"/>
                <w:i/>
                <w:iCs/>
                <w:szCs w:val="22"/>
              </w:rPr>
            </w:pPr>
            <w:r w:rsidRPr="006456CE">
              <w:rPr>
                <w:rFonts w:cs="Times New Roman"/>
                <w:i/>
                <w:iCs/>
                <w:szCs w:val="22"/>
              </w:rPr>
              <w:t>(in thousand Baht)</w:t>
            </w:r>
          </w:p>
        </w:tc>
      </w:tr>
      <w:tr w:rsidR="00010997" w:rsidRPr="006456CE" w14:paraId="6C6C41CC" w14:textId="77777777" w:rsidTr="0093239C">
        <w:tc>
          <w:tcPr>
            <w:tcW w:w="3510" w:type="dxa"/>
            <w:shd w:val="clear" w:color="auto" w:fill="auto"/>
            <w:vAlign w:val="bottom"/>
          </w:tcPr>
          <w:p w14:paraId="28A15FC7" w14:textId="77777777" w:rsidR="00010997" w:rsidRPr="006456CE" w:rsidRDefault="00010997" w:rsidP="00010997">
            <w:pPr>
              <w:pStyle w:val="ListParagraph"/>
              <w:ind w:left="0"/>
              <w:contextualSpacing w:val="0"/>
              <w:rPr>
                <w:szCs w:val="22"/>
              </w:rPr>
            </w:pPr>
            <w:r w:rsidRPr="006456CE">
              <w:rPr>
                <w:szCs w:val="22"/>
              </w:rPr>
              <w:t xml:space="preserve">Income from subleasing    </w:t>
            </w:r>
          </w:p>
        </w:tc>
        <w:tc>
          <w:tcPr>
            <w:tcW w:w="1251" w:type="dxa"/>
            <w:shd w:val="clear" w:color="auto" w:fill="auto"/>
          </w:tcPr>
          <w:p w14:paraId="51E41342" w14:textId="6A9BC3A5" w:rsidR="00010997" w:rsidRPr="00010997" w:rsidRDefault="00010997" w:rsidP="00010997">
            <w:pPr>
              <w:tabs>
                <w:tab w:val="decimal" w:pos="872"/>
              </w:tabs>
              <w:rPr>
                <w:rFonts w:cs="Times New Roman"/>
                <w:color w:val="000000"/>
                <w:szCs w:val="22"/>
              </w:rPr>
            </w:pPr>
            <w:r w:rsidRPr="0093239C">
              <w:rPr>
                <w:rFonts w:cs="Times New Roman"/>
                <w:color w:val="000000"/>
                <w:szCs w:val="22"/>
              </w:rPr>
              <w:t>175</w:t>
            </w:r>
          </w:p>
        </w:tc>
        <w:tc>
          <w:tcPr>
            <w:tcW w:w="279" w:type="dxa"/>
            <w:vAlign w:val="bottom"/>
          </w:tcPr>
          <w:p w14:paraId="35C3AD22" w14:textId="77777777" w:rsidR="00010997" w:rsidRPr="006456CE" w:rsidRDefault="00010997" w:rsidP="00010997">
            <w:pPr>
              <w:tabs>
                <w:tab w:val="decimal" w:pos="1050"/>
                <w:tab w:val="decimal" w:pos="1264"/>
              </w:tabs>
              <w:jc w:val="both"/>
              <w:rPr>
                <w:rFonts w:cs="Times New Roman"/>
                <w:color w:val="000000"/>
                <w:szCs w:val="22"/>
              </w:rPr>
            </w:pPr>
          </w:p>
        </w:tc>
        <w:tc>
          <w:tcPr>
            <w:tcW w:w="1255" w:type="dxa"/>
            <w:shd w:val="clear" w:color="auto" w:fill="auto"/>
            <w:vAlign w:val="bottom"/>
          </w:tcPr>
          <w:p w14:paraId="2ED5C93E" w14:textId="4498FE77" w:rsidR="00010997" w:rsidRPr="006456CE" w:rsidRDefault="00010997" w:rsidP="00010997">
            <w:pPr>
              <w:tabs>
                <w:tab w:val="decimal" w:pos="872"/>
              </w:tabs>
              <w:rPr>
                <w:rFonts w:cs="Times New Roman"/>
                <w:color w:val="000000"/>
                <w:szCs w:val="22"/>
              </w:rPr>
            </w:pPr>
            <w:r w:rsidRPr="00EC65EE">
              <w:rPr>
                <w:rFonts w:cs="Times New Roman"/>
                <w:color w:val="000000"/>
                <w:szCs w:val="22"/>
              </w:rPr>
              <w:t>166</w:t>
            </w:r>
          </w:p>
        </w:tc>
        <w:tc>
          <w:tcPr>
            <w:tcW w:w="279" w:type="dxa"/>
            <w:vAlign w:val="bottom"/>
          </w:tcPr>
          <w:p w14:paraId="5A962BD5" w14:textId="77777777" w:rsidR="00010997" w:rsidRPr="006456CE" w:rsidRDefault="00010997" w:rsidP="00010997">
            <w:pPr>
              <w:tabs>
                <w:tab w:val="decimal" w:pos="1050"/>
                <w:tab w:val="decimal" w:pos="1264"/>
              </w:tabs>
              <w:rPr>
                <w:rFonts w:cs="Times New Roman"/>
                <w:color w:val="000000"/>
                <w:szCs w:val="22"/>
              </w:rPr>
            </w:pPr>
          </w:p>
        </w:tc>
        <w:tc>
          <w:tcPr>
            <w:tcW w:w="1248" w:type="dxa"/>
          </w:tcPr>
          <w:p w14:paraId="4E1C8230" w14:textId="42E4C6B9" w:rsidR="00010997" w:rsidRPr="00010997" w:rsidRDefault="00010997" w:rsidP="00010997">
            <w:pPr>
              <w:tabs>
                <w:tab w:val="decimal" w:pos="920"/>
              </w:tabs>
              <w:rPr>
                <w:rFonts w:cs="Times New Roman"/>
                <w:color w:val="000000"/>
                <w:szCs w:val="22"/>
              </w:rPr>
            </w:pPr>
            <w:r w:rsidRPr="0093239C">
              <w:rPr>
                <w:rFonts w:cs="Times New Roman"/>
                <w:color w:val="000000"/>
                <w:szCs w:val="22"/>
              </w:rPr>
              <w:t>1,095</w:t>
            </w:r>
          </w:p>
        </w:tc>
        <w:tc>
          <w:tcPr>
            <w:tcW w:w="282" w:type="dxa"/>
            <w:vAlign w:val="bottom"/>
          </w:tcPr>
          <w:p w14:paraId="36BB5649" w14:textId="77777777" w:rsidR="00010997" w:rsidRPr="006456CE" w:rsidRDefault="00010997" w:rsidP="00010997">
            <w:pPr>
              <w:tabs>
                <w:tab w:val="decimal" w:pos="1050"/>
                <w:tab w:val="decimal" w:pos="1264"/>
              </w:tabs>
              <w:rPr>
                <w:rFonts w:cs="Times New Roman"/>
                <w:color w:val="000000"/>
                <w:szCs w:val="22"/>
              </w:rPr>
            </w:pPr>
          </w:p>
        </w:tc>
        <w:tc>
          <w:tcPr>
            <w:tcW w:w="1209" w:type="dxa"/>
            <w:vAlign w:val="bottom"/>
          </w:tcPr>
          <w:p w14:paraId="4BEA091C" w14:textId="35F59B63" w:rsidR="00010997" w:rsidRPr="006456CE" w:rsidRDefault="00010997" w:rsidP="00010997">
            <w:pPr>
              <w:tabs>
                <w:tab w:val="decimal" w:pos="889"/>
              </w:tabs>
              <w:ind w:left="-72" w:right="-162"/>
              <w:rPr>
                <w:rFonts w:cs="Times New Roman"/>
                <w:color w:val="000000"/>
                <w:szCs w:val="22"/>
              </w:rPr>
            </w:pPr>
            <w:r w:rsidRPr="00B36BBC">
              <w:rPr>
                <w:color w:val="000000"/>
              </w:rPr>
              <w:t>898</w:t>
            </w:r>
          </w:p>
        </w:tc>
      </w:tr>
      <w:tr w:rsidR="00010997" w:rsidRPr="006456CE" w14:paraId="440DB971" w14:textId="77777777" w:rsidTr="0093239C">
        <w:tc>
          <w:tcPr>
            <w:tcW w:w="3510" w:type="dxa"/>
            <w:shd w:val="clear" w:color="auto" w:fill="auto"/>
            <w:vAlign w:val="bottom"/>
          </w:tcPr>
          <w:p w14:paraId="10252C05" w14:textId="77777777" w:rsidR="00010997" w:rsidRPr="006456CE" w:rsidRDefault="00010997" w:rsidP="00010997">
            <w:pPr>
              <w:pStyle w:val="ListParagraph"/>
              <w:ind w:left="0"/>
              <w:contextualSpacing w:val="0"/>
              <w:rPr>
                <w:szCs w:val="22"/>
                <w:lang w:bidi="th-TH"/>
              </w:rPr>
            </w:pPr>
            <w:r w:rsidRPr="006456CE">
              <w:rPr>
                <w:color w:val="000000"/>
                <w:szCs w:val="22"/>
                <w:lang w:bidi="th-TH"/>
              </w:rPr>
              <w:t>Depreciation</w:t>
            </w:r>
            <w:r w:rsidRPr="006456CE">
              <w:rPr>
                <w:szCs w:val="22"/>
                <w:lang w:bidi="th-TH"/>
              </w:rPr>
              <w:t xml:space="preserve"> for right-of-use assets</w:t>
            </w:r>
          </w:p>
        </w:tc>
        <w:tc>
          <w:tcPr>
            <w:tcW w:w="1251" w:type="dxa"/>
            <w:shd w:val="clear" w:color="auto" w:fill="auto"/>
          </w:tcPr>
          <w:p w14:paraId="7D16677F" w14:textId="77777777" w:rsidR="00010997" w:rsidRPr="00010997" w:rsidRDefault="00010997" w:rsidP="00010997">
            <w:pPr>
              <w:tabs>
                <w:tab w:val="decimal" w:pos="872"/>
                <w:tab w:val="decimal" w:pos="1000"/>
              </w:tabs>
              <w:rPr>
                <w:rFonts w:cs="Times New Roman"/>
                <w:color w:val="000000"/>
                <w:szCs w:val="22"/>
              </w:rPr>
            </w:pPr>
          </w:p>
        </w:tc>
        <w:tc>
          <w:tcPr>
            <w:tcW w:w="279" w:type="dxa"/>
            <w:vAlign w:val="bottom"/>
          </w:tcPr>
          <w:p w14:paraId="5F8D6F5E" w14:textId="77777777" w:rsidR="00010997" w:rsidRPr="006456CE" w:rsidRDefault="00010997" w:rsidP="00010997">
            <w:pPr>
              <w:tabs>
                <w:tab w:val="decimal" w:pos="1050"/>
              </w:tabs>
              <w:jc w:val="both"/>
              <w:rPr>
                <w:rFonts w:cs="Times New Roman"/>
                <w:color w:val="000000"/>
                <w:szCs w:val="22"/>
              </w:rPr>
            </w:pPr>
          </w:p>
        </w:tc>
        <w:tc>
          <w:tcPr>
            <w:tcW w:w="1255" w:type="dxa"/>
            <w:shd w:val="clear" w:color="auto" w:fill="auto"/>
            <w:vAlign w:val="bottom"/>
          </w:tcPr>
          <w:p w14:paraId="4FF64948" w14:textId="77777777" w:rsidR="00010997" w:rsidRPr="006456CE" w:rsidRDefault="00010997" w:rsidP="00010997">
            <w:pPr>
              <w:tabs>
                <w:tab w:val="decimal" w:pos="872"/>
              </w:tabs>
              <w:rPr>
                <w:rFonts w:cs="Times New Roman"/>
                <w:color w:val="000000"/>
                <w:szCs w:val="22"/>
              </w:rPr>
            </w:pPr>
          </w:p>
        </w:tc>
        <w:tc>
          <w:tcPr>
            <w:tcW w:w="279" w:type="dxa"/>
            <w:vAlign w:val="bottom"/>
          </w:tcPr>
          <w:p w14:paraId="36662AB8" w14:textId="77777777" w:rsidR="00010997" w:rsidRPr="006456CE" w:rsidRDefault="00010997" w:rsidP="00010997">
            <w:pPr>
              <w:tabs>
                <w:tab w:val="decimal" w:pos="1050"/>
              </w:tabs>
              <w:rPr>
                <w:rFonts w:cs="Times New Roman"/>
                <w:color w:val="000000"/>
                <w:szCs w:val="22"/>
              </w:rPr>
            </w:pPr>
          </w:p>
        </w:tc>
        <w:tc>
          <w:tcPr>
            <w:tcW w:w="1248" w:type="dxa"/>
          </w:tcPr>
          <w:p w14:paraId="0881AD56" w14:textId="77777777" w:rsidR="00010997" w:rsidRPr="00010997" w:rsidRDefault="00010997" w:rsidP="00010997">
            <w:pPr>
              <w:tabs>
                <w:tab w:val="decimal" w:pos="1000"/>
              </w:tabs>
              <w:rPr>
                <w:rFonts w:cs="Times New Roman"/>
                <w:color w:val="000000"/>
                <w:szCs w:val="22"/>
              </w:rPr>
            </w:pPr>
          </w:p>
        </w:tc>
        <w:tc>
          <w:tcPr>
            <w:tcW w:w="282" w:type="dxa"/>
            <w:vAlign w:val="bottom"/>
          </w:tcPr>
          <w:p w14:paraId="71E38392" w14:textId="77777777" w:rsidR="00010997" w:rsidRPr="006456CE" w:rsidRDefault="00010997" w:rsidP="00010997">
            <w:pPr>
              <w:tabs>
                <w:tab w:val="decimal" w:pos="1050"/>
              </w:tabs>
              <w:rPr>
                <w:rFonts w:cs="Times New Roman"/>
                <w:color w:val="000000"/>
                <w:szCs w:val="22"/>
              </w:rPr>
            </w:pPr>
          </w:p>
        </w:tc>
        <w:tc>
          <w:tcPr>
            <w:tcW w:w="1209" w:type="dxa"/>
            <w:vAlign w:val="bottom"/>
          </w:tcPr>
          <w:p w14:paraId="403B753F" w14:textId="77777777" w:rsidR="00010997" w:rsidRPr="006456CE" w:rsidRDefault="00010997" w:rsidP="00010997">
            <w:pPr>
              <w:tabs>
                <w:tab w:val="decimal" w:pos="889"/>
              </w:tabs>
              <w:ind w:left="-72" w:right="-162"/>
              <w:rPr>
                <w:rFonts w:cs="Times New Roman"/>
                <w:color w:val="000000"/>
                <w:szCs w:val="22"/>
              </w:rPr>
            </w:pPr>
          </w:p>
        </w:tc>
      </w:tr>
      <w:tr w:rsidR="00010997" w:rsidRPr="006456CE" w14:paraId="697131DD" w14:textId="77777777" w:rsidTr="0093239C">
        <w:tc>
          <w:tcPr>
            <w:tcW w:w="3510" w:type="dxa"/>
            <w:shd w:val="clear" w:color="auto" w:fill="auto"/>
            <w:vAlign w:val="bottom"/>
          </w:tcPr>
          <w:p w14:paraId="5D900FCC" w14:textId="77777777" w:rsidR="00010997" w:rsidRPr="006456CE" w:rsidRDefault="00010997" w:rsidP="00010997">
            <w:pPr>
              <w:rPr>
                <w:szCs w:val="22"/>
              </w:rPr>
            </w:pPr>
            <w:r w:rsidRPr="006456CE">
              <w:rPr>
                <w:rFonts w:cs="Times New Roman"/>
                <w:szCs w:val="22"/>
              </w:rPr>
              <w:t>- Building and office spaces</w:t>
            </w:r>
          </w:p>
        </w:tc>
        <w:tc>
          <w:tcPr>
            <w:tcW w:w="1251" w:type="dxa"/>
            <w:shd w:val="clear" w:color="auto" w:fill="auto"/>
          </w:tcPr>
          <w:p w14:paraId="7ABAE696" w14:textId="74AD7CFC" w:rsidR="00010997" w:rsidRPr="00010997" w:rsidRDefault="00010997" w:rsidP="00010997">
            <w:pPr>
              <w:tabs>
                <w:tab w:val="decimal" w:pos="872"/>
              </w:tabs>
              <w:rPr>
                <w:rFonts w:cs="Times New Roman"/>
                <w:color w:val="000000"/>
                <w:szCs w:val="22"/>
              </w:rPr>
            </w:pPr>
            <w:r w:rsidRPr="0093239C">
              <w:rPr>
                <w:rFonts w:cs="Times New Roman"/>
                <w:szCs w:val="22"/>
              </w:rPr>
              <w:t xml:space="preserve"> (119,478)</w:t>
            </w:r>
          </w:p>
        </w:tc>
        <w:tc>
          <w:tcPr>
            <w:tcW w:w="279" w:type="dxa"/>
            <w:vAlign w:val="bottom"/>
          </w:tcPr>
          <w:p w14:paraId="6F2D14C1" w14:textId="77777777" w:rsidR="00010997" w:rsidRPr="00780568" w:rsidRDefault="00010997" w:rsidP="00010997">
            <w:pPr>
              <w:tabs>
                <w:tab w:val="decimal" w:pos="1050"/>
              </w:tabs>
              <w:jc w:val="both"/>
              <w:rPr>
                <w:rFonts w:cs="Times New Roman"/>
                <w:color w:val="000000"/>
                <w:szCs w:val="22"/>
              </w:rPr>
            </w:pPr>
          </w:p>
        </w:tc>
        <w:tc>
          <w:tcPr>
            <w:tcW w:w="1255" w:type="dxa"/>
            <w:shd w:val="clear" w:color="auto" w:fill="auto"/>
            <w:vAlign w:val="bottom"/>
          </w:tcPr>
          <w:p w14:paraId="2F823184" w14:textId="525C21A9" w:rsidR="00010997" w:rsidRPr="00780568" w:rsidRDefault="00010997" w:rsidP="00010997">
            <w:pPr>
              <w:tabs>
                <w:tab w:val="decimal" w:pos="872"/>
              </w:tabs>
              <w:rPr>
                <w:rFonts w:cs="Times New Roman"/>
                <w:color w:val="000000"/>
                <w:szCs w:val="22"/>
              </w:rPr>
            </w:pPr>
            <w:r w:rsidRPr="00EC65EE">
              <w:rPr>
                <w:rFonts w:cs="Times New Roman"/>
                <w:color w:val="000000"/>
                <w:szCs w:val="22"/>
              </w:rPr>
              <w:t>(139,378)</w:t>
            </w:r>
          </w:p>
        </w:tc>
        <w:tc>
          <w:tcPr>
            <w:tcW w:w="279" w:type="dxa"/>
            <w:vAlign w:val="bottom"/>
          </w:tcPr>
          <w:p w14:paraId="30B2631B" w14:textId="77777777" w:rsidR="00010997" w:rsidRPr="00780568" w:rsidRDefault="00010997" w:rsidP="00010997">
            <w:pPr>
              <w:tabs>
                <w:tab w:val="decimal" w:pos="1050"/>
              </w:tabs>
              <w:rPr>
                <w:rFonts w:cs="Times New Roman"/>
                <w:color w:val="000000"/>
                <w:szCs w:val="22"/>
              </w:rPr>
            </w:pPr>
          </w:p>
        </w:tc>
        <w:tc>
          <w:tcPr>
            <w:tcW w:w="1248" w:type="dxa"/>
          </w:tcPr>
          <w:p w14:paraId="4690C798" w14:textId="5DA87941" w:rsidR="00010997" w:rsidRPr="00010997" w:rsidRDefault="00010997" w:rsidP="00010997">
            <w:pPr>
              <w:tabs>
                <w:tab w:val="decimal" w:pos="1000"/>
              </w:tabs>
              <w:rPr>
                <w:rFonts w:cs="Times New Roman"/>
                <w:color w:val="000000"/>
                <w:szCs w:val="22"/>
              </w:rPr>
            </w:pPr>
            <w:r w:rsidRPr="0093239C">
              <w:rPr>
                <w:rFonts w:cs="Times New Roman"/>
                <w:szCs w:val="22"/>
              </w:rPr>
              <w:t xml:space="preserve"> (119,478)</w:t>
            </w:r>
          </w:p>
        </w:tc>
        <w:tc>
          <w:tcPr>
            <w:tcW w:w="282" w:type="dxa"/>
            <w:vAlign w:val="bottom"/>
          </w:tcPr>
          <w:p w14:paraId="3B45E251" w14:textId="77777777" w:rsidR="00010997" w:rsidRPr="00780568" w:rsidRDefault="00010997" w:rsidP="00010997">
            <w:pPr>
              <w:tabs>
                <w:tab w:val="decimal" w:pos="1050"/>
              </w:tabs>
              <w:rPr>
                <w:rFonts w:cs="Times New Roman"/>
                <w:color w:val="000000"/>
                <w:szCs w:val="22"/>
              </w:rPr>
            </w:pPr>
          </w:p>
        </w:tc>
        <w:tc>
          <w:tcPr>
            <w:tcW w:w="1209" w:type="dxa"/>
            <w:vAlign w:val="bottom"/>
          </w:tcPr>
          <w:p w14:paraId="03081DF0" w14:textId="6662F78A" w:rsidR="00010997" w:rsidRPr="00780568" w:rsidRDefault="00010997" w:rsidP="00010997">
            <w:pPr>
              <w:tabs>
                <w:tab w:val="decimal" w:pos="889"/>
              </w:tabs>
              <w:ind w:left="-72" w:right="-162"/>
              <w:rPr>
                <w:rFonts w:cs="Times New Roman"/>
                <w:color w:val="000000"/>
                <w:szCs w:val="22"/>
              </w:rPr>
            </w:pPr>
            <w:r w:rsidRPr="00EC65EE">
              <w:rPr>
                <w:rFonts w:cs="Times New Roman"/>
                <w:color w:val="000000"/>
                <w:szCs w:val="22"/>
              </w:rPr>
              <w:t>(139,378)</w:t>
            </w:r>
          </w:p>
        </w:tc>
      </w:tr>
      <w:tr w:rsidR="00010997" w:rsidRPr="006456CE" w14:paraId="5A10B2AA" w14:textId="77777777" w:rsidTr="0093239C">
        <w:tc>
          <w:tcPr>
            <w:tcW w:w="3510" w:type="dxa"/>
            <w:shd w:val="clear" w:color="auto" w:fill="auto"/>
            <w:vAlign w:val="bottom"/>
          </w:tcPr>
          <w:p w14:paraId="3692D589" w14:textId="77777777" w:rsidR="00010997" w:rsidRPr="006456CE" w:rsidDel="00720383" w:rsidRDefault="00010997" w:rsidP="00010997">
            <w:pPr>
              <w:rPr>
                <w:szCs w:val="22"/>
              </w:rPr>
            </w:pPr>
            <w:r w:rsidRPr="006456CE">
              <w:rPr>
                <w:rFonts w:cs="Times New Roman"/>
                <w:szCs w:val="22"/>
              </w:rPr>
              <w:t>-</w:t>
            </w:r>
            <w:r w:rsidRPr="006456CE">
              <w:rPr>
                <w:szCs w:val="22"/>
              </w:rPr>
              <w:t xml:space="preserve"> Vehicles</w:t>
            </w:r>
          </w:p>
        </w:tc>
        <w:tc>
          <w:tcPr>
            <w:tcW w:w="1251" w:type="dxa"/>
            <w:shd w:val="clear" w:color="auto" w:fill="auto"/>
          </w:tcPr>
          <w:p w14:paraId="3A16C8FA" w14:textId="3EA0CCE7" w:rsidR="00010997" w:rsidRPr="00010997" w:rsidRDefault="00010997" w:rsidP="00010997">
            <w:pPr>
              <w:tabs>
                <w:tab w:val="decimal" w:pos="872"/>
              </w:tabs>
              <w:rPr>
                <w:rFonts w:cs="Times New Roman"/>
                <w:color w:val="000000"/>
                <w:szCs w:val="22"/>
              </w:rPr>
            </w:pPr>
            <w:r w:rsidRPr="0093239C">
              <w:rPr>
                <w:rFonts w:cs="Times New Roman"/>
                <w:szCs w:val="22"/>
              </w:rPr>
              <w:t xml:space="preserve"> (5,073)</w:t>
            </w:r>
          </w:p>
        </w:tc>
        <w:tc>
          <w:tcPr>
            <w:tcW w:w="279" w:type="dxa"/>
            <w:vAlign w:val="bottom"/>
          </w:tcPr>
          <w:p w14:paraId="1729015B" w14:textId="77777777" w:rsidR="00010997" w:rsidRPr="00780568" w:rsidRDefault="00010997" w:rsidP="00010997">
            <w:pPr>
              <w:tabs>
                <w:tab w:val="decimal" w:pos="1050"/>
              </w:tabs>
              <w:jc w:val="both"/>
              <w:rPr>
                <w:rFonts w:cs="Times New Roman"/>
                <w:color w:val="000000"/>
                <w:szCs w:val="22"/>
              </w:rPr>
            </w:pPr>
          </w:p>
        </w:tc>
        <w:tc>
          <w:tcPr>
            <w:tcW w:w="1255" w:type="dxa"/>
            <w:shd w:val="clear" w:color="auto" w:fill="auto"/>
            <w:vAlign w:val="bottom"/>
          </w:tcPr>
          <w:p w14:paraId="1B25AE11" w14:textId="73E72857" w:rsidR="00010997" w:rsidRPr="00780568" w:rsidRDefault="00010997" w:rsidP="00010997">
            <w:pPr>
              <w:tabs>
                <w:tab w:val="decimal" w:pos="872"/>
              </w:tabs>
              <w:rPr>
                <w:rFonts w:cs="Times New Roman"/>
                <w:color w:val="000000"/>
                <w:szCs w:val="22"/>
              </w:rPr>
            </w:pPr>
            <w:r w:rsidRPr="00EC65EE">
              <w:rPr>
                <w:rFonts w:cs="Times New Roman"/>
                <w:color w:val="000000"/>
                <w:szCs w:val="22"/>
              </w:rPr>
              <w:t>(11,549)</w:t>
            </w:r>
          </w:p>
        </w:tc>
        <w:tc>
          <w:tcPr>
            <w:tcW w:w="279" w:type="dxa"/>
            <w:vAlign w:val="bottom"/>
          </w:tcPr>
          <w:p w14:paraId="0F9389E3" w14:textId="77777777" w:rsidR="00010997" w:rsidRPr="00780568" w:rsidRDefault="00010997" w:rsidP="00010997">
            <w:pPr>
              <w:tabs>
                <w:tab w:val="decimal" w:pos="1050"/>
              </w:tabs>
              <w:rPr>
                <w:rFonts w:cs="Times New Roman"/>
                <w:color w:val="000000"/>
                <w:szCs w:val="22"/>
              </w:rPr>
            </w:pPr>
          </w:p>
        </w:tc>
        <w:tc>
          <w:tcPr>
            <w:tcW w:w="1248" w:type="dxa"/>
          </w:tcPr>
          <w:p w14:paraId="2A1D766C" w14:textId="2340887C" w:rsidR="00010997" w:rsidRPr="00010997" w:rsidRDefault="00010997" w:rsidP="00010997">
            <w:pPr>
              <w:tabs>
                <w:tab w:val="decimal" w:pos="1000"/>
              </w:tabs>
              <w:rPr>
                <w:rFonts w:cs="Times New Roman"/>
                <w:color w:val="000000"/>
                <w:szCs w:val="22"/>
              </w:rPr>
            </w:pPr>
            <w:r w:rsidRPr="0093239C">
              <w:rPr>
                <w:rFonts w:cs="Times New Roman"/>
                <w:szCs w:val="22"/>
              </w:rPr>
              <w:t xml:space="preserve"> (4,090)</w:t>
            </w:r>
          </w:p>
        </w:tc>
        <w:tc>
          <w:tcPr>
            <w:tcW w:w="282" w:type="dxa"/>
            <w:vAlign w:val="bottom"/>
          </w:tcPr>
          <w:p w14:paraId="4754E679" w14:textId="77777777" w:rsidR="00010997" w:rsidRPr="00780568" w:rsidRDefault="00010997" w:rsidP="00010997">
            <w:pPr>
              <w:tabs>
                <w:tab w:val="decimal" w:pos="1050"/>
              </w:tabs>
              <w:rPr>
                <w:rFonts w:cs="Times New Roman"/>
                <w:color w:val="000000"/>
                <w:szCs w:val="22"/>
              </w:rPr>
            </w:pPr>
          </w:p>
        </w:tc>
        <w:tc>
          <w:tcPr>
            <w:tcW w:w="1209" w:type="dxa"/>
            <w:vAlign w:val="bottom"/>
          </w:tcPr>
          <w:p w14:paraId="1F1A969C" w14:textId="3258A401" w:rsidR="00010997" w:rsidRPr="00780568" w:rsidRDefault="00010997" w:rsidP="00010997">
            <w:pPr>
              <w:tabs>
                <w:tab w:val="decimal" w:pos="889"/>
              </w:tabs>
              <w:ind w:left="-72" w:right="-162"/>
              <w:rPr>
                <w:rFonts w:cs="Times New Roman"/>
                <w:color w:val="000000"/>
                <w:szCs w:val="22"/>
              </w:rPr>
            </w:pPr>
            <w:r w:rsidRPr="00EC65EE">
              <w:rPr>
                <w:rFonts w:cs="Times New Roman"/>
                <w:color w:val="000000"/>
                <w:szCs w:val="22"/>
              </w:rPr>
              <w:t>(10,648)</w:t>
            </w:r>
          </w:p>
        </w:tc>
      </w:tr>
      <w:tr w:rsidR="00010997" w:rsidRPr="006456CE" w14:paraId="23BEE790" w14:textId="77777777" w:rsidTr="0093239C">
        <w:tc>
          <w:tcPr>
            <w:tcW w:w="3510" w:type="dxa"/>
            <w:shd w:val="clear" w:color="auto" w:fill="auto"/>
            <w:vAlign w:val="bottom"/>
          </w:tcPr>
          <w:p w14:paraId="4DA31559" w14:textId="77777777" w:rsidR="00010997" w:rsidRPr="006456CE" w:rsidRDefault="00010997" w:rsidP="00010997">
            <w:pPr>
              <w:ind w:firstLine="8"/>
              <w:rPr>
                <w:rFonts w:cs="Times New Roman"/>
                <w:szCs w:val="22"/>
              </w:rPr>
            </w:pPr>
            <w:r w:rsidRPr="006456CE">
              <w:rPr>
                <w:rFonts w:cs="Times New Roman"/>
                <w:szCs w:val="22"/>
              </w:rPr>
              <w:t>Interest expense on lease liabilities</w:t>
            </w:r>
          </w:p>
        </w:tc>
        <w:tc>
          <w:tcPr>
            <w:tcW w:w="1251" w:type="dxa"/>
            <w:shd w:val="clear" w:color="auto" w:fill="auto"/>
          </w:tcPr>
          <w:p w14:paraId="0476DF43" w14:textId="39E18F69" w:rsidR="00010997" w:rsidRPr="00010997" w:rsidRDefault="00010997" w:rsidP="00010997">
            <w:pPr>
              <w:tabs>
                <w:tab w:val="decimal" w:pos="872"/>
              </w:tabs>
              <w:rPr>
                <w:rFonts w:cs="Times New Roman"/>
                <w:color w:val="000000"/>
                <w:szCs w:val="22"/>
              </w:rPr>
            </w:pPr>
            <w:r w:rsidRPr="0093239C">
              <w:rPr>
                <w:rFonts w:cs="Times New Roman"/>
                <w:color w:val="000000"/>
                <w:szCs w:val="22"/>
              </w:rPr>
              <w:t>(17,353)</w:t>
            </w:r>
          </w:p>
        </w:tc>
        <w:tc>
          <w:tcPr>
            <w:tcW w:w="279" w:type="dxa"/>
            <w:vAlign w:val="bottom"/>
          </w:tcPr>
          <w:p w14:paraId="5F5FBE57" w14:textId="77777777" w:rsidR="00010997" w:rsidRPr="00780568" w:rsidRDefault="00010997" w:rsidP="00010997">
            <w:pPr>
              <w:tabs>
                <w:tab w:val="decimal" w:pos="927"/>
                <w:tab w:val="decimal" w:pos="1050"/>
              </w:tabs>
              <w:jc w:val="both"/>
              <w:rPr>
                <w:rFonts w:cs="Times New Roman"/>
                <w:color w:val="000000"/>
                <w:szCs w:val="22"/>
              </w:rPr>
            </w:pPr>
          </w:p>
        </w:tc>
        <w:tc>
          <w:tcPr>
            <w:tcW w:w="1255" w:type="dxa"/>
            <w:shd w:val="clear" w:color="auto" w:fill="auto"/>
            <w:vAlign w:val="bottom"/>
          </w:tcPr>
          <w:p w14:paraId="771607DD" w14:textId="51008F53" w:rsidR="00010997" w:rsidRPr="00780568" w:rsidRDefault="00010997" w:rsidP="00010997">
            <w:pPr>
              <w:tabs>
                <w:tab w:val="decimal" w:pos="872"/>
              </w:tabs>
              <w:rPr>
                <w:rFonts w:cs="Times New Roman"/>
                <w:color w:val="000000"/>
                <w:szCs w:val="22"/>
              </w:rPr>
            </w:pPr>
            <w:r w:rsidRPr="00EC65EE">
              <w:rPr>
                <w:rFonts w:cs="Times New Roman"/>
                <w:color w:val="000000"/>
                <w:szCs w:val="22"/>
              </w:rPr>
              <w:t>(20,852)</w:t>
            </w:r>
          </w:p>
        </w:tc>
        <w:tc>
          <w:tcPr>
            <w:tcW w:w="279" w:type="dxa"/>
            <w:vAlign w:val="bottom"/>
          </w:tcPr>
          <w:p w14:paraId="23389795" w14:textId="77777777" w:rsidR="00010997" w:rsidRPr="00780568" w:rsidRDefault="00010997" w:rsidP="00010997">
            <w:pPr>
              <w:tabs>
                <w:tab w:val="decimal" w:pos="927"/>
                <w:tab w:val="decimal" w:pos="1050"/>
              </w:tabs>
              <w:rPr>
                <w:rFonts w:cs="Times New Roman"/>
                <w:color w:val="000000"/>
                <w:szCs w:val="22"/>
              </w:rPr>
            </w:pPr>
          </w:p>
        </w:tc>
        <w:tc>
          <w:tcPr>
            <w:tcW w:w="1248" w:type="dxa"/>
          </w:tcPr>
          <w:p w14:paraId="4D1BF0FE" w14:textId="7DC0B6AA" w:rsidR="00010997" w:rsidRPr="00010997" w:rsidRDefault="00010997" w:rsidP="00010997">
            <w:pPr>
              <w:tabs>
                <w:tab w:val="decimal" w:pos="1000"/>
              </w:tabs>
              <w:rPr>
                <w:rFonts w:cs="Times New Roman"/>
                <w:color w:val="000000"/>
                <w:szCs w:val="22"/>
              </w:rPr>
            </w:pPr>
            <w:r w:rsidRPr="0093239C">
              <w:rPr>
                <w:rFonts w:cs="Times New Roman"/>
                <w:szCs w:val="22"/>
              </w:rPr>
              <w:t xml:space="preserve"> (17,247)</w:t>
            </w:r>
          </w:p>
        </w:tc>
        <w:tc>
          <w:tcPr>
            <w:tcW w:w="282" w:type="dxa"/>
            <w:vAlign w:val="bottom"/>
          </w:tcPr>
          <w:p w14:paraId="43F90D26" w14:textId="77777777" w:rsidR="00010997" w:rsidRPr="00780568" w:rsidRDefault="00010997" w:rsidP="00010997">
            <w:pPr>
              <w:tabs>
                <w:tab w:val="decimal" w:pos="927"/>
                <w:tab w:val="decimal" w:pos="1050"/>
              </w:tabs>
              <w:ind w:right="-120"/>
              <w:rPr>
                <w:rFonts w:cs="Times New Roman"/>
                <w:color w:val="000000"/>
                <w:szCs w:val="22"/>
              </w:rPr>
            </w:pPr>
          </w:p>
        </w:tc>
        <w:tc>
          <w:tcPr>
            <w:tcW w:w="1209" w:type="dxa"/>
            <w:vAlign w:val="bottom"/>
          </w:tcPr>
          <w:p w14:paraId="447A5295" w14:textId="2DD70A77" w:rsidR="00010997" w:rsidRPr="00780568" w:rsidRDefault="00010997" w:rsidP="00010997">
            <w:pPr>
              <w:tabs>
                <w:tab w:val="decimal" w:pos="889"/>
              </w:tabs>
              <w:ind w:left="-72" w:right="-162"/>
              <w:rPr>
                <w:rFonts w:cs="Times New Roman"/>
                <w:color w:val="000000"/>
                <w:szCs w:val="22"/>
              </w:rPr>
            </w:pPr>
            <w:r w:rsidRPr="00EC65EE">
              <w:rPr>
                <w:rFonts w:cs="Times New Roman"/>
                <w:color w:val="000000"/>
                <w:szCs w:val="22"/>
              </w:rPr>
              <w:t>(20,722)</w:t>
            </w:r>
          </w:p>
        </w:tc>
      </w:tr>
      <w:tr w:rsidR="00010997" w:rsidRPr="006456CE" w14:paraId="286253F8" w14:textId="77777777" w:rsidTr="0093239C">
        <w:tc>
          <w:tcPr>
            <w:tcW w:w="3510" w:type="dxa"/>
            <w:shd w:val="clear" w:color="auto" w:fill="auto"/>
            <w:vAlign w:val="bottom"/>
          </w:tcPr>
          <w:p w14:paraId="6DC63316" w14:textId="77777777" w:rsidR="00010997" w:rsidRPr="006456CE" w:rsidRDefault="00010997" w:rsidP="00010997">
            <w:pPr>
              <w:pStyle w:val="ListParagraph"/>
              <w:ind w:left="0" w:right="-148"/>
              <w:contextualSpacing w:val="0"/>
              <w:rPr>
                <w:szCs w:val="22"/>
              </w:rPr>
            </w:pPr>
            <w:r w:rsidRPr="006456CE">
              <w:rPr>
                <w:szCs w:val="22"/>
              </w:rPr>
              <w:t>Expenses relating to short-term leases</w:t>
            </w:r>
          </w:p>
        </w:tc>
        <w:tc>
          <w:tcPr>
            <w:tcW w:w="1251" w:type="dxa"/>
            <w:shd w:val="clear" w:color="auto" w:fill="auto"/>
          </w:tcPr>
          <w:p w14:paraId="67A2C089" w14:textId="1D4792A7" w:rsidR="00010997" w:rsidRPr="00010997" w:rsidRDefault="00010997" w:rsidP="00010997">
            <w:pPr>
              <w:tabs>
                <w:tab w:val="decimal" w:pos="872"/>
              </w:tabs>
              <w:rPr>
                <w:rFonts w:cs="Times New Roman"/>
                <w:color w:val="000000"/>
                <w:szCs w:val="22"/>
              </w:rPr>
            </w:pPr>
            <w:r w:rsidRPr="0093239C">
              <w:rPr>
                <w:rFonts w:cs="Times New Roman"/>
                <w:color w:val="000000"/>
                <w:szCs w:val="22"/>
              </w:rPr>
              <w:t>(555)</w:t>
            </w:r>
          </w:p>
        </w:tc>
        <w:tc>
          <w:tcPr>
            <w:tcW w:w="279" w:type="dxa"/>
            <w:vAlign w:val="bottom"/>
          </w:tcPr>
          <w:p w14:paraId="69C13730" w14:textId="77777777" w:rsidR="00010997" w:rsidRPr="00780568" w:rsidRDefault="00010997" w:rsidP="00010997">
            <w:pPr>
              <w:tabs>
                <w:tab w:val="decimal" w:pos="927"/>
                <w:tab w:val="decimal" w:pos="1050"/>
              </w:tabs>
              <w:jc w:val="both"/>
              <w:rPr>
                <w:rFonts w:cs="Times New Roman"/>
                <w:color w:val="000000"/>
                <w:szCs w:val="22"/>
              </w:rPr>
            </w:pPr>
          </w:p>
        </w:tc>
        <w:tc>
          <w:tcPr>
            <w:tcW w:w="1255" w:type="dxa"/>
            <w:shd w:val="clear" w:color="auto" w:fill="auto"/>
            <w:vAlign w:val="bottom"/>
          </w:tcPr>
          <w:p w14:paraId="346F0A19" w14:textId="6BD0A4B0" w:rsidR="00010997" w:rsidRPr="00780568" w:rsidRDefault="00010997" w:rsidP="00010997">
            <w:pPr>
              <w:tabs>
                <w:tab w:val="decimal" w:pos="872"/>
              </w:tabs>
              <w:rPr>
                <w:rFonts w:cs="Times New Roman"/>
                <w:color w:val="000000"/>
                <w:szCs w:val="22"/>
              </w:rPr>
            </w:pPr>
            <w:r w:rsidRPr="00EC65EE">
              <w:rPr>
                <w:rFonts w:cs="Times New Roman"/>
                <w:color w:val="000000"/>
                <w:szCs w:val="22"/>
              </w:rPr>
              <w:t>(892)</w:t>
            </w:r>
          </w:p>
        </w:tc>
        <w:tc>
          <w:tcPr>
            <w:tcW w:w="279" w:type="dxa"/>
            <w:vAlign w:val="bottom"/>
          </w:tcPr>
          <w:p w14:paraId="22E33CDF" w14:textId="77777777" w:rsidR="00010997" w:rsidRPr="00780568" w:rsidRDefault="00010997" w:rsidP="00010997">
            <w:pPr>
              <w:tabs>
                <w:tab w:val="decimal" w:pos="927"/>
                <w:tab w:val="decimal" w:pos="1050"/>
              </w:tabs>
              <w:rPr>
                <w:rFonts w:cs="Times New Roman"/>
                <w:color w:val="000000"/>
                <w:szCs w:val="22"/>
              </w:rPr>
            </w:pPr>
          </w:p>
        </w:tc>
        <w:tc>
          <w:tcPr>
            <w:tcW w:w="1248" w:type="dxa"/>
          </w:tcPr>
          <w:p w14:paraId="02A2FE0C" w14:textId="652C8BBF" w:rsidR="00010997" w:rsidRPr="00010997" w:rsidRDefault="00010997" w:rsidP="00010997">
            <w:pPr>
              <w:tabs>
                <w:tab w:val="decimal" w:pos="927"/>
              </w:tabs>
              <w:ind w:right="-120"/>
              <w:rPr>
                <w:rFonts w:cs="Times New Roman"/>
                <w:color w:val="000000"/>
                <w:szCs w:val="22"/>
              </w:rPr>
            </w:pPr>
            <w:r w:rsidRPr="0093239C">
              <w:rPr>
                <w:rFonts w:cs="Times New Roman"/>
                <w:szCs w:val="22"/>
              </w:rPr>
              <w:t xml:space="preserve"> (555)</w:t>
            </w:r>
          </w:p>
        </w:tc>
        <w:tc>
          <w:tcPr>
            <w:tcW w:w="282" w:type="dxa"/>
            <w:vAlign w:val="bottom"/>
          </w:tcPr>
          <w:p w14:paraId="41F8CD54" w14:textId="77777777" w:rsidR="00010997" w:rsidRPr="00780568" w:rsidRDefault="00010997" w:rsidP="00010997">
            <w:pPr>
              <w:tabs>
                <w:tab w:val="decimal" w:pos="927"/>
                <w:tab w:val="decimal" w:pos="1050"/>
              </w:tabs>
              <w:ind w:right="-120"/>
              <w:rPr>
                <w:rFonts w:cs="Times New Roman"/>
                <w:color w:val="000000"/>
                <w:szCs w:val="22"/>
              </w:rPr>
            </w:pPr>
          </w:p>
        </w:tc>
        <w:tc>
          <w:tcPr>
            <w:tcW w:w="1209" w:type="dxa"/>
            <w:vAlign w:val="bottom"/>
          </w:tcPr>
          <w:p w14:paraId="00E9E77D" w14:textId="38373EEC" w:rsidR="00010997" w:rsidRPr="00780568" w:rsidRDefault="00010997" w:rsidP="00010997">
            <w:pPr>
              <w:tabs>
                <w:tab w:val="decimal" w:pos="889"/>
              </w:tabs>
              <w:ind w:left="-72" w:right="-162"/>
              <w:rPr>
                <w:rFonts w:cs="Times New Roman"/>
                <w:color w:val="000000"/>
                <w:szCs w:val="22"/>
              </w:rPr>
            </w:pPr>
            <w:r w:rsidRPr="00EC65EE">
              <w:rPr>
                <w:rFonts w:cs="Times New Roman"/>
                <w:color w:val="000000"/>
                <w:szCs w:val="22"/>
              </w:rPr>
              <w:t>(892)</w:t>
            </w:r>
          </w:p>
        </w:tc>
      </w:tr>
      <w:tr w:rsidR="00010997" w:rsidRPr="006456CE" w14:paraId="3F6EB9F1" w14:textId="77777777" w:rsidTr="00EC65EE">
        <w:tc>
          <w:tcPr>
            <w:tcW w:w="3510" w:type="dxa"/>
            <w:shd w:val="clear" w:color="auto" w:fill="auto"/>
            <w:vAlign w:val="bottom"/>
          </w:tcPr>
          <w:p w14:paraId="551495AF" w14:textId="7C3363D2" w:rsidR="00010997" w:rsidRPr="00CE4751" w:rsidRDefault="00010997" w:rsidP="00010997">
            <w:pPr>
              <w:pStyle w:val="ListParagraph"/>
              <w:ind w:left="0" w:right="-148"/>
              <w:contextualSpacing w:val="0"/>
              <w:rPr>
                <w:szCs w:val="22"/>
              </w:rPr>
            </w:pPr>
            <w:r w:rsidRPr="00CE4751">
              <w:rPr>
                <w:szCs w:val="22"/>
              </w:rPr>
              <w:t>Expenses relating to</w:t>
            </w:r>
            <w:r w:rsidRPr="00051C58">
              <w:rPr>
                <w:szCs w:val="22"/>
              </w:rPr>
              <w:t xml:space="preserve"> </w:t>
            </w:r>
            <w:r w:rsidRPr="00B307D0">
              <w:rPr>
                <w:szCs w:val="22"/>
              </w:rPr>
              <w:t>leases for which</w:t>
            </w:r>
          </w:p>
          <w:p w14:paraId="44486BE8" w14:textId="5A3320CA" w:rsidR="00010997" w:rsidRPr="006456CE" w:rsidRDefault="00010997" w:rsidP="00010997">
            <w:pPr>
              <w:pStyle w:val="ListParagraph"/>
              <w:ind w:left="0" w:right="-148"/>
              <w:contextualSpacing w:val="0"/>
              <w:rPr>
                <w:szCs w:val="22"/>
              </w:rPr>
            </w:pPr>
            <w:r w:rsidRPr="00051C58">
              <w:rPr>
                <w:szCs w:val="22"/>
              </w:rPr>
              <w:t xml:space="preserve">   </w:t>
            </w:r>
            <w:r w:rsidRPr="00B307D0">
              <w:rPr>
                <w:szCs w:val="22"/>
              </w:rPr>
              <w:t xml:space="preserve">the </w:t>
            </w:r>
            <w:r w:rsidRPr="00CE4751">
              <w:rPr>
                <w:szCs w:val="22"/>
              </w:rPr>
              <w:t>underlying asset</w:t>
            </w:r>
            <w:r w:rsidRPr="00051C58">
              <w:rPr>
                <w:szCs w:val="22"/>
              </w:rPr>
              <w:t xml:space="preserve"> is of low value</w:t>
            </w:r>
          </w:p>
        </w:tc>
        <w:tc>
          <w:tcPr>
            <w:tcW w:w="1251" w:type="dxa"/>
            <w:shd w:val="clear" w:color="auto" w:fill="auto"/>
            <w:vAlign w:val="bottom"/>
          </w:tcPr>
          <w:p w14:paraId="29606C90" w14:textId="5DD1CC89" w:rsidR="00010997" w:rsidRPr="00010997" w:rsidRDefault="00010997" w:rsidP="00010997">
            <w:pPr>
              <w:tabs>
                <w:tab w:val="decimal" w:pos="872"/>
              </w:tabs>
              <w:rPr>
                <w:rFonts w:cs="Times New Roman"/>
                <w:color w:val="000000"/>
                <w:szCs w:val="22"/>
              </w:rPr>
            </w:pPr>
            <w:r w:rsidRPr="0093239C">
              <w:rPr>
                <w:rFonts w:cs="Times New Roman"/>
                <w:color w:val="000000"/>
                <w:szCs w:val="22"/>
              </w:rPr>
              <w:t>(58,544)</w:t>
            </w:r>
          </w:p>
        </w:tc>
        <w:tc>
          <w:tcPr>
            <w:tcW w:w="279" w:type="dxa"/>
            <w:vAlign w:val="bottom"/>
          </w:tcPr>
          <w:p w14:paraId="73319C83" w14:textId="77777777" w:rsidR="00010997" w:rsidRPr="00780568" w:rsidRDefault="00010997" w:rsidP="00010997">
            <w:pPr>
              <w:tabs>
                <w:tab w:val="decimal" w:pos="927"/>
                <w:tab w:val="decimal" w:pos="1050"/>
              </w:tabs>
              <w:rPr>
                <w:rFonts w:cs="Times New Roman"/>
                <w:color w:val="000000"/>
                <w:szCs w:val="22"/>
              </w:rPr>
            </w:pPr>
          </w:p>
        </w:tc>
        <w:tc>
          <w:tcPr>
            <w:tcW w:w="1255" w:type="dxa"/>
            <w:shd w:val="clear" w:color="auto" w:fill="auto"/>
            <w:vAlign w:val="bottom"/>
          </w:tcPr>
          <w:p w14:paraId="514E4360" w14:textId="5AE9CD3E" w:rsidR="00010997" w:rsidRPr="00780568" w:rsidRDefault="00010997" w:rsidP="00010997">
            <w:pPr>
              <w:tabs>
                <w:tab w:val="decimal" w:pos="872"/>
              </w:tabs>
              <w:rPr>
                <w:rFonts w:cs="Times New Roman"/>
                <w:color w:val="000000"/>
                <w:szCs w:val="22"/>
              </w:rPr>
            </w:pPr>
            <w:r w:rsidRPr="00EC65EE">
              <w:rPr>
                <w:rFonts w:cs="Times New Roman"/>
                <w:color w:val="000000"/>
                <w:szCs w:val="22"/>
              </w:rPr>
              <w:t>(15,803)</w:t>
            </w:r>
          </w:p>
        </w:tc>
        <w:tc>
          <w:tcPr>
            <w:tcW w:w="279" w:type="dxa"/>
            <w:vAlign w:val="bottom"/>
          </w:tcPr>
          <w:p w14:paraId="427BA865" w14:textId="77777777" w:rsidR="00010997" w:rsidRPr="00780568" w:rsidRDefault="00010997" w:rsidP="00010997">
            <w:pPr>
              <w:tabs>
                <w:tab w:val="decimal" w:pos="927"/>
                <w:tab w:val="decimal" w:pos="1050"/>
              </w:tabs>
              <w:rPr>
                <w:rFonts w:cs="Times New Roman"/>
                <w:color w:val="000000"/>
                <w:szCs w:val="22"/>
              </w:rPr>
            </w:pPr>
          </w:p>
        </w:tc>
        <w:tc>
          <w:tcPr>
            <w:tcW w:w="1248" w:type="dxa"/>
            <w:vAlign w:val="bottom"/>
          </w:tcPr>
          <w:p w14:paraId="1CF80176" w14:textId="78F9FF1E" w:rsidR="00010997" w:rsidRPr="00010997" w:rsidRDefault="00010997" w:rsidP="00010997">
            <w:pPr>
              <w:tabs>
                <w:tab w:val="decimal" w:pos="927"/>
              </w:tabs>
              <w:ind w:right="-120"/>
              <w:rPr>
                <w:rFonts w:cs="Times New Roman"/>
                <w:color w:val="000000"/>
                <w:szCs w:val="22"/>
              </w:rPr>
            </w:pPr>
            <w:r w:rsidRPr="0093239C">
              <w:rPr>
                <w:rFonts w:cs="Times New Roman"/>
                <w:color w:val="000000"/>
                <w:szCs w:val="22"/>
              </w:rPr>
              <w:t>(58,544)</w:t>
            </w:r>
          </w:p>
        </w:tc>
        <w:tc>
          <w:tcPr>
            <w:tcW w:w="282" w:type="dxa"/>
            <w:vAlign w:val="bottom"/>
          </w:tcPr>
          <w:p w14:paraId="715CCC61" w14:textId="77777777" w:rsidR="00010997" w:rsidRPr="00780568" w:rsidRDefault="00010997" w:rsidP="00010997">
            <w:pPr>
              <w:tabs>
                <w:tab w:val="decimal" w:pos="927"/>
                <w:tab w:val="decimal" w:pos="1050"/>
              </w:tabs>
              <w:ind w:right="-120"/>
              <w:rPr>
                <w:rFonts w:cs="Times New Roman"/>
                <w:color w:val="000000"/>
                <w:szCs w:val="22"/>
              </w:rPr>
            </w:pPr>
          </w:p>
        </w:tc>
        <w:tc>
          <w:tcPr>
            <w:tcW w:w="1209" w:type="dxa"/>
            <w:vAlign w:val="bottom"/>
          </w:tcPr>
          <w:p w14:paraId="10198E24" w14:textId="4E5EAB75" w:rsidR="00010997" w:rsidRPr="00780568" w:rsidRDefault="00010997" w:rsidP="00010997">
            <w:pPr>
              <w:tabs>
                <w:tab w:val="decimal" w:pos="889"/>
              </w:tabs>
              <w:ind w:left="-72" w:right="-162"/>
              <w:rPr>
                <w:rFonts w:cs="Times New Roman"/>
                <w:color w:val="000000"/>
                <w:szCs w:val="22"/>
              </w:rPr>
            </w:pPr>
            <w:r w:rsidRPr="00EC65EE">
              <w:rPr>
                <w:rFonts w:cs="Times New Roman"/>
                <w:color w:val="000000"/>
                <w:szCs w:val="22"/>
              </w:rPr>
              <w:t>(15,803)</w:t>
            </w:r>
          </w:p>
        </w:tc>
      </w:tr>
    </w:tbl>
    <w:p w14:paraId="7B87463C" w14:textId="77777777" w:rsidR="00310665" w:rsidRPr="001A2663" w:rsidRDefault="00310665" w:rsidP="00E559B8">
      <w:pPr>
        <w:spacing w:line="240" w:lineRule="atLeast"/>
        <w:ind w:right="-29"/>
        <w:contextualSpacing/>
        <w:jc w:val="both"/>
        <w:rPr>
          <w:rFonts w:cs="Times New Roman"/>
          <w:sz w:val="18"/>
          <w:szCs w:val="18"/>
        </w:rPr>
      </w:pPr>
    </w:p>
    <w:p w14:paraId="010DE4AF" w14:textId="4FF0396E" w:rsidR="0043360E" w:rsidRPr="0012708E" w:rsidRDefault="00940818" w:rsidP="001A2663">
      <w:pPr>
        <w:ind w:right="-29"/>
        <w:contextualSpacing/>
        <w:jc w:val="both"/>
        <w:rPr>
          <w:rFonts w:cs="Times New Roman"/>
          <w:b/>
          <w:bCs/>
          <w:szCs w:val="22"/>
        </w:rPr>
      </w:pPr>
      <w:r w:rsidRPr="0012708E">
        <w:rPr>
          <w:rFonts w:cs="Times New Roman"/>
          <w:b/>
          <w:bCs/>
          <w:szCs w:val="22"/>
        </w:rPr>
        <w:t>3</w:t>
      </w:r>
      <w:r w:rsidR="00E328CB">
        <w:rPr>
          <w:rFonts w:cs="Times New Roman"/>
          <w:b/>
          <w:bCs/>
          <w:szCs w:val="22"/>
        </w:rPr>
        <w:t>5</w:t>
      </w:r>
      <w:r w:rsidR="00DD7875" w:rsidRPr="0012708E">
        <w:rPr>
          <w:rFonts w:cs="Times New Roman"/>
          <w:b/>
          <w:bCs/>
          <w:szCs w:val="22"/>
        </w:rPr>
        <w:t>.2</w:t>
      </w:r>
      <w:r w:rsidR="0043360E" w:rsidRPr="0012708E">
        <w:rPr>
          <w:rFonts w:cs="Times New Roman"/>
          <w:b/>
          <w:bCs/>
          <w:szCs w:val="22"/>
        </w:rPr>
        <w:tab/>
        <w:t>Leases as lessor</w:t>
      </w:r>
    </w:p>
    <w:p w14:paraId="0D0ABB49" w14:textId="77777777" w:rsidR="0043360E" w:rsidRPr="001A2663" w:rsidRDefault="0043360E" w:rsidP="001A2663">
      <w:pPr>
        <w:ind w:left="540" w:right="-29" w:hanging="540"/>
        <w:contextualSpacing/>
        <w:jc w:val="both"/>
        <w:rPr>
          <w:rFonts w:cs="Times New Roman"/>
          <w:sz w:val="18"/>
          <w:szCs w:val="18"/>
        </w:rPr>
      </w:pPr>
    </w:p>
    <w:p w14:paraId="6FBF8B5A" w14:textId="77777777" w:rsidR="0043360E" w:rsidRPr="006342D9" w:rsidRDefault="0043360E" w:rsidP="001A2663">
      <w:pPr>
        <w:ind w:left="540" w:right="-29" w:hanging="540"/>
        <w:contextualSpacing/>
        <w:jc w:val="both"/>
        <w:rPr>
          <w:rFonts w:cstheme="minorBidi"/>
          <w:b/>
          <w:bCs/>
          <w:i/>
          <w:iCs/>
          <w:szCs w:val="28"/>
          <w:lang w:bidi="th-TH"/>
        </w:rPr>
      </w:pPr>
      <w:r w:rsidRPr="0012708E">
        <w:rPr>
          <w:rFonts w:cs="Times New Roman"/>
          <w:b/>
          <w:bCs/>
          <w:szCs w:val="22"/>
        </w:rPr>
        <w:tab/>
      </w:r>
      <w:r w:rsidRPr="0012708E">
        <w:rPr>
          <w:rFonts w:cs="Times New Roman"/>
          <w:b/>
          <w:bCs/>
          <w:i/>
          <w:iCs/>
          <w:szCs w:val="22"/>
        </w:rPr>
        <w:t>Operating leases</w:t>
      </w:r>
    </w:p>
    <w:p w14:paraId="2251EB01" w14:textId="77777777" w:rsidR="0043360E" w:rsidRPr="001A2663" w:rsidRDefault="0043360E" w:rsidP="001A2663">
      <w:pPr>
        <w:ind w:left="540" w:right="-29" w:hanging="540"/>
        <w:contextualSpacing/>
        <w:jc w:val="both"/>
        <w:rPr>
          <w:rFonts w:cs="Times New Roman"/>
          <w:sz w:val="18"/>
          <w:szCs w:val="18"/>
        </w:rPr>
      </w:pPr>
    </w:p>
    <w:p w14:paraId="3BB1456D" w14:textId="1D84AFE3" w:rsidR="0043360E" w:rsidRPr="0012708E" w:rsidRDefault="0043360E" w:rsidP="001A2663">
      <w:pPr>
        <w:ind w:left="540" w:right="-29" w:hanging="540"/>
        <w:contextualSpacing/>
        <w:jc w:val="both"/>
        <w:rPr>
          <w:rFonts w:cs="Times New Roman"/>
          <w:szCs w:val="22"/>
        </w:rPr>
      </w:pPr>
      <w:r w:rsidRPr="0012708E">
        <w:rPr>
          <w:rFonts w:cs="Times New Roman"/>
          <w:i/>
          <w:iCs/>
          <w:szCs w:val="22"/>
        </w:rPr>
        <w:tab/>
      </w:r>
      <w:r w:rsidRPr="0012708E">
        <w:rPr>
          <w:rFonts w:cs="Times New Roman"/>
          <w:szCs w:val="22"/>
        </w:rPr>
        <w:t>The Bank has office</w:t>
      </w:r>
      <w:r w:rsidR="00310665">
        <w:rPr>
          <w:rFonts w:cs="Times New Roman"/>
          <w:szCs w:val="22"/>
        </w:rPr>
        <w:t xml:space="preserve"> spaces agreements </w:t>
      </w:r>
      <w:r w:rsidRPr="0012708E">
        <w:rPr>
          <w:rFonts w:cs="Times New Roman"/>
          <w:szCs w:val="22"/>
        </w:rPr>
        <w:t xml:space="preserve">to the parent </w:t>
      </w:r>
      <w:r w:rsidR="00310665">
        <w:rPr>
          <w:rFonts w:cs="Times New Roman"/>
          <w:szCs w:val="22"/>
        </w:rPr>
        <w:t xml:space="preserve">company </w:t>
      </w:r>
      <w:r w:rsidRPr="0012708E">
        <w:rPr>
          <w:rFonts w:cs="Times New Roman"/>
          <w:szCs w:val="22"/>
        </w:rPr>
        <w:t xml:space="preserve">and its subsidiary as disclosed in note </w:t>
      </w:r>
      <w:r w:rsidR="00615428" w:rsidRPr="0012708E">
        <w:rPr>
          <w:rFonts w:cs="Times New Roman"/>
          <w:szCs w:val="22"/>
        </w:rPr>
        <w:t>3</w:t>
      </w:r>
      <w:r w:rsidR="0024541C">
        <w:rPr>
          <w:rFonts w:cs="Times New Roman"/>
          <w:szCs w:val="22"/>
        </w:rPr>
        <w:t>3</w:t>
      </w:r>
      <w:r w:rsidRPr="0012708E">
        <w:rPr>
          <w:rFonts w:cs="Times New Roman"/>
          <w:szCs w:val="22"/>
        </w:rPr>
        <w:t>.</w:t>
      </w:r>
    </w:p>
    <w:p w14:paraId="23559BF8" w14:textId="64133F9E" w:rsidR="00E02D7F" w:rsidRPr="001A2663" w:rsidRDefault="00E02D7F" w:rsidP="001A2663">
      <w:pPr>
        <w:rPr>
          <w:rFonts w:cs="Times New Roman"/>
          <w:sz w:val="18"/>
          <w:szCs w:val="16"/>
        </w:rPr>
      </w:pPr>
    </w:p>
    <w:p w14:paraId="50725605" w14:textId="3247C33B" w:rsidR="00BC456D" w:rsidRDefault="006C6070" w:rsidP="001A2663">
      <w:pPr>
        <w:tabs>
          <w:tab w:val="left" w:pos="540"/>
        </w:tabs>
        <w:ind w:left="540"/>
        <w:jc w:val="both"/>
        <w:rPr>
          <w:rFonts w:cs="Times New Roman"/>
        </w:rPr>
      </w:pPr>
      <w:r w:rsidRPr="0012708E">
        <w:rPr>
          <w:rFonts w:cs="Times New Roman"/>
        </w:rPr>
        <w:t xml:space="preserve">The following table </w:t>
      </w:r>
      <w:r w:rsidR="0024541C" w:rsidRPr="00AB5DFA">
        <w:rPr>
          <w:rFonts w:cs="Times New Roman"/>
        </w:rPr>
        <w:t>sets out</w:t>
      </w:r>
      <w:r w:rsidRPr="0012708E">
        <w:rPr>
          <w:rFonts w:cs="Times New Roman"/>
        </w:rPr>
        <w:t xml:space="preserve"> </w:t>
      </w:r>
      <w:r w:rsidR="00310665">
        <w:rPr>
          <w:rFonts w:cs="Times New Roman"/>
        </w:rPr>
        <w:t>the</w:t>
      </w:r>
      <w:r w:rsidRPr="0012708E">
        <w:rPr>
          <w:rFonts w:cs="Times New Roman"/>
        </w:rPr>
        <w:t xml:space="preserve"> maturity analysis of lease payments, showing undiscounted lease payments to be received </w:t>
      </w:r>
      <w:r w:rsidR="008A320E" w:rsidRPr="0012708E">
        <w:rPr>
          <w:rFonts w:cs="Times New Roman"/>
        </w:rPr>
        <w:t>as at</w:t>
      </w:r>
      <w:r w:rsidRPr="0012708E">
        <w:rPr>
          <w:rFonts w:cs="Times New Roman"/>
        </w:rPr>
        <w:t xml:space="preserve"> </w:t>
      </w:r>
      <w:r w:rsidR="00EB6686" w:rsidRPr="0012708E">
        <w:rPr>
          <w:rFonts w:cs="Times New Roman"/>
        </w:rPr>
        <w:t xml:space="preserve">31 December </w:t>
      </w:r>
      <w:r w:rsidR="00F24EAF">
        <w:rPr>
          <w:rFonts w:cs="Times New Roman"/>
        </w:rPr>
        <w:t>2023 and 2022</w:t>
      </w:r>
      <w:r w:rsidR="004057DF" w:rsidRPr="0012708E">
        <w:rPr>
          <w:rFonts w:cs="Times New Roman"/>
        </w:rPr>
        <w:t>.</w:t>
      </w:r>
    </w:p>
    <w:p w14:paraId="445BD2FD" w14:textId="77777777" w:rsidR="00467F52" w:rsidRPr="001A2663" w:rsidRDefault="00467F52" w:rsidP="001A2663">
      <w:pPr>
        <w:tabs>
          <w:tab w:val="left" w:pos="540"/>
        </w:tabs>
        <w:ind w:left="547"/>
        <w:jc w:val="both"/>
        <w:rPr>
          <w:rFonts w:cs="Times New Roman"/>
          <w:sz w:val="18"/>
          <w:szCs w:val="16"/>
        </w:rPr>
      </w:pPr>
    </w:p>
    <w:tbl>
      <w:tblPr>
        <w:tblW w:w="9180" w:type="dxa"/>
        <w:tblInd w:w="450" w:type="dxa"/>
        <w:tblLayout w:type="fixed"/>
        <w:tblLook w:val="0000" w:firstRow="0" w:lastRow="0" w:firstColumn="0" w:lastColumn="0" w:noHBand="0" w:noVBand="0"/>
      </w:tblPr>
      <w:tblGrid>
        <w:gridCol w:w="3690"/>
        <w:gridCol w:w="1170"/>
        <w:gridCol w:w="285"/>
        <w:gridCol w:w="1177"/>
        <w:gridCol w:w="270"/>
        <w:gridCol w:w="1148"/>
        <w:gridCol w:w="270"/>
        <w:gridCol w:w="1170"/>
      </w:tblGrid>
      <w:tr w:rsidR="0092555A" w:rsidRPr="00880EEB" w14:paraId="69F6381D" w14:textId="76892BAB" w:rsidTr="00EC65EE">
        <w:tc>
          <w:tcPr>
            <w:tcW w:w="3690" w:type="dxa"/>
          </w:tcPr>
          <w:p w14:paraId="63E37BC0" w14:textId="08C7B8A3" w:rsidR="0092555A" w:rsidRPr="006C6C14" w:rsidRDefault="0092555A" w:rsidP="0092555A">
            <w:pPr>
              <w:pStyle w:val="a0"/>
              <w:tabs>
                <w:tab w:val="clear" w:pos="360"/>
                <w:tab w:val="clear" w:pos="720"/>
                <w:tab w:val="clear" w:pos="1080"/>
                <w:tab w:val="left" w:pos="540"/>
              </w:tabs>
              <w:spacing w:line="240" w:lineRule="atLeast"/>
              <w:ind w:right="38"/>
              <w:rPr>
                <w:rFonts w:cs="Times New Roman"/>
                <w:sz w:val="22"/>
                <w:szCs w:val="22"/>
                <w:lang w:val="en-GB"/>
              </w:rPr>
            </w:pPr>
          </w:p>
        </w:tc>
        <w:tc>
          <w:tcPr>
            <w:tcW w:w="2632" w:type="dxa"/>
            <w:gridSpan w:val="3"/>
          </w:tcPr>
          <w:p w14:paraId="7DD536B6" w14:textId="3C85A99D" w:rsidR="0092555A" w:rsidRPr="006C6C14" w:rsidRDefault="0092555A" w:rsidP="0092555A">
            <w:pPr>
              <w:pStyle w:val="acctfourfigures"/>
              <w:tabs>
                <w:tab w:val="clear" w:pos="765"/>
              </w:tabs>
              <w:spacing w:line="240" w:lineRule="atLeast"/>
              <w:ind w:left="-110" w:right="-110"/>
              <w:jc w:val="center"/>
              <w:rPr>
                <w:rFonts w:cs="Times New Roman"/>
                <w:szCs w:val="22"/>
                <w:cs/>
                <w:lang w:bidi="th-TH"/>
              </w:rPr>
            </w:pPr>
            <w:r w:rsidRPr="006C6C14">
              <w:rPr>
                <w:rFonts w:cs="Times New Roman"/>
                <w:b/>
                <w:bCs/>
                <w:szCs w:val="22"/>
                <w:lang w:bidi="th-TH"/>
              </w:rPr>
              <w:t>Consolidated</w:t>
            </w:r>
            <w:r w:rsidRPr="006C6C14" w:rsidDel="000458F6">
              <w:rPr>
                <w:rFonts w:cs="Times New Roman"/>
                <w:szCs w:val="22"/>
                <w:lang w:bidi="th-TH"/>
              </w:rPr>
              <w:t xml:space="preserve"> </w:t>
            </w:r>
          </w:p>
        </w:tc>
        <w:tc>
          <w:tcPr>
            <w:tcW w:w="270" w:type="dxa"/>
          </w:tcPr>
          <w:p w14:paraId="54383852" w14:textId="77777777"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p>
        </w:tc>
        <w:tc>
          <w:tcPr>
            <w:tcW w:w="2588" w:type="dxa"/>
            <w:gridSpan w:val="3"/>
          </w:tcPr>
          <w:p w14:paraId="075D27A6" w14:textId="166C592C"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r w:rsidRPr="006C6C14">
              <w:rPr>
                <w:rFonts w:cs="Times New Roman"/>
                <w:b/>
                <w:bCs/>
                <w:szCs w:val="22"/>
                <w:lang w:bidi="th-TH"/>
              </w:rPr>
              <w:t xml:space="preserve">The Bank </w:t>
            </w:r>
          </w:p>
        </w:tc>
      </w:tr>
      <w:tr w:rsidR="008F4ECF" w:rsidRPr="00880EEB" w14:paraId="6BAD9C9B" w14:textId="77777777" w:rsidTr="00EC65EE">
        <w:trPr>
          <w:trHeight w:val="257"/>
        </w:trPr>
        <w:tc>
          <w:tcPr>
            <w:tcW w:w="3690" w:type="dxa"/>
          </w:tcPr>
          <w:p w14:paraId="25BFDF19" w14:textId="77777777" w:rsidR="008F4ECF" w:rsidRPr="006C6C14" w:rsidRDefault="008F4ECF" w:rsidP="008F4ECF">
            <w:pPr>
              <w:spacing w:line="240" w:lineRule="atLeast"/>
              <w:ind w:left="27" w:right="38"/>
              <w:jc w:val="both"/>
              <w:rPr>
                <w:rFonts w:cs="Times New Roman"/>
                <w:szCs w:val="22"/>
                <w:lang w:bidi="th-TH"/>
              </w:rPr>
            </w:pPr>
          </w:p>
        </w:tc>
        <w:tc>
          <w:tcPr>
            <w:tcW w:w="1170" w:type="dxa"/>
            <w:shd w:val="clear" w:color="auto" w:fill="auto"/>
          </w:tcPr>
          <w:p w14:paraId="4CDE76FB" w14:textId="7B27FEC8" w:rsidR="008F4ECF" w:rsidRPr="006C6C14" w:rsidRDefault="00157C51" w:rsidP="008F4ECF">
            <w:pPr>
              <w:spacing w:line="240" w:lineRule="atLeast"/>
              <w:ind w:left="-115" w:right="-115"/>
              <w:jc w:val="center"/>
              <w:rPr>
                <w:rFonts w:cs="Times New Roman"/>
                <w:szCs w:val="22"/>
              </w:rPr>
            </w:pPr>
            <w:r>
              <w:rPr>
                <w:rFonts w:cs="Times New Roman"/>
                <w:szCs w:val="22"/>
              </w:rPr>
              <w:t>2023</w:t>
            </w:r>
          </w:p>
        </w:tc>
        <w:tc>
          <w:tcPr>
            <w:tcW w:w="285" w:type="dxa"/>
            <w:shd w:val="clear" w:color="auto" w:fill="auto"/>
          </w:tcPr>
          <w:p w14:paraId="0D875E2B" w14:textId="77777777" w:rsidR="008F4ECF" w:rsidRPr="006C6C14" w:rsidRDefault="008F4ECF" w:rsidP="008F4ECF">
            <w:pPr>
              <w:spacing w:line="240" w:lineRule="atLeast"/>
              <w:ind w:left="-115" w:right="-115"/>
              <w:jc w:val="center"/>
              <w:rPr>
                <w:rFonts w:cs="Times New Roman"/>
                <w:szCs w:val="22"/>
              </w:rPr>
            </w:pPr>
          </w:p>
        </w:tc>
        <w:tc>
          <w:tcPr>
            <w:tcW w:w="1177" w:type="dxa"/>
            <w:shd w:val="clear" w:color="auto" w:fill="auto"/>
          </w:tcPr>
          <w:p w14:paraId="1D344914" w14:textId="7244AC52" w:rsidR="008F4ECF" w:rsidRPr="006C6C14" w:rsidRDefault="00157C51" w:rsidP="008F4ECF">
            <w:pPr>
              <w:spacing w:line="240" w:lineRule="atLeast"/>
              <w:ind w:left="-115" w:right="-115"/>
              <w:jc w:val="center"/>
              <w:rPr>
                <w:rFonts w:cs="Times New Roman"/>
                <w:szCs w:val="22"/>
              </w:rPr>
            </w:pPr>
            <w:r>
              <w:rPr>
                <w:rFonts w:cs="Times New Roman"/>
                <w:szCs w:val="22"/>
              </w:rPr>
              <w:t>2022</w:t>
            </w:r>
          </w:p>
        </w:tc>
        <w:tc>
          <w:tcPr>
            <w:tcW w:w="270" w:type="dxa"/>
          </w:tcPr>
          <w:p w14:paraId="79E4333E" w14:textId="77777777" w:rsidR="008F4ECF" w:rsidRPr="006C6C14" w:rsidRDefault="008F4ECF" w:rsidP="008F4ECF">
            <w:pPr>
              <w:spacing w:line="240" w:lineRule="atLeast"/>
              <w:ind w:left="-115" w:right="-115"/>
              <w:jc w:val="center"/>
              <w:rPr>
                <w:rFonts w:cs="Times New Roman"/>
                <w:szCs w:val="22"/>
              </w:rPr>
            </w:pPr>
          </w:p>
        </w:tc>
        <w:tc>
          <w:tcPr>
            <w:tcW w:w="1148" w:type="dxa"/>
          </w:tcPr>
          <w:p w14:paraId="428ECD74" w14:textId="03A48778" w:rsidR="008F4ECF" w:rsidRPr="006C6C14" w:rsidRDefault="00157C51" w:rsidP="008F4ECF">
            <w:pPr>
              <w:spacing w:line="240" w:lineRule="atLeast"/>
              <w:ind w:left="-115" w:right="-115"/>
              <w:jc w:val="center"/>
              <w:rPr>
                <w:rFonts w:cs="Times New Roman"/>
                <w:szCs w:val="22"/>
              </w:rPr>
            </w:pPr>
            <w:r>
              <w:rPr>
                <w:rFonts w:cs="Times New Roman"/>
                <w:szCs w:val="22"/>
              </w:rPr>
              <w:t>2023</w:t>
            </w:r>
          </w:p>
        </w:tc>
        <w:tc>
          <w:tcPr>
            <w:tcW w:w="270" w:type="dxa"/>
          </w:tcPr>
          <w:p w14:paraId="7B6CC5C3" w14:textId="77777777" w:rsidR="008F4ECF" w:rsidRPr="006C6C14" w:rsidRDefault="008F4ECF" w:rsidP="008F4ECF">
            <w:pPr>
              <w:spacing w:line="240" w:lineRule="atLeast"/>
              <w:ind w:left="-115" w:right="-115"/>
              <w:jc w:val="center"/>
              <w:rPr>
                <w:rFonts w:cs="Times New Roman"/>
                <w:szCs w:val="22"/>
              </w:rPr>
            </w:pPr>
          </w:p>
        </w:tc>
        <w:tc>
          <w:tcPr>
            <w:tcW w:w="1170" w:type="dxa"/>
          </w:tcPr>
          <w:p w14:paraId="16EBB5E4" w14:textId="7F988635" w:rsidR="008F4ECF" w:rsidRPr="006C6C14" w:rsidRDefault="00157C51" w:rsidP="008F4ECF">
            <w:pPr>
              <w:spacing w:line="240" w:lineRule="atLeast"/>
              <w:ind w:left="-115" w:right="-115"/>
              <w:jc w:val="center"/>
              <w:rPr>
                <w:rFonts w:cs="Times New Roman"/>
                <w:szCs w:val="22"/>
              </w:rPr>
            </w:pPr>
            <w:r>
              <w:rPr>
                <w:rFonts w:cs="Times New Roman"/>
                <w:szCs w:val="22"/>
              </w:rPr>
              <w:t>2022</w:t>
            </w:r>
          </w:p>
        </w:tc>
      </w:tr>
      <w:tr w:rsidR="008F4ECF" w:rsidRPr="00880EEB" w14:paraId="69E18E5D" w14:textId="77777777" w:rsidTr="00EC65EE">
        <w:trPr>
          <w:trHeight w:val="257"/>
        </w:trPr>
        <w:tc>
          <w:tcPr>
            <w:tcW w:w="3690" w:type="dxa"/>
          </w:tcPr>
          <w:p w14:paraId="31899613" w14:textId="77777777" w:rsidR="008F4ECF" w:rsidRPr="006C6C14" w:rsidRDefault="008F4ECF" w:rsidP="008F4ECF">
            <w:pPr>
              <w:spacing w:line="240" w:lineRule="atLeast"/>
              <w:ind w:left="27" w:right="38"/>
              <w:jc w:val="both"/>
              <w:rPr>
                <w:rFonts w:cs="Times New Roman"/>
                <w:szCs w:val="22"/>
                <w:lang w:bidi="th-TH"/>
              </w:rPr>
            </w:pPr>
          </w:p>
        </w:tc>
        <w:tc>
          <w:tcPr>
            <w:tcW w:w="5490" w:type="dxa"/>
            <w:gridSpan w:val="7"/>
            <w:shd w:val="clear" w:color="auto" w:fill="auto"/>
          </w:tcPr>
          <w:p w14:paraId="72F631CE" w14:textId="1E7BC108" w:rsidR="008F4ECF" w:rsidRPr="006C6C14" w:rsidRDefault="008F4ECF" w:rsidP="008F4ECF">
            <w:pPr>
              <w:spacing w:line="240" w:lineRule="atLeast"/>
              <w:ind w:left="-115" w:right="-115"/>
              <w:jc w:val="center"/>
              <w:rPr>
                <w:rFonts w:cs="Times New Roman"/>
                <w:szCs w:val="22"/>
              </w:rPr>
            </w:pPr>
            <w:r w:rsidRPr="006C6C14">
              <w:rPr>
                <w:rFonts w:cs="Times New Roman"/>
                <w:i/>
                <w:iCs/>
                <w:szCs w:val="22"/>
              </w:rPr>
              <w:t>(in thousand Baht)</w:t>
            </w:r>
          </w:p>
        </w:tc>
      </w:tr>
      <w:tr w:rsidR="00010997" w:rsidRPr="00880EEB" w14:paraId="5FFF60C3" w14:textId="1BC6CDC5" w:rsidTr="00EC65EE">
        <w:trPr>
          <w:trHeight w:val="257"/>
        </w:trPr>
        <w:tc>
          <w:tcPr>
            <w:tcW w:w="3690" w:type="dxa"/>
          </w:tcPr>
          <w:p w14:paraId="0AD464E5" w14:textId="0EF11BA8" w:rsidR="00010997" w:rsidRPr="006C6C14" w:rsidRDefault="00010997" w:rsidP="00010997">
            <w:pPr>
              <w:spacing w:line="240" w:lineRule="atLeast"/>
              <w:ind w:left="27" w:right="38"/>
              <w:jc w:val="both"/>
              <w:rPr>
                <w:rFonts w:cstheme="minorBidi"/>
                <w:szCs w:val="22"/>
                <w:cs/>
                <w:lang w:bidi="th-TH"/>
              </w:rPr>
            </w:pPr>
            <w:r>
              <w:rPr>
                <w:rFonts w:cstheme="minorBidi"/>
                <w:szCs w:val="22"/>
                <w:lang w:bidi="th-TH"/>
              </w:rPr>
              <w:t>1</w:t>
            </w:r>
            <w:r w:rsidRPr="00DD634E">
              <w:rPr>
                <w:rFonts w:cstheme="minorBidi"/>
                <w:szCs w:val="22"/>
                <w:vertAlign w:val="superscript"/>
                <w:lang w:bidi="th-TH"/>
              </w:rPr>
              <w:t>st</w:t>
            </w:r>
            <w:r>
              <w:rPr>
                <w:rFonts w:cstheme="minorBidi"/>
                <w:szCs w:val="22"/>
                <w:lang w:bidi="th-TH"/>
              </w:rPr>
              <w:t xml:space="preserve"> year</w:t>
            </w:r>
          </w:p>
        </w:tc>
        <w:tc>
          <w:tcPr>
            <w:tcW w:w="1170" w:type="dxa"/>
            <w:shd w:val="clear" w:color="auto" w:fill="auto"/>
          </w:tcPr>
          <w:p w14:paraId="112F5958" w14:textId="6B2C4CD4" w:rsidR="00010997" w:rsidRPr="00C77B3E" w:rsidRDefault="00010997" w:rsidP="00010997">
            <w:pPr>
              <w:tabs>
                <w:tab w:val="decimal" w:pos="700"/>
              </w:tabs>
              <w:spacing w:line="240" w:lineRule="atLeast"/>
              <w:ind w:left="-115" w:right="-115"/>
              <w:rPr>
                <w:rFonts w:cs="Times New Roman"/>
                <w:szCs w:val="22"/>
              </w:rPr>
            </w:pPr>
            <w:r w:rsidRPr="00BB139A">
              <w:rPr>
                <w:color w:val="000000"/>
              </w:rPr>
              <w:t>175</w:t>
            </w:r>
          </w:p>
        </w:tc>
        <w:tc>
          <w:tcPr>
            <w:tcW w:w="285" w:type="dxa"/>
            <w:shd w:val="clear" w:color="auto" w:fill="auto"/>
          </w:tcPr>
          <w:p w14:paraId="608348A1" w14:textId="77777777" w:rsidR="00010997" w:rsidRPr="00C77B3E" w:rsidRDefault="00010997" w:rsidP="00010997">
            <w:pPr>
              <w:tabs>
                <w:tab w:val="decimal" w:pos="700"/>
              </w:tabs>
              <w:spacing w:line="240" w:lineRule="atLeast"/>
              <w:ind w:left="-115" w:right="-115"/>
              <w:rPr>
                <w:rFonts w:cs="Times New Roman"/>
                <w:szCs w:val="22"/>
              </w:rPr>
            </w:pPr>
          </w:p>
        </w:tc>
        <w:tc>
          <w:tcPr>
            <w:tcW w:w="1177" w:type="dxa"/>
            <w:shd w:val="clear" w:color="auto" w:fill="auto"/>
          </w:tcPr>
          <w:p w14:paraId="27862327" w14:textId="1A7B193D" w:rsidR="00010997" w:rsidRPr="00C77B3E" w:rsidRDefault="00010997" w:rsidP="00010997">
            <w:pPr>
              <w:tabs>
                <w:tab w:val="decimal" w:pos="700"/>
              </w:tabs>
              <w:spacing w:line="240" w:lineRule="atLeast"/>
              <w:ind w:left="-115" w:right="-115"/>
              <w:rPr>
                <w:rFonts w:cs="Times New Roman"/>
                <w:szCs w:val="22"/>
              </w:rPr>
            </w:pPr>
            <w:r w:rsidRPr="00EC65EE">
              <w:rPr>
                <w:rFonts w:cs="Times New Roman"/>
                <w:color w:val="000000"/>
                <w:szCs w:val="22"/>
              </w:rPr>
              <w:t>175</w:t>
            </w:r>
          </w:p>
        </w:tc>
        <w:tc>
          <w:tcPr>
            <w:tcW w:w="270" w:type="dxa"/>
          </w:tcPr>
          <w:p w14:paraId="19591120" w14:textId="77777777" w:rsidR="00010997" w:rsidRPr="00C77B3E" w:rsidRDefault="00010997" w:rsidP="00010997">
            <w:pPr>
              <w:tabs>
                <w:tab w:val="decimal" w:pos="700"/>
              </w:tabs>
              <w:spacing w:line="240" w:lineRule="atLeast"/>
              <w:ind w:left="-115" w:right="-115"/>
              <w:rPr>
                <w:rFonts w:cs="Times New Roman"/>
                <w:szCs w:val="22"/>
              </w:rPr>
            </w:pPr>
          </w:p>
        </w:tc>
        <w:tc>
          <w:tcPr>
            <w:tcW w:w="1148" w:type="dxa"/>
          </w:tcPr>
          <w:p w14:paraId="225FBECE" w14:textId="7685E2A2" w:rsidR="00010997" w:rsidRPr="00C77B3E" w:rsidRDefault="00010997" w:rsidP="00010997">
            <w:pPr>
              <w:tabs>
                <w:tab w:val="decimal" w:pos="700"/>
              </w:tabs>
              <w:spacing w:line="240" w:lineRule="atLeast"/>
              <w:ind w:left="-115" w:right="-115"/>
              <w:rPr>
                <w:rFonts w:cs="Times New Roman"/>
                <w:szCs w:val="22"/>
              </w:rPr>
            </w:pPr>
            <w:r w:rsidRPr="00BB139A">
              <w:rPr>
                <w:color w:val="000000"/>
              </w:rPr>
              <w:t>1,397</w:t>
            </w:r>
          </w:p>
        </w:tc>
        <w:tc>
          <w:tcPr>
            <w:tcW w:w="270" w:type="dxa"/>
          </w:tcPr>
          <w:p w14:paraId="262F931D" w14:textId="686C6B5D" w:rsidR="00010997" w:rsidRPr="00C77B3E" w:rsidRDefault="00010997" w:rsidP="00010997">
            <w:pPr>
              <w:tabs>
                <w:tab w:val="decimal" w:pos="700"/>
              </w:tabs>
              <w:spacing w:line="240" w:lineRule="atLeast"/>
              <w:ind w:left="-115" w:right="-115"/>
              <w:rPr>
                <w:rFonts w:cs="Times New Roman"/>
                <w:szCs w:val="22"/>
              </w:rPr>
            </w:pPr>
          </w:p>
        </w:tc>
        <w:tc>
          <w:tcPr>
            <w:tcW w:w="1170" w:type="dxa"/>
          </w:tcPr>
          <w:p w14:paraId="34D0B677" w14:textId="4D41BCDD" w:rsidR="00010997" w:rsidRPr="00C77B3E" w:rsidRDefault="00010997" w:rsidP="00010997">
            <w:pPr>
              <w:tabs>
                <w:tab w:val="decimal" w:pos="700"/>
              </w:tabs>
              <w:spacing w:line="240" w:lineRule="atLeast"/>
              <w:ind w:left="-115" w:right="-115"/>
              <w:rPr>
                <w:rFonts w:cs="Times New Roman"/>
                <w:szCs w:val="22"/>
              </w:rPr>
            </w:pPr>
            <w:r w:rsidRPr="00EC65EE">
              <w:rPr>
                <w:rFonts w:cs="Times New Roman"/>
                <w:color w:val="000000"/>
                <w:szCs w:val="22"/>
              </w:rPr>
              <w:t>944</w:t>
            </w:r>
          </w:p>
        </w:tc>
      </w:tr>
      <w:tr w:rsidR="00010997" w:rsidRPr="00880EEB" w14:paraId="2A6BF30F" w14:textId="77777777" w:rsidTr="00EC65EE">
        <w:trPr>
          <w:trHeight w:val="257"/>
        </w:trPr>
        <w:tc>
          <w:tcPr>
            <w:tcW w:w="3690" w:type="dxa"/>
          </w:tcPr>
          <w:p w14:paraId="7D74BDC9" w14:textId="323632EC" w:rsidR="00010997" w:rsidRPr="006C6C14" w:rsidRDefault="00010997" w:rsidP="00010997">
            <w:pPr>
              <w:spacing w:line="240" w:lineRule="atLeast"/>
              <w:ind w:left="27" w:right="38"/>
              <w:jc w:val="both"/>
              <w:rPr>
                <w:rFonts w:cs="Times New Roman"/>
                <w:szCs w:val="22"/>
                <w:lang w:bidi="th-TH"/>
              </w:rPr>
            </w:pPr>
            <w:r>
              <w:rPr>
                <w:rFonts w:cs="Times New Roman"/>
                <w:szCs w:val="22"/>
                <w:lang w:bidi="th-TH"/>
              </w:rPr>
              <w:t>2</w:t>
            </w:r>
            <w:r w:rsidRPr="00DD634E">
              <w:rPr>
                <w:rFonts w:cs="Times New Roman"/>
                <w:szCs w:val="22"/>
                <w:vertAlign w:val="superscript"/>
                <w:lang w:bidi="th-TH"/>
              </w:rPr>
              <w:t>nd</w:t>
            </w:r>
            <w:r>
              <w:rPr>
                <w:rFonts w:cs="Times New Roman"/>
                <w:szCs w:val="22"/>
                <w:lang w:bidi="th-TH"/>
              </w:rPr>
              <w:t xml:space="preserve"> year</w:t>
            </w:r>
          </w:p>
        </w:tc>
        <w:tc>
          <w:tcPr>
            <w:tcW w:w="1170" w:type="dxa"/>
            <w:shd w:val="clear" w:color="auto" w:fill="auto"/>
          </w:tcPr>
          <w:p w14:paraId="02A1C980" w14:textId="1D8C584E" w:rsidR="00010997" w:rsidRPr="00C77B3E" w:rsidRDefault="00010997" w:rsidP="00010997">
            <w:pPr>
              <w:tabs>
                <w:tab w:val="decimal" w:pos="700"/>
              </w:tabs>
              <w:spacing w:line="240" w:lineRule="atLeast"/>
              <w:ind w:left="-115" w:right="-115"/>
              <w:rPr>
                <w:rFonts w:cs="Times New Roman"/>
                <w:szCs w:val="22"/>
              </w:rPr>
            </w:pPr>
            <w:r>
              <w:rPr>
                <w:color w:val="000000"/>
              </w:rPr>
              <w:t>-</w:t>
            </w:r>
          </w:p>
        </w:tc>
        <w:tc>
          <w:tcPr>
            <w:tcW w:w="285" w:type="dxa"/>
            <w:shd w:val="clear" w:color="auto" w:fill="auto"/>
          </w:tcPr>
          <w:p w14:paraId="13BBE22F" w14:textId="77777777" w:rsidR="00010997" w:rsidRPr="00C77B3E" w:rsidRDefault="00010997" w:rsidP="00010997">
            <w:pPr>
              <w:tabs>
                <w:tab w:val="decimal" w:pos="700"/>
              </w:tabs>
              <w:spacing w:line="240" w:lineRule="atLeast"/>
              <w:ind w:left="-115" w:right="-115"/>
              <w:rPr>
                <w:rFonts w:cs="Times New Roman"/>
                <w:szCs w:val="22"/>
              </w:rPr>
            </w:pPr>
          </w:p>
        </w:tc>
        <w:tc>
          <w:tcPr>
            <w:tcW w:w="1177" w:type="dxa"/>
            <w:shd w:val="clear" w:color="auto" w:fill="auto"/>
          </w:tcPr>
          <w:p w14:paraId="29E0DEC6" w14:textId="03E611B5" w:rsidR="00010997" w:rsidRPr="00C77B3E" w:rsidRDefault="00010997" w:rsidP="00010997">
            <w:pPr>
              <w:tabs>
                <w:tab w:val="decimal" w:pos="700"/>
              </w:tabs>
              <w:spacing w:line="240" w:lineRule="atLeast"/>
              <w:ind w:left="-115" w:right="-115"/>
              <w:rPr>
                <w:rFonts w:cs="Times New Roman"/>
                <w:szCs w:val="22"/>
              </w:rPr>
            </w:pPr>
            <w:r w:rsidRPr="00EC65EE">
              <w:rPr>
                <w:rFonts w:cs="Times New Roman"/>
                <w:color w:val="000000"/>
                <w:szCs w:val="22"/>
              </w:rPr>
              <w:t>175</w:t>
            </w:r>
          </w:p>
        </w:tc>
        <w:tc>
          <w:tcPr>
            <w:tcW w:w="270" w:type="dxa"/>
          </w:tcPr>
          <w:p w14:paraId="32CF172A" w14:textId="77777777" w:rsidR="00010997" w:rsidRPr="00C77B3E" w:rsidRDefault="00010997" w:rsidP="00010997">
            <w:pPr>
              <w:tabs>
                <w:tab w:val="decimal" w:pos="700"/>
              </w:tabs>
              <w:spacing w:line="240" w:lineRule="atLeast"/>
              <w:ind w:left="-115" w:right="-115"/>
              <w:rPr>
                <w:rFonts w:cs="Times New Roman"/>
                <w:szCs w:val="22"/>
              </w:rPr>
            </w:pPr>
          </w:p>
        </w:tc>
        <w:tc>
          <w:tcPr>
            <w:tcW w:w="1148" w:type="dxa"/>
          </w:tcPr>
          <w:p w14:paraId="4DB879CD" w14:textId="09544B1B" w:rsidR="00010997" w:rsidRPr="00C77B3E" w:rsidRDefault="00010997" w:rsidP="00010997">
            <w:pPr>
              <w:tabs>
                <w:tab w:val="decimal" w:pos="700"/>
              </w:tabs>
              <w:spacing w:line="240" w:lineRule="atLeast"/>
              <w:ind w:left="-115" w:right="-115"/>
              <w:rPr>
                <w:rFonts w:cs="Times New Roman"/>
                <w:szCs w:val="22"/>
              </w:rPr>
            </w:pPr>
            <w:r>
              <w:rPr>
                <w:color w:val="000000"/>
              </w:rPr>
              <w:t>-</w:t>
            </w:r>
          </w:p>
        </w:tc>
        <w:tc>
          <w:tcPr>
            <w:tcW w:w="270" w:type="dxa"/>
          </w:tcPr>
          <w:p w14:paraId="39259B9E" w14:textId="77777777" w:rsidR="00010997" w:rsidRPr="00C77B3E" w:rsidRDefault="00010997" w:rsidP="00010997">
            <w:pPr>
              <w:tabs>
                <w:tab w:val="decimal" w:pos="700"/>
              </w:tabs>
              <w:spacing w:line="240" w:lineRule="atLeast"/>
              <w:ind w:left="-115" w:right="-115"/>
              <w:rPr>
                <w:rFonts w:cs="Times New Roman"/>
                <w:szCs w:val="22"/>
              </w:rPr>
            </w:pPr>
          </w:p>
        </w:tc>
        <w:tc>
          <w:tcPr>
            <w:tcW w:w="1170" w:type="dxa"/>
          </w:tcPr>
          <w:p w14:paraId="72CFD6AF" w14:textId="45364C2E" w:rsidR="00010997" w:rsidRPr="00C77B3E" w:rsidRDefault="00010997" w:rsidP="00010997">
            <w:pPr>
              <w:tabs>
                <w:tab w:val="decimal" w:pos="700"/>
              </w:tabs>
              <w:spacing w:line="240" w:lineRule="atLeast"/>
              <w:ind w:left="-115" w:right="-115"/>
              <w:rPr>
                <w:rFonts w:cs="Times New Roman"/>
                <w:szCs w:val="22"/>
              </w:rPr>
            </w:pPr>
            <w:r w:rsidRPr="00EC65EE">
              <w:rPr>
                <w:rFonts w:cs="Times New Roman"/>
                <w:color w:val="000000"/>
                <w:szCs w:val="22"/>
              </w:rPr>
              <w:t>944</w:t>
            </w:r>
          </w:p>
        </w:tc>
      </w:tr>
      <w:tr w:rsidR="00010997" w:rsidRPr="00880EEB" w14:paraId="43CCE42E" w14:textId="07A9DB8E" w:rsidTr="00EC65EE">
        <w:trPr>
          <w:trHeight w:val="257"/>
        </w:trPr>
        <w:tc>
          <w:tcPr>
            <w:tcW w:w="3690" w:type="dxa"/>
          </w:tcPr>
          <w:p w14:paraId="322F9C98" w14:textId="5C5C533A" w:rsidR="00010997" w:rsidRPr="006C6C14" w:rsidRDefault="00010997" w:rsidP="00010997">
            <w:pPr>
              <w:spacing w:line="240" w:lineRule="atLeast"/>
              <w:ind w:left="27" w:right="38"/>
              <w:jc w:val="both"/>
              <w:rPr>
                <w:rFonts w:cs="Times New Roman"/>
                <w:b/>
                <w:bCs/>
                <w:szCs w:val="22"/>
                <w:lang w:bidi="th-TH"/>
              </w:rPr>
            </w:pPr>
            <w:r w:rsidRPr="006C6C14">
              <w:rPr>
                <w:rFonts w:cs="Times New Roman"/>
                <w:b/>
                <w:bCs/>
                <w:szCs w:val="22"/>
                <w:lang w:bidi="th-TH"/>
              </w:rPr>
              <w:t>Total</w:t>
            </w:r>
          </w:p>
        </w:tc>
        <w:tc>
          <w:tcPr>
            <w:tcW w:w="1170" w:type="dxa"/>
            <w:tcBorders>
              <w:top w:val="single" w:sz="4" w:space="0" w:color="auto"/>
              <w:bottom w:val="double" w:sz="4" w:space="0" w:color="auto"/>
            </w:tcBorders>
            <w:shd w:val="clear" w:color="auto" w:fill="auto"/>
          </w:tcPr>
          <w:p w14:paraId="67974F3B" w14:textId="2C246268" w:rsidR="00010997" w:rsidRPr="00C77B3E" w:rsidRDefault="00010997" w:rsidP="00010997">
            <w:pPr>
              <w:tabs>
                <w:tab w:val="decimal" w:pos="700"/>
              </w:tabs>
              <w:spacing w:line="240" w:lineRule="atLeast"/>
              <w:ind w:left="-115" w:right="-115"/>
              <w:rPr>
                <w:rFonts w:cs="Times New Roman"/>
                <w:b/>
                <w:bCs/>
                <w:szCs w:val="22"/>
              </w:rPr>
            </w:pPr>
            <w:r w:rsidRPr="00BB139A">
              <w:rPr>
                <w:b/>
                <w:bCs/>
                <w:color w:val="000000"/>
              </w:rPr>
              <w:t>175</w:t>
            </w:r>
          </w:p>
        </w:tc>
        <w:tc>
          <w:tcPr>
            <w:tcW w:w="285" w:type="dxa"/>
            <w:shd w:val="clear" w:color="auto" w:fill="auto"/>
            <w:vAlign w:val="bottom"/>
          </w:tcPr>
          <w:p w14:paraId="32C7665F" w14:textId="77777777" w:rsidR="00010997" w:rsidRPr="00C77B3E" w:rsidRDefault="00010997" w:rsidP="00010997">
            <w:pPr>
              <w:tabs>
                <w:tab w:val="decimal" w:pos="700"/>
              </w:tabs>
              <w:spacing w:line="240" w:lineRule="atLeast"/>
              <w:ind w:left="-115" w:right="-115"/>
              <w:rPr>
                <w:rFonts w:cs="Times New Roman"/>
                <w:b/>
                <w:bCs/>
                <w:szCs w:val="22"/>
              </w:rPr>
            </w:pPr>
          </w:p>
        </w:tc>
        <w:tc>
          <w:tcPr>
            <w:tcW w:w="1177" w:type="dxa"/>
            <w:tcBorders>
              <w:top w:val="single" w:sz="4" w:space="0" w:color="auto"/>
              <w:bottom w:val="double" w:sz="4" w:space="0" w:color="auto"/>
            </w:tcBorders>
            <w:shd w:val="clear" w:color="auto" w:fill="auto"/>
          </w:tcPr>
          <w:p w14:paraId="26AF1F7B" w14:textId="7D26510C" w:rsidR="00010997" w:rsidRPr="00C77B3E" w:rsidRDefault="00010997" w:rsidP="00010997">
            <w:pPr>
              <w:tabs>
                <w:tab w:val="decimal" w:pos="700"/>
              </w:tabs>
              <w:spacing w:line="240" w:lineRule="atLeast"/>
              <w:ind w:left="-115" w:right="-115"/>
              <w:rPr>
                <w:rFonts w:cs="Times New Roman"/>
                <w:b/>
                <w:bCs/>
                <w:szCs w:val="22"/>
              </w:rPr>
            </w:pPr>
            <w:r w:rsidRPr="00EC65EE">
              <w:rPr>
                <w:rFonts w:cs="Times New Roman"/>
                <w:b/>
                <w:bCs/>
                <w:color w:val="000000"/>
                <w:szCs w:val="22"/>
              </w:rPr>
              <w:t>350</w:t>
            </w:r>
          </w:p>
        </w:tc>
        <w:tc>
          <w:tcPr>
            <w:tcW w:w="270" w:type="dxa"/>
          </w:tcPr>
          <w:p w14:paraId="76E5553D" w14:textId="77777777" w:rsidR="00010997" w:rsidRPr="00C77B3E" w:rsidRDefault="00010997" w:rsidP="00010997">
            <w:pPr>
              <w:tabs>
                <w:tab w:val="decimal" w:pos="700"/>
              </w:tabs>
              <w:spacing w:line="240" w:lineRule="atLeast"/>
              <w:ind w:left="-115" w:right="-115"/>
              <w:rPr>
                <w:rFonts w:cs="Times New Roman"/>
                <w:b/>
                <w:bCs/>
                <w:szCs w:val="22"/>
              </w:rPr>
            </w:pPr>
          </w:p>
        </w:tc>
        <w:tc>
          <w:tcPr>
            <w:tcW w:w="1148" w:type="dxa"/>
            <w:tcBorders>
              <w:top w:val="single" w:sz="4" w:space="0" w:color="auto"/>
              <w:bottom w:val="double" w:sz="4" w:space="0" w:color="auto"/>
            </w:tcBorders>
          </w:tcPr>
          <w:p w14:paraId="6D848534" w14:textId="01D1EDCE" w:rsidR="00010997" w:rsidRPr="00C77B3E" w:rsidRDefault="00010997" w:rsidP="00010997">
            <w:pPr>
              <w:tabs>
                <w:tab w:val="decimal" w:pos="700"/>
              </w:tabs>
              <w:spacing w:line="240" w:lineRule="atLeast"/>
              <w:ind w:left="-115" w:right="-115"/>
              <w:rPr>
                <w:rFonts w:cs="Times New Roman"/>
                <w:b/>
                <w:bCs/>
                <w:szCs w:val="22"/>
              </w:rPr>
            </w:pPr>
            <w:r w:rsidRPr="00BB139A">
              <w:rPr>
                <w:b/>
                <w:bCs/>
                <w:color w:val="000000"/>
              </w:rPr>
              <w:t>1,397</w:t>
            </w:r>
          </w:p>
        </w:tc>
        <w:tc>
          <w:tcPr>
            <w:tcW w:w="270" w:type="dxa"/>
          </w:tcPr>
          <w:p w14:paraId="19ECA90B" w14:textId="6AF253C4" w:rsidR="00010997" w:rsidRPr="00C77B3E" w:rsidRDefault="00010997" w:rsidP="00010997">
            <w:pPr>
              <w:tabs>
                <w:tab w:val="decimal" w:pos="700"/>
              </w:tabs>
              <w:spacing w:line="240" w:lineRule="atLeast"/>
              <w:ind w:left="-115" w:right="-115"/>
              <w:rPr>
                <w:rFonts w:cs="Times New Roman"/>
                <w:b/>
                <w:bCs/>
                <w:szCs w:val="22"/>
              </w:rPr>
            </w:pPr>
          </w:p>
        </w:tc>
        <w:tc>
          <w:tcPr>
            <w:tcW w:w="1170" w:type="dxa"/>
            <w:tcBorders>
              <w:top w:val="single" w:sz="4" w:space="0" w:color="auto"/>
              <w:bottom w:val="double" w:sz="4" w:space="0" w:color="auto"/>
            </w:tcBorders>
          </w:tcPr>
          <w:p w14:paraId="1A589BD3" w14:textId="022B5A4B" w:rsidR="00010997" w:rsidRPr="00C77B3E" w:rsidRDefault="00010997" w:rsidP="00010997">
            <w:pPr>
              <w:tabs>
                <w:tab w:val="decimal" w:pos="700"/>
              </w:tabs>
              <w:spacing w:line="240" w:lineRule="atLeast"/>
              <w:ind w:left="-115" w:right="-115"/>
              <w:rPr>
                <w:rFonts w:cs="Times New Roman"/>
                <w:b/>
                <w:bCs/>
                <w:szCs w:val="22"/>
              </w:rPr>
            </w:pPr>
            <w:r w:rsidRPr="00EC65EE">
              <w:rPr>
                <w:rFonts w:cs="Times New Roman"/>
                <w:b/>
                <w:bCs/>
                <w:color w:val="000000"/>
                <w:szCs w:val="22"/>
              </w:rPr>
              <w:t>1,888</w:t>
            </w:r>
          </w:p>
        </w:tc>
      </w:tr>
    </w:tbl>
    <w:p w14:paraId="565B4FBF" w14:textId="77777777" w:rsidR="0057272B" w:rsidRPr="001A2663" w:rsidRDefault="0057272B" w:rsidP="003F7378">
      <w:pPr>
        <w:tabs>
          <w:tab w:val="left" w:pos="562"/>
          <w:tab w:val="left" w:pos="1124"/>
          <w:tab w:val="left" w:pos="1686"/>
          <w:tab w:val="left" w:pos="2248"/>
          <w:tab w:val="left" w:pos="4202"/>
          <w:tab w:val="center" w:pos="4801"/>
          <w:tab w:val="left" w:pos="6512"/>
          <w:tab w:val="left" w:pos="6544"/>
        </w:tabs>
        <w:rPr>
          <w:rFonts w:cs="Times New Roman"/>
          <w:sz w:val="18"/>
          <w:szCs w:val="18"/>
        </w:rPr>
      </w:pPr>
    </w:p>
    <w:p w14:paraId="23D22AA6" w14:textId="5DF7611E" w:rsidR="006C6070" w:rsidRPr="0012708E" w:rsidRDefault="006C6070" w:rsidP="006C6070">
      <w:pPr>
        <w:spacing w:line="240" w:lineRule="atLeast"/>
        <w:ind w:left="540"/>
        <w:jc w:val="both"/>
        <w:rPr>
          <w:rFonts w:cs="Times New Roman"/>
          <w:b/>
          <w:bCs/>
          <w:i/>
          <w:iCs/>
          <w:szCs w:val="22"/>
        </w:rPr>
      </w:pPr>
      <w:r w:rsidRPr="0012708E">
        <w:rPr>
          <w:rFonts w:cs="Times New Roman"/>
          <w:b/>
          <w:bCs/>
          <w:i/>
          <w:iCs/>
          <w:szCs w:val="22"/>
        </w:rPr>
        <w:t xml:space="preserve">Finance leases </w:t>
      </w:r>
    </w:p>
    <w:p w14:paraId="50BAF284" w14:textId="77777777" w:rsidR="006C6070" w:rsidRPr="001A2663" w:rsidRDefault="006C6070" w:rsidP="001A2663">
      <w:pPr>
        <w:jc w:val="both"/>
        <w:rPr>
          <w:rFonts w:cs="Times New Roman"/>
          <w:sz w:val="18"/>
          <w:szCs w:val="18"/>
        </w:rPr>
      </w:pPr>
    </w:p>
    <w:p w14:paraId="65008E6A" w14:textId="25443B90" w:rsidR="00171BC2" w:rsidRPr="0093239C" w:rsidRDefault="006C6070" w:rsidP="00247839">
      <w:pPr>
        <w:spacing w:line="240" w:lineRule="atLeast"/>
        <w:ind w:left="540"/>
        <w:jc w:val="both"/>
        <w:rPr>
          <w:rFonts w:cs="Times New Roman"/>
        </w:rPr>
      </w:pPr>
      <w:r w:rsidRPr="0012708E">
        <w:rPr>
          <w:rFonts w:cs="Times New Roman"/>
        </w:rPr>
        <w:t xml:space="preserve">Leases </w:t>
      </w:r>
      <w:r w:rsidR="002754F6" w:rsidRPr="0012708E">
        <w:rPr>
          <w:rFonts w:cs="Times New Roman"/>
        </w:rPr>
        <w:t xml:space="preserve">which </w:t>
      </w:r>
      <w:r w:rsidRPr="0012708E">
        <w:rPr>
          <w:rFonts w:cs="Times New Roman"/>
        </w:rPr>
        <w:t xml:space="preserve">are classified </w:t>
      </w:r>
      <w:r w:rsidR="00310665">
        <w:rPr>
          <w:rFonts w:cs="Times New Roman"/>
        </w:rPr>
        <w:t>as</w:t>
      </w:r>
      <w:r w:rsidRPr="0012708E">
        <w:rPr>
          <w:rFonts w:cs="Times New Roman"/>
        </w:rPr>
        <w:t xml:space="preserve"> finance leases </w:t>
      </w:r>
      <w:r w:rsidR="004443F0" w:rsidRPr="0012708E">
        <w:rPr>
          <w:rFonts w:cs="Times New Roman"/>
        </w:rPr>
        <w:t xml:space="preserve">are hire-purchase contracts </w:t>
      </w:r>
      <w:r w:rsidRPr="0012708E">
        <w:rPr>
          <w:rFonts w:cs="Times New Roman"/>
        </w:rPr>
        <w:t xml:space="preserve">as </w:t>
      </w:r>
      <w:r w:rsidR="00FC74BF" w:rsidRPr="0012708E">
        <w:rPr>
          <w:rFonts w:cs="Times New Roman"/>
        </w:rPr>
        <w:t xml:space="preserve">disclosed </w:t>
      </w:r>
      <w:r w:rsidRPr="0012708E">
        <w:rPr>
          <w:rFonts w:cs="Times New Roman"/>
        </w:rPr>
        <w:t xml:space="preserve">in note </w:t>
      </w:r>
      <w:r w:rsidR="003820F6" w:rsidRPr="0012708E">
        <w:rPr>
          <w:rFonts w:cs="Times New Roman"/>
        </w:rPr>
        <w:t>1</w:t>
      </w:r>
      <w:r w:rsidR="0024541C">
        <w:rPr>
          <w:rFonts w:cs="Times New Roman"/>
        </w:rPr>
        <w:t>3</w:t>
      </w:r>
      <w:r w:rsidR="003820F6" w:rsidRPr="0012708E">
        <w:rPr>
          <w:rFonts w:cs="Times New Roman"/>
        </w:rPr>
        <w:t>.</w:t>
      </w:r>
      <w:r w:rsidR="002F64E1" w:rsidRPr="0012708E">
        <w:rPr>
          <w:rFonts w:cs="Times New Roman"/>
        </w:rPr>
        <w:t>6</w:t>
      </w:r>
      <w:r w:rsidR="002754F6" w:rsidRPr="0012708E">
        <w:rPr>
          <w:rFonts w:cs="Times New Roman"/>
        </w:rPr>
        <w:t>.</w:t>
      </w:r>
    </w:p>
    <w:p w14:paraId="68A57C72" w14:textId="554FD078" w:rsidR="00880EEB" w:rsidRPr="001A2663" w:rsidRDefault="00880EEB">
      <w:pPr>
        <w:rPr>
          <w:rFonts w:cs="Times New Roman"/>
          <w:sz w:val="18"/>
          <w:szCs w:val="18"/>
        </w:rPr>
      </w:pPr>
    </w:p>
    <w:p w14:paraId="3EA9B381" w14:textId="78170CE0" w:rsidR="00E82417" w:rsidRPr="0012708E" w:rsidRDefault="00E82417" w:rsidP="001B58CB">
      <w:pPr>
        <w:rPr>
          <w:rFonts w:cs="Times New Roman"/>
          <w:b/>
          <w:bCs/>
          <w:sz w:val="24"/>
          <w:szCs w:val="24"/>
        </w:rPr>
      </w:pPr>
      <w:r w:rsidRPr="0012708E">
        <w:rPr>
          <w:rFonts w:cs="Times New Roman"/>
          <w:b/>
          <w:bCs/>
          <w:sz w:val="24"/>
          <w:szCs w:val="24"/>
        </w:rPr>
        <w:t>3</w:t>
      </w:r>
      <w:r w:rsidR="00544FEC">
        <w:rPr>
          <w:rFonts w:cs="Times New Roman"/>
          <w:b/>
          <w:bCs/>
          <w:sz w:val="24"/>
          <w:szCs w:val="24"/>
        </w:rPr>
        <w:t>6</w:t>
      </w:r>
      <w:r w:rsidRPr="0012708E">
        <w:rPr>
          <w:rFonts w:cs="Times New Roman"/>
          <w:b/>
          <w:bCs/>
          <w:sz w:val="24"/>
          <w:szCs w:val="24"/>
        </w:rPr>
        <w:tab/>
        <w:t>Segment information</w:t>
      </w:r>
    </w:p>
    <w:p w14:paraId="28B983DD" w14:textId="7086C9EF" w:rsidR="00E82417" w:rsidRPr="001A2663" w:rsidRDefault="00E82417" w:rsidP="003E0675">
      <w:pPr>
        <w:tabs>
          <w:tab w:val="left" w:pos="540"/>
        </w:tabs>
        <w:rPr>
          <w:rFonts w:cs="Times New Roman"/>
          <w:sz w:val="18"/>
          <w:szCs w:val="18"/>
        </w:rPr>
      </w:pPr>
    </w:p>
    <w:p w14:paraId="108EE970" w14:textId="393D5B03" w:rsidR="00B73888" w:rsidRDefault="0012017E" w:rsidP="00D009E6">
      <w:pPr>
        <w:spacing w:line="240" w:lineRule="atLeast"/>
        <w:ind w:left="540"/>
        <w:jc w:val="both"/>
        <w:rPr>
          <w:rFonts w:cs="Times New Roman"/>
          <w:szCs w:val="22"/>
        </w:rPr>
      </w:pPr>
      <w:r w:rsidRPr="0012708E">
        <w:rPr>
          <w:rFonts w:cs="Times New Roman"/>
          <w:szCs w:val="22"/>
        </w:rPr>
        <w:t xml:space="preserve">The </w:t>
      </w:r>
      <w:r w:rsidR="00842FE7" w:rsidRPr="0012708E">
        <w:rPr>
          <w:rFonts w:cs="Times New Roman"/>
          <w:szCs w:val="22"/>
        </w:rPr>
        <w:t>Group has</w:t>
      </w:r>
      <w:r w:rsidR="00544FEC">
        <w:rPr>
          <w:rFonts w:cs="Times New Roman"/>
          <w:szCs w:val="22"/>
        </w:rPr>
        <w:t xml:space="preserve"> 2</w:t>
      </w:r>
      <w:r w:rsidR="00842FE7" w:rsidRPr="0012708E">
        <w:rPr>
          <w:rFonts w:cs="Times New Roman"/>
          <w:szCs w:val="22"/>
        </w:rPr>
        <w:t xml:space="preserve"> operating segments</w:t>
      </w:r>
      <w:r w:rsidRPr="0012708E">
        <w:rPr>
          <w:rFonts w:cs="Times New Roman"/>
          <w:szCs w:val="22"/>
        </w:rPr>
        <w:t xml:space="preserve">: </w:t>
      </w:r>
      <w:r w:rsidR="005C2E0E">
        <w:rPr>
          <w:rFonts w:cs="Times New Roman"/>
          <w:szCs w:val="22"/>
        </w:rPr>
        <w:t>e</w:t>
      </w:r>
      <w:r w:rsidR="00204C2F" w:rsidRPr="0012708E">
        <w:rPr>
          <w:rFonts w:cs="Times New Roman"/>
          <w:szCs w:val="22"/>
        </w:rPr>
        <w:t>-</w:t>
      </w:r>
      <w:r w:rsidR="005C2E0E">
        <w:rPr>
          <w:rFonts w:cs="Times New Roman"/>
          <w:szCs w:val="22"/>
          <w:lang w:val="en-US"/>
        </w:rPr>
        <w:t>W</w:t>
      </w:r>
      <w:r w:rsidR="00204C2F" w:rsidRPr="0012708E">
        <w:rPr>
          <w:rFonts w:cs="Times New Roman"/>
          <w:szCs w:val="22"/>
        </w:rPr>
        <w:t>allet</w:t>
      </w:r>
      <w:r w:rsidR="00B217EB" w:rsidRPr="0012708E">
        <w:rPr>
          <w:rFonts w:cs="Times New Roman"/>
          <w:szCs w:val="22"/>
        </w:rPr>
        <w:t xml:space="preserve"> business</w:t>
      </w:r>
      <w:r w:rsidR="00204C2F" w:rsidRPr="0012708E">
        <w:rPr>
          <w:rFonts w:cs="Times New Roman"/>
          <w:szCs w:val="22"/>
        </w:rPr>
        <w:t xml:space="preserve">, </w:t>
      </w:r>
      <w:r w:rsidR="005806E9" w:rsidRPr="0012708E">
        <w:rPr>
          <w:rFonts w:cs="Times New Roman"/>
          <w:szCs w:val="22"/>
        </w:rPr>
        <w:t>which</w:t>
      </w:r>
      <w:r w:rsidR="00876142" w:rsidRPr="0012708E">
        <w:rPr>
          <w:rFonts w:cs="Times New Roman"/>
          <w:szCs w:val="22"/>
        </w:rPr>
        <w:t xml:space="preserve"> is </w:t>
      </w:r>
      <w:r w:rsidR="00204C2F" w:rsidRPr="0012708E">
        <w:rPr>
          <w:rFonts w:cs="Times New Roman"/>
          <w:szCs w:val="22"/>
        </w:rPr>
        <w:t>operated by its subsidiary</w:t>
      </w:r>
      <w:r w:rsidR="00B217EB" w:rsidRPr="0012708E">
        <w:rPr>
          <w:rFonts w:cs="Times New Roman"/>
          <w:szCs w:val="22"/>
        </w:rPr>
        <w:t>; and banking business</w:t>
      </w:r>
      <w:r w:rsidR="00634AC4" w:rsidRPr="0012708E">
        <w:rPr>
          <w:rFonts w:cs="Times New Roman"/>
          <w:szCs w:val="22"/>
        </w:rPr>
        <w:t xml:space="preserve"> (</w:t>
      </w:r>
      <w:r w:rsidR="00792BFB" w:rsidRPr="0012708E">
        <w:rPr>
          <w:rFonts w:cs="Times New Roman"/>
          <w:szCs w:val="22"/>
        </w:rPr>
        <w:t xml:space="preserve">which </w:t>
      </w:r>
      <w:r w:rsidR="00634AC4" w:rsidRPr="0012708E">
        <w:rPr>
          <w:rFonts w:cs="Times New Roman"/>
          <w:szCs w:val="22"/>
        </w:rPr>
        <w:t xml:space="preserve">comprises of </w:t>
      </w:r>
      <w:r w:rsidR="00792BFB" w:rsidRPr="0012708E">
        <w:rPr>
          <w:rFonts w:cs="Times New Roman"/>
          <w:szCs w:val="22"/>
        </w:rPr>
        <w:t>business loans</w:t>
      </w:r>
      <w:r w:rsidR="001A4E57" w:rsidRPr="0012708E">
        <w:rPr>
          <w:rFonts w:cs="Times New Roman"/>
          <w:szCs w:val="22"/>
        </w:rPr>
        <w:t xml:space="preserve"> </w:t>
      </w:r>
      <w:r w:rsidR="00310665">
        <w:rPr>
          <w:rFonts w:cs="Times New Roman"/>
          <w:szCs w:val="22"/>
        </w:rPr>
        <w:t>-</w:t>
      </w:r>
      <w:r w:rsidR="001A4E57" w:rsidRPr="0012708E">
        <w:rPr>
          <w:rFonts w:cs="Times New Roman"/>
          <w:szCs w:val="22"/>
        </w:rPr>
        <w:t xml:space="preserve"> S</w:t>
      </w:r>
      <w:r w:rsidR="00792BFB" w:rsidRPr="0012708E">
        <w:rPr>
          <w:rFonts w:cs="Times New Roman"/>
          <w:szCs w:val="22"/>
        </w:rPr>
        <w:t>MEs</w:t>
      </w:r>
      <w:r w:rsidR="00750275" w:rsidRPr="0012708E">
        <w:rPr>
          <w:rFonts w:cs="Times New Roman"/>
          <w:szCs w:val="22"/>
        </w:rPr>
        <w:t xml:space="preserve"> and Micro finance</w:t>
      </w:r>
      <w:r w:rsidR="001A1FCF" w:rsidRPr="0012708E">
        <w:rPr>
          <w:rFonts w:cs="Times New Roman"/>
          <w:szCs w:val="22"/>
        </w:rPr>
        <w:t xml:space="preserve">, retail loans </w:t>
      </w:r>
      <w:r w:rsidR="002A72DD" w:rsidRPr="0012708E">
        <w:rPr>
          <w:rFonts w:cs="Times New Roman"/>
          <w:szCs w:val="22"/>
        </w:rPr>
        <w:t>secured by residential property</w:t>
      </w:r>
      <w:r w:rsidR="001A1FCF" w:rsidRPr="0012708E">
        <w:rPr>
          <w:rFonts w:cs="Times New Roman"/>
          <w:szCs w:val="22"/>
        </w:rPr>
        <w:t xml:space="preserve"> </w:t>
      </w:r>
      <w:r w:rsidR="00310665">
        <w:rPr>
          <w:rFonts w:cs="Times New Roman"/>
          <w:szCs w:val="22"/>
        </w:rPr>
        <w:t>-</w:t>
      </w:r>
      <w:r w:rsidR="001A1FCF" w:rsidRPr="0012708E">
        <w:rPr>
          <w:rFonts w:cs="Times New Roman"/>
          <w:szCs w:val="22"/>
        </w:rPr>
        <w:t xml:space="preserve"> </w:t>
      </w:r>
      <w:r w:rsidR="008B07A9" w:rsidRPr="0012708E">
        <w:rPr>
          <w:rFonts w:cs="Times New Roman"/>
          <w:szCs w:val="22"/>
        </w:rPr>
        <w:t xml:space="preserve">Housing loans and Home for Cash, and </w:t>
      </w:r>
      <w:r w:rsidR="00A53AF7" w:rsidRPr="0012708E">
        <w:rPr>
          <w:rFonts w:cs="Times New Roman"/>
          <w:szCs w:val="22"/>
        </w:rPr>
        <w:t>o</w:t>
      </w:r>
      <w:r w:rsidR="008B07A9" w:rsidRPr="0012708E">
        <w:rPr>
          <w:rFonts w:cs="Times New Roman"/>
          <w:szCs w:val="22"/>
        </w:rPr>
        <w:t>ther segments</w:t>
      </w:r>
      <w:r w:rsidR="00281BC3">
        <w:rPr>
          <w:szCs w:val="28"/>
          <w:lang w:val="en-US" w:bidi="th-TH"/>
        </w:rPr>
        <w:t>,</w:t>
      </w:r>
      <w:r w:rsidR="00C236A8" w:rsidRPr="0012708E">
        <w:rPr>
          <w:rFonts w:cs="Times New Roman"/>
          <w:szCs w:val="22"/>
        </w:rPr>
        <w:t xml:space="preserve"> </w:t>
      </w:r>
      <w:r w:rsidR="0049053F" w:rsidRPr="0012708E">
        <w:rPr>
          <w:rFonts w:cs="Times New Roman"/>
          <w:szCs w:val="22"/>
        </w:rPr>
        <w:t xml:space="preserve">e.g., </w:t>
      </w:r>
      <w:r w:rsidR="00C236A8" w:rsidRPr="0012708E">
        <w:rPr>
          <w:rFonts w:cs="Times New Roman"/>
          <w:szCs w:val="22"/>
        </w:rPr>
        <w:t xml:space="preserve">personal loans, gold loans, </w:t>
      </w:r>
      <w:r w:rsidR="00DC40F0" w:rsidRPr="0012708E">
        <w:rPr>
          <w:rFonts w:cs="Times New Roman"/>
          <w:szCs w:val="22"/>
        </w:rPr>
        <w:t xml:space="preserve">and </w:t>
      </w:r>
      <w:r w:rsidR="0049053F" w:rsidRPr="0012708E">
        <w:rPr>
          <w:rFonts w:cs="Times New Roman"/>
          <w:szCs w:val="22"/>
        </w:rPr>
        <w:t>treasury</w:t>
      </w:r>
      <w:r w:rsidR="00B22EE0" w:rsidRPr="0012708E">
        <w:rPr>
          <w:rFonts w:cs="Times New Roman"/>
          <w:szCs w:val="22"/>
        </w:rPr>
        <w:t xml:space="preserve"> activities</w:t>
      </w:r>
      <w:r w:rsidR="0049053F" w:rsidRPr="0012708E">
        <w:rPr>
          <w:rFonts w:cs="Times New Roman"/>
          <w:szCs w:val="22"/>
        </w:rPr>
        <w:t>)</w:t>
      </w:r>
      <w:r w:rsidR="00EF5FB9" w:rsidRPr="0012708E">
        <w:rPr>
          <w:rFonts w:cs="Times New Roman"/>
          <w:szCs w:val="22"/>
        </w:rPr>
        <w:t xml:space="preserve">, </w:t>
      </w:r>
      <w:r w:rsidR="001A60E0" w:rsidRPr="0012708E">
        <w:rPr>
          <w:rFonts w:cs="Times New Roman"/>
          <w:szCs w:val="22"/>
        </w:rPr>
        <w:t>which all</w:t>
      </w:r>
      <w:r w:rsidR="002A0C24" w:rsidRPr="002A0C24">
        <w:rPr>
          <w:rFonts w:cs="Times New Roman"/>
          <w:szCs w:val="22"/>
        </w:rPr>
        <w:t xml:space="preserve"> </w:t>
      </w:r>
      <w:r w:rsidR="002A0C24" w:rsidRPr="0012708E">
        <w:rPr>
          <w:rFonts w:cs="Times New Roman"/>
          <w:szCs w:val="22"/>
        </w:rPr>
        <w:t>are</w:t>
      </w:r>
      <w:r w:rsidR="001A60E0" w:rsidRPr="0012708E">
        <w:rPr>
          <w:rFonts w:cs="Times New Roman"/>
          <w:szCs w:val="22"/>
        </w:rPr>
        <w:t xml:space="preserve"> operat</w:t>
      </w:r>
      <w:r w:rsidR="002A0C24">
        <w:rPr>
          <w:rFonts w:cs="Times New Roman"/>
          <w:szCs w:val="22"/>
        </w:rPr>
        <w:t>ed</w:t>
      </w:r>
      <w:r w:rsidR="001A60E0" w:rsidRPr="0012708E">
        <w:rPr>
          <w:rFonts w:cs="Times New Roman"/>
          <w:szCs w:val="22"/>
        </w:rPr>
        <w:t xml:space="preserve"> in Thailand. </w:t>
      </w:r>
      <w:r w:rsidR="001F4EFC" w:rsidRPr="0012708E">
        <w:rPr>
          <w:rFonts w:cs="Times New Roman"/>
          <w:szCs w:val="22"/>
        </w:rPr>
        <w:t>In addition,</w:t>
      </w:r>
      <w:r w:rsidR="004346C3" w:rsidRPr="0012708E">
        <w:rPr>
          <w:rFonts w:cs="Times New Roman"/>
          <w:szCs w:val="22"/>
        </w:rPr>
        <w:t xml:space="preserve"> </w:t>
      </w:r>
      <w:r w:rsidR="001F4EFC" w:rsidRPr="0012708E">
        <w:rPr>
          <w:rFonts w:cs="Times New Roman"/>
          <w:szCs w:val="22"/>
        </w:rPr>
        <w:t>recording for inter-segment report</w:t>
      </w:r>
      <w:r w:rsidR="005C2E0E">
        <w:rPr>
          <w:rFonts w:cs="Times New Roman"/>
          <w:szCs w:val="22"/>
        </w:rPr>
        <w:t>ing is</w:t>
      </w:r>
      <w:r w:rsidR="001F4EFC" w:rsidRPr="0012708E">
        <w:rPr>
          <w:rFonts w:cs="Times New Roman"/>
          <w:szCs w:val="22"/>
        </w:rPr>
        <w:t xml:space="preserve"> on a basis consistent with </w:t>
      </w:r>
      <w:r w:rsidR="005C2E0E">
        <w:rPr>
          <w:rFonts w:cs="Times New Roman"/>
          <w:szCs w:val="22"/>
        </w:rPr>
        <w:t>business transactions with</w:t>
      </w:r>
      <w:r w:rsidR="00856805">
        <w:rPr>
          <w:rFonts w:cs="Times New Roman"/>
          <w:szCs w:val="22"/>
        </w:rPr>
        <w:t xml:space="preserve"> </w:t>
      </w:r>
      <w:r w:rsidR="001F4EFC" w:rsidRPr="0012708E">
        <w:rPr>
          <w:rFonts w:cs="Times New Roman"/>
          <w:szCs w:val="22"/>
        </w:rPr>
        <w:t>external customers</w:t>
      </w:r>
      <w:r w:rsidR="003F2C03" w:rsidRPr="0012708E">
        <w:rPr>
          <w:rFonts w:cs="Times New Roman"/>
          <w:szCs w:val="22"/>
        </w:rPr>
        <w:t>.</w:t>
      </w:r>
    </w:p>
    <w:p w14:paraId="3591E650" w14:textId="3BFC6E9B" w:rsidR="003943BB" w:rsidRPr="0093239C" w:rsidRDefault="00B73888" w:rsidP="0093239C">
      <w:pPr>
        <w:rPr>
          <w:rFonts w:cs="Times New Roman"/>
          <w:szCs w:val="22"/>
        </w:rPr>
      </w:pPr>
      <w:r>
        <w:rPr>
          <w:rFonts w:cs="Times New Roman"/>
          <w:szCs w:val="22"/>
        </w:rPr>
        <w:br w:type="page"/>
      </w:r>
    </w:p>
    <w:p w14:paraId="59E7A768" w14:textId="79F3662C" w:rsidR="00F05A8A" w:rsidRPr="0012708E" w:rsidRDefault="00F05A8A" w:rsidP="003E0675">
      <w:pPr>
        <w:tabs>
          <w:tab w:val="left" w:pos="540"/>
        </w:tabs>
        <w:rPr>
          <w:rFonts w:cs="Times New Roman"/>
          <w:b/>
          <w:bCs/>
          <w:sz w:val="24"/>
          <w:szCs w:val="24"/>
        </w:rPr>
        <w:sectPr w:rsidR="00F05A8A" w:rsidRPr="0012708E" w:rsidSect="00583797">
          <w:headerReference w:type="default" r:id="rId16"/>
          <w:footerReference w:type="default" r:id="rId17"/>
          <w:headerReference w:type="first" r:id="rId18"/>
          <w:footerReference w:type="first" r:id="rId19"/>
          <w:pgSz w:w="11907" w:h="16840" w:code="9"/>
          <w:pgMar w:top="691" w:right="1152" w:bottom="576" w:left="1152" w:header="720" w:footer="720" w:gutter="0"/>
          <w:cols w:space="720"/>
          <w:titlePg/>
          <w:docGrid w:linePitch="299"/>
        </w:sectPr>
      </w:pP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5643DA" w:rsidRPr="00AB5DFA" w14:paraId="0624961B" w14:textId="77777777" w:rsidTr="00080F43">
        <w:trPr>
          <w:cantSplit/>
          <w:trHeight w:val="20"/>
          <w:tblHeader/>
        </w:trPr>
        <w:tc>
          <w:tcPr>
            <w:tcW w:w="3879" w:type="dxa"/>
          </w:tcPr>
          <w:p w14:paraId="29C84102" w14:textId="77777777" w:rsidR="005643DA" w:rsidRPr="00AB5DFA" w:rsidRDefault="005643DA" w:rsidP="00080F43">
            <w:pPr>
              <w:rPr>
                <w:rFonts w:cs="Times New Roman"/>
                <w:b/>
                <w:bCs/>
                <w:sz w:val="18"/>
                <w:szCs w:val="18"/>
              </w:rPr>
            </w:pPr>
          </w:p>
        </w:tc>
        <w:tc>
          <w:tcPr>
            <w:tcW w:w="11641" w:type="dxa"/>
            <w:gridSpan w:val="14"/>
            <w:shd w:val="clear" w:color="auto" w:fill="auto"/>
            <w:vAlign w:val="center"/>
          </w:tcPr>
          <w:p w14:paraId="0272B8B4"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5643DA" w:rsidRPr="00AB5DFA" w14:paraId="61AD6EDB" w14:textId="77777777" w:rsidTr="00080F43">
        <w:trPr>
          <w:cantSplit/>
          <w:trHeight w:val="20"/>
          <w:tblHeader/>
        </w:trPr>
        <w:tc>
          <w:tcPr>
            <w:tcW w:w="3879" w:type="dxa"/>
          </w:tcPr>
          <w:p w14:paraId="449F2C94" w14:textId="15B6F0CE" w:rsidR="005643DA" w:rsidRPr="00AB5DFA" w:rsidRDefault="00B70C52" w:rsidP="00080F43">
            <w:pPr>
              <w:ind w:left="916"/>
              <w:rPr>
                <w:rFonts w:cs="Times New Roman"/>
                <w:b/>
                <w:bCs/>
                <w:sz w:val="18"/>
                <w:szCs w:val="18"/>
              </w:rPr>
            </w:pPr>
            <w:r w:rsidRPr="00B70C52">
              <w:rPr>
                <w:rFonts w:cs="Times New Roman"/>
                <w:b/>
                <w:i/>
                <w:iCs/>
                <w:sz w:val="18"/>
                <w:szCs w:val="18"/>
              </w:rPr>
              <w:t>For the year ended 31 December</w:t>
            </w:r>
          </w:p>
        </w:tc>
        <w:tc>
          <w:tcPr>
            <w:tcW w:w="11641" w:type="dxa"/>
            <w:gridSpan w:val="14"/>
            <w:shd w:val="clear" w:color="auto" w:fill="auto"/>
            <w:vAlign w:val="bottom"/>
          </w:tcPr>
          <w:p w14:paraId="297DFF07" w14:textId="77777777" w:rsidR="005643DA" w:rsidRPr="00AB5DFA" w:rsidRDefault="005643DA" w:rsidP="00080F43">
            <w:pPr>
              <w:shd w:val="clear" w:color="auto" w:fill="FFFFFF"/>
              <w:ind w:left="-79" w:right="-79"/>
              <w:contextualSpacing/>
              <w:jc w:val="center"/>
              <w:rPr>
                <w:rFonts w:cs="Times New Roman"/>
                <w:bCs/>
                <w:sz w:val="18"/>
                <w:szCs w:val="18"/>
              </w:rPr>
            </w:pPr>
            <w:r w:rsidRPr="00AB5DFA">
              <w:rPr>
                <w:rFonts w:cs="Times New Roman"/>
                <w:bCs/>
                <w:sz w:val="18"/>
                <w:szCs w:val="18"/>
              </w:rPr>
              <w:t>2023</w:t>
            </w:r>
          </w:p>
        </w:tc>
      </w:tr>
      <w:tr w:rsidR="005643DA" w:rsidRPr="00AB5DFA" w14:paraId="163798FB" w14:textId="77777777" w:rsidTr="00080F43">
        <w:trPr>
          <w:gridAfter w:val="1"/>
          <w:wAfter w:w="11" w:type="dxa"/>
          <w:cantSplit/>
          <w:trHeight w:val="20"/>
          <w:tblHeader/>
        </w:trPr>
        <w:tc>
          <w:tcPr>
            <w:tcW w:w="3879" w:type="dxa"/>
            <w:vAlign w:val="bottom"/>
          </w:tcPr>
          <w:p w14:paraId="5582B40E" w14:textId="77777777" w:rsidR="005643DA" w:rsidRPr="00AB5DFA" w:rsidRDefault="005643DA" w:rsidP="00080F43">
            <w:pPr>
              <w:ind w:left="916"/>
              <w:jc w:val="center"/>
              <w:rPr>
                <w:rFonts w:cs="Times New Roman"/>
                <w:b/>
                <w:bCs/>
                <w:sz w:val="18"/>
                <w:szCs w:val="18"/>
                <w:cs/>
              </w:rPr>
            </w:pPr>
          </w:p>
        </w:tc>
        <w:tc>
          <w:tcPr>
            <w:tcW w:w="1530" w:type="dxa"/>
            <w:vMerge w:val="restart"/>
            <w:shd w:val="clear" w:color="auto" w:fill="auto"/>
            <w:vAlign w:val="bottom"/>
          </w:tcPr>
          <w:p w14:paraId="12425787" w14:textId="77777777" w:rsidR="005643DA" w:rsidRPr="00AB5DFA" w:rsidRDefault="005643DA"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162492BD"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shd w:val="clear" w:color="auto" w:fill="auto"/>
            <w:vAlign w:val="bottom"/>
          </w:tcPr>
          <w:p w14:paraId="141E1516" w14:textId="77777777" w:rsidR="005643DA" w:rsidRPr="00AB5DFA" w:rsidRDefault="005643DA"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611B97D9"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7A9D5C23" w14:textId="77777777" w:rsidR="005643DA" w:rsidRPr="00AB5DFA" w:rsidRDefault="005643DA" w:rsidP="00080F43">
            <w:pPr>
              <w:shd w:val="clear" w:color="auto" w:fill="FFFFFF"/>
              <w:ind w:left="-79" w:right="-79"/>
              <w:contextualSpacing/>
              <w:jc w:val="center"/>
              <w:rPr>
                <w:rFonts w:cs="Times New Roman"/>
                <w:bCs/>
                <w:sz w:val="18"/>
                <w:szCs w:val="18"/>
                <w:cs/>
                <w:lang w:bidi="th-TH"/>
              </w:rPr>
            </w:pPr>
          </w:p>
        </w:tc>
        <w:tc>
          <w:tcPr>
            <w:tcW w:w="182" w:type="dxa"/>
            <w:vAlign w:val="bottom"/>
          </w:tcPr>
          <w:p w14:paraId="01E491AC"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1458" w:type="dxa"/>
            <w:shd w:val="clear" w:color="auto" w:fill="auto"/>
            <w:vAlign w:val="bottom"/>
          </w:tcPr>
          <w:p w14:paraId="38B516C7" w14:textId="77777777" w:rsidR="005643DA" w:rsidRPr="00AB5DFA" w:rsidRDefault="005643DA" w:rsidP="00080F43">
            <w:pPr>
              <w:shd w:val="clear" w:color="auto" w:fill="FFFFFF"/>
              <w:ind w:left="-79" w:right="-79"/>
              <w:contextualSpacing/>
              <w:rPr>
                <w:rFonts w:cs="Times New Roman"/>
                <w:bCs/>
                <w:sz w:val="18"/>
                <w:szCs w:val="18"/>
                <w:cs/>
                <w:lang w:bidi="th-TH"/>
              </w:rPr>
            </w:pPr>
          </w:p>
        </w:tc>
      </w:tr>
      <w:tr w:rsidR="005643DA" w:rsidRPr="00AB5DFA" w14:paraId="61CA44BA" w14:textId="77777777" w:rsidTr="00080F43">
        <w:trPr>
          <w:gridAfter w:val="1"/>
          <w:wAfter w:w="11" w:type="dxa"/>
          <w:cantSplit/>
          <w:trHeight w:val="20"/>
          <w:tblHeader/>
        </w:trPr>
        <w:tc>
          <w:tcPr>
            <w:tcW w:w="3879" w:type="dxa"/>
          </w:tcPr>
          <w:p w14:paraId="6DF480A4" w14:textId="77777777" w:rsidR="005643DA" w:rsidRPr="00AB5DFA" w:rsidRDefault="005643DA" w:rsidP="00080F43">
            <w:pPr>
              <w:ind w:left="916"/>
              <w:rPr>
                <w:rFonts w:cs="Times New Roman"/>
                <w:b/>
                <w:bCs/>
                <w:sz w:val="18"/>
                <w:szCs w:val="18"/>
                <w:cs/>
              </w:rPr>
            </w:pPr>
          </w:p>
        </w:tc>
        <w:tc>
          <w:tcPr>
            <w:tcW w:w="1530" w:type="dxa"/>
            <w:vMerge/>
            <w:shd w:val="clear" w:color="auto" w:fill="auto"/>
            <w:vAlign w:val="center"/>
          </w:tcPr>
          <w:p w14:paraId="57F7FAE7" w14:textId="77777777" w:rsidR="005643DA" w:rsidRPr="00AB5DFA" w:rsidRDefault="005643DA" w:rsidP="00080F43">
            <w:pPr>
              <w:shd w:val="clear" w:color="auto" w:fill="FFFFFF"/>
              <w:ind w:left="-79" w:right="-79"/>
              <w:contextualSpacing/>
              <w:jc w:val="center"/>
              <w:rPr>
                <w:rFonts w:cs="Times New Roman"/>
                <w:sz w:val="18"/>
                <w:szCs w:val="18"/>
                <w:lang w:val="en-US" w:bidi="th-TH"/>
              </w:rPr>
            </w:pPr>
          </w:p>
        </w:tc>
        <w:tc>
          <w:tcPr>
            <w:tcW w:w="180" w:type="dxa"/>
            <w:vAlign w:val="center"/>
          </w:tcPr>
          <w:p w14:paraId="5F615C56"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shd w:val="clear" w:color="auto" w:fill="auto"/>
            <w:vAlign w:val="bottom"/>
          </w:tcPr>
          <w:p w14:paraId="35204914" w14:textId="77777777" w:rsidR="005643DA" w:rsidRPr="00AB5DFA" w:rsidRDefault="005643DA"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32A04514"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4986EEAD" w14:textId="77777777" w:rsidR="005643DA" w:rsidRPr="00AB5DFA" w:rsidRDefault="005643DA"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587F3797"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23848668" w14:textId="77777777" w:rsidR="005643DA" w:rsidRPr="00AB5DFA" w:rsidRDefault="005643DA"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2E25027F"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5CDD9D40" w14:textId="77777777" w:rsidR="005643DA" w:rsidRPr="00AB5DFA" w:rsidRDefault="005643DA"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3CE6754B"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702E9E4D"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477BEAEE"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rPr>
            </w:pPr>
          </w:p>
        </w:tc>
        <w:tc>
          <w:tcPr>
            <w:tcW w:w="1458" w:type="dxa"/>
            <w:shd w:val="clear" w:color="auto" w:fill="auto"/>
            <w:vAlign w:val="bottom"/>
          </w:tcPr>
          <w:p w14:paraId="77F08925"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5643DA" w:rsidRPr="00AB5DFA" w14:paraId="75BAE694" w14:textId="77777777" w:rsidTr="00080F43">
        <w:trPr>
          <w:cantSplit/>
          <w:trHeight w:val="20"/>
          <w:tblHeader/>
        </w:trPr>
        <w:tc>
          <w:tcPr>
            <w:tcW w:w="3879" w:type="dxa"/>
          </w:tcPr>
          <w:p w14:paraId="27BB902E" w14:textId="77777777" w:rsidR="005643DA" w:rsidRPr="00AB5DFA" w:rsidRDefault="005643DA" w:rsidP="00080F43">
            <w:pPr>
              <w:ind w:left="916"/>
              <w:rPr>
                <w:rFonts w:cs="Times New Roman"/>
                <w:b/>
                <w:bCs/>
                <w:sz w:val="18"/>
                <w:szCs w:val="18"/>
                <w:cs/>
              </w:rPr>
            </w:pPr>
          </w:p>
        </w:tc>
        <w:tc>
          <w:tcPr>
            <w:tcW w:w="11641" w:type="dxa"/>
            <w:gridSpan w:val="14"/>
            <w:shd w:val="clear" w:color="auto" w:fill="auto"/>
            <w:vAlign w:val="center"/>
          </w:tcPr>
          <w:p w14:paraId="6196EACF" w14:textId="77777777" w:rsidR="005643DA" w:rsidRPr="00AB5DFA" w:rsidRDefault="005643DA" w:rsidP="00080F43">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ED28AF" w:rsidRPr="00AB5DFA" w14:paraId="14C05FFF" w14:textId="77777777" w:rsidTr="0093239C">
        <w:trPr>
          <w:gridAfter w:val="1"/>
          <w:wAfter w:w="11" w:type="dxa"/>
          <w:cantSplit/>
          <w:trHeight w:val="288"/>
        </w:trPr>
        <w:tc>
          <w:tcPr>
            <w:tcW w:w="3879" w:type="dxa"/>
            <w:vAlign w:val="bottom"/>
          </w:tcPr>
          <w:p w14:paraId="1E2CC4BD" w14:textId="77777777" w:rsidR="00ED28AF" w:rsidRPr="00AB5DFA" w:rsidRDefault="00ED28AF" w:rsidP="00ED28AF">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vAlign w:val="bottom"/>
          </w:tcPr>
          <w:p w14:paraId="36843BA3" w14:textId="6D4CBE63"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cs/>
                <w:lang w:bidi="th-TH"/>
              </w:rPr>
              <w:t>548</w:t>
            </w:r>
          </w:p>
        </w:tc>
        <w:tc>
          <w:tcPr>
            <w:tcW w:w="180" w:type="dxa"/>
            <w:vAlign w:val="bottom"/>
          </w:tcPr>
          <w:p w14:paraId="09F09FCE"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6F2F4F2A" w14:textId="08A3330C"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11,671,443</w:t>
            </w:r>
          </w:p>
        </w:tc>
        <w:tc>
          <w:tcPr>
            <w:tcW w:w="180" w:type="dxa"/>
            <w:vAlign w:val="bottom"/>
          </w:tcPr>
          <w:p w14:paraId="04FCFA58"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781CADA6" w14:textId="77EA12AC"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938,885</w:t>
            </w:r>
          </w:p>
        </w:tc>
        <w:tc>
          <w:tcPr>
            <w:tcW w:w="180" w:type="dxa"/>
            <w:vAlign w:val="bottom"/>
          </w:tcPr>
          <w:p w14:paraId="7F3EB588"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3C728E8" w14:textId="69DB3CFA"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719,679</w:t>
            </w:r>
          </w:p>
        </w:tc>
        <w:tc>
          <w:tcPr>
            <w:tcW w:w="181" w:type="dxa"/>
            <w:vAlign w:val="bottom"/>
          </w:tcPr>
          <w:p w14:paraId="2A79018F"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tcPr>
          <w:p w14:paraId="7F3D840B" w14:textId="1ABF43A0"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 xml:space="preserve"> 13,330,007 </w:t>
            </w:r>
          </w:p>
        </w:tc>
        <w:tc>
          <w:tcPr>
            <w:tcW w:w="180" w:type="dxa"/>
            <w:vAlign w:val="bottom"/>
          </w:tcPr>
          <w:p w14:paraId="75FF8391"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40" w:type="dxa"/>
            <w:vAlign w:val="bottom"/>
          </w:tcPr>
          <w:p w14:paraId="66674F54" w14:textId="36920DD1" w:rsidR="00ED28AF" w:rsidRPr="00ED28AF" w:rsidRDefault="00ED28AF" w:rsidP="00ED28AF">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rPr>
              <w:t>-</w:t>
            </w:r>
          </w:p>
        </w:tc>
        <w:tc>
          <w:tcPr>
            <w:tcW w:w="182" w:type="dxa"/>
            <w:vAlign w:val="bottom"/>
          </w:tcPr>
          <w:p w14:paraId="245B3AE2"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58" w:type="dxa"/>
            <w:vAlign w:val="bottom"/>
          </w:tcPr>
          <w:p w14:paraId="5AEEC31F" w14:textId="1C28E9B6" w:rsidR="00ED28AF" w:rsidRPr="00ED28AF" w:rsidRDefault="00ED28AF" w:rsidP="00ED28AF">
            <w:pPr>
              <w:shd w:val="clear" w:color="auto" w:fill="FFFFFF"/>
              <w:tabs>
                <w:tab w:val="decimal" w:pos="1187"/>
              </w:tabs>
              <w:spacing w:line="240" w:lineRule="exact"/>
              <w:ind w:left="-79" w:right="-72"/>
              <w:contextualSpacing/>
              <w:rPr>
                <w:rFonts w:cs="Times New Roman"/>
                <w:sz w:val="18"/>
                <w:szCs w:val="18"/>
              </w:rPr>
            </w:pPr>
            <w:r w:rsidRPr="0093239C">
              <w:rPr>
                <w:rFonts w:cs="Times New Roman"/>
                <w:sz w:val="18"/>
                <w:szCs w:val="18"/>
                <w:lang w:val="en-US" w:bidi="th-TH"/>
              </w:rPr>
              <w:t>13,330,555</w:t>
            </w:r>
          </w:p>
        </w:tc>
      </w:tr>
      <w:tr w:rsidR="00ED28AF" w:rsidRPr="00AB5DFA" w14:paraId="5354445C" w14:textId="77777777" w:rsidTr="0093239C">
        <w:trPr>
          <w:gridAfter w:val="1"/>
          <w:wAfter w:w="11" w:type="dxa"/>
          <w:cantSplit/>
          <w:trHeight w:val="288"/>
        </w:trPr>
        <w:tc>
          <w:tcPr>
            <w:tcW w:w="3879" w:type="dxa"/>
            <w:vAlign w:val="bottom"/>
          </w:tcPr>
          <w:p w14:paraId="332F640C" w14:textId="77777777" w:rsidR="00ED28AF" w:rsidRPr="00AB5DFA" w:rsidRDefault="00ED28AF" w:rsidP="00ED28AF">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income, net</w:t>
            </w:r>
          </w:p>
        </w:tc>
        <w:tc>
          <w:tcPr>
            <w:tcW w:w="1530" w:type="dxa"/>
            <w:tcBorders>
              <w:bottom w:val="single" w:sz="4" w:space="0" w:color="auto"/>
            </w:tcBorders>
            <w:vAlign w:val="bottom"/>
          </w:tcPr>
          <w:p w14:paraId="3C1DF2DB" w14:textId="3430C624"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cs/>
                <w:lang w:val="en-US" w:bidi="th-TH"/>
              </w:rPr>
              <w:t>29</w:t>
            </w:r>
            <w:r w:rsidRPr="0093239C">
              <w:rPr>
                <w:rFonts w:cs="Times New Roman"/>
                <w:sz w:val="18"/>
                <w:szCs w:val="18"/>
                <w:lang w:val="en-US" w:bidi="th-TH"/>
              </w:rPr>
              <w:t>,</w:t>
            </w:r>
            <w:r w:rsidRPr="0093239C">
              <w:rPr>
                <w:rFonts w:cs="Times New Roman"/>
                <w:sz w:val="18"/>
                <w:szCs w:val="18"/>
                <w:cs/>
                <w:lang w:val="en-US" w:bidi="th-TH"/>
              </w:rPr>
              <w:t>286</w:t>
            </w:r>
          </w:p>
        </w:tc>
        <w:tc>
          <w:tcPr>
            <w:tcW w:w="180" w:type="dxa"/>
            <w:vAlign w:val="bottom"/>
          </w:tcPr>
          <w:p w14:paraId="63FA94DF"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F2E1CA2"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70D42BA"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2C5A52C"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35E6D63"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8975816"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111B3E21"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5D2B2E4F" w14:textId="689ABC56"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 xml:space="preserve"> 105,879 </w:t>
            </w:r>
          </w:p>
        </w:tc>
        <w:tc>
          <w:tcPr>
            <w:tcW w:w="180" w:type="dxa"/>
            <w:vAlign w:val="bottom"/>
          </w:tcPr>
          <w:p w14:paraId="5C9C80FD"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7B0D4026" w14:textId="13382B8D" w:rsidR="00ED28AF" w:rsidRPr="00ED28AF" w:rsidRDefault="00ED28AF" w:rsidP="00ED28AF">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rPr>
              <w:t>(4,738)</w:t>
            </w:r>
          </w:p>
        </w:tc>
        <w:tc>
          <w:tcPr>
            <w:tcW w:w="182" w:type="dxa"/>
            <w:vAlign w:val="bottom"/>
          </w:tcPr>
          <w:p w14:paraId="4662F4A1"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5D4FA405" w14:textId="6CEB80CF" w:rsidR="00ED28AF" w:rsidRPr="00ED28AF" w:rsidRDefault="00ED28AF" w:rsidP="00ED28AF">
            <w:pPr>
              <w:shd w:val="clear" w:color="auto" w:fill="FFFFFF"/>
              <w:tabs>
                <w:tab w:val="decimal" w:pos="1187"/>
              </w:tabs>
              <w:spacing w:line="240" w:lineRule="exact"/>
              <w:ind w:left="-79" w:right="-72"/>
              <w:contextualSpacing/>
              <w:rPr>
                <w:rFonts w:cs="Times New Roman"/>
                <w:sz w:val="18"/>
                <w:szCs w:val="18"/>
              </w:rPr>
            </w:pPr>
            <w:r w:rsidRPr="0093239C">
              <w:rPr>
                <w:rFonts w:cs="Times New Roman"/>
                <w:sz w:val="18"/>
                <w:szCs w:val="18"/>
              </w:rPr>
              <w:t>130,427</w:t>
            </w:r>
          </w:p>
        </w:tc>
      </w:tr>
      <w:tr w:rsidR="00ED28AF" w:rsidRPr="00AB5DFA" w14:paraId="3DB57BC7" w14:textId="77777777" w:rsidTr="00080F43">
        <w:trPr>
          <w:gridAfter w:val="1"/>
          <w:wAfter w:w="11" w:type="dxa"/>
          <w:cantSplit/>
          <w:trHeight w:val="288"/>
        </w:trPr>
        <w:tc>
          <w:tcPr>
            <w:tcW w:w="3879" w:type="dxa"/>
            <w:vAlign w:val="bottom"/>
          </w:tcPr>
          <w:p w14:paraId="62CF5084" w14:textId="77777777" w:rsidR="00ED28AF" w:rsidRPr="00AB5DFA" w:rsidRDefault="00ED28AF" w:rsidP="00ED28AF">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vAlign w:val="bottom"/>
          </w:tcPr>
          <w:p w14:paraId="4650C2A7" w14:textId="4E2E1564"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cs/>
                <w:lang w:bidi="th-TH"/>
              </w:rPr>
              <w:t>29</w:t>
            </w:r>
            <w:r w:rsidRPr="0093239C">
              <w:rPr>
                <w:rFonts w:cs="Times New Roman"/>
                <w:b/>
                <w:bCs/>
                <w:sz w:val="18"/>
                <w:szCs w:val="18"/>
                <w:lang w:bidi="th-TH"/>
              </w:rPr>
              <w:t>,</w:t>
            </w:r>
            <w:r w:rsidRPr="0093239C">
              <w:rPr>
                <w:rFonts w:cs="Times New Roman"/>
                <w:b/>
                <w:bCs/>
                <w:sz w:val="18"/>
                <w:szCs w:val="18"/>
                <w:cs/>
                <w:lang w:bidi="th-TH"/>
              </w:rPr>
              <w:t>834</w:t>
            </w:r>
          </w:p>
        </w:tc>
        <w:tc>
          <w:tcPr>
            <w:tcW w:w="180" w:type="dxa"/>
            <w:vAlign w:val="bottom"/>
          </w:tcPr>
          <w:p w14:paraId="23484D52"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7CB15A9"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50ACA30"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9FB6C73"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D7C6FE3"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69DD37E5"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66B643A0"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794D3F7E" w14:textId="21B97512"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lang w:val="en-US"/>
              </w:rPr>
              <w:t>13,435,886</w:t>
            </w:r>
          </w:p>
        </w:tc>
        <w:tc>
          <w:tcPr>
            <w:tcW w:w="180" w:type="dxa"/>
            <w:vAlign w:val="bottom"/>
          </w:tcPr>
          <w:p w14:paraId="2389B3F8"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74C9F9D9" w14:textId="62CCEE5B" w:rsidR="00ED28AF" w:rsidRPr="00ED28AF" w:rsidRDefault="00ED28AF" w:rsidP="00ED28AF">
            <w:pPr>
              <w:shd w:val="clear" w:color="auto" w:fill="FFFFFF"/>
              <w:tabs>
                <w:tab w:val="decimal" w:pos="1174"/>
              </w:tabs>
              <w:spacing w:line="240" w:lineRule="exact"/>
              <w:ind w:left="-79" w:right="-72"/>
              <w:contextualSpacing/>
              <w:rPr>
                <w:rFonts w:cs="Times New Roman"/>
                <w:b/>
                <w:bCs/>
                <w:sz w:val="18"/>
                <w:szCs w:val="18"/>
                <w:cs/>
                <w:lang w:bidi="th-TH"/>
              </w:rPr>
            </w:pPr>
            <w:r w:rsidRPr="0093239C">
              <w:rPr>
                <w:rFonts w:cs="Times New Roman"/>
                <w:b/>
                <w:bCs/>
                <w:sz w:val="18"/>
                <w:szCs w:val="18"/>
                <w:lang w:bidi="th-TH"/>
              </w:rPr>
              <w:t>(4,738)</w:t>
            </w:r>
          </w:p>
        </w:tc>
        <w:tc>
          <w:tcPr>
            <w:tcW w:w="182" w:type="dxa"/>
            <w:vAlign w:val="bottom"/>
          </w:tcPr>
          <w:p w14:paraId="0382E1FD"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4F24469B" w14:textId="6AE10973" w:rsidR="00ED28AF" w:rsidRPr="00ED28AF" w:rsidRDefault="00ED28AF" w:rsidP="00ED28AF">
            <w:pPr>
              <w:shd w:val="clear" w:color="auto" w:fill="FFFFFF"/>
              <w:tabs>
                <w:tab w:val="decimal" w:pos="1187"/>
              </w:tabs>
              <w:spacing w:line="240" w:lineRule="exact"/>
              <w:ind w:left="-79" w:right="-72"/>
              <w:contextualSpacing/>
              <w:rPr>
                <w:rFonts w:cs="Times New Roman"/>
                <w:b/>
                <w:bCs/>
                <w:sz w:val="18"/>
                <w:szCs w:val="18"/>
                <w:lang w:val="en-US"/>
              </w:rPr>
            </w:pPr>
            <w:r w:rsidRPr="0093239C">
              <w:rPr>
                <w:rFonts w:cs="Times New Roman"/>
                <w:b/>
                <w:bCs/>
                <w:sz w:val="18"/>
                <w:szCs w:val="18"/>
                <w:lang w:val="en-US"/>
              </w:rPr>
              <w:t>13,460,982</w:t>
            </w:r>
          </w:p>
        </w:tc>
      </w:tr>
      <w:tr w:rsidR="00ED28AF" w:rsidRPr="00AB5DFA" w14:paraId="2D039118" w14:textId="77777777" w:rsidTr="00080F43">
        <w:trPr>
          <w:gridAfter w:val="1"/>
          <w:wAfter w:w="11" w:type="dxa"/>
          <w:cantSplit/>
          <w:trHeight w:val="288"/>
        </w:trPr>
        <w:tc>
          <w:tcPr>
            <w:tcW w:w="3879" w:type="dxa"/>
            <w:vAlign w:val="bottom"/>
          </w:tcPr>
          <w:p w14:paraId="765A6877" w14:textId="77777777" w:rsidR="00ED28AF" w:rsidRPr="00AB5DFA" w:rsidRDefault="00ED28AF" w:rsidP="00ED28AF">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0566A202" w14:textId="58F76DA6"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(65,158)</w:t>
            </w:r>
          </w:p>
        </w:tc>
        <w:tc>
          <w:tcPr>
            <w:tcW w:w="180" w:type="dxa"/>
            <w:vAlign w:val="bottom"/>
          </w:tcPr>
          <w:p w14:paraId="4D61D51B"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3D39575B"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BD92323"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425D0D4"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29C92A10"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55F6182"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572C8CD2"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632330E6" w14:textId="56346C4C"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(4,885,446)</w:t>
            </w:r>
          </w:p>
        </w:tc>
        <w:tc>
          <w:tcPr>
            <w:tcW w:w="180" w:type="dxa"/>
            <w:vAlign w:val="bottom"/>
          </w:tcPr>
          <w:p w14:paraId="5817D4E0"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254E6FBE" w14:textId="342B92A0" w:rsidR="00ED28AF" w:rsidRPr="00ED28AF" w:rsidRDefault="00ED28AF" w:rsidP="00ED28AF">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lang w:val="en-US"/>
              </w:rPr>
              <w:t>5,325</w:t>
            </w:r>
          </w:p>
        </w:tc>
        <w:tc>
          <w:tcPr>
            <w:tcW w:w="182" w:type="dxa"/>
            <w:vAlign w:val="bottom"/>
          </w:tcPr>
          <w:p w14:paraId="4D2181BF"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197B5F4B" w14:textId="06A4D700" w:rsidR="00ED28AF" w:rsidRPr="00ED28AF" w:rsidRDefault="00ED28AF" w:rsidP="00ED28AF">
            <w:pPr>
              <w:shd w:val="clear" w:color="auto" w:fill="FFFFFF"/>
              <w:tabs>
                <w:tab w:val="decimal" w:pos="1187"/>
              </w:tabs>
              <w:spacing w:line="240" w:lineRule="exact"/>
              <w:ind w:left="-79" w:right="-72"/>
              <w:contextualSpacing/>
              <w:rPr>
                <w:rFonts w:cs="Times New Roman"/>
                <w:sz w:val="18"/>
                <w:szCs w:val="18"/>
              </w:rPr>
            </w:pPr>
            <w:r w:rsidRPr="0093239C">
              <w:rPr>
                <w:rFonts w:cs="Times New Roman"/>
                <w:sz w:val="18"/>
                <w:szCs w:val="18"/>
              </w:rPr>
              <w:t>(4,945,279)</w:t>
            </w:r>
          </w:p>
        </w:tc>
      </w:tr>
      <w:tr w:rsidR="00ED28AF" w:rsidRPr="00AB5DFA" w14:paraId="19FCFCD1" w14:textId="77777777" w:rsidTr="00080F43">
        <w:trPr>
          <w:gridAfter w:val="1"/>
          <w:wAfter w:w="11" w:type="dxa"/>
          <w:cantSplit/>
          <w:trHeight w:val="475"/>
        </w:trPr>
        <w:tc>
          <w:tcPr>
            <w:tcW w:w="3879" w:type="dxa"/>
            <w:vAlign w:val="bottom"/>
          </w:tcPr>
          <w:p w14:paraId="7CE21F2E" w14:textId="77777777" w:rsidR="00ED28AF" w:rsidRPr="00AB5DFA" w:rsidRDefault="00ED28AF" w:rsidP="00ED28AF">
            <w:pPr>
              <w:shd w:val="clear" w:color="auto" w:fill="FFFFFF"/>
              <w:spacing w:line="240" w:lineRule="exact"/>
              <w:ind w:left="916" w:right="-72"/>
              <w:contextualSpacing/>
              <w:rPr>
                <w:rFonts w:cs="Times New Roman"/>
                <w:b/>
                <w:bCs/>
                <w:sz w:val="18"/>
                <w:szCs w:val="18"/>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09D32345" w14:textId="27366EB8"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(35,324)</w:t>
            </w:r>
          </w:p>
        </w:tc>
        <w:tc>
          <w:tcPr>
            <w:tcW w:w="180" w:type="dxa"/>
            <w:vAlign w:val="bottom"/>
          </w:tcPr>
          <w:p w14:paraId="03FCD5C7"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15A1E041"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E24D07C"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655F320F"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01063F6"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5FD7872B"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6A695C4D"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6706F473" w14:textId="7CD8CA6D"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8,550,440</w:t>
            </w:r>
          </w:p>
        </w:tc>
        <w:tc>
          <w:tcPr>
            <w:tcW w:w="180" w:type="dxa"/>
            <w:vAlign w:val="bottom"/>
          </w:tcPr>
          <w:p w14:paraId="10DCD0FF"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024A8BBA" w14:textId="23DAB6FA" w:rsidR="00ED28AF" w:rsidRPr="00ED28AF" w:rsidRDefault="00ED28AF" w:rsidP="00ED28AF">
            <w:pPr>
              <w:shd w:val="clear" w:color="auto" w:fill="FFFFFF"/>
              <w:tabs>
                <w:tab w:val="decimal" w:pos="1174"/>
              </w:tabs>
              <w:spacing w:line="240" w:lineRule="exact"/>
              <w:ind w:left="-79" w:right="-72"/>
              <w:contextualSpacing/>
              <w:rPr>
                <w:rFonts w:cs="Times New Roman"/>
                <w:b/>
                <w:bCs/>
                <w:sz w:val="18"/>
                <w:szCs w:val="18"/>
              </w:rPr>
            </w:pPr>
            <w:r w:rsidRPr="0093239C">
              <w:rPr>
                <w:rFonts w:cs="Times New Roman"/>
                <w:b/>
                <w:bCs/>
                <w:sz w:val="18"/>
                <w:szCs w:val="18"/>
              </w:rPr>
              <w:t>587</w:t>
            </w:r>
          </w:p>
        </w:tc>
        <w:tc>
          <w:tcPr>
            <w:tcW w:w="182" w:type="dxa"/>
            <w:vAlign w:val="bottom"/>
          </w:tcPr>
          <w:p w14:paraId="00DEFDD2"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05BC0AF5" w14:textId="18AA6692" w:rsidR="00ED28AF" w:rsidRPr="00ED28AF" w:rsidRDefault="00ED28AF" w:rsidP="00ED28AF">
            <w:pPr>
              <w:shd w:val="clear" w:color="auto" w:fill="FFFFFF"/>
              <w:tabs>
                <w:tab w:val="decimal" w:pos="1187"/>
              </w:tabs>
              <w:spacing w:line="240" w:lineRule="exact"/>
              <w:ind w:left="-79" w:right="-72"/>
              <w:contextualSpacing/>
              <w:rPr>
                <w:rFonts w:cs="Times New Roman"/>
                <w:b/>
                <w:bCs/>
                <w:sz w:val="18"/>
                <w:szCs w:val="18"/>
              </w:rPr>
            </w:pPr>
            <w:r w:rsidRPr="0093239C">
              <w:rPr>
                <w:rFonts w:cs="Times New Roman"/>
                <w:b/>
                <w:bCs/>
                <w:sz w:val="18"/>
                <w:szCs w:val="18"/>
              </w:rPr>
              <w:t>8,515,703</w:t>
            </w:r>
          </w:p>
        </w:tc>
      </w:tr>
      <w:tr w:rsidR="00ED28AF" w:rsidRPr="00AB5DFA" w14:paraId="1D48F2EA" w14:textId="77777777" w:rsidTr="00080F43">
        <w:trPr>
          <w:gridAfter w:val="1"/>
          <w:wAfter w:w="11" w:type="dxa"/>
          <w:cantSplit/>
          <w:trHeight w:val="288"/>
        </w:trPr>
        <w:tc>
          <w:tcPr>
            <w:tcW w:w="3879" w:type="dxa"/>
            <w:vAlign w:val="bottom"/>
          </w:tcPr>
          <w:p w14:paraId="197B9DE6" w14:textId="77777777" w:rsidR="00ED28AF" w:rsidRPr="00AB5DFA" w:rsidRDefault="00ED28AF" w:rsidP="00ED28AF">
            <w:pPr>
              <w:shd w:val="clear" w:color="auto" w:fill="FFFFFF"/>
              <w:spacing w:line="240" w:lineRule="exact"/>
              <w:ind w:left="916" w:right="-72"/>
              <w:contextualSpacing/>
              <w:rPr>
                <w:rFonts w:cs="Times New Roman"/>
                <w:sz w:val="18"/>
                <w:szCs w:val="18"/>
                <w:cs/>
              </w:rPr>
            </w:pPr>
            <w:r w:rsidRPr="00AB5DFA">
              <w:rPr>
                <w:rFonts w:cs="Times New Roman"/>
                <w:sz w:val="18"/>
                <w:szCs w:val="18"/>
              </w:rPr>
              <w:t>Expected credit loss</w:t>
            </w:r>
          </w:p>
        </w:tc>
        <w:tc>
          <w:tcPr>
            <w:tcW w:w="1530" w:type="dxa"/>
            <w:tcBorders>
              <w:bottom w:val="single" w:sz="4" w:space="0" w:color="auto"/>
            </w:tcBorders>
            <w:vAlign w:val="bottom"/>
          </w:tcPr>
          <w:p w14:paraId="36654087" w14:textId="6E425485"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lang w:val="en-US" w:bidi="th-TH"/>
              </w:rPr>
              <w:t>-</w:t>
            </w:r>
          </w:p>
        </w:tc>
        <w:tc>
          <w:tcPr>
            <w:tcW w:w="180" w:type="dxa"/>
            <w:vAlign w:val="bottom"/>
          </w:tcPr>
          <w:p w14:paraId="65693B03"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109C872"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3F5B7589"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2B8E47C"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7A22291B"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0B8FFCA1"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2DDB5DDE"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53ACDC06" w14:textId="5C2DA908"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(4,062,400)</w:t>
            </w:r>
          </w:p>
        </w:tc>
        <w:tc>
          <w:tcPr>
            <w:tcW w:w="180" w:type="dxa"/>
            <w:vAlign w:val="bottom"/>
          </w:tcPr>
          <w:p w14:paraId="2981ABDF"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6EAB4DBF" w14:textId="5EBA885F" w:rsidR="00ED28AF" w:rsidRPr="00ED28AF" w:rsidRDefault="00ED28AF" w:rsidP="00ED28AF">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rPr>
              <w:t>-</w:t>
            </w:r>
          </w:p>
        </w:tc>
        <w:tc>
          <w:tcPr>
            <w:tcW w:w="182" w:type="dxa"/>
            <w:vAlign w:val="bottom"/>
          </w:tcPr>
          <w:p w14:paraId="3CD27A05"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719FDF5D" w14:textId="350E9701" w:rsidR="00ED28AF" w:rsidRPr="00ED28AF" w:rsidRDefault="00ED28AF" w:rsidP="00ED28AF">
            <w:pPr>
              <w:shd w:val="clear" w:color="auto" w:fill="FFFFFF"/>
              <w:tabs>
                <w:tab w:val="decimal" w:pos="1187"/>
              </w:tabs>
              <w:spacing w:line="240" w:lineRule="exact"/>
              <w:ind w:left="-79" w:right="-72"/>
              <w:contextualSpacing/>
              <w:rPr>
                <w:rFonts w:cs="Times New Roman"/>
                <w:sz w:val="18"/>
                <w:szCs w:val="18"/>
                <w:cs/>
                <w:lang w:bidi="th-TH"/>
              </w:rPr>
            </w:pPr>
            <w:r w:rsidRPr="0093239C">
              <w:rPr>
                <w:rFonts w:cs="Times New Roman"/>
                <w:sz w:val="18"/>
                <w:szCs w:val="18"/>
                <w:lang w:bidi="th-TH"/>
              </w:rPr>
              <w:t>(4,062,400)</w:t>
            </w:r>
          </w:p>
        </w:tc>
      </w:tr>
      <w:tr w:rsidR="00ED28AF" w:rsidRPr="00AB5DFA" w14:paraId="7BFA574D" w14:textId="77777777" w:rsidTr="00080F43">
        <w:trPr>
          <w:gridAfter w:val="1"/>
          <w:wAfter w:w="11" w:type="dxa"/>
          <w:cantSplit/>
          <w:trHeight w:val="20"/>
        </w:trPr>
        <w:tc>
          <w:tcPr>
            <w:tcW w:w="3879" w:type="dxa"/>
            <w:vAlign w:val="bottom"/>
          </w:tcPr>
          <w:p w14:paraId="129BC5DD" w14:textId="77777777" w:rsidR="00ED28AF" w:rsidRPr="00AB5DFA" w:rsidRDefault="00ED28AF" w:rsidP="00ED28AF">
            <w:pPr>
              <w:shd w:val="clear" w:color="auto" w:fill="FFFFFF"/>
              <w:spacing w:line="240" w:lineRule="exac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bottom w:val="double" w:sz="4" w:space="0" w:color="auto"/>
            </w:tcBorders>
            <w:vAlign w:val="bottom"/>
          </w:tcPr>
          <w:p w14:paraId="7D02745E" w14:textId="01B15DB1"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(35,324)</w:t>
            </w:r>
          </w:p>
        </w:tc>
        <w:tc>
          <w:tcPr>
            <w:tcW w:w="180" w:type="dxa"/>
            <w:vAlign w:val="bottom"/>
          </w:tcPr>
          <w:p w14:paraId="6237261E"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78BE435B"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62B00EE"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ACF8281"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5CE52BF"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74958F5"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23E67451"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5B08FB93" w14:textId="0BC3C9D3"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4,488,040</w:t>
            </w:r>
          </w:p>
        </w:tc>
        <w:tc>
          <w:tcPr>
            <w:tcW w:w="180" w:type="dxa"/>
            <w:vAlign w:val="bottom"/>
          </w:tcPr>
          <w:p w14:paraId="02A8206E"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06F0D044" w14:textId="71224990" w:rsidR="00ED28AF" w:rsidRPr="00ED28AF" w:rsidRDefault="00ED28AF" w:rsidP="00ED28AF">
            <w:pPr>
              <w:shd w:val="clear" w:color="auto" w:fill="FFFFFF"/>
              <w:tabs>
                <w:tab w:val="decimal" w:pos="1174"/>
              </w:tabs>
              <w:spacing w:line="240" w:lineRule="exact"/>
              <w:ind w:left="-79" w:right="-72"/>
              <w:contextualSpacing/>
              <w:rPr>
                <w:rFonts w:cs="Times New Roman"/>
                <w:b/>
                <w:bCs/>
                <w:sz w:val="18"/>
                <w:szCs w:val="18"/>
              </w:rPr>
            </w:pPr>
            <w:r w:rsidRPr="0093239C">
              <w:rPr>
                <w:rFonts w:cs="Times New Roman"/>
                <w:b/>
                <w:bCs/>
                <w:sz w:val="18"/>
                <w:szCs w:val="18"/>
              </w:rPr>
              <w:t>587</w:t>
            </w:r>
          </w:p>
        </w:tc>
        <w:tc>
          <w:tcPr>
            <w:tcW w:w="182" w:type="dxa"/>
            <w:vAlign w:val="bottom"/>
          </w:tcPr>
          <w:p w14:paraId="5F726BF0"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43A3BF9A" w14:textId="4B6D1611" w:rsidR="00ED28AF" w:rsidRPr="00ED28AF" w:rsidRDefault="00ED28AF" w:rsidP="00ED28AF">
            <w:pPr>
              <w:shd w:val="clear" w:color="auto" w:fill="FFFFFF"/>
              <w:tabs>
                <w:tab w:val="decimal" w:pos="1187"/>
              </w:tabs>
              <w:spacing w:line="240" w:lineRule="exact"/>
              <w:ind w:left="-79" w:right="-72"/>
              <w:contextualSpacing/>
              <w:rPr>
                <w:rFonts w:cs="Times New Roman"/>
                <w:b/>
                <w:bCs/>
                <w:sz w:val="18"/>
                <w:szCs w:val="18"/>
                <w:lang w:val="en-US"/>
              </w:rPr>
            </w:pPr>
            <w:r w:rsidRPr="0093239C">
              <w:rPr>
                <w:rFonts w:cs="Times New Roman"/>
                <w:b/>
                <w:bCs/>
                <w:sz w:val="18"/>
                <w:szCs w:val="18"/>
                <w:lang w:val="en-US"/>
              </w:rPr>
              <w:t>4,453,303</w:t>
            </w:r>
          </w:p>
        </w:tc>
      </w:tr>
      <w:tr w:rsidR="00ED28AF" w:rsidRPr="00AB5DFA" w14:paraId="48D777F8" w14:textId="77777777" w:rsidTr="00080F43">
        <w:trPr>
          <w:gridAfter w:val="1"/>
          <w:wAfter w:w="11" w:type="dxa"/>
          <w:cantSplit/>
          <w:trHeight w:val="288"/>
        </w:trPr>
        <w:tc>
          <w:tcPr>
            <w:tcW w:w="3879" w:type="dxa"/>
            <w:vAlign w:val="bottom"/>
          </w:tcPr>
          <w:p w14:paraId="4DF41571" w14:textId="77777777" w:rsidR="00ED28AF" w:rsidRPr="00AB5DFA" w:rsidRDefault="00ED28AF" w:rsidP="00ED28AF">
            <w:pPr>
              <w:shd w:val="clear" w:color="auto" w:fill="FFFFFF"/>
              <w:spacing w:line="240" w:lineRule="exact"/>
              <w:ind w:left="916" w:right="-72"/>
              <w:contextualSpacing/>
              <w:rPr>
                <w:rFonts w:cs="Times New Roman"/>
                <w:sz w:val="18"/>
                <w:szCs w:val="18"/>
              </w:rPr>
            </w:pPr>
            <w:r w:rsidRPr="00AB5DFA">
              <w:rPr>
                <w:rFonts w:cs="Times New Roman"/>
                <w:sz w:val="18"/>
                <w:szCs w:val="18"/>
              </w:rPr>
              <w:t>Income tax</w:t>
            </w:r>
          </w:p>
        </w:tc>
        <w:tc>
          <w:tcPr>
            <w:tcW w:w="1530" w:type="dxa"/>
            <w:tcBorders>
              <w:top w:val="double" w:sz="4" w:space="0" w:color="auto"/>
            </w:tcBorders>
            <w:vAlign w:val="bottom"/>
          </w:tcPr>
          <w:p w14:paraId="27E75C41"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71CAF909"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2C0BCCB"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717683A"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2806408E"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12E74601"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4D75539A"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2915207A"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530" w:type="dxa"/>
            <w:tcBorders>
              <w:top w:val="double" w:sz="4" w:space="0" w:color="auto"/>
            </w:tcBorders>
            <w:vAlign w:val="bottom"/>
          </w:tcPr>
          <w:p w14:paraId="2A8BA085"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999CAA2"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2BFF8B29" w14:textId="77777777" w:rsidR="00ED28AF" w:rsidRPr="00ED28AF" w:rsidRDefault="00ED28AF" w:rsidP="00ED28AF">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058A635D" w14:textId="77777777" w:rsidR="00ED28AF" w:rsidRPr="00ED28AF" w:rsidRDefault="00ED28AF" w:rsidP="00ED28AF">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2912947E" w14:textId="32F474A6" w:rsidR="00ED28AF" w:rsidRPr="00ED28AF" w:rsidRDefault="00ED28AF" w:rsidP="00ED28AF">
            <w:pPr>
              <w:shd w:val="clear" w:color="auto" w:fill="FFFFFF"/>
              <w:tabs>
                <w:tab w:val="decimal" w:pos="1187"/>
              </w:tabs>
              <w:spacing w:line="240" w:lineRule="exact"/>
              <w:ind w:left="-79" w:right="-72"/>
              <w:contextualSpacing/>
              <w:rPr>
                <w:rFonts w:cs="Times New Roman"/>
                <w:sz w:val="18"/>
                <w:szCs w:val="18"/>
                <w:lang w:val="en-US"/>
              </w:rPr>
            </w:pPr>
            <w:r w:rsidRPr="0093239C">
              <w:rPr>
                <w:rFonts w:cs="Times New Roman"/>
                <w:sz w:val="18"/>
                <w:szCs w:val="18"/>
                <w:lang w:val="en-US"/>
              </w:rPr>
              <w:t>(896,523)</w:t>
            </w:r>
          </w:p>
        </w:tc>
      </w:tr>
      <w:tr w:rsidR="00ED28AF" w:rsidRPr="00AB5DFA" w14:paraId="7A1BD1B2" w14:textId="77777777" w:rsidTr="00080F43">
        <w:trPr>
          <w:gridAfter w:val="1"/>
          <w:wAfter w:w="11" w:type="dxa"/>
          <w:cantSplit/>
          <w:trHeight w:val="288"/>
        </w:trPr>
        <w:tc>
          <w:tcPr>
            <w:tcW w:w="3879" w:type="dxa"/>
            <w:vAlign w:val="bottom"/>
          </w:tcPr>
          <w:p w14:paraId="0D2248E7" w14:textId="77777777" w:rsidR="00ED28AF" w:rsidRPr="00AB5DFA" w:rsidRDefault="00ED28AF" w:rsidP="00ED28AF">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Net profit</w:t>
            </w:r>
          </w:p>
        </w:tc>
        <w:tc>
          <w:tcPr>
            <w:tcW w:w="1530" w:type="dxa"/>
            <w:vAlign w:val="bottom"/>
          </w:tcPr>
          <w:p w14:paraId="7753774B"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58146CFC"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2A5D963"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4F917CA3"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1B67529B"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5D8D288"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A119D86"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20D4E9A9"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314B2EA"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C208F86"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382F03B0" w14:textId="77777777" w:rsidR="00ED28AF" w:rsidRPr="00ED28AF" w:rsidRDefault="00ED28AF" w:rsidP="00ED28AF">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7EAD4216" w14:textId="77777777" w:rsidR="00ED28AF" w:rsidRPr="00ED28AF" w:rsidRDefault="00ED28AF" w:rsidP="00ED28AF">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vAlign w:val="bottom"/>
          </w:tcPr>
          <w:p w14:paraId="57CD4D50" w14:textId="672BE26A" w:rsidR="00ED28AF" w:rsidRPr="00ED28AF" w:rsidRDefault="00ED28AF" w:rsidP="00ED28AF">
            <w:pPr>
              <w:shd w:val="clear" w:color="auto" w:fill="FFFFFF"/>
              <w:tabs>
                <w:tab w:val="decimal" w:pos="1187"/>
              </w:tabs>
              <w:spacing w:line="240" w:lineRule="exact"/>
              <w:ind w:left="-79" w:right="-72"/>
              <w:contextualSpacing/>
              <w:rPr>
                <w:rFonts w:cs="Times New Roman"/>
                <w:b/>
                <w:bCs/>
                <w:sz w:val="18"/>
                <w:szCs w:val="18"/>
              </w:rPr>
            </w:pPr>
            <w:r w:rsidRPr="0093239C">
              <w:rPr>
                <w:rFonts w:cs="Times New Roman"/>
                <w:b/>
                <w:bCs/>
                <w:sz w:val="18"/>
                <w:szCs w:val="18"/>
              </w:rPr>
              <w:t>3,556,780</w:t>
            </w:r>
          </w:p>
        </w:tc>
      </w:tr>
    </w:tbl>
    <w:p w14:paraId="0D4EF98D" w14:textId="77777777" w:rsidR="005643DA" w:rsidRDefault="005643DA" w:rsidP="00EC65EE">
      <w:pPr>
        <w:spacing w:line="240" w:lineRule="atLeast"/>
        <w:jc w:val="both"/>
      </w:pPr>
    </w:p>
    <w:p w14:paraId="6B6355F2" w14:textId="1FB788A2" w:rsidR="00820E13" w:rsidRDefault="00820E13">
      <w:pPr>
        <w:rPr>
          <w:rFonts w:cs="Times New Roman"/>
          <w:b/>
          <w:bCs/>
          <w:sz w:val="14"/>
          <w:szCs w:val="14"/>
        </w:rPr>
      </w:pPr>
    </w:p>
    <w:p w14:paraId="5F018325" w14:textId="5811098B" w:rsidR="00B70C52" w:rsidRDefault="00B70C52">
      <w:pPr>
        <w:rPr>
          <w:rFonts w:cs="Times New Roman"/>
          <w:b/>
          <w:bCs/>
          <w:sz w:val="14"/>
          <w:szCs w:val="14"/>
        </w:rPr>
      </w:pPr>
    </w:p>
    <w:p w14:paraId="20A7F0F1" w14:textId="65D3000D" w:rsidR="00B70C52" w:rsidRDefault="00B70C52">
      <w:pPr>
        <w:rPr>
          <w:rFonts w:cs="Times New Roman"/>
          <w:b/>
          <w:bCs/>
          <w:sz w:val="14"/>
          <w:szCs w:val="14"/>
        </w:rPr>
      </w:pPr>
    </w:p>
    <w:p w14:paraId="6AB5DCE5" w14:textId="5DE825CA" w:rsidR="00B70C52" w:rsidRDefault="00B70C52">
      <w:pPr>
        <w:rPr>
          <w:rFonts w:cs="Times New Roman"/>
          <w:b/>
          <w:bCs/>
          <w:sz w:val="14"/>
          <w:szCs w:val="14"/>
        </w:rPr>
      </w:pPr>
    </w:p>
    <w:p w14:paraId="2DFEA61A" w14:textId="1D37069E" w:rsidR="00B70C52" w:rsidRDefault="00B70C52">
      <w:pPr>
        <w:rPr>
          <w:rFonts w:cs="Times New Roman"/>
          <w:b/>
          <w:bCs/>
          <w:sz w:val="14"/>
          <w:szCs w:val="14"/>
        </w:rPr>
      </w:pPr>
    </w:p>
    <w:p w14:paraId="6305A6B3" w14:textId="6AD90FEB" w:rsidR="00B70C52" w:rsidRDefault="00B70C52">
      <w:pPr>
        <w:rPr>
          <w:rFonts w:cs="Times New Roman"/>
          <w:b/>
          <w:bCs/>
          <w:sz w:val="14"/>
          <w:szCs w:val="14"/>
        </w:rPr>
      </w:pPr>
    </w:p>
    <w:p w14:paraId="2444A3FB" w14:textId="7853A687" w:rsidR="00B70C52" w:rsidRDefault="00B70C52">
      <w:pPr>
        <w:rPr>
          <w:rFonts w:cs="Times New Roman"/>
          <w:b/>
          <w:bCs/>
          <w:sz w:val="14"/>
          <w:szCs w:val="14"/>
        </w:rPr>
      </w:pPr>
    </w:p>
    <w:p w14:paraId="3C287AC9" w14:textId="77FB40AA" w:rsidR="00B70C52" w:rsidRDefault="00B70C52">
      <w:pPr>
        <w:rPr>
          <w:rFonts w:cs="Times New Roman"/>
          <w:b/>
          <w:bCs/>
          <w:sz w:val="14"/>
          <w:szCs w:val="14"/>
        </w:rPr>
      </w:pPr>
    </w:p>
    <w:p w14:paraId="7CECBD2E" w14:textId="21227EA1" w:rsidR="00B70C52" w:rsidRDefault="00B70C52">
      <w:pPr>
        <w:rPr>
          <w:rFonts w:cs="Times New Roman"/>
          <w:b/>
          <w:bCs/>
          <w:sz w:val="14"/>
          <w:szCs w:val="14"/>
        </w:rPr>
      </w:pPr>
    </w:p>
    <w:p w14:paraId="4360B623" w14:textId="703839C6" w:rsidR="00B70C52" w:rsidRDefault="00B70C52">
      <w:pPr>
        <w:rPr>
          <w:rFonts w:cs="Times New Roman"/>
          <w:b/>
          <w:bCs/>
          <w:sz w:val="14"/>
          <w:szCs w:val="14"/>
        </w:rPr>
      </w:pPr>
    </w:p>
    <w:p w14:paraId="380D51B3" w14:textId="720401BD" w:rsidR="00B70C52" w:rsidRDefault="00B70C52">
      <w:pPr>
        <w:rPr>
          <w:rFonts w:cs="Times New Roman"/>
          <w:b/>
          <w:bCs/>
          <w:sz w:val="14"/>
          <w:szCs w:val="14"/>
        </w:rPr>
      </w:pPr>
    </w:p>
    <w:p w14:paraId="0B8A58D8" w14:textId="557F1A5A" w:rsidR="00B70C52" w:rsidRDefault="00B70C52">
      <w:pPr>
        <w:rPr>
          <w:rFonts w:cs="Times New Roman"/>
          <w:b/>
          <w:bCs/>
          <w:sz w:val="14"/>
          <w:szCs w:val="14"/>
        </w:rPr>
      </w:pPr>
    </w:p>
    <w:p w14:paraId="0822DE44" w14:textId="77777777" w:rsidR="00B70C52" w:rsidRDefault="00B70C52">
      <w:pPr>
        <w:rPr>
          <w:rFonts w:cs="Times New Roman"/>
          <w:b/>
          <w:bCs/>
          <w:sz w:val="14"/>
          <w:szCs w:val="14"/>
        </w:rPr>
      </w:pP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42445F" w:rsidRPr="00AB5DFA" w14:paraId="69615390" w14:textId="77777777" w:rsidTr="00080F43">
        <w:trPr>
          <w:cantSplit/>
          <w:trHeight w:val="20"/>
          <w:tblHeader/>
        </w:trPr>
        <w:tc>
          <w:tcPr>
            <w:tcW w:w="3879" w:type="dxa"/>
          </w:tcPr>
          <w:p w14:paraId="5C04666E" w14:textId="77777777" w:rsidR="0042445F" w:rsidRPr="00AB5DFA" w:rsidRDefault="0042445F" w:rsidP="00080F43">
            <w:pPr>
              <w:rPr>
                <w:rFonts w:cs="Times New Roman"/>
                <w:b/>
                <w:bCs/>
                <w:sz w:val="18"/>
                <w:szCs w:val="18"/>
              </w:rPr>
            </w:pPr>
          </w:p>
        </w:tc>
        <w:tc>
          <w:tcPr>
            <w:tcW w:w="11641" w:type="dxa"/>
            <w:gridSpan w:val="14"/>
            <w:shd w:val="clear" w:color="auto" w:fill="auto"/>
            <w:vAlign w:val="center"/>
          </w:tcPr>
          <w:p w14:paraId="2FDA6BAB" w14:textId="77777777" w:rsidR="0042445F" w:rsidRPr="00AB5DFA" w:rsidRDefault="0042445F" w:rsidP="00080F43">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42445F" w:rsidRPr="00AB5DFA" w14:paraId="5FDF99CE" w14:textId="77777777" w:rsidTr="00080F43">
        <w:trPr>
          <w:cantSplit/>
          <w:trHeight w:val="20"/>
          <w:tblHeader/>
        </w:trPr>
        <w:tc>
          <w:tcPr>
            <w:tcW w:w="3879" w:type="dxa"/>
          </w:tcPr>
          <w:p w14:paraId="55CFB059" w14:textId="2018C01C" w:rsidR="0042445F" w:rsidRPr="00AB5DFA" w:rsidRDefault="00B70C52" w:rsidP="00080F43">
            <w:pPr>
              <w:ind w:left="916"/>
              <w:rPr>
                <w:rFonts w:cs="Times New Roman"/>
                <w:b/>
                <w:bCs/>
                <w:sz w:val="18"/>
                <w:szCs w:val="18"/>
              </w:rPr>
            </w:pPr>
            <w:r w:rsidRPr="00B70C52">
              <w:rPr>
                <w:rFonts w:cs="Times New Roman"/>
                <w:b/>
                <w:i/>
                <w:iCs/>
                <w:sz w:val="18"/>
                <w:szCs w:val="18"/>
              </w:rPr>
              <w:t>For the year ended 31 December</w:t>
            </w:r>
          </w:p>
        </w:tc>
        <w:tc>
          <w:tcPr>
            <w:tcW w:w="11641" w:type="dxa"/>
            <w:gridSpan w:val="14"/>
            <w:shd w:val="clear" w:color="auto" w:fill="auto"/>
            <w:vAlign w:val="bottom"/>
          </w:tcPr>
          <w:p w14:paraId="1BAD3BE6" w14:textId="77777777" w:rsidR="0042445F" w:rsidRPr="00AB5DFA" w:rsidRDefault="0042445F" w:rsidP="00080F43">
            <w:pPr>
              <w:shd w:val="clear" w:color="auto" w:fill="FFFFFF"/>
              <w:ind w:left="-79" w:right="-79"/>
              <w:contextualSpacing/>
              <w:jc w:val="center"/>
              <w:rPr>
                <w:rFonts w:cs="Times New Roman"/>
                <w:bCs/>
                <w:sz w:val="18"/>
                <w:szCs w:val="18"/>
              </w:rPr>
            </w:pPr>
            <w:r w:rsidRPr="00AB5DFA">
              <w:rPr>
                <w:rFonts w:cs="Times New Roman"/>
                <w:bCs/>
                <w:sz w:val="18"/>
                <w:szCs w:val="18"/>
              </w:rPr>
              <w:t>2022</w:t>
            </w:r>
          </w:p>
        </w:tc>
      </w:tr>
      <w:tr w:rsidR="0042445F" w:rsidRPr="00AB5DFA" w14:paraId="0AEC2811" w14:textId="77777777" w:rsidTr="00080F43">
        <w:trPr>
          <w:gridAfter w:val="1"/>
          <w:wAfter w:w="11" w:type="dxa"/>
          <w:cantSplit/>
          <w:trHeight w:val="20"/>
          <w:tblHeader/>
        </w:trPr>
        <w:tc>
          <w:tcPr>
            <w:tcW w:w="3879" w:type="dxa"/>
            <w:vAlign w:val="bottom"/>
          </w:tcPr>
          <w:p w14:paraId="201C56F8" w14:textId="77777777" w:rsidR="0042445F" w:rsidRPr="00AB5DFA" w:rsidRDefault="0042445F" w:rsidP="00080F43">
            <w:pPr>
              <w:ind w:left="916"/>
              <w:jc w:val="center"/>
              <w:rPr>
                <w:rFonts w:cs="Times New Roman"/>
                <w:b/>
                <w:bCs/>
                <w:sz w:val="18"/>
                <w:szCs w:val="18"/>
                <w:cs/>
              </w:rPr>
            </w:pPr>
          </w:p>
        </w:tc>
        <w:tc>
          <w:tcPr>
            <w:tcW w:w="1530" w:type="dxa"/>
            <w:vMerge w:val="restart"/>
            <w:shd w:val="clear" w:color="auto" w:fill="auto"/>
            <w:vAlign w:val="bottom"/>
          </w:tcPr>
          <w:p w14:paraId="7A41277B" w14:textId="77777777" w:rsidR="0042445F" w:rsidRPr="00AB5DFA" w:rsidRDefault="0042445F"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30948D26"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shd w:val="clear" w:color="auto" w:fill="auto"/>
            <w:vAlign w:val="bottom"/>
          </w:tcPr>
          <w:p w14:paraId="4DF7C132" w14:textId="77777777" w:rsidR="0042445F" w:rsidRPr="00AB5DFA" w:rsidRDefault="0042445F"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34BB8590"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18FFBC75" w14:textId="77777777" w:rsidR="0042445F" w:rsidRPr="00AB5DFA" w:rsidRDefault="0042445F" w:rsidP="00080F43">
            <w:pPr>
              <w:shd w:val="clear" w:color="auto" w:fill="FFFFFF"/>
              <w:ind w:left="-79" w:right="-79"/>
              <w:contextualSpacing/>
              <w:jc w:val="center"/>
              <w:rPr>
                <w:rFonts w:cs="Times New Roman"/>
                <w:bCs/>
                <w:sz w:val="18"/>
                <w:szCs w:val="18"/>
                <w:cs/>
                <w:lang w:bidi="th-TH"/>
              </w:rPr>
            </w:pPr>
          </w:p>
        </w:tc>
        <w:tc>
          <w:tcPr>
            <w:tcW w:w="182" w:type="dxa"/>
            <w:vAlign w:val="bottom"/>
          </w:tcPr>
          <w:p w14:paraId="25ED917F"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lang w:val="en-US" w:bidi="th-TH"/>
              </w:rPr>
            </w:pPr>
          </w:p>
        </w:tc>
        <w:tc>
          <w:tcPr>
            <w:tcW w:w="1458" w:type="dxa"/>
            <w:shd w:val="clear" w:color="auto" w:fill="auto"/>
            <w:vAlign w:val="bottom"/>
          </w:tcPr>
          <w:p w14:paraId="25F3896F" w14:textId="77777777" w:rsidR="0042445F" w:rsidRPr="00AB5DFA" w:rsidRDefault="0042445F" w:rsidP="00080F43">
            <w:pPr>
              <w:shd w:val="clear" w:color="auto" w:fill="FFFFFF"/>
              <w:ind w:left="-79" w:right="-79"/>
              <w:contextualSpacing/>
              <w:rPr>
                <w:rFonts w:cs="Times New Roman"/>
                <w:bCs/>
                <w:sz w:val="18"/>
                <w:szCs w:val="18"/>
                <w:cs/>
                <w:lang w:bidi="th-TH"/>
              </w:rPr>
            </w:pPr>
          </w:p>
        </w:tc>
      </w:tr>
      <w:tr w:rsidR="0042445F" w:rsidRPr="00AB5DFA" w14:paraId="323692DE" w14:textId="77777777" w:rsidTr="00080F43">
        <w:trPr>
          <w:gridAfter w:val="1"/>
          <w:wAfter w:w="11" w:type="dxa"/>
          <w:cantSplit/>
          <w:trHeight w:val="20"/>
          <w:tblHeader/>
        </w:trPr>
        <w:tc>
          <w:tcPr>
            <w:tcW w:w="3879" w:type="dxa"/>
          </w:tcPr>
          <w:p w14:paraId="20C9C542" w14:textId="77777777" w:rsidR="0042445F" w:rsidRPr="00AB5DFA" w:rsidRDefault="0042445F" w:rsidP="00080F43">
            <w:pPr>
              <w:ind w:left="916"/>
              <w:rPr>
                <w:rFonts w:cs="Times New Roman"/>
                <w:b/>
                <w:bCs/>
                <w:sz w:val="18"/>
                <w:szCs w:val="18"/>
                <w:cs/>
              </w:rPr>
            </w:pPr>
          </w:p>
        </w:tc>
        <w:tc>
          <w:tcPr>
            <w:tcW w:w="1530" w:type="dxa"/>
            <w:vMerge/>
            <w:shd w:val="clear" w:color="auto" w:fill="auto"/>
            <w:vAlign w:val="center"/>
          </w:tcPr>
          <w:p w14:paraId="77A1277A" w14:textId="77777777" w:rsidR="0042445F" w:rsidRPr="00AB5DFA" w:rsidRDefault="0042445F" w:rsidP="00080F43">
            <w:pPr>
              <w:shd w:val="clear" w:color="auto" w:fill="FFFFFF"/>
              <w:ind w:left="-79" w:right="-79"/>
              <w:contextualSpacing/>
              <w:jc w:val="center"/>
              <w:rPr>
                <w:rFonts w:cs="Times New Roman"/>
                <w:sz w:val="18"/>
                <w:szCs w:val="18"/>
                <w:lang w:val="en-US" w:bidi="th-TH"/>
              </w:rPr>
            </w:pPr>
          </w:p>
        </w:tc>
        <w:tc>
          <w:tcPr>
            <w:tcW w:w="180" w:type="dxa"/>
            <w:vAlign w:val="center"/>
          </w:tcPr>
          <w:p w14:paraId="7C745D7E"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shd w:val="clear" w:color="auto" w:fill="auto"/>
            <w:vAlign w:val="bottom"/>
          </w:tcPr>
          <w:p w14:paraId="17339373" w14:textId="77777777" w:rsidR="0042445F" w:rsidRPr="00AB5DFA" w:rsidRDefault="0042445F"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30AC732D"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62CB5B5D" w14:textId="77777777" w:rsidR="0042445F" w:rsidRPr="00AB5DFA" w:rsidRDefault="0042445F"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2E7CECB5"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0991A124" w14:textId="77777777" w:rsidR="0042445F" w:rsidRPr="00AB5DFA" w:rsidRDefault="0042445F"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32DF9D33"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479E6D11" w14:textId="77777777" w:rsidR="0042445F" w:rsidRPr="00AB5DFA" w:rsidRDefault="0042445F"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23CB0037"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3DD40C0E" w14:textId="77777777" w:rsidR="0042445F" w:rsidRPr="00AB5DFA" w:rsidRDefault="0042445F"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0ADF5945" w14:textId="77777777" w:rsidR="0042445F" w:rsidRPr="00AB5DFA" w:rsidRDefault="0042445F" w:rsidP="00080F43">
            <w:pPr>
              <w:shd w:val="clear" w:color="auto" w:fill="FFFFFF"/>
              <w:tabs>
                <w:tab w:val="decimal" w:pos="374"/>
              </w:tabs>
              <w:ind w:left="-79" w:right="-79"/>
              <w:contextualSpacing/>
              <w:jc w:val="center"/>
              <w:rPr>
                <w:rFonts w:cs="Times New Roman"/>
                <w:bCs/>
                <w:sz w:val="18"/>
                <w:szCs w:val="18"/>
                <w:lang w:val="en-US"/>
              </w:rPr>
            </w:pPr>
          </w:p>
        </w:tc>
        <w:tc>
          <w:tcPr>
            <w:tcW w:w="1458" w:type="dxa"/>
            <w:shd w:val="clear" w:color="auto" w:fill="auto"/>
            <w:vAlign w:val="bottom"/>
          </w:tcPr>
          <w:p w14:paraId="357059EC" w14:textId="77777777" w:rsidR="0042445F" w:rsidRPr="00AB5DFA" w:rsidRDefault="0042445F"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42445F" w:rsidRPr="00AB5DFA" w14:paraId="45442394" w14:textId="77777777" w:rsidTr="00080F43">
        <w:trPr>
          <w:cantSplit/>
          <w:trHeight w:val="20"/>
          <w:tblHeader/>
        </w:trPr>
        <w:tc>
          <w:tcPr>
            <w:tcW w:w="3879" w:type="dxa"/>
          </w:tcPr>
          <w:p w14:paraId="72AD2A35" w14:textId="77777777" w:rsidR="0042445F" w:rsidRPr="00AB5DFA" w:rsidRDefault="0042445F" w:rsidP="00080F43">
            <w:pPr>
              <w:ind w:left="916"/>
              <w:rPr>
                <w:rFonts w:cs="Times New Roman"/>
                <w:b/>
                <w:bCs/>
                <w:sz w:val="18"/>
                <w:szCs w:val="18"/>
                <w:cs/>
              </w:rPr>
            </w:pPr>
          </w:p>
        </w:tc>
        <w:tc>
          <w:tcPr>
            <w:tcW w:w="11641" w:type="dxa"/>
            <w:gridSpan w:val="14"/>
            <w:shd w:val="clear" w:color="auto" w:fill="auto"/>
            <w:vAlign w:val="center"/>
          </w:tcPr>
          <w:p w14:paraId="7839321B" w14:textId="77777777" w:rsidR="0042445F" w:rsidRPr="00AB5DFA" w:rsidRDefault="0042445F" w:rsidP="00080F43">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B70C52" w:rsidRPr="00AB5DFA" w14:paraId="0EABF65B" w14:textId="77777777" w:rsidTr="00080F43">
        <w:trPr>
          <w:gridAfter w:val="1"/>
          <w:wAfter w:w="11" w:type="dxa"/>
          <w:cantSplit/>
          <w:trHeight w:val="60"/>
        </w:trPr>
        <w:tc>
          <w:tcPr>
            <w:tcW w:w="3879" w:type="dxa"/>
            <w:vAlign w:val="bottom"/>
          </w:tcPr>
          <w:p w14:paraId="6215C2A6" w14:textId="77777777" w:rsidR="00B70C52" w:rsidRPr="00AB5DFA" w:rsidRDefault="00B70C52" w:rsidP="00B70C52">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vAlign w:val="bottom"/>
          </w:tcPr>
          <w:p w14:paraId="77D94AFE" w14:textId="09EEC8D5"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cs/>
                <w:lang w:bidi="th-TH"/>
              </w:rPr>
              <w:t>42</w:t>
            </w:r>
            <w:r w:rsidRPr="00B70C52">
              <w:rPr>
                <w:rFonts w:cs="Times New Roman"/>
                <w:sz w:val="18"/>
                <w:szCs w:val="18"/>
                <w:lang w:bidi="th-TH"/>
              </w:rPr>
              <w:t>8</w:t>
            </w:r>
          </w:p>
        </w:tc>
        <w:tc>
          <w:tcPr>
            <w:tcW w:w="180" w:type="dxa"/>
            <w:vAlign w:val="bottom"/>
          </w:tcPr>
          <w:p w14:paraId="661EF9AB"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620" w:type="dxa"/>
          </w:tcPr>
          <w:p w14:paraId="4D5CF7A7" w14:textId="1E2CE92C"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10,071,361</w:t>
            </w:r>
          </w:p>
        </w:tc>
        <w:tc>
          <w:tcPr>
            <w:tcW w:w="180" w:type="dxa"/>
          </w:tcPr>
          <w:p w14:paraId="0295960B"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Pr>
          <w:p w14:paraId="3FA9C557" w14:textId="02EBBE1B"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763,030</w:t>
            </w:r>
          </w:p>
        </w:tc>
        <w:tc>
          <w:tcPr>
            <w:tcW w:w="180" w:type="dxa"/>
          </w:tcPr>
          <w:p w14:paraId="6F046DED"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39" w:type="dxa"/>
          </w:tcPr>
          <w:p w14:paraId="17FA0D58" w14:textId="056F4CFD"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217,532</w:t>
            </w:r>
          </w:p>
        </w:tc>
        <w:tc>
          <w:tcPr>
            <w:tcW w:w="181" w:type="dxa"/>
          </w:tcPr>
          <w:p w14:paraId="6EDEA057"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Pr>
          <w:p w14:paraId="6DBA0C5C" w14:textId="25C6A00F"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11,051,923</w:t>
            </w:r>
          </w:p>
        </w:tc>
        <w:tc>
          <w:tcPr>
            <w:tcW w:w="180" w:type="dxa"/>
          </w:tcPr>
          <w:p w14:paraId="15790ED9"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40" w:type="dxa"/>
          </w:tcPr>
          <w:p w14:paraId="603B642F" w14:textId="560AEF58" w:rsidR="00B70C52" w:rsidRPr="00B70C52" w:rsidRDefault="00B70C52" w:rsidP="00B70C52">
            <w:pPr>
              <w:shd w:val="clear" w:color="auto" w:fill="FFFFFF"/>
              <w:tabs>
                <w:tab w:val="decimal" w:pos="1174"/>
              </w:tabs>
              <w:spacing w:line="240" w:lineRule="exact"/>
              <w:ind w:left="-79" w:right="-72"/>
              <w:contextualSpacing/>
              <w:rPr>
                <w:rFonts w:cs="Times New Roman"/>
                <w:sz w:val="18"/>
                <w:szCs w:val="18"/>
              </w:rPr>
            </w:pPr>
            <w:r w:rsidRPr="00B70C52">
              <w:rPr>
                <w:rFonts w:cs="Times New Roman"/>
                <w:sz w:val="18"/>
                <w:szCs w:val="18"/>
              </w:rPr>
              <w:t>-</w:t>
            </w:r>
          </w:p>
        </w:tc>
        <w:tc>
          <w:tcPr>
            <w:tcW w:w="182" w:type="dxa"/>
          </w:tcPr>
          <w:p w14:paraId="617F589B"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58" w:type="dxa"/>
          </w:tcPr>
          <w:p w14:paraId="6D7723F9" w14:textId="44FC8BFB" w:rsidR="00B70C52" w:rsidRPr="00B70C52" w:rsidRDefault="00B70C52" w:rsidP="00B70C52">
            <w:pPr>
              <w:shd w:val="clear" w:color="auto" w:fill="FFFFFF"/>
              <w:tabs>
                <w:tab w:val="decimal" w:pos="1187"/>
              </w:tabs>
              <w:spacing w:line="240" w:lineRule="exact"/>
              <w:ind w:left="-79" w:right="-72"/>
              <w:contextualSpacing/>
              <w:rPr>
                <w:rFonts w:cs="Times New Roman"/>
                <w:sz w:val="18"/>
                <w:szCs w:val="18"/>
              </w:rPr>
            </w:pPr>
            <w:r w:rsidRPr="00B70C52">
              <w:rPr>
                <w:rFonts w:cs="Times New Roman"/>
                <w:sz w:val="18"/>
                <w:szCs w:val="18"/>
              </w:rPr>
              <w:t>11,052,351</w:t>
            </w:r>
          </w:p>
        </w:tc>
      </w:tr>
      <w:tr w:rsidR="00B70C52" w:rsidRPr="00AB5DFA" w14:paraId="393F426F" w14:textId="77777777" w:rsidTr="00080F43">
        <w:trPr>
          <w:gridAfter w:val="1"/>
          <w:wAfter w:w="11" w:type="dxa"/>
          <w:cantSplit/>
          <w:trHeight w:val="60"/>
        </w:trPr>
        <w:tc>
          <w:tcPr>
            <w:tcW w:w="3879" w:type="dxa"/>
            <w:vAlign w:val="bottom"/>
          </w:tcPr>
          <w:p w14:paraId="7616ADF0" w14:textId="77777777" w:rsidR="00B70C52" w:rsidRPr="00AB5DFA" w:rsidRDefault="00B70C52" w:rsidP="00B70C52">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(expenses) income, net</w:t>
            </w:r>
          </w:p>
        </w:tc>
        <w:tc>
          <w:tcPr>
            <w:tcW w:w="1530" w:type="dxa"/>
            <w:tcBorders>
              <w:bottom w:val="single" w:sz="4" w:space="0" w:color="auto"/>
            </w:tcBorders>
            <w:vAlign w:val="bottom"/>
          </w:tcPr>
          <w:p w14:paraId="5F1BC8D2" w14:textId="66DD7E08"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cs/>
                <w:lang w:val="en-US" w:bidi="th-TH"/>
              </w:rPr>
              <w:t>(1</w:t>
            </w:r>
            <w:r w:rsidRPr="00B70C52">
              <w:rPr>
                <w:rFonts w:cs="Times New Roman"/>
                <w:sz w:val="18"/>
                <w:szCs w:val="18"/>
                <w:lang w:val="en-US" w:bidi="th-TH"/>
              </w:rPr>
              <w:t>,069)</w:t>
            </w:r>
          </w:p>
        </w:tc>
        <w:tc>
          <w:tcPr>
            <w:tcW w:w="180" w:type="dxa"/>
            <w:vAlign w:val="bottom"/>
          </w:tcPr>
          <w:p w14:paraId="47F40B36"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620" w:type="dxa"/>
          </w:tcPr>
          <w:p w14:paraId="785EF82C"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tcPr>
          <w:p w14:paraId="6E639CDA"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Pr>
          <w:p w14:paraId="7E85548C"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tcPr>
          <w:p w14:paraId="5C097AB7"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39" w:type="dxa"/>
          </w:tcPr>
          <w:p w14:paraId="72B5A20F"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1" w:type="dxa"/>
          </w:tcPr>
          <w:p w14:paraId="3D1702A6"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36CD750B" w14:textId="4BD2976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186,446</w:t>
            </w:r>
          </w:p>
        </w:tc>
        <w:tc>
          <w:tcPr>
            <w:tcW w:w="180" w:type="dxa"/>
          </w:tcPr>
          <w:p w14:paraId="030FFF91"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tcPr>
          <w:p w14:paraId="17CC059E" w14:textId="539EF749" w:rsidR="00B70C52" w:rsidRPr="00B70C52" w:rsidRDefault="00B70C52" w:rsidP="00B70C52">
            <w:pPr>
              <w:shd w:val="clear" w:color="auto" w:fill="FFFFFF"/>
              <w:tabs>
                <w:tab w:val="decimal" w:pos="1174"/>
              </w:tabs>
              <w:spacing w:line="240" w:lineRule="exact"/>
              <w:ind w:left="-79" w:right="-72"/>
              <w:contextualSpacing/>
              <w:rPr>
                <w:rFonts w:cs="Times New Roman"/>
                <w:sz w:val="18"/>
                <w:szCs w:val="18"/>
              </w:rPr>
            </w:pPr>
            <w:r w:rsidRPr="00B70C52">
              <w:rPr>
                <w:rFonts w:cs="Times New Roman"/>
                <w:sz w:val="18"/>
                <w:szCs w:val="18"/>
              </w:rPr>
              <w:t>(6,004)</w:t>
            </w:r>
          </w:p>
        </w:tc>
        <w:tc>
          <w:tcPr>
            <w:tcW w:w="182" w:type="dxa"/>
          </w:tcPr>
          <w:p w14:paraId="09002AC3"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66753355" w14:textId="465EFDAF" w:rsidR="00B70C52" w:rsidRPr="00B70C52" w:rsidRDefault="00B70C52" w:rsidP="00B70C52">
            <w:pPr>
              <w:shd w:val="clear" w:color="auto" w:fill="FFFFFF"/>
              <w:tabs>
                <w:tab w:val="decimal" w:pos="1187"/>
              </w:tabs>
              <w:spacing w:line="240" w:lineRule="exact"/>
              <w:ind w:left="-79" w:right="-72"/>
              <w:contextualSpacing/>
              <w:rPr>
                <w:rFonts w:cs="Times New Roman"/>
                <w:sz w:val="18"/>
                <w:szCs w:val="18"/>
              </w:rPr>
            </w:pPr>
            <w:r w:rsidRPr="00B70C52">
              <w:rPr>
                <w:rFonts w:cs="Times New Roman"/>
                <w:sz w:val="18"/>
                <w:szCs w:val="18"/>
              </w:rPr>
              <w:t>179,373</w:t>
            </w:r>
          </w:p>
        </w:tc>
      </w:tr>
      <w:tr w:rsidR="00B70C52" w:rsidRPr="00AB5DFA" w14:paraId="76C74598" w14:textId="77777777" w:rsidTr="00080F43">
        <w:trPr>
          <w:gridAfter w:val="1"/>
          <w:wAfter w:w="11" w:type="dxa"/>
          <w:cantSplit/>
          <w:trHeight w:val="50"/>
        </w:trPr>
        <w:tc>
          <w:tcPr>
            <w:tcW w:w="3879" w:type="dxa"/>
            <w:vAlign w:val="bottom"/>
          </w:tcPr>
          <w:p w14:paraId="4AE46E25" w14:textId="3FC5968C" w:rsidR="00B70C52" w:rsidRPr="00AB5DFA" w:rsidRDefault="00B70C52" w:rsidP="00B70C52">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 xml:space="preserve">Total operating </w:t>
            </w:r>
            <w:r w:rsidR="0057570A">
              <w:rPr>
                <w:rFonts w:cs="Times New Roman"/>
                <w:b/>
                <w:bCs/>
                <w:sz w:val="18"/>
                <w:szCs w:val="18"/>
              </w:rPr>
              <w:t xml:space="preserve">(expenses) </w:t>
            </w:r>
            <w:r w:rsidRPr="00AB5DFA">
              <w:rPr>
                <w:rFonts w:cs="Times New Roman"/>
                <w:b/>
                <w:bCs/>
                <w:sz w:val="18"/>
                <w:szCs w:val="18"/>
              </w:rPr>
              <w:t>income</w:t>
            </w:r>
          </w:p>
        </w:tc>
        <w:tc>
          <w:tcPr>
            <w:tcW w:w="1530" w:type="dxa"/>
            <w:tcBorders>
              <w:top w:val="single" w:sz="4" w:space="0" w:color="auto"/>
            </w:tcBorders>
            <w:vAlign w:val="bottom"/>
          </w:tcPr>
          <w:p w14:paraId="386268C5" w14:textId="548EB1CD"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r w:rsidRPr="00B70C52">
              <w:rPr>
                <w:rFonts w:cs="Times New Roman"/>
                <w:b/>
                <w:bCs/>
                <w:sz w:val="18"/>
                <w:szCs w:val="18"/>
              </w:rPr>
              <w:t>(641)</w:t>
            </w:r>
          </w:p>
        </w:tc>
        <w:tc>
          <w:tcPr>
            <w:tcW w:w="180" w:type="dxa"/>
            <w:vAlign w:val="bottom"/>
          </w:tcPr>
          <w:p w14:paraId="325A138D"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620" w:type="dxa"/>
          </w:tcPr>
          <w:p w14:paraId="44ACD4B9"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tcPr>
          <w:p w14:paraId="3569A881"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tcPr>
          <w:p w14:paraId="31723AE6"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tcPr>
          <w:p w14:paraId="064A61D3"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39" w:type="dxa"/>
          </w:tcPr>
          <w:p w14:paraId="6E978E14"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1" w:type="dxa"/>
          </w:tcPr>
          <w:p w14:paraId="47327878"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tcPr>
          <w:p w14:paraId="76448050" w14:textId="672E1AD2"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r w:rsidRPr="00B17AE6">
              <w:rPr>
                <w:rFonts w:cs="Times New Roman"/>
                <w:b/>
                <w:bCs/>
                <w:sz w:val="18"/>
                <w:szCs w:val="18"/>
              </w:rPr>
              <w:t>11,238,369</w:t>
            </w:r>
          </w:p>
        </w:tc>
        <w:tc>
          <w:tcPr>
            <w:tcW w:w="180" w:type="dxa"/>
          </w:tcPr>
          <w:p w14:paraId="3CFB6C68" w14:textId="77777777"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tcPr>
          <w:p w14:paraId="147AA8A0" w14:textId="01686FE8" w:rsidR="00B70C52" w:rsidRPr="00B17AE6" w:rsidRDefault="00B70C52" w:rsidP="00B70C52">
            <w:pPr>
              <w:shd w:val="clear" w:color="auto" w:fill="FFFFFF"/>
              <w:tabs>
                <w:tab w:val="decimal" w:pos="1174"/>
              </w:tabs>
              <w:spacing w:line="240" w:lineRule="exact"/>
              <w:ind w:left="-79" w:right="-72"/>
              <w:contextualSpacing/>
              <w:rPr>
                <w:rFonts w:cs="Times New Roman"/>
                <w:b/>
                <w:bCs/>
                <w:sz w:val="18"/>
                <w:szCs w:val="18"/>
                <w:cs/>
                <w:lang w:bidi="th-TH"/>
              </w:rPr>
            </w:pPr>
            <w:r w:rsidRPr="00B17AE6">
              <w:rPr>
                <w:rFonts w:cs="Times New Roman"/>
                <w:b/>
                <w:bCs/>
                <w:sz w:val="18"/>
                <w:szCs w:val="18"/>
              </w:rPr>
              <w:t>(6,004)</w:t>
            </w:r>
          </w:p>
        </w:tc>
        <w:tc>
          <w:tcPr>
            <w:tcW w:w="182" w:type="dxa"/>
          </w:tcPr>
          <w:p w14:paraId="40A3C99B" w14:textId="77777777"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tcPr>
          <w:p w14:paraId="667A2416" w14:textId="0A696428" w:rsidR="00B70C52" w:rsidRPr="00B17AE6" w:rsidRDefault="00B70C52" w:rsidP="00B70C52">
            <w:pPr>
              <w:shd w:val="clear" w:color="auto" w:fill="FFFFFF"/>
              <w:tabs>
                <w:tab w:val="decimal" w:pos="1187"/>
              </w:tabs>
              <w:spacing w:line="240" w:lineRule="exact"/>
              <w:ind w:left="-79" w:right="-72"/>
              <w:contextualSpacing/>
              <w:rPr>
                <w:rFonts w:cs="Times New Roman"/>
                <w:b/>
                <w:bCs/>
                <w:sz w:val="18"/>
                <w:szCs w:val="18"/>
                <w:lang w:val="en-US"/>
              </w:rPr>
            </w:pPr>
            <w:r w:rsidRPr="00B17AE6">
              <w:rPr>
                <w:rFonts w:cs="Times New Roman"/>
                <w:b/>
                <w:bCs/>
                <w:sz w:val="18"/>
                <w:szCs w:val="18"/>
              </w:rPr>
              <w:t>11,231,724</w:t>
            </w:r>
          </w:p>
        </w:tc>
      </w:tr>
      <w:tr w:rsidR="00B70C52" w:rsidRPr="00AB5DFA" w14:paraId="0334DD5D" w14:textId="77777777" w:rsidTr="00080F43">
        <w:trPr>
          <w:gridAfter w:val="1"/>
          <w:wAfter w:w="11" w:type="dxa"/>
          <w:cantSplit/>
          <w:trHeight w:val="60"/>
        </w:trPr>
        <w:tc>
          <w:tcPr>
            <w:tcW w:w="3879" w:type="dxa"/>
            <w:vAlign w:val="bottom"/>
          </w:tcPr>
          <w:p w14:paraId="55C5BDBF" w14:textId="77777777" w:rsidR="00B70C52" w:rsidRPr="00AB5DFA" w:rsidRDefault="00B70C52" w:rsidP="00B70C52">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1E0D2706" w14:textId="41738203"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(55,837)</w:t>
            </w:r>
          </w:p>
        </w:tc>
        <w:tc>
          <w:tcPr>
            <w:tcW w:w="180" w:type="dxa"/>
            <w:vAlign w:val="bottom"/>
          </w:tcPr>
          <w:p w14:paraId="799ED476"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620" w:type="dxa"/>
          </w:tcPr>
          <w:p w14:paraId="5D49B76A"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tcPr>
          <w:p w14:paraId="700E43C8"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Pr>
          <w:p w14:paraId="6E4B4D89"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tcPr>
          <w:p w14:paraId="59EA609A"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39" w:type="dxa"/>
          </w:tcPr>
          <w:p w14:paraId="0F88DA13"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1" w:type="dxa"/>
          </w:tcPr>
          <w:p w14:paraId="1022D47C"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233E5AC3" w14:textId="500C4E7F"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(4,386,610)</w:t>
            </w:r>
          </w:p>
        </w:tc>
        <w:tc>
          <w:tcPr>
            <w:tcW w:w="180" w:type="dxa"/>
          </w:tcPr>
          <w:p w14:paraId="2A2CA9C8"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tcPr>
          <w:p w14:paraId="0E7A2750" w14:textId="52149779" w:rsidR="00B70C52" w:rsidRPr="00B70C52" w:rsidRDefault="00B70C52" w:rsidP="00B70C52">
            <w:pPr>
              <w:shd w:val="clear" w:color="auto" w:fill="FFFFFF"/>
              <w:tabs>
                <w:tab w:val="decimal" w:pos="1174"/>
              </w:tabs>
              <w:spacing w:line="240" w:lineRule="exact"/>
              <w:ind w:left="-79" w:right="-72"/>
              <w:contextualSpacing/>
              <w:rPr>
                <w:rFonts w:cs="Times New Roman"/>
                <w:sz w:val="18"/>
                <w:szCs w:val="18"/>
              </w:rPr>
            </w:pPr>
            <w:r w:rsidRPr="00B70C52">
              <w:rPr>
                <w:rFonts w:cs="Times New Roman"/>
                <w:sz w:val="18"/>
                <w:szCs w:val="18"/>
              </w:rPr>
              <w:t>6,046</w:t>
            </w:r>
          </w:p>
        </w:tc>
        <w:tc>
          <w:tcPr>
            <w:tcW w:w="182" w:type="dxa"/>
          </w:tcPr>
          <w:p w14:paraId="7F42F0BD"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461A8A35" w14:textId="5F5F613F" w:rsidR="00B70C52" w:rsidRPr="00B70C52" w:rsidRDefault="00B70C52" w:rsidP="00B70C52">
            <w:pPr>
              <w:shd w:val="clear" w:color="auto" w:fill="FFFFFF"/>
              <w:tabs>
                <w:tab w:val="decimal" w:pos="1187"/>
              </w:tabs>
              <w:spacing w:line="240" w:lineRule="exact"/>
              <w:ind w:left="-79" w:right="-72"/>
              <w:contextualSpacing/>
              <w:rPr>
                <w:rFonts w:cs="Times New Roman"/>
                <w:sz w:val="18"/>
                <w:szCs w:val="18"/>
              </w:rPr>
            </w:pPr>
            <w:r w:rsidRPr="00B70C52">
              <w:rPr>
                <w:rFonts w:cs="Times New Roman"/>
                <w:sz w:val="18"/>
                <w:szCs w:val="18"/>
              </w:rPr>
              <w:t>(4,436,401)</w:t>
            </w:r>
          </w:p>
        </w:tc>
      </w:tr>
      <w:tr w:rsidR="00B70C52" w:rsidRPr="00AB5DFA" w14:paraId="437AD50F" w14:textId="77777777" w:rsidTr="00080F43">
        <w:trPr>
          <w:gridAfter w:val="1"/>
          <w:wAfter w:w="11" w:type="dxa"/>
          <w:cantSplit/>
          <w:trHeight w:val="50"/>
        </w:trPr>
        <w:tc>
          <w:tcPr>
            <w:tcW w:w="3879" w:type="dxa"/>
            <w:vAlign w:val="bottom"/>
          </w:tcPr>
          <w:p w14:paraId="1E1CDE8D" w14:textId="77777777" w:rsidR="00B70C52" w:rsidRPr="00AB5DFA" w:rsidRDefault="00B70C52" w:rsidP="00B70C52">
            <w:pPr>
              <w:shd w:val="clear" w:color="auto" w:fill="FFFFFF"/>
              <w:spacing w:line="240" w:lineRule="exact"/>
              <w:ind w:left="916" w:right="-72"/>
              <w:contextualSpacing/>
              <w:rPr>
                <w:rFonts w:cs="Times New Roman"/>
                <w:b/>
                <w:bCs/>
                <w:sz w:val="18"/>
                <w:szCs w:val="18"/>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54928FAE" w14:textId="12FABE73"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r w:rsidRPr="00B70C52">
              <w:rPr>
                <w:rFonts w:cs="Times New Roman"/>
                <w:b/>
                <w:bCs/>
                <w:sz w:val="18"/>
                <w:szCs w:val="18"/>
              </w:rPr>
              <w:t>(56,478)</w:t>
            </w:r>
          </w:p>
        </w:tc>
        <w:tc>
          <w:tcPr>
            <w:tcW w:w="180" w:type="dxa"/>
            <w:vAlign w:val="bottom"/>
          </w:tcPr>
          <w:p w14:paraId="159EE97E"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620" w:type="dxa"/>
          </w:tcPr>
          <w:p w14:paraId="0C70541A"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tcPr>
          <w:p w14:paraId="4C572E4E"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tcPr>
          <w:p w14:paraId="47983D67"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tcPr>
          <w:p w14:paraId="367874CE"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39" w:type="dxa"/>
          </w:tcPr>
          <w:p w14:paraId="4625DB40"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1" w:type="dxa"/>
          </w:tcPr>
          <w:p w14:paraId="35590CFA"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tcPr>
          <w:p w14:paraId="31913F3D" w14:textId="77777777" w:rsidR="008F6C01" w:rsidRPr="00B17AE6" w:rsidRDefault="008F6C01" w:rsidP="00B70C52">
            <w:pPr>
              <w:shd w:val="clear" w:color="auto" w:fill="FFFFFF"/>
              <w:tabs>
                <w:tab w:val="decimal" w:pos="1326"/>
              </w:tabs>
              <w:spacing w:line="240" w:lineRule="exact"/>
              <w:ind w:left="-79" w:right="-72"/>
              <w:contextualSpacing/>
              <w:rPr>
                <w:rFonts w:cs="Times New Roman"/>
                <w:b/>
                <w:bCs/>
                <w:sz w:val="18"/>
                <w:szCs w:val="18"/>
              </w:rPr>
            </w:pPr>
          </w:p>
          <w:p w14:paraId="5CA7B60B" w14:textId="77777777" w:rsidR="008F6C01" w:rsidRPr="00B17AE6" w:rsidRDefault="008F6C01" w:rsidP="00B70C52">
            <w:pPr>
              <w:shd w:val="clear" w:color="auto" w:fill="FFFFFF"/>
              <w:tabs>
                <w:tab w:val="decimal" w:pos="1326"/>
              </w:tabs>
              <w:spacing w:line="240" w:lineRule="exact"/>
              <w:ind w:left="-79" w:right="-72"/>
              <w:contextualSpacing/>
              <w:rPr>
                <w:rFonts w:cs="Times New Roman"/>
                <w:b/>
                <w:bCs/>
                <w:sz w:val="18"/>
                <w:szCs w:val="18"/>
              </w:rPr>
            </w:pPr>
          </w:p>
          <w:p w14:paraId="3453ADC9" w14:textId="2C33DCBB"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r w:rsidRPr="00B17AE6">
              <w:rPr>
                <w:rFonts w:cs="Times New Roman"/>
                <w:b/>
                <w:bCs/>
                <w:sz w:val="18"/>
                <w:szCs w:val="18"/>
              </w:rPr>
              <w:t>6,851,759</w:t>
            </w:r>
          </w:p>
        </w:tc>
        <w:tc>
          <w:tcPr>
            <w:tcW w:w="180" w:type="dxa"/>
          </w:tcPr>
          <w:p w14:paraId="093EBF21" w14:textId="77777777"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tcPr>
          <w:p w14:paraId="71FAC50A" w14:textId="77777777" w:rsidR="008F6C01" w:rsidRPr="00B17AE6" w:rsidRDefault="008F6C01" w:rsidP="00B70C52">
            <w:pPr>
              <w:shd w:val="clear" w:color="auto" w:fill="FFFFFF"/>
              <w:tabs>
                <w:tab w:val="decimal" w:pos="1174"/>
              </w:tabs>
              <w:spacing w:line="240" w:lineRule="exact"/>
              <w:ind w:left="-79" w:right="-72"/>
              <w:contextualSpacing/>
              <w:rPr>
                <w:rFonts w:cs="Times New Roman"/>
                <w:b/>
                <w:bCs/>
                <w:sz w:val="18"/>
                <w:szCs w:val="18"/>
              </w:rPr>
            </w:pPr>
          </w:p>
          <w:p w14:paraId="31DA5C7D" w14:textId="77777777" w:rsidR="008F6C01" w:rsidRPr="00B17AE6" w:rsidRDefault="008F6C01" w:rsidP="00B70C52">
            <w:pPr>
              <w:shd w:val="clear" w:color="auto" w:fill="FFFFFF"/>
              <w:tabs>
                <w:tab w:val="decimal" w:pos="1174"/>
              </w:tabs>
              <w:spacing w:line="240" w:lineRule="exact"/>
              <w:ind w:left="-79" w:right="-72"/>
              <w:contextualSpacing/>
              <w:rPr>
                <w:rFonts w:cs="Times New Roman"/>
                <w:b/>
                <w:bCs/>
                <w:sz w:val="18"/>
                <w:szCs w:val="18"/>
              </w:rPr>
            </w:pPr>
          </w:p>
          <w:p w14:paraId="473716ED" w14:textId="3C660BAA" w:rsidR="00B70C52" w:rsidRPr="00B17AE6" w:rsidRDefault="00B70C52" w:rsidP="00B70C52">
            <w:pPr>
              <w:shd w:val="clear" w:color="auto" w:fill="FFFFFF"/>
              <w:tabs>
                <w:tab w:val="decimal" w:pos="1174"/>
              </w:tabs>
              <w:spacing w:line="240" w:lineRule="exact"/>
              <w:ind w:left="-79" w:right="-72"/>
              <w:contextualSpacing/>
              <w:rPr>
                <w:rFonts w:cs="Times New Roman"/>
                <w:b/>
                <w:bCs/>
                <w:sz w:val="18"/>
                <w:szCs w:val="18"/>
              </w:rPr>
            </w:pPr>
            <w:r w:rsidRPr="00B17AE6">
              <w:rPr>
                <w:rFonts w:cs="Times New Roman"/>
                <w:b/>
                <w:bCs/>
                <w:sz w:val="18"/>
                <w:szCs w:val="18"/>
              </w:rPr>
              <w:t>42</w:t>
            </w:r>
          </w:p>
        </w:tc>
        <w:tc>
          <w:tcPr>
            <w:tcW w:w="182" w:type="dxa"/>
          </w:tcPr>
          <w:p w14:paraId="277755F2" w14:textId="77777777"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tcPr>
          <w:p w14:paraId="22AFF593" w14:textId="77777777" w:rsidR="008F6C01" w:rsidRPr="00B17AE6" w:rsidRDefault="008F6C01" w:rsidP="00B70C52">
            <w:pPr>
              <w:shd w:val="clear" w:color="auto" w:fill="FFFFFF"/>
              <w:tabs>
                <w:tab w:val="decimal" w:pos="1187"/>
              </w:tabs>
              <w:spacing w:line="240" w:lineRule="exact"/>
              <w:ind w:left="-79" w:right="-72"/>
              <w:contextualSpacing/>
              <w:rPr>
                <w:rFonts w:cs="Times New Roman"/>
                <w:b/>
                <w:bCs/>
                <w:sz w:val="18"/>
                <w:szCs w:val="18"/>
              </w:rPr>
            </w:pPr>
          </w:p>
          <w:p w14:paraId="0D5C5952" w14:textId="77777777" w:rsidR="008F6C01" w:rsidRPr="00B17AE6" w:rsidRDefault="008F6C01" w:rsidP="00B70C52">
            <w:pPr>
              <w:shd w:val="clear" w:color="auto" w:fill="FFFFFF"/>
              <w:tabs>
                <w:tab w:val="decimal" w:pos="1187"/>
              </w:tabs>
              <w:spacing w:line="240" w:lineRule="exact"/>
              <w:ind w:left="-79" w:right="-72"/>
              <w:contextualSpacing/>
              <w:rPr>
                <w:rFonts w:cs="Times New Roman"/>
                <w:b/>
                <w:bCs/>
                <w:sz w:val="18"/>
                <w:szCs w:val="18"/>
              </w:rPr>
            </w:pPr>
          </w:p>
          <w:p w14:paraId="2828E235" w14:textId="536CBB5A" w:rsidR="00B70C52" w:rsidRPr="00B17AE6" w:rsidRDefault="00B70C52" w:rsidP="00B70C52">
            <w:pPr>
              <w:shd w:val="clear" w:color="auto" w:fill="FFFFFF"/>
              <w:tabs>
                <w:tab w:val="decimal" w:pos="1187"/>
              </w:tabs>
              <w:spacing w:line="240" w:lineRule="exact"/>
              <w:ind w:left="-79" w:right="-72"/>
              <w:contextualSpacing/>
              <w:rPr>
                <w:rFonts w:cs="Times New Roman"/>
                <w:b/>
                <w:bCs/>
                <w:sz w:val="18"/>
                <w:szCs w:val="18"/>
              </w:rPr>
            </w:pPr>
            <w:r w:rsidRPr="00B17AE6">
              <w:rPr>
                <w:rFonts w:cs="Times New Roman"/>
                <w:b/>
                <w:bCs/>
                <w:sz w:val="18"/>
                <w:szCs w:val="18"/>
              </w:rPr>
              <w:t>6,795,323</w:t>
            </w:r>
          </w:p>
        </w:tc>
      </w:tr>
      <w:tr w:rsidR="00B70C52" w:rsidRPr="00AB5DFA" w14:paraId="37C04EFF" w14:textId="77777777" w:rsidTr="00080F43">
        <w:trPr>
          <w:gridAfter w:val="1"/>
          <w:wAfter w:w="11" w:type="dxa"/>
          <w:cantSplit/>
          <w:trHeight w:val="60"/>
        </w:trPr>
        <w:tc>
          <w:tcPr>
            <w:tcW w:w="3879" w:type="dxa"/>
            <w:vAlign w:val="bottom"/>
          </w:tcPr>
          <w:p w14:paraId="5A4C7711" w14:textId="77777777" w:rsidR="00B70C52" w:rsidRPr="00AB5DFA" w:rsidRDefault="00B70C52" w:rsidP="00B70C52">
            <w:pPr>
              <w:shd w:val="clear" w:color="auto" w:fill="FFFFFF"/>
              <w:spacing w:line="240" w:lineRule="exact"/>
              <w:ind w:left="916" w:right="-72"/>
              <w:contextualSpacing/>
              <w:rPr>
                <w:rFonts w:cs="Times New Roman"/>
                <w:sz w:val="18"/>
                <w:szCs w:val="18"/>
                <w:cs/>
              </w:rPr>
            </w:pPr>
            <w:r w:rsidRPr="00AB5DFA">
              <w:rPr>
                <w:rFonts w:cs="Times New Roman"/>
                <w:sz w:val="18"/>
                <w:szCs w:val="18"/>
              </w:rPr>
              <w:t>Expected credit loss</w:t>
            </w:r>
          </w:p>
        </w:tc>
        <w:tc>
          <w:tcPr>
            <w:tcW w:w="1530" w:type="dxa"/>
            <w:tcBorders>
              <w:bottom w:val="single" w:sz="4" w:space="0" w:color="auto"/>
            </w:tcBorders>
            <w:vAlign w:val="bottom"/>
          </w:tcPr>
          <w:p w14:paraId="4280A01E" w14:textId="30C02BD1"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w:t>
            </w:r>
          </w:p>
        </w:tc>
        <w:tc>
          <w:tcPr>
            <w:tcW w:w="180" w:type="dxa"/>
            <w:vAlign w:val="bottom"/>
          </w:tcPr>
          <w:p w14:paraId="5B8B69AD"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620" w:type="dxa"/>
          </w:tcPr>
          <w:p w14:paraId="0E61F654"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tcPr>
          <w:p w14:paraId="5F33BE3E"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Pr>
          <w:p w14:paraId="5F164689"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tcPr>
          <w:p w14:paraId="749CD2D4"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39" w:type="dxa"/>
          </w:tcPr>
          <w:p w14:paraId="3F50FFC8"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1" w:type="dxa"/>
          </w:tcPr>
          <w:p w14:paraId="217183BC"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1AD7823D" w14:textId="4DA6CD09"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r w:rsidRPr="00B70C52">
              <w:rPr>
                <w:rFonts w:cs="Times New Roman"/>
                <w:sz w:val="18"/>
                <w:szCs w:val="18"/>
              </w:rPr>
              <w:t>(3,835,409)</w:t>
            </w:r>
          </w:p>
        </w:tc>
        <w:tc>
          <w:tcPr>
            <w:tcW w:w="180" w:type="dxa"/>
          </w:tcPr>
          <w:p w14:paraId="58AC27D0"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tcPr>
          <w:p w14:paraId="5F80459B" w14:textId="1B6EDC19" w:rsidR="00B70C52" w:rsidRPr="00B70C52" w:rsidRDefault="00B70C52" w:rsidP="00B70C52">
            <w:pPr>
              <w:shd w:val="clear" w:color="auto" w:fill="FFFFFF"/>
              <w:tabs>
                <w:tab w:val="decimal" w:pos="1174"/>
              </w:tabs>
              <w:spacing w:line="240" w:lineRule="exact"/>
              <w:ind w:left="-79" w:right="-72"/>
              <w:contextualSpacing/>
              <w:rPr>
                <w:rFonts w:cs="Times New Roman"/>
                <w:sz w:val="18"/>
                <w:szCs w:val="18"/>
              </w:rPr>
            </w:pPr>
            <w:r w:rsidRPr="00B70C52">
              <w:rPr>
                <w:rFonts w:cs="Times New Roman"/>
                <w:sz w:val="18"/>
                <w:szCs w:val="18"/>
              </w:rPr>
              <w:t>-</w:t>
            </w:r>
          </w:p>
        </w:tc>
        <w:tc>
          <w:tcPr>
            <w:tcW w:w="182" w:type="dxa"/>
          </w:tcPr>
          <w:p w14:paraId="56FB2C7D" w14:textId="77777777" w:rsidR="00B70C52" w:rsidRPr="00B70C52"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tcPr>
          <w:p w14:paraId="7CE6A7CD" w14:textId="66C38E06" w:rsidR="00B70C52" w:rsidRPr="00B70C52" w:rsidRDefault="00B70C52" w:rsidP="00B70C52">
            <w:pPr>
              <w:shd w:val="clear" w:color="auto" w:fill="FFFFFF"/>
              <w:tabs>
                <w:tab w:val="decimal" w:pos="1187"/>
              </w:tabs>
              <w:spacing w:line="240" w:lineRule="exact"/>
              <w:ind w:left="-79" w:right="-72"/>
              <w:contextualSpacing/>
              <w:rPr>
                <w:rFonts w:cs="Times New Roman"/>
                <w:sz w:val="18"/>
                <w:szCs w:val="18"/>
                <w:cs/>
                <w:lang w:bidi="th-TH"/>
              </w:rPr>
            </w:pPr>
            <w:r w:rsidRPr="00B70C52">
              <w:rPr>
                <w:rFonts w:cs="Times New Roman"/>
                <w:sz w:val="18"/>
                <w:szCs w:val="18"/>
              </w:rPr>
              <w:t>(3,835,409)</w:t>
            </w:r>
          </w:p>
        </w:tc>
      </w:tr>
      <w:tr w:rsidR="00B70C52" w:rsidRPr="00AB5DFA" w14:paraId="67925547" w14:textId="77777777" w:rsidTr="00080F43">
        <w:trPr>
          <w:gridAfter w:val="1"/>
          <w:wAfter w:w="11" w:type="dxa"/>
          <w:cantSplit/>
          <w:trHeight w:val="50"/>
        </w:trPr>
        <w:tc>
          <w:tcPr>
            <w:tcW w:w="3879" w:type="dxa"/>
            <w:vAlign w:val="bottom"/>
          </w:tcPr>
          <w:p w14:paraId="67A35949" w14:textId="77777777" w:rsidR="00B70C52" w:rsidRPr="00AB5DFA" w:rsidRDefault="00B70C52" w:rsidP="00B70C52">
            <w:pPr>
              <w:shd w:val="clear" w:color="auto" w:fill="FFFFFF"/>
              <w:spacing w:line="240" w:lineRule="exac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bottom w:val="double" w:sz="4" w:space="0" w:color="auto"/>
            </w:tcBorders>
            <w:vAlign w:val="bottom"/>
          </w:tcPr>
          <w:p w14:paraId="00A53EC2" w14:textId="4278270D"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r w:rsidRPr="00B70C52">
              <w:rPr>
                <w:rFonts w:cs="Times New Roman"/>
                <w:b/>
                <w:bCs/>
                <w:sz w:val="18"/>
                <w:szCs w:val="18"/>
                <w:lang w:val="en-US" w:bidi="th-TH"/>
              </w:rPr>
              <w:t>(56,478)</w:t>
            </w:r>
          </w:p>
        </w:tc>
        <w:tc>
          <w:tcPr>
            <w:tcW w:w="180" w:type="dxa"/>
            <w:vAlign w:val="bottom"/>
          </w:tcPr>
          <w:p w14:paraId="5E6547E8"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620" w:type="dxa"/>
          </w:tcPr>
          <w:p w14:paraId="6E84684B"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tcPr>
          <w:p w14:paraId="68A208D1"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tcPr>
          <w:p w14:paraId="2B3938A2"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tcPr>
          <w:p w14:paraId="4D3E583F"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39" w:type="dxa"/>
          </w:tcPr>
          <w:p w14:paraId="6BCC47F8"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1" w:type="dxa"/>
          </w:tcPr>
          <w:p w14:paraId="16F1E231" w14:textId="77777777" w:rsidR="00B70C52" w:rsidRPr="00B70C52"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tcPr>
          <w:p w14:paraId="7F418839" w14:textId="77777777" w:rsidR="00332D08" w:rsidRPr="00B17AE6" w:rsidRDefault="00332D08" w:rsidP="00B70C52">
            <w:pPr>
              <w:shd w:val="clear" w:color="auto" w:fill="FFFFFF"/>
              <w:tabs>
                <w:tab w:val="decimal" w:pos="1326"/>
              </w:tabs>
              <w:spacing w:line="240" w:lineRule="exact"/>
              <w:ind w:left="-79" w:right="-72"/>
              <w:contextualSpacing/>
              <w:rPr>
                <w:rFonts w:cs="Times New Roman"/>
                <w:b/>
                <w:bCs/>
                <w:sz w:val="18"/>
                <w:szCs w:val="18"/>
              </w:rPr>
            </w:pPr>
          </w:p>
          <w:p w14:paraId="587F3742" w14:textId="44C2C662"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r w:rsidRPr="00B17AE6">
              <w:rPr>
                <w:rFonts w:cs="Times New Roman"/>
                <w:b/>
                <w:bCs/>
                <w:sz w:val="18"/>
                <w:szCs w:val="18"/>
              </w:rPr>
              <w:t>3,016,350</w:t>
            </w:r>
          </w:p>
        </w:tc>
        <w:tc>
          <w:tcPr>
            <w:tcW w:w="180" w:type="dxa"/>
          </w:tcPr>
          <w:p w14:paraId="2377C76E" w14:textId="77777777"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bottom w:val="double" w:sz="4" w:space="0" w:color="auto"/>
            </w:tcBorders>
          </w:tcPr>
          <w:p w14:paraId="65556941" w14:textId="77777777" w:rsidR="00332D08" w:rsidRPr="00B17AE6" w:rsidRDefault="00332D08" w:rsidP="00B70C52">
            <w:pPr>
              <w:shd w:val="clear" w:color="auto" w:fill="FFFFFF"/>
              <w:tabs>
                <w:tab w:val="decimal" w:pos="1174"/>
              </w:tabs>
              <w:spacing w:line="240" w:lineRule="exact"/>
              <w:ind w:left="-79" w:right="-72"/>
              <w:contextualSpacing/>
              <w:rPr>
                <w:rFonts w:cs="Times New Roman"/>
                <w:b/>
                <w:bCs/>
                <w:sz w:val="18"/>
                <w:szCs w:val="18"/>
              </w:rPr>
            </w:pPr>
          </w:p>
          <w:p w14:paraId="452A8261" w14:textId="1013DEC2" w:rsidR="00B70C52" w:rsidRPr="00B17AE6" w:rsidRDefault="00B70C52" w:rsidP="00B70C52">
            <w:pPr>
              <w:shd w:val="clear" w:color="auto" w:fill="FFFFFF"/>
              <w:tabs>
                <w:tab w:val="decimal" w:pos="1174"/>
              </w:tabs>
              <w:spacing w:line="240" w:lineRule="exact"/>
              <w:ind w:left="-79" w:right="-72"/>
              <w:contextualSpacing/>
              <w:rPr>
                <w:rFonts w:cs="Times New Roman"/>
                <w:b/>
                <w:bCs/>
                <w:sz w:val="18"/>
                <w:szCs w:val="18"/>
              </w:rPr>
            </w:pPr>
            <w:r w:rsidRPr="00B17AE6">
              <w:rPr>
                <w:rFonts w:cs="Times New Roman"/>
                <w:b/>
                <w:bCs/>
                <w:sz w:val="18"/>
                <w:szCs w:val="18"/>
              </w:rPr>
              <w:t>42</w:t>
            </w:r>
          </w:p>
        </w:tc>
        <w:tc>
          <w:tcPr>
            <w:tcW w:w="182" w:type="dxa"/>
          </w:tcPr>
          <w:p w14:paraId="0AD89EA8" w14:textId="77777777" w:rsidR="00B70C52" w:rsidRPr="00B17AE6"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tcPr>
          <w:p w14:paraId="43BE8F63" w14:textId="77777777" w:rsidR="00332D08" w:rsidRPr="00B17AE6" w:rsidRDefault="00332D08" w:rsidP="00B70C52">
            <w:pPr>
              <w:shd w:val="clear" w:color="auto" w:fill="FFFFFF"/>
              <w:tabs>
                <w:tab w:val="decimal" w:pos="1187"/>
              </w:tabs>
              <w:spacing w:line="240" w:lineRule="exact"/>
              <w:ind w:left="-79" w:right="-72"/>
              <w:contextualSpacing/>
              <w:rPr>
                <w:rFonts w:cs="Times New Roman"/>
                <w:b/>
                <w:bCs/>
                <w:sz w:val="18"/>
                <w:szCs w:val="18"/>
              </w:rPr>
            </w:pPr>
          </w:p>
          <w:p w14:paraId="334B3739" w14:textId="18B3C5F9" w:rsidR="00B70C52" w:rsidRPr="00B17AE6" w:rsidRDefault="00B70C52" w:rsidP="00B70C52">
            <w:pPr>
              <w:shd w:val="clear" w:color="auto" w:fill="FFFFFF"/>
              <w:tabs>
                <w:tab w:val="decimal" w:pos="1187"/>
              </w:tabs>
              <w:spacing w:line="240" w:lineRule="exact"/>
              <w:ind w:left="-79" w:right="-72"/>
              <w:contextualSpacing/>
              <w:rPr>
                <w:rFonts w:cs="Times New Roman"/>
                <w:b/>
                <w:bCs/>
                <w:sz w:val="18"/>
                <w:szCs w:val="18"/>
                <w:lang w:val="en-US"/>
              </w:rPr>
            </w:pPr>
            <w:r w:rsidRPr="00B17AE6">
              <w:rPr>
                <w:rFonts w:cs="Times New Roman"/>
                <w:b/>
                <w:bCs/>
                <w:sz w:val="18"/>
                <w:szCs w:val="18"/>
              </w:rPr>
              <w:t>2,959,914</w:t>
            </w:r>
          </w:p>
        </w:tc>
      </w:tr>
      <w:tr w:rsidR="00B70C52" w:rsidRPr="00AB5DFA" w14:paraId="64B6E90D" w14:textId="77777777" w:rsidTr="00080F43">
        <w:trPr>
          <w:gridAfter w:val="1"/>
          <w:wAfter w:w="11" w:type="dxa"/>
          <w:cantSplit/>
          <w:trHeight w:val="30"/>
        </w:trPr>
        <w:tc>
          <w:tcPr>
            <w:tcW w:w="3879" w:type="dxa"/>
            <w:vAlign w:val="bottom"/>
          </w:tcPr>
          <w:p w14:paraId="73DE813F" w14:textId="77777777" w:rsidR="00B70C52" w:rsidRPr="00AB5DFA" w:rsidRDefault="00B70C52" w:rsidP="00B70C52">
            <w:pPr>
              <w:shd w:val="clear" w:color="auto" w:fill="FFFFFF"/>
              <w:spacing w:line="240" w:lineRule="exact"/>
              <w:ind w:left="916" w:right="-72"/>
              <w:contextualSpacing/>
              <w:rPr>
                <w:rFonts w:cs="Times New Roman"/>
                <w:sz w:val="18"/>
                <w:szCs w:val="18"/>
              </w:rPr>
            </w:pPr>
            <w:r w:rsidRPr="00AB5DFA">
              <w:rPr>
                <w:rFonts w:cs="Times New Roman"/>
                <w:sz w:val="18"/>
                <w:szCs w:val="18"/>
              </w:rPr>
              <w:t>Income tax</w:t>
            </w:r>
          </w:p>
        </w:tc>
        <w:tc>
          <w:tcPr>
            <w:tcW w:w="1530" w:type="dxa"/>
            <w:tcBorders>
              <w:top w:val="double" w:sz="4" w:space="0" w:color="auto"/>
            </w:tcBorders>
            <w:vAlign w:val="bottom"/>
          </w:tcPr>
          <w:p w14:paraId="3A1142C7"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33B8D8E"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5EB26271"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7C776B6E"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0C6147C3"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B0AAD6E"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33AC012B"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68B5AEE7"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530" w:type="dxa"/>
            <w:tcBorders>
              <w:top w:val="double" w:sz="4" w:space="0" w:color="auto"/>
            </w:tcBorders>
            <w:vAlign w:val="bottom"/>
          </w:tcPr>
          <w:p w14:paraId="1D03BD6B"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3386821F"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4A3AA758" w14:textId="77777777" w:rsidR="00B70C52" w:rsidRPr="00AB5DFA" w:rsidRDefault="00B70C52" w:rsidP="00B70C52">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4732AAC4" w14:textId="77777777" w:rsidR="00B70C52" w:rsidRPr="00AB5DFA" w:rsidRDefault="00B70C52" w:rsidP="00B70C52">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7DCE0C33" w14:textId="4AF39B3A" w:rsidR="00B70C52" w:rsidRPr="00B70C52" w:rsidRDefault="00B70C52" w:rsidP="00B70C52">
            <w:pPr>
              <w:shd w:val="clear" w:color="auto" w:fill="FFFFFF"/>
              <w:tabs>
                <w:tab w:val="decimal" w:pos="1187"/>
              </w:tabs>
              <w:spacing w:line="240" w:lineRule="exact"/>
              <w:ind w:left="-79" w:right="-72"/>
              <w:contextualSpacing/>
              <w:rPr>
                <w:rFonts w:cs="Times New Roman"/>
                <w:sz w:val="18"/>
                <w:szCs w:val="18"/>
                <w:lang w:val="en-US"/>
              </w:rPr>
            </w:pPr>
            <w:r w:rsidRPr="00B70C52">
              <w:rPr>
                <w:rFonts w:cs="Times New Roman"/>
                <w:sz w:val="18"/>
                <w:szCs w:val="18"/>
                <w:lang w:val="en-US"/>
              </w:rPr>
              <w:t>(607,393)</w:t>
            </w:r>
          </w:p>
        </w:tc>
      </w:tr>
      <w:tr w:rsidR="00B70C52" w:rsidRPr="00AB5DFA" w14:paraId="11FE6FAB" w14:textId="77777777" w:rsidTr="00080F43">
        <w:trPr>
          <w:gridAfter w:val="1"/>
          <w:wAfter w:w="11" w:type="dxa"/>
          <w:cantSplit/>
          <w:trHeight w:val="50"/>
        </w:trPr>
        <w:tc>
          <w:tcPr>
            <w:tcW w:w="3879" w:type="dxa"/>
            <w:vAlign w:val="bottom"/>
          </w:tcPr>
          <w:p w14:paraId="5817808C" w14:textId="77777777" w:rsidR="00B70C52" w:rsidRPr="00AB5DFA" w:rsidRDefault="00B70C52" w:rsidP="00B70C52">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Net profit</w:t>
            </w:r>
          </w:p>
        </w:tc>
        <w:tc>
          <w:tcPr>
            <w:tcW w:w="1530" w:type="dxa"/>
            <w:vAlign w:val="bottom"/>
          </w:tcPr>
          <w:p w14:paraId="18AB591F"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086C113"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4CA99BF7"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21D13710"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23A2811"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C200A6A"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343C5043"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08DFE652"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10939250"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860B539"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0114FAFE" w14:textId="77777777" w:rsidR="00B70C52" w:rsidRPr="00AB5DFA" w:rsidRDefault="00B70C52" w:rsidP="00B70C52">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1CED86FE" w14:textId="77777777" w:rsidR="00B70C52" w:rsidRPr="00AB5DFA" w:rsidRDefault="00B70C52" w:rsidP="00B70C52">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vAlign w:val="bottom"/>
          </w:tcPr>
          <w:p w14:paraId="5F6071E6" w14:textId="7A0AAA25" w:rsidR="00B70C52" w:rsidRPr="00B70C52" w:rsidRDefault="00B70C52" w:rsidP="00B70C52">
            <w:pPr>
              <w:shd w:val="clear" w:color="auto" w:fill="FFFFFF"/>
              <w:tabs>
                <w:tab w:val="decimal" w:pos="1187"/>
              </w:tabs>
              <w:spacing w:line="240" w:lineRule="exact"/>
              <w:ind w:left="-79" w:right="-72"/>
              <w:contextualSpacing/>
              <w:rPr>
                <w:rFonts w:cs="Times New Roman"/>
                <w:b/>
                <w:bCs/>
                <w:sz w:val="18"/>
                <w:szCs w:val="18"/>
              </w:rPr>
            </w:pPr>
            <w:r w:rsidRPr="00B70C52">
              <w:rPr>
                <w:rFonts w:cs="Times New Roman"/>
                <w:b/>
                <w:bCs/>
                <w:sz w:val="18"/>
                <w:szCs w:val="18"/>
              </w:rPr>
              <w:t>2,352,521</w:t>
            </w:r>
          </w:p>
        </w:tc>
      </w:tr>
    </w:tbl>
    <w:p w14:paraId="72AF24EF" w14:textId="4428E6AD" w:rsidR="0042445F" w:rsidRDefault="0042445F">
      <w:pPr>
        <w:rPr>
          <w:rFonts w:cs="Times New Roman"/>
          <w:b/>
          <w:bCs/>
          <w:sz w:val="14"/>
          <w:szCs w:val="14"/>
        </w:rPr>
      </w:pPr>
    </w:p>
    <w:tbl>
      <w:tblPr>
        <w:tblW w:w="15502" w:type="dxa"/>
        <w:tblInd w:w="-450" w:type="dxa"/>
        <w:tblLayout w:type="fixed"/>
        <w:tblCellMar>
          <w:left w:w="79" w:type="dxa"/>
          <w:right w:w="79" w:type="dxa"/>
        </w:tblCellMar>
        <w:tblLook w:val="0000" w:firstRow="0" w:lastRow="0" w:firstColumn="0" w:lastColumn="0" w:noHBand="0" w:noVBand="0"/>
      </w:tblPr>
      <w:tblGrid>
        <w:gridCol w:w="3960"/>
        <w:gridCol w:w="1440"/>
        <w:gridCol w:w="183"/>
        <w:gridCol w:w="1423"/>
        <w:gridCol w:w="17"/>
        <w:gridCol w:w="166"/>
        <w:gridCol w:w="17"/>
        <w:gridCol w:w="1600"/>
        <w:gridCol w:w="17"/>
        <w:gridCol w:w="166"/>
        <w:gridCol w:w="17"/>
        <w:gridCol w:w="1433"/>
        <w:gridCol w:w="8"/>
        <w:gridCol w:w="173"/>
        <w:gridCol w:w="8"/>
        <w:gridCol w:w="1530"/>
        <w:gridCol w:w="8"/>
        <w:gridCol w:w="175"/>
        <w:gridCol w:w="8"/>
        <w:gridCol w:w="1432"/>
        <w:gridCol w:w="8"/>
        <w:gridCol w:w="175"/>
        <w:gridCol w:w="8"/>
        <w:gridCol w:w="1519"/>
        <w:gridCol w:w="11"/>
      </w:tblGrid>
      <w:tr w:rsidR="00E25975" w:rsidRPr="00AB5DFA" w14:paraId="072B17D9" w14:textId="77777777" w:rsidTr="00080F43">
        <w:trPr>
          <w:cantSplit/>
          <w:trHeight w:val="20"/>
          <w:tblHeader/>
        </w:trPr>
        <w:tc>
          <w:tcPr>
            <w:tcW w:w="3960" w:type="dxa"/>
          </w:tcPr>
          <w:p w14:paraId="02EE1620" w14:textId="77777777" w:rsidR="00E25975" w:rsidRPr="00AB5DFA" w:rsidRDefault="00E25975" w:rsidP="00080F43">
            <w:pPr>
              <w:rPr>
                <w:rFonts w:cs="Times New Roman"/>
                <w:b/>
                <w:bCs/>
                <w:sz w:val="18"/>
                <w:szCs w:val="18"/>
              </w:rPr>
            </w:pPr>
          </w:p>
        </w:tc>
        <w:tc>
          <w:tcPr>
            <w:tcW w:w="11542" w:type="dxa"/>
            <w:gridSpan w:val="24"/>
            <w:shd w:val="clear" w:color="auto" w:fill="auto"/>
            <w:vAlign w:val="center"/>
          </w:tcPr>
          <w:p w14:paraId="02D381E6" w14:textId="77777777" w:rsidR="00E25975" w:rsidRPr="00AB5DFA" w:rsidRDefault="00E25975" w:rsidP="00080F43">
            <w:pPr>
              <w:shd w:val="clear" w:color="auto" w:fill="FFFFFF"/>
              <w:ind w:left="-79" w:right="-79"/>
              <w:contextualSpacing/>
              <w:jc w:val="center"/>
              <w:rPr>
                <w:rFonts w:cs="Times New Roman"/>
                <w:b/>
                <w:sz w:val="18"/>
                <w:szCs w:val="18"/>
                <w:cs/>
              </w:rPr>
            </w:pPr>
            <w:r w:rsidRPr="00AB5DFA">
              <w:rPr>
                <w:rFonts w:cs="Times New Roman"/>
                <w:b/>
                <w:sz w:val="18"/>
                <w:szCs w:val="18"/>
              </w:rPr>
              <w:t>Consolidated</w:t>
            </w:r>
          </w:p>
        </w:tc>
      </w:tr>
      <w:tr w:rsidR="00E25975" w:rsidRPr="00AB5DFA" w14:paraId="7335193B" w14:textId="77777777" w:rsidTr="00080F43">
        <w:trPr>
          <w:cantSplit/>
          <w:trHeight w:val="20"/>
          <w:tblHeader/>
        </w:trPr>
        <w:tc>
          <w:tcPr>
            <w:tcW w:w="3960" w:type="dxa"/>
            <w:vAlign w:val="bottom"/>
          </w:tcPr>
          <w:p w14:paraId="1B3E884B" w14:textId="77777777" w:rsidR="00E25975" w:rsidRPr="00AB5DFA" w:rsidRDefault="00E25975" w:rsidP="00080F43">
            <w:pPr>
              <w:ind w:firstLine="938"/>
              <w:jc w:val="center"/>
              <w:rPr>
                <w:rFonts w:cs="Times New Roman"/>
                <w:b/>
                <w:bCs/>
                <w:sz w:val="18"/>
                <w:szCs w:val="18"/>
                <w:cs/>
              </w:rPr>
            </w:pPr>
          </w:p>
        </w:tc>
        <w:tc>
          <w:tcPr>
            <w:tcW w:w="1440" w:type="dxa"/>
            <w:vMerge w:val="restart"/>
            <w:shd w:val="clear" w:color="auto" w:fill="auto"/>
            <w:vAlign w:val="bottom"/>
          </w:tcPr>
          <w:p w14:paraId="48FF5465"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3" w:type="dxa"/>
            <w:vAlign w:val="bottom"/>
          </w:tcPr>
          <w:p w14:paraId="0655825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6583" w:type="dxa"/>
            <w:gridSpan w:val="14"/>
            <w:shd w:val="clear" w:color="auto" w:fill="auto"/>
            <w:vAlign w:val="bottom"/>
          </w:tcPr>
          <w:p w14:paraId="1975AFFA"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3" w:type="dxa"/>
            <w:gridSpan w:val="2"/>
            <w:vAlign w:val="bottom"/>
          </w:tcPr>
          <w:p w14:paraId="52ECCD0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gridSpan w:val="2"/>
            <w:vAlign w:val="bottom"/>
          </w:tcPr>
          <w:p w14:paraId="6182831F" w14:textId="77777777" w:rsidR="00E25975" w:rsidRPr="00AB5DFA" w:rsidRDefault="00E25975" w:rsidP="00080F43">
            <w:pPr>
              <w:shd w:val="clear" w:color="auto" w:fill="FFFFFF"/>
              <w:ind w:left="-79" w:right="-79"/>
              <w:contextualSpacing/>
              <w:jc w:val="center"/>
              <w:rPr>
                <w:rFonts w:cs="Times New Roman"/>
                <w:bCs/>
                <w:sz w:val="18"/>
                <w:szCs w:val="18"/>
                <w:cs/>
                <w:lang w:bidi="th-TH"/>
              </w:rPr>
            </w:pPr>
          </w:p>
        </w:tc>
        <w:tc>
          <w:tcPr>
            <w:tcW w:w="183" w:type="dxa"/>
            <w:gridSpan w:val="2"/>
            <w:vAlign w:val="bottom"/>
          </w:tcPr>
          <w:p w14:paraId="66ED269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530" w:type="dxa"/>
            <w:gridSpan w:val="2"/>
            <w:shd w:val="clear" w:color="auto" w:fill="auto"/>
            <w:vAlign w:val="bottom"/>
          </w:tcPr>
          <w:p w14:paraId="32EE18AB" w14:textId="77777777" w:rsidR="00E25975" w:rsidRPr="00AB5DFA" w:rsidRDefault="00E25975" w:rsidP="00080F43">
            <w:pPr>
              <w:shd w:val="clear" w:color="auto" w:fill="FFFFFF"/>
              <w:ind w:left="-79" w:right="-79"/>
              <w:contextualSpacing/>
              <w:jc w:val="center"/>
              <w:rPr>
                <w:rFonts w:cs="Times New Roman"/>
                <w:bCs/>
                <w:sz w:val="18"/>
                <w:szCs w:val="18"/>
                <w:lang w:bidi="th-TH"/>
              </w:rPr>
            </w:pPr>
          </w:p>
        </w:tc>
      </w:tr>
      <w:tr w:rsidR="00E25975" w:rsidRPr="00AB5DFA" w14:paraId="470C3A9F" w14:textId="77777777" w:rsidTr="00080F43">
        <w:trPr>
          <w:cantSplit/>
          <w:trHeight w:val="20"/>
          <w:tblHeader/>
        </w:trPr>
        <w:tc>
          <w:tcPr>
            <w:tcW w:w="3960" w:type="dxa"/>
          </w:tcPr>
          <w:p w14:paraId="5715E6B7" w14:textId="77777777" w:rsidR="00E25975" w:rsidRPr="00AB5DFA" w:rsidRDefault="00E25975" w:rsidP="00080F43">
            <w:pPr>
              <w:ind w:firstLine="938"/>
              <w:rPr>
                <w:rFonts w:cs="Times New Roman"/>
                <w:b/>
                <w:bCs/>
                <w:sz w:val="18"/>
                <w:szCs w:val="18"/>
                <w:cs/>
              </w:rPr>
            </w:pPr>
          </w:p>
        </w:tc>
        <w:tc>
          <w:tcPr>
            <w:tcW w:w="1440" w:type="dxa"/>
            <w:vMerge/>
            <w:shd w:val="clear" w:color="auto" w:fill="auto"/>
            <w:vAlign w:val="center"/>
          </w:tcPr>
          <w:p w14:paraId="7E40E51A" w14:textId="77777777" w:rsidR="00E25975" w:rsidRPr="00AB5DFA" w:rsidRDefault="00E25975" w:rsidP="00080F43">
            <w:pPr>
              <w:shd w:val="clear" w:color="auto" w:fill="FFFFFF"/>
              <w:ind w:left="-79" w:right="-79"/>
              <w:contextualSpacing/>
              <w:jc w:val="center"/>
              <w:rPr>
                <w:rFonts w:cs="Times New Roman"/>
                <w:sz w:val="18"/>
                <w:szCs w:val="18"/>
                <w:lang w:val="en-US" w:bidi="th-TH"/>
              </w:rPr>
            </w:pPr>
          </w:p>
        </w:tc>
        <w:tc>
          <w:tcPr>
            <w:tcW w:w="183" w:type="dxa"/>
            <w:vAlign w:val="center"/>
          </w:tcPr>
          <w:p w14:paraId="1AA2027F"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tcBorders>
              <w:top w:val="single" w:sz="4" w:space="0" w:color="auto"/>
            </w:tcBorders>
            <w:shd w:val="clear" w:color="auto" w:fill="auto"/>
            <w:vAlign w:val="bottom"/>
          </w:tcPr>
          <w:p w14:paraId="544672EA" w14:textId="77777777" w:rsidR="00E25975" w:rsidRPr="00AB5DFA" w:rsidRDefault="00E25975"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3" w:type="dxa"/>
            <w:gridSpan w:val="2"/>
            <w:tcBorders>
              <w:top w:val="single" w:sz="4" w:space="0" w:color="auto"/>
            </w:tcBorders>
            <w:vAlign w:val="bottom"/>
          </w:tcPr>
          <w:p w14:paraId="2DB35E5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cs/>
                <w:lang w:bidi="th-TH"/>
              </w:rPr>
            </w:pPr>
          </w:p>
        </w:tc>
        <w:tc>
          <w:tcPr>
            <w:tcW w:w="1617" w:type="dxa"/>
            <w:gridSpan w:val="2"/>
            <w:tcBorders>
              <w:top w:val="single" w:sz="4" w:space="0" w:color="auto"/>
            </w:tcBorders>
            <w:vAlign w:val="bottom"/>
          </w:tcPr>
          <w:p w14:paraId="5537EA14"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3" w:type="dxa"/>
            <w:gridSpan w:val="2"/>
            <w:tcBorders>
              <w:top w:val="single" w:sz="4" w:space="0" w:color="auto"/>
            </w:tcBorders>
            <w:vAlign w:val="bottom"/>
          </w:tcPr>
          <w:p w14:paraId="5D1BE85E"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bidi="th-TH"/>
              </w:rPr>
            </w:pPr>
          </w:p>
        </w:tc>
        <w:tc>
          <w:tcPr>
            <w:tcW w:w="1441" w:type="dxa"/>
            <w:gridSpan w:val="2"/>
            <w:tcBorders>
              <w:top w:val="single" w:sz="4" w:space="0" w:color="auto"/>
            </w:tcBorders>
            <w:vAlign w:val="bottom"/>
          </w:tcPr>
          <w:p w14:paraId="12AE3598"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gridSpan w:val="2"/>
            <w:tcBorders>
              <w:top w:val="single" w:sz="4" w:space="0" w:color="auto"/>
            </w:tcBorders>
            <w:vAlign w:val="bottom"/>
          </w:tcPr>
          <w:p w14:paraId="404ABAB9"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538" w:type="dxa"/>
            <w:gridSpan w:val="2"/>
            <w:tcBorders>
              <w:top w:val="single" w:sz="4" w:space="0" w:color="auto"/>
            </w:tcBorders>
            <w:vAlign w:val="bottom"/>
          </w:tcPr>
          <w:p w14:paraId="0DEA0F05" w14:textId="77777777" w:rsidR="00E25975" w:rsidRPr="00AB5DFA" w:rsidRDefault="00E25975"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3" w:type="dxa"/>
            <w:gridSpan w:val="2"/>
          </w:tcPr>
          <w:p w14:paraId="674EF50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vAlign w:val="bottom"/>
          </w:tcPr>
          <w:p w14:paraId="5B1BE370"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3" w:type="dxa"/>
            <w:gridSpan w:val="2"/>
            <w:vAlign w:val="center"/>
          </w:tcPr>
          <w:p w14:paraId="57F1393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rPr>
            </w:pPr>
          </w:p>
        </w:tc>
        <w:tc>
          <w:tcPr>
            <w:tcW w:w="1530" w:type="dxa"/>
            <w:gridSpan w:val="2"/>
            <w:shd w:val="clear" w:color="auto" w:fill="auto"/>
            <w:vAlign w:val="bottom"/>
          </w:tcPr>
          <w:p w14:paraId="5C2D0B02"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E25975" w:rsidRPr="00AB5DFA" w14:paraId="180A486A" w14:textId="77777777" w:rsidTr="00080F43">
        <w:trPr>
          <w:cantSplit/>
          <w:trHeight w:val="20"/>
        </w:trPr>
        <w:tc>
          <w:tcPr>
            <w:tcW w:w="3960" w:type="dxa"/>
          </w:tcPr>
          <w:p w14:paraId="3B31B902" w14:textId="77777777" w:rsidR="00E25975" w:rsidRPr="00AB5DFA" w:rsidRDefault="00E25975" w:rsidP="00080F43">
            <w:pPr>
              <w:shd w:val="clear" w:color="auto" w:fill="FFFFFF"/>
              <w:tabs>
                <w:tab w:val="left" w:pos="180"/>
              </w:tabs>
              <w:ind w:left="180" w:right="-79" w:firstLine="938"/>
              <w:contextualSpacing/>
              <w:rPr>
                <w:rFonts w:cs="Times New Roman"/>
                <w:sz w:val="18"/>
                <w:szCs w:val="18"/>
                <w:cs/>
              </w:rPr>
            </w:pPr>
          </w:p>
        </w:tc>
        <w:tc>
          <w:tcPr>
            <w:tcW w:w="11542" w:type="dxa"/>
            <w:gridSpan w:val="24"/>
            <w:vAlign w:val="center"/>
          </w:tcPr>
          <w:p w14:paraId="7D9353FF" w14:textId="77777777" w:rsidR="00E25975" w:rsidRPr="00AB5DFA" w:rsidRDefault="00E25975" w:rsidP="00080F43">
            <w:pPr>
              <w:shd w:val="clear" w:color="auto" w:fill="FFFFFF"/>
              <w:tabs>
                <w:tab w:val="decimal" w:pos="1326"/>
              </w:tabs>
              <w:ind w:left="-79" w:right="-79"/>
              <w:contextualSpacing/>
              <w:jc w:val="center"/>
              <w:rPr>
                <w:rFonts w:cs="Times New Roman"/>
                <w:b/>
                <w:bCs/>
                <w:sz w:val="18"/>
                <w:szCs w:val="18"/>
              </w:rPr>
            </w:pPr>
            <w:r w:rsidRPr="00AB5DFA">
              <w:rPr>
                <w:rFonts w:cs="Times New Roman"/>
                <w:bCs/>
                <w:i/>
                <w:iCs/>
                <w:sz w:val="18"/>
                <w:szCs w:val="18"/>
                <w:lang w:val="en-US" w:bidi="th-TH"/>
              </w:rPr>
              <w:t>(in thousand Baht)</w:t>
            </w:r>
          </w:p>
        </w:tc>
      </w:tr>
      <w:tr w:rsidR="00E25975" w:rsidRPr="00AB5DFA" w14:paraId="6C3D2BEE" w14:textId="77777777" w:rsidTr="00080F43">
        <w:trPr>
          <w:cantSplit/>
          <w:trHeight w:val="64"/>
        </w:trPr>
        <w:tc>
          <w:tcPr>
            <w:tcW w:w="3960" w:type="dxa"/>
          </w:tcPr>
          <w:p w14:paraId="5D88B7D7" w14:textId="536ADE37" w:rsidR="00E25975" w:rsidRPr="00AB5DFA" w:rsidRDefault="00E25975" w:rsidP="00FE126E">
            <w:pPr>
              <w:shd w:val="clear" w:color="auto" w:fill="FFFFFF"/>
              <w:ind w:left="914" w:right="-79"/>
              <w:contextualSpacing/>
              <w:rPr>
                <w:rFonts w:cs="Times New Roman"/>
                <w:b/>
                <w:bCs/>
                <w:sz w:val="18"/>
                <w:szCs w:val="18"/>
              </w:rPr>
            </w:pPr>
            <w:r w:rsidRPr="00AB5DFA">
              <w:rPr>
                <w:rFonts w:cs="Times New Roman"/>
                <w:b/>
                <w:bCs/>
                <w:sz w:val="18"/>
                <w:szCs w:val="18"/>
              </w:rPr>
              <w:t>2023</w:t>
            </w:r>
          </w:p>
        </w:tc>
        <w:tc>
          <w:tcPr>
            <w:tcW w:w="1440" w:type="dxa"/>
          </w:tcPr>
          <w:p w14:paraId="610188D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tcPr>
          <w:p w14:paraId="12EAD8B4"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568820E5"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3F62D12D"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617" w:type="dxa"/>
            <w:gridSpan w:val="2"/>
          </w:tcPr>
          <w:p w14:paraId="4CFF78F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7FD0C930"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1" w:type="dxa"/>
            <w:gridSpan w:val="2"/>
          </w:tcPr>
          <w:p w14:paraId="07C32363"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1" w:type="dxa"/>
            <w:gridSpan w:val="2"/>
          </w:tcPr>
          <w:p w14:paraId="643144A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8" w:type="dxa"/>
            <w:gridSpan w:val="2"/>
          </w:tcPr>
          <w:p w14:paraId="5122F97B"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45C9BC7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6750512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0F467E9E"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0" w:type="dxa"/>
            <w:gridSpan w:val="2"/>
          </w:tcPr>
          <w:p w14:paraId="1E743C62" w14:textId="77777777" w:rsidR="00E25975" w:rsidRPr="00AB5DFA" w:rsidRDefault="00E25975" w:rsidP="00080F43">
            <w:pPr>
              <w:shd w:val="clear" w:color="auto" w:fill="FFFFFF"/>
              <w:tabs>
                <w:tab w:val="decimal" w:pos="1247"/>
              </w:tabs>
              <w:ind w:left="-79" w:right="36"/>
              <w:contextualSpacing/>
              <w:rPr>
                <w:rFonts w:cs="Times New Roman"/>
                <w:sz w:val="18"/>
                <w:szCs w:val="18"/>
              </w:rPr>
            </w:pPr>
          </w:p>
        </w:tc>
      </w:tr>
      <w:tr w:rsidR="00ED28AF" w:rsidRPr="00AB5DFA" w14:paraId="3BE7676D" w14:textId="77777777" w:rsidTr="0093239C">
        <w:trPr>
          <w:cantSplit/>
          <w:trHeight w:val="216"/>
        </w:trPr>
        <w:tc>
          <w:tcPr>
            <w:tcW w:w="3960" w:type="dxa"/>
          </w:tcPr>
          <w:p w14:paraId="01CB2960" w14:textId="77777777" w:rsidR="00ED28AF" w:rsidRPr="00AB5DFA" w:rsidRDefault="00ED28AF" w:rsidP="00ED28AF">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69FEE82B" w14:textId="503B12AB" w:rsidR="00ED28AF" w:rsidRPr="00ED28AF" w:rsidRDefault="00ED28AF" w:rsidP="00ED28AF">
            <w:pPr>
              <w:shd w:val="clear" w:color="auto" w:fill="FFFFFF"/>
              <w:tabs>
                <w:tab w:val="decimal" w:pos="1266"/>
              </w:tabs>
              <w:ind w:left="-79" w:right="-79"/>
              <w:contextualSpacing/>
              <w:rPr>
                <w:rFonts w:cs="Times New Roman"/>
                <w:sz w:val="18"/>
                <w:szCs w:val="18"/>
              </w:rPr>
            </w:pPr>
            <w:r w:rsidRPr="0093239C">
              <w:rPr>
                <w:rFonts w:cs="Times New Roman"/>
                <w:sz w:val="18"/>
                <w:szCs w:val="18"/>
                <w:lang w:val="en-US"/>
              </w:rPr>
              <w:t>-</w:t>
            </w:r>
          </w:p>
        </w:tc>
        <w:tc>
          <w:tcPr>
            <w:tcW w:w="183" w:type="dxa"/>
            <w:vAlign w:val="bottom"/>
          </w:tcPr>
          <w:p w14:paraId="731D9E79"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52558B88" w14:textId="05480E61" w:rsidR="00ED28AF" w:rsidRPr="00ED28AF" w:rsidRDefault="00ED28AF" w:rsidP="00ED28AF">
            <w:pPr>
              <w:shd w:val="clear" w:color="auto" w:fill="FFFFFF"/>
              <w:tabs>
                <w:tab w:val="decimal" w:pos="1264"/>
              </w:tabs>
              <w:ind w:left="-79" w:right="-79"/>
              <w:contextualSpacing/>
              <w:rPr>
                <w:rFonts w:cs="Times New Roman"/>
                <w:sz w:val="18"/>
                <w:szCs w:val="18"/>
              </w:rPr>
            </w:pPr>
            <w:r w:rsidRPr="0093239C">
              <w:rPr>
                <w:rFonts w:cs="Times New Roman"/>
                <w:sz w:val="18"/>
                <w:szCs w:val="18"/>
                <w:lang w:val="en-US"/>
              </w:rPr>
              <w:t>119,079,610</w:t>
            </w:r>
          </w:p>
        </w:tc>
        <w:tc>
          <w:tcPr>
            <w:tcW w:w="183" w:type="dxa"/>
            <w:gridSpan w:val="2"/>
            <w:vAlign w:val="bottom"/>
          </w:tcPr>
          <w:p w14:paraId="36D6B8BF"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617" w:type="dxa"/>
            <w:gridSpan w:val="2"/>
            <w:vAlign w:val="bottom"/>
          </w:tcPr>
          <w:p w14:paraId="667A5725" w14:textId="385C5410" w:rsidR="00ED28AF" w:rsidRPr="00ED28AF" w:rsidRDefault="00ED28AF" w:rsidP="00ED28AF">
            <w:pPr>
              <w:shd w:val="clear" w:color="auto" w:fill="FFFFFF"/>
              <w:tabs>
                <w:tab w:val="decimal" w:pos="1326"/>
              </w:tabs>
              <w:ind w:left="-79" w:right="-79"/>
              <w:contextualSpacing/>
              <w:rPr>
                <w:rFonts w:cs="Times New Roman"/>
                <w:sz w:val="18"/>
                <w:szCs w:val="18"/>
              </w:rPr>
            </w:pPr>
            <w:r w:rsidRPr="0093239C">
              <w:rPr>
                <w:rFonts w:cs="Times New Roman"/>
                <w:sz w:val="18"/>
                <w:szCs w:val="18"/>
              </w:rPr>
              <w:t>22,061,229</w:t>
            </w:r>
          </w:p>
        </w:tc>
        <w:tc>
          <w:tcPr>
            <w:tcW w:w="183" w:type="dxa"/>
            <w:gridSpan w:val="2"/>
            <w:vAlign w:val="bottom"/>
          </w:tcPr>
          <w:p w14:paraId="7E6E0586"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1" w:type="dxa"/>
            <w:gridSpan w:val="2"/>
            <w:vAlign w:val="bottom"/>
          </w:tcPr>
          <w:p w14:paraId="5DD6D2C6" w14:textId="4911C5D3" w:rsidR="00ED28AF" w:rsidRPr="00ED28AF" w:rsidRDefault="00ED28AF" w:rsidP="00ED28AF">
            <w:pPr>
              <w:shd w:val="clear" w:color="auto" w:fill="FFFFFF"/>
              <w:tabs>
                <w:tab w:val="decimal" w:pos="1260"/>
              </w:tabs>
              <w:ind w:left="-79" w:right="-79"/>
              <w:contextualSpacing/>
              <w:rPr>
                <w:rFonts w:cs="Times New Roman"/>
                <w:sz w:val="18"/>
                <w:szCs w:val="18"/>
              </w:rPr>
            </w:pPr>
            <w:r w:rsidRPr="0093239C">
              <w:rPr>
                <w:rFonts w:cs="Times New Roman"/>
                <w:sz w:val="18"/>
                <w:szCs w:val="18"/>
              </w:rPr>
              <w:t>3,015,698</w:t>
            </w:r>
          </w:p>
        </w:tc>
        <w:tc>
          <w:tcPr>
            <w:tcW w:w="181" w:type="dxa"/>
            <w:gridSpan w:val="2"/>
            <w:vAlign w:val="bottom"/>
          </w:tcPr>
          <w:p w14:paraId="1560E1C1"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538" w:type="dxa"/>
            <w:gridSpan w:val="2"/>
            <w:vAlign w:val="bottom"/>
          </w:tcPr>
          <w:p w14:paraId="40C16B33" w14:textId="49DF0B97" w:rsidR="00ED28AF" w:rsidRPr="00ED28AF" w:rsidRDefault="00ED28AF" w:rsidP="00ED28AF">
            <w:pPr>
              <w:shd w:val="clear" w:color="auto" w:fill="FFFFFF"/>
              <w:tabs>
                <w:tab w:val="decimal" w:pos="1326"/>
              </w:tabs>
              <w:ind w:left="-79" w:right="-79"/>
              <w:contextualSpacing/>
              <w:rPr>
                <w:rFonts w:cs="Times New Roman"/>
                <w:sz w:val="18"/>
                <w:szCs w:val="18"/>
              </w:rPr>
            </w:pPr>
            <w:r w:rsidRPr="0093239C">
              <w:rPr>
                <w:rFonts w:cs="Times New Roman"/>
                <w:sz w:val="18"/>
                <w:szCs w:val="18"/>
              </w:rPr>
              <w:t>144,156,537</w:t>
            </w:r>
          </w:p>
        </w:tc>
        <w:tc>
          <w:tcPr>
            <w:tcW w:w="183" w:type="dxa"/>
            <w:gridSpan w:val="2"/>
            <w:vAlign w:val="bottom"/>
          </w:tcPr>
          <w:p w14:paraId="573A654F"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764D631C" w14:textId="0CCC74D4" w:rsidR="00ED28AF" w:rsidRPr="00ED28AF" w:rsidRDefault="00ED28AF" w:rsidP="00ED28AF">
            <w:pPr>
              <w:shd w:val="clear" w:color="auto" w:fill="FFFFFF"/>
              <w:tabs>
                <w:tab w:val="decimal" w:pos="1250"/>
              </w:tabs>
              <w:ind w:left="-79" w:right="-79"/>
              <w:contextualSpacing/>
              <w:rPr>
                <w:rFonts w:cs="Times New Roman"/>
                <w:sz w:val="18"/>
                <w:szCs w:val="18"/>
              </w:rPr>
            </w:pPr>
            <w:r w:rsidRPr="0093239C">
              <w:rPr>
                <w:rFonts w:cs="Times New Roman"/>
                <w:sz w:val="18"/>
                <w:szCs w:val="18"/>
              </w:rPr>
              <w:t>-</w:t>
            </w:r>
          </w:p>
        </w:tc>
        <w:tc>
          <w:tcPr>
            <w:tcW w:w="183" w:type="dxa"/>
            <w:gridSpan w:val="2"/>
            <w:vAlign w:val="bottom"/>
          </w:tcPr>
          <w:p w14:paraId="11E01A18"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530" w:type="dxa"/>
            <w:gridSpan w:val="2"/>
            <w:vAlign w:val="bottom"/>
          </w:tcPr>
          <w:p w14:paraId="5D55B401" w14:textId="1AAA9BBF" w:rsidR="00ED28AF" w:rsidRPr="00ED28AF" w:rsidRDefault="00ED28AF" w:rsidP="00ED28AF">
            <w:pPr>
              <w:shd w:val="clear" w:color="auto" w:fill="FFFFFF"/>
              <w:tabs>
                <w:tab w:val="decimal" w:pos="1247"/>
              </w:tabs>
              <w:ind w:left="-79" w:right="36"/>
              <w:contextualSpacing/>
              <w:rPr>
                <w:rFonts w:cs="Times New Roman"/>
                <w:sz w:val="18"/>
                <w:szCs w:val="18"/>
              </w:rPr>
            </w:pPr>
            <w:r w:rsidRPr="0093239C">
              <w:rPr>
                <w:rFonts w:cs="Times New Roman"/>
                <w:sz w:val="18"/>
                <w:szCs w:val="18"/>
              </w:rPr>
              <w:t>144,156,537</w:t>
            </w:r>
          </w:p>
        </w:tc>
      </w:tr>
      <w:tr w:rsidR="00ED28AF" w:rsidRPr="00AB5DFA" w14:paraId="23ABDC5C" w14:textId="77777777" w:rsidTr="0093239C">
        <w:trPr>
          <w:cantSplit/>
          <w:trHeight w:val="216"/>
        </w:trPr>
        <w:tc>
          <w:tcPr>
            <w:tcW w:w="3960" w:type="dxa"/>
          </w:tcPr>
          <w:p w14:paraId="37778B01" w14:textId="77777777" w:rsidR="00ED28AF" w:rsidRPr="00AB5DFA" w:rsidRDefault="00ED28AF" w:rsidP="00ED28AF">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001C6701" w14:textId="1E25A0BE" w:rsidR="00ED28AF" w:rsidRPr="00ED28AF" w:rsidRDefault="00ED28AF" w:rsidP="00ED28AF">
            <w:pPr>
              <w:shd w:val="clear" w:color="auto" w:fill="FFFFFF"/>
              <w:tabs>
                <w:tab w:val="decimal" w:pos="1266"/>
              </w:tabs>
              <w:ind w:left="-79" w:right="-79"/>
              <w:contextualSpacing/>
              <w:rPr>
                <w:rFonts w:cs="Times New Roman"/>
                <w:sz w:val="18"/>
                <w:szCs w:val="18"/>
              </w:rPr>
            </w:pPr>
            <w:r w:rsidRPr="0093239C">
              <w:rPr>
                <w:rFonts w:cs="Times New Roman"/>
                <w:sz w:val="18"/>
                <w:szCs w:val="18"/>
                <w:lang w:val="en-US"/>
              </w:rPr>
              <w:t xml:space="preserve">324,045 </w:t>
            </w:r>
          </w:p>
        </w:tc>
        <w:tc>
          <w:tcPr>
            <w:tcW w:w="183" w:type="dxa"/>
            <w:vAlign w:val="bottom"/>
          </w:tcPr>
          <w:p w14:paraId="5CA84955"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3F123605"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83" w:type="dxa"/>
            <w:gridSpan w:val="2"/>
            <w:vAlign w:val="bottom"/>
          </w:tcPr>
          <w:p w14:paraId="38AF3482"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617" w:type="dxa"/>
            <w:gridSpan w:val="2"/>
            <w:vAlign w:val="bottom"/>
          </w:tcPr>
          <w:p w14:paraId="347E3F23"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83" w:type="dxa"/>
            <w:gridSpan w:val="2"/>
            <w:vAlign w:val="bottom"/>
          </w:tcPr>
          <w:p w14:paraId="6A48E85F"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1" w:type="dxa"/>
            <w:gridSpan w:val="2"/>
            <w:vAlign w:val="bottom"/>
          </w:tcPr>
          <w:p w14:paraId="0A07695E"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81" w:type="dxa"/>
            <w:gridSpan w:val="2"/>
            <w:vAlign w:val="bottom"/>
          </w:tcPr>
          <w:p w14:paraId="5962015B"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538" w:type="dxa"/>
            <w:gridSpan w:val="2"/>
            <w:vAlign w:val="bottom"/>
          </w:tcPr>
          <w:p w14:paraId="1FDAE178" w14:textId="24944EE6" w:rsidR="00ED28AF" w:rsidRPr="00ED28AF" w:rsidRDefault="00ED28AF" w:rsidP="00ED28AF">
            <w:pPr>
              <w:shd w:val="clear" w:color="auto" w:fill="FFFFFF"/>
              <w:tabs>
                <w:tab w:val="decimal" w:pos="1326"/>
              </w:tabs>
              <w:ind w:left="-79" w:right="-79"/>
              <w:contextualSpacing/>
              <w:rPr>
                <w:rFonts w:cs="Times New Roman"/>
                <w:sz w:val="18"/>
                <w:szCs w:val="18"/>
              </w:rPr>
            </w:pPr>
            <w:r w:rsidRPr="0093239C">
              <w:rPr>
                <w:rFonts w:cs="Times New Roman"/>
                <w:sz w:val="18"/>
                <w:szCs w:val="18"/>
              </w:rPr>
              <w:t>163,795,369</w:t>
            </w:r>
          </w:p>
        </w:tc>
        <w:tc>
          <w:tcPr>
            <w:tcW w:w="183" w:type="dxa"/>
            <w:gridSpan w:val="2"/>
            <w:vAlign w:val="bottom"/>
          </w:tcPr>
          <w:p w14:paraId="2B08712B"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7DEA376A" w14:textId="68A39808" w:rsidR="00ED28AF" w:rsidRPr="00ED28AF" w:rsidRDefault="00ED28AF" w:rsidP="00ED28AF">
            <w:pPr>
              <w:shd w:val="clear" w:color="auto" w:fill="FFFFFF"/>
              <w:tabs>
                <w:tab w:val="decimal" w:pos="1250"/>
              </w:tabs>
              <w:ind w:left="-79" w:right="-79"/>
              <w:contextualSpacing/>
              <w:rPr>
                <w:rFonts w:cs="Times New Roman"/>
                <w:sz w:val="18"/>
                <w:szCs w:val="18"/>
              </w:rPr>
            </w:pPr>
            <w:r w:rsidRPr="0093239C">
              <w:rPr>
                <w:rFonts w:cs="Times New Roman"/>
                <w:sz w:val="18"/>
                <w:szCs w:val="18"/>
              </w:rPr>
              <w:t>(</w:t>
            </w:r>
            <w:r w:rsidRPr="0093239C">
              <w:rPr>
                <w:rFonts w:cs="Times New Roman"/>
                <w:sz w:val="18"/>
                <w:szCs w:val="18"/>
                <w:lang w:bidi="th-TH"/>
              </w:rPr>
              <w:t>675</w:t>
            </w:r>
            <w:r w:rsidRPr="0093239C">
              <w:rPr>
                <w:rFonts w:cs="Times New Roman"/>
                <w:sz w:val="18"/>
                <w:szCs w:val="18"/>
              </w:rPr>
              <w:t>,</w:t>
            </w:r>
            <w:r w:rsidRPr="0093239C">
              <w:rPr>
                <w:rFonts w:cs="Times New Roman"/>
                <w:sz w:val="18"/>
                <w:szCs w:val="18"/>
                <w:lang w:bidi="th-TH"/>
              </w:rPr>
              <w:t>082</w:t>
            </w:r>
            <w:r w:rsidRPr="0093239C">
              <w:rPr>
                <w:rFonts w:cs="Times New Roman"/>
                <w:sz w:val="18"/>
                <w:szCs w:val="18"/>
              </w:rPr>
              <w:t>)</w:t>
            </w:r>
          </w:p>
        </w:tc>
        <w:tc>
          <w:tcPr>
            <w:tcW w:w="183" w:type="dxa"/>
            <w:gridSpan w:val="2"/>
            <w:vAlign w:val="bottom"/>
          </w:tcPr>
          <w:p w14:paraId="1D5CD193"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530" w:type="dxa"/>
            <w:gridSpan w:val="2"/>
            <w:vAlign w:val="bottom"/>
          </w:tcPr>
          <w:p w14:paraId="0CE0B5D1" w14:textId="670C59DF" w:rsidR="00ED28AF" w:rsidRPr="00ED28AF" w:rsidRDefault="00ED28AF" w:rsidP="00ED28AF">
            <w:pPr>
              <w:shd w:val="clear" w:color="auto" w:fill="FFFFFF"/>
              <w:tabs>
                <w:tab w:val="decimal" w:pos="1247"/>
              </w:tabs>
              <w:ind w:left="-79" w:right="36"/>
              <w:contextualSpacing/>
              <w:rPr>
                <w:rFonts w:cs="Times New Roman"/>
                <w:sz w:val="18"/>
                <w:szCs w:val="18"/>
              </w:rPr>
            </w:pPr>
            <w:r w:rsidRPr="0093239C">
              <w:rPr>
                <w:rFonts w:cs="Times New Roman"/>
                <w:sz w:val="18"/>
                <w:szCs w:val="18"/>
              </w:rPr>
              <w:t>163,444,332</w:t>
            </w:r>
          </w:p>
        </w:tc>
      </w:tr>
      <w:tr w:rsidR="00ED28AF" w:rsidRPr="00AB5DFA" w14:paraId="1196F03F" w14:textId="77777777" w:rsidTr="0093239C">
        <w:trPr>
          <w:cantSplit/>
          <w:trHeight w:val="216"/>
        </w:trPr>
        <w:tc>
          <w:tcPr>
            <w:tcW w:w="3960" w:type="dxa"/>
            <w:vAlign w:val="bottom"/>
          </w:tcPr>
          <w:p w14:paraId="13316933" w14:textId="77777777" w:rsidR="00ED28AF" w:rsidRPr="00AB5DFA" w:rsidRDefault="00ED28AF" w:rsidP="00ED28AF">
            <w:pPr>
              <w:shd w:val="clear" w:color="auto" w:fill="FFFFFF"/>
              <w:ind w:left="914" w:right="-79"/>
              <w:contextualSpacing/>
              <w:rPr>
                <w:rFonts w:cs="Times New Roman"/>
                <w:sz w:val="18"/>
                <w:szCs w:val="18"/>
                <w:cs/>
              </w:rPr>
            </w:pPr>
            <w:r w:rsidRPr="00AB5DFA">
              <w:rPr>
                <w:rFonts w:cs="Times New Roman"/>
                <w:sz w:val="18"/>
                <w:szCs w:val="18"/>
              </w:rPr>
              <w:t>Total liabilities</w:t>
            </w:r>
          </w:p>
        </w:tc>
        <w:tc>
          <w:tcPr>
            <w:tcW w:w="1440" w:type="dxa"/>
          </w:tcPr>
          <w:p w14:paraId="699D90B5" w14:textId="5FE0C096" w:rsidR="00ED28AF" w:rsidRPr="00ED28AF" w:rsidRDefault="00ED28AF" w:rsidP="00ED28AF">
            <w:pPr>
              <w:shd w:val="clear" w:color="auto" w:fill="FFFFFF"/>
              <w:tabs>
                <w:tab w:val="decimal" w:pos="1266"/>
              </w:tabs>
              <w:ind w:left="-79" w:right="-79"/>
              <w:contextualSpacing/>
              <w:rPr>
                <w:rFonts w:cs="Times New Roman"/>
                <w:sz w:val="18"/>
                <w:szCs w:val="18"/>
              </w:rPr>
            </w:pPr>
            <w:r w:rsidRPr="0093239C">
              <w:rPr>
                <w:rFonts w:cs="Times New Roman"/>
                <w:sz w:val="18"/>
                <w:szCs w:val="18"/>
                <w:lang w:val="en-US"/>
              </w:rPr>
              <w:t xml:space="preserve">138,924 </w:t>
            </w:r>
          </w:p>
        </w:tc>
        <w:tc>
          <w:tcPr>
            <w:tcW w:w="183" w:type="dxa"/>
            <w:vAlign w:val="bottom"/>
          </w:tcPr>
          <w:p w14:paraId="5CC55F05"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1ADB38E8"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83" w:type="dxa"/>
            <w:gridSpan w:val="2"/>
            <w:vAlign w:val="bottom"/>
          </w:tcPr>
          <w:p w14:paraId="6722D9F2"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617" w:type="dxa"/>
            <w:gridSpan w:val="2"/>
            <w:vAlign w:val="bottom"/>
          </w:tcPr>
          <w:p w14:paraId="3F10058F"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83" w:type="dxa"/>
            <w:gridSpan w:val="2"/>
            <w:vAlign w:val="bottom"/>
          </w:tcPr>
          <w:p w14:paraId="64B22753"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1" w:type="dxa"/>
            <w:gridSpan w:val="2"/>
            <w:vAlign w:val="bottom"/>
          </w:tcPr>
          <w:p w14:paraId="219B75F8"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81" w:type="dxa"/>
            <w:gridSpan w:val="2"/>
            <w:vAlign w:val="bottom"/>
          </w:tcPr>
          <w:p w14:paraId="64096443"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538" w:type="dxa"/>
            <w:gridSpan w:val="2"/>
            <w:vAlign w:val="bottom"/>
          </w:tcPr>
          <w:p w14:paraId="57584EE2" w14:textId="4C492F01" w:rsidR="00ED28AF" w:rsidRPr="00ED28AF" w:rsidRDefault="00ED28AF" w:rsidP="00ED28AF">
            <w:pPr>
              <w:shd w:val="clear" w:color="auto" w:fill="FFFFFF"/>
              <w:tabs>
                <w:tab w:val="decimal" w:pos="1326"/>
              </w:tabs>
              <w:ind w:left="-79" w:right="-79"/>
              <w:contextualSpacing/>
              <w:rPr>
                <w:rFonts w:cs="Times New Roman"/>
                <w:sz w:val="18"/>
                <w:szCs w:val="18"/>
              </w:rPr>
            </w:pPr>
            <w:r w:rsidRPr="0093239C">
              <w:rPr>
                <w:rFonts w:cs="Times New Roman"/>
                <w:sz w:val="18"/>
                <w:szCs w:val="18"/>
              </w:rPr>
              <w:t>146,125,906</w:t>
            </w:r>
          </w:p>
        </w:tc>
        <w:tc>
          <w:tcPr>
            <w:tcW w:w="183" w:type="dxa"/>
            <w:gridSpan w:val="2"/>
            <w:vAlign w:val="bottom"/>
          </w:tcPr>
          <w:p w14:paraId="71D70732"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613BF3DC" w14:textId="2E9D2483" w:rsidR="00ED28AF" w:rsidRPr="00ED28AF" w:rsidRDefault="00ED28AF" w:rsidP="00ED28AF">
            <w:pPr>
              <w:shd w:val="clear" w:color="auto" w:fill="FFFFFF"/>
              <w:tabs>
                <w:tab w:val="decimal" w:pos="1250"/>
              </w:tabs>
              <w:ind w:left="-79" w:right="-79"/>
              <w:contextualSpacing/>
              <w:rPr>
                <w:rFonts w:cs="Times New Roman"/>
                <w:sz w:val="18"/>
                <w:szCs w:val="18"/>
              </w:rPr>
            </w:pPr>
            <w:r w:rsidRPr="0093239C">
              <w:rPr>
                <w:rFonts w:cs="Times New Roman"/>
                <w:sz w:val="18"/>
                <w:szCs w:val="18"/>
              </w:rPr>
              <w:t>(</w:t>
            </w:r>
            <w:r w:rsidRPr="0093239C">
              <w:rPr>
                <w:rFonts w:cs="Times New Roman"/>
                <w:sz w:val="18"/>
                <w:szCs w:val="18"/>
                <w:lang w:bidi="th-TH"/>
              </w:rPr>
              <w:t>325</w:t>
            </w:r>
            <w:r w:rsidRPr="0093239C">
              <w:rPr>
                <w:rFonts w:cs="Times New Roman"/>
                <w:sz w:val="18"/>
                <w:szCs w:val="18"/>
              </w:rPr>
              <w:t>,</w:t>
            </w:r>
            <w:r w:rsidRPr="0093239C">
              <w:rPr>
                <w:rFonts w:cs="Times New Roman"/>
                <w:sz w:val="18"/>
                <w:szCs w:val="18"/>
                <w:lang w:bidi="th-TH"/>
              </w:rPr>
              <w:t>628</w:t>
            </w:r>
            <w:r w:rsidRPr="0093239C">
              <w:rPr>
                <w:rFonts w:cs="Times New Roman"/>
                <w:sz w:val="18"/>
                <w:szCs w:val="18"/>
              </w:rPr>
              <w:t>)</w:t>
            </w:r>
          </w:p>
        </w:tc>
        <w:tc>
          <w:tcPr>
            <w:tcW w:w="183" w:type="dxa"/>
            <w:gridSpan w:val="2"/>
            <w:vAlign w:val="bottom"/>
          </w:tcPr>
          <w:p w14:paraId="540731F0" w14:textId="77777777" w:rsidR="00ED28AF" w:rsidRPr="00ED28AF" w:rsidRDefault="00ED28AF" w:rsidP="00ED28AF">
            <w:pPr>
              <w:shd w:val="clear" w:color="auto" w:fill="FFFFFF"/>
              <w:tabs>
                <w:tab w:val="decimal" w:pos="1326"/>
              </w:tabs>
              <w:ind w:left="-79" w:right="-79"/>
              <w:contextualSpacing/>
              <w:rPr>
                <w:rFonts w:cs="Times New Roman"/>
                <w:sz w:val="18"/>
                <w:szCs w:val="18"/>
              </w:rPr>
            </w:pPr>
          </w:p>
        </w:tc>
        <w:tc>
          <w:tcPr>
            <w:tcW w:w="1530" w:type="dxa"/>
            <w:gridSpan w:val="2"/>
            <w:vAlign w:val="bottom"/>
          </w:tcPr>
          <w:p w14:paraId="3313970F" w14:textId="5D8E85B0" w:rsidR="00ED28AF" w:rsidRPr="00ED28AF" w:rsidRDefault="00ED28AF" w:rsidP="00ED28AF">
            <w:pPr>
              <w:shd w:val="clear" w:color="auto" w:fill="FFFFFF"/>
              <w:tabs>
                <w:tab w:val="decimal" w:pos="1247"/>
              </w:tabs>
              <w:ind w:left="-79" w:right="36"/>
              <w:contextualSpacing/>
              <w:rPr>
                <w:rFonts w:cs="Times New Roman"/>
                <w:sz w:val="18"/>
                <w:szCs w:val="18"/>
              </w:rPr>
            </w:pPr>
            <w:r w:rsidRPr="0093239C">
              <w:rPr>
                <w:rFonts w:cs="Times New Roman"/>
                <w:sz w:val="18"/>
                <w:szCs w:val="18"/>
              </w:rPr>
              <w:t>145,939,202</w:t>
            </w:r>
          </w:p>
        </w:tc>
      </w:tr>
      <w:tr w:rsidR="00ED28AF" w:rsidRPr="00AB5DFA" w14:paraId="3BDEE619" w14:textId="77777777" w:rsidTr="00080F43">
        <w:trPr>
          <w:cantSplit/>
          <w:trHeight w:val="216"/>
          <w:tblHeader/>
        </w:trPr>
        <w:tc>
          <w:tcPr>
            <w:tcW w:w="3960" w:type="dxa"/>
          </w:tcPr>
          <w:p w14:paraId="668B5389" w14:textId="77777777" w:rsidR="00ED28AF" w:rsidRPr="00AB5DFA" w:rsidRDefault="00ED28AF" w:rsidP="00ED28AF">
            <w:pPr>
              <w:ind w:left="914"/>
              <w:rPr>
                <w:rFonts w:cs="Times New Roman"/>
                <w:b/>
                <w:bCs/>
                <w:sz w:val="18"/>
                <w:szCs w:val="18"/>
              </w:rPr>
            </w:pPr>
          </w:p>
        </w:tc>
        <w:tc>
          <w:tcPr>
            <w:tcW w:w="11542" w:type="dxa"/>
            <w:gridSpan w:val="24"/>
            <w:shd w:val="clear" w:color="auto" w:fill="auto"/>
            <w:vAlign w:val="center"/>
          </w:tcPr>
          <w:p w14:paraId="0A10A6E2" w14:textId="77777777" w:rsidR="00ED28AF" w:rsidRPr="00AB5DFA" w:rsidRDefault="00ED28AF" w:rsidP="00ED28AF">
            <w:pPr>
              <w:shd w:val="clear" w:color="auto" w:fill="FFFFFF"/>
              <w:ind w:left="-79" w:right="-79"/>
              <w:contextualSpacing/>
              <w:jc w:val="center"/>
              <w:rPr>
                <w:rFonts w:cs="Times New Roman"/>
                <w:bCs/>
                <w:sz w:val="18"/>
                <w:szCs w:val="18"/>
                <w:cs/>
                <w:lang w:val="en-US" w:bidi="th-TH"/>
              </w:rPr>
            </w:pPr>
          </w:p>
        </w:tc>
      </w:tr>
      <w:tr w:rsidR="00ED28AF" w:rsidRPr="00AB5DFA" w14:paraId="761E7B21" w14:textId="77777777" w:rsidTr="00080F43">
        <w:trPr>
          <w:cantSplit/>
          <w:trHeight w:val="216"/>
          <w:tblHeader/>
        </w:trPr>
        <w:tc>
          <w:tcPr>
            <w:tcW w:w="3960" w:type="dxa"/>
          </w:tcPr>
          <w:p w14:paraId="712E172F" w14:textId="45DBB3C7" w:rsidR="00ED28AF" w:rsidRPr="00AB5DFA" w:rsidRDefault="00ED28AF" w:rsidP="00ED28AF">
            <w:pPr>
              <w:ind w:left="914"/>
              <w:rPr>
                <w:rFonts w:cs="Times New Roman"/>
                <w:b/>
                <w:bCs/>
                <w:sz w:val="18"/>
                <w:szCs w:val="18"/>
              </w:rPr>
            </w:pPr>
            <w:r w:rsidRPr="00AB5DFA">
              <w:rPr>
                <w:rFonts w:cs="Times New Roman"/>
                <w:b/>
                <w:bCs/>
                <w:sz w:val="18"/>
                <w:szCs w:val="18"/>
              </w:rPr>
              <w:t>2022</w:t>
            </w:r>
          </w:p>
        </w:tc>
        <w:tc>
          <w:tcPr>
            <w:tcW w:w="11542" w:type="dxa"/>
            <w:gridSpan w:val="24"/>
            <w:shd w:val="clear" w:color="auto" w:fill="auto"/>
            <w:vAlign w:val="center"/>
          </w:tcPr>
          <w:p w14:paraId="103C5891" w14:textId="77777777" w:rsidR="00ED28AF" w:rsidRPr="00AB5DFA" w:rsidRDefault="00ED28AF" w:rsidP="00ED28AF">
            <w:pPr>
              <w:shd w:val="clear" w:color="auto" w:fill="FFFFFF"/>
              <w:ind w:left="-79" w:right="-79"/>
              <w:contextualSpacing/>
              <w:jc w:val="center"/>
              <w:rPr>
                <w:rFonts w:cs="Times New Roman"/>
                <w:bCs/>
                <w:sz w:val="18"/>
                <w:szCs w:val="18"/>
                <w:cs/>
                <w:lang w:val="en-US" w:bidi="th-TH"/>
              </w:rPr>
            </w:pPr>
          </w:p>
        </w:tc>
      </w:tr>
      <w:tr w:rsidR="00ED28AF" w:rsidRPr="00AB5DFA" w14:paraId="4BF2437F" w14:textId="77777777" w:rsidTr="00080F43">
        <w:trPr>
          <w:gridAfter w:val="1"/>
          <w:wAfter w:w="11" w:type="dxa"/>
          <w:cantSplit/>
          <w:trHeight w:val="216"/>
        </w:trPr>
        <w:tc>
          <w:tcPr>
            <w:tcW w:w="3960" w:type="dxa"/>
          </w:tcPr>
          <w:p w14:paraId="0A6693A2" w14:textId="77777777" w:rsidR="00ED28AF" w:rsidRPr="00AB5DFA" w:rsidRDefault="00ED28AF" w:rsidP="00ED28AF">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vAlign w:val="bottom"/>
          </w:tcPr>
          <w:p w14:paraId="1C3A5E08" w14:textId="77777777" w:rsidR="00ED28AF" w:rsidRPr="00AB5DFA" w:rsidRDefault="00ED28AF" w:rsidP="00ED28AF">
            <w:pPr>
              <w:shd w:val="clear" w:color="auto" w:fill="FFFFFF"/>
              <w:tabs>
                <w:tab w:val="decimal" w:pos="1294"/>
              </w:tabs>
              <w:ind w:left="-79" w:right="-79"/>
              <w:contextualSpacing/>
              <w:rPr>
                <w:rFonts w:cs="Times New Roman"/>
                <w:sz w:val="18"/>
                <w:szCs w:val="18"/>
              </w:rPr>
            </w:pPr>
            <w:r w:rsidRPr="00AB5DFA">
              <w:rPr>
                <w:rFonts w:cs="Times New Roman"/>
                <w:sz w:val="18"/>
                <w:szCs w:val="18"/>
              </w:rPr>
              <w:t>-</w:t>
            </w:r>
          </w:p>
        </w:tc>
        <w:tc>
          <w:tcPr>
            <w:tcW w:w="183" w:type="dxa"/>
            <w:vAlign w:val="bottom"/>
          </w:tcPr>
          <w:p w14:paraId="06362AE2"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23" w:type="dxa"/>
            <w:vAlign w:val="bottom"/>
          </w:tcPr>
          <w:p w14:paraId="6717C8A3" w14:textId="77777777" w:rsidR="00ED28AF" w:rsidRPr="00AB5DFA" w:rsidRDefault="00ED28AF" w:rsidP="00ED28AF">
            <w:pPr>
              <w:shd w:val="clear" w:color="auto" w:fill="FFFFFF"/>
              <w:tabs>
                <w:tab w:val="decimal" w:pos="1264"/>
              </w:tabs>
              <w:ind w:left="-79" w:right="-79"/>
              <w:contextualSpacing/>
              <w:rPr>
                <w:rFonts w:cs="Times New Roman"/>
                <w:sz w:val="18"/>
                <w:szCs w:val="18"/>
              </w:rPr>
            </w:pPr>
            <w:r w:rsidRPr="00AB5DFA">
              <w:rPr>
                <w:rFonts w:cs="Times New Roman"/>
                <w:sz w:val="18"/>
                <w:szCs w:val="18"/>
              </w:rPr>
              <w:t>101,345,388</w:t>
            </w:r>
          </w:p>
        </w:tc>
        <w:tc>
          <w:tcPr>
            <w:tcW w:w="183" w:type="dxa"/>
            <w:gridSpan w:val="2"/>
            <w:vAlign w:val="bottom"/>
          </w:tcPr>
          <w:p w14:paraId="1678F952"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3A018C0A" w14:textId="77777777" w:rsidR="00ED28AF" w:rsidRPr="00AB5DFA" w:rsidRDefault="00ED28AF" w:rsidP="00ED28AF">
            <w:pPr>
              <w:shd w:val="clear" w:color="auto" w:fill="FFFFFF"/>
              <w:tabs>
                <w:tab w:val="decimal" w:pos="1294"/>
              </w:tabs>
              <w:ind w:left="-79" w:right="-79"/>
              <w:contextualSpacing/>
              <w:rPr>
                <w:rFonts w:cs="Times New Roman"/>
                <w:sz w:val="18"/>
                <w:szCs w:val="18"/>
              </w:rPr>
            </w:pPr>
            <w:r w:rsidRPr="00AB5DFA">
              <w:rPr>
                <w:rFonts w:cs="Times New Roman"/>
                <w:sz w:val="18"/>
                <w:szCs w:val="18"/>
              </w:rPr>
              <w:t>18,687,423</w:t>
            </w:r>
          </w:p>
        </w:tc>
        <w:tc>
          <w:tcPr>
            <w:tcW w:w="183" w:type="dxa"/>
            <w:gridSpan w:val="2"/>
            <w:vAlign w:val="bottom"/>
          </w:tcPr>
          <w:p w14:paraId="68663FE2"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5ADC2A7" w14:textId="77777777" w:rsidR="00ED28AF" w:rsidRPr="00AB5DFA" w:rsidRDefault="00ED28AF" w:rsidP="00ED28AF">
            <w:pPr>
              <w:shd w:val="clear" w:color="auto" w:fill="FFFFFF"/>
              <w:tabs>
                <w:tab w:val="decimal" w:pos="1284"/>
              </w:tabs>
              <w:ind w:left="-79" w:right="-79"/>
              <w:contextualSpacing/>
              <w:rPr>
                <w:rFonts w:cs="Times New Roman"/>
                <w:sz w:val="18"/>
                <w:szCs w:val="18"/>
              </w:rPr>
            </w:pPr>
            <w:r w:rsidRPr="00AB5DFA">
              <w:rPr>
                <w:rFonts w:cs="Times New Roman"/>
                <w:sz w:val="18"/>
                <w:szCs w:val="18"/>
              </w:rPr>
              <w:t>1,265,224</w:t>
            </w:r>
          </w:p>
        </w:tc>
        <w:tc>
          <w:tcPr>
            <w:tcW w:w="181" w:type="dxa"/>
            <w:gridSpan w:val="2"/>
            <w:vAlign w:val="bottom"/>
          </w:tcPr>
          <w:p w14:paraId="66115CAE"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431D5B26" w14:textId="77777777" w:rsidR="00ED28AF" w:rsidRPr="00AB5DFA" w:rsidRDefault="00ED28AF" w:rsidP="00ED28AF">
            <w:pPr>
              <w:shd w:val="clear" w:color="auto" w:fill="FFFFFF"/>
              <w:tabs>
                <w:tab w:val="decimal" w:pos="1320"/>
              </w:tabs>
              <w:ind w:left="-79" w:right="-79"/>
              <w:contextualSpacing/>
              <w:rPr>
                <w:rFonts w:cs="Times New Roman"/>
                <w:sz w:val="18"/>
                <w:szCs w:val="18"/>
              </w:rPr>
            </w:pPr>
            <w:r w:rsidRPr="00AB5DFA">
              <w:rPr>
                <w:rFonts w:cs="Times New Roman"/>
                <w:sz w:val="18"/>
                <w:szCs w:val="18"/>
              </w:rPr>
              <w:t>121,298,035</w:t>
            </w:r>
          </w:p>
        </w:tc>
        <w:tc>
          <w:tcPr>
            <w:tcW w:w="183" w:type="dxa"/>
            <w:gridSpan w:val="2"/>
            <w:vAlign w:val="bottom"/>
          </w:tcPr>
          <w:p w14:paraId="583E95C6"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7404A604" w14:textId="77777777" w:rsidR="00ED28AF" w:rsidRPr="00AB5DFA" w:rsidRDefault="00ED28AF" w:rsidP="00ED28AF">
            <w:pPr>
              <w:shd w:val="clear" w:color="auto" w:fill="FFFFFF"/>
              <w:tabs>
                <w:tab w:val="decimal" w:pos="1262"/>
              </w:tabs>
              <w:ind w:left="-79" w:right="-79"/>
              <w:contextualSpacing/>
              <w:rPr>
                <w:rFonts w:cs="Times New Roman"/>
                <w:sz w:val="18"/>
                <w:szCs w:val="18"/>
              </w:rPr>
            </w:pPr>
            <w:r w:rsidRPr="00AB5DFA">
              <w:rPr>
                <w:rFonts w:cs="Times New Roman"/>
                <w:sz w:val="18"/>
                <w:szCs w:val="18"/>
              </w:rPr>
              <w:t>-</w:t>
            </w:r>
          </w:p>
        </w:tc>
        <w:tc>
          <w:tcPr>
            <w:tcW w:w="183" w:type="dxa"/>
            <w:gridSpan w:val="2"/>
            <w:vAlign w:val="bottom"/>
          </w:tcPr>
          <w:p w14:paraId="7161E687"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53D5CBA4" w14:textId="77777777" w:rsidR="00ED28AF" w:rsidRPr="00AB5DFA" w:rsidRDefault="00ED28AF" w:rsidP="00ED28AF">
            <w:pPr>
              <w:shd w:val="clear" w:color="auto" w:fill="FFFFFF"/>
              <w:tabs>
                <w:tab w:val="decimal" w:pos="1269"/>
              </w:tabs>
              <w:ind w:left="-79" w:right="-79"/>
              <w:contextualSpacing/>
              <w:rPr>
                <w:rFonts w:cs="Times New Roman"/>
                <w:sz w:val="18"/>
                <w:szCs w:val="18"/>
              </w:rPr>
            </w:pPr>
            <w:r w:rsidRPr="00AB5DFA">
              <w:rPr>
                <w:rFonts w:cs="Times New Roman"/>
                <w:sz w:val="18"/>
                <w:szCs w:val="18"/>
              </w:rPr>
              <w:t>121,298,035</w:t>
            </w:r>
          </w:p>
        </w:tc>
      </w:tr>
      <w:tr w:rsidR="00ED28AF" w:rsidRPr="00AB5DFA" w14:paraId="55EC84B1" w14:textId="77777777" w:rsidTr="00080F43">
        <w:trPr>
          <w:gridAfter w:val="1"/>
          <w:wAfter w:w="11" w:type="dxa"/>
          <w:cantSplit/>
          <w:trHeight w:val="216"/>
        </w:trPr>
        <w:tc>
          <w:tcPr>
            <w:tcW w:w="3960" w:type="dxa"/>
          </w:tcPr>
          <w:p w14:paraId="28142EB6" w14:textId="77777777" w:rsidR="00ED28AF" w:rsidRPr="00AB5DFA" w:rsidRDefault="00ED28AF" w:rsidP="00ED28AF">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vAlign w:val="bottom"/>
          </w:tcPr>
          <w:p w14:paraId="2950D236" w14:textId="77777777" w:rsidR="00ED28AF" w:rsidRPr="00AB5DFA" w:rsidRDefault="00ED28AF" w:rsidP="00ED28AF">
            <w:pPr>
              <w:shd w:val="clear" w:color="auto" w:fill="FFFFFF"/>
              <w:tabs>
                <w:tab w:val="decimal" w:pos="1294"/>
              </w:tabs>
              <w:ind w:left="-79" w:right="-79"/>
              <w:contextualSpacing/>
              <w:rPr>
                <w:rFonts w:cs="Times New Roman"/>
                <w:sz w:val="18"/>
                <w:szCs w:val="18"/>
              </w:rPr>
            </w:pPr>
            <w:r w:rsidRPr="00AB5DFA">
              <w:rPr>
                <w:rFonts w:cs="Times New Roman"/>
                <w:sz w:val="18"/>
                <w:szCs w:val="18"/>
                <w:lang w:val="en-US"/>
              </w:rPr>
              <w:t>218,587</w:t>
            </w:r>
          </w:p>
        </w:tc>
        <w:tc>
          <w:tcPr>
            <w:tcW w:w="183" w:type="dxa"/>
            <w:vAlign w:val="bottom"/>
          </w:tcPr>
          <w:p w14:paraId="1C9D3025"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23" w:type="dxa"/>
            <w:vAlign w:val="bottom"/>
          </w:tcPr>
          <w:p w14:paraId="554CBCB4"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BF0273E"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471E7E44"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7DEE392"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CCD5552"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81" w:type="dxa"/>
            <w:gridSpan w:val="2"/>
            <w:vAlign w:val="bottom"/>
          </w:tcPr>
          <w:p w14:paraId="2C4EF93E"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6CBC79D1" w14:textId="77777777" w:rsidR="00ED28AF" w:rsidRPr="00AB5DFA" w:rsidRDefault="00ED28AF" w:rsidP="00ED28AF">
            <w:pPr>
              <w:shd w:val="clear" w:color="auto" w:fill="FFFFFF"/>
              <w:tabs>
                <w:tab w:val="decimal" w:pos="1320"/>
              </w:tabs>
              <w:ind w:left="-79" w:right="-79"/>
              <w:contextualSpacing/>
              <w:rPr>
                <w:rFonts w:cs="Times New Roman"/>
                <w:sz w:val="18"/>
                <w:szCs w:val="18"/>
              </w:rPr>
            </w:pPr>
            <w:r w:rsidRPr="00AB5DFA">
              <w:rPr>
                <w:rFonts w:cs="Times New Roman"/>
                <w:sz w:val="18"/>
                <w:szCs w:val="18"/>
              </w:rPr>
              <w:t>143,427,502</w:t>
            </w:r>
          </w:p>
        </w:tc>
        <w:tc>
          <w:tcPr>
            <w:tcW w:w="183" w:type="dxa"/>
            <w:gridSpan w:val="2"/>
            <w:vAlign w:val="bottom"/>
          </w:tcPr>
          <w:p w14:paraId="159A2CE8"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56B97BFF" w14:textId="77777777" w:rsidR="00ED28AF" w:rsidRPr="00AB5DFA" w:rsidRDefault="00ED28AF" w:rsidP="00ED28AF">
            <w:pPr>
              <w:shd w:val="clear" w:color="auto" w:fill="FFFFFF"/>
              <w:tabs>
                <w:tab w:val="decimal" w:pos="1262"/>
              </w:tabs>
              <w:ind w:left="-79" w:right="-79"/>
              <w:contextualSpacing/>
              <w:rPr>
                <w:rFonts w:cs="Times New Roman"/>
                <w:sz w:val="18"/>
                <w:szCs w:val="18"/>
              </w:rPr>
            </w:pPr>
            <w:r w:rsidRPr="00AB5DFA">
              <w:rPr>
                <w:rFonts w:cs="Times New Roman"/>
                <w:sz w:val="18"/>
                <w:szCs w:val="18"/>
              </w:rPr>
              <w:t>(456,618)</w:t>
            </w:r>
          </w:p>
        </w:tc>
        <w:tc>
          <w:tcPr>
            <w:tcW w:w="183" w:type="dxa"/>
            <w:gridSpan w:val="2"/>
            <w:vAlign w:val="bottom"/>
          </w:tcPr>
          <w:p w14:paraId="24D6DCED"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1E62A2A" w14:textId="77777777" w:rsidR="00ED28AF" w:rsidRPr="00AB5DFA" w:rsidRDefault="00ED28AF" w:rsidP="00ED28AF">
            <w:pPr>
              <w:shd w:val="clear" w:color="auto" w:fill="FFFFFF"/>
              <w:tabs>
                <w:tab w:val="decimal" w:pos="1269"/>
              </w:tabs>
              <w:ind w:left="-79" w:right="-79"/>
              <w:contextualSpacing/>
              <w:rPr>
                <w:rFonts w:cs="Times New Roman"/>
                <w:sz w:val="18"/>
                <w:szCs w:val="18"/>
              </w:rPr>
            </w:pPr>
            <w:r w:rsidRPr="00AB5DFA">
              <w:rPr>
                <w:rFonts w:cs="Times New Roman"/>
                <w:sz w:val="18"/>
                <w:szCs w:val="18"/>
              </w:rPr>
              <w:t>143,189,471</w:t>
            </w:r>
          </w:p>
        </w:tc>
      </w:tr>
      <w:tr w:rsidR="00ED28AF" w:rsidRPr="00AB5DFA" w14:paraId="3481FC53" w14:textId="77777777" w:rsidTr="00080F43">
        <w:trPr>
          <w:gridAfter w:val="1"/>
          <w:wAfter w:w="11" w:type="dxa"/>
          <w:cantSplit/>
          <w:trHeight w:val="216"/>
        </w:trPr>
        <w:tc>
          <w:tcPr>
            <w:tcW w:w="3960" w:type="dxa"/>
            <w:vAlign w:val="bottom"/>
          </w:tcPr>
          <w:p w14:paraId="6DAB68AB" w14:textId="77777777" w:rsidR="00ED28AF" w:rsidRPr="00AB5DFA" w:rsidRDefault="00ED28AF" w:rsidP="00ED28AF">
            <w:pPr>
              <w:shd w:val="clear" w:color="auto" w:fill="FFFFFF"/>
              <w:ind w:left="914" w:right="-79"/>
              <w:contextualSpacing/>
              <w:rPr>
                <w:rFonts w:cs="Times New Roman"/>
                <w:sz w:val="18"/>
                <w:szCs w:val="18"/>
                <w:cs/>
              </w:rPr>
            </w:pPr>
            <w:r w:rsidRPr="00AB5DFA">
              <w:rPr>
                <w:rFonts w:cs="Times New Roman"/>
                <w:sz w:val="18"/>
                <w:szCs w:val="18"/>
              </w:rPr>
              <w:t>Total liabilities</w:t>
            </w:r>
          </w:p>
        </w:tc>
        <w:tc>
          <w:tcPr>
            <w:tcW w:w="1440" w:type="dxa"/>
            <w:vAlign w:val="bottom"/>
          </w:tcPr>
          <w:p w14:paraId="63DB5750" w14:textId="77777777" w:rsidR="00ED28AF" w:rsidRPr="00AB5DFA" w:rsidRDefault="00ED28AF" w:rsidP="00ED28AF">
            <w:pPr>
              <w:shd w:val="clear" w:color="auto" w:fill="FFFFFF"/>
              <w:tabs>
                <w:tab w:val="decimal" w:pos="1294"/>
              </w:tabs>
              <w:ind w:left="-79" w:right="-79"/>
              <w:contextualSpacing/>
              <w:rPr>
                <w:rFonts w:cs="Times New Roman"/>
                <w:sz w:val="18"/>
                <w:szCs w:val="18"/>
              </w:rPr>
            </w:pPr>
            <w:r w:rsidRPr="00AB5DFA">
              <w:rPr>
                <w:rFonts w:cs="Times New Roman"/>
                <w:sz w:val="18"/>
                <w:szCs w:val="18"/>
              </w:rPr>
              <w:t>98,578</w:t>
            </w:r>
          </w:p>
        </w:tc>
        <w:tc>
          <w:tcPr>
            <w:tcW w:w="183" w:type="dxa"/>
            <w:vAlign w:val="bottom"/>
          </w:tcPr>
          <w:p w14:paraId="70B1872E"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23" w:type="dxa"/>
            <w:vAlign w:val="bottom"/>
          </w:tcPr>
          <w:p w14:paraId="659BD7DC"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83" w:type="dxa"/>
            <w:gridSpan w:val="2"/>
            <w:vAlign w:val="bottom"/>
          </w:tcPr>
          <w:p w14:paraId="26B4FF58"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08B4A671"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83" w:type="dxa"/>
            <w:gridSpan w:val="2"/>
            <w:vAlign w:val="bottom"/>
          </w:tcPr>
          <w:p w14:paraId="1561FDDE"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6B54E5B1"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81" w:type="dxa"/>
            <w:gridSpan w:val="2"/>
            <w:vAlign w:val="bottom"/>
          </w:tcPr>
          <w:p w14:paraId="32FCB269"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23552A68" w14:textId="77777777" w:rsidR="00ED28AF" w:rsidRPr="00AB5DFA" w:rsidRDefault="00ED28AF" w:rsidP="00ED28AF">
            <w:pPr>
              <w:shd w:val="clear" w:color="auto" w:fill="FFFFFF"/>
              <w:tabs>
                <w:tab w:val="decimal" w:pos="1320"/>
              </w:tabs>
              <w:ind w:left="-79" w:right="-79"/>
              <w:contextualSpacing/>
              <w:rPr>
                <w:rFonts w:cs="Times New Roman"/>
                <w:sz w:val="18"/>
                <w:szCs w:val="18"/>
              </w:rPr>
            </w:pPr>
            <w:r w:rsidRPr="00AB5DFA">
              <w:rPr>
                <w:rFonts w:cs="Times New Roman"/>
                <w:sz w:val="18"/>
                <w:szCs w:val="18"/>
              </w:rPr>
              <w:t>128,916,012</w:t>
            </w:r>
          </w:p>
        </w:tc>
        <w:tc>
          <w:tcPr>
            <w:tcW w:w="183" w:type="dxa"/>
            <w:gridSpan w:val="2"/>
            <w:vAlign w:val="bottom"/>
          </w:tcPr>
          <w:p w14:paraId="15489D78"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1DCDB53A" w14:textId="77777777" w:rsidR="00ED28AF" w:rsidRPr="00AB5DFA" w:rsidRDefault="00ED28AF" w:rsidP="00ED28AF">
            <w:pPr>
              <w:shd w:val="clear" w:color="auto" w:fill="FFFFFF"/>
              <w:tabs>
                <w:tab w:val="decimal" w:pos="1262"/>
              </w:tabs>
              <w:ind w:left="-79" w:right="-79"/>
              <w:contextualSpacing/>
              <w:rPr>
                <w:rFonts w:cs="Times New Roman"/>
                <w:sz w:val="18"/>
                <w:szCs w:val="18"/>
              </w:rPr>
            </w:pPr>
            <w:r w:rsidRPr="00AB5DFA">
              <w:rPr>
                <w:rFonts w:cs="Times New Roman"/>
                <w:sz w:val="18"/>
                <w:szCs w:val="18"/>
              </w:rPr>
              <w:t>(206,696)</w:t>
            </w:r>
          </w:p>
        </w:tc>
        <w:tc>
          <w:tcPr>
            <w:tcW w:w="183" w:type="dxa"/>
            <w:gridSpan w:val="2"/>
            <w:vAlign w:val="bottom"/>
          </w:tcPr>
          <w:p w14:paraId="77AE211F" w14:textId="77777777" w:rsidR="00ED28AF" w:rsidRPr="00AB5DFA" w:rsidRDefault="00ED28AF" w:rsidP="00ED28AF">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E39A529" w14:textId="77777777" w:rsidR="00ED28AF" w:rsidRPr="00AB5DFA" w:rsidRDefault="00ED28AF" w:rsidP="00ED28AF">
            <w:pPr>
              <w:shd w:val="clear" w:color="auto" w:fill="FFFFFF"/>
              <w:tabs>
                <w:tab w:val="decimal" w:pos="1269"/>
              </w:tabs>
              <w:ind w:left="-79" w:right="-79"/>
              <w:contextualSpacing/>
              <w:rPr>
                <w:rFonts w:cs="Times New Roman"/>
                <w:sz w:val="18"/>
                <w:szCs w:val="18"/>
              </w:rPr>
            </w:pPr>
            <w:r w:rsidRPr="00AB5DFA">
              <w:rPr>
                <w:rFonts w:cs="Times New Roman"/>
                <w:sz w:val="18"/>
                <w:szCs w:val="18"/>
              </w:rPr>
              <w:t>128,807,894</w:t>
            </w:r>
          </w:p>
        </w:tc>
      </w:tr>
    </w:tbl>
    <w:p w14:paraId="1CA54D90" w14:textId="4D758EC3" w:rsidR="00FF1B35" w:rsidRPr="008C183D" w:rsidRDefault="008C183D" w:rsidP="00A16AB4">
      <w:pPr>
        <w:tabs>
          <w:tab w:val="left" w:pos="540"/>
        </w:tabs>
        <w:ind w:left="540"/>
        <w:rPr>
          <w:rFonts w:cs="Times New Roman"/>
          <w:b/>
          <w:bCs/>
          <w:sz w:val="16"/>
          <w:szCs w:val="16"/>
        </w:rPr>
        <w:sectPr w:rsidR="00FF1B35" w:rsidRPr="008C183D" w:rsidSect="00D912E0">
          <w:pgSz w:w="16840" w:h="11907" w:orient="landscape" w:code="9"/>
          <w:pgMar w:top="691" w:right="1152" w:bottom="691" w:left="1152" w:header="720" w:footer="720" w:gutter="0"/>
          <w:cols w:space="720"/>
          <w:titlePg/>
          <w:docGrid w:linePitch="299"/>
        </w:sectPr>
      </w:pPr>
      <w:r>
        <w:rPr>
          <w:rFonts w:cs="Times New Roman"/>
          <w:sz w:val="14"/>
          <w:szCs w:val="14"/>
          <w:vertAlign w:val="superscript"/>
        </w:rPr>
        <w:br/>
      </w:r>
      <w:r w:rsidRPr="008C183D">
        <w:rPr>
          <w:rFonts w:cs="Times New Roman"/>
          <w:sz w:val="16"/>
          <w:szCs w:val="16"/>
          <w:vertAlign w:val="superscript"/>
        </w:rPr>
        <w:t>(1)</w:t>
      </w:r>
      <w:r w:rsidRPr="008C183D">
        <w:rPr>
          <w:rFonts w:cs="Times New Roman"/>
          <w:sz w:val="16"/>
          <w:szCs w:val="16"/>
        </w:rPr>
        <w:t xml:space="preserve"> Exclude accrued interest income and undue interest income and allowance for expected credit loss.</w:t>
      </w:r>
    </w:p>
    <w:p w14:paraId="25805E55" w14:textId="76605F72" w:rsidR="000D0E87" w:rsidRPr="0012708E" w:rsidRDefault="00DD7875" w:rsidP="003E0675">
      <w:pPr>
        <w:tabs>
          <w:tab w:val="left" w:pos="540"/>
        </w:tabs>
        <w:rPr>
          <w:rFonts w:cs="Times New Roman"/>
          <w:b/>
          <w:bCs/>
          <w:sz w:val="24"/>
          <w:szCs w:val="24"/>
        </w:rPr>
      </w:pPr>
      <w:r w:rsidRPr="0012708E">
        <w:rPr>
          <w:rFonts w:cs="Times New Roman"/>
          <w:b/>
          <w:bCs/>
          <w:sz w:val="24"/>
          <w:szCs w:val="24"/>
        </w:rPr>
        <w:lastRenderedPageBreak/>
        <w:t>3</w:t>
      </w:r>
      <w:r w:rsidR="00E86A6A">
        <w:rPr>
          <w:rFonts w:cs="Times New Roman"/>
          <w:b/>
          <w:bCs/>
          <w:sz w:val="24"/>
          <w:szCs w:val="24"/>
        </w:rPr>
        <w:t>7</w:t>
      </w:r>
      <w:r w:rsidR="000D0E87" w:rsidRPr="0012708E">
        <w:rPr>
          <w:rFonts w:cs="Times New Roman"/>
          <w:b/>
          <w:bCs/>
          <w:sz w:val="24"/>
          <w:szCs w:val="24"/>
        </w:rPr>
        <w:tab/>
        <w:t>Financial position and results of operations classified by domestic and foreign business</w:t>
      </w:r>
    </w:p>
    <w:p w14:paraId="48AFBC0B" w14:textId="77777777" w:rsidR="000D0E87" w:rsidRPr="00EC65EE" w:rsidRDefault="000D0E87" w:rsidP="000D0E87">
      <w:pPr>
        <w:spacing w:line="240" w:lineRule="atLeast"/>
        <w:rPr>
          <w:rFonts w:cs="Times New Roman"/>
          <w:szCs w:val="22"/>
        </w:rPr>
      </w:pPr>
    </w:p>
    <w:p w14:paraId="18CDD1AF" w14:textId="32E9BE76" w:rsidR="000D0E87" w:rsidRPr="0012708E" w:rsidRDefault="000D0E87" w:rsidP="000D0E87">
      <w:pPr>
        <w:spacing w:line="240" w:lineRule="atLeast"/>
        <w:ind w:left="540" w:right="-29"/>
        <w:contextualSpacing/>
        <w:jc w:val="both"/>
        <w:rPr>
          <w:rFonts w:cs="Times New Roman"/>
          <w:szCs w:val="22"/>
        </w:rPr>
      </w:pPr>
      <w:r w:rsidRPr="0012708E">
        <w:rPr>
          <w:rFonts w:cs="Times New Roman"/>
          <w:szCs w:val="22"/>
        </w:rPr>
        <w:t xml:space="preserve">The Group mainly operates in </w:t>
      </w:r>
      <w:r w:rsidR="00AB0119">
        <w:rPr>
          <w:rFonts w:cs="Times New Roman"/>
          <w:szCs w:val="22"/>
        </w:rPr>
        <w:t>2</w:t>
      </w:r>
      <w:r w:rsidRPr="0012708E">
        <w:rPr>
          <w:rFonts w:cs="Times New Roman"/>
          <w:szCs w:val="22"/>
        </w:rPr>
        <w:t xml:space="preserve"> segment</w:t>
      </w:r>
      <w:r w:rsidR="00D45CD9">
        <w:rPr>
          <w:rFonts w:cs="Times New Roman"/>
          <w:szCs w:val="22"/>
        </w:rPr>
        <w:t>s</w:t>
      </w:r>
      <w:r w:rsidRPr="0012708E">
        <w:rPr>
          <w:rFonts w:cs="Times New Roman"/>
          <w:szCs w:val="22"/>
        </w:rPr>
        <w:t xml:space="preserve">, which </w:t>
      </w:r>
      <w:r w:rsidR="00D45CD9">
        <w:rPr>
          <w:rFonts w:cs="Times New Roman"/>
          <w:szCs w:val="22"/>
        </w:rPr>
        <w:t xml:space="preserve">are e-Wallet business and </w:t>
      </w:r>
      <w:r w:rsidRPr="0012708E">
        <w:rPr>
          <w:rFonts w:cs="Times New Roman"/>
          <w:szCs w:val="22"/>
        </w:rPr>
        <w:t>banking business</w:t>
      </w:r>
      <w:r w:rsidR="005E74F3">
        <w:rPr>
          <w:rFonts w:cs="Times New Roman"/>
          <w:szCs w:val="22"/>
        </w:rPr>
        <w:t>,</w:t>
      </w:r>
      <w:r w:rsidRPr="0012708E">
        <w:rPr>
          <w:rFonts w:cs="Times New Roman"/>
          <w:szCs w:val="22"/>
        </w:rPr>
        <w:t xml:space="preserve"> carrying out in Thailand only. Most revenues, expenses, profit, assets and liabilities are as reflected in the financial statements pertaining to the aforementioned industry and geographic area.</w:t>
      </w:r>
    </w:p>
    <w:p w14:paraId="2AF1D854" w14:textId="77777777" w:rsidR="000D0E87" w:rsidRPr="00EC65EE" w:rsidRDefault="000D0E87" w:rsidP="000D0E87">
      <w:pPr>
        <w:spacing w:line="240" w:lineRule="atLeast"/>
        <w:ind w:left="540" w:right="-29"/>
        <w:contextualSpacing/>
        <w:jc w:val="both"/>
        <w:rPr>
          <w:rFonts w:cs="Times New Roman"/>
          <w:szCs w:val="22"/>
        </w:rPr>
      </w:pPr>
    </w:p>
    <w:p w14:paraId="1B04D95F" w14:textId="63C7451C" w:rsidR="00B362CE" w:rsidRPr="0012708E" w:rsidRDefault="00DD7875" w:rsidP="00D4100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E86A6A">
        <w:rPr>
          <w:rFonts w:cs="Times New Roman"/>
          <w:i w:val="0"/>
          <w:iCs/>
          <w:szCs w:val="24"/>
        </w:rPr>
        <w:t>8</w:t>
      </w:r>
      <w:r w:rsidR="00D4100C" w:rsidRPr="0012708E">
        <w:rPr>
          <w:rFonts w:cs="Times New Roman"/>
          <w:i w:val="0"/>
          <w:iCs/>
          <w:szCs w:val="24"/>
        </w:rPr>
        <w:tab/>
      </w:r>
      <w:r w:rsidR="00E913E2" w:rsidRPr="0012708E">
        <w:rPr>
          <w:rFonts w:cs="Times New Roman"/>
          <w:i w:val="0"/>
          <w:iCs/>
          <w:szCs w:val="24"/>
        </w:rPr>
        <w:t>I</w:t>
      </w:r>
      <w:r w:rsidR="00B362CE" w:rsidRPr="0012708E">
        <w:rPr>
          <w:rFonts w:cs="Times New Roman"/>
          <w:i w:val="0"/>
          <w:iCs/>
          <w:szCs w:val="24"/>
        </w:rPr>
        <w:t>nterest income</w:t>
      </w:r>
    </w:p>
    <w:p w14:paraId="132C9368" w14:textId="77777777" w:rsidR="007F79F6" w:rsidRPr="00EC65EE" w:rsidRDefault="007F79F6" w:rsidP="007F79F6">
      <w:pPr>
        <w:spacing w:line="240" w:lineRule="atLeast"/>
        <w:ind w:left="634" w:hanging="634"/>
        <w:rPr>
          <w:rFonts w:cs="Times New Roman"/>
          <w:szCs w:val="22"/>
          <w:lang w:bidi="th-TH"/>
        </w:rPr>
      </w:pPr>
    </w:p>
    <w:tbl>
      <w:tblPr>
        <w:tblW w:w="9460" w:type="dxa"/>
        <w:tblInd w:w="450" w:type="dxa"/>
        <w:tblLayout w:type="fixed"/>
        <w:tblCellMar>
          <w:left w:w="115" w:type="dxa"/>
          <w:right w:w="144" w:type="dxa"/>
        </w:tblCellMar>
        <w:tblLook w:val="0000" w:firstRow="0" w:lastRow="0" w:firstColumn="0" w:lastColumn="0" w:noHBand="0" w:noVBand="0"/>
      </w:tblPr>
      <w:tblGrid>
        <w:gridCol w:w="2968"/>
        <w:gridCol w:w="630"/>
        <w:gridCol w:w="1256"/>
        <w:gridCol w:w="279"/>
        <w:gridCol w:w="1253"/>
        <w:gridCol w:w="279"/>
        <w:gridCol w:w="1251"/>
        <w:gridCol w:w="279"/>
        <w:gridCol w:w="1259"/>
        <w:gridCol w:w="6"/>
      </w:tblGrid>
      <w:tr w:rsidR="003D7901" w:rsidRPr="006456CE" w14:paraId="680C79BC" w14:textId="77777777" w:rsidTr="0093239C">
        <w:trPr>
          <w:gridAfter w:val="1"/>
          <w:wAfter w:w="6" w:type="dxa"/>
          <w:trHeight w:val="232"/>
        </w:trPr>
        <w:tc>
          <w:tcPr>
            <w:tcW w:w="2970" w:type="dxa"/>
            <w:shd w:val="clear" w:color="auto" w:fill="auto"/>
            <w:vAlign w:val="bottom"/>
          </w:tcPr>
          <w:p w14:paraId="301FC996" w14:textId="77777777" w:rsidR="003E31CD" w:rsidRPr="009630F1" w:rsidRDefault="003E31CD" w:rsidP="003023D6">
            <w:pPr>
              <w:tabs>
                <w:tab w:val="decimal" w:pos="680"/>
              </w:tabs>
              <w:spacing w:line="240" w:lineRule="atLeast"/>
              <w:ind w:left="-108" w:right="-288"/>
              <w:rPr>
                <w:rFonts w:cs="Times New Roman"/>
                <w:szCs w:val="22"/>
                <w:lang w:eastAsia="zh-CN" w:bidi="th-TH"/>
              </w:rPr>
            </w:pPr>
          </w:p>
        </w:tc>
        <w:tc>
          <w:tcPr>
            <w:tcW w:w="630" w:type="dxa"/>
          </w:tcPr>
          <w:p w14:paraId="2E71347C" w14:textId="77777777" w:rsidR="003E31CD" w:rsidRPr="009630F1" w:rsidRDefault="003E31CD" w:rsidP="003023D6">
            <w:pPr>
              <w:spacing w:line="240" w:lineRule="atLeast"/>
              <w:ind w:left="-69" w:right="-117" w:firstLine="16"/>
              <w:jc w:val="center"/>
              <w:rPr>
                <w:rFonts w:cs="Times New Roman"/>
                <w:b/>
                <w:bCs/>
                <w:szCs w:val="22"/>
                <w:lang w:bidi="th-TH"/>
              </w:rPr>
            </w:pPr>
          </w:p>
        </w:tc>
        <w:tc>
          <w:tcPr>
            <w:tcW w:w="2784" w:type="dxa"/>
            <w:gridSpan w:val="3"/>
          </w:tcPr>
          <w:p w14:paraId="64EBDF47" w14:textId="7D43ABFA" w:rsidR="003E31CD" w:rsidRPr="009630F1" w:rsidRDefault="003E31CD" w:rsidP="003023D6">
            <w:pPr>
              <w:spacing w:line="240" w:lineRule="atLeast"/>
              <w:ind w:left="-69" w:right="-117" w:firstLine="16"/>
              <w:jc w:val="center"/>
              <w:rPr>
                <w:rFonts w:cs="Times New Roman"/>
                <w:b/>
                <w:bCs/>
                <w:szCs w:val="22"/>
                <w:lang w:bidi="th-TH"/>
              </w:rPr>
            </w:pPr>
            <w:r w:rsidRPr="0093239C">
              <w:rPr>
                <w:rFonts w:cs="Times New Roman"/>
                <w:b/>
                <w:bCs/>
                <w:szCs w:val="22"/>
                <w:lang w:bidi="th-TH"/>
              </w:rPr>
              <w:t>Consolidated</w:t>
            </w:r>
          </w:p>
        </w:tc>
        <w:tc>
          <w:tcPr>
            <w:tcW w:w="279" w:type="dxa"/>
          </w:tcPr>
          <w:p w14:paraId="3F168B9A" w14:textId="77777777" w:rsidR="003E31CD" w:rsidRPr="0093239C" w:rsidRDefault="003E31CD" w:rsidP="003023D6">
            <w:pPr>
              <w:spacing w:line="240" w:lineRule="atLeast"/>
              <w:ind w:left="-69" w:right="-117" w:firstLine="16"/>
              <w:jc w:val="center"/>
              <w:rPr>
                <w:rFonts w:cs="Times New Roman"/>
                <w:b/>
                <w:bCs/>
                <w:szCs w:val="22"/>
                <w:lang w:bidi="th-TH"/>
              </w:rPr>
            </w:pPr>
          </w:p>
        </w:tc>
        <w:tc>
          <w:tcPr>
            <w:tcW w:w="2791" w:type="dxa"/>
            <w:gridSpan w:val="3"/>
            <w:vAlign w:val="bottom"/>
          </w:tcPr>
          <w:p w14:paraId="4E8539F0" w14:textId="61B45F5F" w:rsidR="003E31CD" w:rsidRPr="009630F1" w:rsidRDefault="003E31CD" w:rsidP="003023D6">
            <w:pPr>
              <w:spacing w:line="240" w:lineRule="atLeast"/>
              <w:ind w:left="-69" w:right="-117" w:firstLine="16"/>
              <w:jc w:val="center"/>
              <w:rPr>
                <w:rFonts w:cs="Times New Roman"/>
                <w:b/>
                <w:bCs/>
                <w:szCs w:val="22"/>
              </w:rPr>
            </w:pPr>
            <w:r w:rsidRPr="0093239C">
              <w:rPr>
                <w:rFonts w:cs="Times New Roman"/>
                <w:b/>
                <w:bCs/>
                <w:szCs w:val="22"/>
                <w:lang w:bidi="th-TH"/>
              </w:rPr>
              <w:t>The Bank</w:t>
            </w:r>
          </w:p>
        </w:tc>
      </w:tr>
      <w:tr w:rsidR="009630F1" w:rsidRPr="006456CE" w14:paraId="61A050D4" w14:textId="77777777" w:rsidTr="009630F1">
        <w:trPr>
          <w:trHeight w:val="247"/>
        </w:trPr>
        <w:tc>
          <w:tcPr>
            <w:tcW w:w="2970" w:type="dxa"/>
            <w:shd w:val="clear" w:color="auto" w:fill="auto"/>
            <w:vAlign w:val="bottom"/>
          </w:tcPr>
          <w:p w14:paraId="41A7216D" w14:textId="2B230C40" w:rsidR="003E31CD" w:rsidRPr="009630F1" w:rsidRDefault="003E31CD" w:rsidP="001E1FAC">
            <w:pPr>
              <w:spacing w:line="240" w:lineRule="atLeast"/>
              <w:ind w:right="-323" w:firstLine="8"/>
              <w:rPr>
                <w:rFonts w:cs="Times New Roman"/>
                <w:b/>
                <w:bCs/>
                <w:i/>
                <w:iCs/>
                <w:szCs w:val="22"/>
                <w:lang w:eastAsia="th-TH"/>
              </w:rPr>
            </w:pPr>
            <w:r w:rsidRPr="009630F1">
              <w:rPr>
                <w:rFonts w:cs="Times New Roman"/>
                <w:b/>
                <w:bCs/>
                <w:i/>
                <w:iCs/>
                <w:szCs w:val="22"/>
                <w:lang w:bidi="th-TH"/>
              </w:rPr>
              <w:t xml:space="preserve">For the year ended </w:t>
            </w:r>
            <w:r w:rsidR="009630F1">
              <w:rPr>
                <w:rFonts w:cs="Times New Roman"/>
                <w:b/>
                <w:bCs/>
                <w:i/>
                <w:iCs/>
                <w:szCs w:val="22"/>
                <w:lang w:bidi="th-TH"/>
              </w:rPr>
              <w:br/>
            </w:r>
            <w:r w:rsidR="00D82A27">
              <w:rPr>
                <w:rFonts w:cs="Times New Roman"/>
                <w:b/>
                <w:bCs/>
                <w:i/>
                <w:iCs/>
                <w:szCs w:val="22"/>
                <w:lang w:bidi="th-TH"/>
              </w:rPr>
              <w:t xml:space="preserve">   </w:t>
            </w:r>
            <w:r w:rsidRPr="009630F1">
              <w:rPr>
                <w:rFonts w:cs="Times New Roman"/>
                <w:b/>
                <w:bCs/>
                <w:i/>
                <w:iCs/>
                <w:szCs w:val="22"/>
                <w:lang w:bidi="th-TH"/>
              </w:rPr>
              <w:t>31 December</w:t>
            </w:r>
          </w:p>
        </w:tc>
        <w:tc>
          <w:tcPr>
            <w:tcW w:w="630" w:type="dxa"/>
            <w:vAlign w:val="bottom"/>
          </w:tcPr>
          <w:p w14:paraId="234D4DA6" w14:textId="653121B6" w:rsidR="003E31CD" w:rsidRPr="009630F1" w:rsidRDefault="003E31CD" w:rsidP="009630F1">
            <w:pPr>
              <w:spacing w:line="240" w:lineRule="atLeast"/>
              <w:ind w:left="-108" w:right="-108"/>
              <w:jc w:val="center"/>
              <w:rPr>
                <w:rFonts w:cs="Times New Roman"/>
                <w:i/>
                <w:iCs/>
                <w:szCs w:val="22"/>
              </w:rPr>
            </w:pPr>
            <w:r w:rsidRPr="009630F1">
              <w:rPr>
                <w:rFonts w:cs="Times New Roman"/>
                <w:i/>
                <w:iCs/>
                <w:szCs w:val="22"/>
              </w:rPr>
              <w:t>Note</w:t>
            </w:r>
          </w:p>
        </w:tc>
        <w:tc>
          <w:tcPr>
            <w:tcW w:w="1257" w:type="dxa"/>
            <w:vAlign w:val="bottom"/>
          </w:tcPr>
          <w:p w14:paraId="2488BA1C" w14:textId="1FEC52B2" w:rsidR="003E31CD" w:rsidRPr="009630F1" w:rsidRDefault="003E31CD" w:rsidP="00F0453B">
            <w:pPr>
              <w:spacing w:line="240" w:lineRule="atLeast"/>
              <w:ind w:left="-108" w:right="-108"/>
              <w:jc w:val="center"/>
              <w:rPr>
                <w:rFonts w:cs="Times New Roman"/>
                <w:szCs w:val="22"/>
              </w:rPr>
            </w:pPr>
            <w:r w:rsidRPr="009630F1">
              <w:rPr>
                <w:rFonts w:cs="Times New Roman"/>
                <w:szCs w:val="22"/>
              </w:rPr>
              <w:t>2023</w:t>
            </w:r>
          </w:p>
        </w:tc>
        <w:tc>
          <w:tcPr>
            <w:tcW w:w="279" w:type="dxa"/>
            <w:vAlign w:val="bottom"/>
          </w:tcPr>
          <w:p w14:paraId="6C92E182" w14:textId="31299D6A" w:rsidR="003E31CD" w:rsidRPr="009630F1" w:rsidRDefault="003E31CD" w:rsidP="00F0453B">
            <w:pPr>
              <w:spacing w:line="240" w:lineRule="atLeast"/>
              <w:ind w:left="-108" w:right="-108"/>
              <w:jc w:val="center"/>
              <w:rPr>
                <w:rFonts w:cs="Times New Roman"/>
                <w:szCs w:val="22"/>
              </w:rPr>
            </w:pPr>
          </w:p>
        </w:tc>
        <w:tc>
          <w:tcPr>
            <w:tcW w:w="1254" w:type="dxa"/>
            <w:vAlign w:val="bottom"/>
          </w:tcPr>
          <w:p w14:paraId="318F12D6" w14:textId="48B91D7E" w:rsidR="003E31CD" w:rsidRPr="009630F1" w:rsidRDefault="003E31CD" w:rsidP="00F0453B">
            <w:pPr>
              <w:spacing w:line="240" w:lineRule="atLeast"/>
              <w:ind w:left="-108" w:right="-108"/>
              <w:jc w:val="center"/>
              <w:rPr>
                <w:rFonts w:cs="Times New Roman"/>
                <w:szCs w:val="22"/>
              </w:rPr>
            </w:pPr>
            <w:r w:rsidRPr="009630F1">
              <w:rPr>
                <w:rFonts w:cs="Times New Roman"/>
                <w:szCs w:val="22"/>
              </w:rPr>
              <w:t>2022</w:t>
            </w:r>
          </w:p>
        </w:tc>
        <w:tc>
          <w:tcPr>
            <w:tcW w:w="279" w:type="dxa"/>
            <w:vAlign w:val="bottom"/>
          </w:tcPr>
          <w:p w14:paraId="2C6DC713" w14:textId="77777777" w:rsidR="003E31CD" w:rsidRPr="009630F1" w:rsidRDefault="003E31CD" w:rsidP="00F0453B">
            <w:pPr>
              <w:spacing w:line="240" w:lineRule="atLeast"/>
              <w:ind w:left="-108" w:right="-108"/>
              <w:jc w:val="center"/>
              <w:rPr>
                <w:rFonts w:cs="Times New Roman"/>
                <w:szCs w:val="22"/>
              </w:rPr>
            </w:pPr>
          </w:p>
        </w:tc>
        <w:tc>
          <w:tcPr>
            <w:tcW w:w="1252" w:type="dxa"/>
            <w:shd w:val="clear" w:color="auto" w:fill="auto"/>
            <w:vAlign w:val="bottom"/>
          </w:tcPr>
          <w:p w14:paraId="43BA1D4D" w14:textId="5EF65D7F" w:rsidR="003E31CD" w:rsidRPr="009630F1" w:rsidRDefault="003E31CD" w:rsidP="00F0453B">
            <w:pPr>
              <w:spacing w:line="240" w:lineRule="atLeast"/>
              <w:ind w:left="-108" w:right="-108"/>
              <w:jc w:val="center"/>
              <w:rPr>
                <w:rFonts w:cs="Times New Roman"/>
                <w:szCs w:val="22"/>
              </w:rPr>
            </w:pPr>
            <w:r w:rsidRPr="009630F1">
              <w:rPr>
                <w:rFonts w:cs="Times New Roman"/>
                <w:szCs w:val="22"/>
              </w:rPr>
              <w:t>2023</w:t>
            </w:r>
          </w:p>
        </w:tc>
        <w:tc>
          <w:tcPr>
            <w:tcW w:w="279" w:type="dxa"/>
            <w:vAlign w:val="bottom"/>
          </w:tcPr>
          <w:p w14:paraId="5602F07B" w14:textId="77777777" w:rsidR="003E31CD" w:rsidRPr="009630F1" w:rsidRDefault="003E31CD" w:rsidP="00F0453B">
            <w:pPr>
              <w:spacing w:line="240" w:lineRule="atLeast"/>
              <w:ind w:left="-108" w:right="-108"/>
              <w:jc w:val="center"/>
              <w:rPr>
                <w:rFonts w:cs="Times New Roman"/>
                <w:szCs w:val="22"/>
              </w:rPr>
            </w:pPr>
          </w:p>
        </w:tc>
        <w:tc>
          <w:tcPr>
            <w:tcW w:w="1260" w:type="dxa"/>
            <w:gridSpan w:val="2"/>
            <w:shd w:val="clear" w:color="auto" w:fill="auto"/>
            <w:vAlign w:val="bottom"/>
          </w:tcPr>
          <w:p w14:paraId="49D092E6" w14:textId="556BE87F" w:rsidR="003E31CD" w:rsidRPr="009630F1" w:rsidRDefault="003E31CD" w:rsidP="00F0453B">
            <w:pPr>
              <w:spacing w:line="240" w:lineRule="atLeast"/>
              <w:ind w:left="-108" w:right="-108"/>
              <w:jc w:val="center"/>
              <w:rPr>
                <w:rFonts w:cs="Times New Roman"/>
                <w:szCs w:val="22"/>
              </w:rPr>
            </w:pPr>
            <w:r w:rsidRPr="009630F1">
              <w:rPr>
                <w:rFonts w:cs="Times New Roman"/>
                <w:szCs w:val="22"/>
              </w:rPr>
              <w:t>2022</w:t>
            </w:r>
          </w:p>
        </w:tc>
      </w:tr>
      <w:tr w:rsidR="003D7901" w:rsidRPr="006456CE" w14:paraId="44ECBFFC" w14:textId="77777777" w:rsidTr="0093239C">
        <w:trPr>
          <w:gridAfter w:val="1"/>
          <w:wAfter w:w="6" w:type="dxa"/>
          <w:trHeight w:val="232"/>
        </w:trPr>
        <w:tc>
          <w:tcPr>
            <w:tcW w:w="2970" w:type="dxa"/>
            <w:shd w:val="clear" w:color="auto" w:fill="auto"/>
            <w:vAlign w:val="bottom"/>
          </w:tcPr>
          <w:p w14:paraId="5E49B599" w14:textId="77777777" w:rsidR="003E31CD" w:rsidRPr="009630F1" w:rsidRDefault="003E31CD" w:rsidP="00F0453B">
            <w:pPr>
              <w:tabs>
                <w:tab w:val="decimal" w:pos="680"/>
              </w:tabs>
              <w:spacing w:line="240" w:lineRule="atLeast"/>
              <w:ind w:left="-108" w:right="-83"/>
              <w:rPr>
                <w:rFonts w:cs="Times New Roman"/>
                <w:szCs w:val="22"/>
                <w:lang w:eastAsia="zh-CN" w:bidi="th-TH"/>
              </w:rPr>
            </w:pPr>
          </w:p>
        </w:tc>
        <w:tc>
          <w:tcPr>
            <w:tcW w:w="630" w:type="dxa"/>
          </w:tcPr>
          <w:p w14:paraId="73960216" w14:textId="77777777" w:rsidR="003E31CD" w:rsidRPr="009630F1" w:rsidRDefault="003E31CD" w:rsidP="00F0453B">
            <w:pPr>
              <w:spacing w:line="240" w:lineRule="atLeast"/>
              <w:ind w:left="-108" w:right="-108"/>
              <w:jc w:val="center"/>
              <w:rPr>
                <w:rFonts w:cs="Times New Roman"/>
                <w:i/>
                <w:iCs/>
                <w:szCs w:val="22"/>
              </w:rPr>
            </w:pPr>
          </w:p>
        </w:tc>
        <w:tc>
          <w:tcPr>
            <w:tcW w:w="2784" w:type="dxa"/>
            <w:gridSpan w:val="3"/>
          </w:tcPr>
          <w:p w14:paraId="18B717B0" w14:textId="51A9C10E" w:rsidR="003E31CD" w:rsidRPr="009630F1" w:rsidRDefault="003E31CD" w:rsidP="00F0453B">
            <w:pPr>
              <w:spacing w:line="240" w:lineRule="atLeast"/>
              <w:ind w:left="-108" w:right="-108"/>
              <w:jc w:val="center"/>
              <w:rPr>
                <w:rFonts w:cs="Times New Roman"/>
                <w:i/>
                <w:iCs/>
                <w:szCs w:val="22"/>
              </w:rPr>
            </w:pPr>
            <w:r w:rsidRPr="009630F1">
              <w:rPr>
                <w:rFonts w:cs="Times New Roman"/>
                <w:i/>
                <w:iCs/>
                <w:szCs w:val="22"/>
              </w:rPr>
              <w:t>(in thousand Baht)</w:t>
            </w:r>
          </w:p>
        </w:tc>
        <w:tc>
          <w:tcPr>
            <w:tcW w:w="279" w:type="dxa"/>
          </w:tcPr>
          <w:p w14:paraId="2AD57A2A" w14:textId="77777777" w:rsidR="003E31CD" w:rsidRPr="009630F1" w:rsidRDefault="003E31CD" w:rsidP="00F0453B">
            <w:pPr>
              <w:spacing w:line="240" w:lineRule="atLeast"/>
              <w:ind w:left="-108" w:right="-108"/>
              <w:jc w:val="center"/>
              <w:rPr>
                <w:rFonts w:cs="Times New Roman"/>
                <w:i/>
                <w:iCs/>
                <w:szCs w:val="22"/>
              </w:rPr>
            </w:pPr>
          </w:p>
        </w:tc>
        <w:tc>
          <w:tcPr>
            <w:tcW w:w="2791" w:type="dxa"/>
            <w:gridSpan w:val="3"/>
            <w:shd w:val="clear" w:color="auto" w:fill="auto"/>
            <w:vAlign w:val="bottom"/>
          </w:tcPr>
          <w:p w14:paraId="4CC88D97" w14:textId="0A7AFA00" w:rsidR="003E31CD" w:rsidRPr="009630F1" w:rsidRDefault="003E31CD" w:rsidP="00F0453B">
            <w:pPr>
              <w:spacing w:line="240" w:lineRule="atLeast"/>
              <w:ind w:left="-108" w:right="-108"/>
              <w:jc w:val="center"/>
              <w:rPr>
                <w:rFonts w:cs="Times New Roman"/>
                <w:szCs w:val="22"/>
              </w:rPr>
            </w:pPr>
            <w:r w:rsidRPr="009630F1">
              <w:rPr>
                <w:rFonts w:cs="Times New Roman"/>
                <w:i/>
                <w:iCs/>
                <w:szCs w:val="22"/>
              </w:rPr>
              <w:t>(in thousand Baht)</w:t>
            </w:r>
          </w:p>
        </w:tc>
      </w:tr>
      <w:tr w:rsidR="009630F1" w:rsidRPr="006456CE" w14:paraId="36F3E573" w14:textId="77777777" w:rsidTr="009630F1">
        <w:trPr>
          <w:trHeight w:val="232"/>
        </w:trPr>
        <w:tc>
          <w:tcPr>
            <w:tcW w:w="2970" w:type="dxa"/>
            <w:shd w:val="clear" w:color="auto" w:fill="auto"/>
          </w:tcPr>
          <w:p w14:paraId="498DF020" w14:textId="5FBBA3EA" w:rsidR="003E31CD" w:rsidRPr="009630F1" w:rsidRDefault="003E31CD" w:rsidP="0093239C">
            <w:pPr>
              <w:spacing w:line="240" w:lineRule="atLeast"/>
              <w:ind w:right="-57"/>
              <w:rPr>
                <w:rFonts w:cs="Times New Roman"/>
                <w:color w:val="000000"/>
                <w:szCs w:val="22"/>
              </w:rPr>
            </w:pPr>
            <w:r w:rsidRPr="009630F1">
              <w:rPr>
                <w:rFonts w:cs="Times New Roman"/>
                <w:color w:val="000000"/>
                <w:szCs w:val="22"/>
              </w:rPr>
              <w:t xml:space="preserve">Interbank and money </w:t>
            </w:r>
            <w:r w:rsidR="009630F1">
              <w:rPr>
                <w:rFonts w:cs="Times New Roman"/>
                <w:color w:val="000000"/>
                <w:szCs w:val="22"/>
              </w:rPr>
              <w:t>m</w:t>
            </w:r>
            <w:r w:rsidRPr="009630F1">
              <w:rPr>
                <w:rFonts w:cs="Times New Roman"/>
                <w:color w:val="000000"/>
                <w:szCs w:val="22"/>
              </w:rPr>
              <w:t xml:space="preserve">arket </w:t>
            </w:r>
            <w:r w:rsidR="009630F1">
              <w:rPr>
                <w:rFonts w:cs="Times New Roman"/>
                <w:color w:val="000000"/>
                <w:szCs w:val="22"/>
              </w:rPr>
              <w:br/>
              <w:t xml:space="preserve">   </w:t>
            </w:r>
            <w:r w:rsidRPr="009630F1">
              <w:rPr>
                <w:rFonts w:cs="Times New Roman"/>
                <w:color w:val="000000"/>
                <w:szCs w:val="22"/>
              </w:rPr>
              <w:t>items</w:t>
            </w:r>
          </w:p>
        </w:tc>
        <w:tc>
          <w:tcPr>
            <w:tcW w:w="630" w:type="dxa"/>
          </w:tcPr>
          <w:p w14:paraId="59E7B3C2" w14:textId="77777777" w:rsidR="003E31CD" w:rsidRPr="009630F1" w:rsidRDefault="003E31CD" w:rsidP="00D662F7">
            <w:pPr>
              <w:ind w:left="-108" w:right="-108"/>
              <w:jc w:val="center"/>
              <w:rPr>
                <w:rFonts w:cs="Times New Roman"/>
                <w:bCs/>
                <w:i/>
                <w:iCs/>
                <w:szCs w:val="22"/>
              </w:rPr>
            </w:pPr>
          </w:p>
        </w:tc>
        <w:tc>
          <w:tcPr>
            <w:tcW w:w="1257" w:type="dxa"/>
            <w:vAlign w:val="bottom"/>
          </w:tcPr>
          <w:p w14:paraId="48C60A02" w14:textId="0569F092" w:rsidR="003E31CD" w:rsidRPr="009630F1" w:rsidRDefault="003E31CD" w:rsidP="0093239C">
            <w:pPr>
              <w:tabs>
                <w:tab w:val="decimal" w:pos="1361"/>
              </w:tabs>
              <w:ind w:left="-30"/>
              <w:rPr>
                <w:rFonts w:cs="Times New Roman"/>
                <w:szCs w:val="22"/>
              </w:rPr>
            </w:pPr>
            <w:r w:rsidRPr="0093239C">
              <w:rPr>
                <w:rFonts w:cs="Times New Roman"/>
                <w:szCs w:val="22"/>
              </w:rPr>
              <w:t xml:space="preserve"> 340,494</w:t>
            </w:r>
          </w:p>
        </w:tc>
        <w:tc>
          <w:tcPr>
            <w:tcW w:w="279" w:type="dxa"/>
            <w:vAlign w:val="bottom"/>
          </w:tcPr>
          <w:p w14:paraId="3443959D" w14:textId="4CAA9FEC" w:rsidR="003E31CD" w:rsidRPr="009630F1" w:rsidRDefault="003E31CD" w:rsidP="00D662F7">
            <w:pPr>
              <w:tabs>
                <w:tab w:val="decimal" w:pos="1361"/>
              </w:tabs>
              <w:rPr>
                <w:rFonts w:cs="Times New Roman"/>
                <w:szCs w:val="22"/>
              </w:rPr>
            </w:pPr>
          </w:p>
        </w:tc>
        <w:tc>
          <w:tcPr>
            <w:tcW w:w="1254" w:type="dxa"/>
            <w:vAlign w:val="bottom"/>
          </w:tcPr>
          <w:p w14:paraId="054682DE" w14:textId="5C25E7FD" w:rsidR="003E31CD" w:rsidRPr="009630F1" w:rsidRDefault="003E31CD" w:rsidP="00D662F7">
            <w:pPr>
              <w:tabs>
                <w:tab w:val="decimal" w:pos="1361"/>
              </w:tabs>
              <w:rPr>
                <w:rFonts w:cs="Times New Roman"/>
                <w:szCs w:val="22"/>
              </w:rPr>
            </w:pPr>
            <w:r w:rsidRPr="0093239C">
              <w:rPr>
                <w:rFonts w:cs="Times New Roman"/>
                <w:bCs/>
                <w:szCs w:val="22"/>
              </w:rPr>
              <w:t>71,502</w:t>
            </w:r>
          </w:p>
        </w:tc>
        <w:tc>
          <w:tcPr>
            <w:tcW w:w="279" w:type="dxa"/>
            <w:vAlign w:val="bottom"/>
          </w:tcPr>
          <w:p w14:paraId="0782F62D" w14:textId="77777777" w:rsidR="003E31CD" w:rsidRPr="009630F1" w:rsidRDefault="003E31CD" w:rsidP="00D662F7">
            <w:pPr>
              <w:tabs>
                <w:tab w:val="decimal" w:pos="1361"/>
              </w:tabs>
              <w:rPr>
                <w:rFonts w:cs="Times New Roman"/>
                <w:szCs w:val="22"/>
              </w:rPr>
            </w:pPr>
          </w:p>
        </w:tc>
        <w:tc>
          <w:tcPr>
            <w:tcW w:w="1252" w:type="dxa"/>
            <w:shd w:val="clear" w:color="auto" w:fill="auto"/>
            <w:vAlign w:val="bottom"/>
          </w:tcPr>
          <w:p w14:paraId="6541E3B3" w14:textId="5ABC5E85" w:rsidR="003E31CD" w:rsidRPr="009630F1" w:rsidRDefault="003E31CD" w:rsidP="00D662F7">
            <w:pPr>
              <w:tabs>
                <w:tab w:val="decimal" w:pos="1361"/>
              </w:tabs>
              <w:rPr>
                <w:rFonts w:cs="Times New Roman"/>
                <w:bCs/>
                <w:szCs w:val="22"/>
              </w:rPr>
            </w:pPr>
            <w:r w:rsidRPr="0093239C">
              <w:rPr>
                <w:rFonts w:cs="Times New Roman"/>
                <w:szCs w:val="22"/>
              </w:rPr>
              <w:t xml:space="preserve"> 340,489</w:t>
            </w:r>
          </w:p>
        </w:tc>
        <w:tc>
          <w:tcPr>
            <w:tcW w:w="279" w:type="dxa"/>
            <w:vAlign w:val="bottom"/>
          </w:tcPr>
          <w:p w14:paraId="2BC92F55" w14:textId="77777777" w:rsidR="003E31CD" w:rsidRPr="009630F1" w:rsidRDefault="003E31CD" w:rsidP="0093239C">
            <w:pPr>
              <w:tabs>
                <w:tab w:val="decimal" w:pos="1370"/>
              </w:tabs>
              <w:spacing w:line="240" w:lineRule="atLeast"/>
              <w:rPr>
                <w:rFonts w:cs="Times New Roman"/>
                <w:color w:val="000000"/>
                <w:szCs w:val="22"/>
              </w:rPr>
            </w:pPr>
          </w:p>
        </w:tc>
        <w:tc>
          <w:tcPr>
            <w:tcW w:w="1260" w:type="dxa"/>
            <w:gridSpan w:val="2"/>
            <w:shd w:val="clear" w:color="auto" w:fill="auto"/>
            <w:vAlign w:val="bottom"/>
          </w:tcPr>
          <w:p w14:paraId="60299988" w14:textId="711601C2" w:rsidR="003E31CD" w:rsidRPr="009630F1" w:rsidRDefault="003E31CD" w:rsidP="00D662F7">
            <w:pPr>
              <w:tabs>
                <w:tab w:val="decimal" w:pos="1361"/>
              </w:tabs>
              <w:rPr>
                <w:rFonts w:cs="Times New Roman"/>
                <w:bCs/>
                <w:szCs w:val="22"/>
              </w:rPr>
            </w:pPr>
            <w:r w:rsidRPr="0093239C">
              <w:rPr>
                <w:rFonts w:cs="Times New Roman"/>
                <w:bCs/>
                <w:szCs w:val="22"/>
              </w:rPr>
              <w:t>71,502</w:t>
            </w:r>
          </w:p>
        </w:tc>
      </w:tr>
      <w:tr w:rsidR="009630F1" w:rsidRPr="006456CE" w14:paraId="5CE2D9B9" w14:textId="77777777" w:rsidTr="009630F1">
        <w:trPr>
          <w:trHeight w:val="247"/>
        </w:trPr>
        <w:tc>
          <w:tcPr>
            <w:tcW w:w="2970" w:type="dxa"/>
            <w:shd w:val="clear" w:color="auto" w:fill="auto"/>
          </w:tcPr>
          <w:p w14:paraId="45B64DF6" w14:textId="53424A85" w:rsidR="003E31CD" w:rsidRPr="009630F1" w:rsidRDefault="003E31CD" w:rsidP="0093239C">
            <w:pPr>
              <w:spacing w:line="240" w:lineRule="atLeast"/>
              <w:ind w:right="-140"/>
              <w:rPr>
                <w:rFonts w:cs="Times New Roman"/>
                <w:szCs w:val="22"/>
              </w:rPr>
            </w:pPr>
            <w:r w:rsidRPr="009630F1">
              <w:rPr>
                <w:rFonts w:cs="Times New Roman"/>
                <w:color w:val="000000"/>
                <w:szCs w:val="22"/>
              </w:rPr>
              <w:t>Investments in debt instruments</w:t>
            </w:r>
          </w:p>
        </w:tc>
        <w:tc>
          <w:tcPr>
            <w:tcW w:w="630" w:type="dxa"/>
          </w:tcPr>
          <w:p w14:paraId="6348670A" w14:textId="77777777" w:rsidR="003E31CD" w:rsidRPr="009630F1" w:rsidRDefault="003E31CD" w:rsidP="00D662F7">
            <w:pPr>
              <w:ind w:left="-108" w:right="-108"/>
              <w:jc w:val="center"/>
              <w:rPr>
                <w:rFonts w:cs="Times New Roman"/>
                <w:bCs/>
                <w:i/>
                <w:iCs/>
                <w:szCs w:val="22"/>
              </w:rPr>
            </w:pPr>
          </w:p>
        </w:tc>
        <w:tc>
          <w:tcPr>
            <w:tcW w:w="1257" w:type="dxa"/>
            <w:vAlign w:val="bottom"/>
          </w:tcPr>
          <w:p w14:paraId="329B06C5" w14:textId="4C3ECA95" w:rsidR="003E31CD" w:rsidRPr="009630F1" w:rsidRDefault="003E31CD" w:rsidP="0093239C">
            <w:pPr>
              <w:tabs>
                <w:tab w:val="decimal" w:pos="1361"/>
              </w:tabs>
              <w:ind w:left="-30"/>
              <w:rPr>
                <w:rFonts w:cs="Times New Roman"/>
                <w:szCs w:val="22"/>
              </w:rPr>
            </w:pPr>
            <w:r w:rsidRPr="0093239C">
              <w:rPr>
                <w:rFonts w:cs="Times New Roman"/>
                <w:szCs w:val="22"/>
              </w:rPr>
              <w:t xml:space="preserve"> 62,581</w:t>
            </w:r>
          </w:p>
        </w:tc>
        <w:tc>
          <w:tcPr>
            <w:tcW w:w="279" w:type="dxa"/>
            <w:vAlign w:val="bottom"/>
          </w:tcPr>
          <w:p w14:paraId="7343C7BF" w14:textId="707AD06E" w:rsidR="003E31CD" w:rsidRPr="009630F1" w:rsidRDefault="003E31CD" w:rsidP="00D662F7">
            <w:pPr>
              <w:tabs>
                <w:tab w:val="decimal" w:pos="1361"/>
              </w:tabs>
              <w:rPr>
                <w:rFonts w:cs="Times New Roman"/>
                <w:szCs w:val="22"/>
              </w:rPr>
            </w:pPr>
          </w:p>
        </w:tc>
        <w:tc>
          <w:tcPr>
            <w:tcW w:w="1254" w:type="dxa"/>
            <w:vAlign w:val="bottom"/>
          </w:tcPr>
          <w:p w14:paraId="7FD3714F" w14:textId="3541B6C4" w:rsidR="003E31CD" w:rsidRPr="009630F1" w:rsidRDefault="003E31CD" w:rsidP="00D662F7">
            <w:pPr>
              <w:tabs>
                <w:tab w:val="decimal" w:pos="1361"/>
              </w:tabs>
              <w:rPr>
                <w:rFonts w:cs="Times New Roman"/>
                <w:szCs w:val="22"/>
              </w:rPr>
            </w:pPr>
            <w:r w:rsidRPr="0093239C">
              <w:rPr>
                <w:rFonts w:cs="Times New Roman"/>
                <w:bCs/>
                <w:szCs w:val="22"/>
              </w:rPr>
              <w:t>27,492</w:t>
            </w:r>
          </w:p>
        </w:tc>
        <w:tc>
          <w:tcPr>
            <w:tcW w:w="279" w:type="dxa"/>
            <w:vAlign w:val="bottom"/>
          </w:tcPr>
          <w:p w14:paraId="74BB5494" w14:textId="77777777" w:rsidR="003E31CD" w:rsidRPr="009630F1" w:rsidRDefault="003E31CD" w:rsidP="00D662F7">
            <w:pPr>
              <w:tabs>
                <w:tab w:val="decimal" w:pos="1361"/>
              </w:tabs>
              <w:rPr>
                <w:rFonts w:cs="Times New Roman"/>
                <w:szCs w:val="22"/>
              </w:rPr>
            </w:pPr>
          </w:p>
        </w:tc>
        <w:tc>
          <w:tcPr>
            <w:tcW w:w="1252" w:type="dxa"/>
            <w:shd w:val="clear" w:color="auto" w:fill="auto"/>
            <w:vAlign w:val="bottom"/>
          </w:tcPr>
          <w:p w14:paraId="7DD9A065" w14:textId="462AD85D" w:rsidR="003E31CD" w:rsidRPr="009630F1" w:rsidRDefault="003E31CD" w:rsidP="00D662F7">
            <w:pPr>
              <w:tabs>
                <w:tab w:val="decimal" w:pos="1361"/>
              </w:tabs>
              <w:rPr>
                <w:rFonts w:cs="Times New Roman"/>
                <w:bCs/>
                <w:szCs w:val="22"/>
              </w:rPr>
            </w:pPr>
            <w:r w:rsidRPr="0093239C">
              <w:rPr>
                <w:rFonts w:cs="Times New Roman"/>
                <w:szCs w:val="22"/>
              </w:rPr>
              <w:t xml:space="preserve"> 62,581</w:t>
            </w:r>
          </w:p>
        </w:tc>
        <w:tc>
          <w:tcPr>
            <w:tcW w:w="279" w:type="dxa"/>
            <w:vAlign w:val="bottom"/>
          </w:tcPr>
          <w:p w14:paraId="20EB2E37" w14:textId="77777777" w:rsidR="003E31CD" w:rsidRPr="009630F1" w:rsidRDefault="003E31CD" w:rsidP="0093239C">
            <w:pPr>
              <w:tabs>
                <w:tab w:val="decimal" w:pos="1370"/>
              </w:tabs>
              <w:spacing w:line="240" w:lineRule="atLeast"/>
              <w:rPr>
                <w:rFonts w:cs="Times New Roman"/>
                <w:color w:val="000000"/>
                <w:szCs w:val="22"/>
              </w:rPr>
            </w:pPr>
          </w:p>
        </w:tc>
        <w:tc>
          <w:tcPr>
            <w:tcW w:w="1260" w:type="dxa"/>
            <w:gridSpan w:val="2"/>
            <w:shd w:val="clear" w:color="auto" w:fill="auto"/>
            <w:vAlign w:val="bottom"/>
          </w:tcPr>
          <w:p w14:paraId="7958C0A1" w14:textId="7F16C3DA" w:rsidR="003E31CD" w:rsidRPr="009630F1" w:rsidRDefault="003E31CD" w:rsidP="00D662F7">
            <w:pPr>
              <w:tabs>
                <w:tab w:val="decimal" w:pos="1361"/>
              </w:tabs>
              <w:rPr>
                <w:rFonts w:cs="Times New Roman"/>
                <w:bCs/>
                <w:szCs w:val="22"/>
              </w:rPr>
            </w:pPr>
            <w:r w:rsidRPr="0093239C">
              <w:rPr>
                <w:rFonts w:cs="Times New Roman"/>
                <w:bCs/>
                <w:szCs w:val="22"/>
              </w:rPr>
              <w:t>27,492</w:t>
            </w:r>
          </w:p>
        </w:tc>
      </w:tr>
      <w:tr w:rsidR="009630F1" w:rsidRPr="006456CE" w14:paraId="61D1554E" w14:textId="77777777" w:rsidTr="009630F1">
        <w:trPr>
          <w:trHeight w:val="232"/>
        </w:trPr>
        <w:tc>
          <w:tcPr>
            <w:tcW w:w="2970" w:type="dxa"/>
            <w:shd w:val="clear" w:color="auto" w:fill="auto"/>
          </w:tcPr>
          <w:p w14:paraId="05C76427" w14:textId="77777777" w:rsidR="003E31CD" w:rsidRPr="009630F1" w:rsidRDefault="003E31CD" w:rsidP="00D662F7">
            <w:pPr>
              <w:spacing w:line="240" w:lineRule="atLeast"/>
              <w:rPr>
                <w:rFonts w:cs="Times New Roman"/>
                <w:color w:val="000000"/>
                <w:szCs w:val="22"/>
              </w:rPr>
            </w:pPr>
            <w:r w:rsidRPr="009630F1">
              <w:rPr>
                <w:rFonts w:cs="Times New Roman"/>
                <w:color w:val="000000"/>
                <w:szCs w:val="22"/>
              </w:rPr>
              <w:t>Loans to customers</w:t>
            </w:r>
          </w:p>
        </w:tc>
        <w:tc>
          <w:tcPr>
            <w:tcW w:w="630" w:type="dxa"/>
          </w:tcPr>
          <w:p w14:paraId="2F41D3C5" w14:textId="6B3C7789" w:rsidR="003E31CD" w:rsidRPr="009630F1" w:rsidRDefault="003E31CD" w:rsidP="00D662F7">
            <w:pPr>
              <w:ind w:left="-108" w:right="-108"/>
              <w:jc w:val="center"/>
              <w:rPr>
                <w:rFonts w:cs="Times New Roman"/>
                <w:bCs/>
                <w:i/>
                <w:iCs/>
                <w:szCs w:val="22"/>
              </w:rPr>
            </w:pPr>
            <w:r w:rsidRPr="009630F1">
              <w:rPr>
                <w:rFonts w:cs="Times New Roman"/>
                <w:bCs/>
                <w:i/>
                <w:iCs/>
                <w:szCs w:val="22"/>
              </w:rPr>
              <w:t>33</w:t>
            </w:r>
          </w:p>
        </w:tc>
        <w:tc>
          <w:tcPr>
            <w:tcW w:w="1257" w:type="dxa"/>
          </w:tcPr>
          <w:p w14:paraId="6B173397" w14:textId="1FEEA327" w:rsidR="003E31CD" w:rsidRPr="009630F1" w:rsidRDefault="003E31CD" w:rsidP="0093239C">
            <w:pPr>
              <w:tabs>
                <w:tab w:val="decimal" w:pos="1361"/>
              </w:tabs>
              <w:ind w:left="-30"/>
              <w:rPr>
                <w:rFonts w:cs="Times New Roman"/>
                <w:szCs w:val="22"/>
              </w:rPr>
            </w:pPr>
            <w:r w:rsidRPr="0093239C">
              <w:rPr>
                <w:rFonts w:cs="Times New Roman"/>
                <w:szCs w:val="22"/>
              </w:rPr>
              <w:t>15,371,339</w:t>
            </w:r>
          </w:p>
        </w:tc>
        <w:tc>
          <w:tcPr>
            <w:tcW w:w="279" w:type="dxa"/>
          </w:tcPr>
          <w:p w14:paraId="29CD96E1" w14:textId="005F8252" w:rsidR="003E31CD" w:rsidRPr="009630F1" w:rsidRDefault="003E31CD" w:rsidP="00D662F7">
            <w:pPr>
              <w:tabs>
                <w:tab w:val="decimal" w:pos="1361"/>
              </w:tabs>
              <w:rPr>
                <w:rFonts w:cs="Times New Roman"/>
                <w:szCs w:val="22"/>
              </w:rPr>
            </w:pPr>
          </w:p>
        </w:tc>
        <w:tc>
          <w:tcPr>
            <w:tcW w:w="1254" w:type="dxa"/>
            <w:vAlign w:val="bottom"/>
          </w:tcPr>
          <w:p w14:paraId="67D778C5" w14:textId="350D5F96" w:rsidR="003E31CD" w:rsidRPr="009630F1" w:rsidRDefault="003E31CD" w:rsidP="00D662F7">
            <w:pPr>
              <w:tabs>
                <w:tab w:val="decimal" w:pos="1361"/>
              </w:tabs>
              <w:rPr>
                <w:rFonts w:cs="Times New Roman"/>
                <w:szCs w:val="22"/>
              </w:rPr>
            </w:pPr>
            <w:r w:rsidRPr="0093239C">
              <w:rPr>
                <w:rFonts w:cs="Times New Roman"/>
                <w:bCs/>
                <w:szCs w:val="22"/>
              </w:rPr>
              <w:t>12,466,875</w:t>
            </w:r>
          </w:p>
        </w:tc>
        <w:tc>
          <w:tcPr>
            <w:tcW w:w="279" w:type="dxa"/>
          </w:tcPr>
          <w:p w14:paraId="4E44D9E9" w14:textId="77777777" w:rsidR="003E31CD" w:rsidRPr="009630F1" w:rsidRDefault="003E31CD" w:rsidP="00D662F7">
            <w:pPr>
              <w:tabs>
                <w:tab w:val="decimal" w:pos="1361"/>
              </w:tabs>
              <w:rPr>
                <w:rFonts w:cs="Times New Roman"/>
                <w:szCs w:val="22"/>
              </w:rPr>
            </w:pPr>
          </w:p>
        </w:tc>
        <w:tc>
          <w:tcPr>
            <w:tcW w:w="1252" w:type="dxa"/>
            <w:shd w:val="clear" w:color="auto" w:fill="auto"/>
          </w:tcPr>
          <w:p w14:paraId="4D59ECC1" w14:textId="51A8A814" w:rsidR="003E31CD" w:rsidRPr="009630F1" w:rsidRDefault="003E31CD" w:rsidP="00D662F7">
            <w:pPr>
              <w:tabs>
                <w:tab w:val="decimal" w:pos="1361"/>
              </w:tabs>
              <w:rPr>
                <w:rFonts w:cs="Times New Roman"/>
                <w:bCs/>
                <w:szCs w:val="22"/>
              </w:rPr>
            </w:pPr>
            <w:r w:rsidRPr="0093239C">
              <w:rPr>
                <w:rFonts w:cs="Times New Roman"/>
                <w:szCs w:val="22"/>
              </w:rPr>
              <w:t>15,371,339</w:t>
            </w:r>
          </w:p>
        </w:tc>
        <w:tc>
          <w:tcPr>
            <w:tcW w:w="279" w:type="dxa"/>
            <w:vAlign w:val="bottom"/>
          </w:tcPr>
          <w:p w14:paraId="0DDC97FC" w14:textId="77777777" w:rsidR="003E31CD" w:rsidRPr="009630F1" w:rsidRDefault="003E31CD" w:rsidP="00D662F7">
            <w:pPr>
              <w:tabs>
                <w:tab w:val="decimal" w:pos="1370"/>
              </w:tabs>
              <w:spacing w:line="240" w:lineRule="atLeast"/>
              <w:jc w:val="right"/>
              <w:rPr>
                <w:rFonts w:cs="Times New Roman"/>
                <w:color w:val="000000"/>
                <w:szCs w:val="22"/>
              </w:rPr>
            </w:pPr>
          </w:p>
        </w:tc>
        <w:tc>
          <w:tcPr>
            <w:tcW w:w="1260" w:type="dxa"/>
            <w:gridSpan w:val="2"/>
            <w:shd w:val="clear" w:color="auto" w:fill="auto"/>
            <w:vAlign w:val="bottom"/>
          </w:tcPr>
          <w:p w14:paraId="62BF594A" w14:textId="563BD12E" w:rsidR="003E31CD" w:rsidRPr="009630F1" w:rsidRDefault="003E31CD" w:rsidP="00D662F7">
            <w:pPr>
              <w:tabs>
                <w:tab w:val="decimal" w:pos="1361"/>
              </w:tabs>
              <w:rPr>
                <w:rFonts w:cs="Times New Roman"/>
                <w:bCs/>
                <w:szCs w:val="22"/>
              </w:rPr>
            </w:pPr>
            <w:r w:rsidRPr="0093239C">
              <w:rPr>
                <w:rFonts w:cs="Times New Roman"/>
                <w:bCs/>
                <w:szCs w:val="22"/>
              </w:rPr>
              <w:t>12,466,875</w:t>
            </w:r>
          </w:p>
        </w:tc>
      </w:tr>
      <w:tr w:rsidR="009630F1" w:rsidRPr="006456CE" w14:paraId="4B21B9D0" w14:textId="77777777" w:rsidTr="009630F1">
        <w:trPr>
          <w:trHeight w:val="247"/>
        </w:trPr>
        <w:tc>
          <w:tcPr>
            <w:tcW w:w="2970" w:type="dxa"/>
            <w:shd w:val="clear" w:color="auto" w:fill="auto"/>
          </w:tcPr>
          <w:p w14:paraId="36C280FB" w14:textId="77777777" w:rsidR="003E31CD" w:rsidRPr="009630F1" w:rsidRDefault="003E31CD" w:rsidP="00D662F7">
            <w:pPr>
              <w:spacing w:line="240" w:lineRule="atLeast"/>
              <w:rPr>
                <w:rFonts w:cs="Times New Roman"/>
                <w:color w:val="000000"/>
                <w:szCs w:val="22"/>
              </w:rPr>
            </w:pPr>
            <w:r w:rsidRPr="009630F1">
              <w:rPr>
                <w:rFonts w:cs="Times New Roman"/>
                <w:color w:val="000000"/>
                <w:szCs w:val="22"/>
              </w:rPr>
              <w:t>Hire-purchase</w:t>
            </w:r>
          </w:p>
        </w:tc>
        <w:tc>
          <w:tcPr>
            <w:tcW w:w="630" w:type="dxa"/>
          </w:tcPr>
          <w:p w14:paraId="1A10FE79" w14:textId="0D491874" w:rsidR="003E31CD" w:rsidRPr="009630F1" w:rsidRDefault="003E31CD" w:rsidP="00D662F7">
            <w:pPr>
              <w:ind w:left="-108" w:right="-108"/>
              <w:jc w:val="center"/>
              <w:rPr>
                <w:rFonts w:cs="Times New Roman"/>
                <w:bCs/>
                <w:i/>
                <w:iCs/>
                <w:szCs w:val="22"/>
              </w:rPr>
            </w:pPr>
            <w:r w:rsidRPr="009630F1">
              <w:rPr>
                <w:rFonts w:cs="Times New Roman"/>
                <w:bCs/>
                <w:i/>
                <w:iCs/>
                <w:szCs w:val="22"/>
              </w:rPr>
              <w:t>33</w:t>
            </w:r>
          </w:p>
        </w:tc>
        <w:tc>
          <w:tcPr>
            <w:tcW w:w="1257" w:type="dxa"/>
          </w:tcPr>
          <w:p w14:paraId="031DEF16" w14:textId="20F5CDA9" w:rsidR="003E31CD" w:rsidRPr="009630F1" w:rsidRDefault="003E31CD" w:rsidP="0093239C">
            <w:pPr>
              <w:tabs>
                <w:tab w:val="decimal" w:pos="1361"/>
              </w:tabs>
              <w:ind w:left="-30"/>
              <w:rPr>
                <w:rFonts w:cs="Times New Roman"/>
                <w:szCs w:val="22"/>
              </w:rPr>
            </w:pPr>
            <w:r w:rsidRPr="0093239C">
              <w:rPr>
                <w:rFonts w:cs="Times New Roman"/>
                <w:szCs w:val="22"/>
              </w:rPr>
              <w:t xml:space="preserve"> 119,837</w:t>
            </w:r>
          </w:p>
        </w:tc>
        <w:tc>
          <w:tcPr>
            <w:tcW w:w="279" w:type="dxa"/>
          </w:tcPr>
          <w:p w14:paraId="640248E2" w14:textId="742323B6" w:rsidR="003E31CD" w:rsidRPr="009630F1" w:rsidRDefault="003E31CD" w:rsidP="00D662F7">
            <w:pPr>
              <w:tabs>
                <w:tab w:val="decimal" w:pos="1361"/>
              </w:tabs>
              <w:rPr>
                <w:rFonts w:cs="Times New Roman"/>
                <w:szCs w:val="22"/>
              </w:rPr>
            </w:pPr>
          </w:p>
        </w:tc>
        <w:tc>
          <w:tcPr>
            <w:tcW w:w="1254" w:type="dxa"/>
            <w:vAlign w:val="bottom"/>
          </w:tcPr>
          <w:p w14:paraId="6896947C" w14:textId="5D18C3EC" w:rsidR="003E31CD" w:rsidRPr="009630F1" w:rsidRDefault="003E31CD" w:rsidP="00D662F7">
            <w:pPr>
              <w:tabs>
                <w:tab w:val="decimal" w:pos="1361"/>
              </w:tabs>
              <w:rPr>
                <w:rFonts w:cs="Times New Roman"/>
                <w:szCs w:val="22"/>
              </w:rPr>
            </w:pPr>
            <w:r w:rsidRPr="0093239C">
              <w:rPr>
                <w:rFonts w:cs="Times New Roman"/>
                <w:bCs/>
                <w:szCs w:val="22"/>
              </w:rPr>
              <w:t>118,867</w:t>
            </w:r>
          </w:p>
        </w:tc>
        <w:tc>
          <w:tcPr>
            <w:tcW w:w="279" w:type="dxa"/>
          </w:tcPr>
          <w:p w14:paraId="43D78492" w14:textId="77777777" w:rsidR="003E31CD" w:rsidRPr="009630F1" w:rsidRDefault="003E31CD" w:rsidP="00D662F7">
            <w:pPr>
              <w:tabs>
                <w:tab w:val="decimal" w:pos="1361"/>
              </w:tabs>
              <w:rPr>
                <w:rFonts w:cs="Times New Roman"/>
                <w:szCs w:val="22"/>
              </w:rPr>
            </w:pPr>
          </w:p>
        </w:tc>
        <w:tc>
          <w:tcPr>
            <w:tcW w:w="1252" w:type="dxa"/>
            <w:shd w:val="clear" w:color="auto" w:fill="auto"/>
          </w:tcPr>
          <w:p w14:paraId="5EDAE962" w14:textId="4268A6E5" w:rsidR="003E31CD" w:rsidRPr="009630F1" w:rsidRDefault="003E31CD" w:rsidP="00D662F7">
            <w:pPr>
              <w:tabs>
                <w:tab w:val="decimal" w:pos="1361"/>
              </w:tabs>
              <w:rPr>
                <w:rFonts w:cs="Times New Roman"/>
                <w:bCs/>
                <w:szCs w:val="22"/>
              </w:rPr>
            </w:pPr>
            <w:r w:rsidRPr="0093239C">
              <w:rPr>
                <w:rFonts w:cs="Times New Roman"/>
                <w:szCs w:val="22"/>
              </w:rPr>
              <w:t xml:space="preserve"> 119,837</w:t>
            </w:r>
          </w:p>
        </w:tc>
        <w:tc>
          <w:tcPr>
            <w:tcW w:w="279" w:type="dxa"/>
            <w:vAlign w:val="bottom"/>
          </w:tcPr>
          <w:p w14:paraId="0F384A64" w14:textId="77777777" w:rsidR="003E31CD" w:rsidRPr="009630F1" w:rsidRDefault="003E31CD" w:rsidP="00D662F7">
            <w:pPr>
              <w:tabs>
                <w:tab w:val="decimal" w:pos="1370"/>
              </w:tabs>
              <w:spacing w:line="240" w:lineRule="atLeast"/>
              <w:jc w:val="right"/>
              <w:rPr>
                <w:rFonts w:cs="Times New Roman"/>
                <w:color w:val="000000"/>
                <w:szCs w:val="22"/>
              </w:rPr>
            </w:pPr>
          </w:p>
        </w:tc>
        <w:tc>
          <w:tcPr>
            <w:tcW w:w="1260" w:type="dxa"/>
            <w:gridSpan w:val="2"/>
            <w:shd w:val="clear" w:color="auto" w:fill="auto"/>
            <w:vAlign w:val="bottom"/>
          </w:tcPr>
          <w:p w14:paraId="7D8AA67B" w14:textId="2DB4A729" w:rsidR="003E31CD" w:rsidRPr="009630F1" w:rsidRDefault="003E31CD" w:rsidP="00D662F7">
            <w:pPr>
              <w:tabs>
                <w:tab w:val="decimal" w:pos="1361"/>
              </w:tabs>
              <w:rPr>
                <w:rFonts w:cs="Times New Roman"/>
                <w:bCs/>
                <w:szCs w:val="22"/>
              </w:rPr>
            </w:pPr>
            <w:r w:rsidRPr="0093239C">
              <w:rPr>
                <w:rFonts w:cs="Times New Roman"/>
                <w:bCs/>
                <w:szCs w:val="22"/>
              </w:rPr>
              <w:t>118,867</w:t>
            </w:r>
          </w:p>
        </w:tc>
      </w:tr>
      <w:tr w:rsidR="009630F1" w:rsidRPr="006456CE" w14:paraId="474BBC80" w14:textId="77777777" w:rsidTr="009630F1">
        <w:trPr>
          <w:trHeight w:val="247"/>
        </w:trPr>
        <w:tc>
          <w:tcPr>
            <w:tcW w:w="2970" w:type="dxa"/>
            <w:shd w:val="clear" w:color="auto" w:fill="auto"/>
          </w:tcPr>
          <w:p w14:paraId="3BEF136D" w14:textId="07F9A8C6" w:rsidR="003E31CD" w:rsidRPr="0093239C" w:rsidRDefault="003E31CD" w:rsidP="00D662F7">
            <w:pPr>
              <w:spacing w:line="240" w:lineRule="atLeast"/>
              <w:rPr>
                <w:rFonts w:cs="Times New Roman"/>
                <w:color w:val="000000"/>
                <w:szCs w:val="22"/>
                <w:lang w:val="en-US"/>
              </w:rPr>
            </w:pPr>
            <w:r w:rsidRPr="009630F1">
              <w:rPr>
                <w:rFonts w:cs="Times New Roman"/>
                <w:color w:val="000000"/>
                <w:szCs w:val="22"/>
              </w:rPr>
              <w:t>Others</w:t>
            </w:r>
          </w:p>
        </w:tc>
        <w:tc>
          <w:tcPr>
            <w:tcW w:w="630" w:type="dxa"/>
          </w:tcPr>
          <w:p w14:paraId="5DC916E2" w14:textId="77777777" w:rsidR="003E31CD" w:rsidRPr="009630F1" w:rsidRDefault="003E31CD" w:rsidP="00D662F7">
            <w:pPr>
              <w:ind w:left="-108" w:right="-108"/>
              <w:jc w:val="center"/>
              <w:rPr>
                <w:rFonts w:cs="Times New Roman"/>
                <w:bCs/>
                <w:i/>
                <w:iCs/>
                <w:szCs w:val="22"/>
              </w:rPr>
            </w:pPr>
          </w:p>
        </w:tc>
        <w:tc>
          <w:tcPr>
            <w:tcW w:w="1257" w:type="dxa"/>
            <w:tcBorders>
              <w:bottom w:val="single" w:sz="4" w:space="0" w:color="auto"/>
            </w:tcBorders>
          </w:tcPr>
          <w:p w14:paraId="2E5444E8" w14:textId="10DF929B" w:rsidR="003E31CD" w:rsidRPr="009630F1" w:rsidRDefault="003E31CD" w:rsidP="0093239C">
            <w:pPr>
              <w:tabs>
                <w:tab w:val="decimal" w:pos="1361"/>
              </w:tabs>
              <w:ind w:left="-30"/>
              <w:rPr>
                <w:rFonts w:cs="Times New Roman"/>
                <w:szCs w:val="22"/>
                <w:cs/>
              </w:rPr>
            </w:pPr>
            <w:r w:rsidRPr="0093239C">
              <w:rPr>
                <w:rFonts w:cs="Times New Roman"/>
                <w:szCs w:val="22"/>
              </w:rPr>
              <w:t>315</w:t>
            </w:r>
          </w:p>
        </w:tc>
        <w:tc>
          <w:tcPr>
            <w:tcW w:w="279" w:type="dxa"/>
          </w:tcPr>
          <w:p w14:paraId="587F4420" w14:textId="2E69DD1C" w:rsidR="003E31CD" w:rsidRPr="009630F1" w:rsidRDefault="003E31CD" w:rsidP="00D662F7">
            <w:pPr>
              <w:tabs>
                <w:tab w:val="decimal" w:pos="1361"/>
              </w:tabs>
              <w:rPr>
                <w:rFonts w:cs="Times New Roman"/>
                <w:szCs w:val="22"/>
                <w:cs/>
              </w:rPr>
            </w:pPr>
          </w:p>
        </w:tc>
        <w:tc>
          <w:tcPr>
            <w:tcW w:w="1254" w:type="dxa"/>
            <w:tcBorders>
              <w:bottom w:val="single" w:sz="4" w:space="0" w:color="auto"/>
            </w:tcBorders>
            <w:vAlign w:val="bottom"/>
          </w:tcPr>
          <w:p w14:paraId="57A52687" w14:textId="1A212B0C" w:rsidR="003E31CD" w:rsidRPr="009630F1" w:rsidRDefault="003E31CD" w:rsidP="00D662F7">
            <w:pPr>
              <w:tabs>
                <w:tab w:val="decimal" w:pos="1361"/>
              </w:tabs>
              <w:rPr>
                <w:rFonts w:cs="Times New Roman"/>
                <w:szCs w:val="22"/>
                <w:cs/>
              </w:rPr>
            </w:pPr>
            <w:r w:rsidRPr="0093239C">
              <w:rPr>
                <w:rFonts w:cs="Times New Roman"/>
                <w:szCs w:val="22"/>
              </w:rPr>
              <w:t>-</w:t>
            </w:r>
          </w:p>
        </w:tc>
        <w:tc>
          <w:tcPr>
            <w:tcW w:w="279" w:type="dxa"/>
          </w:tcPr>
          <w:p w14:paraId="79B12F50" w14:textId="77777777" w:rsidR="003E31CD" w:rsidRPr="009630F1" w:rsidRDefault="003E31CD" w:rsidP="00D662F7">
            <w:pPr>
              <w:tabs>
                <w:tab w:val="decimal" w:pos="1361"/>
              </w:tabs>
              <w:rPr>
                <w:rFonts w:cs="Times New Roman"/>
                <w:szCs w:val="22"/>
                <w:cs/>
              </w:rPr>
            </w:pPr>
          </w:p>
        </w:tc>
        <w:tc>
          <w:tcPr>
            <w:tcW w:w="1252" w:type="dxa"/>
            <w:tcBorders>
              <w:bottom w:val="single" w:sz="4" w:space="0" w:color="auto"/>
            </w:tcBorders>
            <w:shd w:val="clear" w:color="auto" w:fill="auto"/>
          </w:tcPr>
          <w:p w14:paraId="067FD796" w14:textId="3E05A5AA" w:rsidR="003E31CD" w:rsidRPr="009630F1" w:rsidRDefault="003E31CD" w:rsidP="00D662F7">
            <w:pPr>
              <w:tabs>
                <w:tab w:val="decimal" w:pos="1361"/>
              </w:tabs>
              <w:rPr>
                <w:rFonts w:cs="Times New Roman"/>
                <w:bCs/>
                <w:szCs w:val="22"/>
              </w:rPr>
            </w:pPr>
            <w:r w:rsidRPr="0093239C">
              <w:rPr>
                <w:rFonts w:cs="Times New Roman"/>
                <w:szCs w:val="22"/>
              </w:rPr>
              <w:t>315</w:t>
            </w:r>
          </w:p>
        </w:tc>
        <w:tc>
          <w:tcPr>
            <w:tcW w:w="279" w:type="dxa"/>
            <w:vAlign w:val="bottom"/>
          </w:tcPr>
          <w:p w14:paraId="717E5627" w14:textId="77777777" w:rsidR="003E31CD" w:rsidRPr="009630F1" w:rsidRDefault="003E31CD" w:rsidP="00D662F7">
            <w:pPr>
              <w:tabs>
                <w:tab w:val="decimal" w:pos="1370"/>
              </w:tabs>
              <w:spacing w:line="240" w:lineRule="atLeast"/>
              <w:jc w:val="right"/>
              <w:rPr>
                <w:rFonts w:cs="Times New Roman"/>
                <w:color w:val="000000"/>
                <w:szCs w:val="22"/>
              </w:rPr>
            </w:pPr>
          </w:p>
        </w:tc>
        <w:tc>
          <w:tcPr>
            <w:tcW w:w="1260" w:type="dxa"/>
            <w:gridSpan w:val="2"/>
            <w:tcBorders>
              <w:bottom w:val="single" w:sz="4" w:space="0" w:color="auto"/>
            </w:tcBorders>
            <w:shd w:val="clear" w:color="auto" w:fill="auto"/>
            <w:vAlign w:val="bottom"/>
          </w:tcPr>
          <w:p w14:paraId="16BC0D02" w14:textId="48FDAF9F" w:rsidR="003E31CD" w:rsidRPr="0093239C" w:rsidRDefault="003E31CD" w:rsidP="00D662F7">
            <w:pPr>
              <w:tabs>
                <w:tab w:val="decimal" w:pos="1361"/>
              </w:tabs>
              <w:rPr>
                <w:rFonts w:cs="Times New Roman"/>
                <w:bCs/>
                <w:szCs w:val="22"/>
              </w:rPr>
            </w:pPr>
            <w:r w:rsidRPr="0093239C">
              <w:rPr>
                <w:rFonts w:cs="Times New Roman"/>
                <w:szCs w:val="22"/>
              </w:rPr>
              <w:t>-</w:t>
            </w:r>
          </w:p>
        </w:tc>
      </w:tr>
      <w:tr w:rsidR="009630F1" w:rsidRPr="006456CE" w14:paraId="2C7C5E9A" w14:textId="77777777" w:rsidTr="009630F1">
        <w:trPr>
          <w:trHeight w:val="232"/>
        </w:trPr>
        <w:tc>
          <w:tcPr>
            <w:tcW w:w="2970" w:type="dxa"/>
            <w:shd w:val="clear" w:color="auto" w:fill="auto"/>
          </w:tcPr>
          <w:p w14:paraId="67E24796" w14:textId="77777777" w:rsidR="003E31CD" w:rsidRPr="009630F1" w:rsidRDefault="003E31CD" w:rsidP="00D662F7">
            <w:pPr>
              <w:spacing w:line="240" w:lineRule="atLeast"/>
              <w:rPr>
                <w:rFonts w:cs="Times New Roman"/>
                <w:b/>
                <w:bCs/>
                <w:color w:val="000000"/>
                <w:szCs w:val="22"/>
              </w:rPr>
            </w:pPr>
            <w:r w:rsidRPr="009630F1">
              <w:rPr>
                <w:rFonts w:cs="Times New Roman"/>
                <w:b/>
                <w:bCs/>
                <w:color w:val="000000"/>
                <w:szCs w:val="22"/>
              </w:rPr>
              <w:t xml:space="preserve">Total </w:t>
            </w:r>
          </w:p>
        </w:tc>
        <w:tc>
          <w:tcPr>
            <w:tcW w:w="630" w:type="dxa"/>
          </w:tcPr>
          <w:p w14:paraId="42BCE144" w14:textId="77777777" w:rsidR="003E31CD" w:rsidRPr="009630F1" w:rsidRDefault="003E31CD" w:rsidP="00D662F7">
            <w:pPr>
              <w:ind w:left="-108" w:right="-108"/>
              <w:jc w:val="center"/>
              <w:rPr>
                <w:rFonts w:cs="Times New Roman"/>
                <w:b/>
                <w:szCs w:val="22"/>
              </w:rPr>
            </w:pPr>
          </w:p>
        </w:tc>
        <w:tc>
          <w:tcPr>
            <w:tcW w:w="1257" w:type="dxa"/>
            <w:tcBorders>
              <w:top w:val="single" w:sz="4" w:space="0" w:color="auto"/>
              <w:bottom w:val="double" w:sz="4" w:space="0" w:color="auto"/>
            </w:tcBorders>
          </w:tcPr>
          <w:p w14:paraId="5B5B0D08" w14:textId="30BDB3BF" w:rsidR="003E31CD" w:rsidRPr="009630F1" w:rsidRDefault="003E31CD" w:rsidP="0093239C">
            <w:pPr>
              <w:tabs>
                <w:tab w:val="decimal" w:pos="1370"/>
              </w:tabs>
              <w:ind w:left="-30"/>
              <w:rPr>
                <w:rFonts w:cs="Times New Roman"/>
                <w:b/>
                <w:bCs/>
                <w:szCs w:val="22"/>
              </w:rPr>
            </w:pPr>
            <w:r w:rsidRPr="0093239C">
              <w:rPr>
                <w:rFonts w:cs="Times New Roman"/>
                <w:b/>
                <w:bCs/>
                <w:szCs w:val="22"/>
              </w:rPr>
              <w:t>15,894,566</w:t>
            </w:r>
          </w:p>
        </w:tc>
        <w:tc>
          <w:tcPr>
            <w:tcW w:w="279" w:type="dxa"/>
          </w:tcPr>
          <w:p w14:paraId="3DC10969" w14:textId="71E43891" w:rsidR="003E31CD" w:rsidRPr="009630F1" w:rsidRDefault="003E31CD" w:rsidP="00D662F7">
            <w:pPr>
              <w:tabs>
                <w:tab w:val="decimal" w:pos="1370"/>
              </w:tabs>
              <w:rPr>
                <w:rFonts w:cs="Times New Roman"/>
                <w:b/>
                <w:bCs/>
                <w:szCs w:val="22"/>
              </w:rPr>
            </w:pPr>
          </w:p>
        </w:tc>
        <w:tc>
          <w:tcPr>
            <w:tcW w:w="1254" w:type="dxa"/>
            <w:tcBorders>
              <w:top w:val="single" w:sz="4" w:space="0" w:color="auto"/>
              <w:bottom w:val="double" w:sz="4" w:space="0" w:color="auto"/>
            </w:tcBorders>
            <w:vAlign w:val="bottom"/>
          </w:tcPr>
          <w:p w14:paraId="7B059A2E" w14:textId="057D3DEF" w:rsidR="003E31CD" w:rsidRPr="009630F1" w:rsidRDefault="003E31CD" w:rsidP="00D662F7">
            <w:pPr>
              <w:tabs>
                <w:tab w:val="decimal" w:pos="1370"/>
              </w:tabs>
              <w:rPr>
                <w:rFonts w:cs="Times New Roman"/>
                <w:b/>
                <w:bCs/>
                <w:szCs w:val="22"/>
              </w:rPr>
            </w:pPr>
            <w:r w:rsidRPr="0093239C">
              <w:rPr>
                <w:rFonts w:cs="Times New Roman"/>
                <w:b/>
                <w:szCs w:val="22"/>
              </w:rPr>
              <w:t>12,684,736</w:t>
            </w:r>
          </w:p>
        </w:tc>
        <w:tc>
          <w:tcPr>
            <w:tcW w:w="279" w:type="dxa"/>
          </w:tcPr>
          <w:p w14:paraId="16B1E535" w14:textId="77777777" w:rsidR="003E31CD" w:rsidRPr="009630F1" w:rsidRDefault="003E31CD" w:rsidP="00D662F7">
            <w:pPr>
              <w:tabs>
                <w:tab w:val="decimal" w:pos="1370"/>
              </w:tabs>
              <w:rPr>
                <w:rFonts w:cs="Times New Roman"/>
                <w:b/>
                <w:bCs/>
                <w:szCs w:val="22"/>
              </w:rPr>
            </w:pPr>
          </w:p>
        </w:tc>
        <w:tc>
          <w:tcPr>
            <w:tcW w:w="1252" w:type="dxa"/>
            <w:tcBorders>
              <w:top w:val="single" w:sz="4" w:space="0" w:color="auto"/>
              <w:bottom w:val="double" w:sz="4" w:space="0" w:color="auto"/>
            </w:tcBorders>
            <w:shd w:val="clear" w:color="auto" w:fill="auto"/>
          </w:tcPr>
          <w:p w14:paraId="6EE13C53" w14:textId="1D7117FC" w:rsidR="003E31CD" w:rsidRPr="009630F1" w:rsidRDefault="003E31CD" w:rsidP="00D662F7">
            <w:pPr>
              <w:tabs>
                <w:tab w:val="decimal" w:pos="1370"/>
              </w:tabs>
              <w:rPr>
                <w:rFonts w:cs="Times New Roman"/>
                <w:b/>
                <w:szCs w:val="22"/>
              </w:rPr>
            </w:pPr>
            <w:r w:rsidRPr="0093239C">
              <w:rPr>
                <w:rFonts w:cs="Times New Roman"/>
                <w:b/>
                <w:bCs/>
                <w:szCs w:val="22"/>
              </w:rPr>
              <w:t xml:space="preserve">15,894,561 </w:t>
            </w:r>
          </w:p>
        </w:tc>
        <w:tc>
          <w:tcPr>
            <w:tcW w:w="279" w:type="dxa"/>
            <w:vAlign w:val="bottom"/>
          </w:tcPr>
          <w:p w14:paraId="51D43F80" w14:textId="77777777" w:rsidR="003E31CD" w:rsidRPr="009630F1" w:rsidRDefault="003E31CD" w:rsidP="00D662F7">
            <w:pPr>
              <w:tabs>
                <w:tab w:val="decimal" w:pos="1370"/>
              </w:tabs>
              <w:spacing w:line="240" w:lineRule="atLeast"/>
              <w:jc w:val="right"/>
              <w:rPr>
                <w:rFonts w:cs="Times New Roman"/>
                <w:b/>
                <w:color w:val="000000"/>
                <w:szCs w:val="22"/>
              </w:rPr>
            </w:pPr>
          </w:p>
        </w:tc>
        <w:tc>
          <w:tcPr>
            <w:tcW w:w="1260" w:type="dxa"/>
            <w:gridSpan w:val="2"/>
            <w:tcBorders>
              <w:top w:val="single" w:sz="4" w:space="0" w:color="auto"/>
              <w:bottom w:val="double" w:sz="4" w:space="0" w:color="auto"/>
            </w:tcBorders>
            <w:shd w:val="clear" w:color="auto" w:fill="auto"/>
            <w:vAlign w:val="bottom"/>
          </w:tcPr>
          <w:p w14:paraId="5694FB5F" w14:textId="1E4FBE30" w:rsidR="003E31CD" w:rsidRPr="009630F1" w:rsidRDefault="003E31CD" w:rsidP="00D662F7">
            <w:pPr>
              <w:tabs>
                <w:tab w:val="decimal" w:pos="1370"/>
              </w:tabs>
              <w:spacing w:line="240" w:lineRule="atLeast"/>
              <w:rPr>
                <w:rFonts w:cs="Times New Roman"/>
                <w:b/>
                <w:bCs/>
                <w:color w:val="000000"/>
                <w:szCs w:val="22"/>
              </w:rPr>
            </w:pPr>
            <w:r w:rsidRPr="0093239C">
              <w:rPr>
                <w:rFonts w:cs="Times New Roman"/>
                <w:b/>
                <w:szCs w:val="22"/>
              </w:rPr>
              <w:t>12,684,736</w:t>
            </w:r>
          </w:p>
        </w:tc>
      </w:tr>
    </w:tbl>
    <w:p w14:paraId="0E06D458" w14:textId="370CF682" w:rsidR="007F79F6" w:rsidRPr="00EC65EE" w:rsidRDefault="007F79F6" w:rsidP="00F3534A">
      <w:pPr>
        <w:spacing w:line="240" w:lineRule="atLeast"/>
        <w:rPr>
          <w:rFonts w:cs="Times New Roman"/>
          <w:szCs w:val="22"/>
          <w:lang w:val="en-US" w:bidi="th-TH"/>
        </w:rPr>
      </w:pPr>
    </w:p>
    <w:p w14:paraId="66198EBA" w14:textId="6CDC3AAD" w:rsidR="00D85391" w:rsidRPr="0012708E" w:rsidRDefault="00DD7875" w:rsidP="008E66D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E86A6A">
        <w:rPr>
          <w:rFonts w:cs="Times New Roman"/>
          <w:i w:val="0"/>
          <w:iCs/>
          <w:szCs w:val="24"/>
        </w:rPr>
        <w:t>9</w:t>
      </w:r>
      <w:r w:rsidR="008E66DA" w:rsidRPr="0012708E">
        <w:rPr>
          <w:rFonts w:cs="Times New Roman"/>
          <w:i w:val="0"/>
          <w:iCs/>
          <w:szCs w:val="24"/>
        </w:rPr>
        <w:tab/>
      </w:r>
      <w:r w:rsidR="008F2FF6" w:rsidRPr="0012708E">
        <w:rPr>
          <w:rFonts w:cs="Times New Roman"/>
          <w:i w:val="0"/>
          <w:iCs/>
          <w:szCs w:val="24"/>
        </w:rPr>
        <w:t>Interest expenses</w:t>
      </w:r>
    </w:p>
    <w:p w14:paraId="6CF0B540" w14:textId="3FB90D73" w:rsidR="003943BB" w:rsidRDefault="003943BB" w:rsidP="003943BB">
      <w:pPr>
        <w:spacing w:line="240" w:lineRule="atLeast"/>
        <w:ind w:left="547"/>
        <w:jc w:val="thaiDistribute"/>
        <w:rPr>
          <w:rFonts w:cs="Times New Roman"/>
          <w:szCs w:val="24"/>
          <w:lang w:bidi="th-TH"/>
        </w:rPr>
      </w:pPr>
    </w:p>
    <w:tbl>
      <w:tblPr>
        <w:tblW w:w="9451" w:type="dxa"/>
        <w:tblInd w:w="450" w:type="dxa"/>
        <w:tblLayout w:type="fixed"/>
        <w:tblCellMar>
          <w:left w:w="115" w:type="dxa"/>
          <w:right w:w="144" w:type="dxa"/>
        </w:tblCellMar>
        <w:tblLook w:val="0000" w:firstRow="0" w:lastRow="0" w:firstColumn="0" w:lastColumn="0" w:noHBand="0" w:noVBand="0"/>
      </w:tblPr>
      <w:tblGrid>
        <w:gridCol w:w="2970"/>
        <w:gridCol w:w="630"/>
        <w:gridCol w:w="1260"/>
        <w:gridCol w:w="279"/>
        <w:gridCol w:w="1251"/>
        <w:gridCol w:w="279"/>
        <w:gridCol w:w="1243"/>
        <w:gridCol w:w="279"/>
        <w:gridCol w:w="1260"/>
      </w:tblGrid>
      <w:tr w:rsidR="00AC01BF" w:rsidRPr="006456CE" w14:paraId="2DBFFF86" w14:textId="77777777" w:rsidTr="0093239C">
        <w:trPr>
          <w:tblHeader/>
        </w:trPr>
        <w:tc>
          <w:tcPr>
            <w:tcW w:w="2970" w:type="dxa"/>
            <w:shd w:val="clear" w:color="auto" w:fill="auto"/>
            <w:vAlign w:val="bottom"/>
          </w:tcPr>
          <w:p w14:paraId="304F0CF7" w14:textId="77777777" w:rsidR="00AC01BF" w:rsidRPr="0093239C" w:rsidRDefault="00AC01BF" w:rsidP="003023D6">
            <w:pPr>
              <w:tabs>
                <w:tab w:val="decimal" w:pos="680"/>
              </w:tabs>
              <w:spacing w:line="240" w:lineRule="atLeast"/>
              <w:ind w:left="-108" w:right="-83"/>
              <w:rPr>
                <w:rFonts w:cs="Times New Roman"/>
                <w:szCs w:val="22"/>
                <w:lang w:eastAsia="zh-CN" w:bidi="th-TH"/>
              </w:rPr>
            </w:pPr>
          </w:p>
        </w:tc>
        <w:tc>
          <w:tcPr>
            <w:tcW w:w="630" w:type="dxa"/>
          </w:tcPr>
          <w:p w14:paraId="63B12184" w14:textId="77777777" w:rsidR="00AC01BF" w:rsidRPr="0093239C" w:rsidRDefault="00AC01BF" w:rsidP="003023D6">
            <w:pPr>
              <w:spacing w:line="280" w:lineRule="atLeast"/>
              <w:ind w:left="-108" w:right="-108"/>
              <w:jc w:val="center"/>
              <w:rPr>
                <w:rFonts w:cs="Times New Roman"/>
                <w:b/>
                <w:bCs/>
                <w:i/>
                <w:iCs/>
                <w:szCs w:val="22"/>
                <w:lang w:bidi="th-TH"/>
              </w:rPr>
            </w:pPr>
          </w:p>
        </w:tc>
        <w:tc>
          <w:tcPr>
            <w:tcW w:w="2790" w:type="dxa"/>
            <w:gridSpan w:val="3"/>
          </w:tcPr>
          <w:p w14:paraId="1D5FB13A" w14:textId="77777777" w:rsidR="00AC01BF" w:rsidRPr="0093239C" w:rsidRDefault="00AC01BF" w:rsidP="003023D6">
            <w:pPr>
              <w:spacing w:line="280" w:lineRule="atLeast"/>
              <w:ind w:left="-108" w:right="-108"/>
              <w:jc w:val="center"/>
              <w:rPr>
                <w:rFonts w:cs="Times New Roman"/>
                <w:b/>
                <w:bCs/>
                <w:szCs w:val="22"/>
                <w:lang w:bidi="th-TH"/>
              </w:rPr>
            </w:pPr>
            <w:r w:rsidRPr="0093239C">
              <w:rPr>
                <w:rFonts w:cs="Times New Roman"/>
                <w:b/>
                <w:bCs/>
                <w:szCs w:val="22"/>
                <w:lang w:bidi="th-TH"/>
              </w:rPr>
              <w:t>Consolidated</w:t>
            </w:r>
          </w:p>
        </w:tc>
        <w:tc>
          <w:tcPr>
            <w:tcW w:w="279" w:type="dxa"/>
          </w:tcPr>
          <w:p w14:paraId="7B1EC39A" w14:textId="77777777" w:rsidR="00AC01BF" w:rsidRPr="0093239C" w:rsidRDefault="00AC01BF" w:rsidP="003023D6">
            <w:pPr>
              <w:spacing w:line="240" w:lineRule="atLeast"/>
              <w:ind w:left="-108" w:right="-108"/>
              <w:jc w:val="center"/>
              <w:rPr>
                <w:rFonts w:cs="Times New Roman"/>
                <w:szCs w:val="22"/>
              </w:rPr>
            </w:pPr>
          </w:p>
        </w:tc>
        <w:tc>
          <w:tcPr>
            <w:tcW w:w="2781" w:type="dxa"/>
            <w:gridSpan w:val="3"/>
            <w:shd w:val="clear" w:color="auto" w:fill="auto"/>
            <w:vAlign w:val="bottom"/>
          </w:tcPr>
          <w:p w14:paraId="6642DA5D" w14:textId="77777777" w:rsidR="00AC01BF" w:rsidRPr="0093239C" w:rsidRDefault="00AC01BF" w:rsidP="003023D6">
            <w:pPr>
              <w:spacing w:line="280" w:lineRule="atLeast"/>
              <w:ind w:left="-108" w:right="-108"/>
              <w:jc w:val="center"/>
              <w:rPr>
                <w:rFonts w:cs="Times New Roman"/>
                <w:szCs w:val="22"/>
              </w:rPr>
            </w:pPr>
            <w:r w:rsidRPr="0093239C">
              <w:rPr>
                <w:rFonts w:cs="Times New Roman"/>
                <w:b/>
                <w:bCs/>
                <w:szCs w:val="22"/>
                <w:lang w:bidi="th-TH"/>
              </w:rPr>
              <w:t>The Bank</w:t>
            </w:r>
          </w:p>
        </w:tc>
      </w:tr>
      <w:tr w:rsidR="00AC01BF" w:rsidRPr="006456CE" w14:paraId="19A873EF" w14:textId="77777777" w:rsidTr="0093239C">
        <w:trPr>
          <w:trHeight w:val="91"/>
          <w:tblHeader/>
        </w:trPr>
        <w:tc>
          <w:tcPr>
            <w:tcW w:w="2970" w:type="dxa"/>
            <w:shd w:val="clear" w:color="auto" w:fill="auto"/>
            <w:vAlign w:val="bottom"/>
          </w:tcPr>
          <w:p w14:paraId="39BA7413" w14:textId="1B5BBE69" w:rsidR="00AC01BF" w:rsidRPr="0093239C" w:rsidRDefault="00AC01BF" w:rsidP="003023D6">
            <w:pPr>
              <w:ind w:firstLine="8"/>
              <w:rPr>
                <w:rFonts w:cs="Times New Roman"/>
                <w:b/>
                <w:bCs/>
                <w:i/>
                <w:iCs/>
                <w:szCs w:val="22"/>
                <w:lang w:eastAsia="th-TH"/>
              </w:rPr>
            </w:pPr>
            <w:r w:rsidRPr="0093239C">
              <w:rPr>
                <w:rFonts w:cs="Times New Roman"/>
                <w:b/>
                <w:bCs/>
                <w:i/>
                <w:iCs/>
                <w:szCs w:val="22"/>
                <w:lang w:bidi="th-TH"/>
              </w:rPr>
              <w:t xml:space="preserve">For the year ended </w:t>
            </w:r>
            <w:r w:rsidR="009630F1">
              <w:rPr>
                <w:rFonts w:cs="Times New Roman"/>
                <w:b/>
                <w:bCs/>
                <w:i/>
                <w:iCs/>
                <w:szCs w:val="22"/>
                <w:lang w:bidi="th-TH"/>
              </w:rPr>
              <w:br/>
            </w:r>
            <w:r w:rsidR="00D82A27">
              <w:rPr>
                <w:rFonts w:cs="Times New Roman"/>
                <w:b/>
                <w:bCs/>
                <w:i/>
                <w:iCs/>
                <w:szCs w:val="22"/>
                <w:lang w:bidi="th-TH"/>
              </w:rPr>
              <w:t xml:space="preserve">   </w:t>
            </w:r>
            <w:r w:rsidRPr="0093239C">
              <w:rPr>
                <w:rFonts w:cs="Times New Roman"/>
                <w:b/>
                <w:bCs/>
                <w:i/>
                <w:iCs/>
                <w:szCs w:val="22"/>
                <w:lang w:bidi="th-TH"/>
              </w:rPr>
              <w:t>31 December</w:t>
            </w:r>
          </w:p>
        </w:tc>
        <w:tc>
          <w:tcPr>
            <w:tcW w:w="630" w:type="dxa"/>
            <w:vAlign w:val="bottom"/>
          </w:tcPr>
          <w:p w14:paraId="4103BFD0" w14:textId="77777777" w:rsidR="00AC01BF" w:rsidRPr="0093239C" w:rsidRDefault="00AC01BF" w:rsidP="009630F1">
            <w:pPr>
              <w:spacing w:line="240" w:lineRule="atLeast"/>
              <w:ind w:left="-108" w:right="-108"/>
              <w:jc w:val="center"/>
              <w:rPr>
                <w:rFonts w:cs="Times New Roman"/>
                <w:i/>
                <w:iCs/>
                <w:szCs w:val="22"/>
              </w:rPr>
            </w:pPr>
            <w:r w:rsidRPr="0093239C">
              <w:rPr>
                <w:rFonts w:cs="Times New Roman"/>
                <w:i/>
                <w:iCs/>
                <w:szCs w:val="22"/>
              </w:rPr>
              <w:t>Note</w:t>
            </w:r>
          </w:p>
        </w:tc>
        <w:tc>
          <w:tcPr>
            <w:tcW w:w="1260" w:type="dxa"/>
            <w:vAlign w:val="bottom"/>
          </w:tcPr>
          <w:p w14:paraId="47E27045" w14:textId="08B4A8F6" w:rsidR="00AC01BF" w:rsidRPr="0093239C" w:rsidRDefault="00157C51" w:rsidP="009630F1">
            <w:pPr>
              <w:spacing w:line="240" w:lineRule="atLeast"/>
              <w:ind w:left="-108" w:right="-108"/>
              <w:jc w:val="center"/>
              <w:rPr>
                <w:rFonts w:cs="Times New Roman"/>
                <w:szCs w:val="22"/>
              </w:rPr>
            </w:pPr>
            <w:r w:rsidRPr="0093239C">
              <w:rPr>
                <w:rFonts w:cs="Times New Roman"/>
                <w:szCs w:val="22"/>
              </w:rPr>
              <w:t>2023</w:t>
            </w:r>
          </w:p>
        </w:tc>
        <w:tc>
          <w:tcPr>
            <w:tcW w:w="279" w:type="dxa"/>
            <w:vAlign w:val="bottom"/>
          </w:tcPr>
          <w:p w14:paraId="54F9DB82" w14:textId="77777777" w:rsidR="00AC01BF" w:rsidRPr="0093239C" w:rsidRDefault="00AC01BF" w:rsidP="009630F1">
            <w:pPr>
              <w:spacing w:line="240" w:lineRule="atLeast"/>
              <w:ind w:left="-108" w:right="-108"/>
              <w:jc w:val="center"/>
              <w:rPr>
                <w:rFonts w:cs="Times New Roman"/>
                <w:szCs w:val="22"/>
              </w:rPr>
            </w:pPr>
          </w:p>
        </w:tc>
        <w:tc>
          <w:tcPr>
            <w:tcW w:w="1251" w:type="dxa"/>
            <w:vAlign w:val="bottom"/>
          </w:tcPr>
          <w:p w14:paraId="1066FF45" w14:textId="05915284" w:rsidR="00AC01BF" w:rsidRPr="0093239C" w:rsidRDefault="00157C51" w:rsidP="009630F1">
            <w:pPr>
              <w:spacing w:line="240" w:lineRule="atLeast"/>
              <w:ind w:left="-108" w:right="-108"/>
              <w:jc w:val="center"/>
              <w:rPr>
                <w:rFonts w:cs="Times New Roman"/>
                <w:szCs w:val="22"/>
              </w:rPr>
            </w:pPr>
            <w:r w:rsidRPr="0093239C">
              <w:rPr>
                <w:rFonts w:cs="Times New Roman"/>
                <w:szCs w:val="22"/>
              </w:rPr>
              <w:t>2022</w:t>
            </w:r>
          </w:p>
        </w:tc>
        <w:tc>
          <w:tcPr>
            <w:tcW w:w="279" w:type="dxa"/>
            <w:vAlign w:val="bottom"/>
          </w:tcPr>
          <w:p w14:paraId="5A5BA2E7" w14:textId="77777777" w:rsidR="00AC01BF" w:rsidRPr="0093239C" w:rsidRDefault="00AC01BF" w:rsidP="009630F1">
            <w:pPr>
              <w:spacing w:line="240" w:lineRule="atLeast"/>
              <w:ind w:left="-108" w:right="-108"/>
              <w:jc w:val="center"/>
              <w:rPr>
                <w:rFonts w:cs="Times New Roman"/>
                <w:szCs w:val="22"/>
              </w:rPr>
            </w:pPr>
          </w:p>
        </w:tc>
        <w:tc>
          <w:tcPr>
            <w:tcW w:w="1243" w:type="dxa"/>
            <w:shd w:val="clear" w:color="auto" w:fill="auto"/>
            <w:vAlign w:val="bottom"/>
          </w:tcPr>
          <w:p w14:paraId="08855189" w14:textId="40CD1546" w:rsidR="00AC01BF" w:rsidRPr="0093239C" w:rsidRDefault="00157C51" w:rsidP="009630F1">
            <w:pPr>
              <w:spacing w:line="240" w:lineRule="atLeast"/>
              <w:ind w:left="-108" w:right="-108"/>
              <w:jc w:val="center"/>
              <w:rPr>
                <w:rFonts w:cs="Times New Roman"/>
                <w:szCs w:val="22"/>
              </w:rPr>
            </w:pPr>
            <w:r w:rsidRPr="0093239C">
              <w:rPr>
                <w:rFonts w:cs="Times New Roman"/>
                <w:szCs w:val="22"/>
              </w:rPr>
              <w:t>2023</w:t>
            </w:r>
          </w:p>
        </w:tc>
        <w:tc>
          <w:tcPr>
            <w:tcW w:w="279" w:type="dxa"/>
            <w:vAlign w:val="bottom"/>
          </w:tcPr>
          <w:p w14:paraId="7D95B188" w14:textId="77777777" w:rsidR="00AC01BF" w:rsidRPr="0093239C" w:rsidRDefault="00AC01BF" w:rsidP="009630F1">
            <w:pPr>
              <w:spacing w:line="240" w:lineRule="atLeast"/>
              <w:ind w:left="-108" w:right="-108"/>
              <w:jc w:val="center"/>
              <w:rPr>
                <w:rFonts w:cs="Times New Roman"/>
                <w:szCs w:val="22"/>
              </w:rPr>
            </w:pPr>
          </w:p>
        </w:tc>
        <w:tc>
          <w:tcPr>
            <w:tcW w:w="1260" w:type="dxa"/>
            <w:shd w:val="clear" w:color="auto" w:fill="auto"/>
            <w:vAlign w:val="bottom"/>
          </w:tcPr>
          <w:p w14:paraId="72C8BA85" w14:textId="03550032" w:rsidR="00AC01BF" w:rsidRPr="0093239C" w:rsidRDefault="00157C51" w:rsidP="009630F1">
            <w:pPr>
              <w:spacing w:line="240" w:lineRule="atLeast"/>
              <w:ind w:left="-108" w:right="-108"/>
              <w:jc w:val="center"/>
              <w:rPr>
                <w:rFonts w:cs="Times New Roman"/>
                <w:szCs w:val="22"/>
              </w:rPr>
            </w:pPr>
            <w:r w:rsidRPr="0093239C">
              <w:rPr>
                <w:rFonts w:cs="Times New Roman"/>
                <w:szCs w:val="22"/>
              </w:rPr>
              <w:t>2022</w:t>
            </w:r>
          </w:p>
        </w:tc>
      </w:tr>
      <w:tr w:rsidR="00AC01BF" w:rsidRPr="006456CE" w14:paraId="537F783C" w14:textId="77777777" w:rsidTr="0093239C">
        <w:trPr>
          <w:trHeight w:val="91"/>
          <w:tblHeader/>
        </w:trPr>
        <w:tc>
          <w:tcPr>
            <w:tcW w:w="2970" w:type="dxa"/>
            <w:shd w:val="clear" w:color="auto" w:fill="auto"/>
            <w:vAlign w:val="bottom"/>
          </w:tcPr>
          <w:p w14:paraId="6E7455CA" w14:textId="77777777" w:rsidR="00AC01BF" w:rsidRPr="0093239C" w:rsidRDefault="00AC01BF" w:rsidP="003023D6">
            <w:pPr>
              <w:ind w:firstLine="8"/>
              <w:rPr>
                <w:rFonts w:cs="Times New Roman"/>
                <w:b/>
                <w:bCs/>
                <w:i/>
                <w:iCs/>
                <w:szCs w:val="22"/>
                <w:lang w:bidi="th-TH"/>
              </w:rPr>
            </w:pPr>
          </w:p>
        </w:tc>
        <w:tc>
          <w:tcPr>
            <w:tcW w:w="630" w:type="dxa"/>
          </w:tcPr>
          <w:p w14:paraId="000C088B" w14:textId="77777777" w:rsidR="00AC01BF" w:rsidRPr="0093239C" w:rsidRDefault="00AC01BF" w:rsidP="003023D6">
            <w:pPr>
              <w:ind w:left="-147" w:right="-163" w:firstLine="8"/>
              <w:jc w:val="center"/>
              <w:rPr>
                <w:rFonts w:cs="Times New Roman"/>
                <w:b/>
                <w:bCs/>
                <w:i/>
                <w:iCs/>
                <w:szCs w:val="22"/>
              </w:rPr>
            </w:pPr>
          </w:p>
        </w:tc>
        <w:tc>
          <w:tcPr>
            <w:tcW w:w="5850" w:type="dxa"/>
            <w:gridSpan w:val="7"/>
            <w:vAlign w:val="bottom"/>
          </w:tcPr>
          <w:p w14:paraId="68B06E2C" w14:textId="77777777" w:rsidR="00AC01BF" w:rsidRPr="0093239C" w:rsidRDefault="00AC01BF" w:rsidP="003023D6">
            <w:pPr>
              <w:ind w:firstLine="8"/>
              <w:jc w:val="center"/>
              <w:rPr>
                <w:rFonts w:cs="Times New Roman"/>
                <w:b/>
                <w:bCs/>
                <w:i/>
                <w:iCs/>
                <w:szCs w:val="22"/>
                <w:lang w:bidi="th-TH"/>
              </w:rPr>
            </w:pPr>
            <w:r w:rsidRPr="0093239C">
              <w:rPr>
                <w:rFonts w:cs="Times New Roman"/>
                <w:i/>
                <w:iCs/>
                <w:szCs w:val="22"/>
              </w:rPr>
              <w:t>(in thousand Baht)</w:t>
            </w:r>
          </w:p>
        </w:tc>
      </w:tr>
      <w:tr w:rsidR="001F4881" w:rsidRPr="00AC01BF" w14:paraId="0CEAAC41" w14:textId="77777777" w:rsidTr="0093239C">
        <w:tc>
          <w:tcPr>
            <w:tcW w:w="2970" w:type="dxa"/>
            <w:shd w:val="clear" w:color="auto" w:fill="auto"/>
          </w:tcPr>
          <w:p w14:paraId="5C346CA3" w14:textId="77D127D6" w:rsidR="001F4881" w:rsidRPr="0093239C" w:rsidRDefault="001F4881" w:rsidP="001F4881">
            <w:pPr>
              <w:ind w:left="11"/>
              <w:rPr>
                <w:rFonts w:cs="Times New Roman"/>
                <w:color w:val="000000"/>
                <w:szCs w:val="22"/>
              </w:rPr>
            </w:pPr>
            <w:r w:rsidRPr="0093239C">
              <w:rPr>
                <w:rFonts w:cs="Times New Roman"/>
                <w:color w:val="000000"/>
                <w:szCs w:val="22"/>
              </w:rPr>
              <w:t>Deposits</w:t>
            </w:r>
          </w:p>
        </w:tc>
        <w:tc>
          <w:tcPr>
            <w:tcW w:w="630" w:type="dxa"/>
          </w:tcPr>
          <w:p w14:paraId="6238970F" w14:textId="1292C4B3" w:rsidR="001F4881" w:rsidRPr="0093239C" w:rsidRDefault="001F4881" w:rsidP="001F4881">
            <w:pPr>
              <w:ind w:left="-147" w:right="-163"/>
              <w:jc w:val="center"/>
              <w:rPr>
                <w:rFonts w:cs="Times New Roman"/>
                <w:i/>
                <w:iCs/>
                <w:szCs w:val="22"/>
              </w:rPr>
            </w:pPr>
            <w:r w:rsidRPr="0093239C">
              <w:rPr>
                <w:rFonts w:cs="Times New Roman"/>
                <w:i/>
                <w:iCs/>
                <w:szCs w:val="22"/>
              </w:rPr>
              <w:t>33</w:t>
            </w:r>
          </w:p>
        </w:tc>
        <w:tc>
          <w:tcPr>
            <w:tcW w:w="1260" w:type="dxa"/>
            <w:shd w:val="clear" w:color="auto" w:fill="auto"/>
            <w:vAlign w:val="bottom"/>
          </w:tcPr>
          <w:p w14:paraId="3007FF3B" w14:textId="3DC4CF67" w:rsidR="001F4881" w:rsidRPr="0093239C" w:rsidRDefault="001F4881" w:rsidP="0093239C">
            <w:pPr>
              <w:tabs>
                <w:tab w:val="decimal" w:pos="1000"/>
              </w:tabs>
              <w:ind w:left="-118" w:right="-143"/>
              <w:rPr>
                <w:rFonts w:cs="Times New Roman"/>
                <w:szCs w:val="22"/>
              </w:rPr>
            </w:pPr>
            <w:r w:rsidRPr="0093239C">
              <w:rPr>
                <w:rFonts w:cs="Times New Roman"/>
                <w:szCs w:val="22"/>
              </w:rPr>
              <w:t xml:space="preserve"> 1,802,897</w:t>
            </w:r>
          </w:p>
        </w:tc>
        <w:tc>
          <w:tcPr>
            <w:tcW w:w="279" w:type="dxa"/>
            <w:vAlign w:val="bottom"/>
          </w:tcPr>
          <w:p w14:paraId="3DD739AC" w14:textId="77777777" w:rsidR="001F4881" w:rsidRPr="0093239C" w:rsidRDefault="001F4881" w:rsidP="009630F1">
            <w:pPr>
              <w:tabs>
                <w:tab w:val="decimal" w:pos="827"/>
              </w:tabs>
              <w:ind w:left="-118" w:right="-143"/>
              <w:rPr>
                <w:rFonts w:cs="Times New Roman"/>
                <w:szCs w:val="22"/>
              </w:rPr>
            </w:pPr>
          </w:p>
        </w:tc>
        <w:tc>
          <w:tcPr>
            <w:tcW w:w="1251" w:type="dxa"/>
            <w:vAlign w:val="bottom"/>
          </w:tcPr>
          <w:p w14:paraId="04CC6104" w14:textId="63FE0EB7" w:rsidR="001F4881" w:rsidRPr="0093239C" w:rsidRDefault="001F4881" w:rsidP="0093239C">
            <w:pPr>
              <w:tabs>
                <w:tab w:val="decimal" w:pos="989"/>
              </w:tabs>
              <w:ind w:left="-118" w:right="-143"/>
              <w:rPr>
                <w:rFonts w:cs="Times New Roman"/>
                <w:szCs w:val="22"/>
              </w:rPr>
            </w:pPr>
            <w:r w:rsidRPr="0093239C">
              <w:rPr>
                <w:rFonts w:cs="Times New Roman"/>
                <w:szCs w:val="22"/>
              </w:rPr>
              <w:t>1,308,310</w:t>
            </w:r>
          </w:p>
        </w:tc>
        <w:tc>
          <w:tcPr>
            <w:tcW w:w="279" w:type="dxa"/>
            <w:vAlign w:val="bottom"/>
          </w:tcPr>
          <w:p w14:paraId="2FB28EA7" w14:textId="77777777" w:rsidR="001F4881" w:rsidRPr="0093239C" w:rsidRDefault="001F4881" w:rsidP="009630F1">
            <w:pPr>
              <w:tabs>
                <w:tab w:val="decimal" w:pos="827"/>
              </w:tabs>
              <w:ind w:left="-118" w:right="-143"/>
              <w:rPr>
                <w:rFonts w:cs="Times New Roman"/>
                <w:szCs w:val="22"/>
              </w:rPr>
            </w:pPr>
          </w:p>
        </w:tc>
        <w:tc>
          <w:tcPr>
            <w:tcW w:w="1243" w:type="dxa"/>
            <w:shd w:val="clear" w:color="auto" w:fill="auto"/>
            <w:vAlign w:val="bottom"/>
          </w:tcPr>
          <w:p w14:paraId="701758FC" w14:textId="34801307" w:rsidR="001F4881" w:rsidRPr="0093239C" w:rsidRDefault="001F4881" w:rsidP="0093239C">
            <w:pPr>
              <w:tabs>
                <w:tab w:val="decimal" w:pos="977"/>
              </w:tabs>
              <w:ind w:left="-118" w:right="-143"/>
              <w:rPr>
                <w:rFonts w:cs="Times New Roman"/>
                <w:szCs w:val="22"/>
              </w:rPr>
            </w:pPr>
            <w:r w:rsidRPr="0093239C">
              <w:rPr>
                <w:rFonts w:cs="Times New Roman"/>
                <w:szCs w:val="22"/>
              </w:rPr>
              <w:t xml:space="preserve"> 1,803,440 </w:t>
            </w:r>
          </w:p>
        </w:tc>
        <w:tc>
          <w:tcPr>
            <w:tcW w:w="279" w:type="dxa"/>
            <w:vAlign w:val="bottom"/>
          </w:tcPr>
          <w:p w14:paraId="4ABD9DDA" w14:textId="77777777" w:rsidR="001F4881" w:rsidRPr="0093239C" w:rsidRDefault="001F4881" w:rsidP="0093239C">
            <w:pPr>
              <w:tabs>
                <w:tab w:val="decimal" w:pos="827"/>
              </w:tabs>
              <w:ind w:left="-118" w:right="-143"/>
              <w:rPr>
                <w:rFonts w:cs="Times New Roman"/>
                <w:color w:val="000000"/>
                <w:szCs w:val="22"/>
              </w:rPr>
            </w:pPr>
          </w:p>
        </w:tc>
        <w:tc>
          <w:tcPr>
            <w:tcW w:w="1260" w:type="dxa"/>
            <w:shd w:val="clear" w:color="auto" w:fill="auto"/>
            <w:vAlign w:val="bottom"/>
          </w:tcPr>
          <w:p w14:paraId="675D9A05" w14:textId="3ACBB0B3" w:rsidR="001F4881" w:rsidRPr="0093239C" w:rsidRDefault="001F4881" w:rsidP="0093239C">
            <w:pPr>
              <w:tabs>
                <w:tab w:val="decimal" w:pos="999"/>
              </w:tabs>
              <w:ind w:left="-118" w:right="-143"/>
              <w:rPr>
                <w:rFonts w:cs="Times New Roman"/>
                <w:szCs w:val="22"/>
              </w:rPr>
            </w:pPr>
            <w:r w:rsidRPr="0093239C">
              <w:rPr>
                <w:rFonts w:cs="Times New Roman"/>
                <w:szCs w:val="22"/>
              </w:rPr>
              <w:t>1,308,738</w:t>
            </w:r>
          </w:p>
        </w:tc>
      </w:tr>
      <w:tr w:rsidR="001F4881" w:rsidRPr="00AC01BF" w14:paraId="683544AE" w14:textId="77777777" w:rsidTr="008D2489">
        <w:tc>
          <w:tcPr>
            <w:tcW w:w="2970" w:type="dxa"/>
            <w:shd w:val="clear" w:color="auto" w:fill="auto"/>
          </w:tcPr>
          <w:p w14:paraId="21DEE573" w14:textId="632B7345" w:rsidR="001F4881" w:rsidRPr="0093239C" w:rsidRDefault="001F4881" w:rsidP="001F4881">
            <w:pPr>
              <w:tabs>
                <w:tab w:val="left" w:pos="155"/>
              </w:tabs>
              <w:ind w:left="14" w:right="-135"/>
              <w:rPr>
                <w:rFonts w:cs="Times New Roman"/>
                <w:color w:val="000000"/>
                <w:szCs w:val="22"/>
              </w:rPr>
            </w:pPr>
            <w:r w:rsidRPr="0093239C">
              <w:rPr>
                <w:rFonts w:cs="Times New Roman"/>
                <w:color w:val="000000"/>
                <w:szCs w:val="22"/>
              </w:rPr>
              <w:t>Interbank and money market</w:t>
            </w:r>
            <w:r w:rsidR="009630F1">
              <w:rPr>
                <w:rFonts w:cs="Times New Roman"/>
                <w:color w:val="000000"/>
                <w:szCs w:val="22"/>
              </w:rPr>
              <w:br/>
              <w:t xml:space="preserve">  </w:t>
            </w:r>
            <w:r w:rsidRPr="0093239C">
              <w:rPr>
                <w:rFonts w:cs="Times New Roman"/>
                <w:color w:val="000000"/>
                <w:szCs w:val="22"/>
              </w:rPr>
              <w:t xml:space="preserve"> items</w:t>
            </w:r>
          </w:p>
        </w:tc>
        <w:tc>
          <w:tcPr>
            <w:tcW w:w="630" w:type="dxa"/>
            <w:vAlign w:val="bottom"/>
          </w:tcPr>
          <w:p w14:paraId="7F152A37" w14:textId="04E1FAEC" w:rsidR="001F4881" w:rsidRPr="0093239C" w:rsidRDefault="001F4881" w:rsidP="00D82A27">
            <w:pPr>
              <w:ind w:left="-147" w:right="-163"/>
              <w:jc w:val="center"/>
              <w:rPr>
                <w:rFonts w:cs="Times New Roman"/>
                <w:i/>
                <w:iCs/>
                <w:szCs w:val="22"/>
              </w:rPr>
            </w:pPr>
            <w:r w:rsidRPr="0093239C">
              <w:rPr>
                <w:rFonts w:cs="Times New Roman"/>
                <w:i/>
                <w:iCs/>
                <w:szCs w:val="22"/>
              </w:rPr>
              <w:t>33</w:t>
            </w:r>
          </w:p>
        </w:tc>
        <w:tc>
          <w:tcPr>
            <w:tcW w:w="1260" w:type="dxa"/>
            <w:shd w:val="clear" w:color="auto" w:fill="auto"/>
            <w:vAlign w:val="bottom"/>
          </w:tcPr>
          <w:p w14:paraId="6A017E15" w14:textId="3C8C3122" w:rsidR="001F4881" w:rsidRPr="0093239C" w:rsidRDefault="001F4881" w:rsidP="0093239C">
            <w:pPr>
              <w:tabs>
                <w:tab w:val="decimal" w:pos="1000"/>
              </w:tabs>
              <w:ind w:left="-118" w:right="-143"/>
              <w:rPr>
                <w:rFonts w:cs="Times New Roman"/>
                <w:bCs/>
                <w:szCs w:val="22"/>
              </w:rPr>
            </w:pPr>
            <w:r w:rsidRPr="0093239C">
              <w:rPr>
                <w:rFonts w:cs="Times New Roman"/>
                <w:szCs w:val="22"/>
              </w:rPr>
              <w:t xml:space="preserve"> 82,</w:t>
            </w:r>
            <w:r w:rsidR="002B016D" w:rsidRPr="0093239C">
              <w:rPr>
                <w:rFonts w:cs="Times New Roman"/>
                <w:szCs w:val="22"/>
              </w:rPr>
              <w:t>304</w:t>
            </w:r>
          </w:p>
        </w:tc>
        <w:tc>
          <w:tcPr>
            <w:tcW w:w="279" w:type="dxa"/>
            <w:vAlign w:val="bottom"/>
          </w:tcPr>
          <w:p w14:paraId="564EE071" w14:textId="77777777" w:rsidR="001F4881" w:rsidRPr="0093239C" w:rsidRDefault="001F4881" w:rsidP="009630F1">
            <w:pPr>
              <w:tabs>
                <w:tab w:val="decimal" w:pos="827"/>
              </w:tabs>
              <w:ind w:left="-118" w:right="-143"/>
              <w:rPr>
                <w:rFonts w:cs="Times New Roman"/>
                <w:szCs w:val="22"/>
              </w:rPr>
            </w:pPr>
          </w:p>
        </w:tc>
        <w:tc>
          <w:tcPr>
            <w:tcW w:w="1251" w:type="dxa"/>
            <w:vAlign w:val="bottom"/>
          </w:tcPr>
          <w:p w14:paraId="2B052FB6" w14:textId="78F8DB6E" w:rsidR="001F4881" w:rsidRPr="0093239C" w:rsidRDefault="001F4881" w:rsidP="0093239C">
            <w:pPr>
              <w:tabs>
                <w:tab w:val="decimal" w:pos="989"/>
              </w:tabs>
              <w:ind w:left="-118" w:right="-143"/>
              <w:rPr>
                <w:rFonts w:cs="Times New Roman"/>
                <w:szCs w:val="22"/>
              </w:rPr>
            </w:pPr>
            <w:r w:rsidRPr="0093239C">
              <w:rPr>
                <w:rFonts w:cs="Times New Roman"/>
                <w:szCs w:val="22"/>
              </w:rPr>
              <w:t>5,781</w:t>
            </w:r>
          </w:p>
        </w:tc>
        <w:tc>
          <w:tcPr>
            <w:tcW w:w="279" w:type="dxa"/>
            <w:vAlign w:val="bottom"/>
          </w:tcPr>
          <w:p w14:paraId="010418BC" w14:textId="77777777" w:rsidR="001F4881" w:rsidRPr="0093239C" w:rsidRDefault="001F4881" w:rsidP="009630F1">
            <w:pPr>
              <w:tabs>
                <w:tab w:val="decimal" w:pos="827"/>
              </w:tabs>
              <w:ind w:left="-118" w:right="-143"/>
              <w:rPr>
                <w:rFonts w:cs="Times New Roman"/>
                <w:szCs w:val="22"/>
              </w:rPr>
            </w:pPr>
          </w:p>
        </w:tc>
        <w:tc>
          <w:tcPr>
            <w:tcW w:w="1243" w:type="dxa"/>
            <w:shd w:val="clear" w:color="auto" w:fill="auto"/>
            <w:vAlign w:val="bottom"/>
          </w:tcPr>
          <w:p w14:paraId="15359FF1" w14:textId="6945B91F" w:rsidR="001F4881" w:rsidRPr="0093239C" w:rsidRDefault="001F4881" w:rsidP="0093239C">
            <w:pPr>
              <w:tabs>
                <w:tab w:val="decimal" w:pos="977"/>
              </w:tabs>
              <w:ind w:left="-118" w:right="-143"/>
              <w:rPr>
                <w:rFonts w:cs="Times New Roman"/>
                <w:bCs/>
                <w:szCs w:val="22"/>
              </w:rPr>
            </w:pPr>
            <w:r w:rsidRPr="0093239C">
              <w:rPr>
                <w:rFonts w:cs="Times New Roman"/>
                <w:szCs w:val="22"/>
              </w:rPr>
              <w:t xml:space="preserve"> 82,</w:t>
            </w:r>
            <w:r w:rsidR="0060224D" w:rsidRPr="0093239C">
              <w:rPr>
                <w:rFonts w:cs="Times New Roman"/>
                <w:szCs w:val="22"/>
              </w:rPr>
              <w:t>304</w:t>
            </w:r>
          </w:p>
        </w:tc>
        <w:tc>
          <w:tcPr>
            <w:tcW w:w="279" w:type="dxa"/>
            <w:vAlign w:val="bottom"/>
          </w:tcPr>
          <w:p w14:paraId="4545AA82" w14:textId="77777777" w:rsidR="001F4881" w:rsidRPr="0093239C" w:rsidRDefault="001F4881" w:rsidP="0093239C">
            <w:pPr>
              <w:tabs>
                <w:tab w:val="decimal" w:pos="827"/>
              </w:tabs>
              <w:ind w:left="-118" w:right="-143"/>
              <w:rPr>
                <w:rFonts w:cs="Times New Roman"/>
                <w:color w:val="000000"/>
                <w:szCs w:val="22"/>
              </w:rPr>
            </w:pPr>
          </w:p>
        </w:tc>
        <w:tc>
          <w:tcPr>
            <w:tcW w:w="1260" w:type="dxa"/>
            <w:shd w:val="clear" w:color="auto" w:fill="auto"/>
            <w:vAlign w:val="bottom"/>
          </w:tcPr>
          <w:p w14:paraId="1CAB06EC" w14:textId="36FCC252" w:rsidR="001F4881" w:rsidRPr="0093239C" w:rsidRDefault="001F4881" w:rsidP="0093239C">
            <w:pPr>
              <w:tabs>
                <w:tab w:val="decimal" w:pos="999"/>
              </w:tabs>
              <w:ind w:left="-118" w:right="-143"/>
              <w:rPr>
                <w:rFonts w:cs="Times New Roman"/>
                <w:szCs w:val="22"/>
              </w:rPr>
            </w:pPr>
            <w:r w:rsidRPr="0093239C">
              <w:rPr>
                <w:rFonts w:cs="Times New Roman"/>
                <w:szCs w:val="22"/>
              </w:rPr>
              <w:t>5,781</w:t>
            </w:r>
          </w:p>
        </w:tc>
      </w:tr>
      <w:tr w:rsidR="001F4881" w:rsidRPr="00AC01BF" w14:paraId="752EDB6E" w14:textId="77777777" w:rsidTr="0093239C">
        <w:trPr>
          <w:trHeight w:val="80"/>
        </w:trPr>
        <w:tc>
          <w:tcPr>
            <w:tcW w:w="2970" w:type="dxa"/>
            <w:shd w:val="clear" w:color="auto" w:fill="auto"/>
          </w:tcPr>
          <w:p w14:paraId="5E98A2D9" w14:textId="32065634" w:rsidR="001F4881" w:rsidRPr="0093239C" w:rsidRDefault="001F4881" w:rsidP="001F4881">
            <w:pPr>
              <w:tabs>
                <w:tab w:val="left" w:pos="155"/>
              </w:tabs>
              <w:ind w:left="14" w:right="-135" w:hanging="11"/>
              <w:rPr>
                <w:rFonts w:cs="Times New Roman"/>
                <w:color w:val="000000"/>
                <w:szCs w:val="22"/>
              </w:rPr>
            </w:pPr>
            <w:r w:rsidRPr="0093239C">
              <w:rPr>
                <w:rFonts w:cs="Times New Roman"/>
                <w:szCs w:val="22"/>
              </w:rPr>
              <w:t xml:space="preserve">Debt issued and borrowings - </w:t>
            </w:r>
            <w:r w:rsidRPr="0093239C">
              <w:rPr>
                <w:rFonts w:cs="Times New Roman"/>
                <w:szCs w:val="22"/>
              </w:rPr>
              <w:br/>
              <w:t xml:space="preserve">   Subordinated debentures</w:t>
            </w:r>
          </w:p>
        </w:tc>
        <w:tc>
          <w:tcPr>
            <w:tcW w:w="630" w:type="dxa"/>
          </w:tcPr>
          <w:p w14:paraId="4655A4A2" w14:textId="77777777" w:rsidR="001F4881" w:rsidRPr="0093239C" w:rsidRDefault="001F4881" w:rsidP="001F4881">
            <w:pPr>
              <w:ind w:left="-147" w:right="-163"/>
              <w:jc w:val="center"/>
              <w:rPr>
                <w:rFonts w:cs="Times New Roman"/>
                <w:i/>
                <w:iCs/>
                <w:szCs w:val="22"/>
              </w:rPr>
            </w:pPr>
          </w:p>
          <w:p w14:paraId="20AC3E4B" w14:textId="514C668D" w:rsidR="001F4881" w:rsidRPr="0093239C" w:rsidRDefault="001F4881" w:rsidP="001F4881">
            <w:pPr>
              <w:ind w:left="-147" w:right="-163"/>
              <w:jc w:val="center"/>
              <w:rPr>
                <w:rFonts w:cs="Times New Roman"/>
                <w:i/>
                <w:iCs/>
                <w:szCs w:val="22"/>
              </w:rPr>
            </w:pPr>
            <w:r w:rsidRPr="0093239C">
              <w:rPr>
                <w:rFonts w:cs="Times New Roman"/>
                <w:i/>
                <w:iCs/>
                <w:szCs w:val="22"/>
              </w:rPr>
              <w:t>33</w:t>
            </w:r>
          </w:p>
        </w:tc>
        <w:tc>
          <w:tcPr>
            <w:tcW w:w="1260" w:type="dxa"/>
            <w:shd w:val="clear" w:color="auto" w:fill="auto"/>
            <w:vAlign w:val="bottom"/>
          </w:tcPr>
          <w:p w14:paraId="0ADE8676" w14:textId="63C0AAD4" w:rsidR="001F4881" w:rsidRPr="0093239C" w:rsidRDefault="001F4881" w:rsidP="0093239C">
            <w:pPr>
              <w:tabs>
                <w:tab w:val="decimal" w:pos="1000"/>
              </w:tabs>
              <w:ind w:left="-118" w:right="-143"/>
              <w:rPr>
                <w:rFonts w:cs="Times New Roman"/>
                <w:bCs/>
                <w:szCs w:val="22"/>
              </w:rPr>
            </w:pPr>
            <w:r w:rsidRPr="0093239C">
              <w:rPr>
                <w:rFonts w:cs="Times New Roman"/>
                <w:szCs w:val="22"/>
              </w:rPr>
              <w:t xml:space="preserve"> 135,223</w:t>
            </w:r>
          </w:p>
        </w:tc>
        <w:tc>
          <w:tcPr>
            <w:tcW w:w="279" w:type="dxa"/>
            <w:vAlign w:val="bottom"/>
          </w:tcPr>
          <w:p w14:paraId="15D90DB9" w14:textId="77777777" w:rsidR="001F4881" w:rsidRPr="0093239C" w:rsidRDefault="001F4881" w:rsidP="009630F1">
            <w:pPr>
              <w:tabs>
                <w:tab w:val="decimal" w:pos="827"/>
              </w:tabs>
              <w:ind w:left="-118" w:right="-143"/>
              <w:rPr>
                <w:rFonts w:cs="Times New Roman"/>
                <w:szCs w:val="22"/>
              </w:rPr>
            </w:pPr>
          </w:p>
        </w:tc>
        <w:tc>
          <w:tcPr>
            <w:tcW w:w="1251" w:type="dxa"/>
            <w:vAlign w:val="bottom"/>
          </w:tcPr>
          <w:p w14:paraId="42F0362B" w14:textId="6F413C35" w:rsidR="001F4881" w:rsidRPr="0093239C" w:rsidRDefault="001F4881" w:rsidP="0093239C">
            <w:pPr>
              <w:tabs>
                <w:tab w:val="decimal" w:pos="989"/>
              </w:tabs>
              <w:ind w:left="-118" w:right="-143"/>
              <w:rPr>
                <w:rFonts w:cs="Times New Roman"/>
                <w:szCs w:val="22"/>
              </w:rPr>
            </w:pPr>
            <w:r w:rsidRPr="0093239C">
              <w:rPr>
                <w:rFonts w:cs="Times New Roman"/>
                <w:szCs w:val="22"/>
              </w:rPr>
              <w:t>77,495</w:t>
            </w:r>
          </w:p>
        </w:tc>
        <w:tc>
          <w:tcPr>
            <w:tcW w:w="279" w:type="dxa"/>
            <w:vAlign w:val="bottom"/>
          </w:tcPr>
          <w:p w14:paraId="145ADFCC" w14:textId="77777777" w:rsidR="001F4881" w:rsidRPr="0093239C" w:rsidRDefault="001F4881" w:rsidP="009630F1">
            <w:pPr>
              <w:tabs>
                <w:tab w:val="decimal" w:pos="827"/>
              </w:tabs>
              <w:ind w:left="-118" w:right="-143"/>
              <w:rPr>
                <w:rFonts w:cs="Times New Roman"/>
                <w:szCs w:val="22"/>
              </w:rPr>
            </w:pPr>
          </w:p>
        </w:tc>
        <w:tc>
          <w:tcPr>
            <w:tcW w:w="1243" w:type="dxa"/>
            <w:shd w:val="clear" w:color="auto" w:fill="auto"/>
            <w:vAlign w:val="bottom"/>
          </w:tcPr>
          <w:p w14:paraId="7D485638" w14:textId="70FC3020" w:rsidR="001F4881" w:rsidRPr="0093239C" w:rsidRDefault="001F4881" w:rsidP="0093239C">
            <w:pPr>
              <w:tabs>
                <w:tab w:val="decimal" w:pos="977"/>
              </w:tabs>
              <w:ind w:left="-118" w:right="-143"/>
              <w:rPr>
                <w:rFonts w:cs="Times New Roman"/>
                <w:bCs/>
                <w:szCs w:val="22"/>
              </w:rPr>
            </w:pPr>
            <w:r w:rsidRPr="0093239C">
              <w:rPr>
                <w:rFonts w:cs="Times New Roman"/>
                <w:szCs w:val="22"/>
              </w:rPr>
              <w:t xml:space="preserve"> 135,223 </w:t>
            </w:r>
          </w:p>
        </w:tc>
        <w:tc>
          <w:tcPr>
            <w:tcW w:w="279" w:type="dxa"/>
            <w:vAlign w:val="bottom"/>
          </w:tcPr>
          <w:p w14:paraId="5B209CA0" w14:textId="77777777" w:rsidR="001F4881" w:rsidRPr="0093239C" w:rsidRDefault="001F4881" w:rsidP="009630F1">
            <w:pPr>
              <w:tabs>
                <w:tab w:val="decimal" w:pos="827"/>
              </w:tabs>
              <w:ind w:left="-118" w:right="-143"/>
              <w:rPr>
                <w:rFonts w:cs="Times New Roman"/>
                <w:color w:val="000000"/>
                <w:szCs w:val="22"/>
              </w:rPr>
            </w:pPr>
          </w:p>
        </w:tc>
        <w:tc>
          <w:tcPr>
            <w:tcW w:w="1260" w:type="dxa"/>
            <w:shd w:val="clear" w:color="auto" w:fill="auto"/>
            <w:vAlign w:val="bottom"/>
          </w:tcPr>
          <w:p w14:paraId="0D2590C0" w14:textId="3415BBF0" w:rsidR="001F4881" w:rsidRPr="0093239C" w:rsidRDefault="001F4881" w:rsidP="0093239C">
            <w:pPr>
              <w:tabs>
                <w:tab w:val="decimal" w:pos="999"/>
              </w:tabs>
              <w:ind w:left="-118" w:right="-143"/>
              <w:rPr>
                <w:rFonts w:cs="Times New Roman"/>
                <w:szCs w:val="22"/>
              </w:rPr>
            </w:pPr>
            <w:r w:rsidRPr="0093239C">
              <w:rPr>
                <w:rFonts w:cs="Times New Roman"/>
                <w:szCs w:val="22"/>
              </w:rPr>
              <w:t>77,495</w:t>
            </w:r>
          </w:p>
        </w:tc>
      </w:tr>
      <w:tr w:rsidR="001F4881" w:rsidRPr="00AC01BF" w14:paraId="17AC941F" w14:textId="77777777" w:rsidTr="0093239C">
        <w:tc>
          <w:tcPr>
            <w:tcW w:w="2970" w:type="dxa"/>
            <w:shd w:val="clear" w:color="auto" w:fill="auto"/>
          </w:tcPr>
          <w:p w14:paraId="21A50851" w14:textId="3825DF22" w:rsidR="001F4881" w:rsidRPr="0093239C" w:rsidRDefault="001F4881" w:rsidP="001F4881">
            <w:pPr>
              <w:tabs>
                <w:tab w:val="left" w:pos="155"/>
              </w:tabs>
              <w:ind w:left="14" w:right="-135" w:hanging="11"/>
              <w:rPr>
                <w:rFonts w:cs="Times New Roman"/>
                <w:szCs w:val="22"/>
              </w:rPr>
            </w:pPr>
            <w:r w:rsidRPr="0093239C">
              <w:rPr>
                <w:rFonts w:cs="Times New Roman"/>
                <w:szCs w:val="22"/>
              </w:rPr>
              <w:t xml:space="preserve">Contribution to Deposit </w:t>
            </w:r>
            <w:r w:rsidR="009630F1">
              <w:rPr>
                <w:rFonts w:cs="Times New Roman"/>
                <w:szCs w:val="22"/>
              </w:rPr>
              <w:br/>
              <w:t xml:space="preserve">   </w:t>
            </w:r>
            <w:r w:rsidRPr="0093239C">
              <w:rPr>
                <w:rFonts w:cs="Times New Roman"/>
                <w:szCs w:val="22"/>
              </w:rPr>
              <w:t>Protection Agency and BoT</w:t>
            </w:r>
          </w:p>
        </w:tc>
        <w:tc>
          <w:tcPr>
            <w:tcW w:w="630" w:type="dxa"/>
          </w:tcPr>
          <w:p w14:paraId="5C829C09" w14:textId="77777777" w:rsidR="001F4881" w:rsidRPr="0093239C" w:rsidRDefault="001F4881" w:rsidP="001F4881">
            <w:pPr>
              <w:ind w:left="-147" w:right="-163"/>
              <w:jc w:val="center"/>
              <w:rPr>
                <w:rFonts w:cs="Times New Roman"/>
                <w:i/>
                <w:iCs/>
                <w:szCs w:val="22"/>
              </w:rPr>
            </w:pPr>
          </w:p>
          <w:p w14:paraId="533CE0EB" w14:textId="3091980B" w:rsidR="001F4881" w:rsidRPr="0093239C" w:rsidRDefault="001F4881" w:rsidP="001F4881">
            <w:pPr>
              <w:ind w:left="-147" w:right="-163"/>
              <w:jc w:val="center"/>
              <w:rPr>
                <w:rFonts w:cs="Times New Roman"/>
                <w:i/>
                <w:iCs/>
                <w:szCs w:val="22"/>
              </w:rPr>
            </w:pPr>
          </w:p>
        </w:tc>
        <w:tc>
          <w:tcPr>
            <w:tcW w:w="1260" w:type="dxa"/>
            <w:shd w:val="clear" w:color="auto" w:fill="auto"/>
            <w:vAlign w:val="bottom"/>
          </w:tcPr>
          <w:p w14:paraId="618D7AE0" w14:textId="71667874" w:rsidR="001F4881" w:rsidRPr="0093239C" w:rsidRDefault="001F4881" w:rsidP="0093239C">
            <w:pPr>
              <w:tabs>
                <w:tab w:val="decimal" w:pos="1000"/>
              </w:tabs>
              <w:ind w:left="-118" w:right="-143"/>
              <w:rPr>
                <w:rFonts w:cs="Times New Roman"/>
                <w:bCs/>
                <w:szCs w:val="22"/>
              </w:rPr>
            </w:pPr>
            <w:r w:rsidRPr="0093239C">
              <w:rPr>
                <w:rFonts w:cs="Times New Roman"/>
                <w:szCs w:val="22"/>
              </w:rPr>
              <w:t xml:space="preserve"> 542,914</w:t>
            </w:r>
          </w:p>
        </w:tc>
        <w:tc>
          <w:tcPr>
            <w:tcW w:w="279" w:type="dxa"/>
            <w:vAlign w:val="bottom"/>
          </w:tcPr>
          <w:p w14:paraId="0BAFC59C" w14:textId="77777777" w:rsidR="001F4881" w:rsidRPr="0093239C" w:rsidRDefault="001F4881" w:rsidP="009630F1">
            <w:pPr>
              <w:tabs>
                <w:tab w:val="decimal" w:pos="827"/>
              </w:tabs>
              <w:ind w:left="-118" w:right="-143"/>
              <w:rPr>
                <w:rFonts w:cs="Times New Roman"/>
                <w:b/>
                <w:bCs/>
                <w:szCs w:val="22"/>
              </w:rPr>
            </w:pPr>
          </w:p>
        </w:tc>
        <w:tc>
          <w:tcPr>
            <w:tcW w:w="1251" w:type="dxa"/>
            <w:vAlign w:val="bottom"/>
          </w:tcPr>
          <w:p w14:paraId="713CAA2A" w14:textId="51EAA6F2" w:rsidR="001F4881" w:rsidRPr="0093239C" w:rsidRDefault="001F4881" w:rsidP="0093239C">
            <w:pPr>
              <w:tabs>
                <w:tab w:val="decimal" w:pos="989"/>
              </w:tabs>
              <w:ind w:left="-118" w:right="-143"/>
              <w:rPr>
                <w:rFonts w:cs="Times New Roman"/>
                <w:b/>
                <w:bCs/>
                <w:szCs w:val="22"/>
              </w:rPr>
            </w:pPr>
            <w:r w:rsidRPr="0093239C">
              <w:rPr>
                <w:rFonts w:cs="Times New Roman"/>
                <w:szCs w:val="22"/>
              </w:rPr>
              <w:t>240,799</w:t>
            </w:r>
          </w:p>
        </w:tc>
        <w:tc>
          <w:tcPr>
            <w:tcW w:w="279" w:type="dxa"/>
            <w:vAlign w:val="bottom"/>
          </w:tcPr>
          <w:p w14:paraId="3F590BD0" w14:textId="77777777" w:rsidR="001F4881" w:rsidRPr="0093239C" w:rsidRDefault="001F4881" w:rsidP="009630F1">
            <w:pPr>
              <w:tabs>
                <w:tab w:val="decimal" w:pos="827"/>
              </w:tabs>
              <w:ind w:left="-118" w:right="-143"/>
              <w:rPr>
                <w:rFonts w:cs="Times New Roman"/>
                <w:b/>
                <w:bCs/>
                <w:szCs w:val="22"/>
              </w:rPr>
            </w:pPr>
          </w:p>
        </w:tc>
        <w:tc>
          <w:tcPr>
            <w:tcW w:w="1243" w:type="dxa"/>
            <w:shd w:val="clear" w:color="auto" w:fill="auto"/>
            <w:vAlign w:val="bottom"/>
          </w:tcPr>
          <w:p w14:paraId="5626FC75" w14:textId="15CF414D" w:rsidR="001F4881" w:rsidRPr="0093239C" w:rsidRDefault="001F4881" w:rsidP="0093239C">
            <w:pPr>
              <w:tabs>
                <w:tab w:val="decimal" w:pos="977"/>
              </w:tabs>
              <w:ind w:left="-118" w:right="-143"/>
              <w:rPr>
                <w:rFonts w:cs="Times New Roman"/>
                <w:bCs/>
                <w:szCs w:val="22"/>
              </w:rPr>
            </w:pPr>
            <w:r w:rsidRPr="0093239C">
              <w:rPr>
                <w:rFonts w:cs="Times New Roman"/>
                <w:szCs w:val="22"/>
              </w:rPr>
              <w:t xml:space="preserve"> 542,914 </w:t>
            </w:r>
          </w:p>
        </w:tc>
        <w:tc>
          <w:tcPr>
            <w:tcW w:w="279" w:type="dxa"/>
            <w:vAlign w:val="bottom"/>
          </w:tcPr>
          <w:p w14:paraId="30B002CD" w14:textId="77777777" w:rsidR="001F4881" w:rsidRPr="0093239C" w:rsidRDefault="001F4881" w:rsidP="009630F1">
            <w:pPr>
              <w:tabs>
                <w:tab w:val="decimal" w:pos="827"/>
              </w:tabs>
              <w:ind w:left="-118" w:right="-143"/>
              <w:rPr>
                <w:rFonts w:cs="Times New Roman"/>
                <w:b/>
                <w:bCs/>
                <w:color w:val="000000"/>
                <w:szCs w:val="22"/>
              </w:rPr>
            </w:pPr>
          </w:p>
        </w:tc>
        <w:tc>
          <w:tcPr>
            <w:tcW w:w="1260" w:type="dxa"/>
            <w:shd w:val="clear" w:color="auto" w:fill="auto"/>
            <w:vAlign w:val="bottom"/>
          </w:tcPr>
          <w:p w14:paraId="6B683455" w14:textId="2DD23688" w:rsidR="001F4881" w:rsidRPr="0093239C" w:rsidRDefault="001F4881" w:rsidP="0093239C">
            <w:pPr>
              <w:tabs>
                <w:tab w:val="decimal" w:pos="999"/>
              </w:tabs>
              <w:ind w:left="-118" w:right="-143"/>
              <w:rPr>
                <w:rFonts w:cs="Times New Roman"/>
                <w:b/>
                <w:bCs/>
                <w:szCs w:val="22"/>
              </w:rPr>
            </w:pPr>
            <w:r w:rsidRPr="0093239C">
              <w:rPr>
                <w:rFonts w:cs="Times New Roman"/>
                <w:szCs w:val="22"/>
              </w:rPr>
              <w:t>240,799</w:t>
            </w:r>
          </w:p>
        </w:tc>
      </w:tr>
      <w:tr w:rsidR="001F4881" w:rsidRPr="00AC01BF" w14:paraId="5B7478AB" w14:textId="77777777" w:rsidTr="0093239C">
        <w:tc>
          <w:tcPr>
            <w:tcW w:w="2970" w:type="dxa"/>
            <w:shd w:val="clear" w:color="auto" w:fill="auto"/>
          </w:tcPr>
          <w:p w14:paraId="69EF027F" w14:textId="0D558323" w:rsidR="001F4881" w:rsidRPr="0093239C" w:rsidRDefault="001F4881" w:rsidP="001F4881">
            <w:pPr>
              <w:tabs>
                <w:tab w:val="left" w:pos="155"/>
              </w:tabs>
              <w:ind w:left="14" w:right="-135" w:hanging="11"/>
              <w:rPr>
                <w:rFonts w:cs="Times New Roman"/>
                <w:szCs w:val="22"/>
              </w:rPr>
            </w:pPr>
            <w:r w:rsidRPr="0093239C">
              <w:rPr>
                <w:rFonts w:cs="Times New Roman"/>
                <w:szCs w:val="22"/>
              </w:rPr>
              <w:t>Others</w:t>
            </w:r>
          </w:p>
        </w:tc>
        <w:tc>
          <w:tcPr>
            <w:tcW w:w="630" w:type="dxa"/>
          </w:tcPr>
          <w:p w14:paraId="113FAFFC" w14:textId="77777777" w:rsidR="001F4881" w:rsidRPr="0093239C" w:rsidRDefault="001F4881" w:rsidP="001F4881">
            <w:pPr>
              <w:ind w:left="-147" w:right="-163"/>
              <w:jc w:val="center"/>
              <w:rPr>
                <w:rFonts w:cs="Times New Roman"/>
                <w:i/>
                <w:iCs/>
                <w:szCs w:val="22"/>
              </w:rPr>
            </w:pPr>
          </w:p>
        </w:tc>
        <w:tc>
          <w:tcPr>
            <w:tcW w:w="1260" w:type="dxa"/>
            <w:tcBorders>
              <w:bottom w:val="single" w:sz="4" w:space="0" w:color="auto"/>
            </w:tcBorders>
            <w:shd w:val="clear" w:color="auto" w:fill="auto"/>
            <w:vAlign w:val="bottom"/>
          </w:tcPr>
          <w:p w14:paraId="534F14F6" w14:textId="1FEDF7D1" w:rsidR="001F4881" w:rsidRPr="0093239C" w:rsidRDefault="007711B4" w:rsidP="0093239C">
            <w:pPr>
              <w:tabs>
                <w:tab w:val="decimal" w:pos="1000"/>
              </w:tabs>
              <w:ind w:left="-118" w:right="-143"/>
              <w:rPr>
                <w:rFonts w:cs="Times New Roman"/>
                <w:bCs/>
                <w:szCs w:val="22"/>
              </w:rPr>
            </w:pPr>
            <w:r w:rsidRPr="0093239C">
              <w:rPr>
                <w:rFonts w:cs="Times New Roman"/>
                <w:szCs w:val="22"/>
              </w:rPr>
              <w:t>673</w:t>
            </w:r>
          </w:p>
        </w:tc>
        <w:tc>
          <w:tcPr>
            <w:tcW w:w="279" w:type="dxa"/>
            <w:vAlign w:val="bottom"/>
          </w:tcPr>
          <w:p w14:paraId="1BE406F9" w14:textId="77777777" w:rsidR="001F4881" w:rsidRPr="0093239C" w:rsidRDefault="001F4881" w:rsidP="009630F1">
            <w:pPr>
              <w:tabs>
                <w:tab w:val="decimal" w:pos="827"/>
              </w:tabs>
              <w:ind w:left="-118" w:right="-143"/>
              <w:rPr>
                <w:rFonts w:cs="Times New Roman"/>
                <w:b/>
                <w:bCs/>
                <w:szCs w:val="22"/>
              </w:rPr>
            </w:pPr>
          </w:p>
        </w:tc>
        <w:tc>
          <w:tcPr>
            <w:tcW w:w="1251" w:type="dxa"/>
            <w:tcBorders>
              <w:bottom w:val="single" w:sz="4" w:space="0" w:color="auto"/>
            </w:tcBorders>
            <w:vAlign w:val="bottom"/>
          </w:tcPr>
          <w:p w14:paraId="15EC3DA0" w14:textId="2494891E" w:rsidR="001F4881" w:rsidRPr="0093239C" w:rsidRDefault="001F4881" w:rsidP="0093239C">
            <w:pPr>
              <w:tabs>
                <w:tab w:val="decimal" w:pos="989"/>
              </w:tabs>
              <w:ind w:left="-118" w:right="-143"/>
              <w:rPr>
                <w:rFonts w:cs="Times New Roman"/>
                <w:szCs w:val="22"/>
              </w:rPr>
            </w:pPr>
            <w:r w:rsidRPr="0093239C">
              <w:rPr>
                <w:rFonts w:cs="Times New Roman"/>
                <w:szCs w:val="22"/>
              </w:rPr>
              <w:t>-</w:t>
            </w:r>
          </w:p>
        </w:tc>
        <w:tc>
          <w:tcPr>
            <w:tcW w:w="279" w:type="dxa"/>
            <w:vAlign w:val="bottom"/>
          </w:tcPr>
          <w:p w14:paraId="2304DB53" w14:textId="77777777" w:rsidR="001F4881" w:rsidRPr="0093239C" w:rsidRDefault="001F4881" w:rsidP="009630F1">
            <w:pPr>
              <w:tabs>
                <w:tab w:val="decimal" w:pos="827"/>
              </w:tabs>
              <w:ind w:left="-118" w:right="-143"/>
              <w:rPr>
                <w:rFonts w:cs="Times New Roman"/>
                <w:b/>
                <w:bCs/>
                <w:szCs w:val="22"/>
              </w:rPr>
            </w:pPr>
          </w:p>
        </w:tc>
        <w:tc>
          <w:tcPr>
            <w:tcW w:w="1243" w:type="dxa"/>
            <w:tcBorders>
              <w:bottom w:val="single" w:sz="4" w:space="0" w:color="auto"/>
            </w:tcBorders>
            <w:shd w:val="clear" w:color="auto" w:fill="auto"/>
            <w:vAlign w:val="bottom"/>
          </w:tcPr>
          <w:p w14:paraId="0C5EBB79" w14:textId="0748C5F3" w:rsidR="001F4881" w:rsidRPr="0093239C" w:rsidRDefault="007711B4" w:rsidP="0093239C">
            <w:pPr>
              <w:tabs>
                <w:tab w:val="decimal" w:pos="977"/>
              </w:tabs>
              <w:ind w:left="-118" w:right="-143"/>
              <w:rPr>
                <w:rFonts w:cs="Times New Roman"/>
                <w:bCs/>
                <w:szCs w:val="22"/>
              </w:rPr>
            </w:pPr>
            <w:r w:rsidRPr="0093239C">
              <w:rPr>
                <w:rFonts w:cs="Times New Roman"/>
                <w:szCs w:val="22"/>
              </w:rPr>
              <w:t>673</w:t>
            </w:r>
          </w:p>
        </w:tc>
        <w:tc>
          <w:tcPr>
            <w:tcW w:w="279" w:type="dxa"/>
            <w:vAlign w:val="bottom"/>
          </w:tcPr>
          <w:p w14:paraId="294ACCE7" w14:textId="77777777" w:rsidR="001F4881" w:rsidRPr="0093239C" w:rsidRDefault="001F4881" w:rsidP="009630F1">
            <w:pPr>
              <w:tabs>
                <w:tab w:val="decimal" w:pos="827"/>
              </w:tabs>
              <w:ind w:left="-118" w:right="-143"/>
              <w:rPr>
                <w:rFonts w:cs="Times New Roman"/>
                <w:b/>
                <w:bCs/>
                <w:color w:val="000000"/>
                <w:szCs w:val="22"/>
              </w:rPr>
            </w:pPr>
          </w:p>
        </w:tc>
        <w:tc>
          <w:tcPr>
            <w:tcW w:w="1260" w:type="dxa"/>
            <w:tcBorders>
              <w:bottom w:val="single" w:sz="4" w:space="0" w:color="auto"/>
            </w:tcBorders>
            <w:shd w:val="clear" w:color="auto" w:fill="auto"/>
            <w:vAlign w:val="bottom"/>
          </w:tcPr>
          <w:p w14:paraId="35A37962" w14:textId="715D0E99" w:rsidR="001F4881" w:rsidRPr="0093239C" w:rsidRDefault="001F4881" w:rsidP="0093239C">
            <w:pPr>
              <w:tabs>
                <w:tab w:val="decimal" w:pos="999"/>
              </w:tabs>
              <w:ind w:left="-118" w:right="-143"/>
              <w:rPr>
                <w:rFonts w:cs="Times New Roman"/>
                <w:szCs w:val="22"/>
              </w:rPr>
            </w:pPr>
            <w:r w:rsidRPr="0093239C">
              <w:rPr>
                <w:rFonts w:cs="Times New Roman"/>
                <w:szCs w:val="22"/>
              </w:rPr>
              <w:t>-</w:t>
            </w:r>
          </w:p>
        </w:tc>
      </w:tr>
      <w:tr w:rsidR="001F4881" w:rsidRPr="00AC01BF" w14:paraId="4D7C3896" w14:textId="77777777" w:rsidTr="0093239C">
        <w:tc>
          <w:tcPr>
            <w:tcW w:w="2970" w:type="dxa"/>
            <w:shd w:val="clear" w:color="auto" w:fill="auto"/>
          </w:tcPr>
          <w:p w14:paraId="52BB2AD3" w14:textId="1A508023" w:rsidR="001F4881" w:rsidRPr="0093239C" w:rsidRDefault="001F4881" w:rsidP="001F4881">
            <w:pPr>
              <w:tabs>
                <w:tab w:val="left" w:pos="155"/>
              </w:tabs>
              <w:ind w:left="14" w:right="-135" w:hanging="11"/>
              <w:rPr>
                <w:rFonts w:cs="Times New Roman"/>
                <w:bCs/>
                <w:szCs w:val="22"/>
              </w:rPr>
            </w:pPr>
            <w:r w:rsidRPr="0093239C">
              <w:rPr>
                <w:rFonts w:cs="Times New Roman"/>
                <w:b/>
                <w:bCs/>
                <w:color w:val="000000"/>
                <w:szCs w:val="22"/>
              </w:rPr>
              <w:t>Total</w:t>
            </w:r>
          </w:p>
        </w:tc>
        <w:tc>
          <w:tcPr>
            <w:tcW w:w="630" w:type="dxa"/>
          </w:tcPr>
          <w:p w14:paraId="7166B804" w14:textId="77777777" w:rsidR="001F4881" w:rsidRPr="0093239C" w:rsidRDefault="001F4881" w:rsidP="001F4881">
            <w:pPr>
              <w:ind w:left="-147" w:right="-163"/>
              <w:jc w:val="center"/>
              <w:rPr>
                <w:rFonts w:cs="Times New Roman"/>
                <w:i/>
                <w:iCs/>
                <w:szCs w:val="22"/>
              </w:rPr>
            </w:pPr>
          </w:p>
        </w:tc>
        <w:tc>
          <w:tcPr>
            <w:tcW w:w="1260" w:type="dxa"/>
            <w:tcBorders>
              <w:top w:val="single" w:sz="4" w:space="0" w:color="auto"/>
              <w:bottom w:val="double" w:sz="4" w:space="0" w:color="auto"/>
            </w:tcBorders>
            <w:shd w:val="clear" w:color="auto" w:fill="auto"/>
            <w:vAlign w:val="bottom"/>
          </w:tcPr>
          <w:p w14:paraId="0CAE69B7" w14:textId="2FC19375" w:rsidR="001F4881" w:rsidRPr="0093239C" w:rsidRDefault="001F4881" w:rsidP="0093239C">
            <w:pPr>
              <w:tabs>
                <w:tab w:val="decimal" w:pos="1000"/>
              </w:tabs>
              <w:ind w:left="-118" w:right="-143"/>
              <w:rPr>
                <w:rFonts w:cs="Times New Roman"/>
                <w:b/>
                <w:szCs w:val="22"/>
              </w:rPr>
            </w:pPr>
            <w:r w:rsidRPr="0093239C">
              <w:rPr>
                <w:rFonts w:cs="Times New Roman"/>
                <w:b/>
                <w:bCs/>
                <w:szCs w:val="22"/>
              </w:rPr>
              <w:t xml:space="preserve"> 2,564,011</w:t>
            </w:r>
          </w:p>
        </w:tc>
        <w:tc>
          <w:tcPr>
            <w:tcW w:w="279" w:type="dxa"/>
            <w:vAlign w:val="bottom"/>
          </w:tcPr>
          <w:p w14:paraId="1A1A597D" w14:textId="77777777" w:rsidR="001F4881" w:rsidRPr="0093239C" w:rsidRDefault="001F4881" w:rsidP="009630F1">
            <w:pPr>
              <w:tabs>
                <w:tab w:val="decimal" w:pos="827"/>
              </w:tabs>
              <w:ind w:left="-118" w:right="-143"/>
              <w:rPr>
                <w:rFonts w:cs="Times New Roman"/>
                <w:b/>
                <w:bCs/>
                <w:szCs w:val="22"/>
              </w:rPr>
            </w:pPr>
          </w:p>
        </w:tc>
        <w:tc>
          <w:tcPr>
            <w:tcW w:w="1251" w:type="dxa"/>
            <w:tcBorders>
              <w:top w:val="single" w:sz="4" w:space="0" w:color="auto"/>
              <w:bottom w:val="double" w:sz="4" w:space="0" w:color="auto"/>
            </w:tcBorders>
            <w:vAlign w:val="bottom"/>
          </w:tcPr>
          <w:p w14:paraId="7FE7D93D" w14:textId="2D0E48D0" w:rsidR="001F4881" w:rsidRPr="0093239C" w:rsidRDefault="001F4881" w:rsidP="0093239C">
            <w:pPr>
              <w:tabs>
                <w:tab w:val="decimal" w:pos="989"/>
              </w:tabs>
              <w:ind w:left="-118" w:right="-143"/>
              <w:rPr>
                <w:rFonts w:cs="Times New Roman"/>
                <w:szCs w:val="22"/>
              </w:rPr>
            </w:pPr>
            <w:r w:rsidRPr="0093239C">
              <w:rPr>
                <w:rFonts w:cs="Times New Roman"/>
                <w:b/>
                <w:bCs/>
                <w:szCs w:val="22"/>
              </w:rPr>
              <w:t>1,632,385</w:t>
            </w:r>
          </w:p>
        </w:tc>
        <w:tc>
          <w:tcPr>
            <w:tcW w:w="279" w:type="dxa"/>
            <w:vAlign w:val="bottom"/>
          </w:tcPr>
          <w:p w14:paraId="7C85E847" w14:textId="77777777" w:rsidR="001F4881" w:rsidRPr="0093239C" w:rsidRDefault="001F4881" w:rsidP="009630F1">
            <w:pPr>
              <w:tabs>
                <w:tab w:val="decimal" w:pos="827"/>
              </w:tabs>
              <w:ind w:left="-118" w:right="-143"/>
              <w:rPr>
                <w:rFonts w:cs="Times New Roman"/>
                <w:b/>
                <w:bCs/>
                <w:szCs w:val="22"/>
              </w:rPr>
            </w:pPr>
          </w:p>
        </w:tc>
        <w:tc>
          <w:tcPr>
            <w:tcW w:w="1243" w:type="dxa"/>
            <w:tcBorders>
              <w:top w:val="single" w:sz="4" w:space="0" w:color="auto"/>
              <w:bottom w:val="double" w:sz="4" w:space="0" w:color="auto"/>
            </w:tcBorders>
            <w:shd w:val="clear" w:color="auto" w:fill="auto"/>
            <w:vAlign w:val="bottom"/>
          </w:tcPr>
          <w:p w14:paraId="382CD405" w14:textId="2DF63C59" w:rsidR="001F4881" w:rsidRPr="0093239C" w:rsidRDefault="001F4881" w:rsidP="0093239C">
            <w:pPr>
              <w:tabs>
                <w:tab w:val="decimal" w:pos="977"/>
              </w:tabs>
              <w:ind w:left="-118" w:right="-143"/>
              <w:rPr>
                <w:rFonts w:cs="Times New Roman"/>
                <w:bCs/>
                <w:szCs w:val="22"/>
              </w:rPr>
            </w:pPr>
            <w:r w:rsidRPr="0093239C">
              <w:rPr>
                <w:rFonts w:cs="Times New Roman"/>
                <w:b/>
                <w:bCs/>
                <w:szCs w:val="22"/>
              </w:rPr>
              <w:t xml:space="preserve"> 2,564,554 </w:t>
            </w:r>
          </w:p>
        </w:tc>
        <w:tc>
          <w:tcPr>
            <w:tcW w:w="279" w:type="dxa"/>
            <w:vAlign w:val="bottom"/>
          </w:tcPr>
          <w:p w14:paraId="2ACE90C5" w14:textId="77777777" w:rsidR="001F4881" w:rsidRPr="0093239C" w:rsidRDefault="001F4881" w:rsidP="0093239C">
            <w:pPr>
              <w:tabs>
                <w:tab w:val="decimal" w:pos="827"/>
              </w:tabs>
              <w:ind w:left="-118" w:right="-143"/>
              <w:rPr>
                <w:rFonts w:cs="Times New Roman"/>
                <w:b/>
                <w:bCs/>
                <w:color w:val="000000"/>
                <w:szCs w:val="22"/>
              </w:rPr>
            </w:pPr>
          </w:p>
        </w:tc>
        <w:tc>
          <w:tcPr>
            <w:tcW w:w="1260" w:type="dxa"/>
            <w:tcBorders>
              <w:top w:val="single" w:sz="4" w:space="0" w:color="auto"/>
              <w:bottom w:val="double" w:sz="4" w:space="0" w:color="auto"/>
            </w:tcBorders>
            <w:shd w:val="clear" w:color="auto" w:fill="auto"/>
            <w:vAlign w:val="bottom"/>
          </w:tcPr>
          <w:p w14:paraId="51949DF2" w14:textId="56238D9E" w:rsidR="001F4881" w:rsidRPr="0093239C" w:rsidRDefault="001F4881" w:rsidP="0093239C">
            <w:pPr>
              <w:tabs>
                <w:tab w:val="decimal" w:pos="999"/>
              </w:tabs>
              <w:ind w:left="-118" w:right="-143"/>
              <w:rPr>
                <w:rFonts w:cs="Times New Roman"/>
                <w:b/>
                <w:bCs/>
                <w:szCs w:val="22"/>
              </w:rPr>
            </w:pPr>
            <w:r w:rsidRPr="0093239C">
              <w:rPr>
                <w:rFonts w:cs="Times New Roman"/>
                <w:b/>
                <w:bCs/>
                <w:szCs w:val="22"/>
              </w:rPr>
              <w:t>1,632,813</w:t>
            </w:r>
          </w:p>
        </w:tc>
      </w:tr>
    </w:tbl>
    <w:p w14:paraId="2EE207B9" w14:textId="77777777" w:rsidR="00AC01BF" w:rsidRPr="00EC65EE" w:rsidRDefault="00AC01BF" w:rsidP="003943BB">
      <w:pPr>
        <w:spacing w:line="240" w:lineRule="atLeast"/>
        <w:ind w:left="547"/>
        <w:jc w:val="thaiDistribute"/>
        <w:rPr>
          <w:rFonts w:cs="Times New Roman"/>
          <w:szCs w:val="24"/>
          <w:lang w:bidi="th-TH"/>
        </w:rPr>
      </w:pPr>
    </w:p>
    <w:p w14:paraId="6905D656" w14:textId="77777777" w:rsidR="009630F1" w:rsidRDefault="009630F1">
      <w:pPr>
        <w:rPr>
          <w:rFonts w:cs="Times New Roman"/>
          <w:b/>
          <w:bCs/>
          <w:sz w:val="24"/>
          <w:szCs w:val="24"/>
        </w:rPr>
      </w:pPr>
      <w:r>
        <w:rPr>
          <w:rFonts w:cs="Times New Roman"/>
          <w:b/>
          <w:bCs/>
          <w:sz w:val="24"/>
          <w:szCs w:val="24"/>
        </w:rPr>
        <w:br w:type="page"/>
      </w:r>
    </w:p>
    <w:p w14:paraId="7E5A5103" w14:textId="23BB71B4" w:rsidR="00FE5792" w:rsidRPr="0012708E" w:rsidRDefault="00E92352" w:rsidP="00FC3C8B">
      <w:pPr>
        <w:tabs>
          <w:tab w:val="left" w:pos="540"/>
        </w:tabs>
        <w:rPr>
          <w:rFonts w:cs="Times New Roman"/>
          <w:b/>
          <w:bCs/>
          <w:sz w:val="24"/>
          <w:szCs w:val="24"/>
        </w:rPr>
      </w:pPr>
      <w:r>
        <w:rPr>
          <w:rFonts w:cs="Times New Roman"/>
          <w:b/>
          <w:bCs/>
          <w:sz w:val="24"/>
          <w:szCs w:val="24"/>
        </w:rPr>
        <w:lastRenderedPageBreak/>
        <w:t>40</w:t>
      </w:r>
      <w:r w:rsidR="008E66DA" w:rsidRPr="0012708E">
        <w:rPr>
          <w:rFonts w:cs="Times New Roman"/>
          <w:b/>
          <w:bCs/>
          <w:sz w:val="24"/>
          <w:szCs w:val="24"/>
        </w:rPr>
        <w:tab/>
      </w:r>
      <w:r w:rsidR="00447C96" w:rsidRPr="0012708E">
        <w:rPr>
          <w:rFonts w:cs="Times New Roman"/>
          <w:b/>
          <w:bCs/>
          <w:sz w:val="24"/>
          <w:szCs w:val="24"/>
        </w:rPr>
        <w:t xml:space="preserve">Net fees and service </w:t>
      </w:r>
      <w:r w:rsidR="00DA4D63" w:rsidRPr="0012708E">
        <w:rPr>
          <w:rFonts w:cs="Times New Roman"/>
          <w:b/>
          <w:bCs/>
          <w:sz w:val="24"/>
          <w:szCs w:val="24"/>
        </w:rPr>
        <w:t>expenses</w:t>
      </w:r>
    </w:p>
    <w:p w14:paraId="04953BB1" w14:textId="77777777" w:rsidR="007F79F6" w:rsidRPr="00EC65EE" w:rsidRDefault="007F79F6" w:rsidP="00F86FE8">
      <w:pPr>
        <w:spacing w:line="200" w:lineRule="exact"/>
        <w:jc w:val="thaiDistribute"/>
        <w:rPr>
          <w:rFonts w:cs="Times New Roman"/>
          <w:szCs w:val="24"/>
          <w:lang w:bidi="th-TH"/>
        </w:rPr>
      </w:pPr>
    </w:p>
    <w:tbl>
      <w:tblPr>
        <w:tblW w:w="9216" w:type="dxa"/>
        <w:tblInd w:w="450" w:type="dxa"/>
        <w:tblLayout w:type="fixed"/>
        <w:tblCellMar>
          <w:left w:w="115" w:type="dxa"/>
          <w:right w:w="144" w:type="dxa"/>
        </w:tblCellMar>
        <w:tblLook w:val="0000" w:firstRow="0" w:lastRow="0" w:firstColumn="0" w:lastColumn="0" w:noHBand="0" w:noVBand="0"/>
      </w:tblPr>
      <w:tblGrid>
        <w:gridCol w:w="3420"/>
        <w:gridCol w:w="630"/>
        <w:gridCol w:w="1080"/>
        <w:gridCol w:w="282"/>
        <w:gridCol w:w="1077"/>
        <w:gridCol w:w="279"/>
        <w:gridCol w:w="1080"/>
        <w:gridCol w:w="280"/>
        <w:gridCol w:w="1088"/>
      </w:tblGrid>
      <w:tr w:rsidR="007F79F6" w:rsidRPr="006456CE" w14:paraId="0DB9F068" w14:textId="77777777" w:rsidTr="00EC65EE">
        <w:trPr>
          <w:tblHeader/>
        </w:trPr>
        <w:tc>
          <w:tcPr>
            <w:tcW w:w="3420" w:type="dxa"/>
            <w:shd w:val="clear" w:color="auto" w:fill="auto"/>
            <w:vAlign w:val="bottom"/>
          </w:tcPr>
          <w:p w14:paraId="6C1FA46E" w14:textId="77777777" w:rsidR="007F79F6" w:rsidRPr="0093239C" w:rsidRDefault="007F79F6" w:rsidP="003023D6">
            <w:pPr>
              <w:tabs>
                <w:tab w:val="decimal" w:pos="680"/>
              </w:tabs>
              <w:spacing w:line="240" w:lineRule="atLeast"/>
              <w:ind w:left="-108" w:right="-83"/>
              <w:rPr>
                <w:rFonts w:cs="Times New Roman"/>
                <w:szCs w:val="22"/>
                <w:lang w:eastAsia="zh-CN" w:bidi="th-TH"/>
              </w:rPr>
            </w:pPr>
          </w:p>
        </w:tc>
        <w:tc>
          <w:tcPr>
            <w:tcW w:w="630" w:type="dxa"/>
          </w:tcPr>
          <w:p w14:paraId="14F3F378" w14:textId="77777777" w:rsidR="007F79F6" w:rsidRPr="0093239C" w:rsidRDefault="007F79F6" w:rsidP="003023D6">
            <w:pPr>
              <w:spacing w:line="280" w:lineRule="atLeast"/>
              <w:ind w:left="-108" w:right="-108"/>
              <w:jc w:val="center"/>
              <w:rPr>
                <w:rFonts w:cs="Times New Roman"/>
                <w:b/>
                <w:bCs/>
                <w:i/>
                <w:iCs/>
                <w:szCs w:val="22"/>
                <w:lang w:bidi="th-TH"/>
              </w:rPr>
            </w:pPr>
          </w:p>
        </w:tc>
        <w:tc>
          <w:tcPr>
            <w:tcW w:w="2439" w:type="dxa"/>
            <w:gridSpan w:val="3"/>
          </w:tcPr>
          <w:p w14:paraId="6DCFFE76" w14:textId="77777777" w:rsidR="007F79F6" w:rsidRPr="0093239C" w:rsidRDefault="007F79F6" w:rsidP="003023D6">
            <w:pPr>
              <w:spacing w:line="280" w:lineRule="atLeast"/>
              <w:ind w:left="-108" w:right="-108"/>
              <w:jc w:val="center"/>
              <w:rPr>
                <w:rFonts w:cs="Times New Roman"/>
                <w:b/>
                <w:bCs/>
                <w:szCs w:val="22"/>
                <w:lang w:bidi="th-TH"/>
              </w:rPr>
            </w:pPr>
            <w:r w:rsidRPr="0093239C">
              <w:rPr>
                <w:rFonts w:cs="Times New Roman"/>
                <w:b/>
                <w:bCs/>
                <w:szCs w:val="22"/>
                <w:lang w:bidi="th-TH"/>
              </w:rPr>
              <w:t>Consolidated</w:t>
            </w:r>
          </w:p>
        </w:tc>
        <w:tc>
          <w:tcPr>
            <w:tcW w:w="279" w:type="dxa"/>
          </w:tcPr>
          <w:p w14:paraId="5F61D3BA" w14:textId="77777777" w:rsidR="007F79F6" w:rsidRPr="0093239C" w:rsidRDefault="007F79F6" w:rsidP="003023D6">
            <w:pPr>
              <w:spacing w:line="240" w:lineRule="atLeast"/>
              <w:ind w:left="-108" w:right="-108"/>
              <w:jc w:val="center"/>
              <w:rPr>
                <w:rFonts w:cs="Times New Roman"/>
                <w:szCs w:val="22"/>
              </w:rPr>
            </w:pPr>
          </w:p>
        </w:tc>
        <w:tc>
          <w:tcPr>
            <w:tcW w:w="2448" w:type="dxa"/>
            <w:gridSpan w:val="3"/>
            <w:shd w:val="clear" w:color="auto" w:fill="auto"/>
            <w:vAlign w:val="bottom"/>
          </w:tcPr>
          <w:p w14:paraId="47045EE9" w14:textId="77777777" w:rsidR="007F79F6" w:rsidRPr="0093239C" w:rsidRDefault="007F79F6" w:rsidP="003023D6">
            <w:pPr>
              <w:spacing w:line="280" w:lineRule="atLeast"/>
              <w:ind w:left="-108" w:right="-108"/>
              <w:jc w:val="center"/>
              <w:rPr>
                <w:rFonts w:cs="Times New Roman"/>
                <w:szCs w:val="22"/>
              </w:rPr>
            </w:pPr>
            <w:r w:rsidRPr="0093239C">
              <w:rPr>
                <w:rFonts w:cs="Times New Roman"/>
                <w:b/>
                <w:bCs/>
                <w:szCs w:val="22"/>
                <w:lang w:bidi="th-TH"/>
              </w:rPr>
              <w:t>The Bank</w:t>
            </w:r>
          </w:p>
        </w:tc>
      </w:tr>
      <w:tr w:rsidR="007F79F6" w:rsidRPr="006456CE" w14:paraId="7EBD28FE" w14:textId="77777777" w:rsidTr="00EC65EE">
        <w:trPr>
          <w:trHeight w:val="91"/>
          <w:tblHeader/>
        </w:trPr>
        <w:tc>
          <w:tcPr>
            <w:tcW w:w="3420" w:type="dxa"/>
            <w:shd w:val="clear" w:color="auto" w:fill="auto"/>
            <w:vAlign w:val="bottom"/>
          </w:tcPr>
          <w:p w14:paraId="31487E81" w14:textId="37AC71A2" w:rsidR="007F79F6" w:rsidRPr="0093239C" w:rsidRDefault="007F79F6" w:rsidP="003023D6">
            <w:pPr>
              <w:ind w:firstLine="8"/>
              <w:rPr>
                <w:rFonts w:cs="Times New Roman"/>
                <w:b/>
                <w:bCs/>
                <w:i/>
                <w:iCs/>
                <w:szCs w:val="22"/>
                <w:lang w:eastAsia="th-TH"/>
              </w:rPr>
            </w:pPr>
            <w:r w:rsidRPr="0093239C">
              <w:rPr>
                <w:rFonts w:cs="Times New Roman"/>
                <w:b/>
                <w:bCs/>
                <w:i/>
                <w:iCs/>
                <w:szCs w:val="22"/>
                <w:lang w:bidi="th-TH"/>
              </w:rPr>
              <w:t>For the year ended 31 December</w:t>
            </w:r>
          </w:p>
        </w:tc>
        <w:tc>
          <w:tcPr>
            <w:tcW w:w="630" w:type="dxa"/>
          </w:tcPr>
          <w:p w14:paraId="4529E198" w14:textId="77777777" w:rsidR="007F79F6" w:rsidRPr="0093239C" w:rsidRDefault="007F79F6" w:rsidP="003023D6">
            <w:pPr>
              <w:spacing w:line="240" w:lineRule="atLeast"/>
              <w:ind w:left="-108" w:right="-108"/>
              <w:jc w:val="center"/>
              <w:rPr>
                <w:rFonts w:cs="Times New Roman"/>
                <w:i/>
                <w:iCs/>
                <w:szCs w:val="22"/>
              </w:rPr>
            </w:pPr>
            <w:r w:rsidRPr="0093239C">
              <w:rPr>
                <w:rFonts w:cs="Times New Roman"/>
                <w:i/>
                <w:iCs/>
                <w:szCs w:val="22"/>
              </w:rPr>
              <w:t>Note</w:t>
            </w:r>
          </w:p>
        </w:tc>
        <w:tc>
          <w:tcPr>
            <w:tcW w:w="1080" w:type="dxa"/>
          </w:tcPr>
          <w:p w14:paraId="72C0700A" w14:textId="4887D37B" w:rsidR="007F79F6" w:rsidRPr="0093239C" w:rsidRDefault="00157C51" w:rsidP="003023D6">
            <w:pPr>
              <w:spacing w:line="240" w:lineRule="atLeast"/>
              <w:ind w:left="-108" w:right="-108"/>
              <w:jc w:val="center"/>
              <w:rPr>
                <w:rFonts w:cs="Times New Roman"/>
                <w:szCs w:val="22"/>
              </w:rPr>
            </w:pPr>
            <w:r w:rsidRPr="0093239C">
              <w:rPr>
                <w:rFonts w:cs="Times New Roman"/>
                <w:szCs w:val="22"/>
              </w:rPr>
              <w:t>2023</w:t>
            </w:r>
          </w:p>
        </w:tc>
        <w:tc>
          <w:tcPr>
            <w:tcW w:w="282" w:type="dxa"/>
          </w:tcPr>
          <w:p w14:paraId="5B971815" w14:textId="77777777" w:rsidR="007F79F6" w:rsidRPr="0093239C" w:rsidRDefault="007F79F6" w:rsidP="003023D6">
            <w:pPr>
              <w:spacing w:line="240" w:lineRule="atLeast"/>
              <w:ind w:left="-108" w:right="-108"/>
              <w:jc w:val="center"/>
              <w:rPr>
                <w:rFonts w:cs="Times New Roman"/>
                <w:szCs w:val="22"/>
              </w:rPr>
            </w:pPr>
          </w:p>
        </w:tc>
        <w:tc>
          <w:tcPr>
            <w:tcW w:w="1077" w:type="dxa"/>
          </w:tcPr>
          <w:p w14:paraId="4E83BF8F" w14:textId="11A85056" w:rsidR="007F79F6" w:rsidRPr="0093239C" w:rsidRDefault="00157C51" w:rsidP="003023D6">
            <w:pPr>
              <w:spacing w:line="240" w:lineRule="atLeast"/>
              <w:ind w:left="-108" w:right="-108"/>
              <w:jc w:val="center"/>
              <w:rPr>
                <w:rFonts w:cs="Times New Roman"/>
                <w:szCs w:val="22"/>
              </w:rPr>
            </w:pPr>
            <w:r w:rsidRPr="0093239C">
              <w:rPr>
                <w:rFonts w:cs="Times New Roman"/>
                <w:szCs w:val="22"/>
              </w:rPr>
              <w:t>2022</w:t>
            </w:r>
          </w:p>
        </w:tc>
        <w:tc>
          <w:tcPr>
            <w:tcW w:w="279" w:type="dxa"/>
          </w:tcPr>
          <w:p w14:paraId="2F58BA4D" w14:textId="77777777" w:rsidR="007F79F6" w:rsidRPr="0093239C" w:rsidRDefault="007F79F6" w:rsidP="003023D6">
            <w:pPr>
              <w:spacing w:line="240" w:lineRule="atLeast"/>
              <w:ind w:left="-108" w:right="-108"/>
              <w:jc w:val="center"/>
              <w:rPr>
                <w:rFonts w:cs="Times New Roman"/>
                <w:szCs w:val="22"/>
              </w:rPr>
            </w:pPr>
          </w:p>
        </w:tc>
        <w:tc>
          <w:tcPr>
            <w:tcW w:w="1080" w:type="dxa"/>
            <w:shd w:val="clear" w:color="auto" w:fill="auto"/>
            <w:vAlign w:val="bottom"/>
          </w:tcPr>
          <w:p w14:paraId="79EFDE48" w14:textId="79E9DA89" w:rsidR="007F79F6" w:rsidRPr="0093239C" w:rsidRDefault="00157C51" w:rsidP="003023D6">
            <w:pPr>
              <w:spacing w:line="240" w:lineRule="atLeast"/>
              <w:ind w:left="-108" w:right="-108"/>
              <w:jc w:val="center"/>
              <w:rPr>
                <w:rFonts w:cs="Times New Roman"/>
                <w:szCs w:val="22"/>
              </w:rPr>
            </w:pPr>
            <w:r w:rsidRPr="0093239C">
              <w:rPr>
                <w:rFonts w:cs="Times New Roman"/>
                <w:szCs w:val="22"/>
              </w:rPr>
              <w:t>2023</w:t>
            </w:r>
          </w:p>
        </w:tc>
        <w:tc>
          <w:tcPr>
            <w:tcW w:w="280" w:type="dxa"/>
          </w:tcPr>
          <w:p w14:paraId="022F66D9" w14:textId="77777777" w:rsidR="007F79F6" w:rsidRPr="0093239C" w:rsidRDefault="007F79F6" w:rsidP="003023D6">
            <w:pPr>
              <w:spacing w:line="240" w:lineRule="atLeast"/>
              <w:ind w:left="-108" w:right="-108"/>
              <w:jc w:val="center"/>
              <w:rPr>
                <w:rFonts w:cs="Times New Roman"/>
                <w:szCs w:val="22"/>
              </w:rPr>
            </w:pPr>
          </w:p>
        </w:tc>
        <w:tc>
          <w:tcPr>
            <w:tcW w:w="1088" w:type="dxa"/>
            <w:shd w:val="clear" w:color="auto" w:fill="auto"/>
          </w:tcPr>
          <w:p w14:paraId="6F893B84" w14:textId="1CA1E2B5" w:rsidR="007F79F6" w:rsidRPr="0093239C" w:rsidRDefault="00157C51" w:rsidP="003023D6">
            <w:pPr>
              <w:spacing w:line="240" w:lineRule="atLeast"/>
              <w:ind w:left="-108" w:right="-108"/>
              <w:jc w:val="center"/>
              <w:rPr>
                <w:rFonts w:cs="Times New Roman"/>
                <w:szCs w:val="22"/>
              </w:rPr>
            </w:pPr>
            <w:r w:rsidRPr="0093239C">
              <w:rPr>
                <w:rFonts w:cs="Times New Roman"/>
                <w:szCs w:val="22"/>
              </w:rPr>
              <w:t>2022</w:t>
            </w:r>
          </w:p>
        </w:tc>
      </w:tr>
      <w:tr w:rsidR="007F79F6" w:rsidRPr="006456CE" w14:paraId="745755F4" w14:textId="77777777" w:rsidTr="00EC65EE">
        <w:trPr>
          <w:trHeight w:val="91"/>
          <w:tblHeader/>
        </w:trPr>
        <w:tc>
          <w:tcPr>
            <w:tcW w:w="3420" w:type="dxa"/>
            <w:shd w:val="clear" w:color="auto" w:fill="auto"/>
            <w:vAlign w:val="bottom"/>
          </w:tcPr>
          <w:p w14:paraId="39DA9AB9" w14:textId="77777777" w:rsidR="007F79F6" w:rsidRPr="0093239C" w:rsidRDefault="007F79F6" w:rsidP="003023D6">
            <w:pPr>
              <w:ind w:firstLine="8"/>
              <w:rPr>
                <w:rFonts w:cs="Times New Roman"/>
                <w:b/>
                <w:bCs/>
                <w:i/>
                <w:iCs/>
                <w:szCs w:val="22"/>
                <w:lang w:bidi="th-TH"/>
              </w:rPr>
            </w:pPr>
          </w:p>
        </w:tc>
        <w:tc>
          <w:tcPr>
            <w:tcW w:w="630" w:type="dxa"/>
          </w:tcPr>
          <w:p w14:paraId="126E8E31" w14:textId="77777777" w:rsidR="007F79F6" w:rsidRPr="0093239C" w:rsidRDefault="007F79F6" w:rsidP="003023D6">
            <w:pPr>
              <w:ind w:left="-147" w:right="-163" w:firstLine="8"/>
              <w:jc w:val="center"/>
              <w:rPr>
                <w:rFonts w:cs="Times New Roman"/>
                <w:b/>
                <w:bCs/>
                <w:i/>
                <w:iCs/>
                <w:szCs w:val="22"/>
              </w:rPr>
            </w:pPr>
          </w:p>
        </w:tc>
        <w:tc>
          <w:tcPr>
            <w:tcW w:w="5166" w:type="dxa"/>
            <w:gridSpan w:val="7"/>
            <w:vAlign w:val="bottom"/>
          </w:tcPr>
          <w:p w14:paraId="36519F41" w14:textId="77777777" w:rsidR="007F79F6" w:rsidRPr="0093239C" w:rsidRDefault="007F79F6" w:rsidP="003023D6">
            <w:pPr>
              <w:ind w:firstLine="8"/>
              <w:jc w:val="center"/>
              <w:rPr>
                <w:rFonts w:cs="Times New Roman"/>
                <w:b/>
                <w:bCs/>
                <w:i/>
                <w:iCs/>
                <w:szCs w:val="22"/>
                <w:lang w:bidi="th-TH"/>
              </w:rPr>
            </w:pPr>
            <w:r w:rsidRPr="0093239C">
              <w:rPr>
                <w:rFonts w:cs="Times New Roman"/>
                <w:i/>
                <w:iCs/>
                <w:szCs w:val="22"/>
              </w:rPr>
              <w:t>(in thousand Baht)</w:t>
            </w:r>
          </w:p>
        </w:tc>
      </w:tr>
      <w:tr w:rsidR="007F79F6" w:rsidRPr="006456CE" w14:paraId="20E46FA5" w14:textId="77777777" w:rsidTr="00EC65EE">
        <w:tc>
          <w:tcPr>
            <w:tcW w:w="3420" w:type="dxa"/>
            <w:shd w:val="clear" w:color="auto" w:fill="auto"/>
          </w:tcPr>
          <w:p w14:paraId="55896D92" w14:textId="631A2186" w:rsidR="007F79F6" w:rsidRPr="0093239C" w:rsidRDefault="007F79F6" w:rsidP="003023D6">
            <w:pPr>
              <w:ind w:left="11"/>
              <w:rPr>
                <w:rFonts w:cs="Times New Roman"/>
                <w:color w:val="000000"/>
                <w:szCs w:val="22"/>
              </w:rPr>
            </w:pPr>
            <w:r w:rsidRPr="0093239C">
              <w:rPr>
                <w:rFonts w:cs="Times New Roman"/>
                <w:b/>
                <w:bCs/>
                <w:color w:val="000000"/>
                <w:szCs w:val="22"/>
              </w:rPr>
              <w:t>Fee</w:t>
            </w:r>
            <w:r w:rsidR="00AC01BF" w:rsidRPr="0093239C">
              <w:rPr>
                <w:rFonts w:cs="Times New Roman"/>
                <w:b/>
                <w:bCs/>
                <w:color w:val="000000"/>
                <w:szCs w:val="22"/>
              </w:rPr>
              <w:t>s</w:t>
            </w:r>
            <w:r w:rsidRPr="0093239C">
              <w:rPr>
                <w:rFonts w:cs="Times New Roman"/>
                <w:b/>
                <w:bCs/>
                <w:color w:val="000000"/>
                <w:szCs w:val="22"/>
              </w:rPr>
              <w:t xml:space="preserve"> and service income</w:t>
            </w:r>
          </w:p>
        </w:tc>
        <w:tc>
          <w:tcPr>
            <w:tcW w:w="630" w:type="dxa"/>
          </w:tcPr>
          <w:p w14:paraId="143D64AA" w14:textId="77777777" w:rsidR="007F79F6" w:rsidRPr="0093239C" w:rsidRDefault="007F79F6" w:rsidP="003023D6">
            <w:pPr>
              <w:tabs>
                <w:tab w:val="decimal" w:pos="965"/>
              </w:tabs>
              <w:ind w:left="-147" w:right="-163"/>
              <w:jc w:val="center"/>
              <w:rPr>
                <w:rFonts w:cs="Times New Roman"/>
                <w:b/>
                <w:bCs/>
                <w:i/>
                <w:iCs/>
                <w:szCs w:val="22"/>
              </w:rPr>
            </w:pPr>
          </w:p>
        </w:tc>
        <w:tc>
          <w:tcPr>
            <w:tcW w:w="1080" w:type="dxa"/>
            <w:shd w:val="clear" w:color="auto" w:fill="auto"/>
            <w:vAlign w:val="bottom"/>
          </w:tcPr>
          <w:p w14:paraId="124B9372" w14:textId="77777777" w:rsidR="007F79F6" w:rsidRPr="0093239C" w:rsidRDefault="007F79F6" w:rsidP="003023D6">
            <w:pPr>
              <w:tabs>
                <w:tab w:val="decimal" w:pos="827"/>
              </w:tabs>
              <w:ind w:left="-118" w:right="-143"/>
              <w:rPr>
                <w:rFonts w:cs="Times New Roman"/>
                <w:szCs w:val="22"/>
              </w:rPr>
            </w:pPr>
          </w:p>
        </w:tc>
        <w:tc>
          <w:tcPr>
            <w:tcW w:w="282" w:type="dxa"/>
            <w:vAlign w:val="bottom"/>
          </w:tcPr>
          <w:p w14:paraId="78642D0A" w14:textId="77777777" w:rsidR="007F79F6" w:rsidRPr="0093239C" w:rsidRDefault="007F79F6" w:rsidP="003023D6">
            <w:pPr>
              <w:tabs>
                <w:tab w:val="decimal" w:pos="827"/>
              </w:tabs>
              <w:ind w:left="-118" w:right="-143"/>
              <w:rPr>
                <w:rFonts w:cs="Times New Roman"/>
                <w:szCs w:val="22"/>
              </w:rPr>
            </w:pPr>
          </w:p>
        </w:tc>
        <w:tc>
          <w:tcPr>
            <w:tcW w:w="1077" w:type="dxa"/>
            <w:vAlign w:val="bottom"/>
          </w:tcPr>
          <w:p w14:paraId="3620D46A" w14:textId="77777777" w:rsidR="007F79F6" w:rsidRPr="0093239C" w:rsidRDefault="007F79F6" w:rsidP="003023D6">
            <w:pPr>
              <w:tabs>
                <w:tab w:val="decimal" w:pos="827"/>
              </w:tabs>
              <w:ind w:left="-118" w:right="-143"/>
              <w:rPr>
                <w:rFonts w:cs="Times New Roman"/>
                <w:szCs w:val="22"/>
              </w:rPr>
            </w:pPr>
          </w:p>
        </w:tc>
        <w:tc>
          <w:tcPr>
            <w:tcW w:w="279" w:type="dxa"/>
            <w:vAlign w:val="bottom"/>
          </w:tcPr>
          <w:p w14:paraId="2481C30C" w14:textId="77777777" w:rsidR="007F79F6" w:rsidRPr="0093239C" w:rsidRDefault="007F79F6" w:rsidP="003023D6">
            <w:pPr>
              <w:tabs>
                <w:tab w:val="decimal" w:pos="827"/>
              </w:tabs>
              <w:ind w:left="-118" w:right="-143"/>
              <w:rPr>
                <w:rFonts w:cs="Times New Roman"/>
                <w:szCs w:val="22"/>
              </w:rPr>
            </w:pPr>
          </w:p>
        </w:tc>
        <w:tc>
          <w:tcPr>
            <w:tcW w:w="1080" w:type="dxa"/>
            <w:shd w:val="clear" w:color="auto" w:fill="auto"/>
            <w:vAlign w:val="bottom"/>
          </w:tcPr>
          <w:p w14:paraId="2124635A" w14:textId="77777777" w:rsidR="007F79F6" w:rsidRPr="0093239C" w:rsidRDefault="007F79F6" w:rsidP="003023D6">
            <w:pPr>
              <w:tabs>
                <w:tab w:val="decimal" w:pos="827"/>
              </w:tabs>
              <w:ind w:left="-118" w:right="-143"/>
              <w:rPr>
                <w:rFonts w:cs="Times New Roman"/>
                <w:szCs w:val="22"/>
              </w:rPr>
            </w:pPr>
          </w:p>
        </w:tc>
        <w:tc>
          <w:tcPr>
            <w:tcW w:w="280" w:type="dxa"/>
            <w:vAlign w:val="bottom"/>
          </w:tcPr>
          <w:p w14:paraId="0C042BD2" w14:textId="77777777" w:rsidR="007F79F6" w:rsidRPr="0093239C" w:rsidRDefault="007F79F6" w:rsidP="003023D6">
            <w:pPr>
              <w:tabs>
                <w:tab w:val="decimal" w:pos="827"/>
              </w:tabs>
              <w:ind w:left="-118" w:right="-143"/>
              <w:jc w:val="right"/>
              <w:rPr>
                <w:rFonts w:cs="Times New Roman"/>
                <w:color w:val="000000"/>
                <w:szCs w:val="22"/>
              </w:rPr>
            </w:pPr>
          </w:p>
        </w:tc>
        <w:tc>
          <w:tcPr>
            <w:tcW w:w="1088" w:type="dxa"/>
            <w:shd w:val="clear" w:color="auto" w:fill="auto"/>
            <w:vAlign w:val="bottom"/>
          </w:tcPr>
          <w:p w14:paraId="1711CCA4" w14:textId="77777777" w:rsidR="007F79F6" w:rsidRPr="0093239C" w:rsidRDefault="007F79F6" w:rsidP="003023D6">
            <w:pPr>
              <w:tabs>
                <w:tab w:val="decimal" w:pos="827"/>
              </w:tabs>
              <w:ind w:left="-118" w:right="-143"/>
              <w:rPr>
                <w:rFonts w:cs="Times New Roman"/>
                <w:szCs w:val="22"/>
              </w:rPr>
            </w:pPr>
          </w:p>
        </w:tc>
      </w:tr>
      <w:tr w:rsidR="00BA5CE0" w:rsidRPr="006456CE" w14:paraId="020922E8" w14:textId="77777777" w:rsidTr="0093239C">
        <w:tc>
          <w:tcPr>
            <w:tcW w:w="3420" w:type="dxa"/>
            <w:shd w:val="clear" w:color="auto" w:fill="auto"/>
            <w:vAlign w:val="bottom"/>
          </w:tcPr>
          <w:p w14:paraId="769BCC07" w14:textId="77777777" w:rsidR="00BA5CE0" w:rsidRPr="0093239C" w:rsidRDefault="00BA5CE0" w:rsidP="00BA5CE0">
            <w:pPr>
              <w:tabs>
                <w:tab w:val="left" w:pos="155"/>
              </w:tabs>
              <w:ind w:left="14" w:right="-135"/>
              <w:rPr>
                <w:rFonts w:cs="Times New Roman"/>
                <w:color w:val="000000"/>
                <w:szCs w:val="22"/>
              </w:rPr>
            </w:pPr>
            <w:r w:rsidRPr="0093239C">
              <w:rPr>
                <w:rFonts w:cs="Times New Roman"/>
                <w:bCs/>
                <w:szCs w:val="22"/>
              </w:rPr>
              <w:t>-</w:t>
            </w:r>
            <w:r w:rsidRPr="0093239C">
              <w:rPr>
                <w:rFonts w:cs="Times New Roman"/>
                <w:bCs/>
                <w:szCs w:val="22"/>
              </w:rPr>
              <w:tab/>
              <w:t>Acceptances, aval and guarantees</w:t>
            </w:r>
          </w:p>
        </w:tc>
        <w:tc>
          <w:tcPr>
            <w:tcW w:w="630" w:type="dxa"/>
          </w:tcPr>
          <w:p w14:paraId="51EF267F" w14:textId="77777777" w:rsidR="00BA5CE0" w:rsidRPr="0093239C" w:rsidRDefault="00BA5CE0" w:rsidP="00BA5CE0">
            <w:pPr>
              <w:tabs>
                <w:tab w:val="decimal" w:pos="965"/>
              </w:tabs>
              <w:ind w:left="-147" w:right="-163"/>
              <w:jc w:val="center"/>
              <w:rPr>
                <w:rFonts w:cs="Times New Roman"/>
                <w:b/>
                <w:bCs/>
                <w:i/>
                <w:iCs/>
                <w:szCs w:val="22"/>
              </w:rPr>
            </w:pPr>
          </w:p>
        </w:tc>
        <w:tc>
          <w:tcPr>
            <w:tcW w:w="1080" w:type="dxa"/>
            <w:shd w:val="clear" w:color="auto" w:fill="auto"/>
          </w:tcPr>
          <w:p w14:paraId="5EA4BD03" w14:textId="246C365C"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1,609 </w:t>
            </w:r>
          </w:p>
        </w:tc>
        <w:tc>
          <w:tcPr>
            <w:tcW w:w="282" w:type="dxa"/>
            <w:vAlign w:val="bottom"/>
          </w:tcPr>
          <w:p w14:paraId="70F404FD" w14:textId="77777777" w:rsidR="00BA5CE0" w:rsidRPr="0093239C" w:rsidRDefault="00BA5CE0" w:rsidP="00BA5CE0">
            <w:pPr>
              <w:tabs>
                <w:tab w:val="decimal" w:pos="827"/>
              </w:tabs>
              <w:ind w:left="-118" w:right="-143"/>
              <w:rPr>
                <w:rFonts w:cs="Times New Roman"/>
                <w:szCs w:val="22"/>
              </w:rPr>
            </w:pPr>
          </w:p>
        </w:tc>
        <w:tc>
          <w:tcPr>
            <w:tcW w:w="1077" w:type="dxa"/>
            <w:vAlign w:val="bottom"/>
          </w:tcPr>
          <w:p w14:paraId="5C704323" w14:textId="72E4AD3D" w:rsidR="00BA5CE0" w:rsidRPr="0093239C" w:rsidRDefault="00BA5CE0" w:rsidP="00BA5CE0">
            <w:pPr>
              <w:tabs>
                <w:tab w:val="decimal" w:pos="827"/>
              </w:tabs>
              <w:ind w:left="-118" w:right="-143"/>
              <w:rPr>
                <w:rFonts w:cs="Times New Roman"/>
                <w:szCs w:val="22"/>
              </w:rPr>
            </w:pPr>
            <w:r w:rsidRPr="0093239C">
              <w:rPr>
                <w:rFonts w:cs="Times New Roman"/>
                <w:szCs w:val="22"/>
              </w:rPr>
              <w:t>2,301</w:t>
            </w:r>
          </w:p>
        </w:tc>
        <w:tc>
          <w:tcPr>
            <w:tcW w:w="279" w:type="dxa"/>
            <w:vAlign w:val="bottom"/>
          </w:tcPr>
          <w:p w14:paraId="59CC7ED7" w14:textId="77777777" w:rsidR="00BA5CE0" w:rsidRPr="0093239C" w:rsidRDefault="00BA5CE0" w:rsidP="00BA5CE0">
            <w:pPr>
              <w:tabs>
                <w:tab w:val="decimal" w:pos="827"/>
              </w:tabs>
              <w:ind w:left="-118" w:right="-143"/>
              <w:rPr>
                <w:rFonts w:cs="Times New Roman"/>
                <w:szCs w:val="22"/>
              </w:rPr>
            </w:pPr>
          </w:p>
        </w:tc>
        <w:tc>
          <w:tcPr>
            <w:tcW w:w="1080" w:type="dxa"/>
            <w:shd w:val="clear" w:color="auto" w:fill="auto"/>
          </w:tcPr>
          <w:p w14:paraId="152AD1E1" w14:textId="744F405B"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1,609 </w:t>
            </w:r>
          </w:p>
        </w:tc>
        <w:tc>
          <w:tcPr>
            <w:tcW w:w="280" w:type="dxa"/>
            <w:vAlign w:val="bottom"/>
          </w:tcPr>
          <w:p w14:paraId="26C25B10" w14:textId="77777777" w:rsidR="00BA5CE0" w:rsidRPr="0093239C" w:rsidRDefault="00BA5CE0" w:rsidP="00BA5CE0">
            <w:pPr>
              <w:tabs>
                <w:tab w:val="decimal" w:pos="827"/>
              </w:tabs>
              <w:ind w:left="-118" w:right="-143"/>
              <w:jc w:val="right"/>
              <w:rPr>
                <w:rFonts w:cs="Times New Roman"/>
                <w:szCs w:val="22"/>
              </w:rPr>
            </w:pPr>
          </w:p>
        </w:tc>
        <w:tc>
          <w:tcPr>
            <w:tcW w:w="1088" w:type="dxa"/>
            <w:shd w:val="clear" w:color="auto" w:fill="auto"/>
            <w:vAlign w:val="bottom"/>
          </w:tcPr>
          <w:p w14:paraId="092C42BE" w14:textId="39073925" w:rsidR="00BA5CE0" w:rsidRPr="0093239C" w:rsidRDefault="00BA5CE0" w:rsidP="00BA5CE0">
            <w:pPr>
              <w:tabs>
                <w:tab w:val="decimal" w:pos="827"/>
              </w:tabs>
              <w:ind w:left="-118" w:right="-143"/>
              <w:rPr>
                <w:rFonts w:cs="Times New Roman"/>
                <w:szCs w:val="22"/>
              </w:rPr>
            </w:pPr>
            <w:r w:rsidRPr="0093239C">
              <w:rPr>
                <w:rFonts w:cs="Times New Roman"/>
                <w:szCs w:val="22"/>
              </w:rPr>
              <w:t>2,301</w:t>
            </w:r>
          </w:p>
        </w:tc>
      </w:tr>
      <w:tr w:rsidR="00BA5CE0" w:rsidRPr="006456CE" w14:paraId="6821042C" w14:textId="77777777" w:rsidTr="0093239C">
        <w:trPr>
          <w:trHeight w:val="80"/>
        </w:trPr>
        <w:tc>
          <w:tcPr>
            <w:tcW w:w="3420" w:type="dxa"/>
            <w:shd w:val="clear" w:color="auto" w:fill="auto"/>
            <w:vAlign w:val="bottom"/>
          </w:tcPr>
          <w:p w14:paraId="338CD461" w14:textId="7C8508E3" w:rsidR="00BA5CE0" w:rsidRPr="0093239C" w:rsidRDefault="00BA5CE0" w:rsidP="00BA5CE0">
            <w:pPr>
              <w:tabs>
                <w:tab w:val="left" w:pos="155"/>
              </w:tabs>
              <w:ind w:left="14" w:right="-135" w:hanging="11"/>
              <w:rPr>
                <w:rFonts w:cs="Times New Roman"/>
                <w:color w:val="000000"/>
                <w:szCs w:val="22"/>
              </w:rPr>
            </w:pPr>
            <w:r w:rsidRPr="0093239C">
              <w:rPr>
                <w:rFonts w:cs="Times New Roman"/>
                <w:bCs/>
                <w:szCs w:val="22"/>
              </w:rPr>
              <w:t xml:space="preserve">- </w:t>
            </w:r>
            <w:r w:rsidRPr="0093239C">
              <w:rPr>
                <w:rFonts w:cs="Times New Roman"/>
                <w:bCs/>
                <w:szCs w:val="22"/>
              </w:rPr>
              <w:tab/>
              <w:t>Management fees</w:t>
            </w:r>
          </w:p>
        </w:tc>
        <w:tc>
          <w:tcPr>
            <w:tcW w:w="630" w:type="dxa"/>
          </w:tcPr>
          <w:p w14:paraId="3CBC6CA0" w14:textId="77777777" w:rsidR="00BA5CE0" w:rsidRPr="0093239C" w:rsidRDefault="00BA5CE0" w:rsidP="00BA5CE0">
            <w:pPr>
              <w:tabs>
                <w:tab w:val="decimal" w:pos="965"/>
              </w:tabs>
              <w:ind w:left="-147" w:right="-163"/>
              <w:jc w:val="center"/>
              <w:rPr>
                <w:rFonts w:cs="Times New Roman"/>
                <w:i/>
                <w:iCs/>
                <w:szCs w:val="22"/>
              </w:rPr>
            </w:pPr>
          </w:p>
        </w:tc>
        <w:tc>
          <w:tcPr>
            <w:tcW w:w="1080" w:type="dxa"/>
            <w:shd w:val="clear" w:color="auto" w:fill="auto"/>
          </w:tcPr>
          <w:p w14:paraId="23A0095F" w14:textId="666E1ABF"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43,040 </w:t>
            </w:r>
          </w:p>
        </w:tc>
        <w:tc>
          <w:tcPr>
            <w:tcW w:w="282" w:type="dxa"/>
            <w:vAlign w:val="bottom"/>
          </w:tcPr>
          <w:p w14:paraId="4D9453C8" w14:textId="77777777" w:rsidR="00BA5CE0" w:rsidRPr="0093239C" w:rsidRDefault="00BA5CE0" w:rsidP="00BA5CE0">
            <w:pPr>
              <w:tabs>
                <w:tab w:val="decimal" w:pos="827"/>
              </w:tabs>
              <w:ind w:left="-118" w:right="-143"/>
              <w:rPr>
                <w:rFonts w:cs="Times New Roman"/>
                <w:szCs w:val="22"/>
              </w:rPr>
            </w:pPr>
          </w:p>
        </w:tc>
        <w:tc>
          <w:tcPr>
            <w:tcW w:w="1077" w:type="dxa"/>
            <w:vAlign w:val="bottom"/>
          </w:tcPr>
          <w:p w14:paraId="4E5F0A6E" w14:textId="58B41FAB" w:rsidR="00BA5CE0" w:rsidRPr="0093239C" w:rsidRDefault="00BA5CE0" w:rsidP="00BA5CE0">
            <w:pPr>
              <w:tabs>
                <w:tab w:val="decimal" w:pos="827"/>
              </w:tabs>
              <w:ind w:left="-118" w:right="-143"/>
              <w:rPr>
                <w:rFonts w:cs="Times New Roman"/>
                <w:szCs w:val="22"/>
              </w:rPr>
            </w:pPr>
            <w:r w:rsidRPr="0093239C">
              <w:rPr>
                <w:rFonts w:cs="Times New Roman"/>
                <w:szCs w:val="22"/>
              </w:rPr>
              <w:t>32,812</w:t>
            </w:r>
          </w:p>
        </w:tc>
        <w:tc>
          <w:tcPr>
            <w:tcW w:w="279" w:type="dxa"/>
            <w:vAlign w:val="bottom"/>
          </w:tcPr>
          <w:p w14:paraId="2F1FF195" w14:textId="77777777" w:rsidR="00BA5CE0" w:rsidRPr="0093239C" w:rsidRDefault="00BA5CE0" w:rsidP="00BA5CE0">
            <w:pPr>
              <w:tabs>
                <w:tab w:val="decimal" w:pos="827"/>
              </w:tabs>
              <w:ind w:left="-118" w:right="-143"/>
              <w:rPr>
                <w:rFonts w:cs="Times New Roman"/>
                <w:szCs w:val="22"/>
              </w:rPr>
            </w:pPr>
          </w:p>
        </w:tc>
        <w:tc>
          <w:tcPr>
            <w:tcW w:w="1080" w:type="dxa"/>
            <w:shd w:val="clear" w:color="auto" w:fill="auto"/>
          </w:tcPr>
          <w:p w14:paraId="7783AFE0" w14:textId="1F64DD58"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43,040 </w:t>
            </w:r>
          </w:p>
        </w:tc>
        <w:tc>
          <w:tcPr>
            <w:tcW w:w="280" w:type="dxa"/>
            <w:vAlign w:val="bottom"/>
          </w:tcPr>
          <w:p w14:paraId="11FF20E9" w14:textId="77777777" w:rsidR="00BA5CE0" w:rsidRPr="0093239C" w:rsidRDefault="00BA5CE0" w:rsidP="00BA5CE0">
            <w:pPr>
              <w:tabs>
                <w:tab w:val="decimal" w:pos="827"/>
              </w:tabs>
              <w:ind w:left="-118" w:right="-143"/>
              <w:jc w:val="right"/>
              <w:rPr>
                <w:rFonts w:cs="Times New Roman"/>
                <w:szCs w:val="22"/>
              </w:rPr>
            </w:pPr>
          </w:p>
        </w:tc>
        <w:tc>
          <w:tcPr>
            <w:tcW w:w="1088" w:type="dxa"/>
            <w:shd w:val="clear" w:color="auto" w:fill="auto"/>
            <w:vAlign w:val="bottom"/>
          </w:tcPr>
          <w:p w14:paraId="039E39EE" w14:textId="4F99016A" w:rsidR="00BA5CE0" w:rsidRPr="0093239C" w:rsidRDefault="00BA5CE0" w:rsidP="00BA5CE0">
            <w:pPr>
              <w:tabs>
                <w:tab w:val="decimal" w:pos="827"/>
              </w:tabs>
              <w:ind w:left="-118" w:right="-143"/>
              <w:rPr>
                <w:rFonts w:cs="Times New Roman"/>
                <w:szCs w:val="22"/>
              </w:rPr>
            </w:pPr>
            <w:r w:rsidRPr="0093239C">
              <w:rPr>
                <w:rFonts w:cs="Times New Roman"/>
                <w:szCs w:val="22"/>
              </w:rPr>
              <w:t>32,812</w:t>
            </w:r>
          </w:p>
        </w:tc>
      </w:tr>
      <w:tr w:rsidR="00BA5CE0" w:rsidRPr="006456CE" w14:paraId="163F2139" w14:textId="77777777" w:rsidTr="0093239C">
        <w:tc>
          <w:tcPr>
            <w:tcW w:w="3420" w:type="dxa"/>
            <w:shd w:val="clear" w:color="auto" w:fill="auto"/>
            <w:vAlign w:val="bottom"/>
          </w:tcPr>
          <w:p w14:paraId="55AA0C56" w14:textId="16B2EC4C" w:rsidR="00BA5CE0" w:rsidRPr="0093239C" w:rsidRDefault="00BA5CE0" w:rsidP="00BA5CE0">
            <w:pPr>
              <w:tabs>
                <w:tab w:val="left" w:pos="155"/>
              </w:tabs>
              <w:ind w:left="14" w:right="-135" w:hanging="11"/>
              <w:rPr>
                <w:rFonts w:cs="Times New Roman"/>
                <w:szCs w:val="22"/>
              </w:rPr>
            </w:pPr>
            <w:r w:rsidRPr="0093239C">
              <w:rPr>
                <w:rFonts w:cs="Times New Roman"/>
                <w:bCs/>
                <w:szCs w:val="22"/>
              </w:rPr>
              <w:t xml:space="preserve">- </w:t>
            </w:r>
            <w:r w:rsidRPr="0093239C">
              <w:rPr>
                <w:rFonts w:cs="Times New Roman"/>
                <w:bCs/>
                <w:szCs w:val="22"/>
              </w:rPr>
              <w:tab/>
              <w:t>Brokerage fees</w:t>
            </w:r>
          </w:p>
        </w:tc>
        <w:tc>
          <w:tcPr>
            <w:tcW w:w="630" w:type="dxa"/>
          </w:tcPr>
          <w:p w14:paraId="77A81ED9" w14:textId="36290BCE" w:rsidR="00BA5CE0" w:rsidRPr="0093239C" w:rsidRDefault="00BA5CE0" w:rsidP="00BA5CE0">
            <w:pPr>
              <w:ind w:left="-147" w:right="-163"/>
              <w:jc w:val="center"/>
              <w:rPr>
                <w:rFonts w:cs="Times New Roman"/>
                <w:i/>
                <w:iCs/>
                <w:szCs w:val="22"/>
              </w:rPr>
            </w:pPr>
            <w:r w:rsidRPr="0093239C">
              <w:rPr>
                <w:rFonts w:cs="Times New Roman"/>
                <w:i/>
                <w:iCs/>
                <w:szCs w:val="22"/>
              </w:rPr>
              <w:t>33</w:t>
            </w:r>
          </w:p>
        </w:tc>
        <w:tc>
          <w:tcPr>
            <w:tcW w:w="1080" w:type="dxa"/>
            <w:shd w:val="clear" w:color="auto" w:fill="auto"/>
          </w:tcPr>
          <w:p w14:paraId="07B46259" w14:textId="2904FB7D"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411,832 </w:t>
            </w:r>
          </w:p>
        </w:tc>
        <w:tc>
          <w:tcPr>
            <w:tcW w:w="282" w:type="dxa"/>
            <w:vAlign w:val="bottom"/>
          </w:tcPr>
          <w:p w14:paraId="2E2D9905" w14:textId="77777777" w:rsidR="00BA5CE0" w:rsidRPr="0093239C" w:rsidRDefault="00BA5CE0" w:rsidP="00BA5CE0">
            <w:pPr>
              <w:tabs>
                <w:tab w:val="decimal" w:pos="827"/>
              </w:tabs>
              <w:ind w:left="-118" w:right="-143"/>
              <w:rPr>
                <w:rFonts w:cs="Times New Roman"/>
                <w:szCs w:val="22"/>
              </w:rPr>
            </w:pPr>
          </w:p>
        </w:tc>
        <w:tc>
          <w:tcPr>
            <w:tcW w:w="1077" w:type="dxa"/>
            <w:vAlign w:val="bottom"/>
          </w:tcPr>
          <w:p w14:paraId="2654207F" w14:textId="70489156" w:rsidR="00BA5CE0" w:rsidRPr="0093239C" w:rsidRDefault="00BA5CE0" w:rsidP="00BA5CE0">
            <w:pPr>
              <w:tabs>
                <w:tab w:val="decimal" w:pos="827"/>
              </w:tabs>
              <w:ind w:left="-118" w:right="-143"/>
              <w:rPr>
                <w:rFonts w:cs="Times New Roman"/>
                <w:szCs w:val="22"/>
              </w:rPr>
            </w:pPr>
            <w:r w:rsidRPr="0093239C">
              <w:rPr>
                <w:rFonts w:cs="Times New Roman"/>
                <w:szCs w:val="22"/>
              </w:rPr>
              <w:t>454,987</w:t>
            </w:r>
          </w:p>
        </w:tc>
        <w:tc>
          <w:tcPr>
            <w:tcW w:w="279" w:type="dxa"/>
            <w:vAlign w:val="bottom"/>
          </w:tcPr>
          <w:p w14:paraId="046F6D26" w14:textId="77777777" w:rsidR="00BA5CE0" w:rsidRPr="0093239C" w:rsidRDefault="00BA5CE0" w:rsidP="00BA5CE0">
            <w:pPr>
              <w:tabs>
                <w:tab w:val="decimal" w:pos="827"/>
              </w:tabs>
              <w:ind w:left="-118" w:right="-143"/>
              <w:rPr>
                <w:rFonts w:cs="Times New Roman"/>
                <w:szCs w:val="22"/>
              </w:rPr>
            </w:pPr>
          </w:p>
        </w:tc>
        <w:tc>
          <w:tcPr>
            <w:tcW w:w="1080" w:type="dxa"/>
            <w:shd w:val="clear" w:color="auto" w:fill="auto"/>
          </w:tcPr>
          <w:p w14:paraId="41BB0972" w14:textId="7B8C3D3A"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411,832 </w:t>
            </w:r>
          </w:p>
        </w:tc>
        <w:tc>
          <w:tcPr>
            <w:tcW w:w="280" w:type="dxa"/>
            <w:vAlign w:val="bottom"/>
          </w:tcPr>
          <w:p w14:paraId="3F662E8F" w14:textId="77777777" w:rsidR="00BA5CE0" w:rsidRPr="0093239C" w:rsidRDefault="00BA5CE0" w:rsidP="00BA5CE0">
            <w:pPr>
              <w:tabs>
                <w:tab w:val="decimal" w:pos="827"/>
              </w:tabs>
              <w:ind w:left="-118" w:right="-143"/>
              <w:jc w:val="right"/>
              <w:rPr>
                <w:rFonts w:cs="Times New Roman"/>
                <w:szCs w:val="22"/>
              </w:rPr>
            </w:pPr>
          </w:p>
        </w:tc>
        <w:tc>
          <w:tcPr>
            <w:tcW w:w="1088" w:type="dxa"/>
            <w:shd w:val="clear" w:color="auto" w:fill="auto"/>
            <w:vAlign w:val="bottom"/>
          </w:tcPr>
          <w:p w14:paraId="4E14FD1D" w14:textId="6A741278" w:rsidR="00BA5CE0" w:rsidRPr="0093239C" w:rsidRDefault="00BA5CE0" w:rsidP="00BA5CE0">
            <w:pPr>
              <w:tabs>
                <w:tab w:val="decimal" w:pos="827"/>
              </w:tabs>
              <w:ind w:left="-118" w:right="-143"/>
              <w:rPr>
                <w:rFonts w:cs="Times New Roman"/>
                <w:szCs w:val="22"/>
              </w:rPr>
            </w:pPr>
            <w:r w:rsidRPr="0093239C">
              <w:rPr>
                <w:rFonts w:cs="Times New Roman"/>
                <w:szCs w:val="22"/>
              </w:rPr>
              <w:t>454,987</w:t>
            </w:r>
          </w:p>
        </w:tc>
      </w:tr>
      <w:tr w:rsidR="00BA5CE0" w:rsidRPr="006456CE" w14:paraId="3626C3B1" w14:textId="77777777" w:rsidTr="0093239C">
        <w:tc>
          <w:tcPr>
            <w:tcW w:w="3420" w:type="dxa"/>
            <w:shd w:val="clear" w:color="auto" w:fill="auto"/>
          </w:tcPr>
          <w:p w14:paraId="0EEA3976" w14:textId="77777777" w:rsidR="00BA5CE0" w:rsidRPr="0093239C" w:rsidRDefault="00BA5CE0" w:rsidP="00BA5CE0">
            <w:pPr>
              <w:tabs>
                <w:tab w:val="left" w:pos="155"/>
              </w:tabs>
              <w:ind w:left="14" w:right="-135" w:hanging="11"/>
              <w:rPr>
                <w:rFonts w:cs="Times New Roman"/>
                <w:bCs/>
                <w:szCs w:val="22"/>
              </w:rPr>
            </w:pPr>
            <w:r w:rsidRPr="0093239C">
              <w:rPr>
                <w:rFonts w:cs="Times New Roman"/>
                <w:bCs/>
                <w:szCs w:val="22"/>
              </w:rPr>
              <w:t>-  Others</w:t>
            </w:r>
          </w:p>
        </w:tc>
        <w:tc>
          <w:tcPr>
            <w:tcW w:w="630" w:type="dxa"/>
          </w:tcPr>
          <w:p w14:paraId="4AAB2EB8" w14:textId="77777777" w:rsidR="00BA5CE0" w:rsidRPr="0093239C" w:rsidRDefault="00BA5CE0" w:rsidP="00BA5CE0">
            <w:pPr>
              <w:tabs>
                <w:tab w:val="decimal" w:pos="965"/>
              </w:tabs>
              <w:ind w:left="-147" w:right="-163"/>
              <w:jc w:val="center"/>
              <w:rPr>
                <w:rFonts w:cs="Times New Roman"/>
                <w:i/>
                <w:iCs/>
                <w:szCs w:val="22"/>
              </w:rPr>
            </w:pPr>
          </w:p>
        </w:tc>
        <w:tc>
          <w:tcPr>
            <w:tcW w:w="1080" w:type="dxa"/>
            <w:tcBorders>
              <w:bottom w:val="single" w:sz="4" w:space="0" w:color="auto"/>
            </w:tcBorders>
            <w:shd w:val="clear" w:color="auto" w:fill="auto"/>
          </w:tcPr>
          <w:p w14:paraId="242C344B" w14:textId="3F30A5AE"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48,446 </w:t>
            </w:r>
          </w:p>
        </w:tc>
        <w:tc>
          <w:tcPr>
            <w:tcW w:w="282" w:type="dxa"/>
            <w:vAlign w:val="bottom"/>
          </w:tcPr>
          <w:p w14:paraId="4EDEE6DB" w14:textId="77777777" w:rsidR="00BA5CE0" w:rsidRPr="0093239C" w:rsidRDefault="00BA5CE0" w:rsidP="00BA5CE0">
            <w:pPr>
              <w:tabs>
                <w:tab w:val="decimal" w:pos="827"/>
              </w:tabs>
              <w:ind w:left="-118" w:right="-143"/>
              <w:rPr>
                <w:rFonts w:cs="Times New Roman"/>
                <w:szCs w:val="22"/>
              </w:rPr>
            </w:pPr>
          </w:p>
        </w:tc>
        <w:tc>
          <w:tcPr>
            <w:tcW w:w="1077" w:type="dxa"/>
            <w:tcBorders>
              <w:bottom w:val="single" w:sz="4" w:space="0" w:color="auto"/>
            </w:tcBorders>
            <w:vAlign w:val="bottom"/>
          </w:tcPr>
          <w:p w14:paraId="584B2F95" w14:textId="35D99B9D" w:rsidR="00BA5CE0" w:rsidRPr="0093239C" w:rsidRDefault="00BA5CE0" w:rsidP="00BA5CE0">
            <w:pPr>
              <w:tabs>
                <w:tab w:val="decimal" w:pos="827"/>
              </w:tabs>
              <w:ind w:left="-118" w:right="-143"/>
              <w:rPr>
                <w:rFonts w:cs="Times New Roman"/>
                <w:szCs w:val="22"/>
              </w:rPr>
            </w:pPr>
            <w:r w:rsidRPr="0093239C">
              <w:rPr>
                <w:rFonts w:cs="Times New Roman"/>
                <w:szCs w:val="22"/>
              </w:rPr>
              <w:t>38,038</w:t>
            </w:r>
          </w:p>
        </w:tc>
        <w:tc>
          <w:tcPr>
            <w:tcW w:w="279" w:type="dxa"/>
            <w:vAlign w:val="bottom"/>
          </w:tcPr>
          <w:p w14:paraId="576D40AB" w14:textId="77777777" w:rsidR="00BA5CE0" w:rsidRPr="0093239C" w:rsidRDefault="00BA5CE0" w:rsidP="00BA5CE0">
            <w:pPr>
              <w:tabs>
                <w:tab w:val="decimal" w:pos="827"/>
              </w:tabs>
              <w:ind w:left="-118" w:right="-143"/>
              <w:rPr>
                <w:rFonts w:cs="Times New Roman"/>
                <w:szCs w:val="22"/>
              </w:rPr>
            </w:pPr>
          </w:p>
        </w:tc>
        <w:tc>
          <w:tcPr>
            <w:tcW w:w="1080" w:type="dxa"/>
            <w:tcBorders>
              <w:bottom w:val="single" w:sz="4" w:space="0" w:color="auto"/>
            </w:tcBorders>
            <w:shd w:val="clear" w:color="auto" w:fill="auto"/>
          </w:tcPr>
          <w:p w14:paraId="1556BC49" w14:textId="4E15C61E" w:rsidR="00BA5CE0" w:rsidRPr="0093239C" w:rsidRDefault="00BA5CE0" w:rsidP="00BA5CE0">
            <w:pPr>
              <w:tabs>
                <w:tab w:val="decimal" w:pos="827"/>
              </w:tabs>
              <w:ind w:left="-118" w:right="-143"/>
              <w:rPr>
                <w:rFonts w:cs="Times New Roman"/>
                <w:szCs w:val="22"/>
              </w:rPr>
            </w:pPr>
            <w:r w:rsidRPr="0093239C">
              <w:rPr>
                <w:rFonts w:cs="Times New Roman"/>
                <w:szCs w:val="22"/>
              </w:rPr>
              <w:t xml:space="preserve"> 71,011 </w:t>
            </w:r>
          </w:p>
        </w:tc>
        <w:tc>
          <w:tcPr>
            <w:tcW w:w="280" w:type="dxa"/>
            <w:vAlign w:val="bottom"/>
          </w:tcPr>
          <w:p w14:paraId="3B820008" w14:textId="77777777" w:rsidR="00BA5CE0" w:rsidRPr="0093239C" w:rsidRDefault="00BA5CE0" w:rsidP="00BA5CE0">
            <w:pPr>
              <w:tabs>
                <w:tab w:val="decimal" w:pos="827"/>
              </w:tabs>
              <w:ind w:left="-118" w:right="-143"/>
              <w:jc w:val="right"/>
              <w:rPr>
                <w:rFonts w:cs="Times New Roman"/>
                <w:szCs w:val="22"/>
              </w:rPr>
            </w:pPr>
          </w:p>
        </w:tc>
        <w:tc>
          <w:tcPr>
            <w:tcW w:w="1088" w:type="dxa"/>
            <w:tcBorders>
              <w:bottom w:val="single" w:sz="4" w:space="0" w:color="auto"/>
            </w:tcBorders>
            <w:shd w:val="clear" w:color="auto" w:fill="auto"/>
            <w:vAlign w:val="bottom"/>
          </w:tcPr>
          <w:p w14:paraId="0547FFA3" w14:textId="421240AE" w:rsidR="00BA5CE0" w:rsidRPr="0093239C" w:rsidRDefault="00BA5CE0" w:rsidP="00BA5CE0">
            <w:pPr>
              <w:tabs>
                <w:tab w:val="decimal" w:pos="827"/>
              </w:tabs>
              <w:ind w:left="-118" w:right="-143"/>
              <w:rPr>
                <w:rFonts w:cs="Times New Roman"/>
                <w:szCs w:val="22"/>
              </w:rPr>
            </w:pPr>
            <w:r w:rsidRPr="0093239C">
              <w:rPr>
                <w:rFonts w:cs="Times New Roman"/>
                <w:szCs w:val="22"/>
              </w:rPr>
              <w:t>54,258</w:t>
            </w:r>
          </w:p>
        </w:tc>
      </w:tr>
      <w:tr w:rsidR="00BA5CE0" w:rsidRPr="006456CE" w14:paraId="1665714F" w14:textId="77777777" w:rsidTr="00080F43">
        <w:tc>
          <w:tcPr>
            <w:tcW w:w="3420" w:type="dxa"/>
            <w:shd w:val="clear" w:color="auto" w:fill="auto"/>
          </w:tcPr>
          <w:p w14:paraId="082E2EFA" w14:textId="77777777" w:rsidR="00BA5CE0" w:rsidRPr="0093239C" w:rsidRDefault="00BA5CE0" w:rsidP="00BA5CE0">
            <w:pPr>
              <w:tabs>
                <w:tab w:val="left" w:pos="155"/>
              </w:tabs>
              <w:ind w:left="14" w:right="-135" w:hanging="11"/>
              <w:rPr>
                <w:rFonts w:cs="Times New Roman"/>
                <w:bCs/>
                <w:szCs w:val="22"/>
              </w:rPr>
            </w:pPr>
            <w:r w:rsidRPr="0093239C">
              <w:rPr>
                <w:rFonts w:cs="Times New Roman"/>
                <w:b/>
                <w:bCs/>
                <w:color w:val="000000"/>
                <w:szCs w:val="22"/>
              </w:rPr>
              <w:t>Total</w:t>
            </w:r>
          </w:p>
        </w:tc>
        <w:tc>
          <w:tcPr>
            <w:tcW w:w="630" w:type="dxa"/>
          </w:tcPr>
          <w:p w14:paraId="6ECCDFD8" w14:textId="77777777" w:rsidR="00BA5CE0" w:rsidRPr="0093239C" w:rsidRDefault="00BA5CE0" w:rsidP="00BA5CE0">
            <w:pPr>
              <w:tabs>
                <w:tab w:val="decimal" w:pos="965"/>
              </w:tabs>
              <w:ind w:left="-147" w:right="-163"/>
              <w:jc w:val="center"/>
              <w:rPr>
                <w:rFonts w:cs="Times New Roman"/>
                <w:i/>
                <w:iCs/>
                <w:szCs w:val="22"/>
              </w:rPr>
            </w:pPr>
          </w:p>
        </w:tc>
        <w:tc>
          <w:tcPr>
            <w:tcW w:w="1080" w:type="dxa"/>
            <w:tcBorders>
              <w:top w:val="single" w:sz="4" w:space="0" w:color="auto"/>
              <w:bottom w:val="single" w:sz="4" w:space="0" w:color="auto"/>
            </w:tcBorders>
            <w:shd w:val="clear" w:color="auto" w:fill="auto"/>
            <w:vAlign w:val="bottom"/>
          </w:tcPr>
          <w:p w14:paraId="44B4560F" w14:textId="4850D1B0" w:rsidR="00BA5CE0" w:rsidRPr="0093239C" w:rsidRDefault="00BA5CE0" w:rsidP="00BA5CE0">
            <w:pPr>
              <w:tabs>
                <w:tab w:val="decimal" w:pos="827"/>
              </w:tabs>
              <w:ind w:left="-118" w:right="-143"/>
              <w:rPr>
                <w:rFonts w:cs="Times New Roman"/>
                <w:b/>
                <w:szCs w:val="22"/>
              </w:rPr>
            </w:pPr>
            <w:r w:rsidRPr="0093239C">
              <w:rPr>
                <w:rFonts w:cs="Times New Roman"/>
                <w:b/>
                <w:szCs w:val="22"/>
                <w:lang w:bidi="th-TH"/>
              </w:rPr>
              <w:t>504,927</w:t>
            </w:r>
          </w:p>
        </w:tc>
        <w:tc>
          <w:tcPr>
            <w:tcW w:w="282" w:type="dxa"/>
            <w:vAlign w:val="bottom"/>
          </w:tcPr>
          <w:p w14:paraId="55564933" w14:textId="77777777" w:rsidR="00BA5CE0" w:rsidRPr="0093239C" w:rsidRDefault="00BA5CE0" w:rsidP="00BA5CE0">
            <w:pPr>
              <w:tabs>
                <w:tab w:val="decimal" w:pos="827"/>
              </w:tabs>
              <w:ind w:left="-118" w:right="-143"/>
              <w:rPr>
                <w:rFonts w:cs="Times New Roman"/>
                <w:b/>
                <w:bCs/>
                <w:szCs w:val="22"/>
              </w:rPr>
            </w:pPr>
          </w:p>
        </w:tc>
        <w:tc>
          <w:tcPr>
            <w:tcW w:w="1077" w:type="dxa"/>
            <w:tcBorders>
              <w:top w:val="single" w:sz="4" w:space="0" w:color="auto"/>
              <w:bottom w:val="single" w:sz="4" w:space="0" w:color="auto"/>
            </w:tcBorders>
            <w:vAlign w:val="bottom"/>
          </w:tcPr>
          <w:p w14:paraId="6A431BDE" w14:textId="707C26BA" w:rsidR="00BA5CE0" w:rsidRPr="0093239C" w:rsidRDefault="00BA5CE0" w:rsidP="00BA5CE0">
            <w:pPr>
              <w:tabs>
                <w:tab w:val="decimal" w:pos="827"/>
              </w:tabs>
              <w:ind w:left="-118" w:right="-143"/>
              <w:rPr>
                <w:rFonts w:cs="Times New Roman"/>
                <w:szCs w:val="22"/>
              </w:rPr>
            </w:pPr>
            <w:r w:rsidRPr="0093239C">
              <w:rPr>
                <w:rFonts w:cs="Times New Roman"/>
                <w:b/>
                <w:bCs/>
                <w:szCs w:val="22"/>
                <w:lang w:bidi="th-TH"/>
              </w:rPr>
              <w:t>528,138</w:t>
            </w:r>
          </w:p>
        </w:tc>
        <w:tc>
          <w:tcPr>
            <w:tcW w:w="279" w:type="dxa"/>
            <w:vAlign w:val="bottom"/>
          </w:tcPr>
          <w:p w14:paraId="2B90F488" w14:textId="77777777" w:rsidR="00BA5CE0" w:rsidRPr="0093239C" w:rsidRDefault="00BA5CE0" w:rsidP="00BA5CE0">
            <w:pPr>
              <w:tabs>
                <w:tab w:val="decimal" w:pos="827"/>
              </w:tabs>
              <w:ind w:left="-118" w:right="-143"/>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301D9EC" w14:textId="345E440B" w:rsidR="00BA5CE0" w:rsidRPr="0093239C" w:rsidRDefault="00BA5CE0" w:rsidP="00BA5CE0">
            <w:pPr>
              <w:tabs>
                <w:tab w:val="decimal" w:pos="827"/>
              </w:tabs>
              <w:ind w:left="-118" w:right="-143"/>
              <w:rPr>
                <w:rFonts w:cs="Times New Roman"/>
                <w:b/>
                <w:szCs w:val="22"/>
              </w:rPr>
            </w:pPr>
            <w:r w:rsidRPr="0093239C">
              <w:rPr>
                <w:rFonts w:cs="Times New Roman"/>
                <w:b/>
                <w:szCs w:val="22"/>
                <w:lang w:bidi="th-TH"/>
              </w:rPr>
              <w:t>527,492</w:t>
            </w:r>
          </w:p>
        </w:tc>
        <w:tc>
          <w:tcPr>
            <w:tcW w:w="280" w:type="dxa"/>
            <w:vAlign w:val="bottom"/>
          </w:tcPr>
          <w:p w14:paraId="29122EBE"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tcBorders>
              <w:top w:val="single" w:sz="4" w:space="0" w:color="auto"/>
              <w:bottom w:val="single" w:sz="4" w:space="0" w:color="auto"/>
            </w:tcBorders>
            <w:shd w:val="clear" w:color="auto" w:fill="auto"/>
            <w:vAlign w:val="bottom"/>
          </w:tcPr>
          <w:p w14:paraId="3997FA2D" w14:textId="58377CEF" w:rsidR="00BA5CE0" w:rsidRPr="0093239C" w:rsidRDefault="00BA5CE0" w:rsidP="00BA5CE0">
            <w:pPr>
              <w:tabs>
                <w:tab w:val="decimal" w:pos="827"/>
              </w:tabs>
              <w:ind w:left="-118" w:right="-143"/>
              <w:rPr>
                <w:rFonts w:cs="Times New Roman"/>
                <w:b/>
                <w:bCs/>
                <w:szCs w:val="22"/>
              </w:rPr>
            </w:pPr>
            <w:r w:rsidRPr="0093239C">
              <w:rPr>
                <w:rFonts w:cs="Times New Roman"/>
                <w:b/>
                <w:bCs/>
                <w:szCs w:val="22"/>
                <w:lang w:bidi="th-TH"/>
              </w:rPr>
              <w:t>544,358</w:t>
            </w:r>
          </w:p>
        </w:tc>
      </w:tr>
      <w:tr w:rsidR="00BA5CE0" w:rsidRPr="006456CE" w14:paraId="4961F5EC" w14:textId="77777777" w:rsidTr="00EC65EE">
        <w:tc>
          <w:tcPr>
            <w:tcW w:w="3420" w:type="dxa"/>
            <w:shd w:val="clear" w:color="auto" w:fill="auto"/>
          </w:tcPr>
          <w:p w14:paraId="4CB898D3" w14:textId="77777777" w:rsidR="00BA5CE0" w:rsidRPr="0093239C" w:rsidRDefault="00BA5CE0" w:rsidP="00BA5CE0">
            <w:pPr>
              <w:tabs>
                <w:tab w:val="left" w:pos="155"/>
              </w:tabs>
              <w:ind w:left="14" w:right="-135" w:hanging="11"/>
              <w:rPr>
                <w:rFonts w:cs="Times New Roman"/>
                <w:b/>
                <w:bCs/>
                <w:color w:val="000000"/>
                <w:szCs w:val="22"/>
              </w:rPr>
            </w:pPr>
          </w:p>
        </w:tc>
        <w:tc>
          <w:tcPr>
            <w:tcW w:w="630" w:type="dxa"/>
          </w:tcPr>
          <w:p w14:paraId="60CBA82C" w14:textId="77777777" w:rsidR="00BA5CE0" w:rsidRPr="0093239C" w:rsidRDefault="00BA5CE0" w:rsidP="00BA5CE0">
            <w:pPr>
              <w:tabs>
                <w:tab w:val="decimal" w:pos="965"/>
              </w:tabs>
              <w:ind w:left="-147" w:right="-163"/>
              <w:jc w:val="center"/>
              <w:rPr>
                <w:rFonts w:cs="Times New Roman"/>
                <w:i/>
                <w:iCs/>
                <w:szCs w:val="22"/>
              </w:rPr>
            </w:pPr>
          </w:p>
        </w:tc>
        <w:tc>
          <w:tcPr>
            <w:tcW w:w="1080" w:type="dxa"/>
            <w:tcBorders>
              <w:top w:val="single" w:sz="4" w:space="0" w:color="auto"/>
            </w:tcBorders>
            <w:shd w:val="clear" w:color="auto" w:fill="auto"/>
            <w:vAlign w:val="bottom"/>
          </w:tcPr>
          <w:p w14:paraId="7FFF91CC" w14:textId="77777777" w:rsidR="00BA5CE0" w:rsidRPr="0093239C" w:rsidRDefault="00BA5CE0" w:rsidP="00BA5CE0">
            <w:pPr>
              <w:tabs>
                <w:tab w:val="decimal" w:pos="827"/>
              </w:tabs>
              <w:ind w:left="-118" w:right="-143"/>
              <w:rPr>
                <w:rFonts w:cs="Times New Roman"/>
                <w:b/>
                <w:bCs/>
                <w:szCs w:val="22"/>
              </w:rPr>
            </w:pPr>
          </w:p>
        </w:tc>
        <w:tc>
          <w:tcPr>
            <w:tcW w:w="282" w:type="dxa"/>
            <w:vAlign w:val="bottom"/>
          </w:tcPr>
          <w:p w14:paraId="0A893BF2" w14:textId="77777777" w:rsidR="00BA5CE0" w:rsidRPr="0093239C" w:rsidRDefault="00BA5CE0" w:rsidP="00BA5CE0">
            <w:pPr>
              <w:tabs>
                <w:tab w:val="decimal" w:pos="827"/>
              </w:tabs>
              <w:ind w:left="-118" w:right="-143"/>
              <w:rPr>
                <w:rFonts w:cs="Times New Roman"/>
                <w:b/>
                <w:bCs/>
                <w:szCs w:val="22"/>
              </w:rPr>
            </w:pPr>
          </w:p>
        </w:tc>
        <w:tc>
          <w:tcPr>
            <w:tcW w:w="1077" w:type="dxa"/>
            <w:tcBorders>
              <w:top w:val="single" w:sz="4" w:space="0" w:color="auto"/>
            </w:tcBorders>
            <w:vAlign w:val="bottom"/>
          </w:tcPr>
          <w:p w14:paraId="4DCD57B4" w14:textId="77777777" w:rsidR="00BA5CE0" w:rsidRPr="0093239C" w:rsidRDefault="00BA5CE0" w:rsidP="00BA5CE0">
            <w:pPr>
              <w:tabs>
                <w:tab w:val="decimal" w:pos="827"/>
              </w:tabs>
              <w:ind w:left="-118" w:right="-143"/>
              <w:rPr>
                <w:rFonts w:cs="Times New Roman"/>
                <w:b/>
                <w:bCs/>
                <w:szCs w:val="22"/>
              </w:rPr>
            </w:pPr>
          </w:p>
        </w:tc>
        <w:tc>
          <w:tcPr>
            <w:tcW w:w="279" w:type="dxa"/>
            <w:vAlign w:val="bottom"/>
          </w:tcPr>
          <w:p w14:paraId="59AA7559" w14:textId="77777777" w:rsidR="00BA5CE0" w:rsidRPr="0093239C" w:rsidRDefault="00BA5CE0" w:rsidP="00BA5CE0">
            <w:pPr>
              <w:tabs>
                <w:tab w:val="decimal" w:pos="827"/>
              </w:tabs>
              <w:ind w:left="-118" w:right="-143"/>
              <w:rPr>
                <w:rFonts w:cs="Times New Roman"/>
                <w:b/>
                <w:bCs/>
                <w:szCs w:val="22"/>
              </w:rPr>
            </w:pPr>
          </w:p>
        </w:tc>
        <w:tc>
          <w:tcPr>
            <w:tcW w:w="1080" w:type="dxa"/>
            <w:tcBorders>
              <w:top w:val="single" w:sz="4" w:space="0" w:color="auto"/>
            </w:tcBorders>
            <w:shd w:val="clear" w:color="auto" w:fill="auto"/>
            <w:vAlign w:val="bottom"/>
          </w:tcPr>
          <w:p w14:paraId="7B64B2D1" w14:textId="77777777" w:rsidR="00BA5CE0" w:rsidRPr="0093239C" w:rsidRDefault="00BA5CE0" w:rsidP="00BA5CE0">
            <w:pPr>
              <w:tabs>
                <w:tab w:val="decimal" w:pos="827"/>
              </w:tabs>
              <w:ind w:left="-118" w:right="-143"/>
              <w:rPr>
                <w:rFonts w:cs="Times New Roman"/>
                <w:b/>
                <w:bCs/>
                <w:szCs w:val="22"/>
              </w:rPr>
            </w:pPr>
          </w:p>
        </w:tc>
        <w:tc>
          <w:tcPr>
            <w:tcW w:w="280" w:type="dxa"/>
            <w:vAlign w:val="bottom"/>
          </w:tcPr>
          <w:p w14:paraId="612CF3CF"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tcBorders>
              <w:top w:val="single" w:sz="4" w:space="0" w:color="auto"/>
            </w:tcBorders>
            <w:shd w:val="clear" w:color="auto" w:fill="auto"/>
            <w:vAlign w:val="bottom"/>
          </w:tcPr>
          <w:p w14:paraId="14923E05" w14:textId="77777777" w:rsidR="00BA5CE0" w:rsidRPr="0093239C" w:rsidRDefault="00BA5CE0" w:rsidP="00BA5CE0">
            <w:pPr>
              <w:tabs>
                <w:tab w:val="decimal" w:pos="827"/>
              </w:tabs>
              <w:ind w:left="-118" w:right="-143"/>
              <w:rPr>
                <w:rFonts w:cs="Times New Roman"/>
                <w:b/>
                <w:bCs/>
                <w:szCs w:val="22"/>
              </w:rPr>
            </w:pPr>
          </w:p>
        </w:tc>
      </w:tr>
      <w:tr w:rsidR="00BA5CE0" w:rsidRPr="006456CE" w14:paraId="716712C1" w14:textId="77777777" w:rsidTr="00EC65EE">
        <w:tc>
          <w:tcPr>
            <w:tcW w:w="3420" w:type="dxa"/>
            <w:shd w:val="clear" w:color="auto" w:fill="auto"/>
          </w:tcPr>
          <w:p w14:paraId="4E2429BD" w14:textId="691FCE96" w:rsidR="00BA5CE0" w:rsidRPr="0093239C" w:rsidRDefault="00BA5CE0" w:rsidP="00BA5CE0">
            <w:pPr>
              <w:tabs>
                <w:tab w:val="left" w:pos="155"/>
              </w:tabs>
              <w:ind w:left="14" w:right="-135" w:hanging="11"/>
              <w:rPr>
                <w:rFonts w:cs="Times New Roman"/>
                <w:b/>
                <w:bCs/>
                <w:color w:val="000000"/>
                <w:szCs w:val="22"/>
              </w:rPr>
            </w:pPr>
            <w:r w:rsidRPr="0093239C">
              <w:rPr>
                <w:rFonts w:cs="Times New Roman"/>
                <w:b/>
                <w:bCs/>
                <w:color w:val="000000"/>
                <w:szCs w:val="22"/>
              </w:rPr>
              <w:t>Fees and service expenses</w:t>
            </w:r>
          </w:p>
        </w:tc>
        <w:tc>
          <w:tcPr>
            <w:tcW w:w="630" w:type="dxa"/>
          </w:tcPr>
          <w:p w14:paraId="5C620AAE" w14:textId="77777777" w:rsidR="00BA5CE0" w:rsidRPr="0093239C" w:rsidRDefault="00BA5CE0" w:rsidP="00BA5CE0">
            <w:pPr>
              <w:tabs>
                <w:tab w:val="decimal" w:pos="965"/>
              </w:tabs>
              <w:ind w:left="-147" w:right="-163"/>
              <w:jc w:val="center"/>
              <w:rPr>
                <w:rFonts w:cs="Times New Roman"/>
                <w:i/>
                <w:iCs/>
                <w:szCs w:val="22"/>
              </w:rPr>
            </w:pPr>
          </w:p>
        </w:tc>
        <w:tc>
          <w:tcPr>
            <w:tcW w:w="1080" w:type="dxa"/>
            <w:shd w:val="clear" w:color="auto" w:fill="auto"/>
            <w:vAlign w:val="bottom"/>
          </w:tcPr>
          <w:p w14:paraId="384098F1" w14:textId="77777777" w:rsidR="00BA5CE0" w:rsidRPr="0093239C" w:rsidRDefault="00BA5CE0" w:rsidP="00BA5CE0">
            <w:pPr>
              <w:tabs>
                <w:tab w:val="decimal" w:pos="827"/>
              </w:tabs>
              <w:ind w:left="-118" w:right="-143"/>
              <w:rPr>
                <w:rFonts w:cs="Times New Roman"/>
                <w:b/>
                <w:bCs/>
                <w:szCs w:val="22"/>
              </w:rPr>
            </w:pPr>
          </w:p>
        </w:tc>
        <w:tc>
          <w:tcPr>
            <w:tcW w:w="282" w:type="dxa"/>
            <w:vAlign w:val="bottom"/>
          </w:tcPr>
          <w:p w14:paraId="21382653" w14:textId="77777777" w:rsidR="00BA5CE0" w:rsidRPr="0093239C" w:rsidRDefault="00BA5CE0" w:rsidP="00BA5CE0">
            <w:pPr>
              <w:tabs>
                <w:tab w:val="decimal" w:pos="827"/>
              </w:tabs>
              <w:ind w:left="-118" w:right="-143"/>
              <w:rPr>
                <w:rFonts w:cs="Times New Roman"/>
                <w:b/>
                <w:bCs/>
                <w:szCs w:val="22"/>
              </w:rPr>
            </w:pPr>
          </w:p>
        </w:tc>
        <w:tc>
          <w:tcPr>
            <w:tcW w:w="1077" w:type="dxa"/>
            <w:vAlign w:val="bottom"/>
          </w:tcPr>
          <w:p w14:paraId="022310A7" w14:textId="77777777" w:rsidR="00BA5CE0" w:rsidRPr="0093239C" w:rsidRDefault="00BA5CE0" w:rsidP="00BA5CE0">
            <w:pPr>
              <w:tabs>
                <w:tab w:val="decimal" w:pos="827"/>
              </w:tabs>
              <w:ind w:left="-118" w:right="-143"/>
              <w:rPr>
                <w:rFonts w:cs="Times New Roman"/>
                <w:b/>
                <w:bCs/>
                <w:szCs w:val="22"/>
              </w:rPr>
            </w:pPr>
          </w:p>
        </w:tc>
        <w:tc>
          <w:tcPr>
            <w:tcW w:w="279" w:type="dxa"/>
            <w:vAlign w:val="bottom"/>
          </w:tcPr>
          <w:p w14:paraId="1642899F" w14:textId="77777777" w:rsidR="00BA5CE0" w:rsidRPr="0093239C" w:rsidRDefault="00BA5CE0" w:rsidP="00BA5CE0">
            <w:pPr>
              <w:tabs>
                <w:tab w:val="decimal" w:pos="827"/>
              </w:tabs>
              <w:ind w:left="-118" w:right="-143"/>
              <w:rPr>
                <w:rFonts w:cs="Times New Roman"/>
                <w:b/>
                <w:bCs/>
                <w:szCs w:val="22"/>
              </w:rPr>
            </w:pPr>
          </w:p>
        </w:tc>
        <w:tc>
          <w:tcPr>
            <w:tcW w:w="1080" w:type="dxa"/>
            <w:shd w:val="clear" w:color="auto" w:fill="auto"/>
            <w:vAlign w:val="bottom"/>
          </w:tcPr>
          <w:p w14:paraId="11A66006" w14:textId="77777777" w:rsidR="00BA5CE0" w:rsidRPr="0093239C" w:rsidRDefault="00BA5CE0" w:rsidP="00BA5CE0">
            <w:pPr>
              <w:tabs>
                <w:tab w:val="decimal" w:pos="827"/>
              </w:tabs>
              <w:ind w:left="-118" w:right="-143"/>
              <w:rPr>
                <w:rFonts w:cs="Times New Roman"/>
                <w:b/>
                <w:bCs/>
                <w:szCs w:val="22"/>
              </w:rPr>
            </w:pPr>
          </w:p>
        </w:tc>
        <w:tc>
          <w:tcPr>
            <w:tcW w:w="280" w:type="dxa"/>
            <w:vAlign w:val="bottom"/>
          </w:tcPr>
          <w:p w14:paraId="36BE86B2"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shd w:val="clear" w:color="auto" w:fill="auto"/>
            <w:vAlign w:val="bottom"/>
          </w:tcPr>
          <w:p w14:paraId="46421D33" w14:textId="77777777" w:rsidR="00BA5CE0" w:rsidRPr="0093239C" w:rsidRDefault="00BA5CE0" w:rsidP="00BA5CE0">
            <w:pPr>
              <w:tabs>
                <w:tab w:val="decimal" w:pos="827"/>
              </w:tabs>
              <w:ind w:left="-118" w:right="-143"/>
              <w:rPr>
                <w:rFonts w:cs="Times New Roman"/>
                <w:b/>
                <w:bCs/>
                <w:szCs w:val="22"/>
              </w:rPr>
            </w:pPr>
          </w:p>
        </w:tc>
      </w:tr>
      <w:tr w:rsidR="00BA5CE0" w:rsidRPr="006456CE" w14:paraId="7D5071D3" w14:textId="77777777" w:rsidTr="00EC65EE">
        <w:tc>
          <w:tcPr>
            <w:tcW w:w="3420" w:type="dxa"/>
            <w:shd w:val="clear" w:color="auto" w:fill="auto"/>
            <w:vAlign w:val="bottom"/>
          </w:tcPr>
          <w:p w14:paraId="1A475F2A" w14:textId="04454C6D" w:rsidR="00BA5CE0" w:rsidRPr="0093239C" w:rsidRDefault="00BA5CE0" w:rsidP="00BA5CE0">
            <w:pPr>
              <w:tabs>
                <w:tab w:val="left" w:pos="155"/>
              </w:tabs>
              <w:ind w:left="14" w:right="-135" w:hanging="11"/>
              <w:rPr>
                <w:rFonts w:cs="Times New Roman"/>
                <w:b/>
                <w:bCs/>
                <w:color w:val="000000"/>
                <w:szCs w:val="22"/>
              </w:rPr>
            </w:pPr>
            <w:r w:rsidRPr="0093239C">
              <w:rPr>
                <w:rFonts w:cs="Times New Roman"/>
                <w:bCs/>
                <w:szCs w:val="22"/>
              </w:rPr>
              <w:t>-</w:t>
            </w:r>
            <w:r w:rsidRPr="0093239C">
              <w:rPr>
                <w:rFonts w:cs="Times New Roman"/>
                <w:bCs/>
                <w:szCs w:val="22"/>
              </w:rPr>
              <w:tab/>
              <w:t>Fees and service expenses on ATM</w:t>
            </w:r>
          </w:p>
        </w:tc>
        <w:tc>
          <w:tcPr>
            <w:tcW w:w="630" w:type="dxa"/>
          </w:tcPr>
          <w:p w14:paraId="3F1A9B36" w14:textId="77777777" w:rsidR="00BA5CE0" w:rsidRPr="0093239C" w:rsidRDefault="00BA5CE0" w:rsidP="00BA5CE0">
            <w:pPr>
              <w:tabs>
                <w:tab w:val="decimal" w:pos="827"/>
              </w:tabs>
              <w:ind w:left="-118" w:right="-143"/>
              <w:rPr>
                <w:rFonts w:cs="Times New Roman"/>
                <w:bCs/>
                <w:szCs w:val="22"/>
              </w:rPr>
            </w:pPr>
          </w:p>
        </w:tc>
        <w:tc>
          <w:tcPr>
            <w:tcW w:w="1080" w:type="dxa"/>
            <w:shd w:val="clear" w:color="auto" w:fill="auto"/>
            <w:vAlign w:val="bottom"/>
          </w:tcPr>
          <w:p w14:paraId="7AC12EFF" w14:textId="5AA97B4E" w:rsidR="00BA5CE0" w:rsidRPr="0093239C" w:rsidRDefault="00BA5CE0" w:rsidP="00BA5CE0">
            <w:pPr>
              <w:tabs>
                <w:tab w:val="decimal" w:pos="827"/>
              </w:tabs>
              <w:ind w:left="-118" w:right="-143"/>
              <w:rPr>
                <w:rFonts w:cs="Times New Roman"/>
                <w:bCs/>
                <w:szCs w:val="22"/>
              </w:rPr>
            </w:pPr>
            <w:r w:rsidRPr="0093239C">
              <w:rPr>
                <w:rFonts w:cs="Times New Roman"/>
                <w:szCs w:val="22"/>
              </w:rPr>
              <w:t>(60,36</w:t>
            </w:r>
            <w:r w:rsidRPr="0093239C">
              <w:rPr>
                <w:rFonts w:cs="Times New Roman"/>
                <w:szCs w:val="22"/>
                <w:cs/>
                <w:lang w:bidi="th-TH"/>
              </w:rPr>
              <w:t>3</w:t>
            </w:r>
            <w:r w:rsidRPr="0093239C">
              <w:rPr>
                <w:rFonts w:cs="Times New Roman"/>
                <w:szCs w:val="22"/>
              </w:rPr>
              <w:t>)</w:t>
            </w:r>
          </w:p>
        </w:tc>
        <w:tc>
          <w:tcPr>
            <w:tcW w:w="282" w:type="dxa"/>
            <w:vAlign w:val="bottom"/>
          </w:tcPr>
          <w:p w14:paraId="6034D84F" w14:textId="77777777" w:rsidR="00BA5CE0" w:rsidRPr="0093239C" w:rsidRDefault="00BA5CE0" w:rsidP="00BA5CE0">
            <w:pPr>
              <w:tabs>
                <w:tab w:val="decimal" w:pos="827"/>
              </w:tabs>
              <w:ind w:left="-118" w:right="-143"/>
              <w:rPr>
                <w:rFonts w:cs="Times New Roman"/>
                <w:b/>
                <w:bCs/>
                <w:szCs w:val="22"/>
              </w:rPr>
            </w:pPr>
          </w:p>
        </w:tc>
        <w:tc>
          <w:tcPr>
            <w:tcW w:w="1077" w:type="dxa"/>
            <w:vAlign w:val="bottom"/>
          </w:tcPr>
          <w:p w14:paraId="665B2949" w14:textId="5CC520C3" w:rsidR="00BA5CE0" w:rsidRPr="0093239C" w:rsidRDefault="00BA5CE0" w:rsidP="00BA5CE0">
            <w:pPr>
              <w:tabs>
                <w:tab w:val="decimal" w:pos="827"/>
              </w:tabs>
              <w:ind w:left="-118" w:right="-143"/>
              <w:rPr>
                <w:rFonts w:cs="Times New Roman"/>
                <w:b/>
                <w:bCs/>
                <w:szCs w:val="22"/>
              </w:rPr>
            </w:pPr>
            <w:r w:rsidRPr="0093239C">
              <w:rPr>
                <w:rFonts w:cs="Times New Roman"/>
                <w:bCs/>
                <w:szCs w:val="22"/>
              </w:rPr>
              <w:t>(37,592)</w:t>
            </w:r>
          </w:p>
        </w:tc>
        <w:tc>
          <w:tcPr>
            <w:tcW w:w="279" w:type="dxa"/>
          </w:tcPr>
          <w:p w14:paraId="524BC683" w14:textId="77777777" w:rsidR="00BA5CE0" w:rsidRPr="0093239C" w:rsidRDefault="00BA5CE0" w:rsidP="00BA5CE0">
            <w:pPr>
              <w:tabs>
                <w:tab w:val="decimal" w:pos="827"/>
              </w:tabs>
              <w:ind w:left="-118" w:right="-143"/>
              <w:rPr>
                <w:rFonts w:cs="Times New Roman"/>
                <w:b/>
                <w:bCs/>
                <w:szCs w:val="22"/>
              </w:rPr>
            </w:pPr>
          </w:p>
        </w:tc>
        <w:tc>
          <w:tcPr>
            <w:tcW w:w="1080" w:type="dxa"/>
            <w:shd w:val="clear" w:color="auto" w:fill="auto"/>
            <w:vAlign w:val="bottom"/>
          </w:tcPr>
          <w:p w14:paraId="400B6622" w14:textId="16CCC203" w:rsidR="00BA5CE0" w:rsidRPr="0093239C" w:rsidRDefault="00BA5CE0" w:rsidP="00BA5CE0">
            <w:pPr>
              <w:tabs>
                <w:tab w:val="decimal" w:pos="827"/>
              </w:tabs>
              <w:ind w:left="-118" w:right="-143"/>
              <w:rPr>
                <w:rFonts w:cs="Times New Roman"/>
                <w:bCs/>
                <w:szCs w:val="22"/>
              </w:rPr>
            </w:pPr>
            <w:r w:rsidRPr="0093239C">
              <w:rPr>
                <w:rFonts w:cs="Times New Roman"/>
                <w:szCs w:val="22"/>
              </w:rPr>
              <w:t>(58,00</w:t>
            </w:r>
            <w:r w:rsidRPr="0093239C">
              <w:rPr>
                <w:rFonts w:cs="Times New Roman"/>
                <w:szCs w:val="22"/>
                <w:cs/>
                <w:lang w:bidi="th-TH"/>
              </w:rPr>
              <w:t>5</w:t>
            </w:r>
            <w:r w:rsidRPr="0093239C">
              <w:rPr>
                <w:rFonts w:cs="Times New Roman"/>
                <w:szCs w:val="22"/>
              </w:rPr>
              <w:t>)</w:t>
            </w:r>
          </w:p>
        </w:tc>
        <w:tc>
          <w:tcPr>
            <w:tcW w:w="280" w:type="dxa"/>
          </w:tcPr>
          <w:p w14:paraId="1059F854"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shd w:val="clear" w:color="auto" w:fill="auto"/>
            <w:vAlign w:val="bottom"/>
          </w:tcPr>
          <w:p w14:paraId="6698570D" w14:textId="724393E7" w:rsidR="00BA5CE0" w:rsidRPr="0093239C" w:rsidRDefault="00BA5CE0" w:rsidP="00BA5CE0">
            <w:pPr>
              <w:tabs>
                <w:tab w:val="decimal" w:pos="827"/>
              </w:tabs>
              <w:ind w:left="-118" w:right="-143"/>
              <w:rPr>
                <w:rFonts w:cs="Times New Roman"/>
                <w:b/>
                <w:bCs/>
                <w:szCs w:val="22"/>
              </w:rPr>
            </w:pPr>
            <w:r w:rsidRPr="0093239C">
              <w:rPr>
                <w:rFonts w:cs="Times New Roman"/>
                <w:bCs/>
                <w:szCs w:val="22"/>
              </w:rPr>
              <w:t>(35,607)</w:t>
            </w:r>
          </w:p>
        </w:tc>
      </w:tr>
      <w:tr w:rsidR="00BA5CE0" w:rsidRPr="006456CE" w14:paraId="644A16F6" w14:textId="77777777" w:rsidTr="0093239C">
        <w:tc>
          <w:tcPr>
            <w:tcW w:w="3420" w:type="dxa"/>
            <w:shd w:val="clear" w:color="auto" w:fill="auto"/>
            <w:vAlign w:val="bottom"/>
          </w:tcPr>
          <w:p w14:paraId="122B9F45" w14:textId="56DD8214" w:rsidR="00BA5CE0" w:rsidRPr="0093239C" w:rsidRDefault="00BA5CE0" w:rsidP="00BA5CE0">
            <w:pPr>
              <w:tabs>
                <w:tab w:val="left" w:pos="155"/>
              </w:tabs>
              <w:ind w:left="150" w:right="-135" w:hanging="147"/>
              <w:rPr>
                <w:rFonts w:cs="Times New Roman"/>
                <w:bCs/>
                <w:szCs w:val="22"/>
              </w:rPr>
            </w:pPr>
            <w:r w:rsidRPr="0093239C">
              <w:rPr>
                <w:rFonts w:cs="Times New Roman"/>
                <w:bCs/>
                <w:szCs w:val="22"/>
              </w:rPr>
              <w:t xml:space="preserve">- </w:t>
            </w:r>
            <w:r w:rsidRPr="0093239C">
              <w:rPr>
                <w:rFonts w:cs="Times New Roman"/>
                <w:bCs/>
                <w:szCs w:val="22"/>
              </w:rPr>
              <w:tab/>
              <w:t xml:space="preserve">Loan guarantee commission    </w:t>
            </w:r>
            <w:r w:rsidRPr="0093239C">
              <w:rPr>
                <w:rFonts w:cs="Times New Roman"/>
                <w:bCs/>
                <w:szCs w:val="22"/>
              </w:rPr>
              <w:br/>
              <w:t xml:space="preserve">   expenses</w:t>
            </w:r>
          </w:p>
        </w:tc>
        <w:tc>
          <w:tcPr>
            <w:tcW w:w="630" w:type="dxa"/>
          </w:tcPr>
          <w:p w14:paraId="2E89D809" w14:textId="77777777" w:rsidR="00BA5CE0" w:rsidRPr="0093239C" w:rsidRDefault="00BA5CE0" w:rsidP="00BA5CE0">
            <w:pPr>
              <w:tabs>
                <w:tab w:val="decimal" w:pos="827"/>
              </w:tabs>
              <w:ind w:left="-118" w:right="-143"/>
              <w:rPr>
                <w:rFonts w:cs="Times New Roman"/>
                <w:bCs/>
                <w:szCs w:val="22"/>
              </w:rPr>
            </w:pPr>
          </w:p>
        </w:tc>
        <w:tc>
          <w:tcPr>
            <w:tcW w:w="1080" w:type="dxa"/>
            <w:shd w:val="clear" w:color="auto" w:fill="auto"/>
            <w:vAlign w:val="bottom"/>
          </w:tcPr>
          <w:p w14:paraId="79318D0F" w14:textId="52B74195" w:rsidR="00BA5CE0" w:rsidRPr="0093239C" w:rsidRDefault="00BA5CE0" w:rsidP="00BA5CE0">
            <w:pPr>
              <w:tabs>
                <w:tab w:val="decimal" w:pos="827"/>
              </w:tabs>
              <w:ind w:left="-118" w:right="-143"/>
              <w:rPr>
                <w:rFonts w:cs="Times New Roman"/>
                <w:bCs/>
                <w:szCs w:val="22"/>
              </w:rPr>
            </w:pPr>
            <w:r w:rsidRPr="0093239C">
              <w:rPr>
                <w:rFonts w:cs="Times New Roman"/>
                <w:szCs w:val="22"/>
              </w:rPr>
              <w:t xml:space="preserve">(351,725) </w:t>
            </w:r>
          </w:p>
        </w:tc>
        <w:tc>
          <w:tcPr>
            <w:tcW w:w="282" w:type="dxa"/>
            <w:vAlign w:val="bottom"/>
          </w:tcPr>
          <w:p w14:paraId="7CFD76B3" w14:textId="77777777" w:rsidR="00BA5CE0" w:rsidRPr="0093239C" w:rsidRDefault="00BA5CE0" w:rsidP="00BA5CE0">
            <w:pPr>
              <w:tabs>
                <w:tab w:val="decimal" w:pos="827"/>
              </w:tabs>
              <w:ind w:left="-118" w:right="-143"/>
              <w:rPr>
                <w:rFonts w:cs="Times New Roman"/>
                <w:b/>
                <w:bCs/>
                <w:szCs w:val="22"/>
              </w:rPr>
            </w:pPr>
          </w:p>
        </w:tc>
        <w:tc>
          <w:tcPr>
            <w:tcW w:w="1077" w:type="dxa"/>
            <w:vAlign w:val="bottom"/>
          </w:tcPr>
          <w:p w14:paraId="22BFB3C8" w14:textId="7AA94A8A" w:rsidR="00BA5CE0" w:rsidRPr="0093239C" w:rsidRDefault="00BA5CE0" w:rsidP="00BA5CE0">
            <w:pPr>
              <w:tabs>
                <w:tab w:val="decimal" w:pos="827"/>
              </w:tabs>
              <w:ind w:left="-118" w:right="-143"/>
              <w:rPr>
                <w:rFonts w:cs="Times New Roman"/>
                <w:szCs w:val="22"/>
              </w:rPr>
            </w:pPr>
            <w:r w:rsidRPr="0093239C">
              <w:rPr>
                <w:rFonts w:cs="Times New Roman"/>
                <w:bCs/>
                <w:szCs w:val="22"/>
              </w:rPr>
              <w:t>(376,111)</w:t>
            </w:r>
          </w:p>
        </w:tc>
        <w:tc>
          <w:tcPr>
            <w:tcW w:w="279" w:type="dxa"/>
            <w:vAlign w:val="bottom"/>
          </w:tcPr>
          <w:p w14:paraId="2F60B1C9" w14:textId="77777777" w:rsidR="00BA5CE0" w:rsidRPr="0093239C" w:rsidRDefault="00BA5CE0" w:rsidP="00BA5CE0">
            <w:pPr>
              <w:tabs>
                <w:tab w:val="decimal" w:pos="827"/>
              </w:tabs>
              <w:ind w:left="-118" w:right="-143"/>
              <w:rPr>
                <w:rFonts w:cs="Times New Roman"/>
                <w:b/>
                <w:bCs/>
                <w:szCs w:val="22"/>
              </w:rPr>
            </w:pPr>
          </w:p>
        </w:tc>
        <w:tc>
          <w:tcPr>
            <w:tcW w:w="1080" w:type="dxa"/>
            <w:shd w:val="clear" w:color="auto" w:fill="auto"/>
            <w:vAlign w:val="bottom"/>
          </w:tcPr>
          <w:p w14:paraId="2B91335A" w14:textId="3141817C" w:rsidR="00BA5CE0" w:rsidRPr="0093239C" w:rsidRDefault="00BA5CE0" w:rsidP="00BA5CE0">
            <w:pPr>
              <w:tabs>
                <w:tab w:val="decimal" w:pos="827"/>
              </w:tabs>
              <w:ind w:left="-118" w:right="-143"/>
              <w:rPr>
                <w:rFonts w:cs="Times New Roman"/>
                <w:bCs/>
                <w:szCs w:val="22"/>
              </w:rPr>
            </w:pPr>
            <w:r w:rsidRPr="0093239C">
              <w:rPr>
                <w:rFonts w:cs="Times New Roman"/>
                <w:szCs w:val="22"/>
              </w:rPr>
              <w:t xml:space="preserve">(351,725) </w:t>
            </w:r>
          </w:p>
        </w:tc>
        <w:tc>
          <w:tcPr>
            <w:tcW w:w="280" w:type="dxa"/>
            <w:vAlign w:val="bottom"/>
          </w:tcPr>
          <w:p w14:paraId="7C6BDA89"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shd w:val="clear" w:color="auto" w:fill="auto"/>
            <w:vAlign w:val="bottom"/>
          </w:tcPr>
          <w:p w14:paraId="50ABA79D" w14:textId="529E3C7F" w:rsidR="00BA5CE0" w:rsidRPr="0093239C" w:rsidRDefault="00BA5CE0" w:rsidP="00BA5CE0">
            <w:pPr>
              <w:tabs>
                <w:tab w:val="decimal" w:pos="827"/>
              </w:tabs>
              <w:ind w:left="-118" w:right="-143"/>
              <w:rPr>
                <w:rFonts w:cs="Times New Roman"/>
                <w:szCs w:val="22"/>
              </w:rPr>
            </w:pPr>
            <w:r w:rsidRPr="0093239C">
              <w:rPr>
                <w:rFonts w:cs="Times New Roman"/>
                <w:bCs/>
                <w:szCs w:val="22"/>
              </w:rPr>
              <w:t>(376,111)</w:t>
            </w:r>
          </w:p>
        </w:tc>
      </w:tr>
      <w:tr w:rsidR="00E0540B" w:rsidRPr="006456CE" w14:paraId="6344A503" w14:textId="77777777" w:rsidTr="0083440B">
        <w:tc>
          <w:tcPr>
            <w:tcW w:w="3420" w:type="dxa"/>
            <w:shd w:val="clear" w:color="auto" w:fill="auto"/>
            <w:vAlign w:val="bottom"/>
          </w:tcPr>
          <w:p w14:paraId="53A19735" w14:textId="22E3A011" w:rsidR="00E0540B" w:rsidRPr="0093239C" w:rsidRDefault="00E0540B" w:rsidP="00E0540B">
            <w:pPr>
              <w:tabs>
                <w:tab w:val="left" w:pos="155"/>
              </w:tabs>
              <w:ind w:left="150" w:right="-135" w:hanging="147"/>
              <w:rPr>
                <w:rFonts w:cs="Times New Roman"/>
                <w:bCs/>
                <w:szCs w:val="22"/>
              </w:rPr>
            </w:pPr>
            <w:r w:rsidRPr="0093239C">
              <w:rPr>
                <w:rFonts w:cs="Times New Roman"/>
                <w:bCs/>
                <w:szCs w:val="22"/>
              </w:rPr>
              <w:t xml:space="preserve">- </w:t>
            </w:r>
            <w:r w:rsidRPr="0093239C">
              <w:rPr>
                <w:rFonts w:cs="Times New Roman"/>
                <w:bCs/>
                <w:szCs w:val="22"/>
              </w:rPr>
              <w:tab/>
              <w:t>Collection and recovery expenses</w:t>
            </w:r>
          </w:p>
        </w:tc>
        <w:tc>
          <w:tcPr>
            <w:tcW w:w="630" w:type="dxa"/>
          </w:tcPr>
          <w:p w14:paraId="7932B167" w14:textId="77777777" w:rsidR="00E0540B" w:rsidRPr="0093239C" w:rsidRDefault="00E0540B" w:rsidP="00E0540B">
            <w:pPr>
              <w:tabs>
                <w:tab w:val="decimal" w:pos="827"/>
              </w:tabs>
              <w:ind w:left="-118" w:right="-143"/>
              <w:rPr>
                <w:rFonts w:cs="Times New Roman"/>
                <w:bCs/>
                <w:szCs w:val="22"/>
              </w:rPr>
            </w:pPr>
          </w:p>
        </w:tc>
        <w:tc>
          <w:tcPr>
            <w:tcW w:w="1080" w:type="dxa"/>
            <w:shd w:val="clear" w:color="auto" w:fill="auto"/>
          </w:tcPr>
          <w:p w14:paraId="28CCC4DD" w14:textId="11807EFA" w:rsidR="00E0540B" w:rsidRPr="0093239C" w:rsidRDefault="00E0540B" w:rsidP="00E0540B">
            <w:pPr>
              <w:tabs>
                <w:tab w:val="decimal" w:pos="827"/>
              </w:tabs>
              <w:ind w:left="-118" w:right="-143"/>
              <w:rPr>
                <w:rFonts w:cs="Times New Roman"/>
                <w:szCs w:val="22"/>
              </w:rPr>
            </w:pPr>
            <w:r w:rsidRPr="0093239C">
              <w:rPr>
                <w:rFonts w:cs="Times New Roman"/>
                <w:szCs w:val="22"/>
              </w:rPr>
              <w:t xml:space="preserve">(101,277) </w:t>
            </w:r>
          </w:p>
        </w:tc>
        <w:tc>
          <w:tcPr>
            <w:tcW w:w="282" w:type="dxa"/>
            <w:vAlign w:val="bottom"/>
          </w:tcPr>
          <w:p w14:paraId="52A92348" w14:textId="77777777" w:rsidR="00E0540B" w:rsidRPr="0093239C" w:rsidRDefault="00E0540B" w:rsidP="00E0540B">
            <w:pPr>
              <w:tabs>
                <w:tab w:val="decimal" w:pos="827"/>
              </w:tabs>
              <w:ind w:left="-118" w:right="-143"/>
              <w:rPr>
                <w:rFonts w:cs="Times New Roman"/>
                <w:b/>
                <w:bCs/>
                <w:szCs w:val="22"/>
              </w:rPr>
            </w:pPr>
          </w:p>
        </w:tc>
        <w:tc>
          <w:tcPr>
            <w:tcW w:w="1077" w:type="dxa"/>
            <w:vAlign w:val="bottom"/>
          </w:tcPr>
          <w:p w14:paraId="3DBB688F" w14:textId="0993F3AC" w:rsidR="00E0540B" w:rsidRPr="0093239C" w:rsidRDefault="00E0540B" w:rsidP="00E0540B">
            <w:pPr>
              <w:tabs>
                <w:tab w:val="decimal" w:pos="827"/>
              </w:tabs>
              <w:ind w:left="-118" w:right="-143"/>
              <w:rPr>
                <w:rFonts w:cs="Times New Roman"/>
                <w:bCs/>
                <w:szCs w:val="22"/>
              </w:rPr>
            </w:pPr>
            <w:r w:rsidRPr="0093239C">
              <w:rPr>
                <w:rFonts w:cs="Times New Roman"/>
                <w:bCs/>
                <w:szCs w:val="22"/>
              </w:rPr>
              <w:t>(127,229)</w:t>
            </w:r>
          </w:p>
        </w:tc>
        <w:tc>
          <w:tcPr>
            <w:tcW w:w="279" w:type="dxa"/>
            <w:vAlign w:val="bottom"/>
          </w:tcPr>
          <w:p w14:paraId="59A702E6" w14:textId="77777777" w:rsidR="00E0540B" w:rsidRPr="0093239C" w:rsidRDefault="00E0540B" w:rsidP="00E0540B">
            <w:pPr>
              <w:tabs>
                <w:tab w:val="decimal" w:pos="827"/>
              </w:tabs>
              <w:ind w:left="-118" w:right="-143"/>
              <w:rPr>
                <w:rFonts w:cs="Times New Roman"/>
                <w:b/>
                <w:bCs/>
                <w:szCs w:val="22"/>
              </w:rPr>
            </w:pPr>
          </w:p>
        </w:tc>
        <w:tc>
          <w:tcPr>
            <w:tcW w:w="1080" w:type="dxa"/>
            <w:shd w:val="clear" w:color="auto" w:fill="auto"/>
          </w:tcPr>
          <w:p w14:paraId="7727204C" w14:textId="0BF7BF77" w:rsidR="00E0540B" w:rsidRPr="0093239C" w:rsidRDefault="00E0540B" w:rsidP="00E0540B">
            <w:pPr>
              <w:tabs>
                <w:tab w:val="decimal" w:pos="827"/>
              </w:tabs>
              <w:ind w:left="-118" w:right="-143"/>
              <w:rPr>
                <w:rFonts w:cs="Times New Roman"/>
                <w:szCs w:val="22"/>
              </w:rPr>
            </w:pPr>
            <w:r w:rsidRPr="0093239C">
              <w:rPr>
                <w:rFonts w:cs="Times New Roman"/>
                <w:szCs w:val="22"/>
              </w:rPr>
              <w:t xml:space="preserve">(101,277) </w:t>
            </w:r>
          </w:p>
        </w:tc>
        <w:tc>
          <w:tcPr>
            <w:tcW w:w="280" w:type="dxa"/>
            <w:vAlign w:val="bottom"/>
          </w:tcPr>
          <w:p w14:paraId="330EEF48" w14:textId="77777777" w:rsidR="00E0540B" w:rsidRPr="0093239C" w:rsidRDefault="00E0540B" w:rsidP="00E0540B">
            <w:pPr>
              <w:tabs>
                <w:tab w:val="decimal" w:pos="827"/>
              </w:tabs>
              <w:ind w:left="-118" w:right="-143"/>
              <w:jc w:val="right"/>
              <w:rPr>
                <w:rFonts w:cs="Times New Roman"/>
                <w:b/>
                <w:bCs/>
                <w:color w:val="000000"/>
                <w:szCs w:val="22"/>
              </w:rPr>
            </w:pPr>
          </w:p>
        </w:tc>
        <w:tc>
          <w:tcPr>
            <w:tcW w:w="1088" w:type="dxa"/>
            <w:shd w:val="clear" w:color="auto" w:fill="auto"/>
            <w:vAlign w:val="bottom"/>
          </w:tcPr>
          <w:p w14:paraId="5EFE77BE" w14:textId="3A78F1A0" w:rsidR="00E0540B" w:rsidRPr="0093239C" w:rsidRDefault="00E0540B" w:rsidP="00E0540B">
            <w:pPr>
              <w:tabs>
                <w:tab w:val="decimal" w:pos="827"/>
              </w:tabs>
              <w:ind w:left="-118" w:right="-143"/>
              <w:rPr>
                <w:rFonts w:cs="Times New Roman"/>
                <w:bCs/>
                <w:szCs w:val="22"/>
              </w:rPr>
            </w:pPr>
            <w:r w:rsidRPr="0093239C">
              <w:rPr>
                <w:rFonts w:cs="Times New Roman"/>
                <w:bCs/>
                <w:szCs w:val="22"/>
              </w:rPr>
              <w:t>(127,229)</w:t>
            </w:r>
          </w:p>
        </w:tc>
      </w:tr>
      <w:tr w:rsidR="00BA5CE0" w:rsidRPr="006456CE" w14:paraId="1E491998" w14:textId="77777777" w:rsidTr="0093239C">
        <w:tc>
          <w:tcPr>
            <w:tcW w:w="3420" w:type="dxa"/>
            <w:shd w:val="clear" w:color="auto" w:fill="auto"/>
            <w:vAlign w:val="bottom"/>
          </w:tcPr>
          <w:p w14:paraId="0E2A2DAF" w14:textId="77777777" w:rsidR="00BA5CE0" w:rsidRPr="0093239C" w:rsidRDefault="00BA5CE0" w:rsidP="00BA5CE0">
            <w:pPr>
              <w:tabs>
                <w:tab w:val="left" w:pos="155"/>
              </w:tabs>
              <w:ind w:left="14" w:right="-135" w:hanging="11"/>
              <w:rPr>
                <w:rFonts w:cs="Times New Roman"/>
                <w:bCs/>
                <w:szCs w:val="22"/>
              </w:rPr>
            </w:pPr>
            <w:r w:rsidRPr="0093239C">
              <w:rPr>
                <w:rFonts w:cs="Times New Roman"/>
                <w:bCs/>
                <w:szCs w:val="22"/>
              </w:rPr>
              <w:t xml:space="preserve">- </w:t>
            </w:r>
            <w:r w:rsidRPr="0093239C">
              <w:rPr>
                <w:rFonts w:cs="Times New Roman"/>
                <w:bCs/>
                <w:szCs w:val="22"/>
              </w:rPr>
              <w:tab/>
              <w:t>Legal fee</w:t>
            </w:r>
          </w:p>
        </w:tc>
        <w:tc>
          <w:tcPr>
            <w:tcW w:w="630" w:type="dxa"/>
          </w:tcPr>
          <w:p w14:paraId="032756D7" w14:textId="77777777" w:rsidR="00BA5CE0" w:rsidRPr="0093239C" w:rsidRDefault="00BA5CE0" w:rsidP="00BA5CE0">
            <w:pPr>
              <w:tabs>
                <w:tab w:val="decimal" w:pos="827"/>
              </w:tabs>
              <w:ind w:left="-118" w:right="-143"/>
              <w:rPr>
                <w:rFonts w:cs="Times New Roman"/>
                <w:bCs/>
                <w:szCs w:val="22"/>
              </w:rPr>
            </w:pPr>
          </w:p>
        </w:tc>
        <w:tc>
          <w:tcPr>
            <w:tcW w:w="1080" w:type="dxa"/>
            <w:shd w:val="clear" w:color="auto" w:fill="auto"/>
          </w:tcPr>
          <w:p w14:paraId="173B156E" w14:textId="5B5BD11C" w:rsidR="00BA5CE0" w:rsidRPr="0093239C" w:rsidRDefault="00BA5CE0" w:rsidP="00BA5CE0">
            <w:pPr>
              <w:tabs>
                <w:tab w:val="decimal" w:pos="827"/>
              </w:tabs>
              <w:ind w:left="-118" w:right="-143"/>
              <w:rPr>
                <w:rFonts w:cs="Times New Roman"/>
                <w:bCs/>
                <w:szCs w:val="22"/>
              </w:rPr>
            </w:pPr>
            <w:r w:rsidRPr="0093239C">
              <w:rPr>
                <w:rFonts w:cs="Times New Roman"/>
                <w:szCs w:val="22"/>
              </w:rPr>
              <w:t xml:space="preserve">(11,828) </w:t>
            </w:r>
          </w:p>
        </w:tc>
        <w:tc>
          <w:tcPr>
            <w:tcW w:w="282" w:type="dxa"/>
            <w:vAlign w:val="bottom"/>
          </w:tcPr>
          <w:p w14:paraId="50B1CD97" w14:textId="77777777" w:rsidR="00BA5CE0" w:rsidRPr="0093239C" w:rsidRDefault="00BA5CE0" w:rsidP="00BA5CE0">
            <w:pPr>
              <w:tabs>
                <w:tab w:val="decimal" w:pos="827"/>
              </w:tabs>
              <w:ind w:left="-118" w:right="-143"/>
              <w:rPr>
                <w:rFonts w:cs="Times New Roman"/>
                <w:b/>
                <w:bCs/>
                <w:szCs w:val="22"/>
              </w:rPr>
            </w:pPr>
          </w:p>
        </w:tc>
        <w:tc>
          <w:tcPr>
            <w:tcW w:w="1077" w:type="dxa"/>
            <w:vAlign w:val="bottom"/>
          </w:tcPr>
          <w:p w14:paraId="50290647" w14:textId="7594B21F" w:rsidR="00BA5CE0" w:rsidRPr="0093239C" w:rsidRDefault="00BA5CE0" w:rsidP="00BA5CE0">
            <w:pPr>
              <w:tabs>
                <w:tab w:val="decimal" w:pos="827"/>
              </w:tabs>
              <w:ind w:left="-118" w:right="-143"/>
              <w:rPr>
                <w:rFonts w:cs="Times New Roman"/>
                <w:szCs w:val="22"/>
              </w:rPr>
            </w:pPr>
            <w:r w:rsidRPr="0093239C">
              <w:rPr>
                <w:rFonts w:cs="Times New Roman"/>
                <w:bCs/>
                <w:szCs w:val="22"/>
              </w:rPr>
              <w:t>(10,466)</w:t>
            </w:r>
          </w:p>
        </w:tc>
        <w:tc>
          <w:tcPr>
            <w:tcW w:w="279" w:type="dxa"/>
            <w:vAlign w:val="bottom"/>
          </w:tcPr>
          <w:p w14:paraId="50E2A543" w14:textId="77777777" w:rsidR="00BA5CE0" w:rsidRPr="0093239C" w:rsidRDefault="00BA5CE0" w:rsidP="00BA5CE0">
            <w:pPr>
              <w:tabs>
                <w:tab w:val="decimal" w:pos="827"/>
              </w:tabs>
              <w:ind w:left="-118" w:right="-143"/>
              <w:rPr>
                <w:rFonts w:cs="Times New Roman"/>
                <w:b/>
                <w:bCs/>
                <w:szCs w:val="22"/>
              </w:rPr>
            </w:pPr>
          </w:p>
        </w:tc>
        <w:tc>
          <w:tcPr>
            <w:tcW w:w="1080" w:type="dxa"/>
            <w:shd w:val="clear" w:color="auto" w:fill="auto"/>
          </w:tcPr>
          <w:p w14:paraId="21EAE285" w14:textId="39114033" w:rsidR="00BA5CE0" w:rsidRPr="0093239C" w:rsidRDefault="00BA5CE0" w:rsidP="00BA5CE0">
            <w:pPr>
              <w:tabs>
                <w:tab w:val="decimal" w:pos="827"/>
              </w:tabs>
              <w:ind w:left="-118" w:right="-143"/>
              <w:rPr>
                <w:rFonts w:cs="Times New Roman"/>
                <w:bCs/>
                <w:szCs w:val="22"/>
              </w:rPr>
            </w:pPr>
            <w:r w:rsidRPr="0093239C">
              <w:rPr>
                <w:rFonts w:cs="Times New Roman"/>
                <w:szCs w:val="22"/>
              </w:rPr>
              <w:t xml:space="preserve">(11,828) </w:t>
            </w:r>
          </w:p>
        </w:tc>
        <w:tc>
          <w:tcPr>
            <w:tcW w:w="280" w:type="dxa"/>
            <w:vAlign w:val="bottom"/>
          </w:tcPr>
          <w:p w14:paraId="4B00C05D"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shd w:val="clear" w:color="auto" w:fill="auto"/>
            <w:vAlign w:val="bottom"/>
          </w:tcPr>
          <w:p w14:paraId="76E08487" w14:textId="261ABCF8" w:rsidR="00BA5CE0" w:rsidRPr="0093239C" w:rsidRDefault="00BA5CE0" w:rsidP="00BA5CE0">
            <w:pPr>
              <w:tabs>
                <w:tab w:val="decimal" w:pos="827"/>
              </w:tabs>
              <w:ind w:left="-118" w:right="-143"/>
              <w:rPr>
                <w:rFonts w:cs="Times New Roman"/>
                <w:b/>
                <w:bCs/>
                <w:szCs w:val="22"/>
              </w:rPr>
            </w:pPr>
            <w:r w:rsidRPr="0093239C">
              <w:rPr>
                <w:rFonts w:cs="Times New Roman"/>
                <w:bCs/>
                <w:szCs w:val="22"/>
              </w:rPr>
              <w:t>(10,466)</w:t>
            </w:r>
          </w:p>
        </w:tc>
      </w:tr>
      <w:tr w:rsidR="00BA5CE0" w:rsidRPr="006456CE" w14:paraId="40D9572D" w14:textId="77777777" w:rsidTr="0093239C">
        <w:tc>
          <w:tcPr>
            <w:tcW w:w="3420" w:type="dxa"/>
            <w:shd w:val="clear" w:color="auto" w:fill="auto"/>
            <w:vAlign w:val="bottom"/>
          </w:tcPr>
          <w:p w14:paraId="5BBBE551" w14:textId="77777777" w:rsidR="00BA5CE0" w:rsidRPr="0093239C" w:rsidRDefault="00BA5CE0" w:rsidP="00BA5CE0">
            <w:pPr>
              <w:tabs>
                <w:tab w:val="left" w:pos="155"/>
              </w:tabs>
              <w:ind w:left="14" w:right="-135" w:hanging="11"/>
              <w:rPr>
                <w:rFonts w:cs="Times New Roman"/>
                <w:bCs/>
                <w:szCs w:val="22"/>
              </w:rPr>
            </w:pPr>
            <w:r w:rsidRPr="0093239C">
              <w:rPr>
                <w:rFonts w:cs="Times New Roman"/>
                <w:bCs/>
                <w:szCs w:val="22"/>
              </w:rPr>
              <w:t xml:space="preserve">- </w:t>
            </w:r>
            <w:r w:rsidRPr="0093239C">
              <w:rPr>
                <w:rFonts w:cs="Times New Roman"/>
                <w:bCs/>
                <w:szCs w:val="22"/>
              </w:rPr>
              <w:tab/>
              <w:t>Others</w:t>
            </w:r>
          </w:p>
        </w:tc>
        <w:tc>
          <w:tcPr>
            <w:tcW w:w="630" w:type="dxa"/>
          </w:tcPr>
          <w:p w14:paraId="52593A67" w14:textId="77777777" w:rsidR="00BA5CE0" w:rsidRPr="0093239C" w:rsidRDefault="00BA5CE0" w:rsidP="00BA5CE0">
            <w:pPr>
              <w:tabs>
                <w:tab w:val="decimal" w:pos="827"/>
              </w:tabs>
              <w:ind w:left="-118" w:right="-143"/>
              <w:rPr>
                <w:rFonts w:cs="Times New Roman"/>
                <w:bCs/>
                <w:szCs w:val="22"/>
              </w:rPr>
            </w:pPr>
          </w:p>
        </w:tc>
        <w:tc>
          <w:tcPr>
            <w:tcW w:w="1080" w:type="dxa"/>
            <w:tcBorders>
              <w:bottom w:val="single" w:sz="4" w:space="0" w:color="auto"/>
            </w:tcBorders>
            <w:shd w:val="clear" w:color="auto" w:fill="auto"/>
          </w:tcPr>
          <w:p w14:paraId="4422636D" w14:textId="6F55ECA0" w:rsidR="00BA5CE0" w:rsidRPr="0093239C" w:rsidRDefault="00BA5CE0" w:rsidP="00BA5CE0">
            <w:pPr>
              <w:tabs>
                <w:tab w:val="decimal" w:pos="827"/>
              </w:tabs>
              <w:ind w:left="-118" w:right="-143"/>
              <w:rPr>
                <w:rFonts w:cs="Times New Roman"/>
                <w:bCs/>
                <w:szCs w:val="22"/>
              </w:rPr>
            </w:pPr>
            <w:r w:rsidRPr="0093239C">
              <w:rPr>
                <w:rFonts w:cs="Times New Roman"/>
                <w:szCs w:val="22"/>
              </w:rPr>
              <w:t>(48,5</w:t>
            </w:r>
            <w:r w:rsidRPr="0093239C">
              <w:rPr>
                <w:rFonts w:cs="Times New Roman"/>
                <w:szCs w:val="22"/>
                <w:cs/>
                <w:lang w:bidi="th-TH"/>
              </w:rPr>
              <w:t>20</w:t>
            </w:r>
            <w:r w:rsidRPr="0093239C">
              <w:rPr>
                <w:rFonts w:cs="Times New Roman"/>
                <w:szCs w:val="22"/>
              </w:rPr>
              <w:t xml:space="preserve">) </w:t>
            </w:r>
          </w:p>
        </w:tc>
        <w:tc>
          <w:tcPr>
            <w:tcW w:w="282" w:type="dxa"/>
            <w:vAlign w:val="bottom"/>
          </w:tcPr>
          <w:p w14:paraId="764D168D" w14:textId="77777777" w:rsidR="00BA5CE0" w:rsidRPr="0093239C" w:rsidRDefault="00BA5CE0" w:rsidP="00BA5CE0">
            <w:pPr>
              <w:tabs>
                <w:tab w:val="decimal" w:pos="827"/>
              </w:tabs>
              <w:ind w:left="-118" w:right="-143"/>
              <w:rPr>
                <w:rFonts w:cs="Times New Roman"/>
                <w:b/>
                <w:bCs/>
                <w:szCs w:val="22"/>
              </w:rPr>
            </w:pPr>
          </w:p>
        </w:tc>
        <w:tc>
          <w:tcPr>
            <w:tcW w:w="1077" w:type="dxa"/>
            <w:tcBorders>
              <w:bottom w:val="single" w:sz="4" w:space="0" w:color="auto"/>
            </w:tcBorders>
            <w:vAlign w:val="bottom"/>
          </w:tcPr>
          <w:p w14:paraId="066703C8" w14:textId="5E23D9BD" w:rsidR="00BA5CE0" w:rsidRPr="0093239C" w:rsidRDefault="00BA5CE0" w:rsidP="00BA5CE0">
            <w:pPr>
              <w:tabs>
                <w:tab w:val="decimal" w:pos="827"/>
              </w:tabs>
              <w:ind w:left="-118" w:right="-143"/>
              <w:rPr>
                <w:rFonts w:cs="Times New Roman"/>
                <w:szCs w:val="22"/>
              </w:rPr>
            </w:pPr>
            <w:r w:rsidRPr="0093239C">
              <w:rPr>
                <w:rFonts w:cs="Times New Roman"/>
                <w:bCs/>
                <w:szCs w:val="22"/>
              </w:rPr>
              <w:t>(35,996)</w:t>
            </w:r>
          </w:p>
        </w:tc>
        <w:tc>
          <w:tcPr>
            <w:tcW w:w="279" w:type="dxa"/>
            <w:vAlign w:val="bottom"/>
          </w:tcPr>
          <w:p w14:paraId="3908BA24" w14:textId="77777777" w:rsidR="00BA5CE0" w:rsidRPr="0093239C" w:rsidRDefault="00BA5CE0" w:rsidP="00BA5CE0">
            <w:pPr>
              <w:tabs>
                <w:tab w:val="decimal" w:pos="827"/>
              </w:tabs>
              <w:ind w:left="-118" w:right="-143"/>
              <w:rPr>
                <w:rFonts w:cs="Times New Roman"/>
                <w:b/>
                <w:bCs/>
                <w:szCs w:val="22"/>
              </w:rPr>
            </w:pPr>
          </w:p>
        </w:tc>
        <w:tc>
          <w:tcPr>
            <w:tcW w:w="1080" w:type="dxa"/>
            <w:tcBorders>
              <w:bottom w:val="single" w:sz="4" w:space="0" w:color="auto"/>
            </w:tcBorders>
            <w:shd w:val="clear" w:color="auto" w:fill="auto"/>
          </w:tcPr>
          <w:p w14:paraId="1ED9D08B" w14:textId="43E43229" w:rsidR="00BA5CE0" w:rsidRPr="0093239C" w:rsidRDefault="00BA5CE0" w:rsidP="00BA5CE0">
            <w:pPr>
              <w:tabs>
                <w:tab w:val="decimal" w:pos="827"/>
              </w:tabs>
              <w:ind w:left="-118" w:right="-143"/>
              <w:rPr>
                <w:rFonts w:cs="Times New Roman"/>
                <w:bCs/>
                <w:szCs w:val="22"/>
              </w:rPr>
            </w:pPr>
            <w:r w:rsidRPr="0093239C">
              <w:rPr>
                <w:rFonts w:cs="Times New Roman"/>
                <w:szCs w:val="22"/>
              </w:rPr>
              <w:t>(102,46</w:t>
            </w:r>
            <w:r w:rsidRPr="0093239C">
              <w:rPr>
                <w:rFonts w:cs="Times New Roman"/>
                <w:szCs w:val="22"/>
                <w:cs/>
                <w:lang w:bidi="th-TH"/>
              </w:rPr>
              <w:t>7</w:t>
            </w:r>
            <w:r w:rsidRPr="0093239C">
              <w:rPr>
                <w:rFonts w:cs="Times New Roman"/>
                <w:szCs w:val="22"/>
              </w:rPr>
              <w:t xml:space="preserve">) </w:t>
            </w:r>
          </w:p>
        </w:tc>
        <w:tc>
          <w:tcPr>
            <w:tcW w:w="280" w:type="dxa"/>
            <w:vAlign w:val="bottom"/>
          </w:tcPr>
          <w:p w14:paraId="252239B1"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tcBorders>
              <w:bottom w:val="single" w:sz="4" w:space="0" w:color="auto"/>
            </w:tcBorders>
            <w:shd w:val="clear" w:color="auto" w:fill="auto"/>
            <w:vAlign w:val="bottom"/>
          </w:tcPr>
          <w:p w14:paraId="2D0C02EF" w14:textId="29F1A30C" w:rsidR="00BA5CE0" w:rsidRPr="0093239C" w:rsidRDefault="00BA5CE0" w:rsidP="00BA5CE0">
            <w:pPr>
              <w:tabs>
                <w:tab w:val="decimal" w:pos="827"/>
              </w:tabs>
              <w:ind w:left="-118" w:right="-143"/>
              <w:rPr>
                <w:rFonts w:cs="Times New Roman"/>
                <w:b/>
                <w:bCs/>
                <w:szCs w:val="22"/>
              </w:rPr>
            </w:pPr>
            <w:r w:rsidRPr="0093239C">
              <w:rPr>
                <w:rFonts w:cs="Times New Roman"/>
                <w:bCs/>
                <w:szCs w:val="22"/>
              </w:rPr>
              <w:t>(52,903)</w:t>
            </w:r>
          </w:p>
        </w:tc>
      </w:tr>
      <w:tr w:rsidR="00BA5CE0" w:rsidRPr="006456CE" w14:paraId="56400A61" w14:textId="77777777" w:rsidTr="00EC65EE">
        <w:tc>
          <w:tcPr>
            <w:tcW w:w="3420" w:type="dxa"/>
            <w:shd w:val="clear" w:color="auto" w:fill="auto"/>
          </w:tcPr>
          <w:p w14:paraId="6CF236B5" w14:textId="77777777" w:rsidR="00BA5CE0" w:rsidRPr="0093239C" w:rsidRDefault="00BA5CE0" w:rsidP="00BA5CE0">
            <w:pPr>
              <w:tabs>
                <w:tab w:val="left" w:pos="155"/>
              </w:tabs>
              <w:ind w:left="14" w:right="-135" w:hanging="11"/>
              <w:rPr>
                <w:rFonts w:cs="Times New Roman"/>
                <w:bCs/>
                <w:szCs w:val="22"/>
              </w:rPr>
            </w:pPr>
            <w:r w:rsidRPr="0093239C">
              <w:rPr>
                <w:rFonts w:cs="Times New Roman"/>
                <w:b/>
                <w:bCs/>
                <w:color w:val="000000"/>
                <w:szCs w:val="22"/>
              </w:rPr>
              <w:t>Total</w:t>
            </w:r>
          </w:p>
        </w:tc>
        <w:tc>
          <w:tcPr>
            <w:tcW w:w="630" w:type="dxa"/>
          </w:tcPr>
          <w:p w14:paraId="2329A408" w14:textId="77777777" w:rsidR="00BA5CE0" w:rsidRPr="0093239C" w:rsidRDefault="00BA5CE0" w:rsidP="00BA5CE0">
            <w:pPr>
              <w:tabs>
                <w:tab w:val="decimal" w:pos="827"/>
              </w:tabs>
              <w:ind w:left="-118" w:right="-143"/>
              <w:rPr>
                <w:rFonts w:cs="Times New Roman"/>
                <w:b/>
                <w:szCs w:val="22"/>
              </w:rPr>
            </w:pPr>
          </w:p>
        </w:tc>
        <w:tc>
          <w:tcPr>
            <w:tcW w:w="1080" w:type="dxa"/>
            <w:tcBorders>
              <w:top w:val="single" w:sz="4" w:space="0" w:color="auto"/>
              <w:bottom w:val="single" w:sz="4" w:space="0" w:color="auto"/>
            </w:tcBorders>
            <w:shd w:val="clear" w:color="auto" w:fill="auto"/>
            <w:vAlign w:val="bottom"/>
          </w:tcPr>
          <w:p w14:paraId="0F869E80" w14:textId="4E63A325" w:rsidR="00BA5CE0" w:rsidRPr="0093239C" w:rsidRDefault="00BA5CE0" w:rsidP="00BA5CE0">
            <w:pPr>
              <w:tabs>
                <w:tab w:val="decimal" w:pos="827"/>
              </w:tabs>
              <w:ind w:left="-118" w:right="-143"/>
              <w:rPr>
                <w:rFonts w:cs="Times New Roman"/>
                <w:b/>
                <w:szCs w:val="22"/>
              </w:rPr>
            </w:pPr>
            <w:r w:rsidRPr="0093239C">
              <w:rPr>
                <w:rFonts w:cs="Times New Roman"/>
                <w:b/>
                <w:szCs w:val="22"/>
              </w:rPr>
              <w:t>(573,713)</w:t>
            </w:r>
          </w:p>
        </w:tc>
        <w:tc>
          <w:tcPr>
            <w:tcW w:w="282" w:type="dxa"/>
            <w:vAlign w:val="bottom"/>
          </w:tcPr>
          <w:p w14:paraId="3A7B54F0" w14:textId="77777777" w:rsidR="00BA5CE0" w:rsidRPr="0093239C" w:rsidRDefault="00BA5CE0" w:rsidP="00BA5CE0">
            <w:pPr>
              <w:tabs>
                <w:tab w:val="decimal" w:pos="827"/>
              </w:tabs>
              <w:ind w:left="-118" w:right="-143"/>
              <w:rPr>
                <w:rFonts w:cs="Times New Roman"/>
                <w:b/>
                <w:bCs/>
                <w:szCs w:val="22"/>
              </w:rPr>
            </w:pPr>
          </w:p>
        </w:tc>
        <w:tc>
          <w:tcPr>
            <w:tcW w:w="1077" w:type="dxa"/>
            <w:tcBorders>
              <w:top w:val="single" w:sz="4" w:space="0" w:color="auto"/>
              <w:bottom w:val="single" w:sz="4" w:space="0" w:color="auto"/>
            </w:tcBorders>
            <w:vAlign w:val="bottom"/>
          </w:tcPr>
          <w:p w14:paraId="28765D1F" w14:textId="613337ED" w:rsidR="00BA5CE0" w:rsidRPr="0093239C" w:rsidRDefault="00BA5CE0" w:rsidP="00BA5CE0">
            <w:pPr>
              <w:tabs>
                <w:tab w:val="decimal" w:pos="827"/>
              </w:tabs>
              <w:ind w:left="-118" w:right="-143"/>
              <w:rPr>
                <w:rFonts w:cs="Times New Roman"/>
                <w:szCs w:val="22"/>
              </w:rPr>
            </w:pPr>
            <w:r w:rsidRPr="0093239C">
              <w:rPr>
                <w:rFonts w:cs="Times New Roman"/>
                <w:b/>
                <w:bCs/>
                <w:szCs w:val="22"/>
              </w:rPr>
              <w:t>(587,394)</w:t>
            </w:r>
          </w:p>
        </w:tc>
        <w:tc>
          <w:tcPr>
            <w:tcW w:w="279" w:type="dxa"/>
            <w:vAlign w:val="bottom"/>
          </w:tcPr>
          <w:p w14:paraId="5FDF313F" w14:textId="77777777" w:rsidR="00BA5CE0" w:rsidRPr="0093239C" w:rsidRDefault="00BA5CE0" w:rsidP="00BA5CE0">
            <w:pPr>
              <w:tabs>
                <w:tab w:val="decimal" w:pos="827"/>
              </w:tabs>
              <w:ind w:left="-118" w:right="-143"/>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10712691" w14:textId="24652F67" w:rsidR="00BA5CE0" w:rsidRPr="0093239C" w:rsidRDefault="00BA5CE0" w:rsidP="00BA5CE0">
            <w:pPr>
              <w:tabs>
                <w:tab w:val="decimal" w:pos="827"/>
              </w:tabs>
              <w:ind w:left="-118" w:right="-143"/>
              <w:rPr>
                <w:rFonts w:cs="Times New Roman"/>
                <w:b/>
                <w:szCs w:val="22"/>
              </w:rPr>
            </w:pPr>
            <w:r w:rsidRPr="0093239C">
              <w:rPr>
                <w:rFonts w:cs="Times New Roman"/>
                <w:b/>
                <w:szCs w:val="22"/>
              </w:rPr>
              <w:t>(625,302)</w:t>
            </w:r>
          </w:p>
        </w:tc>
        <w:tc>
          <w:tcPr>
            <w:tcW w:w="280" w:type="dxa"/>
            <w:vAlign w:val="bottom"/>
          </w:tcPr>
          <w:p w14:paraId="5FE132A2"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tcBorders>
              <w:top w:val="single" w:sz="4" w:space="0" w:color="auto"/>
              <w:bottom w:val="single" w:sz="4" w:space="0" w:color="auto"/>
            </w:tcBorders>
            <w:shd w:val="clear" w:color="auto" w:fill="auto"/>
            <w:vAlign w:val="bottom"/>
          </w:tcPr>
          <w:p w14:paraId="5D606643" w14:textId="0BDE8D6E" w:rsidR="00BA5CE0" w:rsidRPr="0093239C" w:rsidRDefault="00BA5CE0" w:rsidP="00BA5CE0">
            <w:pPr>
              <w:tabs>
                <w:tab w:val="decimal" w:pos="827"/>
              </w:tabs>
              <w:ind w:left="-118" w:right="-143"/>
              <w:rPr>
                <w:rFonts w:cs="Times New Roman"/>
                <w:b/>
                <w:bCs/>
                <w:szCs w:val="22"/>
              </w:rPr>
            </w:pPr>
            <w:r w:rsidRPr="0093239C">
              <w:rPr>
                <w:rFonts w:cs="Times New Roman"/>
                <w:b/>
                <w:bCs/>
                <w:szCs w:val="22"/>
              </w:rPr>
              <w:t>(602,316)</w:t>
            </w:r>
          </w:p>
        </w:tc>
      </w:tr>
      <w:tr w:rsidR="00BA5CE0" w:rsidRPr="006456CE" w14:paraId="0DED56D8" w14:textId="77777777" w:rsidTr="00EC65EE">
        <w:tc>
          <w:tcPr>
            <w:tcW w:w="3420" w:type="dxa"/>
            <w:shd w:val="clear" w:color="auto" w:fill="auto"/>
          </w:tcPr>
          <w:p w14:paraId="71DB169C" w14:textId="77777777" w:rsidR="00BA5CE0" w:rsidRPr="0093239C" w:rsidRDefault="00BA5CE0" w:rsidP="00BA5CE0">
            <w:pPr>
              <w:ind w:left="11" w:hanging="11"/>
              <w:rPr>
                <w:rFonts w:cs="Times New Roman"/>
                <w:b/>
                <w:bCs/>
                <w:color w:val="000000"/>
                <w:szCs w:val="22"/>
              </w:rPr>
            </w:pPr>
          </w:p>
        </w:tc>
        <w:tc>
          <w:tcPr>
            <w:tcW w:w="630" w:type="dxa"/>
          </w:tcPr>
          <w:p w14:paraId="7CFF43AC" w14:textId="77777777" w:rsidR="00BA5CE0" w:rsidRPr="0093239C" w:rsidRDefault="00BA5CE0" w:rsidP="00BA5CE0">
            <w:pPr>
              <w:tabs>
                <w:tab w:val="decimal" w:pos="827"/>
              </w:tabs>
              <w:ind w:left="-118" w:right="-143"/>
              <w:rPr>
                <w:rFonts w:cs="Times New Roman"/>
                <w:bCs/>
                <w:szCs w:val="22"/>
              </w:rPr>
            </w:pPr>
          </w:p>
        </w:tc>
        <w:tc>
          <w:tcPr>
            <w:tcW w:w="1080" w:type="dxa"/>
            <w:tcBorders>
              <w:top w:val="single" w:sz="4" w:space="0" w:color="auto"/>
            </w:tcBorders>
            <w:shd w:val="clear" w:color="auto" w:fill="auto"/>
            <w:vAlign w:val="bottom"/>
          </w:tcPr>
          <w:p w14:paraId="67D417FD" w14:textId="77777777" w:rsidR="00BA5CE0" w:rsidRPr="0093239C" w:rsidRDefault="00BA5CE0" w:rsidP="00BA5CE0">
            <w:pPr>
              <w:tabs>
                <w:tab w:val="decimal" w:pos="827"/>
              </w:tabs>
              <w:ind w:left="-118" w:right="-143"/>
              <w:rPr>
                <w:rFonts w:cs="Times New Roman"/>
                <w:bCs/>
                <w:szCs w:val="22"/>
              </w:rPr>
            </w:pPr>
          </w:p>
        </w:tc>
        <w:tc>
          <w:tcPr>
            <w:tcW w:w="282" w:type="dxa"/>
            <w:vAlign w:val="bottom"/>
          </w:tcPr>
          <w:p w14:paraId="4EA94483" w14:textId="77777777" w:rsidR="00BA5CE0" w:rsidRPr="0093239C" w:rsidRDefault="00BA5CE0" w:rsidP="00BA5CE0">
            <w:pPr>
              <w:tabs>
                <w:tab w:val="decimal" w:pos="827"/>
              </w:tabs>
              <w:ind w:left="-118" w:right="-143"/>
              <w:rPr>
                <w:rFonts w:cs="Times New Roman"/>
                <w:b/>
                <w:bCs/>
                <w:szCs w:val="22"/>
              </w:rPr>
            </w:pPr>
          </w:p>
        </w:tc>
        <w:tc>
          <w:tcPr>
            <w:tcW w:w="1077" w:type="dxa"/>
            <w:tcBorders>
              <w:top w:val="single" w:sz="4" w:space="0" w:color="auto"/>
            </w:tcBorders>
            <w:vAlign w:val="bottom"/>
          </w:tcPr>
          <w:p w14:paraId="4EB63C3E" w14:textId="77777777" w:rsidR="00BA5CE0" w:rsidRPr="0093239C" w:rsidRDefault="00BA5CE0" w:rsidP="00BA5CE0">
            <w:pPr>
              <w:tabs>
                <w:tab w:val="decimal" w:pos="827"/>
              </w:tabs>
              <w:ind w:left="-118" w:right="-143"/>
              <w:rPr>
                <w:rFonts w:cs="Times New Roman"/>
                <w:b/>
                <w:bCs/>
                <w:szCs w:val="22"/>
              </w:rPr>
            </w:pPr>
          </w:p>
        </w:tc>
        <w:tc>
          <w:tcPr>
            <w:tcW w:w="279" w:type="dxa"/>
            <w:vAlign w:val="bottom"/>
          </w:tcPr>
          <w:p w14:paraId="4031EA85" w14:textId="77777777" w:rsidR="00BA5CE0" w:rsidRPr="0093239C" w:rsidRDefault="00BA5CE0" w:rsidP="00BA5CE0">
            <w:pPr>
              <w:tabs>
                <w:tab w:val="decimal" w:pos="827"/>
              </w:tabs>
              <w:ind w:left="-118" w:right="-143"/>
              <w:rPr>
                <w:rFonts w:cs="Times New Roman"/>
                <w:b/>
                <w:bCs/>
                <w:szCs w:val="22"/>
              </w:rPr>
            </w:pPr>
          </w:p>
        </w:tc>
        <w:tc>
          <w:tcPr>
            <w:tcW w:w="1080" w:type="dxa"/>
            <w:tcBorders>
              <w:top w:val="single" w:sz="4" w:space="0" w:color="auto"/>
            </w:tcBorders>
            <w:shd w:val="clear" w:color="auto" w:fill="auto"/>
            <w:vAlign w:val="bottom"/>
          </w:tcPr>
          <w:p w14:paraId="55FEBB8B" w14:textId="77777777" w:rsidR="00BA5CE0" w:rsidRPr="0093239C" w:rsidRDefault="00BA5CE0" w:rsidP="00BA5CE0">
            <w:pPr>
              <w:tabs>
                <w:tab w:val="decimal" w:pos="827"/>
              </w:tabs>
              <w:ind w:left="-118" w:right="-143"/>
              <w:rPr>
                <w:rFonts w:cs="Times New Roman"/>
                <w:bCs/>
                <w:szCs w:val="22"/>
              </w:rPr>
            </w:pPr>
          </w:p>
        </w:tc>
        <w:tc>
          <w:tcPr>
            <w:tcW w:w="280" w:type="dxa"/>
            <w:vAlign w:val="bottom"/>
          </w:tcPr>
          <w:p w14:paraId="286DAB6C" w14:textId="77777777" w:rsidR="00BA5CE0" w:rsidRPr="0093239C" w:rsidRDefault="00BA5CE0" w:rsidP="00BA5CE0">
            <w:pPr>
              <w:tabs>
                <w:tab w:val="decimal" w:pos="827"/>
              </w:tabs>
              <w:ind w:left="-118" w:right="-143"/>
              <w:jc w:val="right"/>
              <w:rPr>
                <w:rFonts w:cs="Times New Roman"/>
                <w:b/>
                <w:bCs/>
                <w:color w:val="000000"/>
                <w:szCs w:val="22"/>
              </w:rPr>
            </w:pPr>
          </w:p>
        </w:tc>
        <w:tc>
          <w:tcPr>
            <w:tcW w:w="1088" w:type="dxa"/>
            <w:tcBorders>
              <w:top w:val="single" w:sz="4" w:space="0" w:color="auto"/>
            </w:tcBorders>
            <w:shd w:val="clear" w:color="auto" w:fill="auto"/>
            <w:vAlign w:val="bottom"/>
          </w:tcPr>
          <w:p w14:paraId="1256259B" w14:textId="77777777" w:rsidR="00BA5CE0" w:rsidRPr="0093239C" w:rsidRDefault="00BA5CE0" w:rsidP="00BA5CE0">
            <w:pPr>
              <w:tabs>
                <w:tab w:val="decimal" w:pos="827"/>
              </w:tabs>
              <w:ind w:left="-118" w:right="-143"/>
              <w:rPr>
                <w:rFonts w:cs="Times New Roman"/>
                <w:b/>
                <w:bCs/>
                <w:szCs w:val="22"/>
              </w:rPr>
            </w:pPr>
          </w:p>
        </w:tc>
      </w:tr>
      <w:tr w:rsidR="00BA5CE0" w:rsidRPr="006456CE" w14:paraId="15369BF0" w14:textId="77777777" w:rsidTr="00EC65EE">
        <w:tc>
          <w:tcPr>
            <w:tcW w:w="3420" w:type="dxa"/>
            <w:shd w:val="clear" w:color="auto" w:fill="auto"/>
          </w:tcPr>
          <w:p w14:paraId="65296466" w14:textId="77777777" w:rsidR="00BA5CE0" w:rsidRPr="0093239C" w:rsidRDefault="00BA5CE0" w:rsidP="00BA5CE0">
            <w:pPr>
              <w:ind w:left="11" w:hanging="11"/>
              <w:rPr>
                <w:rFonts w:cs="Times New Roman"/>
                <w:b/>
                <w:bCs/>
                <w:color w:val="000000"/>
                <w:szCs w:val="22"/>
              </w:rPr>
            </w:pPr>
            <w:r w:rsidRPr="0093239C">
              <w:rPr>
                <w:rFonts w:cs="Times New Roman"/>
                <w:b/>
                <w:bCs/>
                <w:color w:val="000000"/>
                <w:szCs w:val="22"/>
              </w:rPr>
              <w:t>Net</w:t>
            </w:r>
          </w:p>
        </w:tc>
        <w:tc>
          <w:tcPr>
            <w:tcW w:w="630" w:type="dxa"/>
          </w:tcPr>
          <w:p w14:paraId="7FFD8547" w14:textId="77777777" w:rsidR="00BA5CE0" w:rsidRPr="0093239C" w:rsidRDefault="00BA5CE0" w:rsidP="00BA5CE0">
            <w:pPr>
              <w:tabs>
                <w:tab w:val="decimal" w:pos="827"/>
              </w:tabs>
              <w:ind w:left="-118" w:right="-143"/>
              <w:rPr>
                <w:rFonts w:cs="Times New Roman"/>
                <w:bCs/>
                <w:szCs w:val="22"/>
              </w:rPr>
            </w:pPr>
          </w:p>
        </w:tc>
        <w:tc>
          <w:tcPr>
            <w:tcW w:w="1080" w:type="dxa"/>
            <w:tcBorders>
              <w:bottom w:val="double" w:sz="4" w:space="0" w:color="auto"/>
            </w:tcBorders>
            <w:shd w:val="clear" w:color="auto" w:fill="auto"/>
            <w:vAlign w:val="bottom"/>
          </w:tcPr>
          <w:p w14:paraId="3BEEE809" w14:textId="02A675DB" w:rsidR="00BA5CE0" w:rsidRPr="0093239C" w:rsidRDefault="00BA5CE0" w:rsidP="00BA5CE0">
            <w:pPr>
              <w:tabs>
                <w:tab w:val="decimal" w:pos="827"/>
              </w:tabs>
              <w:ind w:left="-118" w:right="-143"/>
              <w:rPr>
                <w:rFonts w:cs="Times New Roman"/>
                <w:b/>
                <w:szCs w:val="22"/>
              </w:rPr>
            </w:pPr>
            <w:r w:rsidRPr="0093239C">
              <w:rPr>
                <w:rFonts w:cs="Times New Roman"/>
                <w:b/>
                <w:bCs/>
                <w:szCs w:val="22"/>
              </w:rPr>
              <w:t>(68,786)</w:t>
            </w:r>
          </w:p>
        </w:tc>
        <w:tc>
          <w:tcPr>
            <w:tcW w:w="282" w:type="dxa"/>
            <w:vAlign w:val="bottom"/>
          </w:tcPr>
          <w:p w14:paraId="574862D5" w14:textId="77777777" w:rsidR="00BA5CE0" w:rsidRPr="0093239C" w:rsidRDefault="00BA5CE0" w:rsidP="00BA5CE0">
            <w:pPr>
              <w:tabs>
                <w:tab w:val="decimal" w:pos="827"/>
              </w:tabs>
              <w:ind w:left="-118" w:right="-143"/>
              <w:rPr>
                <w:rFonts w:cs="Times New Roman"/>
                <w:b/>
                <w:bCs/>
                <w:szCs w:val="22"/>
              </w:rPr>
            </w:pPr>
          </w:p>
        </w:tc>
        <w:tc>
          <w:tcPr>
            <w:tcW w:w="1077" w:type="dxa"/>
            <w:tcBorders>
              <w:bottom w:val="double" w:sz="4" w:space="0" w:color="auto"/>
            </w:tcBorders>
            <w:vAlign w:val="bottom"/>
          </w:tcPr>
          <w:p w14:paraId="0F045CC0" w14:textId="53AC7D7F" w:rsidR="00BA5CE0" w:rsidRPr="0093239C" w:rsidRDefault="00BA5CE0" w:rsidP="00BA5CE0">
            <w:pPr>
              <w:tabs>
                <w:tab w:val="decimal" w:pos="827"/>
              </w:tabs>
              <w:ind w:left="-118" w:right="-143"/>
              <w:rPr>
                <w:rFonts w:cs="Times New Roman"/>
                <w:b/>
                <w:bCs/>
                <w:szCs w:val="22"/>
              </w:rPr>
            </w:pPr>
            <w:r w:rsidRPr="0093239C">
              <w:rPr>
                <w:rFonts w:cs="Times New Roman"/>
                <w:b/>
                <w:bCs/>
                <w:szCs w:val="22"/>
              </w:rPr>
              <w:t>(59,256)</w:t>
            </w:r>
          </w:p>
        </w:tc>
        <w:tc>
          <w:tcPr>
            <w:tcW w:w="279" w:type="dxa"/>
            <w:vAlign w:val="bottom"/>
          </w:tcPr>
          <w:p w14:paraId="3566DD49" w14:textId="77777777" w:rsidR="00BA5CE0" w:rsidRPr="0093239C" w:rsidRDefault="00BA5CE0" w:rsidP="00BA5CE0">
            <w:pPr>
              <w:tabs>
                <w:tab w:val="decimal" w:pos="827"/>
              </w:tabs>
              <w:ind w:left="-118" w:right="-143"/>
              <w:rPr>
                <w:rFonts w:cs="Times New Roman"/>
                <w:b/>
                <w:bCs/>
                <w:szCs w:val="22"/>
              </w:rPr>
            </w:pPr>
          </w:p>
        </w:tc>
        <w:tc>
          <w:tcPr>
            <w:tcW w:w="1080" w:type="dxa"/>
            <w:tcBorders>
              <w:bottom w:val="double" w:sz="4" w:space="0" w:color="auto"/>
            </w:tcBorders>
            <w:shd w:val="clear" w:color="auto" w:fill="auto"/>
            <w:vAlign w:val="bottom"/>
          </w:tcPr>
          <w:p w14:paraId="46440173" w14:textId="58D85A75" w:rsidR="00BA5CE0" w:rsidRPr="0093239C" w:rsidRDefault="00BA5CE0" w:rsidP="00BA5CE0">
            <w:pPr>
              <w:tabs>
                <w:tab w:val="decimal" w:pos="827"/>
              </w:tabs>
              <w:ind w:left="-118" w:right="-143"/>
              <w:rPr>
                <w:rFonts w:cs="Times New Roman"/>
                <w:b/>
                <w:szCs w:val="22"/>
              </w:rPr>
            </w:pPr>
            <w:r w:rsidRPr="0093239C">
              <w:rPr>
                <w:rFonts w:cs="Times New Roman"/>
                <w:b/>
                <w:bCs/>
                <w:szCs w:val="22"/>
              </w:rPr>
              <w:t>(97,810)</w:t>
            </w:r>
          </w:p>
        </w:tc>
        <w:tc>
          <w:tcPr>
            <w:tcW w:w="280" w:type="dxa"/>
            <w:vAlign w:val="bottom"/>
          </w:tcPr>
          <w:p w14:paraId="39F88101" w14:textId="77777777" w:rsidR="00BA5CE0" w:rsidRPr="0093239C" w:rsidRDefault="00BA5CE0" w:rsidP="00BA5CE0">
            <w:pPr>
              <w:tabs>
                <w:tab w:val="decimal" w:pos="827"/>
              </w:tabs>
              <w:ind w:left="-118" w:right="-143"/>
              <w:jc w:val="right"/>
              <w:rPr>
                <w:rFonts w:cs="Times New Roman"/>
                <w:b/>
                <w:color w:val="000000"/>
                <w:szCs w:val="22"/>
              </w:rPr>
            </w:pPr>
          </w:p>
        </w:tc>
        <w:tc>
          <w:tcPr>
            <w:tcW w:w="1088" w:type="dxa"/>
            <w:tcBorders>
              <w:bottom w:val="double" w:sz="4" w:space="0" w:color="auto"/>
            </w:tcBorders>
            <w:shd w:val="clear" w:color="auto" w:fill="auto"/>
            <w:vAlign w:val="bottom"/>
          </w:tcPr>
          <w:p w14:paraId="0D79D03E" w14:textId="1B67EF4B" w:rsidR="00BA5CE0" w:rsidRPr="0093239C" w:rsidRDefault="00BA5CE0" w:rsidP="00BA5CE0">
            <w:pPr>
              <w:tabs>
                <w:tab w:val="decimal" w:pos="827"/>
              </w:tabs>
              <w:ind w:left="-118" w:right="-143"/>
              <w:rPr>
                <w:rFonts w:cs="Times New Roman"/>
                <w:b/>
                <w:bCs/>
                <w:szCs w:val="22"/>
              </w:rPr>
            </w:pPr>
            <w:r w:rsidRPr="0093239C">
              <w:rPr>
                <w:rFonts w:cs="Times New Roman"/>
                <w:b/>
                <w:bCs/>
                <w:szCs w:val="22"/>
              </w:rPr>
              <w:t>(57,958)</w:t>
            </w:r>
          </w:p>
        </w:tc>
      </w:tr>
    </w:tbl>
    <w:p w14:paraId="4AA53998" w14:textId="77777777" w:rsidR="003969FF" w:rsidRPr="0093239C" w:rsidRDefault="003969FF" w:rsidP="00BD2289">
      <w:pPr>
        <w:pStyle w:val="Heading1"/>
        <w:numPr>
          <w:ilvl w:val="0"/>
          <w:numId w:val="0"/>
        </w:numPr>
        <w:spacing w:before="0" w:after="0" w:line="240" w:lineRule="atLeast"/>
        <w:ind w:left="540" w:hanging="540"/>
        <w:rPr>
          <w:rFonts w:cs="Times New Roman"/>
          <w:b w:val="0"/>
          <w:bCs/>
          <w:i w:val="0"/>
          <w:iCs/>
          <w:sz w:val="20"/>
        </w:rPr>
      </w:pPr>
    </w:p>
    <w:p w14:paraId="14B75D8C" w14:textId="65034CC6" w:rsidR="00BD2289" w:rsidRPr="0012708E" w:rsidRDefault="00A729BA" w:rsidP="00BD2289">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4</w:t>
      </w:r>
      <w:r w:rsidR="004215F9">
        <w:rPr>
          <w:rFonts w:cs="Times New Roman"/>
          <w:i w:val="0"/>
          <w:iCs/>
          <w:szCs w:val="24"/>
        </w:rPr>
        <w:t>1</w:t>
      </w:r>
      <w:r w:rsidR="00BD2289" w:rsidRPr="0012708E">
        <w:rPr>
          <w:rFonts w:cs="Times New Roman"/>
          <w:i w:val="0"/>
          <w:iCs/>
          <w:szCs w:val="24"/>
        </w:rPr>
        <w:tab/>
      </w:r>
      <w:r w:rsidR="00631561" w:rsidRPr="0012708E">
        <w:rPr>
          <w:rFonts w:cs="Times New Roman"/>
          <w:i w:val="0"/>
          <w:iCs/>
          <w:szCs w:val="24"/>
        </w:rPr>
        <w:t>G</w:t>
      </w:r>
      <w:r w:rsidR="00BD2289" w:rsidRPr="0012708E">
        <w:rPr>
          <w:rFonts w:cs="Times New Roman"/>
          <w:i w:val="0"/>
          <w:iCs/>
          <w:szCs w:val="24"/>
        </w:rPr>
        <w:t>ains</w:t>
      </w:r>
      <w:r w:rsidR="00765671" w:rsidRPr="0012708E">
        <w:rPr>
          <w:rFonts w:cs="Times New Roman"/>
          <w:i w:val="0"/>
          <w:iCs/>
          <w:szCs w:val="24"/>
        </w:rPr>
        <w:t xml:space="preserve"> </w:t>
      </w:r>
      <w:r w:rsidR="00BD2289" w:rsidRPr="0012708E">
        <w:rPr>
          <w:rFonts w:cs="Times New Roman"/>
          <w:i w:val="0"/>
          <w:iCs/>
          <w:szCs w:val="24"/>
        </w:rPr>
        <w:t>on investments, net</w:t>
      </w:r>
    </w:p>
    <w:p w14:paraId="7D17E4F9" w14:textId="77777777" w:rsidR="007F79F6" w:rsidRPr="00EC65EE" w:rsidRDefault="007F79F6" w:rsidP="007F79F6">
      <w:pPr>
        <w:spacing w:line="200" w:lineRule="exact"/>
        <w:ind w:left="547"/>
        <w:jc w:val="thaiDistribute"/>
        <w:rPr>
          <w:rFonts w:cs="Times New Roman"/>
          <w:szCs w:val="22"/>
          <w:lang w:bidi="th-TH"/>
        </w:rPr>
      </w:pPr>
    </w:p>
    <w:tbl>
      <w:tblPr>
        <w:tblW w:w="9090" w:type="dxa"/>
        <w:tblInd w:w="450" w:type="dxa"/>
        <w:tblLayout w:type="fixed"/>
        <w:tblLook w:val="01E0" w:firstRow="1" w:lastRow="1" w:firstColumn="1" w:lastColumn="1" w:noHBand="0" w:noVBand="0"/>
      </w:tblPr>
      <w:tblGrid>
        <w:gridCol w:w="6120"/>
        <w:gridCol w:w="1350"/>
        <w:gridCol w:w="270"/>
        <w:gridCol w:w="1350"/>
      </w:tblGrid>
      <w:tr w:rsidR="007F79F6" w:rsidRPr="006456CE" w14:paraId="709DCE45" w14:textId="77777777" w:rsidTr="00EC65EE">
        <w:trPr>
          <w:trHeight w:val="60"/>
        </w:trPr>
        <w:tc>
          <w:tcPr>
            <w:tcW w:w="6120" w:type="dxa"/>
          </w:tcPr>
          <w:p w14:paraId="18B81454"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68F09555"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B298F48" w14:textId="77777777" w:rsidTr="00EC65EE">
        <w:trPr>
          <w:trHeight w:val="60"/>
        </w:trPr>
        <w:tc>
          <w:tcPr>
            <w:tcW w:w="6120" w:type="dxa"/>
          </w:tcPr>
          <w:p w14:paraId="70FF1896" w14:textId="2EAE376A"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055F2583" w14:textId="67DC1717"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2023</w:t>
            </w:r>
          </w:p>
        </w:tc>
        <w:tc>
          <w:tcPr>
            <w:tcW w:w="270" w:type="dxa"/>
          </w:tcPr>
          <w:p w14:paraId="2E2EBF2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5268D7BF" w14:textId="33DEE5B3"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2022</w:t>
            </w:r>
          </w:p>
        </w:tc>
      </w:tr>
      <w:tr w:rsidR="007F79F6" w:rsidRPr="006456CE" w14:paraId="63EBC359" w14:textId="77777777" w:rsidTr="00EC65EE">
        <w:trPr>
          <w:trHeight w:val="60"/>
        </w:trPr>
        <w:tc>
          <w:tcPr>
            <w:tcW w:w="6120" w:type="dxa"/>
          </w:tcPr>
          <w:p w14:paraId="246A8F48"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270773A2"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E78AE3E" w14:textId="77777777" w:rsidTr="00EC65EE">
        <w:trPr>
          <w:trHeight w:val="60"/>
        </w:trPr>
        <w:tc>
          <w:tcPr>
            <w:tcW w:w="6120" w:type="dxa"/>
          </w:tcPr>
          <w:p w14:paraId="66B221B2" w14:textId="3D30F11F" w:rsidR="007F79F6" w:rsidRPr="006456CE" w:rsidRDefault="007F79F6" w:rsidP="003023D6">
            <w:pPr>
              <w:spacing w:line="240" w:lineRule="atLeast"/>
              <w:ind w:right="-79"/>
              <w:rPr>
                <w:rFonts w:cs="Times New Roman"/>
                <w:b/>
                <w:bCs/>
                <w:color w:val="000000"/>
                <w:szCs w:val="22"/>
                <w:lang w:bidi="th-TH"/>
              </w:rPr>
            </w:pPr>
            <w:r>
              <w:rPr>
                <w:rFonts w:cs="Times New Roman"/>
                <w:b/>
                <w:bCs/>
                <w:color w:val="000000"/>
                <w:szCs w:val="22"/>
                <w:lang w:bidi="th-TH"/>
              </w:rPr>
              <w:t xml:space="preserve">Gains </w:t>
            </w:r>
            <w:r w:rsidRPr="006456CE">
              <w:rPr>
                <w:rFonts w:cs="Times New Roman"/>
                <w:b/>
                <w:bCs/>
                <w:color w:val="000000"/>
                <w:szCs w:val="22"/>
                <w:lang w:bidi="th-TH"/>
              </w:rPr>
              <w:t>on derecognition</w:t>
            </w:r>
          </w:p>
        </w:tc>
        <w:tc>
          <w:tcPr>
            <w:tcW w:w="1350" w:type="dxa"/>
            <w:vAlign w:val="bottom"/>
          </w:tcPr>
          <w:p w14:paraId="5AC386E0"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270" w:type="dxa"/>
          </w:tcPr>
          <w:p w14:paraId="1A1A17B8"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760CA73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r>
      <w:tr w:rsidR="00BA5CE0" w:rsidRPr="006456CE" w14:paraId="1FC38CD4" w14:textId="77777777" w:rsidTr="00EC65EE">
        <w:trPr>
          <w:trHeight w:val="60"/>
        </w:trPr>
        <w:tc>
          <w:tcPr>
            <w:tcW w:w="6120" w:type="dxa"/>
          </w:tcPr>
          <w:p w14:paraId="56C16DB1" w14:textId="77777777" w:rsidR="00BA5CE0" w:rsidRPr="006456CE" w:rsidRDefault="00BA5CE0" w:rsidP="00BA5CE0">
            <w:pPr>
              <w:spacing w:line="240" w:lineRule="atLeast"/>
              <w:ind w:right="-79"/>
              <w:rPr>
                <w:rFonts w:cs="Times New Roman"/>
                <w:color w:val="000000"/>
                <w:szCs w:val="22"/>
                <w:lang w:bidi="th-TH"/>
              </w:rPr>
            </w:pPr>
            <w:r w:rsidRPr="006456CE">
              <w:rPr>
                <w:rFonts w:cs="Times New Roman"/>
                <w:color w:val="000000"/>
                <w:szCs w:val="22"/>
                <w:lang w:bidi="th-TH"/>
              </w:rPr>
              <w:t>-   Investments in debt instruments measured at FVOCI</w:t>
            </w:r>
          </w:p>
        </w:tc>
        <w:tc>
          <w:tcPr>
            <w:tcW w:w="1350" w:type="dxa"/>
            <w:tcBorders>
              <w:bottom w:val="single" w:sz="4" w:space="0" w:color="auto"/>
            </w:tcBorders>
            <w:vAlign w:val="bottom"/>
          </w:tcPr>
          <w:p w14:paraId="559A1217" w14:textId="0844A768" w:rsidR="00BA5CE0" w:rsidRPr="00A62B25" w:rsidRDefault="00BA5CE0" w:rsidP="00BA5CE0">
            <w:pPr>
              <w:pStyle w:val="acctfourfigures"/>
              <w:tabs>
                <w:tab w:val="clear" w:pos="765"/>
                <w:tab w:val="decimal" w:pos="1133"/>
              </w:tabs>
              <w:spacing w:line="240" w:lineRule="atLeast"/>
              <w:ind w:right="-108"/>
              <w:rPr>
                <w:rFonts w:cs="Times New Roman"/>
                <w:szCs w:val="22"/>
                <w:lang w:bidi="th-TH"/>
              </w:rPr>
            </w:pPr>
            <w:r>
              <w:rPr>
                <w:bCs/>
              </w:rPr>
              <w:t>122</w:t>
            </w:r>
          </w:p>
        </w:tc>
        <w:tc>
          <w:tcPr>
            <w:tcW w:w="270" w:type="dxa"/>
          </w:tcPr>
          <w:p w14:paraId="12B4E0B0" w14:textId="77777777" w:rsidR="00BA5CE0" w:rsidRPr="00A62B25" w:rsidRDefault="00BA5CE0" w:rsidP="00BA5CE0">
            <w:pPr>
              <w:pStyle w:val="acctfourfigures"/>
              <w:tabs>
                <w:tab w:val="clear" w:pos="765"/>
                <w:tab w:val="decimal" w:pos="1663"/>
              </w:tabs>
              <w:spacing w:line="240" w:lineRule="atLeast"/>
              <w:ind w:right="-108"/>
              <w:rPr>
                <w:rFonts w:cs="Times New Roman"/>
                <w:szCs w:val="22"/>
                <w:lang w:bidi="th-TH"/>
              </w:rPr>
            </w:pPr>
          </w:p>
        </w:tc>
        <w:tc>
          <w:tcPr>
            <w:tcW w:w="1350" w:type="dxa"/>
            <w:tcBorders>
              <w:bottom w:val="single" w:sz="4" w:space="0" w:color="auto"/>
            </w:tcBorders>
            <w:vAlign w:val="bottom"/>
          </w:tcPr>
          <w:p w14:paraId="401C7BBB" w14:textId="70BCD421" w:rsidR="00BA5CE0" w:rsidRPr="00A62B25" w:rsidRDefault="00BA5CE0" w:rsidP="00BA5CE0">
            <w:pPr>
              <w:pStyle w:val="acctfourfigures"/>
              <w:tabs>
                <w:tab w:val="clear" w:pos="765"/>
                <w:tab w:val="decimal" w:pos="1132"/>
              </w:tabs>
              <w:spacing w:line="240" w:lineRule="atLeast"/>
              <w:ind w:right="-108"/>
              <w:rPr>
                <w:rFonts w:cs="Times New Roman"/>
                <w:szCs w:val="22"/>
                <w:lang w:bidi="th-TH"/>
              </w:rPr>
            </w:pPr>
            <w:r>
              <w:rPr>
                <w:bCs/>
              </w:rPr>
              <w:t>75</w:t>
            </w:r>
          </w:p>
        </w:tc>
      </w:tr>
      <w:tr w:rsidR="00BA5CE0" w:rsidRPr="006456CE" w14:paraId="5871BEBE" w14:textId="77777777" w:rsidTr="00EC65EE">
        <w:trPr>
          <w:trHeight w:val="60"/>
        </w:trPr>
        <w:tc>
          <w:tcPr>
            <w:tcW w:w="6120" w:type="dxa"/>
          </w:tcPr>
          <w:p w14:paraId="2BFE56F7" w14:textId="77777777" w:rsidR="00BA5CE0" w:rsidRPr="006456CE" w:rsidRDefault="00BA5CE0" w:rsidP="00BA5CE0">
            <w:pPr>
              <w:spacing w:line="240" w:lineRule="atLeast"/>
              <w:ind w:right="-79"/>
              <w:rPr>
                <w:rFonts w:cs="Times New Roman"/>
                <w:b/>
                <w:bCs/>
                <w:color w:val="000000"/>
                <w:szCs w:val="22"/>
                <w:lang w:bidi="th-TH"/>
              </w:rPr>
            </w:pPr>
            <w:r w:rsidRPr="006456CE">
              <w:rPr>
                <w:rFonts w:cs="Times New Roman"/>
                <w:b/>
                <w:bCs/>
                <w:color w:val="000000"/>
                <w:szCs w:val="22"/>
                <w:lang w:bidi="th-TH"/>
              </w:rPr>
              <w:t>Total</w:t>
            </w:r>
          </w:p>
        </w:tc>
        <w:tc>
          <w:tcPr>
            <w:tcW w:w="1350" w:type="dxa"/>
            <w:tcBorders>
              <w:top w:val="single" w:sz="4" w:space="0" w:color="auto"/>
              <w:bottom w:val="double" w:sz="4" w:space="0" w:color="auto"/>
            </w:tcBorders>
            <w:vAlign w:val="bottom"/>
          </w:tcPr>
          <w:p w14:paraId="575B132D" w14:textId="4CD70138" w:rsidR="00BA5CE0" w:rsidRPr="00A62B25" w:rsidRDefault="00BA5CE0" w:rsidP="00BA5CE0">
            <w:pPr>
              <w:pStyle w:val="acctfourfigures"/>
              <w:tabs>
                <w:tab w:val="clear" w:pos="765"/>
                <w:tab w:val="decimal" w:pos="1133"/>
              </w:tabs>
              <w:spacing w:line="240" w:lineRule="atLeast"/>
              <w:ind w:right="-108"/>
              <w:rPr>
                <w:rFonts w:cs="Times New Roman"/>
                <w:b/>
                <w:bCs/>
                <w:szCs w:val="22"/>
                <w:lang w:bidi="th-TH"/>
              </w:rPr>
            </w:pPr>
            <w:r>
              <w:rPr>
                <w:b/>
              </w:rPr>
              <w:t>122</w:t>
            </w:r>
          </w:p>
        </w:tc>
        <w:tc>
          <w:tcPr>
            <w:tcW w:w="270" w:type="dxa"/>
          </w:tcPr>
          <w:p w14:paraId="5BFB9032" w14:textId="77777777" w:rsidR="00BA5CE0" w:rsidRPr="00A62B25" w:rsidRDefault="00BA5CE0" w:rsidP="00BA5CE0">
            <w:pPr>
              <w:pStyle w:val="acctfourfigures"/>
              <w:tabs>
                <w:tab w:val="clear" w:pos="765"/>
                <w:tab w:val="decimal" w:pos="1663"/>
              </w:tabs>
              <w:spacing w:line="240" w:lineRule="atLeast"/>
              <w:ind w:right="-108"/>
              <w:rPr>
                <w:rFonts w:cs="Times New Roman"/>
                <w:b/>
                <w:bCs/>
                <w:szCs w:val="22"/>
                <w:lang w:bidi="th-TH"/>
              </w:rPr>
            </w:pPr>
          </w:p>
        </w:tc>
        <w:tc>
          <w:tcPr>
            <w:tcW w:w="1350" w:type="dxa"/>
            <w:tcBorders>
              <w:top w:val="single" w:sz="4" w:space="0" w:color="auto"/>
              <w:bottom w:val="double" w:sz="4" w:space="0" w:color="auto"/>
            </w:tcBorders>
            <w:vAlign w:val="bottom"/>
          </w:tcPr>
          <w:p w14:paraId="5CD7A8C0" w14:textId="343CFCAF" w:rsidR="00BA5CE0" w:rsidRPr="00A62B25" w:rsidRDefault="00BA5CE0" w:rsidP="00BA5CE0">
            <w:pPr>
              <w:pStyle w:val="acctfourfigures"/>
              <w:tabs>
                <w:tab w:val="clear" w:pos="765"/>
                <w:tab w:val="decimal" w:pos="1132"/>
              </w:tabs>
              <w:spacing w:line="240" w:lineRule="atLeast"/>
              <w:ind w:right="-108"/>
              <w:rPr>
                <w:rFonts w:cs="Times New Roman"/>
                <w:b/>
                <w:bCs/>
                <w:szCs w:val="22"/>
                <w:lang w:bidi="th-TH"/>
              </w:rPr>
            </w:pPr>
            <w:r>
              <w:rPr>
                <w:b/>
              </w:rPr>
              <w:t>75</w:t>
            </w:r>
          </w:p>
        </w:tc>
      </w:tr>
    </w:tbl>
    <w:p w14:paraId="3FFE162E" w14:textId="11A5BE0D" w:rsidR="007F79F6" w:rsidRPr="00EC65EE" w:rsidRDefault="007F79F6" w:rsidP="003943BB">
      <w:pPr>
        <w:spacing w:line="240" w:lineRule="atLeast"/>
        <w:ind w:left="634" w:hanging="634"/>
        <w:rPr>
          <w:rFonts w:cs="Times New Roman"/>
          <w:szCs w:val="22"/>
          <w:lang w:val="en-US" w:bidi="th-TH"/>
        </w:rPr>
      </w:pPr>
    </w:p>
    <w:p w14:paraId="70F84873" w14:textId="52D62976" w:rsidR="00EE3F5F" w:rsidRPr="0012708E" w:rsidRDefault="00B42D85" w:rsidP="00C81592">
      <w:pPr>
        <w:pStyle w:val="Heading1"/>
        <w:numPr>
          <w:ilvl w:val="0"/>
          <w:numId w:val="0"/>
        </w:numPr>
        <w:spacing w:before="0" w:after="0" w:line="240" w:lineRule="atLeast"/>
        <w:ind w:left="540" w:hanging="540"/>
        <w:rPr>
          <w:rFonts w:cs="Times New Roman"/>
          <w:i w:val="0"/>
          <w:iCs/>
          <w:szCs w:val="24"/>
          <w:lang w:bidi="th-TH"/>
        </w:rPr>
      </w:pPr>
      <w:r w:rsidRPr="0012708E">
        <w:rPr>
          <w:rFonts w:cs="Times New Roman"/>
          <w:i w:val="0"/>
          <w:iCs/>
          <w:szCs w:val="24"/>
        </w:rPr>
        <w:t>4</w:t>
      </w:r>
      <w:r w:rsidR="004215F9">
        <w:rPr>
          <w:rFonts w:cs="Times New Roman"/>
          <w:i w:val="0"/>
          <w:iCs/>
          <w:szCs w:val="24"/>
        </w:rPr>
        <w:t>2</w:t>
      </w:r>
      <w:r w:rsidR="00C81592" w:rsidRPr="0012708E">
        <w:rPr>
          <w:rFonts w:cs="Times New Roman"/>
          <w:i w:val="0"/>
          <w:iCs/>
          <w:szCs w:val="24"/>
        </w:rPr>
        <w:tab/>
      </w:r>
      <w:r w:rsidR="009A774F" w:rsidRPr="0012708E">
        <w:rPr>
          <w:rFonts w:cs="Times New Roman"/>
          <w:i w:val="0"/>
          <w:iCs/>
          <w:szCs w:val="24"/>
        </w:rPr>
        <w:t xml:space="preserve">Expected credit loss </w:t>
      </w:r>
    </w:p>
    <w:p w14:paraId="64984F9E" w14:textId="77777777" w:rsidR="007F79F6" w:rsidRPr="00EC65EE" w:rsidRDefault="007F79F6" w:rsidP="007F79F6">
      <w:pPr>
        <w:spacing w:line="240" w:lineRule="atLeast"/>
        <w:ind w:left="634" w:hanging="634"/>
        <w:rPr>
          <w:rFonts w:cs="Times New Roman"/>
          <w:szCs w:val="22"/>
          <w:lang w:val="en-US" w:bidi="th-TH"/>
        </w:rPr>
      </w:pPr>
    </w:p>
    <w:tbl>
      <w:tblPr>
        <w:tblW w:w="9090" w:type="dxa"/>
        <w:tblInd w:w="450" w:type="dxa"/>
        <w:tblLayout w:type="fixed"/>
        <w:tblLook w:val="01E0" w:firstRow="1" w:lastRow="1" w:firstColumn="1" w:lastColumn="1" w:noHBand="0" w:noVBand="0"/>
      </w:tblPr>
      <w:tblGrid>
        <w:gridCol w:w="6120"/>
        <w:gridCol w:w="1350"/>
        <w:gridCol w:w="261"/>
        <w:gridCol w:w="1359"/>
      </w:tblGrid>
      <w:tr w:rsidR="007F79F6" w:rsidRPr="006456CE" w14:paraId="71BD2959" w14:textId="77777777" w:rsidTr="00EC65EE">
        <w:trPr>
          <w:trHeight w:val="60"/>
        </w:trPr>
        <w:tc>
          <w:tcPr>
            <w:tcW w:w="6120" w:type="dxa"/>
          </w:tcPr>
          <w:p w14:paraId="42334002"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432B5DE0"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357E6E8" w14:textId="77777777" w:rsidTr="00EC65EE">
        <w:trPr>
          <w:trHeight w:val="60"/>
        </w:trPr>
        <w:tc>
          <w:tcPr>
            <w:tcW w:w="6120" w:type="dxa"/>
          </w:tcPr>
          <w:p w14:paraId="00E82669" w14:textId="6C909D0B"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65162CFC" w14:textId="595DEE71"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2023</w:t>
            </w:r>
          </w:p>
        </w:tc>
        <w:tc>
          <w:tcPr>
            <w:tcW w:w="261" w:type="dxa"/>
          </w:tcPr>
          <w:p w14:paraId="1EC8AB26"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9" w:type="dxa"/>
          </w:tcPr>
          <w:p w14:paraId="135A8974" w14:textId="78A45E5E"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2022</w:t>
            </w:r>
          </w:p>
        </w:tc>
      </w:tr>
      <w:tr w:rsidR="007F79F6" w:rsidRPr="006456CE" w14:paraId="0ECD51F1" w14:textId="77777777" w:rsidTr="00EC65EE">
        <w:trPr>
          <w:trHeight w:val="60"/>
        </w:trPr>
        <w:tc>
          <w:tcPr>
            <w:tcW w:w="6120" w:type="dxa"/>
          </w:tcPr>
          <w:p w14:paraId="2E421BDD"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3933AEFF"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3BE9C6A" w14:textId="77777777" w:rsidTr="00EC65EE">
        <w:trPr>
          <w:trHeight w:val="60"/>
        </w:trPr>
        <w:tc>
          <w:tcPr>
            <w:tcW w:w="6120" w:type="dxa"/>
          </w:tcPr>
          <w:p w14:paraId="75CD5434" w14:textId="0E2C06F3" w:rsidR="007F79F6" w:rsidRPr="00B307D0" w:rsidRDefault="00D57F91" w:rsidP="003023D6">
            <w:pPr>
              <w:ind w:right="-79"/>
              <w:rPr>
                <w:rFonts w:cstheme="minorBidi"/>
                <w:b/>
                <w:bCs/>
                <w:szCs w:val="28"/>
                <w:lang w:val="en-US" w:bidi="th-TH"/>
              </w:rPr>
            </w:pPr>
            <w:r>
              <w:rPr>
                <w:rFonts w:cs="Times New Roman"/>
                <w:b/>
                <w:bCs/>
                <w:szCs w:val="22"/>
              </w:rPr>
              <w:t>(Reversal</w:t>
            </w:r>
            <w:r w:rsidR="00C177E8">
              <w:rPr>
                <w:rFonts w:cs="Times New Roman"/>
                <w:b/>
                <w:bCs/>
                <w:szCs w:val="22"/>
              </w:rPr>
              <w:t xml:space="preserve"> of</w:t>
            </w:r>
            <w:r>
              <w:rPr>
                <w:rFonts w:cs="Times New Roman"/>
                <w:b/>
                <w:bCs/>
                <w:szCs w:val="22"/>
              </w:rPr>
              <w:t>) e</w:t>
            </w:r>
            <w:r w:rsidR="007F79F6" w:rsidRPr="006456CE">
              <w:rPr>
                <w:rFonts w:cs="Times New Roman"/>
                <w:b/>
                <w:bCs/>
                <w:szCs w:val="22"/>
              </w:rPr>
              <w:t xml:space="preserve">xpected credit </w:t>
            </w:r>
            <w:r w:rsidR="007F79F6" w:rsidRPr="00492D85">
              <w:rPr>
                <w:rFonts w:cs="Times New Roman"/>
                <w:b/>
                <w:bCs/>
                <w:szCs w:val="22"/>
              </w:rPr>
              <w:t>loss</w:t>
            </w:r>
          </w:p>
        </w:tc>
        <w:tc>
          <w:tcPr>
            <w:tcW w:w="1350" w:type="dxa"/>
          </w:tcPr>
          <w:p w14:paraId="61243DEF"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c>
          <w:tcPr>
            <w:tcW w:w="261" w:type="dxa"/>
          </w:tcPr>
          <w:p w14:paraId="4668DB28"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c>
          <w:tcPr>
            <w:tcW w:w="1359" w:type="dxa"/>
            <w:vAlign w:val="bottom"/>
          </w:tcPr>
          <w:p w14:paraId="3FAC657F"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r>
      <w:tr w:rsidR="00BA5CE0" w:rsidRPr="006456CE" w14:paraId="5AFA8CA9" w14:textId="77777777" w:rsidTr="00080F43">
        <w:trPr>
          <w:trHeight w:val="60"/>
        </w:trPr>
        <w:tc>
          <w:tcPr>
            <w:tcW w:w="6120" w:type="dxa"/>
          </w:tcPr>
          <w:p w14:paraId="52838232" w14:textId="6E7BFF58" w:rsidR="00BA5CE0" w:rsidRPr="006456CE" w:rsidRDefault="00BA5CE0" w:rsidP="00BA5CE0">
            <w:pPr>
              <w:tabs>
                <w:tab w:val="left" w:pos="540"/>
                <w:tab w:val="left" w:pos="1080"/>
              </w:tabs>
              <w:jc w:val="thaiDistribute"/>
              <w:rPr>
                <w:rFonts w:cs="Times New Roman"/>
                <w:szCs w:val="22"/>
              </w:rPr>
            </w:pPr>
            <w:r w:rsidRPr="006456CE">
              <w:rPr>
                <w:rFonts w:cs="Times New Roman"/>
                <w:szCs w:val="22"/>
              </w:rPr>
              <w:t>Investments in debt instruments measured at FVOCI</w:t>
            </w:r>
          </w:p>
        </w:tc>
        <w:tc>
          <w:tcPr>
            <w:tcW w:w="1350" w:type="dxa"/>
          </w:tcPr>
          <w:p w14:paraId="1A26A364" w14:textId="0A52717C" w:rsidR="00BA5CE0" w:rsidRPr="00BA5CE0" w:rsidRDefault="00BA5CE0" w:rsidP="00BA5CE0">
            <w:pPr>
              <w:pStyle w:val="acctfourfigures"/>
              <w:tabs>
                <w:tab w:val="clear" w:pos="765"/>
                <w:tab w:val="decimal" w:pos="1133"/>
              </w:tabs>
              <w:spacing w:line="240" w:lineRule="atLeast"/>
              <w:ind w:right="-108"/>
              <w:rPr>
                <w:rFonts w:cs="Times New Roman"/>
                <w:szCs w:val="22"/>
                <w:lang w:bidi="th-TH"/>
              </w:rPr>
            </w:pPr>
            <w:r w:rsidRPr="0093239C">
              <w:rPr>
                <w:rFonts w:cs="Times New Roman"/>
                <w:szCs w:val="22"/>
                <w:lang w:val="en-US" w:bidi="th-TH"/>
              </w:rPr>
              <w:t>(2</w:t>
            </w:r>
            <w:r w:rsidR="00D82A27">
              <w:rPr>
                <w:rFonts w:cs="Times New Roman"/>
                <w:szCs w:val="22"/>
                <w:lang w:val="en-US" w:bidi="th-TH"/>
              </w:rPr>
              <w:t>0</w:t>
            </w:r>
            <w:r w:rsidRPr="0093239C">
              <w:rPr>
                <w:rFonts w:cs="Times New Roman"/>
                <w:szCs w:val="22"/>
                <w:lang w:val="en-US" w:bidi="th-TH"/>
              </w:rPr>
              <w:t>,</w:t>
            </w:r>
            <w:r w:rsidR="004B5D60">
              <w:rPr>
                <w:rFonts w:cs="Times New Roman"/>
                <w:szCs w:val="22"/>
                <w:lang w:val="en-US" w:bidi="th-TH"/>
              </w:rPr>
              <w:t>149</w:t>
            </w:r>
            <w:r w:rsidRPr="0093239C">
              <w:rPr>
                <w:rFonts w:cs="Times New Roman"/>
                <w:szCs w:val="22"/>
                <w:lang w:val="en-US" w:bidi="th-TH"/>
              </w:rPr>
              <w:t>)</w:t>
            </w:r>
          </w:p>
        </w:tc>
        <w:tc>
          <w:tcPr>
            <w:tcW w:w="261" w:type="dxa"/>
          </w:tcPr>
          <w:p w14:paraId="5756E408" w14:textId="77777777" w:rsidR="00BA5CE0" w:rsidRPr="002E1717" w:rsidRDefault="00BA5CE0" w:rsidP="00BA5CE0">
            <w:pPr>
              <w:pStyle w:val="acctfourfigures"/>
              <w:tabs>
                <w:tab w:val="clear" w:pos="765"/>
                <w:tab w:val="decimal" w:pos="1681"/>
              </w:tabs>
              <w:spacing w:line="240" w:lineRule="atLeast"/>
              <w:ind w:right="-108"/>
              <w:rPr>
                <w:rFonts w:cs="Times New Roman"/>
                <w:szCs w:val="22"/>
                <w:lang w:bidi="th-TH"/>
              </w:rPr>
            </w:pPr>
          </w:p>
        </w:tc>
        <w:tc>
          <w:tcPr>
            <w:tcW w:w="1359" w:type="dxa"/>
          </w:tcPr>
          <w:p w14:paraId="3B76E34B" w14:textId="2E4C5B91" w:rsidR="00BA5CE0" w:rsidRPr="00EC65EE" w:rsidRDefault="00BA5CE0" w:rsidP="00BA5CE0">
            <w:pPr>
              <w:pStyle w:val="acctfourfigures"/>
              <w:tabs>
                <w:tab w:val="clear" w:pos="765"/>
                <w:tab w:val="decimal" w:pos="1132"/>
              </w:tabs>
              <w:spacing w:line="240" w:lineRule="atLeast"/>
              <w:ind w:right="-108"/>
              <w:rPr>
                <w:rFonts w:cs="Times New Roman"/>
                <w:bCs/>
                <w:szCs w:val="22"/>
              </w:rPr>
            </w:pPr>
            <w:r w:rsidRPr="00EC65EE">
              <w:rPr>
                <w:rFonts w:cs="Times New Roman"/>
                <w:szCs w:val="22"/>
                <w:lang w:val="en-US" w:bidi="th-TH"/>
              </w:rPr>
              <w:t>(27)</w:t>
            </w:r>
          </w:p>
        </w:tc>
      </w:tr>
      <w:tr w:rsidR="00BA5CE0" w:rsidRPr="006456CE" w14:paraId="5A5851AC" w14:textId="77777777" w:rsidTr="0093239C">
        <w:trPr>
          <w:trHeight w:val="60"/>
        </w:trPr>
        <w:tc>
          <w:tcPr>
            <w:tcW w:w="6120" w:type="dxa"/>
          </w:tcPr>
          <w:p w14:paraId="58F3161F" w14:textId="77777777" w:rsidR="00BA5CE0" w:rsidRDefault="00BA5CE0" w:rsidP="00BA5CE0">
            <w:pPr>
              <w:autoSpaceDE w:val="0"/>
              <w:autoSpaceDN w:val="0"/>
              <w:adjustRightInd w:val="0"/>
              <w:rPr>
                <w:rFonts w:cs="Times New Roman"/>
                <w:szCs w:val="22"/>
              </w:rPr>
            </w:pPr>
            <w:r w:rsidRPr="006456CE">
              <w:rPr>
                <w:rFonts w:cs="Times New Roman"/>
                <w:szCs w:val="22"/>
              </w:rPr>
              <w:t>Loans to customers and accrued interest receivables</w:t>
            </w:r>
            <w:r>
              <w:rPr>
                <w:rFonts w:cs="Times New Roman"/>
                <w:szCs w:val="22"/>
              </w:rPr>
              <w:t xml:space="preserve"> </w:t>
            </w:r>
          </w:p>
          <w:p w14:paraId="00A47E3B" w14:textId="77777777" w:rsidR="00BA5CE0" w:rsidRPr="006456CE" w:rsidRDefault="00BA5CE0" w:rsidP="00BA5CE0">
            <w:pPr>
              <w:autoSpaceDE w:val="0"/>
              <w:autoSpaceDN w:val="0"/>
              <w:adjustRightInd w:val="0"/>
              <w:rPr>
                <w:rFonts w:cs="Times New Roman"/>
                <w:szCs w:val="22"/>
                <w:lang w:bidi="th-TH"/>
              </w:rPr>
            </w:pPr>
            <w:r>
              <w:rPr>
                <w:rFonts w:cs="Times New Roman"/>
                <w:szCs w:val="22"/>
              </w:rPr>
              <w:t xml:space="preserve">   and undue interest receivables</w:t>
            </w:r>
          </w:p>
        </w:tc>
        <w:tc>
          <w:tcPr>
            <w:tcW w:w="1350" w:type="dxa"/>
            <w:vAlign w:val="bottom"/>
          </w:tcPr>
          <w:p w14:paraId="418B3E2D" w14:textId="2DDDA49E" w:rsidR="00BA5CE0" w:rsidRPr="00BA5CE0" w:rsidRDefault="00BA5CE0" w:rsidP="00BA5CE0">
            <w:pPr>
              <w:pStyle w:val="acctfourfigures"/>
              <w:tabs>
                <w:tab w:val="clear" w:pos="765"/>
                <w:tab w:val="decimal" w:pos="1133"/>
              </w:tabs>
              <w:spacing w:line="240" w:lineRule="atLeast"/>
              <w:ind w:right="-108"/>
              <w:rPr>
                <w:rFonts w:cs="Times New Roman"/>
                <w:szCs w:val="22"/>
              </w:rPr>
            </w:pPr>
            <w:r w:rsidRPr="0093239C">
              <w:rPr>
                <w:rFonts w:cs="Times New Roman"/>
                <w:szCs w:val="22"/>
              </w:rPr>
              <w:t>4,0</w:t>
            </w:r>
            <w:r w:rsidR="009B2376" w:rsidRPr="0093239C">
              <w:rPr>
                <w:rFonts w:cs="Times New Roman"/>
                <w:szCs w:val="22"/>
              </w:rPr>
              <w:t>79</w:t>
            </w:r>
            <w:r w:rsidRPr="0093239C">
              <w:rPr>
                <w:rFonts w:cs="Times New Roman"/>
                <w:szCs w:val="22"/>
              </w:rPr>
              <w:t>,</w:t>
            </w:r>
            <w:r w:rsidR="00546EAE" w:rsidRPr="0093239C">
              <w:rPr>
                <w:rFonts w:cs="Times New Roman"/>
                <w:szCs w:val="22"/>
              </w:rPr>
              <w:t>502</w:t>
            </w:r>
          </w:p>
        </w:tc>
        <w:tc>
          <w:tcPr>
            <w:tcW w:w="261" w:type="dxa"/>
          </w:tcPr>
          <w:p w14:paraId="15DD2CA7" w14:textId="77777777" w:rsidR="00BA5CE0" w:rsidRPr="002E1717" w:rsidRDefault="00BA5CE0" w:rsidP="00BA5CE0">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6106BB9D" w14:textId="63930F6F" w:rsidR="00BA5CE0" w:rsidRPr="00EC65EE" w:rsidRDefault="00BA5CE0" w:rsidP="00BA5CE0">
            <w:pPr>
              <w:pStyle w:val="acctfourfigures"/>
              <w:tabs>
                <w:tab w:val="clear" w:pos="765"/>
                <w:tab w:val="decimal" w:pos="1132"/>
              </w:tabs>
              <w:spacing w:line="240" w:lineRule="atLeast"/>
              <w:ind w:right="-108"/>
              <w:rPr>
                <w:rFonts w:cs="Times New Roman"/>
                <w:bCs/>
                <w:szCs w:val="22"/>
              </w:rPr>
            </w:pPr>
            <w:r w:rsidRPr="00EC65EE">
              <w:rPr>
                <w:rFonts w:cs="Times New Roman"/>
                <w:szCs w:val="22"/>
              </w:rPr>
              <w:t>3,</w:t>
            </w:r>
            <w:r w:rsidR="00546EAE">
              <w:rPr>
                <w:rFonts w:cs="Times New Roman"/>
                <w:szCs w:val="22"/>
              </w:rPr>
              <w:t>825</w:t>
            </w:r>
            <w:r>
              <w:rPr>
                <w:rFonts w:cs="Times New Roman"/>
                <w:szCs w:val="22"/>
              </w:rPr>
              <w:t>,</w:t>
            </w:r>
            <w:r w:rsidR="00546EAE">
              <w:rPr>
                <w:rFonts w:cs="Times New Roman"/>
                <w:szCs w:val="22"/>
              </w:rPr>
              <w:t>55</w:t>
            </w:r>
            <w:r>
              <w:rPr>
                <w:rFonts w:cs="Times New Roman"/>
                <w:szCs w:val="22"/>
              </w:rPr>
              <w:t>1</w:t>
            </w:r>
          </w:p>
        </w:tc>
      </w:tr>
      <w:tr w:rsidR="00BA5CE0" w:rsidRPr="006456CE" w14:paraId="4F9CAD22" w14:textId="77777777" w:rsidTr="00080F43">
        <w:trPr>
          <w:trHeight w:val="60"/>
        </w:trPr>
        <w:tc>
          <w:tcPr>
            <w:tcW w:w="6120" w:type="dxa"/>
          </w:tcPr>
          <w:p w14:paraId="094212F2" w14:textId="77777777" w:rsidR="00BA5CE0" w:rsidRPr="006456CE" w:rsidRDefault="00BA5CE0" w:rsidP="00BA5CE0">
            <w:pPr>
              <w:ind w:right="-18"/>
              <w:rPr>
                <w:rFonts w:cs="Times New Roman"/>
                <w:szCs w:val="22"/>
              </w:rPr>
            </w:pPr>
            <w:r w:rsidRPr="006456CE">
              <w:rPr>
                <w:rFonts w:cs="Times New Roman"/>
                <w:szCs w:val="22"/>
              </w:rPr>
              <w:t>Other financial assets</w:t>
            </w:r>
          </w:p>
        </w:tc>
        <w:tc>
          <w:tcPr>
            <w:tcW w:w="1350" w:type="dxa"/>
          </w:tcPr>
          <w:p w14:paraId="46DD9120" w14:textId="658FE2B6" w:rsidR="00BA5CE0" w:rsidRPr="00BA5CE0" w:rsidRDefault="00BA5CE0" w:rsidP="00BA5CE0">
            <w:pPr>
              <w:pStyle w:val="acctfourfigures"/>
              <w:tabs>
                <w:tab w:val="clear" w:pos="765"/>
                <w:tab w:val="decimal" w:pos="1133"/>
              </w:tabs>
              <w:spacing w:line="240" w:lineRule="atLeast"/>
              <w:ind w:right="-108"/>
              <w:rPr>
                <w:rFonts w:cs="Times New Roman"/>
                <w:szCs w:val="22"/>
                <w:lang w:bidi="th-TH"/>
              </w:rPr>
            </w:pPr>
            <w:r w:rsidRPr="0093239C">
              <w:rPr>
                <w:rFonts w:cs="Times New Roman"/>
                <w:bCs/>
                <w:szCs w:val="22"/>
                <w:lang w:val="en-US" w:bidi="th-TH"/>
              </w:rPr>
              <w:t>22,388</w:t>
            </w:r>
          </w:p>
        </w:tc>
        <w:tc>
          <w:tcPr>
            <w:tcW w:w="261" w:type="dxa"/>
          </w:tcPr>
          <w:p w14:paraId="3D154FD8" w14:textId="77777777" w:rsidR="00BA5CE0" w:rsidRPr="002E1717" w:rsidRDefault="00BA5CE0" w:rsidP="00BA5CE0">
            <w:pPr>
              <w:pStyle w:val="acctfourfigures"/>
              <w:tabs>
                <w:tab w:val="clear" w:pos="765"/>
                <w:tab w:val="decimal" w:pos="1681"/>
              </w:tabs>
              <w:spacing w:line="240" w:lineRule="atLeast"/>
              <w:ind w:right="-108"/>
              <w:rPr>
                <w:rFonts w:cs="Times New Roman"/>
                <w:bCs/>
                <w:szCs w:val="22"/>
              </w:rPr>
            </w:pPr>
          </w:p>
        </w:tc>
        <w:tc>
          <w:tcPr>
            <w:tcW w:w="1359" w:type="dxa"/>
          </w:tcPr>
          <w:p w14:paraId="75A4D56D" w14:textId="344B7B4C" w:rsidR="00BA5CE0" w:rsidRPr="002E1717" w:rsidRDefault="00BA5CE0" w:rsidP="00BA5CE0">
            <w:pPr>
              <w:pStyle w:val="acctfourfigures"/>
              <w:tabs>
                <w:tab w:val="clear" w:pos="765"/>
                <w:tab w:val="decimal" w:pos="1132"/>
              </w:tabs>
              <w:spacing w:line="240" w:lineRule="atLeast"/>
              <w:ind w:right="-108"/>
              <w:rPr>
                <w:rFonts w:cs="Times New Roman"/>
                <w:bCs/>
                <w:szCs w:val="22"/>
              </w:rPr>
            </w:pPr>
            <w:r w:rsidRPr="000B328D">
              <w:rPr>
                <w:rFonts w:cs="Times New Roman"/>
                <w:szCs w:val="22"/>
                <w:lang w:val="en-US"/>
              </w:rPr>
              <w:t>9,</w:t>
            </w:r>
            <w:r>
              <w:rPr>
                <w:rFonts w:cs="Times New Roman"/>
                <w:szCs w:val="22"/>
                <w:lang w:val="en-US"/>
              </w:rPr>
              <w:t>577</w:t>
            </w:r>
          </w:p>
        </w:tc>
      </w:tr>
      <w:tr w:rsidR="00BA5CE0" w:rsidRPr="006456CE" w14:paraId="26802428" w14:textId="77777777" w:rsidTr="0093239C">
        <w:trPr>
          <w:trHeight w:val="60"/>
        </w:trPr>
        <w:tc>
          <w:tcPr>
            <w:tcW w:w="6120" w:type="dxa"/>
          </w:tcPr>
          <w:p w14:paraId="5D52D0AD" w14:textId="75481463" w:rsidR="00BA5CE0" w:rsidRPr="006456CE" w:rsidRDefault="00BA5CE0" w:rsidP="00BA5CE0">
            <w:pPr>
              <w:ind w:right="-18"/>
              <w:rPr>
                <w:rFonts w:cs="Times New Roman"/>
                <w:szCs w:val="22"/>
              </w:rPr>
            </w:pPr>
            <w:r w:rsidRPr="006456CE">
              <w:rPr>
                <w:rFonts w:cs="Times New Roman"/>
                <w:szCs w:val="22"/>
              </w:rPr>
              <w:t>Undrawn loan commitments and financial guarantee contracts</w:t>
            </w:r>
          </w:p>
        </w:tc>
        <w:tc>
          <w:tcPr>
            <w:tcW w:w="1350" w:type="dxa"/>
          </w:tcPr>
          <w:p w14:paraId="4D1C5F3A" w14:textId="5BF95F1F" w:rsidR="00BA5CE0" w:rsidRPr="00BA5CE0" w:rsidRDefault="00BA5CE0" w:rsidP="00BA5CE0">
            <w:pPr>
              <w:pStyle w:val="acctfourfigures"/>
              <w:tabs>
                <w:tab w:val="clear" w:pos="765"/>
                <w:tab w:val="decimal" w:pos="1133"/>
              </w:tabs>
              <w:spacing w:line="240" w:lineRule="atLeast"/>
              <w:ind w:right="-108"/>
              <w:rPr>
                <w:rFonts w:cs="Times New Roman"/>
                <w:szCs w:val="22"/>
                <w:lang w:bidi="th-TH"/>
              </w:rPr>
            </w:pPr>
            <w:r w:rsidRPr="0093239C">
              <w:rPr>
                <w:rFonts w:cs="Times New Roman"/>
                <w:bCs/>
                <w:szCs w:val="22"/>
                <w:lang w:val="en-US" w:bidi="th-TH"/>
              </w:rPr>
              <w:t>(19,341)</w:t>
            </w:r>
          </w:p>
        </w:tc>
        <w:tc>
          <w:tcPr>
            <w:tcW w:w="261" w:type="dxa"/>
          </w:tcPr>
          <w:p w14:paraId="547E20DE" w14:textId="77777777" w:rsidR="00BA5CE0" w:rsidRPr="002E1717" w:rsidRDefault="00BA5CE0" w:rsidP="00BA5CE0">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05BFB49A" w14:textId="1B48FB3A" w:rsidR="00BA5CE0" w:rsidRPr="00EC65EE" w:rsidRDefault="00BA5CE0" w:rsidP="00BA5CE0">
            <w:pPr>
              <w:pStyle w:val="acctfourfigures"/>
              <w:tabs>
                <w:tab w:val="clear" w:pos="765"/>
                <w:tab w:val="decimal" w:pos="1132"/>
              </w:tabs>
              <w:spacing w:line="240" w:lineRule="atLeast"/>
              <w:ind w:right="-108"/>
              <w:rPr>
                <w:rFonts w:cs="Times New Roman"/>
                <w:bCs/>
                <w:szCs w:val="22"/>
              </w:rPr>
            </w:pPr>
            <w:r w:rsidRPr="00EC65EE">
              <w:rPr>
                <w:rFonts w:cs="Times New Roman"/>
                <w:szCs w:val="22"/>
              </w:rPr>
              <w:t>308</w:t>
            </w:r>
          </w:p>
        </w:tc>
      </w:tr>
      <w:tr w:rsidR="00BA5CE0" w:rsidRPr="006456CE" w14:paraId="7217E489" w14:textId="77777777" w:rsidTr="0093239C">
        <w:trPr>
          <w:trHeight w:val="60"/>
        </w:trPr>
        <w:tc>
          <w:tcPr>
            <w:tcW w:w="6120" w:type="dxa"/>
          </w:tcPr>
          <w:p w14:paraId="0DDE36D0" w14:textId="77777777" w:rsidR="00BA5CE0" w:rsidRPr="006456CE" w:rsidRDefault="00BA5CE0" w:rsidP="00BA5CE0">
            <w:pPr>
              <w:ind w:right="-18"/>
              <w:rPr>
                <w:rFonts w:cs="Times New Roman"/>
                <w:b/>
                <w:bCs/>
                <w:szCs w:val="22"/>
                <w:cs/>
                <w:lang w:bidi="th-TH"/>
              </w:rPr>
            </w:pPr>
            <w:r w:rsidRPr="006456CE">
              <w:rPr>
                <w:rFonts w:cs="Times New Roman"/>
                <w:b/>
                <w:bCs/>
                <w:szCs w:val="22"/>
              </w:rPr>
              <w:t>Total</w:t>
            </w:r>
          </w:p>
        </w:tc>
        <w:tc>
          <w:tcPr>
            <w:tcW w:w="1350" w:type="dxa"/>
            <w:tcBorders>
              <w:top w:val="single" w:sz="4" w:space="0" w:color="auto"/>
              <w:bottom w:val="double" w:sz="4" w:space="0" w:color="auto"/>
            </w:tcBorders>
          </w:tcPr>
          <w:p w14:paraId="20E98BBA" w14:textId="7C1D29F4" w:rsidR="00BA5CE0" w:rsidRPr="00BA5CE0" w:rsidRDefault="00BA5CE0" w:rsidP="00BA5CE0">
            <w:pPr>
              <w:pStyle w:val="acctfourfigures"/>
              <w:tabs>
                <w:tab w:val="clear" w:pos="765"/>
                <w:tab w:val="decimal" w:pos="1133"/>
              </w:tabs>
              <w:spacing w:line="240" w:lineRule="atLeast"/>
              <w:ind w:right="-108"/>
              <w:rPr>
                <w:rFonts w:cs="Times New Roman"/>
                <w:b/>
                <w:bCs/>
                <w:szCs w:val="22"/>
                <w:lang w:bidi="th-TH"/>
              </w:rPr>
            </w:pPr>
            <w:r w:rsidRPr="0093239C">
              <w:rPr>
                <w:rFonts w:cs="Times New Roman"/>
                <w:b/>
                <w:bCs/>
                <w:szCs w:val="22"/>
              </w:rPr>
              <w:t>4,062,400</w:t>
            </w:r>
          </w:p>
        </w:tc>
        <w:tc>
          <w:tcPr>
            <w:tcW w:w="261" w:type="dxa"/>
          </w:tcPr>
          <w:p w14:paraId="3AA220F5" w14:textId="77777777" w:rsidR="00BA5CE0" w:rsidRPr="002E1717" w:rsidRDefault="00BA5CE0" w:rsidP="00BA5CE0">
            <w:pPr>
              <w:pStyle w:val="acctfourfigures"/>
              <w:tabs>
                <w:tab w:val="clear" w:pos="765"/>
                <w:tab w:val="decimal" w:pos="1681"/>
              </w:tabs>
              <w:spacing w:line="240" w:lineRule="atLeast"/>
              <w:ind w:right="-108"/>
              <w:rPr>
                <w:rFonts w:cs="Times New Roman"/>
                <w:b/>
                <w:bCs/>
                <w:szCs w:val="22"/>
                <w:lang w:bidi="th-TH"/>
              </w:rPr>
            </w:pPr>
          </w:p>
        </w:tc>
        <w:tc>
          <w:tcPr>
            <w:tcW w:w="1359" w:type="dxa"/>
            <w:tcBorders>
              <w:top w:val="single" w:sz="4" w:space="0" w:color="auto"/>
              <w:bottom w:val="double" w:sz="4" w:space="0" w:color="auto"/>
            </w:tcBorders>
            <w:vAlign w:val="bottom"/>
          </w:tcPr>
          <w:p w14:paraId="78D72E4B" w14:textId="29570F2E" w:rsidR="00BA5CE0" w:rsidRPr="00EC65EE" w:rsidRDefault="00BA5CE0" w:rsidP="00BA5CE0">
            <w:pPr>
              <w:pStyle w:val="acctfourfigures"/>
              <w:tabs>
                <w:tab w:val="clear" w:pos="765"/>
                <w:tab w:val="decimal" w:pos="1132"/>
              </w:tabs>
              <w:spacing w:line="240" w:lineRule="atLeast"/>
              <w:ind w:right="-108"/>
              <w:rPr>
                <w:rFonts w:cs="Times New Roman"/>
                <w:b/>
                <w:szCs w:val="22"/>
              </w:rPr>
            </w:pPr>
            <w:r w:rsidRPr="00CC03A1">
              <w:rPr>
                <w:rFonts w:cs="Times New Roman"/>
                <w:b/>
                <w:bCs/>
                <w:szCs w:val="22"/>
              </w:rPr>
              <w:t>3,8</w:t>
            </w:r>
            <w:r>
              <w:rPr>
                <w:rFonts w:cs="Times New Roman"/>
                <w:b/>
                <w:bCs/>
                <w:szCs w:val="22"/>
              </w:rPr>
              <w:t>35</w:t>
            </w:r>
            <w:r w:rsidRPr="00CC03A1">
              <w:rPr>
                <w:rFonts w:cs="Times New Roman"/>
                <w:b/>
                <w:bCs/>
                <w:szCs w:val="22"/>
              </w:rPr>
              <w:t>,</w:t>
            </w:r>
            <w:r>
              <w:rPr>
                <w:rFonts w:cs="Times New Roman"/>
                <w:b/>
                <w:bCs/>
                <w:szCs w:val="22"/>
              </w:rPr>
              <w:t>409</w:t>
            </w:r>
          </w:p>
        </w:tc>
      </w:tr>
    </w:tbl>
    <w:p w14:paraId="110FF150" w14:textId="77777777" w:rsidR="00DF4464" w:rsidRPr="0093239C" w:rsidRDefault="00DF4464" w:rsidP="000C078E">
      <w:pPr>
        <w:rPr>
          <w:rFonts w:cs="Times New Roman"/>
          <w:sz w:val="20"/>
        </w:rPr>
      </w:pPr>
    </w:p>
    <w:p w14:paraId="4A91BB67" w14:textId="77777777" w:rsidR="009630F1" w:rsidRDefault="009630F1">
      <w:pPr>
        <w:rPr>
          <w:rFonts w:cs="Times New Roman"/>
          <w:b/>
          <w:bCs/>
          <w:sz w:val="24"/>
          <w:szCs w:val="24"/>
        </w:rPr>
      </w:pPr>
      <w:r>
        <w:rPr>
          <w:rFonts w:cs="Times New Roman"/>
          <w:b/>
          <w:bCs/>
          <w:sz w:val="24"/>
          <w:szCs w:val="24"/>
        </w:rPr>
        <w:br w:type="page"/>
      </w:r>
    </w:p>
    <w:p w14:paraId="1385BAE5" w14:textId="2A20E22E" w:rsidR="001E0A44" w:rsidRPr="0012708E" w:rsidRDefault="00B42D85" w:rsidP="000C078E">
      <w:pPr>
        <w:rPr>
          <w:rFonts w:cs="Times New Roman"/>
          <w:b/>
          <w:bCs/>
          <w:sz w:val="2"/>
          <w:szCs w:val="2"/>
          <w:lang w:bidi="th-TH"/>
        </w:rPr>
      </w:pPr>
      <w:r w:rsidRPr="0012708E">
        <w:rPr>
          <w:rFonts w:cs="Times New Roman"/>
          <w:b/>
          <w:bCs/>
          <w:sz w:val="24"/>
          <w:szCs w:val="24"/>
        </w:rPr>
        <w:lastRenderedPageBreak/>
        <w:t>4</w:t>
      </w:r>
      <w:r w:rsidR="004215F9">
        <w:rPr>
          <w:rFonts w:cs="Times New Roman"/>
          <w:b/>
          <w:bCs/>
          <w:sz w:val="24"/>
          <w:szCs w:val="24"/>
        </w:rPr>
        <w:t>3</w:t>
      </w:r>
      <w:r w:rsidR="001E0A44" w:rsidRPr="0012708E">
        <w:rPr>
          <w:rFonts w:cs="Times New Roman"/>
          <w:b/>
          <w:bCs/>
          <w:sz w:val="24"/>
          <w:szCs w:val="24"/>
        </w:rPr>
        <w:tab/>
        <w:t>Income tax</w:t>
      </w:r>
    </w:p>
    <w:p w14:paraId="0C5FAAD4" w14:textId="77777777" w:rsidR="001E0A44" w:rsidRPr="00EC65EE" w:rsidRDefault="001E0A44" w:rsidP="001E0A44">
      <w:pPr>
        <w:pStyle w:val="index"/>
        <w:ind w:left="567"/>
        <w:jc w:val="both"/>
        <w:rPr>
          <w:rFonts w:cs="Times New Roman"/>
          <w:szCs w:val="22"/>
          <w:lang w:val="en-GB"/>
        </w:rPr>
      </w:pPr>
    </w:p>
    <w:p w14:paraId="6850679E" w14:textId="1DDB1563" w:rsidR="009E1A59" w:rsidRPr="0012708E" w:rsidRDefault="009E1A59" w:rsidP="009E1A59">
      <w:pPr>
        <w:ind w:left="540"/>
        <w:jc w:val="both"/>
        <w:rPr>
          <w:rFonts w:cs="Times New Roman"/>
          <w:b/>
          <w:bCs/>
          <w:i/>
          <w:iCs/>
          <w:szCs w:val="22"/>
        </w:rPr>
      </w:pPr>
      <w:r w:rsidRPr="0012708E">
        <w:rPr>
          <w:rFonts w:cs="Times New Roman"/>
          <w:b/>
          <w:bCs/>
          <w:i/>
          <w:iCs/>
          <w:szCs w:val="22"/>
        </w:rPr>
        <w:t>Income tax recognised in profit or loss</w:t>
      </w:r>
    </w:p>
    <w:p w14:paraId="06234BBC" w14:textId="4BE17DCC" w:rsidR="0042525B" w:rsidRPr="00EC65EE" w:rsidRDefault="0042525B" w:rsidP="007F79F6">
      <w:pPr>
        <w:spacing w:line="240" w:lineRule="exact"/>
        <w:ind w:left="634" w:hanging="634"/>
        <w:rPr>
          <w:rFonts w:cs="Times New Roman"/>
          <w:szCs w:val="22"/>
          <w:lang w:val="en-US"/>
        </w:rPr>
      </w:pPr>
    </w:p>
    <w:tbl>
      <w:tblPr>
        <w:tblW w:w="9643" w:type="dxa"/>
        <w:tblInd w:w="450" w:type="dxa"/>
        <w:tblLayout w:type="fixed"/>
        <w:tblCellMar>
          <w:left w:w="115" w:type="dxa"/>
          <w:right w:w="144" w:type="dxa"/>
        </w:tblCellMar>
        <w:tblLook w:val="0000" w:firstRow="0" w:lastRow="0" w:firstColumn="0" w:lastColumn="0" w:noHBand="0" w:noVBand="0"/>
      </w:tblPr>
      <w:tblGrid>
        <w:gridCol w:w="3781"/>
        <w:gridCol w:w="852"/>
        <w:gridCol w:w="1037"/>
        <w:gridCol w:w="293"/>
        <w:gridCol w:w="1031"/>
        <w:gridCol w:w="295"/>
        <w:gridCol w:w="1030"/>
        <w:gridCol w:w="293"/>
        <w:gridCol w:w="1031"/>
      </w:tblGrid>
      <w:tr w:rsidR="007F79F6" w:rsidRPr="006456CE" w14:paraId="055E6DB9" w14:textId="77777777" w:rsidTr="0093239C">
        <w:trPr>
          <w:trHeight w:val="248"/>
        </w:trPr>
        <w:tc>
          <w:tcPr>
            <w:tcW w:w="3781" w:type="dxa"/>
            <w:shd w:val="clear" w:color="auto" w:fill="auto"/>
            <w:vAlign w:val="bottom"/>
          </w:tcPr>
          <w:p w14:paraId="62D279EF" w14:textId="77777777" w:rsidR="007F79F6" w:rsidRPr="006456CE" w:rsidRDefault="007F79F6" w:rsidP="007F79F6">
            <w:pPr>
              <w:spacing w:line="240" w:lineRule="exact"/>
              <w:ind w:left="-108" w:right="-288"/>
              <w:rPr>
                <w:rFonts w:cs="Times New Roman"/>
                <w:szCs w:val="22"/>
                <w:lang w:eastAsia="zh-CN" w:bidi="th-TH"/>
              </w:rPr>
            </w:pPr>
          </w:p>
        </w:tc>
        <w:tc>
          <w:tcPr>
            <w:tcW w:w="852" w:type="dxa"/>
          </w:tcPr>
          <w:p w14:paraId="3F9CBA57" w14:textId="77777777" w:rsidR="007F79F6" w:rsidRPr="006456CE" w:rsidRDefault="007F79F6" w:rsidP="007F79F6">
            <w:pPr>
              <w:spacing w:line="240" w:lineRule="exact"/>
              <w:ind w:left="-108" w:right="-108"/>
              <w:jc w:val="center"/>
              <w:rPr>
                <w:rFonts w:cs="Times New Roman"/>
                <w:i/>
                <w:iCs/>
                <w:szCs w:val="22"/>
                <w:lang w:bidi="th-TH"/>
              </w:rPr>
            </w:pPr>
          </w:p>
        </w:tc>
        <w:tc>
          <w:tcPr>
            <w:tcW w:w="2361" w:type="dxa"/>
            <w:gridSpan w:val="3"/>
          </w:tcPr>
          <w:p w14:paraId="7AA56063" w14:textId="77777777" w:rsidR="007F79F6" w:rsidRPr="006456CE" w:rsidRDefault="007F79F6" w:rsidP="007F79F6">
            <w:pPr>
              <w:spacing w:line="240" w:lineRule="exact"/>
              <w:ind w:left="-108" w:right="-108"/>
              <w:jc w:val="center"/>
              <w:rPr>
                <w:rFonts w:cs="Times New Roman"/>
                <w:szCs w:val="22"/>
              </w:rPr>
            </w:pPr>
            <w:r w:rsidRPr="006456CE">
              <w:rPr>
                <w:rFonts w:cs="Times New Roman"/>
                <w:b/>
                <w:bCs/>
                <w:szCs w:val="22"/>
                <w:lang w:bidi="th-TH"/>
              </w:rPr>
              <w:t xml:space="preserve">Consolidated </w:t>
            </w:r>
          </w:p>
        </w:tc>
        <w:tc>
          <w:tcPr>
            <w:tcW w:w="295" w:type="dxa"/>
          </w:tcPr>
          <w:p w14:paraId="356FAC6D" w14:textId="77777777" w:rsidR="007F79F6" w:rsidRPr="006456CE" w:rsidRDefault="007F79F6" w:rsidP="007F79F6">
            <w:pPr>
              <w:spacing w:line="240" w:lineRule="exact"/>
              <w:ind w:left="-69" w:right="-117" w:firstLine="16"/>
              <w:jc w:val="center"/>
              <w:rPr>
                <w:rFonts w:cs="Times New Roman"/>
                <w:b/>
                <w:bCs/>
                <w:szCs w:val="22"/>
              </w:rPr>
            </w:pPr>
          </w:p>
        </w:tc>
        <w:tc>
          <w:tcPr>
            <w:tcW w:w="2353" w:type="dxa"/>
            <w:gridSpan w:val="3"/>
          </w:tcPr>
          <w:p w14:paraId="1836B22F" w14:textId="77777777" w:rsidR="007F79F6" w:rsidRPr="006456CE" w:rsidRDefault="007F79F6" w:rsidP="007F79F6">
            <w:pPr>
              <w:spacing w:line="240" w:lineRule="exact"/>
              <w:ind w:left="-69" w:right="-117" w:firstLine="16"/>
              <w:jc w:val="center"/>
              <w:rPr>
                <w:rFonts w:cs="Times New Roman"/>
                <w:b/>
                <w:bCs/>
                <w:szCs w:val="22"/>
              </w:rPr>
            </w:pPr>
            <w:r w:rsidRPr="006456CE">
              <w:rPr>
                <w:rFonts w:cs="Times New Roman"/>
                <w:b/>
                <w:bCs/>
                <w:szCs w:val="22"/>
              </w:rPr>
              <w:t>The Bank</w:t>
            </w:r>
          </w:p>
        </w:tc>
      </w:tr>
      <w:tr w:rsidR="007F79F6" w:rsidRPr="006456CE" w14:paraId="1D29012B" w14:textId="77777777" w:rsidTr="0093239C">
        <w:trPr>
          <w:trHeight w:val="259"/>
        </w:trPr>
        <w:tc>
          <w:tcPr>
            <w:tcW w:w="3781" w:type="dxa"/>
            <w:shd w:val="clear" w:color="auto" w:fill="auto"/>
            <w:vAlign w:val="bottom"/>
          </w:tcPr>
          <w:p w14:paraId="12A411F9" w14:textId="20CC1B65" w:rsidR="007F79F6" w:rsidRPr="006456CE" w:rsidRDefault="007F79F6" w:rsidP="007F79F6">
            <w:pPr>
              <w:spacing w:line="240" w:lineRule="exact"/>
              <w:ind w:firstLine="8"/>
              <w:rPr>
                <w:rFonts w:cs="Times New Roman"/>
                <w:b/>
                <w:bCs/>
                <w:i/>
                <w:iCs/>
                <w:szCs w:val="22"/>
                <w:lang w:eastAsia="th-TH"/>
              </w:rPr>
            </w:pPr>
            <w:r w:rsidRPr="006456CE">
              <w:rPr>
                <w:rFonts w:cs="Times New Roman"/>
                <w:b/>
                <w:bCs/>
                <w:i/>
                <w:iCs/>
                <w:szCs w:val="22"/>
                <w:lang w:bidi="th-TH"/>
              </w:rPr>
              <w:t>For the year ended 31 December</w:t>
            </w:r>
          </w:p>
        </w:tc>
        <w:tc>
          <w:tcPr>
            <w:tcW w:w="852" w:type="dxa"/>
          </w:tcPr>
          <w:p w14:paraId="3B52470A" w14:textId="77777777" w:rsidR="007F79F6" w:rsidRPr="006456CE" w:rsidRDefault="007F79F6" w:rsidP="007F79F6">
            <w:pPr>
              <w:spacing w:line="240" w:lineRule="exact"/>
              <w:ind w:left="-108" w:right="-108"/>
              <w:jc w:val="center"/>
              <w:rPr>
                <w:rFonts w:cs="Times New Roman"/>
                <w:szCs w:val="22"/>
              </w:rPr>
            </w:pPr>
            <w:r w:rsidRPr="006456CE">
              <w:rPr>
                <w:rFonts w:cs="Times New Roman"/>
                <w:i/>
                <w:iCs/>
                <w:szCs w:val="22"/>
                <w:lang w:bidi="th-TH"/>
              </w:rPr>
              <w:t>Note</w:t>
            </w:r>
          </w:p>
        </w:tc>
        <w:tc>
          <w:tcPr>
            <w:tcW w:w="1037" w:type="dxa"/>
          </w:tcPr>
          <w:p w14:paraId="5E7C0C58" w14:textId="0986974B" w:rsidR="007F79F6" w:rsidRPr="006456CE" w:rsidRDefault="00157C51" w:rsidP="007F79F6">
            <w:pPr>
              <w:spacing w:line="240" w:lineRule="exact"/>
              <w:ind w:left="-108" w:right="-108"/>
              <w:jc w:val="center"/>
              <w:rPr>
                <w:rFonts w:cs="Times New Roman"/>
                <w:szCs w:val="22"/>
              </w:rPr>
            </w:pPr>
            <w:r>
              <w:rPr>
                <w:rFonts w:cs="Times New Roman"/>
                <w:szCs w:val="22"/>
              </w:rPr>
              <w:t>2023</w:t>
            </w:r>
          </w:p>
        </w:tc>
        <w:tc>
          <w:tcPr>
            <w:tcW w:w="293" w:type="dxa"/>
          </w:tcPr>
          <w:p w14:paraId="57F27145" w14:textId="77777777" w:rsidR="007F79F6" w:rsidRPr="006456CE" w:rsidRDefault="007F79F6" w:rsidP="007F79F6">
            <w:pPr>
              <w:spacing w:line="240" w:lineRule="exact"/>
              <w:ind w:left="-108" w:right="-108"/>
              <w:jc w:val="center"/>
              <w:rPr>
                <w:rFonts w:cs="Times New Roman"/>
                <w:szCs w:val="22"/>
              </w:rPr>
            </w:pPr>
          </w:p>
        </w:tc>
        <w:tc>
          <w:tcPr>
            <w:tcW w:w="1030" w:type="dxa"/>
          </w:tcPr>
          <w:p w14:paraId="0AF05416" w14:textId="774A4714" w:rsidR="007F79F6" w:rsidRPr="006456CE" w:rsidRDefault="00157C51" w:rsidP="007F79F6">
            <w:pPr>
              <w:spacing w:line="240" w:lineRule="exact"/>
              <w:ind w:left="-108" w:right="-108"/>
              <w:jc w:val="center"/>
              <w:rPr>
                <w:rFonts w:cs="Times New Roman"/>
                <w:szCs w:val="22"/>
              </w:rPr>
            </w:pPr>
            <w:r>
              <w:rPr>
                <w:rFonts w:cs="Times New Roman"/>
                <w:szCs w:val="22"/>
              </w:rPr>
              <w:t>2022</w:t>
            </w:r>
          </w:p>
        </w:tc>
        <w:tc>
          <w:tcPr>
            <w:tcW w:w="295" w:type="dxa"/>
          </w:tcPr>
          <w:p w14:paraId="40D698AC" w14:textId="77777777" w:rsidR="007F79F6" w:rsidRPr="006456CE" w:rsidRDefault="007F79F6" w:rsidP="007F79F6">
            <w:pPr>
              <w:spacing w:line="240" w:lineRule="exact"/>
              <w:ind w:left="-108" w:right="-108"/>
              <w:jc w:val="center"/>
              <w:rPr>
                <w:rFonts w:cs="Times New Roman"/>
                <w:szCs w:val="22"/>
              </w:rPr>
            </w:pPr>
          </w:p>
        </w:tc>
        <w:tc>
          <w:tcPr>
            <w:tcW w:w="1030" w:type="dxa"/>
          </w:tcPr>
          <w:p w14:paraId="03ABDFAC" w14:textId="457B5013" w:rsidR="007F79F6" w:rsidRPr="006456CE" w:rsidRDefault="00157C51" w:rsidP="007F79F6">
            <w:pPr>
              <w:spacing w:line="240" w:lineRule="exact"/>
              <w:ind w:left="-108" w:right="-108"/>
              <w:jc w:val="center"/>
              <w:rPr>
                <w:rFonts w:cs="Times New Roman"/>
                <w:szCs w:val="22"/>
              </w:rPr>
            </w:pPr>
            <w:r>
              <w:rPr>
                <w:rFonts w:cs="Times New Roman"/>
                <w:szCs w:val="22"/>
              </w:rPr>
              <w:t>2023</w:t>
            </w:r>
          </w:p>
        </w:tc>
        <w:tc>
          <w:tcPr>
            <w:tcW w:w="293" w:type="dxa"/>
          </w:tcPr>
          <w:p w14:paraId="73B06D26" w14:textId="77777777" w:rsidR="007F79F6" w:rsidRPr="006456CE" w:rsidRDefault="007F79F6" w:rsidP="007F79F6">
            <w:pPr>
              <w:spacing w:line="240" w:lineRule="exact"/>
              <w:ind w:left="-108" w:right="-108"/>
              <w:jc w:val="center"/>
              <w:rPr>
                <w:rFonts w:cs="Times New Roman"/>
                <w:szCs w:val="22"/>
              </w:rPr>
            </w:pPr>
          </w:p>
        </w:tc>
        <w:tc>
          <w:tcPr>
            <w:tcW w:w="1030" w:type="dxa"/>
            <w:shd w:val="clear" w:color="auto" w:fill="auto"/>
          </w:tcPr>
          <w:p w14:paraId="52583653" w14:textId="71E0A512" w:rsidR="007F79F6" w:rsidRPr="006456CE" w:rsidRDefault="00157C51" w:rsidP="007F79F6">
            <w:pPr>
              <w:spacing w:line="240" w:lineRule="exact"/>
              <w:ind w:left="-108" w:right="-108"/>
              <w:jc w:val="center"/>
              <w:rPr>
                <w:rFonts w:cs="Times New Roman"/>
                <w:szCs w:val="22"/>
              </w:rPr>
            </w:pPr>
            <w:r>
              <w:rPr>
                <w:rFonts w:cs="Times New Roman"/>
                <w:szCs w:val="22"/>
              </w:rPr>
              <w:t>2022</w:t>
            </w:r>
          </w:p>
        </w:tc>
      </w:tr>
      <w:tr w:rsidR="007F79F6" w:rsidRPr="006456CE" w14:paraId="65EB930C" w14:textId="77777777" w:rsidTr="0093239C">
        <w:trPr>
          <w:trHeight w:val="248"/>
        </w:trPr>
        <w:tc>
          <w:tcPr>
            <w:tcW w:w="3781" w:type="dxa"/>
            <w:shd w:val="clear" w:color="auto" w:fill="auto"/>
            <w:vAlign w:val="bottom"/>
          </w:tcPr>
          <w:p w14:paraId="491EA17E" w14:textId="77777777" w:rsidR="007F79F6" w:rsidRPr="006456CE" w:rsidRDefault="007F79F6" w:rsidP="007F79F6">
            <w:pPr>
              <w:spacing w:line="240" w:lineRule="exact"/>
              <w:ind w:firstLine="8"/>
              <w:rPr>
                <w:rFonts w:cs="Times New Roman"/>
                <w:b/>
                <w:bCs/>
                <w:i/>
                <w:iCs/>
                <w:szCs w:val="22"/>
                <w:lang w:bidi="th-TH"/>
              </w:rPr>
            </w:pPr>
          </w:p>
        </w:tc>
        <w:tc>
          <w:tcPr>
            <w:tcW w:w="852" w:type="dxa"/>
          </w:tcPr>
          <w:p w14:paraId="37263491" w14:textId="77777777" w:rsidR="007F79F6" w:rsidRPr="006456CE" w:rsidRDefault="007F79F6" w:rsidP="007F79F6">
            <w:pPr>
              <w:spacing w:line="240" w:lineRule="exact"/>
              <w:ind w:left="-108" w:right="-108"/>
              <w:jc w:val="center"/>
              <w:rPr>
                <w:rFonts w:cs="Times New Roman"/>
                <w:i/>
                <w:iCs/>
                <w:szCs w:val="22"/>
                <w:lang w:bidi="th-TH"/>
              </w:rPr>
            </w:pPr>
          </w:p>
        </w:tc>
        <w:tc>
          <w:tcPr>
            <w:tcW w:w="5010" w:type="dxa"/>
            <w:gridSpan w:val="7"/>
          </w:tcPr>
          <w:p w14:paraId="4FBB77B1" w14:textId="77777777" w:rsidR="007F79F6" w:rsidRPr="006456CE" w:rsidRDefault="007F79F6" w:rsidP="007F79F6">
            <w:pPr>
              <w:spacing w:line="240" w:lineRule="exact"/>
              <w:ind w:left="-108" w:right="-108"/>
              <w:jc w:val="center"/>
              <w:rPr>
                <w:rFonts w:cs="Times New Roman"/>
                <w:szCs w:val="22"/>
              </w:rPr>
            </w:pPr>
            <w:r w:rsidRPr="006456CE">
              <w:rPr>
                <w:rFonts w:cs="Times New Roman"/>
                <w:i/>
                <w:iCs/>
                <w:szCs w:val="22"/>
              </w:rPr>
              <w:t>(in thousand Baht)</w:t>
            </w:r>
          </w:p>
        </w:tc>
      </w:tr>
      <w:tr w:rsidR="007F79F6" w:rsidRPr="006456CE" w14:paraId="1E3F8BF1" w14:textId="77777777" w:rsidTr="0093239C">
        <w:trPr>
          <w:trHeight w:val="248"/>
        </w:trPr>
        <w:tc>
          <w:tcPr>
            <w:tcW w:w="3781" w:type="dxa"/>
            <w:shd w:val="clear" w:color="auto" w:fill="auto"/>
          </w:tcPr>
          <w:p w14:paraId="197513B8" w14:textId="77777777" w:rsidR="007F79F6" w:rsidRPr="006456CE" w:rsidRDefault="007F79F6" w:rsidP="007F79F6">
            <w:pPr>
              <w:spacing w:line="240" w:lineRule="exact"/>
              <w:rPr>
                <w:rFonts w:cs="Times New Roman"/>
                <w:szCs w:val="22"/>
              </w:rPr>
            </w:pPr>
            <w:r w:rsidRPr="006456CE">
              <w:rPr>
                <w:rFonts w:cs="Times New Roman"/>
                <w:b/>
                <w:bCs/>
                <w:szCs w:val="22"/>
              </w:rPr>
              <w:t xml:space="preserve">Current tax </w:t>
            </w:r>
          </w:p>
        </w:tc>
        <w:tc>
          <w:tcPr>
            <w:tcW w:w="852" w:type="dxa"/>
          </w:tcPr>
          <w:p w14:paraId="3B8243F3" w14:textId="77777777" w:rsidR="007F79F6" w:rsidRPr="006456CE" w:rsidRDefault="007F79F6" w:rsidP="007F79F6">
            <w:pPr>
              <w:tabs>
                <w:tab w:val="decimal" w:pos="1370"/>
              </w:tabs>
              <w:spacing w:line="240" w:lineRule="exact"/>
              <w:rPr>
                <w:rFonts w:cs="Times New Roman"/>
                <w:color w:val="000000"/>
                <w:szCs w:val="22"/>
              </w:rPr>
            </w:pPr>
          </w:p>
        </w:tc>
        <w:tc>
          <w:tcPr>
            <w:tcW w:w="1037" w:type="dxa"/>
          </w:tcPr>
          <w:p w14:paraId="0F758D68" w14:textId="77777777" w:rsidR="007F79F6" w:rsidRPr="006456CE" w:rsidRDefault="007F79F6" w:rsidP="007F79F6">
            <w:pPr>
              <w:tabs>
                <w:tab w:val="decimal" w:pos="1370"/>
              </w:tabs>
              <w:spacing w:line="240" w:lineRule="exact"/>
              <w:rPr>
                <w:rFonts w:cs="Times New Roman"/>
                <w:color w:val="000000"/>
                <w:szCs w:val="22"/>
              </w:rPr>
            </w:pPr>
          </w:p>
        </w:tc>
        <w:tc>
          <w:tcPr>
            <w:tcW w:w="293" w:type="dxa"/>
          </w:tcPr>
          <w:p w14:paraId="2BBE973D" w14:textId="77777777" w:rsidR="007F79F6" w:rsidRPr="006456CE" w:rsidRDefault="007F79F6" w:rsidP="007F79F6">
            <w:pPr>
              <w:tabs>
                <w:tab w:val="decimal" w:pos="1370"/>
              </w:tabs>
              <w:spacing w:line="240" w:lineRule="exact"/>
              <w:rPr>
                <w:rFonts w:cs="Times New Roman"/>
                <w:color w:val="000000"/>
                <w:szCs w:val="22"/>
              </w:rPr>
            </w:pPr>
          </w:p>
        </w:tc>
        <w:tc>
          <w:tcPr>
            <w:tcW w:w="1030" w:type="dxa"/>
            <w:shd w:val="clear" w:color="auto" w:fill="auto"/>
            <w:vAlign w:val="bottom"/>
          </w:tcPr>
          <w:p w14:paraId="49BCCB70" w14:textId="77777777" w:rsidR="007F79F6" w:rsidRPr="006456CE" w:rsidRDefault="007F79F6" w:rsidP="007F79F6">
            <w:pPr>
              <w:tabs>
                <w:tab w:val="decimal" w:pos="1370"/>
              </w:tabs>
              <w:spacing w:line="240" w:lineRule="exact"/>
              <w:rPr>
                <w:rFonts w:cs="Times New Roman"/>
                <w:color w:val="000000"/>
                <w:szCs w:val="22"/>
              </w:rPr>
            </w:pPr>
          </w:p>
        </w:tc>
        <w:tc>
          <w:tcPr>
            <w:tcW w:w="295" w:type="dxa"/>
          </w:tcPr>
          <w:p w14:paraId="6AD55E14" w14:textId="77777777" w:rsidR="007F79F6" w:rsidRPr="006456CE" w:rsidRDefault="007F79F6" w:rsidP="007F79F6">
            <w:pPr>
              <w:tabs>
                <w:tab w:val="decimal" w:pos="1370"/>
              </w:tabs>
              <w:spacing w:line="240" w:lineRule="exact"/>
              <w:jc w:val="right"/>
              <w:rPr>
                <w:rFonts w:cs="Times New Roman"/>
                <w:color w:val="000000"/>
                <w:szCs w:val="22"/>
              </w:rPr>
            </w:pPr>
          </w:p>
        </w:tc>
        <w:tc>
          <w:tcPr>
            <w:tcW w:w="1030" w:type="dxa"/>
          </w:tcPr>
          <w:p w14:paraId="16870FAB" w14:textId="77777777" w:rsidR="007F79F6" w:rsidRPr="006456CE" w:rsidRDefault="007F79F6" w:rsidP="007F79F6">
            <w:pPr>
              <w:tabs>
                <w:tab w:val="decimal" w:pos="1370"/>
              </w:tabs>
              <w:spacing w:line="240" w:lineRule="exact"/>
              <w:jc w:val="right"/>
              <w:rPr>
                <w:rFonts w:cs="Times New Roman"/>
                <w:color w:val="000000"/>
                <w:szCs w:val="22"/>
              </w:rPr>
            </w:pPr>
          </w:p>
        </w:tc>
        <w:tc>
          <w:tcPr>
            <w:tcW w:w="293" w:type="dxa"/>
            <w:vAlign w:val="bottom"/>
          </w:tcPr>
          <w:p w14:paraId="5670C3E6" w14:textId="77777777" w:rsidR="007F79F6" w:rsidRPr="006456CE" w:rsidRDefault="007F79F6" w:rsidP="007F79F6">
            <w:pPr>
              <w:tabs>
                <w:tab w:val="decimal" w:pos="1370"/>
              </w:tabs>
              <w:spacing w:line="240" w:lineRule="exact"/>
              <w:jc w:val="right"/>
              <w:rPr>
                <w:rFonts w:cs="Times New Roman"/>
                <w:color w:val="000000"/>
                <w:szCs w:val="22"/>
              </w:rPr>
            </w:pPr>
          </w:p>
        </w:tc>
        <w:tc>
          <w:tcPr>
            <w:tcW w:w="1030" w:type="dxa"/>
            <w:shd w:val="clear" w:color="auto" w:fill="auto"/>
            <w:vAlign w:val="bottom"/>
          </w:tcPr>
          <w:p w14:paraId="3F1831E9" w14:textId="77777777" w:rsidR="007F79F6" w:rsidRPr="006456CE" w:rsidRDefault="007F79F6" w:rsidP="007F79F6">
            <w:pPr>
              <w:tabs>
                <w:tab w:val="decimal" w:pos="1370"/>
              </w:tabs>
              <w:spacing w:line="240" w:lineRule="exact"/>
              <w:ind w:right="-36"/>
              <w:rPr>
                <w:rFonts w:cs="Times New Roman"/>
                <w:szCs w:val="22"/>
              </w:rPr>
            </w:pPr>
          </w:p>
        </w:tc>
      </w:tr>
      <w:tr w:rsidR="00BA5CE0" w:rsidRPr="006456CE" w14:paraId="4FE34072" w14:textId="77777777" w:rsidTr="0093239C">
        <w:trPr>
          <w:trHeight w:val="259"/>
        </w:trPr>
        <w:tc>
          <w:tcPr>
            <w:tcW w:w="3781" w:type="dxa"/>
            <w:shd w:val="clear" w:color="auto" w:fill="auto"/>
          </w:tcPr>
          <w:p w14:paraId="06E85D4B" w14:textId="77777777" w:rsidR="00BA5CE0" w:rsidRPr="006456CE" w:rsidRDefault="00BA5CE0" w:rsidP="00BA5CE0">
            <w:pPr>
              <w:spacing w:line="240" w:lineRule="exact"/>
              <w:rPr>
                <w:rFonts w:cs="Times New Roman"/>
                <w:szCs w:val="22"/>
              </w:rPr>
            </w:pPr>
            <w:r w:rsidRPr="006456CE">
              <w:rPr>
                <w:rFonts w:cs="Times New Roman"/>
                <w:szCs w:val="22"/>
              </w:rPr>
              <w:t xml:space="preserve">Current </w:t>
            </w:r>
            <w:r>
              <w:rPr>
                <w:rFonts w:cs="Times New Roman"/>
                <w:szCs w:val="22"/>
              </w:rPr>
              <w:t>year</w:t>
            </w:r>
          </w:p>
        </w:tc>
        <w:tc>
          <w:tcPr>
            <w:tcW w:w="852" w:type="dxa"/>
          </w:tcPr>
          <w:p w14:paraId="1B4FB754" w14:textId="77777777" w:rsidR="00BA5CE0" w:rsidRPr="006456CE" w:rsidRDefault="00BA5CE0" w:rsidP="00BA5CE0">
            <w:pPr>
              <w:tabs>
                <w:tab w:val="decimal" w:pos="1370"/>
              </w:tabs>
              <w:spacing w:line="240" w:lineRule="exact"/>
              <w:rPr>
                <w:rFonts w:cs="Times New Roman"/>
                <w:bCs/>
                <w:szCs w:val="22"/>
              </w:rPr>
            </w:pPr>
          </w:p>
        </w:tc>
        <w:tc>
          <w:tcPr>
            <w:tcW w:w="1037" w:type="dxa"/>
            <w:shd w:val="clear" w:color="auto" w:fill="auto"/>
            <w:vAlign w:val="bottom"/>
          </w:tcPr>
          <w:p w14:paraId="5C38C404" w14:textId="0CE27437" w:rsidR="00BA5CE0" w:rsidRPr="00BA5CE0" w:rsidRDefault="00BA5CE0" w:rsidP="00BA5CE0">
            <w:pPr>
              <w:tabs>
                <w:tab w:val="decimal" w:pos="781"/>
              </w:tabs>
              <w:spacing w:line="240" w:lineRule="exact"/>
              <w:ind w:left="-29" w:right="-145"/>
              <w:rPr>
                <w:rFonts w:cs="Times New Roman"/>
                <w:bCs/>
                <w:szCs w:val="22"/>
              </w:rPr>
            </w:pPr>
            <w:r w:rsidRPr="0093239C">
              <w:rPr>
                <w:rFonts w:cs="Times New Roman"/>
                <w:bCs/>
                <w:szCs w:val="22"/>
                <w:lang w:val="en-US" w:bidi="th-TH"/>
              </w:rPr>
              <w:t>691,227</w:t>
            </w:r>
          </w:p>
        </w:tc>
        <w:tc>
          <w:tcPr>
            <w:tcW w:w="293" w:type="dxa"/>
          </w:tcPr>
          <w:p w14:paraId="08C4B7A1" w14:textId="77777777" w:rsidR="00BA5CE0" w:rsidRPr="00780568" w:rsidRDefault="00BA5CE0" w:rsidP="00BA5CE0">
            <w:pPr>
              <w:tabs>
                <w:tab w:val="decimal" w:pos="962"/>
              </w:tabs>
              <w:spacing w:line="240" w:lineRule="exact"/>
              <w:rPr>
                <w:rFonts w:cs="Times New Roman"/>
                <w:bCs/>
                <w:color w:val="000000"/>
                <w:szCs w:val="22"/>
              </w:rPr>
            </w:pPr>
          </w:p>
        </w:tc>
        <w:tc>
          <w:tcPr>
            <w:tcW w:w="1030" w:type="dxa"/>
            <w:shd w:val="clear" w:color="auto" w:fill="auto"/>
            <w:vAlign w:val="bottom"/>
          </w:tcPr>
          <w:p w14:paraId="7DC55DB9" w14:textId="3B4EC1B6" w:rsidR="00BA5CE0" w:rsidRPr="00780568" w:rsidRDefault="00BA5CE0" w:rsidP="00BA5CE0">
            <w:pPr>
              <w:tabs>
                <w:tab w:val="decimal" w:pos="781"/>
              </w:tabs>
              <w:spacing w:line="240" w:lineRule="exact"/>
              <w:ind w:left="-29" w:right="-145"/>
              <w:rPr>
                <w:rFonts w:cs="Times New Roman"/>
                <w:bCs/>
                <w:color w:val="000000"/>
                <w:szCs w:val="22"/>
              </w:rPr>
            </w:pPr>
            <w:r w:rsidRPr="00EC65EE">
              <w:rPr>
                <w:rFonts w:cs="Times New Roman"/>
                <w:bCs/>
                <w:szCs w:val="22"/>
                <w:lang w:val="en-US" w:bidi="th-TH"/>
              </w:rPr>
              <w:t>689,494</w:t>
            </w:r>
          </w:p>
        </w:tc>
        <w:tc>
          <w:tcPr>
            <w:tcW w:w="295" w:type="dxa"/>
          </w:tcPr>
          <w:p w14:paraId="17A971EE"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shd w:val="clear" w:color="auto" w:fill="auto"/>
            <w:vAlign w:val="bottom"/>
          </w:tcPr>
          <w:p w14:paraId="5A846457" w14:textId="365C2EBF" w:rsidR="00BA5CE0" w:rsidRPr="00BA5CE0" w:rsidRDefault="00BA5CE0" w:rsidP="00BA5CE0">
            <w:pPr>
              <w:pStyle w:val="acctfourfigures"/>
              <w:tabs>
                <w:tab w:val="clear" w:pos="765"/>
                <w:tab w:val="decimal" w:pos="724"/>
              </w:tabs>
              <w:spacing w:line="240" w:lineRule="exact"/>
              <w:ind w:left="-38" w:right="-238"/>
              <w:rPr>
                <w:rFonts w:cs="Times New Roman"/>
                <w:bCs/>
                <w:szCs w:val="22"/>
              </w:rPr>
            </w:pPr>
            <w:r w:rsidRPr="0093239C">
              <w:rPr>
                <w:rFonts w:cs="Times New Roman"/>
                <w:bCs/>
                <w:szCs w:val="22"/>
                <w:lang w:val="en-US" w:bidi="th-TH"/>
              </w:rPr>
              <w:t>691,228</w:t>
            </w:r>
          </w:p>
        </w:tc>
        <w:tc>
          <w:tcPr>
            <w:tcW w:w="293" w:type="dxa"/>
            <w:vAlign w:val="bottom"/>
          </w:tcPr>
          <w:p w14:paraId="240A563E" w14:textId="77777777" w:rsidR="00BA5CE0" w:rsidRPr="00780568" w:rsidRDefault="00BA5CE0" w:rsidP="00BA5CE0">
            <w:pPr>
              <w:tabs>
                <w:tab w:val="decimal" w:pos="1370"/>
              </w:tabs>
              <w:spacing w:line="240" w:lineRule="exact"/>
              <w:jc w:val="right"/>
              <w:rPr>
                <w:rFonts w:cs="Times New Roman"/>
                <w:color w:val="000000"/>
                <w:szCs w:val="22"/>
              </w:rPr>
            </w:pPr>
          </w:p>
        </w:tc>
        <w:tc>
          <w:tcPr>
            <w:tcW w:w="1030" w:type="dxa"/>
            <w:shd w:val="clear" w:color="auto" w:fill="auto"/>
            <w:vAlign w:val="bottom"/>
          </w:tcPr>
          <w:p w14:paraId="3B9B4CEF" w14:textId="77099D57" w:rsidR="00BA5CE0" w:rsidRPr="00780568" w:rsidRDefault="00BA5CE0" w:rsidP="00BA5CE0">
            <w:pPr>
              <w:tabs>
                <w:tab w:val="decimal" w:pos="772"/>
              </w:tabs>
              <w:spacing w:line="240" w:lineRule="exact"/>
              <w:ind w:left="-38" w:right="-238"/>
              <w:rPr>
                <w:rFonts w:cs="Times New Roman"/>
                <w:color w:val="000000"/>
                <w:szCs w:val="22"/>
              </w:rPr>
            </w:pPr>
            <w:r w:rsidRPr="00EC65EE">
              <w:rPr>
                <w:rFonts w:cs="Times New Roman"/>
                <w:bCs/>
                <w:szCs w:val="22"/>
                <w:lang w:val="en-US" w:bidi="th-TH"/>
              </w:rPr>
              <w:t>689,494</w:t>
            </w:r>
          </w:p>
        </w:tc>
      </w:tr>
      <w:tr w:rsidR="00BA5CE0" w:rsidRPr="006456CE" w14:paraId="28D16976" w14:textId="77777777" w:rsidTr="0093239C">
        <w:trPr>
          <w:trHeight w:val="248"/>
        </w:trPr>
        <w:tc>
          <w:tcPr>
            <w:tcW w:w="3781" w:type="dxa"/>
            <w:shd w:val="clear" w:color="auto" w:fill="auto"/>
          </w:tcPr>
          <w:p w14:paraId="5C2C242A" w14:textId="6366AF8E" w:rsidR="00BA5CE0" w:rsidRPr="006456CE" w:rsidRDefault="008718B4" w:rsidP="00BA5CE0">
            <w:pPr>
              <w:spacing w:line="240" w:lineRule="exact"/>
              <w:rPr>
                <w:rFonts w:cs="Times New Roman"/>
                <w:szCs w:val="22"/>
              </w:rPr>
            </w:pPr>
            <w:r>
              <w:rPr>
                <w:rFonts w:cs="Times New Roman"/>
                <w:szCs w:val="22"/>
              </w:rPr>
              <w:t xml:space="preserve">Under </w:t>
            </w:r>
            <w:r w:rsidR="00BA5CE0">
              <w:rPr>
                <w:rFonts w:cs="Times New Roman"/>
                <w:szCs w:val="22"/>
              </w:rPr>
              <w:t>(</w:t>
            </w:r>
            <w:r>
              <w:rPr>
                <w:rFonts w:cs="Times New Roman"/>
                <w:szCs w:val="22"/>
              </w:rPr>
              <w:t>o</w:t>
            </w:r>
            <w:r w:rsidR="00BA5CE0" w:rsidRPr="006456CE">
              <w:rPr>
                <w:rFonts w:cs="Times New Roman"/>
                <w:szCs w:val="22"/>
              </w:rPr>
              <w:t>ver</w:t>
            </w:r>
            <w:r w:rsidR="00BA5CE0">
              <w:rPr>
                <w:rFonts w:cs="Times New Roman"/>
                <w:szCs w:val="22"/>
              </w:rPr>
              <w:t>)</w:t>
            </w:r>
            <w:r w:rsidR="00BA5CE0" w:rsidRPr="006456CE">
              <w:rPr>
                <w:rFonts w:cs="Times New Roman"/>
                <w:szCs w:val="22"/>
              </w:rPr>
              <w:t xml:space="preserve"> provided in prior years</w:t>
            </w:r>
          </w:p>
        </w:tc>
        <w:tc>
          <w:tcPr>
            <w:tcW w:w="852" w:type="dxa"/>
          </w:tcPr>
          <w:p w14:paraId="2474356D" w14:textId="77777777" w:rsidR="00BA5CE0" w:rsidRPr="006456CE" w:rsidRDefault="00BA5CE0" w:rsidP="00BA5CE0">
            <w:pPr>
              <w:tabs>
                <w:tab w:val="decimal" w:pos="1370"/>
              </w:tabs>
              <w:spacing w:line="240" w:lineRule="exact"/>
              <w:rPr>
                <w:rFonts w:cs="Times New Roman"/>
                <w:bCs/>
                <w:szCs w:val="22"/>
              </w:rPr>
            </w:pPr>
          </w:p>
        </w:tc>
        <w:tc>
          <w:tcPr>
            <w:tcW w:w="1037" w:type="dxa"/>
            <w:tcBorders>
              <w:bottom w:val="single" w:sz="4" w:space="0" w:color="auto"/>
            </w:tcBorders>
            <w:shd w:val="clear" w:color="auto" w:fill="auto"/>
            <w:vAlign w:val="bottom"/>
          </w:tcPr>
          <w:p w14:paraId="19326C18" w14:textId="6691208B" w:rsidR="00BA5CE0" w:rsidRPr="00BA5CE0" w:rsidRDefault="00BA5CE0" w:rsidP="00BA5CE0">
            <w:pPr>
              <w:tabs>
                <w:tab w:val="decimal" w:pos="781"/>
              </w:tabs>
              <w:spacing w:line="240" w:lineRule="exact"/>
              <w:ind w:left="-29" w:right="-145"/>
              <w:rPr>
                <w:rFonts w:cs="Times New Roman"/>
                <w:bCs/>
                <w:szCs w:val="22"/>
              </w:rPr>
            </w:pPr>
            <w:r w:rsidRPr="0093239C">
              <w:rPr>
                <w:rFonts w:cs="Times New Roman"/>
                <w:bCs/>
                <w:szCs w:val="22"/>
              </w:rPr>
              <w:t>130</w:t>
            </w:r>
          </w:p>
        </w:tc>
        <w:tc>
          <w:tcPr>
            <w:tcW w:w="293" w:type="dxa"/>
          </w:tcPr>
          <w:p w14:paraId="3E6991DC" w14:textId="77777777" w:rsidR="00BA5CE0" w:rsidRPr="00780568" w:rsidRDefault="00BA5CE0" w:rsidP="00BA5CE0">
            <w:pPr>
              <w:tabs>
                <w:tab w:val="decimal" w:pos="962"/>
              </w:tabs>
              <w:spacing w:line="240" w:lineRule="exact"/>
              <w:rPr>
                <w:rFonts w:cs="Times New Roman"/>
                <w:color w:val="000000"/>
                <w:szCs w:val="22"/>
              </w:rPr>
            </w:pPr>
          </w:p>
        </w:tc>
        <w:tc>
          <w:tcPr>
            <w:tcW w:w="1030" w:type="dxa"/>
            <w:tcBorders>
              <w:bottom w:val="single" w:sz="4" w:space="0" w:color="auto"/>
            </w:tcBorders>
            <w:shd w:val="clear" w:color="auto" w:fill="auto"/>
            <w:vAlign w:val="bottom"/>
          </w:tcPr>
          <w:p w14:paraId="730D8726" w14:textId="20FF1CB2" w:rsidR="00BA5CE0" w:rsidRPr="00780568" w:rsidRDefault="00BA5CE0" w:rsidP="00BA5CE0">
            <w:pPr>
              <w:tabs>
                <w:tab w:val="decimal" w:pos="781"/>
              </w:tabs>
              <w:spacing w:line="240" w:lineRule="exact"/>
              <w:ind w:left="-29" w:right="-145"/>
              <w:rPr>
                <w:rFonts w:cs="Times New Roman"/>
                <w:color w:val="000000"/>
                <w:szCs w:val="22"/>
              </w:rPr>
            </w:pPr>
            <w:r w:rsidRPr="00EC65EE">
              <w:rPr>
                <w:rFonts w:cs="Times New Roman"/>
                <w:bCs/>
                <w:szCs w:val="22"/>
              </w:rPr>
              <w:t>(3,306)</w:t>
            </w:r>
          </w:p>
        </w:tc>
        <w:tc>
          <w:tcPr>
            <w:tcW w:w="295" w:type="dxa"/>
          </w:tcPr>
          <w:p w14:paraId="6906C206"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tcBorders>
              <w:bottom w:val="single" w:sz="4" w:space="0" w:color="auto"/>
            </w:tcBorders>
            <w:shd w:val="clear" w:color="auto" w:fill="auto"/>
            <w:vAlign w:val="bottom"/>
          </w:tcPr>
          <w:p w14:paraId="434E5EE2" w14:textId="097A1E38" w:rsidR="00BA5CE0" w:rsidRPr="00BA5CE0" w:rsidRDefault="00BA5CE0" w:rsidP="00BA5CE0">
            <w:pPr>
              <w:pStyle w:val="acctfourfigures"/>
              <w:tabs>
                <w:tab w:val="clear" w:pos="765"/>
                <w:tab w:val="decimal" w:pos="724"/>
              </w:tabs>
              <w:spacing w:line="240" w:lineRule="exact"/>
              <w:ind w:left="-38" w:right="-238"/>
              <w:rPr>
                <w:rFonts w:cs="Times New Roman"/>
                <w:bCs/>
                <w:szCs w:val="22"/>
              </w:rPr>
            </w:pPr>
            <w:r w:rsidRPr="0093239C">
              <w:rPr>
                <w:rFonts w:cs="Times New Roman"/>
                <w:bCs/>
                <w:szCs w:val="22"/>
              </w:rPr>
              <w:t>130</w:t>
            </w:r>
          </w:p>
        </w:tc>
        <w:tc>
          <w:tcPr>
            <w:tcW w:w="293" w:type="dxa"/>
          </w:tcPr>
          <w:p w14:paraId="309AE3DC" w14:textId="77777777" w:rsidR="00BA5CE0" w:rsidRPr="00780568" w:rsidRDefault="00BA5CE0" w:rsidP="00BA5CE0">
            <w:pPr>
              <w:tabs>
                <w:tab w:val="decimal" w:pos="1370"/>
              </w:tabs>
              <w:spacing w:line="240" w:lineRule="exact"/>
              <w:jc w:val="right"/>
              <w:rPr>
                <w:rFonts w:cs="Times New Roman"/>
                <w:color w:val="000000"/>
                <w:szCs w:val="22"/>
              </w:rPr>
            </w:pPr>
          </w:p>
        </w:tc>
        <w:tc>
          <w:tcPr>
            <w:tcW w:w="1030" w:type="dxa"/>
            <w:tcBorders>
              <w:bottom w:val="single" w:sz="4" w:space="0" w:color="auto"/>
            </w:tcBorders>
            <w:shd w:val="clear" w:color="auto" w:fill="auto"/>
            <w:vAlign w:val="bottom"/>
          </w:tcPr>
          <w:p w14:paraId="41244E02" w14:textId="0098018A" w:rsidR="00BA5CE0" w:rsidRPr="00780568" w:rsidRDefault="00BA5CE0" w:rsidP="00BA5CE0">
            <w:pPr>
              <w:tabs>
                <w:tab w:val="decimal" w:pos="772"/>
              </w:tabs>
              <w:spacing w:line="240" w:lineRule="exact"/>
              <w:ind w:left="-38" w:right="-238"/>
              <w:rPr>
                <w:rFonts w:cs="Times New Roman"/>
                <w:color w:val="000000"/>
                <w:szCs w:val="22"/>
              </w:rPr>
            </w:pPr>
            <w:r w:rsidRPr="00EC65EE">
              <w:rPr>
                <w:rFonts w:cs="Times New Roman"/>
                <w:bCs/>
                <w:szCs w:val="22"/>
              </w:rPr>
              <w:t>(3,306)</w:t>
            </w:r>
          </w:p>
        </w:tc>
      </w:tr>
      <w:tr w:rsidR="00BA5CE0" w:rsidRPr="006456CE" w14:paraId="3680C9D8" w14:textId="77777777" w:rsidTr="0093239C">
        <w:trPr>
          <w:trHeight w:val="248"/>
        </w:trPr>
        <w:tc>
          <w:tcPr>
            <w:tcW w:w="3781" w:type="dxa"/>
            <w:shd w:val="clear" w:color="auto" w:fill="auto"/>
          </w:tcPr>
          <w:p w14:paraId="04C79954" w14:textId="77777777" w:rsidR="00BA5CE0" w:rsidRPr="006456CE" w:rsidRDefault="00BA5CE0" w:rsidP="00BA5CE0">
            <w:pPr>
              <w:spacing w:line="240" w:lineRule="exact"/>
              <w:rPr>
                <w:rFonts w:cs="Times New Roman"/>
                <w:szCs w:val="22"/>
              </w:rPr>
            </w:pPr>
          </w:p>
        </w:tc>
        <w:tc>
          <w:tcPr>
            <w:tcW w:w="852" w:type="dxa"/>
          </w:tcPr>
          <w:p w14:paraId="7851ED99" w14:textId="77777777" w:rsidR="00BA5CE0" w:rsidRPr="006456CE" w:rsidRDefault="00BA5CE0" w:rsidP="00BA5CE0">
            <w:pPr>
              <w:tabs>
                <w:tab w:val="decimal" w:pos="1370"/>
              </w:tabs>
              <w:spacing w:line="240" w:lineRule="exact"/>
              <w:rPr>
                <w:rFonts w:cs="Times New Roman"/>
                <w:b/>
                <w:szCs w:val="22"/>
              </w:rPr>
            </w:pPr>
          </w:p>
        </w:tc>
        <w:tc>
          <w:tcPr>
            <w:tcW w:w="1037" w:type="dxa"/>
            <w:tcBorders>
              <w:top w:val="single" w:sz="4" w:space="0" w:color="auto"/>
              <w:bottom w:val="single" w:sz="4" w:space="0" w:color="auto"/>
            </w:tcBorders>
            <w:shd w:val="clear" w:color="auto" w:fill="auto"/>
            <w:vAlign w:val="bottom"/>
          </w:tcPr>
          <w:p w14:paraId="7A150EB9" w14:textId="689A6809" w:rsidR="00BA5CE0" w:rsidRPr="00BA5CE0" w:rsidRDefault="00BA5CE0" w:rsidP="00BA5CE0">
            <w:pPr>
              <w:tabs>
                <w:tab w:val="decimal" w:pos="781"/>
              </w:tabs>
              <w:spacing w:line="240" w:lineRule="exact"/>
              <w:ind w:left="-29" w:right="-145"/>
              <w:rPr>
                <w:rFonts w:cs="Times New Roman"/>
                <w:b/>
                <w:szCs w:val="22"/>
              </w:rPr>
            </w:pPr>
            <w:r w:rsidRPr="0093239C">
              <w:rPr>
                <w:rFonts w:cs="Times New Roman"/>
                <w:bCs/>
                <w:szCs w:val="22"/>
                <w:cs/>
                <w:lang w:bidi="th-TH"/>
              </w:rPr>
              <w:t>69</w:t>
            </w:r>
            <w:r w:rsidRPr="0093239C">
              <w:rPr>
                <w:rFonts w:cs="Times New Roman"/>
                <w:b/>
                <w:szCs w:val="22"/>
                <w:lang w:val="en-US" w:bidi="th-TH"/>
              </w:rPr>
              <w:t>1,357</w:t>
            </w:r>
          </w:p>
        </w:tc>
        <w:tc>
          <w:tcPr>
            <w:tcW w:w="293" w:type="dxa"/>
          </w:tcPr>
          <w:p w14:paraId="14E2D110" w14:textId="77777777" w:rsidR="00BA5CE0" w:rsidRPr="00780568" w:rsidRDefault="00BA5CE0" w:rsidP="00BA5CE0">
            <w:pPr>
              <w:tabs>
                <w:tab w:val="decimal" w:pos="962"/>
              </w:tabs>
              <w:spacing w:line="240" w:lineRule="exact"/>
              <w:rPr>
                <w:rFonts w:cs="Times New Roman"/>
                <w:b/>
                <w:color w:val="000000"/>
                <w:szCs w:val="22"/>
              </w:rPr>
            </w:pPr>
          </w:p>
        </w:tc>
        <w:tc>
          <w:tcPr>
            <w:tcW w:w="1030" w:type="dxa"/>
            <w:tcBorders>
              <w:top w:val="single" w:sz="4" w:space="0" w:color="auto"/>
              <w:bottom w:val="single" w:sz="4" w:space="0" w:color="auto"/>
            </w:tcBorders>
            <w:shd w:val="clear" w:color="auto" w:fill="auto"/>
            <w:vAlign w:val="bottom"/>
          </w:tcPr>
          <w:p w14:paraId="5C7AFE0B" w14:textId="785367D0" w:rsidR="00BA5CE0" w:rsidRPr="00780568" w:rsidRDefault="00BA5CE0" w:rsidP="00BA5CE0">
            <w:pPr>
              <w:tabs>
                <w:tab w:val="decimal" w:pos="781"/>
              </w:tabs>
              <w:spacing w:line="240" w:lineRule="exact"/>
              <w:ind w:left="-29" w:right="-145"/>
              <w:rPr>
                <w:rFonts w:cs="Times New Roman"/>
                <w:b/>
                <w:color w:val="000000"/>
                <w:szCs w:val="22"/>
              </w:rPr>
            </w:pPr>
            <w:r w:rsidRPr="00EC65EE">
              <w:rPr>
                <w:rFonts w:cs="Times New Roman"/>
                <w:b/>
                <w:szCs w:val="22"/>
              </w:rPr>
              <w:t>686,188</w:t>
            </w:r>
          </w:p>
        </w:tc>
        <w:tc>
          <w:tcPr>
            <w:tcW w:w="295" w:type="dxa"/>
          </w:tcPr>
          <w:p w14:paraId="7570E4C7"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tcBorders>
              <w:top w:val="single" w:sz="4" w:space="0" w:color="auto"/>
              <w:bottom w:val="single" w:sz="4" w:space="0" w:color="auto"/>
            </w:tcBorders>
            <w:shd w:val="clear" w:color="auto" w:fill="auto"/>
            <w:vAlign w:val="bottom"/>
          </w:tcPr>
          <w:p w14:paraId="07059F02" w14:textId="2CE6131A" w:rsidR="00BA5CE0" w:rsidRPr="00BA5CE0" w:rsidRDefault="00BA5CE0" w:rsidP="00BA5CE0">
            <w:pPr>
              <w:pStyle w:val="acctfourfigures"/>
              <w:tabs>
                <w:tab w:val="clear" w:pos="765"/>
                <w:tab w:val="decimal" w:pos="724"/>
              </w:tabs>
              <w:spacing w:line="240" w:lineRule="exact"/>
              <w:ind w:left="-38" w:right="-238"/>
              <w:rPr>
                <w:rFonts w:cs="Times New Roman"/>
                <w:b/>
                <w:szCs w:val="22"/>
              </w:rPr>
            </w:pPr>
            <w:r w:rsidRPr="0093239C">
              <w:rPr>
                <w:rFonts w:cs="Times New Roman"/>
                <w:bCs/>
                <w:szCs w:val="22"/>
                <w:cs/>
                <w:lang w:bidi="th-TH"/>
              </w:rPr>
              <w:t>69</w:t>
            </w:r>
            <w:r w:rsidRPr="0093239C">
              <w:rPr>
                <w:rFonts w:cs="Times New Roman"/>
                <w:b/>
                <w:szCs w:val="22"/>
                <w:lang w:val="en-US" w:bidi="th-TH"/>
              </w:rPr>
              <w:t>1,358</w:t>
            </w:r>
          </w:p>
        </w:tc>
        <w:tc>
          <w:tcPr>
            <w:tcW w:w="293" w:type="dxa"/>
            <w:vAlign w:val="bottom"/>
          </w:tcPr>
          <w:p w14:paraId="7DB1B4D0" w14:textId="77777777" w:rsidR="00BA5CE0" w:rsidRPr="00780568" w:rsidRDefault="00BA5CE0" w:rsidP="00BA5CE0">
            <w:pPr>
              <w:tabs>
                <w:tab w:val="decimal" w:pos="1370"/>
              </w:tabs>
              <w:spacing w:line="240" w:lineRule="exact"/>
              <w:jc w:val="right"/>
              <w:rPr>
                <w:rFonts w:cs="Times New Roman"/>
                <w:b/>
                <w:color w:val="000000"/>
                <w:szCs w:val="22"/>
              </w:rPr>
            </w:pPr>
          </w:p>
        </w:tc>
        <w:tc>
          <w:tcPr>
            <w:tcW w:w="1030" w:type="dxa"/>
            <w:tcBorders>
              <w:top w:val="single" w:sz="4" w:space="0" w:color="auto"/>
              <w:bottom w:val="single" w:sz="4" w:space="0" w:color="auto"/>
            </w:tcBorders>
            <w:shd w:val="clear" w:color="auto" w:fill="auto"/>
            <w:vAlign w:val="bottom"/>
          </w:tcPr>
          <w:p w14:paraId="25728C65" w14:textId="5B21C870" w:rsidR="00BA5CE0" w:rsidRPr="00780568" w:rsidRDefault="00BA5CE0" w:rsidP="00BA5CE0">
            <w:pPr>
              <w:tabs>
                <w:tab w:val="decimal" w:pos="772"/>
              </w:tabs>
              <w:spacing w:line="240" w:lineRule="exact"/>
              <w:ind w:left="-38" w:right="-238"/>
              <w:rPr>
                <w:rFonts w:cs="Times New Roman"/>
                <w:b/>
                <w:color w:val="000000"/>
                <w:szCs w:val="22"/>
              </w:rPr>
            </w:pPr>
            <w:r w:rsidRPr="00EC65EE">
              <w:rPr>
                <w:rFonts w:cs="Times New Roman"/>
                <w:b/>
                <w:szCs w:val="22"/>
              </w:rPr>
              <w:t>686,188</w:t>
            </w:r>
          </w:p>
        </w:tc>
      </w:tr>
      <w:tr w:rsidR="00BA5CE0" w:rsidRPr="006456CE" w14:paraId="57B6BC27" w14:textId="77777777" w:rsidTr="0093239C">
        <w:trPr>
          <w:trHeight w:val="259"/>
        </w:trPr>
        <w:tc>
          <w:tcPr>
            <w:tcW w:w="3781" w:type="dxa"/>
            <w:shd w:val="clear" w:color="auto" w:fill="auto"/>
          </w:tcPr>
          <w:p w14:paraId="05CC446E" w14:textId="77777777" w:rsidR="00BA5CE0" w:rsidRPr="0093239C" w:rsidRDefault="00BA5CE0" w:rsidP="00BA5CE0">
            <w:pPr>
              <w:spacing w:line="240" w:lineRule="exact"/>
              <w:rPr>
                <w:rFonts w:cs="Times New Roman"/>
                <w:b/>
                <w:bCs/>
                <w:sz w:val="18"/>
                <w:szCs w:val="18"/>
              </w:rPr>
            </w:pPr>
          </w:p>
        </w:tc>
        <w:tc>
          <w:tcPr>
            <w:tcW w:w="852" w:type="dxa"/>
          </w:tcPr>
          <w:p w14:paraId="0869E517" w14:textId="77777777" w:rsidR="00BA5CE0" w:rsidRPr="006456CE" w:rsidRDefault="00BA5CE0" w:rsidP="00BA5CE0">
            <w:pPr>
              <w:tabs>
                <w:tab w:val="decimal" w:pos="1370"/>
              </w:tabs>
              <w:spacing w:line="240" w:lineRule="exact"/>
              <w:rPr>
                <w:rFonts w:cs="Times New Roman"/>
                <w:color w:val="000000"/>
                <w:szCs w:val="22"/>
              </w:rPr>
            </w:pPr>
          </w:p>
        </w:tc>
        <w:tc>
          <w:tcPr>
            <w:tcW w:w="1037" w:type="dxa"/>
            <w:shd w:val="clear" w:color="auto" w:fill="auto"/>
          </w:tcPr>
          <w:p w14:paraId="61864E83" w14:textId="77777777" w:rsidR="00BA5CE0" w:rsidRPr="00BA5CE0" w:rsidRDefault="00BA5CE0" w:rsidP="00BA5CE0">
            <w:pPr>
              <w:tabs>
                <w:tab w:val="decimal" w:pos="781"/>
              </w:tabs>
              <w:spacing w:line="240" w:lineRule="exact"/>
              <w:ind w:left="-29" w:right="-145"/>
              <w:rPr>
                <w:rFonts w:cs="Times New Roman"/>
                <w:bCs/>
                <w:szCs w:val="22"/>
              </w:rPr>
            </w:pPr>
          </w:p>
        </w:tc>
        <w:tc>
          <w:tcPr>
            <w:tcW w:w="293" w:type="dxa"/>
          </w:tcPr>
          <w:p w14:paraId="787EE967" w14:textId="77777777" w:rsidR="00BA5CE0" w:rsidRPr="00780568" w:rsidRDefault="00BA5CE0" w:rsidP="00BA5CE0">
            <w:pPr>
              <w:tabs>
                <w:tab w:val="decimal" w:pos="962"/>
              </w:tabs>
              <w:spacing w:line="240" w:lineRule="exact"/>
              <w:rPr>
                <w:rFonts w:cs="Times New Roman"/>
                <w:color w:val="000000"/>
                <w:szCs w:val="22"/>
              </w:rPr>
            </w:pPr>
          </w:p>
        </w:tc>
        <w:tc>
          <w:tcPr>
            <w:tcW w:w="1030" w:type="dxa"/>
            <w:shd w:val="clear" w:color="auto" w:fill="auto"/>
          </w:tcPr>
          <w:p w14:paraId="37CD1140" w14:textId="77777777" w:rsidR="00BA5CE0" w:rsidRPr="00780568" w:rsidRDefault="00BA5CE0" w:rsidP="00BA5CE0">
            <w:pPr>
              <w:tabs>
                <w:tab w:val="decimal" w:pos="781"/>
              </w:tabs>
              <w:spacing w:line="240" w:lineRule="exact"/>
              <w:ind w:left="-29" w:right="-145"/>
              <w:rPr>
                <w:rFonts w:cs="Times New Roman"/>
                <w:color w:val="000000"/>
                <w:szCs w:val="22"/>
              </w:rPr>
            </w:pPr>
          </w:p>
        </w:tc>
        <w:tc>
          <w:tcPr>
            <w:tcW w:w="295" w:type="dxa"/>
          </w:tcPr>
          <w:p w14:paraId="511B8F67"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shd w:val="clear" w:color="auto" w:fill="auto"/>
          </w:tcPr>
          <w:p w14:paraId="29594360" w14:textId="77777777" w:rsidR="00BA5CE0" w:rsidRPr="00BA5CE0" w:rsidRDefault="00BA5CE0" w:rsidP="00BA5CE0">
            <w:pPr>
              <w:tabs>
                <w:tab w:val="decimal" w:pos="724"/>
              </w:tabs>
              <w:spacing w:line="240" w:lineRule="exact"/>
              <w:ind w:left="-38" w:right="-238"/>
              <w:rPr>
                <w:rFonts w:cs="Times New Roman"/>
                <w:bCs/>
                <w:szCs w:val="22"/>
              </w:rPr>
            </w:pPr>
          </w:p>
        </w:tc>
        <w:tc>
          <w:tcPr>
            <w:tcW w:w="293" w:type="dxa"/>
            <w:vAlign w:val="bottom"/>
          </w:tcPr>
          <w:p w14:paraId="607A955C" w14:textId="77777777" w:rsidR="00BA5CE0" w:rsidRPr="00780568" w:rsidRDefault="00BA5CE0" w:rsidP="00BA5CE0">
            <w:pPr>
              <w:tabs>
                <w:tab w:val="decimal" w:pos="1370"/>
              </w:tabs>
              <w:spacing w:line="240" w:lineRule="exact"/>
              <w:jc w:val="right"/>
              <w:rPr>
                <w:rFonts w:cs="Times New Roman"/>
                <w:color w:val="000000"/>
                <w:szCs w:val="22"/>
              </w:rPr>
            </w:pPr>
          </w:p>
        </w:tc>
        <w:tc>
          <w:tcPr>
            <w:tcW w:w="1030" w:type="dxa"/>
            <w:shd w:val="clear" w:color="auto" w:fill="auto"/>
          </w:tcPr>
          <w:p w14:paraId="59C0E24E" w14:textId="77777777" w:rsidR="00BA5CE0" w:rsidRPr="00780568" w:rsidRDefault="00BA5CE0" w:rsidP="00BA5CE0">
            <w:pPr>
              <w:tabs>
                <w:tab w:val="decimal" w:pos="772"/>
              </w:tabs>
              <w:spacing w:line="240" w:lineRule="exact"/>
              <w:ind w:left="-38" w:right="-238"/>
              <w:rPr>
                <w:rFonts w:cs="Times New Roman"/>
                <w:color w:val="000000"/>
                <w:szCs w:val="22"/>
              </w:rPr>
            </w:pPr>
          </w:p>
        </w:tc>
      </w:tr>
      <w:tr w:rsidR="00BA5CE0" w:rsidRPr="006456CE" w14:paraId="5A4A9A42" w14:textId="77777777" w:rsidTr="0093239C">
        <w:trPr>
          <w:trHeight w:val="248"/>
        </w:trPr>
        <w:tc>
          <w:tcPr>
            <w:tcW w:w="3781" w:type="dxa"/>
            <w:shd w:val="clear" w:color="auto" w:fill="auto"/>
          </w:tcPr>
          <w:p w14:paraId="185CFAA3" w14:textId="77777777" w:rsidR="00BA5CE0" w:rsidRPr="006456CE" w:rsidRDefault="00BA5CE0" w:rsidP="00BA5CE0">
            <w:pPr>
              <w:spacing w:line="240" w:lineRule="exact"/>
              <w:rPr>
                <w:rFonts w:cs="Times New Roman"/>
                <w:b/>
                <w:bCs/>
                <w:szCs w:val="22"/>
              </w:rPr>
            </w:pPr>
            <w:r w:rsidRPr="006456CE">
              <w:rPr>
                <w:rFonts w:cs="Times New Roman"/>
                <w:b/>
                <w:bCs/>
                <w:szCs w:val="22"/>
              </w:rPr>
              <w:t>Deferred tax income</w:t>
            </w:r>
          </w:p>
        </w:tc>
        <w:tc>
          <w:tcPr>
            <w:tcW w:w="852" w:type="dxa"/>
          </w:tcPr>
          <w:p w14:paraId="42080A38" w14:textId="77777777" w:rsidR="00BA5CE0" w:rsidRPr="006456CE" w:rsidRDefault="00BA5CE0" w:rsidP="00BA5CE0">
            <w:pPr>
              <w:tabs>
                <w:tab w:val="decimal" w:pos="1370"/>
              </w:tabs>
              <w:spacing w:line="240" w:lineRule="exact"/>
              <w:rPr>
                <w:rFonts w:cs="Times New Roman"/>
                <w:color w:val="000000"/>
                <w:szCs w:val="22"/>
              </w:rPr>
            </w:pPr>
          </w:p>
        </w:tc>
        <w:tc>
          <w:tcPr>
            <w:tcW w:w="1037" w:type="dxa"/>
            <w:shd w:val="clear" w:color="auto" w:fill="auto"/>
          </w:tcPr>
          <w:p w14:paraId="497CD95D" w14:textId="77777777" w:rsidR="00BA5CE0" w:rsidRPr="00BA5CE0" w:rsidRDefault="00BA5CE0" w:rsidP="00BA5CE0">
            <w:pPr>
              <w:tabs>
                <w:tab w:val="decimal" w:pos="781"/>
              </w:tabs>
              <w:spacing w:line="240" w:lineRule="exact"/>
              <w:ind w:left="-29" w:right="-145"/>
              <w:rPr>
                <w:rFonts w:cs="Times New Roman"/>
                <w:bCs/>
                <w:szCs w:val="22"/>
              </w:rPr>
            </w:pPr>
          </w:p>
        </w:tc>
        <w:tc>
          <w:tcPr>
            <w:tcW w:w="293" w:type="dxa"/>
          </w:tcPr>
          <w:p w14:paraId="55ABA884" w14:textId="77777777" w:rsidR="00BA5CE0" w:rsidRPr="00780568" w:rsidRDefault="00BA5CE0" w:rsidP="00BA5CE0">
            <w:pPr>
              <w:tabs>
                <w:tab w:val="decimal" w:pos="962"/>
              </w:tabs>
              <w:spacing w:line="240" w:lineRule="exact"/>
              <w:rPr>
                <w:rFonts w:cs="Times New Roman"/>
                <w:color w:val="000000"/>
                <w:szCs w:val="22"/>
              </w:rPr>
            </w:pPr>
          </w:p>
        </w:tc>
        <w:tc>
          <w:tcPr>
            <w:tcW w:w="1030" w:type="dxa"/>
            <w:shd w:val="clear" w:color="auto" w:fill="auto"/>
          </w:tcPr>
          <w:p w14:paraId="356CA0BA" w14:textId="77777777" w:rsidR="00BA5CE0" w:rsidRPr="00780568" w:rsidRDefault="00BA5CE0" w:rsidP="00BA5CE0">
            <w:pPr>
              <w:tabs>
                <w:tab w:val="decimal" w:pos="781"/>
              </w:tabs>
              <w:spacing w:line="240" w:lineRule="exact"/>
              <w:ind w:left="-29" w:right="-145"/>
              <w:rPr>
                <w:rFonts w:cs="Times New Roman"/>
                <w:color w:val="000000"/>
                <w:szCs w:val="22"/>
              </w:rPr>
            </w:pPr>
          </w:p>
        </w:tc>
        <w:tc>
          <w:tcPr>
            <w:tcW w:w="295" w:type="dxa"/>
          </w:tcPr>
          <w:p w14:paraId="235ED212"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shd w:val="clear" w:color="auto" w:fill="auto"/>
          </w:tcPr>
          <w:p w14:paraId="07ADAF7E" w14:textId="77777777" w:rsidR="00BA5CE0" w:rsidRPr="00BA5CE0" w:rsidRDefault="00BA5CE0" w:rsidP="00BA5CE0">
            <w:pPr>
              <w:tabs>
                <w:tab w:val="decimal" w:pos="724"/>
              </w:tabs>
              <w:spacing w:line="240" w:lineRule="exact"/>
              <w:ind w:left="-38" w:right="-238"/>
              <w:rPr>
                <w:rFonts w:cs="Times New Roman"/>
                <w:bCs/>
                <w:szCs w:val="22"/>
              </w:rPr>
            </w:pPr>
          </w:p>
        </w:tc>
        <w:tc>
          <w:tcPr>
            <w:tcW w:w="293" w:type="dxa"/>
            <w:vAlign w:val="bottom"/>
          </w:tcPr>
          <w:p w14:paraId="2D323C08" w14:textId="77777777" w:rsidR="00BA5CE0" w:rsidRPr="00780568" w:rsidRDefault="00BA5CE0" w:rsidP="00BA5CE0">
            <w:pPr>
              <w:tabs>
                <w:tab w:val="decimal" w:pos="1370"/>
              </w:tabs>
              <w:spacing w:line="240" w:lineRule="exact"/>
              <w:jc w:val="right"/>
              <w:rPr>
                <w:rFonts w:cs="Times New Roman"/>
                <w:color w:val="000000"/>
                <w:szCs w:val="22"/>
              </w:rPr>
            </w:pPr>
          </w:p>
        </w:tc>
        <w:tc>
          <w:tcPr>
            <w:tcW w:w="1030" w:type="dxa"/>
            <w:shd w:val="clear" w:color="auto" w:fill="auto"/>
          </w:tcPr>
          <w:p w14:paraId="7B35CEC7" w14:textId="77777777" w:rsidR="00BA5CE0" w:rsidRPr="00780568" w:rsidRDefault="00BA5CE0" w:rsidP="00BA5CE0">
            <w:pPr>
              <w:tabs>
                <w:tab w:val="decimal" w:pos="772"/>
              </w:tabs>
              <w:spacing w:line="240" w:lineRule="exact"/>
              <w:ind w:left="-38" w:right="-238"/>
              <w:rPr>
                <w:rFonts w:cs="Times New Roman"/>
                <w:color w:val="000000"/>
                <w:szCs w:val="22"/>
              </w:rPr>
            </w:pPr>
          </w:p>
        </w:tc>
      </w:tr>
      <w:tr w:rsidR="00BA5CE0" w:rsidRPr="006456CE" w14:paraId="235AB13D" w14:textId="77777777" w:rsidTr="0093239C">
        <w:trPr>
          <w:trHeight w:val="248"/>
        </w:trPr>
        <w:tc>
          <w:tcPr>
            <w:tcW w:w="3781" w:type="dxa"/>
            <w:shd w:val="clear" w:color="auto" w:fill="auto"/>
          </w:tcPr>
          <w:p w14:paraId="7B0CBA74" w14:textId="77777777" w:rsidR="00BA5CE0" w:rsidRPr="006456CE" w:rsidRDefault="00BA5CE0" w:rsidP="00BA5CE0">
            <w:pPr>
              <w:spacing w:line="240" w:lineRule="exact"/>
              <w:rPr>
                <w:rFonts w:cs="Times New Roman"/>
                <w:szCs w:val="22"/>
              </w:rPr>
            </w:pPr>
            <w:r w:rsidRPr="006456CE">
              <w:rPr>
                <w:rFonts w:cs="Times New Roman"/>
                <w:szCs w:val="22"/>
              </w:rPr>
              <w:t>Movements in temporary differences</w:t>
            </w:r>
          </w:p>
        </w:tc>
        <w:tc>
          <w:tcPr>
            <w:tcW w:w="852" w:type="dxa"/>
          </w:tcPr>
          <w:p w14:paraId="3259E43C" w14:textId="2D894E97" w:rsidR="00BA5CE0" w:rsidRPr="006456CE" w:rsidRDefault="00BA5CE0" w:rsidP="00BA5CE0">
            <w:pPr>
              <w:spacing w:line="240" w:lineRule="exact"/>
              <w:jc w:val="center"/>
              <w:rPr>
                <w:rFonts w:cs="Times New Roman"/>
                <w:bCs/>
                <w:i/>
                <w:iCs/>
                <w:szCs w:val="22"/>
              </w:rPr>
            </w:pPr>
            <w:r w:rsidRPr="006456CE">
              <w:rPr>
                <w:rFonts w:cs="Times New Roman"/>
                <w:bCs/>
                <w:i/>
                <w:iCs/>
                <w:szCs w:val="22"/>
              </w:rPr>
              <w:t>1</w:t>
            </w:r>
            <w:r>
              <w:rPr>
                <w:rFonts w:cs="Times New Roman"/>
                <w:bCs/>
                <w:i/>
                <w:iCs/>
                <w:szCs w:val="22"/>
              </w:rPr>
              <w:t>8</w:t>
            </w:r>
          </w:p>
        </w:tc>
        <w:tc>
          <w:tcPr>
            <w:tcW w:w="1037" w:type="dxa"/>
            <w:tcBorders>
              <w:bottom w:val="single" w:sz="4" w:space="0" w:color="auto"/>
            </w:tcBorders>
            <w:shd w:val="clear" w:color="auto" w:fill="auto"/>
            <w:vAlign w:val="bottom"/>
          </w:tcPr>
          <w:p w14:paraId="3D95A172" w14:textId="365354BC" w:rsidR="00BA5CE0" w:rsidRPr="00BA5CE0" w:rsidRDefault="00BA5CE0" w:rsidP="00BA5CE0">
            <w:pPr>
              <w:tabs>
                <w:tab w:val="decimal" w:pos="781"/>
              </w:tabs>
              <w:spacing w:line="240" w:lineRule="exact"/>
              <w:ind w:left="-29" w:right="-145"/>
              <w:rPr>
                <w:rFonts w:cs="Times New Roman"/>
                <w:bCs/>
                <w:szCs w:val="22"/>
              </w:rPr>
            </w:pPr>
            <w:r w:rsidRPr="0093239C">
              <w:rPr>
                <w:rFonts w:cs="Times New Roman"/>
                <w:bCs/>
                <w:szCs w:val="22"/>
              </w:rPr>
              <w:t>205,166</w:t>
            </w:r>
          </w:p>
        </w:tc>
        <w:tc>
          <w:tcPr>
            <w:tcW w:w="293" w:type="dxa"/>
          </w:tcPr>
          <w:p w14:paraId="305F6F7A" w14:textId="77777777" w:rsidR="00BA5CE0" w:rsidRPr="00780568" w:rsidRDefault="00BA5CE0" w:rsidP="00BA5CE0">
            <w:pPr>
              <w:tabs>
                <w:tab w:val="decimal" w:pos="962"/>
              </w:tabs>
              <w:spacing w:line="240" w:lineRule="exact"/>
              <w:rPr>
                <w:rFonts w:cs="Times New Roman"/>
                <w:color w:val="000000"/>
                <w:szCs w:val="22"/>
              </w:rPr>
            </w:pPr>
          </w:p>
        </w:tc>
        <w:tc>
          <w:tcPr>
            <w:tcW w:w="1030" w:type="dxa"/>
            <w:tcBorders>
              <w:bottom w:val="single" w:sz="4" w:space="0" w:color="auto"/>
            </w:tcBorders>
            <w:shd w:val="clear" w:color="auto" w:fill="auto"/>
            <w:vAlign w:val="bottom"/>
          </w:tcPr>
          <w:p w14:paraId="584465B9" w14:textId="6A41DB70" w:rsidR="00BA5CE0" w:rsidRPr="00780568" w:rsidRDefault="00BA5CE0" w:rsidP="00BA5CE0">
            <w:pPr>
              <w:tabs>
                <w:tab w:val="decimal" w:pos="781"/>
              </w:tabs>
              <w:spacing w:line="240" w:lineRule="exact"/>
              <w:ind w:left="-29" w:right="-145"/>
              <w:rPr>
                <w:rFonts w:cs="Times New Roman"/>
                <w:color w:val="000000"/>
                <w:szCs w:val="22"/>
              </w:rPr>
            </w:pPr>
            <w:r w:rsidRPr="00EC65EE">
              <w:rPr>
                <w:rFonts w:cs="Times New Roman"/>
                <w:bCs/>
                <w:szCs w:val="22"/>
              </w:rPr>
              <w:t>(78,795)</w:t>
            </w:r>
          </w:p>
        </w:tc>
        <w:tc>
          <w:tcPr>
            <w:tcW w:w="295" w:type="dxa"/>
          </w:tcPr>
          <w:p w14:paraId="52FF5235"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tcBorders>
              <w:bottom w:val="single" w:sz="4" w:space="0" w:color="auto"/>
            </w:tcBorders>
            <w:shd w:val="clear" w:color="auto" w:fill="auto"/>
            <w:vAlign w:val="bottom"/>
          </w:tcPr>
          <w:p w14:paraId="28019997" w14:textId="411B88DD" w:rsidR="00BA5CE0" w:rsidRPr="00BA5CE0" w:rsidRDefault="00BA5CE0" w:rsidP="00BA5CE0">
            <w:pPr>
              <w:tabs>
                <w:tab w:val="decimal" w:pos="714"/>
              </w:tabs>
              <w:spacing w:line="240" w:lineRule="exact"/>
              <w:ind w:left="-38" w:right="-238"/>
              <w:rPr>
                <w:rFonts w:cs="Times New Roman"/>
                <w:bCs/>
                <w:szCs w:val="22"/>
              </w:rPr>
            </w:pPr>
            <w:r w:rsidRPr="0093239C">
              <w:rPr>
                <w:rFonts w:cs="Times New Roman"/>
                <w:bCs/>
                <w:szCs w:val="22"/>
              </w:rPr>
              <w:t>205,332</w:t>
            </w:r>
          </w:p>
        </w:tc>
        <w:tc>
          <w:tcPr>
            <w:tcW w:w="293" w:type="dxa"/>
            <w:vAlign w:val="bottom"/>
          </w:tcPr>
          <w:p w14:paraId="606E03A1" w14:textId="77777777" w:rsidR="00BA5CE0" w:rsidRPr="00780568" w:rsidRDefault="00BA5CE0" w:rsidP="00BA5CE0">
            <w:pPr>
              <w:tabs>
                <w:tab w:val="decimal" w:pos="1370"/>
              </w:tabs>
              <w:spacing w:line="240" w:lineRule="exact"/>
              <w:jc w:val="right"/>
              <w:rPr>
                <w:rFonts w:cs="Times New Roman"/>
                <w:color w:val="000000"/>
                <w:szCs w:val="22"/>
              </w:rPr>
            </w:pPr>
          </w:p>
        </w:tc>
        <w:tc>
          <w:tcPr>
            <w:tcW w:w="1030" w:type="dxa"/>
            <w:tcBorders>
              <w:bottom w:val="single" w:sz="4" w:space="0" w:color="auto"/>
            </w:tcBorders>
            <w:shd w:val="clear" w:color="auto" w:fill="auto"/>
            <w:vAlign w:val="bottom"/>
          </w:tcPr>
          <w:p w14:paraId="778E2628" w14:textId="118C29CE" w:rsidR="00BA5CE0" w:rsidRPr="00780568" w:rsidRDefault="00BA5CE0" w:rsidP="00BA5CE0">
            <w:pPr>
              <w:tabs>
                <w:tab w:val="decimal" w:pos="772"/>
              </w:tabs>
              <w:spacing w:line="240" w:lineRule="exact"/>
              <w:ind w:left="-38" w:right="-238"/>
              <w:rPr>
                <w:rFonts w:cs="Times New Roman"/>
                <w:color w:val="000000"/>
                <w:szCs w:val="22"/>
              </w:rPr>
            </w:pPr>
            <w:r w:rsidRPr="00EC65EE">
              <w:rPr>
                <w:rFonts w:cs="Times New Roman"/>
                <w:bCs/>
                <w:szCs w:val="22"/>
              </w:rPr>
              <w:t>(78,674)</w:t>
            </w:r>
          </w:p>
        </w:tc>
      </w:tr>
      <w:tr w:rsidR="00BA5CE0" w:rsidRPr="006456CE" w14:paraId="494FDED9" w14:textId="77777777" w:rsidTr="0093239C">
        <w:trPr>
          <w:trHeight w:val="248"/>
        </w:trPr>
        <w:tc>
          <w:tcPr>
            <w:tcW w:w="3781" w:type="dxa"/>
            <w:shd w:val="clear" w:color="auto" w:fill="auto"/>
          </w:tcPr>
          <w:p w14:paraId="694E296E" w14:textId="77777777" w:rsidR="00BA5CE0" w:rsidRPr="006456CE" w:rsidRDefault="00BA5CE0" w:rsidP="00BA5CE0">
            <w:pPr>
              <w:autoSpaceDE w:val="0"/>
              <w:autoSpaceDN w:val="0"/>
              <w:adjustRightInd w:val="0"/>
              <w:spacing w:line="240" w:lineRule="exact"/>
              <w:ind w:left="371" w:hanging="371"/>
              <w:rPr>
                <w:rFonts w:cs="Times New Roman"/>
                <w:szCs w:val="22"/>
              </w:rPr>
            </w:pPr>
          </w:p>
        </w:tc>
        <w:tc>
          <w:tcPr>
            <w:tcW w:w="852" w:type="dxa"/>
          </w:tcPr>
          <w:p w14:paraId="76984A9B" w14:textId="77777777" w:rsidR="00BA5CE0" w:rsidRPr="006456CE" w:rsidRDefault="00BA5CE0" w:rsidP="00BA5CE0">
            <w:pPr>
              <w:tabs>
                <w:tab w:val="decimal" w:pos="1370"/>
              </w:tabs>
              <w:spacing w:line="240" w:lineRule="exact"/>
              <w:rPr>
                <w:rFonts w:cs="Times New Roman"/>
                <w:color w:val="000000"/>
                <w:szCs w:val="22"/>
              </w:rPr>
            </w:pPr>
          </w:p>
        </w:tc>
        <w:tc>
          <w:tcPr>
            <w:tcW w:w="1037" w:type="dxa"/>
            <w:tcBorders>
              <w:top w:val="single" w:sz="4" w:space="0" w:color="auto"/>
            </w:tcBorders>
            <w:shd w:val="clear" w:color="auto" w:fill="auto"/>
            <w:vAlign w:val="bottom"/>
          </w:tcPr>
          <w:p w14:paraId="4B7320DB" w14:textId="77777777" w:rsidR="00BA5CE0" w:rsidRPr="00BA5CE0" w:rsidRDefault="00BA5CE0" w:rsidP="00BA5CE0">
            <w:pPr>
              <w:tabs>
                <w:tab w:val="decimal" w:pos="781"/>
              </w:tabs>
              <w:spacing w:line="240" w:lineRule="exact"/>
              <w:ind w:left="-29" w:right="-145"/>
              <w:rPr>
                <w:rFonts w:cs="Times New Roman"/>
                <w:bCs/>
                <w:szCs w:val="22"/>
              </w:rPr>
            </w:pPr>
          </w:p>
        </w:tc>
        <w:tc>
          <w:tcPr>
            <w:tcW w:w="293" w:type="dxa"/>
          </w:tcPr>
          <w:p w14:paraId="1AC057D7" w14:textId="77777777" w:rsidR="00BA5CE0" w:rsidRPr="00780568" w:rsidRDefault="00BA5CE0" w:rsidP="00BA5CE0">
            <w:pPr>
              <w:tabs>
                <w:tab w:val="decimal" w:pos="962"/>
              </w:tabs>
              <w:spacing w:line="240" w:lineRule="exact"/>
              <w:rPr>
                <w:rFonts w:cs="Times New Roman"/>
                <w:color w:val="000000"/>
                <w:szCs w:val="22"/>
              </w:rPr>
            </w:pPr>
          </w:p>
        </w:tc>
        <w:tc>
          <w:tcPr>
            <w:tcW w:w="1030" w:type="dxa"/>
            <w:tcBorders>
              <w:top w:val="single" w:sz="4" w:space="0" w:color="auto"/>
            </w:tcBorders>
            <w:shd w:val="clear" w:color="auto" w:fill="auto"/>
            <w:vAlign w:val="bottom"/>
          </w:tcPr>
          <w:p w14:paraId="5FF68442" w14:textId="77777777" w:rsidR="00BA5CE0" w:rsidRPr="00780568" w:rsidRDefault="00BA5CE0" w:rsidP="00BA5CE0">
            <w:pPr>
              <w:tabs>
                <w:tab w:val="decimal" w:pos="781"/>
              </w:tabs>
              <w:spacing w:line="240" w:lineRule="exact"/>
              <w:ind w:left="-29" w:right="-145"/>
              <w:rPr>
                <w:rFonts w:cs="Times New Roman"/>
                <w:color w:val="000000"/>
                <w:szCs w:val="22"/>
              </w:rPr>
            </w:pPr>
          </w:p>
        </w:tc>
        <w:tc>
          <w:tcPr>
            <w:tcW w:w="295" w:type="dxa"/>
          </w:tcPr>
          <w:p w14:paraId="0F3CB7D0"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tcBorders>
              <w:top w:val="single" w:sz="4" w:space="0" w:color="auto"/>
            </w:tcBorders>
            <w:shd w:val="clear" w:color="auto" w:fill="auto"/>
            <w:vAlign w:val="bottom"/>
          </w:tcPr>
          <w:p w14:paraId="27646641" w14:textId="77777777" w:rsidR="00BA5CE0" w:rsidRPr="00BA5CE0" w:rsidRDefault="00BA5CE0" w:rsidP="00BA5CE0">
            <w:pPr>
              <w:tabs>
                <w:tab w:val="decimal" w:pos="724"/>
              </w:tabs>
              <w:spacing w:line="240" w:lineRule="exact"/>
              <w:ind w:left="-38" w:right="-238"/>
              <w:rPr>
                <w:rFonts w:cs="Times New Roman"/>
                <w:bCs/>
                <w:szCs w:val="22"/>
              </w:rPr>
            </w:pPr>
          </w:p>
        </w:tc>
        <w:tc>
          <w:tcPr>
            <w:tcW w:w="293" w:type="dxa"/>
            <w:vAlign w:val="bottom"/>
          </w:tcPr>
          <w:p w14:paraId="51B38E39" w14:textId="77777777" w:rsidR="00BA5CE0" w:rsidRPr="00780568" w:rsidRDefault="00BA5CE0" w:rsidP="00BA5CE0">
            <w:pPr>
              <w:tabs>
                <w:tab w:val="decimal" w:pos="1370"/>
              </w:tabs>
              <w:spacing w:line="240" w:lineRule="exact"/>
              <w:jc w:val="right"/>
              <w:rPr>
                <w:rFonts w:cs="Times New Roman"/>
                <w:color w:val="000000"/>
                <w:szCs w:val="22"/>
              </w:rPr>
            </w:pPr>
          </w:p>
        </w:tc>
        <w:tc>
          <w:tcPr>
            <w:tcW w:w="1030" w:type="dxa"/>
            <w:tcBorders>
              <w:top w:val="single" w:sz="4" w:space="0" w:color="auto"/>
            </w:tcBorders>
            <w:shd w:val="clear" w:color="auto" w:fill="auto"/>
            <w:vAlign w:val="bottom"/>
          </w:tcPr>
          <w:p w14:paraId="70640CE7" w14:textId="77777777" w:rsidR="00BA5CE0" w:rsidRPr="00780568" w:rsidRDefault="00BA5CE0" w:rsidP="00BA5CE0">
            <w:pPr>
              <w:tabs>
                <w:tab w:val="decimal" w:pos="772"/>
              </w:tabs>
              <w:spacing w:line="240" w:lineRule="exact"/>
              <w:ind w:left="-38" w:right="-238"/>
              <w:rPr>
                <w:rFonts w:cs="Times New Roman"/>
                <w:color w:val="000000"/>
                <w:szCs w:val="22"/>
              </w:rPr>
            </w:pPr>
          </w:p>
        </w:tc>
      </w:tr>
      <w:tr w:rsidR="00BA5CE0" w:rsidRPr="006456CE" w14:paraId="750AB45C" w14:textId="77777777" w:rsidTr="0093239C">
        <w:trPr>
          <w:trHeight w:val="259"/>
        </w:trPr>
        <w:tc>
          <w:tcPr>
            <w:tcW w:w="3781" w:type="dxa"/>
            <w:shd w:val="clear" w:color="auto" w:fill="auto"/>
          </w:tcPr>
          <w:p w14:paraId="1824F816" w14:textId="77777777" w:rsidR="00BA5CE0" w:rsidRPr="006456CE" w:rsidRDefault="00BA5CE0" w:rsidP="00BA5CE0">
            <w:pPr>
              <w:spacing w:line="240" w:lineRule="exact"/>
              <w:ind w:right="-18"/>
              <w:rPr>
                <w:rFonts w:cs="Times New Roman"/>
                <w:b/>
                <w:bCs/>
                <w:szCs w:val="22"/>
              </w:rPr>
            </w:pPr>
            <w:r w:rsidRPr="006456CE">
              <w:rPr>
                <w:rFonts w:cs="Times New Roman"/>
                <w:b/>
                <w:bCs/>
                <w:szCs w:val="22"/>
              </w:rPr>
              <w:t xml:space="preserve">Total </w:t>
            </w:r>
          </w:p>
        </w:tc>
        <w:tc>
          <w:tcPr>
            <w:tcW w:w="852" w:type="dxa"/>
          </w:tcPr>
          <w:p w14:paraId="5D4E21E2" w14:textId="77777777" w:rsidR="00BA5CE0" w:rsidRPr="006456CE" w:rsidRDefault="00BA5CE0" w:rsidP="00BA5CE0">
            <w:pPr>
              <w:tabs>
                <w:tab w:val="decimal" w:pos="1370"/>
              </w:tabs>
              <w:spacing w:line="240" w:lineRule="exact"/>
              <w:rPr>
                <w:rFonts w:cs="Times New Roman"/>
                <w:b/>
                <w:bCs/>
                <w:szCs w:val="22"/>
              </w:rPr>
            </w:pPr>
          </w:p>
        </w:tc>
        <w:tc>
          <w:tcPr>
            <w:tcW w:w="1037" w:type="dxa"/>
            <w:tcBorders>
              <w:bottom w:val="double" w:sz="4" w:space="0" w:color="auto"/>
            </w:tcBorders>
            <w:shd w:val="clear" w:color="auto" w:fill="auto"/>
            <w:vAlign w:val="bottom"/>
          </w:tcPr>
          <w:p w14:paraId="1976B64B" w14:textId="35E6827F" w:rsidR="00BA5CE0" w:rsidRPr="00BA5CE0" w:rsidRDefault="00BA5CE0" w:rsidP="00BA5CE0">
            <w:pPr>
              <w:tabs>
                <w:tab w:val="decimal" w:pos="781"/>
              </w:tabs>
              <w:spacing w:line="240" w:lineRule="exact"/>
              <w:ind w:left="-29" w:right="-145"/>
              <w:rPr>
                <w:rFonts w:cs="Times New Roman"/>
                <w:b/>
                <w:szCs w:val="22"/>
              </w:rPr>
            </w:pPr>
            <w:r w:rsidRPr="0093239C">
              <w:rPr>
                <w:rFonts w:cs="Times New Roman"/>
                <w:b/>
                <w:bCs/>
                <w:szCs w:val="22"/>
                <w:lang w:bidi="th-TH"/>
              </w:rPr>
              <w:t>896,523</w:t>
            </w:r>
          </w:p>
        </w:tc>
        <w:tc>
          <w:tcPr>
            <w:tcW w:w="293" w:type="dxa"/>
          </w:tcPr>
          <w:p w14:paraId="7A3C10E4" w14:textId="77777777" w:rsidR="00BA5CE0" w:rsidRPr="00780568" w:rsidRDefault="00BA5CE0" w:rsidP="00BA5CE0">
            <w:pPr>
              <w:tabs>
                <w:tab w:val="decimal" w:pos="962"/>
              </w:tabs>
              <w:spacing w:line="240" w:lineRule="exact"/>
              <w:rPr>
                <w:rFonts w:cs="Times New Roman"/>
                <w:b/>
                <w:bCs/>
                <w:color w:val="000000"/>
                <w:szCs w:val="22"/>
              </w:rPr>
            </w:pPr>
          </w:p>
        </w:tc>
        <w:tc>
          <w:tcPr>
            <w:tcW w:w="1030" w:type="dxa"/>
            <w:tcBorders>
              <w:bottom w:val="double" w:sz="4" w:space="0" w:color="auto"/>
            </w:tcBorders>
            <w:shd w:val="clear" w:color="auto" w:fill="auto"/>
            <w:vAlign w:val="bottom"/>
          </w:tcPr>
          <w:p w14:paraId="6D60FD20" w14:textId="4D09F191" w:rsidR="00BA5CE0" w:rsidRPr="00780568" w:rsidRDefault="00BA5CE0" w:rsidP="00BA5CE0">
            <w:pPr>
              <w:tabs>
                <w:tab w:val="decimal" w:pos="781"/>
              </w:tabs>
              <w:spacing w:line="240" w:lineRule="exact"/>
              <w:ind w:left="-29" w:right="-145"/>
              <w:rPr>
                <w:rFonts w:cs="Times New Roman"/>
                <w:b/>
                <w:bCs/>
                <w:color w:val="000000"/>
                <w:szCs w:val="22"/>
              </w:rPr>
            </w:pPr>
            <w:r w:rsidRPr="00EC65EE">
              <w:rPr>
                <w:rFonts w:cs="Times New Roman"/>
                <w:b/>
                <w:bCs/>
                <w:szCs w:val="22"/>
              </w:rPr>
              <w:t>607,393</w:t>
            </w:r>
          </w:p>
        </w:tc>
        <w:tc>
          <w:tcPr>
            <w:tcW w:w="295" w:type="dxa"/>
          </w:tcPr>
          <w:p w14:paraId="3CDBB008" w14:textId="77777777" w:rsidR="00BA5CE0" w:rsidRPr="00780568" w:rsidRDefault="00BA5CE0" w:rsidP="00BA5CE0">
            <w:pPr>
              <w:tabs>
                <w:tab w:val="decimal" w:pos="772"/>
              </w:tabs>
              <w:spacing w:line="240" w:lineRule="exact"/>
              <w:ind w:left="-38" w:right="-238"/>
              <w:rPr>
                <w:rFonts w:cs="Times New Roman"/>
                <w:bCs/>
                <w:szCs w:val="22"/>
              </w:rPr>
            </w:pPr>
          </w:p>
        </w:tc>
        <w:tc>
          <w:tcPr>
            <w:tcW w:w="1030" w:type="dxa"/>
            <w:tcBorders>
              <w:bottom w:val="double" w:sz="4" w:space="0" w:color="auto"/>
            </w:tcBorders>
            <w:shd w:val="clear" w:color="auto" w:fill="auto"/>
            <w:vAlign w:val="bottom"/>
          </w:tcPr>
          <w:p w14:paraId="52FD030A" w14:textId="585E50B0" w:rsidR="00BA5CE0" w:rsidRPr="00BA5CE0" w:rsidRDefault="00BA5CE0" w:rsidP="00BA5CE0">
            <w:pPr>
              <w:pStyle w:val="acctfourfigures"/>
              <w:tabs>
                <w:tab w:val="clear" w:pos="765"/>
                <w:tab w:val="decimal" w:pos="724"/>
              </w:tabs>
              <w:spacing w:line="240" w:lineRule="exact"/>
              <w:ind w:left="-38" w:right="-238"/>
              <w:rPr>
                <w:rFonts w:cs="Times New Roman"/>
                <w:b/>
                <w:szCs w:val="22"/>
              </w:rPr>
            </w:pPr>
            <w:r w:rsidRPr="0093239C">
              <w:rPr>
                <w:rFonts w:cs="Times New Roman"/>
                <w:b/>
                <w:bCs/>
                <w:szCs w:val="22"/>
              </w:rPr>
              <w:t>896,690</w:t>
            </w:r>
          </w:p>
        </w:tc>
        <w:tc>
          <w:tcPr>
            <w:tcW w:w="293" w:type="dxa"/>
            <w:vAlign w:val="bottom"/>
          </w:tcPr>
          <w:p w14:paraId="4F6A7232" w14:textId="77777777" w:rsidR="00BA5CE0" w:rsidRPr="00780568" w:rsidRDefault="00BA5CE0" w:rsidP="00BA5CE0">
            <w:pPr>
              <w:tabs>
                <w:tab w:val="decimal" w:pos="1370"/>
              </w:tabs>
              <w:spacing w:line="240" w:lineRule="exact"/>
              <w:jc w:val="right"/>
              <w:rPr>
                <w:rFonts w:cs="Times New Roman"/>
                <w:b/>
                <w:bCs/>
                <w:color w:val="000000"/>
                <w:szCs w:val="22"/>
              </w:rPr>
            </w:pPr>
          </w:p>
        </w:tc>
        <w:tc>
          <w:tcPr>
            <w:tcW w:w="1030" w:type="dxa"/>
            <w:tcBorders>
              <w:bottom w:val="double" w:sz="4" w:space="0" w:color="auto"/>
            </w:tcBorders>
            <w:shd w:val="clear" w:color="auto" w:fill="auto"/>
            <w:vAlign w:val="bottom"/>
          </w:tcPr>
          <w:p w14:paraId="41ABC0A8" w14:textId="49600FF1" w:rsidR="00BA5CE0" w:rsidRPr="00780568" w:rsidRDefault="00BA5CE0" w:rsidP="00BA5CE0">
            <w:pPr>
              <w:tabs>
                <w:tab w:val="decimal" w:pos="772"/>
              </w:tabs>
              <w:spacing w:line="240" w:lineRule="exact"/>
              <w:ind w:left="-38" w:right="-238"/>
              <w:rPr>
                <w:rFonts w:cs="Times New Roman"/>
                <w:b/>
                <w:bCs/>
                <w:color w:val="000000"/>
                <w:szCs w:val="22"/>
              </w:rPr>
            </w:pPr>
            <w:r w:rsidRPr="00EC65EE">
              <w:rPr>
                <w:rFonts w:cs="Times New Roman"/>
                <w:b/>
                <w:bCs/>
                <w:szCs w:val="22"/>
              </w:rPr>
              <w:t>607,514</w:t>
            </w:r>
          </w:p>
        </w:tc>
      </w:tr>
    </w:tbl>
    <w:p w14:paraId="506BC51D" w14:textId="77777777" w:rsidR="009630F1" w:rsidRDefault="009630F1" w:rsidP="0093239C">
      <w:pPr>
        <w:jc w:val="both"/>
        <w:rPr>
          <w:rFonts w:cs="Times New Roman"/>
        </w:rPr>
      </w:pPr>
    </w:p>
    <w:p w14:paraId="695AAF76" w14:textId="5B123348" w:rsidR="009E1A59" w:rsidRPr="0012708E" w:rsidRDefault="009E1A59" w:rsidP="0093239C">
      <w:pPr>
        <w:ind w:left="540"/>
        <w:rPr>
          <w:rFonts w:cs="Times New Roman"/>
          <w:b/>
          <w:bCs/>
          <w:i/>
          <w:iCs/>
        </w:rPr>
      </w:pPr>
      <w:r w:rsidRPr="0012708E">
        <w:rPr>
          <w:rFonts w:cs="Times New Roman"/>
          <w:b/>
          <w:bCs/>
          <w:i/>
          <w:iCs/>
        </w:rPr>
        <w:t>Income tax recognised in other comprehensive income</w:t>
      </w:r>
    </w:p>
    <w:p w14:paraId="2F120396" w14:textId="77777777" w:rsidR="007F79F6" w:rsidRPr="00EC65EE" w:rsidRDefault="007F79F6" w:rsidP="007F79F6">
      <w:pPr>
        <w:spacing w:line="200" w:lineRule="exact"/>
        <w:ind w:left="547"/>
        <w:jc w:val="both"/>
        <w:rPr>
          <w:rFonts w:cs="Times New Roman"/>
        </w:rPr>
      </w:pPr>
    </w:p>
    <w:tbl>
      <w:tblPr>
        <w:tblW w:w="9653" w:type="dxa"/>
        <w:tblInd w:w="450" w:type="dxa"/>
        <w:tblLayout w:type="fixed"/>
        <w:tblCellMar>
          <w:left w:w="79" w:type="dxa"/>
          <w:right w:w="79" w:type="dxa"/>
        </w:tblCellMar>
        <w:tblLook w:val="0000" w:firstRow="0" w:lastRow="0" w:firstColumn="0" w:lastColumn="0" w:noHBand="0" w:noVBand="0"/>
      </w:tblPr>
      <w:tblGrid>
        <w:gridCol w:w="3136"/>
        <w:gridCol w:w="938"/>
        <w:gridCol w:w="178"/>
        <w:gridCol w:w="937"/>
        <w:gridCol w:w="178"/>
        <w:gridCol w:w="938"/>
        <w:gridCol w:w="178"/>
        <w:gridCol w:w="937"/>
        <w:gridCol w:w="178"/>
        <w:gridCol w:w="30"/>
        <w:gridCol w:w="890"/>
        <w:gridCol w:w="17"/>
        <w:gridCol w:w="178"/>
        <w:gridCol w:w="26"/>
        <w:gridCol w:w="914"/>
      </w:tblGrid>
      <w:tr w:rsidR="007F79F6" w:rsidRPr="007F68D1" w14:paraId="4CEA7B30" w14:textId="77777777" w:rsidTr="0093239C">
        <w:trPr>
          <w:cantSplit/>
          <w:trHeight w:val="242"/>
        </w:trPr>
        <w:tc>
          <w:tcPr>
            <w:tcW w:w="3139" w:type="dxa"/>
          </w:tcPr>
          <w:p w14:paraId="61206782" w14:textId="77777777" w:rsidR="007F79F6" w:rsidRPr="0093239C" w:rsidRDefault="007F79F6" w:rsidP="003023D6">
            <w:pPr>
              <w:spacing w:line="240" w:lineRule="exact"/>
              <w:ind w:right="-79"/>
              <w:rPr>
                <w:rFonts w:cs="Times New Roman"/>
                <w:b/>
                <w:bCs/>
                <w:i/>
                <w:iCs/>
                <w:spacing w:val="-4"/>
                <w:szCs w:val="22"/>
              </w:rPr>
            </w:pPr>
          </w:p>
        </w:tc>
        <w:tc>
          <w:tcPr>
            <w:tcW w:w="6514" w:type="dxa"/>
            <w:gridSpan w:val="14"/>
          </w:tcPr>
          <w:p w14:paraId="332FD426"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b/>
                <w:bCs/>
                <w:szCs w:val="22"/>
              </w:rPr>
              <w:t>Consolidated</w:t>
            </w:r>
          </w:p>
        </w:tc>
      </w:tr>
      <w:tr w:rsidR="007F79F6" w:rsidRPr="007F68D1" w14:paraId="2618C34D" w14:textId="77777777" w:rsidTr="0093239C">
        <w:trPr>
          <w:cantSplit/>
          <w:trHeight w:val="69"/>
        </w:trPr>
        <w:tc>
          <w:tcPr>
            <w:tcW w:w="3139" w:type="dxa"/>
            <w:vAlign w:val="bottom"/>
          </w:tcPr>
          <w:p w14:paraId="5A84C1EB" w14:textId="4A1353B2" w:rsidR="007F79F6" w:rsidRPr="0093239C" w:rsidRDefault="007F79F6" w:rsidP="003023D6">
            <w:pPr>
              <w:spacing w:line="240" w:lineRule="atLeast"/>
              <w:ind w:right="-169" w:firstLine="8"/>
              <w:rPr>
                <w:rFonts w:cs="Times New Roman"/>
                <w:b/>
                <w:bCs/>
                <w:i/>
                <w:iCs/>
                <w:szCs w:val="22"/>
                <w:lang w:eastAsia="th-TH"/>
              </w:rPr>
            </w:pPr>
            <w:r w:rsidRPr="0093239C">
              <w:rPr>
                <w:rFonts w:cs="Times New Roman"/>
                <w:b/>
                <w:bCs/>
                <w:i/>
                <w:iCs/>
                <w:szCs w:val="22"/>
                <w:lang w:bidi="th-TH"/>
              </w:rPr>
              <w:t>For the yea</w:t>
            </w:r>
            <w:r w:rsidR="00705EE5" w:rsidRPr="0093239C">
              <w:rPr>
                <w:rFonts w:cs="Times New Roman"/>
                <w:b/>
                <w:bCs/>
                <w:i/>
                <w:iCs/>
                <w:szCs w:val="22"/>
                <w:lang w:bidi="th-TH"/>
              </w:rPr>
              <w:t>r</w:t>
            </w:r>
            <w:r w:rsidRPr="0093239C">
              <w:rPr>
                <w:rFonts w:cs="Times New Roman"/>
                <w:b/>
                <w:bCs/>
                <w:i/>
                <w:iCs/>
                <w:szCs w:val="22"/>
                <w:lang w:bidi="th-TH"/>
              </w:rPr>
              <w:t xml:space="preserve"> ended 31 December</w:t>
            </w:r>
          </w:p>
        </w:tc>
        <w:tc>
          <w:tcPr>
            <w:tcW w:w="3169" w:type="dxa"/>
            <w:gridSpan w:val="5"/>
          </w:tcPr>
          <w:p w14:paraId="32103A46" w14:textId="5A2EEF88"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2023</w:t>
            </w:r>
          </w:p>
        </w:tc>
        <w:tc>
          <w:tcPr>
            <w:tcW w:w="176" w:type="dxa"/>
          </w:tcPr>
          <w:p w14:paraId="33986A7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3168" w:type="dxa"/>
            <w:gridSpan w:val="8"/>
          </w:tcPr>
          <w:p w14:paraId="79394BAA" w14:textId="2A3894CE"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2022</w:t>
            </w:r>
          </w:p>
        </w:tc>
      </w:tr>
      <w:tr w:rsidR="007F79F6" w:rsidRPr="007F68D1" w14:paraId="0805ABC5" w14:textId="77777777" w:rsidTr="0093239C">
        <w:trPr>
          <w:cantSplit/>
          <w:trHeight w:val="242"/>
        </w:trPr>
        <w:tc>
          <w:tcPr>
            <w:tcW w:w="3139" w:type="dxa"/>
          </w:tcPr>
          <w:p w14:paraId="1F093545" w14:textId="77777777" w:rsidR="007F79F6" w:rsidRPr="0093239C" w:rsidRDefault="007F79F6" w:rsidP="003023D6">
            <w:pPr>
              <w:spacing w:line="240" w:lineRule="exact"/>
              <w:rPr>
                <w:rFonts w:cs="Times New Roman"/>
                <w:szCs w:val="22"/>
              </w:rPr>
            </w:pPr>
          </w:p>
        </w:tc>
        <w:tc>
          <w:tcPr>
            <w:tcW w:w="939" w:type="dxa"/>
          </w:tcPr>
          <w:p w14:paraId="3F4D58C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1554AE4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6CAEB2A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6" w:type="dxa"/>
          </w:tcPr>
          <w:p w14:paraId="0508C135" w14:textId="77777777" w:rsidR="007F79F6" w:rsidRPr="0093239C" w:rsidRDefault="007F79F6" w:rsidP="003023D6">
            <w:pPr>
              <w:pStyle w:val="acctfourfigures"/>
              <w:spacing w:line="240" w:lineRule="exact"/>
              <w:ind w:left="-79" w:right="-79"/>
              <w:jc w:val="center"/>
              <w:rPr>
                <w:rFonts w:cs="Times New Roman"/>
                <w:szCs w:val="22"/>
              </w:rPr>
            </w:pPr>
          </w:p>
        </w:tc>
        <w:tc>
          <w:tcPr>
            <w:tcW w:w="938" w:type="dxa"/>
          </w:tcPr>
          <w:p w14:paraId="3BE8D09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6D961AF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p>
        </w:tc>
        <w:tc>
          <w:tcPr>
            <w:tcW w:w="177" w:type="dxa"/>
          </w:tcPr>
          <w:p w14:paraId="32969E0D"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573A2479"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6C96284C"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5794CC7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6" w:type="dxa"/>
          </w:tcPr>
          <w:p w14:paraId="0275D25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8" w:type="dxa"/>
          </w:tcPr>
          <w:p w14:paraId="7D143CC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0C6BCBC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1E76427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6" w:type="dxa"/>
          </w:tcPr>
          <w:p w14:paraId="39E1155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8" w:type="dxa"/>
            <w:gridSpan w:val="3"/>
            <w:vAlign w:val="bottom"/>
          </w:tcPr>
          <w:p w14:paraId="14AB609F" w14:textId="77777777" w:rsidR="003E2973" w:rsidRPr="0093239C" w:rsidRDefault="003E2973" w:rsidP="003E2973">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15ED4A05" w14:textId="08EAD844" w:rsidR="007F79F6" w:rsidRPr="0093239C" w:rsidRDefault="003E2973"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r w:rsidR="00A45B6B" w:rsidRPr="0093239C">
              <w:rPr>
                <w:rFonts w:cs="Times New Roman"/>
                <w:szCs w:val="22"/>
              </w:rPr>
              <w:t>)</w:t>
            </w:r>
          </w:p>
        </w:tc>
        <w:tc>
          <w:tcPr>
            <w:tcW w:w="176" w:type="dxa"/>
          </w:tcPr>
          <w:p w14:paraId="4B3D4DF3" w14:textId="77777777" w:rsidR="007F79F6" w:rsidRPr="0093239C" w:rsidRDefault="007F79F6" w:rsidP="003023D6">
            <w:pPr>
              <w:pStyle w:val="acctfourfigures"/>
              <w:spacing w:line="240" w:lineRule="exact"/>
              <w:ind w:left="-79" w:right="-79"/>
              <w:jc w:val="center"/>
              <w:rPr>
                <w:rFonts w:cs="Times New Roman"/>
                <w:szCs w:val="22"/>
              </w:rPr>
            </w:pPr>
          </w:p>
        </w:tc>
        <w:tc>
          <w:tcPr>
            <w:tcW w:w="938" w:type="dxa"/>
            <w:gridSpan w:val="2"/>
          </w:tcPr>
          <w:p w14:paraId="09E43C9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13F55A7B"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469CCA3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r>
      <w:tr w:rsidR="007F79F6" w:rsidRPr="007F68D1" w14:paraId="5FCA1F18" w14:textId="77777777" w:rsidTr="0093239C">
        <w:trPr>
          <w:cantSplit/>
          <w:trHeight w:val="242"/>
        </w:trPr>
        <w:tc>
          <w:tcPr>
            <w:tcW w:w="3139" w:type="dxa"/>
          </w:tcPr>
          <w:p w14:paraId="5C9B629B" w14:textId="77777777" w:rsidR="007F79F6" w:rsidRPr="0093239C" w:rsidRDefault="007F79F6" w:rsidP="003023D6">
            <w:pPr>
              <w:spacing w:line="240" w:lineRule="exact"/>
              <w:rPr>
                <w:rFonts w:cs="Times New Roman"/>
                <w:szCs w:val="22"/>
              </w:rPr>
            </w:pPr>
          </w:p>
        </w:tc>
        <w:tc>
          <w:tcPr>
            <w:tcW w:w="6514" w:type="dxa"/>
            <w:gridSpan w:val="14"/>
          </w:tcPr>
          <w:p w14:paraId="5022BD6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i/>
                <w:iCs/>
                <w:szCs w:val="22"/>
              </w:rPr>
              <w:t>(in thousand Baht)</w:t>
            </w:r>
          </w:p>
        </w:tc>
      </w:tr>
      <w:tr w:rsidR="00BA5CE0" w:rsidRPr="007F68D1" w14:paraId="15D1997D" w14:textId="77777777" w:rsidTr="0093239C">
        <w:trPr>
          <w:cantSplit/>
          <w:trHeight w:val="242"/>
        </w:trPr>
        <w:tc>
          <w:tcPr>
            <w:tcW w:w="3139" w:type="dxa"/>
          </w:tcPr>
          <w:p w14:paraId="27939AF6" w14:textId="7569BCF7" w:rsidR="00BA5CE0" w:rsidRPr="0093239C" w:rsidRDefault="00BA5CE0" w:rsidP="00BA5CE0">
            <w:pPr>
              <w:spacing w:line="240" w:lineRule="exact"/>
              <w:ind w:right="-168"/>
              <w:rPr>
                <w:rFonts w:cs="Times New Roman"/>
                <w:szCs w:val="22"/>
              </w:rPr>
            </w:pPr>
            <w:r w:rsidRPr="0093239C">
              <w:rPr>
                <w:rFonts w:cs="Times New Roman"/>
                <w:szCs w:val="22"/>
              </w:rPr>
              <w:t>Financial assets measured at</w:t>
            </w:r>
            <w:r w:rsidR="00D738BC">
              <w:rPr>
                <w:rFonts w:cs="Times New Roman"/>
                <w:szCs w:val="22"/>
              </w:rPr>
              <w:br/>
              <w:t xml:space="preserve">   </w:t>
            </w:r>
            <w:r w:rsidRPr="0093239C">
              <w:rPr>
                <w:rFonts w:cs="Times New Roman"/>
                <w:szCs w:val="22"/>
              </w:rPr>
              <w:t>FVOCI</w:t>
            </w:r>
          </w:p>
        </w:tc>
        <w:tc>
          <w:tcPr>
            <w:tcW w:w="939" w:type="dxa"/>
            <w:vAlign w:val="bottom"/>
          </w:tcPr>
          <w:p w14:paraId="64ACA3E2" w14:textId="595BB1EB"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(1,620)</w:t>
            </w:r>
          </w:p>
        </w:tc>
        <w:tc>
          <w:tcPr>
            <w:tcW w:w="176" w:type="dxa"/>
            <w:vAlign w:val="bottom"/>
          </w:tcPr>
          <w:p w14:paraId="4E18111B" w14:textId="77777777" w:rsidR="00BA5CE0" w:rsidRPr="0093239C" w:rsidRDefault="00BA5CE0" w:rsidP="00BA5CE0">
            <w:pPr>
              <w:pStyle w:val="acctfourfigures"/>
              <w:tabs>
                <w:tab w:val="clear" w:pos="765"/>
                <w:tab w:val="decimal" w:pos="731"/>
              </w:tabs>
              <w:ind w:right="14"/>
              <w:rPr>
                <w:rFonts w:cs="Times New Roman"/>
                <w:szCs w:val="22"/>
              </w:rPr>
            </w:pPr>
          </w:p>
        </w:tc>
        <w:tc>
          <w:tcPr>
            <w:tcW w:w="938" w:type="dxa"/>
            <w:vAlign w:val="bottom"/>
          </w:tcPr>
          <w:p w14:paraId="0C552A41" w14:textId="2DC55884" w:rsidR="00BA5CE0" w:rsidRPr="0093239C" w:rsidRDefault="00BA5CE0" w:rsidP="00BA5CE0">
            <w:pPr>
              <w:pStyle w:val="acctfourfigures"/>
              <w:tabs>
                <w:tab w:val="clear" w:pos="765"/>
                <w:tab w:val="decimal" w:pos="685"/>
              </w:tabs>
              <w:ind w:right="14"/>
              <w:rPr>
                <w:rFonts w:cs="Times New Roman"/>
                <w:szCs w:val="22"/>
              </w:rPr>
            </w:pPr>
            <w:r w:rsidRPr="0093239C">
              <w:rPr>
                <w:rFonts w:cs="Times New Roman"/>
                <w:szCs w:val="22"/>
                <w:lang w:bidi="th-TH"/>
              </w:rPr>
              <w:t>324</w:t>
            </w:r>
          </w:p>
        </w:tc>
        <w:tc>
          <w:tcPr>
            <w:tcW w:w="177" w:type="dxa"/>
            <w:vAlign w:val="bottom"/>
          </w:tcPr>
          <w:p w14:paraId="3A42B33D" w14:textId="77777777" w:rsidR="00BA5CE0" w:rsidRPr="0093239C" w:rsidRDefault="00BA5CE0" w:rsidP="00BA5CE0">
            <w:pPr>
              <w:pStyle w:val="acctfourfigures"/>
              <w:tabs>
                <w:tab w:val="clear" w:pos="765"/>
                <w:tab w:val="decimal" w:pos="731"/>
              </w:tabs>
              <w:ind w:right="14"/>
              <w:rPr>
                <w:rFonts w:cs="Times New Roman"/>
                <w:szCs w:val="22"/>
              </w:rPr>
            </w:pPr>
          </w:p>
        </w:tc>
        <w:tc>
          <w:tcPr>
            <w:tcW w:w="937" w:type="dxa"/>
            <w:vAlign w:val="bottom"/>
          </w:tcPr>
          <w:p w14:paraId="2BE30AC5" w14:textId="06E1991F" w:rsidR="00BA5CE0" w:rsidRPr="0093239C" w:rsidRDefault="00BA5CE0" w:rsidP="00BA5CE0">
            <w:pPr>
              <w:pStyle w:val="acctfourfigures"/>
              <w:tabs>
                <w:tab w:val="clear" w:pos="765"/>
                <w:tab w:val="decimal" w:pos="719"/>
              </w:tabs>
              <w:ind w:right="14"/>
              <w:rPr>
                <w:rFonts w:cs="Times New Roman"/>
                <w:szCs w:val="22"/>
              </w:rPr>
            </w:pPr>
            <w:r w:rsidRPr="0093239C">
              <w:rPr>
                <w:rFonts w:cs="Times New Roman"/>
                <w:szCs w:val="22"/>
              </w:rPr>
              <w:t>(1,296)</w:t>
            </w:r>
          </w:p>
        </w:tc>
        <w:tc>
          <w:tcPr>
            <w:tcW w:w="176" w:type="dxa"/>
            <w:vAlign w:val="bottom"/>
          </w:tcPr>
          <w:p w14:paraId="4020F8B7"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938" w:type="dxa"/>
            <w:vAlign w:val="bottom"/>
          </w:tcPr>
          <w:p w14:paraId="4BF25374" w14:textId="5477853C"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(1,341)</w:t>
            </w:r>
          </w:p>
        </w:tc>
        <w:tc>
          <w:tcPr>
            <w:tcW w:w="206" w:type="dxa"/>
            <w:gridSpan w:val="2"/>
            <w:vAlign w:val="bottom"/>
          </w:tcPr>
          <w:p w14:paraId="2A787437"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891" w:type="dxa"/>
            <w:vAlign w:val="bottom"/>
          </w:tcPr>
          <w:p w14:paraId="6A0F2B1C" w14:textId="79828CD5" w:rsidR="00BA5CE0" w:rsidRPr="0093239C" w:rsidRDefault="00BA5CE0" w:rsidP="00BA5CE0">
            <w:pPr>
              <w:pStyle w:val="acctfourfigures"/>
              <w:tabs>
                <w:tab w:val="clear" w:pos="765"/>
                <w:tab w:val="decimal" w:pos="684"/>
              </w:tabs>
              <w:ind w:right="-166"/>
              <w:rPr>
                <w:rFonts w:cs="Times New Roman"/>
                <w:szCs w:val="22"/>
                <w:lang w:bidi="th-TH"/>
              </w:rPr>
            </w:pPr>
            <w:r w:rsidRPr="0093239C">
              <w:rPr>
                <w:rFonts w:cs="Times New Roman"/>
                <w:szCs w:val="22"/>
                <w:lang w:bidi="th-TH"/>
              </w:rPr>
              <w:t>268</w:t>
            </w:r>
          </w:p>
        </w:tc>
        <w:tc>
          <w:tcPr>
            <w:tcW w:w="219" w:type="dxa"/>
            <w:gridSpan w:val="3"/>
            <w:vAlign w:val="bottom"/>
          </w:tcPr>
          <w:p w14:paraId="62F5B5CC"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912" w:type="dxa"/>
            <w:vAlign w:val="bottom"/>
          </w:tcPr>
          <w:p w14:paraId="074C5124" w14:textId="61CAF588" w:rsidR="00BA5CE0" w:rsidRPr="0093239C" w:rsidRDefault="00BA5CE0" w:rsidP="00BA5CE0">
            <w:pPr>
              <w:pStyle w:val="acctfourfigures"/>
              <w:tabs>
                <w:tab w:val="clear" w:pos="765"/>
                <w:tab w:val="decimal" w:pos="727"/>
              </w:tabs>
              <w:ind w:left="-83" w:right="-118"/>
              <w:rPr>
                <w:rFonts w:cs="Times New Roman"/>
                <w:szCs w:val="22"/>
              </w:rPr>
            </w:pPr>
            <w:r w:rsidRPr="0093239C">
              <w:rPr>
                <w:rFonts w:cs="Times New Roman"/>
                <w:szCs w:val="22"/>
              </w:rPr>
              <w:t>(1,073)</w:t>
            </w:r>
          </w:p>
        </w:tc>
      </w:tr>
      <w:tr w:rsidR="00BA5CE0" w:rsidRPr="007F68D1" w14:paraId="2B41500C" w14:textId="77777777" w:rsidTr="0093239C">
        <w:trPr>
          <w:cantSplit/>
          <w:trHeight w:val="242"/>
        </w:trPr>
        <w:tc>
          <w:tcPr>
            <w:tcW w:w="3139" w:type="dxa"/>
          </w:tcPr>
          <w:p w14:paraId="1C33828C" w14:textId="3690905A" w:rsidR="00BA5CE0" w:rsidRPr="0093239C" w:rsidRDefault="00BA5CE0" w:rsidP="00BA5CE0">
            <w:pPr>
              <w:spacing w:line="240" w:lineRule="exact"/>
              <w:ind w:right="-168"/>
              <w:rPr>
                <w:rFonts w:cs="Times New Roman"/>
                <w:szCs w:val="22"/>
              </w:rPr>
            </w:pPr>
            <w:r w:rsidRPr="0093239C">
              <w:rPr>
                <w:rFonts w:cs="Times New Roman"/>
                <w:szCs w:val="22"/>
              </w:rPr>
              <w:t>Cash flow hedge</w:t>
            </w:r>
          </w:p>
        </w:tc>
        <w:tc>
          <w:tcPr>
            <w:tcW w:w="939" w:type="dxa"/>
            <w:vAlign w:val="bottom"/>
          </w:tcPr>
          <w:p w14:paraId="7F240853" w14:textId="01E944E3"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(31,702)</w:t>
            </w:r>
          </w:p>
        </w:tc>
        <w:tc>
          <w:tcPr>
            <w:tcW w:w="176" w:type="dxa"/>
            <w:vAlign w:val="bottom"/>
          </w:tcPr>
          <w:p w14:paraId="246065B2" w14:textId="77777777" w:rsidR="00BA5CE0" w:rsidRPr="0093239C" w:rsidRDefault="00BA5CE0" w:rsidP="00BA5CE0">
            <w:pPr>
              <w:pStyle w:val="acctfourfigures"/>
              <w:tabs>
                <w:tab w:val="clear" w:pos="765"/>
                <w:tab w:val="decimal" w:pos="731"/>
              </w:tabs>
              <w:ind w:right="14"/>
              <w:rPr>
                <w:rFonts w:cs="Times New Roman"/>
                <w:szCs w:val="22"/>
              </w:rPr>
            </w:pPr>
          </w:p>
        </w:tc>
        <w:tc>
          <w:tcPr>
            <w:tcW w:w="938" w:type="dxa"/>
            <w:vAlign w:val="bottom"/>
          </w:tcPr>
          <w:p w14:paraId="212A15CA" w14:textId="6D0473A8" w:rsidR="00BA5CE0" w:rsidRPr="0093239C" w:rsidRDefault="00BA5CE0" w:rsidP="00BA5CE0">
            <w:pPr>
              <w:pStyle w:val="acctfourfigures"/>
              <w:tabs>
                <w:tab w:val="clear" w:pos="765"/>
                <w:tab w:val="decimal" w:pos="685"/>
              </w:tabs>
              <w:ind w:right="14"/>
              <w:rPr>
                <w:rFonts w:cs="Times New Roman"/>
                <w:szCs w:val="22"/>
              </w:rPr>
            </w:pPr>
            <w:r w:rsidRPr="0093239C">
              <w:rPr>
                <w:rFonts w:cs="Times New Roman"/>
                <w:szCs w:val="22"/>
                <w:lang w:bidi="th-TH"/>
              </w:rPr>
              <w:t>6,340</w:t>
            </w:r>
          </w:p>
        </w:tc>
        <w:tc>
          <w:tcPr>
            <w:tcW w:w="177" w:type="dxa"/>
            <w:vAlign w:val="bottom"/>
          </w:tcPr>
          <w:p w14:paraId="66929BBB" w14:textId="77777777" w:rsidR="00BA5CE0" w:rsidRPr="0093239C" w:rsidRDefault="00BA5CE0" w:rsidP="00BA5CE0">
            <w:pPr>
              <w:pStyle w:val="acctfourfigures"/>
              <w:tabs>
                <w:tab w:val="clear" w:pos="765"/>
                <w:tab w:val="decimal" w:pos="731"/>
              </w:tabs>
              <w:ind w:right="14"/>
              <w:rPr>
                <w:rFonts w:cs="Times New Roman"/>
                <w:szCs w:val="22"/>
              </w:rPr>
            </w:pPr>
          </w:p>
        </w:tc>
        <w:tc>
          <w:tcPr>
            <w:tcW w:w="937" w:type="dxa"/>
            <w:vAlign w:val="bottom"/>
          </w:tcPr>
          <w:p w14:paraId="216D3B5D" w14:textId="5ED5E0E7" w:rsidR="00BA5CE0" w:rsidRPr="0093239C" w:rsidRDefault="00BA5CE0" w:rsidP="00BA5CE0">
            <w:pPr>
              <w:pStyle w:val="acctfourfigures"/>
              <w:tabs>
                <w:tab w:val="clear" w:pos="765"/>
                <w:tab w:val="decimal" w:pos="719"/>
              </w:tabs>
              <w:ind w:right="14"/>
              <w:rPr>
                <w:rFonts w:cs="Times New Roman"/>
                <w:szCs w:val="22"/>
              </w:rPr>
            </w:pPr>
            <w:r w:rsidRPr="0093239C">
              <w:rPr>
                <w:rFonts w:cs="Times New Roman"/>
                <w:szCs w:val="22"/>
              </w:rPr>
              <w:t>(25,362)</w:t>
            </w:r>
          </w:p>
        </w:tc>
        <w:tc>
          <w:tcPr>
            <w:tcW w:w="176" w:type="dxa"/>
            <w:vAlign w:val="bottom"/>
          </w:tcPr>
          <w:p w14:paraId="768B1DDF"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938" w:type="dxa"/>
            <w:vAlign w:val="bottom"/>
          </w:tcPr>
          <w:p w14:paraId="5205F1F7" w14:textId="62FE97D9" w:rsidR="00BA5CE0" w:rsidRPr="0093239C" w:rsidRDefault="00BA5CE0" w:rsidP="00BA5CE0">
            <w:pPr>
              <w:pStyle w:val="acctfourfigures"/>
              <w:tabs>
                <w:tab w:val="clear" w:pos="765"/>
                <w:tab w:val="decimal" w:pos="731"/>
              </w:tabs>
              <w:ind w:right="14"/>
              <w:rPr>
                <w:rFonts w:cs="Times New Roman"/>
                <w:szCs w:val="22"/>
              </w:rPr>
            </w:pPr>
            <w:r w:rsidRPr="0093239C">
              <w:rPr>
                <w:szCs w:val="22"/>
                <w:cs/>
                <w:lang w:bidi="th-TH"/>
              </w:rPr>
              <w:t>-</w:t>
            </w:r>
          </w:p>
        </w:tc>
        <w:tc>
          <w:tcPr>
            <w:tcW w:w="206" w:type="dxa"/>
            <w:gridSpan w:val="2"/>
            <w:vAlign w:val="bottom"/>
          </w:tcPr>
          <w:p w14:paraId="4920779B"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891" w:type="dxa"/>
            <w:vAlign w:val="bottom"/>
          </w:tcPr>
          <w:p w14:paraId="7D995E34" w14:textId="5C1440CA" w:rsidR="00BA5CE0" w:rsidRPr="0093239C" w:rsidRDefault="00BA5CE0" w:rsidP="00BA5CE0">
            <w:pPr>
              <w:pStyle w:val="acctfourfigures"/>
              <w:tabs>
                <w:tab w:val="clear" w:pos="765"/>
                <w:tab w:val="decimal" w:pos="684"/>
              </w:tabs>
              <w:ind w:right="-166"/>
              <w:rPr>
                <w:rFonts w:cs="Times New Roman"/>
                <w:szCs w:val="22"/>
                <w:lang w:bidi="th-TH"/>
              </w:rPr>
            </w:pPr>
            <w:r w:rsidRPr="0093239C">
              <w:rPr>
                <w:szCs w:val="22"/>
                <w:cs/>
                <w:lang w:bidi="th-TH"/>
              </w:rPr>
              <w:t>-</w:t>
            </w:r>
          </w:p>
        </w:tc>
        <w:tc>
          <w:tcPr>
            <w:tcW w:w="219" w:type="dxa"/>
            <w:gridSpan w:val="3"/>
            <w:vAlign w:val="bottom"/>
          </w:tcPr>
          <w:p w14:paraId="7FBFFC7A"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912" w:type="dxa"/>
            <w:vAlign w:val="bottom"/>
          </w:tcPr>
          <w:p w14:paraId="0345E3D0" w14:textId="100660E0" w:rsidR="00BA5CE0" w:rsidRPr="0093239C" w:rsidRDefault="00BA5CE0" w:rsidP="00BA5CE0">
            <w:pPr>
              <w:pStyle w:val="acctfourfigures"/>
              <w:tabs>
                <w:tab w:val="clear" w:pos="765"/>
                <w:tab w:val="decimal" w:pos="727"/>
              </w:tabs>
              <w:ind w:left="-83" w:right="-118"/>
              <w:rPr>
                <w:rFonts w:cs="Times New Roman"/>
                <w:szCs w:val="22"/>
              </w:rPr>
            </w:pPr>
            <w:r w:rsidRPr="0093239C">
              <w:rPr>
                <w:szCs w:val="22"/>
                <w:cs/>
                <w:lang w:bidi="th-TH"/>
              </w:rPr>
              <w:t>-</w:t>
            </w:r>
          </w:p>
        </w:tc>
      </w:tr>
      <w:tr w:rsidR="00BA5CE0" w:rsidRPr="007F68D1" w14:paraId="590BA64E" w14:textId="77777777" w:rsidTr="0093239C">
        <w:trPr>
          <w:cantSplit/>
          <w:trHeight w:val="242"/>
        </w:trPr>
        <w:tc>
          <w:tcPr>
            <w:tcW w:w="3139" w:type="dxa"/>
          </w:tcPr>
          <w:p w14:paraId="51C17B2C" w14:textId="77777777"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 xml:space="preserve">Defined benefit plan </w:t>
            </w:r>
          </w:p>
          <w:p w14:paraId="24FA07DC" w14:textId="565AB573"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 xml:space="preserve">   actuarial gain </w:t>
            </w:r>
          </w:p>
        </w:tc>
        <w:tc>
          <w:tcPr>
            <w:tcW w:w="939" w:type="dxa"/>
            <w:vAlign w:val="bottom"/>
          </w:tcPr>
          <w:p w14:paraId="270C4649" w14:textId="46A294FE"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12,506</w:t>
            </w:r>
          </w:p>
        </w:tc>
        <w:tc>
          <w:tcPr>
            <w:tcW w:w="176" w:type="dxa"/>
            <w:vAlign w:val="bottom"/>
          </w:tcPr>
          <w:p w14:paraId="1CF11D50" w14:textId="77777777" w:rsidR="00BA5CE0" w:rsidRPr="0093239C" w:rsidRDefault="00BA5CE0" w:rsidP="00BA5CE0">
            <w:pPr>
              <w:pStyle w:val="acctfourfigures"/>
              <w:tabs>
                <w:tab w:val="clear" w:pos="765"/>
                <w:tab w:val="decimal" w:pos="731"/>
              </w:tabs>
              <w:ind w:right="14"/>
              <w:rPr>
                <w:rFonts w:cs="Times New Roman"/>
                <w:szCs w:val="22"/>
              </w:rPr>
            </w:pPr>
          </w:p>
        </w:tc>
        <w:tc>
          <w:tcPr>
            <w:tcW w:w="938" w:type="dxa"/>
            <w:vAlign w:val="bottom"/>
          </w:tcPr>
          <w:p w14:paraId="68FE41C7" w14:textId="663AA27F" w:rsidR="00BA5CE0" w:rsidRPr="0093239C" w:rsidRDefault="00BA5CE0" w:rsidP="00BA5CE0">
            <w:pPr>
              <w:pStyle w:val="acctfourfigures"/>
              <w:tabs>
                <w:tab w:val="clear" w:pos="765"/>
                <w:tab w:val="decimal" w:pos="685"/>
              </w:tabs>
              <w:ind w:right="14"/>
              <w:rPr>
                <w:rFonts w:cs="Times New Roman"/>
                <w:szCs w:val="22"/>
              </w:rPr>
            </w:pPr>
            <w:r w:rsidRPr="0093239C">
              <w:rPr>
                <w:rFonts w:cs="Times New Roman"/>
                <w:szCs w:val="22"/>
                <w:lang w:bidi="th-TH"/>
              </w:rPr>
              <w:t>(2,501)</w:t>
            </w:r>
          </w:p>
        </w:tc>
        <w:tc>
          <w:tcPr>
            <w:tcW w:w="177" w:type="dxa"/>
            <w:vAlign w:val="bottom"/>
          </w:tcPr>
          <w:p w14:paraId="7D2E6693" w14:textId="77777777" w:rsidR="00BA5CE0" w:rsidRPr="0093239C" w:rsidRDefault="00BA5CE0" w:rsidP="00BA5CE0">
            <w:pPr>
              <w:pStyle w:val="acctfourfigures"/>
              <w:tabs>
                <w:tab w:val="clear" w:pos="765"/>
                <w:tab w:val="decimal" w:pos="731"/>
              </w:tabs>
              <w:ind w:right="14"/>
              <w:rPr>
                <w:rFonts w:cs="Times New Roman"/>
                <w:szCs w:val="22"/>
              </w:rPr>
            </w:pPr>
          </w:p>
        </w:tc>
        <w:tc>
          <w:tcPr>
            <w:tcW w:w="937" w:type="dxa"/>
            <w:vAlign w:val="bottom"/>
          </w:tcPr>
          <w:p w14:paraId="78221C32" w14:textId="7278D440" w:rsidR="00BA5CE0" w:rsidRPr="0093239C" w:rsidRDefault="00BA5CE0" w:rsidP="00BA5CE0">
            <w:pPr>
              <w:pStyle w:val="acctfourfigures"/>
              <w:tabs>
                <w:tab w:val="clear" w:pos="765"/>
                <w:tab w:val="decimal" w:pos="719"/>
              </w:tabs>
              <w:ind w:right="14"/>
              <w:rPr>
                <w:rFonts w:cs="Times New Roman"/>
                <w:szCs w:val="22"/>
              </w:rPr>
            </w:pPr>
            <w:r w:rsidRPr="0093239C">
              <w:rPr>
                <w:rFonts w:cs="Times New Roman"/>
                <w:szCs w:val="22"/>
              </w:rPr>
              <w:t>10,005</w:t>
            </w:r>
          </w:p>
        </w:tc>
        <w:tc>
          <w:tcPr>
            <w:tcW w:w="176" w:type="dxa"/>
            <w:vAlign w:val="bottom"/>
          </w:tcPr>
          <w:p w14:paraId="4FA0A1AD"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938" w:type="dxa"/>
            <w:vAlign w:val="bottom"/>
          </w:tcPr>
          <w:p w14:paraId="606738E5" w14:textId="4F5CAC1A" w:rsidR="00BA5CE0" w:rsidRPr="0093239C" w:rsidRDefault="00BA5CE0" w:rsidP="00BA5CE0">
            <w:pPr>
              <w:pStyle w:val="acctfourfigures"/>
              <w:tabs>
                <w:tab w:val="clear" w:pos="765"/>
                <w:tab w:val="decimal" w:pos="731"/>
              </w:tabs>
              <w:ind w:right="14"/>
              <w:rPr>
                <w:rFonts w:cs="Times New Roman"/>
                <w:szCs w:val="22"/>
              </w:rPr>
            </w:pPr>
            <w:r w:rsidRPr="0093239C">
              <w:rPr>
                <w:rFonts w:cs="Times New Roman"/>
                <w:szCs w:val="22"/>
              </w:rPr>
              <w:t>12,124</w:t>
            </w:r>
          </w:p>
        </w:tc>
        <w:tc>
          <w:tcPr>
            <w:tcW w:w="206" w:type="dxa"/>
            <w:gridSpan w:val="2"/>
            <w:vAlign w:val="bottom"/>
          </w:tcPr>
          <w:p w14:paraId="72FE9B3B"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891" w:type="dxa"/>
            <w:vAlign w:val="bottom"/>
          </w:tcPr>
          <w:p w14:paraId="2C9611CF" w14:textId="7AF894AE" w:rsidR="00BA5CE0" w:rsidRPr="0093239C" w:rsidRDefault="00BA5CE0" w:rsidP="00BA5CE0">
            <w:pPr>
              <w:pStyle w:val="acctfourfigures"/>
              <w:tabs>
                <w:tab w:val="clear" w:pos="765"/>
                <w:tab w:val="decimal" w:pos="684"/>
              </w:tabs>
              <w:ind w:right="-166"/>
              <w:rPr>
                <w:rFonts w:cs="Times New Roman"/>
                <w:szCs w:val="22"/>
                <w:lang w:bidi="th-TH"/>
              </w:rPr>
            </w:pPr>
            <w:r w:rsidRPr="0093239C">
              <w:rPr>
                <w:rFonts w:cs="Times New Roman"/>
                <w:szCs w:val="22"/>
                <w:lang w:bidi="th-TH"/>
              </w:rPr>
              <w:t>(2,424)</w:t>
            </w:r>
          </w:p>
        </w:tc>
        <w:tc>
          <w:tcPr>
            <w:tcW w:w="219" w:type="dxa"/>
            <w:gridSpan w:val="3"/>
            <w:vAlign w:val="bottom"/>
          </w:tcPr>
          <w:p w14:paraId="1435F0EB" w14:textId="77777777" w:rsidR="00BA5CE0" w:rsidRPr="0093239C" w:rsidRDefault="00BA5CE0" w:rsidP="00BA5CE0">
            <w:pPr>
              <w:pStyle w:val="acctfourfigures"/>
              <w:tabs>
                <w:tab w:val="clear" w:pos="765"/>
                <w:tab w:val="decimal" w:pos="731"/>
              </w:tabs>
              <w:spacing w:line="240" w:lineRule="exact"/>
              <w:ind w:right="14"/>
              <w:rPr>
                <w:rFonts w:cs="Times New Roman"/>
                <w:szCs w:val="22"/>
              </w:rPr>
            </w:pPr>
          </w:p>
        </w:tc>
        <w:tc>
          <w:tcPr>
            <w:tcW w:w="912" w:type="dxa"/>
            <w:vAlign w:val="bottom"/>
          </w:tcPr>
          <w:p w14:paraId="74681C1E" w14:textId="42ECF6B4" w:rsidR="00BA5CE0" w:rsidRPr="0093239C" w:rsidRDefault="00BA5CE0" w:rsidP="00BA5CE0">
            <w:pPr>
              <w:pStyle w:val="acctfourfigures"/>
              <w:tabs>
                <w:tab w:val="clear" w:pos="765"/>
                <w:tab w:val="decimal" w:pos="727"/>
              </w:tabs>
              <w:ind w:left="-83" w:right="-118"/>
              <w:rPr>
                <w:rFonts w:cs="Times New Roman"/>
                <w:szCs w:val="22"/>
              </w:rPr>
            </w:pPr>
            <w:r w:rsidRPr="0093239C">
              <w:rPr>
                <w:rFonts w:cs="Times New Roman"/>
                <w:szCs w:val="22"/>
              </w:rPr>
              <w:t>9,700</w:t>
            </w:r>
          </w:p>
        </w:tc>
      </w:tr>
      <w:tr w:rsidR="00BA5CE0" w:rsidRPr="007F68D1" w14:paraId="64901BED" w14:textId="77777777" w:rsidTr="00831CB0">
        <w:trPr>
          <w:cantSplit/>
          <w:trHeight w:val="126"/>
        </w:trPr>
        <w:tc>
          <w:tcPr>
            <w:tcW w:w="3139" w:type="dxa"/>
          </w:tcPr>
          <w:p w14:paraId="2EF7DE78" w14:textId="28EF719D" w:rsidR="00BA5CE0" w:rsidRPr="0093239C" w:rsidRDefault="00BA5CE0" w:rsidP="00BA5CE0">
            <w:pPr>
              <w:spacing w:line="240" w:lineRule="exact"/>
              <w:rPr>
                <w:rFonts w:cs="Times New Roman"/>
                <w:b/>
                <w:bCs/>
                <w:szCs w:val="22"/>
              </w:rPr>
            </w:pPr>
            <w:r w:rsidRPr="0093239C">
              <w:rPr>
                <w:rFonts w:cs="Times New Roman"/>
                <w:b/>
                <w:bCs/>
                <w:szCs w:val="22"/>
              </w:rPr>
              <w:t>Total</w:t>
            </w:r>
          </w:p>
        </w:tc>
        <w:tc>
          <w:tcPr>
            <w:tcW w:w="939" w:type="dxa"/>
            <w:tcBorders>
              <w:top w:val="single" w:sz="4" w:space="0" w:color="auto"/>
              <w:bottom w:val="double" w:sz="4" w:space="0" w:color="auto"/>
            </w:tcBorders>
            <w:vAlign w:val="bottom"/>
          </w:tcPr>
          <w:p w14:paraId="761E7D27" w14:textId="20738D98" w:rsidR="00BA5CE0" w:rsidRPr="0093239C" w:rsidRDefault="00BA5CE0" w:rsidP="00BA5CE0">
            <w:pPr>
              <w:pStyle w:val="acctfourfigures"/>
              <w:tabs>
                <w:tab w:val="clear" w:pos="765"/>
                <w:tab w:val="decimal" w:pos="731"/>
              </w:tabs>
              <w:spacing w:line="240" w:lineRule="atLeast"/>
              <w:rPr>
                <w:rFonts w:cs="Times New Roman"/>
                <w:b/>
                <w:bCs/>
                <w:szCs w:val="22"/>
              </w:rPr>
            </w:pPr>
            <w:r w:rsidRPr="0093239C">
              <w:rPr>
                <w:rFonts w:cs="Times New Roman"/>
                <w:b/>
                <w:bCs/>
                <w:szCs w:val="22"/>
              </w:rPr>
              <w:t>(20,816)</w:t>
            </w:r>
          </w:p>
        </w:tc>
        <w:tc>
          <w:tcPr>
            <w:tcW w:w="176" w:type="dxa"/>
            <w:vAlign w:val="bottom"/>
          </w:tcPr>
          <w:p w14:paraId="0AB44006" w14:textId="77777777" w:rsidR="00BA5CE0" w:rsidRPr="0093239C" w:rsidRDefault="00BA5CE0" w:rsidP="00BA5CE0">
            <w:pPr>
              <w:pStyle w:val="acctfourfigures"/>
              <w:tabs>
                <w:tab w:val="clear" w:pos="765"/>
                <w:tab w:val="decimal" w:pos="731"/>
              </w:tabs>
              <w:spacing w:line="240" w:lineRule="atLeast"/>
              <w:rPr>
                <w:rFonts w:cs="Times New Roman"/>
                <w:b/>
                <w:bCs/>
                <w:szCs w:val="22"/>
              </w:rPr>
            </w:pPr>
          </w:p>
        </w:tc>
        <w:tc>
          <w:tcPr>
            <w:tcW w:w="938" w:type="dxa"/>
            <w:tcBorders>
              <w:top w:val="single" w:sz="4" w:space="0" w:color="auto"/>
              <w:bottom w:val="double" w:sz="4" w:space="0" w:color="auto"/>
            </w:tcBorders>
            <w:vAlign w:val="bottom"/>
          </w:tcPr>
          <w:p w14:paraId="4008ED96" w14:textId="0C0BBAE4" w:rsidR="00BA5CE0" w:rsidRPr="0093239C" w:rsidRDefault="00BA5CE0" w:rsidP="00BA5CE0">
            <w:pPr>
              <w:pStyle w:val="acctfourfigures"/>
              <w:tabs>
                <w:tab w:val="clear" w:pos="765"/>
                <w:tab w:val="decimal" w:pos="685"/>
              </w:tabs>
              <w:spacing w:line="240" w:lineRule="atLeast"/>
              <w:rPr>
                <w:rFonts w:cs="Times New Roman"/>
                <w:b/>
                <w:bCs/>
                <w:szCs w:val="22"/>
              </w:rPr>
            </w:pPr>
            <w:r w:rsidRPr="0093239C">
              <w:rPr>
                <w:rFonts w:cs="Times New Roman"/>
                <w:b/>
                <w:bCs/>
                <w:szCs w:val="22"/>
                <w:lang w:bidi="th-TH"/>
              </w:rPr>
              <w:t>4,163</w:t>
            </w:r>
          </w:p>
        </w:tc>
        <w:tc>
          <w:tcPr>
            <w:tcW w:w="177" w:type="dxa"/>
            <w:vAlign w:val="bottom"/>
          </w:tcPr>
          <w:p w14:paraId="318F714E" w14:textId="77777777" w:rsidR="00BA5CE0" w:rsidRPr="0093239C" w:rsidRDefault="00BA5CE0" w:rsidP="00BA5CE0">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66FA80B2" w14:textId="390D78EC" w:rsidR="00BA5CE0" w:rsidRPr="0093239C" w:rsidRDefault="00BA5CE0" w:rsidP="00BA5CE0">
            <w:pPr>
              <w:pStyle w:val="acctfourfigures"/>
              <w:tabs>
                <w:tab w:val="clear" w:pos="765"/>
                <w:tab w:val="decimal" w:pos="719"/>
              </w:tabs>
              <w:spacing w:line="240" w:lineRule="atLeast"/>
              <w:rPr>
                <w:rFonts w:cs="Times New Roman"/>
                <w:b/>
                <w:bCs/>
                <w:szCs w:val="22"/>
              </w:rPr>
            </w:pPr>
            <w:r w:rsidRPr="0093239C">
              <w:rPr>
                <w:rFonts w:cs="Times New Roman"/>
                <w:b/>
                <w:bCs/>
                <w:szCs w:val="22"/>
              </w:rPr>
              <w:t>(16,653)</w:t>
            </w:r>
          </w:p>
        </w:tc>
        <w:tc>
          <w:tcPr>
            <w:tcW w:w="176" w:type="dxa"/>
          </w:tcPr>
          <w:p w14:paraId="332811D2" w14:textId="77777777" w:rsidR="00BA5CE0" w:rsidRPr="0093239C" w:rsidRDefault="00BA5CE0" w:rsidP="00BA5CE0">
            <w:pPr>
              <w:pStyle w:val="acctfourfigures"/>
              <w:tabs>
                <w:tab w:val="clear" w:pos="765"/>
                <w:tab w:val="decimal" w:pos="731"/>
              </w:tabs>
              <w:spacing w:line="240" w:lineRule="exact"/>
              <w:ind w:right="14"/>
              <w:rPr>
                <w:rFonts w:cs="Times New Roman"/>
                <w:b/>
                <w:bCs/>
                <w:szCs w:val="22"/>
              </w:rPr>
            </w:pPr>
          </w:p>
        </w:tc>
        <w:tc>
          <w:tcPr>
            <w:tcW w:w="938" w:type="dxa"/>
            <w:tcBorders>
              <w:top w:val="single" w:sz="4" w:space="0" w:color="auto"/>
              <w:bottom w:val="double" w:sz="4" w:space="0" w:color="auto"/>
            </w:tcBorders>
            <w:vAlign w:val="bottom"/>
          </w:tcPr>
          <w:p w14:paraId="23406102" w14:textId="668538E4" w:rsidR="00BA5CE0" w:rsidRPr="0093239C" w:rsidRDefault="00BA5CE0" w:rsidP="00BA5CE0">
            <w:pPr>
              <w:pStyle w:val="acctfourfigures"/>
              <w:tabs>
                <w:tab w:val="clear" w:pos="765"/>
                <w:tab w:val="decimal" w:pos="731"/>
              </w:tabs>
              <w:spacing w:line="240" w:lineRule="atLeast"/>
              <w:rPr>
                <w:rFonts w:cs="Times New Roman"/>
                <w:b/>
                <w:bCs/>
                <w:szCs w:val="22"/>
              </w:rPr>
            </w:pPr>
            <w:r w:rsidRPr="0093239C">
              <w:rPr>
                <w:rFonts w:cs="Times New Roman"/>
                <w:b/>
                <w:bCs/>
                <w:szCs w:val="22"/>
              </w:rPr>
              <w:t>10,783</w:t>
            </w:r>
          </w:p>
        </w:tc>
        <w:tc>
          <w:tcPr>
            <w:tcW w:w="206" w:type="dxa"/>
            <w:gridSpan w:val="2"/>
            <w:vAlign w:val="bottom"/>
          </w:tcPr>
          <w:p w14:paraId="77D65AA5" w14:textId="77777777" w:rsidR="00BA5CE0" w:rsidRPr="0093239C" w:rsidRDefault="00BA5CE0" w:rsidP="00BA5CE0">
            <w:pPr>
              <w:pStyle w:val="acctfourfigures"/>
              <w:tabs>
                <w:tab w:val="clear" w:pos="765"/>
                <w:tab w:val="decimal" w:pos="731"/>
              </w:tabs>
              <w:spacing w:line="240" w:lineRule="exact"/>
              <w:ind w:right="14"/>
              <w:rPr>
                <w:rFonts w:cs="Times New Roman"/>
                <w:b/>
                <w:bCs/>
                <w:szCs w:val="22"/>
              </w:rPr>
            </w:pPr>
          </w:p>
        </w:tc>
        <w:tc>
          <w:tcPr>
            <w:tcW w:w="891" w:type="dxa"/>
            <w:tcBorders>
              <w:top w:val="single" w:sz="4" w:space="0" w:color="auto"/>
              <w:bottom w:val="double" w:sz="4" w:space="0" w:color="auto"/>
            </w:tcBorders>
            <w:vAlign w:val="bottom"/>
          </w:tcPr>
          <w:p w14:paraId="756072BC" w14:textId="1BDA0336" w:rsidR="00BA5CE0" w:rsidRPr="0093239C" w:rsidRDefault="00BA5CE0" w:rsidP="00BA5CE0">
            <w:pPr>
              <w:pStyle w:val="acctfourfigures"/>
              <w:tabs>
                <w:tab w:val="clear" w:pos="765"/>
                <w:tab w:val="decimal" w:pos="684"/>
              </w:tabs>
              <w:spacing w:line="240" w:lineRule="atLeast"/>
              <w:ind w:right="-166"/>
              <w:rPr>
                <w:rFonts w:cs="Times New Roman"/>
                <w:b/>
                <w:bCs/>
                <w:szCs w:val="22"/>
                <w:lang w:bidi="th-TH"/>
              </w:rPr>
            </w:pPr>
            <w:r w:rsidRPr="0093239C">
              <w:rPr>
                <w:rFonts w:cs="Times New Roman"/>
                <w:b/>
                <w:bCs/>
                <w:szCs w:val="22"/>
                <w:lang w:bidi="th-TH"/>
              </w:rPr>
              <w:t>(2,156)</w:t>
            </w:r>
          </w:p>
        </w:tc>
        <w:tc>
          <w:tcPr>
            <w:tcW w:w="219" w:type="dxa"/>
            <w:gridSpan w:val="3"/>
            <w:vAlign w:val="bottom"/>
          </w:tcPr>
          <w:p w14:paraId="101E8DD0" w14:textId="77777777" w:rsidR="00BA5CE0" w:rsidRPr="0093239C" w:rsidRDefault="00BA5CE0" w:rsidP="00BA5CE0">
            <w:pPr>
              <w:pStyle w:val="acctfourfigures"/>
              <w:tabs>
                <w:tab w:val="clear" w:pos="765"/>
                <w:tab w:val="decimal" w:pos="731"/>
              </w:tabs>
              <w:spacing w:line="240" w:lineRule="exact"/>
              <w:ind w:right="14"/>
              <w:rPr>
                <w:rFonts w:cs="Times New Roman"/>
                <w:b/>
                <w:bCs/>
                <w:szCs w:val="22"/>
              </w:rPr>
            </w:pPr>
          </w:p>
        </w:tc>
        <w:tc>
          <w:tcPr>
            <w:tcW w:w="912" w:type="dxa"/>
            <w:tcBorders>
              <w:top w:val="single" w:sz="4" w:space="0" w:color="auto"/>
              <w:bottom w:val="double" w:sz="4" w:space="0" w:color="auto"/>
            </w:tcBorders>
            <w:vAlign w:val="bottom"/>
          </w:tcPr>
          <w:p w14:paraId="7F330D3F" w14:textId="19038ECC" w:rsidR="00BA5CE0" w:rsidRPr="0093239C" w:rsidRDefault="00BA5CE0" w:rsidP="00BA5CE0">
            <w:pPr>
              <w:pStyle w:val="acctfourfigures"/>
              <w:tabs>
                <w:tab w:val="clear" w:pos="765"/>
                <w:tab w:val="decimal" w:pos="727"/>
              </w:tabs>
              <w:spacing w:line="240" w:lineRule="atLeast"/>
              <w:ind w:left="-83" w:right="-118"/>
              <w:rPr>
                <w:rFonts w:cs="Times New Roman"/>
                <w:b/>
                <w:bCs/>
                <w:szCs w:val="22"/>
              </w:rPr>
            </w:pPr>
            <w:r w:rsidRPr="0093239C">
              <w:rPr>
                <w:rFonts w:cs="Times New Roman"/>
                <w:b/>
                <w:bCs/>
                <w:szCs w:val="22"/>
              </w:rPr>
              <w:t>8,627</w:t>
            </w:r>
          </w:p>
        </w:tc>
      </w:tr>
    </w:tbl>
    <w:p w14:paraId="5C395127" w14:textId="77777777" w:rsidR="00D12408" w:rsidRPr="0093239C" w:rsidRDefault="00D12408">
      <w:pPr>
        <w:rPr>
          <w:rFonts w:cs="Times New Roman"/>
          <w:szCs w:val="22"/>
        </w:rPr>
      </w:pPr>
    </w:p>
    <w:tbl>
      <w:tblPr>
        <w:tblW w:w="9622" w:type="dxa"/>
        <w:tblInd w:w="450" w:type="dxa"/>
        <w:tblLayout w:type="fixed"/>
        <w:tblCellMar>
          <w:left w:w="79" w:type="dxa"/>
          <w:right w:w="79" w:type="dxa"/>
        </w:tblCellMar>
        <w:tblLook w:val="0000" w:firstRow="0" w:lastRow="0" w:firstColumn="0" w:lastColumn="0" w:noHBand="0" w:noVBand="0"/>
      </w:tblPr>
      <w:tblGrid>
        <w:gridCol w:w="3113"/>
        <w:gridCol w:w="937"/>
        <w:gridCol w:w="178"/>
        <w:gridCol w:w="936"/>
        <w:gridCol w:w="178"/>
        <w:gridCol w:w="937"/>
        <w:gridCol w:w="178"/>
        <w:gridCol w:w="936"/>
        <w:gridCol w:w="178"/>
        <w:gridCol w:w="29"/>
        <w:gridCol w:w="889"/>
        <w:gridCol w:w="18"/>
        <w:gridCol w:w="178"/>
        <w:gridCol w:w="24"/>
        <w:gridCol w:w="913"/>
      </w:tblGrid>
      <w:tr w:rsidR="007F79F6" w:rsidRPr="007F68D1" w14:paraId="532F8C24" w14:textId="77777777" w:rsidTr="0093239C">
        <w:trPr>
          <w:cantSplit/>
          <w:trHeight w:val="246"/>
        </w:trPr>
        <w:tc>
          <w:tcPr>
            <w:tcW w:w="3117" w:type="dxa"/>
          </w:tcPr>
          <w:p w14:paraId="2A4B2657" w14:textId="77777777" w:rsidR="007F79F6" w:rsidRPr="0093239C" w:rsidRDefault="007F79F6" w:rsidP="003023D6">
            <w:pPr>
              <w:spacing w:line="240" w:lineRule="exact"/>
              <w:ind w:right="-79"/>
              <w:rPr>
                <w:rFonts w:cs="Times New Roman"/>
                <w:b/>
                <w:bCs/>
                <w:i/>
                <w:iCs/>
                <w:spacing w:val="-4"/>
                <w:szCs w:val="22"/>
              </w:rPr>
            </w:pPr>
          </w:p>
        </w:tc>
        <w:tc>
          <w:tcPr>
            <w:tcW w:w="6505" w:type="dxa"/>
            <w:gridSpan w:val="14"/>
          </w:tcPr>
          <w:p w14:paraId="200AA383" w14:textId="3568B3DD" w:rsidR="00D30AAC" w:rsidRPr="0093239C" w:rsidRDefault="007F79F6">
            <w:pPr>
              <w:pStyle w:val="acctfourfigures"/>
              <w:tabs>
                <w:tab w:val="clear" w:pos="765"/>
              </w:tabs>
              <w:spacing w:line="240" w:lineRule="exact"/>
              <w:ind w:left="-79" w:right="-79"/>
              <w:jc w:val="center"/>
              <w:rPr>
                <w:rFonts w:cs="Times New Roman"/>
                <w:szCs w:val="22"/>
              </w:rPr>
            </w:pPr>
            <w:r w:rsidRPr="0093239C">
              <w:rPr>
                <w:rFonts w:cs="Times New Roman"/>
                <w:b/>
                <w:bCs/>
                <w:szCs w:val="22"/>
              </w:rPr>
              <w:t>The Bank</w:t>
            </w:r>
          </w:p>
        </w:tc>
      </w:tr>
      <w:tr w:rsidR="007F79F6" w:rsidRPr="007F68D1" w14:paraId="18315FA7" w14:textId="77777777" w:rsidTr="0093239C">
        <w:trPr>
          <w:cantSplit/>
          <w:trHeight w:val="70"/>
        </w:trPr>
        <w:tc>
          <w:tcPr>
            <w:tcW w:w="3117" w:type="dxa"/>
            <w:vAlign w:val="bottom"/>
          </w:tcPr>
          <w:p w14:paraId="622019B7" w14:textId="43A80A07" w:rsidR="007F79F6" w:rsidRPr="0093239C" w:rsidRDefault="007F79F6" w:rsidP="003023D6">
            <w:pPr>
              <w:spacing w:line="240" w:lineRule="atLeast"/>
              <w:ind w:right="-169" w:firstLine="8"/>
              <w:rPr>
                <w:rFonts w:cs="Times New Roman"/>
                <w:b/>
                <w:bCs/>
                <w:i/>
                <w:iCs/>
                <w:szCs w:val="22"/>
                <w:lang w:eastAsia="th-TH"/>
              </w:rPr>
            </w:pPr>
            <w:r w:rsidRPr="0093239C">
              <w:rPr>
                <w:rFonts w:cs="Times New Roman"/>
                <w:b/>
                <w:bCs/>
                <w:i/>
                <w:iCs/>
                <w:szCs w:val="22"/>
                <w:lang w:bidi="th-TH"/>
              </w:rPr>
              <w:t>For the year ended 31 December</w:t>
            </w:r>
          </w:p>
        </w:tc>
        <w:tc>
          <w:tcPr>
            <w:tcW w:w="3165" w:type="dxa"/>
            <w:gridSpan w:val="5"/>
          </w:tcPr>
          <w:p w14:paraId="04877D1E" w14:textId="169C3DE4"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2023</w:t>
            </w:r>
          </w:p>
        </w:tc>
        <w:tc>
          <w:tcPr>
            <w:tcW w:w="176" w:type="dxa"/>
          </w:tcPr>
          <w:p w14:paraId="5CD7902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3164" w:type="dxa"/>
            <w:gridSpan w:val="8"/>
          </w:tcPr>
          <w:p w14:paraId="54C156F2" w14:textId="0174E182"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2022</w:t>
            </w:r>
          </w:p>
        </w:tc>
      </w:tr>
      <w:tr w:rsidR="007F79F6" w:rsidRPr="007F68D1" w14:paraId="3FB4F6DC" w14:textId="77777777" w:rsidTr="0093239C">
        <w:trPr>
          <w:cantSplit/>
          <w:trHeight w:val="246"/>
        </w:trPr>
        <w:tc>
          <w:tcPr>
            <w:tcW w:w="3117" w:type="dxa"/>
          </w:tcPr>
          <w:p w14:paraId="392F4610" w14:textId="77777777" w:rsidR="007F79F6" w:rsidRPr="0093239C" w:rsidRDefault="007F79F6" w:rsidP="003023D6">
            <w:pPr>
              <w:spacing w:line="240" w:lineRule="exact"/>
              <w:rPr>
                <w:rFonts w:cs="Times New Roman"/>
                <w:szCs w:val="22"/>
              </w:rPr>
            </w:pPr>
          </w:p>
        </w:tc>
        <w:tc>
          <w:tcPr>
            <w:tcW w:w="938" w:type="dxa"/>
          </w:tcPr>
          <w:p w14:paraId="659F96B9"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366618E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05D69D75"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6" w:type="dxa"/>
          </w:tcPr>
          <w:p w14:paraId="156339D1"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1AADD62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19FC633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p>
        </w:tc>
        <w:tc>
          <w:tcPr>
            <w:tcW w:w="176" w:type="dxa"/>
          </w:tcPr>
          <w:p w14:paraId="0277FE4B"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506342A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0B00345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21E3F4C0"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6" w:type="dxa"/>
          </w:tcPr>
          <w:p w14:paraId="41311DC0"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7" w:type="dxa"/>
          </w:tcPr>
          <w:p w14:paraId="144F2AD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3C2B36A6"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60DC4F2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6" w:type="dxa"/>
          </w:tcPr>
          <w:p w14:paraId="7ED564A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7" w:type="dxa"/>
            <w:gridSpan w:val="3"/>
            <w:vAlign w:val="bottom"/>
          </w:tcPr>
          <w:p w14:paraId="529CB0E0" w14:textId="77777777" w:rsidR="003E2973" w:rsidRPr="0093239C" w:rsidRDefault="003E2973" w:rsidP="003E2973">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36114411" w14:textId="07F4170E" w:rsidR="007F79F6" w:rsidRPr="0093239C" w:rsidRDefault="003E2973"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r w:rsidR="00A45B6B" w:rsidRPr="0093239C">
              <w:rPr>
                <w:rFonts w:cs="Times New Roman"/>
                <w:szCs w:val="22"/>
              </w:rPr>
              <w:t>)</w:t>
            </w:r>
          </w:p>
        </w:tc>
        <w:tc>
          <w:tcPr>
            <w:tcW w:w="176" w:type="dxa"/>
          </w:tcPr>
          <w:p w14:paraId="4F6D137F"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gridSpan w:val="2"/>
          </w:tcPr>
          <w:p w14:paraId="2691C86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41C0F18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21FE9C0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r>
      <w:tr w:rsidR="007F79F6" w:rsidRPr="007F68D1" w14:paraId="2C96C76D" w14:textId="77777777" w:rsidTr="0093239C">
        <w:trPr>
          <w:cantSplit/>
          <w:trHeight w:val="246"/>
        </w:trPr>
        <w:tc>
          <w:tcPr>
            <w:tcW w:w="3117" w:type="dxa"/>
          </w:tcPr>
          <w:p w14:paraId="1C6F3DDA" w14:textId="77777777" w:rsidR="007F79F6" w:rsidRPr="0093239C" w:rsidRDefault="007F79F6" w:rsidP="003023D6">
            <w:pPr>
              <w:spacing w:line="240" w:lineRule="exact"/>
              <w:rPr>
                <w:rFonts w:cs="Times New Roman"/>
                <w:szCs w:val="22"/>
              </w:rPr>
            </w:pPr>
          </w:p>
        </w:tc>
        <w:tc>
          <w:tcPr>
            <w:tcW w:w="6505" w:type="dxa"/>
            <w:gridSpan w:val="14"/>
          </w:tcPr>
          <w:p w14:paraId="72A4853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i/>
                <w:iCs/>
                <w:szCs w:val="22"/>
              </w:rPr>
              <w:t>(in thousand Baht)</w:t>
            </w:r>
          </w:p>
        </w:tc>
      </w:tr>
      <w:tr w:rsidR="007C3639" w:rsidRPr="007F68D1" w14:paraId="7C37FB55" w14:textId="77777777" w:rsidTr="0093239C">
        <w:trPr>
          <w:cantSplit/>
          <w:trHeight w:val="246"/>
        </w:trPr>
        <w:tc>
          <w:tcPr>
            <w:tcW w:w="3117" w:type="dxa"/>
          </w:tcPr>
          <w:p w14:paraId="2DECDAFB" w14:textId="74833C86" w:rsidR="007C3639" w:rsidRPr="0093239C" w:rsidRDefault="007C3639" w:rsidP="007C3639">
            <w:pPr>
              <w:spacing w:line="240" w:lineRule="exact"/>
              <w:rPr>
                <w:rFonts w:cs="Times New Roman"/>
                <w:szCs w:val="22"/>
              </w:rPr>
            </w:pPr>
            <w:r w:rsidRPr="0093239C">
              <w:rPr>
                <w:rFonts w:cs="Times New Roman"/>
                <w:szCs w:val="22"/>
              </w:rPr>
              <w:t>Financial assets measured at</w:t>
            </w:r>
            <w:r w:rsidR="00D738BC">
              <w:rPr>
                <w:rFonts w:cs="Times New Roman"/>
                <w:szCs w:val="22"/>
              </w:rPr>
              <w:br/>
              <w:t xml:space="preserve">   </w:t>
            </w:r>
            <w:r w:rsidRPr="0093239C">
              <w:rPr>
                <w:rFonts w:cs="Times New Roman"/>
                <w:szCs w:val="22"/>
              </w:rPr>
              <w:t>FVOCI</w:t>
            </w:r>
          </w:p>
        </w:tc>
        <w:tc>
          <w:tcPr>
            <w:tcW w:w="938" w:type="dxa"/>
            <w:vAlign w:val="bottom"/>
          </w:tcPr>
          <w:p w14:paraId="7299940A" w14:textId="72DFD01D" w:rsidR="007C3639" w:rsidRPr="0093239C" w:rsidRDefault="007C3639" w:rsidP="007C3639">
            <w:pPr>
              <w:pStyle w:val="acctfourfigures"/>
              <w:tabs>
                <w:tab w:val="clear" w:pos="765"/>
                <w:tab w:val="decimal" w:pos="641"/>
              </w:tabs>
              <w:ind w:right="14"/>
              <w:rPr>
                <w:rFonts w:cs="Times New Roman"/>
                <w:szCs w:val="22"/>
              </w:rPr>
            </w:pPr>
            <w:r w:rsidRPr="0093239C">
              <w:rPr>
                <w:rFonts w:cs="Times New Roman"/>
                <w:szCs w:val="22"/>
              </w:rPr>
              <w:t>(1,620)</w:t>
            </w:r>
          </w:p>
        </w:tc>
        <w:tc>
          <w:tcPr>
            <w:tcW w:w="176" w:type="dxa"/>
            <w:vAlign w:val="bottom"/>
          </w:tcPr>
          <w:p w14:paraId="08D14111" w14:textId="77777777" w:rsidR="007C3639" w:rsidRPr="0093239C" w:rsidRDefault="007C3639" w:rsidP="007C3639">
            <w:pPr>
              <w:pStyle w:val="acctfourfigures"/>
              <w:tabs>
                <w:tab w:val="clear" w:pos="765"/>
                <w:tab w:val="decimal" w:pos="731"/>
              </w:tabs>
              <w:ind w:right="14"/>
              <w:rPr>
                <w:rFonts w:cs="Times New Roman"/>
                <w:szCs w:val="22"/>
              </w:rPr>
            </w:pPr>
          </w:p>
        </w:tc>
        <w:tc>
          <w:tcPr>
            <w:tcW w:w="937" w:type="dxa"/>
            <w:vAlign w:val="bottom"/>
          </w:tcPr>
          <w:p w14:paraId="5EB9DF59" w14:textId="0F3FE764" w:rsidR="007C3639" w:rsidRPr="0093239C" w:rsidRDefault="007C3639" w:rsidP="007C3639">
            <w:pPr>
              <w:pStyle w:val="acctfourfigures"/>
              <w:tabs>
                <w:tab w:val="clear" w:pos="765"/>
                <w:tab w:val="decimal" w:pos="596"/>
              </w:tabs>
              <w:ind w:right="14"/>
              <w:rPr>
                <w:rFonts w:cs="Times New Roman"/>
                <w:szCs w:val="22"/>
              </w:rPr>
            </w:pPr>
            <w:r w:rsidRPr="0093239C">
              <w:rPr>
                <w:rFonts w:cs="Times New Roman"/>
                <w:szCs w:val="22"/>
                <w:lang w:bidi="th-TH"/>
              </w:rPr>
              <w:t>324</w:t>
            </w:r>
          </w:p>
        </w:tc>
        <w:tc>
          <w:tcPr>
            <w:tcW w:w="176" w:type="dxa"/>
            <w:vAlign w:val="bottom"/>
          </w:tcPr>
          <w:p w14:paraId="1BBA3FB0" w14:textId="77777777" w:rsidR="007C3639" w:rsidRPr="0093239C" w:rsidRDefault="007C3639" w:rsidP="007C3639">
            <w:pPr>
              <w:pStyle w:val="acctfourfigures"/>
              <w:tabs>
                <w:tab w:val="clear" w:pos="765"/>
                <w:tab w:val="decimal" w:pos="731"/>
              </w:tabs>
              <w:ind w:right="14"/>
              <w:rPr>
                <w:rFonts w:cs="Times New Roman"/>
                <w:szCs w:val="22"/>
              </w:rPr>
            </w:pPr>
          </w:p>
        </w:tc>
        <w:tc>
          <w:tcPr>
            <w:tcW w:w="937" w:type="dxa"/>
            <w:vAlign w:val="bottom"/>
          </w:tcPr>
          <w:p w14:paraId="5329FB0F" w14:textId="219CAEBD" w:rsidR="007C3639" w:rsidRPr="0093239C" w:rsidRDefault="007C3639" w:rsidP="007C3639">
            <w:pPr>
              <w:pStyle w:val="acctfourfigures"/>
              <w:tabs>
                <w:tab w:val="clear" w:pos="765"/>
                <w:tab w:val="decimal" w:pos="640"/>
              </w:tabs>
              <w:ind w:right="14"/>
              <w:rPr>
                <w:rFonts w:cs="Times New Roman"/>
                <w:szCs w:val="22"/>
              </w:rPr>
            </w:pPr>
            <w:r w:rsidRPr="0093239C">
              <w:rPr>
                <w:rFonts w:cs="Times New Roman"/>
                <w:szCs w:val="22"/>
              </w:rPr>
              <w:t>(1,296)</w:t>
            </w:r>
          </w:p>
        </w:tc>
        <w:tc>
          <w:tcPr>
            <w:tcW w:w="176" w:type="dxa"/>
            <w:vAlign w:val="bottom"/>
          </w:tcPr>
          <w:p w14:paraId="0C914A2A"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937" w:type="dxa"/>
            <w:vAlign w:val="bottom"/>
          </w:tcPr>
          <w:p w14:paraId="3CD6ED52" w14:textId="678E965F" w:rsidR="007C3639" w:rsidRPr="0093239C" w:rsidRDefault="007C3639" w:rsidP="007C3639">
            <w:pPr>
              <w:pStyle w:val="acctfourfigures"/>
              <w:tabs>
                <w:tab w:val="clear" w:pos="765"/>
                <w:tab w:val="decimal" w:pos="685"/>
              </w:tabs>
              <w:ind w:right="14"/>
              <w:rPr>
                <w:rFonts w:cs="Times New Roman"/>
                <w:szCs w:val="22"/>
              </w:rPr>
            </w:pPr>
            <w:r w:rsidRPr="0093239C">
              <w:rPr>
                <w:rFonts w:cs="Times New Roman"/>
                <w:szCs w:val="22"/>
              </w:rPr>
              <w:t>(1,341)</w:t>
            </w:r>
          </w:p>
        </w:tc>
        <w:tc>
          <w:tcPr>
            <w:tcW w:w="205" w:type="dxa"/>
            <w:gridSpan w:val="2"/>
            <w:vAlign w:val="bottom"/>
          </w:tcPr>
          <w:p w14:paraId="1C5B483F"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890" w:type="dxa"/>
            <w:vAlign w:val="bottom"/>
          </w:tcPr>
          <w:p w14:paraId="74EF4A1D" w14:textId="7B1FE1BD" w:rsidR="007C3639" w:rsidRPr="0093239C" w:rsidRDefault="007C3639" w:rsidP="007C3639">
            <w:pPr>
              <w:pStyle w:val="acctfourfigures"/>
              <w:tabs>
                <w:tab w:val="clear" w:pos="765"/>
                <w:tab w:val="decimal" w:pos="615"/>
              </w:tabs>
              <w:ind w:right="-166"/>
              <w:rPr>
                <w:rFonts w:cs="Times New Roman"/>
                <w:szCs w:val="22"/>
                <w:lang w:bidi="th-TH"/>
              </w:rPr>
            </w:pPr>
            <w:r w:rsidRPr="0093239C">
              <w:rPr>
                <w:rFonts w:cs="Times New Roman"/>
                <w:szCs w:val="22"/>
                <w:lang w:bidi="th-TH"/>
              </w:rPr>
              <w:t>268</w:t>
            </w:r>
          </w:p>
        </w:tc>
        <w:tc>
          <w:tcPr>
            <w:tcW w:w="218" w:type="dxa"/>
            <w:gridSpan w:val="3"/>
            <w:vAlign w:val="bottom"/>
          </w:tcPr>
          <w:p w14:paraId="1AFB2157"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911" w:type="dxa"/>
            <w:vAlign w:val="bottom"/>
          </w:tcPr>
          <w:p w14:paraId="2F3AC22D" w14:textId="2D313DAD" w:rsidR="007C3639" w:rsidRPr="0093239C" w:rsidRDefault="007C3639" w:rsidP="007C3639">
            <w:pPr>
              <w:pStyle w:val="acctfourfigures"/>
              <w:tabs>
                <w:tab w:val="clear" w:pos="765"/>
                <w:tab w:val="decimal" w:pos="660"/>
              </w:tabs>
              <w:ind w:left="-83" w:right="-118"/>
              <w:rPr>
                <w:rFonts w:cs="Times New Roman"/>
                <w:szCs w:val="22"/>
              </w:rPr>
            </w:pPr>
            <w:r w:rsidRPr="0093239C">
              <w:rPr>
                <w:rFonts w:cs="Times New Roman"/>
                <w:szCs w:val="22"/>
              </w:rPr>
              <w:t>(1,073)</w:t>
            </w:r>
          </w:p>
        </w:tc>
      </w:tr>
      <w:tr w:rsidR="007C3639" w:rsidRPr="007F68D1" w14:paraId="4C0DF802" w14:textId="77777777" w:rsidTr="0093239C">
        <w:trPr>
          <w:cantSplit/>
          <w:trHeight w:val="246"/>
        </w:trPr>
        <w:tc>
          <w:tcPr>
            <w:tcW w:w="3117" w:type="dxa"/>
          </w:tcPr>
          <w:p w14:paraId="3DAF9669" w14:textId="13BDAFA9" w:rsidR="007C3639" w:rsidRPr="0093239C" w:rsidRDefault="007C3639" w:rsidP="007C3639">
            <w:pPr>
              <w:spacing w:line="240" w:lineRule="exact"/>
              <w:rPr>
                <w:rFonts w:cs="Times New Roman"/>
                <w:szCs w:val="22"/>
              </w:rPr>
            </w:pPr>
            <w:r w:rsidRPr="0093239C">
              <w:rPr>
                <w:rFonts w:cs="Times New Roman"/>
                <w:szCs w:val="22"/>
              </w:rPr>
              <w:t>Cash flow hedge</w:t>
            </w:r>
          </w:p>
        </w:tc>
        <w:tc>
          <w:tcPr>
            <w:tcW w:w="938" w:type="dxa"/>
            <w:vAlign w:val="bottom"/>
          </w:tcPr>
          <w:p w14:paraId="142A1FAD" w14:textId="7773CE3E" w:rsidR="007C3639" w:rsidRPr="0093239C" w:rsidRDefault="007C3639" w:rsidP="007C3639">
            <w:pPr>
              <w:pStyle w:val="acctfourfigures"/>
              <w:tabs>
                <w:tab w:val="clear" w:pos="765"/>
                <w:tab w:val="decimal" w:pos="641"/>
              </w:tabs>
              <w:ind w:right="14"/>
              <w:rPr>
                <w:rFonts w:cs="Times New Roman"/>
                <w:szCs w:val="22"/>
              </w:rPr>
            </w:pPr>
            <w:r w:rsidRPr="0093239C">
              <w:rPr>
                <w:rFonts w:cs="Times New Roman"/>
                <w:szCs w:val="22"/>
              </w:rPr>
              <w:t>(31,702)</w:t>
            </w:r>
          </w:p>
        </w:tc>
        <w:tc>
          <w:tcPr>
            <w:tcW w:w="176" w:type="dxa"/>
            <w:vAlign w:val="bottom"/>
          </w:tcPr>
          <w:p w14:paraId="2F0DE80C" w14:textId="77777777" w:rsidR="007C3639" w:rsidRPr="0093239C" w:rsidRDefault="007C3639" w:rsidP="007C3639">
            <w:pPr>
              <w:pStyle w:val="acctfourfigures"/>
              <w:tabs>
                <w:tab w:val="clear" w:pos="765"/>
                <w:tab w:val="decimal" w:pos="731"/>
              </w:tabs>
              <w:ind w:right="14"/>
              <w:rPr>
                <w:rFonts w:cs="Times New Roman"/>
                <w:szCs w:val="22"/>
              </w:rPr>
            </w:pPr>
          </w:p>
        </w:tc>
        <w:tc>
          <w:tcPr>
            <w:tcW w:w="937" w:type="dxa"/>
            <w:vAlign w:val="bottom"/>
          </w:tcPr>
          <w:p w14:paraId="438BD0AD" w14:textId="30BC261F" w:rsidR="007C3639" w:rsidRPr="0093239C" w:rsidRDefault="007C3639" w:rsidP="007C3639">
            <w:pPr>
              <w:pStyle w:val="acctfourfigures"/>
              <w:tabs>
                <w:tab w:val="clear" w:pos="765"/>
                <w:tab w:val="decimal" w:pos="596"/>
              </w:tabs>
              <w:ind w:right="14"/>
              <w:rPr>
                <w:rFonts w:cs="Times New Roman"/>
                <w:szCs w:val="22"/>
              </w:rPr>
            </w:pPr>
            <w:r w:rsidRPr="0093239C">
              <w:rPr>
                <w:rFonts w:cs="Times New Roman"/>
                <w:szCs w:val="22"/>
                <w:lang w:bidi="th-TH"/>
              </w:rPr>
              <w:t>6,340</w:t>
            </w:r>
          </w:p>
        </w:tc>
        <w:tc>
          <w:tcPr>
            <w:tcW w:w="176" w:type="dxa"/>
            <w:vAlign w:val="bottom"/>
          </w:tcPr>
          <w:p w14:paraId="65D15F27" w14:textId="77777777" w:rsidR="007C3639" w:rsidRPr="0093239C" w:rsidRDefault="007C3639" w:rsidP="007C3639">
            <w:pPr>
              <w:pStyle w:val="acctfourfigures"/>
              <w:tabs>
                <w:tab w:val="clear" w:pos="765"/>
                <w:tab w:val="decimal" w:pos="731"/>
              </w:tabs>
              <w:ind w:right="14"/>
              <w:rPr>
                <w:rFonts w:cs="Times New Roman"/>
                <w:szCs w:val="22"/>
              </w:rPr>
            </w:pPr>
          </w:p>
        </w:tc>
        <w:tc>
          <w:tcPr>
            <w:tcW w:w="937" w:type="dxa"/>
            <w:vAlign w:val="bottom"/>
          </w:tcPr>
          <w:p w14:paraId="2C3C40FF" w14:textId="3D0F4802" w:rsidR="007C3639" w:rsidRPr="0093239C" w:rsidRDefault="007C3639" w:rsidP="007C3639">
            <w:pPr>
              <w:pStyle w:val="acctfourfigures"/>
              <w:tabs>
                <w:tab w:val="clear" w:pos="765"/>
                <w:tab w:val="decimal" w:pos="640"/>
              </w:tabs>
              <w:ind w:right="14"/>
              <w:rPr>
                <w:rFonts w:cs="Times New Roman"/>
                <w:szCs w:val="22"/>
              </w:rPr>
            </w:pPr>
            <w:r w:rsidRPr="0093239C">
              <w:rPr>
                <w:rFonts w:cs="Times New Roman"/>
                <w:szCs w:val="22"/>
              </w:rPr>
              <w:t>(25,362)</w:t>
            </w:r>
          </w:p>
        </w:tc>
        <w:tc>
          <w:tcPr>
            <w:tcW w:w="176" w:type="dxa"/>
            <w:vAlign w:val="bottom"/>
          </w:tcPr>
          <w:p w14:paraId="1E964AB5"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937" w:type="dxa"/>
            <w:vAlign w:val="bottom"/>
          </w:tcPr>
          <w:p w14:paraId="06BCD3F4" w14:textId="6F08AAA7" w:rsidR="007C3639" w:rsidRPr="0093239C" w:rsidRDefault="007C3639" w:rsidP="007C3639">
            <w:pPr>
              <w:pStyle w:val="acctfourfigures"/>
              <w:tabs>
                <w:tab w:val="clear" w:pos="765"/>
                <w:tab w:val="decimal" w:pos="685"/>
              </w:tabs>
              <w:ind w:right="14"/>
              <w:rPr>
                <w:rFonts w:cs="Times New Roman"/>
                <w:szCs w:val="22"/>
              </w:rPr>
            </w:pPr>
            <w:r w:rsidRPr="0093239C">
              <w:rPr>
                <w:szCs w:val="22"/>
                <w:cs/>
                <w:lang w:bidi="th-TH"/>
              </w:rPr>
              <w:t>-</w:t>
            </w:r>
          </w:p>
        </w:tc>
        <w:tc>
          <w:tcPr>
            <w:tcW w:w="205" w:type="dxa"/>
            <w:gridSpan w:val="2"/>
            <w:vAlign w:val="bottom"/>
          </w:tcPr>
          <w:p w14:paraId="151BF516"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890" w:type="dxa"/>
            <w:vAlign w:val="bottom"/>
          </w:tcPr>
          <w:p w14:paraId="6C95FE5E" w14:textId="3A87B4B7" w:rsidR="007C3639" w:rsidRPr="0093239C" w:rsidRDefault="007C3639" w:rsidP="007C3639">
            <w:pPr>
              <w:pStyle w:val="acctfourfigures"/>
              <w:tabs>
                <w:tab w:val="clear" w:pos="765"/>
                <w:tab w:val="decimal" w:pos="615"/>
              </w:tabs>
              <w:ind w:right="-166"/>
              <w:rPr>
                <w:rFonts w:cs="Times New Roman"/>
                <w:szCs w:val="22"/>
                <w:lang w:bidi="th-TH"/>
              </w:rPr>
            </w:pPr>
            <w:r w:rsidRPr="0093239C">
              <w:rPr>
                <w:szCs w:val="22"/>
                <w:cs/>
                <w:lang w:bidi="th-TH"/>
              </w:rPr>
              <w:t>-</w:t>
            </w:r>
          </w:p>
        </w:tc>
        <w:tc>
          <w:tcPr>
            <w:tcW w:w="218" w:type="dxa"/>
            <w:gridSpan w:val="3"/>
            <w:vAlign w:val="bottom"/>
          </w:tcPr>
          <w:p w14:paraId="514C50E3"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911" w:type="dxa"/>
            <w:vAlign w:val="bottom"/>
          </w:tcPr>
          <w:p w14:paraId="77C7EE4D" w14:textId="032CA7A0" w:rsidR="007C3639" w:rsidRPr="0093239C" w:rsidRDefault="007C3639" w:rsidP="007C3639">
            <w:pPr>
              <w:pStyle w:val="acctfourfigures"/>
              <w:tabs>
                <w:tab w:val="clear" w:pos="765"/>
                <w:tab w:val="decimal" w:pos="660"/>
              </w:tabs>
              <w:ind w:left="-83" w:right="-118"/>
              <w:rPr>
                <w:rFonts w:cs="Times New Roman"/>
                <w:szCs w:val="22"/>
              </w:rPr>
            </w:pPr>
            <w:r w:rsidRPr="0093239C">
              <w:rPr>
                <w:szCs w:val="22"/>
                <w:cs/>
                <w:lang w:bidi="th-TH"/>
              </w:rPr>
              <w:t>-</w:t>
            </w:r>
          </w:p>
        </w:tc>
      </w:tr>
      <w:tr w:rsidR="007C3639" w:rsidRPr="007F68D1" w14:paraId="4CAB46A0" w14:textId="77777777" w:rsidTr="0093239C">
        <w:trPr>
          <w:cantSplit/>
          <w:trHeight w:val="246"/>
        </w:trPr>
        <w:tc>
          <w:tcPr>
            <w:tcW w:w="3117" w:type="dxa"/>
          </w:tcPr>
          <w:p w14:paraId="032EC0EE" w14:textId="77777777" w:rsidR="007C3639" w:rsidRPr="0093239C" w:rsidRDefault="007C3639" w:rsidP="007C3639">
            <w:pPr>
              <w:pStyle w:val="acctfourfigures"/>
              <w:tabs>
                <w:tab w:val="clear" w:pos="765"/>
                <w:tab w:val="decimal" w:pos="731"/>
              </w:tabs>
              <w:ind w:right="14"/>
              <w:rPr>
                <w:rFonts w:cs="Times New Roman"/>
                <w:szCs w:val="22"/>
              </w:rPr>
            </w:pPr>
            <w:r w:rsidRPr="0093239C">
              <w:rPr>
                <w:rFonts w:cs="Times New Roman"/>
                <w:szCs w:val="22"/>
              </w:rPr>
              <w:t xml:space="preserve">Defined benefit plan </w:t>
            </w:r>
          </w:p>
          <w:p w14:paraId="0AB1D48F" w14:textId="494CF359" w:rsidR="007C3639" w:rsidRPr="0093239C" w:rsidRDefault="007C3639" w:rsidP="007C3639">
            <w:pPr>
              <w:pStyle w:val="acctfourfigures"/>
              <w:tabs>
                <w:tab w:val="clear" w:pos="765"/>
                <w:tab w:val="decimal" w:pos="731"/>
              </w:tabs>
              <w:ind w:right="14"/>
              <w:rPr>
                <w:rFonts w:cs="Times New Roman"/>
                <w:szCs w:val="22"/>
              </w:rPr>
            </w:pPr>
            <w:r w:rsidRPr="0093239C">
              <w:rPr>
                <w:rFonts w:cs="Times New Roman"/>
                <w:szCs w:val="22"/>
              </w:rPr>
              <w:t xml:space="preserve">   actuarial gain </w:t>
            </w:r>
          </w:p>
        </w:tc>
        <w:tc>
          <w:tcPr>
            <w:tcW w:w="938" w:type="dxa"/>
            <w:vAlign w:val="bottom"/>
          </w:tcPr>
          <w:p w14:paraId="63341BFB" w14:textId="7C8EC07F" w:rsidR="007C3639" w:rsidRPr="0093239C" w:rsidRDefault="007C3639" w:rsidP="007C3639">
            <w:pPr>
              <w:pStyle w:val="acctfourfigures"/>
              <w:tabs>
                <w:tab w:val="clear" w:pos="765"/>
                <w:tab w:val="decimal" w:pos="641"/>
              </w:tabs>
              <w:ind w:right="14"/>
              <w:rPr>
                <w:rFonts w:cs="Times New Roman"/>
                <w:szCs w:val="22"/>
              </w:rPr>
            </w:pPr>
            <w:r w:rsidRPr="0093239C">
              <w:rPr>
                <w:rFonts w:cs="Times New Roman"/>
                <w:szCs w:val="22"/>
              </w:rPr>
              <w:t>12,319</w:t>
            </w:r>
          </w:p>
        </w:tc>
        <w:tc>
          <w:tcPr>
            <w:tcW w:w="176" w:type="dxa"/>
            <w:vAlign w:val="bottom"/>
          </w:tcPr>
          <w:p w14:paraId="61226890" w14:textId="77777777" w:rsidR="007C3639" w:rsidRPr="0093239C" w:rsidRDefault="007C3639" w:rsidP="007C3639">
            <w:pPr>
              <w:pStyle w:val="acctfourfigures"/>
              <w:tabs>
                <w:tab w:val="clear" w:pos="765"/>
                <w:tab w:val="decimal" w:pos="731"/>
              </w:tabs>
              <w:ind w:right="14"/>
              <w:rPr>
                <w:rFonts w:cs="Times New Roman"/>
                <w:szCs w:val="22"/>
              </w:rPr>
            </w:pPr>
          </w:p>
        </w:tc>
        <w:tc>
          <w:tcPr>
            <w:tcW w:w="937" w:type="dxa"/>
            <w:vAlign w:val="bottom"/>
          </w:tcPr>
          <w:p w14:paraId="00124A3D" w14:textId="0B7BBB9B" w:rsidR="007C3639" w:rsidRPr="0093239C" w:rsidRDefault="007C3639" w:rsidP="007C3639">
            <w:pPr>
              <w:pStyle w:val="acctfourfigures"/>
              <w:tabs>
                <w:tab w:val="clear" w:pos="765"/>
                <w:tab w:val="decimal" w:pos="596"/>
              </w:tabs>
              <w:ind w:right="14"/>
              <w:rPr>
                <w:rFonts w:cs="Times New Roman"/>
                <w:szCs w:val="22"/>
              </w:rPr>
            </w:pPr>
            <w:r w:rsidRPr="0093239C">
              <w:rPr>
                <w:rFonts w:cs="Times New Roman"/>
                <w:szCs w:val="22"/>
                <w:lang w:bidi="th-TH"/>
              </w:rPr>
              <w:t>(2,464)</w:t>
            </w:r>
          </w:p>
        </w:tc>
        <w:tc>
          <w:tcPr>
            <w:tcW w:w="176" w:type="dxa"/>
            <w:vAlign w:val="bottom"/>
          </w:tcPr>
          <w:p w14:paraId="58B6A52E" w14:textId="77777777" w:rsidR="007C3639" w:rsidRPr="0093239C" w:rsidRDefault="007C3639" w:rsidP="007C3639">
            <w:pPr>
              <w:pStyle w:val="acctfourfigures"/>
              <w:tabs>
                <w:tab w:val="clear" w:pos="765"/>
                <w:tab w:val="decimal" w:pos="731"/>
              </w:tabs>
              <w:ind w:right="14"/>
              <w:rPr>
                <w:rFonts w:cs="Times New Roman"/>
                <w:szCs w:val="22"/>
              </w:rPr>
            </w:pPr>
          </w:p>
        </w:tc>
        <w:tc>
          <w:tcPr>
            <w:tcW w:w="937" w:type="dxa"/>
            <w:vAlign w:val="bottom"/>
          </w:tcPr>
          <w:p w14:paraId="71EBB731" w14:textId="24D8D957" w:rsidR="007C3639" w:rsidRPr="0093239C" w:rsidRDefault="007C3639" w:rsidP="007C3639">
            <w:pPr>
              <w:pStyle w:val="acctfourfigures"/>
              <w:tabs>
                <w:tab w:val="clear" w:pos="765"/>
                <w:tab w:val="decimal" w:pos="640"/>
              </w:tabs>
              <w:ind w:right="14"/>
              <w:rPr>
                <w:rFonts w:cs="Times New Roman"/>
                <w:szCs w:val="22"/>
              </w:rPr>
            </w:pPr>
            <w:r w:rsidRPr="0093239C">
              <w:rPr>
                <w:rFonts w:cs="Times New Roman"/>
                <w:szCs w:val="22"/>
              </w:rPr>
              <w:t>9,855</w:t>
            </w:r>
          </w:p>
        </w:tc>
        <w:tc>
          <w:tcPr>
            <w:tcW w:w="176" w:type="dxa"/>
            <w:vAlign w:val="bottom"/>
          </w:tcPr>
          <w:p w14:paraId="7ADFC656"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937" w:type="dxa"/>
            <w:vAlign w:val="bottom"/>
          </w:tcPr>
          <w:p w14:paraId="75C8D50A" w14:textId="0E4B130A" w:rsidR="007C3639" w:rsidRPr="0093239C" w:rsidRDefault="007C3639" w:rsidP="007C3639">
            <w:pPr>
              <w:pStyle w:val="acctfourfigures"/>
              <w:tabs>
                <w:tab w:val="clear" w:pos="765"/>
                <w:tab w:val="decimal" w:pos="685"/>
              </w:tabs>
              <w:ind w:right="14"/>
              <w:rPr>
                <w:rFonts w:cs="Times New Roman"/>
                <w:szCs w:val="22"/>
              </w:rPr>
            </w:pPr>
            <w:r w:rsidRPr="0093239C">
              <w:rPr>
                <w:rFonts w:cs="Times New Roman"/>
                <w:szCs w:val="22"/>
              </w:rPr>
              <w:t>11,472</w:t>
            </w:r>
          </w:p>
        </w:tc>
        <w:tc>
          <w:tcPr>
            <w:tcW w:w="205" w:type="dxa"/>
            <w:gridSpan w:val="2"/>
            <w:vAlign w:val="bottom"/>
          </w:tcPr>
          <w:p w14:paraId="34A1CDF4"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890" w:type="dxa"/>
            <w:vAlign w:val="bottom"/>
          </w:tcPr>
          <w:p w14:paraId="3E66E414" w14:textId="60F1F13E" w:rsidR="007C3639" w:rsidRPr="0093239C" w:rsidRDefault="007C3639" w:rsidP="007C3639">
            <w:pPr>
              <w:pStyle w:val="acctfourfigures"/>
              <w:tabs>
                <w:tab w:val="clear" w:pos="765"/>
                <w:tab w:val="decimal" w:pos="615"/>
              </w:tabs>
              <w:ind w:right="-166"/>
              <w:rPr>
                <w:rFonts w:cs="Times New Roman"/>
                <w:szCs w:val="22"/>
                <w:lang w:bidi="th-TH"/>
              </w:rPr>
            </w:pPr>
            <w:r w:rsidRPr="0093239C">
              <w:rPr>
                <w:rFonts w:cs="Times New Roman"/>
                <w:szCs w:val="22"/>
                <w:lang w:bidi="th-TH"/>
              </w:rPr>
              <w:t>(2,294)</w:t>
            </w:r>
          </w:p>
        </w:tc>
        <w:tc>
          <w:tcPr>
            <w:tcW w:w="218" w:type="dxa"/>
            <w:gridSpan w:val="3"/>
            <w:vAlign w:val="bottom"/>
          </w:tcPr>
          <w:p w14:paraId="0C48B653" w14:textId="77777777" w:rsidR="007C3639" w:rsidRPr="0093239C" w:rsidRDefault="007C3639" w:rsidP="007C3639">
            <w:pPr>
              <w:pStyle w:val="acctfourfigures"/>
              <w:tabs>
                <w:tab w:val="clear" w:pos="765"/>
                <w:tab w:val="decimal" w:pos="731"/>
              </w:tabs>
              <w:spacing w:line="240" w:lineRule="exact"/>
              <w:ind w:right="14"/>
              <w:rPr>
                <w:rFonts w:cs="Times New Roman"/>
                <w:szCs w:val="22"/>
              </w:rPr>
            </w:pPr>
          </w:p>
        </w:tc>
        <w:tc>
          <w:tcPr>
            <w:tcW w:w="911" w:type="dxa"/>
            <w:vAlign w:val="bottom"/>
          </w:tcPr>
          <w:p w14:paraId="5C874692" w14:textId="4AC52766" w:rsidR="007C3639" w:rsidRPr="0093239C" w:rsidRDefault="007C3639" w:rsidP="007C3639">
            <w:pPr>
              <w:pStyle w:val="acctfourfigures"/>
              <w:tabs>
                <w:tab w:val="clear" w:pos="765"/>
                <w:tab w:val="decimal" w:pos="660"/>
              </w:tabs>
              <w:ind w:left="-83" w:right="-118"/>
              <w:rPr>
                <w:rFonts w:cs="Times New Roman"/>
                <w:szCs w:val="22"/>
              </w:rPr>
            </w:pPr>
            <w:r w:rsidRPr="0093239C">
              <w:rPr>
                <w:rFonts w:cs="Times New Roman"/>
                <w:szCs w:val="22"/>
              </w:rPr>
              <w:t>9,178</w:t>
            </w:r>
          </w:p>
        </w:tc>
      </w:tr>
      <w:tr w:rsidR="007C3639" w:rsidRPr="007F68D1" w14:paraId="54142A15" w14:textId="77777777" w:rsidTr="00831CB0">
        <w:trPr>
          <w:cantSplit/>
          <w:trHeight w:val="128"/>
        </w:trPr>
        <w:tc>
          <w:tcPr>
            <w:tcW w:w="3117" w:type="dxa"/>
          </w:tcPr>
          <w:p w14:paraId="61C13E11" w14:textId="77777777" w:rsidR="007C3639" w:rsidRPr="0093239C" w:rsidRDefault="007C3639" w:rsidP="007C3639">
            <w:pPr>
              <w:spacing w:line="240" w:lineRule="exact"/>
              <w:rPr>
                <w:rFonts w:cs="Times New Roman"/>
                <w:b/>
                <w:bCs/>
                <w:szCs w:val="22"/>
              </w:rPr>
            </w:pPr>
            <w:r w:rsidRPr="0093239C">
              <w:rPr>
                <w:rFonts w:cs="Times New Roman"/>
                <w:b/>
                <w:bCs/>
                <w:szCs w:val="22"/>
              </w:rPr>
              <w:t>Total</w:t>
            </w:r>
          </w:p>
        </w:tc>
        <w:tc>
          <w:tcPr>
            <w:tcW w:w="938" w:type="dxa"/>
            <w:tcBorders>
              <w:top w:val="single" w:sz="4" w:space="0" w:color="auto"/>
              <w:bottom w:val="double" w:sz="4" w:space="0" w:color="auto"/>
            </w:tcBorders>
            <w:vAlign w:val="bottom"/>
          </w:tcPr>
          <w:p w14:paraId="4D76F920" w14:textId="2E16A2A4" w:rsidR="007C3639" w:rsidRPr="0093239C" w:rsidRDefault="007C3639" w:rsidP="007C3639">
            <w:pPr>
              <w:pStyle w:val="acctfourfigures"/>
              <w:tabs>
                <w:tab w:val="clear" w:pos="765"/>
                <w:tab w:val="decimal" w:pos="641"/>
              </w:tabs>
              <w:spacing w:line="240" w:lineRule="atLeast"/>
              <w:rPr>
                <w:rFonts w:cs="Times New Roman"/>
                <w:b/>
                <w:bCs/>
                <w:szCs w:val="22"/>
              </w:rPr>
            </w:pPr>
            <w:r w:rsidRPr="0093239C">
              <w:rPr>
                <w:rFonts w:cs="Times New Roman"/>
                <w:b/>
                <w:bCs/>
                <w:szCs w:val="22"/>
              </w:rPr>
              <w:t>(21,003)</w:t>
            </w:r>
          </w:p>
        </w:tc>
        <w:tc>
          <w:tcPr>
            <w:tcW w:w="176" w:type="dxa"/>
            <w:vAlign w:val="bottom"/>
          </w:tcPr>
          <w:p w14:paraId="6840307E" w14:textId="77777777" w:rsidR="007C3639" w:rsidRPr="0093239C" w:rsidRDefault="007C3639" w:rsidP="007C3639">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019132E2" w14:textId="356A44B8" w:rsidR="007C3639" w:rsidRPr="0093239C" w:rsidRDefault="007C3639" w:rsidP="007C3639">
            <w:pPr>
              <w:pStyle w:val="acctfourfigures"/>
              <w:tabs>
                <w:tab w:val="clear" w:pos="765"/>
                <w:tab w:val="decimal" w:pos="596"/>
              </w:tabs>
              <w:spacing w:line="240" w:lineRule="atLeast"/>
              <w:rPr>
                <w:rFonts w:cs="Times New Roman"/>
                <w:b/>
                <w:bCs/>
                <w:szCs w:val="22"/>
              </w:rPr>
            </w:pPr>
            <w:r w:rsidRPr="0093239C">
              <w:rPr>
                <w:rFonts w:cs="Times New Roman"/>
                <w:b/>
                <w:bCs/>
                <w:szCs w:val="22"/>
                <w:lang w:bidi="th-TH"/>
              </w:rPr>
              <w:t>4,200</w:t>
            </w:r>
          </w:p>
        </w:tc>
        <w:tc>
          <w:tcPr>
            <w:tcW w:w="176" w:type="dxa"/>
            <w:vAlign w:val="bottom"/>
          </w:tcPr>
          <w:p w14:paraId="3A59CB2A" w14:textId="77777777" w:rsidR="007C3639" w:rsidRPr="0093239C" w:rsidRDefault="007C3639" w:rsidP="007C3639">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21D3D38B" w14:textId="48DB2A33" w:rsidR="007C3639" w:rsidRPr="0093239C" w:rsidRDefault="007C3639" w:rsidP="007C3639">
            <w:pPr>
              <w:pStyle w:val="acctfourfigures"/>
              <w:tabs>
                <w:tab w:val="clear" w:pos="765"/>
                <w:tab w:val="decimal" w:pos="640"/>
              </w:tabs>
              <w:spacing w:line="240" w:lineRule="atLeast"/>
              <w:rPr>
                <w:rFonts w:cs="Times New Roman"/>
                <w:b/>
                <w:bCs/>
                <w:szCs w:val="22"/>
              </w:rPr>
            </w:pPr>
            <w:r w:rsidRPr="0093239C">
              <w:rPr>
                <w:rFonts w:cs="Times New Roman"/>
                <w:b/>
                <w:bCs/>
                <w:szCs w:val="22"/>
              </w:rPr>
              <w:t>(16,803)</w:t>
            </w:r>
          </w:p>
        </w:tc>
        <w:tc>
          <w:tcPr>
            <w:tcW w:w="176" w:type="dxa"/>
          </w:tcPr>
          <w:p w14:paraId="56672CCC" w14:textId="77777777" w:rsidR="007C3639" w:rsidRPr="0093239C" w:rsidRDefault="007C3639" w:rsidP="007C3639">
            <w:pPr>
              <w:pStyle w:val="acctfourfigures"/>
              <w:tabs>
                <w:tab w:val="clear" w:pos="765"/>
                <w:tab w:val="decimal" w:pos="731"/>
              </w:tabs>
              <w:spacing w:line="240" w:lineRule="exact"/>
              <w:ind w:right="14"/>
              <w:rPr>
                <w:rFonts w:cs="Times New Roman"/>
                <w:b/>
                <w:bCs/>
                <w:szCs w:val="22"/>
              </w:rPr>
            </w:pPr>
          </w:p>
        </w:tc>
        <w:tc>
          <w:tcPr>
            <w:tcW w:w="937" w:type="dxa"/>
            <w:tcBorders>
              <w:top w:val="single" w:sz="4" w:space="0" w:color="auto"/>
              <w:bottom w:val="double" w:sz="4" w:space="0" w:color="auto"/>
            </w:tcBorders>
            <w:vAlign w:val="bottom"/>
          </w:tcPr>
          <w:p w14:paraId="4F2E7BE1" w14:textId="002EF7A8" w:rsidR="007C3639" w:rsidRPr="0093239C" w:rsidRDefault="007C3639" w:rsidP="007C3639">
            <w:pPr>
              <w:pStyle w:val="acctfourfigures"/>
              <w:tabs>
                <w:tab w:val="clear" w:pos="765"/>
                <w:tab w:val="decimal" w:pos="685"/>
              </w:tabs>
              <w:spacing w:line="240" w:lineRule="atLeast"/>
              <w:rPr>
                <w:rFonts w:cs="Times New Roman"/>
                <w:b/>
                <w:bCs/>
                <w:szCs w:val="22"/>
              </w:rPr>
            </w:pPr>
            <w:r w:rsidRPr="0093239C">
              <w:rPr>
                <w:rFonts w:cs="Times New Roman"/>
                <w:b/>
                <w:bCs/>
                <w:szCs w:val="22"/>
              </w:rPr>
              <w:t>10,131</w:t>
            </w:r>
          </w:p>
        </w:tc>
        <w:tc>
          <w:tcPr>
            <w:tcW w:w="205" w:type="dxa"/>
            <w:gridSpan w:val="2"/>
            <w:vAlign w:val="bottom"/>
          </w:tcPr>
          <w:p w14:paraId="4553448C" w14:textId="77777777" w:rsidR="007C3639" w:rsidRPr="0093239C" w:rsidRDefault="007C3639" w:rsidP="007C3639">
            <w:pPr>
              <w:pStyle w:val="acctfourfigures"/>
              <w:tabs>
                <w:tab w:val="clear" w:pos="765"/>
                <w:tab w:val="decimal" w:pos="731"/>
              </w:tabs>
              <w:spacing w:line="240" w:lineRule="exact"/>
              <w:ind w:right="14"/>
              <w:rPr>
                <w:rFonts w:cs="Times New Roman"/>
                <w:b/>
                <w:bCs/>
                <w:szCs w:val="22"/>
              </w:rPr>
            </w:pPr>
          </w:p>
        </w:tc>
        <w:tc>
          <w:tcPr>
            <w:tcW w:w="890" w:type="dxa"/>
            <w:tcBorders>
              <w:top w:val="single" w:sz="4" w:space="0" w:color="auto"/>
              <w:bottom w:val="double" w:sz="4" w:space="0" w:color="auto"/>
            </w:tcBorders>
            <w:vAlign w:val="bottom"/>
          </w:tcPr>
          <w:p w14:paraId="26799896" w14:textId="30D961DA" w:rsidR="007C3639" w:rsidRPr="0093239C" w:rsidRDefault="007C3639" w:rsidP="007C3639">
            <w:pPr>
              <w:pStyle w:val="acctfourfigures"/>
              <w:tabs>
                <w:tab w:val="clear" w:pos="765"/>
                <w:tab w:val="decimal" w:pos="615"/>
              </w:tabs>
              <w:spacing w:line="240" w:lineRule="atLeast"/>
              <w:ind w:right="-166"/>
              <w:rPr>
                <w:rFonts w:cs="Times New Roman"/>
                <w:b/>
                <w:bCs/>
                <w:szCs w:val="22"/>
                <w:lang w:bidi="th-TH"/>
              </w:rPr>
            </w:pPr>
            <w:r w:rsidRPr="0093239C">
              <w:rPr>
                <w:rFonts w:cs="Times New Roman"/>
                <w:b/>
                <w:bCs/>
                <w:szCs w:val="22"/>
                <w:lang w:bidi="th-TH"/>
              </w:rPr>
              <w:t>(2,026)</w:t>
            </w:r>
          </w:p>
        </w:tc>
        <w:tc>
          <w:tcPr>
            <w:tcW w:w="218" w:type="dxa"/>
            <w:gridSpan w:val="3"/>
            <w:vAlign w:val="bottom"/>
          </w:tcPr>
          <w:p w14:paraId="21DF7149" w14:textId="77777777" w:rsidR="007C3639" w:rsidRPr="0093239C" w:rsidRDefault="007C3639" w:rsidP="007C3639">
            <w:pPr>
              <w:pStyle w:val="acctfourfigures"/>
              <w:tabs>
                <w:tab w:val="clear" w:pos="765"/>
                <w:tab w:val="decimal" w:pos="731"/>
              </w:tabs>
              <w:spacing w:line="240" w:lineRule="exact"/>
              <w:ind w:right="14"/>
              <w:rPr>
                <w:rFonts w:cs="Times New Roman"/>
                <w:b/>
                <w:bCs/>
                <w:szCs w:val="22"/>
              </w:rPr>
            </w:pPr>
          </w:p>
        </w:tc>
        <w:tc>
          <w:tcPr>
            <w:tcW w:w="911" w:type="dxa"/>
            <w:tcBorders>
              <w:top w:val="single" w:sz="4" w:space="0" w:color="auto"/>
              <w:bottom w:val="double" w:sz="4" w:space="0" w:color="auto"/>
            </w:tcBorders>
            <w:vAlign w:val="bottom"/>
          </w:tcPr>
          <w:p w14:paraId="1409B93E" w14:textId="6EA052FB" w:rsidR="007C3639" w:rsidRPr="0093239C" w:rsidRDefault="007C3639" w:rsidP="007C3639">
            <w:pPr>
              <w:pStyle w:val="acctfourfigures"/>
              <w:tabs>
                <w:tab w:val="clear" w:pos="765"/>
                <w:tab w:val="decimal" w:pos="660"/>
              </w:tabs>
              <w:spacing w:line="240" w:lineRule="atLeast"/>
              <w:ind w:left="-83" w:right="-118"/>
              <w:rPr>
                <w:rFonts w:cs="Times New Roman"/>
                <w:b/>
                <w:bCs/>
                <w:szCs w:val="22"/>
              </w:rPr>
            </w:pPr>
            <w:r w:rsidRPr="0093239C">
              <w:rPr>
                <w:rFonts w:cs="Times New Roman"/>
                <w:b/>
                <w:bCs/>
                <w:szCs w:val="22"/>
              </w:rPr>
              <w:t>8,105</w:t>
            </w:r>
          </w:p>
        </w:tc>
      </w:tr>
    </w:tbl>
    <w:p w14:paraId="2B25B31E" w14:textId="77777777" w:rsidR="00DF4464" w:rsidRDefault="00DF4464" w:rsidP="009E1A59">
      <w:pPr>
        <w:ind w:left="540"/>
        <w:rPr>
          <w:rFonts w:cs="Times New Roman"/>
          <w:b/>
          <w:bCs/>
          <w:i/>
          <w:iCs/>
        </w:rPr>
      </w:pPr>
    </w:p>
    <w:p w14:paraId="2D3F9246" w14:textId="77777777" w:rsidR="009630F1" w:rsidRDefault="009630F1">
      <w:pPr>
        <w:rPr>
          <w:rFonts w:cs="Times New Roman"/>
          <w:b/>
          <w:bCs/>
          <w:i/>
          <w:iCs/>
        </w:rPr>
      </w:pPr>
      <w:r>
        <w:rPr>
          <w:rFonts w:cs="Times New Roman"/>
          <w:b/>
          <w:bCs/>
          <w:i/>
          <w:iCs/>
        </w:rPr>
        <w:br w:type="page"/>
      </w:r>
    </w:p>
    <w:p w14:paraId="6D079FB3" w14:textId="5175BF7A" w:rsidR="009E1A59" w:rsidRPr="0012708E" w:rsidRDefault="009E1A59" w:rsidP="009E1A59">
      <w:pPr>
        <w:ind w:left="540"/>
        <w:rPr>
          <w:rFonts w:cs="Times New Roman"/>
          <w:b/>
          <w:bCs/>
          <w:i/>
          <w:iCs/>
        </w:rPr>
      </w:pPr>
      <w:r w:rsidRPr="0012708E">
        <w:rPr>
          <w:rFonts w:cs="Times New Roman"/>
          <w:b/>
          <w:bCs/>
          <w:i/>
          <w:iCs/>
        </w:rPr>
        <w:lastRenderedPageBreak/>
        <w:t xml:space="preserve">Reconciliation of effective tax rate </w:t>
      </w:r>
    </w:p>
    <w:p w14:paraId="04855285" w14:textId="5264B04C" w:rsidR="001B7C9C" w:rsidRPr="00EC65EE" w:rsidRDefault="001B7C9C" w:rsidP="00C80414">
      <w:pPr>
        <w:tabs>
          <w:tab w:val="left" w:pos="540"/>
          <w:tab w:val="left" w:pos="1080"/>
        </w:tabs>
        <w:spacing w:line="240" w:lineRule="exact"/>
        <w:ind w:right="389"/>
        <w:jc w:val="thaiDistribute"/>
        <w:rPr>
          <w:rFonts w:cs="Times New Roman"/>
          <w:szCs w:val="22"/>
        </w:rPr>
      </w:pPr>
    </w:p>
    <w:p w14:paraId="7FCEDE79" w14:textId="77777777" w:rsidR="00A1725E" w:rsidRPr="006456CE" w:rsidRDefault="00A1725E" w:rsidP="00A1725E">
      <w:pPr>
        <w:rPr>
          <w:sz w:val="2"/>
          <w:szCs w:val="2"/>
        </w:rPr>
      </w:pPr>
    </w:p>
    <w:tbl>
      <w:tblPr>
        <w:tblW w:w="9540" w:type="dxa"/>
        <w:tblInd w:w="450" w:type="dxa"/>
        <w:tblLayout w:type="fixed"/>
        <w:tblCellMar>
          <w:left w:w="79" w:type="dxa"/>
          <w:right w:w="79" w:type="dxa"/>
        </w:tblCellMar>
        <w:tblLook w:val="04A0" w:firstRow="1" w:lastRow="0" w:firstColumn="1" w:lastColumn="0" w:noHBand="0" w:noVBand="1"/>
      </w:tblPr>
      <w:tblGrid>
        <w:gridCol w:w="4590"/>
        <w:gridCol w:w="990"/>
        <w:gridCol w:w="180"/>
        <w:gridCol w:w="1260"/>
        <w:gridCol w:w="183"/>
        <w:gridCol w:w="987"/>
        <w:gridCol w:w="180"/>
        <w:gridCol w:w="1170"/>
      </w:tblGrid>
      <w:tr w:rsidR="00A1725E" w:rsidRPr="006456CE" w14:paraId="54873EC3" w14:textId="77777777" w:rsidTr="008D2489">
        <w:trPr>
          <w:cantSplit/>
        </w:trPr>
        <w:tc>
          <w:tcPr>
            <w:tcW w:w="4590" w:type="dxa"/>
          </w:tcPr>
          <w:p w14:paraId="3E39BB59" w14:textId="77777777" w:rsidR="00A1725E" w:rsidRPr="006456CE" w:rsidRDefault="00A1725E" w:rsidP="003023D6">
            <w:pPr>
              <w:spacing w:line="240" w:lineRule="atLeast"/>
              <w:ind w:right="-79"/>
              <w:rPr>
                <w:rFonts w:cs="Times New Roman"/>
                <w:szCs w:val="22"/>
              </w:rPr>
            </w:pPr>
          </w:p>
        </w:tc>
        <w:tc>
          <w:tcPr>
            <w:tcW w:w="4950" w:type="dxa"/>
            <w:gridSpan w:val="7"/>
          </w:tcPr>
          <w:p w14:paraId="47D514AE"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Consolidated</w:t>
            </w:r>
          </w:p>
        </w:tc>
      </w:tr>
      <w:tr w:rsidR="00A1725E" w:rsidRPr="006456CE" w14:paraId="4B79BDEB" w14:textId="77777777" w:rsidTr="008D2489">
        <w:trPr>
          <w:cantSplit/>
        </w:trPr>
        <w:tc>
          <w:tcPr>
            <w:tcW w:w="4590" w:type="dxa"/>
            <w:vAlign w:val="bottom"/>
          </w:tcPr>
          <w:p w14:paraId="637F99BA" w14:textId="421EF394" w:rsidR="00A1725E" w:rsidRPr="006456CE" w:rsidRDefault="00A1725E"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30" w:type="dxa"/>
            <w:gridSpan w:val="3"/>
          </w:tcPr>
          <w:p w14:paraId="31395B13" w14:textId="71FC4C7E" w:rsidR="00A1725E" w:rsidRPr="006456CE" w:rsidRDefault="00157C51" w:rsidP="003023D6">
            <w:pPr>
              <w:pStyle w:val="acctmergecolhdg"/>
              <w:spacing w:line="240" w:lineRule="atLeast"/>
              <w:rPr>
                <w:rFonts w:cs="Times New Roman"/>
                <w:b w:val="0"/>
                <w:bCs/>
                <w:szCs w:val="22"/>
              </w:rPr>
            </w:pPr>
            <w:r>
              <w:rPr>
                <w:rFonts w:cs="Times New Roman"/>
                <w:b w:val="0"/>
                <w:bCs/>
                <w:szCs w:val="22"/>
              </w:rPr>
              <w:t>2023</w:t>
            </w:r>
          </w:p>
        </w:tc>
        <w:tc>
          <w:tcPr>
            <w:tcW w:w="183" w:type="dxa"/>
          </w:tcPr>
          <w:p w14:paraId="0067ADF7" w14:textId="77777777" w:rsidR="00A1725E" w:rsidRPr="006456CE" w:rsidRDefault="00A1725E" w:rsidP="003023D6">
            <w:pPr>
              <w:pStyle w:val="acctmergecolhdg"/>
              <w:spacing w:line="240" w:lineRule="atLeast"/>
              <w:rPr>
                <w:rFonts w:cs="Times New Roman"/>
                <w:b w:val="0"/>
                <w:bCs/>
                <w:szCs w:val="22"/>
              </w:rPr>
            </w:pPr>
          </w:p>
        </w:tc>
        <w:tc>
          <w:tcPr>
            <w:tcW w:w="2337" w:type="dxa"/>
            <w:gridSpan w:val="3"/>
          </w:tcPr>
          <w:p w14:paraId="248989D7" w14:textId="25313AF3" w:rsidR="00A1725E" w:rsidRPr="006456CE" w:rsidRDefault="00157C51" w:rsidP="003023D6">
            <w:pPr>
              <w:pStyle w:val="acctmergecolhdg"/>
              <w:spacing w:line="240" w:lineRule="atLeast"/>
              <w:rPr>
                <w:rFonts w:cs="Times New Roman"/>
                <w:b w:val="0"/>
                <w:bCs/>
                <w:szCs w:val="22"/>
              </w:rPr>
            </w:pPr>
            <w:r>
              <w:rPr>
                <w:rFonts w:cs="Times New Roman"/>
                <w:b w:val="0"/>
                <w:bCs/>
                <w:szCs w:val="22"/>
              </w:rPr>
              <w:t>2022</w:t>
            </w:r>
          </w:p>
        </w:tc>
      </w:tr>
      <w:tr w:rsidR="00A1725E" w:rsidRPr="006456CE" w14:paraId="09DD62F8" w14:textId="77777777" w:rsidTr="008D2489">
        <w:trPr>
          <w:cantSplit/>
        </w:trPr>
        <w:tc>
          <w:tcPr>
            <w:tcW w:w="4590" w:type="dxa"/>
          </w:tcPr>
          <w:p w14:paraId="1877CD2B" w14:textId="77777777" w:rsidR="00A1725E" w:rsidRPr="006456CE" w:rsidRDefault="00A1725E" w:rsidP="003023D6">
            <w:pPr>
              <w:pStyle w:val="acctfourfigures"/>
              <w:spacing w:line="240" w:lineRule="atLeast"/>
              <w:ind w:right="-79"/>
              <w:jc w:val="center"/>
              <w:rPr>
                <w:rFonts w:cs="Times New Roman"/>
                <w:szCs w:val="22"/>
              </w:rPr>
            </w:pPr>
          </w:p>
          <w:p w14:paraId="4706BA92" w14:textId="77777777" w:rsidR="00A1725E" w:rsidRPr="006456CE" w:rsidRDefault="00A1725E" w:rsidP="003023D6">
            <w:pPr>
              <w:pStyle w:val="acctfourfigures"/>
              <w:spacing w:line="240" w:lineRule="atLeast"/>
              <w:ind w:right="-79"/>
              <w:jc w:val="center"/>
              <w:rPr>
                <w:rFonts w:cs="Times New Roman"/>
                <w:szCs w:val="22"/>
              </w:rPr>
            </w:pPr>
          </w:p>
        </w:tc>
        <w:tc>
          <w:tcPr>
            <w:tcW w:w="990" w:type="dxa"/>
          </w:tcPr>
          <w:p w14:paraId="6830459C"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1EEB51F5"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44B3E724"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44B72054"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260" w:type="dxa"/>
          </w:tcPr>
          <w:p w14:paraId="405FFE99" w14:textId="77777777" w:rsidR="00A1725E" w:rsidRPr="0092472B" w:rsidRDefault="00A1725E" w:rsidP="008D2489">
            <w:pPr>
              <w:pStyle w:val="acctfourfigures"/>
              <w:tabs>
                <w:tab w:val="clear" w:pos="765"/>
              </w:tabs>
              <w:spacing w:line="240" w:lineRule="atLeast"/>
              <w:ind w:left="-80" w:right="-115"/>
              <w:jc w:val="center"/>
              <w:rPr>
                <w:rFonts w:cs="Times New Roman"/>
                <w:i/>
                <w:iCs/>
                <w:szCs w:val="22"/>
              </w:rPr>
            </w:pPr>
            <w:r w:rsidRPr="0092472B">
              <w:rPr>
                <w:rFonts w:cs="Times New Roman"/>
                <w:i/>
                <w:iCs/>
                <w:szCs w:val="22"/>
              </w:rPr>
              <w:t>(in thousand Baht)</w:t>
            </w:r>
          </w:p>
        </w:tc>
        <w:tc>
          <w:tcPr>
            <w:tcW w:w="183" w:type="dxa"/>
          </w:tcPr>
          <w:p w14:paraId="3DB70362"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987" w:type="dxa"/>
          </w:tcPr>
          <w:p w14:paraId="31098B3D"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562F6552"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734EE389"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347BFC6D"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170" w:type="dxa"/>
          </w:tcPr>
          <w:p w14:paraId="138FAC9B" w14:textId="77777777" w:rsidR="00A1725E" w:rsidRPr="006456CE" w:rsidRDefault="00A1725E" w:rsidP="008D2489">
            <w:pPr>
              <w:pStyle w:val="acctfourfigures"/>
              <w:tabs>
                <w:tab w:val="clear" w:pos="765"/>
              </w:tabs>
              <w:spacing w:line="240" w:lineRule="atLeast"/>
              <w:ind w:left="-79" w:right="-79"/>
              <w:jc w:val="center"/>
              <w:rPr>
                <w:rFonts w:cs="Times New Roman"/>
                <w:i/>
                <w:iCs/>
                <w:szCs w:val="22"/>
              </w:rPr>
            </w:pPr>
            <w:r w:rsidRPr="006456CE">
              <w:rPr>
                <w:rFonts w:cs="Times New Roman"/>
                <w:i/>
                <w:iCs/>
                <w:szCs w:val="22"/>
              </w:rPr>
              <w:t>(in thousand Baht)</w:t>
            </w:r>
          </w:p>
        </w:tc>
      </w:tr>
      <w:tr w:rsidR="007C3639" w:rsidRPr="006456CE" w14:paraId="5A4BA48F" w14:textId="77777777" w:rsidTr="008D2489">
        <w:trPr>
          <w:cantSplit/>
          <w:trHeight w:val="64"/>
        </w:trPr>
        <w:tc>
          <w:tcPr>
            <w:tcW w:w="4590" w:type="dxa"/>
          </w:tcPr>
          <w:p w14:paraId="0D2A8177" w14:textId="77777777" w:rsidR="007C3639" w:rsidRPr="006456CE" w:rsidRDefault="007C3639" w:rsidP="007C3639">
            <w:pPr>
              <w:spacing w:line="240" w:lineRule="atLeast"/>
              <w:ind w:right="-79"/>
              <w:rPr>
                <w:rFonts w:cs="Times New Roman"/>
                <w:szCs w:val="22"/>
              </w:rPr>
            </w:pPr>
            <w:r w:rsidRPr="006456CE">
              <w:rPr>
                <w:rFonts w:cs="Times New Roman"/>
                <w:szCs w:val="22"/>
              </w:rPr>
              <w:t xml:space="preserve">Profit before income tax </w:t>
            </w:r>
          </w:p>
        </w:tc>
        <w:tc>
          <w:tcPr>
            <w:tcW w:w="990" w:type="dxa"/>
          </w:tcPr>
          <w:p w14:paraId="32B55CA4"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80" w:type="dxa"/>
          </w:tcPr>
          <w:p w14:paraId="72AFD212"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5E1AFC37" w14:textId="79EAECCA" w:rsidR="007C3639" w:rsidRPr="007C3639" w:rsidRDefault="007C3639" w:rsidP="007C3639">
            <w:pPr>
              <w:pStyle w:val="acctfourfigures"/>
              <w:tabs>
                <w:tab w:val="clear" w:pos="765"/>
                <w:tab w:val="decimal" w:pos="997"/>
              </w:tabs>
              <w:spacing w:line="240" w:lineRule="atLeast"/>
              <w:ind w:right="-115"/>
              <w:rPr>
                <w:rFonts w:cs="Times New Roman"/>
                <w:szCs w:val="22"/>
              </w:rPr>
            </w:pPr>
            <w:r w:rsidRPr="0093239C">
              <w:rPr>
                <w:rFonts w:cs="Times New Roman"/>
                <w:szCs w:val="22"/>
              </w:rPr>
              <w:t>4,453,303</w:t>
            </w:r>
          </w:p>
        </w:tc>
        <w:tc>
          <w:tcPr>
            <w:tcW w:w="183" w:type="dxa"/>
          </w:tcPr>
          <w:p w14:paraId="4C4AB79A" w14:textId="77777777" w:rsidR="007C3639" w:rsidRPr="00C841E7" w:rsidRDefault="007C3639" w:rsidP="007C3639">
            <w:pPr>
              <w:pStyle w:val="acctfourfigures"/>
              <w:tabs>
                <w:tab w:val="clear" w:pos="765"/>
                <w:tab w:val="decimal" w:pos="731"/>
              </w:tabs>
              <w:spacing w:line="240" w:lineRule="atLeast"/>
              <w:rPr>
                <w:rFonts w:cs="Times New Roman"/>
                <w:szCs w:val="22"/>
              </w:rPr>
            </w:pPr>
          </w:p>
        </w:tc>
        <w:tc>
          <w:tcPr>
            <w:tcW w:w="987" w:type="dxa"/>
          </w:tcPr>
          <w:p w14:paraId="69725ED1" w14:textId="77777777" w:rsidR="007C3639" w:rsidRPr="00C841E7" w:rsidRDefault="007C3639" w:rsidP="007C3639">
            <w:pPr>
              <w:pStyle w:val="acctfourfigures"/>
              <w:tabs>
                <w:tab w:val="clear" w:pos="765"/>
                <w:tab w:val="decimal" w:pos="731"/>
              </w:tabs>
              <w:spacing w:line="240" w:lineRule="atLeast"/>
              <w:rPr>
                <w:rFonts w:cs="Times New Roman"/>
                <w:szCs w:val="22"/>
              </w:rPr>
            </w:pPr>
          </w:p>
        </w:tc>
        <w:tc>
          <w:tcPr>
            <w:tcW w:w="180" w:type="dxa"/>
          </w:tcPr>
          <w:p w14:paraId="63AC69E4" w14:textId="77777777" w:rsidR="007C3639" w:rsidRPr="00C841E7" w:rsidRDefault="007C3639" w:rsidP="007C3639">
            <w:pPr>
              <w:pStyle w:val="acctfourfigures"/>
              <w:tabs>
                <w:tab w:val="clear" w:pos="765"/>
                <w:tab w:val="decimal" w:pos="731"/>
              </w:tabs>
              <w:spacing w:line="240" w:lineRule="atLeast"/>
              <w:rPr>
                <w:rFonts w:cs="Times New Roman"/>
                <w:szCs w:val="22"/>
              </w:rPr>
            </w:pPr>
          </w:p>
        </w:tc>
        <w:tc>
          <w:tcPr>
            <w:tcW w:w="1170" w:type="dxa"/>
            <w:tcBorders>
              <w:left w:val="nil"/>
              <w:right w:val="nil"/>
            </w:tcBorders>
          </w:tcPr>
          <w:p w14:paraId="6867343B" w14:textId="6343B5CF" w:rsidR="007C3639" w:rsidRPr="00C841E7" w:rsidRDefault="007C3639" w:rsidP="007C3639">
            <w:pPr>
              <w:pStyle w:val="acctfourfigures"/>
              <w:tabs>
                <w:tab w:val="clear" w:pos="765"/>
                <w:tab w:val="decimal" w:pos="997"/>
              </w:tabs>
              <w:spacing w:line="240" w:lineRule="atLeast"/>
              <w:ind w:right="-115"/>
              <w:rPr>
                <w:rFonts w:cs="Times New Roman"/>
                <w:szCs w:val="22"/>
              </w:rPr>
            </w:pPr>
            <w:r w:rsidRPr="00EC65EE">
              <w:rPr>
                <w:rFonts w:cs="Times New Roman"/>
                <w:szCs w:val="22"/>
              </w:rPr>
              <w:t>2,959,914</w:t>
            </w:r>
          </w:p>
        </w:tc>
      </w:tr>
      <w:tr w:rsidR="007C3639" w:rsidRPr="006456CE" w14:paraId="2D50B8D7" w14:textId="77777777" w:rsidTr="008D2489">
        <w:trPr>
          <w:cantSplit/>
          <w:trHeight w:val="64"/>
        </w:trPr>
        <w:tc>
          <w:tcPr>
            <w:tcW w:w="4590" w:type="dxa"/>
          </w:tcPr>
          <w:p w14:paraId="22F4D5B9" w14:textId="77777777" w:rsidR="007C3639" w:rsidRPr="006456CE" w:rsidRDefault="007C3639" w:rsidP="007C3639">
            <w:pPr>
              <w:spacing w:line="240" w:lineRule="atLeast"/>
              <w:ind w:right="-79"/>
              <w:rPr>
                <w:rFonts w:cs="Times New Roman"/>
                <w:szCs w:val="22"/>
              </w:rPr>
            </w:pPr>
            <w:r w:rsidRPr="006456CE">
              <w:rPr>
                <w:rFonts w:cs="Times New Roman"/>
                <w:szCs w:val="22"/>
              </w:rPr>
              <w:t>Income tax using the Thai corporation tax rate</w:t>
            </w:r>
          </w:p>
        </w:tc>
        <w:tc>
          <w:tcPr>
            <w:tcW w:w="990" w:type="dxa"/>
          </w:tcPr>
          <w:p w14:paraId="25B7D088" w14:textId="57BF6CDC" w:rsidR="007C3639" w:rsidRPr="007C3639" w:rsidRDefault="007C3639" w:rsidP="007C3639">
            <w:pPr>
              <w:pStyle w:val="acctfourfigures"/>
              <w:tabs>
                <w:tab w:val="clear" w:pos="765"/>
                <w:tab w:val="decimal" w:pos="731"/>
              </w:tabs>
              <w:spacing w:line="240" w:lineRule="atLeast"/>
              <w:rPr>
                <w:rFonts w:cs="Times New Roman"/>
                <w:szCs w:val="22"/>
              </w:rPr>
            </w:pPr>
            <w:r w:rsidRPr="0093239C">
              <w:rPr>
                <w:rFonts w:cs="Times New Roman"/>
                <w:szCs w:val="22"/>
                <w:lang w:bidi="th-TH"/>
              </w:rPr>
              <w:t>20.0</w:t>
            </w:r>
          </w:p>
        </w:tc>
        <w:tc>
          <w:tcPr>
            <w:tcW w:w="180" w:type="dxa"/>
          </w:tcPr>
          <w:p w14:paraId="17C7BF56"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260" w:type="dxa"/>
            <w:tcBorders>
              <w:top w:val="double" w:sz="4" w:space="0" w:color="auto"/>
              <w:left w:val="nil"/>
              <w:right w:val="nil"/>
            </w:tcBorders>
          </w:tcPr>
          <w:p w14:paraId="6503F61F" w14:textId="448B034F" w:rsidR="007C3639" w:rsidRPr="007C3639" w:rsidRDefault="007C3639" w:rsidP="007C3639">
            <w:pPr>
              <w:pStyle w:val="acctfourfigures"/>
              <w:tabs>
                <w:tab w:val="clear" w:pos="765"/>
                <w:tab w:val="decimal" w:pos="997"/>
              </w:tabs>
              <w:spacing w:line="240" w:lineRule="atLeast"/>
              <w:ind w:right="-115"/>
              <w:rPr>
                <w:rFonts w:cs="Times New Roman"/>
                <w:szCs w:val="22"/>
              </w:rPr>
            </w:pPr>
            <w:r w:rsidRPr="0093239C">
              <w:rPr>
                <w:rFonts w:cs="Times New Roman"/>
                <w:szCs w:val="22"/>
              </w:rPr>
              <w:t>890,661</w:t>
            </w:r>
          </w:p>
        </w:tc>
        <w:tc>
          <w:tcPr>
            <w:tcW w:w="183" w:type="dxa"/>
          </w:tcPr>
          <w:p w14:paraId="6405DFB9" w14:textId="77777777" w:rsidR="007C3639" w:rsidRPr="00C841E7" w:rsidRDefault="007C3639" w:rsidP="007C3639">
            <w:pPr>
              <w:pStyle w:val="acctfourfigures"/>
              <w:tabs>
                <w:tab w:val="clear" w:pos="765"/>
                <w:tab w:val="decimal" w:pos="497"/>
              </w:tabs>
              <w:spacing w:line="240" w:lineRule="atLeast"/>
              <w:rPr>
                <w:rFonts w:cs="Times New Roman"/>
                <w:szCs w:val="22"/>
              </w:rPr>
            </w:pPr>
          </w:p>
        </w:tc>
        <w:tc>
          <w:tcPr>
            <w:tcW w:w="987" w:type="dxa"/>
          </w:tcPr>
          <w:p w14:paraId="50649B97" w14:textId="77E4CEA4" w:rsidR="007C3639" w:rsidRPr="00C841E7" w:rsidRDefault="007C3639" w:rsidP="007C3639">
            <w:pPr>
              <w:pStyle w:val="acctfourfigures"/>
              <w:tabs>
                <w:tab w:val="clear" w:pos="765"/>
                <w:tab w:val="decimal" w:pos="461"/>
              </w:tabs>
              <w:spacing w:line="240" w:lineRule="atLeast"/>
              <w:rPr>
                <w:rFonts w:cs="Times New Roman"/>
                <w:szCs w:val="22"/>
              </w:rPr>
            </w:pPr>
            <w:r w:rsidRPr="00EC65EE">
              <w:rPr>
                <w:rFonts w:cs="Times New Roman"/>
                <w:szCs w:val="22"/>
                <w:lang w:bidi="th-TH"/>
              </w:rPr>
              <w:t>20.0</w:t>
            </w:r>
          </w:p>
        </w:tc>
        <w:tc>
          <w:tcPr>
            <w:tcW w:w="180" w:type="dxa"/>
          </w:tcPr>
          <w:p w14:paraId="3EB1D276" w14:textId="77777777" w:rsidR="007C3639" w:rsidRPr="00C841E7" w:rsidRDefault="007C3639" w:rsidP="007C3639">
            <w:pPr>
              <w:pStyle w:val="acctfourfigures"/>
              <w:tabs>
                <w:tab w:val="clear" w:pos="765"/>
                <w:tab w:val="decimal" w:pos="731"/>
              </w:tabs>
              <w:spacing w:line="240" w:lineRule="atLeast"/>
              <w:rPr>
                <w:rFonts w:cs="Times New Roman"/>
                <w:szCs w:val="22"/>
              </w:rPr>
            </w:pPr>
          </w:p>
        </w:tc>
        <w:tc>
          <w:tcPr>
            <w:tcW w:w="1170" w:type="dxa"/>
            <w:tcBorders>
              <w:top w:val="double" w:sz="4" w:space="0" w:color="auto"/>
              <w:left w:val="nil"/>
              <w:right w:val="nil"/>
            </w:tcBorders>
          </w:tcPr>
          <w:p w14:paraId="46E3D434" w14:textId="4D842236" w:rsidR="007C3639" w:rsidRPr="00C841E7" w:rsidRDefault="007C3639" w:rsidP="007C3639">
            <w:pPr>
              <w:tabs>
                <w:tab w:val="decimal" w:pos="997"/>
              </w:tabs>
              <w:spacing w:line="240" w:lineRule="atLeast"/>
              <w:ind w:right="-115"/>
              <w:rPr>
                <w:rFonts w:cs="Times New Roman"/>
                <w:szCs w:val="22"/>
              </w:rPr>
            </w:pPr>
            <w:r w:rsidRPr="00EC65EE">
              <w:rPr>
                <w:rFonts w:cs="Times New Roman"/>
                <w:szCs w:val="22"/>
              </w:rPr>
              <w:t>591,983</w:t>
            </w:r>
          </w:p>
        </w:tc>
      </w:tr>
      <w:tr w:rsidR="007C3639" w:rsidRPr="006456CE" w14:paraId="3F917A33" w14:textId="77777777" w:rsidTr="008D2489">
        <w:trPr>
          <w:cantSplit/>
          <w:trHeight w:val="64"/>
        </w:trPr>
        <w:tc>
          <w:tcPr>
            <w:tcW w:w="4590" w:type="dxa"/>
          </w:tcPr>
          <w:p w14:paraId="0CCFE3CE" w14:textId="77777777" w:rsidR="007C3639" w:rsidRPr="006456CE" w:rsidRDefault="007C3639" w:rsidP="007C3639">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90" w:type="dxa"/>
            <w:vAlign w:val="bottom"/>
          </w:tcPr>
          <w:p w14:paraId="1E630531"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80" w:type="dxa"/>
          </w:tcPr>
          <w:p w14:paraId="57CAFAD9"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260" w:type="dxa"/>
            <w:tcBorders>
              <w:left w:val="nil"/>
              <w:right w:val="nil"/>
            </w:tcBorders>
            <w:vAlign w:val="bottom"/>
          </w:tcPr>
          <w:p w14:paraId="21062CB4" w14:textId="12D75C39" w:rsidR="007C3639" w:rsidRPr="007C3639" w:rsidRDefault="007C3639" w:rsidP="002324EF">
            <w:pPr>
              <w:pStyle w:val="acctfourfigures"/>
              <w:tabs>
                <w:tab w:val="clear" w:pos="765"/>
                <w:tab w:val="decimal" w:pos="997"/>
              </w:tabs>
              <w:spacing w:line="240" w:lineRule="atLeast"/>
              <w:ind w:right="-115"/>
              <w:rPr>
                <w:rFonts w:cs="Times New Roman"/>
                <w:szCs w:val="22"/>
              </w:rPr>
            </w:pPr>
            <w:r w:rsidRPr="0093239C">
              <w:rPr>
                <w:rFonts w:cs="Times New Roman"/>
                <w:szCs w:val="22"/>
              </w:rPr>
              <w:t>5,732</w:t>
            </w:r>
          </w:p>
        </w:tc>
        <w:tc>
          <w:tcPr>
            <w:tcW w:w="183" w:type="dxa"/>
            <w:vAlign w:val="bottom"/>
          </w:tcPr>
          <w:p w14:paraId="04EDAF04" w14:textId="77777777" w:rsidR="007C3639" w:rsidRPr="00C841E7" w:rsidRDefault="007C3639" w:rsidP="007C3639">
            <w:pPr>
              <w:tabs>
                <w:tab w:val="decimal" w:pos="497"/>
              </w:tabs>
              <w:spacing w:line="240" w:lineRule="atLeast"/>
              <w:rPr>
                <w:rFonts w:cs="Times New Roman"/>
                <w:szCs w:val="22"/>
              </w:rPr>
            </w:pPr>
          </w:p>
        </w:tc>
        <w:tc>
          <w:tcPr>
            <w:tcW w:w="987" w:type="dxa"/>
            <w:vAlign w:val="bottom"/>
          </w:tcPr>
          <w:p w14:paraId="2D5FD3B8" w14:textId="77777777" w:rsidR="007C3639" w:rsidRPr="00C841E7" w:rsidRDefault="007C3639" w:rsidP="007C3639">
            <w:pPr>
              <w:tabs>
                <w:tab w:val="decimal" w:pos="461"/>
              </w:tabs>
              <w:spacing w:line="240" w:lineRule="atLeast"/>
              <w:rPr>
                <w:rFonts w:cs="Times New Roman"/>
                <w:szCs w:val="22"/>
              </w:rPr>
            </w:pPr>
          </w:p>
        </w:tc>
        <w:tc>
          <w:tcPr>
            <w:tcW w:w="180" w:type="dxa"/>
          </w:tcPr>
          <w:p w14:paraId="5049F436" w14:textId="77777777" w:rsidR="007C3639" w:rsidRPr="00C841E7" w:rsidRDefault="007C3639" w:rsidP="007C3639">
            <w:pPr>
              <w:tabs>
                <w:tab w:val="decimal" w:pos="731"/>
              </w:tabs>
              <w:spacing w:line="240" w:lineRule="atLeast"/>
              <w:rPr>
                <w:rFonts w:cs="Times New Roman"/>
                <w:szCs w:val="22"/>
              </w:rPr>
            </w:pPr>
          </w:p>
        </w:tc>
        <w:tc>
          <w:tcPr>
            <w:tcW w:w="1170" w:type="dxa"/>
            <w:tcBorders>
              <w:left w:val="nil"/>
              <w:right w:val="nil"/>
            </w:tcBorders>
            <w:vAlign w:val="bottom"/>
          </w:tcPr>
          <w:p w14:paraId="402AA890" w14:textId="5691EB14" w:rsidR="007C3639" w:rsidRPr="00C841E7" w:rsidRDefault="007C3639" w:rsidP="007C3639">
            <w:pPr>
              <w:tabs>
                <w:tab w:val="decimal" w:pos="997"/>
              </w:tabs>
              <w:spacing w:line="240" w:lineRule="atLeast"/>
              <w:ind w:right="-115"/>
              <w:rPr>
                <w:rFonts w:cs="Times New Roman"/>
                <w:szCs w:val="22"/>
              </w:rPr>
            </w:pPr>
            <w:r w:rsidRPr="00EC65EE">
              <w:rPr>
                <w:rFonts w:cs="Times New Roman"/>
                <w:szCs w:val="22"/>
              </w:rPr>
              <w:t>18,716</w:t>
            </w:r>
          </w:p>
        </w:tc>
      </w:tr>
      <w:tr w:rsidR="007C3639" w:rsidRPr="006456CE" w14:paraId="069C0F23" w14:textId="77777777" w:rsidTr="008D2489">
        <w:trPr>
          <w:cantSplit/>
          <w:trHeight w:val="64"/>
        </w:trPr>
        <w:tc>
          <w:tcPr>
            <w:tcW w:w="4590" w:type="dxa"/>
          </w:tcPr>
          <w:p w14:paraId="4B09C0DB" w14:textId="0005A0EC" w:rsidR="007C3639" w:rsidRPr="006456CE" w:rsidRDefault="00E604BD" w:rsidP="007C3639">
            <w:pPr>
              <w:spacing w:line="240" w:lineRule="atLeast"/>
              <w:ind w:left="149" w:hanging="149"/>
              <w:rPr>
                <w:rFonts w:cs="Times New Roman"/>
                <w:szCs w:val="22"/>
              </w:rPr>
            </w:pPr>
            <w:r>
              <w:rPr>
                <w:rFonts w:cs="Times New Roman"/>
                <w:szCs w:val="22"/>
              </w:rPr>
              <w:t xml:space="preserve">Under </w:t>
            </w:r>
            <w:r w:rsidR="007C3639">
              <w:rPr>
                <w:rFonts w:cs="Times New Roman"/>
                <w:szCs w:val="22"/>
              </w:rPr>
              <w:t>(</w:t>
            </w:r>
            <w:r>
              <w:rPr>
                <w:rFonts w:cs="Times New Roman"/>
                <w:szCs w:val="22"/>
              </w:rPr>
              <w:t>o</w:t>
            </w:r>
            <w:r w:rsidR="007C3639" w:rsidRPr="006456CE">
              <w:rPr>
                <w:rFonts w:cs="Times New Roman"/>
                <w:szCs w:val="22"/>
              </w:rPr>
              <w:t>ver</w:t>
            </w:r>
            <w:r w:rsidR="007C3639">
              <w:rPr>
                <w:rFonts w:cs="Times New Roman"/>
                <w:szCs w:val="22"/>
              </w:rPr>
              <w:t>)</w:t>
            </w:r>
            <w:r w:rsidR="007C3639" w:rsidRPr="006456CE">
              <w:rPr>
                <w:rFonts w:cs="Times New Roman"/>
                <w:szCs w:val="22"/>
              </w:rPr>
              <w:t xml:space="preserve"> provided in prior years</w:t>
            </w:r>
          </w:p>
        </w:tc>
        <w:tc>
          <w:tcPr>
            <w:tcW w:w="990" w:type="dxa"/>
            <w:vAlign w:val="bottom"/>
          </w:tcPr>
          <w:p w14:paraId="50387297"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80" w:type="dxa"/>
          </w:tcPr>
          <w:p w14:paraId="2090ED50" w14:textId="77777777" w:rsidR="007C3639" w:rsidRPr="007C3639" w:rsidRDefault="007C3639" w:rsidP="007C3639">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72ECE376" w14:textId="6AF9A6A9" w:rsidR="007C3639" w:rsidRPr="007C3639" w:rsidRDefault="007C3639" w:rsidP="007C3639">
            <w:pPr>
              <w:pStyle w:val="acctfourfigures"/>
              <w:tabs>
                <w:tab w:val="clear" w:pos="765"/>
                <w:tab w:val="decimal" w:pos="997"/>
              </w:tabs>
              <w:spacing w:line="240" w:lineRule="atLeast"/>
              <w:ind w:right="-115"/>
              <w:rPr>
                <w:rFonts w:cs="Times New Roman"/>
                <w:szCs w:val="22"/>
              </w:rPr>
            </w:pPr>
            <w:r w:rsidRPr="0093239C">
              <w:rPr>
                <w:rFonts w:cs="Times New Roman"/>
                <w:szCs w:val="22"/>
              </w:rPr>
              <w:t>130</w:t>
            </w:r>
          </w:p>
        </w:tc>
        <w:tc>
          <w:tcPr>
            <w:tcW w:w="183" w:type="dxa"/>
          </w:tcPr>
          <w:p w14:paraId="04DF1810" w14:textId="77777777" w:rsidR="007C3639" w:rsidRPr="00C841E7" w:rsidRDefault="007C3639" w:rsidP="007C3639">
            <w:pPr>
              <w:tabs>
                <w:tab w:val="decimal" w:pos="407"/>
              </w:tabs>
              <w:spacing w:line="240" w:lineRule="atLeast"/>
              <w:jc w:val="center"/>
              <w:rPr>
                <w:rFonts w:cs="Times New Roman"/>
                <w:szCs w:val="22"/>
              </w:rPr>
            </w:pPr>
          </w:p>
        </w:tc>
        <w:tc>
          <w:tcPr>
            <w:tcW w:w="987" w:type="dxa"/>
            <w:vAlign w:val="bottom"/>
          </w:tcPr>
          <w:p w14:paraId="7DAACA64" w14:textId="77777777" w:rsidR="007C3639" w:rsidRPr="00C841E7" w:rsidRDefault="007C3639" w:rsidP="007C3639">
            <w:pPr>
              <w:tabs>
                <w:tab w:val="decimal" w:pos="461"/>
              </w:tabs>
              <w:spacing w:line="240" w:lineRule="atLeast"/>
              <w:rPr>
                <w:rFonts w:cs="Times New Roman"/>
                <w:szCs w:val="22"/>
              </w:rPr>
            </w:pPr>
          </w:p>
        </w:tc>
        <w:tc>
          <w:tcPr>
            <w:tcW w:w="180" w:type="dxa"/>
          </w:tcPr>
          <w:p w14:paraId="1C236175" w14:textId="77777777" w:rsidR="007C3639" w:rsidRPr="00C841E7" w:rsidRDefault="007C3639" w:rsidP="007C3639">
            <w:pPr>
              <w:tabs>
                <w:tab w:val="decimal" w:pos="731"/>
              </w:tabs>
              <w:spacing w:line="240" w:lineRule="atLeast"/>
              <w:rPr>
                <w:rFonts w:cs="Times New Roman"/>
                <w:szCs w:val="22"/>
              </w:rPr>
            </w:pPr>
          </w:p>
        </w:tc>
        <w:tc>
          <w:tcPr>
            <w:tcW w:w="1170" w:type="dxa"/>
            <w:tcBorders>
              <w:left w:val="nil"/>
              <w:right w:val="nil"/>
            </w:tcBorders>
          </w:tcPr>
          <w:p w14:paraId="145E7430" w14:textId="53B442FC" w:rsidR="007C3639" w:rsidRPr="00C841E7" w:rsidRDefault="007C3639" w:rsidP="007C3639">
            <w:pPr>
              <w:tabs>
                <w:tab w:val="decimal" w:pos="997"/>
              </w:tabs>
              <w:spacing w:line="240" w:lineRule="atLeast"/>
              <w:ind w:right="-115"/>
              <w:rPr>
                <w:rFonts w:cs="Times New Roman"/>
                <w:szCs w:val="22"/>
              </w:rPr>
            </w:pPr>
            <w:r w:rsidRPr="00EC65EE">
              <w:rPr>
                <w:rFonts w:cs="Times New Roman"/>
                <w:bCs/>
                <w:szCs w:val="22"/>
              </w:rPr>
              <w:t>(3,306)</w:t>
            </w:r>
          </w:p>
        </w:tc>
      </w:tr>
      <w:tr w:rsidR="00A72DA3" w:rsidRPr="006456CE" w14:paraId="5CB73A98" w14:textId="77777777" w:rsidTr="00FF5511">
        <w:trPr>
          <w:cantSplit/>
        </w:trPr>
        <w:tc>
          <w:tcPr>
            <w:tcW w:w="4590" w:type="dxa"/>
          </w:tcPr>
          <w:p w14:paraId="2BFD5FF2" w14:textId="77777777" w:rsidR="007C3639" w:rsidRPr="006456CE" w:rsidRDefault="007C3639" w:rsidP="007C3639">
            <w:pPr>
              <w:spacing w:line="240" w:lineRule="atLeast"/>
              <w:ind w:right="-79"/>
              <w:rPr>
                <w:rFonts w:cs="Times New Roman"/>
                <w:b/>
                <w:bCs/>
                <w:szCs w:val="22"/>
              </w:rPr>
            </w:pPr>
            <w:r w:rsidRPr="006456CE">
              <w:rPr>
                <w:rFonts w:cs="Times New Roman"/>
                <w:b/>
                <w:bCs/>
                <w:szCs w:val="22"/>
              </w:rPr>
              <w:t>Total</w:t>
            </w:r>
          </w:p>
        </w:tc>
        <w:tc>
          <w:tcPr>
            <w:tcW w:w="990" w:type="dxa"/>
            <w:tcBorders>
              <w:top w:val="single" w:sz="4" w:space="0" w:color="auto"/>
              <w:left w:val="nil"/>
              <w:bottom w:val="double" w:sz="4" w:space="0" w:color="auto"/>
              <w:right w:val="nil"/>
            </w:tcBorders>
          </w:tcPr>
          <w:p w14:paraId="3256A387" w14:textId="0A44B0C2" w:rsidR="007C3639" w:rsidRPr="007C3639" w:rsidRDefault="007C3639" w:rsidP="007C3639">
            <w:pPr>
              <w:pStyle w:val="acctfourfigures"/>
              <w:tabs>
                <w:tab w:val="clear" w:pos="765"/>
                <w:tab w:val="decimal" w:pos="731"/>
              </w:tabs>
              <w:spacing w:line="240" w:lineRule="atLeast"/>
              <w:rPr>
                <w:rFonts w:cs="Times New Roman"/>
                <w:b/>
                <w:bCs/>
                <w:szCs w:val="22"/>
              </w:rPr>
            </w:pPr>
            <w:r w:rsidRPr="0093239C">
              <w:rPr>
                <w:rFonts w:cs="Times New Roman"/>
                <w:b/>
                <w:bCs/>
                <w:szCs w:val="22"/>
                <w:lang w:bidi="th-TH"/>
              </w:rPr>
              <w:t>20.1</w:t>
            </w:r>
          </w:p>
        </w:tc>
        <w:tc>
          <w:tcPr>
            <w:tcW w:w="180" w:type="dxa"/>
          </w:tcPr>
          <w:p w14:paraId="40CC3900" w14:textId="77777777" w:rsidR="007C3639" w:rsidRPr="007C3639" w:rsidRDefault="007C3639" w:rsidP="007C3639">
            <w:pPr>
              <w:pStyle w:val="acctfourfigures"/>
              <w:tabs>
                <w:tab w:val="clear" w:pos="765"/>
                <w:tab w:val="decimal" w:pos="731"/>
              </w:tabs>
              <w:spacing w:line="240" w:lineRule="atLeast"/>
              <w:rPr>
                <w:rFonts w:cs="Times New Roman"/>
                <w:b/>
                <w:bCs/>
                <w:szCs w:val="22"/>
              </w:rPr>
            </w:pPr>
          </w:p>
        </w:tc>
        <w:tc>
          <w:tcPr>
            <w:tcW w:w="1260" w:type="dxa"/>
            <w:tcBorders>
              <w:top w:val="single" w:sz="4" w:space="0" w:color="auto"/>
              <w:left w:val="nil"/>
              <w:bottom w:val="double" w:sz="4" w:space="0" w:color="auto"/>
              <w:right w:val="nil"/>
            </w:tcBorders>
          </w:tcPr>
          <w:p w14:paraId="75B38F5C" w14:textId="067B84D4" w:rsidR="007C3639" w:rsidRPr="007C3639" w:rsidRDefault="007C3639" w:rsidP="007C3639">
            <w:pPr>
              <w:pStyle w:val="acctfourfigures"/>
              <w:tabs>
                <w:tab w:val="clear" w:pos="765"/>
                <w:tab w:val="decimal" w:pos="997"/>
              </w:tabs>
              <w:spacing w:line="240" w:lineRule="atLeast"/>
              <w:ind w:right="-115"/>
              <w:rPr>
                <w:rFonts w:cs="Times New Roman"/>
                <w:b/>
                <w:bCs/>
                <w:szCs w:val="22"/>
              </w:rPr>
            </w:pPr>
            <w:r w:rsidRPr="0093239C">
              <w:rPr>
                <w:rFonts w:cs="Times New Roman"/>
                <w:b/>
                <w:bCs/>
                <w:szCs w:val="22"/>
              </w:rPr>
              <w:t>896,523</w:t>
            </w:r>
          </w:p>
        </w:tc>
        <w:tc>
          <w:tcPr>
            <w:tcW w:w="183" w:type="dxa"/>
          </w:tcPr>
          <w:p w14:paraId="048FBEE0" w14:textId="77777777" w:rsidR="007C3639" w:rsidRPr="00C841E7" w:rsidRDefault="007C3639" w:rsidP="007C3639">
            <w:pPr>
              <w:pStyle w:val="acctfourfigures"/>
              <w:tabs>
                <w:tab w:val="clear" w:pos="765"/>
                <w:tab w:val="decimal" w:pos="497"/>
              </w:tabs>
              <w:spacing w:line="240" w:lineRule="atLeast"/>
              <w:rPr>
                <w:rFonts w:cs="Times New Roman"/>
                <w:b/>
                <w:bCs/>
                <w:szCs w:val="22"/>
                <w:lang w:bidi="th-TH"/>
              </w:rPr>
            </w:pPr>
          </w:p>
        </w:tc>
        <w:tc>
          <w:tcPr>
            <w:tcW w:w="987" w:type="dxa"/>
            <w:tcBorders>
              <w:top w:val="single" w:sz="4" w:space="0" w:color="auto"/>
              <w:left w:val="nil"/>
              <w:bottom w:val="double" w:sz="4" w:space="0" w:color="auto"/>
              <w:right w:val="nil"/>
            </w:tcBorders>
          </w:tcPr>
          <w:p w14:paraId="199A53FF" w14:textId="0EA93920" w:rsidR="007C3639" w:rsidRPr="00C841E7" w:rsidRDefault="007C3639" w:rsidP="007C3639">
            <w:pPr>
              <w:pStyle w:val="acctfourfigures"/>
              <w:tabs>
                <w:tab w:val="clear" w:pos="765"/>
                <w:tab w:val="decimal" w:pos="461"/>
              </w:tabs>
              <w:spacing w:line="240" w:lineRule="atLeast"/>
              <w:rPr>
                <w:rFonts w:cs="Times New Roman"/>
                <w:b/>
                <w:bCs/>
                <w:szCs w:val="22"/>
                <w:lang w:bidi="th-TH"/>
              </w:rPr>
            </w:pPr>
            <w:r w:rsidRPr="00EC65EE">
              <w:rPr>
                <w:rFonts w:cs="Times New Roman"/>
                <w:b/>
                <w:bCs/>
                <w:szCs w:val="22"/>
                <w:lang w:bidi="th-TH"/>
              </w:rPr>
              <w:t>20.5</w:t>
            </w:r>
          </w:p>
        </w:tc>
        <w:tc>
          <w:tcPr>
            <w:tcW w:w="180" w:type="dxa"/>
          </w:tcPr>
          <w:p w14:paraId="50950F17" w14:textId="77777777" w:rsidR="007C3639" w:rsidRPr="00C841E7" w:rsidRDefault="007C3639" w:rsidP="007C3639">
            <w:pPr>
              <w:pStyle w:val="acctfourfigures"/>
              <w:tabs>
                <w:tab w:val="clear" w:pos="765"/>
                <w:tab w:val="decimal" w:pos="731"/>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0170BAB4" w14:textId="052119A0" w:rsidR="007C3639" w:rsidRPr="00C841E7" w:rsidRDefault="007C3639" w:rsidP="007C3639">
            <w:pPr>
              <w:pStyle w:val="acctfourfigures"/>
              <w:tabs>
                <w:tab w:val="clear" w:pos="765"/>
                <w:tab w:val="decimal" w:pos="997"/>
              </w:tabs>
              <w:spacing w:line="240" w:lineRule="atLeast"/>
              <w:ind w:right="-115"/>
              <w:rPr>
                <w:rFonts w:cs="Times New Roman"/>
                <w:b/>
                <w:bCs/>
                <w:szCs w:val="22"/>
              </w:rPr>
            </w:pPr>
            <w:r w:rsidRPr="00EC65EE">
              <w:rPr>
                <w:rFonts w:cs="Times New Roman"/>
                <w:b/>
                <w:bCs/>
                <w:szCs w:val="22"/>
              </w:rPr>
              <w:t>607,393</w:t>
            </w:r>
          </w:p>
        </w:tc>
      </w:tr>
    </w:tbl>
    <w:p w14:paraId="7C4FC3B1" w14:textId="77777777" w:rsidR="00A1725E" w:rsidRPr="00BB2D86" w:rsidRDefault="00A1725E" w:rsidP="00A1725E">
      <w:pPr>
        <w:rPr>
          <w:sz w:val="20"/>
          <w:szCs w:val="18"/>
        </w:rPr>
      </w:pPr>
      <w:r>
        <w:t xml:space="preserve"> </w:t>
      </w:r>
    </w:p>
    <w:tbl>
      <w:tblPr>
        <w:tblW w:w="9549" w:type="dxa"/>
        <w:tblInd w:w="450" w:type="dxa"/>
        <w:tblLayout w:type="fixed"/>
        <w:tblCellMar>
          <w:left w:w="79" w:type="dxa"/>
          <w:right w:w="79" w:type="dxa"/>
        </w:tblCellMar>
        <w:tblLook w:val="04A0" w:firstRow="1" w:lastRow="0" w:firstColumn="1" w:lastColumn="0" w:noHBand="0" w:noVBand="1"/>
      </w:tblPr>
      <w:tblGrid>
        <w:gridCol w:w="4581"/>
        <w:gridCol w:w="986"/>
        <w:gridCol w:w="184"/>
        <w:gridCol w:w="1255"/>
        <w:gridCol w:w="180"/>
        <w:gridCol w:w="990"/>
        <w:gridCol w:w="180"/>
        <w:gridCol w:w="1193"/>
      </w:tblGrid>
      <w:tr w:rsidR="00A1725E" w:rsidRPr="006456CE" w14:paraId="1542290D" w14:textId="77777777" w:rsidTr="003023D6">
        <w:trPr>
          <w:cantSplit/>
        </w:trPr>
        <w:tc>
          <w:tcPr>
            <w:tcW w:w="4581" w:type="dxa"/>
          </w:tcPr>
          <w:p w14:paraId="1B1346E1" w14:textId="77777777" w:rsidR="00A1725E" w:rsidRPr="006456CE" w:rsidRDefault="00A1725E" w:rsidP="003023D6">
            <w:pPr>
              <w:spacing w:line="240" w:lineRule="atLeast"/>
              <w:rPr>
                <w:rFonts w:cs="Times New Roman"/>
                <w:szCs w:val="22"/>
              </w:rPr>
            </w:pPr>
          </w:p>
        </w:tc>
        <w:tc>
          <w:tcPr>
            <w:tcW w:w="4968" w:type="dxa"/>
            <w:gridSpan w:val="7"/>
          </w:tcPr>
          <w:p w14:paraId="4D92D6AA"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The Bank</w:t>
            </w:r>
          </w:p>
        </w:tc>
      </w:tr>
      <w:tr w:rsidR="00A1725E" w:rsidRPr="006456CE" w14:paraId="6478695D" w14:textId="77777777" w:rsidTr="003023D6">
        <w:trPr>
          <w:cantSplit/>
        </w:trPr>
        <w:tc>
          <w:tcPr>
            <w:tcW w:w="4581" w:type="dxa"/>
            <w:vAlign w:val="bottom"/>
          </w:tcPr>
          <w:p w14:paraId="262DA3C7" w14:textId="08530F30" w:rsidR="00A1725E" w:rsidRPr="006456CE" w:rsidRDefault="00A1725E"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25" w:type="dxa"/>
            <w:gridSpan w:val="3"/>
          </w:tcPr>
          <w:p w14:paraId="3FF0CAC8" w14:textId="3C65EDCB" w:rsidR="00A1725E" w:rsidRPr="006456CE" w:rsidRDefault="00157C51" w:rsidP="003023D6">
            <w:pPr>
              <w:pStyle w:val="acctmergecolhdg"/>
              <w:spacing w:line="240" w:lineRule="atLeast"/>
              <w:rPr>
                <w:rFonts w:cs="Times New Roman"/>
                <w:b w:val="0"/>
                <w:bCs/>
                <w:szCs w:val="22"/>
              </w:rPr>
            </w:pPr>
            <w:r>
              <w:rPr>
                <w:rFonts w:cs="Times New Roman"/>
                <w:b w:val="0"/>
                <w:bCs/>
                <w:szCs w:val="22"/>
              </w:rPr>
              <w:t>2023</w:t>
            </w:r>
          </w:p>
        </w:tc>
        <w:tc>
          <w:tcPr>
            <w:tcW w:w="180" w:type="dxa"/>
          </w:tcPr>
          <w:p w14:paraId="13A02B0F" w14:textId="77777777" w:rsidR="00A1725E" w:rsidRPr="006456CE" w:rsidRDefault="00A1725E" w:rsidP="003023D6">
            <w:pPr>
              <w:pStyle w:val="acctmergecolhdg"/>
              <w:spacing w:line="240" w:lineRule="atLeast"/>
              <w:rPr>
                <w:rFonts w:cs="Times New Roman"/>
                <w:b w:val="0"/>
                <w:bCs/>
                <w:szCs w:val="22"/>
              </w:rPr>
            </w:pPr>
          </w:p>
        </w:tc>
        <w:tc>
          <w:tcPr>
            <w:tcW w:w="2363" w:type="dxa"/>
            <w:gridSpan w:val="3"/>
          </w:tcPr>
          <w:p w14:paraId="02A08E1C" w14:textId="0A7B3524" w:rsidR="00A1725E" w:rsidRPr="006456CE" w:rsidRDefault="00157C51" w:rsidP="003023D6">
            <w:pPr>
              <w:pStyle w:val="acctmergecolhdg"/>
              <w:spacing w:line="240" w:lineRule="atLeast"/>
              <w:rPr>
                <w:rFonts w:cs="Times New Roman"/>
                <w:b w:val="0"/>
                <w:bCs/>
                <w:szCs w:val="22"/>
              </w:rPr>
            </w:pPr>
            <w:r>
              <w:rPr>
                <w:rFonts w:cs="Times New Roman"/>
                <w:b w:val="0"/>
                <w:bCs/>
                <w:szCs w:val="22"/>
              </w:rPr>
              <w:t>2022</w:t>
            </w:r>
          </w:p>
        </w:tc>
      </w:tr>
      <w:tr w:rsidR="00A1725E" w:rsidRPr="006456CE" w14:paraId="1F2670D8" w14:textId="77777777" w:rsidTr="008D2489">
        <w:trPr>
          <w:cantSplit/>
        </w:trPr>
        <w:tc>
          <w:tcPr>
            <w:tcW w:w="4581" w:type="dxa"/>
          </w:tcPr>
          <w:p w14:paraId="7A6F0088" w14:textId="77777777" w:rsidR="00A1725E" w:rsidRPr="006456CE" w:rsidRDefault="00A1725E" w:rsidP="003023D6">
            <w:pPr>
              <w:pStyle w:val="acctfourfigures"/>
              <w:spacing w:line="240" w:lineRule="atLeast"/>
              <w:jc w:val="center"/>
              <w:rPr>
                <w:rFonts w:cs="Times New Roman"/>
                <w:szCs w:val="22"/>
              </w:rPr>
            </w:pPr>
          </w:p>
          <w:p w14:paraId="0F7459E5" w14:textId="77777777" w:rsidR="00A1725E" w:rsidRPr="006456CE" w:rsidRDefault="00A1725E" w:rsidP="003023D6">
            <w:pPr>
              <w:pStyle w:val="acctfourfigures"/>
              <w:spacing w:line="240" w:lineRule="atLeast"/>
              <w:jc w:val="center"/>
              <w:rPr>
                <w:rFonts w:cs="Times New Roman"/>
                <w:szCs w:val="22"/>
              </w:rPr>
            </w:pPr>
          </w:p>
        </w:tc>
        <w:tc>
          <w:tcPr>
            <w:tcW w:w="986" w:type="dxa"/>
          </w:tcPr>
          <w:p w14:paraId="7DA95CA9"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6554C19E"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4" w:type="dxa"/>
          </w:tcPr>
          <w:p w14:paraId="7F94BEE9"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086CDBCC"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255" w:type="dxa"/>
          </w:tcPr>
          <w:p w14:paraId="5338CAFE" w14:textId="77777777" w:rsidR="00A1725E" w:rsidRPr="006456CE" w:rsidRDefault="00A1725E" w:rsidP="008D2489">
            <w:pPr>
              <w:pStyle w:val="acctfourfigures"/>
              <w:tabs>
                <w:tab w:val="clear" w:pos="765"/>
              </w:tabs>
              <w:spacing w:line="240" w:lineRule="atLeast"/>
              <w:ind w:left="-69" w:right="-79"/>
              <w:jc w:val="center"/>
              <w:rPr>
                <w:rFonts w:cs="Times New Roman"/>
                <w:i/>
                <w:iCs/>
                <w:szCs w:val="22"/>
              </w:rPr>
            </w:pPr>
            <w:r w:rsidRPr="006456CE">
              <w:rPr>
                <w:rFonts w:cs="Times New Roman"/>
                <w:i/>
                <w:iCs/>
                <w:szCs w:val="22"/>
              </w:rPr>
              <w:t>(in thousand Baht)</w:t>
            </w:r>
          </w:p>
        </w:tc>
        <w:tc>
          <w:tcPr>
            <w:tcW w:w="180" w:type="dxa"/>
          </w:tcPr>
          <w:p w14:paraId="44D060B8"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091B42A5"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990" w:type="dxa"/>
          </w:tcPr>
          <w:p w14:paraId="75D87893"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0C9687EE"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05E977ED"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68AA76FE"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193" w:type="dxa"/>
          </w:tcPr>
          <w:p w14:paraId="6EA3DB71" w14:textId="77777777" w:rsidR="00A1725E" w:rsidRPr="006456CE" w:rsidRDefault="00A1725E" w:rsidP="008D2489">
            <w:pPr>
              <w:pStyle w:val="acctfourfigures"/>
              <w:tabs>
                <w:tab w:val="clear" w:pos="765"/>
              </w:tabs>
              <w:spacing w:line="240" w:lineRule="atLeast"/>
              <w:ind w:left="-79" w:right="-79"/>
              <w:jc w:val="center"/>
              <w:rPr>
                <w:rFonts w:cs="Times New Roman"/>
                <w:i/>
                <w:iCs/>
                <w:szCs w:val="22"/>
              </w:rPr>
            </w:pPr>
            <w:r w:rsidRPr="006456CE">
              <w:rPr>
                <w:rFonts w:cs="Times New Roman"/>
                <w:i/>
                <w:iCs/>
                <w:szCs w:val="22"/>
              </w:rPr>
              <w:t>(in thousand Baht)</w:t>
            </w:r>
          </w:p>
        </w:tc>
      </w:tr>
      <w:tr w:rsidR="007C3639" w:rsidRPr="006456CE" w14:paraId="42BB9951" w14:textId="77777777" w:rsidTr="0093239C">
        <w:trPr>
          <w:cantSplit/>
          <w:trHeight w:val="64"/>
        </w:trPr>
        <w:tc>
          <w:tcPr>
            <w:tcW w:w="4581" w:type="dxa"/>
          </w:tcPr>
          <w:p w14:paraId="20C3CC70" w14:textId="77777777" w:rsidR="007C3639" w:rsidRPr="006456CE" w:rsidRDefault="007C3639" w:rsidP="007C3639">
            <w:pPr>
              <w:spacing w:line="240" w:lineRule="atLeast"/>
              <w:rPr>
                <w:rFonts w:cs="Times New Roman"/>
                <w:szCs w:val="22"/>
              </w:rPr>
            </w:pPr>
            <w:r w:rsidRPr="006456CE">
              <w:rPr>
                <w:rFonts w:cs="Times New Roman"/>
                <w:szCs w:val="22"/>
              </w:rPr>
              <w:t xml:space="preserve">Profit before income tax </w:t>
            </w:r>
          </w:p>
        </w:tc>
        <w:tc>
          <w:tcPr>
            <w:tcW w:w="986" w:type="dxa"/>
          </w:tcPr>
          <w:p w14:paraId="1286A07C" w14:textId="77777777" w:rsidR="007C3639" w:rsidRPr="007C3639" w:rsidRDefault="007C3639" w:rsidP="007C3639">
            <w:pPr>
              <w:pStyle w:val="acctfourfigures"/>
              <w:tabs>
                <w:tab w:val="clear" w:pos="765"/>
                <w:tab w:val="decimal" w:pos="731"/>
              </w:tabs>
              <w:spacing w:line="240" w:lineRule="atLeast"/>
              <w:jc w:val="center"/>
              <w:rPr>
                <w:rFonts w:cs="Times New Roman"/>
                <w:szCs w:val="22"/>
              </w:rPr>
            </w:pPr>
          </w:p>
        </w:tc>
        <w:tc>
          <w:tcPr>
            <w:tcW w:w="184" w:type="dxa"/>
          </w:tcPr>
          <w:p w14:paraId="51C76693" w14:textId="77777777" w:rsidR="007C3639" w:rsidRPr="007C3639" w:rsidRDefault="007C3639" w:rsidP="007C3639">
            <w:pPr>
              <w:pStyle w:val="acctfourfigures"/>
              <w:tabs>
                <w:tab w:val="clear" w:pos="765"/>
                <w:tab w:val="decimal" w:pos="731"/>
              </w:tabs>
              <w:spacing w:line="240" w:lineRule="atLeast"/>
              <w:jc w:val="center"/>
              <w:rPr>
                <w:rFonts w:cs="Times New Roman"/>
                <w:szCs w:val="22"/>
              </w:rPr>
            </w:pPr>
          </w:p>
        </w:tc>
        <w:tc>
          <w:tcPr>
            <w:tcW w:w="1255" w:type="dxa"/>
            <w:tcBorders>
              <w:left w:val="nil"/>
              <w:right w:val="nil"/>
            </w:tcBorders>
          </w:tcPr>
          <w:p w14:paraId="69B6F1B6" w14:textId="6AFB9D90" w:rsidR="007C3639" w:rsidRPr="007C3639" w:rsidRDefault="007C3639" w:rsidP="007C3639">
            <w:pPr>
              <w:pStyle w:val="acctfourfigures"/>
              <w:tabs>
                <w:tab w:val="clear" w:pos="765"/>
              </w:tabs>
              <w:spacing w:line="240" w:lineRule="atLeast"/>
              <w:ind w:right="-7"/>
              <w:jc w:val="center"/>
              <w:rPr>
                <w:rFonts w:cs="Times New Roman"/>
                <w:szCs w:val="22"/>
              </w:rPr>
            </w:pPr>
            <w:r w:rsidRPr="0093239C">
              <w:rPr>
                <w:rFonts w:cs="Times New Roman"/>
                <w:szCs w:val="22"/>
                <w:lang w:val="en-US"/>
              </w:rPr>
              <w:t>4,488,040</w:t>
            </w:r>
          </w:p>
        </w:tc>
        <w:tc>
          <w:tcPr>
            <w:tcW w:w="180" w:type="dxa"/>
          </w:tcPr>
          <w:p w14:paraId="2A63CAEE" w14:textId="77777777" w:rsidR="007C3639" w:rsidRPr="000F0020" w:rsidRDefault="007C3639" w:rsidP="007C3639">
            <w:pPr>
              <w:pStyle w:val="acctfourfigures"/>
              <w:tabs>
                <w:tab w:val="clear" w:pos="765"/>
                <w:tab w:val="decimal" w:pos="731"/>
              </w:tabs>
              <w:spacing w:line="240" w:lineRule="atLeast"/>
              <w:jc w:val="center"/>
              <w:rPr>
                <w:rFonts w:cs="Times New Roman"/>
                <w:szCs w:val="22"/>
              </w:rPr>
            </w:pPr>
          </w:p>
        </w:tc>
        <w:tc>
          <w:tcPr>
            <w:tcW w:w="990" w:type="dxa"/>
          </w:tcPr>
          <w:p w14:paraId="516CD0F2" w14:textId="77777777" w:rsidR="007C3639" w:rsidRPr="000F0020" w:rsidRDefault="007C3639" w:rsidP="007C3639">
            <w:pPr>
              <w:pStyle w:val="acctfourfigures"/>
              <w:tabs>
                <w:tab w:val="clear" w:pos="765"/>
                <w:tab w:val="decimal" w:pos="731"/>
              </w:tabs>
              <w:spacing w:line="240" w:lineRule="atLeast"/>
              <w:jc w:val="center"/>
              <w:rPr>
                <w:rFonts w:cs="Times New Roman"/>
                <w:szCs w:val="22"/>
              </w:rPr>
            </w:pPr>
          </w:p>
        </w:tc>
        <w:tc>
          <w:tcPr>
            <w:tcW w:w="180" w:type="dxa"/>
          </w:tcPr>
          <w:p w14:paraId="5698AE80" w14:textId="77777777" w:rsidR="007C3639" w:rsidRPr="000F0020" w:rsidRDefault="007C3639" w:rsidP="007C3639">
            <w:pPr>
              <w:pStyle w:val="acctfourfigures"/>
              <w:tabs>
                <w:tab w:val="clear" w:pos="765"/>
                <w:tab w:val="decimal" w:pos="731"/>
              </w:tabs>
              <w:spacing w:line="240" w:lineRule="atLeast"/>
              <w:jc w:val="center"/>
              <w:rPr>
                <w:rFonts w:cs="Times New Roman"/>
                <w:szCs w:val="22"/>
              </w:rPr>
            </w:pPr>
          </w:p>
        </w:tc>
        <w:tc>
          <w:tcPr>
            <w:tcW w:w="1193" w:type="dxa"/>
            <w:tcBorders>
              <w:left w:val="nil"/>
              <w:right w:val="nil"/>
            </w:tcBorders>
          </w:tcPr>
          <w:p w14:paraId="3A6B557E" w14:textId="115223FB" w:rsidR="007C3639" w:rsidRPr="000F0020" w:rsidRDefault="007C3639" w:rsidP="007C3639">
            <w:pPr>
              <w:pStyle w:val="acctfourfigures"/>
              <w:tabs>
                <w:tab w:val="clear" w:pos="765"/>
                <w:tab w:val="decimal" w:pos="1014"/>
              </w:tabs>
              <w:spacing w:line="240" w:lineRule="atLeast"/>
              <w:ind w:right="-74"/>
              <w:rPr>
                <w:rFonts w:cs="Times New Roman"/>
                <w:szCs w:val="22"/>
              </w:rPr>
            </w:pPr>
            <w:r w:rsidRPr="00EC65EE">
              <w:rPr>
                <w:rFonts w:cs="Times New Roman"/>
                <w:szCs w:val="22"/>
                <w:lang w:val="en-US"/>
              </w:rPr>
              <w:t>3,016,350</w:t>
            </w:r>
          </w:p>
        </w:tc>
      </w:tr>
      <w:tr w:rsidR="007C3639" w:rsidRPr="006456CE" w14:paraId="246EE06C" w14:textId="77777777" w:rsidTr="0093239C">
        <w:trPr>
          <w:cantSplit/>
          <w:trHeight w:val="64"/>
        </w:trPr>
        <w:tc>
          <w:tcPr>
            <w:tcW w:w="4581" w:type="dxa"/>
          </w:tcPr>
          <w:p w14:paraId="31F58A66" w14:textId="77777777" w:rsidR="007C3639" w:rsidRPr="006456CE" w:rsidRDefault="007C3639" w:rsidP="007C3639">
            <w:pPr>
              <w:spacing w:line="240" w:lineRule="atLeast"/>
              <w:rPr>
                <w:rFonts w:cs="Times New Roman"/>
                <w:szCs w:val="22"/>
              </w:rPr>
            </w:pPr>
            <w:r w:rsidRPr="006456CE">
              <w:rPr>
                <w:rFonts w:cs="Times New Roman"/>
                <w:szCs w:val="22"/>
              </w:rPr>
              <w:t>Income tax using the Thai corporation tax rate</w:t>
            </w:r>
          </w:p>
        </w:tc>
        <w:tc>
          <w:tcPr>
            <w:tcW w:w="986" w:type="dxa"/>
          </w:tcPr>
          <w:p w14:paraId="33CB39F5" w14:textId="56430163" w:rsidR="007C3639" w:rsidRPr="007C3639" w:rsidRDefault="007C3639" w:rsidP="007C3639">
            <w:pPr>
              <w:pStyle w:val="acctfourfigures"/>
              <w:tabs>
                <w:tab w:val="clear" w:pos="765"/>
                <w:tab w:val="decimal" w:pos="731"/>
              </w:tabs>
              <w:spacing w:line="240" w:lineRule="atLeast"/>
              <w:jc w:val="center"/>
              <w:rPr>
                <w:rFonts w:cs="Times New Roman"/>
                <w:szCs w:val="22"/>
              </w:rPr>
            </w:pPr>
            <w:r w:rsidRPr="007C3639">
              <w:rPr>
                <w:rFonts w:cs="Times New Roman"/>
                <w:szCs w:val="22"/>
              </w:rPr>
              <w:t>20.0</w:t>
            </w:r>
          </w:p>
        </w:tc>
        <w:tc>
          <w:tcPr>
            <w:tcW w:w="184" w:type="dxa"/>
          </w:tcPr>
          <w:p w14:paraId="167B29BF" w14:textId="77777777" w:rsidR="007C3639" w:rsidRPr="007C3639" w:rsidRDefault="007C3639" w:rsidP="007C3639">
            <w:pPr>
              <w:pStyle w:val="acctfourfigures"/>
              <w:tabs>
                <w:tab w:val="clear" w:pos="765"/>
                <w:tab w:val="decimal" w:pos="731"/>
              </w:tabs>
              <w:spacing w:line="240" w:lineRule="atLeast"/>
              <w:jc w:val="center"/>
              <w:rPr>
                <w:rFonts w:cs="Times New Roman"/>
                <w:szCs w:val="22"/>
              </w:rPr>
            </w:pPr>
          </w:p>
        </w:tc>
        <w:tc>
          <w:tcPr>
            <w:tcW w:w="1255" w:type="dxa"/>
            <w:tcBorders>
              <w:top w:val="double" w:sz="4" w:space="0" w:color="auto"/>
              <w:left w:val="nil"/>
              <w:right w:val="nil"/>
            </w:tcBorders>
          </w:tcPr>
          <w:p w14:paraId="0DFD51A4" w14:textId="51D89F9D" w:rsidR="007C3639" w:rsidRPr="007C3639" w:rsidRDefault="007C3639" w:rsidP="007C3639">
            <w:pPr>
              <w:pStyle w:val="acctfourfigures"/>
              <w:tabs>
                <w:tab w:val="clear" w:pos="765"/>
              </w:tabs>
              <w:spacing w:line="240" w:lineRule="atLeast"/>
              <w:ind w:right="-187"/>
              <w:jc w:val="center"/>
              <w:rPr>
                <w:rFonts w:cs="Times New Roman"/>
                <w:szCs w:val="22"/>
              </w:rPr>
            </w:pPr>
            <w:r w:rsidRPr="0093239C">
              <w:rPr>
                <w:rFonts w:cs="Times New Roman"/>
                <w:szCs w:val="22"/>
              </w:rPr>
              <w:t>897,608</w:t>
            </w:r>
          </w:p>
        </w:tc>
        <w:tc>
          <w:tcPr>
            <w:tcW w:w="180" w:type="dxa"/>
          </w:tcPr>
          <w:p w14:paraId="4A31BE78" w14:textId="77777777" w:rsidR="007C3639" w:rsidRPr="000F0020" w:rsidRDefault="007C3639" w:rsidP="007C3639">
            <w:pPr>
              <w:pStyle w:val="acctfourfigures"/>
              <w:tabs>
                <w:tab w:val="clear" w:pos="765"/>
                <w:tab w:val="decimal" w:pos="731"/>
              </w:tabs>
              <w:spacing w:line="240" w:lineRule="atLeast"/>
              <w:jc w:val="center"/>
              <w:rPr>
                <w:rFonts w:cs="Times New Roman"/>
                <w:szCs w:val="22"/>
              </w:rPr>
            </w:pPr>
          </w:p>
        </w:tc>
        <w:tc>
          <w:tcPr>
            <w:tcW w:w="990" w:type="dxa"/>
          </w:tcPr>
          <w:p w14:paraId="7164DCC7" w14:textId="4EFACC0F" w:rsidR="007C3639" w:rsidRPr="000F0020" w:rsidRDefault="007C3639" w:rsidP="007C3639">
            <w:pPr>
              <w:pStyle w:val="acctfourfigures"/>
              <w:tabs>
                <w:tab w:val="clear" w:pos="765"/>
                <w:tab w:val="decimal" w:pos="480"/>
              </w:tabs>
              <w:spacing w:line="240" w:lineRule="atLeast"/>
              <w:rPr>
                <w:rFonts w:cs="Times New Roman"/>
                <w:szCs w:val="22"/>
                <w:lang w:bidi="th-TH"/>
              </w:rPr>
            </w:pPr>
            <w:r w:rsidRPr="00EC65EE">
              <w:rPr>
                <w:rFonts w:cs="Times New Roman"/>
                <w:szCs w:val="22"/>
                <w:lang w:bidi="th-TH"/>
              </w:rPr>
              <w:t>20.0</w:t>
            </w:r>
          </w:p>
        </w:tc>
        <w:tc>
          <w:tcPr>
            <w:tcW w:w="180" w:type="dxa"/>
          </w:tcPr>
          <w:p w14:paraId="4576C0AB" w14:textId="77777777" w:rsidR="007C3639" w:rsidRPr="000F0020" w:rsidRDefault="007C3639" w:rsidP="007C3639">
            <w:pPr>
              <w:pStyle w:val="acctfourfigures"/>
              <w:tabs>
                <w:tab w:val="clear" w:pos="765"/>
                <w:tab w:val="decimal" w:pos="731"/>
              </w:tabs>
              <w:spacing w:line="240" w:lineRule="atLeast"/>
              <w:jc w:val="center"/>
              <w:rPr>
                <w:rFonts w:cs="Times New Roman"/>
                <w:szCs w:val="22"/>
              </w:rPr>
            </w:pPr>
          </w:p>
        </w:tc>
        <w:tc>
          <w:tcPr>
            <w:tcW w:w="1193" w:type="dxa"/>
            <w:tcBorders>
              <w:top w:val="double" w:sz="4" w:space="0" w:color="auto"/>
              <w:left w:val="nil"/>
              <w:right w:val="nil"/>
            </w:tcBorders>
          </w:tcPr>
          <w:p w14:paraId="77CA3C0E" w14:textId="0AD92031" w:rsidR="007C3639" w:rsidRPr="000F0020" w:rsidRDefault="007C3639" w:rsidP="007C3639">
            <w:pPr>
              <w:tabs>
                <w:tab w:val="decimal" w:pos="1014"/>
              </w:tabs>
              <w:spacing w:line="240" w:lineRule="atLeast"/>
              <w:ind w:right="-115"/>
              <w:rPr>
                <w:rFonts w:cs="Times New Roman"/>
                <w:szCs w:val="22"/>
              </w:rPr>
            </w:pPr>
            <w:r w:rsidRPr="00EC65EE">
              <w:rPr>
                <w:rFonts w:cs="Times New Roman"/>
                <w:szCs w:val="22"/>
              </w:rPr>
              <w:t>603,270</w:t>
            </w:r>
          </w:p>
        </w:tc>
      </w:tr>
      <w:tr w:rsidR="007C3639" w:rsidRPr="006456CE" w14:paraId="6F6293D0" w14:textId="77777777" w:rsidTr="0093239C">
        <w:trPr>
          <w:cantSplit/>
        </w:trPr>
        <w:tc>
          <w:tcPr>
            <w:tcW w:w="4581" w:type="dxa"/>
          </w:tcPr>
          <w:p w14:paraId="4CA4421C" w14:textId="77777777" w:rsidR="007C3639" w:rsidRPr="006456CE" w:rsidRDefault="007C3639" w:rsidP="007C3639">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86" w:type="dxa"/>
            <w:vAlign w:val="bottom"/>
          </w:tcPr>
          <w:p w14:paraId="548912D3" w14:textId="77777777" w:rsidR="007C3639" w:rsidRPr="007C3639" w:rsidRDefault="007C3639" w:rsidP="007C3639">
            <w:pPr>
              <w:pStyle w:val="acctfourfigures"/>
              <w:tabs>
                <w:tab w:val="clear" w:pos="765"/>
                <w:tab w:val="decimal" w:pos="731"/>
              </w:tabs>
              <w:spacing w:line="240" w:lineRule="atLeast"/>
              <w:jc w:val="center"/>
              <w:rPr>
                <w:rFonts w:cs="Times New Roman"/>
                <w:szCs w:val="22"/>
                <w:cs/>
                <w:lang w:bidi="th-TH"/>
              </w:rPr>
            </w:pPr>
          </w:p>
        </w:tc>
        <w:tc>
          <w:tcPr>
            <w:tcW w:w="184" w:type="dxa"/>
          </w:tcPr>
          <w:p w14:paraId="29A3FCA6" w14:textId="77777777" w:rsidR="007C3639" w:rsidRPr="007C3639" w:rsidRDefault="007C3639" w:rsidP="007C3639">
            <w:pPr>
              <w:pStyle w:val="acctfourfigures"/>
              <w:tabs>
                <w:tab w:val="clear" w:pos="765"/>
                <w:tab w:val="decimal" w:pos="731"/>
              </w:tabs>
              <w:spacing w:line="240" w:lineRule="atLeast"/>
              <w:jc w:val="center"/>
              <w:rPr>
                <w:rFonts w:cs="Times New Roman"/>
                <w:szCs w:val="22"/>
              </w:rPr>
            </w:pPr>
          </w:p>
        </w:tc>
        <w:tc>
          <w:tcPr>
            <w:tcW w:w="1255" w:type="dxa"/>
            <w:vAlign w:val="bottom"/>
          </w:tcPr>
          <w:p w14:paraId="55FF4455" w14:textId="49BAC05C" w:rsidR="007C3639" w:rsidRPr="007C3639" w:rsidRDefault="007C3639" w:rsidP="002324EF">
            <w:pPr>
              <w:tabs>
                <w:tab w:val="decimal" w:pos="997"/>
              </w:tabs>
              <w:spacing w:line="240" w:lineRule="atLeast"/>
              <w:rPr>
                <w:rFonts w:cs="Times New Roman"/>
                <w:szCs w:val="22"/>
              </w:rPr>
            </w:pPr>
            <w:r w:rsidRPr="0093239C">
              <w:rPr>
                <w:rFonts w:cs="Times New Roman"/>
                <w:szCs w:val="22"/>
              </w:rPr>
              <w:t>(1,048)</w:t>
            </w:r>
          </w:p>
        </w:tc>
        <w:tc>
          <w:tcPr>
            <w:tcW w:w="180" w:type="dxa"/>
            <w:vAlign w:val="bottom"/>
          </w:tcPr>
          <w:p w14:paraId="3CED483F" w14:textId="77777777" w:rsidR="007C3639" w:rsidRPr="000F0020" w:rsidRDefault="007C3639" w:rsidP="007C3639">
            <w:pPr>
              <w:pStyle w:val="acctfourfigures"/>
              <w:tabs>
                <w:tab w:val="clear" w:pos="765"/>
                <w:tab w:val="decimal" w:pos="731"/>
              </w:tabs>
              <w:spacing w:line="240" w:lineRule="atLeast"/>
              <w:rPr>
                <w:rFonts w:cs="Times New Roman"/>
                <w:szCs w:val="22"/>
              </w:rPr>
            </w:pPr>
          </w:p>
        </w:tc>
        <w:tc>
          <w:tcPr>
            <w:tcW w:w="990" w:type="dxa"/>
            <w:vAlign w:val="bottom"/>
          </w:tcPr>
          <w:p w14:paraId="75F96AC8" w14:textId="77777777" w:rsidR="007C3639" w:rsidRPr="000F0020" w:rsidRDefault="007C3639" w:rsidP="007C3639">
            <w:pPr>
              <w:pStyle w:val="acctfourfigures"/>
              <w:tabs>
                <w:tab w:val="clear" w:pos="765"/>
                <w:tab w:val="decimal" w:pos="480"/>
              </w:tabs>
              <w:spacing w:line="240" w:lineRule="atLeast"/>
              <w:ind w:right="-133"/>
              <w:rPr>
                <w:rFonts w:cs="Times New Roman"/>
                <w:szCs w:val="22"/>
              </w:rPr>
            </w:pPr>
          </w:p>
        </w:tc>
        <w:tc>
          <w:tcPr>
            <w:tcW w:w="180" w:type="dxa"/>
          </w:tcPr>
          <w:p w14:paraId="7C8268F3" w14:textId="77777777" w:rsidR="007C3639" w:rsidRPr="000F0020" w:rsidRDefault="007C3639" w:rsidP="007C3639">
            <w:pPr>
              <w:pStyle w:val="acctfourfigures"/>
              <w:tabs>
                <w:tab w:val="clear" w:pos="765"/>
                <w:tab w:val="decimal" w:pos="731"/>
              </w:tabs>
              <w:spacing w:line="240" w:lineRule="atLeast"/>
              <w:rPr>
                <w:rFonts w:cs="Times New Roman"/>
                <w:szCs w:val="22"/>
              </w:rPr>
            </w:pPr>
          </w:p>
        </w:tc>
        <w:tc>
          <w:tcPr>
            <w:tcW w:w="1193" w:type="dxa"/>
            <w:vAlign w:val="bottom"/>
          </w:tcPr>
          <w:p w14:paraId="32011A81" w14:textId="1AE24290" w:rsidR="007C3639" w:rsidRPr="000F0020" w:rsidRDefault="007C3639" w:rsidP="007C3639">
            <w:pPr>
              <w:pStyle w:val="acctfourfigures"/>
              <w:tabs>
                <w:tab w:val="clear" w:pos="765"/>
                <w:tab w:val="decimal" w:pos="1014"/>
              </w:tabs>
              <w:spacing w:line="240" w:lineRule="atLeast"/>
              <w:ind w:right="-115"/>
              <w:rPr>
                <w:rFonts w:cs="Times New Roman"/>
                <w:szCs w:val="22"/>
              </w:rPr>
            </w:pPr>
            <w:r w:rsidRPr="00EC65EE">
              <w:rPr>
                <w:rFonts w:cs="Times New Roman"/>
                <w:szCs w:val="22"/>
              </w:rPr>
              <w:t>7,550</w:t>
            </w:r>
          </w:p>
        </w:tc>
      </w:tr>
      <w:tr w:rsidR="007C3639" w:rsidRPr="006456CE" w14:paraId="3944CADC" w14:textId="77777777" w:rsidTr="0093239C">
        <w:trPr>
          <w:cantSplit/>
        </w:trPr>
        <w:tc>
          <w:tcPr>
            <w:tcW w:w="4581" w:type="dxa"/>
          </w:tcPr>
          <w:p w14:paraId="33CD814F" w14:textId="3B793E06" w:rsidR="007C3639" w:rsidRPr="006456CE" w:rsidRDefault="00E604BD" w:rsidP="007C3639">
            <w:pPr>
              <w:spacing w:line="240" w:lineRule="atLeast"/>
              <w:ind w:left="149" w:hanging="149"/>
              <w:rPr>
                <w:rFonts w:cs="Times New Roman"/>
                <w:szCs w:val="22"/>
              </w:rPr>
            </w:pPr>
            <w:r>
              <w:rPr>
                <w:rFonts w:cs="Times New Roman"/>
                <w:szCs w:val="22"/>
              </w:rPr>
              <w:t>Under (o</w:t>
            </w:r>
            <w:r w:rsidRPr="006456CE">
              <w:rPr>
                <w:rFonts w:cs="Times New Roman"/>
                <w:szCs w:val="22"/>
              </w:rPr>
              <w:t>ver</w:t>
            </w:r>
            <w:r>
              <w:rPr>
                <w:rFonts w:cs="Times New Roman"/>
                <w:szCs w:val="22"/>
              </w:rPr>
              <w:t>)</w:t>
            </w:r>
            <w:r w:rsidRPr="006456CE">
              <w:rPr>
                <w:rFonts w:cs="Times New Roman"/>
                <w:szCs w:val="22"/>
              </w:rPr>
              <w:t xml:space="preserve"> </w:t>
            </w:r>
            <w:r w:rsidR="007C3639" w:rsidRPr="006456CE">
              <w:rPr>
                <w:rFonts w:cs="Times New Roman"/>
                <w:szCs w:val="22"/>
              </w:rPr>
              <w:t>provided in prior years</w:t>
            </w:r>
          </w:p>
        </w:tc>
        <w:tc>
          <w:tcPr>
            <w:tcW w:w="986" w:type="dxa"/>
            <w:vAlign w:val="bottom"/>
          </w:tcPr>
          <w:p w14:paraId="6DE67928" w14:textId="77777777" w:rsidR="007C3639" w:rsidRPr="007C3639" w:rsidRDefault="007C3639" w:rsidP="007C3639">
            <w:pPr>
              <w:pStyle w:val="acctfourfigures"/>
              <w:tabs>
                <w:tab w:val="clear" w:pos="765"/>
                <w:tab w:val="decimal" w:pos="731"/>
              </w:tabs>
              <w:spacing w:line="240" w:lineRule="atLeast"/>
              <w:jc w:val="center"/>
              <w:rPr>
                <w:rFonts w:cs="Times New Roman"/>
                <w:szCs w:val="22"/>
              </w:rPr>
            </w:pPr>
          </w:p>
        </w:tc>
        <w:tc>
          <w:tcPr>
            <w:tcW w:w="184" w:type="dxa"/>
          </w:tcPr>
          <w:p w14:paraId="3DC2DBFB" w14:textId="77777777" w:rsidR="007C3639" w:rsidRPr="007C3639" w:rsidRDefault="007C3639" w:rsidP="007C3639">
            <w:pPr>
              <w:pStyle w:val="acctfourfigures"/>
              <w:tabs>
                <w:tab w:val="clear" w:pos="765"/>
                <w:tab w:val="decimal" w:pos="731"/>
              </w:tabs>
              <w:spacing w:line="240" w:lineRule="atLeast"/>
              <w:jc w:val="center"/>
              <w:rPr>
                <w:rFonts w:cs="Times New Roman"/>
                <w:szCs w:val="22"/>
              </w:rPr>
            </w:pPr>
          </w:p>
        </w:tc>
        <w:tc>
          <w:tcPr>
            <w:tcW w:w="1255" w:type="dxa"/>
          </w:tcPr>
          <w:p w14:paraId="777E0E1D" w14:textId="1C7269B5" w:rsidR="007C3639" w:rsidRPr="007C3639" w:rsidRDefault="007C3639" w:rsidP="007C3639">
            <w:pPr>
              <w:tabs>
                <w:tab w:val="decimal" w:pos="1011"/>
              </w:tabs>
              <w:spacing w:line="240" w:lineRule="atLeast"/>
              <w:ind w:right="-187"/>
              <w:rPr>
                <w:rFonts w:cs="Times New Roman"/>
                <w:szCs w:val="22"/>
              </w:rPr>
            </w:pPr>
            <w:r w:rsidRPr="0093239C">
              <w:rPr>
                <w:rFonts w:cs="Times New Roman"/>
                <w:szCs w:val="22"/>
              </w:rPr>
              <w:t>130</w:t>
            </w:r>
          </w:p>
        </w:tc>
        <w:tc>
          <w:tcPr>
            <w:tcW w:w="180" w:type="dxa"/>
            <w:vAlign w:val="bottom"/>
          </w:tcPr>
          <w:p w14:paraId="39F057E3" w14:textId="77777777" w:rsidR="007C3639" w:rsidRPr="000F0020" w:rsidRDefault="007C3639" w:rsidP="007C3639">
            <w:pPr>
              <w:pStyle w:val="acctfourfigures"/>
              <w:tabs>
                <w:tab w:val="clear" w:pos="765"/>
                <w:tab w:val="decimal" w:pos="731"/>
              </w:tabs>
              <w:spacing w:line="240" w:lineRule="atLeast"/>
              <w:rPr>
                <w:rFonts w:cs="Times New Roman"/>
                <w:szCs w:val="22"/>
              </w:rPr>
            </w:pPr>
          </w:p>
        </w:tc>
        <w:tc>
          <w:tcPr>
            <w:tcW w:w="990" w:type="dxa"/>
            <w:vAlign w:val="bottom"/>
          </w:tcPr>
          <w:p w14:paraId="546861ED" w14:textId="77777777" w:rsidR="007C3639" w:rsidRPr="000F0020" w:rsidRDefault="007C3639" w:rsidP="007C3639">
            <w:pPr>
              <w:pStyle w:val="acctfourfigures"/>
              <w:tabs>
                <w:tab w:val="clear" w:pos="765"/>
                <w:tab w:val="decimal" w:pos="480"/>
              </w:tabs>
              <w:spacing w:line="240" w:lineRule="atLeast"/>
              <w:rPr>
                <w:rFonts w:cs="Times New Roman"/>
                <w:szCs w:val="22"/>
              </w:rPr>
            </w:pPr>
          </w:p>
        </w:tc>
        <w:tc>
          <w:tcPr>
            <w:tcW w:w="180" w:type="dxa"/>
          </w:tcPr>
          <w:p w14:paraId="43819F5C" w14:textId="77777777" w:rsidR="007C3639" w:rsidRPr="000F0020" w:rsidRDefault="007C3639" w:rsidP="007C3639">
            <w:pPr>
              <w:pStyle w:val="acctfourfigures"/>
              <w:tabs>
                <w:tab w:val="clear" w:pos="765"/>
                <w:tab w:val="decimal" w:pos="731"/>
              </w:tabs>
              <w:spacing w:line="240" w:lineRule="atLeast"/>
              <w:rPr>
                <w:rFonts w:cs="Times New Roman"/>
                <w:szCs w:val="22"/>
              </w:rPr>
            </w:pPr>
          </w:p>
        </w:tc>
        <w:tc>
          <w:tcPr>
            <w:tcW w:w="1193" w:type="dxa"/>
          </w:tcPr>
          <w:p w14:paraId="5ECB533A" w14:textId="758AE5E2" w:rsidR="007C3639" w:rsidRPr="000F0020" w:rsidRDefault="007C3639" w:rsidP="007C3639">
            <w:pPr>
              <w:tabs>
                <w:tab w:val="decimal" w:pos="997"/>
              </w:tabs>
              <w:spacing w:line="240" w:lineRule="atLeast"/>
              <w:ind w:right="-115"/>
              <w:rPr>
                <w:rFonts w:cs="Times New Roman"/>
                <w:szCs w:val="22"/>
              </w:rPr>
            </w:pPr>
            <w:r w:rsidRPr="00EC65EE">
              <w:rPr>
                <w:rFonts w:cs="Times New Roman"/>
                <w:bCs/>
                <w:szCs w:val="22"/>
              </w:rPr>
              <w:t>(3,306)</w:t>
            </w:r>
          </w:p>
        </w:tc>
      </w:tr>
      <w:tr w:rsidR="007C3639" w:rsidRPr="006456CE" w14:paraId="07F785C3" w14:textId="77777777" w:rsidTr="007C3639">
        <w:trPr>
          <w:cantSplit/>
        </w:trPr>
        <w:tc>
          <w:tcPr>
            <w:tcW w:w="4581" w:type="dxa"/>
          </w:tcPr>
          <w:p w14:paraId="1F273E41" w14:textId="77777777" w:rsidR="007C3639" w:rsidRPr="006456CE" w:rsidRDefault="007C3639" w:rsidP="007C3639">
            <w:pPr>
              <w:spacing w:line="240" w:lineRule="atLeast"/>
              <w:rPr>
                <w:rFonts w:cs="Times New Roman"/>
                <w:b/>
                <w:bCs/>
                <w:szCs w:val="22"/>
              </w:rPr>
            </w:pPr>
            <w:r w:rsidRPr="006456CE">
              <w:rPr>
                <w:rFonts w:cs="Times New Roman"/>
                <w:b/>
                <w:bCs/>
                <w:szCs w:val="22"/>
              </w:rPr>
              <w:t>Total</w:t>
            </w:r>
          </w:p>
        </w:tc>
        <w:tc>
          <w:tcPr>
            <w:tcW w:w="986" w:type="dxa"/>
            <w:tcBorders>
              <w:top w:val="single" w:sz="4" w:space="0" w:color="auto"/>
              <w:left w:val="nil"/>
              <w:bottom w:val="double" w:sz="4" w:space="0" w:color="auto"/>
              <w:right w:val="nil"/>
            </w:tcBorders>
          </w:tcPr>
          <w:p w14:paraId="3F8BFF68" w14:textId="51D1756C" w:rsidR="007C3639" w:rsidRPr="007C3639" w:rsidRDefault="007C3639" w:rsidP="007C3639">
            <w:pPr>
              <w:pStyle w:val="acctfourfigures"/>
              <w:tabs>
                <w:tab w:val="clear" w:pos="765"/>
                <w:tab w:val="decimal" w:pos="731"/>
              </w:tabs>
              <w:spacing w:line="240" w:lineRule="atLeast"/>
              <w:jc w:val="center"/>
              <w:rPr>
                <w:rFonts w:cs="Times New Roman"/>
                <w:b/>
                <w:bCs/>
                <w:szCs w:val="22"/>
              </w:rPr>
            </w:pPr>
            <w:r w:rsidRPr="0093239C">
              <w:rPr>
                <w:rFonts w:cs="Times New Roman"/>
                <w:b/>
                <w:bCs/>
                <w:szCs w:val="22"/>
                <w:cs/>
                <w:lang w:bidi="th-TH"/>
              </w:rPr>
              <w:t>20</w:t>
            </w:r>
            <w:r w:rsidRPr="0093239C">
              <w:rPr>
                <w:rFonts w:cs="Times New Roman"/>
                <w:b/>
                <w:bCs/>
                <w:szCs w:val="22"/>
                <w:lang w:bidi="th-TH"/>
              </w:rPr>
              <w:t>.</w:t>
            </w:r>
            <w:r w:rsidRPr="0093239C">
              <w:rPr>
                <w:rFonts w:cs="Times New Roman"/>
                <w:b/>
                <w:bCs/>
                <w:szCs w:val="22"/>
                <w:cs/>
                <w:lang w:bidi="th-TH"/>
              </w:rPr>
              <w:t>0</w:t>
            </w:r>
          </w:p>
        </w:tc>
        <w:tc>
          <w:tcPr>
            <w:tcW w:w="184" w:type="dxa"/>
          </w:tcPr>
          <w:p w14:paraId="78D210AB" w14:textId="77777777" w:rsidR="007C3639" w:rsidRPr="007C3639" w:rsidRDefault="007C3639" w:rsidP="007C3639">
            <w:pPr>
              <w:pStyle w:val="acctfourfigures"/>
              <w:tabs>
                <w:tab w:val="clear" w:pos="765"/>
                <w:tab w:val="decimal" w:pos="731"/>
              </w:tabs>
              <w:spacing w:line="240" w:lineRule="atLeast"/>
              <w:jc w:val="center"/>
              <w:rPr>
                <w:rFonts w:cs="Times New Roman"/>
                <w:b/>
                <w:bCs/>
                <w:szCs w:val="22"/>
              </w:rPr>
            </w:pPr>
          </w:p>
        </w:tc>
        <w:tc>
          <w:tcPr>
            <w:tcW w:w="1255" w:type="dxa"/>
            <w:tcBorders>
              <w:top w:val="single" w:sz="4" w:space="0" w:color="auto"/>
              <w:left w:val="nil"/>
              <w:bottom w:val="double" w:sz="4" w:space="0" w:color="auto"/>
              <w:right w:val="nil"/>
            </w:tcBorders>
          </w:tcPr>
          <w:p w14:paraId="2DD672CC" w14:textId="6C4E07E3" w:rsidR="007C3639" w:rsidRPr="007C3639" w:rsidRDefault="007C3639" w:rsidP="007C3639">
            <w:pPr>
              <w:pStyle w:val="acctfourfigures"/>
              <w:tabs>
                <w:tab w:val="clear" w:pos="765"/>
                <w:tab w:val="decimal" w:pos="921"/>
              </w:tabs>
              <w:spacing w:line="240" w:lineRule="atLeast"/>
              <w:jc w:val="center"/>
              <w:rPr>
                <w:rFonts w:cs="Times New Roman"/>
                <w:b/>
                <w:bCs/>
                <w:szCs w:val="22"/>
              </w:rPr>
            </w:pPr>
            <w:r w:rsidRPr="0093239C">
              <w:rPr>
                <w:rFonts w:cs="Times New Roman"/>
                <w:b/>
                <w:bCs/>
                <w:szCs w:val="22"/>
              </w:rPr>
              <w:t>896,69</w:t>
            </w:r>
            <w:r w:rsidRPr="0093239C">
              <w:rPr>
                <w:rFonts w:cs="Times New Roman"/>
                <w:b/>
                <w:bCs/>
                <w:szCs w:val="22"/>
                <w:cs/>
                <w:lang w:bidi="th-TH"/>
              </w:rPr>
              <w:t>0</w:t>
            </w:r>
          </w:p>
        </w:tc>
        <w:tc>
          <w:tcPr>
            <w:tcW w:w="180" w:type="dxa"/>
          </w:tcPr>
          <w:p w14:paraId="16FECD8F" w14:textId="77777777" w:rsidR="007C3639" w:rsidRPr="000F0020" w:rsidRDefault="007C3639" w:rsidP="007C3639">
            <w:pPr>
              <w:pStyle w:val="acctfourfigures"/>
              <w:tabs>
                <w:tab w:val="clear" w:pos="765"/>
                <w:tab w:val="decimal" w:pos="731"/>
              </w:tabs>
              <w:spacing w:line="240" w:lineRule="atLeast"/>
              <w:jc w:val="center"/>
              <w:rPr>
                <w:rFonts w:cs="Times New Roman"/>
                <w:b/>
                <w:bCs/>
                <w:szCs w:val="22"/>
              </w:rPr>
            </w:pPr>
          </w:p>
        </w:tc>
        <w:tc>
          <w:tcPr>
            <w:tcW w:w="990" w:type="dxa"/>
            <w:tcBorders>
              <w:top w:val="single" w:sz="4" w:space="0" w:color="auto"/>
              <w:left w:val="nil"/>
              <w:bottom w:val="double" w:sz="4" w:space="0" w:color="auto"/>
              <w:right w:val="nil"/>
            </w:tcBorders>
          </w:tcPr>
          <w:p w14:paraId="4820AB6F" w14:textId="1E210CE2" w:rsidR="007C3639" w:rsidRPr="000F0020" w:rsidRDefault="007C3639" w:rsidP="007C3639">
            <w:pPr>
              <w:pStyle w:val="acctfourfigures"/>
              <w:tabs>
                <w:tab w:val="clear" w:pos="765"/>
                <w:tab w:val="decimal" w:pos="480"/>
              </w:tabs>
              <w:spacing w:line="240" w:lineRule="atLeast"/>
              <w:rPr>
                <w:rFonts w:cs="Times New Roman"/>
                <w:b/>
                <w:bCs/>
                <w:szCs w:val="22"/>
              </w:rPr>
            </w:pPr>
            <w:r w:rsidRPr="00EC65EE">
              <w:rPr>
                <w:rFonts w:cs="Times New Roman"/>
                <w:b/>
                <w:bCs/>
                <w:szCs w:val="22"/>
                <w:lang w:bidi="th-TH"/>
              </w:rPr>
              <w:t>20.1</w:t>
            </w:r>
          </w:p>
        </w:tc>
        <w:tc>
          <w:tcPr>
            <w:tcW w:w="180" w:type="dxa"/>
          </w:tcPr>
          <w:p w14:paraId="285D9BEA" w14:textId="77777777" w:rsidR="007C3639" w:rsidRPr="000F0020" w:rsidRDefault="007C3639" w:rsidP="007C3639">
            <w:pPr>
              <w:pStyle w:val="acctfourfigures"/>
              <w:tabs>
                <w:tab w:val="clear" w:pos="765"/>
                <w:tab w:val="decimal" w:pos="731"/>
              </w:tabs>
              <w:spacing w:line="240" w:lineRule="atLeast"/>
              <w:jc w:val="center"/>
              <w:rPr>
                <w:rFonts w:cs="Times New Roman"/>
                <w:b/>
                <w:bCs/>
                <w:szCs w:val="22"/>
              </w:rPr>
            </w:pPr>
          </w:p>
        </w:tc>
        <w:tc>
          <w:tcPr>
            <w:tcW w:w="1193" w:type="dxa"/>
            <w:tcBorders>
              <w:top w:val="single" w:sz="4" w:space="0" w:color="auto"/>
              <w:left w:val="nil"/>
              <w:bottom w:val="double" w:sz="4" w:space="0" w:color="auto"/>
              <w:right w:val="nil"/>
            </w:tcBorders>
          </w:tcPr>
          <w:p w14:paraId="2A332AA3" w14:textId="66061C93" w:rsidR="007C3639" w:rsidRPr="000F0020" w:rsidRDefault="007C3639" w:rsidP="007C3639">
            <w:pPr>
              <w:tabs>
                <w:tab w:val="decimal" w:pos="997"/>
              </w:tabs>
              <w:spacing w:line="240" w:lineRule="atLeast"/>
              <w:ind w:right="-115"/>
              <w:rPr>
                <w:rFonts w:cs="Times New Roman"/>
                <w:b/>
                <w:bCs/>
                <w:szCs w:val="22"/>
              </w:rPr>
            </w:pPr>
            <w:r w:rsidRPr="00EC65EE">
              <w:rPr>
                <w:rFonts w:cs="Times New Roman"/>
                <w:b/>
                <w:bCs/>
                <w:szCs w:val="22"/>
              </w:rPr>
              <w:t>607,514</w:t>
            </w:r>
          </w:p>
        </w:tc>
      </w:tr>
    </w:tbl>
    <w:p w14:paraId="49FAEB0A" w14:textId="4ED9693C" w:rsidR="00A96612" w:rsidRDefault="00A96612">
      <w:pPr>
        <w:rPr>
          <w:rFonts w:cs="Times New Roman"/>
          <w:b/>
          <w:bCs/>
          <w:sz w:val="20"/>
        </w:rPr>
      </w:pPr>
    </w:p>
    <w:p w14:paraId="5987B986" w14:textId="2FD3428A" w:rsidR="003F2955" w:rsidRPr="0012708E" w:rsidRDefault="00DD7875" w:rsidP="00C80414">
      <w:pPr>
        <w:tabs>
          <w:tab w:val="left" w:pos="540"/>
          <w:tab w:val="left" w:pos="1080"/>
        </w:tabs>
        <w:spacing w:line="240" w:lineRule="exact"/>
        <w:ind w:right="389"/>
        <w:jc w:val="thaiDistribute"/>
        <w:rPr>
          <w:rFonts w:cs="Times New Roman"/>
          <w:b/>
          <w:bCs/>
          <w:sz w:val="24"/>
          <w:szCs w:val="24"/>
        </w:rPr>
      </w:pPr>
      <w:r w:rsidRPr="0012708E">
        <w:rPr>
          <w:rFonts w:cs="Times New Roman"/>
          <w:b/>
          <w:bCs/>
          <w:sz w:val="24"/>
          <w:szCs w:val="24"/>
        </w:rPr>
        <w:t>4</w:t>
      </w:r>
      <w:r w:rsidR="00AF3B4A">
        <w:rPr>
          <w:rFonts w:cs="Times New Roman"/>
          <w:b/>
          <w:bCs/>
          <w:sz w:val="24"/>
          <w:szCs w:val="24"/>
        </w:rPr>
        <w:t>4</w:t>
      </w:r>
      <w:r w:rsidR="003F2955" w:rsidRPr="0012708E">
        <w:rPr>
          <w:rFonts w:cs="Times New Roman"/>
          <w:b/>
          <w:bCs/>
          <w:sz w:val="24"/>
          <w:szCs w:val="24"/>
        </w:rPr>
        <w:tab/>
      </w:r>
      <w:r w:rsidR="00202DE7" w:rsidRPr="0012708E">
        <w:rPr>
          <w:rFonts w:cs="Times New Roman"/>
          <w:b/>
          <w:bCs/>
          <w:sz w:val="24"/>
          <w:szCs w:val="24"/>
        </w:rPr>
        <w:t>Earnings per share</w:t>
      </w:r>
    </w:p>
    <w:p w14:paraId="29F528FA" w14:textId="176231D8" w:rsidR="001B7C9C" w:rsidRPr="00147F11" w:rsidRDefault="001B7C9C" w:rsidP="0073046A">
      <w:pPr>
        <w:spacing w:line="240" w:lineRule="atLeast"/>
        <w:ind w:firstLine="562"/>
        <w:rPr>
          <w:rFonts w:cs="Times New Roman"/>
          <w:sz w:val="20"/>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16"/>
        <w:gridCol w:w="180"/>
        <w:gridCol w:w="1017"/>
        <w:gridCol w:w="180"/>
        <w:gridCol w:w="1081"/>
        <w:gridCol w:w="6"/>
      </w:tblGrid>
      <w:tr w:rsidR="0073046A" w:rsidRPr="006456CE" w14:paraId="63688F5A" w14:textId="77777777" w:rsidTr="00EC65EE">
        <w:trPr>
          <w:gridAfter w:val="1"/>
          <w:wAfter w:w="6" w:type="dxa"/>
          <w:cantSplit/>
          <w:tblHeader/>
        </w:trPr>
        <w:tc>
          <w:tcPr>
            <w:tcW w:w="4320" w:type="dxa"/>
            <w:vAlign w:val="bottom"/>
          </w:tcPr>
          <w:p w14:paraId="06A68873" w14:textId="77777777" w:rsidR="0073046A" w:rsidRPr="00360B85" w:rsidRDefault="0073046A" w:rsidP="003023D6">
            <w:pPr>
              <w:spacing w:line="240" w:lineRule="atLeast"/>
              <w:ind w:left="195" w:right="-80" w:hanging="195"/>
              <w:rPr>
                <w:rFonts w:cs="Times New Roman"/>
                <w:b/>
                <w:bCs/>
                <w:i/>
                <w:iCs/>
                <w:szCs w:val="22"/>
              </w:rPr>
            </w:pPr>
          </w:p>
        </w:tc>
        <w:tc>
          <w:tcPr>
            <w:tcW w:w="2439" w:type="dxa"/>
            <w:gridSpan w:val="3"/>
          </w:tcPr>
          <w:p w14:paraId="3DCD541B" w14:textId="77777777" w:rsidR="0073046A" w:rsidRPr="00360B85" w:rsidRDefault="0073046A" w:rsidP="003023D6">
            <w:pPr>
              <w:pStyle w:val="acctmergecolhdg"/>
              <w:spacing w:line="240" w:lineRule="atLeast"/>
              <w:rPr>
                <w:rFonts w:cs="Times New Roman"/>
                <w:szCs w:val="22"/>
              </w:rPr>
            </w:pPr>
            <w:r w:rsidRPr="00360B85">
              <w:rPr>
                <w:rFonts w:cs="Times New Roman"/>
                <w:szCs w:val="22"/>
              </w:rPr>
              <w:t xml:space="preserve">Consolidated </w:t>
            </w:r>
          </w:p>
        </w:tc>
        <w:tc>
          <w:tcPr>
            <w:tcW w:w="180" w:type="dxa"/>
          </w:tcPr>
          <w:p w14:paraId="09206FB8" w14:textId="77777777" w:rsidR="0073046A" w:rsidRPr="00360B85" w:rsidRDefault="0073046A" w:rsidP="003023D6">
            <w:pPr>
              <w:pStyle w:val="acctmergecolhdg"/>
              <w:spacing w:line="240" w:lineRule="atLeast"/>
              <w:jc w:val="left"/>
              <w:rPr>
                <w:rFonts w:cs="Times New Roman"/>
                <w:szCs w:val="22"/>
              </w:rPr>
            </w:pPr>
          </w:p>
        </w:tc>
        <w:tc>
          <w:tcPr>
            <w:tcW w:w="2278" w:type="dxa"/>
            <w:gridSpan w:val="3"/>
          </w:tcPr>
          <w:p w14:paraId="3C6AAC80" w14:textId="77777777" w:rsidR="0073046A" w:rsidRPr="00360B85" w:rsidRDefault="0073046A" w:rsidP="003023D6">
            <w:pPr>
              <w:pStyle w:val="acctmergecolhdg"/>
              <w:spacing w:line="240" w:lineRule="atLeast"/>
              <w:rPr>
                <w:rFonts w:cs="Times New Roman"/>
                <w:szCs w:val="22"/>
              </w:rPr>
            </w:pPr>
            <w:r w:rsidRPr="00360B85">
              <w:rPr>
                <w:rFonts w:cs="Times New Roman"/>
                <w:szCs w:val="22"/>
              </w:rPr>
              <w:t>The Bank</w:t>
            </w:r>
          </w:p>
        </w:tc>
      </w:tr>
      <w:tr w:rsidR="0073046A" w:rsidRPr="006456CE" w14:paraId="79A0B036" w14:textId="77777777" w:rsidTr="00EC65EE">
        <w:trPr>
          <w:gridAfter w:val="1"/>
          <w:wAfter w:w="6" w:type="dxa"/>
          <w:cantSplit/>
          <w:tblHeader/>
        </w:trPr>
        <w:tc>
          <w:tcPr>
            <w:tcW w:w="4320" w:type="dxa"/>
          </w:tcPr>
          <w:p w14:paraId="3D505C44" w14:textId="33A4171C" w:rsidR="0073046A" w:rsidRPr="00360B85" w:rsidRDefault="0073046A" w:rsidP="003023D6">
            <w:pPr>
              <w:pStyle w:val="acctfourfigures"/>
              <w:tabs>
                <w:tab w:val="clear" w:pos="765"/>
              </w:tabs>
              <w:spacing w:line="240" w:lineRule="atLeast"/>
              <w:ind w:left="195" w:right="-80" w:hanging="195"/>
              <w:rPr>
                <w:rFonts w:cs="Times New Roman"/>
                <w:szCs w:val="22"/>
              </w:rPr>
            </w:pPr>
            <w:r w:rsidRPr="00360B85">
              <w:rPr>
                <w:rFonts w:cs="Times New Roman"/>
                <w:b/>
                <w:bCs/>
                <w:i/>
                <w:iCs/>
                <w:szCs w:val="22"/>
              </w:rPr>
              <w:t>For the year ended 31 December</w:t>
            </w:r>
          </w:p>
        </w:tc>
        <w:tc>
          <w:tcPr>
            <w:tcW w:w="1143" w:type="dxa"/>
          </w:tcPr>
          <w:p w14:paraId="4EF07E1C" w14:textId="79F98B4E" w:rsidR="0073046A" w:rsidRPr="00360B85" w:rsidRDefault="00157C51" w:rsidP="003023D6">
            <w:pPr>
              <w:pStyle w:val="acctmergecolhdg"/>
              <w:spacing w:line="240" w:lineRule="atLeast"/>
              <w:rPr>
                <w:rFonts w:cs="Times New Roman"/>
                <w:b w:val="0"/>
                <w:bCs/>
                <w:szCs w:val="22"/>
              </w:rPr>
            </w:pPr>
            <w:r>
              <w:rPr>
                <w:rFonts w:cs="Times New Roman"/>
                <w:b w:val="0"/>
                <w:bCs/>
                <w:szCs w:val="22"/>
              </w:rPr>
              <w:t>2023</w:t>
            </w:r>
          </w:p>
        </w:tc>
        <w:tc>
          <w:tcPr>
            <w:tcW w:w="180" w:type="dxa"/>
          </w:tcPr>
          <w:p w14:paraId="7B22D71A" w14:textId="77777777" w:rsidR="0073046A" w:rsidRPr="00360B85" w:rsidRDefault="0073046A" w:rsidP="003023D6">
            <w:pPr>
              <w:pStyle w:val="acctmergecolhdg"/>
              <w:spacing w:line="240" w:lineRule="atLeast"/>
              <w:rPr>
                <w:rFonts w:cs="Times New Roman"/>
                <w:b w:val="0"/>
                <w:bCs/>
                <w:szCs w:val="22"/>
              </w:rPr>
            </w:pPr>
          </w:p>
        </w:tc>
        <w:tc>
          <w:tcPr>
            <w:tcW w:w="1116" w:type="dxa"/>
          </w:tcPr>
          <w:p w14:paraId="02A305F9" w14:textId="52213140" w:rsidR="0073046A" w:rsidRPr="00360B85" w:rsidRDefault="00157C51" w:rsidP="003023D6">
            <w:pPr>
              <w:pStyle w:val="acctmergecolhdg"/>
              <w:spacing w:line="240" w:lineRule="atLeast"/>
              <w:rPr>
                <w:rFonts w:cs="Times New Roman"/>
                <w:b w:val="0"/>
                <w:bCs/>
                <w:szCs w:val="22"/>
              </w:rPr>
            </w:pPr>
            <w:r>
              <w:rPr>
                <w:rFonts w:cs="Times New Roman"/>
                <w:b w:val="0"/>
                <w:bCs/>
                <w:szCs w:val="22"/>
              </w:rPr>
              <w:t>2022</w:t>
            </w:r>
          </w:p>
        </w:tc>
        <w:tc>
          <w:tcPr>
            <w:tcW w:w="180" w:type="dxa"/>
          </w:tcPr>
          <w:p w14:paraId="4328C8F2" w14:textId="77777777" w:rsidR="0073046A" w:rsidRPr="00360B85" w:rsidRDefault="0073046A" w:rsidP="003023D6">
            <w:pPr>
              <w:pStyle w:val="acctmergecolhdg"/>
              <w:spacing w:line="240" w:lineRule="atLeast"/>
              <w:rPr>
                <w:rFonts w:cs="Times New Roman"/>
                <w:b w:val="0"/>
                <w:bCs/>
                <w:szCs w:val="22"/>
              </w:rPr>
            </w:pPr>
          </w:p>
        </w:tc>
        <w:tc>
          <w:tcPr>
            <w:tcW w:w="1017" w:type="dxa"/>
          </w:tcPr>
          <w:p w14:paraId="0EB1BB32" w14:textId="706DF567" w:rsidR="0073046A" w:rsidRPr="00360B85" w:rsidRDefault="00157C51" w:rsidP="003023D6">
            <w:pPr>
              <w:pStyle w:val="acctmergecolhdg"/>
              <w:spacing w:line="240" w:lineRule="atLeast"/>
              <w:rPr>
                <w:rFonts w:cs="Times New Roman"/>
                <w:b w:val="0"/>
                <w:bCs/>
                <w:szCs w:val="22"/>
              </w:rPr>
            </w:pPr>
            <w:r>
              <w:rPr>
                <w:rFonts w:cs="Times New Roman"/>
                <w:b w:val="0"/>
                <w:bCs/>
                <w:szCs w:val="22"/>
              </w:rPr>
              <w:t>2023</w:t>
            </w:r>
          </w:p>
        </w:tc>
        <w:tc>
          <w:tcPr>
            <w:tcW w:w="180" w:type="dxa"/>
          </w:tcPr>
          <w:p w14:paraId="53671806" w14:textId="77777777" w:rsidR="0073046A" w:rsidRPr="00360B85" w:rsidRDefault="0073046A" w:rsidP="003023D6">
            <w:pPr>
              <w:pStyle w:val="acctmergecolhdg"/>
              <w:spacing w:line="240" w:lineRule="atLeast"/>
              <w:rPr>
                <w:rFonts w:cs="Times New Roman"/>
                <w:b w:val="0"/>
                <w:bCs/>
                <w:szCs w:val="22"/>
              </w:rPr>
            </w:pPr>
          </w:p>
        </w:tc>
        <w:tc>
          <w:tcPr>
            <w:tcW w:w="1081" w:type="dxa"/>
          </w:tcPr>
          <w:p w14:paraId="35117420" w14:textId="45199BE1" w:rsidR="0073046A" w:rsidRPr="00360B85" w:rsidRDefault="00157C51" w:rsidP="003023D6">
            <w:pPr>
              <w:pStyle w:val="acctmergecolhdg"/>
              <w:spacing w:line="240" w:lineRule="atLeast"/>
              <w:rPr>
                <w:rFonts w:cs="Times New Roman"/>
                <w:b w:val="0"/>
                <w:bCs/>
                <w:szCs w:val="22"/>
              </w:rPr>
            </w:pPr>
            <w:r>
              <w:rPr>
                <w:rFonts w:cs="Times New Roman"/>
                <w:b w:val="0"/>
                <w:bCs/>
                <w:szCs w:val="22"/>
              </w:rPr>
              <w:t>2022</w:t>
            </w:r>
          </w:p>
        </w:tc>
      </w:tr>
      <w:tr w:rsidR="0073046A" w:rsidRPr="006456CE" w14:paraId="1D586E77" w14:textId="77777777" w:rsidTr="00EC65EE">
        <w:trPr>
          <w:cantSplit/>
          <w:tblHeader/>
        </w:trPr>
        <w:tc>
          <w:tcPr>
            <w:tcW w:w="4320" w:type="dxa"/>
          </w:tcPr>
          <w:p w14:paraId="2494F77D" w14:textId="77777777" w:rsidR="0073046A" w:rsidRPr="00360B85" w:rsidRDefault="0073046A" w:rsidP="003023D6">
            <w:pPr>
              <w:spacing w:line="240" w:lineRule="atLeast"/>
              <w:ind w:left="195" w:right="-80" w:hanging="195"/>
              <w:rPr>
                <w:rFonts w:cs="Times New Roman"/>
                <w:b/>
                <w:bCs/>
                <w:i/>
                <w:iCs/>
                <w:szCs w:val="22"/>
              </w:rPr>
            </w:pPr>
          </w:p>
        </w:tc>
        <w:tc>
          <w:tcPr>
            <w:tcW w:w="4903" w:type="dxa"/>
            <w:gridSpan w:val="8"/>
          </w:tcPr>
          <w:p w14:paraId="01E7313C" w14:textId="77777777" w:rsidR="0073046A" w:rsidRPr="00360B85" w:rsidRDefault="0073046A" w:rsidP="003023D6">
            <w:pPr>
              <w:pStyle w:val="acctfourfigures"/>
              <w:spacing w:line="240" w:lineRule="atLeast"/>
              <w:jc w:val="center"/>
              <w:rPr>
                <w:rFonts w:cs="Times New Roman"/>
                <w:i/>
                <w:iCs/>
                <w:szCs w:val="22"/>
              </w:rPr>
            </w:pPr>
            <w:r w:rsidRPr="00360B85">
              <w:rPr>
                <w:rFonts w:cs="Times New Roman"/>
                <w:i/>
                <w:iCs/>
                <w:szCs w:val="22"/>
              </w:rPr>
              <w:t>(in thousand Baht)</w:t>
            </w:r>
          </w:p>
        </w:tc>
      </w:tr>
      <w:tr w:rsidR="00157C51" w:rsidRPr="006456CE" w14:paraId="410B0458" w14:textId="77777777" w:rsidTr="00EC65EE">
        <w:trPr>
          <w:gridAfter w:val="1"/>
          <w:wAfter w:w="6" w:type="dxa"/>
          <w:cantSplit/>
        </w:trPr>
        <w:tc>
          <w:tcPr>
            <w:tcW w:w="4320" w:type="dxa"/>
            <w:shd w:val="clear" w:color="auto" w:fill="auto"/>
          </w:tcPr>
          <w:p w14:paraId="64929064" w14:textId="0CC8FB62" w:rsidR="00157C51" w:rsidRPr="00360B85" w:rsidRDefault="00157C51" w:rsidP="00157C51">
            <w:pPr>
              <w:spacing w:line="240" w:lineRule="atLeast"/>
              <w:ind w:left="195" w:right="-80" w:hanging="195"/>
              <w:rPr>
                <w:rFonts w:cs="Times New Roman"/>
                <w:szCs w:val="22"/>
              </w:rPr>
            </w:pPr>
            <w:r w:rsidRPr="00360B85">
              <w:rPr>
                <w:rFonts w:cs="Times New Roman"/>
                <w:b/>
                <w:bCs/>
                <w:szCs w:val="22"/>
              </w:rPr>
              <w:t>Profit attributable to ordinary shareholders of the Bank (basic and diluted)</w:t>
            </w:r>
          </w:p>
        </w:tc>
        <w:tc>
          <w:tcPr>
            <w:tcW w:w="1143" w:type="dxa"/>
            <w:tcBorders>
              <w:bottom w:val="double" w:sz="4" w:space="0" w:color="auto"/>
            </w:tcBorders>
            <w:vAlign w:val="bottom"/>
          </w:tcPr>
          <w:p w14:paraId="65BA2FE8" w14:textId="24913A34" w:rsidR="00157C51" w:rsidRPr="002A73AC" w:rsidRDefault="007C3639" w:rsidP="00157C51">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cs/>
                <w:lang w:bidi="th-TH"/>
              </w:rPr>
              <w:t>3</w:t>
            </w:r>
            <w:r w:rsidRPr="0093239C">
              <w:rPr>
                <w:rFonts w:cs="Times New Roman"/>
                <w:b/>
                <w:bCs/>
                <w:szCs w:val="22"/>
                <w:lang w:bidi="th-TH"/>
              </w:rPr>
              <w:t>,556,780</w:t>
            </w:r>
          </w:p>
        </w:tc>
        <w:tc>
          <w:tcPr>
            <w:tcW w:w="180" w:type="dxa"/>
            <w:vAlign w:val="bottom"/>
          </w:tcPr>
          <w:p w14:paraId="32CCC07B" w14:textId="77777777" w:rsidR="00157C51" w:rsidRPr="0093239C" w:rsidRDefault="00157C51" w:rsidP="00157C51">
            <w:pPr>
              <w:pStyle w:val="acctfourfigures"/>
              <w:tabs>
                <w:tab w:val="decimal" w:pos="920"/>
              </w:tabs>
              <w:spacing w:line="240" w:lineRule="atLeast"/>
              <w:ind w:left="-70" w:right="-110"/>
              <w:rPr>
                <w:rFonts w:cs="Times New Roman"/>
                <w:b/>
                <w:bCs/>
                <w:szCs w:val="22"/>
              </w:rPr>
            </w:pPr>
          </w:p>
        </w:tc>
        <w:tc>
          <w:tcPr>
            <w:tcW w:w="1116" w:type="dxa"/>
            <w:tcBorders>
              <w:bottom w:val="double" w:sz="4" w:space="0" w:color="auto"/>
            </w:tcBorders>
            <w:vAlign w:val="bottom"/>
          </w:tcPr>
          <w:p w14:paraId="7401096B" w14:textId="25528CBA"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2,352,521</w:t>
            </w:r>
          </w:p>
        </w:tc>
        <w:tc>
          <w:tcPr>
            <w:tcW w:w="180" w:type="dxa"/>
          </w:tcPr>
          <w:p w14:paraId="66D34CCC" w14:textId="77777777" w:rsidR="00157C51" w:rsidRPr="0093239C" w:rsidRDefault="00157C51" w:rsidP="00157C51">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533622EC" w14:textId="6A57797A" w:rsidR="00157C51" w:rsidRPr="002A73AC" w:rsidRDefault="007C3639" w:rsidP="00157C51">
            <w:pPr>
              <w:pStyle w:val="acctfourfigures"/>
              <w:tabs>
                <w:tab w:val="clear" w:pos="765"/>
                <w:tab w:val="decimal" w:pos="855"/>
              </w:tabs>
              <w:spacing w:line="240" w:lineRule="atLeast"/>
              <w:ind w:left="-70" w:right="-110"/>
              <w:rPr>
                <w:rFonts w:cs="Times New Roman"/>
                <w:b/>
                <w:bCs/>
                <w:szCs w:val="22"/>
              </w:rPr>
            </w:pPr>
            <w:r w:rsidRPr="0093239C">
              <w:rPr>
                <w:rFonts w:cs="Times New Roman"/>
                <w:b/>
                <w:bCs/>
                <w:szCs w:val="22"/>
              </w:rPr>
              <w:t>3,591,35</w:t>
            </w:r>
            <w:r w:rsidRPr="0093239C">
              <w:rPr>
                <w:rFonts w:cs="Times New Roman"/>
                <w:b/>
                <w:bCs/>
                <w:szCs w:val="22"/>
                <w:cs/>
                <w:lang w:bidi="th-TH"/>
              </w:rPr>
              <w:t>0</w:t>
            </w:r>
          </w:p>
        </w:tc>
        <w:tc>
          <w:tcPr>
            <w:tcW w:w="180" w:type="dxa"/>
          </w:tcPr>
          <w:p w14:paraId="5EE69864" w14:textId="77777777" w:rsidR="00157C51" w:rsidRPr="0093239C" w:rsidRDefault="00157C51" w:rsidP="00157C51">
            <w:pPr>
              <w:pStyle w:val="acctfourfigures"/>
              <w:tabs>
                <w:tab w:val="decimal" w:pos="920"/>
              </w:tabs>
              <w:spacing w:line="240" w:lineRule="atLeast"/>
              <w:ind w:left="-70" w:right="-110"/>
              <w:rPr>
                <w:rFonts w:cs="Times New Roman"/>
                <w:b/>
                <w:bCs/>
                <w:szCs w:val="22"/>
              </w:rPr>
            </w:pPr>
          </w:p>
        </w:tc>
        <w:tc>
          <w:tcPr>
            <w:tcW w:w="1081" w:type="dxa"/>
            <w:tcBorders>
              <w:bottom w:val="double" w:sz="4" w:space="0" w:color="auto"/>
            </w:tcBorders>
            <w:vAlign w:val="bottom"/>
          </w:tcPr>
          <w:p w14:paraId="4F711A4E" w14:textId="3A1BCF8F"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2,408,836</w:t>
            </w:r>
          </w:p>
        </w:tc>
      </w:tr>
      <w:tr w:rsidR="00157C51" w:rsidRPr="006456CE" w14:paraId="7FE1815F" w14:textId="77777777" w:rsidTr="00EC65EE">
        <w:trPr>
          <w:gridAfter w:val="1"/>
          <w:wAfter w:w="6" w:type="dxa"/>
          <w:cantSplit/>
        </w:trPr>
        <w:tc>
          <w:tcPr>
            <w:tcW w:w="4320" w:type="dxa"/>
          </w:tcPr>
          <w:p w14:paraId="5EB26DEC" w14:textId="77777777" w:rsidR="00157C51" w:rsidRPr="00360B85" w:rsidRDefault="00157C51" w:rsidP="00157C51">
            <w:pPr>
              <w:spacing w:line="240" w:lineRule="atLeast"/>
              <w:ind w:left="195" w:right="-80" w:hanging="195"/>
              <w:rPr>
                <w:rFonts w:cs="Times New Roman"/>
                <w:b/>
                <w:bCs/>
                <w:szCs w:val="22"/>
              </w:rPr>
            </w:pPr>
          </w:p>
        </w:tc>
        <w:tc>
          <w:tcPr>
            <w:tcW w:w="1143" w:type="dxa"/>
            <w:tcBorders>
              <w:top w:val="double" w:sz="4" w:space="0" w:color="auto"/>
            </w:tcBorders>
            <w:vAlign w:val="bottom"/>
          </w:tcPr>
          <w:p w14:paraId="7E2FDB49" w14:textId="77777777"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p>
        </w:tc>
        <w:tc>
          <w:tcPr>
            <w:tcW w:w="180" w:type="dxa"/>
          </w:tcPr>
          <w:p w14:paraId="0CFC7696" w14:textId="77777777" w:rsidR="00157C51" w:rsidRPr="002A73AC" w:rsidRDefault="00157C51" w:rsidP="00157C51">
            <w:pPr>
              <w:pStyle w:val="acctfourfigures"/>
              <w:tabs>
                <w:tab w:val="decimal" w:pos="920"/>
              </w:tabs>
              <w:spacing w:line="240" w:lineRule="atLeast"/>
              <w:ind w:left="-70" w:right="-110"/>
              <w:rPr>
                <w:rFonts w:cs="Times New Roman"/>
                <w:szCs w:val="22"/>
              </w:rPr>
            </w:pPr>
          </w:p>
        </w:tc>
        <w:tc>
          <w:tcPr>
            <w:tcW w:w="1116" w:type="dxa"/>
            <w:tcBorders>
              <w:top w:val="double" w:sz="4" w:space="0" w:color="auto"/>
            </w:tcBorders>
            <w:vAlign w:val="bottom"/>
          </w:tcPr>
          <w:p w14:paraId="4C5DFDBB" w14:textId="77777777"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p>
        </w:tc>
        <w:tc>
          <w:tcPr>
            <w:tcW w:w="180" w:type="dxa"/>
          </w:tcPr>
          <w:p w14:paraId="4CDBD356" w14:textId="77777777" w:rsidR="00157C51" w:rsidRPr="002A73AC" w:rsidRDefault="00157C51" w:rsidP="00157C51">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2847735E" w14:textId="77777777" w:rsidR="00157C51" w:rsidRPr="002A73AC" w:rsidRDefault="00157C51" w:rsidP="00157C51">
            <w:pPr>
              <w:pStyle w:val="acctfourfigures"/>
              <w:tabs>
                <w:tab w:val="clear" w:pos="765"/>
                <w:tab w:val="decimal" w:pos="855"/>
              </w:tabs>
              <w:spacing w:line="240" w:lineRule="atLeast"/>
              <w:ind w:left="-70" w:right="-110"/>
              <w:rPr>
                <w:rFonts w:cs="Times New Roman"/>
                <w:b/>
                <w:bCs/>
                <w:szCs w:val="22"/>
              </w:rPr>
            </w:pPr>
          </w:p>
        </w:tc>
        <w:tc>
          <w:tcPr>
            <w:tcW w:w="180" w:type="dxa"/>
          </w:tcPr>
          <w:p w14:paraId="5821B0EB" w14:textId="77777777" w:rsidR="00157C51" w:rsidRPr="002A73AC" w:rsidRDefault="00157C51" w:rsidP="00157C51">
            <w:pPr>
              <w:pStyle w:val="acctfourfigures"/>
              <w:tabs>
                <w:tab w:val="decimal" w:pos="920"/>
              </w:tabs>
              <w:spacing w:line="240" w:lineRule="atLeast"/>
              <w:ind w:left="-70" w:right="-110"/>
              <w:rPr>
                <w:rFonts w:cs="Times New Roman"/>
                <w:szCs w:val="22"/>
              </w:rPr>
            </w:pPr>
          </w:p>
        </w:tc>
        <w:tc>
          <w:tcPr>
            <w:tcW w:w="1081" w:type="dxa"/>
            <w:tcBorders>
              <w:top w:val="double" w:sz="4" w:space="0" w:color="auto"/>
            </w:tcBorders>
            <w:vAlign w:val="bottom"/>
          </w:tcPr>
          <w:p w14:paraId="1F8D040F" w14:textId="77777777"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p>
        </w:tc>
      </w:tr>
      <w:tr w:rsidR="00157C51" w:rsidRPr="006456CE" w14:paraId="1AFEC683" w14:textId="77777777" w:rsidTr="00EC65EE">
        <w:trPr>
          <w:gridAfter w:val="1"/>
          <w:wAfter w:w="6" w:type="dxa"/>
          <w:cantSplit/>
        </w:trPr>
        <w:tc>
          <w:tcPr>
            <w:tcW w:w="4320" w:type="dxa"/>
          </w:tcPr>
          <w:p w14:paraId="092D161F" w14:textId="77777777" w:rsidR="00157C51" w:rsidRPr="00360B85" w:rsidRDefault="00157C51" w:rsidP="00157C51">
            <w:pPr>
              <w:spacing w:line="240" w:lineRule="atLeast"/>
              <w:ind w:left="195" w:right="-80" w:hanging="195"/>
              <w:rPr>
                <w:rFonts w:cs="Times New Roman"/>
                <w:b/>
                <w:bCs/>
                <w:szCs w:val="22"/>
              </w:rPr>
            </w:pPr>
            <w:r w:rsidRPr="00360B85">
              <w:rPr>
                <w:rFonts w:cs="Times New Roman"/>
                <w:b/>
                <w:bCs/>
                <w:i/>
                <w:iCs/>
                <w:szCs w:val="22"/>
              </w:rPr>
              <w:t>Ordinary shares outstanding</w:t>
            </w:r>
          </w:p>
        </w:tc>
        <w:tc>
          <w:tcPr>
            <w:tcW w:w="1143" w:type="dxa"/>
            <w:vAlign w:val="bottom"/>
          </w:tcPr>
          <w:p w14:paraId="21B65970" w14:textId="77777777"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p>
        </w:tc>
        <w:tc>
          <w:tcPr>
            <w:tcW w:w="180" w:type="dxa"/>
          </w:tcPr>
          <w:p w14:paraId="6B91DDAD" w14:textId="77777777" w:rsidR="00157C51" w:rsidRPr="002A73AC" w:rsidRDefault="00157C51" w:rsidP="00157C51">
            <w:pPr>
              <w:pStyle w:val="acctfourfigures"/>
              <w:tabs>
                <w:tab w:val="decimal" w:pos="920"/>
              </w:tabs>
              <w:spacing w:line="240" w:lineRule="atLeast"/>
              <w:ind w:left="-70" w:right="-110"/>
              <w:rPr>
                <w:rFonts w:cs="Times New Roman"/>
                <w:szCs w:val="22"/>
              </w:rPr>
            </w:pPr>
          </w:p>
        </w:tc>
        <w:tc>
          <w:tcPr>
            <w:tcW w:w="1116" w:type="dxa"/>
            <w:vAlign w:val="bottom"/>
          </w:tcPr>
          <w:p w14:paraId="55F21455" w14:textId="77777777"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p>
        </w:tc>
        <w:tc>
          <w:tcPr>
            <w:tcW w:w="180" w:type="dxa"/>
          </w:tcPr>
          <w:p w14:paraId="4302DCAB" w14:textId="77777777" w:rsidR="00157C51" w:rsidRPr="002A73AC" w:rsidRDefault="00157C51" w:rsidP="00157C51">
            <w:pPr>
              <w:pStyle w:val="acctfourfigures"/>
              <w:tabs>
                <w:tab w:val="decimal" w:pos="920"/>
              </w:tabs>
              <w:spacing w:line="240" w:lineRule="atLeast"/>
              <w:ind w:left="-70" w:right="-110"/>
              <w:rPr>
                <w:rFonts w:cs="Times New Roman"/>
                <w:szCs w:val="22"/>
              </w:rPr>
            </w:pPr>
          </w:p>
        </w:tc>
        <w:tc>
          <w:tcPr>
            <w:tcW w:w="1017" w:type="dxa"/>
            <w:vAlign w:val="bottom"/>
          </w:tcPr>
          <w:p w14:paraId="5FD85327" w14:textId="77777777" w:rsidR="00157C51" w:rsidRPr="002A73AC" w:rsidRDefault="00157C51" w:rsidP="00157C51">
            <w:pPr>
              <w:pStyle w:val="acctfourfigures"/>
              <w:tabs>
                <w:tab w:val="clear" w:pos="765"/>
                <w:tab w:val="decimal" w:pos="855"/>
              </w:tabs>
              <w:spacing w:line="240" w:lineRule="atLeast"/>
              <w:ind w:left="-70" w:right="-110"/>
              <w:rPr>
                <w:rFonts w:cs="Times New Roman"/>
                <w:b/>
                <w:bCs/>
                <w:szCs w:val="22"/>
              </w:rPr>
            </w:pPr>
          </w:p>
        </w:tc>
        <w:tc>
          <w:tcPr>
            <w:tcW w:w="180" w:type="dxa"/>
          </w:tcPr>
          <w:p w14:paraId="08FAE081" w14:textId="77777777" w:rsidR="00157C51" w:rsidRPr="002A73AC" w:rsidRDefault="00157C51" w:rsidP="00157C51">
            <w:pPr>
              <w:pStyle w:val="acctfourfigures"/>
              <w:tabs>
                <w:tab w:val="decimal" w:pos="920"/>
              </w:tabs>
              <w:spacing w:line="240" w:lineRule="atLeast"/>
              <w:ind w:left="-70" w:right="-110"/>
              <w:rPr>
                <w:rFonts w:cs="Times New Roman"/>
                <w:szCs w:val="22"/>
              </w:rPr>
            </w:pPr>
          </w:p>
        </w:tc>
        <w:tc>
          <w:tcPr>
            <w:tcW w:w="1081" w:type="dxa"/>
            <w:vAlign w:val="bottom"/>
          </w:tcPr>
          <w:p w14:paraId="1B836678" w14:textId="77777777" w:rsidR="00157C51" w:rsidRPr="002A73AC" w:rsidRDefault="00157C51" w:rsidP="00157C51">
            <w:pPr>
              <w:pStyle w:val="acctfourfigures"/>
              <w:tabs>
                <w:tab w:val="clear" w:pos="765"/>
                <w:tab w:val="decimal" w:pos="920"/>
              </w:tabs>
              <w:spacing w:line="240" w:lineRule="atLeast"/>
              <w:ind w:left="-70" w:right="-110"/>
              <w:rPr>
                <w:rFonts w:cs="Times New Roman"/>
                <w:b/>
                <w:bCs/>
                <w:szCs w:val="22"/>
              </w:rPr>
            </w:pPr>
          </w:p>
        </w:tc>
      </w:tr>
      <w:tr w:rsidR="007C3639" w:rsidRPr="006456CE" w14:paraId="63227B76" w14:textId="77777777" w:rsidTr="0093239C">
        <w:trPr>
          <w:gridAfter w:val="1"/>
          <w:wAfter w:w="6" w:type="dxa"/>
          <w:cantSplit/>
        </w:trPr>
        <w:tc>
          <w:tcPr>
            <w:tcW w:w="4320" w:type="dxa"/>
          </w:tcPr>
          <w:p w14:paraId="64BF8485" w14:textId="2187D078" w:rsidR="007C3639" w:rsidRPr="00360B85" w:rsidRDefault="007C3639" w:rsidP="007C3639">
            <w:pPr>
              <w:spacing w:line="240" w:lineRule="atLeast"/>
              <w:ind w:left="195" w:right="-80" w:hanging="195"/>
              <w:rPr>
                <w:rFonts w:cs="Times New Roman"/>
                <w:szCs w:val="22"/>
              </w:rPr>
            </w:pPr>
            <w:r w:rsidRPr="00360B85">
              <w:rPr>
                <w:rFonts w:cs="Times New Roman"/>
                <w:szCs w:val="22"/>
              </w:rPr>
              <w:t xml:space="preserve">Number of ordinary shares outstanding at </w:t>
            </w:r>
            <w:r>
              <w:rPr>
                <w:rFonts w:cs="Times New Roman"/>
                <w:szCs w:val="22"/>
              </w:rPr>
              <w:br/>
            </w:r>
            <w:r w:rsidRPr="00360B85">
              <w:rPr>
                <w:rFonts w:cs="Times New Roman"/>
                <w:szCs w:val="22"/>
              </w:rPr>
              <w:t>1 January</w:t>
            </w:r>
          </w:p>
        </w:tc>
        <w:tc>
          <w:tcPr>
            <w:tcW w:w="1143" w:type="dxa"/>
            <w:vAlign w:val="bottom"/>
          </w:tcPr>
          <w:p w14:paraId="224BCBF8" w14:textId="7A5F5F89"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rPr>
              <w:t>1,164,583</w:t>
            </w:r>
          </w:p>
        </w:tc>
        <w:tc>
          <w:tcPr>
            <w:tcW w:w="180" w:type="dxa"/>
          </w:tcPr>
          <w:p w14:paraId="50DCA0EA"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116" w:type="dxa"/>
            <w:vAlign w:val="bottom"/>
          </w:tcPr>
          <w:p w14:paraId="3B161736" w14:textId="37E10E92"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lang w:val="en-US" w:bidi="th-TH"/>
              </w:rPr>
              <w:t>1,000,000</w:t>
            </w:r>
          </w:p>
        </w:tc>
        <w:tc>
          <w:tcPr>
            <w:tcW w:w="180" w:type="dxa"/>
          </w:tcPr>
          <w:p w14:paraId="5985432A"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17" w:type="dxa"/>
            <w:vAlign w:val="bottom"/>
          </w:tcPr>
          <w:p w14:paraId="686E8636" w14:textId="4FF8BDFF" w:rsidR="007C3639" w:rsidRPr="002A73AC" w:rsidRDefault="007C3639" w:rsidP="007C3639">
            <w:pPr>
              <w:pStyle w:val="acctfourfigures"/>
              <w:tabs>
                <w:tab w:val="clear" w:pos="765"/>
                <w:tab w:val="decimal" w:pos="855"/>
              </w:tabs>
              <w:spacing w:line="240" w:lineRule="atLeast"/>
              <w:ind w:left="-70" w:right="-110"/>
              <w:rPr>
                <w:rFonts w:cs="Times New Roman"/>
                <w:szCs w:val="22"/>
              </w:rPr>
            </w:pPr>
            <w:r w:rsidRPr="0093239C">
              <w:rPr>
                <w:rFonts w:cs="Times New Roman"/>
                <w:szCs w:val="22"/>
              </w:rPr>
              <w:t>1,164,583</w:t>
            </w:r>
          </w:p>
        </w:tc>
        <w:tc>
          <w:tcPr>
            <w:tcW w:w="180" w:type="dxa"/>
          </w:tcPr>
          <w:p w14:paraId="731FAB4B"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81" w:type="dxa"/>
            <w:vAlign w:val="bottom"/>
          </w:tcPr>
          <w:p w14:paraId="20FB48BF" w14:textId="5D796E55"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lang w:val="en-US" w:bidi="th-TH"/>
              </w:rPr>
              <w:t>1,000,000</w:t>
            </w:r>
          </w:p>
        </w:tc>
      </w:tr>
      <w:tr w:rsidR="007C3639" w:rsidRPr="006456CE" w14:paraId="7C316E99" w14:textId="77777777" w:rsidTr="00EC65EE">
        <w:trPr>
          <w:gridAfter w:val="1"/>
          <w:wAfter w:w="6" w:type="dxa"/>
          <w:cantSplit/>
        </w:trPr>
        <w:tc>
          <w:tcPr>
            <w:tcW w:w="4320" w:type="dxa"/>
            <w:vAlign w:val="bottom"/>
          </w:tcPr>
          <w:p w14:paraId="56A5C5C2" w14:textId="7E334EFD" w:rsidR="007C3639" w:rsidRPr="00360B85" w:rsidRDefault="007C3639" w:rsidP="007C3639">
            <w:pPr>
              <w:spacing w:line="240" w:lineRule="atLeast"/>
              <w:ind w:left="195" w:right="-80" w:hanging="195"/>
              <w:rPr>
                <w:rFonts w:cs="Times New Roman"/>
                <w:b/>
                <w:bCs/>
                <w:i/>
                <w:iCs/>
                <w:szCs w:val="22"/>
              </w:rPr>
            </w:pPr>
            <w:r w:rsidRPr="00360B85">
              <w:rPr>
                <w:rFonts w:cs="Times New Roman"/>
                <w:szCs w:val="22"/>
              </w:rPr>
              <w:t xml:space="preserve">Effect of exercise of share options </w:t>
            </w:r>
          </w:p>
        </w:tc>
        <w:tc>
          <w:tcPr>
            <w:tcW w:w="1143" w:type="dxa"/>
            <w:vAlign w:val="bottom"/>
          </w:tcPr>
          <w:p w14:paraId="30A08170" w14:textId="727FB2E2"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rPr>
              <w:t>-</w:t>
            </w:r>
          </w:p>
        </w:tc>
        <w:tc>
          <w:tcPr>
            <w:tcW w:w="180" w:type="dxa"/>
          </w:tcPr>
          <w:p w14:paraId="189276FD"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116" w:type="dxa"/>
            <w:vAlign w:val="bottom"/>
          </w:tcPr>
          <w:p w14:paraId="45EB7E75" w14:textId="27FE8AB4"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lang w:bidi="th-TH"/>
              </w:rPr>
              <w:t>24,915</w:t>
            </w:r>
          </w:p>
        </w:tc>
        <w:tc>
          <w:tcPr>
            <w:tcW w:w="180" w:type="dxa"/>
          </w:tcPr>
          <w:p w14:paraId="765F3155"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17" w:type="dxa"/>
            <w:vAlign w:val="bottom"/>
          </w:tcPr>
          <w:p w14:paraId="3CF47A1F" w14:textId="6B1BE5F1" w:rsidR="007C3639" w:rsidRPr="002A73AC" w:rsidRDefault="007C3639" w:rsidP="007C3639">
            <w:pPr>
              <w:pStyle w:val="acctfourfigures"/>
              <w:tabs>
                <w:tab w:val="clear" w:pos="765"/>
                <w:tab w:val="decimal" w:pos="855"/>
              </w:tabs>
              <w:spacing w:line="240" w:lineRule="atLeast"/>
              <w:ind w:left="-70" w:right="-110"/>
              <w:rPr>
                <w:rFonts w:cs="Times New Roman"/>
                <w:b/>
                <w:bCs/>
                <w:szCs w:val="22"/>
              </w:rPr>
            </w:pPr>
            <w:r w:rsidRPr="0093239C">
              <w:rPr>
                <w:rFonts w:cs="Times New Roman"/>
                <w:szCs w:val="22"/>
              </w:rPr>
              <w:t>-</w:t>
            </w:r>
          </w:p>
        </w:tc>
        <w:tc>
          <w:tcPr>
            <w:tcW w:w="180" w:type="dxa"/>
          </w:tcPr>
          <w:p w14:paraId="09FDD500"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81" w:type="dxa"/>
            <w:vAlign w:val="bottom"/>
          </w:tcPr>
          <w:p w14:paraId="69E11D64" w14:textId="2851447D"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lang w:bidi="th-TH"/>
              </w:rPr>
              <w:t>24,915</w:t>
            </w:r>
          </w:p>
        </w:tc>
      </w:tr>
      <w:tr w:rsidR="007C3639" w:rsidRPr="006456CE" w14:paraId="27FC0B0E" w14:textId="77777777" w:rsidTr="00EC65EE">
        <w:trPr>
          <w:gridAfter w:val="1"/>
          <w:wAfter w:w="6" w:type="dxa"/>
          <w:cantSplit/>
        </w:trPr>
        <w:tc>
          <w:tcPr>
            <w:tcW w:w="4320" w:type="dxa"/>
            <w:vAlign w:val="bottom"/>
          </w:tcPr>
          <w:p w14:paraId="3833AC78" w14:textId="004D5AFB" w:rsidR="007C3639" w:rsidRPr="00360B85" w:rsidRDefault="007C3639" w:rsidP="007C3639">
            <w:pPr>
              <w:spacing w:line="240" w:lineRule="atLeast"/>
              <w:ind w:left="195" w:right="-80" w:hanging="195"/>
              <w:rPr>
                <w:rFonts w:cs="Times New Roman"/>
                <w:b/>
                <w:bCs/>
                <w:i/>
                <w:iCs/>
                <w:szCs w:val="22"/>
              </w:rPr>
            </w:pPr>
            <w:r w:rsidRPr="00360B85">
              <w:rPr>
                <w:rFonts w:cs="Times New Roman"/>
                <w:szCs w:val="22"/>
              </w:rPr>
              <w:t>Effect of issue of ordinary shares</w:t>
            </w:r>
          </w:p>
        </w:tc>
        <w:tc>
          <w:tcPr>
            <w:tcW w:w="1143" w:type="dxa"/>
            <w:tcBorders>
              <w:bottom w:val="single" w:sz="4" w:space="0" w:color="auto"/>
            </w:tcBorders>
            <w:vAlign w:val="bottom"/>
          </w:tcPr>
          <w:p w14:paraId="316C534F" w14:textId="50BD45A7"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cs/>
                <w:lang w:bidi="th-TH"/>
              </w:rPr>
              <w:t>-</w:t>
            </w:r>
          </w:p>
        </w:tc>
        <w:tc>
          <w:tcPr>
            <w:tcW w:w="180" w:type="dxa"/>
          </w:tcPr>
          <w:p w14:paraId="23C4BDC4"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116" w:type="dxa"/>
            <w:tcBorders>
              <w:bottom w:val="single" w:sz="4" w:space="0" w:color="auto"/>
            </w:tcBorders>
            <w:vAlign w:val="bottom"/>
          </w:tcPr>
          <w:p w14:paraId="4DB0C74B" w14:textId="0825F422"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lang w:val="en-US" w:bidi="th-TH"/>
              </w:rPr>
              <w:t>6,156</w:t>
            </w:r>
          </w:p>
        </w:tc>
        <w:tc>
          <w:tcPr>
            <w:tcW w:w="180" w:type="dxa"/>
          </w:tcPr>
          <w:p w14:paraId="11DA5FD7"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vAlign w:val="bottom"/>
          </w:tcPr>
          <w:p w14:paraId="019B7B8C" w14:textId="33137560" w:rsidR="007C3639" w:rsidRPr="002A73AC" w:rsidRDefault="007C3639" w:rsidP="007C3639">
            <w:pPr>
              <w:pStyle w:val="acctfourfigures"/>
              <w:tabs>
                <w:tab w:val="clear" w:pos="765"/>
                <w:tab w:val="decimal" w:pos="855"/>
              </w:tabs>
              <w:spacing w:line="240" w:lineRule="atLeast"/>
              <w:ind w:left="-70" w:right="-110"/>
              <w:rPr>
                <w:rFonts w:cs="Times New Roman"/>
                <w:b/>
                <w:bCs/>
                <w:szCs w:val="22"/>
              </w:rPr>
            </w:pPr>
            <w:r w:rsidRPr="0093239C">
              <w:rPr>
                <w:rFonts w:cs="Times New Roman"/>
                <w:szCs w:val="22"/>
                <w:cs/>
                <w:lang w:bidi="th-TH"/>
              </w:rPr>
              <w:t>-</w:t>
            </w:r>
          </w:p>
        </w:tc>
        <w:tc>
          <w:tcPr>
            <w:tcW w:w="180" w:type="dxa"/>
          </w:tcPr>
          <w:p w14:paraId="44DF656D"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81" w:type="dxa"/>
            <w:tcBorders>
              <w:bottom w:val="single" w:sz="4" w:space="0" w:color="auto"/>
            </w:tcBorders>
            <w:vAlign w:val="bottom"/>
          </w:tcPr>
          <w:p w14:paraId="4942EFF3" w14:textId="0C8AA01F"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lang w:val="en-US" w:bidi="th-TH"/>
              </w:rPr>
              <w:t>6,156</w:t>
            </w:r>
          </w:p>
        </w:tc>
      </w:tr>
      <w:tr w:rsidR="007C3639" w:rsidRPr="006456CE" w14:paraId="05198FC7" w14:textId="77777777" w:rsidTr="0093239C">
        <w:trPr>
          <w:gridAfter w:val="1"/>
          <w:wAfter w:w="6" w:type="dxa"/>
          <w:cantSplit/>
        </w:trPr>
        <w:tc>
          <w:tcPr>
            <w:tcW w:w="4320" w:type="dxa"/>
            <w:vAlign w:val="bottom"/>
          </w:tcPr>
          <w:p w14:paraId="4A83683B" w14:textId="1CD25FE2" w:rsidR="007C3639" w:rsidRPr="00360B85" w:rsidRDefault="007C3639" w:rsidP="007C3639">
            <w:pPr>
              <w:spacing w:line="240" w:lineRule="atLeast"/>
              <w:ind w:left="195" w:right="-80" w:hanging="195"/>
              <w:rPr>
                <w:rFonts w:cs="Times New Roman"/>
                <w:szCs w:val="22"/>
                <w:shd w:val="clear" w:color="auto" w:fill="D9D9D9"/>
              </w:rPr>
            </w:pPr>
            <w:r w:rsidRPr="00360B85">
              <w:rPr>
                <w:rFonts w:cs="Times New Roman"/>
                <w:b/>
                <w:bCs/>
                <w:szCs w:val="22"/>
              </w:rPr>
              <w:t>Weighted average number of ordinary shares outstanding (basic) at 31 December</w:t>
            </w:r>
          </w:p>
        </w:tc>
        <w:tc>
          <w:tcPr>
            <w:tcW w:w="1143" w:type="dxa"/>
            <w:tcBorders>
              <w:top w:val="single" w:sz="4" w:space="0" w:color="auto"/>
            </w:tcBorders>
            <w:vAlign w:val="bottom"/>
          </w:tcPr>
          <w:p w14:paraId="2E427680" w14:textId="30552BB1"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1,164,583</w:t>
            </w:r>
          </w:p>
        </w:tc>
        <w:tc>
          <w:tcPr>
            <w:tcW w:w="180" w:type="dxa"/>
          </w:tcPr>
          <w:p w14:paraId="46C8E8E3"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116" w:type="dxa"/>
            <w:tcBorders>
              <w:top w:val="single" w:sz="4" w:space="0" w:color="auto"/>
            </w:tcBorders>
            <w:vAlign w:val="bottom"/>
          </w:tcPr>
          <w:p w14:paraId="249B24E2" w14:textId="4E7A013D"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1,031,</w:t>
            </w:r>
            <w:r w:rsidRPr="0093239C">
              <w:rPr>
                <w:rFonts w:cs="Times New Roman"/>
                <w:b/>
                <w:bCs/>
                <w:szCs w:val="22"/>
                <w:lang w:val="en-US" w:bidi="th-TH"/>
              </w:rPr>
              <w:t>071</w:t>
            </w:r>
          </w:p>
        </w:tc>
        <w:tc>
          <w:tcPr>
            <w:tcW w:w="180" w:type="dxa"/>
          </w:tcPr>
          <w:p w14:paraId="6EE2B276"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vAlign w:val="bottom"/>
          </w:tcPr>
          <w:p w14:paraId="09E55A32" w14:textId="398E5621" w:rsidR="007C3639" w:rsidRPr="002A73AC" w:rsidRDefault="007C3639" w:rsidP="007C3639">
            <w:pPr>
              <w:pStyle w:val="acctfourfigures"/>
              <w:tabs>
                <w:tab w:val="clear" w:pos="765"/>
                <w:tab w:val="decimal" w:pos="855"/>
              </w:tabs>
              <w:spacing w:line="240" w:lineRule="atLeast"/>
              <w:ind w:left="-70" w:right="-110"/>
              <w:rPr>
                <w:rFonts w:cs="Times New Roman"/>
                <w:b/>
                <w:bCs/>
                <w:szCs w:val="22"/>
              </w:rPr>
            </w:pPr>
            <w:r w:rsidRPr="0093239C">
              <w:rPr>
                <w:rFonts w:cs="Times New Roman"/>
                <w:b/>
                <w:bCs/>
                <w:szCs w:val="22"/>
              </w:rPr>
              <w:t>1,164,583</w:t>
            </w:r>
          </w:p>
        </w:tc>
        <w:tc>
          <w:tcPr>
            <w:tcW w:w="180" w:type="dxa"/>
          </w:tcPr>
          <w:p w14:paraId="3EC1F76C"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081" w:type="dxa"/>
            <w:tcBorders>
              <w:top w:val="single" w:sz="4" w:space="0" w:color="auto"/>
            </w:tcBorders>
            <w:vAlign w:val="bottom"/>
          </w:tcPr>
          <w:p w14:paraId="323DBA1C" w14:textId="248B0914"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1,031,</w:t>
            </w:r>
            <w:r w:rsidRPr="0093239C">
              <w:rPr>
                <w:rFonts w:cs="Times New Roman"/>
                <w:b/>
                <w:bCs/>
                <w:szCs w:val="22"/>
                <w:lang w:val="en-US" w:bidi="th-TH"/>
              </w:rPr>
              <w:t>071</w:t>
            </w:r>
          </w:p>
        </w:tc>
      </w:tr>
      <w:tr w:rsidR="007C3639" w:rsidRPr="006456CE" w14:paraId="3BB181E3" w14:textId="77777777" w:rsidTr="00EC65EE">
        <w:trPr>
          <w:gridAfter w:val="1"/>
          <w:wAfter w:w="6" w:type="dxa"/>
          <w:cantSplit/>
        </w:trPr>
        <w:tc>
          <w:tcPr>
            <w:tcW w:w="4320" w:type="dxa"/>
            <w:vAlign w:val="bottom"/>
          </w:tcPr>
          <w:p w14:paraId="40AD8355" w14:textId="17A86760" w:rsidR="007C3639" w:rsidRPr="00360B85" w:rsidRDefault="007C3639" w:rsidP="007C3639">
            <w:pPr>
              <w:spacing w:line="240" w:lineRule="atLeast"/>
              <w:ind w:left="195" w:right="-80" w:hanging="195"/>
              <w:rPr>
                <w:rFonts w:cs="Times New Roman"/>
                <w:b/>
                <w:bCs/>
                <w:szCs w:val="22"/>
              </w:rPr>
            </w:pPr>
            <w:r w:rsidRPr="00360B85">
              <w:rPr>
                <w:rFonts w:cs="Times New Roman"/>
                <w:szCs w:val="22"/>
              </w:rPr>
              <w:t>Effect of share options outstanding</w:t>
            </w:r>
          </w:p>
        </w:tc>
        <w:tc>
          <w:tcPr>
            <w:tcW w:w="1143" w:type="dxa"/>
            <w:vAlign w:val="bottom"/>
          </w:tcPr>
          <w:p w14:paraId="5B943D00" w14:textId="04E81CFC"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lang w:bidi="th-TH"/>
              </w:rPr>
              <w:t>2,353</w:t>
            </w:r>
          </w:p>
        </w:tc>
        <w:tc>
          <w:tcPr>
            <w:tcW w:w="180" w:type="dxa"/>
          </w:tcPr>
          <w:p w14:paraId="60F52322"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116" w:type="dxa"/>
            <w:vAlign w:val="bottom"/>
          </w:tcPr>
          <w:p w14:paraId="3751AC0A" w14:textId="57ACA56B"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rPr>
              <w:t>3,182</w:t>
            </w:r>
          </w:p>
        </w:tc>
        <w:tc>
          <w:tcPr>
            <w:tcW w:w="180" w:type="dxa"/>
          </w:tcPr>
          <w:p w14:paraId="5341C98F"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17" w:type="dxa"/>
            <w:vAlign w:val="bottom"/>
          </w:tcPr>
          <w:p w14:paraId="1DDE4932" w14:textId="1552EAB7" w:rsidR="007C3639" w:rsidRPr="002A73AC" w:rsidRDefault="007C3639" w:rsidP="007C3639">
            <w:pPr>
              <w:pStyle w:val="acctfourfigures"/>
              <w:tabs>
                <w:tab w:val="clear" w:pos="765"/>
                <w:tab w:val="decimal" w:pos="855"/>
              </w:tabs>
              <w:spacing w:line="240" w:lineRule="atLeast"/>
              <w:ind w:left="-70" w:right="-110"/>
              <w:rPr>
                <w:rFonts w:cs="Times New Roman"/>
                <w:szCs w:val="22"/>
              </w:rPr>
            </w:pPr>
            <w:r w:rsidRPr="0093239C">
              <w:rPr>
                <w:rFonts w:cs="Times New Roman"/>
                <w:szCs w:val="22"/>
                <w:lang w:bidi="th-TH"/>
              </w:rPr>
              <w:t>2,353</w:t>
            </w:r>
          </w:p>
        </w:tc>
        <w:tc>
          <w:tcPr>
            <w:tcW w:w="180" w:type="dxa"/>
          </w:tcPr>
          <w:p w14:paraId="73AAB942"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081" w:type="dxa"/>
            <w:vAlign w:val="bottom"/>
          </w:tcPr>
          <w:p w14:paraId="77921EB8" w14:textId="29033716"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szCs w:val="22"/>
              </w:rPr>
              <w:t>3,182</w:t>
            </w:r>
          </w:p>
        </w:tc>
      </w:tr>
      <w:tr w:rsidR="007C3639" w:rsidRPr="006456CE" w14:paraId="0918642C" w14:textId="77777777" w:rsidTr="00EC65EE">
        <w:trPr>
          <w:gridAfter w:val="1"/>
          <w:wAfter w:w="6" w:type="dxa"/>
          <w:cantSplit/>
        </w:trPr>
        <w:tc>
          <w:tcPr>
            <w:tcW w:w="4320" w:type="dxa"/>
            <w:shd w:val="clear" w:color="auto" w:fill="auto"/>
            <w:vAlign w:val="bottom"/>
          </w:tcPr>
          <w:p w14:paraId="23D0C3D9" w14:textId="3292944F" w:rsidR="007C3639" w:rsidRPr="00360B85" w:rsidRDefault="007C3639" w:rsidP="007C3639">
            <w:pPr>
              <w:spacing w:line="240" w:lineRule="atLeast"/>
              <w:ind w:left="195" w:right="-80" w:hanging="195"/>
              <w:rPr>
                <w:rFonts w:cs="Times New Roman"/>
                <w:szCs w:val="22"/>
                <w:shd w:val="clear" w:color="auto" w:fill="D9D9D9"/>
              </w:rPr>
            </w:pPr>
            <w:r w:rsidRPr="00360B85">
              <w:rPr>
                <w:rFonts w:cs="Times New Roman"/>
                <w:szCs w:val="22"/>
              </w:rPr>
              <w:t>Effect of warrants outstanding</w:t>
            </w:r>
          </w:p>
        </w:tc>
        <w:tc>
          <w:tcPr>
            <w:tcW w:w="1143" w:type="dxa"/>
            <w:tcBorders>
              <w:bottom w:val="single" w:sz="4" w:space="0" w:color="auto"/>
            </w:tcBorders>
            <w:vAlign w:val="bottom"/>
          </w:tcPr>
          <w:p w14:paraId="1AF62244" w14:textId="7B652134"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lang w:bidi="th-TH"/>
              </w:rPr>
              <w:t>13,317</w:t>
            </w:r>
          </w:p>
        </w:tc>
        <w:tc>
          <w:tcPr>
            <w:tcW w:w="180" w:type="dxa"/>
          </w:tcPr>
          <w:p w14:paraId="6F8D5AA6"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116" w:type="dxa"/>
            <w:tcBorders>
              <w:bottom w:val="single" w:sz="4" w:space="0" w:color="auto"/>
            </w:tcBorders>
            <w:vAlign w:val="bottom"/>
          </w:tcPr>
          <w:p w14:paraId="1CDB8B3E" w14:textId="71B7BC67"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rPr>
              <w:t>43,395</w:t>
            </w:r>
          </w:p>
        </w:tc>
        <w:tc>
          <w:tcPr>
            <w:tcW w:w="180" w:type="dxa"/>
          </w:tcPr>
          <w:p w14:paraId="2D798398"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vAlign w:val="bottom"/>
          </w:tcPr>
          <w:p w14:paraId="29BA2F4B" w14:textId="30C3A6A4" w:rsidR="007C3639" w:rsidRPr="002A73AC" w:rsidRDefault="007C3639" w:rsidP="007C3639">
            <w:pPr>
              <w:pStyle w:val="acctfourfigures"/>
              <w:tabs>
                <w:tab w:val="clear" w:pos="765"/>
                <w:tab w:val="decimal" w:pos="855"/>
              </w:tabs>
              <w:spacing w:line="240" w:lineRule="atLeast"/>
              <w:ind w:left="-70" w:right="-110"/>
              <w:rPr>
                <w:rFonts w:cs="Times New Roman"/>
                <w:szCs w:val="22"/>
              </w:rPr>
            </w:pPr>
            <w:r w:rsidRPr="0093239C">
              <w:rPr>
                <w:rFonts w:cs="Times New Roman"/>
                <w:szCs w:val="22"/>
                <w:lang w:bidi="th-TH"/>
              </w:rPr>
              <w:t>13,317</w:t>
            </w:r>
          </w:p>
        </w:tc>
        <w:tc>
          <w:tcPr>
            <w:tcW w:w="180" w:type="dxa"/>
          </w:tcPr>
          <w:p w14:paraId="66B51840" w14:textId="77777777" w:rsidR="007C3639" w:rsidRPr="002A73AC" w:rsidRDefault="007C3639" w:rsidP="007C3639">
            <w:pPr>
              <w:pStyle w:val="acctfourfigures"/>
              <w:tabs>
                <w:tab w:val="decimal" w:pos="920"/>
              </w:tabs>
              <w:spacing w:line="240" w:lineRule="atLeast"/>
              <w:ind w:left="-70" w:right="-110"/>
              <w:rPr>
                <w:rFonts w:cs="Times New Roman"/>
                <w:szCs w:val="22"/>
              </w:rPr>
            </w:pPr>
          </w:p>
        </w:tc>
        <w:tc>
          <w:tcPr>
            <w:tcW w:w="1081" w:type="dxa"/>
            <w:tcBorders>
              <w:bottom w:val="single" w:sz="4" w:space="0" w:color="auto"/>
            </w:tcBorders>
            <w:vAlign w:val="bottom"/>
          </w:tcPr>
          <w:p w14:paraId="4C703E71" w14:textId="5CDCB8B8" w:rsidR="007C3639" w:rsidRPr="002A73AC" w:rsidRDefault="007C3639" w:rsidP="007C3639">
            <w:pPr>
              <w:pStyle w:val="acctfourfigures"/>
              <w:tabs>
                <w:tab w:val="clear" w:pos="765"/>
                <w:tab w:val="decimal" w:pos="920"/>
              </w:tabs>
              <w:spacing w:line="240" w:lineRule="atLeast"/>
              <w:ind w:left="-70" w:right="-110"/>
              <w:rPr>
                <w:rFonts w:cs="Times New Roman"/>
                <w:szCs w:val="22"/>
              </w:rPr>
            </w:pPr>
            <w:r w:rsidRPr="0093239C">
              <w:rPr>
                <w:rFonts w:cs="Times New Roman"/>
                <w:szCs w:val="22"/>
              </w:rPr>
              <w:t>43,395</w:t>
            </w:r>
          </w:p>
        </w:tc>
      </w:tr>
      <w:tr w:rsidR="007C3639" w:rsidRPr="006456CE" w14:paraId="7E21204C" w14:textId="77777777" w:rsidTr="00EC65EE">
        <w:trPr>
          <w:gridAfter w:val="1"/>
          <w:wAfter w:w="6" w:type="dxa"/>
          <w:cantSplit/>
        </w:trPr>
        <w:tc>
          <w:tcPr>
            <w:tcW w:w="4320" w:type="dxa"/>
            <w:vAlign w:val="bottom"/>
          </w:tcPr>
          <w:p w14:paraId="12624AD7" w14:textId="4877E06C" w:rsidR="007C3639" w:rsidRPr="00360B85" w:rsidRDefault="007C3639" w:rsidP="007C3639">
            <w:pPr>
              <w:spacing w:line="240" w:lineRule="atLeast"/>
              <w:ind w:left="195" w:right="-80" w:hanging="195"/>
              <w:rPr>
                <w:rFonts w:cs="Times New Roman"/>
                <w:szCs w:val="22"/>
                <w:shd w:val="clear" w:color="auto" w:fill="D9D9D9"/>
              </w:rPr>
            </w:pPr>
            <w:r w:rsidRPr="00360B85">
              <w:rPr>
                <w:rFonts w:cs="Times New Roman"/>
                <w:b/>
                <w:bCs/>
                <w:szCs w:val="22"/>
              </w:rPr>
              <w:t>Weighted average number of ordinary shares outstanding (diluted) at</w:t>
            </w:r>
            <w:r w:rsidRPr="00360B85">
              <w:rPr>
                <w:b/>
                <w:bCs/>
                <w:szCs w:val="22"/>
                <w:cs/>
                <w:lang w:bidi="th-TH"/>
              </w:rPr>
              <w:t xml:space="preserve"> </w:t>
            </w:r>
            <w:r>
              <w:rPr>
                <w:rFonts w:cs="Times New Roman"/>
                <w:b/>
                <w:bCs/>
                <w:szCs w:val="22"/>
                <w:lang w:bidi="th-TH"/>
              </w:rPr>
              <w:br/>
            </w:r>
            <w:r w:rsidRPr="00360B85">
              <w:rPr>
                <w:rFonts w:cs="Times New Roman"/>
                <w:b/>
                <w:bCs/>
                <w:szCs w:val="22"/>
              </w:rPr>
              <w:t>31 December</w:t>
            </w:r>
          </w:p>
        </w:tc>
        <w:tc>
          <w:tcPr>
            <w:tcW w:w="1143" w:type="dxa"/>
            <w:tcBorders>
              <w:top w:val="single" w:sz="4" w:space="0" w:color="auto"/>
              <w:bottom w:val="double" w:sz="4" w:space="0" w:color="auto"/>
            </w:tcBorders>
            <w:vAlign w:val="bottom"/>
          </w:tcPr>
          <w:p w14:paraId="5FDDDFA3" w14:textId="6A924A9C"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lang w:bidi="th-TH"/>
              </w:rPr>
              <w:t>1,180,253</w:t>
            </w:r>
          </w:p>
        </w:tc>
        <w:tc>
          <w:tcPr>
            <w:tcW w:w="180" w:type="dxa"/>
          </w:tcPr>
          <w:p w14:paraId="5DD95FA2"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116" w:type="dxa"/>
            <w:tcBorders>
              <w:top w:val="single" w:sz="4" w:space="0" w:color="auto"/>
              <w:bottom w:val="double" w:sz="4" w:space="0" w:color="auto"/>
            </w:tcBorders>
            <w:vAlign w:val="bottom"/>
          </w:tcPr>
          <w:p w14:paraId="7736A782" w14:textId="0945408E"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1,077,648</w:t>
            </w:r>
          </w:p>
        </w:tc>
        <w:tc>
          <w:tcPr>
            <w:tcW w:w="180" w:type="dxa"/>
          </w:tcPr>
          <w:p w14:paraId="06C52861"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bottom w:val="double" w:sz="4" w:space="0" w:color="auto"/>
            </w:tcBorders>
            <w:vAlign w:val="bottom"/>
          </w:tcPr>
          <w:p w14:paraId="54AAD858" w14:textId="40CA410E" w:rsidR="007C3639" w:rsidRPr="002A73AC" w:rsidRDefault="007C3639" w:rsidP="007C3639">
            <w:pPr>
              <w:pStyle w:val="acctfourfigures"/>
              <w:tabs>
                <w:tab w:val="clear" w:pos="765"/>
                <w:tab w:val="decimal" w:pos="855"/>
              </w:tabs>
              <w:spacing w:line="240" w:lineRule="atLeast"/>
              <w:ind w:left="-70" w:right="-110"/>
              <w:rPr>
                <w:rFonts w:cs="Times New Roman"/>
                <w:b/>
                <w:bCs/>
                <w:szCs w:val="22"/>
              </w:rPr>
            </w:pPr>
            <w:r w:rsidRPr="0093239C">
              <w:rPr>
                <w:rFonts w:cs="Times New Roman"/>
                <w:b/>
                <w:bCs/>
                <w:szCs w:val="22"/>
                <w:lang w:bidi="th-TH"/>
              </w:rPr>
              <w:t>1,180,253</w:t>
            </w:r>
          </w:p>
        </w:tc>
        <w:tc>
          <w:tcPr>
            <w:tcW w:w="180" w:type="dxa"/>
          </w:tcPr>
          <w:p w14:paraId="393A9045" w14:textId="77777777" w:rsidR="007C3639" w:rsidRPr="002A73AC" w:rsidRDefault="007C3639" w:rsidP="007C3639">
            <w:pPr>
              <w:pStyle w:val="acctfourfigures"/>
              <w:tabs>
                <w:tab w:val="decimal" w:pos="920"/>
              </w:tabs>
              <w:spacing w:line="240" w:lineRule="atLeast"/>
              <w:ind w:left="-70" w:right="-110"/>
              <w:rPr>
                <w:rFonts w:cs="Times New Roman"/>
                <w:b/>
                <w:bCs/>
                <w:szCs w:val="22"/>
              </w:rPr>
            </w:pPr>
          </w:p>
        </w:tc>
        <w:tc>
          <w:tcPr>
            <w:tcW w:w="1081" w:type="dxa"/>
            <w:tcBorders>
              <w:top w:val="single" w:sz="4" w:space="0" w:color="auto"/>
              <w:bottom w:val="double" w:sz="4" w:space="0" w:color="auto"/>
            </w:tcBorders>
            <w:vAlign w:val="bottom"/>
          </w:tcPr>
          <w:p w14:paraId="16BD7AEA" w14:textId="2A2E9C24" w:rsidR="007C3639" w:rsidRPr="002A73AC" w:rsidRDefault="007C3639" w:rsidP="007C3639">
            <w:pPr>
              <w:pStyle w:val="acctfourfigures"/>
              <w:tabs>
                <w:tab w:val="clear" w:pos="765"/>
                <w:tab w:val="decimal" w:pos="920"/>
              </w:tabs>
              <w:spacing w:line="240" w:lineRule="atLeast"/>
              <w:ind w:left="-70" w:right="-110"/>
              <w:rPr>
                <w:rFonts w:cs="Times New Roman"/>
                <w:b/>
                <w:bCs/>
                <w:szCs w:val="22"/>
              </w:rPr>
            </w:pPr>
            <w:r w:rsidRPr="0093239C">
              <w:rPr>
                <w:rFonts w:cs="Times New Roman"/>
                <w:b/>
                <w:bCs/>
                <w:szCs w:val="22"/>
              </w:rPr>
              <w:t>1,077,648</w:t>
            </w:r>
          </w:p>
        </w:tc>
      </w:tr>
      <w:tr w:rsidR="007C3639" w:rsidRPr="006456CE" w14:paraId="7E7D3E6C" w14:textId="77777777" w:rsidTr="00EC65EE">
        <w:trPr>
          <w:gridAfter w:val="1"/>
          <w:wAfter w:w="6" w:type="dxa"/>
          <w:cantSplit/>
        </w:trPr>
        <w:tc>
          <w:tcPr>
            <w:tcW w:w="4320" w:type="dxa"/>
            <w:vAlign w:val="bottom"/>
          </w:tcPr>
          <w:p w14:paraId="57E0F3C7" w14:textId="77777777" w:rsidR="007C3639" w:rsidRPr="00360B85" w:rsidRDefault="007C3639" w:rsidP="007C3639">
            <w:pPr>
              <w:spacing w:line="240" w:lineRule="atLeast"/>
              <w:ind w:left="195" w:right="-80" w:hanging="195"/>
              <w:rPr>
                <w:rFonts w:cs="Times New Roman"/>
                <w:b/>
                <w:bCs/>
                <w:szCs w:val="22"/>
                <w:shd w:val="clear" w:color="auto" w:fill="D9D9D9"/>
              </w:rPr>
            </w:pPr>
          </w:p>
        </w:tc>
        <w:tc>
          <w:tcPr>
            <w:tcW w:w="1143" w:type="dxa"/>
            <w:tcBorders>
              <w:top w:val="double" w:sz="4" w:space="0" w:color="auto"/>
            </w:tcBorders>
            <w:vAlign w:val="bottom"/>
          </w:tcPr>
          <w:p w14:paraId="6BF4EFFC" w14:textId="77777777" w:rsidR="007C3639" w:rsidRPr="002A73AC" w:rsidRDefault="007C3639" w:rsidP="007C3639">
            <w:pPr>
              <w:pStyle w:val="acctfourfigures"/>
              <w:tabs>
                <w:tab w:val="clear" w:pos="765"/>
              </w:tabs>
              <w:spacing w:line="240" w:lineRule="atLeast"/>
              <w:ind w:left="-70" w:right="32"/>
              <w:jc w:val="right"/>
              <w:rPr>
                <w:rFonts w:cs="Times New Roman"/>
                <w:b/>
                <w:bCs/>
                <w:szCs w:val="22"/>
              </w:rPr>
            </w:pPr>
          </w:p>
        </w:tc>
        <w:tc>
          <w:tcPr>
            <w:tcW w:w="180" w:type="dxa"/>
          </w:tcPr>
          <w:p w14:paraId="2EA77675" w14:textId="77777777" w:rsidR="007C3639" w:rsidRPr="002A73AC" w:rsidRDefault="007C3639" w:rsidP="007C3639">
            <w:pPr>
              <w:pStyle w:val="acctfourfigures"/>
              <w:spacing w:line="240" w:lineRule="atLeast"/>
              <w:ind w:left="-70" w:right="32"/>
              <w:jc w:val="right"/>
              <w:rPr>
                <w:rFonts w:cs="Times New Roman"/>
                <w:szCs w:val="22"/>
              </w:rPr>
            </w:pPr>
          </w:p>
        </w:tc>
        <w:tc>
          <w:tcPr>
            <w:tcW w:w="1116" w:type="dxa"/>
            <w:tcBorders>
              <w:top w:val="double" w:sz="4" w:space="0" w:color="auto"/>
            </w:tcBorders>
            <w:vAlign w:val="bottom"/>
          </w:tcPr>
          <w:p w14:paraId="69782D29" w14:textId="77777777" w:rsidR="007C3639" w:rsidRPr="002A73AC" w:rsidRDefault="007C3639" w:rsidP="007C3639">
            <w:pPr>
              <w:pStyle w:val="acctfourfigures"/>
              <w:tabs>
                <w:tab w:val="clear" w:pos="765"/>
                <w:tab w:val="decimal" w:pos="731"/>
              </w:tabs>
              <w:spacing w:line="240" w:lineRule="atLeast"/>
              <w:ind w:left="-70" w:right="32"/>
              <w:jc w:val="right"/>
              <w:rPr>
                <w:rFonts w:cs="Times New Roman"/>
                <w:b/>
                <w:bCs/>
                <w:szCs w:val="22"/>
              </w:rPr>
            </w:pPr>
          </w:p>
        </w:tc>
        <w:tc>
          <w:tcPr>
            <w:tcW w:w="180" w:type="dxa"/>
          </w:tcPr>
          <w:p w14:paraId="426962C0" w14:textId="77777777" w:rsidR="007C3639" w:rsidRPr="002A73AC" w:rsidRDefault="007C3639" w:rsidP="007C3639">
            <w:pPr>
              <w:pStyle w:val="acctfourfigures"/>
              <w:spacing w:line="240" w:lineRule="atLeast"/>
              <w:ind w:left="-70" w:right="32"/>
              <w:jc w:val="right"/>
              <w:rPr>
                <w:rFonts w:cs="Times New Roman"/>
                <w:szCs w:val="22"/>
              </w:rPr>
            </w:pPr>
          </w:p>
        </w:tc>
        <w:tc>
          <w:tcPr>
            <w:tcW w:w="1017" w:type="dxa"/>
            <w:tcBorders>
              <w:top w:val="double" w:sz="4" w:space="0" w:color="auto"/>
            </w:tcBorders>
            <w:vAlign w:val="bottom"/>
          </w:tcPr>
          <w:p w14:paraId="5FFE25F5" w14:textId="77777777" w:rsidR="007C3639" w:rsidRPr="002A73AC" w:rsidRDefault="007C3639" w:rsidP="007C3639">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34030969" w14:textId="77777777" w:rsidR="007C3639" w:rsidRPr="002A73AC" w:rsidRDefault="007C3639" w:rsidP="007C3639">
            <w:pPr>
              <w:pStyle w:val="acctfourfigures"/>
              <w:spacing w:line="240" w:lineRule="atLeast"/>
              <w:ind w:left="-70" w:right="32"/>
              <w:jc w:val="right"/>
              <w:rPr>
                <w:rFonts w:cs="Times New Roman"/>
                <w:szCs w:val="22"/>
              </w:rPr>
            </w:pPr>
          </w:p>
        </w:tc>
        <w:tc>
          <w:tcPr>
            <w:tcW w:w="1081" w:type="dxa"/>
            <w:tcBorders>
              <w:top w:val="double" w:sz="4" w:space="0" w:color="auto"/>
            </w:tcBorders>
            <w:vAlign w:val="bottom"/>
          </w:tcPr>
          <w:p w14:paraId="738CE013" w14:textId="77777777" w:rsidR="007C3639" w:rsidRPr="002A73AC" w:rsidRDefault="007C3639" w:rsidP="007C3639">
            <w:pPr>
              <w:pStyle w:val="acctfourfigures"/>
              <w:tabs>
                <w:tab w:val="clear" w:pos="765"/>
                <w:tab w:val="decimal" w:pos="731"/>
              </w:tabs>
              <w:spacing w:line="240" w:lineRule="atLeast"/>
              <w:ind w:left="-70" w:right="32"/>
              <w:jc w:val="right"/>
              <w:rPr>
                <w:rFonts w:cs="Times New Roman"/>
                <w:b/>
                <w:bCs/>
                <w:szCs w:val="22"/>
              </w:rPr>
            </w:pPr>
          </w:p>
        </w:tc>
      </w:tr>
      <w:tr w:rsidR="007C3639" w:rsidRPr="006456CE" w14:paraId="04536D23" w14:textId="77777777" w:rsidTr="0093239C">
        <w:trPr>
          <w:gridAfter w:val="1"/>
          <w:wAfter w:w="6" w:type="dxa"/>
          <w:cantSplit/>
        </w:trPr>
        <w:tc>
          <w:tcPr>
            <w:tcW w:w="4320" w:type="dxa"/>
            <w:vAlign w:val="bottom"/>
          </w:tcPr>
          <w:p w14:paraId="25D0A973" w14:textId="77777777" w:rsidR="007C3639" w:rsidRPr="00360B85" w:rsidRDefault="007C3639" w:rsidP="007C3639">
            <w:pPr>
              <w:tabs>
                <w:tab w:val="left" w:pos="99"/>
              </w:tabs>
              <w:spacing w:line="240" w:lineRule="atLeast"/>
              <w:ind w:left="195" w:right="-80" w:hanging="195"/>
              <w:rPr>
                <w:rFonts w:cs="Times New Roman"/>
                <w:b/>
                <w:bCs/>
                <w:szCs w:val="22"/>
                <w:shd w:val="clear" w:color="auto" w:fill="D9D9D9"/>
              </w:rPr>
            </w:pPr>
            <w:r w:rsidRPr="00360B85">
              <w:rPr>
                <w:rFonts w:cs="Times New Roman"/>
                <w:b/>
                <w:bCs/>
                <w:szCs w:val="22"/>
              </w:rPr>
              <w:t xml:space="preserve">Earnings per share (basic) </w:t>
            </w:r>
            <w:r w:rsidRPr="00360B85">
              <w:rPr>
                <w:rFonts w:cs="Times New Roman"/>
                <w:b/>
                <w:bCs/>
                <w:i/>
                <w:iCs/>
                <w:szCs w:val="22"/>
              </w:rPr>
              <w:t>(in Baht)</w:t>
            </w:r>
          </w:p>
        </w:tc>
        <w:tc>
          <w:tcPr>
            <w:tcW w:w="1143" w:type="dxa"/>
            <w:tcBorders>
              <w:bottom w:val="double" w:sz="4" w:space="0" w:color="auto"/>
            </w:tcBorders>
            <w:vAlign w:val="bottom"/>
          </w:tcPr>
          <w:p w14:paraId="51017020" w14:textId="7B6FEBA5" w:rsidR="007C3639" w:rsidRPr="002A73AC" w:rsidRDefault="007C3639" w:rsidP="007C3639">
            <w:pPr>
              <w:pStyle w:val="acctfourfigures"/>
              <w:tabs>
                <w:tab w:val="clear" w:pos="765"/>
              </w:tabs>
              <w:spacing w:line="240" w:lineRule="atLeast"/>
              <w:ind w:left="-70" w:right="46"/>
              <w:jc w:val="right"/>
              <w:rPr>
                <w:rFonts w:cs="Times New Roman"/>
                <w:b/>
                <w:bCs/>
                <w:szCs w:val="22"/>
              </w:rPr>
            </w:pPr>
            <w:r w:rsidRPr="0093239C">
              <w:rPr>
                <w:rFonts w:cs="Times New Roman"/>
                <w:b/>
                <w:bCs/>
                <w:szCs w:val="22"/>
                <w:cs/>
                <w:lang w:bidi="th-TH"/>
              </w:rPr>
              <w:t>3.05</w:t>
            </w:r>
          </w:p>
        </w:tc>
        <w:tc>
          <w:tcPr>
            <w:tcW w:w="180" w:type="dxa"/>
          </w:tcPr>
          <w:p w14:paraId="3F37632D" w14:textId="77777777" w:rsidR="007C3639" w:rsidRPr="002A73AC" w:rsidRDefault="007C3639" w:rsidP="007C3639">
            <w:pPr>
              <w:pStyle w:val="acctfourfigures"/>
              <w:spacing w:line="240" w:lineRule="atLeast"/>
              <w:ind w:left="-70" w:right="32"/>
              <w:jc w:val="right"/>
              <w:rPr>
                <w:rFonts w:cs="Times New Roman"/>
                <w:szCs w:val="22"/>
              </w:rPr>
            </w:pPr>
          </w:p>
        </w:tc>
        <w:tc>
          <w:tcPr>
            <w:tcW w:w="1116" w:type="dxa"/>
            <w:tcBorders>
              <w:bottom w:val="double" w:sz="4" w:space="0" w:color="auto"/>
            </w:tcBorders>
            <w:vAlign w:val="bottom"/>
          </w:tcPr>
          <w:p w14:paraId="4AE4903C" w14:textId="0FB000CC" w:rsidR="007C3639" w:rsidRPr="002A73AC" w:rsidRDefault="007C3639" w:rsidP="007C3639">
            <w:pPr>
              <w:pStyle w:val="acctfourfigures"/>
              <w:tabs>
                <w:tab w:val="clear" w:pos="765"/>
              </w:tabs>
              <w:spacing w:line="240" w:lineRule="atLeast"/>
              <w:ind w:left="-70" w:right="46"/>
              <w:jc w:val="right"/>
              <w:rPr>
                <w:rFonts w:cs="Times New Roman"/>
                <w:b/>
                <w:bCs/>
                <w:szCs w:val="22"/>
              </w:rPr>
            </w:pPr>
            <w:r w:rsidRPr="0093239C">
              <w:rPr>
                <w:rFonts w:cs="Times New Roman"/>
                <w:b/>
                <w:bCs/>
                <w:szCs w:val="22"/>
                <w:cs/>
                <w:lang w:bidi="th-TH"/>
              </w:rPr>
              <w:t>2.</w:t>
            </w:r>
            <w:r w:rsidRPr="0093239C">
              <w:rPr>
                <w:rFonts w:cs="Times New Roman"/>
                <w:b/>
                <w:bCs/>
                <w:szCs w:val="22"/>
                <w:lang w:bidi="th-TH"/>
              </w:rPr>
              <w:t>28</w:t>
            </w:r>
          </w:p>
        </w:tc>
        <w:tc>
          <w:tcPr>
            <w:tcW w:w="180" w:type="dxa"/>
          </w:tcPr>
          <w:p w14:paraId="3D7E344D" w14:textId="77777777" w:rsidR="007C3639" w:rsidRPr="002A73AC" w:rsidRDefault="007C3639" w:rsidP="007C3639">
            <w:pPr>
              <w:pStyle w:val="acctfourfigures"/>
              <w:spacing w:line="240" w:lineRule="atLeast"/>
              <w:ind w:left="-70" w:right="32"/>
              <w:jc w:val="right"/>
              <w:rPr>
                <w:rFonts w:cs="Times New Roman"/>
                <w:szCs w:val="22"/>
              </w:rPr>
            </w:pPr>
          </w:p>
        </w:tc>
        <w:tc>
          <w:tcPr>
            <w:tcW w:w="1017" w:type="dxa"/>
            <w:tcBorders>
              <w:bottom w:val="double" w:sz="4" w:space="0" w:color="auto"/>
            </w:tcBorders>
            <w:vAlign w:val="bottom"/>
          </w:tcPr>
          <w:p w14:paraId="2DA93408" w14:textId="6E1B3C4B" w:rsidR="007C3639" w:rsidRPr="002A73AC" w:rsidRDefault="007C3639" w:rsidP="007C3639">
            <w:pPr>
              <w:pStyle w:val="acctfourfigures"/>
              <w:tabs>
                <w:tab w:val="clear" w:pos="765"/>
                <w:tab w:val="decimal" w:pos="855"/>
              </w:tabs>
              <w:spacing w:line="240" w:lineRule="atLeast"/>
              <w:ind w:left="-70" w:right="46"/>
              <w:jc w:val="right"/>
              <w:rPr>
                <w:rFonts w:cs="Times New Roman"/>
                <w:b/>
                <w:bCs/>
                <w:szCs w:val="22"/>
              </w:rPr>
            </w:pPr>
            <w:r w:rsidRPr="0093239C">
              <w:rPr>
                <w:rFonts w:cs="Times New Roman"/>
                <w:b/>
                <w:bCs/>
                <w:szCs w:val="22"/>
                <w:lang w:val="en-US"/>
              </w:rPr>
              <w:t>3.08</w:t>
            </w:r>
          </w:p>
        </w:tc>
        <w:tc>
          <w:tcPr>
            <w:tcW w:w="180" w:type="dxa"/>
          </w:tcPr>
          <w:p w14:paraId="4F3DEA60" w14:textId="77777777" w:rsidR="007C3639" w:rsidRPr="002A73AC" w:rsidRDefault="007C3639" w:rsidP="007C3639">
            <w:pPr>
              <w:pStyle w:val="acctfourfigures"/>
              <w:spacing w:line="240" w:lineRule="atLeast"/>
              <w:ind w:left="-70" w:right="32"/>
              <w:jc w:val="right"/>
              <w:rPr>
                <w:rFonts w:cs="Times New Roman"/>
                <w:szCs w:val="22"/>
              </w:rPr>
            </w:pPr>
          </w:p>
        </w:tc>
        <w:tc>
          <w:tcPr>
            <w:tcW w:w="1081" w:type="dxa"/>
            <w:tcBorders>
              <w:bottom w:val="double" w:sz="4" w:space="0" w:color="auto"/>
            </w:tcBorders>
            <w:vAlign w:val="bottom"/>
          </w:tcPr>
          <w:p w14:paraId="15554C0E" w14:textId="25E4ED34" w:rsidR="007C3639" w:rsidRPr="002A73AC" w:rsidRDefault="007C3639" w:rsidP="007C3639">
            <w:pPr>
              <w:pStyle w:val="acctfourfigures"/>
              <w:tabs>
                <w:tab w:val="clear" w:pos="765"/>
              </w:tabs>
              <w:spacing w:line="240" w:lineRule="atLeast"/>
              <w:ind w:left="-70"/>
              <w:jc w:val="right"/>
              <w:rPr>
                <w:rFonts w:cs="Times New Roman"/>
                <w:b/>
                <w:bCs/>
                <w:szCs w:val="22"/>
              </w:rPr>
            </w:pPr>
            <w:r w:rsidRPr="0093239C">
              <w:rPr>
                <w:rFonts w:cs="Times New Roman"/>
                <w:b/>
                <w:bCs/>
                <w:szCs w:val="22"/>
                <w:cs/>
                <w:lang w:bidi="th-TH"/>
              </w:rPr>
              <w:t>2.3</w:t>
            </w:r>
            <w:r w:rsidRPr="0093239C">
              <w:rPr>
                <w:rFonts w:cs="Times New Roman"/>
                <w:b/>
                <w:bCs/>
                <w:szCs w:val="22"/>
                <w:lang w:bidi="th-TH"/>
              </w:rPr>
              <w:t>4</w:t>
            </w:r>
          </w:p>
        </w:tc>
      </w:tr>
      <w:tr w:rsidR="007C3639" w:rsidRPr="006456CE" w14:paraId="58356833" w14:textId="77777777" w:rsidTr="0093239C">
        <w:trPr>
          <w:gridAfter w:val="1"/>
          <w:wAfter w:w="6" w:type="dxa"/>
          <w:cantSplit/>
        </w:trPr>
        <w:tc>
          <w:tcPr>
            <w:tcW w:w="4320" w:type="dxa"/>
            <w:vAlign w:val="bottom"/>
          </w:tcPr>
          <w:p w14:paraId="0F8E8619" w14:textId="77777777" w:rsidR="007C3639" w:rsidRPr="00360B85" w:rsidRDefault="007C3639" w:rsidP="007C3639">
            <w:pPr>
              <w:tabs>
                <w:tab w:val="left" w:pos="99"/>
              </w:tabs>
              <w:spacing w:line="240" w:lineRule="atLeast"/>
              <w:ind w:left="195" w:right="-80" w:hanging="195"/>
              <w:rPr>
                <w:rFonts w:cs="Times New Roman"/>
                <w:b/>
                <w:bCs/>
                <w:szCs w:val="22"/>
              </w:rPr>
            </w:pPr>
          </w:p>
        </w:tc>
        <w:tc>
          <w:tcPr>
            <w:tcW w:w="1143" w:type="dxa"/>
            <w:vAlign w:val="bottom"/>
          </w:tcPr>
          <w:p w14:paraId="69BB3144" w14:textId="77777777" w:rsidR="007C3639" w:rsidRPr="002A73AC" w:rsidRDefault="007C3639" w:rsidP="007C3639">
            <w:pPr>
              <w:pStyle w:val="acctfourfigures"/>
              <w:tabs>
                <w:tab w:val="clear" w:pos="765"/>
              </w:tabs>
              <w:spacing w:line="240" w:lineRule="atLeast"/>
              <w:ind w:left="-70" w:right="46"/>
              <w:jc w:val="right"/>
              <w:rPr>
                <w:rFonts w:cs="Times New Roman"/>
                <w:b/>
                <w:bCs/>
                <w:szCs w:val="22"/>
              </w:rPr>
            </w:pPr>
          </w:p>
        </w:tc>
        <w:tc>
          <w:tcPr>
            <w:tcW w:w="180" w:type="dxa"/>
          </w:tcPr>
          <w:p w14:paraId="4D5DE2C8" w14:textId="77777777" w:rsidR="007C3639" w:rsidRPr="002A73AC" w:rsidRDefault="007C3639" w:rsidP="007C3639">
            <w:pPr>
              <w:pStyle w:val="acctfourfigures"/>
              <w:spacing w:line="240" w:lineRule="atLeast"/>
              <w:ind w:left="-70" w:right="32"/>
              <w:jc w:val="right"/>
              <w:rPr>
                <w:rFonts w:cs="Times New Roman"/>
                <w:szCs w:val="22"/>
              </w:rPr>
            </w:pPr>
          </w:p>
        </w:tc>
        <w:tc>
          <w:tcPr>
            <w:tcW w:w="1116" w:type="dxa"/>
            <w:vAlign w:val="bottom"/>
          </w:tcPr>
          <w:p w14:paraId="25D1EDC5" w14:textId="77777777" w:rsidR="007C3639" w:rsidRPr="002A73AC" w:rsidRDefault="007C3639" w:rsidP="007C3639">
            <w:pPr>
              <w:pStyle w:val="acctfourfigures"/>
              <w:tabs>
                <w:tab w:val="clear" w:pos="765"/>
              </w:tabs>
              <w:spacing w:line="240" w:lineRule="atLeast"/>
              <w:ind w:left="-70" w:right="46"/>
              <w:jc w:val="right"/>
              <w:rPr>
                <w:rFonts w:cs="Times New Roman"/>
                <w:b/>
                <w:bCs/>
                <w:szCs w:val="22"/>
              </w:rPr>
            </w:pPr>
          </w:p>
        </w:tc>
        <w:tc>
          <w:tcPr>
            <w:tcW w:w="180" w:type="dxa"/>
          </w:tcPr>
          <w:p w14:paraId="019B739D" w14:textId="77777777" w:rsidR="007C3639" w:rsidRPr="002A73AC" w:rsidRDefault="007C3639" w:rsidP="007C3639">
            <w:pPr>
              <w:pStyle w:val="acctfourfigures"/>
              <w:spacing w:line="240" w:lineRule="atLeast"/>
              <w:ind w:left="-70" w:right="32"/>
              <w:jc w:val="right"/>
              <w:rPr>
                <w:rFonts w:cs="Times New Roman"/>
                <w:szCs w:val="22"/>
              </w:rPr>
            </w:pPr>
          </w:p>
        </w:tc>
        <w:tc>
          <w:tcPr>
            <w:tcW w:w="1017" w:type="dxa"/>
            <w:vAlign w:val="bottom"/>
          </w:tcPr>
          <w:p w14:paraId="43AF07BB" w14:textId="77777777" w:rsidR="007C3639" w:rsidRPr="002A73AC" w:rsidRDefault="007C3639" w:rsidP="007C3639">
            <w:pPr>
              <w:pStyle w:val="acctfourfigures"/>
              <w:tabs>
                <w:tab w:val="clear" w:pos="765"/>
                <w:tab w:val="decimal" w:pos="855"/>
              </w:tabs>
              <w:spacing w:line="240" w:lineRule="atLeast"/>
              <w:ind w:left="-70" w:right="46"/>
              <w:jc w:val="right"/>
              <w:rPr>
                <w:rFonts w:cs="Times New Roman"/>
                <w:b/>
                <w:bCs/>
                <w:szCs w:val="22"/>
              </w:rPr>
            </w:pPr>
          </w:p>
        </w:tc>
        <w:tc>
          <w:tcPr>
            <w:tcW w:w="180" w:type="dxa"/>
          </w:tcPr>
          <w:p w14:paraId="2CC86588" w14:textId="77777777" w:rsidR="007C3639" w:rsidRPr="002A73AC" w:rsidRDefault="007C3639" w:rsidP="007C3639">
            <w:pPr>
              <w:pStyle w:val="acctfourfigures"/>
              <w:spacing w:line="240" w:lineRule="atLeast"/>
              <w:ind w:left="-70" w:right="32"/>
              <w:jc w:val="right"/>
              <w:rPr>
                <w:rFonts w:cs="Times New Roman"/>
                <w:szCs w:val="22"/>
              </w:rPr>
            </w:pPr>
          </w:p>
        </w:tc>
        <w:tc>
          <w:tcPr>
            <w:tcW w:w="1081" w:type="dxa"/>
            <w:vAlign w:val="bottom"/>
          </w:tcPr>
          <w:p w14:paraId="1EEBD41F" w14:textId="77777777" w:rsidR="007C3639" w:rsidRPr="002A73AC" w:rsidRDefault="007C3639" w:rsidP="007C3639">
            <w:pPr>
              <w:pStyle w:val="acctfourfigures"/>
              <w:tabs>
                <w:tab w:val="clear" w:pos="765"/>
              </w:tabs>
              <w:spacing w:line="240" w:lineRule="atLeast"/>
              <w:ind w:left="-70"/>
              <w:jc w:val="right"/>
              <w:rPr>
                <w:rFonts w:cs="Times New Roman"/>
                <w:b/>
                <w:bCs/>
                <w:szCs w:val="22"/>
              </w:rPr>
            </w:pPr>
          </w:p>
        </w:tc>
      </w:tr>
      <w:tr w:rsidR="007C3639" w:rsidRPr="006456CE" w14:paraId="7E3695A6" w14:textId="77777777" w:rsidTr="0093239C">
        <w:trPr>
          <w:gridAfter w:val="1"/>
          <w:wAfter w:w="6" w:type="dxa"/>
          <w:cantSplit/>
        </w:trPr>
        <w:tc>
          <w:tcPr>
            <w:tcW w:w="4320" w:type="dxa"/>
            <w:vAlign w:val="bottom"/>
          </w:tcPr>
          <w:p w14:paraId="13EB5C8C" w14:textId="77777777" w:rsidR="007C3639" w:rsidRPr="00360B85" w:rsidRDefault="007C3639" w:rsidP="007C3639">
            <w:pPr>
              <w:tabs>
                <w:tab w:val="left" w:pos="99"/>
              </w:tabs>
              <w:spacing w:line="240" w:lineRule="atLeast"/>
              <w:ind w:left="195" w:right="-80" w:hanging="195"/>
              <w:rPr>
                <w:rFonts w:cs="Times New Roman"/>
                <w:b/>
                <w:bCs/>
                <w:szCs w:val="22"/>
              </w:rPr>
            </w:pPr>
            <w:r w:rsidRPr="00360B85">
              <w:rPr>
                <w:rFonts w:cs="Times New Roman"/>
                <w:b/>
                <w:bCs/>
                <w:szCs w:val="22"/>
              </w:rPr>
              <w:t>Earnings per share (</w:t>
            </w:r>
            <w:r w:rsidRPr="00360B85">
              <w:rPr>
                <w:rFonts w:cs="Times New Roman"/>
                <w:b/>
                <w:bCs/>
                <w:szCs w:val="22"/>
                <w:lang w:bidi="th-TH"/>
              </w:rPr>
              <w:t>diluted</w:t>
            </w:r>
            <w:r w:rsidRPr="00360B85">
              <w:rPr>
                <w:rFonts w:cs="Times New Roman"/>
                <w:b/>
                <w:bCs/>
                <w:szCs w:val="22"/>
              </w:rPr>
              <w:t xml:space="preserve">) </w:t>
            </w:r>
            <w:r w:rsidRPr="00360B85">
              <w:rPr>
                <w:rFonts w:cs="Times New Roman"/>
                <w:b/>
                <w:bCs/>
                <w:i/>
                <w:iCs/>
                <w:szCs w:val="22"/>
              </w:rPr>
              <w:t>(in Baht)</w:t>
            </w:r>
          </w:p>
        </w:tc>
        <w:tc>
          <w:tcPr>
            <w:tcW w:w="1143" w:type="dxa"/>
            <w:tcBorders>
              <w:bottom w:val="double" w:sz="4" w:space="0" w:color="auto"/>
            </w:tcBorders>
            <w:vAlign w:val="bottom"/>
          </w:tcPr>
          <w:p w14:paraId="474A2F8A" w14:textId="5A6CA35B" w:rsidR="007C3639" w:rsidRPr="002A73AC" w:rsidRDefault="007C3639" w:rsidP="007C3639">
            <w:pPr>
              <w:pStyle w:val="acctfourfigures"/>
              <w:tabs>
                <w:tab w:val="clear" w:pos="765"/>
              </w:tabs>
              <w:spacing w:line="240" w:lineRule="atLeast"/>
              <w:ind w:left="-70" w:right="46"/>
              <w:jc w:val="right"/>
              <w:rPr>
                <w:rFonts w:cs="Times New Roman"/>
                <w:b/>
                <w:bCs/>
                <w:szCs w:val="22"/>
              </w:rPr>
            </w:pPr>
            <w:r w:rsidRPr="0093239C">
              <w:rPr>
                <w:rFonts w:cs="Times New Roman"/>
                <w:b/>
                <w:bCs/>
                <w:szCs w:val="22"/>
              </w:rPr>
              <w:t>3.01</w:t>
            </w:r>
          </w:p>
        </w:tc>
        <w:tc>
          <w:tcPr>
            <w:tcW w:w="180" w:type="dxa"/>
          </w:tcPr>
          <w:p w14:paraId="040EA252" w14:textId="77777777" w:rsidR="007C3639" w:rsidRPr="002A73AC" w:rsidRDefault="007C3639" w:rsidP="007C3639">
            <w:pPr>
              <w:pStyle w:val="acctfourfigures"/>
              <w:spacing w:line="240" w:lineRule="atLeast"/>
              <w:ind w:left="-70" w:right="32"/>
              <w:jc w:val="right"/>
              <w:rPr>
                <w:rFonts w:cs="Times New Roman"/>
                <w:szCs w:val="22"/>
              </w:rPr>
            </w:pPr>
          </w:p>
        </w:tc>
        <w:tc>
          <w:tcPr>
            <w:tcW w:w="1116" w:type="dxa"/>
            <w:tcBorders>
              <w:bottom w:val="double" w:sz="4" w:space="0" w:color="auto"/>
            </w:tcBorders>
            <w:vAlign w:val="bottom"/>
          </w:tcPr>
          <w:p w14:paraId="4075C775" w14:textId="14C3AE22" w:rsidR="007C3639" w:rsidRPr="002A73AC" w:rsidRDefault="007C3639" w:rsidP="007C3639">
            <w:pPr>
              <w:pStyle w:val="acctfourfigures"/>
              <w:tabs>
                <w:tab w:val="clear" w:pos="765"/>
              </w:tabs>
              <w:spacing w:line="240" w:lineRule="atLeast"/>
              <w:ind w:left="-70" w:right="46"/>
              <w:jc w:val="right"/>
              <w:rPr>
                <w:rFonts w:cs="Times New Roman"/>
                <w:b/>
                <w:bCs/>
                <w:szCs w:val="22"/>
              </w:rPr>
            </w:pPr>
            <w:r w:rsidRPr="0093239C">
              <w:rPr>
                <w:rFonts w:cs="Times New Roman"/>
                <w:b/>
                <w:bCs/>
                <w:szCs w:val="22"/>
                <w:cs/>
                <w:lang w:bidi="th-TH"/>
              </w:rPr>
              <w:t>2.</w:t>
            </w:r>
            <w:r w:rsidRPr="0093239C">
              <w:rPr>
                <w:rFonts w:cs="Times New Roman"/>
                <w:b/>
                <w:bCs/>
                <w:szCs w:val="22"/>
                <w:lang w:bidi="th-TH"/>
              </w:rPr>
              <w:t>18</w:t>
            </w:r>
          </w:p>
        </w:tc>
        <w:tc>
          <w:tcPr>
            <w:tcW w:w="180" w:type="dxa"/>
          </w:tcPr>
          <w:p w14:paraId="017198AB" w14:textId="77777777" w:rsidR="007C3639" w:rsidRPr="002A73AC" w:rsidRDefault="007C3639" w:rsidP="007C3639">
            <w:pPr>
              <w:pStyle w:val="acctfourfigures"/>
              <w:spacing w:line="240" w:lineRule="atLeast"/>
              <w:ind w:left="-70" w:right="32"/>
              <w:jc w:val="right"/>
              <w:rPr>
                <w:rFonts w:cs="Times New Roman"/>
                <w:szCs w:val="22"/>
              </w:rPr>
            </w:pPr>
          </w:p>
        </w:tc>
        <w:tc>
          <w:tcPr>
            <w:tcW w:w="1017" w:type="dxa"/>
            <w:tcBorders>
              <w:bottom w:val="double" w:sz="4" w:space="0" w:color="auto"/>
            </w:tcBorders>
            <w:vAlign w:val="bottom"/>
          </w:tcPr>
          <w:p w14:paraId="7DFA7E55" w14:textId="31FBFA30" w:rsidR="007C3639" w:rsidRPr="002A73AC" w:rsidRDefault="007C3639" w:rsidP="007C3639">
            <w:pPr>
              <w:pStyle w:val="acctfourfigures"/>
              <w:tabs>
                <w:tab w:val="clear" w:pos="765"/>
                <w:tab w:val="decimal" w:pos="855"/>
              </w:tabs>
              <w:spacing w:line="240" w:lineRule="atLeast"/>
              <w:ind w:left="-70" w:right="46"/>
              <w:jc w:val="right"/>
              <w:rPr>
                <w:rFonts w:cs="Times New Roman"/>
                <w:b/>
                <w:bCs/>
                <w:szCs w:val="22"/>
              </w:rPr>
            </w:pPr>
            <w:r w:rsidRPr="0093239C">
              <w:rPr>
                <w:rFonts w:cs="Times New Roman"/>
                <w:b/>
                <w:bCs/>
                <w:szCs w:val="22"/>
              </w:rPr>
              <w:t>3.04</w:t>
            </w:r>
          </w:p>
        </w:tc>
        <w:tc>
          <w:tcPr>
            <w:tcW w:w="180" w:type="dxa"/>
          </w:tcPr>
          <w:p w14:paraId="0DCD7526" w14:textId="77777777" w:rsidR="007C3639" w:rsidRPr="002A73AC" w:rsidRDefault="007C3639" w:rsidP="007C3639">
            <w:pPr>
              <w:pStyle w:val="acctfourfigures"/>
              <w:spacing w:line="240" w:lineRule="atLeast"/>
              <w:ind w:left="-70" w:right="32"/>
              <w:jc w:val="right"/>
              <w:rPr>
                <w:rFonts w:cs="Times New Roman"/>
                <w:szCs w:val="22"/>
              </w:rPr>
            </w:pPr>
          </w:p>
        </w:tc>
        <w:tc>
          <w:tcPr>
            <w:tcW w:w="1081" w:type="dxa"/>
            <w:tcBorders>
              <w:bottom w:val="double" w:sz="4" w:space="0" w:color="auto"/>
            </w:tcBorders>
            <w:vAlign w:val="bottom"/>
          </w:tcPr>
          <w:p w14:paraId="1E13F1F9" w14:textId="2AB9C0E1" w:rsidR="007C3639" w:rsidRPr="002A73AC" w:rsidRDefault="007C3639" w:rsidP="007C3639">
            <w:pPr>
              <w:pStyle w:val="acctfourfigures"/>
              <w:tabs>
                <w:tab w:val="clear" w:pos="765"/>
              </w:tabs>
              <w:spacing w:line="240" w:lineRule="atLeast"/>
              <w:ind w:left="-70"/>
              <w:jc w:val="right"/>
              <w:rPr>
                <w:rFonts w:cs="Times New Roman"/>
                <w:b/>
                <w:bCs/>
                <w:szCs w:val="22"/>
              </w:rPr>
            </w:pPr>
            <w:r w:rsidRPr="0093239C">
              <w:rPr>
                <w:rFonts w:cs="Times New Roman"/>
                <w:b/>
                <w:bCs/>
                <w:szCs w:val="22"/>
                <w:cs/>
                <w:lang w:bidi="th-TH"/>
              </w:rPr>
              <w:t>2.2</w:t>
            </w:r>
            <w:r w:rsidRPr="0093239C">
              <w:rPr>
                <w:rFonts w:cs="Times New Roman"/>
                <w:b/>
                <w:bCs/>
                <w:szCs w:val="22"/>
                <w:lang w:bidi="th-TH"/>
              </w:rPr>
              <w:t>4</w:t>
            </w:r>
          </w:p>
        </w:tc>
      </w:tr>
    </w:tbl>
    <w:p w14:paraId="74F74FEE" w14:textId="5E096ABE" w:rsidR="00CB431A" w:rsidRDefault="00CB431A" w:rsidP="00CB431A">
      <w:pPr>
        <w:pStyle w:val="index"/>
        <w:tabs>
          <w:tab w:val="left" w:pos="540"/>
        </w:tabs>
        <w:spacing w:after="0" w:line="200" w:lineRule="atLeast"/>
        <w:rPr>
          <w:rFonts w:cs="Times New Roman"/>
          <w:szCs w:val="22"/>
        </w:rPr>
      </w:pPr>
    </w:p>
    <w:p w14:paraId="4ABCC1EE" w14:textId="77777777" w:rsidR="009630F1" w:rsidRDefault="009630F1">
      <w:pPr>
        <w:rPr>
          <w:szCs w:val="22"/>
          <w:lang w:bidi="th-TH"/>
        </w:rPr>
      </w:pPr>
      <w:r>
        <w:rPr>
          <w:szCs w:val="22"/>
          <w:lang w:bidi="th-TH"/>
        </w:rPr>
        <w:br w:type="page"/>
      </w:r>
    </w:p>
    <w:p w14:paraId="2B0FDB7A" w14:textId="7ADB50EE" w:rsidR="00AF3B4A" w:rsidRPr="00AB5DFA" w:rsidRDefault="00AF3B4A" w:rsidP="00AF3B4A">
      <w:pPr>
        <w:ind w:left="560"/>
        <w:jc w:val="thaiDistribute"/>
        <w:rPr>
          <w:szCs w:val="22"/>
          <w:lang w:bidi="th-TH"/>
        </w:rPr>
      </w:pPr>
      <w:r w:rsidRPr="00AB5DFA">
        <w:rPr>
          <w:szCs w:val="22"/>
          <w:lang w:bidi="th-TH"/>
        </w:rPr>
        <w:lastRenderedPageBreak/>
        <w:t xml:space="preserve">On 22 March 2023, the Bank’s Annual General Meeting of </w:t>
      </w:r>
      <w:r>
        <w:rPr>
          <w:szCs w:val="22"/>
          <w:lang w:bidi="th-TH"/>
        </w:rPr>
        <w:t>s</w:t>
      </w:r>
      <w:r w:rsidRPr="00AB5DFA">
        <w:rPr>
          <w:szCs w:val="22"/>
          <w:lang w:bidi="th-TH"/>
        </w:rPr>
        <w:t xml:space="preserve">hareholders approved the change in par value per share from a par value at Baht 10 per share to a par value at Baht 5 per share as described in note </w:t>
      </w:r>
      <w:r>
        <w:rPr>
          <w:szCs w:val="22"/>
          <w:lang w:bidi="th-TH"/>
        </w:rPr>
        <w:t>27</w:t>
      </w:r>
      <w:r w:rsidRPr="00AB5DFA">
        <w:rPr>
          <w:szCs w:val="22"/>
          <w:lang w:bidi="th-TH"/>
        </w:rPr>
        <w:t>. The Group has restated the number of ordinary shares (basic and diluted) in order to present an effect from the change in par value as if such circumstance had occurred since the beginning of the comparative period.</w:t>
      </w:r>
    </w:p>
    <w:p w14:paraId="1A63AAA5" w14:textId="77777777" w:rsidR="00AF3B4A" w:rsidRPr="00AB5DFA" w:rsidRDefault="00AF3B4A" w:rsidP="00AF3B4A">
      <w:pPr>
        <w:ind w:left="560"/>
        <w:jc w:val="thaiDistribute"/>
        <w:rPr>
          <w:szCs w:val="22"/>
          <w:lang w:bidi="th-TH"/>
        </w:rPr>
      </w:pPr>
    </w:p>
    <w:p w14:paraId="7C962ED0" w14:textId="354D529C" w:rsidR="00AF3B4A" w:rsidRDefault="00AF3B4A" w:rsidP="00AF3B4A">
      <w:pPr>
        <w:ind w:left="560"/>
        <w:jc w:val="thaiDistribute"/>
        <w:rPr>
          <w:szCs w:val="22"/>
          <w:lang w:bidi="th-TH"/>
        </w:rPr>
      </w:pPr>
      <w:r w:rsidRPr="00AB5DFA">
        <w:rPr>
          <w:szCs w:val="22"/>
          <w:lang w:bidi="th-TH"/>
        </w:rPr>
        <w:t xml:space="preserve">For the </w:t>
      </w:r>
      <w:r w:rsidR="008055C3">
        <w:rPr>
          <w:szCs w:val="22"/>
          <w:lang w:bidi="th-TH"/>
        </w:rPr>
        <w:t xml:space="preserve">year </w:t>
      </w:r>
      <w:r w:rsidRPr="00AB5DFA">
        <w:rPr>
          <w:szCs w:val="22"/>
          <w:lang w:bidi="th-TH"/>
        </w:rPr>
        <w:t>ended 3</w:t>
      </w:r>
      <w:r w:rsidR="008055C3">
        <w:rPr>
          <w:szCs w:val="22"/>
          <w:lang w:bidi="th-TH"/>
        </w:rPr>
        <w:t>1</w:t>
      </w:r>
      <w:r w:rsidRPr="00AB5DFA">
        <w:rPr>
          <w:szCs w:val="22"/>
          <w:lang w:bidi="th-TH"/>
        </w:rPr>
        <w:t xml:space="preserve"> </w:t>
      </w:r>
      <w:r w:rsidR="008055C3">
        <w:rPr>
          <w:szCs w:val="22"/>
          <w:lang w:bidi="th-TH"/>
        </w:rPr>
        <w:t>December</w:t>
      </w:r>
      <w:r w:rsidRPr="00AB5DFA">
        <w:rPr>
          <w:szCs w:val="22"/>
          <w:lang w:bidi="th-TH"/>
        </w:rPr>
        <w:t xml:space="preserve"> 202</w:t>
      </w:r>
      <w:r w:rsidR="00FF5511">
        <w:rPr>
          <w:szCs w:val="22"/>
          <w:lang w:bidi="th-TH"/>
        </w:rPr>
        <w:t>2</w:t>
      </w:r>
      <w:r w:rsidRPr="00AB5DFA">
        <w:rPr>
          <w:szCs w:val="22"/>
          <w:lang w:bidi="th-TH"/>
        </w:rPr>
        <w:t xml:space="preserve">, </w:t>
      </w:r>
      <w:r w:rsidR="007C3639" w:rsidRPr="005B08C5">
        <w:t xml:space="preserve">2.78 </w:t>
      </w:r>
      <w:r w:rsidRPr="00AB5DFA">
        <w:rPr>
          <w:szCs w:val="22"/>
          <w:lang w:bidi="th-TH"/>
        </w:rPr>
        <w:t xml:space="preserve">million units of stock options were excluded from the </w:t>
      </w:r>
      <w:r w:rsidRPr="00AB5DFA">
        <w:rPr>
          <w:szCs w:val="28"/>
          <w:lang w:val="en-US" w:bidi="th-TH"/>
        </w:rPr>
        <w:t xml:space="preserve">calculation of </w:t>
      </w:r>
      <w:r w:rsidRPr="00AB5DFA">
        <w:rPr>
          <w:szCs w:val="22"/>
          <w:lang w:bidi="th-TH"/>
        </w:rPr>
        <w:t>weighted average number of the ordinary shares (diluted) because their effect would have been anti-dilutive.</w:t>
      </w:r>
    </w:p>
    <w:p w14:paraId="280491F5" w14:textId="77777777" w:rsidR="00804C97" w:rsidRPr="00AB5DFA" w:rsidRDefault="00804C97" w:rsidP="00AF3B4A">
      <w:pPr>
        <w:ind w:left="560"/>
        <w:jc w:val="thaiDistribute"/>
        <w:rPr>
          <w:szCs w:val="22"/>
          <w:lang w:bidi="th-TH"/>
        </w:rPr>
      </w:pPr>
    </w:p>
    <w:p w14:paraId="4780F09F" w14:textId="77777777" w:rsidR="002D422B" w:rsidRPr="00CC4D90" w:rsidRDefault="002D422B" w:rsidP="0093239C">
      <w:pPr>
        <w:tabs>
          <w:tab w:val="left" w:pos="540"/>
        </w:tabs>
        <w:spacing w:line="200" w:lineRule="atLeast"/>
        <w:rPr>
          <w:rFonts w:cs="Times New Roman"/>
          <w:szCs w:val="22"/>
        </w:rPr>
      </w:pPr>
    </w:p>
    <w:sectPr w:rsidR="002D422B" w:rsidRPr="00CC4D90" w:rsidSect="006809B6">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50C8" w14:textId="77777777" w:rsidR="00382DFE" w:rsidRDefault="00382DFE">
      <w:r>
        <w:separator/>
      </w:r>
    </w:p>
  </w:endnote>
  <w:endnote w:type="continuationSeparator" w:id="0">
    <w:p w14:paraId="65829992" w14:textId="77777777" w:rsidR="00382DFE" w:rsidRDefault="00382DFE">
      <w:r>
        <w:continuationSeparator/>
      </w:r>
    </w:p>
  </w:endnote>
  <w:endnote w:type="continuationNotice" w:id="1">
    <w:p w14:paraId="65F264DF" w14:textId="77777777" w:rsidR="00382DFE" w:rsidRDefault="00382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11202" w14:textId="05D87F6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690C9930" w14:textId="44C885B4" w:rsidR="002247BB" w:rsidRPr="000C0268" w:rsidRDefault="002247BB" w:rsidP="001F5453">
    <w:pPr>
      <w:pStyle w:val="Footer"/>
      <w:rPr>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2BC5" w14:textId="5D043284"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1F27E262" w14:textId="18823FCA" w:rsidR="002247BB" w:rsidRPr="00DF2C66" w:rsidRDefault="002247BB" w:rsidP="00642B26">
    <w:pPr>
      <w:pStyle w:val="Footer"/>
      <w:rPr>
        <w:i/>
        <w:iCs/>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A4C1" w14:textId="40C70D9C" w:rsidR="002247BB" w:rsidRPr="0013286F" w:rsidRDefault="002247BB" w:rsidP="0049493F">
    <w:pPr>
      <w:pStyle w:val="Footer"/>
      <w:tabs>
        <w:tab w:val="center" w:pos="7380"/>
      </w:tabs>
      <w:rPr>
        <w:sz w:val="22"/>
        <w:szCs w:val="22"/>
      </w:rPr>
    </w:pP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Pr>
        <w:noProof/>
        <w:sz w:val="22"/>
        <w:szCs w:val="22"/>
      </w:rPr>
      <w:t>49</w:t>
    </w:r>
    <w:r w:rsidRPr="0013286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241643"/>
      <w:docPartObj>
        <w:docPartGallery w:val="Page Numbers (Bottom of Page)"/>
        <w:docPartUnique/>
      </w:docPartObj>
    </w:sdtPr>
    <w:sdtEndPr>
      <w:rPr>
        <w:noProof/>
        <w:sz w:val="22"/>
        <w:szCs w:val="22"/>
      </w:rPr>
    </w:sdtEndPr>
    <w:sdtContent>
      <w:p w14:paraId="2AE77763" w14:textId="761DCD08"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9C6AB" w14:textId="77777777" w:rsidR="00382DFE" w:rsidRDefault="00382DFE">
      <w:r>
        <w:separator/>
      </w:r>
    </w:p>
  </w:footnote>
  <w:footnote w:type="continuationSeparator" w:id="0">
    <w:p w14:paraId="21783703" w14:textId="77777777" w:rsidR="00382DFE" w:rsidRDefault="00382DFE">
      <w:r>
        <w:continuationSeparator/>
      </w:r>
    </w:p>
  </w:footnote>
  <w:footnote w:type="continuationNotice" w:id="1">
    <w:p w14:paraId="73D645FB" w14:textId="77777777" w:rsidR="00382DFE" w:rsidRDefault="00382D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F9E5" w14:textId="76BD1B4E" w:rsidR="00BE2930" w:rsidRDefault="00BE2930" w:rsidP="00BE2930">
    <w:pPr>
      <w:pStyle w:val="acctmainheading"/>
      <w:tabs>
        <w:tab w:val="left" w:pos="9000"/>
        <w:tab w:val="left" w:pos="10350"/>
      </w:tabs>
      <w:spacing w:after="0" w:line="240" w:lineRule="atLeast"/>
      <w:ind w:right="-535"/>
    </w:pPr>
    <w:r>
      <w:t>Thai Credit Bank Public Company Limited and its Subsidiary</w:t>
    </w:r>
  </w:p>
  <w:p w14:paraId="195AC631" w14:textId="5734F7FD" w:rsidR="003455A5" w:rsidRPr="001C6132" w:rsidRDefault="003455A5" w:rsidP="00BE2930">
    <w:pPr>
      <w:pStyle w:val="acctmainheading"/>
      <w:tabs>
        <w:tab w:val="left" w:pos="9000"/>
        <w:tab w:val="left" w:pos="10350"/>
      </w:tabs>
      <w:spacing w:after="0" w:line="240" w:lineRule="atLeast"/>
      <w:ind w:right="-535"/>
    </w:pPr>
    <w:r w:rsidRPr="001C6132">
      <w:t>(Formerly The Thai Credit Retail Bank Public Company Limited</w:t>
    </w:r>
    <w:r w:rsidR="00E2386D" w:rsidRPr="001C6132">
      <w:t xml:space="preserve"> and </w:t>
    </w:r>
    <w:r w:rsidR="00F87C9D">
      <w:br/>
    </w:r>
    <w:r w:rsidR="00E2386D" w:rsidRPr="001C6132">
      <w:t>its Subsidiary</w:t>
    </w:r>
    <w:r w:rsidRPr="001C6132">
      <w:t>)</w:t>
    </w:r>
  </w:p>
  <w:p w14:paraId="2BE141D6" w14:textId="77777777" w:rsidR="000D3C86" w:rsidRDefault="000D3C86" w:rsidP="000D3C86">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BA7867B" w14:textId="413695C4" w:rsidR="000D3C86" w:rsidRDefault="000D3C86" w:rsidP="000D3C86">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174ACB">
      <w:rPr>
        <w:sz w:val="24"/>
        <w:szCs w:val="24"/>
      </w:rPr>
      <w:t>3</w:t>
    </w:r>
  </w:p>
  <w:p w14:paraId="6D61601D" w14:textId="77777777" w:rsidR="00191EA1" w:rsidRPr="009D7891" w:rsidRDefault="00191EA1" w:rsidP="00BE2930">
    <w:pPr>
      <w:pStyle w:val="acctmainheading"/>
      <w:spacing w:after="0" w:line="240" w:lineRule="atLeast"/>
      <w:ind w:right="-535"/>
      <w:rPr>
        <w:sz w:val="24"/>
        <w:szCs w:val="24"/>
      </w:rPr>
    </w:pPr>
  </w:p>
  <w:p w14:paraId="2FCA7195" w14:textId="77777777" w:rsidR="00BE2930" w:rsidRPr="00B30501" w:rsidRDefault="00BE2930" w:rsidP="00BE2930">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F67D6" w14:textId="77777777" w:rsidR="004D779B" w:rsidRDefault="004D779B" w:rsidP="004D779B">
    <w:pPr>
      <w:pStyle w:val="acctmainheading"/>
      <w:tabs>
        <w:tab w:val="left" w:pos="9000"/>
        <w:tab w:val="left" w:pos="10350"/>
      </w:tabs>
      <w:spacing w:after="0" w:line="240" w:lineRule="atLeast"/>
      <w:ind w:right="-535"/>
    </w:pPr>
    <w:r>
      <w:t>Thai Credit Bank Public Company Limited and its Subsidiary</w:t>
    </w:r>
  </w:p>
  <w:p w14:paraId="4D4F5994" w14:textId="77777777" w:rsidR="004D779B" w:rsidRPr="001C6132" w:rsidRDefault="004D779B" w:rsidP="004D779B">
    <w:pPr>
      <w:pStyle w:val="acctmainheading"/>
      <w:tabs>
        <w:tab w:val="left" w:pos="9000"/>
        <w:tab w:val="left" w:pos="10350"/>
      </w:tabs>
      <w:spacing w:after="0" w:line="240" w:lineRule="atLeast"/>
      <w:ind w:right="-535"/>
    </w:pPr>
    <w:r w:rsidRPr="001C6132">
      <w:t>(Formerly The Thai Credit Retail Bank Public Company Limited and its Subsidiary)</w:t>
    </w:r>
  </w:p>
  <w:p w14:paraId="782C5EA0" w14:textId="77777777" w:rsidR="004D779B" w:rsidRDefault="004D779B" w:rsidP="004D779B">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5937147D" w14:textId="77777777" w:rsidR="004D779B" w:rsidRDefault="004D779B" w:rsidP="004D779B">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2023</w:t>
    </w:r>
  </w:p>
  <w:p w14:paraId="54045290" w14:textId="77777777" w:rsidR="0044620F" w:rsidRDefault="0044620F" w:rsidP="0044620F">
    <w:pPr>
      <w:pStyle w:val="acctmainheading"/>
      <w:spacing w:after="0" w:line="240" w:lineRule="atLeast"/>
      <w:ind w:right="-533"/>
      <w:rPr>
        <w:rFonts w:cs="Times New Roman"/>
        <w:sz w:val="24"/>
        <w:szCs w:val="24"/>
      </w:rPr>
    </w:pPr>
  </w:p>
  <w:p w14:paraId="274D3218"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4F15" w14:textId="77777777" w:rsidR="00E64A2F" w:rsidRDefault="00E64A2F" w:rsidP="00E64A2F">
    <w:pPr>
      <w:pStyle w:val="acctmainheading"/>
      <w:tabs>
        <w:tab w:val="left" w:pos="9000"/>
        <w:tab w:val="left" w:pos="10350"/>
      </w:tabs>
      <w:spacing w:after="0" w:line="240" w:lineRule="atLeast"/>
      <w:ind w:right="-535"/>
    </w:pPr>
    <w:bookmarkStart w:id="4" w:name="_Hlk117243281"/>
    <w:bookmarkStart w:id="5" w:name="_Hlk117243282"/>
    <w:r>
      <w:t>Thai Credit Bank Public Company Limited and its Subsidiary</w:t>
    </w:r>
  </w:p>
  <w:p w14:paraId="7D159D1C" w14:textId="5CD1E150" w:rsidR="00E64A2F" w:rsidRPr="001C6132" w:rsidRDefault="00E64A2F" w:rsidP="00E64A2F">
    <w:pPr>
      <w:pStyle w:val="acctmainheading"/>
      <w:tabs>
        <w:tab w:val="left" w:pos="9000"/>
        <w:tab w:val="left" w:pos="10350"/>
      </w:tabs>
      <w:spacing w:after="0" w:line="240" w:lineRule="atLeast"/>
      <w:ind w:right="-535"/>
    </w:pPr>
    <w:r w:rsidRPr="001C6132">
      <w:t>(Formerly The Thai Credit Retail Bank Public Company Limited and its Subsidiary)</w:t>
    </w:r>
  </w:p>
  <w:p w14:paraId="41393C20" w14:textId="77777777" w:rsidR="00E64A2F" w:rsidRDefault="00E64A2F" w:rsidP="00E64A2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4BC46254" w14:textId="77777777" w:rsidR="00E64A2F" w:rsidRDefault="00E64A2F" w:rsidP="00E64A2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2023</w:t>
    </w:r>
  </w:p>
  <w:p w14:paraId="6408ECFD" w14:textId="7EE9D57A" w:rsidR="002247BB" w:rsidRDefault="002247BB" w:rsidP="00280783">
    <w:pPr>
      <w:pStyle w:val="acctmainheading"/>
      <w:spacing w:after="0" w:line="240" w:lineRule="atLeast"/>
      <w:ind w:right="-533"/>
      <w:rPr>
        <w:rFonts w:cs="Times New Roman"/>
        <w:sz w:val="24"/>
        <w:szCs w:val="24"/>
      </w:rPr>
    </w:pPr>
  </w:p>
  <w:bookmarkEnd w:id="4"/>
  <w:bookmarkEnd w:id="5"/>
  <w:p w14:paraId="6BAF99EF" w14:textId="77777777" w:rsidR="008556B3" w:rsidRPr="00BA507B" w:rsidRDefault="008556B3" w:rsidP="00280783">
    <w:pPr>
      <w:pStyle w:val="acctmainheading"/>
      <w:spacing w:after="0" w:line="240" w:lineRule="atLeast"/>
      <w:ind w:right="-533"/>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B5D9" w14:textId="77777777" w:rsidR="00842312" w:rsidRDefault="00842312" w:rsidP="00842312">
    <w:pPr>
      <w:pStyle w:val="acctmainheading"/>
      <w:tabs>
        <w:tab w:val="left" w:pos="9000"/>
        <w:tab w:val="left" w:pos="10350"/>
      </w:tabs>
      <w:spacing w:after="0" w:line="240" w:lineRule="atLeast"/>
      <w:ind w:right="-535"/>
    </w:pPr>
    <w:r>
      <w:t>Thai Credit Bank Public Company Limited and its Subsidiary</w:t>
    </w:r>
  </w:p>
  <w:p w14:paraId="2809F424" w14:textId="77777777" w:rsidR="00842312" w:rsidRPr="001C6132" w:rsidRDefault="00842312" w:rsidP="00842312">
    <w:pPr>
      <w:pStyle w:val="acctmainheading"/>
      <w:tabs>
        <w:tab w:val="left" w:pos="9000"/>
        <w:tab w:val="left" w:pos="10350"/>
      </w:tabs>
      <w:spacing w:after="0" w:line="240" w:lineRule="atLeast"/>
      <w:ind w:right="-535"/>
    </w:pPr>
    <w:r w:rsidRPr="001C6132">
      <w:t>(Formerly The Thai Credit Retail Bank Public Company Limited and its Subsidiary)</w:t>
    </w:r>
  </w:p>
  <w:p w14:paraId="20E7C64D" w14:textId="77777777" w:rsidR="00842312" w:rsidRDefault="00842312" w:rsidP="0084231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6AF2B72" w14:textId="77777777" w:rsidR="00842312" w:rsidRDefault="00842312" w:rsidP="0084231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2023</w:t>
    </w:r>
  </w:p>
  <w:p w14:paraId="74FAEB4B" w14:textId="77777777" w:rsidR="0044620F" w:rsidRDefault="0044620F" w:rsidP="0044620F">
    <w:pPr>
      <w:pStyle w:val="acctmainheading"/>
      <w:spacing w:after="0" w:line="240" w:lineRule="atLeast"/>
      <w:ind w:right="-533"/>
      <w:rPr>
        <w:rFonts w:cs="Times New Roman"/>
        <w:sz w:val="24"/>
        <w:szCs w:val="24"/>
      </w:rPr>
    </w:pPr>
  </w:p>
  <w:p w14:paraId="592183CC" w14:textId="77777777" w:rsidR="0044620F" w:rsidRPr="00BA507B" w:rsidRDefault="0044620F" w:rsidP="0044620F">
    <w:pPr>
      <w:pStyle w:val="acctmainheading"/>
      <w:spacing w:after="0" w:line="240" w:lineRule="atLeast"/>
      <w:ind w:right="-533"/>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D448" w14:textId="77777777" w:rsidR="001179A2" w:rsidRDefault="001179A2" w:rsidP="001179A2">
    <w:pPr>
      <w:pStyle w:val="acctmainheading"/>
      <w:tabs>
        <w:tab w:val="left" w:pos="9000"/>
        <w:tab w:val="left" w:pos="10350"/>
      </w:tabs>
      <w:spacing w:after="0" w:line="240" w:lineRule="atLeast"/>
      <w:ind w:right="-535"/>
    </w:pPr>
    <w:r>
      <w:t>Thai Credit Bank Public Company Limited and its Subsidiary</w:t>
    </w:r>
  </w:p>
  <w:p w14:paraId="2FA4D028" w14:textId="0C885CD6" w:rsidR="001179A2" w:rsidRPr="001C6132" w:rsidRDefault="001179A2" w:rsidP="001179A2">
    <w:pPr>
      <w:pStyle w:val="acctmainheading"/>
      <w:tabs>
        <w:tab w:val="left" w:pos="9000"/>
        <w:tab w:val="left" w:pos="10350"/>
      </w:tabs>
      <w:spacing w:after="0" w:line="240" w:lineRule="atLeast"/>
      <w:ind w:right="-535"/>
    </w:pPr>
    <w:r w:rsidRPr="001C6132">
      <w:t xml:space="preserve">(Formerly The Thai Credit Retail Bank Public Company Limited and </w:t>
    </w:r>
    <w:r w:rsidR="002100B6">
      <w:rPr>
        <w:cs/>
      </w:rPr>
      <w:br/>
    </w:r>
    <w:r w:rsidRPr="001C6132">
      <w:t>its Subsidiary)</w:t>
    </w:r>
  </w:p>
  <w:p w14:paraId="60D26E10" w14:textId="77777777" w:rsidR="001179A2" w:rsidRDefault="001179A2" w:rsidP="001179A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03D54C5C" w14:textId="77777777" w:rsidR="001179A2" w:rsidRDefault="001179A2" w:rsidP="001179A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2023</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E8500" w14:textId="77777777" w:rsidR="001179A2" w:rsidRDefault="001179A2" w:rsidP="001179A2">
    <w:pPr>
      <w:pStyle w:val="acctmainheading"/>
      <w:tabs>
        <w:tab w:val="left" w:pos="9000"/>
        <w:tab w:val="left" w:pos="10350"/>
      </w:tabs>
      <w:spacing w:after="0" w:line="240" w:lineRule="atLeast"/>
      <w:ind w:right="-535"/>
    </w:pPr>
    <w:r>
      <w:t>Thai Credit Bank Public Company Limited and its Subsidiary</w:t>
    </w:r>
  </w:p>
  <w:p w14:paraId="18B12718" w14:textId="4774A87C" w:rsidR="001179A2" w:rsidRPr="001C6132" w:rsidRDefault="001179A2" w:rsidP="001179A2">
    <w:pPr>
      <w:pStyle w:val="acctmainheading"/>
      <w:tabs>
        <w:tab w:val="left" w:pos="9000"/>
        <w:tab w:val="left" w:pos="10350"/>
      </w:tabs>
      <w:spacing w:after="0" w:line="240" w:lineRule="atLeast"/>
      <w:ind w:right="-535"/>
    </w:pPr>
    <w:r w:rsidRPr="001C6132">
      <w:t xml:space="preserve">(Formerly The Thai Credit Retail Bank Public Company Limited and </w:t>
    </w:r>
    <w:r w:rsidR="002100B6">
      <w:rPr>
        <w:cs/>
      </w:rPr>
      <w:br/>
    </w:r>
    <w:r w:rsidRPr="001C6132">
      <w:t>its Subsidiary)</w:t>
    </w:r>
  </w:p>
  <w:p w14:paraId="5F35923E" w14:textId="77777777" w:rsidR="001179A2" w:rsidRDefault="001179A2" w:rsidP="001179A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25383C27" w14:textId="77777777" w:rsidR="001179A2" w:rsidRDefault="001179A2" w:rsidP="001179A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2023</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72052598">
    <w:abstractNumId w:val="2"/>
  </w:num>
  <w:num w:numId="2" w16cid:durableId="1762678487">
    <w:abstractNumId w:val="1"/>
  </w:num>
  <w:num w:numId="3" w16cid:durableId="1762530574">
    <w:abstractNumId w:val="18"/>
  </w:num>
  <w:num w:numId="4" w16cid:durableId="1377241416">
    <w:abstractNumId w:val="21"/>
  </w:num>
  <w:num w:numId="5" w16cid:durableId="1460610830">
    <w:abstractNumId w:val="17"/>
  </w:num>
  <w:num w:numId="6" w16cid:durableId="1091463250">
    <w:abstractNumId w:val="38"/>
  </w:num>
  <w:num w:numId="7" w16cid:durableId="393823382">
    <w:abstractNumId w:val="32"/>
  </w:num>
  <w:num w:numId="8" w16cid:durableId="348486562">
    <w:abstractNumId w:val="31"/>
  </w:num>
  <w:num w:numId="9" w16cid:durableId="764114376">
    <w:abstractNumId w:val="41"/>
  </w:num>
  <w:num w:numId="10" w16cid:durableId="1378158944">
    <w:abstractNumId w:val="16"/>
  </w:num>
  <w:num w:numId="11" w16cid:durableId="1034234345">
    <w:abstractNumId w:val="35"/>
  </w:num>
  <w:num w:numId="12" w16cid:durableId="141125106">
    <w:abstractNumId w:val="42"/>
  </w:num>
  <w:num w:numId="13" w16cid:durableId="844516721">
    <w:abstractNumId w:val="13"/>
  </w:num>
  <w:num w:numId="14" w16cid:durableId="214051064">
    <w:abstractNumId w:val="40"/>
  </w:num>
  <w:num w:numId="15" w16cid:durableId="1097362184">
    <w:abstractNumId w:val="36"/>
  </w:num>
  <w:num w:numId="16" w16cid:durableId="1957561704">
    <w:abstractNumId w:val="27"/>
  </w:num>
  <w:num w:numId="17" w16cid:durableId="139349126">
    <w:abstractNumId w:val="47"/>
  </w:num>
  <w:num w:numId="18" w16cid:durableId="1902860054">
    <w:abstractNumId w:val="7"/>
  </w:num>
  <w:num w:numId="19" w16cid:durableId="1863590083">
    <w:abstractNumId w:val="26"/>
  </w:num>
  <w:num w:numId="20" w16cid:durableId="860122009">
    <w:abstractNumId w:val="0"/>
  </w:num>
  <w:num w:numId="21" w16cid:durableId="1816340428">
    <w:abstractNumId w:val="22"/>
  </w:num>
  <w:num w:numId="22" w16cid:durableId="572937290">
    <w:abstractNumId w:val="29"/>
  </w:num>
  <w:num w:numId="23" w16cid:durableId="397476780">
    <w:abstractNumId w:val="30"/>
  </w:num>
  <w:num w:numId="24" w16cid:durableId="706030937">
    <w:abstractNumId w:val="9"/>
  </w:num>
  <w:num w:numId="25" w16cid:durableId="113600347">
    <w:abstractNumId w:val="28"/>
  </w:num>
  <w:num w:numId="26" w16cid:durableId="68813134">
    <w:abstractNumId w:val="19"/>
  </w:num>
  <w:num w:numId="27" w16cid:durableId="228005938">
    <w:abstractNumId w:val="48"/>
  </w:num>
  <w:num w:numId="28" w16cid:durableId="1368068762">
    <w:abstractNumId w:val="44"/>
  </w:num>
  <w:num w:numId="29" w16cid:durableId="1729839682">
    <w:abstractNumId w:val="15"/>
  </w:num>
  <w:num w:numId="30" w16cid:durableId="1169249385">
    <w:abstractNumId w:val="25"/>
  </w:num>
  <w:num w:numId="31" w16cid:durableId="380860410">
    <w:abstractNumId w:val="46"/>
  </w:num>
  <w:num w:numId="32" w16cid:durableId="2023240762">
    <w:abstractNumId w:val="33"/>
  </w:num>
  <w:num w:numId="33" w16cid:durableId="1297905597">
    <w:abstractNumId w:val="45"/>
  </w:num>
  <w:num w:numId="34" w16cid:durableId="404034317">
    <w:abstractNumId w:val="39"/>
  </w:num>
  <w:num w:numId="35" w16cid:durableId="1641303924">
    <w:abstractNumId w:val="12"/>
  </w:num>
  <w:num w:numId="36" w16cid:durableId="1778481951">
    <w:abstractNumId w:val="24"/>
  </w:num>
  <w:num w:numId="37" w16cid:durableId="1871256001">
    <w:abstractNumId w:val="14"/>
  </w:num>
  <w:num w:numId="38" w16cid:durableId="51974493">
    <w:abstractNumId w:val="43"/>
  </w:num>
  <w:num w:numId="39" w16cid:durableId="1686441419">
    <w:abstractNumId w:val="11"/>
  </w:num>
  <w:num w:numId="40" w16cid:durableId="1280183744">
    <w:abstractNumId w:val="8"/>
  </w:num>
  <w:num w:numId="41" w16cid:durableId="1494177038">
    <w:abstractNumId w:val="40"/>
  </w:num>
  <w:num w:numId="42" w16cid:durableId="308900779">
    <w:abstractNumId w:val="23"/>
  </w:num>
  <w:num w:numId="43" w16cid:durableId="1589607723">
    <w:abstractNumId w:val="40"/>
  </w:num>
  <w:num w:numId="44" w16cid:durableId="962077602">
    <w:abstractNumId w:val="10"/>
  </w:num>
  <w:num w:numId="45" w16cid:durableId="605426902">
    <w:abstractNumId w:val="20"/>
  </w:num>
  <w:num w:numId="46" w16cid:durableId="116982648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FD"/>
    <w:rsid w:val="00002677"/>
    <w:rsid w:val="0000268D"/>
    <w:rsid w:val="00002843"/>
    <w:rsid w:val="0000284C"/>
    <w:rsid w:val="0000292A"/>
    <w:rsid w:val="00002936"/>
    <w:rsid w:val="00002A32"/>
    <w:rsid w:val="00002BED"/>
    <w:rsid w:val="00002E0E"/>
    <w:rsid w:val="00002FF9"/>
    <w:rsid w:val="000032EC"/>
    <w:rsid w:val="00003301"/>
    <w:rsid w:val="00003520"/>
    <w:rsid w:val="000035D2"/>
    <w:rsid w:val="000035EA"/>
    <w:rsid w:val="00003B17"/>
    <w:rsid w:val="00003C78"/>
    <w:rsid w:val="00003CEA"/>
    <w:rsid w:val="00003D55"/>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875"/>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9AC"/>
    <w:rsid w:val="00017B66"/>
    <w:rsid w:val="00017B81"/>
    <w:rsid w:val="00017BA5"/>
    <w:rsid w:val="00017C2D"/>
    <w:rsid w:val="00017EA0"/>
    <w:rsid w:val="00017EC2"/>
    <w:rsid w:val="00017FCF"/>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EA5"/>
    <w:rsid w:val="00021F64"/>
    <w:rsid w:val="00021FBA"/>
    <w:rsid w:val="0002205F"/>
    <w:rsid w:val="00022249"/>
    <w:rsid w:val="0002253C"/>
    <w:rsid w:val="0002268D"/>
    <w:rsid w:val="00022B03"/>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C5E"/>
    <w:rsid w:val="00025D97"/>
    <w:rsid w:val="00025E6F"/>
    <w:rsid w:val="00026168"/>
    <w:rsid w:val="0002618E"/>
    <w:rsid w:val="00026259"/>
    <w:rsid w:val="0002649E"/>
    <w:rsid w:val="000264C9"/>
    <w:rsid w:val="0002679B"/>
    <w:rsid w:val="00026F12"/>
    <w:rsid w:val="00026F65"/>
    <w:rsid w:val="000272B9"/>
    <w:rsid w:val="00027316"/>
    <w:rsid w:val="000273A8"/>
    <w:rsid w:val="000275EA"/>
    <w:rsid w:val="000275ED"/>
    <w:rsid w:val="00027692"/>
    <w:rsid w:val="0002786C"/>
    <w:rsid w:val="00027A46"/>
    <w:rsid w:val="00027ACE"/>
    <w:rsid w:val="00027B83"/>
    <w:rsid w:val="00027D18"/>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347"/>
    <w:rsid w:val="00037481"/>
    <w:rsid w:val="000376F7"/>
    <w:rsid w:val="0003774B"/>
    <w:rsid w:val="00037859"/>
    <w:rsid w:val="0003788C"/>
    <w:rsid w:val="0003797F"/>
    <w:rsid w:val="000379FB"/>
    <w:rsid w:val="00037AC7"/>
    <w:rsid w:val="00037ACC"/>
    <w:rsid w:val="00037B74"/>
    <w:rsid w:val="000406FD"/>
    <w:rsid w:val="00040709"/>
    <w:rsid w:val="00040780"/>
    <w:rsid w:val="0004097D"/>
    <w:rsid w:val="00040AEA"/>
    <w:rsid w:val="00040AF3"/>
    <w:rsid w:val="00040D15"/>
    <w:rsid w:val="00040FA5"/>
    <w:rsid w:val="00041071"/>
    <w:rsid w:val="000411AB"/>
    <w:rsid w:val="000412D6"/>
    <w:rsid w:val="00041471"/>
    <w:rsid w:val="000416CE"/>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7A1"/>
    <w:rsid w:val="000447C2"/>
    <w:rsid w:val="00044907"/>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9BA"/>
    <w:rsid w:val="000479CB"/>
    <w:rsid w:val="00047B91"/>
    <w:rsid w:val="00047C2C"/>
    <w:rsid w:val="00047C62"/>
    <w:rsid w:val="00047E36"/>
    <w:rsid w:val="00047E39"/>
    <w:rsid w:val="00050025"/>
    <w:rsid w:val="0005009B"/>
    <w:rsid w:val="00050292"/>
    <w:rsid w:val="00050374"/>
    <w:rsid w:val="00050431"/>
    <w:rsid w:val="00050537"/>
    <w:rsid w:val="00050651"/>
    <w:rsid w:val="0005068A"/>
    <w:rsid w:val="000508E2"/>
    <w:rsid w:val="00050904"/>
    <w:rsid w:val="00050A97"/>
    <w:rsid w:val="00050C87"/>
    <w:rsid w:val="00050D2A"/>
    <w:rsid w:val="00050E5B"/>
    <w:rsid w:val="000510E2"/>
    <w:rsid w:val="000511B9"/>
    <w:rsid w:val="00051228"/>
    <w:rsid w:val="00051236"/>
    <w:rsid w:val="000513EB"/>
    <w:rsid w:val="000513F4"/>
    <w:rsid w:val="00051841"/>
    <w:rsid w:val="0005198B"/>
    <w:rsid w:val="00051A9D"/>
    <w:rsid w:val="00051B50"/>
    <w:rsid w:val="00051C58"/>
    <w:rsid w:val="00051E38"/>
    <w:rsid w:val="0005208D"/>
    <w:rsid w:val="000520EF"/>
    <w:rsid w:val="000521D2"/>
    <w:rsid w:val="000522BC"/>
    <w:rsid w:val="00052613"/>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5B4"/>
    <w:rsid w:val="000735C3"/>
    <w:rsid w:val="00073630"/>
    <w:rsid w:val="000738AD"/>
    <w:rsid w:val="000739D9"/>
    <w:rsid w:val="00073D19"/>
    <w:rsid w:val="00073D6E"/>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B6"/>
    <w:rsid w:val="00075BD1"/>
    <w:rsid w:val="00075C5F"/>
    <w:rsid w:val="00075D80"/>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61E"/>
    <w:rsid w:val="0008078C"/>
    <w:rsid w:val="0008079A"/>
    <w:rsid w:val="000807C2"/>
    <w:rsid w:val="0008099E"/>
    <w:rsid w:val="00080E0B"/>
    <w:rsid w:val="00080F43"/>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584"/>
    <w:rsid w:val="000966AB"/>
    <w:rsid w:val="000967A0"/>
    <w:rsid w:val="000967C5"/>
    <w:rsid w:val="00096A80"/>
    <w:rsid w:val="00096B15"/>
    <w:rsid w:val="00096BB4"/>
    <w:rsid w:val="00096BE4"/>
    <w:rsid w:val="00096CDD"/>
    <w:rsid w:val="00096D84"/>
    <w:rsid w:val="00097125"/>
    <w:rsid w:val="0009749A"/>
    <w:rsid w:val="000978E9"/>
    <w:rsid w:val="00097979"/>
    <w:rsid w:val="00097B3C"/>
    <w:rsid w:val="00097B8A"/>
    <w:rsid w:val="00097DBF"/>
    <w:rsid w:val="000A01F7"/>
    <w:rsid w:val="000A069E"/>
    <w:rsid w:val="000A0922"/>
    <w:rsid w:val="000A0945"/>
    <w:rsid w:val="000A0AE1"/>
    <w:rsid w:val="000A0B54"/>
    <w:rsid w:val="000A0BA4"/>
    <w:rsid w:val="000A0BE8"/>
    <w:rsid w:val="000A0C94"/>
    <w:rsid w:val="000A0F1A"/>
    <w:rsid w:val="000A11E0"/>
    <w:rsid w:val="000A134A"/>
    <w:rsid w:val="000A13D5"/>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D9"/>
    <w:rsid w:val="000B1A2A"/>
    <w:rsid w:val="000B1AAA"/>
    <w:rsid w:val="000B1DF5"/>
    <w:rsid w:val="000B1E3B"/>
    <w:rsid w:val="000B1E54"/>
    <w:rsid w:val="000B2133"/>
    <w:rsid w:val="000B215D"/>
    <w:rsid w:val="000B226C"/>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B56"/>
    <w:rsid w:val="000B5C3C"/>
    <w:rsid w:val="000B5CAF"/>
    <w:rsid w:val="000B609C"/>
    <w:rsid w:val="000B6207"/>
    <w:rsid w:val="000B6295"/>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ED8"/>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ADF"/>
    <w:rsid w:val="000C3C71"/>
    <w:rsid w:val="000C4043"/>
    <w:rsid w:val="000C40E5"/>
    <w:rsid w:val="000C41CB"/>
    <w:rsid w:val="000C42A6"/>
    <w:rsid w:val="000C431B"/>
    <w:rsid w:val="000C4430"/>
    <w:rsid w:val="000C44A5"/>
    <w:rsid w:val="000C45D9"/>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C71"/>
    <w:rsid w:val="000D6CA1"/>
    <w:rsid w:val="000D6E6D"/>
    <w:rsid w:val="000D6ECE"/>
    <w:rsid w:val="000D7224"/>
    <w:rsid w:val="000D735D"/>
    <w:rsid w:val="000D738D"/>
    <w:rsid w:val="000D7581"/>
    <w:rsid w:val="000D767F"/>
    <w:rsid w:val="000D780E"/>
    <w:rsid w:val="000D7BDE"/>
    <w:rsid w:val="000D7D97"/>
    <w:rsid w:val="000D7FC7"/>
    <w:rsid w:val="000E005C"/>
    <w:rsid w:val="000E0382"/>
    <w:rsid w:val="000E06B1"/>
    <w:rsid w:val="000E0768"/>
    <w:rsid w:val="000E0798"/>
    <w:rsid w:val="000E0C8C"/>
    <w:rsid w:val="000E0CE1"/>
    <w:rsid w:val="000E0E0B"/>
    <w:rsid w:val="000E12F1"/>
    <w:rsid w:val="000E1377"/>
    <w:rsid w:val="000E1445"/>
    <w:rsid w:val="000E17C7"/>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3E8B"/>
    <w:rsid w:val="000E41B4"/>
    <w:rsid w:val="000E41C6"/>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B60"/>
    <w:rsid w:val="000F3C6E"/>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908"/>
    <w:rsid w:val="00103A62"/>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5CA"/>
    <w:rsid w:val="0011179C"/>
    <w:rsid w:val="00111B86"/>
    <w:rsid w:val="00111C72"/>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4B"/>
    <w:rsid w:val="00124142"/>
    <w:rsid w:val="001241A2"/>
    <w:rsid w:val="001243F1"/>
    <w:rsid w:val="0012456F"/>
    <w:rsid w:val="001247DF"/>
    <w:rsid w:val="0012487A"/>
    <w:rsid w:val="00124B88"/>
    <w:rsid w:val="00124BB3"/>
    <w:rsid w:val="00124C33"/>
    <w:rsid w:val="00124D7F"/>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440"/>
    <w:rsid w:val="001346C5"/>
    <w:rsid w:val="0013475B"/>
    <w:rsid w:val="001347B6"/>
    <w:rsid w:val="001349C5"/>
    <w:rsid w:val="001349F6"/>
    <w:rsid w:val="00134C83"/>
    <w:rsid w:val="00134D13"/>
    <w:rsid w:val="00134F83"/>
    <w:rsid w:val="001352AC"/>
    <w:rsid w:val="00135348"/>
    <w:rsid w:val="00135494"/>
    <w:rsid w:val="0013567B"/>
    <w:rsid w:val="00135A6D"/>
    <w:rsid w:val="00135ACE"/>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F73"/>
    <w:rsid w:val="00143F7E"/>
    <w:rsid w:val="0014400E"/>
    <w:rsid w:val="0014402A"/>
    <w:rsid w:val="00144102"/>
    <w:rsid w:val="00144275"/>
    <w:rsid w:val="001443B5"/>
    <w:rsid w:val="001444D0"/>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E2C"/>
    <w:rsid w:val="001510C1"/>
    <w:rsid w:val="001513B5"/>
    <w:rsid w:val="00151580"/>
    <w:rsid w:val="0015171E"/>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E60"/>
    <w:rsid w:val="00152F54"/>
    <w:rsid w:val="00152FB9"/>
    <w:rsid w:val="001531FF"/>
    <w:rsid w:val="00153529"/>
    <w:rsid w:val="001535ED"/>
    <w:rsid w:val="001535F5"/>
    <w:rsid w:val="00153674"/>
    <w:rsid w:val="00153694"/>
    <w:rsid w:val="0015398C"/>
    <w:rsid w:val="001539CE"/>
    <w:rsid w:val="00153A76"/>
    <w:rsid w:val="00153E1A"/>
    <w:rsid w:val="0015409E"/>
    <w:rsid w:val="00154126"/>
    <w:rsid w:val="00154353"/>
    <w:rsid w:val="00154445"/>
    <w:rsid w:val="0015454D"/>
    <w:rsid w:val="00154589"/>
    <w:rsid w:val="001546D4"/>
    <w:rsid w:val="00154775"/>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F0B"/>
    <w:rsid w:val="00157FED"/>
    <w:rsid w:val="00157FFA"/>
    <w:rsid w:val="001600DC"/>
    <w:rsid w:val="0016041E"/>
    <w:rsid w:val="00160592"/>
    <w:rsid w:val="00160689"/>
    <w:rsid w:val="00160A26"/>
    <w:rsid w:val="00160D8B"/>
    <w:rsid w:val="00160E9C"/>
    <w:rsid w:val="001611E1"/>
    <w:rsid w:val="001612BE"/>
    <w:rsid w:val="001614B0"/>
    <w:rsid w:val="001614DC"/>
    <w:rsid w:val="0016160A"/>
    <w:rsid w:val="00161673"/>
    <w:rsid w:val="00161849"/>
    <w:rsid w:val="001618E2"/>
    <w:rsid w:val="001619B0"/>
    <w:rsid w:val="00161BA3"/>
    <w:rsid w:val="00161CF4"/>
    <w:rsid w:val="00161E14"/>
    <w:rsid w:val="00161F28"/>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A23"/>
    <w:rsid w:val="00177D24"/>
    <w:rsid w:val="00180137"/>
    <w:rsid w:val="0018021E"/>
    <w:rsid w:val="0018071B"/>
    <w:rsid w:val="001807A1"/>
    <w:rsid w:val="00180EBC"/>
    <w:rsid w:val="001810F0"/>
    <w:rsid w:val="00181149"/>
    <w:rsid w:val="00181176"/>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D31"/>
    <w:rsid w:val="00182E2E"/>
    <w:rsid w:val="00183054"/>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63E"/>
    <w:rsid w:val="001848F2"/>
    <w:rsid w:val="00184BEE"/>
    <w:rsid w:val="00184DEF"/>
    <w:rsid w:val="00184F10"/>
    <w:rsid w:val="00184F2A"/>
    <w:rsid w:val="00184FBC"/>
    <w:rsid w:val="00184FCA"/>
    <w:rsid w:val="00184FFE"/>
    <w:rsid w:val="001851BF"/>
    <w:rsid w:val="001857A7"/>
    <w:rsid w:val="0018580F"/>
    <w:rsid w:val="00185893"/>
    <w:rsid w:val="001858FB"/>
    <w:rsid w:val="001859E1"/>
    <w:rsid w:val="00185CE2"/>
    <w:rsid w:val="00185E16"/>
    <w:rsid w:val="00185EA8"/>
    <w:rsid w:val="00185EFF"/>
    <w:rsid w:val="00185FD2"/>
    <w:rsid w:val="001863E8"/>
    <w:rsid w:val="00186429"/>
    <w:rsid w:val="00186925"/>
    <w:rsid w:val="00186DC2"/>
    <w:rsid w:val="00186E82"/>
    <w:rsid w:val="00187073"/>
    <w:rsid w:val="001870A0"/>
    <w:rsid w:val="00187227"/>
    <w:rsid w:val="0018764B"/>
    <w:rsid w:val="00187809"/>
    <w:rsid w:val="001878D0"/>
    <w:rsid w:val="00187A21"/>
    <w:rsid w:val="00187A6A"/>
    <w:rsid w:val="00187A8F"/>
    <w:rsid w:val="00187B6B"/>
    <w:rsid w:val="00187C6B"/>
    <w:rsid w:val="00190190"/>
    <w:rsid w:val="00190267"/>
    <w:rsid w:val="001902A1"/>
    <w:rsid w:val="001902E0"/>
    <w:rsid w:val="00190391"/>
    <w:rsid w:val="00190409"/>
    <w:rsid w:val="00190493"/>
    <w:rsid w:val="001904A9"/>
    <w:rsid w:val="001905FB"/>
    <w:rsid w:val="0019062A"/>
    <w:rsid w:val="00190647"/>
    <w:rsid w:val="0019064B"/>
    <w:rsid w:val="00190A28"/>
    <w:rsid w:val="00190A63"/>
    <w:rsid w:val="00190B28"/>
    <w:rsid w:val="00190BE2"/>
    <w:rsid w:val="00190C0E"/>
    <w:rsid w:val="00190E46"/>
    <w:rsid w:val="00190EA4"/>
    <w:rsid w:val="0019104A"/>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A74"/>
    <w:rsid w:val="00195D94"/>
    <w:rsid w:val="00195ED3"/>
    <w:rsid w:val="00195F06"/>
    <w:rsid w:val="00195F86"/>
    <w:rsid w:val="0019602B"/>
    <w:rsid w:val="00196089"/>
    <w:rsid w:val="001960E7"/>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7F"/>
    <w:rsid w:val="001A0348"/>
    <w:rsid w:val="001A04E7"/>
    <w:rsid w:val="001A0646"/>
    <w:rsid w:val="001A06D3"/>
    <w:rsid w:val="001A081B"/>
    <w:rsid w:val="001A08D8"/>
    <w:rsid w:val="001A097C"/>
    <w:rsid w:val="001A0EDC"/>
    <w:rsid w:val="001A1783"/>
    <w:rsid w:val="001A17F4"/>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B33"/>
    <w:rsid w:val="001A3EDC"/>
    <w:rsid w:val="001A408D"/>
    <w:rsid w:val="001A4100"/>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D8"/>
    <w:rsid w:val="001B2989"/>
    <w:rsid w:val="001B2B69"/>
    <w:rsid w:val="001B2C05"/>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4A"/>
    <w:rsid w:val="001B6355"/>
    <w:rsid w:val="001B64F0"/>
    <w:rsid w:val="001B660A"/>
    <w:rsid w:val="001B6921"/>
    <w:rsid w:val="001B6B20"/>
    <w:rsid w:val="001B6C77"/>
    <w:rsid w:val="001B709A"/>
    <w:rsid w:val="001B72C6"/>
    <w:rsid w:val="001B76EE"/>
    <w:rsid w:val="001B775F"/>
    <w:rsid w:val="001B7876"/>
    <w:rsid w:val="001B7B47"/>
    <w:rsid w:val="001B7BBA"/>
    <w:rsid w:val="001B7C55"/>
    <w:rsid w:val="001B7C9C"/>
    <w:rsid w:val="001B7DC0"/>
    <w:rsid w:val="001B7ED3"/>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64C"/>
    <w:rsid w:val="001C5A7D"/>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58F"/>
    <w:rsid w:val="001D259D"/>
    <w:rsid w:val="001D2617"/>
    <w:rsid w:val="001D2668"/>
    <w:rsid w:val="001D272C"/>
    <w:rsid w:val="001D279B"/>
    <w:rsid w:val="001D286B"/>
    <w:rsid w:val="001D2EEF"/>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EEF"/>
    <w:rsid w:val="001D7F72"/>
    <w:rsid w:val="001D7FB6"/>
    <w:rsid w:val="001E046A"/>
    <w:rsid w:val="001E0542"/>
    <w:rsid w:val="001E0659"/>
    <w:rsid w:val="001E0754"/>
    <w:rsid w:val="001E0999"/>
    <w:rsid w:val="001E09EC"/>
    <w:rsid w:val="001E0A44"/>
    <w:rsid w:val="001E0B1B"/>
    <w:rsid w:val="001E0ED5"/>
    <w:rsid w:val="001E1293"/>
    <w:rsid w:val="001E12A5"/>
    <w:rsid w:val="001E13CC"/>
    <w:rsid w:val="001E14B4"/>
    <w:rsid w:val="001E15A2"/>
    <w:rsid w:val="001E1829"/>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4E2"/>
    <w:rsid w:val="001E65E8"/>
    <w:rsid w:val="001E668B"/>
    <w:rsid w:val="001E6A89"/>
    <w:rsid w:val="001E6BE5"/>
    <w:rsid w:val="001E70CA"/>
    <w:rsid w:val="001E7266"/>
    <w:rsid w:val="001E733C"/>
    <w:rsid w:val="001E73BB"/>
    <w:rsid w:val="001E7D42"/>
    <w:rsid w:val="001E7F25"/>
    <w:rsid w:val="001F0060"/>
    <w:rsid w:val="001F0353"/>
    <w:rsid w:val="001F0417"/>
    <w:rsid w:val="001F0490"/>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262"/>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AD"/>
    <w:rsid w:val="001F4C26"/>
    <w:rsid w:val="001F4D81"/>
    <w:rsid w:val="001F4EFC"/>
    <w:rsid w:val="001F50FF"/>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AC3"/>
    <w:rsid w:val="001F7B02"/>
    <w:rsid w:val="001F7C8A"/>
    <w:rsid w:val="001F7DEA"/>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DE7"/>
    <w:rsid w:val="00203051"/>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D90"/>
    <w:rsid w:val="00205DD4"/>
    <w:rsid w:val="00205F7F"/>
    <w:rsid w:val="00205FDD"/>
    <w:rsid w:val="00206071"/>
    <w:rsid w:val="0020608F"/>
    <w:rsid w:val="0020629D"/>
    <w:rsid w:val="002063C6"/>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64"/>
    <w:rsid w:val="00211CBC"/>
    <w:rsid w:val="00211CE9"/>
    <w:rsid w:val="00211D07"/>
    <w:rsid w:val="00211DB8"/>
    <w:rsid w:val="00212079"/>
    <w:rsid w:val="00212247"/>
    <w:rsid w:val="002123BC"/>
    <w:rsid w:val="00212631"/>
    <w:rsid w:val="0021290A"/>
    <w:rsid w:val="002129D9"/>
    <w:rsid w:val="00212A9E"/>
    <w:rsid w:val="00212C0E"/>
    <w:rsid w:val="00212CEB"/>
    <w:rsid w:val="00212D70"/>
    <w:rsid w:val="002130FB"/>
    <w:rsid w:val="002131C2"/>
    <w:rsid w:val="00213210"/>
    <w:rsid w:val="00213232"/>
    <w:rsid w:val="0021333E"/>
    <w:rsid w:val="002135D2"/>
    <w:rsid w:val="002135E9"/>
    <w:rsid w:val="002135EE"/>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521B"/>
    <w:rsid w:val="0021538E"/>
    <w:rsid w:val="00215617"/>
    <w:rsid w:val="0021570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E6"/>
    <w:rsid w:val="00224312"/>
    <w:rsid w:val="00224479"/>
    <w:rsid w:val="00224606"/>
    <w:rsid w:val="002246B5"/>
    <w:rsid w:val="002246CA"/>
    <w:rsid w:val="002246F2"/>
    <w:rsid w:val="002247BB"/>
    <w:rsid w:val="00224B25"/>
    <w:rsid w:val="00224F3A"/>
    <w:rsid w:val="00224FDC"/>
    <w:rsid w:val="002251FF"/>
    <w:rsid w:val="002252F8"/>
    <w:rsid w:val="002258A0"/>
    <w:rsid w:val="00225B67"/>
    <w:rsid w:val="00225DC8"/>
    <w:rsid w:val="0022607F"/>
    <w:rsid w:val="00226290"/>
    <w:rsid w:val="00226364"/>
    <w:rsid w:val="002266EC"/>
    <w:rsid w:val="00226A68"/>
    <w:rsid w:val="00226B80"/>
    <w:rsid w:val="00226B8E"/>
    <w:rsid w:val="00226DE4"/>
    <w:rsid w:val="00226EED"/>
    <w:rsid w:val="00226F67"/>
    <w:rsid w:val="002270A1"/>
    <w:rsid w:val="002270BE"/>
    <w:rsid w:val="0022716F"/>
    <w:rsid w:val="00227277"/>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415"/>
    <w:rsid w:val="002364A7"/>
    <w:rsid w:val="0023667D"/>
    <w:rsid w:val="002367FC"/>
    <w:rsid w:val="0023691F"/>
    <w:rsid w:val="00236A09"/>
    <w:rsid w:val="00236D22"/>
    <w:rsid w:val="00236E06"/>
    <w:rsid w:val="00236EF9"/>
    <w:rsid w:val="00236F51"/>
    <w:rsid w:val="00236FB4"/>
    <w:rsid w:val="0023703C"/>
    <w:rsid w:val="0023703E"/>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42"/>
    <w:rsid w:val="002415CC"/>
    <w:rsid w:val="002419FD"/>
    <w:rsid w:val="00241D1E"/>
    <w:rsid w:val="00241E11"/>
    <w:rsid w:val="0024202E"/>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AE7"/>
    <w:rsid w:val="00252E15"/>
    <w:rsid w:val="00252F17"/>
    <w:rsid w:val="00253497"/>
    <w:rsid w:val="0025357F"/>
    <w:rsid w:val="002536F3"/>
    <w:rsid w:val="00253710"/>
    <w:rsid w:val="00253B83"/>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37E"/>
    <w:rsid w:val="002563BC"/>
    <w:rsid w:val="0025643F"/>
    <w:rsid w:val="00256687"/>
    <w:rsid w:val="002566FD"/>
    <w:rsid w:val="00256742"/>
    <w:rsid w:val="00256BD1"/>
    <w:rsid w:val="00256BE9"/>
    <w:rsid w:val="00256CF3"/>
    <w:rsid w:val="00256F67"/>
    <w:rsid w:val="00257022"/>
    <w:rsid w:val="0025715C"/>
    <w:rsid w:val="0025716E"/>
    <w:rsid w:val="00257200"/>
    <w:rsid w:val="002572FA"/>
    <w:rsid w:val="00257536"/>
    <w:rsid w:val="00257584"/>
    <w:rsid w:val="002578AE"/>
    <w:rsid w:val="00257958"/>
    <w:rsid w:val="00257973"/>
    <w:rsid w:val="002600FE"/>
    <w:rsid w:val="00260399"/>
    <w:rsid w:val="0026046D"/>
    <w:rsid w:val="002605D5"/>
    <w:rsid w:val="002606D8"/>
    <w:rsid w:val="002607A5"/>
    <w:rsid w:val="00260E74"/>
    <w:rsid w:val="002611A9"/>
    <w:rsid w:val="00261304"/>
    <w:rsid w:val="0026135F"/>
    <w:rsid w:val="00261802"/>
    <w:rsid w:val="002618CA"/>
    <w:rsid w:val="00261A67"/>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D2"/>
    <w:rsid w:val="00270395"/>
    <w:rsid w:val="00270461"/>
    <w:rsid w:val="002705FA"/>
    <w:rsid w:val="00270B15"/>
    <w:rsid w:val="00270D44"/>
    <w:rsid w:val="00270EE9"/>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4D6"/>
    <w:rsid w:val="00273840"/>
    <w:rsid w:val="00273873"/>
    <w:rsid w:val="00273E6B"/>
    <w:rsid w:val="0027409F"/>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E4"/>
    <w:rsid w:val="00276B01"/>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9E"/>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886"/>
    <w:rsid w:val="002858BD"/>
    <w:rsid w:val="00285A7A"/>
    <w:rsid w:val="00285BB0"/>
    <w:rsid w:val="00285DAC"/>
    <w:rsid w:val="00285E61"/>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313A"/>
    <w:rsid w:val="00293175"/>
    <w:rsid w:val="00293320"/>
    <w:rsid w:val="00293571"/>
    <w:rsid w:val="00293A64"/>
    <w:rsid w:val="00293A94"/>
    <w:rsid w:val="00293B04"/>
    <w:rsid w:val="00293B46"/>
    <w:rsid w:val="00293F0F"/>
    <w:rsid w:val="002940FA"/>
    <w:rsid w:val="002940FE"/>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34B"/>
    <w:rsid w:val="002965FF"/>
    <w:rsid w:val="0029668F"/>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BE"/>
    <w:rsid w:val="002A1660"/>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D0C"/>
    <w:rsid w:val="002B2F80"/>
    <w:rsid w:val="002B3202"/>
    <w:rsid w:val="002B320E"/>
    <w:rsid w:val="002B3302"/>
    <w:rsid w:val="002B3403"/>
    <w:rsid w:val="002B34ED"/>
    <w:rsid w:val="002B3534"/>
    <w:rsid w:val="002B3603"/>
    <w:rsid w:val="002B371A"/>
    <w:rsid w:val="002B3D48"/>
    <w:rsid w:val="002B3DBF"/>
    <w:rsid w:val="002B3DE7"/>
    <w:rsid w:val="002B3DFD"/>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E1D"/>
    <w:rsid w:val="002C0202"/>
    <w:rsid w:val="002C02F5"/>
    <w:rsid w:val="002C048A"/>
    <w:rsid w:val="002C0503"/>
    <w:rsid w:val="002C0537"/>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29A"/>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1C5"/>
    <w:rsid w:val="002D5385"/>
    <w:rsid w:val="002D5422"/>
    <w:rsid w:val="002D5585"/>
    <w:rsid w:val="002D55A3"/>
    <w:rsid w:val="002D5731"/>
    <w:rsid w:val="002D581C"/>
    <w:rsid w:val="002D5899"/>
    <w:rsid w:val="002D5B9D"/>
    <w:rsid w:val="002D5D35"/>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5"/>
    <w:rsid w:val="002E3F1E"/>
    <w:rsid w:val="002E3FA2"/>
    <w:rsid w:val="002E4089"/>
    <w:rsid w:val="002E42D3"/>
    <w:rsid w:val="002E4381"/>
    <w:rsid w:val="002E44E7"/>
    <w:rsid w:val="002E4A42"/>
    <w:rsid w:val="002E4C32"/>
    <w:rsid w:val="002E4EE5"/>
    <w:rsid w:val="002E4F65"/>
    <w:rsid w:val="002E50BE"/>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B45"/>
    <w:rsid w:val="002E6BAE"/>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BA8"/>
    <w:rsid w:val="002F0BF1"/>
    <w:rsid w:val="002F0DCF"/>
    <w:rsid w:val="002F0ED4"/>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D9"/>
    <w:rsid w:val="00310462"/>
    <w:rsid w:val="00310602"/>
    <w:rsid w:val="00310665"/>
    <w:rsid w:val="00310749"/>
    <w:rsid w:val="003108E4"/>
    <w:rsid w:val="00310AA5"/>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4DA"/>
    <w:rsid w:val="0031260E"/>
    <w:rsid w:val="003128AC"/>
    <w:rsid w:val="00312997"/>
    <w:rsid w:val="00312AD9"/>
    <w:rsid w:val="00312E8D"/>
    <w:rsid w:val="00312FE2"/>
    <w:rsid w:val="00313108"/>
    <w:rsid w:val="00313272"/>
    <w:rsid w:val="003132A9"/>
    <w:rsid w:val="00313354"/>
    <w:rsid w:val="0031335A"/>
    <w:rsid w:val="0031361E"/>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FC8"/>
    <w:rsid w:val="00314FC9"/>
    <w:rsid w:val="00315007"/>
    <w:rsid w:val="0031524A"/>
    <w:rsid w:val="00315290"/>
    <w:rsid w:val="00315850"/>
    <w:rsid w:val="00315A2E"/>
    <w:rsid w:val="00315B31"/>
    <w:rsid w:val="00315BFE"/>
    <w:rsid w:val="00315CD5"/>
    <w:rsid w:val="00315CEF"/>
    <w:rsid w:val="00315D09"/>
    <w:rsid w:val="00315FEA"/>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EEB"/>
    <w:rsid w:val="00320FAD"/>
    <w:rsid w:val="00321192"/>
    <w:rsid w:val="0032137D"/>
    <w:rsid w:val="003214D2"/>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93D"/>
    <w:rsid w:val="00322943"/>
    <w:rsid w:val="0032297D"/>
    <w:rsid w:val="00322990"/>
    <w:rsid w:val="00322A68"/>
    <w:rsid w:val="00322BB5"/>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D2B"/>
    <w:rsid w:val="003261E8"/>
    <w:rsid w:val="0032635E"/>
    <w:rsid w:val="00326616"/>
    <w:rsid w:val="00326760"/>
    <w:rsid w:val="003268D6"/>
    <w:rsid w:val="0032696D"/>
    <w:rsid w:val="00326B44"/>
    <w:rsid w:val="00326BBD"/>
    <w:rsid w:val="00326C09"/>
    <w:rsid w:val="00326CD6"/>
    <w:rsid w:val="00326EAA"/>
    <w:rsid w:val="00327010"/>
    <w:rsid w:val="0032708D"/>
    <w:rsid w:val="00327097"/>
    <w:rsid w:val="0032736A"/>
    <w:rsid w:val="00327415"/>
    <w:rsid w:val="0032767F"/>
    <w:rsid w:val="00327688"/>
    <w:rsid w:val="00327A76"/>
    <w:rsid w:val="00327B17"/>
    <w:rsid w:val="00327BDB"/>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08"/>
    <w:rsid w:val="00332D83"/>
    <w:rsid w:val="00332E1E"/>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C0D"/>
    <w:rsid w:val="00334E8A"/>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CDA"/>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4DE"/>
    <w:rsid w:val="003525A5"/>
    <w:rsid w:val="003525AE"/>
    <w:rsid w:val="00352605"/>
    <w:rsid w:val="003527A6"/>
    <w:rsid w:val="00352913"/>
    <w:rsid w:val="0035296B"/>
    <w:rsid w:val="00352A1C"/>
    <w:rsid w:val="00352A1F"/>
    <w:rsid w:val="00352AD5"/>
    <w:rsid w:val="00352D26"/>
    <w:rsid w:val="00353009"/>
    <w:rsid w:val="00353126"/>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8D6"/>
    <w:rsid w:val="00357A91"/>
    <w:rsid w:val="00357ABC"/>
    <w:rsid w:val="00357DD5"/>
    <w:rsid w:val="00357F8D"/>
    <w:rsid w:val="0036016B"/>
    <w:rsid w:val="0036032F"/>
    <w:rsid w:val="00360420"/>
    <w:rsid w:val="003604D9"/>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728"/>
    <w:rsid w:val="00362851"/>
    <w:rsid w:val="003628E0"/>
    <w:rsid w:val="00362A15"/>
    <w:rsid w:val="00362A38"/>
    <w:rsid w:val="00362EF3"/>
    <w:rsid w:val="00362F33"/>
    <w:rsid w:val="00362FB6"/>
    <w:rsid w:val="00362FC6"/>
    <w:rsid w:val="00363097"/>
    <w:rsid w:val="0036314D"/>
    <w:rsid w:val="00363152"/>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F2"/>
    <w:rsid w:val="00365FA9"/>
    <w:rsid w:val="00366255"/>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6F31"/>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72ED"/>
    <w:rsid w:val="00387654"/>
    <w:rsid w:val="003876C2"/>
    <w:rsid w:val="00387833"/>
    <w:rsid w:val="0038788D"/>
    <w:rsid w:val="003878A9"/>
    <w:rsid w:val="003878D0"/>
    <w:rsid w:val="00387A16"/>
    <w:rsid w:val="00387BF9"/>
    <w:rsid w:val="00387DED"/>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B0"/>
    <w:rsid w:val="00392550"/>
    <w:rsid w:val="0039259A"/>
    <w:rsid w:val="00392919"/>
    <w:rsid w:val="00392B54"/>
    <w:rsid w:val="00392D1B"/>
    <w:rsid w:val="00392D5A"/>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9FF"/>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169"/>
    <w:rsid w:val="003A3721"/>
    <w:rsid w:val="003A3814"/>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6076"/>
    <w:rsid w:val="003B6118"/>
    <w:rsid w:val="003B61FE"/>
    <w:rsid w:val="003B6312"/>
    <w:rsid w:val="003B6401"/>
    <w:rsid w:val="003B64BE"/>
    <w:rsid w:val="003B660B"/>
    <w:rsid w:val="003B6658"/>
    <w:rsid w:val="003B6807"/>
    <w:rsid w:val="003B6CBF"/>
    <w:rsid w:val="003B6DF9"/>
    <w:rsid w:val="003B6F39"/>
    <w:rsid w:val="003B6F5F"/>
    <w:rsid w:val="003B6F75"/>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545"/>
    <w:rsid w:val="003C5636"/>
    <w:rsid w:val="003C5862"/>
    <w:rsid w:val="003C5D8E"/>
    <w:rsid w:val="003C5E77"/>
    <w:rsid w:val="003C63CD"/>
    <w:rsid w:val="003C65CD"/>
    <w:rsid w:val="003C66AC"/>
    <w:rsid w:val="003C6732"/>
    <w:rsid w:val="003C6868"/>
    <w:rsid w:val="003C6960"/>
    <w:rsid w:val="003C6A33"/>
    <w:rsid w:val="003C6C1B"/>
    <w:rsid w:val="003C6E71"/>
    <w:rsid w:val="003C706A"/>
    <w:rsid w:val="003C72B8"/>
    <w:rsid w:val="003C741E"/>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DA"/>
    <w:rsid w:val="003D06E2"/>
    <w:rsid w:val="003D0A29"/>
    <w:rsid w:val="003D0A95"/>
    <w:rsid w:val="003D0BEC"/>
    <w:rsid w:val="003D0C3A"/>
    <w:rsid w:val="003D0D7A"/>
    <w:rsid w:val="003D0E4E"/>
    <w:rsid w:val="003D0F28"/>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5F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3A"/>
    <w:rsid w:val="003D7C84"/>
    <w:rsid w:val="003E0241"/>
    <w:rsid w:val="003E0396"/>
    <w:rsid w:val="003E0675"/>
    <w:rsid w:val="003E0689"/>
    <w:rsid w:val="003E092F"/>
    <w:rsid w:val="003E0DA5"/>
    <w:rsid w:val="003E0E88"/>
    <w:rsid w:val="003E0F31"/>
    <w:rsid w:val="003E1000"/>
    <w:rsid w:val="003E1039"/>
    <w:rsid w:val="003E11F5"/>
    <w:rsid w:val="003E12EE"/>
    <w:rsid w:val="003E1354"/>
    <w:rsid w:val="003E1621"/>
    <w:rsid w:val="003E17E0"/>
    <w:rsid w:val="003E17F8"/>
    <w:rsid w:val="003E198A"/>
    <w:rsid w:val="003E1B6D"/>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20"/>
    <w:rsid w:val="003E7FD0"/>
    <w:rsid w:val="003F0431"/>
    <w:rsid w:val="003F0459"/>
    <w:rsid w:val="003F0509"/>
    <w:rsid w:val="003F0542"/>
    <w:rsid w:val="003F0A58"/>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C5A"/>
    <w:rsid w:val="00407052"/>
    <w:rsid w:val="004070B6"/>
    <w:rsid w:val="004071A5"/>
    <w:rsid w:val="004072B3"/>
    <w:rsid w:val="004078D3"/>
    <w:rsid w:val="00407B48"/>
    <w:rsid w:val="00407B4D"/>
    <w:rsid w:val="00407C6E"/>
    <w:rsid w:val="00410059"/>
    <w:rsid w:val="004100A8"/>
    <w:rsid w:val="004100B8"/>
    <w:rsid w:val="004102FF"/>
    <w:rsid w:val="004106A5"/>
    <w:rsid w:val="004108A7"/>
    <w:rsid w:val="00410B97"/>
    <w:rsid w:val="00410C22"/>
    <w:rsid w:val="00410CB6"/>
    <w:rsid w:val="00410D50"/>
    <w:rsid w:val="00410F25"/>
    <w:rsid w:val="0041103A"/>
    <w:rsid w:val="004114F6"/>
    <w:rsid w:val="004116DF"/>
    <w:rsid w:val="0041187D"/>
    <w:rsid w:val="00411AEE"/>
    <w:rsid w:val="00411C5B"/>
    <w:rsid w:val="00411C7B"/>
    <w:rsid w:val="00411E6B"/>
    <w:rsid w:val="00411EE0"/>
    <w:rsid w:val="0041204C"/>
    <w:rsid w:val="00412339"/>
    <w:rsid w:val="00412505"/>
    <w:rsid w:val="00412568"/>
    <w:rsid w:val="0041257F"/>
    <w:rsid w:val="00412662"/>
    <w:rsid w:val="0041282C"/>
    <w:rsid w:val="00412874"/>
    <w:rsid w:val="00412C25"/>
    <w:rsid w:val="00412D3B"/>
    <w:rsid w:val="00412D44"/>
    <w:rsid w:val="00412D63"/>
    <w:rsid w:val="00412D78"/>
    <w:rsid w:val="00412E06"/>
    <w:rsid w:val="00412E85"/>
    <w:rsid w:val="00412F36"/>
    <w:rsid w:val="00413085"/>
    <w:rsid w:val="004132FD"/>
    <w:rsid w:val="0041373B"/>
    <w:rsid w:val="00413984"/>
    <w:rsid w:val="00413A1B"/>
    <w:rsid w:val="00413BCD"/>
    <w:rsid w:val="00413D01"/>
    <w:rsid w:val="00413EB8"/>
    <w:rsid w:val="00414034"/>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5F9"/>
    <w:rsid w:val="00421799"/>
    <w:rsid w:val="004217C6"/>
    <w:rsid w:val="00421928"/>
    <w:rsid w:val="004219DE"/>
    <w:rsid w:val="00421B35"/>
    <w:rsid w:val="00421C98"/>
    <w:rsid w:val="00421D51"/>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D7"/>
    <w:rsid w:val="00430C9C"/>
    <w:rsid w:val="00430DCD"/>
    <w:rsid w:val="00430DD6"/>
    <w:rsid w:val="00430F65"/>
    <w:rsid w:val="00430FC7"/>
    <w:rsid w:val="004310B0"/>
    <w:rsid w:val="004310EB"/>
    <w:rsid w:val="00431124"/>
    <w:rsid w:val="004317FF"/>
    <w:rsid w:val="00431911"/>
    <w:rsid w:val="00431AA8"/>
    <w:rsid w:val="00431E2A"/>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32F"/>
    <w:rsid w:val="0043441A"/>
    <w:rsid w:val="00434450"/>
    <w:rsid w:val="00434591"/>
    <w:rsid w:val="004346C3"/>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F84"/>
    <w:rsid w:val="004372F8"/>
    <w:rsid w:val="00437436"/>
    <w:rsid w:val="004375A3"/>
    <w:rsid w:val="004375E0"/>
    <w:rsid w:val="004375F6"/>
    <w:rsid w:val="00437767"/>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E4"/>
    <w:rsid w:val="0044381D"/>
    <w:rsid w:val="0044388E"/>
    <w:rsid w:val="00443957"/>
    <w:rsid w:val="0044396E"/>
    <w:rsid w:val="00443A2F"/>
    <w:rsid w:val="00443B9C"/>
    <w:rsid w:val="00443D0B"/>
    <w:rsid w:val="00443FC7"/>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FD"/>
    <w:rsid w:val="0045432D"/>
    <w:rsid w:val="004546E8"/>
    <w:rsid w:val="00454DB4"/>
    <w:rsid w:val="00454FF8"/>
    <w:rsid w:val="00455188"/>
    <w:rsid w:val="004552F4"/>
    <w:rsid w:val="004553F2"/>
    <w:rsid w:val="0045565A"/>
    <w:rsid w:val="004556F0"/>
    <w:rsid w:val="00455809"/>
    <w:rsid w:val="004559A1"/>
    <w:rsid w:val="00455B4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A28"/>
    <w:rsid w:val="00461AE9"/>
    <w:rsid w:val="00461D76"/>
    <w:rsid w:val="004621CD"/>
    <w:rsid w:val="00462240"/>
    <w:rsid w:val="0046233C"/>
    <w:rsid w:val="004624A1"/>
    <w:rsid w:val="004626FF"/>
    <w:rsid w:val="00462968"/>
    <w:rsid w:val="00462985"/>
    <w:rsid w:val="004629C7"/>
    <w:rsid w:val="00462A4A"/>
    <w:rsid w:val="00462BDC"/>
    <w:rsid w:val="00462C24"/>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C67"/>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F90"/>
    <w:rsid w:val="00490072"/>
    <w:rsid w:val="0049053F"/>
    <w:rsid w:val="00490880"/>
    <w:rsid w:val="004908D7"/>
    <w:rsid w:val="004909AF"/>
    <w:rsid w:val="00490BF7"/>
    <w:rsid w:val="00490C25"/>
    <w:rsid w:val="00490CDE"/>
    <w:rsid w:val="00490CEA"/>
    <w:rsid w:val="00490E97"/>
    <w:rsid w:val="00490EAC"/>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6B1"/>
    <w:rsid w:val="00492977"/>
    <w:rsid w:val="004929E3"/>
    <w:rsid w:val="00492B47"/>
    <w:rsid w:val="00492B85"/>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EAB"/>
    <w:rsid w:val="00493F50"/>
    <w:rsid w:val="00493F77"/>
    <w:rsid w:val="00494684"/>
    <w:rsid w:val="004947D0"/>
    <w:rsid w:val="0049493F"/>
    <w:rsid w:val="004949C3"/>
    <w:rsid w:val="00494D04"/>
    <w:rsid w:val="00494DEF"/>
    <w:rsid w:val="00494E27"/>
    <w:rsid w:val="00494F08"/>
    <w:rsid w:val="00494F81"/>
    <w:rsid w:val="004951C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EA"/>
    <w:rsid w:val="004A29A5"/>
    <w:rsid w:val="004A2B0B"/>
    <w:rsid w:val="004A2E87"/>
    <w:rsid w:val="004A2F01"/>
    <w:rsid w:val="004A2FE1"/>
    <w:rsid w:val="004A3214"/>
    <w:rsid w:val="004A369C"/>
    <w:rsid w:val="004A3745"/>
    <w:rsid w:val="004A3A0D"/>
    <w:rsid w:val="004A3BC9"/>
    <w:rsid w:val="004A3C0B"/>
    <w:rsid w:val="004A3C80"/>
    <w:rsid w:val="004A3CE7"/>
    <w:rsid w:val="004A3F9E"/>
    <w:rsid w:val="004A410A"/>
    <w:rsid w:val="004A444C"/>
    <w:rsid w:val="004A44AA"/>
    <w:rsid w:val="004A44D2"/>
    <w:rsid w:val="004A4634"/>
    <w:rsid w:val="004A46AF"/>
    <w:rsid w:val="004A46CB"/>
    <w:rsid w:val="004A4765"/>
    <w:rsid w:val="004A47E9"/>
    <w:rsid w:val="004A4816"/>
    <w:rsid w:val="004A4B3D"/>
    <w:rsid w:val="004A4BDA"/>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9CC"/>
    <w:rsid w:val="004B7CF7"/>
    <w:rsid w:val="004B7E85"/>
    <w:rsid w:val="004B7EC8"/>
    <w:rsid w:val="004B7F5E"/>
    <w:rsid w:val="004C0242"/>
    <w:rsid w:val="004C04A3"/>
    <w:rsid w:val="004C0515"/>
    <w:rsid w:val="004C07DD"/>
    <w:rsid w:val="004C09FC"/>
    <w:rsid w:val="004C0CF9"/>
    <w:rsid w:val="004C0E8E"/>
    <w:rsid w:val="004C0EE0"/>
    <w:rsid w:val="004C101F"/>
    <w:rsid w:val="004C13CC"/>
    <w:rsid w:val="004C146E"/>
    <w:rsid w:val="004C18EC"/>
    <w:rsid w:val="004C19AF"/>
    <w:rsid w:val="004C1AA0"/>
    <w:rsid w:val="004C1B0D"/>
    <w:rsid w:val="004C1B54"/>
    <w:rsid w:val="004C1BFF"/>
    <w:rsid w:val="004C1D5B"/>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C07"/>
    <w:rsid w:val="004C6DA8"/>
    <w:rsid w:val="004C71D9"/>
    <w:rsid w:val="004C71F8"/>
    <w:rsid w:val="004C796E"/>
    <w:rsid w:val="004C7A0A"/>
    <w:rsid w:val="004C7A2D"/>
    <w:rsid w:val="004C7B19"/>
    <w:rsid w:val="004C7C83"/>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7F"/>
    <w:rsid w:val="004D49C3"/>
    <w:rsid w:val="004D4B39"/>
    <w:rsid w:val="004D4E1F"/>
    <w:rsid w:val="004D4EA8"/>
    <w:rsid w:val="004D4FAD"/>
    <w:rsid w:val="004D5218"/>
    <w:rsid w:val="004D5449"/>
    <w:rsid w:val="004D54A8"/>
    <w:rsid w:val="004D569B"/>
    <w:rsid w:val="004D57F1"/>
    <w:rsid w:val="004D5918"/>
    <w:rsid w:val="004D5B39"/>
    <w:rsid w:val="004D5B52"/>
    <w:rsid w:val="004D6001"/>
    <w:rsid w:val="004D6228"/>
    <w:rsid w:val="004D6469"/>
    <w:rsid w:val="004D64B1"/>
    <w:rsid w:val="004D64FF"/>
    <w:rsid w:val="004D66B0"/>
    <w:rsid w:val="004D683F"/>
    <w:rsid w:val="004D6F66"/>
    <w:rsid w:val="004D6FC8"/>
    <w:rsid w:val="004D71CF"/>
    <w:rsid w:val="004D71F0"/>
    <w:rsid w:val="004D726D"/>
    <w:rsid w:val="004D73AE"/>
    <w:rsid w:val="004D7543"/>
    <w:rsid w:val="004D779B"/>
    <w:rsid w:val="004D77E0"/>
    <w:rsid w:val="004D781E"/>
    <w:rsid w:val="004D7AE3"/>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7"/>
    <w:rsid w:val="004F38FF"/>
    <w:rsid w:val="004F3ADC"/>
    <w:rsid w:val="004F3D94"/>
    <w:rsid w:val="004F4004"/>
    <w:rsid w:val="004F419E"/>
    <w:rsid w:val="004F425A"/>
    <w:rsid w:val="004F4650"/>
    <w:rsid w:val="004F485F"/>
    <w:rsid w:val="004F490C"/>
    <w:rsid w:val="004F4B2B"/>
    <w:rsid w:val="004F4DCB"/>
    <w:rsid w:val="004F4E75"/>
    <w:rsid w:val="004F504C"/>
    <w:rsid w:val="004F510A"/>
    <w:rsid w:val="004F5399"/>
    <w:rsid w:val="004F53BE"/>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424"/>
    <w:rsid w:val="004F7621"/>
    <w:rsid w:val="004F778C"/>
    <w:rsid w:val="004F7ACE"/>
    <w:rsid w:val="004F7BF0"/>
    <w:rsid w:val="004F7E80"/>
    <w:rsid w:val="005000E1"/>
    <w:rsid w:val="0050016D"/>
    <w:rsid w:val="005001B1"/>
    <w:rsid w:val="00500220"/>
    <w:rsid w:val="00500331"/>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AC"/>
    <w:rsid w:val="005018EF"/>
    <w:rsid w:val="0050199F"/>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440"/>
    <w:rsid w:val="005035AA"/>
    <w:rsid w:val="0050372D"/>
    <w:rsid w:val="00503833"/>
    <w:rsid w:val="00503841"/>
    <w:rsid w:val="0050393E"/>
    <w:rsid w:val="005039CD"/>
    <w:rsid w:val="00503B2D"/>
    <w:rsid w:val="00503BE6"/>
    <w:rsid w:val="00503DA1"/>
    <w:rsid w:val="005041CA"/>
    <w:rsid w:val="005041EB"/>
    <w:rsid w:val="0050423B"/>
    <w:rsid w:val="005042F5"/>
    <w:rsid w:val="00504613"/>
    <w:rsid w:val="0050461A"/>
    <w:rsid w:val="005046DE"/>
    <w:rsid w:val="00504933"/>
    <w:rsid w:val="00504BF1"/>
    <w:rsid w:val="00504DE5"/>
    <w:rsid w:val="00504E4E"/>
    <w:rsid w:val="00504F13"/>
    <w:rsid w:val="0050501F"/>
    <w:rsid w:val="00505097"/>
    <w:rsid w:val="00505287"/>
    <w:rsid w:val="00505438"/>
    <w:rsid w:val="00505661"/>
    <w:rsid w:val="00505904"/>
    <w:rsid w:val="00505D7C"/>
    <w:rsid w:val="00506401"/>
    <w:rsid w:val="0050649D"/>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4005"/>
    <w:rsid w:val="00514050"/>
    <w:rsid w:val="00514063"/>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6BC"/>
    <w:rsid w:val="00516922"/>
    <w:rsid w:val="005169F9"/>
    <w:rsid w:val="00516B4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65C"/>
    <w:rsid w:val="005246C7"/>
    <w:rsid w:val="00524767"/>
    <w:rsid w:val="0052476F"/>
    <w:rsid w:val="00524935"/>
    <w:rsid w:val="00524964"/>
    <w:rsid w:val="00524FBA"/>
    <w:rsid w:val="005251AF"/>
    <w:rsid w:val="00525359"/>
    <w:rsid w:val="005256D9"/>
    <w:rsid w:val="00525924"/>
    <w:rsid w:val="005259F5"/>
    <w:rsid w:val="00525B6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285"/>
    <w:rsid w:val="005275FF"/>
    <w:rsid w:val="005276A0"/>
    <w:rsid w:val="005276A1"/>
    <w:rsid w:val="005277B7"/>
    <w:rsid w:val="005278B6"/>
    <w:rsid w:val="00527A6C"/>
    <w:rsid w:val="00527AA6"/>
    <w:rsid w:val="00527CBA"/>
    <w:rsid w:val="00527D31"/>
    <w:rsid w:val="00530310"/>
    <w:rsid w:val="00530313"/>
    <w:rsid w:val="005303BB"/>
    <w:rsid w:val="00530456"/>
    <w:rsid w:val="00530516"/>
    <w:rsid w:val="005306F8"/>
    <w:rsid w:val="00530880"/>
    <w:rsid w:val="00530954"/>
    <w:rsid w:val="00530CEE"/>
    <w:rsid w:val="00530D84"/>
    <w:rsid w:val="00530EDB"/>
    <w:rsid w:val="005312CE"/>
    <w:rsid w:val="005318D6"/>
    <w:rsid w:val="005318E7"/>
    <w:rsid w:val="00531B58"/>
    <w:rsid w:val="00531BC7"/>
    <w:rsid w:val="00531BE5"/>
    <w:rsid w:val="00531C34"/>
    <w:rsid w:val="005320D1"/>
    <w:rsid w:val="00532105"/>
    <w:rsid w:val="00532292"/>
    <w:rsid w:val="005322CC"/>
    <w:rsid w:val="0053234F"/>
    <w:rsid w:val="00532A46"/>
    <w:rsid w:val="00532A5F"/>
    <w:rsid w:val="00532AAA"/>
    <w:rsid w:val="00532BC9"/>
    <w:rsid w:val="00532C76"/>
    <w:rsid w:val="005331D9"/>
    <w:rsid w:val="00533326"/>
    <w:rsid w:val="00533424"/>
    <w:rsid w:val="00533466"/>
    <w:rsid w:val="0053351E"/>
    <w:rsid w:val="00533981"/>
    <w:rsid w:val="00533C14"/>
    <w:rsid w:val="00533E98"/>
    <w:rsid w:val="00533EE8"/>
    <w:rsid w:val="0053435B"/>
    <w:rsid w:val="005343F2"/>
    <w:rsid w:val="00534443"/>
    <w:rsid w:val="005347A7"/>
    <w:rsid w:val="00534815"/>
    <w:rsid w:val="00534880"/>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D87"/>
    <w:rsid w:val="00537DB5"/>
    <w:rsid w:val="00537F1E"/>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DD9"/>
    <w:rsid w:val="00542F02"/>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AE"/>
    <w:rsid w:val="00546F4B"/>
    <w:rsid w:val="00547057"/>
    <w:rsid w:val="0054712F"/>
    <w:rsid w:val="005471D8"/>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F76"/>
    <w:rsid w:val="00582210"/>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84A"/>
    <w:rsid w:val="00590CD2"/>
    <w:rsid w:val="00590E69"/>
    <w:rsid w:val="00591055"/>
    <w:rsid w:val="00591332"/>
    <w:rsid w:val="005915D0"/>
    <w:rsid w:val="00591669"/>
    <w:rsid w:val="0059171C"/>
    <w:rsid w:val="00591794"/>
    <w:rsid w:val="00591A4D"/>
    <w:rsid w:val="00591C01"/>
    <w:rsid w:val="00591C91"/>
    <w:rsid w:val="00591D09"/>
    <w:rsid w:val="00591E74"/>
    <w:rsid w:val="00591F21"/>
    <w:rsid w:val="00592049"/>
    <w:rsid w:val="00592231"/>
    <w:rsid w:val="00592585"/>
    <w:rsid w:val="0059269F"/>
    <w:rsid w:val="005928C6"/>
    <w:rsid w:val="00592A8A"/>
    <w:rsid w:val="00592B46"/>
    <w:rsid w:val="00592D3E"/>
    <w:rsid w:val="00592D67"/>
    <w:rsid w:val="00592DAB"/>
    <w:rsid w:val="00592E5C"/>
    <w:rsid w:val="00592E5E"/>
    <w:rsid w:val="00592F90"/>
    <w:rsid w:val="005930AD"/>
    <w:rsid w:val="005930C2"/>
    <w:rsid w:val="005931ED"/>
    <w:rsid w:val="005933B0"/>
    <w:rsid w:val="005935BD"/>
    <w:rsid w:val="005936AE"/>
    <w:rsid w:val="00593A4D"/>
    <w:rsid w:val="00593BBC"/>
    <w:rsid w:val="00593BEF"/>
    <w:rsid w:val="00593F78"/>
    <w:rsid w:val="0059400C"/>
    <w:rsid w:val="0059407F"/>
    <w:rsid w:val="00594362"/>
    <w:rsid w:val="00594792"/>
    <w:rsid w:val="00594840"/>
    <w:rsid w:val="0059485D"/>
    <w:rsid w:val="00594DF9"/>
    <w:rsid w:val="00594E6F"/>
    <w:rsid w:val="00595131"/>
    <w:rsid w:val="00595297"/>
    <w:rsid w:val="00595418"/>
    <w:rsid w:val="00595618"/>
    <w:rsid w:val="005956C9"/>
    <w:rsid w:val="00595A9B"/>
    <w:rsid w:val="00595A9F"/>
    <w:rsid w:val="00595BFD"/>
    <w:rsid w:val="00595DB7"/>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1E22"/>
    <w:rsid w:val="005A23FC"/>
    <w:rsid w:val="005A2955"/>
    <w:rsid w:val="005A2E87"/>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6A4"/>
    <w:rsid w:val="005A5753"/>
    <w:rsid w:val="005A5858"/>
    <w:rsid w:val="005A5915"/>
    <w:rsid w:val="005A5AA4"/>
    <w:rsid w:val="005A5CE7"/>
    <w:rsid w:val="005A5D50"/>
    <w:rsid w:val="005A5EA5"/>
    <w:rsid w:val="005A5ECC"/>
    <w:rsid w:val="005A6081"/>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51E"/>
    <w:rsid w:val="005B0844"/>
    <w:rsid w:val="005B085F"/>
    <w:rsid w:val="005B08B9"/>
    <w:rsid w:val="005B09AC"/>
    <w:rsid w:val="005B1002"/>
    <w:rsid w:val="005B1074"/>
    <w:rsid w:val="005B1104"/>
    <w:rsid w:val="005B1D5C"/>
    <w:rsid w:val="005B1DFD"/>
    <w:rsid w:val="005B1EBE"/>
    <w:rsid w:val="005B2265"/>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E4"/>
    <w:rsid w:val="005B4889"/>
    <w:rsid w:val="005B497A"/>
    <w:rsid w:val="005B4E00"/>
    <w:rsid w:val="005B4F50"/>
    <w:rsid w:val="005B4FBC"/>
    <w:rsid w:val="005B5027"/>
    <w:rsid w:val="005B508A"/>
    <w:rsid w:val="005B5950"/>
    <w:rsid w:val="005B5999"/>
    <w:rsid w:val="005B5A21"/>
    <w:rsid w:val="005B5B04"/>
    <w:rsid w:val="005B5D93"/>
    <w:rsid w:val="005B5F30"/>
    <w:rsid w:val="005B6103"/>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358"/>
    <w:rsid w:val="005D0374"/>
    <w:rsid w:val="005D03D7"/>
    <w:rsid w:val="005D04BF"/>
    <w:rsid w:val="005D04F5"/>
    <w:rsid w:val="005D0573"/>
    <w:rsid w:val="005D0856"/>
    <w:rsid w:val="005D088D"/>
    <w:rsid w:val="005D08C5"/>
    <w:rsid w:val="005D0AE0"/>
    <w:rsid w:val="005D0C84"/>
    <w:rsid w:val="005D0CE1"/>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7313"/>
    <w:rsid w:val="005D734B"/>
    <w:rsid w:val="005D7379"/>
    <w:rsid w:val="005D73BE"/>
    <w:rsid w:val="005D75F6"/>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531"/>
    <w:rsid w:val="005E26A6"/>
    <w:rsid w:val="005E290E"/>
    <w:rsid w:val="005E2BBB"/>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DC0"/>
    <w:rsid w:val="005F0FA8"/>
    <w:rsid w:val="005F0FE7"/>
    <w:rsid w:val="005F10A6"/>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3260"/>
    <w:rsid w:val="005F3584"/>
    <w:rsid w:val="005F3615"/>
    <w:rsid w:val="005F38F8"/>
    <w:rsid w:val="005F3920"/>
    <w:rsid w:val="005F393F"/>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B3"/>
    <w:rsid w:val="00600D51"/>
    <w:rsid w:val="00600E32"/>
    <w:rsid w:val="00600E57"/>
    <w:rsid w:val="00600EBD"/>
    <w:rsid w:val="00601266"/>
    <w:rsid w:val="006014E2"/>
    <w:rsid w:val="00601592"/>
    <w:rsid w:val="006016FB"/>
    <w:rsid w:val="006019F1"/>
    <w:rsid w:val="00601A85"/>
    <w:rsid w:val="00601AFB"/>
    <w:rsid w:val="00601D3C"/>
    <w:rsid w:val="00601E22"/>
    <w:rsid w:val="00601FAB"/>
    <w:rsid w:val="00602120"/>
    <w:rsid w:val="00602138"/>
    <w:rsid w:val="0060220B"/>
    <w:rsid w:val="0060224D"/>
    <w:rsid w:val="006024DB"/>
    <w:rsid w:val="00602522"/>
    <w:rsid w:val="006025FB"/>
    <w:rsid w:val="00602661"/>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16C"/>
    <w:rsid w:val="00605339"/>
    <w:rsid w:val="00605425"/>
    <w:rsid w:val="00605552"/>
    <w:rsid w:val="0060573C"/>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60C"/>
    <w:rsid w:val="00613744"/>
    <w:rsid w:val="006137A4"/>
    <w:rsid w:val="00613881"/>
    <w:rsid w:val="006139B0"/>
    <w:rsid w:val="00613B2A"/>
    <w:rsid w:val="00613F75"/>
    <w:rsid w:val="00613FF3"/>
    <w:rsid w:val="006140D0"/>
    <w:rsid w:val="006141AB"/>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FE"/>
    <w:rsid w:val="00617918"/>
    <w:rsid w:val="0061793B"/>
    <w:rsid w:val="00617C15"/>
    <w:rsid w:val="00617CEF"/>
    <w:rsid w:val="00617DA9"/>
    <w:rsid w:val="00617F18"/>
    <w:rsid w:val="00617F4D"/>
    <w:rsid w:val="00617F5B"/>
    <w:rsid w:val="00620087"/>
    <w:rsid w:val="00620213"/>
    <w:rsid w:val="006202C5"/>
    <w:rsid w:val="0062049E"/>
    <w:rsid w:val="00620631"/>
    <w:rsid w:val="006209FE"/>
    <w:rsid w:val="00620A99"/>
    <w:rsid w:val="00620D39"/>
    <w:rsid w:val="00620EB2"/>
    <w:rsid w:val="00620F0F"/>
    <w:rsid w:val="006214BD"/>
    <w:rsid w:val="0062162F"/>
    <w:rsid w:val="006216EB"/>
    <w:rsid w:val="0062192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C7C"/>
    <w:rsid w:val="00622D1F"/>
    <w:rsid w:val="00622E84"/>
    <w:rsid w:val="006232E9"/>
    <w:rsid w:val="006233FB"/>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A"/>
    <w:rsid w:val="00624FAD"/>
    <w:rsid w:val="00625324"/>
    <w:rsid w:val="00625622"/>
    <w:rsid w:val="00625832"/>
    <w:rsid w:val="006259D7"/>
    <w:rsid w:val="00625A63"/>
    <w:rsid w:val="00625AF2"/>
    <w:rsid w:val="00625C12"/>
    <w:rsid w:val="00625C32"/>
    <w:rsid w:val="00625D78"/>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2ED"/>
    <w:rsid w:val="006303DF"/>
    <w:rsid w:val="006303E8"/>
    <w:rsid w:val="00630992"/>
    <w:rsid w:val="00630A9D"/>
    <w:rsid w:val="00630C12"/>
    <w:rsid w:val="00630C9A"/>
    <w:rsid w:val="00631018"/>
    <w:rsid w:val="00631208"/>
    <w:rsid w:val="00631239"/>
    <w:rsid w:val="006314AF"/>
    <w:rsid w:val="00631516"/>
    <w:rsid w:val="00631561"/>
    <w:rsid w:val="00631584"/>
    <w:rsid w:val="00631634"/>
    <w:rsid w:val="00631964"/>
    <w:rsid w:val="00631974"/>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A61"/>
    <w:rsid w:val="00644A98"/>
    <w:rsid w:val="00644BD2"/>
    <w:rsid w:val="00644C68"/>
    <w:rsid w:val="00644EBA"/>
    <w:rsid w:val="00644F69"/>
    <w:rsid w:val="00644F7B"/>
    <w:rsid w:val="00645207"/>
    <w:rsid w:val="0064520D"/>
    <w:rsid w:val="00645258"/>
    <w:rsid w:val="006452D5"/>
    <w:rsid w:val="00645640"/>
    <w:rsid w:val="00645663"/>
    <w:rsid w:val="006456CE"/>
    <w:rsid w:val="006459D3"/>
    <w:rsid w:val="00645C6E"/>
    <w:rsid w:val="00645D7B"/>
    <w:rsid w:val="00645DD8"/>
    <w:rsid w:val="00645E4A"/>
    <w:rsid w:val="00645F7D"/>
    <w:rsid w:val="00646071"/>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817"/>
    <w:rsid w:val="006508B0"/>
    <w:rsid w:val="0065090F"/>
    <w:rsid w:val="00650996"/>
    <w:rsid w:val="00650BCA"/>
    <w:rsid w:val="00650C2B"/>
    <w:rsid w:val="00651294"/>
    <w:rsid w:val="006513B2"/>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75A"/>
    <w:rsid w:val="00654885"/>
    <w:rsid w:val="0065494A"/>
    <w:rsid w:val="00654CA3"/>
    <w:rsid w:val="006551F0"/>
    <w:rsid w:val="006552F4"/>
    <w:rsid w:val="006554C6"/>
    <w:rsid w:val="0065559A"/>
    <w:rsid w:val="006556BB"/>
    <w:rsid w:val="006556BF"/>
    <w:rsid w:val="006557B0"/>
    <w:rsid w:val="00655B72"/>
    <w:rsid w:val="00655C42"/>
    <w:rsid w:val="00655DB1"/>
    <w:rsid w:val="00655F41"/>
    <w:rsid w:val="00655FF3"/>
    <w:rsid w:val="006561E7"/>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25E"/>
    <w:rsid w:val="006612B0"/>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29"/>
    <w:rsid w:val="0068076E"/>
    <w:rsid w:val="006807B5"/>
    <w:rsid w:val="006807F8"/>
    <w:rsid w:val="006809B6"/>
    <w:rsid w:val="00680A65"/>
    <w:rsid w:val="00680B2D"/>
    <w:rsid w:val="00680BCF"/>
    <w:rsid w:val="00680D59"/>
    <w:rsid w:val="00680E37"/>
    <w:rsid w:val="00681079"/>
    <w:rsid w:val="00681085"/>
    <w:rsid w:val="00681237"/>
    <w:rsid w:val="006813D5"/>
    <w:rsid w:val="006815BB"/>
    <w:rsid w:val="006815F1"/>
    <w:rsid w:val="00681AE5"/>
    <w:rsid w:val="00681C30"/>
    <w:rsid w:val="00681D22"/>
    <w:rsid w:val="00681DAB"/>
    <w:rsid w:val="00682265"/>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C6"/>
    <w:rsid w:val="006914AC"/>
    <w:rsid w:val="00691512"/>
    <w:rsid w:val="0069160E"/>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D3"/>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C70"/>
    <w:rsid w:val="006A1F1A"/>
    <w:rsid w:val="006A20B3"/>
    <w:rsid w:val="006A222F"/>
    <w:rsid w:val="006A22EC"/>
    <w:rsid w:val="006A23F1"/>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94E"/>
    <w:rsid w:val="006A4DEE"/>
    <w:rsid w:val="006A4F7F"/>
    <w:rsid w:val="006A511E"/>
    <w:rsid w:val="006A51E4"/>
    <w:rsid w:val="006A5369"/>
    <w:rsid w:val="006A55CD"/>
    <w:rsid w:val="006A5844"/>
    <w:rsid w:val="006A5BD6"/>
    <w:rsid w:val="006A5D72"/>
    <w:rsid w:val="006A60B5"/>
    <w:rsid w:val="006A614D"/>
    <w:rsid w:val="006A61DF"/>
    <w:rsid w:val="006A62E0"/>
    <w:rsid w:val="006A6392"/>
    <w:rsid w:val="006A6544"/>
    <w:rsid w:val="006A6893"/>
    <w:rsid w:val="006A69AF"/>
    <w:rsid w:val="006A6D4E"/>
    <w:rsid w:val="006A6EBF"/>
    <w:rsid w:val="006A73CF"/>
    <w:rsid w:val="006A74B2"/>
    <w:rsid w:val="006A7664"/>
    <w:rsid w:val="006A777C"/>
    <w:rsid w:val="006A797F"/>
    <w:rsid w:val="006A79AC"/>
    <w:rsid w:val="006A7ACD"/>
    <w:rsid w:val="006A7E15"/>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A38"/>
    <w:rsid w:val="006C1DA1"/>
    <w:rsid w:val="006C1DF8"/>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6E1"/>
    <w:rsid w:val="006C483B"/>
    <w:rsid w:val="006C48AF"/>
    <w:rsid w:val="006C49F1"/>
    <w:rsid w:val="006C4AC3"/>
    <w:rsid w:val="006C4C8C"/>
    <w:rsid w:val="006C4E4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8D"/>
    <w:rsid w:val="006D142D"/>
    <w:rsid w:val="006D17C6"/>
    <w:rsid w:val="006D1A96"/>
    <w:rsid w:val="006D1B79"/>
    <w:rsid w:val="006D1BC2"/>
    <w:rsid w:val="006D1CB4"/>
    <w:rsid w:val="006D1F05"/>
    <w:rsid w:val="006D1F9E"/>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D4"/>
    <w:rsid w:val="006D6936"/>
    <w:rsid w:val="006D6993"/>
    <w:rsid w:val="006D6C82"/>
    <w:rsid w:val="006D6CBA"/>
    <w:rsid w:val="006D6D84"/>
    <w:rsid w:val="006D6E81"/>
    <w:rsid w:val="006D6FA8"/>
    <w:rsid w:val="006D70B3"/>
    <w:rsid w:val="006D71FC"/>
    <w:rsid w:val="006D7314"/>
    <w:rsid w:val="006D734B"/>
    <w:rsid w:val="006D7794"/>
    <w:rsid w:val="006D7885"/>
    <w:rsid w:val="006D7AB3"/>
    <w:rsid w:val="006D7D74"/>
    <w:rsid w:val="006D7DE9"/>
    <w:rsid w:val="006D7F1F"/>
    <w:rsid w:val="006E0202"/>
    <w:rsid w:val="006E021E"/>
    <w:rsid w:val="006E02ED"/>
    <w:rsid w:val="006E0425"/>
    <w:rsid w:val="006E0B7D"/>
    <w:rsid w:val="006E0CF2"/>
    <w:rsid w:val="006E0E4E"/>
    <w:rsid w:val="006E1212"/>
    <w:rsid w:val="006E1242"/>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F58"/>
    <w:rsid w:val="006E5212"/>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851"/>
    <w:rsid w:val="006F1907"/>
    <w:rsid w:val="006F195A"/>
    <w:rsid w:val="006F1C54"/>
    <w:rsid w:val="006F1CA2"/>
    <w:rsid w:val="006F1D39"/>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2A4"/>
    <w:rsid w:val="006F3364"/>
    <w:rsid w:val="006F399D"/>
    <w:rsid w:val="006F39BA"/>
    <w:rsid w:val="006F3B0F"/>
    <w:rsid w:val="006F3E2C"/>
    <w:rsid w:val="006F429B"/>
    <w:rsid w:val="006F42AC"/>
    <w:rsid w:val="006F44B8"/>
    <w:rsid w:val="006F4872"/>
    <w:rsid w:val="006F4936"/>
    <w:rsid w:val="006F49B3"/>
    <w:rsid w:val="006F4A26"/>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E0C"/>
    <w:rsid w:val="006F7E4A"/>
    <w:rsid w:val="006F7ECD"/>
    <w:rsid w:val="00700250"/>
    <w:rsid w:val="007002E8"/>
    <w:rsid w:val="00700386"/>
    <w:rsid w:val="007006BB"/>
    <w:rsid w:val="007006C5"/>
    <w:rsid w:val="0070080D"/>
    <w:rsid w:val="007008C3"/>
    <w:rsid w:val="007008DD"/>
    <w:rsid w:val="00700AAE"/>
    <w:rsid w:val="00700B0C"/>
    <w:rsid w:val="00700C31"/>
    <w:rsid w:val="00700DB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4F9"/>
    <w:rsid w:val="007034FE"/>
    <w:rsid w:val="0070353B"/>
    <w:rsid w:val="0070362A"/>
    <w:rsid w:val="00703C30"/>
    <w:rsid w:val="00703C3D"/>
    <w:rsid w:val="00703D56"/>
    <w:rsid w:val="00703D70"/>
    <w:rsid w:val="0070408C"/>
    <w:rsid w:val="00704250"/>
    <w:rsid w:val="00704251"/>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71E5"/>
    <w:rsid w:val="007071EF"/>
    <w:rsid w:val="007072B0"/>
    <w:rsid w:val="0070750B"/>
    <w:rsid w:val="00707521"/>
    <w:rsid w:val="0070791D"/>
    <w:rsid w:val="00707923"/>
    <w:rsid w:val="00707C26"/>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9CB"/>
    <w:rsid w:val="00711BF3"/>
    <w:rsid w:val="00711D75"/>
    <w:rsid w:val="00711DB8"/>
    <w:rsid w:val="00712329"/>
    <w:rsid w:val="00712346"/>
    <w:rsid w:val="007123FF"/>
    <w:rsid w:val="0071242D"/>
    <w:rsid w:val="0071249C"/>
    <w:rsid w:val="007125B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D4C"/>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F2"/>
    <w:rsid w:val="00723E37"/>
    <w:rsid w:val="00723E59"/>
    <w:rsid w:val="00723F60"/>
    <w:rsid w:val="00723F76"/>
    <w:rsid w:val="00723F81"/>
    <w:rsid w:val="00724009"/>
    <w:rsid w:val="007242AA"/>
    <w:rsid w:val="007242E2"/>
    <w:rsid w:val="007243DA"/>
    <w:rsid w:val="00724422"/>
    <w:rsid w:val="0072454B"/>
    <w:rsid w:val="007245C4"/>
    <w:rsid w:val="0072477E"/>
    <w:rsid w:val="00724798"/>
    <w:rsid w:val="00724B89"/>
    <w:rsid w:val="00724E9C"/>
    <w:rsid w:val="00725728"/>
    <w:rsid w:val="00725AC4"/>
    <w:rsid w:val="00725BDB"/>
    <w:rsid w:val="00725CC8"/>
    <w:rsid w:val="007260E2"/>
    <w:rsid w:val="00726118"/>
    <w:rsid w:val="00726659"/>
    <w:rsid w:val="00726760"/>
    <w:rsid w:val="00726AA4"/>
    <w:rsid w:val="00726BE0"/>
    <w:rsid w:val="00726E27"/>
    <w:rsid w:val="00726E36"/>
    <w:rsid w:val="00726F0D"/>
    <w:rsid w:val="00726FE7"/>
    <w:rsid w:val="00727120"/>
    <w:rsid w:val="00727130"/>
    <w:rsid w:val="0072733F"/>
    <w:rsid w:val="007273C3"/>
    <w:rsid w:val="007274D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784"/>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B38"/>
    <w:rsid w:val="00741C23"/>
    <w:rsid w:val="00741CEB"/>
    <w:rsid w:val="00741E55"/>
    <w:rsid w:val="00741E8F"/>
    <w:rsid w:val="00742061"/>
    <w:rsid w:val="007420F5"/>
    <w:rsid w:val="00742279"/>
    <w:rsid w:val="0074227E"/>
    <w:rsid w:val="0074249D"/>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D"/>
    <w:rsid w:val="007447C3"/>
    <w:rsid w:val="00744886"/>
    <w:rsid w:val="007448E1"/>
    <w:rsid w:val="007448FE"/>
    <w:rsid w:val="00744A0B"/>
    <w:rsid w:val="00744A4C"/>
    <w:rsid w:val="00744A65"/>
    <w:rsid w:val="00744AB7"/>
    <w:rsid w:val="00744B0F"/>
    <w:rsid w:val="00744BA8"/>
    <w:rsid w:val="00744CF8"/>
    <w:rsid w:val="00744DE7"/>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944"/>
    <w:rsid w:val="00747B89"/>
    <w:rsid w:val="00747C05"/>
    <w:rsid w:val="00747E47"/>
    <w:rsid w:val="00750182"/>
    <w:rsid w:val="00750275"/>
    <w:rsid w:val="007502A0"/>
    <w:rsid w:val="00750727"/>
    <w:rsid w:val="00750A8C"/>
    <w:rsid w:val="00750F64"/>
    <w:rsid w:val="00750F69"/>
    <w:rsid w:val="00750F79"/>
    <w:rsid w:val="00750F86"/>
    <w:rsid w:val="0075102E"/>
    <w:rsid w:val="007510FC"/>
    <w:rsid w:val="00751467"/>
    <w:rsid w:val="007516FA"/>
    <w:rsid w:val="007519C2"/>
    <w:rsid w:val="00751A0B"/>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CDD"/>
    <w:rsid w:val="00752DC1"/>
    <w:rsid w:val="00752F66"/>
    <w:rsid w:val="00753282"/>
    <w:rsid w:val="007532CF"/>
    <w:rsid w:val="00753307"/>
    <w:rsid w:val="007533CD"/>
    <w:rsid w:val="00753437"/>
    <w:rsid w:val="00753442"/>
    <w:rsid w:val="00753486"/>
    <w:rsid w:val="007535DC"/>
    <w:rsid w:val="00753733"/>
    <w:rsid w:val="007537FF"/>
    <w:rsid w:val="007539B2"/>
    <w:rsid w:val="007539DF"/>
    <w:rsid w:val="00753A27"/>
    <w:rsid w:val="00753A84"/>
    <w:rsid w:val="00753C1B"/>
    <w:rsid w:val="00753D6E"/>
    <w:rsid w:val="00753D8B"/>
    <w:rsid w:val="00753E28"/>
    <w:rsid w:val="007544B1"/>
    <w:rsid w:val="0075454B"/>
    <w:rsid w:val="00754679"/>
    <w:rsid w:val="00754884"/>
    <w:rsid w:val="007548C8"/>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621"/>
    <w:rsid w:val="007576FA"/>
    <w:rsid w:val="00757795"/>
    <w:rsid w:val="00757DC6"/>
    <w:rsid w:val="00760029"/>
    <w:rsid w:val="007600CB"/>
    <w:rsid w:val="00760117"/>
    <w:rsid w:val="0076019A"/>
    <w:rsid w:val="00760BCB"/>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3CB"/>
    <w:rsid w:val="007664C4"/>
    <w:rsid w:val="00766701"/>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6006"/>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636"/>
    <w:rsid w:val="0078175C"/>
    <w:rsid w:val="00781ABC"/>
    <w:rsid w:val="00781B77"/>
    <w:rsid w:val="00781D70"/>
    <w:rsid w:val="00782156"/>
    <w:rsid w:val="007821C7"/>
    <w:rsid w:val="00782427"/>
    <w:rsid w:val="0078248D"/>
    <w:rsid w:val="007826E0"/>
    <w:rsid w:val="0078277B"/>
    <w:rsid w:val="0078284D"/>
    <w:rsid w:val="00782856"/>
    <w:rsid w:val="007828A9"/>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8FC"/>
    <w:rsid w:val="00784990"/>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90024"/>
    <w:rsid w:val="007900A4"/>
    <w:rsid w:val="0079049B"/>
    <w:rsid w:val="007904F7"/>
    <w:rsid w:val="00790509"/>
    <w:rsid w:val="0079057A"/>
    <w:rsid w:val="0079058F"/>
    <w:rsid w:val="0079060B"/>
    <w:rsid w:val="007908B3"/>
    <w:rsid w:val="00790A20"/>
    <w:rsid w:val="00790A27"/>
    <w:rsid w:val="00790BC5"/>
    <w:rsid w:val="00790BCD"/>
    <w:rsid w:val="00790E26"/>
    <w:rsid w:val="00791181"/>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490"/>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609"/>
    <w:rsid w:val="007A36EF"/>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70"/>
    <w:rsid w:val="007A77D4"/>
    <w:rsid w:val="007A7A6A"/>
    <w:rsid w:val="007A7D54"/>
    <w:rsid w:val="007A7F54"/>
    <w:rsid w:val="007B0202"/>
    <w:rsid w:val="007B031E"/>
    <w:rsid w:val="007B04CC"/>
    <w:rsid w:val="007B0852"/>
    <w:rsid w:val="007B0DBD"/>
    <w:rsid w:val="007B1A6F"/>
    <w:rsid w:val="007B1ABA"/>
    <w:rsid w:val="007B2212"/>
    <w:rsid w:val="007B2400"/>
    <w:rsid w:val="007B25EB"/>
    <w:rsid w:val="007B2A2B"/>
    <w:rsid w:val="007B2D21"/>
    <w:rsid w:val="007B2F2F"/>
    <w:rsid w:val="007B2F8D"/>
    <w:rsid w:val="007B2FE2"/>
    <w:rsid w:val="007B3097"/>
    <w:rsid w:val="007B30B2"/>
    <w:rsid w:val="007B3168"/>
    <w:rsid w:val="007B32A7"/>
    <w:rsid w:val="007B32B9"/>
    <w:rsid w:val="007B32BB"/>
    <w:rsid w:val="007B33F8"/>
    <w:rsid w:val="007B3481"/>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85D"/>
    <w:rsid w:val="007C1987"/>
    <w:rsid w:val="007C1D86"/>
    <w:rsid w:val="007C1E09"/>
    <w:rsid w:val="007C1F56"/>
    <w:rsid w:val="007C2185"/>
    <w:rsid w:val="007C21C1"/>
    <w:rsid w:val="007C2261"/>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33C"/>
    <w:rsid w:val="007C73BD"/>
    <w:rsid w:val="007C73E0"/>
    <w:rsid w:val="007C7785"/>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D0F"/>
    <w:rsid w:val="007D2D7E"/>
    <w:rsid w:val="007D2EE9"/>
    <w:rsid w:val="007D326D"/>
    <w:rsid w:val="007D331F"/>
    <w:rsid w:val="007D3332"/>
    <w:rsid w:val="007D3400"/>
    <w:rsid w:val="007D35BF"/>
    <w:rsid w:val="007D38BD"/>
    <w:rsid w:val="007D3CE1"/>
    <w:rsid w:val="007D3E5E"/>
    <w:rsid w:val="007D3E66"/>
    <w:rsid w:val="007D4182"/>
    <w:rsid w:val="007D41D2"/>
    <w:rsid w:val="007D457F"/>
    <w:rsid w:val="007D45E3"/>
    <w:rsid w:val="007D4656"/>
    <w:rsid w:val="007D4B04"/>
    <w:rsid w:val="007D4B8B"/>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E59"/>
    <w:rsid w:val="007D6E90"/>
    <w:rsid w:val="007D6F64"/>
    <w:rsid w:val="007D6F6D"/>
    <w:rsid w:val="007D700D"/>
    <w:rsid w:val="007D7149"/>
    <w:rsid w:val="007D7198"/>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FDF"/>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5AB"/>
    <w:rsid w:val="007E7874"/>
    <w:rsid w:val="007E78BC"/>
    <w:rsid w:val="007E796C"/>
    <w:rsid w:val="007E7AA3"/>
    <w:rsid w:val="007E7BDD"/>
    <w:rsid w:val="007E7BE2"/>
    <w:rsid w:val="007E7DA3"/>
    <w:rsid w:val="007E7F8C"/>
    <w:rsid w:val="007F009C"/>
    <w:rsid w:val="007F018A"/>
    <w:rsid w:val="007F0322"/>
    <w:rsid w:val="007F03EE"/>
    <w:rsid w:val="007F0679"/>
    <w:rsid w:val="007F06C1"/>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F2"/>
    <w:rsid w:val="007F6419"/>
    <w:rsid w:val="007F6651"/>
    <w:rsid w:val="007F68D1"/>
    <w:rsid w:val="007F6A25"/>
    <w:rsid w:val="007F6C7D"/>
    <w:rsid w:val="007F6CDB"/>
    <w:rsid w:val="007F6D03"/>
    <w:rsid w:val="007F6DA0"/>
    <w:rsid w:val="007F6E8C"/>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2F52"/>
    <w:rsid w:val="00803187"/>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BC"/>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4D6"/>
    <w:rsid w:val="0082154A"/>
    <w:rsid w:val="008215A1"/>
    <w:rsid w:val="008215A5"/>
    <w:rsid w:val="00821956"/>
    <w:rsid w:val="00821C1A"/>
    <w:rsid w:val="00821CFF"/>
    <w:rsid w:val="00821E86"/>
    <w:rsid w:val="00821FA7"/>
    <w:rsid w:val="0082207B"/>
    <w:rsid w:val="00822223"/>
    <w:rsid w:val="0082224A"/>
    <w:rsid w:val="008223C9"/>
    <w:rsid w:val="00822A31"/>
    <w:rsid w:val="00822B15"/>
    <w:rsid w:val="00822B57"/>
    <w:rsid w:val="00822B8E"/>
    <w:rsid w:val="00822BA4"/>
    <w:rsid w:val="00822C3F"/>
    <w:rsid w:val="00822D86"/>
    <w:rsid w:val="00823016"/>
    <w:rsid w:val="00823031"/>
    <w:rsid w:val="008234FA"/>
    <w:rsid w:val="0082352E"/>
    <w:rsid w:val="00823568"/>
    <w:rsid w:val="008236B6"/>
    <w:rsid w:val="00823738"/>
    <w:rsid w:val="00823797"/>
    <w:rsid w:val="00823945"/>
    <w:rsid w:val="00823BA6"/>
    <w:rsid w:val="00823BE5"/>
    <w:rsid w:val="00824357"/>
    <w:rsid w:val="00824462"/>
    <w:rsid w:val="00824587"/>
    <w:rsid w:val="00824A0E"/>
    <w:rsid w:val="00824C4F"/>
    <w:rsid w:val="00824EF0"/>
    <w:rsid w:val="00824F5A"/>
    <w:rsid w:val="00824FAB"/>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BB5"/>
    <w:rsid w:val="00826F7C"/>
    <w:rsid w:val="00826FDE"/>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40B"/>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B7"/>
    <w:rsid w:val="0084472D"/>
    <w:rsid w:val="00844951"/>
    <w:rsid w:val="00844A11"/>
    <w:rsid w:val="00844E54"/>
    <w:rsid w:val="00844F65"/>
    <w:rsid w:val="00845007"/>
    <w:rsid w:val="0084535A"/>
    <w:rsid w:val="0084536F"/>
    <w:rsid w:val="00845599"/>
    <w:rsid w:val="008455F0"/>
    <w:rsid w:val="00845AE7"/>
    <w:rsid w:val="00845C33"/>
    <w:rsid w:val="00845C87"/>
    <w:rsid w:val="00845D0B"/>
    <w:rsid w:val="00845DD5"/>
    <w:rsid w:val="00845E48"/>
    <w:rsid w:val="0084603E"/>
    <w:rsid w:val="008460BD"/>
    <w:rsid w:val="00846102"/>
    <w:rsid w:val="00846529"/>
    <w:rsid w:val="00846A2B"/>
    <w:rsid w:val="00846C65"/>
    <w:rsid w:val="00846CFD"/>
    <w:rsid w:val="00846D75"/>
    <w:rsid w:val="00846E28"/>
    <w:rsid w:val="00846EDD"/>
    <w:rsid w:val="00846EE6"/>
    <w:rsid w:val="008470DD"/>
    <w:rsid w:val="008473FE"/>
    <w:rsid w:val="0084748C"/>
    <w:rsid w:val="00847D18"/>
    <w:rsid w:val="0085002F"/>
    <w:rsid w:val="008504B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A0A"/>
    <w:rsid w:val="00852C3E"/>
    <w:rsid w:val="00853065"/>
    <w:rsid w:val="008531CC"/>
    <w:rsid w:val="008531FF"/>
    <w:rsid w:val="008532C9"/>
    <w:rsid w:val="0085338C"/>
    <w:rsid w:val="00853493"/>
    <w:rsid w:val="0085366F"/>
    <w:rsid w:val="00853875"/>
    <w:rsid w:val="0085393F"/>
    <w:rsid w:val="008539B8"/>
    <w:rsid w:val="008539D7"/>
    <w:rsid w:val="00853A3F"/>
    <w:rsid w:val="00853BA5"/>
    <w:rsid w:val="00853C1A"/>
    <w:rsid w:val="00853EDA"/>
    <w:rsid w:val="0085400E"/>
    <w:rsid w:val="0085403F"/>
    <w:rsid w:val="0085407F"/>
    <w:rsid w:val="008542A2"/>
    <w:rsid w:val="0085440C"/>
    <w:rsid w:val="0085444D"/>
    <w:rsid w:val="0085476A"/>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2C1"/>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960"/>
    <w:rsid w:val="008729F6"/>
    <w:rsid w:val="00872C98"/>
    <w:rsid w:val="00872CED"/>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3E8"/>
    <w:rsid w:val="0089347C"/>
    <w:rsid w:val="00893711"/>
    <w:rsid w:val="00893739"/>
    <w:rsid w:val="008937FC"/>
    <w:rsid w:val="00893817"/>
    <w:rsid w:val="0089381B"/>
    <w:rsid w:val="00893850"/>
    <w:rsid w:val="0089388D"/>
    <w:rsid w:val="00893B57"/>
    <w:rsid w:val="00893D86"/>
    <w:rsid w:val="00893ED8"/>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7A9"/>
    <w:rsid w:val="008B07C1"/>
    <w:rsid w:val="008B1456"/>
    <w:rsid w:val="008B166B"/>
    <w:rsid w:val="008B16CC"/>
    <w:rsid w:val="008B178C"/>
    <w:rsid w:val="008B190A"/>
    <w:rsid w:val="008B1AB3"/>
    <w:rsid w:val="008B1AC5"/>
    <w:rsid w:val="008B1BBB"/>
    <w:rsid w:val="008B1FC9"/>
    <w:rsid w:val="008B2225"/>
    <w:rsid w:val="008B22B0"/>
    <w:rsid w:val="008B23F6"/>
    <w:rsid w:val="008B2B1B"/>
    <w:rsid w:val="008B2D4A"/>
    <w:rsid w:val="008B2DC0"/>
    <w:rsid w:val="008B2F70"/>
    <w:rsid w:val="008B2FD6"/>
    <w:rsid w:val="008B2FF6"/>
    <w:rsid w:val="008B3112"/>
    <w:rsid w:val="008B34CC"/>
    <w:rsid w:val="008B36DF"/>
    <w:rsid w:val="008B387A"/>
    <w:rsid w:val="008B3E55"/>
    <w:rsid w:val="008B4142"/>
    <w:rsid w:val="008B41F9"/>
    <w:rsid w:val="008B4289"/>
    <w:rsid w:val="008B42AC"/>
    <w:rsid w:val="008B4396"/>
    <w:rsid w:val="008B439B"/>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D2"/>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88"/>
    <w:rsid w:val="008C3D7F"/>
    <w:rsid w:val="008C3E0E"/>
    <w:rsid w:val="008C423B"/>
    <w:rsid w:val="008C427E"/>
    <w:rsid w:val="008C42EB"/>
    <w:rsid w:val="008C440C"/>
    <w:rsid w:val="008C48E4"/>
    <w:rsid w:val="008C4A46"/>
    <w:rsid w:val="008C4A52"/>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D29"/>
    <w:rsid w:val="008D1DC6"/>
    <w:rsid w:val="008D1DD2"/>
    <w:rsid w:val="008D1F11"/>
    <w:rsid w:val="008D1FE1"/>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86"/>
    <w:rsid w:val="008E50E1"/>
    <w:rsid w:val="008E525F"/>
    <w:rsid w:val="008E5868"/>
    <w:rsid w:val="008E5A64"/>
    <w:rsid w:val="008E5B1E"/>
    <w:rsid w:val="008E5C30"/>
    <w:rsid w:val="008E5E99"/>
    <w:rsid w:val="008E5F50"/>
    <w:rsid w:val="008E6054"/>
    <w:rsid w:val="008E60FC"/>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63A"/>
    <w:rsid w:val="009056AF"/>
    <w:rsid w:val="009056EA"/>
    <w:rsid w:val="00905B4F"/>
    <w:rsid w:val="00905D40"/>
    <w:rsid w:val="00905D4D"/>
    <w:rsid w:val="00905E29"/>
    <w:rsid w:val="00905F47"/>
    <w:rsid w:val="00906265"/>
    <w:rsid w:val="00906281"/>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FA1"/>
    <w:rsid w:val="00907FC9"/>
    <w:rsid w:val="00910156"/>
    <w:rsid w:val="009101A7"/>
    <w:rsid w:val="0091026A"/>
    <w:rsid w:val="009109D5"/>
    <w:rsid w:val="009109DB"/>
    <w:rsid w:val="00910B4C"/>
    <w:rsid w:val="00910CC6"/>
    <w:rsid w:val="00910D55"/>
    <w:rsid w:val="00910DE0"/>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DD0"/>
    <w:rsid w:val="00922F3D"/>
    <w:rsid w:val="0092301B"/>
    <w:rsid w:val="00923720"/>
    <w:rsid w:val="009238A1"/>
    <w:rsid w:val="00923B2D"/>
    <w:rsid w:val="00924096"/>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730"/>
    <w:rsid w:val="00926816"/>
    <w:rsid w:val="00926ABA"/>
    <w:rsid w:val="00926DF9"/>
    <w:rsid w:val="00926E4B"/>
    <w:rsid w:val="00926F6E"/>
    <w:rsid w:val="0092701D"/>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229"/>
    <w:rsid w:val="00933271"/>
    <w:rsid w:val="009332D6"/>
    <w:rsid w:val="009334BE"/>
    <w:rsid w:val="00933538"/>
    <w:rsid w:val="009337E0"/>
    <w:rsid w:val="009339E9"/>
    <w:rsid w:val="00933B35"/>
    <w:rsid w:val="00933CCE"/>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722D"/>
    <w:rsid w:val="0093726F"/>
    <w:rsid w:val="009373A7"/>
    <w:rsid w:val="00937425"/>
    <w:rsid w:val="009374B9"/>
    <w:rsid w:val="009375E7"/>
    <w:rsid w:val="0093767B"/>
    <w:rsid w:val="0093788E"/>
    <w:rsid w:val="00937893"/>
    <w:rsid w:val="009379D0"/>
    <w:rsid w:val="009379E5"/>
    <w:rsid w:val="00937A3A"/>
    <w:rsid w:val="00937A5F"/>
    <w:rsid w:val="00937D9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A4"/>
    <w:rsid w:val="009424CD"/>
    <w:rsid w:val="00942651"/>
    <w:rsid w:val="0094282E"/>
    <w:rsid w:val="00942D69"/>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9AF"/>
    <w:rsid w:val="00945B6E"/>
    <w:rsid w:val="00945CAB"/>
    <w:rsid w:val="00945E13"/>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FC5"/>
    <w:rsid w:val="00950061"/>
    <w:rsid w:val="009502EC"/>
    <w:rsid w:val="00950464"/>
    <w:rsid w:val="0095078F"/>
    <w:rsid w:val="009507FE"/>
    <w:rsid w:val="0095082D"/>
    <w:rsid w:val="0095089A"/>
    <w:rsid w:val="00950913"/>
    <w:rsid w:val="00950B2F"/>
    <w:rsid w:val="00950D08"/>
    <w:rsid w:val="00950D46"/>
    <w:rsid w:val="00950E30"/>
    <w:rsid w:val="00950F94"/>
    <w:rsid w:val="00951071"/>
    <w:rsid w:val="009512B4"/>
    <w:rsid w:val="0095165F"/>
    <w:rsid w:val="00951A17"/>
    <w:rsid w:val="00951C0C"/>
    <w:rsid w:val="00951E30"/>
    <w:rsid w:val="00951E8B"/>
    <w:rsid w:val="009520DF"/>
    <w:rsid w:val="00952191"/>
    <w:rsid w:val="0095219E"/>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B77"/>
    <w:rsid w:val="00953BBC"/>
    <w:rsid w:val="00953D8D"/>
    <w:rsid w:val="00953E4B"/>
    <w:rsid w:val="00954022"/>
    <w:rsid w:val="0095409E"/>
    <w:rsid w:val="00954596"/>
    <w:rsid w:val="0095464A"/>
    <w:rsid w:val="0095466A"/>
    <w:rsid w:val="009546FB"/>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DE9"/>
    <w:rsid w:val="00955F57"/>
    <w:rsid w:val="00956072"/>
    <w:rsid w:val="00956199"/>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5A3"/>
    <w:rsid w:val="0096167B"/>
    <w:rsid w:val="009616AE"/>
    <w:rsid w:val="0096175D"/>
    <w:rsid w:val="00961D1E"/>
    <w:rsid w:val="00961DD5"/>
    <w:rsid w:val="00962440"/>
    <w:rsid w:val="0096273F"/>
    <w:rsid w:val="00962D96"/>
    <w:rsid w:val="009630B6"/>
    <w:rsid w:val="009630F1"/>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3F"/>
    <w:rsid w:val="009836E3"/>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3F1"/>
    <w:rsid w:val="00991563"/>
    <w:rsid w:val="00991644"/>
    <w:rsid w:val="009916C2"/>
    <w:rsid w:val="009916E4"/>
    <w:rsid w:val="0099186D"/>
    <w:rsid w:val="0099188A"/>
    <w:rsid w:val="00991BB6"/>
    <w:rsid w:val="00991F78"/>
    <w:rsid w:val="00992005"/>
    <w:rsid w:val="009921D4"/>
    <w:rsid w:val="009922DA"/>
    <w:rsid w:val="0099232F"/>
    <w:rsid w:val="0099236E"/>
    <w:rsid w:val="0099243E"/>
    <w:rsid w:val="00992715"/>
    <w:rsid w:val="009928F8"/>
    <w:rsid w:val="009929A4"/>
    <w:rsid w:val="009929E1"/>
    <w:rsid w:val="00992C85"/>
    <w:rsid w:val="00992CE6"/>
    <w:rsid w:val="00992D52"/>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40D"/>
    <w:rsid w:val="009A3424"/>
    <w:rsid w:val="009A36E3"/>
    <w:rsid w:val="009A378C"/>
    <w:rsid w:val="009A39EA"/>
    <w:rsid w:val="009A39F6"/>
    <w:rsid w:val="009A3CC4"/>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B8"/>
    <w:rsid w:val="009B2705"/>
    <w:rsid w:val="009B2715"/>
    <w:rsid w:val="009B28D2"/>
    <w:rsid w:val="009B28F2"/>
    <w:rsid w:val="009B2BDA"/>
    <w:rsid w:val="009B2BDD"/>
    <w:rsid w:val="009B2C9D"/>
    <w:rsid w:val="009B2E61"/>
    <w:rsid w:val="009B2FEE"/>
    <w:rsid w:val="009B3142"/>
    <w:rsid w:val="009B317B"/>
    <w:rsid w:val="009B3646"/>
    <w:rsid w:val="009B36FE"/>
    <w:rsid w:val="009B398F"/>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DA"/>
    <w:rsid w:val="009B5887"/>
    <w:rsid w:val="009B5926"/>
    <w:rsid w:val="009B5981"/>
    <w:rsid w:val="009B5BE9"/>
    <w:rsid w:val="009B5D1C"/>
    <w:rsid w:val="009B5E4C"/>
    <w:rsid w:val="009B5F07"/>
    <w:rsid w:val="009B605E"/>
    <w:rsid w:val="009B60D4"/>
    <w:rsid w:val="009B6123"/>
    <w:rsid w:val="009B65D7"/>
    <w:rsid w:val="009B66D5"/>
    <w:rsid w:val="009B671B"/>
    <w:rsid w:val="009B6900"/>
    <w:rsid w:val="009B69D9"/>
    <w:rsid w:val="009B6ADF"/>
    <w:rsid w:val="009B6D57"/>
    <w:rsid w:val="009B6E06"/>
    <w:rsid w:val="009B6E84"/>
    <w:rsid w:val="009B71A2"/>
    <w:rsid w:val="009B733A"/>
    <w:rsid w:val="009B7344"/>
    <w:rsid w:val="009B73BE"/>
    <w:rsid w:val="009B743A"/>
    <w:rsid w:val="009B74C5"/>
    <w:rsid w:val="009B754E"/>
    <w:rsid w:val="009B779F"/>
    <w:rsid w:val="009B792F"/>
    <w:rsid w:val="009B7E08"/>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5B1"/>
    <w:rsid w:val="009C4820"/>
    <w:rsid w:val="009C4A4F"/>
    <w:rsid w:val="009C4D11"/>
    <w:rsid w:val="009C5345"/>
    <w:rsid w:val="009C539D"/>
    <w:rsid w:val="009C5503"/>
    <w:rsid w:val="009C5640"/>
    <w:rsid w:val="009C576D"/>
    <w:rsid w:val="009C5BBE"/>
    <w:rsid w:val="009C5C48"/>
    <w:rsid w:val="009C5D86"/>
    <w:rsid w:val="009C5DB8"/>
    <w:rsid w:val="009C5EBA"/>
    <w:rsid w:val="009C5FF8"/>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B63"/>
    <w:rsid w:val="009C7DF6"/>
    <w:rsid w:val="009C7F20"/>
    <w:rsid w:val="009D0002"/>
    <w:rsid w:val="009D01B6"/>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81"/>
    <w:rsid w:val="009D5BBF"/>
    <w:rsid w:val="009D5C5B"/>
    <w:rsid w:val="009D5E43"/>
    <w:rsid w:val="009D5FEC"/>
    <w:rsid w:val="009D60AF"/>
    <w:rsid w:val="009D615F"/>
    <w:rsid w:val="009D6325"/>
    <w:rsid w:val="009D6469"/>
    <w:rsid w:val="009D64D6"/>
    <w:rsid w:val="009D650B"/>
    <w:rsid w:val="009D658A"/>
    <w:rsid w:val="009D65D8"/>
    <w:rsid w:val="009D689D"/>
    <w:rsid w:val="009D69A0"/>
    <w:rsid w:val="009D6AA2"/>
    <w:rsid w:val="009D6CCD"/>
    <w:rsid w:val="009D6E93"/>
    <w:rsid w:val="009D710C"/>
    <w:rsid w:val="009D715E"/>
    <w:rsid w:val="009D7184"/>
    <w:rsid w:val="009D7401"/>
    <w:rsid w:val="009D757E"/>
    <w:rsid w:val="009D7796"/>
    <w:rsid w:val="009D77C9"/>
    <w:rsid w:val="009D7891"/>
    <w:rsid w:val="009D7C55"/>
    <w:rsid w:val="009D7D00"/>
    <w:rsid w:val="009D7D12"/>
    <w:rsid w:val="009D7E20"/>
    <w:rsid w:val="009D7E8C"/>
    <w:rsid w:val="009E00F0"/>
    <w:rsid w:val="009E012D"/>
    <w:rsid w:val="009E022C"/>
    <w:rsid w:val="009E03B0"/>
    <w:rsid w:val="009E0A68"/>
    <w:rsid w:val="009E0BA5"/>
    <w:rsid w:val="009E0C05"/>
    <w:rsid w:val="009E0C80"/>
    <w:rsid w:val="009E1004"/>
    <w:rsid w:val="009E114C"/>
    <w:rsid w:val="009E1454"/>
    <w:rsid w:val="009E161C"/>
    <w:rsid w:val="009E17DF"/>
    <w:rsid w:val="009E1805"/>
    <w:rsid w:val="009E1A59"/>
    <w:rsid w:val="009E1A91"/>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BF7"/>
    <w:rsid w:val="009E5C80"/>
    <w:rsid w:val="009E5F23"/>
    <w:rsid w:val="009E5F6D"/>
    <w:rsid w:val="009E618A"/>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C7F"/>
    <w:rsid w:val="009E7CE2"/>
    <w:rsid w:val="009E7D14"/>
    <w:rsid w:val="009F026E"/>
    <w:rsid w:val="009F035E"/>
    <w:rsid w:val="009F036B"/>
    <w:rsid w:val="009F0514"/>
    <w:rsid w:val="009F062A"/>
    <w:rsid w:val="009F0813"/>
    <w:rsid w:val="009F0A43"/>
    <w:rsid w:val="009F0B6B"/>
    <w:rsid w:val="009F0C7B"/>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99"/>
    <w:rsid w:val="009F3433"/>
    <w:rsid w:val="009F3453"/>
    <w:rsid w:val="009F350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583"/>
    <w:rsid w:val="009F6610"/>
    <w:rsid w:val="009F6C30"/>
    <w:rsid w:val="009F6F4C"/>
    <w:rsid w:val="009F708C"/>
    <w:rsid w:val="009F714B"/>
    <w:rsid w:val="009F7812"/>
    <w:rsid w:val="009F7889"/>
    <w:rsid w:val="009F7AB5"/>
    <w:rsid w:val="009F7E02"/>
    <w:rsid w:val="009F7E16"/>
    <w:rsid w:val="009F7EC3"/>
    <w:rsid w:val="009F7ED3"/>
    <w:rsid w:val="00A00132"/>
    <w:rsid w:val="00A001BF"/>
    <w:rsid w:val="00A0083B"/>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454"/>
    <w:rsid w:val="00A03478"/>
    <w:rsid w:val="00A037F0"/>
    <w:rsid w:val="00A039C2"/>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B02"/>
    <w:rsid w:val="00A13BA7"/>
    <w:rsid w:val="00A13CAB"/>
    <w:rsid w:val="00A13D89"/>
    <w:rsid w:val="00A13DE0"/>
    <w:rsid w:val="00A14025"/>
    <w:rsid w:val="00A140B2"/>
    <w:rsid w:val="00A1420E"/>
    <w:rsid w:val="00A14285"/>
    <w:rsid w:val="00A14434"/>
    <w:rsid w:val="00A146A1"/>
    <w:rsid w:val="00A1481C"/>
    <w:rsid w:val="00A14932"/>
    <w:rsid w:val="00A14A6B"/>
    <w:rsid w:val="00A14B11"/>
    <w:rsid w:val="00A14C1F"/>
    <w:rsid w:val="00A14C6A"/>
    <w:rsid w:val="00A14CC9"/>
    <w:rsid w:val="00A15078"/>
    <w:rsid w:val="00A15108"/>
    <w:rsid w:val="00A1510F"/>
    <w:rsid w:val="00A1532B"/>
    <w:rsid w:val="00A153AF"/>
    <w:rsid w:val="00A1540D"/>
    <w:rsid w:val="00A15522"/>
    <w:rsid w:val="00A158A9"/>
    <w:rsid w:val="00A15901"/>
    <w:rsid w:val="00A1591D"/>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B8"/>
    <w:rsid w:val="00A212C0"/>
    <w:rsid w:val="00A213D1"/>
    <w:rsid w:val="00A214FF"/>
    <w:rsid w:val="00A21750"/>
    <w:rsid w:val="00A218A4"/>
    <w:rsid w:val="00A219A8"/>
    <w:rsid w:val="00A21C8F"/>
    <w:rsid w:val="00A21DAE"/>
    <w:rsid w:val="00A21E80"/>
    <w:rsid w:val="00A21ED3"/>
    <w:rsid w:val="00A21FE8"/>
    <w:rsid w:val="00A2207D"/>
    <w:rsid w:val="00A2212D"/>
    <w:rsid w:val="00A22225"/>
    <w:rsid w:val="00A2280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35"/>
    <w:rsid w:val="00A25A29"/>
    <w:rsid w:val="00A25C43"/>
    <w:rsid w:val="00A25D3D"/>
    <w:rsid w:val="00A25D5B"/>
    <w:rsid w:val="00A25DCF"/>
    <w:rsid w:val="00A260CD"/>
    <w:rsid w:val="00A264B6"/>
    <w:rsid w:val="00A2664D"/>
    <w:rsid w:val="00A266B2"/>
    <w:rsid w:val="00A266DE"/>
    <w:rsid w:val="00A268D0"/>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4F4"/>
    <w:rsid w:val="00A324F7"/>
    <w:rsid w:val="00A3250C"/>
    <w:rsid w:val="00A32510"/>
    <w:rsid w:val="00A32548"/>
    <w:rsid w:val="00A325EB"/>
    <w:rsid w:val="00A3265E"/>
    <w:rsid w:val="00A32864"/>
    <w:rsid w:val="00A3298D"/>
    <w:rsid w:val="00A329D2"/>
    <w:rsid w:val="00A32A5C"/>
    <w:rsid w:val="00A32ABA"/>
    <w:rsid w:val="00A32CF7"/>
    <w:rsid w:val="00A32E3B"/>
    <w:rsid w:val="00A32F18"/>
    <w:rsid w:val="00A32F1B"/>
    <w:rsid w:val="00A33151"/>
    <w:rsid w:val="00A33415"/>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EB7"/>
    <w:rsid w:val="00A360A8"/>
    <w:rsid w:val="00A361A5"/>
    <w:rsid w:val="00A36362"/>
    <w:rsid w:val="00A363ED"/>
    <w:rsid w:val="00A364C1"/>
    <w:rsid w:val="00A367A6"/>
    <w:rsid w:val="00A367A8"/>
    <w:rsid w:val="00A3698F"/>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825"/>
    <w:rsid w:val="00A43882"/>
    <w:rsid w:val="00A43AC2"/>
    <w:rsid w:val="00A43C0F"/>
    <w:rsid w:val="00A43D0D"/>
    <w:rsid w:val="00A43E6C"/>
    <w:rsid w:val="00A43F47"/>
    <w:rsid w:val="00A43F7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D6"/>
    <w:rsid w:val="00A47AC5"/>
    <w:rsid w:val="00A47C44"/>
    <w:rsid w:val="00A47E36"/>
    <w:rsid w:val="00A47F0C"/>
    <w:rsid w:val="00A47FE6"/>
    <w:rsid w:val="00A5007F"/>
    <w:rsid w:val="00A50214"/>
    <w:rsid w:val="00A50422"/>
    <w:rsid w:val="00A50594"/>
    <w:rsid w:val="00A505D3"/>
    <w:rsid w:val="00A506E9"/>
    <w:rsid w:val="00A50811"/>
    <w:rsid w:val="00A50B2E"/>
    <w:rsid w:val="00A50C61"/>
    <w:rsid w:val="00A510A8"/>
    <w:rsid w:val="00A51227"/>
    <w:rsid w:val="00A51307"/>
    <w:rsid w:val="00A51535"/>
    <w:rsid w:val="00A515BB"/>
    <w:rsid w:val="00A51736"/>
    <w:rsid w:val="00A518F7"/>
    <w:rsid w:val="00A51933"/>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600"/>
    <w:rsid w:val="00A5569B"/>
    <w:rsid w:val="00A5595E"/>
    <w:rsid w:val="00A55A1C"/>
    <w:rsid w:val="00A55BA8"/>
    <w:rsid w:val="00A55BC7"/>
    <w:rsid w:val="00A55C6F"/>
    <w:rsid w:val="00A55DD8"/>
    <w:rsid w:val="00A55EE3"/>
    <w:rsid w:val="00A55FF1"/>
    <w:rsid w:val="00A56113"/>
    <w:rsid w:val="00A56307"/>
    <w:rsid w:val="00A56436"/>
    <w:rsid w:val="00A5659F"/>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F6"/>
    <w:rsid w:val="00A8141A"/>
    <w:rsid w:val="00A816A7"/>
    <w:rsid w:val="00A816E0"/>
    <w:rsid w:val="00A8186F"/>
    <w:rsid w:val="00A81AE5"/>
    <w:rsid w:val="00A81CCB"/>
    <w:rsid w:val="00A81D35"/>
    <w:rsid w:val="00A82174"/>
    <w:rsid w:val="00A821C0"/>
    <w:rsid w:val="00A827BD"/>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401"/>
    <w:rsid w:val="00A874A6"/>
    <w:rsid w:val="00A87589"/>
    <w:rsid w:val="00A875CB"/>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87A"/>
    <w:rsid w:val="00A938E3"/>
    <w:rsid w:val="00A93A2D"/>
    <w:rsid w:val="00A93B51"/>
    <w:rsid w:val="00A93CBD"/>
    <w:rsid w:val="00A93DD9"/>
    <w:rsid w:val="00A93E95"/>
    <w:rsid w:val="00A93EB1"/>
    <w:rsid w:val="00A93EC2"/>
    <w:rsid w:val="00A941B7"/>
    <w:rsid w:val="00A941D8"/>
    <w:rsid w:val="00A943EC"/>
    <w:rsid w:val="00A94411"/>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21E"/>
    <w:rsid w:val="00AA3771"/>
    <w:rsid w:val="00AA3D1D"/>
    <w:rsid w:val="00AA3E5E"/>
    <w:rsid w:val="00AA3E7F"/>
    <w:rsid w:val="00AA3E8C"/>
    <w:rsid w:val="00AA3EFA"/>
    <w:rsid w:val="00AA402E"/>
    <w:rsid w:val="00AA406F"/>
    <w:rsid w:val="00AA4132"/>
    <w:rsid w:val="00AA43FD"/>
    <w:rsid w:val="00AA44CA"/>
    <w:rsid w:val="00AA44EB"/>
    <w:rsid w:val="00AA459B"/>
    <w:rsid w:val="00AA4794"/>
    <w:rsid w:val="00AA4942"/>
    <w:rsid w:val="00AA4AF7"/>
    <w:rsid w:val="00AA4E7E"/>
    <w:rsid w:val="00AA4F08"/>
    <w:rsid w:val="00AA5306"/>
    <w:rsid w:val="00AA5327"/>
    <w:rsid w:val="00AA5520"/>
    <w:rsid w:val="00AA5524"/>
    <w:rsid w:val="00AA5678"/>
    <w:rsid w:val="00AA5742"/>
    <w:rsid w:val="00AA5912"/>
    <w:rsid w:val="00AA5CCB"/>
    <w:rsid w:val="00AA5DAC"/>
    <w:rsid w:val="00AA6010"/>
    <w:rsid w:val="00AA6611"/>
    <w:rsid w:val="00AA68F2"/>
    <w:rsid w:val="00AA691C"/>
    <w:rsid w:val="00AA6AD1"/>
    <w:rsid w:val="00AA6B61"/>
    <w:rsid w:val="00AA6BDE"/>
    <w:rsid w:val="00AA6C99"/>
    <w:rsid w:val="00AA6DBB"/>
    <w:rsid w:val="00AA7084"/>
    <w:rsid w:val="00AA71A2"/>
    <w:rsid w:val="00AA732C"/>
    <w:rsid w:val="00AA74A6"/>
    <w:rsid w:val="00AA7A17"/>
    <w:rsid w:val="00AA7ADB"/>
    <w:rsid w:val="00AA7B75"/>
    <w:rsid w:val="00AA7C6A"/>
    <w:rsid w:val="00AA7C73"/>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54"/>
    <w:rsid w:val="00AB1044"/>
    <w:rsid w:val="00AB11B0"/>
    <w:rsid w:val="00AB11BA"/>
    <w:rsid w:val="00AB137A"/>
    <w:rsid w:val="00AB13F9"/>
    <w:rsid w:val="00AB18E6"/>
    <w:rsid w:val="00AB191B"/>
    <w:rsid w:val="00AB19F8"/>
    <w:rsid w:val="00AB1A4A"/>
    <w:rsid w:val="00AB1CF7"/>
    <w:rsid w:val="00AB1E24"/>
    <w:rsid w:val="00AB2336"/>
    <w:rsid w:val="00AB2362"/>
    <w:rsid w:val="00AB24ED"/>
    <w:rsid w:val="00AB2721"/>
    <w:rsid w:val="00AB3026"/>
    <w:rsid w:val="00AB31A8"/>
    <w:rsid w:val="00AB3202"/>
    <w:rsid w:val="00AB32B3"/>
    <w:rsid w:val="00AB342D"/>
    <w:rsid w:val="00AB36C1"/>
    <w:rsid w:val="00AB39E5"/>
    <w:rsid w:val="00AB3C53"/>
    <w:rsid w:val="00AB3EF6"/>
    <w:rsid w:val="00AB3EFE"/>
    <w:rsid w:val="00AB3FBD"/>
    <w:rsid w:val="00AB4081"/>
    <w:rsid w:val="00AB421E"/>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983"/>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C3A"/>
    <w:rsid w:val="00AC3F49"/>
    <w:rsid w:val="00AC4318"/>
    <w:rsid w:val="00AC47E7"/>
    <w:rsid w:val="00AC4848"/>
    <w:rsid w:val="00AC492E"/>
    <w:rsid w:val="00AC4C73"/>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B96"/>
    <w:rsid w:val="00AE0D2C"/>
    <w:rsid w:val="00AE0D8F"/>
    <w:rsid w:val="00AE0E09"/>
    <w:rsid w:val="00AE0EEF"/>
    <w:rsid w:val="00AE0F04"/>
    <w:rsid w:val="00AE0FF3"/>
    <w:rsid w:val="00AE1102"/>
    <w:rsid w:val="00AE146D"/>
    <w:rsid w:val="00AE14BC"/>
    <w:rsid w:val="00AE1710"/>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8C5"/>
    <w:rsid w:val="00AF3955"/>
    <w:rsid w:val="00AF398C"/>
    <w:rsid w:val="00AF3B4A"/>
    <w:rsid w:val="00AF3D21"/>
    <w:rsid w:val="00AF3F79"/>
    <w:rsid w:val="00AF44B7"/>
    <w:rsid w:val="00AF4610"/>
    <w:rsid w:val="00AF48F0"/>
    <w:rsid w:val="00AF4C5A"/>
    <w:rsid w:val="00AF4D62"/>
    <w:rsid w:val="00AF4E97"/>
    <w:rsid w:val="00AF4F1A"/>
    <w:rsid w:val="00AF4F99"/>
    <w:rsid w:val="00AF5110"/>
    <w:rsid w:val="00AF5227"/>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504"/>
    <w:rsid w:val="00AF657F"/>
    <w:rsid w:val="00AF66EA"/>
    <w:rsid w:val="00AF6764"/>
    <w:rsid w:val="00AF67B8"/>
    <w:rsid w:val="00AF687E"/>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2AA"/>
    <w:rsid w:val="00B003B4"/>
    <w:rsid w:val="00B00430"/>
    <w:rsid w:val="00B00512"/>
    <w:rsid w:val="00B006DE"/>
    <w:rsid w:val="00B00749"/>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1287"/>
    <w:rsid w:val="00B113E9"/>
    <w:rsid w:val="00B11904"/>
    <w:rsid w:val="00B11986"/>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82A"/>
    <w:rsid w:val="00B1493C"/>
    <w:rsid w:val="00B14A4A"/>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9A"/>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A45"/>
    <w:rsid w:val="00B23AA0"/>
    <w:rsid w:val="00B23ACF"/>
    <w:rsid w:val="00B23B41"/>
    <w:rsid w:val="00B23C8A"/>
    <w:rsid w:val="00B23E6B"/>
    <w:rsid w:val="00B23F3E"/>
    <w:rsid w:val="00B23FDD"/>
    <w:rsid w:val="00B24256"/>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E02"/>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BA1"/>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90"/>
    <w:rsid w:val="00B429A8"/>
    <w:rsid w:val="00B42A5A"/>
    <w:rsid w:val="00B42AB6"/>
    <w:rsid w:val="00B42B08"/>
    <w:rsid w:val="00B42D85"/>
    <w:rsid w:val="00B43057"/>
    <w:rsid w:val="00B431B0"/>
    <w:rsid w:val="00B431C8"/>
    <w:rsid w:val="00B43206"/>
    <w:rsid w:val="00B43277"/>
    <w:rsid w:val="00B433F2"/>
    <w:rsid w:val="00B4341E"/>
    <w:rsid w:val="00B436E2"/>
    <w:rsid w:val="00B439F8"/>
    <w:rsid w:val="00B43A99"/>
    <w:rsid w:val="00B43AB3"/>
    <w:rsid w:val="00B43B97"/>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D09"/>
    <w:rsid w:val="00B56D24"/>
    <w:rsid w:val="00B56D45"/>
    <w:rsid w:val="00B578DF"/>
    <w:rsid w:val="00B57BF8"/>
    <w:rsid w:val="00B57E9F"/>
    <w:rsid w:val="00B57F36"/>
    <w:rsid w:val="00B57F73"/>
    <w:rsid w:val="00B60106"/>
    <w:rsid w:val="00B603C1"/>
    <w:rsid w:val="00B604A3"/>
    <w:rsid w:val="00B604ED"/>
    <w:rsid w:val="00B6050F"/>
    <w:rsid w:val="00B60542"/>
    <w:rsid w:val="00B605B0"/>
    <w:rsid w:val="00B60915"/>
    <w:rsid w:val="00B60F9F"/>
    <w:rsid w:val="00B6108E"/>
    <w:rsid w:val="00B61184"/>
    <w:rsid w:val="00B61189"/>
    <w:rsid w:val="00B6125D"/>
    <w:rsid w:val="00B61265"/>
    <w:rsid w:val="00B61385"/>
    <w:rsid w:val="00B614C5"/>
    <w:rsid w:val="00B614D1"/>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92"/>
    <w:rsid w:val="00B6387C"/>
    <w:rsid w:val="00B63E0B"/>
    <w:rsid w:val="00B63E0F"/>
    <w:rsid w:val="00B63F01"/>
    <w:rsid w:val="00B64246"/>
    <w:rsid w:val="00B644A6"/>
    <w:rsid w:val="00B64765"/>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85C"/>
    <w:rsid w:val="00B718F8"/>
    <w:rsid w:val="00B71B56"/>
    <w:rsid w:val="00B71D1B"/>
    <w:rsid w:val="00B71D60"/>
    <w:rsid w:val="00B71F2E"/>
    <w:rsid w:val="00B721A3"/>
    <w:rsid w:val="00B72287"/>
    <w:rsid w:val="00B723CE"/>
    <w:rsid w:val="00B72459"/>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E11"/>
    <w:rsid w:val="00B750E4"/>
    <w:rsid w:val="00B7519D"/>
    <w:rsid w:val="00B751D8"/>
    <w:rsid w:val="00B7562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C1B"/>
    <w:rsid w:val="00B81281"/>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0EFC"/>
    <w:rsid w:val="00B910EE"/>
    <w:rsid w:val="00B91246"/>
    <w:rsid w:val="00B913C3"/>
    <w:rsid w:val="00B9141C"/>
    <w:rsid w:val="00B91563"/>
    <w:rsid w:val="00B916E2"/>
    <w:rsid w:val="00B9175C"/>
    <w:rsid w:val="00B918F7"/>
    <w:rsid w:val="00B91D6F"/>
    <w:rsid w:val="00B91E65"/>
    <w:rsid w:val="00B91ED1"/>
    <w:rsid w:val="00B92006"/>
    <w:rsid w:val="00B920A7"/>
    <w:rsid w:val="00B920F8"/>
    <w:rsid w:val="00B924E6"/>
    <w:rsid w:val="00B9266A"/>
    <w:rsid w:val="00B92946"/>
    <w:rsid w:val="00B92BC6"/>
    <w:rsid w:val="00B92BF8"/>
    <w:rsid w:val="00B92D86"/>
    <w:rsid w:val="00B92E0F"/>
    <w:rsid w:val="00B93006"/>
    <w:rsid w:val="00B933D5"/>
    <w:rsid w:val="00B933F5"/>
    <w:rsid w:val="00B93519"/>
    <w:rsid w:val="00B93A46"/>
    <w:rsid w:val="00B93A50"/>
    <w:rsid w:val="00B93D4F"/>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FF"/>
    <w:rsid w:val="00B9566F"/>
    <w:rsid w:val="00B9579B"/>
    <w:rsid w:val="00B95884"/>
    <w:rsid w:val="00B95D28"/>
    <w:rsid w:val="00B95FE4"/>
    <w:rsid w:val="00B9604B"/>
    <w:rsid w:val="00B96210"/>
    <w:rsid w:val="00B96298"/>
    <w:rsid w:val="00B96322"/>
    <w:rsid w:val="00B963B0"/>
    <w:rsid w:val="00B9668D"/>
    <w:rsid w:val="00B967C1"/>
    <w:rsid w:val="00B96AE0"/>
    <w:rsid w:val="00B96E50"/>
    <w:rsid w:val="00B96F79"/>
    <w:rsid w:val="00B96FD9"/>
    <w:rsid w:val="00B97283"/>
    <w:rsid w:val="00B97381"/>
    <w:rsid w:val="00B97499"/>
    <w:rsid w:val="00B9774A"/>
    <w:rsid w:val="00B97B3F"/>
    <w:rsid w:val="00B97B7E"/>
    <w:rsid w:val="00B97BEC"/>
    <w:rsid w:val="00B97F16"/>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B3E"/>
    <w:rsid w:val="00BB4CEF"/>
    <w:rsid w:val="00BB4D9D"/>
    <w:rsid w:val="00BB4E0F"/>
    <w:rsid w:val="00BB5246"/>
    <w:rsid w:val="00BB5390"/>
    <w:rsid w:val="00BB5467"/>
    <w:rsid w:val="00BB5505"/>
    <w:rsid w:val="00BB559B"/>
    <w:rsid w:val="00BB57B4"/>
    <w:rsid w:val="00BB58EE"/>
    <w:rsid w:val="00BB5A80"/>
    <w:rsid w:val="00BB5A83"/>
    <w:rsid w:val="00BB5AB3"/>
    <w:rsid w:val="00BB5B31"/>
    <w:rsid w:val="00BB5BEE"/>
    <w:rsid w:val="00BB5FCF"/>
    <w:rsid w:val="00BB6182"/>
    <w:rsid w:val="00BB61B8"/>
    <w:rsid w:val="00BB61DF"/>
    <w:rsid w:val="00BB6263"/>
    <w:rsid w:val="00BB640E"/>
    <w:rsid w:val="00BB64C8"/>
    <w:rsid w:val="00BB657A"/>
    <w:rsid w:val="00BB6989"/>
    <w:rsid w:val="00BB6F5E"/>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DA"/>
    <w:rsid w:val="00BC6A1B"/>
    <w:rsid w:val="00BC6BCB"/>
    <w:rsid w:val="00BC6E75"/>
    <w:rsid w:val="00BC6F6A"/>
    <w:rsid w:val="00BC7085"/>
    <w:rsid w:val="00BC714D"/>
    <w:rsid w:val="00BC71B6"/>
    <w:rsid w:val="00BC721C"/>
    <w:rsid w:val="00BC7287"/>
    <w:rsid w:val="00BC72EA"/>
    <w:rsid w:val="00BC765B"/>
    <w:rsid w:val="00BC76EA"/>
    <w:rsid w:val="00BC7A7F"/>
    <w:rsid w:val="00BC7B92"/>
    <w:rsid w:val="00BC7CB9"/>
    <w:rsid w:val="00BD01A2"/>
    <w:rsid w:val="00BD03DC"/>
    <w:rsid w:val="00BD0420"/>
    <w:rsid w:val="00BD09E3"/>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D61"/>
    <w:rsid w:val="00BD5E5E"/>
    <w:rsid w:val="00BD6014"/>
    <w:rsid w:val="00BD60BB"/>
    <w:rsid w:val="00BD62D3"/>
    <w:rsid w:val="00BD630D"/>
    <w:rsid w:val="00BD6443"/>
    <w:rsid w:val="00BD680C"/>
    <w:rsid w:val="00BD6B2E"/>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3"/>
    <w:rsid w:val="00BE571C"/>
    <w:rsid w:val="00BE5774"/>
    <w:rsid w:val="00BE577B"/>
    <w:rsid w:val="00BE5AC9"/>
    <w:rsid w:val="00BE5D2F"/>
    <w:rsid w:val="00BE5E1B"/>
    <w:rsid w:val="00BE6072"/>
    <w:rsid w:val="00BE6099"/>
    <w:rsid w:val="00BE62D7"/>
    <w:rsid w:val="00BE6517"/>
    <w:rsid w:val="00BE678D"/>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405"/>
    <w:rsid w:val="00BF1446"/>
    <w:rsid w:val="00BF144E"/>
    <w:rsid w:val="00BF16A3"/>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538"/>
    <w:rsid w:val="00BF4834"/>
    <w:rsid w:val="00BF48CE"/>
    <w:rsid w:val="00BF4B0C"/>
    <w:rsid w:val="00BF4D28"/>
    <w:rsid w:val="00BF4FAF"/>
    <w:rsid w:val="00BF5032"/>
    <w:rsid w:val="00BF505C"/>
    <w:rsid w:val="00BF50B1"/>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B3"/>
    <w:rsid w:val="00BF7205"/>
    <w:rsid w:val="00BF7209"/>
    <w:rsid w:val="00BF7340"/>
    <w:rsid w:val="00BF7478"/>
    <w:rsid w:val="00BF756A"/>
    <w:rsid w:val="00BF76D5"/>
    <w:rsid w:val="00BF77E7"/>
    <w:rsid w:val="00BF78E7"/>
    <w:rsid w:val="00BF7C73"/>
    <w:rsid w:val="00BF7E72"/>
    <w:rsid w:val="00C0019E"/>
    <w:rsid w:val="00C004D4"/>
    <w:rsid w:val="00C004E1"/>
    <w:rsid w:val="00C00508"/>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A03"/>
    <w:rsid w:val="00C05B71"/>
    <w:rsid w:val="00C05C2A"/>
    <w:rsid w:val="00C05EE0"/>
    <w:rsid w:val="00C06116"/>
    <w:rsid w:val="00C06243"/>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D2"/>
    <w:rsid w:val="00C079EB"/>
    <w:rsid w:val="00C07AA9"/>
    <w:rsid w:val="00C07B53"/>
    <w:rsid w:val="00C07C14"/>
    <w:rsid w:val="00C07EB3"/>
    <w:rsid w:val="00C10481"/>
    <w:rsid w:val="00C10612"/>
    <w:rsid w:val="00C10760"/>
    <w:rsid w:val="00C1098B"/>
    <w:rsid w:val="00C10A38"/>
    <w:rsid w:val="00C10B65"/>
    <w:rsid w:val="00C10BDA"/>
    <w:rsid w:val="00C10F81"/>
    <w:rsid w:val="00C115AA"/>
    <w:rsid w:val="00C115F5"/>
    <w:rsid w:val="00C115FD"/>
    <w:rsid w:val="00C11808"/>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D2D"/>
    <w:rsid w:val="00C14E52"/>
    <w:rsid w:val="00C14EB2"/>
    <w:rsid w:val="00C1513D"/>
    <w:rsid w:val="00C15828"/>
    <w:rsid w:val="00C158B3"/>
    <w:rsid w:val="00C158BB"/>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FE"/>
    <w:rsid w:val="00C208EF"/>
    <w:rsid w:val="00C209AF"/>
    <w:rsid w:val="00C209C6"/>
    <w:rsid w:val="00C20B1B"/>
    <w:rsid w:val="00C20CAA"/>
    <w:rsid w:val="00C20DA7"/>
    <w:rsid w:val="00C20DB3"/>
    <w:rsid w:val="00C20F97"/>
    <w:rsid w:val="00C211BA"/>
    <w:rsid w:val="00C212B0"/>
    <w:rsid w:val="00C213B2"/>
    <w:rsid w:val="00C2159A"/>
    <w:rsid w:val="00C216AF"/>
    <w:rsid w:val="00C216F7"/>
    <w:rsid w:val="00C21827"/>
    <w:rsid w:val="00C21833"/>
    <w:rsid w:val="00C219A3"/>
    <w:rsid w:val="00C21A15"/>
    <w:rsid w:val="00C21AAF"/>
    <w:rsid w:val="00C21B0F"/>
    <w:rsid w:val="00C21C56"/>
    <w:rsid w:val="00C21F1F"/>
    <w:rsid w:val="00C21F9B"/>
    <w:rsid w:val="00C226C6"/>
    <w:rsid w:val="00C22832"/>
    <w:rsid w:val="00C22916"/>
    <w:rsid w:val="00C22C70"/>
    <w:rsid w:val="00C22DD4"/>
    <w:rsid w:val="00C22FB9"/>
    <w:rsid w:val="00C232B4"/>
    <w:rsid w:val="00C233B8"/>
    <w:rsid w:val="00C23624"/>
    <w:rsid w:val="00C236A0"/>
    <w:rsid w:val="00C236A8"/>
    <w:rsid w:val="00C23B14"/>
    <w:rsid w:val="00C23B1C"/>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814"/>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3B7"/>
    <w:rsid w:val="00C35413"/>
    <w:rsid w:val="00C3541B"/>
    <w:rsid w:val="00C35461"/>
    <w:rsid w:val="00C3569D"/>
    <w:rsid w:val="00C3590B"/>
    <w:rsid w:val="00C35AAF"/>
    <w:rsid w:val="00C35C71"/>
    <w:rsid w:val="00C35F0D"/>
    <w:rsid w:val="00C35F4D"/>
    <w:rsid w:val="00C3639C"/>
    <w:rsid w:val="00C36B7F"/>
    <w:rsid w:val="00C36C30"/>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705"/>
    <w:rsid w:val="00C408F8"/>
    <w:rsid w:val="00C40AB0"/>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A7A"/>
    <w:rsid w:val="00C45B05"/>
    <w:rsid w:val="00C45B23"/>
    <w:rsid w:val="00C45EE9"/>
    <w:rsid w:val="00C46032"/>
    <w:rsid w:val="00C46398"/>
    <w:rsid w:val="00C4641B"/>
    <w:rsid w:val="00C46554"/>
    <w:rsid w:val="00C46D32"/>
    <w:rsid w:val="00C47180"/>
    <w:rsid w:val="00C4734F"/>
    <w:rsid w:val="00C473D3"/>
    <w:rsid w:val="00C474BC"/>
    <w:rsid w:val="00C476F1"/>
    <w:rsid w:val="00C47C62"/>
    <w:rsid w:val="00C47DC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3C8"/>
    <w:rsid w:val="00C53492"/>
    <w:rsid w:val="00C53923"/>
    <w:rsid w:val="00C539C8"/>
    <w:rsid w:val="00C539E3"/>
    <w:rsid w:val="00C53A36"/>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3A"/>
    <w:rsid w:val="00C57204"/>
    <w:rsid w:val="00C57224"/>
    <w:rsid w:val="00C57246"/>
    <w:rsid w:val="00C572BF"/>
    <w:rsid w:val="00C573E6"/>
    <w:rsid w:val="00C57418"/>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79E"/>
    <w:rsid w:val="00C63B33"/>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CD8"/>
    <w:rsid w:val="00C64CF5"/>
    <w:rsid w:val="00C64F08"/>
    <w:rsid w:val="00C65033"/>
    <w:rsid w:val="00C651C3"/>
    <w:rsid w:val="00C651E0"/>
    <w:rsid w:val="00C65241"/>
    <w:rsid w:val="00C653E0"/>
    <w:rsid w:val="00C65541"/>
    <w:rsid w:val="00C655BC"/>
    <w:rsid w:val="00C656A0"/>
    <w:rsid w:val="00C65857"/>
    <w:rsid w:val="00C65864"/>
    <w:rsid w:val="00C659C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E7"/>
    <w:rsid w:val="00C766A7"/>
    <w:rsid w:val="00C766E6"/>
    <w:rsid w:val="00C76832"/>
    <w:rsid w:val="00C768F7"/>
    <w:rsid w:val="00C76CD2"/>
    <w:rsid w:val="00C76E29"/>
    <w:rsid w:val="00C76E2C"/>
    <w:rsid w:val="00C76EB0"/>
    <w:rsid w:val="00C77079"/>
    <w:rsid w:val="00C774B2"/>
    <w:rsid w:val="00C77720"/>
    <w:rsid w:val="00C77839"/>
    <w:rsid w:val="00C77AB1"/>
    <w:rsid w:val="00C77B3E"/>
    <w:rsid w:val="00C77D7F"/>
    <w:rsid w:val="00C77D94"/>
    <w:rsid w:val="00C77F45"/>
    <w:rsid w:val="00C800E6"/>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B9"/>
    <w:rsid w:val="00C82FF6"/>
    <w:rsid w:val="00C83078"/>
    <w:rsid w:val="00C833E8"/>
    <w:rsid w:val="00C83452"/>
    <w:rsid w:val="00C834B4"/>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6A5"/>
    <w:rsid w:val="00C857BE"/>
    <w:rsid w:val="00C857C0"/>
    <w:rsid w:val="00C8583E"/>
    <w:rsid w:val="00C85A48"/>
    <w:rsid w:val="00C85B04"/>
    <w:rsid w:val="00C85C2C"/>
    <w:rsid w:val="00C85FEA"/>
    <w:rsid w:val="00C86030"/>
    <w:rsid w:val="00C86337"/>
    <w:rsid w:val="00C86374"/>
    <w:rsid w:val="00C86441"/>
    <w:rsid w:val="00C865EC"/>
    <w:rsid w:val="00C866BD"/>
    <w:rsid w:val="00C86822"/>
    <w:rsid w:val="00C86A5E"/>
    <w:rsid w:val="00C87838"/>
    <w:rsid w:val="00C87CB9"/>
    <w:rsid w:val="00C87CF6"/>
    <w:rsid w:val="00C87FB9"/>
    <w:rsid w:val="00C90176"/>
    <w:rsid w:val="00C90277"/>
    <w:rsid w:val="00C90326"/>
    <w:rsid w:val="00C90330"/>
    <w:rsid w:val="00C9054B"/>
    <w:rsid w:val="00C905DF"/>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46C"/>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29B"/>
    <w:rsid w:val="00C95C0E"/>
    <w:rsid w:val="00C95CDF"/>
    <w:rsid w:val="00C95D96"/>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CD"/>
    <w:rsid w:val="00CB19F5"/>
    <w:rsid w:val="00CB1A3D"/>
    <w:rsid w:val="00CB1A88"/>
    <w:rsid w:val="00CB1CB2"/>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72E"/>
    <w:rsid w:val="00CC1956"/>
    <w:rsid w:val="00CC1B8C"/>
    <w:rsid w:val="00CC1E15"/>
    <w:rsid w:val="00CC207F"/>
    <w:rsid w:val="00CC2097"/>
    <w:rsid w:val="00CC2111"/>
    <w:rsid w:val="00CC21D4"/>
    <w:rsid w:val="00CC2408"/>
    <w:rsid w:val="00CC2706"/>
    <w:rsid w:val="00CC2769"/>
    <w:rsid w:val="00CC2870"/>
    <w:rsid w:val="00CC296F"/>
    <w:rsid w:val="00CC2A82"/>
    <w:rsid w:val="00CC2E19"/>
    <w:rsid w:val="00CC3058"/>
    <w:rsid w:val="00CC3377"/>
    <w:rsid w:val="00CC3469"/>
    <w:rsid w:val="00CC3593"/>
    <w:rsid w:val="00CC35EE"/>
    <w:rsid w:val="00CC3736"/>
    <w:rsid w:val="00CC3871"/>
    <w:rsid w:val="00CC3CB5"/>
    <w:rsid w:val="00CC3E80"/>
    <w:rsid w:val="00CC3E87"/>
    <w:rsid w:val="00CC3EC0"/>
    <w:rsid w:val="00CC3F16"/>
    <w:rsid w:val="00CC3F3A"/>
    <w:rsid w:val="00CC41D9"/>
    <w:rsid w:val="00CC420E"/>
    <w:rsid w:val="00CC4250"/>
    <w:rsid w:val="00CC4395"/>
    <w:rsid w:val="00CC4494"/>
    <w:rsid w:val="00CC458D"/>
    <w:rsid w:val="00CC46BB"/>
    <w:rsid w:val="00CC46FE"/>
    <w:rsid w:val="00CC478A"/>
    <w:rsid w:val="00CC4B60"/>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C57"/>
    <w:rsid w:val="00CC6F06"/>
    <w:rsid w:val="00CC6F7F"/>
    <w:rsid w:val="00CC74E6"/>
    <w:rsid w:val="00CC754D"/>
    <w:rsid w:val="00CC79AF"/>
    <w:rsid w:val="00CC7B7C"/>
    <w:rsid w:val="00CC7CA7"/>
    <w:rsid w:val="00CC7CC5"/>
    <w:rsid w:val="00CC7E2C"/>
    <w:rsid w:val="00CD0294"/>
    <w:rsid w:val="00CD0382"/>
    <w:rsid w:val="00CD08B3"/>
    <w:rsid w:val="00CD0D6C"/>
    <w:rsid w:val="00CD0E23"/>
    <w:rsid w:val="00CD1238"/>
    <w:rsid w:val="00CD1299"/>
    <w:rsid w:val="00CD130C"/>
    <w:rsid w:val="00CD138C"/>
    <w:rsid w:val="00CD1584"/>
    <w:rsid w:val="00CD15B3"/>
    <w:rsid w:val="00CD16A9"/>
    <w:rsid w:val="00CD1947"/>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27"/>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C0"/>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751"/>
    <w:rsid w:val="00CE4A1B"/>
    <w:rsid w:val="00CE4A95"/>
    <w:rsid w:val="00CE4B5F"/>
    <w:rsid w:val="00CE4DD5"/>
    <w:rsid w:val="00CE4E90"/>
    <w:rsid w:val="00CE4F9B"/>
    <w:rsid w:val="00CE5140"/>
    <w:rsid w:val="00CE51DD"/>
    <w:rsid w:val="00CE5226"/>
    <w:rsid w:val="00CE54E7"/>
    <w:rsid w:val="00CE5533"/>
    <w:rsid w:val="00CE55AE"/>
    <w:rsid w:val="00CE57CB"/>
    <w:rsid w:val="00CE5C31"/>
    <w:rsid w:val="00CE5D1D"/>
    <w:rsid w:val="00CE6228"/>
    <w:rsid w:val="00CE638B"/>
    <w:rsid w:val="00CE63A9"/>
    <w:rsid w:val="00CE6441"/>
    <w:rsid w:val="00CE6740"/>
    <w:rsid w:val="00CE67B3"/>
    <w:rsid w:val="00CE696E"/>
    <w:rsid w:val="00CE6ACE"/>
    <w:rsid w:val="00CE6ADF"/>
    <w:rsid w:val="00CE6B30"/>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3EB"/>
    <w:rsid w:val="00CF0541"/>
    <w:rsid w:val="00CF0548"/>
    <w:rsid w:val="00CF0588"/>
    <w:rsid w:val="00CF0721"/>
    <w:rsid w:val="00CF084E"/>
    <w:rsid w:val="00CF08E7"/>
    <w:rsid w:val="00CF0CB9"/>
    <w:rsid w:val="00CF0F62"/>
    <w:rsid w:val="00CF0FB8"/>
    <w:rsid w:val="00CF1213"/>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851"/>
    <w:rsid w:val="00CF2C2E"/>
    <w:rsid w:val="00CF2C52"/>
    <w:rsid w:val="00CF2D18"/>
    <w:rsid w:val="00CF3068"/>
    <w:rsid w:val="00CF30F2"/>
    <w:rsid w:val="00CF30FC"/>
    <w:rsid w:val="00CF31F6"/>
    <w:rsid w:val="00CF3566"/>
    <w:rsid w:val="00CF382C"/>
    <w:rsid w:val="00CF3844"/>
    <w:rsid w:val="00CF3B00"/>
    <w:rsid w:val="00CF3D6E"/>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EE"/>
    <w:rsid w:val="00D00455"/>
    <w:rsid w:val="00D0047E"/>
    <w:rsid w:val="00D004CA"/>
    <w:rsid w:val="00D0062D"/>
    <w:rsid w:val="00D00877"/>
    <w:rsid w:val="00D009E6"/>
    <w:rsid w:val="00D00A3A"/>
    <w:rsid w:val="00D00A46"/>
    <w:rsid w:val="00D00C02"/>
    <w:rsid w:val="00D00C84"/>
    <w:rsid w:val="00D00D7F"/>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57B"/>
    <w:rsid w:val="00D0690B"/>
    <w:rsid w:val="00D06929"/>
    <w:rsid w:val="00D069AD"/>
    <w:rsid w:val="00D074C1"/>
    <w:rsid w:val="00D07511"/>
    <w:rsid w:val="00D07622"/>
    <w:rsid w:val="00D07A80"/>
    <w:rsid w:val="00D07AE3"/>
    <w:rsid w:val="00D07B32"/>
    <w:rsid w:val="00D07C28"/>
    <w:rsid w:val="00D07E67"/>
    <w:rsid w:val="00D10089"/>
    <w:rsid w:val="00D1013E"/>
    <w:rsid w:val="00D1036C"/>
    <w:rsid w:val="00D10438"/>
    <w:rsid w:val="00D10635"/>
    <w:rsid w:val="00D106B2"/>
    <w:rsid w:val="00D109C3"/>
    <w:rsid w:val="00D10A51"/>
    <w:rsid w:val="00D10BCF"/>
    <w:rsid w:val="00D10E2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9EA"/>
    <w:rsid w:val="00D16B84"/>
    <w:rsid w:val="00D16DDC"/>
    <w:rsid w:val="00D16DDE"/>
    <w:rsid w:val="00D16E33"/>
    <w:rsid w:val="00D170F7"/>
    <w:rsid w:val="00D17339"/>
    <w:rsid w:val="00D1738F"/>
    <w:rsid w:val="00D1774F"/>
    <w:rsid w:val="00D1777A"/>
    <w:rsid w:val="00D177D6"/>
    <w:rsid w:val="00D17842"/>
    <w:rsid w:val="00D17889"/>
    <w:rsid w:val="00D179CE"/>
    <w:rsid w:val="00D179D5"/>
    <w:rsid w:val="00D17A3F"/>
    <w:rsid w:val="00D17CAE"/>
    <w:rsid w:val="00D2006B"/>
    <w:rsid w:val="00D202F5"/>
    <w:rsid w:val="00D204D9"/>
    <w:rsid w:val="00D2058F"/>
    <w:rsid w:val="00D20599"/>
    <w:rsid w:val="00D20715"/>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31DF"/>
    <w:rsid w:val="00D23382"/>
    <w:rsid w:val="00D23421"/>
    <w:rsid w:val="00D2343F"/>
    <w:rsid w:val="00D23749"/>
    <w:rsid w:val="00D23991"/>
    <w:rsid w:val="00D23A0C"/>
    <w:rsid w:val="00D23AC4"/>
    <w:rsid w:val="00D23AE3"/>
    <w:rsid w:val="00D23B7E"/>
    <w:rsid w:val="00D23C21"/>
    <w:rsid w:val="00D23CD7"/>
    <w:rsid w:val="00D23E91"/>
    <w:rsid w:val="00D2419C"/>
    <w:rsid w:val="00D24495"/>
    <w:rsid w:val="00D245C4"/>
    <w:rsid w:val="00D2462B"/>
    <w:rsid w:val="00D24712"/>
    <w:rsid w:val="00D24730"/>
    <w:rsid w:val="00D247F3"/>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6F7"/>
    <w:rsid w:val="00D26701"/>
    <w:rsid w:val="00D2682A"/>
    <w:rsid w:val="00D26844"/>
    <w:rsid w:val="00D268D9"/>
    <w:rsid w:val="00D269F3"/>
    <w:rsid w:val="00D26A77"/>
    <w:rsid w:val="00D26BDD"/>
    <w:rsid w:val="00D26D46"/>
    <w:rsid w:val="00D2736E"/>
    <w:rsid w:val="00D273D0"/>
    <w:rsid w:val="00D275EB"/>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86"/>
    <w:rsid w:val="00D32E89"/>
    <w:rsid w:val="00D32EA9"/>
    <w:rsid w:val="00D3368F"/>
    <w:rsid w:val="00D3373B"/>
    <w:rsid w:val="00D337A0"/>
    <w:rsid w:val="00D33952"/>
    <w:rsid w:val="00D33ABC"/>
    <w:rsid w:val="00D33C44"/>
    <w:rsid w:val="00D33C82"/>
    <w:rsid w:val="00D33F6E"/>
    <w:rsid w:val="00D3402F"/>
    <w:rsid w:val="00D343EE"/>
    <w:rsid w:val="00D34470"/>
    <w:rsid w:val="00D344B4"/>
    <w:rsid w:val="00D3481B"/>
    <w:rsid w:val="00D3498A"/>
    <w:rsid w:val="00D34AAB"/>
    <w:rsid w:val="00D34C74"/>
    <w:rsid w:val="00D34C9E"/>
    <w:rsid w:val="00D34F7C"/>
    <w:rsid w:val="00D34F8A"/>
    <w:rsid w:val="00D3536E"/>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00"/>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B7"/>
    <w:rsid w:val="00D50DFE"/>
    <w:rsid w:val="00D50E00"/>
    <w:rsid w:val="00D50E66"/>
    <w:rsid w:val="00D50EB0"/>
    <w:rsid w:val="00D50EC9"/>
    <w:rsid w:val="00D50F82"/>
    <w:rsid w:val="00D51010"/>
    <w:rsid w:val="00D5117E"/>
    <w:rsid w:val="00D51325"/>
    <w:rsid w:val="00D51349"/>
    <w:rsid w:val="00D51478"/>
    <w:rsid w:val="00D51657"/>
    <w:rsid w:val="00D51676"/>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6160"/>
    <w:rsid w:val="00D56233"/>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5E6"/>
    <w:rsid w:val="00D5769D"/>
    <w:rsid w:val="00D57E06"/>
    <w:rsid w:val="00D57E17"/>
    <w:rsid w:val="00D57F66"/>
    <w:rsid w:val="00D57F91"/>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DBD"/>
    <w:rsid w:val="00D70ED5"/>
    <w:rsid w:val="00D70FD4"/>
    <w:rsid w:val="00D713D8"/>
    <w:rsid w:val="00D714BA"/>
    <w:rsid w:val="00D715B3"/>
    <w:rsid w:val="00D715E1"/>
    <w:rsid w:val="00D71717"/>
    <w:rsid w:val="00D71B46"/>
    <w:rsid w:val="00D71EE7"/>
    <w:rsid w:val="00D72287"/>
    <w:rsid w:val="00D7230F"/>
    <w:rsid w:val="00D72619"/>
    <w:rsid w:val="00D7263D"/>
    <w:rsid w:val="00D72D9D"/>
    <w:rsid w:val="00D72F95"/>
    <w:rsid w:val="00D730DB"/>
    <w:rsid w:val="00D7325F"/>
    <w:rsid w:val="00D73402"/>
    <w:rsid w:val="00D73648"/>
    <w:rsid w:val="00D738BC"/>
    <w:rsid w:val="00D73C96"/>
    <w:rsid w:val="00D73CEB"/>
    <w:rsid w:val="00D73D5A"/>
    <w:rsid w:val="00D73FE5"/>
    <w:rsid w:val="00D740B6"/>
    <w:rsid w:val="00D740C9"/>
    <w:rsid w:val="00D740D8"/>
    <w:rsid w:val="00D7420E"/>
    <w:rsid w:val="00D7423C"/>
    <w:rsid w:val="00D74272"/>
    <w:rsid w:val="00D7435C"/>
    <w:rsid w:val="00D74442"/>
    <w:rsid w:val="00D74567"/>
    <w:rsid w:val="00D745AD"/>
    <w:rsid w:val="00D748F6"/>
    <w:rsid w:val="00D74997"/>
    <w:rsid w:val="00D74BA8"/>
    <w:rsid w:val="00D74BB7"/>
    <w:rsid w:val="00D74DA4"/>
    <w:rsid w:val="00D75002"/>
    <w:rsid w:val="00D75027"/>
    <w:rsid w:val="00D75110"/>
    <w:rsid w:val="00D7526E"/>
    <w:rsid w:val="00D752C9"/>
    <w:rsid w:val="00D755BD"/>
    <w:rsid w:val="00D75639"/>
    <w:rsid w:val="00D75666"/>
    <w:rsid w:val="00D75810"/>
    <w:rsid w:val="00D75817"/>
    <w:rsid w:val="00D7591D"/>
    <w:rsid w:val="00D75C34"/>
    <w:rsid w:val="00D75C7A"/>
    <w:rsid w:val="00D75E0A"/>
    <w:rsid w:val="00D761AD"/>
    <w:rsid w:val="00D763CA"/>
    <w:rsid w:val="00D76498"/>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9EA"/>
    <w:rsid w:val="00D81B42"/>
    <w:rsid w:val="00D81CCC"/>
    <w:rsid w:val="00D81FE6"/>
    <w:rsid w:val="00D820D0"/>
    <w:rsid w:val="00D822F7"/>
    <w:rsid w:val="00D8230E"/>
    <w:rsid w:val="00D82430"/>
    <w:rsid w:val="00D82520"/>
    <w:rsid w:val="00D82650"/>
    <w:rsid w:val="00D82786"/>
    <w:rsid w:val="00D82A27"/>
    <w:rsid w:val="00D82C3B"/>
    <w:rsid w:val="00D8304D"/>
    <w:rsid w:val="00D830EE"/>
    <w:rsid w:val="00D8311D"/>
    <w:rsid w:val="00D832A4"/>
    <w:rsid w:val="00D832D0"/>
    <w:rsid w:val="00D8344B"/>
    <w:rsid w:val="00D83556"/>
    <w:rsid w:val="00D83798"/>
    <w:rsid w:val="00D837C7"/>
    <w:rsid w:val="00D83B1B"/>
    <w:rsid w:val="00D83BDF"/>
    <w:rsid w:val="00D83E21"/>
    <w:rsid w:val="00D83FD2"/>
    <w:rsid w:val="00D84136"/>
    <w:rsid w:val="00D84198"/>
    <w:rsid w:val="00D8428E"/>
    <w:rsid w:val="00D844EA"/>
    <w:rsid w:val="00D8463F"/>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39C"/>
    <w:rsid w:val="00DA06D2"/>
    <w:rsid w:val="00DA0700"/>
    <w:rsid w:val="00DA0974"/>
    <w:rsid w:val="00DA09FC"/>
    <w:rsid w:val="00DA1316"/>
    <w:rsid w:val="00DA14CE"/>
    <w:rsid w:val="00DA1625"/>
    <w:rsid w:val="00DA178A"/>
    <w:rsid w:val="00DA1848"/>
    <w:rsid w:val="00DA1890"/>
    <w:rsid w:val="00DA1950"/>
    <w:rsid w:val="00DA1A00"/>
    <w:rsid w:val="00DA1C0C"/>
    <w:rsid w:val="00DA1C9D"/>
    <w:rsid w:val="00DA1D7D"/>
    <w:rsid w:val="00DA1E9E"/>
    <w:rsid w:val="00DA2025"/>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8F"/>
    <w:rsid w:val="00DA76D0"/>
    <w:rsid w:val="00DA773A"/>
    <w:rsid w:val="00DA783A"/>
    <w:rsid w:val="00DA799C"/>
    <w:rsid w:val="00DA7CA5"/>
    <w:rsid w:val="00DA7F54"/>
    <w:rsid w:val="00DB0184"/>
    <w:rsid w:val="00DB02BA"/>
    <w:rsid w:val="00DB0356"/>
    <w:rsid w:val="00DB047A"/>
    <w:rsid w:val="00DB04EE"/>
    <w:rsid w:val="00DB0957"/>
    <w:rsid w:val="00DB10AA"/>
    <w:rsid w:val="00DB10DA"/>
    <w:rsid w:val="00DB1174"/>
    <w:rsid w:val="00DB1232"/>
    <w:rsid w:val="00DB12AC"/>
    <w:rsid w:val="00DB136E"/>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AAB"/>
    <w:rsid w:val="00DC1CBF"/>
    <w:rsid w:val="00DC1F00"/>
    <w:rsid w:val="00DC20E1"/>
    <w:rsid w:val="00DC2162"/>
    <w:rsid w:val="00DC23FB"/>
    <w:rsid w:val="00DC29E8"/>
    <w:rsid w:val="00DC2BCF"/>
    <w:rsid w:val="00DC2CA1"/>
    <w:rsid w:val="00DC2CD3"/>
    <w:rsid w:val="00DC2DE8"/>
    <w:rsid w:val="00DC2E9F"/>
    <w:rsid w:val="00DC2F64"/>
    <w:rsid w:val="00DC3039"/>
    <w:rsid w:val="00DC317C"/>
    <w:rsid w:val="00DC31D5"/>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57D"/>
    <w:rsid w:val="00DC6614"/>
    <w:rsid w:val="00DC6875"/>
    <w:rsid w:val="00DC68C9"/>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BB2"/>
    <w:rsid w:val="00DD1D13"/>
    <w:rsid w:val="00DD1F5F"/>
    <w:rsid w:val="00DD20F7"/>
    <w:rsid w:val="00DD215E"/>
    <w:rsid w:val="00DD233B"/>
    <w:rsid w:val="00DD235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711B"/>
    <w:rsid w:val="00DF732F"/>
    <w:rsid w:val="00DF7395"/>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E9"/>
    <w:rsid w:val="00E005FB"/>
    <w:rsid w:val="00E00630"/>
    <w:rsid w:val="00E00793"/>
    <w:rsid w:val="00E00C9A"/>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5CE"/>
    <w:rsid w:val="00E106DF"/>
    <w:rsid w:val="00E10785"/>
    <w:rsid w:val="00E10C71"/>
    <w:rsid w:val="00E10C81"/>
    <w:rsid w:val="00E10CC7"/>
    <w:rsid w:val="00E112F1"/>
    <w:rsid w:val="00E113B0"/>
    <w:rsid w:val="00E113BF"/>
    <w:rsid w:val="00E1146D"/>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B7B"/>
    <w:rsid w:val="00E12CD5"/>
    <w:rsid w:val="00E12DA9"/>
    <w:rsid w:val="00E12F6D"/>
    <w:rsid w:val="00E12FE7"/>
    <w:rsid w:val="00E1310D"/>
    <w:rsid w:val="00E1377F"/>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88"/>
    <w:rsid w:val="00E165B5"/>
    <w:rsid w:val="00E167F1"/>
    <w:rsid w:val="00E16811"/>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2CB"/>
    <w:rsid w:val="00E2730D"/>
    <w:rsid w:val="00E274AA"/>
    <w:rsid w:val="00E2757B"/>
    <w:rsid w:val="00E276A6"/>
    <w:rsid w:val="00E278E7"/>
    <w:rsid w:val="00E27973"/>
    <w:rsid w:val="00E27996"/>
    <w:rsid w:val="00E27AC9"/>
    <w:rsid w:val="00E27AF0"/>
    <w:rsid w:val="00E300E5"/>
    <w:rsid w:val="00E301BA"/>
    <w:rsid w:val="00E30485"/>
    <w:rsid w:val="00E30495"/>
    <w:rsid w:val="00E30576"/>
    <w:rsid w:val="00E3098A"/>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AE"/>
    <w:rsid w:val="00E3647B"/>
    <w:rsid w:val="00E365A9"/>
    <w:rsid w:val="00E36616"/>
    <w:rsid w:val="00E36649"/>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977"/>
    <w:rsid w:val="00E40B88"/>
    <w:rsid w:val="00E40C89"/>
    <w:rsid w:val="00E40CF8"/>
    <w:rsid w:val="00E40D83"/>
    <w:rsid w:val="00E40F92"/>
    <w:rsid w:val="00E4101F"/>
    <w:rsid w:val="00E41269"/>
    <w:rsid w:val="00E41351"/>
    <w:rsid w:val="00E41443"/>
    <w:rsid w:val="00E41463"/>
    <w:rsid w:val="00E4166B"/>
    <w:rsid w:val="00E41816"/>
    <w:rsid w:val="00E419E8"/>
    <w:rsid w:val="00E41AA2"/>
    <w:rsid w:val="00E41DD4"/>
    <w:rsid w:val="00E41F01"/>
    <w:rsid w:val="00E41F5A"/>
    <w:rsid w:val="00E41F71"/>
    <w:rsid w:val="00E41FFC"/>
    <w:rsid w:val="00E4201A"/>
    <w:rsid w:val="00E4221A"/>
    <w:rsid w:val="00E42558"/>
    <w:rsid w:val="00E425BD"/>
    <w:rsid w:val="00E428FF"/>
    <w:rsid w:val="00E42991"/>
    <w:rsid w:val="00E429A2"/>
    <w:rsid w:val="00E42AB2"/>
    <w:rsid w:val="00E42D84"/>
    <w:rsid w:val="00E43119"/>
    <w:rsid w:val="00E43145"/>
    <w:rsid w:val="00E431BE"/>
    <w:rsid w:val="00E43322"/>
    <w:rsid w:val="00E4347A"/>
    <w:rsid w:val="00E434C8"/>
    <w:rsid w:val="00E4354F"/>
    <w:rsid w:val="00E435AB"/>
    <w:rsid w:val="00E436C3"/>
    <w:rsid w:val="00E43747"/>
    <w:rsid w:val="00E438B1"/>
    <w:rsid w:val="00E43A2E"/>
    <w:rsid w:val="00E43D42"/>
    <w:rsid w:val="00E43D70"/>
    <w:rsid w:val="00E4406C"/>
    <w:rsid w:val="00E4427B"/>
    <w:rsid w:val="00E44367"/>
    <w:rsid w:val="00E4442E"/>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B5A"/>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461"/>
    <w:rsid w:val="00E604BD"/>
    <w:rsid w:val="00E6061A"/>
    <w:rsid w:val="00E6099A"/>
    <w:rsid w:val="00E60AEE"/>
    <w:rsid w:val="00E60B01"/>
    <w:rsid w:val="00E60CA3"/>
    <w:rsid w:val="00E60ED6"/>
    <w:rsid w:val="00E60F38"/>
    <w:rsid w:val="00E60F86"/>
    <w:rsid w:val="00E61052"/>
    <w:rsid w:val="00E61243"/>
    <w:rsid w:val="00E61672"/>
    <w:rsid w:val="00E617C1"/>
    <w:rsid w:val="00E6191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6F"/>
    <w:rsid w:val="00E64729"/>
    <w:rsid w:val="00E649D0"/>
    <w:rsid w:val="00E64A2F"/>
    <w:rsid w:val="00E64A6E"/>
    <w:rsid w:val="00E64B54"/>
    <w:rsid w:val="00E64F15"/>
    <w:rsid w:val="00E65070"/>
    <w:rsid w:val="00E650A3"/>
    <w:rsid w:val="00E65234"/>
    <w:rsid w:val="00E653D6"/>
    <w:rsid w:val="00E65C8E"/>
    <w:rsid w:val="00E6600D"/>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67B"/>
    <w:rsid w:val="00E74681"/>
    <w:rsid w:val="00E7474F"/>
    <w:rsid w:val="00E74D04"/>
    <w:rsid w:val="00E74D52"/>
    <w:rsid w:val="00E74D70"/>
    <w:rsid w:val="00E74E49"/>
    <w:rsid w:val="00E75256"/>
    <w:rsid w:val="00E75304"/>
    <w:rsid w:val="00E75336"/>
    <w:rsid w:val="00E754CB"/>
    <w:rsid w:val="00E7551C"/>
    <w:rsid w:val="00E7552C"/>
    <w:rsid w:val="00E75691"/>
    <w:rsid w:val="00E75770"/>
    <w:rsid w:val="00E757FF"/>
    <w:rsid w:val="00E75A28"/>
    <w:rsid w:val="00E75C86"/>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1DC"/>
    <w:rsid w:val="00E8230B"/>
    <w:rsid w:val="00E82355"/>
    <w:rsid w:val="00E82417"/>
    <w:rsid w:val="00E8288A"/>
    <w:rsid w:val="00E828A6"/>
    <w:rsid w:val="00E82AD3"/>
    <w:rsid w:val="00E82C0C"/>
    <w:rsid w:val="00E82C25"/>
    <w:rsid w:val="00E82DE9"/>
    <w:rsid w:val="00E82F68"/>
    <w:rsid w:val="00E830D1"/>
    <w:rsid w:val="00E8311F"/>
    <w:rsid w:val="00E8317F"/>
    <w:rsid w:val="00E83275"/>
    <w:rsid w:val="00E83282"/>
    <w:rsid w:val="00E834CC"/>
    <w:rsid w:val="00E83796"/>
    <w:rsid w:val="00E8387E"/>
    <w:rsid w:val="00E83956"/>
    <w:rsid w:val="00E8395A"/>
    <w:rsid w:val="00E83B5A"/>
    <w:rsid w:val="00E83C23"/>
    <w:rsid w:val="00E83D3C"/>
    <w:rsid w:val="00E83E60"/>
    <w:rsid w:val="00E83F80"/>
    <w:rsid w:val="00E8402C"/>
    <w:rsid w:val="00E84322"/>
    <w:rsid w:val="00E84688"/>
    <w:rsid w:val="00E84B35"/>
    <w:rsid w:val="00E84D72"/>
    <w:rsid w:val="00E84D7F"/>
    <w:rsid w:val="00E84E43"/>
    <w:rsid w:val="00E84E8B"/>
    <w:rsid w:val="00E8550D"/>
    <w:rsid w:val="00E85677"/>
    <w:rsid w:val="00E857C6"/>
    <w:rsid w:val="00E85878"/>
    <w:rsid w:val="00E858A0"/>
    <w:rsid w:val="00E85954"/>
    <w:rsid w:val="00E85A53"/>
    <w:rsid w:val="00E85C98"/>
    <w:rsid w:val="00E85CB1"/>
    <w:rsid w:val="00E85DE7"/>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EEB"/>
    <w:rsid w:val="00E96118"/>
    <w:rsid w:val="00E961AD"/>
    <w:rsid w:val="00E963E2"/>
    <w:rsid w:val="00E96446"/>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1B6"/>
    <w:rsid w:val="00EA0233"/>
    <w:rsid w:val="00EA06FC"/>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3C2"/>
    <w:rsid w:val="00EA55D5"/>
    <w:rsid w:val="00EA5864"/>
    <w:rsid w:val="00EA591D"/>
    <w:rsid w:val="00EA59A8"/>
    <w:rsid w:val="00EA5C8B"/>
    <w:rsid w:val="00EA5C95"/>
    <w:rsid w:val="00EA5D66"/>
    <w:rsid w:val="00EA5E98"/>
    <w:rsid w:val="00EA5EAD"/>
    <w:rsid w:val="00EA5EBF"/>
    <w:rsid w:val="00EA61A6"/>
    <w:rsid w:val="00EA627A"/>
    <w:rsid w:val="00EA63FF"/>
    <w:rsid w:val="00EA64BF"/>
    <w:rsid w:val="00EA6683"/>
    <w:rsid w:val="00EA66CF"/>
    <w:rsid w:val="00EA6714"/>
    <w:rsid w:val="00EA6826"/>
    <w:rsid w:val="00EA6A06"/>
    <w:rsid w:val="00EA6BD8"/>
    <w:rsid w:val="00EA6C46"/>
    <w:rsid w:val="00EA6CA5"/>
    <w:rsid w:val="00EA7176"/>
    <w:rsid w:val="00EA71C8"/>
    <w:rsid w:val="00EA7212"/>
    <w:rsid w:val="00EA72F7"/>
    <w:rsid w:val="00EA746A"/>
    <w:rsid w:val="00EA760D"/>
    <w:rsid w:val="00EA770C"/>
    <w:rsid w:val="00EA7A58"/>
    <w:rsid w:val="00EA7AF7"/>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CD4"/>
    <w:rsid w:val="00EB4CD6"/>
    <w:rsid w:val="00EB4E67"/>
    <w:rsid w:val="00EB5070"/>
    <w:rsid w:val="00EB50B2"/>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A3"/>
    <w:rsid w:val="00EC21F8"/>
    <w:rsid w:val="00EC2640"/>
    <w:rsid w:val="00EC26A0"/>
    <w:rsid w:val="00EC26B2"/>
    <w:rsid w:val="00EC27B8"/>
    <w:rsid w:val="00EC28A0"/>
    <w:rsid w:val="00EC29B9"/>
    <w:rsid w:val="00EC2B8C"/>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F47"/>
    <w:rsid w:val="00EC5046"/>
    <w:rsid w:val="00EC5126"/>
    <w:rsid w:val="00EC512C"/>
    <w:rsid w:val="00EC513B"/>
    <w:rsid w:val="00EC5273"/>
    <w:rsid w:val="00EC5359"/>
    <w:rsid w:val="00EC5891"/>
    <w:rsid w:val="00EC5900"/>
    <w:rsid w:val="00EC5AC0"/>
    <w:rsid w:val="00EC5B03"/>
    <w:rsid w:val="00EC6136"/>
    <w:rsid w:val="00EC614E"/>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952"/>
    <w:rsid w:val="00EC7A7B"/>
    <w:rsid w:val="00ED009A"/>
    <w:rsid w:val="00ED0382"/>
    <w:rsid w:val="00ED0425"/>
    <w:rsid w:val="00ED0849"/>
    <w:rsid w:val="00ED08B3"/>
    <w:rsid w:val="00ED096C"/>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F3"/>
    <w:rsid w:val="00ED3926"/>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D0F"/>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BE"/>
    <w:rsid w:val="00EF1609"/>
    <w:rsid w:val="00EF170A"/>
    <w:rsid w:val="00EF1743"/>
    <w:rsid w:val="00EF182E"/>
    <w:rsid w:val="00EF1B68"/>
    <w:rsid w:val="00EF1EC1"/>
    <w:rsid w:val="00EF221A"/>
    <w:rsid w:val="00EF2272"/>
    <w:rsid w:val="00EF2408"/>
    <w:rsid w:val="00EF24CA"/>
    <w:rsid w:val="00EF24D5"/>
    <w:rsid w:val="00EF264A"/>
    <w:rsid w:val="00EF2BCC"/>
    <w:rsid w:val="00EF2CAE"/>
    <w:rsid w:val="00EF2D6D"/>
    <w:rsid w:val="00EF2DEB"/>
    <w:rsid w:val="00EF2DEC"/>
    <w:rsid w:val="00EF2E55"/>
    <w:rsid w:val="00EF2E92"/>
    <w:rsid w:val="00EF2EF8"/>
    <w:rsid w:val="00EF2F3D"/>
    <w:rsid w:val="00EF304D"/>
    <w:rsid w:val="00EF31C6"/>
    <w:rsid w:val="00EF3273"/>
    <w:rsid w:val="00EF3574"/>
    <w:rsid w:val="00EF3747"/>
    <w:rsid w:val="00EF37EC"/>
    <w:rsid w:val="00EF3A64"/>
    <w:rsid w:val="00EF3BD4"/>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FA0"/>
    <w:rsid w:val="00EF5FB9"/>
    <w:rsid w:val="00EF604F"/>
    <w:rsid w:val="00EF60E0"/>
    <w:rsid w:val="00EF625B"/>
    <w:rsid w:val="00EF62A0"/>
    <w:rsid w:val="00EF658D"/>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E9"/>
    <w:rsid w:val="00F0180E"/>
    <w:rsid w:val="00F01893"/>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7D"/>
    <w:rsid w:val="00F05977"/>
    <w:rsid w:val="00F05A8A"/>
    <w:rsid w:val="00F05D01"/>
    <w:rsid w:val="00F05D86"/>
    <w:rsid w:val="00F060CB"/>
    <w:rsid w:val="00F060F3"/>
    <w:rsid w:val="00F0625C"/>
    <w:rsid w:val="00F0640C"/>
    <w:rsid w:val="00F0655E"/>
    <w:rsid w:val="00F06911"/>
    <w:rsid w:val="00F069BF"/>
    <w:rsid w:val="00F06A29"/>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22B7"/>
    <w:rsid w:val="00F12468"/>
    <w:rsid w:val="00F124E4"/>
    <w:rsid w:val="00F12687"/>
    <w:rsid w:val="00F1291D"/>
    <w:rsid w:val="00F12C24"/>
    <w:rsid w:val="00F12CAA"/>
    <w:rsid w:val="00F12CDF"/>
    <w:rsid w:val="00F12D60"/>
    <w:rsid w:val="00F12DA8"/>
    <w:rsid w:val="00F130C6"/>
    <w:rsid w:val="00F139CE"/>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BF"/>
    <w:rsid w:val="00F2137B"/>
    <w:rsid w:val="00F216A7"/>
    <w:rsid w:val="00F219A2"/>
    <w:rsid w:val="00F21BB4"/>
    <w:rsid w:val="00F21BD2"/>
    <w:rsid w:val="00F21C8F"/>
    <w:rsid w:val="00F21DF5"/>
    <w:rsid w:val="00F21F53"/>
    <w:rsid w:val="00F221FE"/>
    <w:rsid w:val="00F22769"/>
    <w:rsid w:val="00F227BB"/>
    <w:rsid w:val="00F227E7"/>
    <w:rsid w:val="00F2280C"/>
    <w:rsid w:val="00F23030"/>
    <w:rsid w:val="00F2318B"/>
    <w:rsid w:val="00F232D7"/>
    <w:rsid w:val="00F23359"/>
    <w:rsid w:val="00F23553"/>
    <w:rsid w:val="00F2379B"/>
    <w:rsid w:val="00F23992"/>
    <w:rsid w:val="00F239BC"/>
    <w:rsid w:val="00F239E0"/>
    <w:rsid w:val="00F23C3C"/>
    <w:rsid w:val="00F23C97"/>
    <w:rsid w:val="00F23D25"/>
    <w:rsid w:val="00F23D95"/>
    <w:rsid w:val="00F23E26"/>
    <w:rsid w:val="00F23ED4"/>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30B"/>
    <w:rsid w:val="00F2747D"/>
    <w:rsid w:val="00F277EA"/>
    <w:rsid w:val="00F27917"/>
    <w:rsid w:val="00F27A8D"/>
    <w:rsid w:val="00F27B14"/>
    <w:rsid w:val="00F27CF0"/>
    <w:rsid w:val="00F27DBE"/>
    <w:rsid w:val="00F27F05"/>
    <w:rsid w:val="00F27FAC"/>
    <w:rsid w:val="00F30366"/>
    <w:rsid w:val="00F303B0"/>
    <w:rsid w:val="00F30545"/>
    <w:rsid w:val="00F3064F"/>
    <w:rsid w:val="00F30719"/>
    <w:rsid w:val="00F30722"/>
    <w:rsid w:val="00F30768"/>
    <w:rsid w:val="00F30796"/>
    <w:rsid w:val="00F30817"/>
    <w:rsid w:val="00F30891"/>
    <w:rsid w:val="00F30939"/>
    <w:rsid w:val="00F309D4"/>
    <w:rsid w:val="00F30A12"/>
    <w:rsid w:val="00F30DCB"/>
    <w:rsid w:val="00F30ECB"/>
    <w:rsid w:val="00F30F65"/>
    <w:rsid w:val="00F30FEC"/>
    <w:rsid w:val="00F31028"/>
    <w:rsid w:val="00F310A9"/>
    <w:rsid w:val="00F31106"/>
    <w:rsid w:val="00F3113C"/>
    <w:rsid w:val="00F312FE"/>
    <w:rsid w:val="00F313DE"/>
    <w:rsid w:val="00F314B4"/>
    <w:rsid w:val="00F31857"/>
    <w:rsid w:val="00F318E7"/>
    <w:rsid w:val="00F3195E"/>
    <w:rsid w:val="00F31B23"/>
    <w:rsid w:val="00F31B55"/>
    <w:rsid w:val="00F32377"/>
    <w:rsid w:val="00F32435"/>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C"/>
    <w:rsid w:val="00F34297"/>
    <w:rsid w:val="00F34529"/>
    <w:rsid w:val="00F345AA"/>
    <w:rsid w:val="00F347B0"/>
    <w:rsid w:val="00F34DD0"/>
    <w:rsid w:val="00F34E28"/>
    <w:rsid w:val="00F3532D"/>
    <w:rsid w:val="00F3534A"/>
    <w:rsid w:val="00F357F1"/>
    <w:rsid w:val="00F35AD0"/>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F61"/>
    <w:rsid w:val="00F37F6D"/>
    <w:rsid w:val="00F40094"/>
    <w:rsid w:val="00F40274"/>
    <w:rsid w:val="00F4037E"/>
    <w:rsid w:val="00F403D0"/>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E4D"/>
    <w:rsid w:val="00F43F36"/>
    <w:rsid w:val="00F4409C"/>
    <w:rsid w:val="00F441D5"/>
    <w:rsid w:val="00F443BE"/>
    <w:rsid w:val="00F4486E"/>
    <w:rsid w:val="00F4494C"/>
    <w:rsid w:val="00F449CD"/>
    <w:rsid w:val="00F44BA7"/>
    <w:rsid w:val="00F450B6"/>
    <w:rsid w:val="00F450FF"/>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796"/>
    <w:rsid w:val="00F528F1"/>
    <w:rsid w:val="00F529BA"/>
    <w:rsid w:val="00F529E0"/>
    <w:rsid w:val="00F52DD3"/>
    <w:rsid w:val="00F52DEA"/>
    <w:rsid w:val="00F52FA7"/>
    <w:rsid w:val="00F530E8"/>
    <w:rsid w:val="00F53339"/>
    <w:rsid w:val="00F5339F"/>
    <w:rsid w:val="00F533B6"/>
    <w:rsid w:val="00F533B8"/>
    <w:rsid w:val="00F53460"/>
    <w:rsid w:val="00F535A7"/>
    <w:rsid w:val="00F5364D"/>
    <w:rsid w:val="00F536F2"/>
    <w:rsid w:val="00F537B9"/>
    <w:rsid w:val="00F53B7B"/>
    <w:rsid w:val="00F53EDC"/>
    <w:rsid w:val="00F53F63"/>
    <w:rsid w:val="00F54093"/>
    <w:rsid w:val="00F5418E"/>
    <w:rsid w:val="00F5426D"/>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4FA"/>
    <w:rsid w:val="00F56522"/>
    <w:rsid w:val="00F5685F"/>
    <w:rsid w:val="00F56966"/>
    <w:rsid w:val="00F56C72"/>
    <w:rsid w:val="00F56DB0"/>
    <w:rsid w:val="00F56E11"/>
    <w:rsid w:val="00F56FFD"/>
    <w:rsid w:val="00F57031"/>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3DBB"/>
    <w:rsid w:val="00F641AA"/>
    <w:rsid w:val="00F64320"/>
    <w:rsid w:val="00F64429"/>
    <w:rsid w:val="00F64554"/>
    <w:rsid w:val="00F64B23"/>
    <w:rsid w:val="00F64E22"/>
    <w:rsid w:val="00F64E90"/>
    <w:rsid w:val="00F64F79"/>
    <w:rsid w:val="00F64FB2"/>
    <w:rsid w:val="00F65041"/>
    <w:rsid w:val="00F651E1"/>
    <w:rsid w:val="00F65422"/>
    <w:rsid w:val="00F65545"/>
    <w:rsid w:val="00F655EB"/>
    <w:rsid w:val="00F656AF"/>
    <w:rsid w:val="00F657A8"/>
    <w:rsid w:val="00F65A36"/>
    <w:rsid w:val="00F65BC4"/>
    <w:rsid w:val="00F65CA3"/>
    <w:rsid w:val="00F65F13"/>
    <w:rsid w:val="00F66332"/>
    <w:rsid w:val="00F6636D"/>
    <w:rsid w:val="00F664D1"/>
    <w:rsid w:val="00F664E2"/>
    <w:rsid w:val="00F6686E"/>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0B0"/>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2CD"/>
    <w:rsid w:val="00F72365"/>
    <w:rsid w:val="00F724AC"/>
    <w:rsid w:val="00F726EC"/>
    <w:rsid w:val="00F7278D"/>
    <w:rsid w:val="00F72797"/>
    <w:rsid w:val="00F728AE"/>
    <w:rsid w:val="00F72983"/>
    <w:rsid w:val="00F72B70"/>
    <w:rsid w:val="00F730A8"/>
    <w:rsid w:val="00F730AC"/>
    <w:rsid w:val="00F73351"/>
    <w:rsid w:val="00F734E4"/>
    <w:rsid w:val="00F73953"/>
    <w:rsid w:val="00F7396E"/>
    <w:rsid w:val="00F73972"/>
    <w:rsid w:val="00F739CE"/>
    <w:rsid w:val="00F73BFE"/>
    <w:rsid w:val="00F73CE5"/>
    <w:rsid w:val="00F73DAA"/>
    <w:rsid w:val="00F73EB5"/>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48"/>
    <w:rsid w:val="00F77F2E"/>
    <w:rsid w:val="00F77FE1"/>
    <w:rsid w:val="00F80349"/>
    <w:rsid w:val="00F8039F"/>
    <w:rsid w:val="00F803FB"/>
    <w:rsid w:val="00F8044D"/>
    <w:rsid w:val="00F808D9"/>
    <w:rsid w:val="00F80907"/>
    <w:rsid w:val="00F80BB2"/>
    <w:rsid w:val="00F80C3B"/>
    <w:rsid w:val="00F80C80"/>
    <w:rsid w:val="00F80EF7"/>
    <w:rsid w:val="00F810FF"/>
    <w:rsid w:val="00F81163"/>
    <w:rsid w:val="00F811F0"/>
    <w:rsid w:val="00F81217"/>
    <w:rsid w:val="00F8152A"/>
    <w:rsid w:val="00F81530"/>
    <w:rsid w:val="00F81705"/>
    <w:rsid w:val="00F8199F"/>
    <w:rsid w:val="00F81AE7"/>
    <w:rsid w:val="00F81BBE"/>
    <w:rsid w:val="00F8200F"/>
    <w:rsid w:val="00F821C1"/>
    <w:rsid w:val="00F8244D"/>
    <w:rsid w:val="00F82727"/>
    <w:rsid w:val="00F8279F"/>
    <w:rsid w:val="00F829E6"/>
    <w:rsid w:val="00F82A55"/>
    <w:rsid w:val="00F82C1C"/>
    <w:rsid w:val="00F82C44"/>
    <w:rsid w:val="00F82CDA"/>
    <w:rsid w:val="00F82FE6"/>
    <w:rsid w:val="00F83099"/>
    <w:rsid w:val="00F830B1"/>
    <w:rsid w:val="00F830ED"/>
    <w:rsid w:val="00F83147"/>
    <w:rsid w:val="00F83323"/>
    <w:rsid w:val="00F8334E"/>
    <w:rsid w:val="00F83432"/>
    <w:rsid w:val="00F835E0"/>
    <w:rsid w:val="00F836A3"/>
    <w:rsid w:val="00F83777"/>
    <w:rsid w:val="00F837DA"/>
    <w:rsid w:val="00F837EA"/>
    <w:rsid w:val="00F838A7"/>
    <w:rsid w:val="00F83AF8"/>
    <w:rsid w:val="00F83B26"/>
    <w:rsid w:val="00F83F74"/>
    <w:rsid w:val="00F8448B"/>
    <w:rsid w:val="00F84655"/>
    <w:rsid w:val="00F847AA"/>
    <w:rsid w:val="00F847FA"/>
    <w:rsid w:val="00F8489E"/>
    <w:rsid w:val="00F84DD0"/>
    <w:rsid w:val="00F84E52"/>
    <w:rsid w:val="00F85012"/>
    <w:rsid w:val="00F8511A"/>
    <w:rsid w:val="00F85CE3"/>
    <w:rsid w:val="00F85D02"/>
    <w:rsid w:val="00F85E6F"/>
    <w:rsid w:val="00F85F2D"/>
    <w:rsid w:val="00F85F91"/>
    <w:rsid w:val="00F85FBE"/>
    <w:rsid w:val="00F862A8"/>
    <w:rsid w:val="00F863CF"/>
    <w:rsid w:val="00F863F0"/>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93F"/>
    <w:rsid w:val="00F959BB"/>
    <w:rsid w:val="00F95E44"/>
    <w:rsid w:val="00F95E7B"/>
    <w:rsid w:val="00F95ED0"/>
    <w:rsid w:val="00F95F56"/>
    <w:rsid w:val="00F95FDA"/>
    <w:rsid w:val="00F9616A"/>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A20"/>
    <w:rsid w:val="00F96BA3"/>
    <w:rsid w:val="00F96C2D"/>
    <w:rsid w:val="00F97034"/>
    <w:rsid w:val="00F97055"/>
    <w:rsid w:val="00F97214"/>
    <w:rsid w:val="00F97246"/>
    <w:rsid w:val="00F973CD"/>
    <w:rsid w:val="00F9756F"/>
    <w:rsid w:val="00F977BB"/>
    <w:rsid w:val="00F97A25"/>
    <w:rsid w:val="00F97DD6"/>
    <w:rsid w:val="00FA01B9"/>
    <w:rsid w:val="00FA0258"/>
    <w:rsid w:val="00FA0302"/>
    <w:rsid w:val="00FA0340"/>
    <w:rsid w:val="00FA0390"/>
    <w:rsid w:val="00FA0473"/>
    <w:rsid w:val="00FA099C"/>
    <w:rsid w:val="00FA0C63"/>
    <w:rsid w:val="00FA0CAE"/>
    <w:rsid w:val="00FA1062"/>
    <w:rsid w:val="00FA14F8"/>
    <w:rsid w:val="00FA1533"/>
    <w:rsid w:val="00FA16A2"/>
    <w:rsid w:val="00FA1721"/>
    <w:rsid w:val="00FA1847"/>
    <w:rsid w:val="00FA184D"/>
    <w:rsid w:val="00FA1A2E"/>
    <w:rsid w:val="00FA23F8"/>
    <w:rsid w:val="00FA2564"/>
    <w:rsid w:val="00FA25E5"/>
    <w:rsid w:val="00FA266E"/>
    <w:rsid w:val="00FA282C"/>
    <w:rsid w:val="00FA2990"/>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4143"/>
    <w:rsid w:val="00FA4270"/>
    <w:rsid w:val="00FA4409"/>
    <w:rsid w:val="00FA4522"/>
    <w:rsid w:val="00FA4614"/>
    <w:rsid w:val="00FA4747"/>
    <w:rsid w:val="00FA48A0"/>
    <w:rsid w:val="00FA4C83"/>
    <w:rsid w:val="00FA4CC9"/>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821"/>
    <w:rsid w:val="00FB48E8"/>
    <w:rsid w:val="00FB4BEF"/>
    <w:rsid w:val="00FB4CD3"/>
    <w:rsid w:val="00FB4F8C"/>
    <w:rsid w:val="00FB4FEA"/>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20E3"/>
    <w:rsid w:val="00FD21DE"/>
    <w:rsid w:val="00FD226D"/>
    <w:rsid w:val="00FD23E8"/>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DD"/>
    <w:rsid w:val="00FD572C"/>
    <w:rsid w:val="00FD575F"/>
    <w:rsid w:val="00FD5888"/>
    <w:rsid w:val="00FD5958"/>
    <w:rsid w:val="00FD59B5"/>
    <w:rsid w:val="00FD5DF9"/>
    <w:rsid w:val="00FD5FF3"/>
    <w:rsid w:val="00FD60CD"/>
    <w:rsid w:val="00FD62B9"/>
    <w:rsid w:val="00FD6520"/>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1AB"/>
    <w:rsid w:val="00FE126E"/>
    <w:rsid w:val="00FE1333"/>
    <w:rsid w:val="00FE1529"/>
    <w:rsid w:val="00FE1617"/>
    <w:rsid w:val="00FE161E"/>
    <w:rsid w:val="00FE168B"/>
    <w:rsid w:val="00FE1C15"/>
    <w:rsid w:val="00FE1DC7"/>
    <w:rsid w:val="00FE1E8A"/>
    <w:rsid w:val="00FE2146"/>
    <w:rsid w:val="00FE2214"/>
    <w:rsid w:val="00FE22BB"/>
    <w:rsid w:val="00FE2479"/>
    <w:rsid w:val="00FE265A"/>
    <w:rsid w:val="00FE26F6"/>
    <w:rsid w:val="00FE296C"/>
    <w:rsid w:val="00FE2FFE"/>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20C"/>
    <w:rsid w:val="00FF5268"/>
    <w:rsid w:val="00FF541B"/>
    <w:rsid w:val="00FF5511"/>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06D33E4B-D70D-42D6-8653-77C4924B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15078"/>
    <w:pPr>
      <w:tabs>
        <w:tab w:val="left" w:pos="550"/>
      </w:tabs>
      <w:spacing w:after="0" w:line="240" w:lineRule="exact"/>
      <w:ind w:left="540"/>
      <w:jc w:val="both"/>
    </w:pPr>
    <w:rPr>
      <w:bCs/>
      <w:i/>
      <w:iCs/>
      <w:szCs w:val="22"/>
      <w:lang w:val="x-none" w:eastAsia="en-GB" w:bidi="th-TH"/>
    </w:rPr>
  </w:style>
  <w:style w:type="character" w:customStyle="1" w:styleId="AccPolicysubheadChar">
    <w:name w:val="Acc Policy sub head Char"/>
    <w:link w:val="AccPolicysubhead"/>
    <w:rsid w:val="00A15078"/>
    <w:rPr>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435BF"/>
    <w:pPr>
      <w:spacing w:line="240" w:lineRule="auto"/>
      <w:ind w:left="547"/>
    </w:pPr>
    <w:rPr>
      <w:i w:val="0"/>
      <w:iCs w:val="0"/>
    </w:rPr>
  </w:style>
  <w:style w:type="character" w:customStyle="1" w:styleId="AccPolicyalternativeChar">
    <w:name w:val="Acc Policy alternative Char"/>
    <w:link w:val="AccPolicyalternative"/>
    <w:rsid w:val="006435BF"/>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styleId="UnresolvedMention">
    <w:name w:val="Unresolved Mention"/>
    <w:basedOn w:val="DefaultParagraphFont"/>
    <w:uiPriority w:val="99"/>
    <w:semiHidden/>
    <w:unhideWhenUsed/>
    <w:rsid w:val="00D5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58C7A-1454-4FAD-8653-B4AE1F3817DA}">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3</TotalTime>
  <Pages>80</Pages>
  <Words>25223</Words>
  <Characters>149450</Characters>
  <Application>Microsoft Office Word</Application>
  <DocSecurity>0</DocSecurity>
  <Lines>1245</Lines>
  <Paragraphs>348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Auranee Thanomsinsap</cp:lastModifiedBy>
  <cp:revision>5</cp:revision>
  <cp:lastPrinted>2024-02-15T01:23:00Z</cp:lastPrinted>
  <dcterms:created xsi:type="dcterms:W3CDTF">2024-02-14T10:43:00Z</dcterms:created>
  <dcterms:modified xsi:type="dcterms:W3CDTF">2024-02-14T11:52:00Z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2" name="_ReviewingToolsShownOnce">
    <vt:lpwstr/>
  </property>
</Properties>
</file>